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6964" w:rsidRDefault="005F6964">
      <w:pPr>
        <w:jc w:val="center"/>
        <w:rPr>
          <w:b/>
          <w:bCs/>
          <w:sz w:val="40"/>
          <w:szCs w:val="40"/>
        </w:rPr>
      </w:pPr>
      <w:bookmarkStart w:id="0" w:name="_Hlk90370022"/>
    </w:p>
    <w:p w:rsidR="005F6964" w:rsidRDefault="005F6964">
      <w:pPr>
        <w:jc w:val="center"/>
        <w:rPr>
          <w:b/>
          <w:bCs/>
          <w:sz w:val="40"/>
          <w:szCs w:val="40"/>
        </w:rPr>
      </w:pPr>
    </w:p>
    <w:p w:rsidR="005F6964" w:rsidRDefault="00497099">
      <w:pPr>
        <w:jc w:val="center"/>
        <w:rPr>
          <w:b/>
          <w:bCs/>
          <w:sz w:val="40"/>
          <w:szCs w:val="40"/>
        </w:rPr>
      </w:pPr>
      <w:r>
        <w:rPr>
          <w:b/>
          <w:bCs/>
          <w:sz w:val="40"/>
          <w:szCs w:val="40"/>
        </w:rPr>
        <w:t>CURRICULUM</w:t>
      </w:r>
    </w:p>
    <w:p w:rsidR="005F6964" w:rsidRDefault="00582FCD">
      <w:pPr>
        <w:jc w:val="center"/>
        <w:rPr>
          <w:b/>
          <w:bCs/>
          <w:sz w:val="40"/>
          <w:szCs w:val="40"/>
        </w:rPr>
      </w:pPr>
      <w:r>
        <w:rPr>
          <w:bCs/>
          <w:sz w:val="40"/>
          <w:szCs w:val="40"/>
        </w:rPr>
        <w:t>For</w:t>
      </w:r>
    </w:p>
    <w:p w:rsidR="005F6964" w:rsidRDefault="00582FCD">
      <w:pPr>
        <w:jc w:val="center"/>
        <w:rPr>
          <w:b/>
          <w:bCs/>
          <w:sz w:val="40"/>
          <w:szCs w:val="40"/>
        </w:rPr>
      </w:pPr>
      <w:r>
        <w:rPr>
          <w:b/>
          <w:bCs/>
          <w:sz w:val="40"/>
          <w:szCs w:val="40"/>
        </w:rPr>
        <w:t>THREE YEARS’ DIPLOMA OF ASSOCIATE ENGINEER</w:t>
      </w:r>
    </w:p>
    <w:p w:rsidR="005F6964" w:rsidRDefault="00582FCD">
      <w:pPr>
        <w:jc w:val="center"/>
        <w:rPr>
          <w:bCs/>
          <w:sz w:val="40"/>
          <w:szCs w:val="40"/>
        </w:rPr>
      </w:pPr>
      <w:r>
        <w:rPr>
          <w:bCs/>
          <w:sz w:val="40"/>
          <w:szCs w:val="40"/>
        </w:rPr>
        <w:t>IN</w:t>
      </w:r>
    </w:p>
    <w:p w:rsidR="005F6964" w:rsidRDefault="00582FCD">
      <w:pPr>
        <w:jc w:val="center"/>
        <w:rPr>
          <w:rFonts w:eastAsia="DengXian"/>
          <w:b/>
          <w:bCs/>
          <w:sz w:val="40"/>
          <w:szCs w:val="40"/>
          <w:lang w:eastAsia="zh-CN"/>
        </w:rPr>
      </w:pPr>
      <w:r>
        <w:rPr>
          <w:rFonts w:eastAsia="DengXian"/>
          <w:b/>
          <w:bCs/>
          <w:color w:val="000000" w:themeColor="text1"/>
          <w:sz w:val="40"/>
          <w:szCs w:val="40"/>
          <w:lang w:eastAsia="zh-CN"/>
        </w:rPr>
        <w:t xml:space="preserve">Electrical </w:t>
      </w:r>
      <w:r>
        <w:rPr>
          <w:rFonts w:eastAsia="DengXian" w:hint="eastAsia"/>
          <w:b/>
          <w:bCs/>
          <w:color w:val="000000" w:themeColor="text1"/>
          <w:sz w:val="40"/>
          <w:szCs w:val="40"/>
          <w:lang w:eastAsia="zh-CN"/>
        </w:rPr>
        <w:t>Automation Technology</w:t>
      </w:r>
      <w:r>
        <w:rPr>
          <w:rFonts w:eastAsia="DengXian"/>
          <w:b/>
          <w:bCs/>
          <w:color w:val="FF0000"/>
          <w:sz w:val="40"/>
          <w:szCs w:val="40"/>
          <w:lang w:eastAsia="zh-CN"/>
        </w:rPr>
        <w:t xml:space="preserve"> </w:t>
      </w:r>
    </w:p>
    <w:p w:rsidR="005F6964" w:rsidRDefault="005F6964"/>
    <w:p w:rsidR="005F6964" w:rsidRDefault="00582FCD">
      <w:pPr>
        <w:spacing w:after="120"/>
        <w:rPr>
          <w:sz w:val="24"/>
          <w:szCs w:val="24"/>
        </w:rPr>
      </w:pPr>
      <w:r>
        <w:rPr>
          <w:sz w:val="24"/>
          <w:szCs w:val="24"/>
        </w:rPr>
        <w:t>Entry Level: -</w:t>
      </w:r>
      <w:r>
        <w:rPr>
          <w:sz w:val="24"/>
          <w:szCs w:val="24"/>
        </w:rPr>
        <w:tab/>
      </w:r>
      <w:r>
        <w:rPr>
          <w:sz w:val="24"/>
          <w:szCs w:val="24"/>
        </w:rPr>
        <w:tab/>
      </w:r>
      <w:r>
        <w:rPr>
          <w:sz w:val="24"/>
          <w:szCs w:val="24"/>
        </w:rPr>
        <w:tab/>
      </w:r>
      <w:r>
        <w:rPr>
          <w:sz w:val="24"/>
          <w:szCs w:val="24"/>
        </w:rPr>
        <w:tab/>
        <w:t>Mat</w:t>
      </w:r>
      <w:r w:rsidR="00213E4F">
        <w:rPr>
          <w:sz w:val="24"/>
          <w:szCs w:val="24"/>
        </w:rPr>
        <w:t>riculation (Science) or Matric (</w:t>
      </w:r>
      <w:r>
        <w:rPr>
          <w:sz w:val="24"/>
          <w:szCs w:val="24"/>
        </w:rPr>
        <w:t>Tech</w:t>
      </w:r>
      <w:r w:rsidR="00213E4F">
        <w:rPr>
          <w:sz w:val="24"/>
          <w:szCs w:val="24"/>
        </w:rPr>
        <w:t>nical)-TSC</w:t>
      </w:r>
    </w:p>
    <w:p w:rsidR="005F6964" w:rsidRDefault="005F6964">
      <w:pPr>
        <w:spacing w:after="120"/>
        <w:rPr>
          <w:sz w:val="24"/>
          <w:szCs w:val="24"/>
        </w:rPr>
      </w:pPr>
    </w:p>
    <w:p w:rsidR="005F6964" w:rsidRDefault="00582FCD">
      <w:pPr>
        <w:spacing w:after="120"/>
        <w:rPr>
          <w:sz w:val="24"/>
          <w:szCs w:val="24"/>
        </w:rPr>
      </w:pPr>
      <w:r>
        <w:rPr>
          <w:sz w:val="24"/>
          <w:szCs w:val="24"/>
        </w:rPr>
        <w:t>Duration of Course: -</w:t>
      </w:r>
      <w:r>
        <w:rPr>
          <w:sz w:val="24"/>
          <w:szCs w:val="24"/>
        </w:rPr>
        <w:tab/>
      </w:r>
      <w:r>
        <w:rPr>
          <w:sz w:val="24"/>
          <w:szCs w:val="24"/>
        </w:rPr>
        <w:tab/>
      </w:r>
      <w:r>
        <w:rPr>
          <w:sz w:val="24"/>
          <w:szCs w:val="24"/>
        </w:rPr>
        <w:tab/>
        <w:t xml:space="preserve">Three Years </w:t>
      </w:r>
    </w:p>
    <w:p w:rsidR="005F6964" w:rsidRDefault="005F6964">
      <w:pPr>
        <w:spacing w:after="120"/>
        <w:rPr>
          <w:sz w:val="24"/>
          <w:szCs w:val="24"/>
        </w:rPr>
      </w:pPr>
    </w:p>
    <w:p w:rsidR="005F6964" w:rsidRDefault="00582FCD">
      <w:pPr>
        <w:spacing w:after="120"/>
        <w:rPr>
          <w:sz w:val="24"/>
          <w:szCs w:val="24"/>
        </w:rPr>
      </w:pPr>
      <w:r>
        <w:rPr>
          <w:sz w:val="24"/>
          <w:szCs w:val="24"/>
        </w:rPr>
        <w:t>Credit Hours:</w:t>
      </w:r>
      <w:r>
        <w:rPr>
          <w:sz w:val="24"/>
          <w:szCs w:val="24"/>
        </w:rPr>
        <w:tab/>
      </w:r>
      <w:r>
        <w:rPr>
          <w:sz w:val="24"/>
          <w:szCs w:val="24"/>
        </w:rPr>
        <w:tab/>
      </w:r>
      <w:r>
        <w:rPr>
          <w:sz w:val="24"/>
          <w:szCs w:val="24"/>
        </w:rPr>
        <w:tab/>
      </w:r>
      <w:r>
        <w:rPr>
          <w:sz w:val="24"/>
          <w:szCs w:val="24"/>
        </w:rPr>
        <w:tab/>
      </w:r>
      <w:r w:rsidR="00B509D0">
        <w:rPr>
          <w:b/>
          <w:bCs/>
          <w:color w:val="000000" w:themeColor="text1"/>
          <w:sz w:val="36"/>
          <w:szCs w:val="36"/>
        </w:rPr>
        <w:t>70</w:t>
      </w:r>
      <w:r>
        <w:rPr>
          <w:color w:val="000000" w:themeColor="text1"/>
          <w:sz w:val="24"/>
          <w:szCs w:val="24"/>
        </w:rPr>
        <w:t xml:space="preserve"> </w:t>
      </w:r>
      <w:r>
        <w:rPr>
          <w:sz w:val="24"/>
          <w:szCs w:val="24"/>
        </w:rPr>
        <w:t xml:space="preserve">(Annual System) </w:t>
      </w:r>
    </w:p>
    <w:p w:rsidR="005F6964" w:rsidRDefault="005F6964">
      <w:pPr>
        <w:spacing w:after="120"/>
        <w:rPr>
          <w:sz w:val="24"/>
          <w:szCs w:val="24"/>
        </w:rPr>
      </w:pPr>
    </w:p>
    <w:p w:rsidR="005F6964" w:rsidRDefault="00582FCD">
      <w:pPr>
        <w:spacing w:after="120"/>
        <w:rPr>
          <w:sz w:val="24"/>
          <w:szCs w:val="24"/>
        </w:rPr>
      </w:pPr>
      <w:r>
        <w:rPr>
          <w:sz w:val="24"/>
          <w:szCs w:val="24"/>
        </w:rPr>
        <w:t>Methodology:</w:t>
      </w:r>
      <w:r>
        <w:rPr>
          <w:sz w:val="24"/>
          <w:szCs w:val="24"/>
        </w:rPr>
        <w:tab/>
      </w:r>
      <w:r>
        <w:rPr>
          <w:sz w:val="24"/>
          <w:szCs w:val="24"/>
        </w:rPr>
        <w:tab/>
      </w:r>
      <w:r>
        <w:rPr>
          <w:sz w:val="24"/>
          <w:szCs w:val="24"/>
        </w:rPr>
        <w:tab/>
      </w:r>
      <w:r>
        <w:rPr>
          <w:sz w:val="24"/>
          <w:szCs w:val="24"/>
        </w:rPr>
        <w:tab/>
        <w:t xml:space="preserve">Theory </w:t>
      </w:r>
      <w:r>
        <w:rPr>
          <w:rFonts w:eastAsia="SimSun"/>
          <w:sz w:val="24"/>
          <w:szCs w:val="24"/>
          <w:lang w:eastAsia="zh-CN"/>
        </w:rPr>
        <w:t>40</w:t>
      </w:r>
      <w:r>
        <w:rPr>
          <w:sz w:val="24"/>
          <w:szCs w:val="24"/>
        </w:rPr>
        <w:t xml:space="preserve">% </w:t>
      </w:r>
    </w:p>
    <w:p w:rsidR="005F6964" w:rsidRDefault="005F6964">
      <w:pPr>
        <w:spacing w:after="120"/>
        <w:rPr>
          <w:sz w:val="24"/>
          <w:szCs w:val="24"/>
        </w:rPr>
      </w:pPr>
    </w:p>
    <w:p w:rsidR="005F6964" w:rsidRDefault="00582FCD">
      <w:pPr>
        <w:spacing w:after="120"/>
        <w:ind w:left="2880" w:firstLine="720"/>
        <w:rPr>
          <w:sz w:val="24"/>
          <w:szCs w:val="24"/>
        </w:rPr>
      </w:pPr>
      <w:r>
        <w:rPr>
          <w:sz w:val="24"/>
          <w:szCs w:val="24"/>
        </w:rPr>
        <w:t>Practical 60%</w:t>
      </w:r>
    </w:p>
    <w:p w:rsidR="005F6964" w:rsidRDefault="005F6964">
      <w:pPr>
        <w:spacing w:after="120"/>
        <w:rPr>
          <w:sz w:val="24"/>
          <w:szCs w:val="24"/>
        </w:rPr>
      </w:pPr>
    </w:p>
    <w:p w:rsidR="005F6964" w:rsidRDefault="00582FCD">
      <w:pPr>
        <w:spacing w:after="120"/>
        <w:rPr>
          <w:sz w:val="24"/>
          <w:szCs w:val="24"/>
        </w:rPr>
      </w:pPr>
      <w:r>
        <w:rPr>
          <w:sz w:val="24"/>
          <w:szCs w:val="24"/>
        </w:rPr>
        <w:t>Examination &amp; Certification Body:</w:t>
      </w:r>
      <w:r>
        <w:rPr>
          <w:sz w:val="24"/>
          <w:szCs w:val="24"/>
        </w:rPr>
        <w:tab/>
      </w:r>
      <w:r>
        <w:rPr>
          <w:rFonts w:hint="eastAsia"/>
        </w:rPr>
        <w:t>Sindh Board</w:t>
      </w:r>
      <w:r w:rsidR="00B42209">
        <w:rPr>
          <w:sz w:val="24"/>
          <w:szCs w:val="24"/>
        </w:rPr>
        <w:t xml:space="preserve"> of Technical Education (SBTE) </w:t>
      </w:r>
      <w:r>
        <w:rPr>
          <w:sz w:val="24"/>
          <w:szCs w:val="24"/>
        </w:rPr>
        <w:t>Karachi.</w:t>
      </w:r>
      <w:r w:rsidR="00B42209">
        <w:rPr>
          <w:sz w:val="24"/>
          <w:szCs w:val="24"/>
        </w:rPr>
        <w:t xml:space="preserve"> </w:t>
      </w:r>
    </w:p>
    <w:p w:rsidR="005F6964" w:rsidRDefault="005F6964">
      <w:pPr>
        <w:spacing w:after="120"/>
        <w:rPr>
          <w:sz w:val="24"/>
          <w:szCs w:val="24"/>
        </w:rPr>
      </w:pPr>
    </w:p>
    <w:p w:rsidR="005F6964" w:rsidRDefault="00582FCD">
      <w:pPr>
        <w:spacing w:after="120"/>
        <w:rPr>
          <w:sz w:val="24"/>
          <w:szCs w:val="24"/>
        </w:rPr>
      </w:pPr>
      <w:r>
        <w:rPr>
          <w:sz w:val="24"/>
          <w:szCs w:val="24"/>
        </w:rPr>
        <w:t>Examin</w:t>
      </w:r>
      <w:r w:rsidR="00B42209">
        <w:rPr>
          <w:sz w:val="24"/>
          <w:szCs w:val="24"/>
        </w:rPr>
        <w:t>ation System:</w:t>
      </w:r>
      <w:r w:rsidR="00B42209">
        <w:rPr>
          <w:sz w:val="24"/>
          <w:szCs w:val="24"/>
        </w:rPr>
        <w:tab/>
      </w:r>
      <w:r w:rsidR="00B42209">
        <w:rPr>
          <w:sz w:val="24"/>
          <w:szCs w:val="24"/>
        </w:rPr>
        <w:tab/>
      </w:r>
      <w:r w:rsidR="00B42209">
        <w:rPr>
          <w:sz w:val="24"/>
          <w:szCs w:val="24"/>
        </w:rPr>
        <w:tab/>
        <w:t>Annual System (T</w:t>
      </w:r>
      <w:r>
        <w:rPr>
          <w:sz w:val="24"/>
          <w:szCs w:val="24"/>
        </w:rPr>
        <w:t>he same as other DAEs programs)</w:t>
      </w:r>
    </w:p>
    <w:p w:rsidR="005F6964" w:rsidRDefault="005F6964">
      <w:pPr>
        <w:spacing w:after="120"/>
        <w:rPr>
          <w:sz w:val="24"/>
          <w:szCs w:val="24"/>
        </w:rPr>
      </w:pPr>
    </w:p>
    <w:p w:rsidR="005F6964" w:rsidRDefault="00B42209">
      <w:pPr>
        <w:spacing w:after="120"/>
        <w:jc w:val="center"/>
        <w:rPr>
          <w:sz w:val="38"/>
          <w:szCs w:val="38"/>
        </w:rPr>
      </w:pPr>
      <w:r>
        <w:rPr>
          <w:sz w:val="38"/>
          <w:szCs w:val="38"/>
        </w:rPr>
        <w:t xml:space="preserve">Sindh </w:t>
      </w:r>
      <w:r w:rsidR="00582FCD">
        <w:rPr>
          <w:sz w:val="38"/>
          <w:szCs w:val="38"/>
        </w:rPr>
        <w:t>Technical Education and</w:t>
      </w:r>
      <w:r>
        <w:rPr>
          <w:sz w:val="38"/>
          <w:szCs w:val="38"/>
        </w:rPr>
        <w:t xml:space="preserve"> Vocational Training Authority</w:t>
      </w:r>
    </w:p>
    <w:p w:rsidR="005F6964" w:rsidRDefault="005F6964">
      <w:pPr>
        <w:spacing w:after="120"/>
        <w:jc w:val="center"/>
        <w:rPr>
          <w:b/>
          <w:bCs/>
          <w:sz w:val="64"/>
          <w:szCs w:val="64"/>
        </w:rPr>
      </w:pPr>
    </w:p>
    <w:bookmarkEnd w:id="0"/>
    <w:p w:rsidR="005F6964" w:rsidRDefault="00B42209">
      <w:pPr>
        <w:jc w:val="center"/>
        <w:rPr>
          <w:rFonts w:eastAsia="SimSun"/>
          <w:b/>
          <w:bCs/>
          <w:sz w:val="56"/>
          <w:szCs w:val="56"/>
          <w:lang w:eastAsia="zh-CN"/>
        </w:rPr>
      </w:pPr>
      <w:r>
        <w:rPr>
          <w:rFonts w:eastAsia="SimSun"/>
          <w:b/>
          <w:bCs/>
          <w:sz w:val="56"/>
          <w:szCs w:val="56"/>
          <w:lang w:eastAsia="zh-CN"/>
        </w:rPr>
        <w:t>S</w:t>
      </w:r>
      <w:r w:rsidR="00582FCD">
        <w:rPr>
          <w:rFonts w:eastAsia="SimSun" w:hint="eastAsia"/>
          <w:b/>
          <w:bCs/>
          <w:sz w:val="56"/>
          <w:szCs w:val="56"/>
          <w:lang w:eastAsia="zh-CN"/>
        </w:rPr>
        <w:t>TEVTA</w:t>
      </w:r>
    </w:p>
    <w:p w:rsidR="005F6964" w:rsidRDefault="00582FCD">
      <w:pPr>
        <w:tabs>
          <w:tab w:val="left" w:pos="2160"/>
          <w:tab w:val="left" w:pos="2880"/>
          <w:tab w:val="left" w:pos="3600"/>
          <w:tab w:val="left" w:pos="4320"/>
          <w:tab w:val="left" w:pos="5040"/>
          <w:tab w:val="left" w:pos="5760"/>
          <w:tab w:val="left" w:pos="6480"/>
          <w:tab w:val="left" w:pos="7200"/>
          <w:tab w:val="left" w:pos="7920"/>
          <w:tab w:val="right" w:pos="9360"/>
        </w:tabs>
        <w:suppressAutoHyphens/>
        <w:jc w:val="center"/>
        <w:rPr>
          <w:b/>
          <w:sz w:val="24"/>
          <w:szCs w:val="24"/>
        </w:rPr>
      </w:pPr>
      <w:r>
        <w:rPr>
          <w:b/>
          <w:sz w:val="24"/>
          <w:szCs w:val="24"/>
        </w:rPr>
        <w:br w:type="page"/>
      </w:r>
    </w:p>
    <w:p w:rsidR="005F6964" w:rsidRDefault="005F6964" w:rsidP="009A165B">
      <w:pPr>
        <w:keepNext/>
        <w:keepLines/>
        <w:spacing w:before="480" w:line="276" w:lineRule="auto"/>
        <w:rPr>
          <w:rFonts w:ascii="Times New Roman Regular" w:eastAsia="仿宋" w:hAnsi="Times New Roman Regular" w:cs="Times New Roman Regular" w:hint="eastAsia"/>
          <w:sz w:val="24"/>
          <w:szCs w:val="24"/>
          <w:lang w:bidi="ar-SA"/>
        </w:rPr>
      </w:pPr>
    </w:p>
    <w:p w:rsidR="009A165B" w:rsidRDefault="007639D2">
      <w:pPr>
        <w:tabs>
          <w:tab w:val="left" w:pos="-720"/>
        </w:tabs>
        <w:suppressAutoHyphens/>
        <w:spacing w:after="120"/>
        <w:jc w:val="center"/>
        <w:rPr>
          <w:b/>
          <w:bCs/>
          <w:spacing w:val="-3"/>
          <w:szCs w:val="24"/>
        </w:rPr>
      </w:pPr>
      <w:r>
        <w:rPr>
          <w:b/>
          <w:bCs/>
          <w:spacing w:val="-3"/>
          <w:szCs w:val="24"/>
        </w:rPr>
        <w:t xml:space="preserve">D.A.E </w:t>
      </w:r>
      <w:proofErr w:type="gramStart"/>
      <w:r w:rsidR="00582FCD">
        <w:rPr>
          <w:rFonts w:hint="eastAsia"/>
          <w:b/>
          <w:bCs/>
          <w:spacing w:val="-3"/>
          <w:szCs w:val="24"/>
        </w:rPr>
        <w:t>Electrical  Automation</w:t>
      </w:r>
      <w:proofErr w:type="gramEnd"/>
      <w:r w:rsidR="00582FCD">
        <w:rPr>
          <w:rFonts w:hint="eastAsia"/>
          <w:b/>
          <w:bCs/>
          <w:spacing w:val="-3"/>
          <w:szCs w:val="24"/>
        </w:rPr>
        <w:t xml:space="preserve"> Technology</w:t>
      </w:r>
      <w:r w:rsidR="00582FCD">
        <w:rPr>
          <w:b/>
          <w:bCs/>
          <w:spacing w:val="-3"/>
          <w:szCs w:val="24"/>
        </w:rPr>
        <w:t xml:space="preserve"> </w:t>
      </w:r>
    </w:p>
    <w:p w:rsidR="005F6964" w:rsidRDefault="00582FCD">
      <w:pPr>
        <w:tabs>
          <w:tab w:val="left" w:pos="-720"/>
        </w:tabs>
        <w:suppressAutoHyphens/>
        <w:spacing w:after="120"/>
        <w:jc w:val="center"/>
        <w:rPr>
          <w:b/>
          <w:bCs/>
          <w:spacing w:val="-3"/>
          <w:szCs w:val="24"/>
        </w:rPr>
      </w:pPr>
      <w:r>
        <w:rPr>
          <w:b/>
          <w:bCs/>
          <w:spacing w:val="-3"/>
          <w:szCs w:val="24"/>
        </w:rPr>
        <w:t>(3-Years’ Course)</w:t>
      </w:r>
    </w:p>
    <w:p w:rsidR="009A165B" w:rsidRDefault="009A165B">
      <w:pPr>
        <w:tabs>
          <w:tab w:val="left" w:pos="-720"/>
        </w:tabs>
        <w:suppressAutoHyphens/>
        <w:spacing w:after="120"/>
        <w:jc w:val="center"/>
        <w:rPr>
          <w:b/>
          <w:bCs/>
          <w:spacing w:val="-3"/>
          <w:szCs w:val="24"/>
        </w:rPr>
      </w:pPr>
      <w:r>
        <w:rPr>
          <w:b/>
          <w:bCs/>
          <w:spacing w:val="-3"/>
          <w:szCs w:val="24"/>
        </w:rPr>
        <w:t>Scheme of Studies</w:t>
      </w:r>
    </w:p>
    <w:tbl>
      <w:tblPr>
        <w:tblW w:w="93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0"/>
        <w:gridCol w:w="91"/>
        <w:gridCol w:w="4839"/>
        <w:gridCol w:w="904"/>
        <w:gridCol w:w="804"/>
        <w:gridCol w:w="6"/>
        <w:gridCol w:w="1122"/>
      </w:tblGrid>
      <w:tr w:rsidR="009A165B" w:rsidTr="00597054">
        <w:trPr>
          <w:trHeight w:val="34"/>
          <w:jc w:val="center"/>
        </w:trPr>
        <w:tc>
          <w:tcPr>
            <w:tcW w:w="9306" w:type="dxa"/>
            <w:gridSpan w:val="7"/>
            <w:shd w:val="clear" w:color="auto" w:fill="E5DFEC"/>
            <w:vAlign w:val="center"/>
          </w:tcPr>
          <w:p w:rsidR="009A165B" w:rsidRDefault="009A165B">
            <w:pPr>
              <w:tabs>
                <w:tab w:val="left" w:pos="-720"/>
              </w:tabs>
              <w:suppressAutoHyphens/>
              <w:spacing w:line="360" w:lineRule="auto"/>
              <w:jc w:val="center"/>
              <w:rPr>
                <w:b/>
                <w:bCs/>
                <w:spacing w:val="-3"/>
                <w:szCs w:val="24"/>
              </w:rPr>
            </w:pPr>
            <w:r>
              <w:rPr>
                <w:b/>
                <w:bCs/>
                <w:spacing w:val="-3"/>
                <w:szCs w:val="24"/>
                <w:lang w:eastAsia="zh-CN"/>
              </w:rPr>
              <w:t>FIRST YEAR</w:t>
            </w:r>
          </w:p>
        </w:tc>
      </w:tr>
      <w:tr w:rsidR="009A165B" w:rsidTr="008B66A1">
        <w:trPr>
          <w:trHeight w:val="34"/>
          <w:jc w:val="center"/>
        </w:trPr>
        <w:tc>
          <w:tcPr>
            <w:tcW w:w="1540" w:type="dxa"/>
            <w:vAlign w:val="center"/>
          </w:tcPr>
          <w:p w:rsidR="009A165B" w:rsidRDefault="009A165B">
            <w:pPr>
              <w:tabs>
                <w:tab w:val="left" w:pos="-720"/>
              </w:tabs>
              <w:suppressAutoHyphens/>
              <w:spacing w:line="360" w:lineRule="auto"/>
              <w:jc w:val="center"/>
              <w:rPr>
                <w:b/>
                <w:bCs/>
                <w:spacing w:val="-3"/>
                <w:szCs w:val="24"/>
              </w:rPr>
            </w:pPr>
            <w:r>
              <w:rPr>
                <w:b/>
                <w:bCs/>
                <w:spacing w:val="-3"/>
                <w:szCs w:val="24"/>
                <w:lang w:eastAsia="zh-CN"/>
              </w:rPr>
              <w:t>Code</w:t>
            </w:r>
          </w:p>
        </w:tc>
        <w:tc>
          <w:tcPr>
            <w:tcW w:w="4930" w:type="dxa"/>
            <w:gridSpan w:val="2"/>
            <w:vAlign w:val="center"/>
          </w:tcPr>
          <w:p w:rsidR="009A165B" w:rsidRDefault="009A165B">
            <w:pPr>
              <w:tabs>
                <w:tab w:val="left" w:pos="-720"/>
              </w:tabs>
              <w:suppressAutoHyphens/>
              <w:spacing w:line="360" w:lineRule="auto"/>
              <w:jc w:val="center"/>
              <w:rPr>
                <w:b/>
                <w:bCs/>
                <w:spacing w:val="-3"/>
                <w:szCs w:val="24"/>
              </w:rPr>
            </w:pPr>
            <w:r>
              <w:rPr>
                <w:b/>
                <w:bCs/>
                <w:spacing w:val="-3"/>
                <w:szCs w:val="24"/>
                <w:lang w:eastAsia="zh-CN"/>
              </w:rPr>
              <w:t>Subject Name</w:t>
            </w:r>
          </w:p>
        </w:tc>
        <w:tc>
          <w:tcPr>
            <w:tcW w:w="904" w:type="dxa"/>
            <w:vAlign w:val="center"/>
          </w:tcPr>
          <w:p w:rsidR="009A165B" w:rsidRDefault="009A165B">
            <w:pPr>
              <w:tabs>
                <w:tab w:val="left" w:pos="-720"/>
              </w:tabs>
              <w:suppressAutoHyphens/>
              <w:spacing w:line="360" w:lineRule="auto"/>
              <w:jc w:val="center"/>
              <w:rPr>
                <w:b/>
                <w:bCs/>
                <w:spacing w:val="-3"/>
                <w:szCs w:val="24"/>
              </w:rPr>
            </w:pPr>
            <w:r>
              <w:rPr>
                <w:b/>
                <w:bCs/>
                <w:spacing w:val="-3"/>
                <w:szCs w:val="24"/>
              </w:rPr>
              <w:t>T</w:t>
            </w:r>
          </w:p>
        </w:tc>
        <w:tc>
          <w:tcPr>
            <w:tcW w:w="810" w:type="dxa"/>
            <w:gridSpan w:val="2"/>
            <w:vAlign w:val="center"/>
          </w:tcPr>
          <w:p w:rsidR="009A165B" w:rsidRDefault="009A165B">
            <w:pPr>
              <w:tabs>
                <w:tab w:val="left" w:pos="-720"/>
              </w:tabs>
              <w:suppressAutoHyphens/>
              <w:spacing w:line="360" w:lineRule="auto"/>
              <w:jc w:val="center"/>
              <w:rPr>
                <w:b/>
                <w:bCs/>
                <w:spacing w:val="-3"/>
                <w:szCs w:val="24"/>
              </w:rPr>
            </w:pPr>
            <w:r>
              <w:rPr>
                <w:b/>
                <w:bCs/>
                <w:spacing w:val="-3"/>
                <w:szCs w:val="24"/>
              </w:rPr>
              <w:t>P</w:t>
            </w:r>
          </w:p>
        </w:tc>
        <w:tc>
          <w:tcPr>
            <w:tcW w:w="1122" w:type="dxa"/>
            <w:vAlign w:val="center"/>
          </w:tcPr>
          <w:p w:rsidR="009A165B" w:rsidRDefault="009A165B">
            <w:pPr>
              <w:tabs>
                <w:tab w:val="left" w:pos="-720"/>
              </w:tabs>
              <w:suppressAutoHyphens/>
              <w:spacing w:line="360" w:lineRule="auto"/>
              <w:jc w:val="center"/>
              <w:rPr>
                <w:b/>
                <w:bCs/>
                <w:spacing w:val="-3"/>
                <w:szCs w:val="24"/>
              </w:rPr>
            </w:pPr>
            <w:r>
              <w:rPr>
                <w:b/>
                <w:bCs/>
                <w:spacing w:val="-3"/>
                <w:szCs w:val="24"/>
              </w:rPr>
              <w:t>C</w:t>
            </w:r>
          </w:p>
        </w:tc>
      </w:tr>
      <w:tr w:rsidR="009A165B" w:rsidTr="008B66A1">
        <w:trPr>
          <w:trHeight w:val="34"/>
          <w:jc w:val="center"/>
        </w:trPr>
        <w:tc>
          <w:tcPr>
            <w:tcW w:w="1540" w:type="dxa"/>
            <w:vAlign w:val="center"/>
          </w:tcPr>
          <w:p w:rsidR="009A165B" w:rsidRDefault="009A165B" w:rsidP="008456B6">
            <w:pPr>
              <w:tabs>
                <w:tab w:val="left" w:pos="-720"/>
              </w:tabs>
              <w:suppressAutoHyphens/>
              <w:spacing w:line="360" w:lineRule="auto"/>
              <w:rPr>
                <w:b/>
                <w:bCs/>
                <w:spacing w:val="-3"/>
              </w:rPr>
            </w:pPr>
            <w:r>
              <w:rPr>
                <w:b/>
                <w:bCs/>
                <w:color w:val="0070C0"/>
                <w:spacing w:val="-3"/>
                <w:szCs w:val="24"/>
              </w:rPr>
              <w:t>Gen 111</w:t>
            </w:r>
          </w:p>
        </w:tc>
        <w:tc>
          <w:tcPr>
            <w:tcW w:w="4930" w:type="dxa"/>
            <w:gridSpan w:val="2"/>
            <w:vAlign w:val="center"/>
          </w:tcPr>
          <w:p w:rsidR="009A165B" w:rsidRDefault="009A165B" w:rsidP="008456B6">
            <w:pPr>
              <w:tabs>
                <w:tab w:val="left" w:pos="-720"/>
              </w:tabs>
              <w:suppressAutoHyphens/>
              <w:spacing w:line="360" w:lineRule="auto"/>
              <w:rPr>
                <w:b/>
                <w:bCs/>
                <w:spacing w:val="-3"/>
                <w:szCs w:val="24"/>
              </w:rPr>
            </w:pPr>
            <w:r>
              <w:rPr>
                <w:rFonts w:eastAsia="SimSun" w:hint="eastAsia"/>
                <w:b/>
                <w:bCs/>
                <w:color w:val="0070C0"/>
                <w:spacing w:val="-3"/>
                <w:szCs w:val="24"/>
                <w:lang w:eastAsia="zh-CN"/>
              </w:rPr>
              <w:t>Islamist</w:t>
            </w:r>
            <w:r>
              <w:rPr>
                <w:b/>
                <w:bCs/>
                <w:color w:val="0070C0"/>
                <w:spacing w:val="-3"/>
                <w:szCs w:val="24"/>
              </w:rPr>
              <w:t xml:space="preserve"> &amp; Pakistan Studies</w:t>
            </w:r>
          </w:p>
        </w:tc>
        <w:tc>
          <w:tcPr>
            <w:tcW w:w="904" w:type="dxa"/>
            <w:vAlign w:val="center"/>
          </w:tcPr>
          <w:p w:rsidR="009A165B" w:rsidRDefault="009A165B" w:rsidP="008456B6">
            <w:pPr>
              <w:tabs>
                <w:tab w:val="left" w:pos="-720"/>
              </w:tabs>
              <w:suppressAutoHyphens/>
              <w:spacing w:line="360" w:lineRule="auto"/>
              <w:jc w:val="center"/>
              <w:rPr>
                <w:b/>
                <w:bCs/>
                <w:color w:val="0070C0"/>
                <w:spacing w:val="-3"/>
                <w:szCs w:val="24"/>
              </w:rPr>
            </w:pPr>
            <w:r>
              <w:rPr>
                <w:b/>
                <w:bCs/>
                <w:color w:val="0070C0"/>
                <w:spacing w:val="-3"/>
                <w:szCs w:val="24"/>
              </w:rPr>
              <w:t>1</w:t>
            </w:r>
          </w:p>
        </w:tc>
        <w:tc>
          <w:tcPr>
            <w:tcW w:w="810" w:type="dxa"/>
            <w:gridSpan w:val="2"/>
            <w:vAlign w:val="center"/>
          </w:tcPr>
          <w:p w:rsidR="009A165B" w:rsidRDefault="009A165B" w:rsidP="008456B6">
            <w:pPr>
              <w:tabs>
                <w:tab w:val="left" w:pos="-720"/>
              </w:tabs>
              <w:suppressAutoHyphens/>
              <w:spacing w:line="360" w:lineRule="auto"/>
              <w:jc w:val="center"/>
              <w:rPr>
                <w:b/>
                <w:bCs/>
                <w:color w:val="0070C0"/>
                <w:spacing w:val="-3"/>
                <w:szCs w:val="24"/>
              </w:rPr>
            </w:pPr>
            <w:r>
              <w:rPr>
                <w:b/>
                <w:bCs/>
                <w:color w:val="0070C0"/>
                <w:spacing w:val="-3"/>
                <w:szCs w:val="24"/>
              </w:rPr>
              <w:t>0</w:t>
            </w:r>
          </w:p>
        </w:tc>
        <w:tc>
          <w:tcPr>
            <w:tcW w:w="1122" w:type="dxa"/>
            <w:vAlign w:val="center"/>
          </w:tcPr>
          <w:p w:rsidR="009A165B" w:rsidRDefault="009A165B" w:rsidP="008456B6">
            <w:pPr>
              <w:tabs>
                <w:tab w:val="left" w:pos="-720"/>
              </w:tabs>
              <w:suppressAutoHyphens/>
              <w:spacing w:line="360" w:lineRule="auto"/>
              <w:jc w:val="center"/>
              <w:rPr>
                <w:b/>
                <w:bCs/>
                <w:color w:val="0070C0"/>
                <w:spacing w:val="-3"/>
                <w:szCs w:val="24"/>
              </w:rPr>
            </w:pPr>
            <w:r>
              <w:rPr>
                <w:b/>
                <w:bCs/>
                <w:color w:val="0070C0"/>
                <w:spacing w:val="-3"/>
                <w:szCs w:val="24"/>
              </w:rPr>
              <w:t>1</w:t>
            </w:r>
          </w:p>
        </w:tc>
      </w:tr>
      <w:tr w:rsidR="009A165B" w:rsidTr="008B66A1">
        <w:trPr>
          <w:trHeight w:val="34"/>
          <w:jc w:val="center"/>
        </w:trPr>
        <w:tc>
          <w:tcPr>
            <w:tcW w:w="1540" w:type="dxa"/>
            <w:vAlign w:val="center"/>
          </w:tcPr>
          <w:p w:rsidR="009A165B" w:rsidRDefault="00597054" w:rsidP="008456B6">
            <w:pPr>
              <w:tabs>
                <w:tab w:val="left" w:pos="-720"/>
              </w:tabs>
              <w:suppressAutoHyphens/>
              <w:spacing w:line="360" w:lineRule="auto"/>
              <w:rPr>
                <w:rFonts w:eastAsia="SimSun"/>
                <w:b/>
                <w:bCs/>
                <w:spacing w:val="-3"/>
                <w:szCs w:val="24"/>
                <w:lang w:eastAsia="zh-CN"/>
              </w:rPr>
            </w:pPr>
            <w:r>
              <w:rPr>
                <w:rFonts w:eastAsia="SimSun"/>
                <w:b/>
                <w:bCs/>
                <w:color w:val="FF0000"/>
                <w:spacing w:val="-3"/>
                <w:szCs w:val="24"/>
                <w:lang w:eastAsia="zh-CN"/>
              </w:rPr>
              <w:t>GenC 112</w:t>
            </w:r>
          </w:p>
        </w:tc>
        <w:tc>
          <w:tcPr>
            <w:tcW w:w="4930" w:type="dxa"/>
            <w:gridSpan w:val="2"/>
            <w:vAlign w:val="center"/>
          </w:tcPr>
          <w:p w:rsidR="009A165B" w:rsidRDefault="009A165B" w:rsidP="008456B6">
            <w:pPr>
              <w:tabs>
                <w:tab w:val="left" w:pos="-720"/>
              </w:tabs>
              <w:suppressAutoHyphens/>
              <w:spacing w:line="360" w:lineRule="auto"/>
              <w:rPr>
                <w:b/>
                <w:bCs/>
                <w:color w:val="FF0000"/>
                <w:spacing w:val="-3"/>
                <w:szCs w:val="24"/>
              </w:rPr>
            </w:pPr>
            <w:r>
              <w:rPr>
                <w:rFonts w:eastAsia="DengXian"/>
                <w:b/>
                <w:bCs/>
                <w:color w:val="FF0000"/>
              </w:rPr>
              <w:t xml:space="preserve">Chinese </w:t>
            </w:r>
            <w:r>
              <w:rPr>
                <w:rFonts w:eastAsia="DengXian"/>
                <w:b/>
                <w:bCs/>
                <w:color w:val="FF0000"/>
                <w:lang w:eastAsia="zh-CN"/>
              </w:rPr>
              <w:t>Ⅰ</w:t>
            </w:r>
          </w:p>
        </w:tc>
        <w:tc>
          <w:tcPr>
            <w:tcW w:w="904" w:type="dxa"/>
            <w:vAlign w:val="center"/>
          </w:tcPr>
          <w:p w:rsidR="009A165B" w:rsidRDefault="009A165B" w:rsidP="008456B6">
            <w:pPr>
              <w:tabs>
                <w:tab w:val="left" w:pos="-720"/>
              </w:tabs>
              <w:suppressAutoHyphens/>
              <w:spacing w:line="360" w:lineRule="auto"/>
              <w:jc w:val="center"/>
              <w:rPr>
                <w:b/>
                <w:bCs/>
                <w:spacing w:val="-3"/>
                <w:szCs w:val="24"/>
              </w:rPr>
            </w:pPr>
            <w:r>
              <w:rPr>
                <w:b/>
                <w:bCs/>
              </w:rPr>
              <w:t>2</w:t>
            </w:r>
          </w:p>
        </w:tc>
        <w:tc>
          <w:tcPr>
            <w:tcW w:w="810" w:type="dxa"/>
            <w:gridSpan w:val="2"/>
            <w:vAlign w:val="center"/>
          </w:tcPr>
          <w:p w:rsidR="009A165B" w:rsidRDefault="009A165B" w:rsidP="008456B6">
            <w:pPr>
              <w:tabs>
                <w:tab w:val="left" w:pos="-720"/>
              </w:tabs>
              <w:suppressAutoHyphens/>
              <w:spacing w:line="360" w:lineRule="auto"/>
              <w:jc w:val="center"/>
              <w:rPr>
                <w:b/>
                <w:bCs/>
                <w:spacing w:val="-3"/>
                <w:szCs w:val="24"/>
              </w:rPr>
            </w:pPr>
            <w:r>
              <w:rPr>
                <w:b/>
                <w:bCs/>
              </w:rPr>
              <w:t>0</w:t>
            </w:r>
          </w:p>
        </w:tc>
        <w:tc>
          <w:tcPr>
            <w:tcW w:w="1122" w:type="dxa"/>
            <w:vAlign w:val="center"/>
          </w:tcPr>
          <w:p w:rsidR="009A165B" w:rsidRDefault="009A165B" w:rsidP="008456B6">
            <w:pPr>
              <w:tabs>
                <w:tab w:val="left" w:pos="-720"/>
              </w:tabs>
              <w:suppressAutoHyphens/>
              <w:spacing w:line="360" w:lineRule="auto"/>
              <w:jc w:val="center"/>
              <w:rPr>
                <w:b/>
                <w:bCs/>
                <w:spacing w:val="-3"/>
                <w:szCs w:val="24"/>
              </w:rPr>
            </w:pPr>
            <w:r>
              <w:rPr>
                <w:b/>
                <w:bCs/>
              </w:rPr>
              <w:t>2</w:t>
            </w:r>
          </w:p>
        </w:tc>
      </w:tr>
      <w:tr w:rsidR="009A165B" w:rsidTr="008B66A1">
        <w:trPr>
          <w:trHeight w:val="34"/>
          <w:jc w:val="center"/>
        </w:trPr>
        <w:tc>
          <w:tcPr>
            <w:tcW w:w="1540" w:type="dxa"/>
            <w:vAlign w:val="center"/>
          </w:tcPr>
          <w:p w:rsidR="009A165B" w:rsidRDefault="009A165B" w:rsidP="008456B6">
            <w:pPr>
              <w:tabs>
                <w:tab w:val="left" w:pos="-720"/>
              </w:tabs>
              <w:suppressAutoHyphens/>
              <w:spacing w:line="360" w:lineRule="auto"/>
              <w:rPr>
                <w:b/>
                <w:bCs/>
                <w:spacing w:val="-3"/>
                <w:szCs w:val="24"/>
              </w:rPr>
            </w:pPr>
            <w:proofErr w:type="spellStart"/>
            <w:r>
              <w:rPr>
                <w:b/>
                <w:bCs/>
              </w:rPr>
              <w:t>Eng</w:t>
            </w:r>
            <w:proofErr w:type="spellEnd"/>
            <w:r>
              <w:rPr>
                <w:b/>
                <w:bCs/>
              </w:rPr>
              <w:t xml:space="preserve">  112</w:t>
            </w:r>
          </w:p>
        </w:tc>
        <w:tc>
          <w:tcPr>
            <w:tcW w:w="4930" w:type="dxa"/>
            <w:gridSpan w:val="2"/>
            <w:vAlign w:val="center"/>
          </w:tcPr>
          <w:p w:rsidR="009A165B" w:rsidRDefault="009A165B" w:rsidP="008456B6">
            <w:pPr>
              <w:tabs>
                <w:tab w:val="left" w:pos="-720"/>
              </w:tabs>
              <w:suppressAutoHyphens/>
              <w:spacing w:line="360" w:lineRule="auto"/>
              <w:rPr>
                <w:b/>
                <w:bCs/>
                <w:spacing w:val="-3"/>
                <w:szCs w:val="24"/>
              </w:rPr>
            </w:pPr>
            <w:r>
              <w:rPr>
                <w:rFonts w:eastAsia="DengXian"/>
                <w:b/>
                <w:bCs/>
              </w:rPr>
              <w:t>English</w:t>
            </w:r>
          </w:p>
        </w:tc>
        <w:tc>
          <w:tcPr>
            <w:tcW w:w="904" w:type="dxa"/>
            <w:vAlign w:val="center"/>
          </w:tcPr>
          <w:p w:rsidR="009A165B" w:rsidRDefault="009A165B" w:rsidP="008456B6">
            <w:pPr>
              <w:tabs>
                <w:tab w:val="left" w:pos="-720"/>
              </w:tabs>
              <w:suppressAutoHyphens/>
              <w:spacing w:line="360" w:lineRule="auto"/>
              <w:jc w:val="center"/>
              <w:rPr>
                <w:b/>
                <w:bCs/>
                <w:spacing w:val="-3"/>
                <w:szCs w:val="24"/>
              </w:rPr>
            </w:pPr>
            <w:r>
              <w:rPr>
                <w:b/>
                <w:bCs/>
              </w:rPr>
              <w:t>2</w:t>
            </w:r>
          </w:p>
        </w:tc>
        <w:tc>
          <w:tcPr>
            <w:tcW w:w="810" w:type="dxa"/>
            <w:gridSpan w:val="2"/>
            <w:vAlign w:val="center"/>
          </w:tcPr>
          <w:p w:rsidR="009A165B" w:rsidRDefault="009A165B" w:rsidP="008456B6">
            <w:pPr>
              <w:tabs>
                <w:tab w:val="left" w:pos="-720"/>
              </w:tabs>
              <w:suppressAutoHyphens/>
              <w:spacing w:line="360" w:lineRule="auto"/>
              <w:jc w:val="center"/>
              <w:rPr>
                <w:b/>
                <w:bCs/>
                <w:spacing w:val="-3"/>
                <w:szCs w:val="24"/>
              </w:rPr>
            </w:pPr>
            <w:r>
              <w:rPr>
                <w:b/>
                <w:bCs/>
              </w:rPr>
              <w:t>0</w:t>
            </w:r>
          </w:p>
        </w:tc>
        <w:tc>
          <w:tcPr>
            <w:tcW w:w="1122" w:type="dxa"/>
            <w:vAlign w:val="center"/>
          </w:tcPr>
          <w:p w:rsidR="009A165B" w:rsidRDefault="009A165B" w:rsidP="008456B6">
            <w:pPr>
              <w:tabs>
                <w:tab w:val="left" w:pos="-720"/>
              </w:tabs>
              <w:suppressAutoHyphens/>
              <w:spacing w:line="360" w:lineRule="auto"/>
              <w:jc w:val="center"/>
              <w:rPr>
                <w:b/>
                <w:bCs/>
                <w:spacing w:val="-3"/>
                <w:szCs w:val="24"/>
              </w:rPr>
            </w:pPr>
            <w:r>
              <w:rPr>
                <w:b/>
                <w:bCs/>
              </w:rPr>
              <w:t>2</w:t>
            </w:r>
          </w:p>
        </w:tc>
      </w:tr>
      <w:tr w:rsidR="009A165B" w:rsidTr="008B66A1">
        <w:trPr>
          <w:trHeight w:val="34"/>
          <w:jc w:val="center"/>
        </w:trPr>
        <w:tc>
          <w:tcPr>
            <w:tcW w:w="1540" w:type="dxa"/>
            <w:vAlign w:val="center"/>
          </w:tcPr>
          <w:p w:rsidR="009A165B" w:rsidRDefault="009A165B" w:rsidP="008456B6">
            <w:pPr>
              <w:tabs>
                <w:tab w:val="left" w:pos="-720"/>
              </w:tabs>
              <w:suppressAutoHyphens/>
              <w:spacing w:line="360" w:lineRule="auto"/>
              <w:rPr>
                <w:b/>
                <w:bCs/>
                <w:spacing w:val="-3"/>
                <w:szCs w:val="24"/>
              </w:rPr>
            </w:pPr>
            <w:r>
              <w:rPr>
                <w:b/>
                <w:bCs/>
              </w:rPr>
              <w:t>Math  123</w:t>
            </w:r>
          </w:p>
        </w:tc>
        <w:tc>
          <w:tcPr>
            <w:tcW w:w="4930" w:type="dxa"/>
            <w:gridSpan w:val="2"/>
            <w:vAlign w:val="center"/>
          </w:tcPr>
          <w:p w:rsidR="009A165B" w:rsidRDefault="009A165B" w:rsidP="008456B6">
            <w:pPr>
              <w:tabs>
                <w:tab w:val="left" w:pos="-720"/>
              </w:tabs>
              <w:suppressAutoHyphens/>
              <w:spacing w:line="360" w:lineRule="auto"/>
              <w:rPr>
                <w:b/>
                <w:bCs/>
                <w:spacing w:val="-3"/>
                <w:szCs w:val="24"/>
              </w:rPr>
            </w:pPr>
            <w:r>
              <w:rPr>
                <w:rFonts w:eastAsia="DengXian"/>
                <w:b/>
                <w:bCs/>
              </w:rPr>
              <w:t>Applied Mathematics-I</w:t>
            </w:r>
          </w:p>
        </w:tc>
        <w:tc>
          <w:tcPr>
            <w:tcW w:w="904" w:type="dxa"/>
            <w:vAlign w:val="center"/>
          </w:tcPr>
          <w:p w:rsidR="009A165B" w:rsidRDefault="009A165B" w:rsidP="008456B6">
            <w:pPr>
              <w:tabs>
                <w:tab w:val="left" w:pos="-720"/>
              </w:tabs>
              <w:suppressAutoHyphens/>
              <w:spacing w:line="360" w:lineRule="auto"/>
              <w:jc w:val="center"/>
              <w:rPr>
                <w:b/>
                <w:bCs/>
                <w:spacing w:val="-3"/>
                <w:szCs w:val="24"/>
              </w:rPr>
            </w:pPr>
            <w:r>
              <w:rPr>
                <w:b/>
                <w:bCs/>
              </w:rPr>
              <w:t>3</w:t>
            </w:r>
          </w:p>
        </w:tc>
        <w:tc>
          <w:tcPr>
            <w:tcW w:w="810" w:type="dxa"/>
            <w:gridSpan w:val="2"/>
            <w:vAlign w:val="center"/>
          </w:tcPr>
          <w:p w:rsidR="009A165B" w:rsidRDefault="009A165B" w:rsidP="008456B6">
            <w:pPr>
              <w:tabs>
                <w:tab w:val="left" w:pos="-720"/>
              </w:tabs>
              <w:suppressAutoHyphens/>
              <w:spacing w:line="360" w:lineRule="auto"/>
              <w:jc w:val="center"/>
              <w:rPr>
                <w:b/>
                <w:bCs/>
                <w:spacing w:val="-3"/>
                <w:szCs w:val="24"/>
              </w:rPr>
            </w:pPr>
            <w:r>
              <w:rPr>
                <w:b/>
                <w:bCs/>
              </w:rPr>
              <w:t>0</w:t>
            </w:r>
          </w:p>
        </w:tc>
        <w:tc>
          <w:tcPr>
            <w:tcW w:w="1122" w:type="dxa"/>
            <w:vAlign w:val="center"/>
          </w:tcPr>
          <w:p w:rsidR="009A165B" w:rsidRDefault="009A165B" w:rsidP="008456B6">
            <w:pPr>
              <w:tabs>
                <w:tab w:val="left" w:pos="-720"/>
              </w:tabs>
              <w:suppressAutoHyphens/>
              <w:spacing w:line="360" w:lineRule="auto"/>
              <w:jc w:val="center"/>
              <w:rPr>
                <w:b/>
                <w:bCs/>
                <w:spacing w:val="-3"/>
                <w:szCs w:val="24"/>
              </w:rPr>
            </w:pPr>
            <w:r>
              <w:rPr>
                <w:b/>
                <w:bCs/>
              </w:rPr>
              <w:t>3</w:t>
            </w:r>
          </w:p>
        </w:tc>
      </w:tr>
      <w:tr w:rsidR="009A165B" w:rsidTr="008B66A1">
        <w:trPr>
          <w:trHeight w:val="34"/>
          <w:jc w:val="center"/>
        </w:trPr>
        <w:tc>
          <w:tcPr>
            <w:tcW w:w="1540" w:type="dxa"/>
            <w:vAlign w:val="center"/>
          </w:tcPr>
          <w:p w:rsidR="009A165B" w:rsidRDefault="009A165B" w:rsidP="008456B6">
            <w:pPr>
              <w:tabs>
                <w:tab w:val="left" w:pos="-720"/>
              </w:tabs>
              <w:suppressAutoHyphens/>
              <w:spacing w:line="360" w:lineRule="auto"/>
              <w:rPr>
                <w:b/>
                <w:bCs/>
                <w:spacing w:val="-3"/>
                <w:szCs w:val="24"/>
              </w:rPr>
            </w:pPr>
            <w:proofErr w:type="spellStart"/>
            <w:r>
              <w:rPr>
                <w:b/>
                <w:bCs/>
              </w:rPr>
              <w:t>Ch</w:t>
            </w:r>
            <w:proofErr w:type="spellEnd"/>
            <w:r>
              <w:rPr>
                <w:b/>
                <w:bCs/>
              </w:rPr>
              <w:t xml:space="preserve">  132</w:t>
            </w:r>
          </w:p>
        </w:tc>
        <w:tc>
          <w:tcPr>
            <w:tcW w:w="4930" w:type="dxa"/>
            <w:gridSpan w:val="2"/>
            <w:vAlign w:val="center"/>
          </w:tcPr>
          <w:p w:rsidR="009A165B" w:rsidRDefault="009A165B" w:rsidP="008456B6">
            <w:pPr>
              <w:tabs>
                <w:tab w:val="left" w:pos="-720"/>
              </w:tabs>
              <w:suppressAutoHyphens/>
              <w:spacing w:line="360" w:lineRule="auto"/>
              <w:rPr>
                <w:b/>
                <w:bCs/>
                <w:spacing w:val="-3"/>
                <w:szCs w:val="24"/>
              </w:rPr>
            </w:pPr>
            <w:r>
              <w:rPr>
                <w:rFonts w:eastAsia="DengXian"/>
                <w:b/>
                <w:bCs/>
              </w:rPr>
              <w:t>Applied Chemistry</w:t>
            </w:r>
          </w:p>
        </w:tc>
        <w:tc>
          <w:tcPr>
            <w:tcW w:w="904" w:type="dxa"/>
            <w:vAlign w:val="center"/>
          </w:tcPr>
          <w:p w:rsidR="009A165B" w:rsidRDefault="009A165B" w:rsidP="008456B6">
            <w:pPr>
              <w:tabs>
                <w:tab w:val="left" w:pos="-720"/>
              </w:tabs>
              <w:suppressAutoHyphens/>
              <w:spacing w:line="360" w:lineRule="auto"/>
              <w:jc w:val="center"/>
              <w:rPr>
                <w:b/>
                <w:bCs/>
                <w:spacing w:val="-3"/>
                <w:szCs w:val="24"/>
              </w:rPr>
            </w:pPr>
            <w:r>
              <w:rPr>
                <w:b/>
                <w:bCs/>
              </w:rPr>
              <w:t>1</w:t>
            </w:r>
          </w:p>
        </w:tc>
        <w:tc>
          <w:tcPr>
            <w:tcW w:w="810" w:type="dxa"/>
            <w:gridSpan w:val="2"/>
            <w:vAlign w:val="center"/>
          </w:tcPr>
          <w:p w:rsidR="009A165B" w:rsidRDefault="009A165B" w:rsidP="008456B6">
            <w:pPr>
              <w:tabs>
                <w:tab w:val="left" w:pos="-720"/>
              </w:tabs>
              <w:suppressAutoHyphens/>
              <w:spacing w:line="360" w:lineRule="auto"/>
              <w:jc w:val="center"/>
              <w:rPr>
                <w:b/>
                <w:bCs/>
                <w:spacing w:val="-3"/>
                <w:szCs w:val="24"/>
              </w:rPr>
            </w:pPr>
            <w:r>
              <w:rPr>
                <w:b/>
                <w:bCs/>
              </w:rPr>
              <w:t>3</w:t>
            </w:r>
          </w:p>
        </w:tc>
        <w:tc>
          <w:tcPr>
            <w:tcW w:w="1122" w:type="dxa"/>
            <w:vAlign w:val="center"/>
          </w:tcPr>
          <w:p w:rsidR="009A165B" w:rsidRDefault="009A165B" w:rsidP="008456B6">
            <w:pPr>
              <w:tabs>
                <w:tab w:val="left" w:pos="-720"/>
              </w:tabs>
              <w:suppressAutoHyphens/>
              <w:spacing w:line="360" w:lineRule="auto"/>
              <w:jc w:val="center"/>
              <w:rPr>
                <w:b/>
                <w:bCs/>
                <w:spacing w:val="-3"/>
                <w:szCs w:val="24"/>
              </w:rPr>
            </w:pPr>
            <w:r>
              <w:rPr>
                <w:b/>
                <w:bCs/>
              </w:rPr>
              <w:t>2</w:t>
            </w:r>
          </w:p>
        </w:tc>
      </w:tr>
      <w:tr w:rsidR="007639D2" w:rsidTr="008B66A1">
        <w:trPr>
          <w:trHeight w:val="34"/>
          <w:jc w:val="center"/>
        </w:trPr>
        <w:tc>
          <w:tcPr>
            <w:tcW w:w="1540" w:type="dxa"/>
            <w:vAlign w:val="center"/>
          </w:tcPr>
          <w:p w:rsidR="007639D2" w:rsidRDefault="007639D2" w:rsidP="008456B6">
            <w:pPr>
              <w:tabs>
                <w:tab w:val="left" w:pos="-720"/>
              </w:tabs>
              <w:suppressAutoHyphens/>
              <w:spacing w:line="360" w:lineRule="auto"/>
              <w:rPr>
                <w:b/>
                <w:bCs/>
              </w:rPr>
            </w:pPr>
            <w:r>
              <w:rPr>
                <w:b/>
                <w:bCs/>
              </w:rPr>
              <w:t>MGM-121</w:t>
            </w:r>
          </w:p>
        </w:tc>
        <w:tc>
          <w:tcPr>
            <w:tcW w:w="4930" w:type="dxa"/>
            <w:gridSpan w:val="2"/>
            <w:vAlign w:val="center"/>
          </w:tcPr>
          <w:p w:rsidR="007639D2" w:rsidRDefault="007639D2" w:rsidP="008456B6">
            <w:pPr>
              <w:tabs>
                <w:tab w:val="left" w:pos="-720"/>
              </w:tabs>
              <w:suppressAutoHyphens/>
              <w:spacing w:line="360" w:lineRule="auto"/>
              <w:rPr>
                <w:rFonts w:eastAsia="DengXian"/>
                <w:b/>
                <w:bCs/>
              </w:rPr>
            </w:pPr>
            <w:r>
              <w:rPr>
                <w:rFonts w:eastAsia="DengXian"/>
                <w:b/>
                <w:bCs/>
              </w:rPr>
              <w:t>Business Management &amp; Industrial Economics</w:t>
            </w:r>
          </w:p>
        </w:tc>
        <w:tc>
          <w:tcPr>
            <w:tcW w:w="904" w:type="dxa"/>
            <w:vAlign w:val="center"/>
          </w:tcPr>
          <w:p w:rsidR="007639D2" w:rsidRDefault="00B509D0" w:rsidP="008456B6">
            <w:pPr>
              <w:tabs>
                <w:tab w:val="left" w:pos="-720"/>
              </w:tabs>
              <w:suppressAutoHyphens/>
              <w:spacing w:line="360" w:lineRule="auto"/>
              <w:jc w:val="center"/>
              <w:rPr>
                <w:b/>
                <w:bCs/>
              </w:rPr>
            </w:pPr>
            <w:r>
              <w:rPr>
                <w:b/>
                <w:bCs/>
              </w:rPr>
              <w:t>1</w:t>
            </w:r>
          </w:p>
        </w:tc>
        <w:tc>
          <w:tcPr>
            <w:tcW w:w="810" w:type="dxa"/>
            <w:gridSpan w:val="2"/>
            <w:vAlign w:val="center"/>
          </w:tcPr>
          <w:p w:rsidR="007639D2" w:rsidRDefault="00B509D0" w:rsidP="008456B6">
            <w:pPr>
              <w:tabs>
                <w:tab w:val="left" w:pos="-720"/>
              </w:tabs>
              <w:suppressAutoHyphens/>
              <w:spacing w:line="360" w:lineRule="auto"/>
              <w:jc w:val="center"/>
              <w:rPr>
                <w:b/>
                <w:bCs/>
              </w:rPr>
            </w:pPr>
            <w:r>
              <w:rPr>
                <w:b/>
                <w:bCs/>
              </w:rPr>
              <w:t>0</w:t>
            </w:r>
          </w:p>
        </w:tc>
        <w:tc>
          <w:tcPr>
            <w:tcW w:w="1122" w:type="dxa"/>
            <w:vAlign w:val="center"/>
          </w:tcPr>
          <w:p w:rsidR="007639D2" w:rsidRDefault="00B509D0" w:rsidP="008456B6">
            <w:pPr>
              <w:tabs>
                <w:tab w:val="left" w:pos="-720"/>
              </w:tabs>
              <w:suppressAutoHyphens/>
              <w:spacing w:line="360" w:lineRule="auto"/>
              <w:jc w:val="center"/>
              <w:rPr>
                <w:b/>
                <w:bCs/>
              </w:rPr>
            </w:pPr>
            <w:r>
              <w:rPr>
                <w:b/>
                <w:bCs/>
              </w:rPr>
              <w:t>1</w:t>
            </w:r>
          </w:p>
        </w:tc>
      </w:tr>
      <w:tr w:rsidR="009A165B" w:rsidTr="008B66A1">
        <w:trPr>
          <w:trHeight w:val="34"/>
          <w:jc w:val="center"/>
        </w:trPr>
        <w:tc>
          <w:tcPr>
            <w:tcW w:w="1540" w:type="dxa"/>
            <w:shd w:val="clear" w:color="auto" w:fill="FFFFFF"/>
            <w:vAlign w:val="center"/>
          </w:tcPr>
          <w:p w:rsidR="009A165B" w:rsidRDefault="00CA7E33" w:rsidP="008456B6">
            <w:pPr>
              <w:tabs>
                <w:tab w:val="left" w:pos="-720"/>
              </w:tabs>
              <w:suppressAutoHyphens/>
              <w:spacing w:line="360" w:lineRule="auto"/>
              <w:rPr>
                <w:rFonts w:eastAsia="DengXian"/>
                <w:b/>
                <w:bCs/>
              </w:rPr>
            </w:pPr>
            <w:r>
              <w:rPr>
                <w:rFonts w:eastAsia="DengXian"/>
                <w:b/>
                <w:bCs/>
              </w:rPr>
              <w:t>Comp 162</w:t>
            </w:r>
          </w:p>
        </w:tc>
        <w:tc>
          <w:tcPr>
            <w:tcW w:w="4930" w:type="dxa"/>
            <w:gridSpan w:val="2"/>
            <w:shd w:val="clear" w:color="auto" w:fill="auto"/>
            <w:vAlign w:val="center"/>
          </w:tcPr>
          <w:p w:rsidR="009A165B" w:rsidRDefault="009A165B" w:rsidP="008456B6">
            <w:pPr>
              <w:tabs>
                <w:tab w:val="left" w:pos="-720"/>
              </w:tabs>
              <w:suppressAutoHyphens/>
              <w:spacing w:line="360" w:lineRule="auto"/>
              <w:rPr>
                <w:rFonts w:eastAsia="DengXian"/>
                <w:b/>
                <w:bCs/>
              </w:rPr>
            </w:pPr>
            <w:r>
              <w:rPr>
                <w:rFonts w:eastAsia="DengXian"/>
                <w:b/>
                <w:bCs/>
              </w:rPr>
              <w:t>Computer Applications</w:t>
            </w:r>
          </w:p>
        </w:tc>
        <w:tc>
          <w:tcPr>
            <w:tcW w:w="904" w:type="dxa"/>
            <w:shd w:val="clear" w:color="auto" w:fill="FFFFFF"/>
            <w:vAlign w:val="center"/>
          </w:tcPr>
          <w:p w:rsidR="009A165B" w:rsidRDefault="009A165B" w:rsidP="008456B6">
            <w:pPr>
              <w:tabs>
                <w:tab w:val="left" w:pos="-720"/>
              </w:tabs>
              <w:suppressAutoHyphens/>
              <w:spacing w:line="360" w:lineRule="auto"/>
              <w:jc w:val="center"/>
              <w:rPr>
                <w:rFonts w:eastAsia="DengXian"/>
                <w:b/>
                <w:bCs/>
                <w:spacing w:val="-3"/>
                <w:szCs w:val="24"/>
                <w:lang w:eastAsia="zh-CN"/>
              </w:rPr>
            </w:pPr>
            <w:r>
              <w:rPr>
                <w:rFonts w:eastAsia="DengXian" w:hint="eastAsia"/>
                <w:b/>
                <w:bCs/>
                <w:spacing w:val="-3"/>
                <w:szCs w:val="24"/>
                <w:lang w:eastAsia="zh-CN"/>
              </w:rPr>
              <w:t>1</w:t>
            </w:r>
          </w:p>
        </w:tc>
        <w:tc>
          <w:tcPr>
            <w:tcW w:w="810" w:type="dxa"/>
            <w:gridSpan w:val="2"/>
            <w:shd w:val="clear" w:color="auto" w:fill="FFFFFF"/>
            <w:vAlign w:val="center"/>
          </w:tcPr>
          <w:p w:rsidR="009A165B" w:rsidRDefault="009A165B" w:rsidP="008456B6">
            <w:pPr>
              <w:tabs>
                <w:tab w:val="left" w:pos="-720"/>
              </w:tabs>
              <w:suppressAutoHyphens/>
              <w:spacing w:line="360" w:lineRule="auto"/>
              <w:jc w:val="center"/>
              <w:rPr>
                <w:rFonts w:eastAsia="DengXian"/>
                <w:b/>
                <w:bCs/>
                <w:spacing w:val="-3"/>
                <w:szCs w:val="24"/>
                <w:lang w:eastAsia="zh-CN"/>
              </w:rPr>
            </w:pPr>
            <w:r>
              <w:rPr>
                <w:rFonts w:eastAsia="DengXian" w:hint="eastAsia"/>
                <w:b/>
                <w:bCs/>
                <w:spacing w:val="-3"/>
                <w:szCs w:val="24"/>
                <w:lang w:eastAsia="zh-CN"/>
              </w:rPr>
              <w:t>3</w:t>
            </w:r>
          </w:p>
        </w:tc>
        <w:tc>
          <w:tcPr>
            <w:tcW w:w="1122" w:type="dxa"/>
            <w:shd w:val="clear" w:color="auto" w:fill="FFFFFF"/>
            <w:vAlign w:val="center"/>
          </w:tcPr>
          <w:p w:rsidR="009A165B" w:rsidRDefault="009A165B" w:rsidP="008456B6">
            <w:pPr>
              <w:tabs>
                <w:tab w:val="left" w:pos="-720"/>
              </w:tabs>
              <w:suppressAutoHyphens/>
              <w:spacing w:line="360" w:lineRule="auto"/>
              <w:jc w:val="center"/>
              <w:rPr>
                <w:rFonts w:eastAsia="DengXian"/>
                <w:b/>
                <w:bCs/>
                <w:spacing w:val="-3"/>
                <w:szCs w:val="24"/>
                <w:lang w:eastAsia="zh-CN"/>
              </w:rPr>
            </w:pPr>
            <w:r>
              <w:rPr>
                <w:rFonts w:eastAsia="DengXian" w:hint="eastAsia"/>
                <w:b/>
                <w:bCs/>
                <w:spacing w:val="-3"/>
                <w:szCs w:val="24"/>
                <w:lang w:eastAsia="zh-CN"/>
              </w:rPr>
              <w:t>2</w:t>
            </w:r>
          </w:p>
        </w:tc>
      </w:tr>
      <w:tr w:rsidR="009A165B" w:rsidTr="008B66A1">
        <w:trPr>
          <w:trHeight w:val="34"/>
          <w:jc w:val="center"/>
        </w:trPr>
        <w:tc>
          <w:tcPr>
            <w:tcW w:w="1540" w:type="dxa"/>
            <w:vAlign w:val="center"/>
          </w:tcPr>
          <w:p w:rsidR="009A165B" w:rsidRDefault="00C02C3A" w:rsidP="008456B6">
            <w:pPr>
              <w:tabs>
                <w:tab w:val="left" w:pos="-720"/>
              </w:tabs>
              <w:suppressAutoHyphens/>
              <w:spacing w:line="360" w:lineRule="auto"/>
              <w:rPr>
                <w:rFonts w:eastAsia="DengXian"/>
                <w:b/>
                <w:bCs/>
              </w:rPr>
            </w:pPr>
            <w:r>
              <w:rPr>
                <w:rFonts w:eastAsia="DengXian"/>
                <w:b/>
                <w:bCs/>
              </w:rPr>
              <w:t>ET 115</w:t>
            </w:r>
          </w:p>
        </w:tc>
        <w:tc>
          <w:tcPr>
            <w:tcW w:w="4930" w:type="dxa"/>
            <w:gridSpan w:val="2"/>
            <w:vAlign w:val="center"/>
          </w:tcPr>
          <w:p w:rsidR="009A165B" w:rsidRDefault="009A165B" w:rsidP="008456B6">
            <w:pPr>
              <w:tabs>
                <w:tab w:val="left" w:pos="-720"/>
              </w:tabs>
              <w:suppressAutoHyphens/>
              <w:spacing w:line="360" w:lineRule="auto"/>
              <w:rPr>
                <w:rFonts w:eastAsia="DengXian"/>
                <w:b/>
                <w:bCs/>
                <w:color w:val="000000" w:themeColor="text1"/>
              </w:rPr>
            </w:pPr>
            <w:r>
              <w:rPr>
                <w:rFonts w:eastAsia="DengXian"/>
                <w:b/>
                <w:bCs/>
                <w:color w:val="000000" w:themeColor="text1"/>
              </w:rPr>
              <w:t>Principles of Electrical Engineering</w:t>
            </w:r>
          </w:p>
        </w:tc>
        <w:tc>
          <w:tcPr>
            <w:tcW w:w="904" w:type="dxa"/>
            <w:vAlign w:val="center"/>
          </w:tcPr>
          <w:p w:rsidR="009A165B" w:rsidRDefault="009A165B" w:rsidP="008456B6">
            <w:pPr>
              <w:tabs>
                <w:tab w:val="left" w:pos="-720"/>
              </w:tabs>
              <w:suppressAutoHyphens/>
              <w:spacing w:line="360" w:lineRule="auto"/>
              <w:jc w:val="center"/>
              <w:rPr>
                <w:rFonts w:eastAsia="DengXian"/>
                <w:b/>
                <w:bCs/>
                <w:lang w:eastAsia="zh-CN"/>
              </w:rPr>
            </w:pPr>
            <w:r>
              <w:rPr>
                <w:rFonts w:eastAsia="DengXian" w:hint="eastAsia"/>
                <w:b/>
                <w:bCs/>
                <w:lang w:eastAsia="zh-CN"/>
              </w:rPr>
              <w:t>3</w:t>
            </w:r>
          </w:p>
        </w:tc>
        <w:tc>
          <w:tcPr>
            <w:tcW w:w="810" w:type="dxa"/>
            <w:gridSpan w:val="2"/>
            <w:vAlign w:val="center"/>
          </w:tcPr>
          <w:p w:rsidR="009A165B" w:rsidRDefault="009A165B" w:rsidP="008456B6">
            <w:pPr>
              <w:tabs>
                <w:tab w:val="left" w:pos="-720"/>
              </w:tabs>
              <w:suppressAutoHyphens/>
              <w:spacing w:line="360" w:lineRule="auto"/>
              <w:jc w:val="center"/>
              <w:rPr>
                <w:rFonts w:eastAsia="DengXian"/>
                <w:b/>
                <w:bCs/>
                <w:lang w:eastAsia="zh-CN"/>
              </w:rPr>
            </w:pPr>
            <w:r>
              <w:rPr>
                <w:rFonts w:eastAsia="DengXian" w:hint="eastAsia"/>
                <w:b/>
                <w:bCs/>
                <w:lang w:eastAsia="zh-CN"/>
              </w:rPr>
              <w:t>6</w:t>
            </w:r>
          </w:p>
        </w:tc>
        <w:tc>
          <w:tcPr>
            <w:tcW w:w="1122" w:type="dxa"/>
            <w:vAlign w:val="center"/>
          </w:tcPr>
          <w:p w:rsidR="009A165B" w:rsidRDefault="009A165B" w:rsidP="008456B6">
            <w:pPr>
              <w:tabs>
                <w:tab w:val="left" w:pos="-720"/>
              </w:tabs>
              <w:suppressAutoHyphens/>
              <w:spacing w:line="360" w:lineRule="auto"/>
              <w:jc w:val="center"/>
              <w:rPr>
                <w:rFonts w:eastAsia="DengXian"/>
                <w:b/>
                <w:bCs/>
                <w:lang w:eastAsia="zh-CN"/>
              </w:rPr>
            </w:pPr>
            <w:r>
              <w:rPr>
                <w:rFonts w:eastAsia="DengXian" w:hint="eastAsia"/>
                <w:b/>
                <w:bCs/>
                <w:lang w:eastAsia="zh-CN"/>
              </w:rPr>
              <w:t>5</w:t>
            </w:r>
          </w:p>
        </w:tc>
      </w:tr>
      <w:tr w:rsidR="009A165B" w:rsidTr="008B66A1">
        <w:trPr>
          <w:trHeight w:val="34"/>
          <w:jc w:val="center"/>
        </w:trPr>
        <w:tc>
          <w:tcPr>
            <w:tcW w:w="1540" w:type="dxa"/>
            <w:shd w:val="clear" w:color="auto" w:fill="FFFFFF"/>
          </w:tcPr>
          <w:p w:rsidR="009A165B" w:rsidRDefault="009A165B" w:rsidP="008456B6">
            <w:pPr>
              <w:tabs>
                <w:tab w:val="left" w:pos="-720"/>
              </w:tabs>
              <w:suppressAutoHyphens/>
              <w:spacing w:line="360" w:lineRule="auto"/>
              <w:rPr>
                <w:rFonts w:eastAsia="DengXian"/>
                <w:b/>
                <w:bCs/>
              </w:rPr>
            </w:pPr>
            <w:r>
              <w:rPr>
                <w:rFonts w:eastAsia="DengXian"/>
                <w:b/>
                <w:bCs/>
              </w:rPr>
              <w:t>ET 121</w:t>
            </w:r>
          </w:p>
        </w:tc>
        <w:tc>
          <w:tcPr>
            <w:tcW w:w="4930" w:type="dxa"/>
            <w:gridSpan w:val="2"/>
            <w:shd w:val="clear" w:color="auto" w:fill="FFFFFF"/>
          </w:tcPr>
          <w:p w:rsidR="009A165B" w:rsidRDefault="009A165B" w:rsidP="008456B6">
            <w:pPr>
              <w:tabs>
                <w:tab w:val="left" w:pos="-720"/>
              </w:tabs>
              <w:suppressAutoHyphens/>
              <w:spacing w:line="360" w:lineRule="auto"/>
              <w:rPr>
                <w:rFonts w:eastAsia="DengXian"/>
                <w:b/>
                <w:bCs/>
                <w:color w:val="000000" w:themeColor="text1"/>
              </w:rPr>
            </w:pPr>
            <w:r>
              <w:rPr>
                <w:rFonts w:eastAsia="DengXian"/>
                <w:b/>
                <w:bCs/>
                <w:color w:val="000000" w:themeColor="text1"/>
              </w:rPr>
              <w:t>Basic Electrical Drawing</w:t>
            </w:r>
          </w:p>
        </w:tc>
        <w:tc>
          <w:tcPr>
            <w:tcW w:w="904" w:type="dxa"/>
            <w:shd w:val="clear" w:color="auto" w:fill="FFFFFF"/>
            <w:vAlign w:val="center"/>
          </w:tcPr>
          <w:p w:rsidR="009A165B" w:rsidRDefault="009A165B" w:rsidP="008456B6">
            <w:pPr>
              <w:tabs>
                <w:tab w:val="left" w:pos="-720"/>
              </w:tabs>
              <w:suppressAutoHyphens/>
              <w:spacing w:line="360" w:lineRule="auto"/>
              <w:jc w:val="center"/>
              <w:rPr>
                <w:rFonts w:eastAsia="DengXian"/>
                <w:b/>
                <w:bCs/>
                <w:lang w:eastAsia="zh-CN"/>
              </w:rPr>
            </w:pPr>
            <w:r>
              <w:rPr>
                <w:rFonts w:eastAsia="DengXian" w:hint="eastAsia"/>
                <w:b/>
                <w:bCs/>
                <w:lang w:eastAsia="zh-CN"/>
              </w:rPr>
              <w:t>0</w:t>
            </w:r>
          </w:p>
        </w:tc>
        <w:tc>
          <w:tcPr>
            <w:tcW w:w="810" w:type="dxa"/>
            <w:gridSpan w:val="2"/>
            <w:shd w:val="clear" w:color="auto" w:fill="FFFFFF"/>
            <w:vAlign w:val="center"/>
          </w:tcPr>
          <w:p w:rsidR="009A165B" w:rsidRDefault="009A165B" w:rsidP="008456B6">
            <w:pPr>
              <w:tabs>
                <w:tab w:val="left" w:pos="-720"/>
              </w:tabs>
              <w:suppressAutoHyphens/>
              <w:spacing w:line="360" w:lineRule="auto"/>
              <w:jc w:val="center"/>
              <w:rPr>
                <w:rFonts w:eastAsia="DengXian"/>
                <w:b/>
                <w:bCs/>
                <w:lang w:eastAsia="zh-CN"/>
              </w:rPr>
            </w:pPr>
            <w:r>
              <w:rPr>
                <w:rFonts w:eastAsia="DengXian" w:hint="eastAsia"/>
                <w:b/>
                <w:bCs/>
                <w:lang w:eastAsia="zh-CN"/>
              </w:rPr>
              <w:t>3</w:t>
            </w:r>
          </w:p>
        </w:tc>
        <w:tc>
          <w:tcPr>
            <w:tcW w:w="1122" w:type="dxa"/>
            <w:shd w:val="clear" w:color="auto" w:fill="FFFFFF"/>
            <w:vAlign w:val="center"/>
          </w:tcPr>
          <w:p w:rsidR="009A165B" w:rsidRDefault="009A165B" w:rsidP="008456B6">
            <w:pPr>
              <w:tabs>
                <w:tab w:val="left" w:pos="-720"/>
              </w:tabs>
              <w:suppressAutoHyphens/>
              <w:spacing w:line="360" w:lineRule="auto"/>
              <w:jc w:val="center"/>
              <w:rPr>
                <w:rFonts w:eastAsia="DengXian"/>
                <w:b/>
                <w:bCs/>
                <w:lang w:eastAsia="zh-CN"/>
              </w:rPr>
            </w:pPr>
            <w:r>
              <w:rPr>
                <w:rFonts w:eastAsia="DengXian" w:hint="eastAsia"/>
                <w:b/>
                <w:bCs/>
                <w:lang w:eastAsia="zh-CN"/>
              </w:rPr>
              <w:t>1</w:t>
            </w:r>
          </w:p>
        </w:tc>
      </w:tr>
      <w:tr w:rsidR="00CC3A63" w:rsidTr="008B66A1">
        <w:trPr>
          <w:trHeight w:val="34"/>
          <w:jc w:val="center"/>
        </w:trPr>
        <w:tc>
          <w:tcPr>
            <w:tcW w:w="1540" w:type="dxa"/>
            <w:shd w:val="clear" w:color="auto" w:fill="FFFFFF"/>
          </w:tcPr>
          <w:p w:rsidR="00CC3A63" w:rsidRDefault="007639D2" w:rsidP="008456B6">
            <w:pPr>
              <w:tabs>
                <w:tab w:val="left" w:pos="-720"/>
              </w:tabs>
              <w:suppressAutoHyphens/>
              <w:spacing w:line="360" w:lineRule="auto"/>
              <w:rPr>
                <w:rFonts w:eastAsia="DengXian"/>
                <w:b/>
                <w:bCs/>
              </w:rPr>
            </w:pPr>
            <w:r>
              <w:rPr>
                <w:rFonts w:eastAsia="DengXian"/>
                <w:b/>
                <w:bCs/>
              </w:rPr>
              <w:t>ET-133</w:t>
            </w:r>
          </w:p>
        </w:tc>
        <w:tc>
          <w:tcPr>
            <w:tcW w:w="4930" w:type="dxa"/>
            <w:gridSpan w:val="2"/>
            <w:shd w:val="clear" w:color="auto" w:fill="FFFFFF"/>
          </w:tcPr>
          <w:p w:rsidR="00CC3A63" w:rsidRDefault="007639D2" w:rsidP="008456B6">
            <w:pPr>
              <w:tabs>
                <w:tab w:val="left" w:pos="-720"/>
              </w:tabs>
              <w:suppressAutoHyphens/>
              <w:spacing w:line="360" w:lineRule="auto"/>
              <w:rPr>
                <w:rFonts w:eastAsia="DengXian"/>
                <w:b/>
                <w:bCs/>
                <w:color w:val="000000" w:themeColor="text1"/>
              </w:rPr>
            </w:pPr>
            <w:r>
              <w:rPr>
                <w:rFonts w:eastAsia="DengXian"/>
                <w:b/>
                <w:bCs/>
                <w:color w:val="000000" w:themeColor="text1"/>
              </w:rPr>
              <w:t>Basic Electronics-I</w:t>
            </w:r>
          </w:p>
        </w:tc>
        <w:tc>
          <w:tcPr>
            <w:tcW w:w="904" w:type="dxa"/>
            <w:shd w:val="clear" w:color="auto" w:fill="FFFFFF"/>
            <w:vAlign w:val="center"/>
          </w:tcPr>
          <w:p w:rsidR="00CC3A63" w:rsidRDefault="007639D2" w:rsidP="008456B6">
            <w:pPr>
              <w:tabs>
                <w:tab w:val="left" w:pos="-720"/>
              </w:tabs>
              <w:suppressAutoHyphens/>
              <w:spacing w:line="360" w:lineRule="auto"/>
              <w:jc w:val="center"/>
              <w:rPr>
                <w:rFonts w:eastAsia="DengXian"/>
                <w:b/>
                <w:bCs/>
                <w:lang w:eastAsia="zh-CN"/>
              </w:rPr>
            </w:pPr>
            <w:r>
              <w:rPr>
                <w:rFonts w:eastAsia="DengXian"/>
                <w:b/>
                <w:bCs/>
                <w:lang w:eastAsia="zh-CN"/>
              </w:rPr>
              <w:t>2</w:t>
            </w:r>
          </w:p>
        </w:tc>
        <w:tc>
          <w:tcPr>
            <w:tcW w:w="810" w:type="dxa"/>
            <w:gridSpan w:val="2"/>
            <w:shd w:val="clear" w:color="auto" w:fill="FFFFFF"/>
            <w:vAlign w:val="center"/>
          </w:tcPr>
          <w:p w:rsidR="00CC3A63" w:rsidRDefault="007639D2" w:rsidP="008456B6">
            <w:pPr>
              <w:tabs>
                <w:tab w:val="left" w:pos="-720"/>
              </w:tabs>
              <w:suppressAutoHyphens/>
              <w:spacing w:line="360" w:lineRule="auto"/>
              <w:jc w:val="center"/>
              <w:rPr>
                <w:rFonts w:eastAsia="DengXian"/>
                <w:b/>
                <w:bCs/>
                <w:lang w:eastAsia="zh-CN"/>
              </w:rPr>
            </w:pPr>
            <w:r>
              <w:rPr>
                <w:rFonts w:eastAsia="DengXian"/>
                <w:b/>
                <w:bCs/>
                <w:lang w:eastAsia="zh-CN"/>
              </w:rPr>
              <w:t>3</w:t>
            </w:r>
          </w:p>
        </w:tc>
        <w:tc>
          <w:tcPr>
            <w:tcW w:w="1122" w:type="dxa"/>
            <w:shd w:val="clear" w:color="auto" w:fill="FFFFFF"/>
            <w:vAlign w:val="center"/>
          </w:tcPr>
          <w:p w:rsidR="00CC3A63" w:rsidRDefault="007639D2" w:rsidP="008456B6">
            <w:pPr>
              <w:tabs>
                <w:tab w:val="left" w:pos="-720"/>
              </w:tabs>
              <w:suppressAutoHyphens/>
              <w:spacing w:line="360" w:lineRule="auto"/>
              <w:jc w:val="center"/>
              <w:rPr>
                <w:rFonts w:eastAsia="DengXian"/>
                <w:b/>
                <w:bCs/>
                <w:lang w:eastAsia="zh-CN"/>
              </w:rPr>
            </w:pPr>
            <w:r>
              <w:rPr>
                <w:rFonts w:eastAsia="DengXian"/>
                <w:b/>
                <w:bCs/>
                <w:lang w:eastAsia="zh-CN"/>
              </w:rPr>
              <w:t>3</w:t>
            </w:r>
          </w:p>
        </w:tc>
      </w:tr>
      <w:tr w:rsidR="007639D2" w:rsidTr="00C35D8A">
        <w:trPr>
          <w:trHeight w:val="34"/>
          <w:jc w:val="center"/>
        </w:trPr>
        <w:tc>
          <w:tcPr>
            <w:tcW w:w="1540" w:type="dxa"/>
          </w:tcPr>
          <w:p w:rsidR="007639D2" w:rsidRDefault="007639D2" w:rsidP="008456B6">
            <w:pPr>
              <w:tabs>
                <w:tab w:val="left" w:pos="-720"/>
              </w:tabs>
              <w:suppressAutoHyphens/>
              <w:spacing w:line="360" w:lineRule="auto"/>
              <w:rPr>
                <w:rFonts w:eastAsia="DengXian"/>
                <w:b/>
                <w:bCs/>
              </w:rPr>
            </w:pPr>
            <w:r>
              <w:rPr>
                <w:rFonts w:eastAsia="DengXian"/>
                <w:b/>
                <w:bCs/>
              </w:rPr>
              <w:t>ET-143</w:t>
            </w:r>
          </w:p>
        </w:tc>
        <w:tc>
          <w:tcPr>
            <w:tcW w:w="4930" w:type="dxa"/>
            <w:gridSpan w:val="2"/>
          </w:tcPr>
          <w:p w:rsidR="007639D2" w:rsidRDefault="007639D2" w:rsidP="008456B6">
            <w:pPr>
              <w:tabs>
                <w:tab w:val="left" w:pos="-720"/>
              </w:tabs>
              <w:suppressAutoHyphens/>
              <w:spacing w:line="360" w:lineRule="auto"/>
              <w:rPr>
                <w:rFonts w:eastAsia="DengXian"/>
                <w:b/>
                <w:bCs/>
                <w:color w:val="000000" w:themeColor="text1"/>
              </w:rPr>
            </w:pPr>
            <w:r>
              <w:rPr>
                <w:rFonts w:eastAsia="DengXian"/>
                <w:b/>
                <w:bCs/>
                <w:color w:val="000000" w:themeColor="text1"/>
              </w:rPr>
              <w:t>Work</w:t>
            </w:r>
            <w:r w:rsidR="00DF3715">
              <w:rPr>
                <w:rFonts w:eastAsia="DengXian"/>
                <w:b/>
                <w:bCs/>
                <w:color w:val="000000" w:themeColor="text1"/>
              </w:rPr>
              <w:t>shop Practice (Electrical</w:t>
            </w:r>
            <w:r>
              <w:rPr>
                <w:rFonts w:eastAsia="DengXian"/>
                <w:b/>
                <w:bCs/>
                <w:color w:val="000000" w:themeColor="text1"/>
              </w:rPr>
              <w:t>)</w:t>
            </w:r>
          </w:p>
        </w:tc>
        <w:tc>
          <w:tcPr>
            <w:tcW w:w="904" w:type="dxa"/>
            <w:tcBorders>
              <w:top w:val="nil"/>
            </w:tcBorders>
            <w:vAlign w:val="center"/>
          </w:tcPr>
          <w:p w:rsidR="007639D2" w:rsidRDefault="007639D2" w:rsidP="008456B6">
            <w:pPr>
              <w:tabs>
                <w:tab w:val="left" w:pos="-720"/>
              </w:tabs>
              <w:suppressAutoHyphens/>
              <w:spacing w:line="360" w:lineRule="auto"/>
              <w:jc w:val="center"/>
              <w:rPr>
                <w:rFonts w:eastAsia="DengXian"/>
                <w:b/>
                <w:bCs/>
                <w:lang w:eastAsia="zh-CN"/>
              </w:rPr>
            </w:pPr>
            <w:r>
              <w:rPr>
                <w:rFonts w:eastAsia="DengXian"/>
                <w:b/>
                <w:bCs/>
                <w:lang w:eastAsia="zh-CN"/>
              </w:rPr>
              <w:t>1</w:t>
            </w:r>
          </w:p>
        </w:tc>
        <w:tc>
          <w:tcPr>
            <w:tcW w:w="804" w:type="dxa"/>
            <w:tcBorders>
              <w:top w:val="nil"/>
            </w:tcBorders>
            <w:vAlign w:val="center"/>
          </w:tcPr>
          <w:p w:rsidR="007639D2" w:rsidRDefault="007639D2" w:rsidP="008456B6">
            <w:pPr>
              <w:tabs>
                <w:tab w:val="left" w:pos="-720"/>
              </w:tabs>
              <w:suppressAutoHyphens/>
              <w:spacing w:line="360" w:lineRule="auto"/>
              <w:jc w:val="center"/>
              <w:rPr>
                <w:rFonts w:eastAsia="DengXian"/>
                <w:b/>
                <w:bCs/>
                <w:lang w:eastAsia="zh-CN"/>
              </w:rPr>
            </w:pPr>
            <w:r>
              <w:rPr>
                <w:rFonts w:eastAsia="DengXian"/>
                <w:b/>
                <w:bCs/>
                <w:lang w:eastAsia="zh-CN"/>
              </w:rPr>
              <w:t>6</w:t>
            </w:r>
          </w:p>
        </w:tc>
        <w:tc>
          <w:tcPr>
            <w:tcW w:w="1128" w:type="dxa"/>
            <w:gridSpan w:val="2"/>
            <w:tcBorders>
              <w:top w:val="nil"/>
            </w:tcBorders>
            <w:vAlign w:val="center"/>
          </w:tcPr>
          <w:p w:rsidR="007639D2" w:rsidRDefault="007639D2" w:rsidP="008456B6">
            <w:pPr>
              <w:tabs>
                <w:tab w:val="left" w:pos="-720"/>
              </w:tabs>
              <w:suppressAutoHyphens/>
              <w:spacing w:line="360" w:lineRule="auto"/>
              <w:jc w:val="center"/>
              <w:rPr>
                <w:rFonts w:eastAsia="DengXian"/>
                <w:b/>
                <w:bCs/>
                <w:lang w:eastAsia="zh-CN"/>
              </w:rPr>
            </w:pPr>
            <w:r>
              <w:rPr>
                <w:rFonts w:eastAsia="DengXian"/>
                <w:b/>
                <w:bCs/>
                <w:lang w:eastAsia="zh-CN"/>
              </w:rPr>
              <w:t>3</w:t>
            </w:r>
          </w:p>
        </w:tc>
      </w:tr>
      <w:tr w:rsidR="007639D2" w:rsidTr="008B66A1">
        <w:trPr>
          <w:trHeight w:val="34"/>
          <w:jc w:val="center"/>
        </w:trPr>
        <w:tc>
          <w:tcPr>
            <w:tcW w:w="1540" w:type="dxa"/>
            <w:vAlign w:val="center"/>
          </w:tcPr>
          <w:p w:rsidR="007639D2" w:rsidRDefault="007639D2" w:rsidP="008456B6">
            <w:pPr>
              <w:tabs>
                <w:tab w:val="left" w:pos="-720"/>
              </w:tabs>
              <w:suppressAutoHyphens/>
              <w:spacing w:line="360" w:lineRule="auto"/>
              <w:rPr>
                <w:b/>
                <w:bCs/>
                <w:spacing w:val="-3"/>
                <w:szCs w:val="24"/>
              </w:rPr>
            </w:pPr>
          </w:p>
        </w:tc>
        <w:tc>
          <w:tcPr>
            <w:tcW w:w="4930" w:type="dxa"/>
            <w:gridSpan w:val="2"/>
            <w:vAlign w:val="center"/>
          </w:tcPr>
          <w:p w:rsidR="007639D2" w:rsidRDefault="007639D2" w:rsidP="008456B6">
            <w:pPr>
              <w:tabs>
                <w:tab w:val="left" w:pos="-720"/>
              </w:tabs>
              <w:suppressAutoHyphens/>
              <w:spacing w:line="360" w:lineRule="auto"/>
              <w:rPr>
                <w:b/>
                <w:bCs/>
                <w:spacing w:val="-3"/>
                <w:szCs w:val="24"/>
              </w:rPr>
            </w:pPr>
            <w:r>
              <w:rPr>
                <w:rFonts w:eastAsia="DengXian"/>
                <w:b/>
                <w:bCs/>
                <w:spacing w:val="-3"/>
                <w:szCs w:val="24"/>
                <w:lang w:eastAsia="zh-CN"/>
              </w:rPr>
              <w:t>Total</w:t>
            </w:r>
          </w:p>
        </w:tc>
        <w:tc>
          <w:tcPr>
            <w:tcW w:w="904" w:type="dxa"/>
            <w:vAlign w:val="center"/>
          </w:tcPr>
          <w:p w:rsidR="007639D2" w:rsidRDefault="00B509D0" w:rsidP="008456B6">
            <w:pPr>
              <w:tabs>
                <w:tab w:val="left" w:pos="-720"/>
              </w:tabs>
              <w:suppressAutoHyphens/>
              <w:spacing w:line="360" w:lineRule="auto"/>
              <w:jc w:val="center"/>
              <w:rPr>
                <w:b/>
                <w:bCs/>
                <w:spacing w:val="-3"/>
                <w:szCs w:val="24"/>
              </w:rPr>
            </w:pPr>
            <w:r>
              <w:rPr>
                <w:b/>
                <w:bCs/>
              </w:rPr>
              <w:t>17</w:t>
            </w:r>
          </w:p>
        </w:tc>
        <w:tc>
          <w:tcPr>
            <w:tcW w:w="810" w:type="dxa"/>
            <w:gridSpan w:val="2"/>
            <w:vAlign w:val="center"/>
          </w:tcPr>
          <w:p w:rsidR="007639D2" w:rsidRDefault="007639D2" w:rsidP="008456B6">
            <w:pPr>
              <w:tabs>
                <w:tab w:val="left" w:pos="-720"/>
              </w:tabs>
              <w:suppressAutoHyphens/>
              <w:spacing w:line="360" w:lineRule="auto"/>
              <w:jc w:val="center"/>
              <w:rPr>
                <w:b/>
                <w:bCs/>
                <w:spacing w:val="-3"/>
                <w:szCs w:val="24"/>
              </w:rPr>
            </w:pPr>
            <w:r>
              <w:rPr>
                <w:b/>
                <w:bCs/>
              </w:rPr>
              <w:t>24</w:t>
            </w:r>
          </w:p>
        </w:tc>
        <w:tc>
          <w:tcPr>
            <w:tcW w:w="1122" w:type="dxa"/>
            <w:vAlign w:val="center"/>
          </w:tcPr>
          <w:p w:rsidR="007639D2" w:rsidRDefault="00B509D0" w:rsidP="008456B6">
            <w:pPr>
              <w:tabs>
                <w:tab w:val="left" w:pos="-720"/>
              </w:tabs>
              <w:suppressAutoHyphens/>
              <w:spacing w:line="360" w:lineRule="auto"/>
              <w:jc w:val="center"/>
              <w:rPr>
                <w:rFonts w:eastAsia="DengXian"/>
                <w:b/>
                <w:bCs/>
                <w:spacing w:val="-3"/>
                <w:szCs w:val="24"/>
                <w:lang w:eastAsia="zh-CN"/>
              </w:rPr>
            </w:pPr>
            <w:r>
              <w:rPr>
                <w:rFonts w:eastAsia="DengXian"/>
                <w:b/>
                <w:bCs/>
                <w:spacing w:val="-3"/>
                <w:szCs w:val="24"/>
                <w:lang w:eastAsia="zh-CN"/>
              </w:rPr>
              <w:t>25</w:t>
            </w:r>
          </w:p>
        </w:tc>
      </w:tr>
      <w:tr w:rsidR="007639D2" w:rsidTr="00597054">
        <w:trPr>
          <w:trHeight w:val="34"/>
          <w:jc w:val="center"/>
        </w:trPr>
        <w:tc>
          <w:tcPr>
            <w:tcW w:w="9306" w:type="dxa"/>
            <w:gridSpan w:val="7"/>
            <w:shd w:val="clear" w:color="auto" w:fill="E5DFEC"/>
            <w:vAlign w:val="center"/>
          </w:tcPr>
          <w:p w:rsidR="007639D2" w:rsidRDefault="007639D2">
            <w:pPr>
              <w:tabs>
                <w:tab w:val="left" w:pos="-720"/>
              </w:tabs>
              <w:suppressAutoHyphens/>
              <w:spacing w:line="360" w:lineRule="auto"/>
              <w:jc w:val="center"/>
              <w:rPr>
                <w:b/>
                <w:bCs/>
                <w:spacing w:val="-3"/>
                <w:szCs w:val="24"/>
              </w:rPr>
            </w:pPr>
            <w:r>
              <w:rPr>
                <w:b/>
                <w:bCs/>
                <w:spacing w:val="-3"/>
                <w:szCs w:val="24"/>
                <w:lang w:eastAsia="zh-CN"/>
              </w:rPr>
              <w:t>SECOND YEAR</w:t>
            </w:r>
          </w:p>
        </w:tc>
      </w:tr>
      <w:tr w:rsidR="007639D2" w:rsidTr="008B66A1">
        <w:trPr>
          <w:trHeight w:val="34"/>
          <w:jc w:val="center"/>
        </w:trPr>
        <w:tc>
          <w:tcPr>
            <w:tcW w:w="1631" w:type="dxa"/>
            <w:gridSpan w:val="2"/>
            <w:vAlign w:val="center"/>
          </w:tcPr>
          <w:p w:rsidR="007639D2" w:rsidRDefault="007639D2" w:rsidP="00213E4F">
            <w:pPr>
              <w:tabs>
                <w:tab w:val="left" w:pos="-720"/>
              </w:tabs>
              <w:suppressAutoHyphens/>
              <w:spacing w:line="360" w:lineRule="auto"/>
              <w:rPr>
                <w:b/>
                <w:bCs/>
                <w:spacing w:val="-3"/>
                <w:szCs w:val="24"/>
              </w:rPr>
            </w:pPr>
            <w:r>
              <w:rPr>
                <w:b/>
                <w:bCs/>
                <w:spacing w:val="-3"/>
                <w:szCs w:val="24"/>
                <w:lang w:eastAsia="zh-CN"/>
              </w:rPr>
              <w:t>Code</w:t>
            </w:r>
          </w:p>
        </w:tc>
        <w:tc>
          <w:tcPr>
            <w:tcW w:w="4839" w:type="dxa"/>
            <w:vAlign w:val="center"/>
          </w:tcPr>
          <w:p w:rsidR="007639D2" w:rsidRDefault="007639D2">
            <w:pPr>
              <w:tabs>
                <w:tab w:val="left" w:pos="-720"/>
              </w:tabs>
              <w:suppressAutoHyphens/>
              <w:spacing w:line="360" w:lineRule="auto"/>
              <w:jc w:val="center"/>
              <w:rPr>
                <w:b/>
                <w:bCs/>
                <w:spacing w:val="-3"/>
                <w:szCs w:val="24"/>
              </w:rPr>
            </w:pPr>
            <w:r>
              <w:rPr>
                <w:b/>
                <w:bCs/>
                <w:spacing w:val="-3"/>
                <w:szCs w:val="24"/>
                <w:lang w:eastAsia="zh-CN"/>
              </w:rPr>
              <w:t>Subject Name</w:t>
            </w:r>
          </w:p>
        </w:tc>
        <w:tc>
          <w:tcPr>
            <w:tcW w:w="904" w:type="dxa"/>
            <w:vAlign w:val="center"/>
          </w:tcPr>
          <w:p w:rsidR="007639D2" w:rsidRDefault="007639D2">
            <w:pPr>
              <w:tabs>
                <w:tab w:val="left" w:pos="-720"/>
              </w:tabs>
              <w:suppressAutoHyphens/>
              <w:spacing w:line="360" w:lineRule="auto"/>
              <w:jc w:val="center"/>
              <w:rPr>
                <w:b/>
                <w:bCs/>
                <w:spacing w:val="-3"/>
                <w:szCs w:val="24"/>
              </w:rPr>
            </w:pPr>
            <w:r>
              <w:rPr>
                <w:b/>
                <w:bCs/>
                <w:spacing w:val="-3"/>
                <w:szCs w:val="24"/>
              </w:rPr>
              <w:t>T</w:t>
            </w:r>
          </w:p>
        </w:tc>
        <w:tc>
          <w:tcPr>
            <w:tcW w:w="810" w:type="dxa"/>
            <w:gridSpan w:val="2"/>
            <w:vAlign w:val="center"/>
          </w:tcPr>
          <w:p w:rsidR="007639D2" w:rsidRDefault="007639D2">
            <w:pPr>
              <w:tabs>
                <w:tab w:val="left" w:pos="-720"/>
              </w:tabs>
              <w:suppressAutoHyphens/>
              <w:spacing w:line="360" w:lineRule="auto"/>
              <w:jc w:val="center"/>
              <w:rPr>
                <w:b/>
                <w:bCs/>
                <w:spacing w:val="-3"/>
                <w:szCs w:val="24"/>
              </w:rPr>
            </w:pPr>
            <w:r>
              <w:rPr>
                <w:b/>
                <w:bCs/>
                <w:spacing w:val="-3"/>
                <w:szCs w:val="24"/>
              </w:rPr>
              <w:t>P</w:t>
            </w:r>
          </w:p>
        </w:tc>
        <w:tc>
          <w:tcPr>
            <w:tcW w:w="1122" w:type="dxa"/>
            <w:vAlign w:val="center"/>
          </w:tcPr>
          <w:p w:rsidR="007639D2" w:rsidRDefault="007639D2">
            <w:pPr>
              <w:tabs>
                <w:tab w:val="left" w:pos="-720"/>
              </w:tabs>
              <w:suppressAutoHyphens/>
              <w:spacing w:line="360" w:lineRule="auto"/>
              <w:jc w:val="center"/>
              <w:rPr>
                <w:b/>
                <w:bCs/>
                <w:spacing w:val="-3"/>
                <w:szCs w:val="24"/>
              </w:rPr>
            </w:pPr>
            <w:r>
              <w:rPr>
                <w:b/>
                <w:bCs/>
                <w:spacing w:val="-3"/>
                <w:szCs w:val="24"/>
              </w:rPr>
              <w:t>C</w:t>
            </w:r>
          </w:p>
        </w:tc>
      </w:tr>
      <w:tr w:rsidR="007639D2" w:rsidTr="008B66A1">
        <w:trPr>
          <w:trHeight w:val="34"/>
          <w:jc w:val="center"/>
        </w:trPr>
        <w:tc>
          <w:tcPr>
            <w:tcW w:w="1631" w:type="dxa"/>
            <w:gridSpan w:val="2"/>
            <w:vAlign w:val="center"/>
          </w:tcPr>
          <w:p w:rsidR="007639D2" w:rsidRPr="00D363AE" w:rsidRDefault="00213E4F" w:rsidP="008456B6">
            <w:pPr>
              <w:tabs>
                <w:tab w:val="left" w:pos="-720"/>
              </w:tabs>
              <w:suppressAutoHyphens/>
              <w:spacing w:line="360" w:lineRule="auto"/>
              <w:rPr>
                <w:b/>
                <w:bCs/>
                <w:spacing w:val="-3"/>
                <w:szCs w:val="24"/>
              </w:rPr>
            </w:pPr>
            <w:r>
              <w:rPr>
                <w:b/>
                <w:bCs/>
                <w:spacing w:val="-3"/>
                <w:szCs w:val="24"/>
              </w:rPr>
              <w:t>Gen-</w:t>
            </w:r>
            <w:r w:rsidR="007639D2" w:rsidRPr="00D363AE">
              <w:rPr>
                <w:b/>
                <w:bCs/>
                <w:spacing w:val="-3"/>
                <w:szCs w:val="24"/>
              </w:rPr>
              <w:t>211</w:t>
            </w:r>
          </w:p>
        </w:tc>
        <w:tc>
          <w:tcPr>
            <w:tcW w:w="4839" w:type="dxa"/>
            <w:vAlign w:val="center"/>
          </w:tcPr>
          <w:p w:rsidR="007639D2" w:rsidRPr="00D363AE" w:rsidRDefault="007639D2" w:rsidP="008456B6">
            <w:pPr>
              <w:tabs>
                <w:tab w:val="left" w:pos="-720"/>
              </w:tabs>
              <w:suppressAutoHyphens/>
              <w:spacing w:line="360" w:lineRule="auto"/>
              <w:rPr>
                <w:b/>
                <w:bCs/>
                <w:spacing w:val="-3"/>
                <w:szCs w:val="24"/>
              </w:rPr>
            </w:pPr>
            <w:r w:rsidRPr="00D363AE">
              <w:rPr>
                <w:rFonts w:eastAsia="SimSun" w:hint="eastAsia"/>
                <w:b/>
                <w:bCs/>
                <w:spacing w:val="-3"/>
                <w:szCs w:val="24"/>
                <w:lang w:eastAsia="zh-CN"/>
              </w:rPr>
              <w:t>Islamist</w:t>
            </w:r>
            <w:r w:rsidRPr="00D363AE">
              <w:rPr>
                <w:b/>
                <w:bCs/>
                <w:spacing w:val="-3"/>
                <w:szCs w:val="24"/>
              </w:rPr>
              <w:t xml:space="preserve"> &amp; Pakistan Studies</w:t>
            </w:r>
          </w:p>
        </w:tc>
        <w:tc>
          <w:tcPr>
            <w:tcW w:w="904" w:type="dxa"/>
            <w:vAlign w:val="center"/>
          </w:tcPr>
          <w:p w:rsidR="007639D2" w:rsidRPr="00D363AE" w:rsidRDefault="007639D2" w:rsidP="008456B6">
            <w:pPr>
              <w:tabs>
                <w:tab w:val="left" w:pos="-720"/>
              </w:tabs>
              <w:suppressAutoHyphens/>
              <w:spacing w:line="360" w:lineRule="auto"/>
              <w:jc w:val="center"/>
              <w:rPr>
                <w:b/>
                <w:bCs/>
                <w:spacing w:val="-3"/>
                <w:szCs w:val="24"/>
              </w:rPr>
            </w:pPr>
            <w:r w:rsidRPr="00D363AE">
              <w:rPr>
                <w:b/>
                <w:bCs/>
                <w:spacing w:val="-3"/>
                <w:szCs w:val="24"/>
              </w:rPr>
              <w:t>1</w:t>
            </w:r>
          </w:p>
        </w:tc>
        <w:tc>
          <w:tcPr>
            <w:tcW w:w="810" w:type="dxa"/>
            <w:gridSpan w:val="2"/>
            <w:vAlign w:val="center"/>
          </w:tcPr>
          <w:p w:rsidR="007639D2" w:rsidRPr="00D363AE" w:rsidRDefault="007639D2" w:rsidP="008456B6">
            <w:pPr>
              <w:tabs>
                <w:tab w:val="left" w:pos="-720"/>
              </w:tabs>
              <w:suppressAutoHyphens/>
              <w:spacing w:line="360" w:lineRule="auto"/>
              <w:jc w:val="center"/>
              <w:rPr>
                <w:b/>
                <w:bCs/>
                <w:spacing w:val="-3"/>
                <w:szCs w:val="24"/>
              </w:rPr>
            </w:pPr>
            <w:r w:rsidRPr="00D363AE">
              <w:rPr>
                <w:b/>
                <w:bCs/>
                <w:spacing w:val="-3"/>
                <w:szCs w:val="24"/>
              </w:rPr>
              <w:t>0</w:t>
            </w:r>
          </w:p>
        </w:tc>
        <w:tc>
          <w:tcPr>
            <w:tcW w:w="1122" w:type="dxa"/>
            <w:vAlign w:val="center"/>
          </w:tcPr>
          <w:p w:rsidR="007639D2" w:rsidRPr="00D363AE" w:rsidRDefault="007639D2" w:rsidP="008456B6">
            <w:pPr>
              <w:tabs>
                <w:tab w:val="left" w:pos="-720"/>
              </w:tabs>
              <w:suppressAutoHyphens/>
              <w:spacing w:line="360" w:lineRule="auto"/>
              <w:jc w:val="center"/>
              <w:rPr>
                <w:b/>
                <w:bCs/>
                <w:spacing w:val="-3"/>
                <w:szCs w:val="24"/>
              </w:rPr>
            </w:pPr>
            <w:r w:rsidRPr="00D363AE">
              <w:rPr>
                <w:b/>
                <w:bCs/>
                <w:spacing w:val="-3"/>
                <w:szCs w:val="24"/>
              </w:rPr>
              <w:t>1</w:t>
            </w:r>
          </w:p>
        </w:tc>
      </w:tr>
      <w:tr w:rsidR="007639D2" w:rsidTr="008B66A1">
        <w:trPr>
          <w:trHeight w:val="34"/>
          <w:jc w:val="center"/>
        </w:trPr>
        <w:tc>
          <w:tcPr>
            <w:tcW w:w="1631" w:type="dxa"/>
            <w:gridSpan w:val="2"/>
            <w:vAlign w:val="center"/>
          </w:tcPr>
          <w:p w:rsidR="007639D2" w:rsidRPr="00D363AE" w:rsidRDefault="00213E4F" w:rsidP="008456B6">
            <w:pPr>
              <w:tabs>
                <w:tab w:val="left" w:pos="-720"/>
              </w:tabs>
              <w:suppressAutoHyphens/>
              <w:spacing w:line="360" w:lineRule="auto"/>
              <w:rPr>
                <w:b/>
                <w:bCs/>
                <w:spacing w:val="-3"/>
                <w:szCs w:val="24"/>
              </w:rPr>
            </w:pPr>
            <w:r>
              <w:rPr>
                <w:b/>
                <w:bCs/>
              </w:rPr>
              <w:t>Math-</w:t>
            </w:r>
            <w:r w:rsidR="007639D2" w:rsidRPr="00D363AE">
              <w:rPr>
                <w:b/>
                <w:bCs/>
              </w:rPr>
              <w:t>233</w:t>
            </w:r>
          </w:p>
        </w:tc>
        <w:tc>
          <w:tcPr>
            <w:tcW w:w="4839" w:type="dxa"/>
            <w:vAlign w:val="center"/>
          </w:tcPr>
          <w:p w:rsidR="007639D2" w:rsidRPr="00D363AE" w:rsidRDefault="007639D2" w:rsidP="008456B6">
            <w:pPr>
              <w:tabs>
                <w:tab w:val="left" w:pos="-720"/>
              </w:tabs>
              <w:suppressAutoHyphens/>
              <w:spacing w:line="360" w:lineRule="auto"/>
              <w:rPr>
                <w:rFonts w:eastAsia="DengXian"/>
                <w:b/>
                <w:bCs/>
              </w:rPr>
            </w:pPr>
            <w:r w:rsidRPr="00D363AE">
              <w:rPr>
                <w:rFonts w:eastAsia="DengXian"/>
                <w:b/>
                <w:bCs/>
              </w:rPr>
              <w:t>Applied Mathematics-II</w:t>
            </w:r>
          </w:p>
        </w:tc>
        <w:tc>
          <w:tcPr>
            <w:tcW w:w="904" w:type="dxa"/>
            <w:vAlign w:val="center"/>
          </w:tcPr>
          <w:p w:rsidR="007639D2" w:rsidRDefault="007639D2" w:rsidP="008456B6">
            <w:pPr>
              <w:tabs>
                <w:tab w:val="left" w:pos="-720"/>
              </w:tabs>
              <w:suppressAutoHyphens/>
              <w:spacing w:line="360" w:lineRule="auto"/>
              <w:jc w:val="center"/>
              <w:rPr>
                <w:rFonts w:eastAsia="DengXian"/>
                <w:b/>
                <w:bCs/>
                <w:lang w:eastAsia="zh-CN"/>
              </w:rPr>
            </w:pPr>
            <w:r>
              <w:rPr>
                <w:rFonts w:eastAsia="DengXian" w:hint="eastAsia"/>
                <w:b/>
                <w:bCs/>
                <w:lang w:eastAsia="zh-CN"/>
              </w:rPr>
              <w:t>3</w:t>
            </w:r>
          </w:p>
        </w:tc>
        <w:tc>
          <w:tcPr>
            <w:tcW w:w="810" w:type="dxa"/>
            <w:gridSpan w:val="2"/>
            <w:vAlign w:val="center"/>
          </w:tcPr>
          <w:p w:rsidR="007639D2" w:rsidRDefault="007639D2" w:rsidP="008456B6">
            <w:pPr>
              <w:tabs>
                <w:tab w:val="left" w:pos="-720"/>
              </w:tabs>
              <w:suppressAutoHyphens/>
              <w:spacing w:line="360" w:lineRule="auto"/>
              <w:jc w:val="center"/>
              <w:rPr>
                <w:b/>
                <w:bCs/>
              </w:rPr>
            </w:pPr>
            <w:r>
              <w:rPr>
                <w:b/>
                <w:bCs/>
              </w:rPr>
              <w:t>0</w:t>
            </w:r>
          </w:p>
        </w:tc>
        <w:tc>
          <w:tcPr>
            <w:tcW w:w="1122" w:type="dxa"/>
            <w:vAlign w:val="center"/>
          </w:tcPr>
          <w:p w:rsidR="007639D2" w:rsidRDefault="007639D2" w:rsidP="008456B6">
            <w:pPr>
              <w:tabs>
                <w:tab w:val="left" w:pos="-720"/>
              </w:tabs>
              <w:suppressAutoHyphens/>
              <w:spacing w:line="360" w:lineRule="auto"/>
              <w:jc w:val="center"/>
              <w:rPr>
                <w:rFonts w:eastAsia="DengXian"/>
                <w:b/>
                <w:bCs/>
                <w:lang w:eastAsia="zh-CN"/>
              </w:rPr>
            </w:pPr>
            <w:r>
              <w:rPr>
                <w:rFonts w:eastAsia="DengXian" w:hint="eastAsia"/>
                <w:b/>
                <w:bCs/>
                <w:lang w:eastAsia="zh-CN"/>
              </w:rPr>
              <w:t>3</w:t>
            </w:r>
          </w:p>
        </w:tc>
      </w:tr>
      <w:tr w:rsidR="007639D2" w:rsidTr="008B66A1">
        <w:trPr>
          <w:trHeight w:val="34"/>
          <w:jc w:val="center"/>
        </w:trPr>
        <w:tc>
          <w:tcPr>
            <w:tcW w:w="1631" w:type="dxa"/>
            <w:gridSpan w:val="2"/>
            <w:vAlign w:val="center"/>
          </w:tcPr>
          <w:p w:rsidR="007639D2" w:rsidRPr="00D363AE" w:rsidRDefault="007639D2" w:rsidP="008456B6">
            <w:pPr>
              <w:spacing w:line="360" w:lineRule="auto"/>
            </w:pPr>
            <w:r w:rsidRPr="00D363AE">
              <w:rPr>
                <w:rFonts w:eastAsia="SimSun"/>
                <w:b/>
                <w:bCs/>
                <w:spacing w:val="-3"/>
                <w:szCs w:val="24"/>
                <w:lang w:eastAsia="zh-CN"/>
              </w:rPr>
              <w:t>GenC-212</w:t>
            </w:r>
          </w:p>
        </w:tc>
        <w:tc>
          <w:tcPr>
            <w:tcW w:w="4839" w:type="dxa"/>
            <w:vAlign w:val="center"/>
          </w:tcPr>
          <w:p w:rsidR="007639D2" w:rsidRPr="00D363AE" w:rsidRDefault="007639D2" w:rsidP="008456B6">
            <w:pPr>
              <w:tabs>
                <w:tab w:val="left" w:pos="-720"/>
              </w:tabs>
              <w:suppressAutoHyphens/>
              <w:spacing w:line="360" w:lineRule="auto"/>
              <w:rPr>
                <w:b/>
                <w:bCs/>
                <w:spacing w:val="-3"/>
                <w:szCs w:val="24"/>
              </w:rPr>
            </w:pPr>
            <w:r w:rsidRPr="00D363AE">
              <w:rPr>
                <w:rFonts w:eastAsia="DengXian"/>
                <w:b/>
                <w:bCs/>
              </w:rPr>
              <w:t xml:space="preserve">Chinese </w:t>
            </w:r>
            <w:r w:rsidRPr="00D363AE">
              <w:rPr>
                <w:rFonts w:eastAsia="DengXian"/>
                <w:b/>
                <w:bCs/>
                <w:lang w:eastAsia="zh-CN"/>
              </w:rPr>
              <w:t>Ⅱ</w:t>
            </w:r>
          </w:p>
        </w:tc>
        <w:tc>
          <w:tcPr>
            <w:tcW w:w="904" w:type="dxa"/>
            <w:vAlign w:val="center"/>
          </w:tcPr>
          <w:p w:rsidR="007639D2" w:rsidRDefault="007639D2" w:rsidP="008456B6">
            <w:pPr>
              <w:tabs>
                <w:tab w:val="left" w:pos="-720"/>
              </w:tabs>
              <w:suppressAutoHyphens/>
              <w:spacing w:line="360" w:lineRule="auto"/>
              <w:jc w:val="center"/>
              <w:rPr>
                <w:b/>
                <w:bCs/>
                <w:spacing w:val="-3"/>
                <w:szCs w:val="24"/>
              </w:rPr>
            </w:pPr>
            <w:r>
              <w:rPr>
                <w:b/>
                <w:bCs/>
              </w:rPr>
              <w:t>2</w:t>
            </w:r>
          </w:p>
        </w:tc>
        <w:tc>
          <w:tcPr>
            <w:tcW w:w="810" w:type="dxa"/>
            <w:gridSpan w:val="2"/>
            <w:vAlign w:val="center"/>
          </w:tcPr>
          <w:p w:rsidR="007639D2" w:rsidRDefault="007639D2" w:rsidP="008456B6">
            <w:pPr>
              <w:tabs>
                <w:tab w:val="left" w:pos="-720"/>
              </w:tabs>
              <w:suppressAutoHyphens/>
              <w:spacing w:line="360" w:lineRule="auto"/>
              <w:jc w:val="center"/>
              <w:rPr>
                <w:b/>
                <w:bCs/>
                <w:spacing w:val="-3"/>
                <w:szCs w:val="24"/>
              </w:rPr>
            </w:pPr>
            <w:r>
              <w:rPr>
                <w:b/>
                <w:bCs/>
              </w:rPr>
              <w:t>0</w:t>
            </w:r>
          </w:p>
        </w:tc>
        <w:tc>
          <w:tcPr>
            <w:tcW w:w="1122" w:type="dxa"/>
            <w:vAlign w:val="center"/>
          </w:tcPr>
          <w:p w:rsidR="007639D2" w:rsidRDefault="007639D2" w:rsidP="008456B6">
            <w:pPr>
              <w:tabs>
                <w:tab w:val="left" w:pos="-720"/>
              </w:tabs>
              <w:suppressAutoHyphens/>
              <w:spacing w:line="360" w:lineRule="auto"/>
              <w:jc w:val="center"/>
              <w:rPr>
                <w:b/>
                <w:bCs/>
                <w:spacing w:val="-3"/>
                <w:szCs w:val="24"/>
              </w:rPr>
            </w:pPr>
            <w:r>
              <w:rPr>
                <w:b/>
                <w:bCs/>
              </w:rPr>
              <w:t>2</w:t>
            </w:r>
          </w:p>
        </w:tc>
      </w:tr>
      <w:tr w:rsidR="007639D2" w:rsidTr="008B66A1">
        <w:trPr>
          <w:trHeight w:val="34"/>
          <w:jc w:val="center"/>
        </w:trPr>
        <w:tc>
          <w:tcPr>
            <w:tcW w:w="1631" w:type="dxa"/>
            <w:gridSpan w:val="2"/>
            <w:vAlign w:val="center"/>
          </w:tcPr>
          <w:p w:rsidR="007639D2" w:rsidRPr="00D363AE" w:rsidRDefault="007639D2" w:rsidP="008456B6">
            <w:r w:rsidRPr="00D363AE">
              <w:rPr>
                <w:rFonts w:eastAsia="SimSun"/>
                <w:b/>
                <w:bCs/>
                <w:spacing w:val="-3"/>
                <w:szCs w:val="24"/>
                <w:lang w:eastAsia="zh-CN"/>
              </w:rPr>
              <w:t>GenC-222</w:t>
            </w:r>
          </w:p>
        </w:tc>
        <w:tc>
          <w:tcPr>
            <w:tcW w:w="4839" w:type="dxa"/>
            <w:vAlign w:val="center"/>
          </w:tcPr>
          <w:p w:rsidR="007639D2" w:rsidRPr="00D363AE" w:rsidRDefault="007639D2" w:rsidP="008456B6">
            <w:pPr>
              <w:tabs>
                <w:tab w:val="left" w:pos="-720"/>
              </w:tabs>
              <w:suppressAutoHyphens/>
              <w:spacing w:after="120"/>
              <w:rPr>
                <w:b/>
                <w:bCs/>
                <w:spacing w:val="-3"/>
                <w:szCs w:val="24"/>
              </w:rPr>
            </w:pPr>
            <w:r w:rsidRPr="00D363AE">
              <w:rPr>
                <w:rFonts w:eastAsia="DengXian"/>
                <w:b/>
                <w:bCs/>
              </w:rPr>
              <w:t>U</w:t>
            </w:r>
            <w:r w:rsidRPr="00D363AE">
              <w:rPr>
                <w:rFonts w:eastAsia="DengXian"/>
                <w:b/>
                <w:bCs/>
                <w:lang w:eastAsia="zh-CN"/>
              </w:rPr>
              <w:t>n</w:t>
            </w:r>
            <w:r w:rsidRPr="00D363AE">
              <w:rPr>
                <w:rFonts w:eastAsia="DengXian"/>
                <w:b/>
                <w:bCs/>
              </w:rPr>
              <w:t>derstanding China</w:t>
            </w:r>
          </w:p>
        </w:tc>
        <w:tc>
          <w:tcPr>
            <w:tcW w:w="904" w:type="dxa"/>
            <w:vAlign w:val="center"/>
          </w:tcPr>
          <w:p w:rsidR="007639D2" w:rsidRDefault="007639D2" w:rsidP="008456B6">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2</w:t>
            </w:r>
          </w:p>
        </w:tc>
        <w:tc>
          <w:tcPr>
            <w:tcW w:w="810" w:type="dxa"/>
            <w:gridSpan w:val="2"/>
            <w:vAlign w:val="center"/>
          </w:tcPr>
          <w:p w:rsidR="007639D2" w:rsidRDefault="007639D2" w:rsidP="008456B6">
            <w:pPr>
              <w:tabs>
                <w:tab w:val="left" w:pos="-720"/>
              </w:tabs>
              <w:suppressAutoHyphens/>
              <w:spacing w:after="120"/>
              <w:jc w:val="center"/>
              <w:rPr>
                <w:rFonts w:eastAsia="DengXian"/>
                <w:b/>
                <w:bCs/>
                <w:spacing w:val="-3"/>
                <w:szCs w:val="24"/>
                <w:lang w:eastAsia="zh-CN"/>
              </w:rPr>
            </w:pPr>
            <w:r>
              <w:rPr>
                <w:rFonts w:eastAsia="DengXian" w:hint="eastAsia"/>
                <w:b/>
                <w:bCs/>
                <w:spacing w:val="-3"/>
                <w:szCs w:val="24"/>
                <w:lang w:eastAsia="zh-CN"/>
              </w:rPr>
              <w:t>0</w:t>
            </w:r>
          </w:p>
        </w:tc>
        <w:tc>
          <w:tcPr>
            <w:tcW w:w="1122" w:type="dxa"/>
            <w:vAlign w:val="center"/>
          </w:tcPr>
          <w:p w:rsidR="007639D2" w:rsidRDefault="007639D2" w:rsidP="008456B6">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2</w:t>
            </w:r>
          </w:p>
        </w:tc>
      </w:tr>
      <w:tr w:rsidR="007639D2" w:rsidTr="008B66A1">
        <w:trPr>
          <w:trHeight w:val="34"/>
          <w:jc w:val="center"/>
        </w:trPr>
        <w:tc>
          <w:tcPr>
            <w:tcW w:w="1631" w:type="dxa"/>
            <w:gridSpan w:val="2"/>
            <w:shd w:val="clear" w:color="auto" w:fill="FFFFFF"/>
            <w:vAlign w:val="center"/>
          </w:tcPr>
          <w:p w:rsidR="007639D2" w:rsidRDefault="00213E4F" w:rsidP="008456B6">
            <w:pPr>
              <w:tabs>
                <w:tab w:val="left" w:pos="-720"/>
              </w:tabs>
              <w:suppressAutoHyphens/>
              <w:spacing w:line="360" w:lineRule="auto"/>
              <w:rPr>
                <w:rFonts w:eastAsia="DengXian"/>
                <w:b/>
                <w:bCs/>
              </w:rPr>
            </w:pPr>
            <w:r>
              <w:rPr>
                <w:rFonts w:eastAsia="DengXian"/>
                <w:b/>
                <w:bCs/>
              </w:rPr>
              <w:t>Phy-</w:t>
            </w:r>
            <w:r w:rsidR="008A52AE">
              <w:rPr>
                <w:rFonts w:eastAsia="DengXian"/>
                <w:b/>
                <w:bCs/>
              </w:rPr>
              <w:t>23</w:t>
            </w:r>
            <w:r w:rsidR="007639D2">
              <w:rPr>
                <w:rFonts w:eastAsia="DengXian"/>
                <w:b/>
                <w:bCs/>
              </w:rPr>
              <w:t>2</w:t>
            </w:r>
          </w:p>
        </w:tc>
        <w:tc>
          <w:tcPr>
            <w:tcW w:w="4839" w:type="dxa"/>
            <w:shd w:val="clear" w:color="auto" w:fill="FFFFFF"/>
            <w:vAlign w:val="center"/>
          </w:tcPr>
          <w:p w:rsidR="007639D2" w:rsidRDefault="007639D2" w:rsidP="008456B6">
            <w:pPr>
              <w:tabs>
                <w:tab w:val="left" w:pos="-720"/>
              </w:tabs>
              <w:suppressAutoHyphens/>
              <w:spacing w:line="360" w:lineRule="auto"/>
              <w:rPr>
                <w:rFonts w:eastAsia="DengXian"/>
                <w:b/>
                <w:bCs/>
              </w:rPr>
            </w:pPr>
            <w:r>
              <w:rPr>
                <w:rFonts w:eastAsia="DengXian"/>
                <w:b/>
                <w:bCs/>
              </w:rPr>
              <w:t>Applied Physics</w:t>
            </w:r>
          </w:p>
        </w:tc>
        <w:tc>
          <w:tcPr>
            <w:tcW w:w="904" w:type="dxa"/>
            <w:shd w:val="clear" w:color="auto" w:fill="FFFFFF"/>
            <w:vAlign w:val="center"/>
          </w:tcPr>
          <w:p w:rsidR="007639D2" w:rsidRDefault="007639D2" w:rsidP="008456B6">
            <w:pPr>
              <w:tabs>
                <w:tab w:val="left" w:pos="-720"/>
              </w:tabs>
              <w:suppressAutoHyphens/>
              <w:spacing w:line="360" w:lineRule="auto"/>
              <w:jc w:val="center"/>
              <w:rPr>
                <w:b/>
                <w:bCs/>
                <w:spacing w:val="-3"/>
                <w:szCs w:val="24"/>
              </w:rPr>
            </w:pPr>
            <w:r>
              <w:rPr>
                <w:b/>
                <w:bCs/>
              </w:rPr>
              <w:t>1</w:t>
            </w:r>
          </w:p>
        </w:tc>
        <w:tc>
          <w:tcPr>
            <w:tcW w:w="810" w:type="dxa"/>
            <w:gridSpan w:val="2"/>
            <w:shd w:val="clear" w:color="auto" w:fill="FFFFFF"/>
            <w:vAlign w:val="center"/>
          </w:tcPr>
          <w:p w:rsidR="007639D2" w:rsidRDefault="007639D2" w:rsidP="008456B6">
            <w:pPr>
              <w:tabs>
                <w:tab w:val="left" w:pos="-720"/>
              </w:tabs>
              <w:suppressAutoHyphens/>
              <w:spacing w:line="360" w:lineRule="auto"/>
              <w:jc w:val="center"/>
              <w:rPr>
                <w:b/>
                <w:bCs/>
                <w:spacing w:val="-3"/>
                <w:szCs w:val="24"/>
              </w:rPr>
            </w:pPr>
            <w:r>
              <w:rPr>
                <w:b/>
                <w:bCs/>
              </w:rPr>
              <w:t>3</w:t>
            </w:r>
          </w:p>
        </w:tc>
        <w:tc>
          <w:tcPr>
            <w:tcW w:w="1122" w:type="dxa"/>
            <w:shd w:val="clear" w:color="auto" w:fill="FFFFFF"/>
            <w:vAlign w:val="center"/>
          </w:tcPr>
          <w:p w:rsidR="007639D2" w:rsidRDefault="007639D2" w:rsidP="008456B6">
            <w:pPr>
              <w:tabs>
                <w:tab w:val="left" w:pos="-720"/>
              </w:tabs>
              <w:suppressAutoHyphens/>
              <w:spacing w:line="360" w:lineRule="auto"/>
              <w:jc w:val="center"/>
              <w:rPr>
                <w:b/>
                <w:bCs/>
                <w:spacing w:val="-3"/>
                <w:szCs w:val="24"/>
              </w:rPr>
            </w:pPr>
            <w:r>
              <w:rPr>
                <w:b/>
                <w:bCs/>
              </w:rPr>
              <w:t>2</w:t>
            </w:r>
          </w:p>
        </w:tc>
      </w:tr>
      <w:tr w:rsidR="007639D2" w:rsidTr="008B66A1">
        <w:trPr>
          <w:trHeight w:val="34"/>
          <w:jc w:val="center"/>
        </w:trPr>
        <w:tc>
          <w:tcPr>
            <w:tcW w:w="1631" w:type="dxa"/>
            <w:gridSpan w:val="2"/>
            <w:vAlign w:val="center"/>
          </w:tcPr>
          <w:p w:rsidR="007639D2" w:rsidRDefault="00213E4F" w:rsidP="008456B6">
            <w:pPr>
              <w:tabs>
                <w:tab w:val="left" w:pos="-720"/>
              </w:tabs>
              <w:suppressAutoHyphens/>
              <w:spacing w:line="360" w:lineRule="auto"/>
              <w:rPr>
                <w:rFonts w:eastAsia="DengXian"/>
                <w:b/>
                <w:bCs/>
              </w:rPr>
            </w:pPr>
            <w:r>
              <w:rPr>
                <w:rFonts w:eastAsia="DengXian"/>
                <w:b/>
                <w:bCs/>
              </w:rPr>
              <w:t>ET-</w:t>
            </w:r>
            <w:r w:rsidR="007639D2">
              <w:rPr>
                <w:rFonts w:eastAsia="DengXian"/>
                <w:b/>
                <w:bCs/>
              </w:rPr>
              <w:t>203</w:t>
            </w:r>
          </w:p>
        </w:tc>
        <w:tc>
          <w:tcPr>
            <w:tcW w:w="4839" w:type="dxa"/>
            <w:vAlign w:val="center"/>
          </w:tcPr>
          <w:p w:rsidR="007639D2" w:rsidRDefault="007639D2" w:rsidP="008456B6">
            <w:pPr>
              <w:tabs>
                <w:tab w:val="left" w:pos="-720"/>
              </w:tabs>
              <w:suppressAutoHyphens/>
              <w:spacing w:line="360" w:lineRule="auto"/>
              <w:rPr>
                <w:rFonts w:eastAsia="DengXian"/>
                <w:b/>
                <w:bCs/>
              </w:rPr>
            </w:pPr>
            <w:r>
              <w:rPr>
                <w:rFonts w:eastAsia="DengXian"/>
                <w:b/>
                <w:bCs/>
              </w:rPr>
              <w:t>D.C. Machines &amp; Batteries</w:t>
            </w:r>
          </w:p>
        </w:tc>
        <w:tc>
          <w:tcPr>
            <w:tcW w:w="904" w:type="dxa"/>
            <w:vAlign w:val="center"/>
          </w:tcPr>
          <w:p w:rsidR="007639D2" w:rsidRDefault="007639D2" w:rsidP="008456B6">
            <w:pPr>
              <w:tabs>
                <w:tab w:val="left" w:pos="-720"/>
              </w:tabs>
              <w:suppressAutoHyphens/>
              <w:spacing w:line="360" w:lineRule="auto"/>
              <w:jc w:val="center"/>
              <w:rPr>
                <w:rFonts w:eastAsia="DengXian"/>
                <w:b/>
                <w:bCs/>
                <w:spacing w:val="-3"/>
                <w:szCs w:val="24"/>
                <w:lang w:eastAsia="zh-CN"/>
              </w:rPr>
            </w:pPr>
            <w:r>
              <w:rPr>
                <w:rFonts w:eastAsia="DengXian" w:hint="eastAsia"/>
                <w:b/>
                <w:bCs/>
                <w:spacing w:val="-3"/>
                <w:szCs w:val="24"/>
                <w:lang w:eastAsia="zh-CN"/>
              </w:rPr>
              <w:t>2</w:t>
            </w:r>
          </w:p>
        </w:tc>
        <w:tc>
          <w:tcPr>
            <w:tcW w:w="810" w:type="dxa"/>
            <w:gridSpan w:val="2"/>
            <w:vAlign w:val="center"/>
          </w:tcPr>
          <w:p w:rsidR="007639D2" w:rsidRDefault="007639D2" w:rsidP="008456B6">
            <w:pPr>
              <w:tabs>
                <w:tab w:val="left" w:pos="-720"/>
              </w:tabs>
              <w:suppressAutoHyphens/>
              <w:spacing w:line="360" w:lineRule="auto"/>
              <w:jc w:val="center"/>
              <w:rPr>
                <w:rFonts w:eastAsia="DengXian"/>
                <w:b/>
                <w:bCs/>
                <w:spacing w:val="-3"/>
                <w:szCs w:val="24"/>
                <w:lang w:eastAsia="zh-CN"/>
              </w:rPr>
            </w:pPr>
            <w:r>
              <w:rPr>
                <w:rFonts w:eastAsia="DengXian" w:hint="eastAsia"/>
                <w:b/>
                <w:bCs/>
                <w:spacing w:val="-3"/>
                <w:szCs w:val="24"/>
                <w:lang w:eastAsia="zh-CN"/>
              </w:rPr>
              <w:t>3</w:t>
            </w:r>
          </w:p>
        </w:tc>
        <w:tc>
          <w:tcPr>
            <w:tcW w:w="1122" w:type="dxa"/>
            <w:vAlign w:val="center"/>
          </w:tcPr>
          <w:p w:rsidR="007639D2" w:rsidRDefault="007639D2" w:rsidP="008456B6">
            <w:pPr>
              <w:tabs>
                <w:tab w:val="left" w:pos="-720"/>
              </w:tabs>
              <w:suppressAutoHyphens/>
              <w:spacing w:line="360" w:lineRule="auto"/>
              <w:jc w:val="center"/>
              <w:rPr>
                <w:rFonts w:eastAsia="DengXian"/>
                <w:b/>
                <w:bCs/>
                <w:spacing w:val="-3"/>
                <w:szCs w:val="24"/>
                <w:lang w:eastAsia="zh-CN"/>
              </w:rPr>
            </w:pPr>
            <w:r>
              <w:rPr>
                <w:rFonts w:eastAsia="DengXian" w:hint="eastAsia"/>
                <w:b/>
                <w:bCs/>
                <w:spacing w:val="-3"/>
                <w:szCs w:val="24"/>
                <w:lang w:eastAsia="zh-CN"/>
              </w:rPr>
              <w:t>3</w:t>
            </w:r>
          </w:p>
        </w:tc>
      </w:tr>
      <w:tr w:rsidR="007639D2" w:rsidTr="008B66A1">
        <w:trPr>
          <w:trHeight w:val="34"/>
          <w:jc w:val="center"/>
        </w:trPr>
        <w:tc>
          <w:tcPr>
            <w:tcW w:w="1631" w:type="dxa"/>
            <w:gridSpan w:val="2"/>
            <w:vAlign w:val="center"/>
          </w:tcPr>
          <w:p w:rsidR="007639D2" w:rsidRDefault="00213E4F" w:rsidP="008456B6">
            <w:pPr>
              <w:tabs>
                <w:tab w:val="left" w:pos="-720"/>
              </w:tabs>
              <w:suppressAutoHyphens/>
              <w:spacing w:line="360" w:lineRule="auto"/>
              <w:rPr>
                <w:rFonts w:eastAsia="DengXian"/>
                <w:b/>
                <w:bCs/>
              </w:rPr>
            </w:pPr>
            <w:r>
              <w:rPr>
                <w:rFonts w:eastAsia="DengXian"/>
                <w:b/>
                <w:bCs/>
              </w:rPr>
              <w:t>ET-</w:t>
            </w:r>
            <w:r w:rsidR="007639D2">
              <w:rPr>
                <w:rFonts w:eastAsia="DengXian"/>
                <w:b/>
                <w:bCs/>
              </w:rPr>
              <w:t>273</w:t>
            </w:r>
          </w:p>
        </w:tc>
        <w:tc>
          <w:tcPr>
            <w:tcW w:w="4839" w:type="dxa"/>
          </w:tcPr>
          <w:p w:rsidR="007639D2" w:rsidRDefault="007639D2" w:rsidP="008456B6">
            <w:pPr>
              <w:pStyle w:val="TableParagraph"/>
              <w:spacing w:line="252" w:lineRule="exact"/>
              <w:ind w:left="62"/>
              <w:rPr>
                <w:rFonts w:eastAsia="DengXian"/>
                <w:b/>
                <w:bCs/>
                <w:color w:val="000000" w:themeColor="text1"/>
                <w:lang w:val="en-GB"/>
              </w:rPr>
            </w:pPr>
            <w:r>
              <w:rPr>
                <w:rFonts w:eastAsia="DengXian"/>
                <w:b/>
                <w:bCs/>
                <w:color w:val="000000" w:themeColor="text1"/>
                <w:lang w:val="en-GB"/>
              </w:rPr>
              <w:t>Electrical Instruments &amp; Measurements</w:t>
            </w:r>
          </w:p>
        </w:tc>
        <w:tc>
          <w:tcPr>
            <w:tcW w:w="904" w:type="dxa"/>
            <w:vAlign w:val="center"/>
          </w:tcPr>
          <w:p w:rsidR="007639D2" w:rsidRDefault="007639D2" w:rsidP="008456B6">
            <w:pPr>
              <w:tabs>
                <w:tab w:val="left" w:pos="-720"/>
              </w:tabs>
              <w:suppressAutoHyphens/>
              <w:spacing w:line="360" w:lineRule="auto"/>
              <w:jc w:val="center"/>
              <w:rPr>
                <w:rFonts w:eastAsia="DengXian"/>
                <w:b/>
                <w:bCs/>
                <w:spacing w:val="-3"/>
                <w:szCs w:val="24"/>
                <w:lang w:eastAsia="zh-CN"/>
              </w:rPr>
            </w:pPr>
            <w:r>
              <w:rPr>
                <w:rFonts w:eastAsia="DengXian" w:hint="eastAsia"/>
                <w:b/>
                <w:bCs/>
                <w:spacing w:val="-3"/>
                <w:szCs w:val="24"/>
                <w:lang w:eastAsia="zh-CN"/>
              </w:rPr>
              <w:t>2</w:t>
            </w:r>
          </w:p>
        </w:tc>
        <w:tc>
          <w:tcPr>
            <w:tcW w:w="810" w:type="dxa"/>
            <w:gridSpan w:val="2"/>
            <w:vAlign w:val="center"/>
          </w:tcPr>
          <w:p w:rsidR="007639D2" w:rsidRDefault="007639D2" w:rsidP="008456B6">
            <w:pPr>
              <w:tabs>
                <w:tab w:val="left" w:pos="-720"/>
              </w:tabs>
              <w:suppressAutoHyphens/>
              <w:spacing w:line="360" w:lineRule="auto"/>
              <w:jc w:val="center"/>
              <w:rPr>
                <w:rFonts w:eastAsia="DengXian"/>
                <w:b/>
                <w:bCs/>
                <w:spacing w:val="-3"/>
                <w:szCs w:val="24"/>
                <w:lang w:eastAsia="zh-CN"/>
              </w:rPr>
            </w:pPr>
            <w:r>
              <w:rPr>
                <w:rFonts w:eastAsia="DengXian"/>
                <w:b/>
                <w:bCs/>
                <w:spacing w:val="-3"/>
                <w:szCs w:val="24"/>
                <w:lang w:eastAsia="zh-CN"/>
              </w:rPr>
              <w:t>3</w:t>
            </w:r>
          </w:p>
        </w:tc>
        <w:tc>
          <w:tcPr>
            <w:tcW w:w="1122" w:type="dxa"/>
            <w:vAlign w:val="center"/>
          </w:tcPr>
          <w:p w:rsidR="007639D2" w:rsidRDefault="007639D2" w:rsidP="008456B6">
            <w:pPr>
              <w:tabs>
                <w:tab w:val="left" w:pos="-720"/>
              </w:tabs>
              <w:suppressAutoHyphens/>
              <w:spacing w:line="360" w:lineRule="auto"/>
              <w:jc w:val="center"/>
              <w:rPr>
                <w:rFonts w:eastAsia="DengXian"/>
                <w:b/>
                <w:bCs/>
                <w:spacing w:val="-3"/>
                <w:szCs w:val="24"/>
                <w:lang w:eastAsia="zh-CN"/>
              </w:rPr>
            </w:pPr>
            <w:r>
              <w:rPr>
                <w:rFonts w:eastAsia="DengXian"/>
                <w:b/>
                <w:bCs/>
                <w:spacing w:val="-3"/>
                <w:szCs w:val="24"/>
                <w:lang w:eastAsia="zh-CN"/>
              </w:rPr>
              <w:t>3</w:t>
            </w:r>
          </w:p>
        </w:tc>
      </w:tr>
      <w:tr w:rsidR="007639D2" w:rsidTr="008B66A1">
        <w:trPr>
          <w:trHeight w:val="34"/>
          <w:jc w:val="center"/>
        </w:trPr>
        <w:tc>
          <w:tcPr>
            <w:tcW w:w="1631" w:type="dxa"/>
            <w:gridSpan w:val="2"/>
            <w:vAlign w:val="center"/>
          </w:tcPr>
          <w:p w:rsidR="007639D2" w:rsidRDefault="00213E4F" w:rsidP="008456B6">
            <w:pPr>
              <w:tabs>
                <w:tab w:val="left" w:pos="-720"/>
              </w:tabs>
              <w:suppressAutoHyphens/>
              <w:spacing w:line="360" w:lineRule="auto"/>
              <w:rPr>
                <w:rFonts w:eastAsia="DengXian"/>
                <w:b/>
                <w:bCs/>
              </w:rPr>
            </w:pPr>
            <w:r>
              <w:rPr>
                <w:rFonts w:eastAsia="DengXian"/>
                <w:b/>
                <w:bCs/>
              </w:rPr>
              <w:t>ET-</w:t>
            </w:r>
            <w:r w:rsidR="007639D2">
              <w:rPr>
                <w:rFonts w:eastAsia="DengXian"/>
                <w:b/>
                <w:bCs/>
              </w:rPr>
              <w:t>253</w:t>
            </w:r>
          </w:p>
        </w:tc>
        <w:tc>
          <w:tcPr>
            <w:tcW w:w="4839" w:type="dxa"/>
            <w:vAlign w:val="center"/>
          </w:tcPr>
          <w:p w:rsidR="007639D2" w:rsidRDefault="007639D2" w:rsidP="008456B6">
            <w:pPr>
              <w:tabs>
                <w:tab w:val="left" w:pos="-720"/>
              </w:tabs>
              <w:suppressAutoHyphens/>
              <w:spacing w:line="360" w:lineRule="auto"/>
              <w:rPr>
                <w:rFonts w:eastAsia="DengXian"/>
                <w:b/>
                <w:bCs/>
                <w:color w:val="000000" w:themeColor="text1"/>
              </w:rPr>
            </w:pPr>
            <w:r>
              <w:rPr>
                <w:rFonts w:eastAsia="DengXian"/>
                <w:b/>
                <w:bCs/>
                <w:color w:val="000000" w:themeColor="text1"/>
              </w:rPr>
              <w:t>AC Machine</w:t>
            </w:r>
          </w:p>
        </w:tc>
        <w:tc>
          <w:tcPr>
            <w:tcW w:w="904" w:type="dxa"/>
            <w:vAlign w:val="center"/>
          </w:tcPr>
          <w:p w:rsidR="007639D2" w:rsidRDefault="007639D2" w:rsidP="008456B6">
            <w:pPr>
              <w:tabs>
                <w:tab w:val="left" w:pos="-720"/>
              </w:tabs>
              <w:suppressAutoHyphens/>
              <w:spacing w:line="360" w:lineRule="auto"/>
              <w:jc w:val="center"/>
              <w:rPr>
                <w:b/>
                <w:bCs/>
                <w:spacing w:val="-3"/>
                <w:szCs w:val="24"/>
              </w:rPr>
            </w:pPr>
            <w:r>
              <w:rPr>
                <w:b/>
                <w:bCs/>
              </w:rPr>
              <w:t>4</w:t>
            </w:r>
          </w:p>
        </w:tc>
        <w:tc>
          <w:tcPr>
            <w:tcW w:w="810" w:type="dxa"/>
            <w:gridSpan w:val="2"/>
            <w:vAlign w:val="center"/>
          </w:tcPr>
          <w:p w:rsidR="007639D2" w:rsidRDefault="007639D2" w:rsidP="008456B6">
            <w:pPr>
              <w:tabs>
                <w:tab w:val="left" w:pos="-720"/>
              </w:tabs>
              <w:suppressAutoHyphens/>
              <w:spacing w:line="360" w:lineRule="auto"/>
              <w:jc w:val="center"/>
              <w:rPr>
                <w:b/>
                <w:bCs/>
                <w:spacing w:val="-3"/>
                <w:szCs w:val="24"/>
              </w:rPr>
            </w:pPr>
            <w:r>
              <w:rPr>
                <w:b/>
                <w:bCs/>
              </w:rPr>
              <w:t>6</w:t>
            </w:r>
          </w:p>
        </w:tc>
        <w:tc>
          <w:tcPr>
            <w:tcW w:w="1122" w:type="dxa"/>
            <w:vAlign w:val="center"/>
          </w:tcPr>
          <w:p w:rsidR="007639D2" w:rsidRDefault="007639D2" w:rsidP="008456B6">
            <w:pPr>
              <w:tabs>
                <w:tab w:val="left" w:pos="-720"/>
              </w:tabs>
              <w:suppressAutoHyphens/>
              <w:spacing w:line="360" w:lineRule="auto"/>
              <w:jc w:val="center"/>
              <w:rPr>
                <w:b/>
                <w:bCs/>
                <w:spacing w:val="-3"/>
                <w:szCs w:val="24"/>
              </w:rPr>
            </w:pPr>
            <w:r>
              <w:rPr>
                <w:b/>
                <w:bCs/>
              </w:rPr>
              <w:t>6</w:t>
            </w:r>
          </w:p>
        </w:tc>
      </w:tr>
      <w:tr w:rsidR="007639D2" w:rsidTr="008B66A1">
        <w:trPr>
          <w:trHeight w:val="34"/>
          <w:jc w:val="center"/>
        </w:trPr>
        <w:tc>
          <w:tcPr>
            <w:tcW w:w="1631" w:type="dxa"/>
            <w:gridSpan w:val="2"/>
          </w:tcPr>
          <w:p w:rsidR="007639D2" w:rsidRDefault="00213E4F" w:rsidP="008456B6">
            <w:pPr>
              <w:tabs>
                <w:tab w:val="left" w:pos="-720"/>
              </w:tabs>
              <w:suppressAutoHyphens/>
              <w:spacing w:line="360" w:lineRule="auto"/>
              <w:rPr>
                <w:rFonts w:eastAsia="DengXian"/>
                <w:b/>
                <w:bCs/>
              </w:rPr>
            </w:pPr>
            <w:r>
              <w:rPr>
                <w:rFonts w:eastAsia="DengXian"/>
                <w:b/>
                <w:bCs/>
              </w:rPr>
              <w:t>ET-</w:t>
            </w:r>
            <w:r w:rsidR="007639D2">
              <w:rPr>
                <w:rFonts w:eastAsia="DengXian"/>
                <w:b/>
                <w:bCs/>
              </w:rPr>
              <w:t>261</w:t>
            </w:r>
          </w:p>
        </w:tc>
        <w:tc>
          <w:tcPr>
            <w:tcW w:w="4839" w:type="dxa"/>
          </w:tcPr>
          <w:p w:rsidR="007639D2" w:rsidRDefault="007639D2" w:rsidP="008456B6">
            <w:pPr>
              <w:tabs>
                <w:tab w:val="left" w:pos="-720"/>
              </w:tabs>
              <w:suppressAutoHyphens/>
              <w:spacing w:line="360" w:lineRule="auto"/>
              <w:rPr>
                <w:rFonts w:eastAsia="DengXian"/>
                <w:b/>
                <w:bCs/>
                <w:color w:val="000000" w:themeColor="text1"/>
              </w:rPr>
            </w:pPr>
            <w:r>
              <w:rPr>
                <w:rFonts w:eastAsia="DengXian"/>
                <w:b/>
                <w:bCs/>
                <w:color w:val="000000" w:themeColor="text1"/>
              </w:rPr>
              <w:t>App</w:t>
            </w:r>
            <w:r w:rsidR="00DF3715">
              <w:rPr>
                <w:rFonts w:eastAsia="DengXian"/>
                <w:b/>
                <w:bCs/>
                <w:color w:val="000000" w:themeColor="text1"/>
              </w:rPr>
              <w:t xml:space="preserve">lications of Computers in Electrical </w:t>
            </w:r>
            <w:r>
              <w:rPr>
                <w:rFonts w:eastAsia="DengXian"/>
                <w:b/>
                <w:bCs/>
                <w:color w:val="000000" w:themeColor="text1"/>
              </w:rPr>
              <w:t xml:space="preserve"> Tech.</w:t>
            </w:r>
          </w:p>
        </w:tc>
        <w:tc>
          <w:tcPr>
            <w:tcW w:w="904" w:type="dxa"/>
            <w:vAlign w:val="center"/>
          </w:tcPr>
          <w:p w:rsidR="007639D2" w:rsidRDefault="007639D2" w:rsidP="008456B6">
            <w:pPr>
              <w:tabs>
                <w:tab w:val="left" w:pos="-720"/>
              </w:tabs>
              <w:suppressAutoHyphens/>
              <w:spacing w:line="360" w:lineRule="auto"/>
              <w:jc w:val="center"/>
              <w:rPr>
                <w:rFonts w:eastAsia="DengXian"/>
                <w:b/>
                <w:bCs/>
                <w:spacing w:val="-3"/>
                <w:szCs w:val="24"/>
                <w:lang w:eastAsia="zh-CN"/>
              </w:rPr>
            </w:pPr>
            <w:r>
              <w:rPr>
                <w:rFonts w:eastAsia="DengXian" w:hint="eastAsia"/>
                <w:b/>
                <w:bCs/>
                <w:spacing w:val="-3"/>
                <w:szCs w:val="24"/>
                <w:lang w:eastAsia="zh-CN"/>
              </w:rPr>
              <w:t>0</w:t>
            </w:r>
          </w:p>
        </w:tc>
        <w:tc>
          <w:tcPr>
            <w:tcW w:w="810" w:type="dxa"/>
            <w:gridSpan w:val="2"/>
            <w:vAlign w:val="center"/>
          </w:tcPr>
          <w:p w:rsidR="007639D2" w:rsidRDefault="007639D2" w:rsidP="008456B6">
            <w:pPr>
              <w:tabs>
                <w:tab w:val="left" w:pos="-720"/>
              </w:tabs>
              <w:suppressAutoHyphens/>
              <w:spacing w:line="360" w:lineRule="auto"/>
              <w:jc w:val="center"/>
              <w:rPr>
                <w:rFonts w:eastAsia="DengXian"/>
                <w:b/>
                <w:bCs/>
                <w:spacing w:val="-3"/>
                <w:szCs w:val="24"/>
                <w:lang w:eastAsia="zh-CN"/>
              </w:rPr>
            </w:pPr>
            <w:r>
              <w:rPr>
                <w:rFonts w:eastAsia="DengXian" w:hint="eastAsia"/>
                <w:b/>
                <w:bCs/>
                <w:spacing w:val="-3"/>
                <w:szCs w:val="24"/>
                <w:lang w:eastAsia="zh-CN"/>
              </w:rPr>
              <w:t>3</w:t>
            </w:r>
          </w:p>
        </w:tc>
        <w:tc>
          <w:tcPr>
            <w:tcW w:w="1122" w:type="dxa"/>
            <w:vAlign w:val="center"/>
          </w:tcPr>
          <w:p w:rsidR="007639D2" w:rsidRDefault="007639D2" w:rsidP="008456B6">
            <w:pPr>
              <w:tabs>
                <w:tab w:val="left" w:pos="-720"/>
              </w:tabs>
              <w:suppressAutoHyphens/>
              <w:spacing w:line="360" w:lineRule="auto"/>
              <w:jc w:val="center"/>
              <w:rPr>
                <w:rFonts w:eastAsia="DengXian"/>
                <w:b/>
                <w:bCs/>
                <w:spacing w:val="-3"/>
                <w:szCs w:val="24"/>
                <w:lang w:eastAsia="zh-CN"/>
              </w:rPr>
            </w:pPr>
            <w:r>
              <w:rPr>
                <w:rFonts w:eastAsia="DengXian" w:hint="eastAsia"/>
                <w:b/>
                <w:bCs/>
                <w:spacing w:val="-3"/>
                <w:szCs w:val="24"/>
                <w:lang w:eastAsia="zh-CN"/>
              </w:rPr>
              <w:t>1</w:t>
            </w:r>
          </w:p>
        </w:tc>
      </w:tr>
      <w:tr w:rsidR="007639D2" w:rsidTr="008B66A1">
        <w:trPr>
          <w:trHeight w:val="34"/>
          <w:jc w:val="center"/>
        </w:trPr>
        <w:tc>
          <w:tcPr>
            <w:tcW w:w="1631" w:type="dxa"/>
            <w:gridSpan w:val="2"/>
          </w:tcPr>
          <w:p w:rsidR="007639D2" w:rsidRDefault="00213E4F" w:rsidP="008456B6">
            <w:pPr>
              <w:tabs>
                <w:tab w:val="left" w:pos="-720"/>
              </w:tabs>
              <w:suppressAutoHyphens/>
              <w:spacing w:line="360" w:lineRule="auto"/>
              <w:rPr>
                <w:rFonts w:eastAsia="DengXian"/>
                <w:b/>
                <w:bCs/>
              </w:rPr>
            </w:pPr>
            <w:r>
              <w:rPr>
                <w:rFonts w:eastAsia="DengXian"/>
                <w:b/>
                <w:bCs/>
              </w:rPr>
              <w:t>ET-</w:t>
            </w:r>
            <w:r w:rsidR="007639D2">
              <w:rPr>
                <w:rFonts w:eastAsia="DengXian"/>
                <w:b/>
                <w:bCs/>
              </w:rPr>
              <w:t>282</w:t>
            </w:r>
          </w:p>
        </w:tc>
        <w:tc>
          <w:tcPr>
            <w:tcW w:w="4839" w:type="dxa"/>
          </w:tcPr>
          <w:p w:rsidR="007639D2" w:rsidRDefault="007639D2" w:rsidP="008456B6">
            <w:pPr>
              <w:tabs>
                <w:tab w:val="left" w:pos="-720"/>
              </w:tabs>
              <w:suppressAutoHyphens/>
              <w:spacing w:line="360" w:lineRule="auto"/>
              <w:rPr>
                <w:rFonts w:eastAsia="DengXian"/>
                <w:b/>
                <w:bCs/>
              </w:rPr>
            </w:pPr>
            <w:r>
              <w:rPr>
                <w:rFonts w:eastAsia="DengXian"/>
                <w:b/>
                <w:bCs/>
              </w:rPr>
              <w:t>Digital Logic Design</w:t>
            </w:r>
          </w:p>
        </w:tc>
        <w:tc>
          <w:tcPr>
            <w:tcW w:w="904" w:type="dxa"/>
            <w:vAlign w:val="center"/>
          </w:tcPr>
          <w:p w:rsidR="007639D2" w:rsidRDefault="007639D2" w:rsidP="008456B6">
            <w:pPr>
              <w:tabs>
                <w:tab w:val="left" w:pos="-720"/>
              </w:tabs>
              <w:suppressAutoHyphens/>
              <w:spacing w:line="360" w:lineRule="auto"/>
              <w:jc w:val="center"/>
              <w:rPr>
                <w:rFonts w:eastAsia="DengXian"/>
                <w:b/>
                <w:bCs/>
                <w:spacing w:val="-3"/>
                <w:szCs w:val="24"/>
                <w:lang w:eastAsia="zh-CN"/>
              </w:rPr>
            </w:pPr>
            <w:r>
              <w:rPr>
                <w:rFonts w:eastAsia="DengXian"/>
                <w:b/>
                <w:bCs/>
                <w:spacing w:val="-3"/>
                <w:szCs w:val="24"/>
                <w:lang w:eastAsia="zh-CN"/>
              </w:rPr>
              <w:t>1</w:t>
            </w:r>
          </w:p>
        </w:tc>
        <w:tc>
          <w:tcPr>
            <w:tcW w:w="810" w:type="dxa"/>
            <w:gridSpan w:val="2"/>
            <w:vAlign w:val="center"/>
          </w:tcPr>
          <w:p w:rsidR="007639D2" w:rsidRDefault="007639D2" w:rsidP="008456B6">
            <w:pPr>
              <w:tabs>
                <w:tab w:val="left" w:pos="-720"/>
              </w:tabs>
              <w:suppressAutoHyphens/>
              <w:spacing w:line="360" w:lineRule="auto"/>
              <w:jc w:val="center"/>
              <w:rPr>
                <w:rFonts w:eastAsia="DengXian"/>
                <w:b/>
                <w:bCs/>
                <w:spacing w:val="-3"/>
                <w:szCs w:val="24"/>
                <w:lang w:eastAsia="zh-CN"/>
              </w:rPr>
            </w:pPr>
            <w:r>
              <w:rPr>
                <w:rFonts w:eastAsia="DengXian" w:hint="eastAsia"/>
                <w:b/>
                <w:bCs/>
                <w:spacing w:val="-3"/>
                <w:szCs w:val="24"/>
                <w:lang w:eastAsia="zh-CN"/>
              </w:rPr>
              <w:t>3</w:t>
            </w:r>
          </w:p>
        </w:tc>
        <w:tc>
          <w:tcPr>
            <w:tcW w:w="1122" w:type="dxa"/>
            <w:vAlign w:val="center"/>
          </w:tcPr>
          <w:p w:rsidR="007639D2" w:rsidRDefault="007639D2" w:rsidP="008456B6">
            <w:pPr>
              <w:tabs>
                <w:tab w:val="left" w:pos="-720"/>
              </w:tabs>
              <w:suppressAutoHyphens/>
              <w:spacing w:line="360" w:lineRule="auto"/>
              <w:jc w:val="center"/>
              <w:rPr>
                <w:rFonts w:eastAsia="DengXian"/>
                <w:b/>
                <w:bCs/>
                <w:spacing w:val="-3"/>
                <w:szCs w:val="24"/>
                <w:lang w:eastAsia="zh-CN"/>
              </w:rPr>
            </w:pPr>
            <w:r>
              <w:rPr>
                <w:rFonts w:eastAsia="DengXian"/>
                <w:b/>
                <w:bCs/>
                <w:spacing w:val="-3"/>
                <w:szCs w:val="24"/>
                <w:lang w:eastAsia="zh-CN"/>
              </w:rPr>
              <w:t>2</w:t>
            </w:r>
          </w:p>
        </w:tc>
      </w:tr>
      <w:tr w:rsidR="007639D2" w:rsidTr="008B66A1">
        <w:trPr>
          <w:trHeight w:val="34"/>
          <w:jc w:val="center"/>
        </w:trPr>
        <w:tc>
          <w:tcPr>
            <w:tcW w:w="1631" w:type="dxa"/>
            <w:gridSpan w:val="2"/>
            <w:vAlign w:val="center"/>
          </w:tcPr>
          <w:p w:rsidR="007639D2" w:rsidRDefault="007639D2" w:rsidP="008456B6">
            <w:pPr>
              <w:tabs>
                <w:tab w:val="left" w:pos="-720"/>
              </w:tabs>
              <w:suppressAutoHyphens/>
              <w:spacing w:line="360" w:lineRule="auto"/>
              <w:rPr>
                <w:b/>
                <w:bCs/>
                <w:spacing w:val="-3"/>
                <w:szCs w:val="24"/>
              </w:rPr>
            </w:pPr>
          </w:p>
        </w:tc>
        <w:tc>
          <w:tcPr>
            <w:tcW w:w="4839" w:type="dxa"/>
            <w:vAlign w:val="center"/>
          </w:tcPr>
          <w:p w:rsidR="007639D2" w:rsidRDefault="007639D2" w:rsidP="008456B6">
            <w:pPr>
              <w:tabs>
                <w:tab w:val="left" w:pos="-720"/>
              </w:tabs>
              <w:suppressAutoHyphens/>
              <w:spacing w:line="360" w:lineRule="auto"/>
              <w:rPr>
                <w:b/>
                <w:bCs/>
                <w:spacing w:val="-3"/>
                <w:szCs w:val="24"/>
              </w:rPr>
            </w:pPr>
            <w:r>
              <w:rPr>
                <w:rFonts w:eastAsia="DengXian"/>
                <w:b/>
                <w:bCs/>
                <w:spacing w:val="-3"/>
                <w:szCs w:val="24"/>
                <w:lang w:eastAsia="zh-CN"/>
              </w:rPr>
              <w:t>Total</w:t>
            </w:r>
          </w:p>
        </w:tc>
        <w:tc>
          <w:tcPr>
            <w:tcW w:w="904" w:type="dxa"/>
            <w:vAlign w:val="center"/>
          </w:tcPr>
          <w:p w:rsidR="007639D2" w:rsidRDefault="00DF3715" w:rsidP="008456B6">
            <w:pPr>
              <w:tabs>
                <w:tab w:val="left" w:pos="-720"/>
              </w:tabs>
              <w:suppressAutoHyphens/>
              <w:spacing w:line="360" w:lineRule="auto"/>
              <w:jc w:val="center"/>
              <w:rPr>
                <w:rFonts w:eastAsia="DengXian"/>
                <w:b/>
                <w:bCs/>
                <w:spacing w:val="-3"/>
                <w:szCs w:val="24"/>
                <w:lang w:eastAsia="zh-CN"/>
              </w:rPr>
            </w:pPr>
            <w:r>
              <w:rPr>
                <w:rFonts w:eastAsia="DengXian"/>
                <w:b/>
                <w:bCs/>
                <w:spacing w:val="-3"/>
                <w:szCs w:val="24"/>
                <w:lang w:eastAsia="zh-CN"/>
              </w:rPr>
              <w:t>18</w:t>
            </w:r>
          </w:p>
        </w:tc>
        <w:tc>
          <w:tcPr>
            <w:tcW w:w="810" w:type="dxa"/>
            <w:gridSpan w:val="2"/>
            <w:vAlign w:val="center"/>
          </w:tcPr>
          <w:p w:rsidR="007639D2" w:rsidRDefault="007639D2" w:rsidP="008456B6">
            <w:pPr>
              <w:tabs>
                <w:tab w:val="left" w:pos="-720"/>
              </w:tabs>
              <w:suppressAutoHyphens/>
              <w:spacing w:line="360" w:lineRule="auto"/>
              <w:jc w:val="center"/>
              <w:rPr>
                <w:rFonts w:eastAsia="DengXian"/>
                <w:b/>
                <w:bCs/>
                <w:spacing w:val="-3"/>
                <w:szCs w:val="24"/>
                <w:lang w:eastAsia="zh-CN"/>
              </w:rPr>
            </w:pPr>
            <w:r>
              <w:rPr>
                <w:rFonts w:eastAsia="DengXian"/>
                <w:b/>
                <w:bCs/>
                <w:spacing w:val="-3"/>
                <w:szCs w:val="24"/>
                <w:lang w:eastAsia="zh-CN"/>
              </w:rPr>
              <w:t>21</w:t>
            </w:r>
          </w:p>
        </w:tc>
        <w:tc>
          <w:tcPr>
            <w:tcW w:w="1122" w:type="dxa"/>
            <w:vAlign w:val="center"/>
          </w:tcPr>
          <w:p w:rsidR="007639D2" w:rsidRDefault="007639D2" w:rsidP="008456B6">
            <w:pPr>
              <w:tabs>
                <w:tab w:val="left" w:pos="-720"/>
              </w:tabs>
              <w:suppressAutoHyphens/>
              <w:spacing w:line="360" w:lineRule="auto"/>
              <w:jc w:val="center"/>
              <w:rPr>
                <w:rFonts w:eastAsia="DengXian"/>
                <w:b/>
                <w:bCs/>
                <w:spacing w:val="-3"/>
                <w:szCs w:val="24"/>
                <w:lang w:eastAsia="zh-CN"/>
              </w:rPr>
            </w:pPr>
            <w:r>
              <w:rPr>
                <w:rFonts w:eastAsia="DengXian"/>
                <w:b/>
                <w:bCs/>
                <w:spacing w:val="-3"/>
                <w:szCs w:val="24"/>
                <w:lang w:eastAsia="zh-CN"/>
              </w:rPr>
              <w:t>25</w:t>
            </w:r>
          </w:p>
        </w:tc>
      </w:tr>
    </w:tbl>
    <w:p w:rsidR="005F6964" w:rsidRDefault="005F6964">
      <w:pPr>
        <w:tabs>
          <w:tab w:val="left" w:pos="-720"/>
        </w:tabs>
        <w:suppressAutoHyphens/>
        <w:spacing w:after="120"/>
        <w:rPr>
          <w:b/>
          <w:bCs/>
          <w:spacing w:val="-3"/>
          <w:sz w:val="6"/>
          <w:szCs w:val="24"/>
        </w:rPr>
      </w:pPr>
    </w:p>
    <w:p w:rsidR="00126896" w:rsidRDefault="00126896">
      <w:pPr>
        <w:tabs>
          <w:tab w:val="left" w:pos="-720"/>
        </w:tabs>
        <w:suppressAutoHyphens/>
        <w:spacing w:after="120"/>
        <w:rPr>
          <w:b/>
          <w:bCs/>
          <w:spacing w:val="-3"/>
          <w:sz w:val="6"/>
          <w:szCs w:val="24"/>
        </w:rPr>
      </w:pPr>
    </w:p>
    <w:p w:rsidR="00126896" w:rsidRDefault="00126896">
      <w:pPr>
        <w:tabs>
          <w:tab w:val="left" w:pos="-720"/>
        </w:tabs>
        <w:suppressAutoHyphens/>
        <w:spacing w:after="120"/>
        <w:rPr>
          <w:b/>
          <w:bCs/>
          <w:spacing w:val="-3"/>
          <w:sz w:val="6"/>
          <w:szCs w:val="24"/>
        </w:rPr>
      </w:pPr>
    </w:p>
    <w:p w:rsidR="00126896" w:rsidRDefault="00126896">
      <w:pPr>
        <w:tabs>
          <w:tab w:val="left" w:pos="-720"/>
        </w:tabs>
        <w:suppressAutoHyphens/>
        <w:spacing w:after="120"/>
        <w:rPr>
          <w:b/>
          <w:bCs/>
          <w:spacing w:val="-3"/>
          <w:sz w:val="6"/>
          <w:szCs w:val="24"/>
        </w:rPr>
      </w:pPr>
    </w:p>
    <w:tbl>
      <w:tblPr>
        <w:tblpPr w:leftFromText="180" w:rightFromText="180" w:vertAnchor="text" w:tblpXSpec="center" w:tblpY="256"/>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8"/>
        <w:gridCol w:w="6030"/>
        <w:gridCol w:w="630"/>
        <w:gridCol w:w="630"/>
        <w:gridCol w:w="720"/>
      </w:tblGrid>
      <w:tr w:rsidR="009A165B" w:rsidTr="00376822">
        <w:trPr>
          <w:trHeight w:val="20"/>
        </w:trPr>
        <w:tc>
          <w:tcPr>
            <w:tcW w:w="9288" w:type="dxa"/>
            <w:gridSpan w:val="5"/>
            <w:shd w:val="clear" w:color="auto" w:fill="E5DFEC"/>
            <w:vAlign w:val="center"/>
          </w:tcPr>
          <w:p w:rsidR="009A165B" w:rsidRDefault="009A165B">
            <w:pPr>
              <w:tabs>
                <w:tab w:val="left" w:pos="-720"/>
              </w:tabs>
              <w:suppressAutoHyphens/>
              <w:spacing w:after="120"/>
              <w:jc w:val="center"/>
              <w:rPr>
                <w:b/>
                <w:bCs/>
                <w:spacing w:val="-3"/>
                <w:szCs w:val="24"/>
              </w:rPr>
            </w:pPr>
            <w:r>
              <w:rPr>
                <w:b/>
                <w:bCs/>
                <w:spacing w:val="-3"/>
                <w:szCs w:val="24"/>
                <w:lang w:eastAsia="zh-CN"/>
              </w:rPr>
              <w:lastRenderedPageBreak/>
              <w:t>THIRD YEAR</w:t>
            </w:r>
          </w:p>
        </w:tc>
      </w:tr>
      <w:tr w:rsidR="009A165B" w:rsidTr="00376822">
        <w:trPr>
          <w:trHeight w:val="20"/>
        </w:trPr>
        <w:tc>
          <w:tcPr>
            <w:tcW w:w="1278" w:type="dxa"/>
            <w:vAlign w:val="center"/>
          </w:tcPr>
          <w:p w:rsidR="009A165B" w:rsidRDefault="009A165B">
            <w:pPr>
              <w:tabs>
                <w:tab w:val="left" w:pos="-720"/>
              </w:tabs>
              <w:suppressAutoHyphens/>
              <w:spacing w:after="120"/>
              <w:jc w:val="center"/>
              <w:rPr>
                <w:b/>
                <w:bCs/>
                <w:spacing w:val="-3"/>
                <w:szCs w:val="24"/>
              </w:rPr>
            </w:pPr>
            <w:r>
              <w:rPr>
                <w:b/>
                <w:bCs/>
                <w:spacing w:val="-3"/>
                <w:szCs w:val="24"/>
                <w:lang w:eastAsia="zh-CN"/>
              </w:rPr>
              <w:t>Code</w:t>
            </w:r>
          </w:p>
        </w:tc>
        <w:tc>
          <w:tcPr>
            <w:tcW w:w="6030" w:type="dxa"/>
            <w:vAlign w:val="center"/>
          </w:tcPr>
          <w:p w:rsidR="009A165B" w:rsidRDefault="009A165B">
            <w:pPr>
              <w:tabs>
                <w:tab w:val="left" w:pos="-720"/>
              </w:tabs>
              <w:suppressAutoHyphens/>
              <w:spacing w:after="120"/>
              <w:jc w:val="center"/>
              <w:rPr>
                <w:b/>
                <w:bCs/>
                <w:spacing w:val="-3"/>
                <w:szCs w:val="24"/>
              </w:rPr>
            </w:pPr>
            <w:r>
              <w:rPr>
                <w:b/>
                <w:bCs/>
                <w:spacing w:val="-3"/>
                <w:szCs w:val="24"/>
                <w:lang w:eastAsia="zh-CN"/>
              </w:rPr>
              <w:t>Subject Name</w:t>
            </w:r>
          </w:p>
        </w:tc>
        <w:tc>
          <w:tcPr>
            <w:tcW w:w="630" w:type="dxa"/>
            <w:vAlign w:val="center"/>
          </w:tcPr>
          <w:p w:rsidR="009A165B" w:rsidRDefault="009A165B">
            <w:pPr>
              <w:tabs>
                <w:tab w:val="left" w:pos="-720"/>
              </w:tabs>
              <w:suppressAutoHyphens/>
              <w:spacing w:after="120"/>
              <w:jc w:val="center"/>
              <w:rPr>
                <w:b/>
                <w:bCs/>
                <w:spacing w:val="-3"/>
                <w:szCs w:val="24"/>
              </w:rPr>
            </w:pPr>
            <w:r>
              <w:rPr>
                <w:b/>
                <w:bCs/>
                <w:spacing w:val="-3"/>
                <w:szCs w:val="24"/>
              </w:rPr>
              <w:t>T</w:t>
            </w:r>
          </w:p>
        </w:tc>
        <w:tc>
          <w:tcPr>
            <w:tcW w:w="630" w:type="dxa"/>
            <w:vAlign w:val="center"/>
          </w:tcPr>
          <w:p w:rsidR="009A165B" w:rsidRDefault="009A165B">
            <w:pPr>
              <w:tabs>
                <w:tab w:val="left" w:pos="-720"/>
              </w:tabs>
              <w:suppressAutoHyphens/>
              <w:spacing w:after="120"/>
              <w:jc w:val="center"/>
              <w:rPr>
                <w:b/>
                <w:bCs/>
                <w:spacing w:val="-3"/>
                <w:szCs w:val="24"/>
              </w:rPr>
            </w:pPr>
            <w:r>
              <w:rPr>
                <w:b/>
                <w:bCs/>
                <w:spacing w:val="-3"/>
                <w:szCs w:val="24"/>
              </w:rPr>
              <w:t>P</w:t>
            </w:r>
          </w:p>
        </w:tc>
        <w:tc>
          <w:tcPr>
            <w:tcW w:w="720" w:type="dxa"/>
            <w:vAlign w:val="center"/>
          </w:tcPr>
          <w:p w:rsidR="009A165B" w:rsidRDefault="009A165B">
            <w:pPr>
              <w:tabs>
                <w:tab w:val="left" w:pos="-720"/>
              </w:tabs>
              <w:suppressAutoHyphens/>
              <w:spacing w:after="120"/>
              <w:jc w:val="center"/>
              <w:rPr>
                <w:b/>
                <w:bCs/>
                <w:spacing w:val="-3"/>
                <w:szCs w:val="24"/>
              </w:rPr>
            </w:pPr>
            <w:r>
              <w:rPr>
                <w:b/>
                <w:bCs/>
                <w:spacing w:val="-3"/>
                <w:szCs w:val="24"/>
              </w:rPr>
              <w:t>C</w:t>
            </w:r>
          </w:p>
        </w:tc>
      </w:tr>
      <w:tr w:rsidR="009A165B" w:rsidTr="00376822">
        <w:trPr>
          <w:trHeight w:val="20"/>
        </w:trPr>
        <w:tc>
          <w:tcPr>
            <w:tcW w:w="1278" w:type="dxa"/>
            <w:vAlign w:val="center"/>
          </w:tcPr>
          <w:p w:rsidR="009A165B" w:rsidRDefault="009A165B" w:rsidP="00376822">
            <w:pPr>
              <w:tabs>
                <w:tab w:val="left" w:pos="-720"/>
              </w:tabs>
              <w:suppressAutoHyphens/>
              <w:spacing w:after="120"/>
              <w:rPr>
                <w:b/>
                <w:bCs/>
                <w:color w:val="0070C0"/>
                <w:spacing w:val="-3"/>
                <w:szCs w:val="24"/>
              </w:rPr>
            </w:pPr>
            <w:r>
              <w:rPr>
                <w:b/>
                <w:bCs/>
                <w:color w:val="0070C0"/>
                <w:spacing w:val="-3"/>
                <w:szCs w:val="24"/>
              </w:rPr>
              <w:t>Gen 311</w:t>
            </w:r>
          </w:p>
        </w:tc>
        <w:tc>
          <w:tcPr>
            <w:tcW w:w="6030" w:type="dxa"/>
            <w:vAlign w:val="center"/>
          </w:tcPr>
          <w:p w:rsidR="009A165B" w:rsidRDefault="009A165B">
            <w:pPr>
              <w:tabs>
                <w:tab w:val="left" w:pos="-720"/>
              </w:tabs>
              <w:suppressAutoHyphens/>
              <w:spacing w:after="120"/>
              <w:rPr>
                <w:b/>
                <w:bCs/>
                <w:color w:val="0070C0"/>
                <w:spacing w:val="-3"/>
                <w:szCs w:val="24"/>
              </w:rPr>
            </w:pPr>
            <w:r>
              <w:rPr>
                <w:rFonts w:eastAsia="SimSun" w:hint="eastAsia"/>
                <w:b/>
                <w:bCs/>
                <w:color w:val="0070C0"/>
                <w:spacing w:val="-3"/>
                <w:szCs w:val="24"/>
                <w:lang w:eastAsia="zh-CN"/>
              </w:rPr>
              <w:t>Islamist</w:t>
            </w:r>
            <w:r>
              <w:rPr>
                <w:b/>
                <w:bCs/>
                <w:color w:val="0070C0"/>
                <w:spacing w:val="-3"/>
                <w:szCs w:val="24"/>
              </w:rPr>
              <w:t xml:space="preserve"> &amp; Pakistan Studies</w:t>
            </w:r>
          </w:p>
        </w:tc>
        <w:tc>
          <w:tcPr>
            <w:tcW w:w="630" w:type="dxa"/>
            <w:vAlign w:val="center"/>
          </w:tcPr>
          <w:p w:rsidR="009A165B" w:rsidRDefault="009A165B">
            <w:pPr>
              <w:tabs>
                <w:tab w:val="left" w:pos="-720"/>
              </w:tabs>
              <w:suppressAutoHyphens/>
              <w:spacing w:after="120"/>
              <w:jc w:val="center"/>
              <w:rPr>
                <w:b/>
                <w:bCs/>
                <w:color w:val="0070C0"/>
                <w:spacing w:val="-3"/>
                <w:szCs w:val="24"/>
              </w:rPr>
            </w:pPr>
            <w:r>
              <w:rPr>
                <w:b/>
                <w:bCs/>
                <w:color w:val="0070C0"/>
                <w:spacing w:val="-3"/>
                <w:szCs w:val="24"/>
              </w:rPr>
              <w:t>1</w:t>
            </w:r>
          </w:p>
        </w:tc>
        <w:tc>
          <w:tcPr>
            <w:tcW w:w="630" w:type="dxa"/>
            <w:vAlign w:val="center"/>
          </w:tcPr>
          <w:p w:rsidR="009A165B" w:rsidRDefault="009A165B">
            <w:pPr>
              <w:tabs>
                <w:tab w:val="left" w:pos="-720"/>
              </w:tabs>
              <w:suppressAutoHyphens/>
              <w:spacing w:after="120"/>
              <w:jc w:val="center"/>
              <w:rPr>
                <w:b/>
                <w:bCs/>
                <w:color w:val="0070C0"/>
                <w:spacing w:val="-3"/>
                <w:szCs w:val="24"/>
              </w:rPr>
            </w:pPr>
            <w:r>
              <w:rPr>
                <w:b/>
                <w:bCs/>
                <w:color w:val="0070C0"/>
                <w:spacing w:val="-3"/>
                <w:szCs w:val="24"/>
              </w:rPr>
              <w:t>0</w:t>
            </w:r>
          </w:p>
        </w:tc>
        <w:tc>
          <w:tcPr>
            <w:tcW w:w="720" w:type="dxa"/>
            <w:vAlign w:val="center"/>
          </w:tcPr>
          <w:p w:rsidR="009A165B" w:rsidRDefault="009A165B">
            <w:pPr>
              <w:tabs>
                <w:tab w:val="left" w:pos="-720"/>
              </w:tabs>
              <w:suppressAutoHyphens/>
              <w:spacing w:after="120"/>
              <w:jc w:val="center"/>
              <w:rPr>
                <w:b/>
                <w:bCs/>
                <w:color w:val="0070C0"/>
                <w:spacing w:val="-3"/>
                <w:szCs w:val="24"/>
              </w:rPr>
            </w:pPr>
            <w:r>
              <w:rPr>
                <w:b/>
                <w:bCs/>
                <w:color w:val="0070C0"/>
                <w:spacing w:val="-3"/>
                <w:szCs w:val="24"/>
              </w:rPr>
              <w:t>1</w:t>
            </w:r>
          </w:p>
        </w:tc>
      </w:tr>
      <w:tr w:rsidR="009A165B" w:rsidTr="00376822">
        <w:trPr>
          <w:trHeight w:val="20"/>
        </w:trPr>
        <w:tc>
          <w:tcPr>
            <w:tcW w:w="1278" w:type="dxa"/>
            <w:vAlign w:val="center"/>
          </w:tcPr>
          <w:p w:rsidR="009A165B" w:rsidRDefault="007639D2" w:rsidP="00376822">
            <w:pPr>
              <w:rPr>
                <w:color w:val="FF0000"/>
              </w:rPr>
            </w:pPr>
            <w:r>
              <w:rPr>
                <w:rFonts w:eastAsia="SimSun"/>
                <w:b/>
                <w:bCs/>
                <w:color w:val="FF0000"/>
                <w:spacing w:val="-3"/>
                <w:szCs w:val="24"/>
                <w:lang w:eastAsia="zh-CN"/>
              </w:rPr>
              <w:t>GenC 312</w:t>
            </w:r>
          </w:p>
        </w:tc>
        <w:tc>
          <w:tcPr>
            <w:tcW w:w="6030" w:type="dxa"/>
            <w:vAlign w:val="center"/>
          </w:tcPr>
          <w:p w:rsidR="009A165B" w:rsidRDefault="009A165B">
            <w:pPr>
              <w:rPr>
                <w:b/>
                <w:bCs/>
                <w:color w:val="FF0000"/>
                <w:sz w:val="24"/>
                <w:szCs w:val="24"/>
              </w:rPr>
            </w:pPr>
            <w:r>
              <w:rPr>
                <w:b/>
                <w:bCs/>
                <w:color w:val="FF0000"/>
                <w:sz w:val="24"/>
                <w:szCs w:val="24"/>
              </w:rPr>
              <w:t>Chinese Synthesis -1</w:t>
            </w:r>
          </w:p>
        </w:tc>
        <w:tc>
          <w:tcPr>
            <w:tcW w:w="630" w:type="dxa"/>
            <w:vAlign w:val="center"/>
          </w:tcPr>
          <w:p w:rsidR="009A165B" w:rsidRDefault="009A165B">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1.5</w:t>
            </w:r>
          </w:p>
        </w:tc>
        <w:tc>
          <w:tcPr>
            <w:tcW w:w="630" w:type="dxa"/>
            <w:vAlign w:val="center"/>
          </w:tcPr>
          <w:p w:rsidR="009A165B" w:rsidRDefault="009A165B">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1.5</w:t>
            </w:r>
          </w:p>
        </w:tc>
        <w:tc>
          <w:tcPr>
            <w:tcW w:w="720" w:type="dxa"/>
            <w:vAlign w:val="center"/>
          </w:tcPr>
          <w:p w:rsidR="009A165B" w:rsidRDefault="009A165B">
            <w:pPr>
              <w:tabs>
                <w:tab w:val="left" w:pos="-720"/>
              </w:tabs>
              <w:suppressAutoHyphens/>
              <w:spacing w:after="120"/>
              <w:jc w:val="center"/>
              <w:rPr>
                <w:rFonts w:eastAsia="DengXian"/>
                <w:b/>
                <w:bCs/>
                <w:spacing w:val="-3"/>
                <w:szCs w:val="24"/>
                <w:lang w:eastAsia="zh-CN"/>
              </w:rPr>
            </w:pPr>
            <w:r>
              <w:rPr>
                <w:rFonts w:eastAsia="DengXian" w:hint="eastAsia"/>
                <w:b/>
                <w:bCs/>
                <w:spacing w:val="-3"/>
                <w:szCs w:val="24"/>
                <w:lang w:eastAsia="zh-CN"/>
              </w:rPr>
              <w:t>2</w:t>
            </w:r>
          </w:p>
        </w:tc>
      </w:tr>
      <w:tr w:rsidR="009A165B" w:rsidTr="00376822">
        <w:trPr>
          <w:trHeight w:val="20"/>
        </w:trPr>
        <w:tc>
          <w:tcPr>
            <w:tcW w:w="1278" w:type="dxa"/>
            <w:vAlign w:val="center"/>
          </w:tcPr>
          <w:p w:rsidR="009A165B" w:rsidRDefault="007639D2" w:rsidP="00376822">
            <w:pPr>
              <w:rPr>
                <w:b/>
                <w:bCs/>
                <w:color w:val="FF0000"/>
                <w:spacing w:val="-3"/>
                <w:szCs w:val="24"/>
              </w:rPr>
            </w:pPr>
            <w:r>
              <w:rPr>
                <w:rFonts w:eastAsia="SimSun"/>
                <w:b/>
                <w:bCs/>
                <w:color w:val="FF0000"/>
                <w:spacing w:val="-3"/>
                <w:szCs w:val="24"/>
                <w:lang w:eastAsia="zh-CN"/>
              </w:rPr>
              <w:t>GenC 311</w:t>
            </w:r>
          </w:p>
        </w:tc>
        <w:tc>
          <w:tcPr>
            <w:tcW w:w="6030" w:type="dxa"/>
            <w:vAlign w:val="center"/>
          </w:tcPr>
          <w:p w:rsidR="009A165B" w:rsidRDefault="009A165B">
            <w:pPr>
              <w:rPr>
                <w:b/>
                <w:bCs/>
                <w:color w:val="FF0000"/>
                <w:sz w:val="24"/>
                <w:szCs w:val="24"/>
              </w:rPr>
            </w:pPr>
            <w:r>
              <w:rPr>
                <w:b/>
                <w:bCs/>
                <w:color w:val="FF0000"/>
                <w:sz w:val="24"/>
                <w:szCs w:val="24"/>
              </w:rPr>
              <w:t>Chinese Listening</w:t>
            </w:r>
          </w:p>
        </w:tc>
        <w:tc>
          <w:tcPr>
            <w:tcW w:w="630" w:type="dxa"/>
            <w:vAlign w:val="center"/>
          </w:tcPr>
          <w:p w:rsidR="009A165B" w:rsidRDefault="009A165B">
            <w:pPr>
              <w:tabs>
                <w:tab w:val="left" w:pos="-720"/>
              </w:tabs>
              <w:suppressAutoHyphens/>
              <w:spacing w:after="120"/>
              <w:jc w:val="center"/>
              <w:rPr>
                <w:rFonts w:eastAsia="DengXian"/>
                <w:b/>
                <w:bCs/>
                <w:spacing w:val="-3"/>
                <w:szCs w:val="24"/>
                <w:lang w:eastAsia="zh-CN"/>
              </w:rPr>
            </w:pPr>
            <w:r>
              <w:rPr>
                <w:rFonts w:eastAsia="DengXian" w:hint="eastAsia"/>
                <w:b/>
                <w:bCs/>
                <w:spacing w:val="-3"/>
                <w:szCs w:val="24"/>
                <w:lang w:eastAsia="zh-CN"/>
              </w:rPr>
              <w:t>0</w:t>
            </w:r>
          </w:p>
        </w:tc>
        <w:tc>
          <w:tcPr>
            <w:tcW w:w="630" w:type="dxa"/>
            <w:vAlign w:val="center"/>
          </w:tcPr>
          <w:p w:rsidR="009A165B" w:rsidRDefault="009A165B">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1.5</w:t>
            </w:r>
          </w:p>
        </w:tc>
        <w:tc>
          <w:tcPr>
            <w:tcW w:w="720" w:type="dxa"/>
            <w:vAlign w:val="center"/>
          </w:tcPr>
          <w:p w:rsidR="009A165B" w:rsidRDefault="009A165B">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0.5</w:t>
            </w:r>
          </w:p>
        </w:tc>
      </w:tr>
      <w:tr w:rsidR="009A165B" w:rsidTr="00376822">
        <w:trPr>
          <w:trHeight w:val="20"/>
        </w:trPr>
        <w:tc>
          <w:tcPr>
            <w:tcW w:w="1278" w:type="dxa"/>
            <w:vAlign w:val="center"/>
          </w:tcPr>
          <w:p w:rsidR="009A165B" w:rsidRDefault="007639D2" w:rsidP="00376822">
            <w:pPr>
              <w:rPr>
                <w:b/>
                <w:bCs/>
                <w:color w:val="FF0000"/>
                <w:spacing w:val="-3"/>
                <w:szCs w:val="24"/>
              </w:rPr>
            </w:pPr>
            <w:r>
              <w:rPr>
                <w:rFonts w:eastAsia="SimSun"/>
                <w:b/>
                <w:bCs/>
                <w:color w:val="FF0000"/>
                <w:spacing w:val="-3"/>
                <w:szCs w:val="24"/>
                <w:lang w:eastAsia="zh-CN"/>
              </w:rPr>
              <w:t>GenC 321</w:t>
            </w:r>
          </w:p>
        </w:tc>
        <w:tc>
          <w:tcPr>
            <w:tcW w:w="6030" w:type="dxa"/>
            <w:vAlign w:val="center"/>
          </w:tcPr>
          <w:p w:rsidR="009A165B" w:rsidRDefault="009A165B">
            <w:pPr>
              <w:rPr>
                <w:b/>
                <w:bCs/>
                <w:color w:val="FF0000"/>
                <w:sz w:val="24"/>
                <w:szCs w:val="24"/>
              </w:rPr>
            </w:pPr>
            <w:r>
              <w:rPr>
                <w:b/>
                <w:bCs/>
                <w:color w:val="FF0000"/>
                <w:sz w:val="24"/>
                <w:szCs w:val="24"/>
              </w:rPr>
              <w:t>Spoken Chinese</w:t>
            </w:r>
          </w:p>
        </w:tc>
        <w:tc>
          <w:tcPr>
            <w:tcW w:w="630" w:type="dxa"/>
            <w:vAlign w:val="center"/>
          </w:tcPr>
          <w:p w:rsidR="009A165B" w:rsidRDefault="009A165B">
            <w:pPr>
              <w:tabs>
                <w:tab w:val="left" w:pos="-720"/>
              </w:tabs>
              <w:suppressAutoHyphens/>
              <w:spacing w:after="120"/>
              <w:jc w:val="center"/>
              <w:rPr>
                <w:rFonts w:eastAsia="DengXian"/>
                <w:b/>
                <w:bCs/>
                <w:spacing w:val="-3"/>
                <w:szCs w:val="24"/>
                <w:lang w:eastAsia="zh-CN"/>
              </w:rPr>
            </w:pPr>
            <w:r>
              <w:rPr>
                <w:rFonts w:eastAsia="DengXian" w:hint="eastAsia"/>
                <w:b/>
                <w:bCs/>
                <w:spacing w:val="-3"/>
                <w:szCs w:val="24"/>
                <w:lang w:eastAsia="zh-CN"/>
              </w:rPr>
              <w:t>0</w:t>
            </w:r>
          </w:p>
        </w:tc>
        <w:tc>
          <w:tcPr>
            <w:tcW w:w="630" w:type="dxa"/>
            <w:vAlign w:val="center"/>
          </w:tcPr>
          <w:p w:rsidR="009A165B" w:rsidRDefault="009A165B">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1.5</w:t>
            </w:r>
          </w:p>
        </w:tc>
        <w:tc>
          <w:tcPr>
            <w:tcW w:w="720" w:type="dxa"/>
            <w:vAlign w:val="center"/>
          </w:tcPr>
          <w:p w:rsidR="009A165B" w:rsidRDefault="009A165B">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0.5</w:t>
            </w:r>
          </w:p>
        </w:tc>
      </w:tr>
      <w:tr w:rsidR="009A165B" w:rsidTr="00376822">
        <w:trPr>
          <w:trHeight w:val="20"/>
        </w:trPr>
        <w:tc>
          <w:tcPr>
            <w:tcW w:w="1278" w:type="dxa"/>
            <w:vAlign w:val="center"/>
          </w:tcPr>
          <w:p w:rsidR="009A165B" w:rsidRDefault="007639D2" w:rsidP="00376822">
            <w:pPr>
              <w:rPr>
                <w:color w:val="FF0000"/>
              </w:rPr>
            </w:pPr>
            <w:r>
              <w:rPr>
                <w:rFonts w:eastAsia="SimSun"/>
                <w:b/>
                <w:bCs/>
                <w:color w:val="FF0000"/>
                <w:spacing w:val="-3"/>
                <w:szCs w:val="24"/>
                <w:lang w:eastAsia="zh-CN"/>
              </w:rPr>
              <w:t>EAT-311</w:t>
            </w:r>
          </w:p>
        </w:tc>
        <w:tc>
          <w:tcPr>
            <w:tcW w:w="6030" w:type="dxa"/>
            <w:vAlign w:val="center"/>
          </w:tcPr>
          <w:p w:rsidR="009A165B" w:rsidRDefault="009A165B">
            <w:pPr>
              <w:tabs>
                <w:tab w:val="left" w:pos="-720"/>
              </w:tabs>
              <w:suppressAutoHyphens/>
              <w:spacing w:after="120"/>
              <w:rPr>
                <w:b/>
                <w:bCs/>
                <w:spacing w:val="-3"/>
                <w:szCs w:val="24"/>
              </w:rPr>
            </w:pPr>
            <w:r>
              <w:rPr>
                <w:rFonts w:eastAsia="DengXian"/>
                <w:b/>
                <w:bCs/>
                <w:color w:val="FF0000"/>
              </w:rPr>
              <w:t>Electrical Chinese</w:t>
            </w:r>
          </w:p>
        </w:tc>
        <w:tc>
          <w:tcPr>
            <w:tcW w:w="630" w:type="dxa"/>
            <w:vAlign w:val="center"/>
          </w:tcPr>
          <w:p w:rsidR="009A165B" w:rsidRDefault="009A165B">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1</w:t>
            </w:r>
          </w:p>
        </w:tc>
        <w:tc>
          <w:tcPr>
            <w:tcW w:w="630" w:type="dxa"/>
            <w:vAlign w:val="center"/>
          </w:tcPr>
          <w:p w:rsidR="009A165B" w:rsidRDefault="009A165B">
            <w:pPr>
              <w:tabs>
                <w:tab w:val="left" w:pos="-720"/>
              </w:tabs>
              <w:suppressAutoHyphens/>
              <w:spacing w:after="120"/>
              <w:jc w:val="center"/>
              <w:rPr>
                <w:rFonts w:eastAsia="DengXian"/>
                <w:b/>
                <w:bCs/>
                <w:spacing w:val="-3"/>
                <w:szCs w:val="24"/>
                <w:lang w:eastAsia="zh-CN"/>
              </w:rPr>
            </w:pPr>
            <w:r>
              <w:rPr>
                <w:rFonts w:eastAsia="DengXian" w:hint="eastAsia"/>
                <w:b/>
                <w:bCs/>
                <w:spacing w:val="-3"/>
                <w:szCs w:val="24"/>
                <w:lang w:eastAsia="zh-CN"/>
              </w:rPr>
              <w:t>0</w:t>
            </w:r>
          </w:p>
        </w:tc>
        <w:tc>
          <w:tcPr>
            <w:tcW w:w="720" w:type="dxa"/>
            <w:vAlign w:val="center"/>
          </w:tcPr>
          <w:p w:rsidR="009A165B" w:rsidRDefault="009A165B">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1</w:t>
            </w:r>
          </w:p>
        </w:tc>
      </w:tr>
      <w:tr w:rsidR="009A165B" w:rsidTr="00376822">
        <w:trPr>
          <w:trHeight w:val="20"/>
        </w:trPr>
        <w:tc>
          <w:tcPr>
            <w:tcW w:w="1278" w:type="dxa"/>
            <w:vAlign w:val="center"/>
          </w:tcPr>
          <w:p w:rsidR="009A165B" w:rsidRDefault="007639D2" w:rsidP="00376822">
            <w:pPr>
              <w:rPr>
                <w:color w:val="FF0000"/>
              </w:rPr>
            </w:pPr>
            <w:r>
              <w:rPr>
                <w:rFonts w:eastAsia="SimSun"/>
                <w:b/>
                <w:bCs/>
                <w:color w:val="FF0000"/>
                <w:spacing w:val="-3"/>
                <w:szCs w:val="24"/>
                <w:lang w:eastAsia="zh-CN"/>
              </w:rPr>
              <w:t>EAT-322</w:t>
            </w:r>
          </w:p>
        </w:tc>
        <w:tc>
          <w:tcPr>
            <w:tcW w:w="6030" w:type="dxa"/>
            <w:vAlign w:val="center"/>
          </w:tcPr>
          <w:p w:rsidR="009A165B" w:rsidRDefault="009A165B">
            <w:pPr>
              <w:tabs>
                <w:tab w:val="left" w:pos="-720"/>
              </w:tabs>
              <w:suppressAutoHyphens/>
              <w:spacing w:after="120"/>
              <w:rPr>
                <w:rFonts w:eastAsia="DengXian"/>
                <w:b/>
                <w:bCs/>
                <w:color w:val="FF0000"/>
              </w:rPr>
            </w:pPr>
            <w:r>
              <w:rPr>
                <w:b/>
                <w:bCs/>
                <w:color w:val="FF0000"/>
                <w:sz w:val="24"/>
                <w:szCs w:val="24"/>
              </w:rPr>
              <w:t>Electronic skill</w:t>
            </w:r>
            <w:r w:rsidR="00376822">
              <w:rPr>
                <w:b/>
                <w:bCs/>
                <w:color w:val="FF0000"/>
                <w:sz w:val="24"/>
                <w:szCs w:val="24"/>
              </w:rPr>
              <w:t>s</w:t>
            </w:r>
            <w:r>
              <w:rPr>
                <w:b/>
                <w:bCs/>
                <w:color w:val="FF0000"/>
                <w:sz w:val="24"/>
                <w:szCs w:val="24"/>
              </w:rPr>
              <w:t xml:space="preserve"> training </w:t>
            </w:r>
          </w:p>
        </w:tc>
        <w:tc>
          <w:tcPr>
            <w:tcW w:w="630" w:type="dxa"/>
            <w:vAlign w:val="center"/>
          </w:tcPr>
          <w:p w:rsidR="009A165B" w:rsidRDefault="009A165B">
            <w:pPr>
              <w:tabs>
                <w:tab w:val="left" w:pos="-720"/>
              </w:tabs>
              <w:suppressAutoHyphens/>
              <w:spacing w:after="120"/>
              <w:jc w:val="center"/>
              <w:rPr>
                <w:rFonts w:eastAsia="DengXian"/>
                <w:b/>
                <w:bCs/>
                <w:lang w:eastAsia="zh-CN"/>
              </w:rPr>
            </w:pPr>
            <w:r>
              <w:rPr>
                <w:rFonts w:eastAsia="DengXian"/>
                <w:b/>
                <w:bCs/>
                <w:lang w:eastAsia="zh-CN"/>
              </w:rPr>
              <w:t>1</w:t>
            </w:r>
          </w:p>
        </w:tc>
        <w:tc>
          <w:tcPr>
            <w:tcW w:w="630" w:type="dxa"/>
            <w:vAlign w:val="center"/>
          </w:tcPr>
          <w:p w:rsidR="009A165B" w:rsidRDefault="009A165B">
            <w:pPr>
              <w:tabs>
                <w:tab w:val="left" w:pos="-720"/>
              </w:tabs>
              <w:suppressAutoHyphens/>
              <w:spacing w:after="120"/>
              <w:jc w:val="center"/>
              <w:rPr>
                <w:rFonts w:eastAsia="DengXian"/>
                <w:b/>
                <w:bCs/>
                <w:lang w:eastAsia="zh-CN"/>
              </w:rPr>
            </w:pPr>
            <w:r>
              <w:rPr>
                <w:rFonts w:eastAsia="DengXian"/>
                <w:b/>
                <w:bCs/>
                <w:lang w:eastAsia="zh-CN"/>
              </w:rPr>
              <w:t>3</w:t>
            </w:r>
          </w:p>
        </w:tc>
        <w:tc>
          <w:tcPr>
            <w:tcW w:w="720" w:type="dxa"/>
            <w:vAlign w:val="center"/>
          </w:tcPr>
          <w:p w:rsidR="009A165B" w:rsidRDefault="009A165B">
            <w:pPr>
              <w:tabs>
                <w:tab w:val="left" w:pos="-720"/>
              </w:tabs>
              <w:suppressAutoHyphens/>
              <w:spacing w:after="120"/>
              <w:jc w:val="center"/>
              <w:rPr>
                <w:rFonts w:eastAsiaTheme="minorEastAsia"/>
                <w:b/>
                <w:bCs/>
                <w:lang w:eastAsia="zh-CN"/>
              </w:rPr>
            </w:pPr>
            <w:r>
              <w:rPr>
                <w:rFonts w:eastAsiaTheme="minorEastAsia" w:hint="eastAsia"/>
                <w:b/>
                <w:bCs/>
                <w:lang w:eastAsia="zh-CN"/>
              </w:rPr>
              <w:t>2</w:t>
            </w:r>
          </w:p>
        </w:tc>
      </w:tr>
      <w:tr w:rsidR="009A165B" w:rsidTr="00376822">
        <w:trPr>
          <w:trHeight w:val="20"/>
        </w:trPr>
        <w:tc>
          <w:tcPr>
            <w:tcW w:w="1278" w:type="dxa"/>
            <w:vAlign w:val="center"/>
          </w:tcPr>
          <w:p w:rsidR="009A165B" w:rsidRDefault="007639D2" w:rsidP="00376822">
            <w:pPr>
              <w:rPr>
                <w:b/>
                <w:bCs/>
                <w:color w:val="FF0000"/>
                <w:spacing w:val="-3"/>
                <w:szCs w:val="24"/>
              </w:rPr>
            </w:pPr>
            <w:r>
              <w:rPr>
                <w:rFonts w:eastAsia="SimSun"/>
                <w:b/>
                <w:bCs/>
                <w:color w:val="FF0000"/>
                <w:spacing w:val="-3"/>
                <w:szCs w:val="24"/>
                <w:lang w:eastAsia="zh-CN"/>
              </w:rPr>
              <w:t>EAT-332</w:t>
            </w:r>
          </w:p>
        </w:tc>
        <w:tc>
          <w:tcPr>
            <w:tcW w:w="6030" w:type="dxa"/>
            <w:vAlign w:val="center"/>
          </w:tcPr>
          <w:p w:rsidR="009A165B" w:rsidRDefault="009A165B">
            <w:pPr>
              <w:tabs>
                <w:tab w:val="left" w:pos="-720"/>
              </w:tabs>
              <w:suppressAutoHyphens/>
              <w:spacing w:after="120"/>
              <w:rPr>
                <w:b/>
                <w:bCs/>
                <w:color w:val="FF0000"/>
                <w:spacing w:val="-3"/>
                <w:szCs w:val="24"/>
              </w:rPr>
            </w:pPr>
            <w:r>
              <w:rPr>
                <w:b/>
                <w:bCs/>
                <w:color w:val="FF0000"/>
                <w:sz w:val="24"/>
                <w:szCs w:val="24"/>
              </w:rPr>
              <w:t>Installation and maintenance of electrical control system</w:t>
            </w:r>
          </w:p>
        </w:tc>
        <w:tc>
          <w:tcPr>
            <w:tcW w:w="630" w:type="dxa"/>
            <w:vAlign w:val="center"/>
          </w:tcPr>
          <w:p w:rsidR="009A165B" w:rsidRDefault="009A165B">
            <w:pPr>
              <w:tabs>
                <w:tab w:val="left" w:pos="-720"/>
              </w:tabs>
              <w:suppressAutoHyphens/>
              <w:spacing w:after="120"/>
              <w:jc w:val="center"/>
              <w:rPr>
                <w:rFonts w:eastAsia="DengXian"/>
                <w:b/>
                <w:bCs/>
                <w:spacing w:val="-3"/>
                <w:szCs w:val="24"/>
                <w:lang w:eastAsia="zh-CN"/>
              </w:rPr>
            </w:pPr>
            <w:r>
              <w:rPr>
                <w:rFonts w:eastAsia="DengXian" w:hint="eastAsia"/>
                <w:b/>
                <w:bCs/>
                <w:spacing w:val="-3"/>
                <w:szCs w:val="24"/>
                <w:lang w:eastAsia="zh-CN"/>
              </w:rPr>
              <w:t>1</w:t>
            </w:r>
          </w:p>
        </w:tc>
        <w:tc>
          <w:tcPr>
            <w:tcW w:w="630" w:type="dxa"/>
            <w:vAlign w:val="center"/>
          </w:tcPr>
          <w:p w:rsidR="009A165B" w:rsidRDefault="009A165B">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3</w:t>
            </w:r>
          </w:p>
        </w:tc>
        <w:tc>
          <w:tcPr>
            <w:tcW w:w="720" w:type="dxa"/>
            <w:vAlign w:val="center"/>
          </w:tcPr>
          <w:p w:rsidR="009A165B" w:rsidRDefault="009A165B">
            <w:pPr>
              <w:tabs>
                <w:tab w:val="left" w:pos="-720"/>
              </w:tabs>
              <w:suppressAutoHyphens/>
              <w:spacing w:after="120"/>
              <w:jc w:val="center"/>
              <w:rPr>
                <w:rFonts w:eastAsiaTheme="minorEastAsia"/>
                <w:b/>
                <w:bCs/>
                <w:spacing w:val="-3"/>
                <w:szCs w:val="24"/>
                <w:lang w:eastAsia="zh-CN"/>
              </w:rPr>
            </w:pPr>
            <w:r>
              <w:rPr>
                <w:rFonts w:eastAsiaTheme="minorEastAsia" w:hint="eastAsia"/>
                <w:b/>
                <w:bCs/>
                <w:spacing w:val="-3"/>
                <w:szCs w:val="24"/>
                <w:lang w:eastAsia="zh-CN"/>
              </w:rPr>
              <w:t>2</w:t>
            </w:r>
          </w:p>
        </w:tc>
      </w:tr>
      <w:tr w:rsidR="007639D2" w:rsidTr="00376822">
        <w:trPr>
          <w:trHeight w:val="20"/>
        </w:trPr>
        <w:tc>
          <w:tcPr>
            <w:tcW w:w="1278" w:type="dxa"/>
            <w:vAlign w:val="center"/>
          </w:tcPr>
          <w:p w:rsidR="007639D2" w:rsidRDefault="007639D2" w:rsidP="00376822">
            <w:pPr>
              <w:rPr>
                <w:b/>
                <w:bCs/>
                <w:color w:val="FF0000"/>
                <w:spacing w:val="-3"/>
                <w:szCs w:val="24"/>
              </w:rPr>
            </w:pPr>
            <w:r>
              <w:rPr>
                <w:rFonts w:eastAsia="SimSun"/>
                <w:b/>
                <w:bCs/>
                <w:color w:val="FF0000"/>
                <w:spacing w:val="-3"/>
                <w:szCs w:val="24"/>
                <w:lang w:eastAsia="zh-CN"/>
              </w:rPr>
              <w:t>Gen-331</w:t>
            </w:r>
          </w:p>
        </w:tc>
        <w:tc>
          <w:tcPr>
            <w:tcW w:w="6030" w:type="dxa"/>
            <w:vAlign w:val="center"/>
          </w:tcPr>
          <w:p w:rsidR="007639D2" w:rsidRDefault="007639D2" w:rsidP="007639D2">
            <w:pPr>
              <w:tabs>
                <w:tab w:val="left" w:pos="-720"/>
              </w:tabs>
              <w:suppressAutoHyphens/>
              <w:spacing w:after="120"/>
              <w:rPr>
                <w:b/>
                <w:bCs/>
                <w:color w:val="FF0000"/>
                <w:spacing w:val="-3"/>
                <w:szCs w:val="24"/>
              </w:rPr>
            </w:pPr>
            <w:r>
              <w:rPr>
                <w:b/>
                <w:bCs/>
                <w:color w:val="FF0000"/>
                <w:sz w:val="24"/>
                <w:szCs w:val="24"/>
              </w:rPr>
              <w:t xml:space="preserve">Introduction </w:t>
            </w:r>
            <w:r>
              <w:rPr>
                <w:rFonts w:eastAsiaTheme="minorEastAsia"/>
                <w:b/>
                <w:bCs/>
                <w:color w:val="FF0000"/>
                <w:sz w:val="24"/>
                <w:szCs w:val="24"/>
                <w:lang w:eastAsia="zh-CN"/>
              </w:rPr>
              <w:t>to</w:t>
            </w:r>
            <w:r>
              <w:rPr>
                <w:rFonts w:asciiTheme="minorEastAsia" w:eastAsiaTheme="minorEastAsia" w:hAnsiTheme="minorEastAsia" w:hint="eastAsia"/>
                <w:b/>
                <w:bCs/>
                <w:color w:val="FF0000"/>
                <w:sz w:val="24"/>
                <w:szCs w:val="24"/>
                <w:lang w:eastAsia="zh-CN"/>
              </w:rPr>
              <w:t xml:space="preserve"> </w:t>
            </w:r>
            <w:r>
              <w:rPr>
                <w:b/>
                <w:bCs/>
                <w:color w:val="FF0000"/>
                <w:sz w:val="24"/>
                <w:szCs w:val="24"/>
              </w:rPr>
              <w:t>Artificial Intelligence</w:t>
            </w:r>
          </w:p>
        </w:tc>
        <w:tc>
          <w:tcPr>
            <w:tcW w:w="630" w:type="dxa"/>
            <w:vAlign w:val="center"/>
          </w:tcPr>
          <w:p w:rsidR="007639D2" w:rsidRDefault="007639D2" w:rsidP="007639D2">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0.5</w:t>
            </w:r>
          </w:p>
        </w:tc>
        <w:tc>
          <w:tcPr>
            <w:tcW w:w="630" w:type="dxa"/>
            <w:vAlign w:val="center"/>
          </w:tcPr>
          <w:p w:rsidR="007639D2" w:rsidRDefault="007639D2" w:rsidP="007639D2">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1.5</w:t>
            </w:r>
          </w:p>
        </w:tc>
        <w:tc>
          <w:tcPr>
            <w:tcW w:w="720" w:type="dxa"/>
            <w:vAlign w:val="center"/>
          </w:tcPr>
          <w:p w:rsidR="007639D2" w:rsidRDefault="007639D2" w:rsidP="007639D2">
            <w:pPr>
              <w:tabs>
                <w:tab w:val="left" w:pos="-720"/>
              </w:tabs>
              <w:suppressAutoHyphens/>
              <w:spacing w:after="120"/>
              <w:jc w:val="center"/>
              <w:rPr>
                <w:rFonts w:eastAsiaTheme="minorEastAsia"/>
                <w:b/>
                <w:bCs/>
                <w:spacing w:val="-3"/>
                <w:szCs w:val="24"/>
                <w:lang w:eastAsia="zh-CN"/>
              </w:rPr>
            </w:pPr>
            <w:r>
              <w:rPr>
                <w:rFonts w:eastAsiaTheme="minorEastAsia"/>
                <w:b/>
                <w:bCs/>
                <w:spacing w:val="-3"/>
                <w:szCs w:val="24"/>
                <w:lang w:eastAsia="zh-CN"/>
              </w:rPr>
              <w:t>1</w:t>
            </w:r>
          </w:p>
        </w:tc>
      </w:tr>
      <w:tr w:rsidR="007639D2" w:rsidTr="00376822">
        <w:trPr>
          <w:trHeight w:val="20"/>
        </w:trPr>
        <w:tc>
          <w:tcPr>
            <w:tcW w:w="1278" w:type="dxa"/>
            <w:vAlign w:val="center"/>
          </w:tcPr>
          <w:p w:rsidR="007639D2" w:rsidRDefault="007639D2" w:rsidP="00376822">
            <w:pPr>
              <w:rPr>
                <w:b/>
                <w:bCs/>
                <w:color w:val="FF0000"/>
                <w:spacing w:val="-3"/>
                <w:szCs w:val="24"/>
              </w:rPr>
            </w:pPr>
            <w:r>
              <w:rPr>
                <w:rFonts w:eastAsia="SimSun"/>
                <w:b/>
                <w:bCs/>
                <w:color w:val="FF0000"/>
                <w:spacing w:val="-3"/>
                <w:szCs w:val="24"/>
                <w:lang w:eastAsia="zh-CN"/>
              </w:rPr>
              <w:t>GenC-342</w:t>
            </w:r>
          </w:p>
        </w:tc>
        <w:tc>
          <w:tcPr>
            <w:tcW w:w="6030" w:type="dxa"/>
            <w:vAlign w:val="center"/>
          </w:tcPr>
          <w:p w:rsidR="007639D2" w:rsidRDefault="007639D2" w:rsidP="007639D2">
            <w:pPr>
              <w:rPr>
                <w:b/>
                <w:bCs/>
                <w:color w:val="FF0000"/>
                <w:sz w:val="24"/>
                <w:szCs w:val="24"/>
              </w:rPr>
            </w:pPr>
            <w:r>
              <w:rPr>
                <w:b/>
                <w:bCs/>
                <w:color w:val="FF0000"/>
                <w:sz w:val="24"/>
                <w:szCs w:val="24"/>
              </w:rPr>
              <w:t>Chinese Synthesis -2</w:t>
            </w:r>
          </w:p>
        </w:tc>
        <w:tc>
          <w:tcPr>
            <w:tcW w:w="630" w:type="dxa"/>
            <w:vAlign w:val="center"/>
          </w:tcPr>
          <w:p w:rsidR="007639D2" w:rsidRDefault="007639D2" w:rsidP="007639D2">
            <w:pPr>
              <w:tabs>
                <w:tab w:val="left" w:pos="-720"/>
              </w:tabs>
              <w:suppressAutoHyphens/>
              <w:spacing w:after="120"/>
              <w:jc w:val="center"/>
              <w:rPr>
                <w:rFonts w:eastAsia="DengXian"/>
                <w:b/>
                <w:bCs/>
                <w:spacing w:val="-3"/>
                <w:szCs w:val="24"/>
                <w:lang w:eastAsia="zh-CN"/>
              </w:rPr>
            </w:pPr>
            <w:r>
              <w:rPr>
                <w:rFonts w:eastAsia="DengXian" w:hint="eastAsia"/>
                <w:b/>
                <w:bCs/>
                <w:spacing w:val="-3"/>
                <w:szCs w:val="24"/>
                <w:lang w:eastAsia="zh-CN"/>
              </w:rPr>
              <w:t>1</w:t>
            </w:r>
            <w:r>
              <w:rPr>
                <w:rFonts w:eastAsia="DengXian"/>
                <w:b/>
                <w:bCs/>
                <w:spacing w:val="-3"/>
                <w:szCs w:val="24"/>
                <w:lang w:eastAsia="zh-CN"/>
              </w:rPr>
              <w:t>.5</w:t>
            </w:r>
          </w:p>
        </w:tc>
        <w:tc>
          <w:tcPr>
            <w:tcW w:w="630" w:type="dxa"/>
            <w:vAlign w:val="center"/>
          </w:tcPr>
          <w:p w:rsidR="007639D2" w:rsidRDefault="007639D2" w:rsidP="007639D2">
            <w:pPr>
              <w:tabs>
                <w:tab w:val="left" w:pos="-720"/>
              </w:tabs>
              <w:suppressAutoHyphens/>
              <w:spacing w:after="120"/>
              <w:jc w:val="center"/>
              <w:rPr>
                <w:rFonts w:eastAsia="DengXian"/>
                <w:b/>
                <w:bCs/>
                <w:spacing w:val="-3"/>
                <w:szCs w:val="24"/>
                <w:lang w:eastAsia="zh-CN"/>
              </w:rPr>
            </w:pPr>
            <w:r>
              <w:rPr>
                <w:rFonts w:eastAsia="DengXian" w:hint="eastAsia"/>
                <w:b/>
                <w:bCs/>
                <w:spacing w:val="-3"/>
                <w:szCs w:val="24"/>
                <w:lang w:eastAsia="zh-CN"/>
              </w:rPr>
              <w:t>1</w:t>
            </w:r>
            <w:r>
              <w:rPr>
                <w:rFonts w:eastAsia="DengXian"/>
                <w:b/>
                <w:bCs/>
                <w:spacing w:val="-3"/>
                <w:szCs w:val="24"/>
                <w:lang w:eastAsia="zh-CN"/>
              </w:rPr>
              <w:t>.5</w:t>
            </w:r>
          </w:p>
        </w:tc>
        <w:tc>
          <w:tcPr>
            <w:tcW w:w="720" w:type="dxa"/>
            <w:vAlign w:val="center"/>
          </w:tcPr>
          <w:p w:rsidR="007639D2" w:rsidRDefault="007639D2" w:rsidP="007639D2">
            <w:pPr>
              <w:tabs>
                <w:tab w:val="left" w:pos="-720"/>
              </w:tabs>
              <w:suppressAutoHyphens/>
              <w:spacing w:after="120"/>
              <w:jc w:val="center"/>
              <w:rPr>
                <w:rFonts w:eastAsiaTheme="minorEastAsia"/>
                <w:b/>
                <w:bCs/>
                <w:spacing w:val="-3"/>
                <w:szCs w:val="24"/>
                <w:lang w:eastAsia="zh-CN"/>
              </w:rPr>
            </w:pPr>
            <w:r>
              <w:rPr>
                <w:rFonts w:eastAsiaTheme="minorEastAsia" w:hint="eastAsia"/>
                <w:b/>
                <w:bCs/>
                <w:spacing w:val="-3"/>
                <w:szCs w:val="24"/>
                <w:lang w:eastAsia="zh-CN"/>
              </w:rPr>
              <w:t>2</w:t>
            </w:r>
          </w:p>
        </w:tc>
      </w:tr>
      <w:tr w:rsidR="007639D2" w:rsidTr="00376822">
        <w:trPr>
          <w:trHeight w:val="20"/>
        </w:trPr>
        <w:tc>
          <w:tcPr>
            <w:tcW w:w="1278" w:type="dxa"/>
            <w:vAlign w:val="center"/>
          </w:tcPr>
          <w:p w:rsidR="007639D2" w:rsidRDefault="007639D2" w:rsidP="00376822">
            <w:pPr>
              <w:rPr>
                <w:color w:val="FF0000"/>
              </w:rPr>
            </w:pPr>
            <w:r>
              <w:rPr>
                <w:rFonts w:eastAsia="SimSun"/>
                <w:b/>
                <w:bCs/>
                <w:color w:val="FF0000"/>
                <w:spacing w:val="-3"/>
                <w:szCs w:val="24"/>
                <w:lang w:eastAsia="zh-CN"/>
              </w:rPr>
              <w:t>GenC-352</w:t>
            </w:r>
          </w:p>
        </w:tc>
        <w:tc>
          <w:tcPr>
            <w:tcW w:w="6030" w:type="dxa"/>
            <w:vAlign w:val="center"/>
          </w:tcPr>
          <w:p w:rsidR="007639D2" w:rsidRDefault="007639D2" w:rsidP="007639D2">
            <w:pPr>
              <w:rPr>
                <w:b/>
                <w:bCs/>
                <w:color w:val="FF0000"/>
                <w:sz w:val="24"/>
                <w:szCs w:val="24"/>
              </w:rPr>
            </w:pPr>
            <w:r>
              <w:rPr>
                <w:b/>
                <w:bCs/>
                <w:color w:val="FF0000"/>
                <w:sz w:val="24"/>
                <w:szCs w:val="24"/>
              </w:rPr>
              <w:t>Chinese Reading and Writing</w:t>
            </w:r>
          </w:p>
        </w:tc>
        <w:tc>
          <w:tcPr>
            <w:tcW w:w="630" w:type="dxa"/>
            <w:vAlign w:val="center"/>
          </w:tcPr>
          <w:p w:rsidR="007639D2" w:rsidRDefault="007639D2" w:rsidP="007639D2">
            <w:pPr>
              <w:tabs>
                <w:tab w:val="left" w:pos="-720"/>
              </w:tabs>
              <w:suppressAutoHyphens/>
              <w:spacing w:after="120"/>
              <w:jc w:val="center"/>
              <w:rPr>
                <w:rFonts w:eastAsia="DengXian"/>
                <w:b/>
                <w:bCs/>
                <w:spacing w:val="-3"/>
                <w:szCs w:val="24"/>
                <w:lang w:eastAsia="zh-CN"/>
              </w:rPr>
            </w:pPr>
            <w:r>
              <w:rPr>
                <w:rFonts w:eastAsia="DengXian" w:hint="eastAsia"/>
                <w:b/>
                <w:bCs/>
                <w:spacing w:val="-3"/>
                <w:szCs w:val="24"/>
                <w:lang w:eastAsia="zh-CN"/>
              </w:rPr>
              <w:t>0</w:t>
            </w:r>
          </w:p>
        </w:tc>
        <w:tc>
          <w:tcPr>
            <w:tcW w:w="630" w:type="dxa"/>
            <w:vAlign w:val="center"/>
          </w:tcPr>
          <w:p w:rsidR="007639D2" w:rsidRDefault="007639D2" w:rsidP="007639D2">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1.5</w:t>
            </w:r>
          </w:p>
        </w:tc>
        <w:tc>
          <w:tcPr>
            <w:tcW w:w="720" w:type="dxa"/>
            <w:vAlign w:val="center"/>
          </w:tcPr>
          <w:p w:rsidR="007639D2" w:rsidRDefault="007639D2" w:rsidP="007639D2">
            <w:pPr>
              <w:tabs>
                <w:tab w:val="left" w:pos="-720"/>
              </w:tabs>
              <w:suppressAutoHyphens/>
              <w:spacing w:after="120"/>
              <w:jc w:val="center"/>
              <w:rPr>
                <w:rFonts w:eastAsiaTheme="minorEastAsia"/>
                <w:b/>
                <w:bCs/>
                <w:spacing w:val="-3"/>
                <w:szCs w:val="24"/>
                <w:lang w:eastAsia="zh-CN"/>
              </w:rPr>
            </w:pPr>
            <w:r>
              <w:rPr>
                <w:rFonts w:eastAsiaTheme="minorEastAsia"/>
                <w:b/>
                <w:bCs/>
                <w:spacing w:val="-3"/>
                <w:szCs w:val="24"/>
                <w:lang w:eastAsia="zh-CN"/>
              </w:rPr>
              <w:t>0.5</w:t>
            </w:r>
          </w:p>
        </w:tc>
      </w:tr>
      <w:tr w:rsidR="007639D2" w:rsidTr="00376822">
        <w:trPr>
          <w:trHeight w:val="20"/>
        </w:trPr>
        <w:tc>
          <w:tcPr>
            <w:tcW w:w="1278" w:type="dxa"/>
            <w:vAlign w:val="center"/>
          </w:tcPr>
          <w:p w:rsidR="007639D2" w:rsidRDefault="00376822" w:rsidP="00376822">
            <w:pPr>
              <w:rPr>
                <w:b/>
                <w:bCs/>
                <w:color w:val="FF0000"/>
                <w:spacing w:val="-3"/>
                <w:szCs w:val="24"/>
              </w:rPr>
            </w:pPr>
            <w:r>
              <w:rPr>
                <w:rFonts w:eastAsia="SimSun"/>
                <w:b/>
                <w:bCs/>
                <w:color w:val="FF0000"/>
                <w:spacing w:val="-3"/>
                <w:szCs w:val="24"/>
                <w:lang w:eastAsia="zh-CN"/>
              </w:rPr>
              <w:t>EAT-34</w:t>
            </w:r>
            <w:r w:rsidR="007639D2">
              <w:rPr>
                <w:rFonts w:eastAsia="SimSun"/>
                <w:b/>
                <w:bCs/>
                <w:color w:val="FF0000"/>
                <w:spacing w:val="-3"/>
                <w:szCs w:val="24"/>
                <w:lang w:eastAsia="zh-CN"/>
              </w:rPr>
              <w:t>2</w:t>
            </w:r>
          </w:p>
        </w:tc>
        <w:tc>
          <w:tcPr>
            <w:tcW w:w="6030" w:type="dxa"/>
            <w:vAlign w:val="center"/>
          </w:tcPr>
          <w:p w:rsidR="007639D2" w:rsidRDefault="007639D2" w:rsidP="007639D2">
            <w:pPr>
              <w:tabs>
                <w:tab w:val="left" w:pos="-720"/>
              </w:tabs>
              <w:suppressAutoHyphens/>
              <w:spacing w:after="120"/>
              <w:rPr>
                <w:b/>
                <w:bCs/>
                <w:color w:val="FF0000"/>
                <w:spacing w:val="-3"/>
                <w:szCs w:val="24"/>
              </w:rPr>
            </w:pPr>
            <w:r>
              <w:rPr>
                <w:b/>
                <w:bCs/>
                <w:color w:val="FF0000"/>
                <w:sz w:val="24"/>
                <w:szCs w:val="24"/>
              </w:rPr>
              <w:t>Industr</w:t>
            </w:r>
            <w:r>
              <w:rPr>
                <w:rFonts w:eastAsiaTheme="minorEastAsia"/>
                <w:b/>
                <w:bCs/>
                <w:color w:val="FF0000"/>
                <w:sz w:val="24"/>
                <w:szCs w:val="24"/>
                <w:lang w:eastAsia="zh-CN"/>
              </w:rPr>
              <w:t>i</w:t>
            </w:r>
            <w:bookmarkStart w:id="1" w:name="_GoBack"/>
            <w:bookmarkEnd w:id="1"/>
            <w:r>
              <w:rPr>
                <w:rFonts w:eastAsiaTheme="minorEastAsia"/>
                <w:b/>
                <w:bCs/>
                <w:color w:val="FF0000"/>
                <w:sz w:val="24"/>
                <w:szCs w:val="24"/>
                <w:lang w:eastAsia="zh-CN"/>
              </w:rPr>
              <w:t>al</w:t>
            </w:r>
            <w:r>
              <w:rPr>
                <w:b/>
                <w:bCs/>
                <w:color w:val="FF0000"/>
                <w:sz w:val="24"/>
                <w:szCs w:val="24"/>
              </w:rPr>
              <w:t xml:space="preserve"> Robot Technology</w:t>
            </w:r>
          </w:p>
        </w:tc>
        <w:tc>
          <w:tcPr>
            <w:tcW w:w="630" w:type="dxa"/>
            <w:vAlign w:val="center"/>
          </w:tcPr>
          <w:p w:rsidR="007639D2" w:rsidRDefault="007639D2" w:rsidP="007639D2">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0.5</w:t>
            </w:r>
          </w:p>
        </w:tc>
        <w:tc>
          <w:tcPr>
            <w:tcW w:w="630" w:type="dxa"/>
            <w:vAlign w:val="center"/>
          </w:tcPr>
          <w:p w:rsidR="007639D2" w:rsidRDefault="007639D2" w:rsidP="007639D2">
            <w:pPr>
              <w:tabs>
                <w:tab w:val="left" w:pos="-720"/>
              </w:tabs>
              <w:suppressAutoHyphens/>
              <w:spacing w:after="120"/>
              <w:jc w:val="center"/>
              <w:rPr>
                <w:rFonts w:eastAsia="DengXian"/>
                <w:b/>
                <w:bCs/>
                <w:spacing w:val="-3"/>
                <w:szCs w:val="24"/>
                <w:lang w:eastAsia="zh-CN"/>
              </w:rPr>
            </w:pPr>
            <w:r>
              <w:rPr>
                <w:rFonts w:eastAsia="DengXian" w:hint="eastAsia"/>
                <w:b/>
                <w:bCs/>
                <w:spacing w:val="-3"/>
                <w:szCs w:val="24"/>
                <w:lang w:eastAsia="zh-CN"/>
              </w:rPr>
              <w:t>3</w:t>
            </w:r>
          </w:p>
        </w:tc>
        <w:tc>
          <w:tcPr>
            <w:tcW w:w="720" w:type="dxa"/>
            <w:vAlign w:val="center"/>
          </w:tcPr>
          <w:p w:rsidR="007639D2" w:rsidRDefault="007639D2" w:rsidP="007639D2">
            <w:pPr>
              <w:tabs>
                <w:tab w:val="left" w:pos="-720"/>
              </w:tabs>
              <w:suppressAutoHyphens/>
              <w:spacing w:after="120"/>
              <w:jc w:val="center"/>
              <w:rPr>
                <w:rFonts w:eastAsiaTheme="minorEastAsia"/>
                <w:b/>
                <w:bCs/>
                <w:spacing w:val="-3"/>
                <w:szCs w:val="24"/>
                <w:lang w:eastAsia="zh-CN"/>
              </w:rPr>
            </w:pPr>
            <w:r>
              <w:rPr>
                <w:rFonts w:eastAsiaTheme="minorEastAsia"/>
                <w:b/>
                <w:bCs/>
                <w:spacing w:val="-3"/>
                <w:szCs w:val="24"/>
                <w:lang w:eastAsia="zh-CN"/>
              </w:rPr>
              <w:t>1.5</w:t>
            </w:r>
          </w:p>
        </w:tc>
      </w:tr>
      <w:tr w:rsidR="00376822" w:rsidTr="00376822">
        <w:trPr>
          <w:trHeight w:val="20"/>
        </w:trPr>
        <w:tc>
          <w:tcPr>
            <w:tcW w:w="1278" w:type="dxa"/>
            <w:shd w:val="clear" w:color="auto" w:fill="FFFFFF"/>
            <w:vAlign w:val="center"/>
          </w:tcPr>
          <w:p w:rsidR="007639D2" w:rsidRDefault="007639D2" w:rsidP="00376822">
            <w:pPr>
              <w:rPr>
                <w:b/>
                <w:bCs/>
                <w:color w:val="FF0000"/>
                <w:spacing w:val="-3"/>
                <w:szCs w:val="24"/>
              </w:rPr>
            </w:pPr>
            <w:r>
              <w:rPr>
                <w:rFonts w:eastAsia="SimSun"/>
                <w:b/>
                <w:bCs/>
                <w:color w:val="FF0000"/>
                <w:spacing w:val="-3"/>
                <w:szCs w:val="24"/>
                <w:lang w:eastAsia="zh-CN"/>
              </w:rPr>
              <w:t>EAT-351</w:t>
            </w:r>
          </w:p>
        </w:tc>
        <w:tc>
          <w:tcPr>
            <w:tcW w:w="6030" w:type="dxa"/>
            <w:shd w:val="clear" w:color="auto" w:fill="FFFFFF"/>
            <w:vAlign w:val="center"/>
          </w:tcPr>
          <w:p w:rsidR="007639D2" w:rsidRDefault="007639D2" w:rsidP="007639D2">
            <w:pPr>
              <w:tabs>
                <w:tab w:val="left" w:pos="-720"/>
              </w:tabs>
              <w:suppressAutoHyphens/>
              <w:spacing w:after="120"/>
              <w:rPr>
                <w:b/>
                <w:bCs/>
                <w:color w:val="FF0000"/>
                <w:spacing w:val="-3"/>
                <w:szCs w:val="24"/>
              </w:rPr>
            </w:pPr>
            <w:r>
              <w:rPr>
                <w:b/>
                <w:bCs/>
                <w:color w:val="FF0000"/>
                <w:sz w:val="24"/>
                <w:szCs w:val="24"/>
              </w:rPr>
              <w:t>The Design of Intelligent Product Base</w:t>
            </w:r>
            <w:r>
              <w:rPr>
                <w:rFonts w:asciiTheme="minorEastAsia" w:eastAsiaTheme="minorEastAsia" w:hAnsiTheme="minorEastAsia" w:hint="eastAsia"/>
                <w:b/>
                <w:bCs/>
                <w:color w:val="FF0000"/>
                <w:sz w:val="24"/>
                <w:szCs w:val="24"/>
                <w:lang w:eastAsia="zh-CN"/>
              </w:rPr>
              <w:t>d</w:t>
            </w:r>
            <w:r>
              <w:rPr>
                <w:b/>
                <w:bCs/>
                <w:color w:val="FF0000"/>
                <w:sz w:val="24"/>
                <w:szCs w:val="24"/>
              </w:rPr>
              <w:t xml:space="preserve"> on Arduino</w:t>
            </w:r>
          </w:p>
        </w:tc>
        <w:tc>
          <w:tcPr>
            <w:tcW w:w="630" w:type="dxa"/>
            <w:shd w:val="clear" w:color="auto" w:fill="FFFFFF"/>
            <w:vAlign w:val="center"/>
          </w:tcPr>
          <w:p w:rsidR="007639D2" w:rsidRDefault="007639D2" w:rsidP="007639D2">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0.5</w:t>
            </w:r>
          </w:p>
        </w:tc>
        <w:tc>
          <w:tcPr>
            <w:tcW w:w="630" w:type="dxa"/>
            <w:shd w:val="clear" w:color="auto" w:fill="FFFFFF"/>
            <w:vAlign w:val="center"/>
          </w:tcPr>
          <w:p w:rsidR="007639D2" w:rsidRDefault="007639D2" w:rsidP="007639D2">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1.5</w:t>
            </w:r>
          </w:p>
        </w:tc>
        <w:tc>
          <w:tcPr>
            <w:tcW w:w="720" w:type="dxa"/>
            <w:shd w:val="clear" w:color="auto" w:fill="FFFFFF"/>
            <w:vAlign w:val="center"/>
          </w:tcPr>
          <w:p w:rsidR="007639D2" w:rsidRDefault="007639D2" w:rsidP="007639D2">
            <w:pPr>
              <w:tabs>
                <w:tab w:val="left" w:pos="-720"/>
              </w:tabs>
              <w:suppressAutoHyphens/>
              <w:spacing w:after="120"/>
              <w:jc w:val="center"/>
              <w:rPr>
                <w:rFonts w:eastAsiaTheme="minorEastAsia"/>
                <w:b/>
                <w:bCs/>
                <w:spacing w:val="-3"/>
                <w:szCs w:val="24"/>
                <w:lang w:eastAsia="zh-CN"/>
              </w:rPr>
            </w:pPr>
            <w:r>
              <w:rPr>
                <w:rFonts w:eastAsiaTheme="minorEastAsia"/>
                <w:b/>
                <w:bCs/>
                <w:spacing w:val="-3"/>
                <w:szCs w:val="24"/>
                <w:lang w:eastAsia="zh-CN"/>
              </w:rPr>
              <w:t>1</w:t>
            </w:r>
          </w:p>
        </w:tc>
      </w:tr>
      <w:tr w:rsidR="00376822" w:rsidTr="00376822">
        <w:trPr>
          <w:trHeight w:val="20"/>
        </w:trPr>
        <w:tc>
          <w:tcPr>
            <w:tcW w:w="1278" w:type="dxa"/>
            <w:shd w:val="clear" w:color="auto" w:fill="FFFFFF"/>
            <w:vAlign w:val="center"/>
          </w:tcPr>
          <w:p w:rsidR="007639D2" w:rsidRDefault="007639D2" w:rsidP="00376822">
            <w:pPr>
              <w:rPr>
                <w:color w:val="FF0000"/>
              </w:rPr>
            </w:pPr>
            <w:r>
              <w:rPr>
                <w:rFonts w:eastAsia="SimSun"/>
                <w:b/>
                <w:bCs/>
                <w:color w:val="FF0000"/>
                <w:spacing w:val="-3"/>
                <w:szCs w:val="24"/>
                <w:lang w:eastAsia="zh-CN"/>
              </w:rPr>
              <w:t>EAT-362</w:t>
            </w:r>
          </w:p>
        </w:tc>
        <w:tc>
          <w:tcPr>
            <w:tcW w:w="6030" w:type="dxa"/>
            <w:shd w:val="clear" w:color="auto" w:fill="FFFFFF"/>
            <w:vAlign w:val="center"/>
          </w:tcPr>
          <w:p w:rsidR="007639D2" w:rsidRDefault="007639D2" w:rsidP="007639D2">
            <w:pPr>
              <w:tabs>
                <w:tab w:val="left" w:pos="-720"/>
              </w:tabs>
              <w:suppressAutoHyphens/>
              <w:spacing w:after="120"/>
              <w:rPr>
                <w:b/>
                <w:bCs/>
                <w:color w:val="FF0000"/>
                <w:spacing w:val="-3"/>
                <w:szCs w:val="24"/>
              </w:rPr>
            </w:pPr>
            <w:r>
              <w:rPr>
                <w:b/>
                <w:bCs/>
                <w:color w:val="FF0000"/>
                <w:sz w:val="24"/>
                <w:szCs w:val="24"/>
              </w:rPr>
              <w:t>Installation and Commissioning of PLC Control System</w:t>
            </w:r>
          </w:p>
        </w:tc>
        <w:tc>
          <w:tcPr>
            <w:tcW w:w="630" w:type="dxa"/>
            <w:shd w:val="clear" w:color="auto" w:fill="FFFFFF"/>
            <w:vAlign w:val="center"/>
          </w:tcPr>
          <w:p w:rsidR="007639D2" w:rsidRDefault="007639D2" w:rsidP="007639D2">
            <w:pPr>
              <w:tabs>
                <w:tab w:val="left" w:pos="-720"/>
              </w:tabs>
              <w:suppressAutoHyphens/>
              <w:spacing w:after="120"/>
              <w:jc w:val="center"/>
              <w:rPr>
                <w:rFonts w:eastAsia="DengXian"/>
                <w:b/>
                <w:bCs/>
                <w:spacing w:val="-3"/>
                <w:szCs w:val="24"/>
                <w:lang w:eastAsia="zh-CN"/>
              </w:rPr>
            </w:pPr>
            <w:r>
              <w:rPr>
                <w:rFonts w:eastAsia="DengXian" w:hint="eastAsia"/>
                <w:b/>
                <w:bCs/>
                <w:spacing w:val="-3"/>
                <w:szCs w:val="24"/>
                <w:lang w:eastAsia="zh-CN"/>
              </w:rPr>
              <w:t>1</w:t>
            </w:r>
          </w:p>
        </w:tc>
        <w:tc>
          <w:tcPr>
            <w:tcW w:w="630" w:type="dxa"/>
            <w:shd w:val="clear" w:color="auto" w:fill="FFFFFF"/>
            <w:vAlign w:val="center"/>
          </w:tcPr>
          <w:p w:rsidR="007639D2" w:rsidRDefault="007639D2" w:rsidP="007639D2">
            <w:pPr>
              <w:tabs>
                <w:tab w:val="left" w:pos="-720"/>
              </w:tabs>
              <w:suppressAutoHyphens/>
              <w:spacing w:after="120"/>
              <w:jc w:val="center"/>
              <w:rPr>
                <w:rFonts w:eastAsia="DengXian"/>
                <w:b/>
                <w:bCs/>
                <w:spacing w:val="-3"/>
                <w:szCs w:val="24"/>
                <w:lang w:eastAsia="zh-CN"/>
              </w:rPr>
            </w:pPr>
            <w:r>
              <w:rPr>
                <w:rFonts w:eastAsia="DengXian" w:hint="eastAsia"/>
                <w:b/>
                <w:bCs/>
                <w:spacing w:val="-3"/>
                <w:szCs w:val="24"/>
                <w:lang w:eastAsia="zh-CN"/>
              </w:rPr>
              <w:t>3</w:t>
            </w:r>
          </w:p>
        </w:tc>
        <w:tc>
          <w:tcPr>
            <w:tcW w:w="720" w:type="dxa"/>
            <w:shd w:val="clear" w:color="auto" w:fill="FFFFFF"/>
            <w:vAlign w:val="center"/>
          </w:tcPr>
          <w:p w:rsidR="007639D2" w:rsidRDefault="007639D2" w:rsidP="007639D2">
            <w:pPr>
              <w:tabs>
                <w:tab w:val="left" w:pos="-720"/>
              </w:tabs>
              <w:suppressAutoHyphens/>
              <w:spacing w:after="120"/>
              <w:jc w:val="center"/>
              <w:rPr>
                <w:rFonts w:eastAsiaTheme="minorEastAsia"/>
                <w:b/>
                <w:bCs/>
                <w:spacing w:val="-3"/>
                <w:szCs w:val="24"/>
                <w:lang w:eastAsia="zh-CN"/>
              </w:rPr>
            </w:pPr>
            <w:r>
              <w:rPr>
                <w:rFonts w:eastAsiaTheme="minorEastAsia" w:hint="eastAsia"/>
                <w:b/>
                <w:bCs/>
                <w:spacing w:val="-3"/>
                <w:szCs w:val="24"/>
                <w:lang w:eastAsia="zh-CN"/>
              </w:rPr>
              <w:t>2</w:t>
            </w:r>
          </w:p>
        </w:tc>
      </w:tr>
      <w:tr w:rsidR="00376822" w:rsidTr="00376822">
        <w:trPr>
          <w:trHeight w:val="20"/>
        </w:trPr>
        <w:tc>
          <w:tcPr>
            <w:tcW w:w="1278" w:type="dxa"/>
            <w:shd w:val="clear" w:color="auto" w:fill="FFFFFF"/>
            <w:vAlign w:val="center"/>
          </w:tcPr>
          <w:p w:rsidR="007639D2" w:rsidRDefault="007639D2" w:rsidP="00376822">
            <w:pPr>
              <w:rPr>
                <w:color w:val="FF0000"/>
              </w:rPr>
            </w:pPr>
            <w:r>
              <w:rPr>
                <w:rFonts w:eastAsia="SimSun"/>
                <w:b/>
                <w:bCs/>
                <w:color w:val="FF0000"/>
                <w:spacing w:val="-3"/>
                <w:szCs w:val="24"/>
                <w:lang w:eastAsia="zh-CN"/>
              </w:rPr>
              <w:t>EAT-372</w:t>
            </w:r>
          </w:p>
        </w:tc>
        <w:tc>
          <w:tcPr>
            <w:tcW w:w="6030" w:type="dxa"/>
            <w:shd w:val="clear" w:color="auto" w:fill="FFFFFF"/>
            <w:vAlign w:val="center"/>
          </w:tcPr>
          <w:p w:rsidR="007639D2" w:rsidRDefault="007639D2" w:rsidP="007639D2">
            <w:pPr>
              <w:tabs>
                <w:tab w:val="left" w:pos="-720"/>
              </w:tabs>
              <w:suppressAutoHyphens/>
              <w:spacing w:after="120"/>
              <w:rPr>
                <w:rFonts w:eastAsia="SimSun"/>
                <w:b/>
                <w:bCs/>
                <w:color w:val="FF0000"/>
                <w:spacing w:val="-3"/>
                <w:szCs w:val="24"/>
                <w:lang w:eastAsia="zh-CN"/>
              </w:rPr>
            </w:pPr>
            <w:r>
              <w:rPr>
                <w:b/>
                <w:bCs/>
                <w:color w:val="FF0000"/>
                <w:sz w:val="24"/>
                <w:szCs w:val="24"/>
              </w:rPr>
              <w:t>Frequency Conversion and Servo System</w:t>
            </w:r>
          </w:p>
        </w:tc>
        <w:tc>
          <w:tcPr>
            <w:tcW w:w="630" w:type="dxa"/>
            <w:shd w:val="clear" w:color="auto" w:fill="FFFFFF"/>
            <w:vAlign w:val="center"/>
          </w:tcPr>
          <w:p w:rsidR="007639D2" w:rsidRDefault="007639D2" w:rsidP="007639D2">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0.5</w:t>
            </w:r>
          </w:p>
        </w:tc>
        <w:tc>
          <w:tcPr>
            <w:tcW w:w="630" w:type="dxa"/>
            <w:shd w:val="clear" w:color="auto" w:fill="FFFFFF"/>
            <w:vAlign w:val="center"/>
          </w:tcPr>
          <w:p w:rsidR="007639D2" w:rsidRDefault="007639D2" w:rsidP="007639D2">
            <w:pPr>
              <w:tabs>
                <w:tab w:val="left" w:pos="-720"/>
              </w:tabs>
              <w:suppressAutoHyphens/>
              <w:spacing w:after="120"/>
              <w:jc w:val="center"/>
              <w:rPr>
                <w:rFonts w:eastAsia="DengXian"/>
                <w:b/>
                <w:bCs/>
                <w:spacing w:val="-3"/>
                <w:szCs w:val="24"/>
                <w:lang w:eastAsia="zh-CN"/>
              </w:rPr>
            </w:pPr>
            <w:r>
              <w:rPr>
                <w:rFonts w:eastAsia="DengXian" w:hint="eastAsia"/>
                <w:b/>
                <w:bCs/>
                <w:spacing w:val="-3"/>
                <w:szCs w:val="24"/>
                <w:lang w:eastAsia="zh-CN"/>
              </w:rPr>
              <w:t>3</w:t>
            </w:r>
          </w:p>
        </w:tc>
        <w:tc>
          <w:tcPr>
            <w:tcW w:w="720" w:type="dxa"/>
            <w:shd w:val="clear" w:color="auto" w:fill="FFFFFF"/>
            <w:vAlign w:val="center"/>
          </w:tcPr>
          <w:p w:rsidR="007639D2" w:rsidRDefault="007639D2" w:rsidP="007639D2">
            <w:pPr>
              <w:tabs>
                <w:tab w:val="left" w:pos="-720"/>
              </w:tabs>
              <w:suppressAutoHyphens/>
              <w:spacing w:after="120"/>
              <w:jc w:val="center"/>
              <w:rPr>
                <w:rFonts w:eastAsiaTheme="minorEastAsia"/>
                <w:b/>
                <w:bCs/>
                <w:spacing w:val="-3"/>
                <w:szCs w:val="24"/>
                <w:lang w:eastAsia="zh-CN"/>
              </w:rPr>
            </w:pPr>
            <w:r>
              <w:rPr>
                <w:rFonts w:eastAsiaTheme="minorEastAsia"/>
                <w:b/>
                <w:bCs/>
                <w:spacing w:val="-3"/>
                <w:szCs w:val="24"/>
                <w:lang w:eastAsia="zh-CN"/>
              </w:rPr>
              <w:t>1.5</w:t>
            </w:r>
          </w:p>
        </w:tc>
      </w:tr>
      <w:tr w:rsidR="00376822" w:rsidTr="00376822">
        <w:trPr>
          <w:trHeight w:val="20"/>
        </w:trPr>
        <w:tc>
          <w:tcPr>
            <w:tcW w:w="1278" w:type="dxa"/>
            <w:shd w:val="clear" w:color="auto" w:fill="FFFFFF"/>
            <w:vAlign w:val="center"/>
          </w:tcPr>
          <w:p w:rsidR="007639D2" w:rsidRDefault="007639D2" w:rsidP="00376822">
            <w:pPr>
              <w:rPr>
                <w:color w:val="FF0000"/>
              </w:rPr>
            </w:pPr>
            <w:r>
              <w:rPr>
                <w:rFonts w:eastAsia="SimSun"/>
                <w:b/>
                <w:bCs/>
                <w:color w:val="FF0000"/>
                <w:spacing w:val="-3"/>
                <w:szCs w:val="24"/>
                <w:lang w:eastAsia="zh-CN"/>
              </w:rPr>
              <w:t>EAT-382</w:t>
            </w:r>
          </w:p>
        </w:tc>
        <w:tc>
          <w:tcPr>
            <w:tcW w:w="6030" w:type="dxa"/>
            <w:shd w:val="clear" w:color="auto" w:fill="FFFFFF"/>
            <w:vAlign w:val="center"/>
          </w:tcPr>
          <w:p w:rsidR="007639D2" w:rsidRDefault="00124C07" w:rsidP="007639D2">
            <w:pPr>
              <w:tabs>
                <w:tab w:val="left" w:pos="-720"/>
              </w:tabs>
              <w:suppressAutoHyphens/>
              <w:spacing w:after="120"/>
              <w:rPr>
                <w:b/>
                <w:bCs/>
                <w:color w:val="FF0000"/>
              </w:rPr>
            </w:pPr>
            <w:r>
              <w:rPr>
                <w:rFonts w:eastAsia="SimSun" w:cs="Arial" w:hint="eastAsia"/>
                <w:b/>
                <w:bCs/>
                <w:color w:val="FF0000"/>
                <w:sz w:val="24"/>
                <w:szCs w:val="24"/>
                <w:lang w:eastAsia="zh-CN"/>
              </w:rPr>
              <w:t xml:space="preserve">Power </w:t>
            </w:r>
            <w:r>
              <w:rPr>
                <w:rFonts w:eastAsia="SimSun" w:cs="Arial"/>
                <w:b/>
                <w:bCs/>
                <w:color w:val="FF0000"/>
                <w:sz w:val="24"/>
                <w:szCs w:val="24"/>
                <w:lang w:eastAsia="zh-CN"/>
              </w:rPr>
              <w:t>S</w:t>
            </w:r>
            <w:r>
              <w:rPr>
                <w:rFonts w:eastAsia="SimSun" w:cs="Arial" w:hint="eastAsia"/>
                <w:b/>
                <w:bCs/>
                <w:color w:val="FF0000"/>
                <w:sz w:val="24"/>
                <w:szCs w:val="24"/>
                <w:lang w:eastAsia="zh-CN"/>
              </w:rPr>
              <w:t xml:space="preserve">upply and </w:t>
            </w:r>
            <w:r>
              <w:rPr>
                <w:rFonts w:eastAsia="SimSun" w:cs="Arial"/>
                <w:b/>
                <w:bCs/>
                <w:color w:val="FF0000"/>
                <w:sz w:val="24"/>
                <w:szCs w:val="24"/>
                <w:lang w:eastAsia="zh-CN"/>
              </w:rPr>
              <w:t>D</w:t>
            </w:r>
            <w:r>
              <w:rPr>
                <w:rFonts w:eastAsia="SimSun" w:cs="Arial" w:hint="eastAsia"/>
                <w:b/>
                <w:bCs/>
                <w:color w:val="FF0000"/>
                <w:sz w:val="24"/>
                <w:szCs w:val="24"/>
                <w:lang w:eastAsia="zh-CN"/>
              </w:rPr>
              <w:t xml:space="preserve">istribution </w:t>
            </w:r>
            <w:r>
              <w:rPr>
                <w:rFonts w:eastAsia="SimSun" w:cs="Arial"/>
                <w:b/>
                <w:bCs/>
                <w:color w:val="FF0000"/>
                <w:sz w:val="24"/>
                <w:szCs w:val="24"/>
                <w:lang w:eastAsia="zh-CN"/>
              </w:rPr>
              <w:t>T</w:t>
            </w:r>
            <w:r w:rsidR="007639D2">
              <w:rPr>
                <w:rFonts w:eastAsia="SimSun" w:cs="Arial" w:hint="eastAsia"/>
                <w:b/>
                <w:bCs/>
                <w:color w:val="FF0000"/>
                <w:sz w:val="24"/>
                <w:szCs w:val="24"/>
                <w:lang w:eastAsia="zh-CN"/>
              </w:rPr>
              <w:t>echnology</w:t>
            </w:r>
          </w:p>
        </w:tc>
        <w:tc>
          <w:tcPr>
            <w:tcW w:w="630" w:type="dxa"/>
            <w:shd w:val="clear" w:color="auto" w:fill="FFFFFF"/>
            <w:vAlign w:val="center"/>
          </w:tcPr>
          <w:p w:rsidR="007639D2" w:rsidRDefault="007639D2" w:rsidP="007639D2">
            <w:pPr>
              <w:tabs>
                <w:tab w:val="left" w:pos="-720"/>
              </w:tabs>
              <w:suppressAutoHyphens/>
              <w:spacing w:after="120"/>
              <w:jc w:val="center"/>
              <w:rPr>
                <w:rFonts w:eastAsia="DengXian"/>
                <w:b/>
                <w:bCs/>
                <w:lang w:eastAsia="zh-CN"/>
              </w:rPr>
            </w:pPr>
            <w:r>
              <w:rPr>
                <w:rFonts w:eastAsia="DengXian" w:hint="eastAsia"/>
                <w:b/>
                <w:bCs/>
                <w:lang w:eastAsia="zh-CN"/>
              </w:rPr>
              <w:t>1</w:t>
            </w:r>
          </w:p>
        </w:tc>
        <w:tc>
          <w:tcPr>
            <w:tcW w:w="630" w:type="dxa"/>
            <w:shd w:val="clear" w:color="auto" w:fill="FFFFFF"/>
            <w:vAlign w:val="center"/>
          </w:tcPr>
          <w:p w:rsidR="007639D2" w:rsidRDefault="007639D2" w:rsidP="007639D2">
            <w:pPr>
              <w:tabs>
                <w:tab w:val="left" w:pos="-720"/>
              </w:tabs>
              <w:suppressAutoHyphens/>
              <w:spacing w:after="120"/>
              <w:jc w:val="center"/>
              <w:rPr>
                <w:rFonts w:eastAsia="DengXian"/>
                <w:b/>
                <w:bCs/>
                <w:lang w:eastAsia="zh-CN"/>
              </w:rPr>
            </w:pPr>
            <w:r>
              <w:rPr>
                <w:rFonts w:eastAsia="DengXian"/>
                <w:b/>
                <w:bCs/>
                <w:lang w:eastAsia="zh-CN"/>
              </w:rPr>
              <w:t>1.5</w:t>
            </w:r>
          </w:p>
        </w:tc>
        <w:tc>
          <w:tcPr>
            <w:tcW w:w="720" w:type="dxa"/>
            <w:shd w:val="clear" w:color="auto" w:fill="FFFFFF"/>
            <w:vAlign w:val="center"/>
          </w:tcPr>
          <w:p w:rsidR="007639D2" w:rsidRDefault="007639D2" w:rsidP="007639D2">
            <w:pPr>
              <w:tabs>
                <w:tab w:val="left" w:pos="-720"/>
              </w:tabs>
              <w:suppressAutoHyphens/>
              <w:spacing w:after="120"/>
              <w:jc w:val="center"/>
              <w:rPr>
                <w:rFonts w:eastAsia="DengXian"/>
                <w:b/>
                <w:bCs/>
                <w:lang w:eastAsia="zh-CN"/>
              </w:rPr>
            </w:pPr>
            <w:r>
              <w:rPr>
                <w:rFonts w:eastAsia="DengXian"/>
                <w:b/>
                <w:bCs/>
                <w:lang w:eastAsia="zh-CN"/>
              </w:rPr>
              <w:t>1.5</w:t>
            </w:r>
          </w:p>
        </w:tc>
      </w:tr>
      <w:tr w:rsidR="007639D2" w:rsidTr="00376822">
        <w:trPr>
          <w:trHeight w:val="20"/>
        </w:trPr>
        <w:tc>
          <w:tcPr>
            <w:tcW w:w="1278" w:type="dxa"/>
            <w:vAlign w:val="center"/>
          </w:tcPr>
          <w:p w:rsidR="007639D2" w:rsidRDefault="007639D2" w:rsidP="007639D2">
            <w:pPr>
              <w:tabs>
                <w:tab w:val="left" w:pos="-720"/>
              </w:tabs>
              <w:suppressAutoHyphens/>
              <w:spacing w:after="120"/>
              <w:jc w:val="center"/>
              <w:rPr>
                <w:b/>
                <w:bCs/>
                <w:spacing w:val="-3"/>
                <w:szCs w:val="24"/>
              </w:rPr>
            </w:pPr>
          </w:p>
        </w:tc>
        <w:tc>
          <w:tcPr>
            <w:tcW w:w="6030" w:type="dxa"/>
            <w:vAlign w:val="center"/>
          </w:tcPr>
          <w:p w:rsidR="007639D2" w:rsidRDefault="007639D2" w:rsidP="007639D2">
            <w:pPr>
              <w:tabs>
                <w:tab w:val="left" w:pos="-720"/>
              </w:tabs>
              <w:suppressAutoHyphens/>
              <w:spacing w:after="120"/>
              <w:jc w:val="center"/>
              <w:rPr>
                <w:b/>
                <w:bCs/>
                <w:spacing w:val="-3"/>
                <w:szCs w:val="24"/>
              </w:rPr>
            </w:pPr>
            <w:r>
              <w:rPr>
                <w:rFonts w:eastAsia="DengXian"/>
                <w:b/>
                <w:bCs/>
                <w:spacing w:val="-3"/>
                <w:szCs w:val="24"/>
                <w:lang w:eastAsia="zh-CN"/>
              </w:rPr>
              <w:t>Total</w:t>
            </w:r>
          </w:p>
        </w:tc>
        <w:tc>
          <w:tcPr>
            <w:tcW w:w="630" w:type="dxa"/>
            <w:vAlign w:val="center"/>
          </w:tcPr>
          <w:p w:rsidR="007639D2" w:rsidRDefault="007639D2" w:rsidP="007639D2">
            <w:pPr>
              <w:tabs>
                <w:tab w:val="left" w:pos="-720"/>
              </w:tabs>
              <w:suppressAutoHyphens/>
              <w:spacing w:after="120"/>
              <w:jc w:val="center"/>
              <w:rPr>
                <w:rFonts w:eastAsia="DengXian"/>
                <w:b/>
                <w:bCs/>
                <w:spacing w:val="-3"/>
                <w:szCs w:val="24"/>
                <w:highlight w:val="yellow"/>
                <w:lang w:eastAsia="zh-CN"/>
              </w:rPr>
            </w:pPr>
            <w:r>
              <w:rPr>
                <w:rFonts w:eastAsia="DengXian"/>
                <w:b/>
                <w:bCs/>
                <w:spacing w:val="-3"/>
                <w:szCs w:val="24"/>
                <w:lang w:eastAsia="zh-CN"/>
              </w:rPr>
              <w:t>11</w:t>
            </w:r>
          </w:p>
        </w:tc>
        <w:tc>
          <w:tcPr>
            <w:tcW w:w="630" w:type="dxa"/>
            <w:vAlign w:val="center"/>
          </w:tcPr>
          <w:p w:rsidR="007639D2" w:rsidRDefault="007639D2" w:rsidP="007639D2">
            <w:pPr>
              <w:tabs>
                <w:tab w:val="left" w:pos="-720"/>
              </w:tabs>
              <w:suppressAutoHyphens/>
              <w:spacing w:after="120"/>
              <w:jc w:val="center"/>
              <w:rPr>
                <w:rFonts w:eastAsia="DengXian"/>
                <w:b/>
                <w:bCs/>
                <w:spacing w:val="-3"/>
                <w:szCs w:val="24"/>
                <w:lang w:eastAsia="zh-CN"/>
              </w:rPr>
            </w:pPr>
            <w:r>
              <w:rPr>
                <w:rFonts w:eastAsia="DengXian"/>
                <w:b/>
                <w:bCs/>
                <w:spacing w:val="-3"/>
                <w:szCs w:val="24"/>
                <w:lang w:eastAsia="zh-CN"/>
              </w:rPr>
              <w:t>27</w:t>
            </w:r>
          </w:p>
        </w:tc>
        <w:tc>
          <w:tcPr>
            <w:tcW w:w="720" w:type="dxa"/>
            <w:vAlign w:val="center"/>
          </w:tcPr>
          <w:p w:rsidR="007639D2" w:rsidRDefault="007639D2" w:rsidP="007639D2">
            <w:pPr>
              <w:tabs>
                <w:tab w:val="left" w:pos="-720"/>
              </w:tabs>
              <w:suppressAutoHyphens/>
              <w:spacing w:after="120"/>
              <w:jc w:val="center"/>
              <w:rPr>
                <w:rFonts w:eastAsiaTheme="minorEastAsia"/>
                <w:b/>
                <w:bCs/>
                <w:spacing w:val="-3"/>
                <w:szCs w:val="24"/>
                <w:lang w:eastAsia="zh-CN"/>
              </w:rPr>
            </w:pPr>
            <w:r>
              <w:rPr>
                <w:rFonts w:eastAsiaTheme="minorEastAsia"/>
                <w:b/>
                <w:bCs/>
                <w:spacing w:val="-3"/>
                <w:szCs w:val="24"/>
                <w:lang w:eastAsia="zh-CN"/>
              </w:rPr>
              <w:t>20</w:t>
            </w:r>
          </w:p>
        </w:tc>
      </w:tr>
    </w:tbl>
    <w:p w:rsidR="005F6964" w:rsidRDefault="005F6964">
      <w:pPr>
        <w:spacing w:before="69"/>
        <w:ind w:left="107" w:right="106"/>
        <w:jc w:val="center"/>
        <w:rPr>
          <w:sz w:val="29"/>
        </w:rPr>
      </w:pPr>
    </w:p>
    <w:p w:rsidR="005F6964" w:rsidRDefault="005F6964">
      <w:pPr>
        <w:spacing w:before="69"/>
        <w:ind w:left="107" w:right="106"/>
        <w:jc w:val="center"/>
        <w:rPr>
          <w:sz w:val="29"/>
        </w:rPr>
      </w:pPr>
    </w:p>
    <w:p w:rsidR="005F6964" w:rsidRDefault="00582FCD">
      <w:pPr>
        <w:widowControl/>
        <w:autoSpaceDE/>
        <w:autoSpaceDN/>
        <w:rPr>
          <w:sz w:val="29"/>
        </w:rPr>
      </w:pPr>
      <w:r>
        <w:rPr>
          <w:sz w:val="29"/>
        </w:rPr>
        <w:br w:type="page"/>
      </w:r>
    </w:p>
    <w:p w:rsidR="005F6964" w:rsidRDefault="00582FCD">
      <w:pPr>
        <w:widowControl/>
        <w:tabs>
          <w:tab w:val="left" w:pos="2160"/>
          <w:tab w:val="left" w:pos="2880"/>
          <w:tab w:val="left" w:pos="3600"/>
          <w:tab w:val="left" w:pos="4320"/>
          <w:tab w:val="left" w:pos="5040"/>
          <w:tab w:val="left" w:pos="5760"/>
          <w:tab w:val="left" w:pos="6480"/>
          <w:tab w:val="left" w:pos="7200"/>
          <w:tab w:val="left" w:pos="7920"/>
          <w:tab w:val="right" w:pos="9360"/>
        </w:tabs>
        <w:suppressAutoHyphens/>
        <w:autoSpaceDE/>
        <w:autoSpaceDN/>
        <w:spacing w:after="200" w:line="360" w:lineRule="auto"/>
        <w:jc w:val="center"/>
        <w:outlineLvl w:val="0"/>
        <w:rPr>
          <w:rFonts w:ascii="Times New Roman Regular" w:eastAsia="仿宋" w:hAnsi="Times New Roman Regular" w:cs="Times New Roman Regular" w:hint="eastAsia"/>
          <w:b/>
          <w:bCs/>
          <w:spacing w:val="-3"/>
          <w:sz w:val="28"/>
          <w:szCs w:val="28"/>
          <w:lang w:bidi="ar-SA"/>
        </w:rPr>
      </w:pPr>
      <w:bookmarkStart w:id="2" w:name="_Toc1152130197"/>
      <w:r>
        <w:rPr>
          <w:rFonts w:ascii="Times New Roman Regular" w:hAnsi="Times New Roman Regular" w:cs="Times New Roman Regular"/>
          <w:b/>
          <w:sz w:val="28"/>
          <w:lang w:bidi="ar-SA"/>
        </w:rPr>
        <w:lastRenderedPageBreak/>
        <w:t>2. Curriculum Standards for Year 1</w:t>
      </w:r>
      <w:bookmarkEnd w:id="2"/>
    </w:p>
    <w:p w:rsidR="005F6964" w:rsidRDefault="00582FCD">
      <w:pPr>
        <w:widowControl/>
        <w:tabs>
          <w:tab w:val="left" w:pos="-720"/>
        </w:tabs>
        <w:suppressAutoHyphens/>
        <w:autoSpaceDE/>
        <w:autoSpaceDN/>
        <w:spacing w:after="120" w:line="360" w:lineRule="auto"/>
        <w:outlineLvl w:val="1"/>
        <w:rPr>
          <w:rFonts w:ascii="Times New Roman Regular" w:eastAsia="仿宋" w:hAnsi="Times New Roman Regular" w:cs="Times New Roman Regular" w:hint="eastAsia"/>
          <w:b/>
          <w:bCs/>
          <w:spacing w:val="-3"/>
          <w:sz w:val="28"/>
          <w:szCs w:val="28"/>
          <w:lang w:bidi="ar-SA"/>
        </w:rPr>
      </w:pPr>
      <w:bookmarkStart w:id="3" w:name="_Toc2139659627"/>
      <w:r>
        <w:rPr>
          <w:rFonts w:ascii="Times New Roman Regular" w:hAnsi="Times New Roman Regular" w:cs="Times New Roman Regular"/>
          <w:b/>
          <w:sz w:val="28"/>
          <w:lang w:bidi="ar-SA"/>
        </w:rPr>
        <w:t>2.1 Islamist and Pakistan Studies</w:t>
      </w:r>
      <w:bookmarkEnd w:id="3"/>
    </w:p>
    <w:p w:rsidR="005F6964" w:rsidRDefault="00582FCD">
      <w:pPr>
        <w:pStyle w:val="Heading3"/>
        <w:spacing w:before="67"/>
        <w:ind w:left="107" w:right="107" w:firstLine="0"/>
        <w:jc w:val="center"/>
      </w:pPr>
      <w:r>
        <w:t>DAE Technology</w:t>
      </w:r>
    </w:p>
    <w:p w:rsidR="005F6964" w:rsidRDefault="00582FCD">
      <w:pPr>
        <w:pStyle w:val="BodyText"/>
        <w:ind w:left="0" w:firstLine="0"/>
        <w:rPr>
          <w:b/>
          <w:sz w:val="19"/>
        </w:rPr>
      </w:pPr>
      <w:r>
        <w:rPr>
          <w:noProof/>
          <w:lang w:bidi="ar-SA"/>
        </w:rPr>
        <w:drawing>
          <wp:anchor distT="0" distB="0" distL="0" distR="0" simplePos="0" relativeHeight="251649536" behindDoc="0" locked="0" layoutInCell="1" allowOverlap="1" wp14:anchorId="4AA476EA" wp14:editId="2272DA15">
            <wp:simplePos x="0" y="0"/>
            <wp:positionH relativeFrom="page">
              <wp:posOffset>1371600</wp:posOffset>
            </wp:positionH>
            <wp:positionV relativeFrom="paragraph">
              <wp:posOffset>170180</wp:posOffset>
            </wp:positionV>
            <wp:extent cx="5180965" cy="6814820"/>
            <wp:effectExtent l="0" t="0" r="0" b="0"/>
            <wp:wrapTopAndBottom/>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jpeg"/>
                    <pic:cNvPicPr>
                      <a:picLocks noChangeAspect="1"/>
                    </pic:cNvPicPr>
                  </pic:nvPicPr>
                  <pic:blipFill>
                    <a:blip r:embed="rId9" cstate="print"/>
                    <a:stretch>
                      <a:fillRect/>
                    </a:stretch>
                  </pic:blipFill>
                  <pic:spPr>
                    <a:xfrm>
                      <a:off x="0" y="0"/>
                      <a:ext cx="5180943" cy="6815137"/>
                    </a:xfrm>
                    <a:prstGeom prst="rect">
                      <a:avLst/>
                    </a:prstGeom>
                  </pic:spPr>
                </pic:pic>
              </a:graphicData>
            </a:graphic>
          </wp:anchor>
        </w:drawing>
      </w:r>
    </w:p>
    <w:p w:rsidR="005F6964" w:rsidRDefault="005F6964">
      <w:pPr>
        <w:rPr>
          <w:sz w:val="19"/>
        </w:rPr>
        <w:sectPr w:rsidR="005F6964">
          <w:headerReference w:type="default" r:id="rId10"/>
          <w:footerReference w:type="default" r:id="rId11"/>
          <w:pgSz w:w="12240" w:h="15840"/>
          <w:pgMar w:top="1380" w:right="1280" w:bottom="1340" w:left="1280" w:header="850" w:footer="1144" w:gutter="0"/>
          <w:pgNumType w:start="1"/>
          <w:cols w:space="720"/>
          <w:docGrid w:linePitch="299"/>
        </w:sectPr>
      </w:pPr>
    </w:p>
    <w:p w:rsidR="005F6964" w:rsidRDefault="00582FCD">
      <w:pPr>
        <w:spacing w:before="67"/>
        <w:ind w:left="107" w:right="107"/>
        <w:jc w:val="center"/>
        <w:rPr>
          <w:b/>
          <w:sz w:val="20"/>
        </w:rPr>
      </w:pPr>
      <w:r>
        <w:rPr>
          <w:b/>
          <w:sz w:val="20"/>
        </w:rPr>
        <w:lastRenderedPageBreak/>
        <w:t>DAE Technology</w:t>
      </w: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82FCD">
      <w:pPr>
        <w:pStyle w:val="BodyText"/>
        <w:spacing w:before="8"/>
        <w:ind w:left="0" w:firstLine="0"/>
        <w:rPr>
          <w:b/>
          <w:sz w:val="12"/>
        </w:rPr>
      </w:pPr>
      <w:r>
        <w:rPr>
          <w:noProof/>
          <w:lang w:bidi="ar-SA"/>
        </w:rPr>
        <w:drawing>
          <wp:anchor distT="0" distB="0" distL="0" distR="0" simplePos="0" relativeHeight="251650560" behindDoc="0" locked="0" layoutInCell="1" allowOverlap="1" wp14:anchorId="2B2520C3" wp14:editId="4A66971B">
            <wp:simplePos x="0" y="0"/>
            <wp:positionH relativeFrom="page">
              <wp:posOffset>1353820</wp:posOffset>
            </wp:positionH>
            <wp:positionV relativeFrom="paragraph">
              <wp:posOffset>117475</wp:posOffset>
            </wp:positionV>
            <wp:extent cx="5091430" cy="5648960"/>
            <wp:effectExtent l="0" t="0" r="0" b="0"/>
            <wp:wrapTopAndBottom/>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jpeg"/>
                    <pic:cNvPicPr>
                      <a:picLocks noChangeAspect="1"/>
                    </pic:cNvPicPr>
                  </pic:nvPicPr>
                  <pic:blipFill>
                    <a:blip r:embed="rId12" cstate="print"/>
                    <a:stretch>
                      <a:fillRect/>
                    </a:stretch>
                  </pic:blipFill>
                  <pic:spPr>
                    <a:xfrm>
                      <a:off x="0" y="0"/>
                      <a:ext cx="5091166" cy="5648991"/>
                    </a:xfrm>
                    <a:prstGeom prst="rect">
                      <a:avLst/>
                    </a:prstGeom>
                  </pic:spPr>
                </pic:pic>
              </a:graphicData>
            </a:graphic>
          </wp:anchor>
        </w:drawing>
      </w:r>
    </w:p>
    <w:p w:rsidR="005F6964" w:rsidRDefault="005F6964">
      <w:pPr>
        <w:rPr>
          <w:sz w:val="12"/>
        </w:rPr>
        <w:sectPr w:rsidR="005F6964">
          <w:pgSz w:w="12240" w:h="15840"/>
          <w:pgMar w:top="1380" w:right="1280" w:bottom="1420" w:left="1280" w:header="850" w:footer="1144" w:gutter="0"/>
          <w:cols w:space="720"/>
          <w:docGrid w:linePitch="299"/>
        </w:sectPr>
      </w:pPr>
    </w:p>
    <w:p w:rsidR="005F6964" w:rsidRDefault="00582FCD">
      <w:pPr>
        <w:spacing w:before="67"/>
        <w:ind w:left="107" w:right="107"/>
        <w:jc w:val="center"/>
        <w:rPr>
          <w:b/>
          <w:sz w:val="20"/>
        </w:rPr>
      </w:pPr>
      <w:r>
        <w:rPr>
          <w:b/>
          <w:sz w:val="20"/>
        </w:rPr>
        <w:lastRenderedPageBreak/>
        <w:t>DAE Technology</w:t>
      </w:r>
    </w:p>
    <w:p w:rsidR="005F6964" w:rsidRDefault="005F6964">
      <w:pPr>
        <w:pStyle w:val="BodyText"/>
        <w:spacing w:before="0"/>
        <w:ind w:left="0" w:firstLine="0"/>
        <w:rPr>
          <w:b/>
        </w:rPr>
      </w:pPr>
    </w:p>
    <w:p w:rsidR="005F6964" w:rsidRDefault="00582FCD">
      <w:pPr>
        <w:pStyle w:val="BodyText"/>
        <w:spacing w:before="4"/>
        <w:ind w:left="0" w:firstLine="0"/>
        <w:rPr>
          <w:b/>
          <w:sz w:val="18"/>
        </w:rPr>
      </w:pPr>
      <w:r>
        <w:rPr>
          <w:noProof/>
          <w:lang w:bidi="ar-SA"/>
        </w:rPr>
        <w:drawing>
          <wp:anchor distT="0" distB="0" distL="0" distR="0" simplePos="0" relativeHeight="251651584" behindDoc="0" locked="0" layoutInCell="1" allowOverlap="1" wp14:anchorId="5CBFBE79" wp14:editId="42FB15BA">
            <wp:simplePos x="0" y="0"/>
            <wp:positionH relativeFrom="page">
              <wp:posOffset>1582420</wp:posOffset>
            </wp:positionH>
            <wp:positionV relativeFrom="paragraph">
              <wp:posOffset>158750</wp:posOffset>
            </wp:positionV>
            <wp:extent cx="5100320" cy="6482715"/>
            <wp:effectExtent l="0" t="0" r="0" b="0"/>
            <wp:wrapTopAndBottom/>
            <wp:docPr id="5"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jpeg"/>
                    <pic:cNvPicPr>
                      <a:picLocks noChangeAspect="1"/>
                    </pic:cNvPicPr>
                  </pic:nvPicPr>
                  <pic:blipFill>
                    <a:blip r:embed="rId13" cstate="print"/>
                    <a:stretch>
                      <a:fillRect/>
                    </a:stretch>
                  </pic:blipFill>
                  <pic:spPr>
                    <a:xfrm>
                      <a:off x="0" y="0"/>
                      <a:ext cx="5100157" cy="6482715"/>
                    </a:xfrm>
                    <a:prstGeom prst="rect">
                      <a:avLst/>
                    </a:prstGeom>
                  </pic:spPr>
                </pic:pic>
              </a:graphicData>
            </a:graphic>
          </wp:anchor>
        </w:drawing>
      </w:r>
    </w:p>
    <w:p w:rsidR="005F6964" w:rsidRDefault="005F6964">
      <w:pPr>
        <w:rPr>
          <w:sz w:val="18"/>
        </w:rPr>
        <w:sectPr w:rsidR="005F6964">
          <w:pgSz w:w="12240" w:h="15840"/>
          <w:pgMar w:top="1380" w:right="1280" w:bottom="1420" w:left="1280" w:header="850" w:footer="1144" w:gutter="0"/>
          <w:cols w:space="720"/>
          <w:docGrid w:linePitch="299"/>
        </w:sectPr>
      </w:pPr>
    </w:p>
    <w:p w:rsidR="005F6964" w:rsidRDefault="00582FCD">
      <w:pPr>
        <w:spacing w:before="67"/>
        <w:ind w:left="107" w:right="107"/>
        <w:jc w:val="center"/>
        <w:rPr>
          <w:b/>
          <w:sz w:val="20"/>
        </w:rPr>
      </w:pPr>
      <w:r>
        <w:rPr>
          <w:b/>
          <w:sz w:val="20"/>
        </w:rPr>
        <w:lastRenderedPageBreak/>
        <w:t>DAE Technology</w:t>
      </w: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3"/>
        <w:ind w:left="0" w:firstLine="0"/>
        <w:rPr>
          <w:b/>
          <w:sz w:val="22"/>
        </w:rPr>
      </w:pPr>
    </w:p>
    <w:p w:rsidR="005F6964" w:rsidRDefault="00582FCD">
      <w:pPr>
        <w:pStyle w:val="BodyText"/>
        <w:spacing w:before="0"/>
        <w:ind w:left="0" w:right="156" w:firstLine="0"/>
        <w:jc w:val="right"/>
      </w:pPr>
      <w:r>
        <w:rPr>
          <w:noProof/>
          <w:lang w:bidi="ar-SA"/>
        </w:rPr>
        <w:drawing>
          <wp:anchor distT="0" distB="0" distL="0" distR="0" simplePos="0" relativeHeight="251664896" behindDoc="0" locked="0" layoutInCell="1" allowOverlap="1" wp14:anchorId="357D5E62" wp14:editId="259A98F7">
            <wp:simplePos x="0" y="0"/>
            <wp:positionH relativeFrom="page">
              <wp:posOffset>1468120</wp:posOffset>
            </wp:positionH>
            <wp:positionV relativeFrom="paragraph">
              <wp:posOffset>-81280</wp:posOffset>
            </wp:positionV>
            <wp:extent cx="4648200" cy="2937510"/>
            <wp:effectExtent l="0" t="0" r="0" b="0"/>
            <wp:wrapNone/>
            <wp:docPr id="7" name="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4.jpeg"/>
                    <pic:cNvPicPr>
                      <a:picLocks noChangeAspect="1"/>
                    </pic:cNvPicPr>
                  </pic:nvPicPr>
                  <pic:blipFill>
                    <a:blip r:embed="rId14" cstate="print"/>
                    <a:stretch>
                      <a:fillRect/>
                    </a:stretch>
                  </pic:blipFill>
                  <pic:spPr>
                    <a:xfrm>
                      <a:off x="0" y="0"/>
                      <a:ext cx="4648002" cy="2937510"/>
                    </a:xfrm>
                    <a:prstGeom prst="rect">
                      <a:avLst/>
                    </a:prstGeom>
                  </pic:spPr>
                </pic:pic>
              </a:graphicData>
            </a:graphic>
          </wp:anchor>
        </w:drawing>
      </w:r>
      <w:r>
        <w:rPr>
          <w:w w:val="95"/>
        </w:rPr>
        <w:t>-4</w:t>
      </w:r>
    </w:p>
    <w:p w:rsidR="005F6964" w:rsidRDefault="005F6964">
      <w:pPr>
        <w:jc w:val="right"/>
        <w:sectPr w:rsidR="005F6964">
          <w:pgSz w:w="12240" w:h="15840"/>
          <w:pgMar w:top="1380" w:right="1280" w:bottom="1420" w:left="1280" w:header="850" w:footer="1144" w:gutter="0"/>
          <w:cols w:space="720"/>
          <w:docGrid w:linePitch="299"/>
        </w:sectPr>
      </w:pPr>
    </w:p>
    <w:p w:rsidR="005F6964" w:rsidRDefault="00582FCD">
      <w:pPr>
        <w:pStyle w:val="Heading3"/>
        <w:spacing w:before="67"/>
        <w:ind w:left="107" w:right="107" w:firstLine="0"/>
        <w:jc w:val="center"/>
      </w:pPr>
      <w:r>
        <w:lastRenderedPageBreak/>
        <w:t>DAE Technology</w:t>
      </w:r>
    </w:p>
    <w:p w:rsidR="005F6964" w:rsidRDefault="005F6964">
      <w:pPr>
        <w:pStyle w:val="BodyText"/>
        <w:spacing w:before="0"/>
        <w:ind w:left="0" w:firstLine="0"/>
        <w:rPr>
          <w:b/>
        </w:rPr>
      </w:pPr>
    </w:p>
    <w:p w:rsidR="005F6964" w:rsidRDefault="00582FCD">
      <w:pPr>
        <w:pStyle w:val="BodyText"/>
        <w:ind w:left="0" w:firstLine="0"/>
        <w:rPr>
          <w:b/>
          <w:sz w:val="14"/>
        </w:rPr>
      </w:pPr>
      <w:r>
        <w:rPr>
          <w:noProof/>
          <w:lang w:bidi="ar-SA"/>
        </w:rPr>
        <w:drawing>
          <wp:anchor distT="0" distB="0" distL="0" distR="0" simplePos="0" relativeHeight="251652608" behindDoc="0" locked="0" layoutInCell="1" allowOverlap="1" wp14:anchorId="36EAFA85" wp14:editId="6F99A265">
            <wp:simplePos x="0" y="0"/>
            <wp:positionH relativeFrom="page">
              <wp:posOffset>1462405</wp:posOffset>
            </wp:positionH>
            <wp:positionV relativeFrom="paragraph">
              <wp:posOffset>133350</wp:posOffset>
            </wp:positionV>
            <wp:extent cx="5062855" cy="4754880"/>
            <wp:effectExtent l="0" t="0" r="0" b="0"/>
            <wp:wrapTopAndBottom/>
            <wp:docPr id="9"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5.jpeg"/>
                    <pic:cNvPicPr>
                      <a:picLocks noChangeAspect="1"/>
                    </pic:cNvPicPr>
                  </pic:nvPicPr>
                  <pic:blipFill>
                    <a:blip r:embed="rId15" cstate="print"/>
                    <a:stretch>
                      <a:fillRect/>
                    </a:stretch>
                  </pic:blipFill>
                  <pic:spPr>
                    <a:xfrm>
                      <a:off x="0" y="0"/>
                      <a:ext cx="5062788" cy="4754880"/>
                    </a:xfrm>
                    <a:prstGeom prst="rect">
                      <a:avLst/>
                    </a:prstGeom>
                  </pic:spPr>
                </pic:pic>
              </a:graphicData>
            </a:graphic>
          </wp:anchor>
        </w:drawing>
      </w:r>
    </w:p>
    <w:p w:rsidR="005F6964" w:rsidRDefault="005F6964">
      <w:pPr>
        <w:rPr>
          <w:sz w:val="14"/>
        </w:rPr>
        <w:sectPr w:rsidR="005F6964">
          <w:pgSz w:w="12240" w:h="15840"/>
          <w:pgMar w:top="1380" w:right="1280" w:bottom="1420" w:left="1280" w:header="850" w:footer="1144" w:gutter="0"/>
          <w:cols w:space="720"/>
          <w:docGrid w:linePitch="299"/>
        </w:sectPr>
      </w:pPr>
    </w:p>
    <w:p w:rsidR="005F6964" w:rsidRDefault="00582FCD">
      <w:pPr>
        <w:spacing w:before="67"/>
        <w:ind w:left="107" w:right="107"/>
        <w:jc w:val="center"/>
        <w:rPr>
          <w:b/>
          <w:sz w:val="20"/>
        </w:rPr>
      </w:pPr>
      <w:r>
        <w:rPr>
          <w:b/>
          <w:sz w:val="20"/>
        </w:rPr>
        <w:lastRenderedPageBreak/>
        <w:t>DAE Technology</w:t>
      </w:r>
    </w:p>
    <w:p w:rsidR="005F6964" w:rsidRDefault="00582FCD">
      <w:pPr>
        <w:pStyle w:val="BodyText"/>
        <w:spacing w:before="3"/>
        <w:ind w:left="0" w:firstLine="0"/>
        <w:rPr>
          <w:b/>
          <w:sz w:val="14"/>
        </w:rPr>
      </w:pPr>
      <w:r>
        <w:rPr>
          <w:noProof/>
          <w:lang w:bidi="ar-SA"/>
        </w:rPr>
        <w:drawing>
          <wp:anchor distT="0" distB="0" distL="0" distR="0" simplePos="0" relativeHeight="251653632" behindDoc="0" locked="0" layoutInCell="1" allowOverlap="1" wp14:anchorId="73F7F3F9" wp14:editId="0A579E42">
            <wp:simplePos x="0" y="0"/>
            <wp:positionH relativeFrom="page">
              <wp:posOffset>1828800</wp:posOffset>
            </wp:positionH>
            <wp:positionV relativeFrom="paragraph">
              <wp:posOffset>128905</wp:posOffset>
            </wp:positionV>
            <wp:extent cx="4708525" cy="4191000"/>
            <wp:effectExtent l="0" t="0" r="0" b="0"/>
            <wp:wrapTopAndBottom/>
            <wp:docPr id="11"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6.jpeg"/>
                    <pic:cNvPicPr>
                      <a:picLocks noChangeAspect="1"/>
                    </pic:cNvPicPr>
                  </pic:nvPicPr>
                  <pic:blipFill>
                    <a:blip r:embed="rId16" cstate="print"/>
                    <a:stretch>
                      <a:fillRect/>
                    </a:stretch>
                  </pic:blipFill>
                  <pic:spPr>
                    <a:xfrm>
                      <a:off x="0" y="0"/>
                      <a:ext cx="4708446" cy="4191000"/>
                    </a:xfrm>
                    <a:prstGeom prst="rect">
                      <a:avLst/>
                    </a:prstGeom>
                  </pic:spPr>
                </pic:pic>
              </a:graphicData>
            </a:graphic>
          </wp:anchor>
        </w:drawing>
      </w:r>
    </w:p>
    <w:p w:rsidR="005F6964" w:rsidRDefault="005F6964">
      <w:pPr>
        <w:rPr>
          <w:sz w:val="14"/>
        </w:rPr>
        <w:sectPr w:rsidR="005F6964">
          <w:pgSz w:w="12240" w:h="15840"/>
          <w:pgMar w:top="1380" w:right="1280" w:bottom="1420" w:left="1280" w:header="850" w:footer="1144" w:gutter="0"/>
          <w:cols w:space="720"/>
          <w:docGrid w:linePitch="299"/>
        </w:sectPr>
      </w:pPr>
    </w:p>
    <w:p w:rsidR="005F6964" w:rsidRDefault="00582FCD">
      <w:pPr>
        <w:spacing w:before="67"/>
        <w:ind w:left="107" w:right="107"/>
        <w:jc w:val="center"/>
        <w:rPr>
          <w:b/>
          <w:sz w:val="20"/>
        </w:rPr>
      </w:pPr>
      <w:r>
        <w:rPr>
          <w:b/>
          <w:sz w:val="20"/>
        </w:rPr>
        <w:lastRenderedPageBreak/>
        <w:t>DAE Technology</w:t>
      </w:r>
    </w:p>
    <w:p w:rsidR="005F6964" w:rsidRDefault="005F6964">
      <w:pPr>
        <w:pStyle w:val="BodyText"/>
        <w:spacing w:before="0"/>
        <w:ind w:left="0" w:firstLine="0"/>
        <w:rPr>
          <w:b/>
        </w:rPr>
      </w:pPr>
    </w:p>
    <w:p w:rsidR="005F6964" w:rsidRDefault="00582FCD">
      <w:pPr>
        <w:pStyle w:val="BodyText"/>
        <w:ind w:left="0" w:firstLine="0"/>
        <w:rPr>
          <w:b/>
          <w:sz w:val="14"/>
        </w:rPr>
      </w:pPr>
      <w:r>
        <w:rPr>
          <w:noProof/>
          <w:lang w:bidi="ar-SA"/>
        </w:rPr>
        <w:drawing>
          <wp:anchor distT="0" distB="0" distL="0" distR="0" simplePos="0" relativeHeight="251654656" behindDoc="0" locked="0" layoutInCell="1" allowOverlap="1" wp14:anchorId="5E5EF4C2" wp14:editId="7BE0ABD0">
            <wp:simplePos x="0" y="0"/>
            <wp:positionH relativeFrom="page">
              <wp:posOffset>1645920</wp:posOffset>
            </wp:positionH>
            <wp:positionV relativeFrom="paragraph">
              <wp:posOffset>133350</wp:posOffset>
            </wp:positionV>
            <wp:extent cx="4966335" cy="2983230"/>
            <wp:effectExtent l="0" t="0" r="0" b="0"/>
            <wp:wrapTopAndBottom/>
            <wp:docPr id="13"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7.jpeg"/>
                    <pic:cNvPicPr>
                      <a:picLocks noChangeAspect="1"/>
                    </pic:cNvPicPr>
                  </pic:nvPicPr>
                  <pic:blipFill>
                    <a:blip r:embed="rId17" cstate="print"/>
                    <a:stretch>
                      <a:fillRect/>
                    </a:stretch>
                  </pic:blipFill>
                  <pic:spPr>
                    <a:xfrm>
                      <a:off x="0" y="0"/>
                      <a:ext cx="4966125" cy="2983515"/>
                    </a:xfrm>
                    <a:prstGeom prst="rect">
                      <a:avLst/>
                    </a:prstGeom>
                  </pic:spPr>
                </pic:pic>
              </a:graphicData>
            </a:graphic>
          </wp:anchor>
        </w:drawing>
      </w:r>
    </w:p>
    <w:p w:rsidR="005F6964" w:rsidRDefault="005F6964">
      <w:pPr>
        <w:rPr>
          <w:sz w:val="14"/>
        </w:rPr>
        <w:sectPr w:rsidR="005F6964">
          <w:pgSz w:w="12240" w:h="15840"/>
          <w:pgMar w:top="1380" w:right="1280" w:bottom="1420" w:left="1280" w:header="850" w:footer="1144" w:gutter="0"/>
          <w:cols w:space="720"/>
          <w:docGrid w:linePitch="299"/>
        </w:sectPr>
      </w:pPr>
    </w:p>
    <w:p w:rsidR="005F6964" w:rsidRDefault="00582FCD">
      <w:pPr>
        <w:spacing w:before="67"/>
        <w:ind w:left="107" w:right="107"/>
        <w:jc w:val="center"/>
        <w:rPr>
          <w:b/>
          <w:sz w:val="20"/>
        </w:rPr>
      </w:pPr>
      <w:r>
        <w:rPr>
          <w:b/>
          <w:sz w:val="20"/>
        </w:rPr>
        <w:lastRenderedPageBreak/>
        <w:t>DAE Technology</w:t>
      </w:r>
    </w:p>
    <w:p w:rsidR="005F6964" w:rsidRDefault="00582FCD">
      <w:pPr>
        <w:pStyle w:val="BodyText"/>
        <w:spacing w:before="4"/>
        <w:ind w:left="0" w:firstLine="0"/>
        <w:rPr>
          <w:b/>
          <w:sz w:val="18"/>
        </w:rPr>
      </w:pPr>
      <w:r>
        <w:rPr>
          <w:noProof/>
          <w:lang w:bidi="ar-SA"/>
        </w:rPr>
        <w:drawing>
          <wp:anchor distT="0" distB="0" distL="0" distR="0" simplePos="0" relativeHeight="251655680" behindDoc="0" locked="0" layoutInCell="1" allowOverlap="1" wp14:anchorId="752C35A2" wp14:editId="3C12776C">
            <wp:simplePos x="0" y="0"/>
            <wp:positionH relativeFrom="page">
              <wp:posOffset>1811020</wp:posOffset>
            </wp:positionH>
            <wp:positionV relativeFrom="paragraph">
              <wp:posOffset>158750</wp:posOffset>
            </wp:positionV>
            <wp:extent cx="4559300" cy="6784975"/>
            <wp:effectExtent l="0" t="0" r="0" b="0"/>
            <wp:wrapTopAndBottom/>
            <wp:docPr id="15"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8.jpeg"/>
                    <pic:cNvPicPr>
                      <a:picLocks noChangeAspect="1"/>
                    </pic:cNvPicPr>
                  </pic:nvPicPr>
                  <pic:blipFill>
                    <a:blip r:embed="rId18" cstate="print"/>
                    <a:stretch>
                      <a:fillRect/>
                    </a:stretch>
                  </pic:blipFill>
                  <pic:spPr>
                    <a:xfrm>
                      <a:off x="0" y="0"/>
                      <a:ext cx="4559043" cy="6784848"/>
                    </a:xfrm>
                    <a:prstGeom prst="rect">
                      <a:avLst/>
                    </a:prstGeom>
                  </pic:spPr>
                </pic:pic>
              </a:graphicData>
            </a:graphic>
          </wp:anchor>
        </w:drawing>
      </w:r>
    </w:p>
    <w:p w:rsidR="005F6964" w:rsidRDefault="005F6964">
      <w:pPr>
        <w:rPr>
          <w:sz w:val="18"/>
        </w:rPr>
        <w:sectPr w:rsidR="005F6964">
          <w:pgSz w:w="12240" w:h="15840"/>
          <w:pgMar w:top="1380" w:right="1280" w:bottom="1420" w:left="1280" w:header="850" w:footer="1144" w:gutter="0"/>
          <w:cols w:space="720"/>
          <w:docGrid w:linePitch="299"/>
        </w:sectPr>
      </w:pPr>
    </w:p>
    <w:p w:rsidR="005F6964" w:rsidRDefault="00582FCD">
      <w:pPr>
        <w:spacing w:before="67"/>
        <w:ind w:left="107" w:right="107"/>
        <w:jc w:val="center"/>
        <w:rPr>
          <w:b/>
          <w:sz w:val="20"/>
        </w:rPr>
      </w:pPr>
      <w:r>
        <w:rPr>
          <w:b/>
          <w:sz w:val="20"/>
        </w:rPr>
        <w:lastRenderedPageBreak/>
        <w:t>DAE Technology</w:t>
      </w: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82FCD">
      <w:pPr>
        <w:pStyle w:val="BodyText"/>
        <w:spacing w:before="2"/>
        <w:ind w:left="0" w:firstLine="0"/>
        <w:rPr>
          <w:b/>
          <w:sz w:val="21"/>
        </w:rPr>
      </w:pPr>
      <w:r>
        <w:rPr>
          <w:noProof/>
          <w:lang w:bidi="ar-SA"/>
        </w:rPr>
        <w:drawing>
          <wp:anchor distT="0" distB="0" distL="0" distR="0" simplePos="0" relativeHeight="251657728" behindDoc="0" locked="0" layoutInCell="1" allowOverlap="1" wp14:anchorId="2B7C2F8B" wp14:editId="5638C202">
            <wp:simplePos x="0" y="0"/>
            <wp:positionH relativeFrom="page">
              <wp:posOffset>1462405</wp:posOffset>
            </wp:positionH>
            <wp:positionV relativeFrom="paragraph">
              <wp:posOffset>179705</wp:posOffset>
            </wp:positionV>
            <wp:extent cx="5089525" cy="3271520"/>
            <wp:effectExtent l="0" t="0" r="0" b="0"/>
            <wp:wrapTopAndBottom/>
            <wp:docPr id="17"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9.jpeg"/>
                    <pic:cNvPicPr>
                      <a:picLocks noChangeAspect="1"/>
                    </pic:cNvPicPr>
                  </pic:nvPicPr>
                  <pic:blipFill>
                    <a:blip r:embed="rId19" cstate="print"/>
                    <a:stretch>
                      <a:fillRect/>
                    </a:stretch>
                  </pic:blipFill>
                  <pic:spPr>
                    <a:xfrm>
                      <a:off x="0" y="0"/>
                      <a:ext cx="5089608" cy="3271266"/>
                    </a:xfrm>
                    <a:prstGeom prst="rect">
                      <a:avLst/>
                    </a:prstGeom>
                  </pic:spPr>
                </pic:pic>
              </a:graphicData>
            </a:graphic>
          </wp:anchor>
        </w:drawing>
      </w: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F6964">
      <w:pPr>
        <w:rPr>
          <w:sz w:val="21"/>
        </w:rPr>
      </w:pPr>
    </w:p>
    <w:p w:rsidR="005F6964" w:rsidRDefault="00582FCD">
      <w:pPr>
        <w:widowControl/>
        <w:autoSpaceDE/>
        <w:autoSpaceDN/>
        <w:rPr>
          <w:sz w:val="21"/>
        </w:rPr>
      </w:pPr>
      <w:r>
        <w:rPr>
          <w:sz w:val="21"/>
        </w:rPr>
        <w:br w:type="page"/>
      </w:r>
    </w:p>
    <w:p w:rsidR="005F6964" w:rsidRDefault="005F6964">
      <w:pPr>
        <w:rPr>
          <w:sz w:val="21"/>
        </w:rPr>
        <w:sectPr w:rsidR="005F6964">
          <w:pgSz w:w="12240" w:h="15840"/>
          <w:pgMar w:top="1380" w:right="1280" w:bottom="1420" w:left="1280" w:header="850" w:footer="1144" w:gutter="0"/>
          <w:cols w:space="720"/>
          <w:docGrid w:linePitch="299"/>
        </w:sectPr>
      </w:pPr>
    </w:p>
    <w:p w:rsidR="005F6964" w:rsidRDefault="0011596A">
      <w:pPr>
        <w:tabs>
          <w:tab w:val="left" w:pos="1192"/>
        </w:tabs>
        <w:adjustRightInd w:val="0"/>
        <w:spacing w:before="202" w:line="253" w:lineRule="exact"/>
        <w:rPr>
          <w:b/>
          <w:color w:val="000000"/>
          <w:w w:val="103"/>
          <w:sz w:val="24"/>
          <w:szCs w:val="24"/>
        </w:rPr>
      </w:pPr>
      <w:bookmarkStart w:id="4" w:name="_Hlk89793739"/>
      <w:r>
        <w:rPr>
          <w:rFonts w:eastAsia="SimSun" w:hint="eastAsia"/>
          <w:b/>
          <w:bCs/>
          <w:color w:val="FF0000"/>
          <w:spacing w:val="-3"/>
          <w:szCs w:val="24"/>
          <w:lang w:eastAsia="zh-CN"/>
        </w:rPr>
        <w:lastRenderedPageBreak/>
        <w:t xml:space="preserve">2.2 </w:t>
      </w:r>
      <w:r>
        <w:rPr>
          <w:rFonts w:eastAsia="SimSun"/>
          <w:b/>
          <w:bCs/>
          <w:color w:val="FF0000"/>
          <w:spacing w:val="-3"/>
          <w:szCs w:val="24"/>
          <w:lang w:eastAsia="zh-CN"/>
        </w:rPr>
        <w:t>GenC-112</w:t>
      </w:r>
      <w:r w:rsidR="00582FCD">
        <w:rPr>
          <w:rFonts w:ascii="DengXian" w:eastAsia="DengXian" w:hAnsi="DengXian"/>
          <w:b/>
          <w:color w:val="FF0000"/>
          <w:w w:val="103"/>
          <w:sz w:val="24"/>
          <w:szCs w:val="24"/>
          <w:lang w:eastAsia="zh-CN"/>
        </w:rPr>
        <w:t xml:space="preserve">       </w:t>
      </w:r>
      <w:r w:rsidR="00582FCD">
        <w:rPr>
          <w:rFonts w:eastAsia="DengXian"/>
          <w:b/>
          <w:color w:val="FF0000"/>
          <w:w w:val="103"/>
          <w:sz w:val="24"/>
          <w:szCs w:val="24"/>
          <w:lang w:eastAsia="zh-CN"/>
        </w:rPr>
        <w:t>CHINESE COURSE Ⅰ</w:t>
      </w:r>
      <w:r w:rsidR="00582FCD">
        <w:rPr>
          <w:b/>
          <w:color w:val="000000"/>
          <w:w w:val="103"/>
          <w:sz w:val="24"/>
          <w:szCs w:val="24"/>
        </w:rPr>
        <w:tab/>
      </w:r>
    </w:p>
    <w:p w:rsidR="005F6964" w:rsidRDefault="005F6964">
      <w:pPr>
        <w:adjustRightInd w:val="0"/>
        <w:spacing w:line="253" w:lineRule="exact"/>
        <w:rPr>
          <w:color w:val="000000"/>
          <w:w w:val="103"/>
          <w:sz w:val="24"/>
          <w:szCs w:val="24"/>
        </w:rPr>
      </w:pPr>
    </w:p>
    <w:p w:rsidR="005F6964" w:rsidRDefault="00582FCD">
      <w:pPr>
        <w:adjustRightInd w:val="0"/>
        <w:spacing w:line="253" w:lineRule="exact"/>
        <w:rPr>
          <w:b/>
          <w:color w:val="000000"/>
          <w:w w:val="103"/>
          <w:sz w:val="24"/>
          <w:szCs w:val="24"/>
        </w:rPr>
      </w:pPr>
      <w:r>
        <w:rPr>
          <w:b/>
          <w:color w:val="000000"/>
          <w:w w:val="103"/>
          <w:sz w:val="24"/>
          <w:szCs w:val="24"/>
        </w:rPr>
        <w:t>Total contact hours</w:t>
      </w:r>
    </w:p>
    <w:p w:rsidR="005F6964" w:rsidRDefault="00582FCD">
      <w:pPr>
        <w:adjustRightInd w:val="0"/>
        <w:spacing w:line="253" w:lineRule="exact"/>
        <w:rPr>
          <w:color w:val="000000"/>
          <w:w w:val="103"/>
          <w:sz w:val="24"/>
          <w:szCs w:val="24"/>
        </w:rPr>
      </w:pPr>
      <w:r>
        <w:rPr>
          <w:color w:val="000000"/>
          <w:w w:val="103"/>
          <w:sz w:val="24"/>
          <w:szCs w:val="24"/>
        </w:rPr>
        <w:t>Theory</w:t>
      </w:r>
      <w:r>
        <w:rPr>
          <w:color w:val="000000"/>
          <w:w w:val="103"/>
          <w:sz w:val="24"/>
          <w:szCs w:val="24"/>
        </w:rPr>
        <w:tab/>
      </w:r>
      <w:r>
        <w:rPr>
          <w:color w:val="000000"/>
          <w:w w:val="103"/>
          <w:sz w:val="24"/>
          <w:szCs w:val="24"/>
        </w:rPr>
        <w:tab/>
      </w:r>
      <w:r>
        <w:rPr>
          <w:color w:val="000000"/>
          <w:w w:val="103"/>
          <w:sz w:val="24"/>
          <w:szCs w:val="24"/>
        </w:rPr>
        <w:tab/>
        <w:t>64</w:t>
      </w:r>
      <w:r>
        <w:rPr>
          <w:color w:val="000000"/>
          <w:w w:val="103"/>
          <w:sz w:val="24"/>
          <w:szCs w:val="24"/>
        </w:rPr>
        <w:tab/>
      </w:r>
      <w:r>
        <w:rPr>
          <w:color w:val="000000"/>
          <w:w w:val="103"/>
          <w:sz w:val="24"/>
          <w:szCs w:val="24"/>
        </w:rPr>
        <w:tab/>
      </w:r>
      <w:r>
        <w:rPr>
          <w:color w:val="000000"/>
          <w:w w:val="103"/>
          <w:sz w:val="24"/>
          <w:szCs w:val="24"/>
        </w:rPr>
        <w:tab/>
        <w:t>T</w:t>
      </w:r>
      <w:r>
        <w:rPr>
          <w:color w:val="000000"/>
          <w:w w:val="103"/>
          <w:sz w:val="24"/>
          <w:szCs w:val="24"/>
        </w:rPr>
        <w:tab/>
        <w:t xml:space="preserve">P       </w:t>
      </w:r>
      <w:r>
        <w:rPr>
          <w:color w:val="000000"/>
          <w:w w:val="103"/>
          <w:sz w:val="24"/>
          <w:szCs w:val="24"/>
        </w:rPr>
        <w:tab/>
        <w:t>C</w:t>
      </w:r>
    </w:p>
    <w:p w:rsidR="005F6964" w:rsidRDefault="00582FCD">
      <w:pPr>
        <w:adjustRightInd w:val="0"/>
        <w:spacing w:line="253" w:lineRule="exact"/>
        <w:rPr>
          <w:color w:val="000000"/>
          <w:w w:val="103"/>
          <w:sz w:val="24"/>
          <w:szCs w:val="24"/>
        </w:rPr>
      </w:pPr>
      <w:r>
        <w:rPr>
          <w:color w:val="000000"/>
          <w:w w:val="103"/>
          <w:sz w:val="24"/>
          <w:szCs w:val="24"/>
        </w:rPr>
        <w:t>Practical</w:t>
      </w:r>
      <w:r>
        <w:rPr>
          <w:color w:val="000000"/>
          <w:w w:val="103"/>
          <w:sz w:val="24"/>
          <w:szCs w:val="24"/>
        </w:rPr>
        <w:tab/>
      </w:r>
      <w:r>
        <w:rPr>
          <w:color w:val="000000"/>
          <w:w w:val="103"/>
          <w:sz w:val="24"/>
          <w:szCs w:val="24"/>
        </w:rPr>
        <w:tab/>
        <w:t>0</w:t>
      </w:r>
      <w:r>
        <w:rPr>
          <w:color w:val="000000"/>
          <w:w w:val="103"/>
          <w:sz w:val="24"/>
          <w:szCs w:val="24"/>
        </w:rPr>
        <w:tab/>
      </w:r>
      <w:r>
        <w:rPr>
          <w:color w:val="000000"/>
          <w:w w:val="103"/>
          <w:sz w:val="24"/>
          <w:szCs w:val="24"/>
        </w:rPr>
        <w:tab/>
      </w:r>
      <w:r>
        <w:rPr>
          <w:color w:val="000000"/>
          <w:w w:val="103"/>
          <w:sz w:val="24"/>
          <w:szCs w:val="24"/>
        </w:rPr>
        <w:tab/>
        <w:t>2</w:t>
      </w:r>
      <w:r>
        <w:rPr>
          <w:color w:val="000000"/>
          <w:w w:val="103"/>
          <w:sz w:val="24"/>
          <w:szCs w:val="24"/>
        </w:rPr>
        <w:tab/>
        <w:t>0</w:t>
      </w:r>
      <w:r>
        <w:rPr>
          <w:color w:val="000000"/>
          <w:w w:val="103"/>
          <w:sz w:val="24"/>
          <w:szCs w:val="24"/>
        </w:rPr>
        <w:tab/>
        <w:t>2</w:t>
      </w:r>
    </w:p>
    <w:p w:rsidR="005F6964" w:rsidRDefault="005F6964">
      <w:pPr>
        <w:adjustRightInd w:val="0"/>
        <w:spacing w:line="253" w:lineRule="exact"/>
        <w:ind w:left="1260" w:hanging="630"/>
        <w:rPr>
          <w:b/>
          <w:color w:val="000000"/>
          <w:w w:val="103"/>
          <w:sz w:val="24"/>
          <w:szCs w:val="24"/>
        </w:rPr>
      </w:pPr>
    </w:p>
    <w:p w:rsidR="005F6964" w:rsidRDefault="005F6964">
      <w:pPr>
        <w:adjustRightInd w:val="0"/>
        <w:spacing w:line="253" w:lineRule="exact"/>
        <w:jc w:val="both"/>
        <w:rPr>
          <w:rFonts w:eastAsia="DengXian"/>
          <w:b/>
          <w:color w:val="000000"/>
          <w:w w:val="103"/>
          <w:sz w:val="24"/>
          <w:szCs w:val="24"/>
          <w:lang w:eastAsia="zh-CN"/>
        </w:rPr>
      </w:pPr>
    </w:p>
    <w:p w:rsidR="005F6964" w:rsidRDefault="00582FCD">
      <w:pPr>
        <w:adjustRightInd w:val="0"/>
        <w:spacing w:line="253" w:lineRule="exact"/>
        <w:jc w:val="both"/>
        <w:rPr>
          <w:rFonts w:eastAsia="DengXian"/>
          <w:b/>
          <w:color w:val="000000"/>
          <w:w w:val="103"/>
          <w:sz w:val="24"/>
          <w:szCs w:val="24"/>
          <w:lang w:eastAsia="zh-CN"/>
        </w:rPr>
      </w:pPr>
      <w:r>
        <w:rPr>
          <w:rFonts w:eastAsia="DengXian"/>
          <w:b/>
          <w:color w:val="000000"/>
          <w:w w:val="103"/>
          <w:sz w:val="24"/>
          <w:szCs w:val="24"/>
          <w:lang w:eastAsia="zh-CN"/>
        </w:rPr>
        <w:t>PART ONE</w:t>
      </w:r>
    </w:p>
    <w:p w:rsidR="005F6964" w:rsidRDefault="005F6964">
      <w:pPr>
        <w:adjustRightInd w:val="0"/>
        <w:spacing w:line="253" w:lineRule="exact"/>
        <w:jc w:val="both"/>
        <w:rPr>
          <w:rFonts w:eastAsia="DengXian"/>
          <w:b/>
          <w:color w:val="000000"/>
          <w:w w:val="103"/>
          <w:sz w:val="24"/>
          <w:szCs w:val="24"/>
          <w:lang w:eastAsia="zh-CN"/>
        </w:rPr>
      </w:pPr>
    </w:p>
    <w:p w:rsidR="005F6964" w:rsidRDefault="00582FCD">
      <w:pPr>
        <w:adjustRightInd w:val="0"/>
        <w:spacing w:line="253" w:lineRule="exact"/>
        <w:jc w:val="both"/>
        <w:rPr>
          <w:rFonts w:eastAsia="DengXian"/>
          <w:color w:val="000000"/>
          <w:w w:val="103"/>
          <w:sz w:val="24"/>
          <w:szCs w:val="24"/>
          <w:lang w:eastAsia="zh-CN"/>
        </w:rPr>
      </w:pPr>
      <w:r>
        <w:rPr>
          <w:b/>
          <w:color w:val="000000"/>
          <w:w w:val="103"/>
          <w:sz w:val="24"/>
          <w:szCs w:val="24"/>
        </w:rPr>
        <w:t>AIMS</w:t>
      </w:r>
      <w:r>
        <w:rPr>
          <w:color w:val="000000"/>
          <w:w w:val="103"/>
          <w:sz w:val="24"/>
          <w:szCs w:val="24"/>
        </w:rPr>
        <w:t xml:space="preserve"> </w:t>
      </w:r>
      <w:r>
        <w:rPr>
          <w:rFonts w:eastAsia="DengXian"/>
          <w:color w:val="000000"/>
          <w:w w:val="103"/>
          <w:sz w:val="24"/>
          <w:szCs w:val="24"/>
          <w:lang w:eastAsia="zh-CN"/>
        </w:rPr>
        <w:t>T</w:t>
      </w:r>
      <w:r>
        <w:rPr>
          <w:rFonts w:eastAsia="DengXian" w:hint="eastAsia"/>
          <w:color w:val="000000"/>
          <w:w w:val="103"/>
          <w:sz w:val="24"/>
          <w:szCs w:val="24"/>
          <w:lang w:eastAsia="zh-CN"/>
        </w:rPr>
        <w:t>his</w:t>
      </w:r>
      <w:r>
        <w:rPr>
          <w:rFonts w:eastAsia="DengXian"/>
          <w:color w:val="000000"/>
          <w:w w:val="103"/>
          <w:sz w:val="24"/>
          <w:szCs w:val="24"/>
          <w:lang w:eastAsia="zh-CN"/>
        </w:rPr>
        <w:t xml:space="preserve"> </w:t>
      </w:r>
      <w:r>
        <w:rPr>
          <w:color w:val="000000"/>
          <w:w w:val="103"/>
          <w:sz w:val="24"/>
          <w:szCs w:val="24"/>
        </w:rPr>
        <w:t>course</w:t>
      </w:r>
      <w:r>
        <w:rPr>
          <w:rFonts w:eastAsia="DengXian"/>
          <w:color w:val="000000"/>
          <w:w w:val="103"/>
          <w:sz w:val="24"/>
          <w:szCs w:val="24"/>
          <w:lang w:eastAsia="zh-CN"/>
        </w:rPr>
        <w:t xml:space="preserve"> consists of 18 classes (including mid-term test and final test). After completing this part, </w:t>
      </w:r>
      <w:r>
        <w:rPr>
          <w:rFonts w:eastAsia="DengXian" w:hint="eastAsia"/>
          <w:color w:val="000000"/>
          <w:w w:val="103"/>
          <w:sz w:val="24"/>
          <w:szCs w:val="24"/>
          <w:lang w:eastAsia="zh-CN"/>
        </w:rPr>
        <w:t xml:space="preserve">students can </w:t>
      </w:r>
      <w:r>
        <w:rPr>
          <w:rFonts w:eastAsia="DengXian"/>
          <w:color w:val="000000"/>
          <w:w w:val="103"/>
          <w:sz w:val="24"/>
          <w:szCs w:val="24"/>
          <w:lang w:eastAsia="zh-CN"/>
        </w:rPr>
        <w:t xml:space="preserve">master the primary Chinese language knowledge taught in the content of the course, and be able to achieve and exceed the </w:t>
      </w:r>
      <w:r>
        <w:rPr>
          <w:rFonts w:eastAsia="DengXian"/>
          <w:b/>
          <w:bCs/>
          <w:color w:val="000000"/>
          <w:w w:val="103"/>
          <w:sz w:val="24"/>
          <w:szCs w:val="24"/>
          <w:lang w:eastAsia="zh-CN"/>
        </w:rPr>
        <w:t>HSK level One</w:t>
      </w:r>
      <w:r>
        <w:rPr>
          <w:rFonts w:eastAsia="DengXian"/>
          <w:color w:val="000000"/>
          <w:w w:val="103"/>
          <w:sz w:val="24"/>
          <w:szCs w:val="24"/>
          <w:lang w:eastAsia="zh-CN"/>
        </w:rPr>
        <w:t>.</w:t>
      </w:r>
    </w:p>
    <w:p w:rsidR="005F6964" w:rsidRDefault="005F6964">
      <w:pPr>
        <w:adjustRightInd w:val="0"/>
        <w:spacing w:line="253" w:lineRule="exact"/>
        <w:jc w:val="both"/>
        <w:rPr>
          <w:rFonts w:eastAsia="DengXian"/>
          <w:color w:val="000000"/>
          <w:w w:val="103"/>
          <w:sz w:val="24"/>
          <w:szCs w:val="24"/>
          <w:lang w:eastAsia="zh-CN"/>
        </w:rPr>
      </w:pPr>
    </w:p>
    <w:p w:rsidR="005F6964" w:rsidRDefault="005F6964">
      <w:pPr>
        <w:adjustRightInd w:val="0"/>
        <w:spacing w:line="253" w:lineRule="exact"/>
        <w:jc w:val="both"/>
        <w:rPr>
          <w:rFonts w:eastAsia="DengXian"/>
          <w:color w:val="000000"/>
          <w:w w:val="103"/>
          <w:sz w:val="24"/>
          <w:szCs w:val="24"/>
          <w:lang w:eastAsia="zh-CN"/>
        </w:rPr>
      </w:pPr>
    </w:p>
    <w:p w:rsidR="005F6964" w:rsidRDefault="00582FCD">
      <w:pPr>
        <w:adjustRightInd w:val="0"/>
        <w:spacing w:line="253" w:lineRule="exact"/>
        <w:jc w:val="both"/>
        <w:rPr>
          <w:rFonts w:eastAsia="DengXian"/>
          <w:color w:val="000000"/>
          <w:w w:val="103"/>
          <w:sz w:val="24"/>
          <w:szCs w:val="24"/>
          <w:lang w:eastAsia="zh-CN"/>
        </w:rPr>
      </w:pPr>
      <w:r>
        <w:rPr>
          <w:rFonts w:eastAsia="DengXian"/>
          <w:b/>
          <w:bCs/>
          <w:color w:val="000000"/>
          <w:w w:val="103"/>
          <w:sz w:val="24"/>
          <w:szCs w:val="24"/>
          <w:lang w:eastAsia="zh-CN"/>
        </w:rPr>
        <w:t>INSTRUCTION OBJECTIVE</w:t>
      </w:r>
      <w:r>
        <w:rPr>
          <w:rFonts w:eastAsia="DengXian"/>
          <w:color w:val="000000"/>
          <w:w w:val="103"/>
          <w:sz w:val="24"/>
          <w:szCs w:val="24"/>
          <w:lang w:eastAsia="zh-CN"/>
        </w:rPr>
        <w:t xml:space="preserve"> The course is mainly for zero-based learners. Through the study of this course, learners can lay a solid language foundation and have a preliminary understanding of Chinese language structure, including Pinyin, Chinese characters, words, grammar and other knowledge. After completing this course, learners can understand and use some basic words and sentences, and complete the most basic communication, such as greeting, asking, introducing, </w:t>
      </w:r>
      <w:proofErr w:type="gramStart"/>
      <w:r>
        <w:rPr>
          <w:rFonts w:eastAsia="DengXian"/>
          <w:color w:val="000000"/>
          <w:w w:val="103"/>
          <w:sz w:val="24"/>
          <w:szCs w:val="24"/>
          <w:lang w:eastAsia="zh-CN"/>
        </w:rPr>
        <w:t>shopping</w:t>
      </w:r>
      <w:proofErr w:type="gramEnd"/>
      <w:r>
        <w:rPr>
          <w:rFonts w:eastAsia="DengXian"/>
          <w:color w:val="000000"/>
          <w:w w:val="103"/>
          <w:sz w:val="24"/>
          <w:szCs w:val="24"/>
          <w:lang w:eastAsia="zh-CN"/>
        </w:rPr>
        <w:t xml:space="preserve"> and so on.</w:t>
      </w:r>
    </w:p>
    <w:p w:rsidR="005F6964" w:rsidRDefault="005F6964">
      <w:pPr>
        <w:adjustRightInd w:val="0"/>
        <w:spacing w:line="253" w:lineRule="exact"/>
        <w:ind w:left="810" w:hanging="630"/>
        <w:jc w:val="both"/>
        <w:rPr>
          <w:rFonts w:eastAsia="SimSun"/>
          <w:szCs w:val="24"/>
          <w:lang w:eastAsia="zh-CN"/>
        </w:rPr>
      </w:pPr>
    </w:p>
    <w:p w:rsidR="005F6964" w:rsidRDefault="005F6964">
      <w:pPr>
        <w:adjustRightInd w:val="0"/>
        <w:spacing w:line="253" w:lineRule="exact"/>
        <w:ind w:left="810" w:hanging="630"/>
        <w:jc w:val="both"/>
        <w:rPr>
          <w:color w:val="000000"/>
          <w:w w:val="103"/>
          <w:sz w:val="24"/>
          <w:szCs w:val="24"/>
        </w:rPr>
      </w:pPr>
    </w:p>
    <w:p w:rsidR="005F6964" w:rsidRDefault="00582FCD">
      <w:pPr>
        <w:adjustRightInd w:val="0"/>
        <w:spacing w:line="253" w:lineRule="exact"/>
        <w:rPr>
          <w:b/>
          <w:color w:val="000000"/>
          <w:w w:val="103"/>
          <w:sz w:val="24"/>
          <w:szCs w:val="24"/>
        </w:rPr>
      </w:pPr>
      <w:r>
        <w:rPr>
          <w:b/>
          <w:color w:val="000000"/>
          <w:w w:val="103"/>
          <w:sz w:val="24"/>
          <w:szCs w:val="24"/>
        </w:rPr>
        <w:t xml:space="preserve">COURSE CONTENTS </w:t>
      </w:r>
    </w:p>
    <w:p w:rsidR="005F6964" w:rsidRDefault="005F6964">
      <w:pPr>
        <w:adjustRightInd w:val="0"/>
        <w:spacing w:line="253" w:lineRule="exact"/>
        <w:rPr>
          <w:rFonts w:eastAsia="DengXian"/>
          <w:color w:val="000000"/>
          <w:w w:val="103"/>
          <w:sz w:val="24"/>
          <w:szCs w:val="24"/>
          <w:lang w:eastAsia="zh-CN"/>
        </w:rPr>
      </w:pPr>
    </w:p>
    <w:p w:rsidR="005F6964" w:rsidRDefault="00582FCD">
      <w:pPr>
        <w:pStyle w:val="ListParagraph"/>
        <w:numPr>
          <w:ilvl w:val="0"/>
          <w:numId w:val="1"/>
        </w:numPr>
        <w:autoSpaceDE/>
        <w:autoSpaceDN/>
        <w:spacing w:line="253" w:lineRule="exact"/>
        <w:contextualSpacing/>
        <w:jc w:val="both"/>
      </w:pPr>
      <w:r>
        <w:rPr>
          <w:b/>
          <w:bCs/>
        </w:rPr>
        <w:t xml:space="preserve">Lesson 1 Hello Vs </w:t>
      </w:r>
      <w:proofErr w:type="spellStart"/>
      <w:r>
        <w:rPr>
          <w:b/>
          <w:bCs/>
          <w:shd w:val="clear" w:color="auto" w:fill="FFFFFF"/>
        </w:rPr>
        <w:t>Nǐhǎo</w:t>
      </w:r>
      <w:proofErr w:type="spellEnd"/>
      <w:r>
        <w:rPr>
          <w:rFonts w:eastAsia="NimbusSanL-Regu"/>
          <w:b/>
          <w:bCs/>
        </w:rPr>
        <w:t xml:space="preserve">                                                                                                                     1 hour</w:t>
      </w:r>
    </w:p>
    <w:p w:rsidR="005F6964" w:rsidRDefault="00582FCD">
      <w:pPr>
        <w:spacing w:before="10" w:line="253" w:lineRule="exact"/>
        <w:jc w:val="both"/>
      </w:pPr>
      <w:r>
        <w:t>This lesson briefly introduces pinyin and spelling methods.</w:t>
      </w:r>
    </w:p>
    <w:p w:rsidR="005F6964" w:rsidRDefault="00582FCD">
      <w:pPr>
        <w:pStyle w:val="ListParagraph"/>
        <w:numPr>
          <w:ilvl w:val="0"/>
          <w:numId w:val="1"/>
        </w:numPr>
        <w:autoSpaceDE/>
        <w:autoSpaceDN/>
        <w:spacing w:line="253" w:lineRule="exact"/>
        <w:contextualSpacing/>
        <w:jc w:val="both"/>
      </w:pPr>
      <w:r>
        <w:rPr>
          <w:b/>
          <w:bCs/>
          <w:szCs w:val="21"/>
          <w:lang w:val="ru-RU"/>
        </w:rPr>
        <w:t xml:space="preserve">Hello! </w:t>
      </w:r>
      <w:r>
        <w:rPr>
          <w:szCs w:val="21"/>
          <w:lang w:val="ru-RU"/>
        </w:rPr>
        <w:t xml:space="preserve">                                                                                                                                                    </w:t>
      </w:r>
      <w:r>
        <w:rPr>
          <w:rFonts w:eastAsia="NimbusSanL-Regu"/>
          <w:b/>
          <w:bCs/>
        </w:rPr>
        <w:t>1 hour</w:t>
      </w:r>
      <w:r>
        <w:rPr>
          <w:szCs w:val="21"/>
          <w:lang w:val="ru-RU"/>
        </w:rPr>
        <w:t xml:space="preserve">     </w:t>
      </w:r>
    </w:p>
    <w:p w:rsidR="005F6964" w:rsidRDefault="00582FCD">
      <w:pPr>
        <w:spacing w:before="10" w:line="253" w:lineRule="exact"/>
        <w:jc w:val="both"/>
      </w:pPr>
      <w:r>
        <w:t>This lesson briefly introduces the sentence patterns used in greeting, such as dialogue, greeting farewell, and introducing one's own name.</w:t>
      </w:r>
    </w:p>
    <w:p w:rsidR="005F6964" w:rsidRDefault="00582FCD">
      <w:pPr>
        <w:pStyle w:val="ListParagraph"/>
        <w:numPr>
          <w:ilvl w:val="0"/>
          <w:numId w:val="1"/>
        </w:numPr>
        <w:autoSpaceDE/>
        <w:autoSpaceDN/>
        <w:spacing w:line="253" w:lineRule="exact"/>
        <w:contextualSpacing/>
        <w:jc w:val="both"/>
      </w:pPr>
      <w:r>
        <w:rPr>
          <w:b/>
          <w:bCs/>
          <w:szCs w:val="21"/>
          <w:lang w:val="ru-RU"/>
        </w:rPr>
        <w:t>Lesson 3</w:t>
      </w:r>
      <w:r>
        <w:rPr>
          <w:rFonts w:hint="eastAsia"/>
          <w:b/>
          <w:bCs/>
          <w:szCs w:val="21"/>
          <w:lang w:val="ru-RU"/>
        </w:rPr>
        <w:t xml:space="preserve"> </w:t>
      </w:r>
      <w:r>
        <w:rPr>
          <w:b/>
          <w:bCs/>
          <w:szCs w:val="21"/>
          <w:lang w:val="ru-RU"/>
        </w:rPr>
        <w:t>I am Thai</w:t>
      </w:r>
      <w:r>
        <w:rPr>
          <w:b/>
          <w:bCs/>
          <w:szCs w:val="21"/>
          <w:lang w:val="ru-RU"/>
        </w:rPr>
        <w:tab/>
        <w:t xml:space="preserve"> </w:t>
      </w:r>
      <w:r>
        <w:rPr>
          <w:szCs w:val="21"/>
          <w:lang w:val="ru-RU"/>
        </w:rPr>
        <w:t xml:space="preserve">                                                                                                                            </w:t>
      </w:r>
      <w:r>
        <w:rPr>
          <w:rFonts w:eastAsia="NimbusSanL-Regu"/>
          <w:b/>
          <w:bCs/>
        </w:rPr>
        <w:t>2 hour</w:t>
      </w:r>
      <w:r>
        <w:rPr>
          <w:szCs w:val="21"/>
          <w:lang w:val="ru-RU"/>
        </w:rPr>
        <w:t xml:space="preserve">         </w:t>
      </w:r>
    </w:p>
    <w:p w:rsidR="005F6964" w:rsidRDefault="00582FCD">
      <w:pPr>
        <w:spacing w:before="10" w:line="253" w:lineRule="exact"/>
        <w:jc w:val="both"/>
      </w:pPr>
      <w:r>
        <w:t>Teach students to understand basic classroom language, learn to use "national + person" for simple communication dialogue, and introduce which country they come from.</w:t>
      </w:r>
      <w:r>
        <w:tab/>
      </w:r>
    </w:p>
    <w:p w:rsidR="005F6964" w:rsidRDefault="00582FCD">
      <w:pPr>
        <w:pStyle w:val="ListParagraph"/>
        <w:numPr>
          <w:ilvl w:val="0"/>
          <w:numId w:val="1"/>
        </w:numPr>
        <w:autoSpaceDE/>
        <w:autoSpaceDN/>
        <w:spacing w:line="253" w:lineRule="exact"/>
        <w:contextualSpacing/>
        <w:jc w:val="both"/>
      </w:pPr>
      <w:r>
        <w:rPr>
          <w:b/>
          <w:bCs/>
          <w:szCs w:val="21"/>
          <w:lang w:val="ru-RU"/>
        </w:rPr>
        <w:t>Lesson 4 What's the date today</w:t>
      </w:r>
      <w:r>
        <w:rPr>
          <w:b/>
          <w:bCs/>
          <w:szCs w:val="21"/>
          <w:lang w:val="ru-RU"/>
        </w:rPr>
        <w:tab/>
        <w:t xml:space="preserve"> </w:t>
      </w:r>
      <w:r>
        <w:t xml:space="preserve">                                                                                                  </w:t>
      </w:r>
      <w:r>
        <w:rPr>
          <w:rFonts w:eastAsia="NimbusSanL-Regu"/>
          <w:b/>
          <w:bCs/>
        </w:rPr>
        <w:t>2 hour</w:t>
      </w:r>
      <w:r>
        <w:rPr>
          <w:szCs w:val="21"/>
          <w:lang w:val="ru-RU"/>
        </w:rPr>
        <w:t xml:space="preserve">   </w:t>
      </w:r>
    </w:p>
    <w:p w:rsidR="005F6964" w:rsidRDefault="00582FCD">
      <w:pPr>
        <w:spacing w:before="10" w:line="253" w:lineRule="exact"/>
        <w:jc w:val="both"/>
      </w:pPr>
      <w:r>
        <w:t>This lesson introduces the expression of numbers, years, months, etc., and teaches students to ask about a date and answer it.</w:t>
      </w:r>
      <w:r>
        <w:tab/>
      </w:r>
    </w:p>
    <w:p w:rsidR="005F6964" w:rsidRDefault="00582FCD">
      <w:pPr>
        <w:pStyle w:val="ListParagraph"/>
        <w:numPr>
          <w:ilvl w:val="0"/>
          <w:numId w:val="1"/>
        </w:numPr>
        <w:autoSpaceDE/>
        <w:autoSpaceDN/>
        <w:spacing w:line="253" w:lineRule="exact"/>
        <w:contextualSpacing/>
        <w:jc w:val="both"/>
        <w:rPr>
          <w:b/>
          <w:bCs/>
          <w:szCs w:val="21"/>
          <w:lang w:val="ru-RU"/>
        </w:rPr>
      </w:pPr>
      <w:r>
        <w:rPr>
          <w:b/>
          <w:bCs/>
          <w:szCs w:val="21"/>
          <w:lang w:val="ru-RU"/>
        </w:rPr>
        <w:t>Lesson 5 This is my brother</w:t>
      </w:r>
      <w:r>
        <w:rPr>
          <w:b/>
          <w:bCs/>
          <w:szCs w:val="21"/>
          <w:lang w:val="ru-RU"/>
        </w:rPr>
        <w:tab/>
        <w:t xml:space="preserve">                                                                                                 2 hours  </w:t>
      </w:r>
    </w:p>
    <w:p w:rsidR="005F6964" w:rsidRDefault="00582FCD">
      <w:pPr>
        <w:spacing w:before="10" w:line="253" w:lineRule="exact"/>
        <w:jc w:val="both"/>
      </w:pPr>
      <w:r>
        <w:t>By introducing family members, students can understand the simple words when asking about family status and introduce them briefly.</w:t>
      </w:r>
      <w:r>
        <w:tab/>
      </w:r>
    </w:p>
    <w:p w:rsidR="005F6964" w:rsidRDefault="00582FCD">
      <w:pPr>
        <w:pStyle w:val="ListParagraph"/>
        <w:numPr>
          <w:ilvl w:val="0"/>
          <w:numId w:val="1"/>
        </w:numPr>
        <w:autoSpaceDE/>
        <w:autoSpaceDN/>
        <w:spacing w:line="253" w:lineRule="exact"/>
        <w:contextualSpacing/>
        <w:jc w:val="both"/>
      </w:pPr>
      <w:r>
        <w:rPr>
          <w:b/>
          <w:bCs/>
          <w:szCs w:val="21"/>
          <w:lang w:val="ru-RU"/>
        </w:rPr>
        <w:t>Lesson 6</w:t>
      </w:r>
      <w:r>
        <w:rPr>
          <w:rFonts w:hint="eastAsia"/>
          <w:b/>
          <w:bCs/>
          <w:szCs w:val="21"/>
          <w:lang w:val="ru-RU"/>
        </w:rPr>
        <w:t xml:space="preserve"> </w:t>
      </w:r>
      <w:r>
        <w:rPr>
          <w:b/>
          <w:bCs/>
          <w:szCs w:val="21"/>
          <w:lang w:val="ru-RU"/>
        </w:rPr>
        <w:t>I'm nineteen years old</w:t>
      </w:r>
      <w:r>
        <w:rPr>
          <w:b/>
          <w:bCs/>
          <w:szCs w:val="21"/>
          <w:lang w:val="ru-RU"/>
        </w:rPr>
        <w:tab/>
        <w:t xml:space="preserve">   </w:t>
      </w:r>
      <w:r>
        <w:rPr>
          <w:szCs w:val="21"/>
          <w:lang w:val="ru-RU"/>
        </w:rPr>
        <w:t xml:space="preserve">                                                                                              </w:t>
      </w:r>
      <w:r>
        <w:rPr>
          <w:rFonts w:eastAsia="NimbusSanL-Regu"/>
          <w:b/>
          <w:bCs/>
        </w:rPr>
        <w:t>2 hours</w:t>
      </w:r>
      <w:r>
        <w:rPr>
          <w:szCs w:val="21"/>
          <w:lang w:val="ru-RU"/>
        </w:rPr>
        <w:t xml:space="preserve">  </w:t>
      </w:r>
    </w:p>
    <w:p w:rsidR="005F6964" w:rsidRDefault="00582FCD">
      <w:pPr>
        <w:spacing w:before="10" w:line="253" w:lineRule="exact"/>
        <w:jc w:val="both"/>
      </w:pPr>
      <w:r>
        <w:t>This lesson expands quantifiers and animal names, and introduces the expression of age, so that students can ask and answer each other's age correctly.</w:t>
      </w:r>
      <w:r>
        <w:tab/>
      </w:r>
    </w:p>
    <w:p w:rsidR="005F6964" w:rsidRDefault="00582FCD">
      <w:pPr>
        <w:pStyle w:val="ListParagraph"/>
        <w:numPr>
          <w:ilvl w:val="0"/>
          <w:numId w:val="1"/>
        </w:numPr>
        <w:autoSpaceDE/>
        <w:autoSpaceDN/>
        <w:spacing w:line="253" w:lineRule="exact"/>
        <w:contextualSpacing/>
        <w:jc w:val="both"/>
      </w:pPr>
      <w:r>
        <w:rPr>
          <w:b/>
          <w:bCs/>
          <w:szCs w:val="21"/>
          <w:lang w:val="ru-RU"/>
        </w:rPr>
        <w:t>Lesson 7 What time is it</w:t>
      </w:r>
      <w:r>
        <w:tab/>
        <w:t xml:space="preserve">                                                                                                              </w:t>
      </w:r>
      <w:r>
        <w:rPr>
          <w:rFonts w:eastAsia="NimbusSanL-Regu"/>
          <w:b/>
          <w:bCs/>
        </w:rPr>
        <w:t>2 hours</w:t>
      </w:r>
      <w:r>
        <w:rPr>
          <w:szCs w:val="21"/>
          <w:lang w:val="ru-RU"/>
        </w:rPr>
        <w:t xml:space="preserve">  </w:t>
      </w:r>
    </w:p>
    <w:p w:rsidR="005F6964" w:rsidRDefault="00582FCD">
      <w:pPr>
        <w:spacing w:before="10" w:line="253" w:lineRule="exact"/>
        <w:jc w:val="both"/>
      </w:pPr>
      <w:r>
        <w:t>This lesson introduces the usage of hours, minutes and seconds, so that students can describe their lives with time points.</w:t>
      </w:r>
      <w:r>
        <w:tab/>
      </w:r>
    </w:p>
    <w:p w:rsidR="005F6964" w:rsidRDefault="00582FCD">
      <w:pPr>
        <w:pStyle w:val="ListParagraph"/>
        <w:numPr>
          <w:ilvl w:val="0"/>
          <w:numId w:val="1"/>
        </w:numPr>
        <w:autoSpaceDE/>
        <w:autoSpaceDN/>
        <w:spacing w:line="253" w:lineRule="exact"/>
        <w:contextualSpacing/>
        <w:jc w:val="both"/>
      </w:pPr>
      <w:r>
        <w:rPr>
          <w:b/>
          <w:bCs/>
          <w:szCs w:val="21"/>
          <w:lang w:val="ru-RU"/>
        </w:rPr>
        <w:t>Lesson 8 What do you like to do on weekends</w:t>
      </w:r>
      <w:r>
        <w:tab/>
        <w:t xml:space="preserve"> </w:t>
      </w:r>
      <w:r>
        <w:rPr>
          <w:szCs w:val="21"/>
          <w:lang w:val="ru-RU"/>
        </w:rPr>
        <w:t xml:space="preserve">                                                                      </w:t>
      </w:r>
      <w:r>
        <w:rPr>
          <w:rFonts w:eastAsia="NimbusSanL-Regu"/>
          <w:b/>
          <w:bCs/>
        </w:rPr>
        <w:t>2 hours</w:t>
      </w:r>
      <w:r>
        <w:rPr>
          <w:szCs w:val="21"/>
          <w:lang w:val="ru-RU"/>
        </w:rPr>
        <w:t xml:space="preserve">  </w:t>
      </w:r>
    </w:p>
    <w:p w:rsidR="005F6964" w:rsidRDefault="00582FCD">
      <w:pPr>
        <w:spacing w:before="10" w:line="253" w:lineRule="exact"/>
        <w:jc w:val="both"/>
      </w:pPr>
      <w:r>
        <w:t>This lesson introduces the expressions of hobbies, interests, activities and other related nouns, so as to help students communicate with each other by using simple linking sentences.</w:t>
      </w:r>
      <w:r>
        <w:tab/>
      </w:r>
    </w:p>
    <w:p w:rsidR="005F6964" w:rsidRDefault="005F6964">
      <w:pPr>
        <w:spacing w:before="10" w:line="253" w:lineRule="exact"/>
        <w:jc w:val="both"/>
      </w:pPr>
    </w:p>
    <w:p w:rsidR="005F6964" w:rsidRDefault="005F6964">
      <w:pPr>
        <w:spacing w:line="253" w:lineRule="exact"/>
        <w:jc w:val="both"/>
        <w:rPr>
          <w:b/>
          <w:bCs/>
        </w:rPr>
      </w:pPr>
    </w:p>
    <w:p w:rsidR="005F6964" w:rsidRDefault="005F6964">
      <w:pPr>
        <w:spacing w:line="253" w:lineRule="exact"/>
        <w:jc w:val="both"/>
        <w:rPr>
          <w:b/>
          <w:bCs/>
        </w:rPr>
      </w:pPr>
    </w:p>
    <w:p w:rsidR="005F6964" w:rsidRDefault="00582FCD">
      <w:pPr>
        <w:spacing w:before="240" w:line="253" w:lineRule="exact"/>
        <w:jc w:val="both"/>
      </w:pPr>
      <w:r>
        <w:rPr>
          <w:b/>
          <w:bCs/>
        </w:rPr>
        <w:t>Semi-MID-TERM REVIEW</w:t>
      </w:r>
      <w:r>
        <w:rPr>
          <w:b/>
          <w:bCs/>
        </w:rPr>
        <w:tab/>
      </w:r>
      <w:r>
        <w:t xml:space="preserve">                                                                                                          </w:t>
      </w:r>
      <w:r>
        <w:rPr>
          <w:rFonts w:eastAsia="NimbusSanL-Regu"/>
          <w:b/>
          <w:bCs/>
        </w:rPr>
        <w:t>2 hours</w:t>
      </w:r>
      <w:r>
        <w:rPr>
          <w:szCs w:val="21"/>
          <w:lang w:val="ru-RU"/>
        </w:rPr>
        <w:t xml:space="preserve">  </w:t>
      </w:r>
    </w:p>
    <w:p w:rsidR="005F6964" w:rsidRDefault="00582FCD">
      <w:pPr>
        <w:spacing w:before="240" w:line="253" w:lineRule="exact"/>
        <w:jc w:val="both"/>
      </w:pPr>
      <w:r>
        <w:t>Mid-term review is a summary of the knowledge learned in the past. The test paper uses the knowledge points learned in the past to design listening questions, answering questions by looking at pictures, connecting questions, filling in blanks, etc., which are illustrated with pictures and interesting, and can test students' learning effect.</w:t>
      </w:r>
      <w:r>
        <w:tab/>
      </w:r>
    </w:p>
    <w:p w:rsidR="005F6964" w:rsidRDefault="00582FCD">
      <w:pPr>
        <w:pStyle w:val="ListParagraph"/>
        <w:numPr>
          <w:ilvl w:val="0"/>
          <w:numId w:val="1"/>
        </w:numPr>
        <w:autoSpaceDE/>
        <w:autoSpaceDN/>
        <w:spacing w:before="240" w:line="253" w:lineRule="exact"/>
        <w:contextualSpacing/>
        <w:jc w:val="both"/>
        <w:rPr>
          <w:b/>
          <w:bCs/>
          <w:szCs w:val="21"/>
          <w:lang w:val="ru-RU"/>
        </w:rPr>
      </w:pPr>
      <w:r>
        <w:rPr>
          <w:b/>
          <w:bCs/>
          <w:szCs w:val="21"/>
          <w:lang w:val="ru-RU"/>
        </w:rPr>
        <w:t>Lesson 9 Introduce yourself</w:t>
      </w:r>
      <w:r>
        <w:rPr>
          <w:b/>
          <w:bCs/>
          <w:szCs w:val="21"/>
          <w:lang w:val="ru-RU"/>
        </w:rPr>
        <w:tab/>
        <w:t xml:space="preserve">                                                                                              2 hours  </w:t>
      </w:r>
    </w:p>
    <w:p w:rsidR="005F6964" w:rsidRDefault="00582FCD">
      <w:pPr>
        <w:spacing w:before="240" w:line="253" w:lineRule="exact"/>
        <w:jc w:val="both"/>
      </w:pPr>
      <w:proofErr w:type="gramStart"/>
      <w:r>
        <w:t>Explain  the</w:t>
      </w:r>
      <w:proofErr w:type="gramEnd"/>
      <w:r>
        <w:t xml:space="preserve"> related expressions related to self-introduction, and students can correctly introduce their names, families, ages, hobbies, school majors, etc.</w:t>
      </w:r>
      <w:r>
        <w:tab/>
        <w:t>2</w:t>
      </w:r>
    </w:p>
    <w:p w:rsidR="005F6964" w:rsidRDefault="00582FCD">
      <w:pPr>
        <w:pStyle w:val="ListParagraph"/>
        <w:numPr>
          <w:ilvl w:val="0"/>
          <w:numId w:val="1"/>
        </w:numPr>
        <w:autoSpaceDE/>
        <w:autoSpaceDN/>
        <w:spacing w:before="240" w:line="253" w:lineRule="exact"/>
        <w:contextualSpacing/>
        <w:jc w:val="both"/>
      </w:pPr>
      <w:r>
        <w:rPr>
          <w:b/>
          <w:bCs/>
          <w:szCs w:val="21"/>
          <w:lang w:val="ru-RU"/>
        </w:rPr>
        <w:t>Lesson 10 My father is in Beijing</w:t>
      </w:r>
      <w:r>
        <w:tab/>
        <w:t xml:space="preserve">                                                                                               </w:t>
      </w:r>
      <w:r>
        <w:rPr>
          <w:rFonts w:eastAsia="NimbusSanL-Regu"/>
          <w:b/>
          <w:bCs/>
        </w:rPr>
        <w:t>2 hours</w:t>
      </w:r>
      <w:r>
        <w:rPr>
          <w:szCs w:val="21"/>
          <w:lang w:val="ru-RU"/>
        </w:rPr>
        <w:t xml:space="preserve">  </w:t>
      </w:r>
    </w:p>
    <w:p w:rsidR="005F6964" w:rsidRDefault="00582FCD">
      <w:pPr>
        <w:spacing w:before="240" w:line="253" w:lineRule="exact"/>
        <w:jc w:val="both"/>
      </w:pPr>
      <w:r>
        <w:t>This lesson introduces the names of major cities in China, Britain and Europe, and introduces the use of "person + place" in sentences.</w:t>
      </w:r>
      <w:r>
        <w:tab/>
      </w:r>
    </w:p>
    <w:p w:rsidR="005F6964" w:rsidRDefault="00582FCD">
      <w:pPr>
        <w:pStyle w:val="ListParagraph"/>
        <w:numPr>
          <w:ilvl w:val="0"/>
          <w:numId w:val="1"/>
        </w:numPr>
        <w:autoSpaceDE/>
        <w:autoSpaceDN/>
        <w:spacing w:before="240" w:line="253" w:lineRule="exact"/>
        <w:contextualSpacing/>
        <w:jc w:val="both"/>
      </w:pPr>
      <w:r>
        <w:rPr>
          <w:b/>
          <w:bCs/>
        </w:rPr>
        <w:t xml:space="preserve">Lesson 11 I came to Beijing by plane </w:t>
      </w:r>
      <w:r>
        <w:rPr>
          <w:rFonts w:eastAsia="NimbusSanL-Regu"/>
          <w:b/>
          <w:bCs/>
        </w:rPr>
        <w:t xml:space="preserve">                                                                                             2 hours</w:t>
      </w:r>
      <w:r>
        <w:rPr>
          <w:szCs w:val="21"/>
          <w:lang w:val="ru-RU"/>
        </w:rPr>
        <w:t xml:space="preserve">  </w:t>
      </w:r>
    </w:p>
    <w:p w:rsidR="005F6964" w:rsidRDefault="00582FCD">
      <w:pPr>
        <w:spacing w:before="240" w:line="253" w:lineRule="exact"/>
        <w:jc w:val="both"/>
      </w:pPr>
      <w:r>
        <w:t>This lesson introduces the means of transportation and how to express long sentences in combination with the time and place learned before.</w:t>
      </w:r>
      <w:r>
        <w:tab/>
      </w:r>
    </w:p>
    <w:p w:rsidR="005F6964" w:rsidRDefault="00582FCD">
      <w:pPr>
        <w:pStyle w:val="ListParagraph"/>
        <w:numPr>
          <w:ilvl w:val="0"/>
          <w:numId w:val="1"/>
        </w:numPr>
        <w:autoSpaceDE/>
        <w:autoSpaceDN/>
        <w:spacing w:before="240" w:line="253" w:lineRule="exact"/>
        <w:contextualSpacing/>
        <w:jc w:val="both"/>
      </w:pPr>
      <w:r>
        <w:rPr>
          <w:b/>
          <w:bCs/>
        </w:rPr>
        <w:t xml:space="preserve">Lesson 12 I eat at the company </w:t>
      </w:r>
      <w:r>
        <w:rPr>
          <w:rFonts w:eastAsia="NimbusSanL-Regu"/>
          <w:b/>
          <w:bCs/>
        </w:rPr>
        <w:t>2 hours</w:t>
      </w:r>
      <w:r>
        <w:rPr>
          <w:szCs w:val="21"/>
          <w:lang w:val="ru-RU"/>
        </w:rPr>
        <w:t xml:space="preserve">   </w:t>
      </w:r>
      <w:r>
        <w:t xml:space="preserve">                                                                                       </w:t>
      </w:r>
      <w:r>
        <w:rPr>
          <w:rFonts w:eastAsia="NimbusSanL-Regu"/>
          <w:b/>
          <w:bCs/>
        </w:rPr>
        <w:t>2 hours</w:t>
      </w:r>
      <w:r>
        <w:rPr>
          <w:szCs w:val="21"/>
          <w:lang w:val="ru-RU"/>
        </w:rPr>
        <w:t xml:space="preserve">  </w:t>
      </w:r>
    </w:p>
    <w:p w:rsidR="005F6964" w:rsidRDefault="00582FCD">
      <w:pPr>
        <w:spacing w:before="240" w:line="253" w:lineRule="exact"/>
        <w:jc w:val="both"/>
      </w:pPr>
      <w:r>
        <w:t>This lesson introduces the polite expressions used in eating.</w:t>
      </w:r>
      <w:r>
        <w:tab/>
      </w:r>
    </w:p>
    <w:p w:rsidR="005F6964" w:rsidRDefault="00582FCD">
      <w:pPr>
        <w:pStyle w:val="ListParagraph"/>
        <w:numPr>
          <w:ilvl w:val="0"/>
          <w:numId w:val="1"/>
        </w:numPr>
        <w:autoSpaceDE/>
        <w:autoSpaceDN/>
        <w:spacing w:before="240" w:line="253" w:lineRule="exact"/>
        <w:contextualSpacing/>
        <w:jc w:val="both"/>
      </w:pPr>
      <w:r>
        <w:rPr>
          <w:b/>
          <w:bCs/>
        </w:rPr>
        <w:t>Lesson 13 The weather is fine on Monday</w:t>
      </w:r>
      <w:r>
        <w:rPr>
          <w:b/>
          <w:bCs/>
        </w:rPr>
        <w:tab/>
      </w:r>
      <w:r>
        <w:t xml:space="preserve">                                                                                  </w:t>
      </w:r>
      <w:r>
        <w:rPr>
          <w:rFonts w:eastAsia="NimbusSanL-Regu"/>
          <w:b/>
          <w:bCs/>
        </w:rPr>
        <w:t>2 hours</w:t>
      </w:r>
      <w:r>
        <w:rPr>
          <w:szCs w:val="21"/>
          <w:lang w:val="ru-RU"/>
        </w:rPr>
        <w:t xml:space="preserve">  </w:t>
      </w:r>
    </w:p>
    <w:p w:rsidR="005F6964" w:rsidRDefault="00582FCD">
      <w:pPr>
        <w:spacing w:before="240" w:line="253" w:lineRule="exact"/>
        <w:jc w:val="both"/>
      </w:pPr>
      <w:r>
        <w:t xml:space="preserve">It shows the conversations and topics that may appear when you want to date. </w:t>
      </w:r>
    </w:p>
    <w:p w:rsidR="005F6964" w:rsidRDefault="00582FCD">
      <w:pPr>
        <w:pStyle w:val="ListParagraph"/>
        <w:numPr>
          <w:ilvl w:val="0"/>
          <w:numId w:val="1"/>
        </w:numPr>
        <w:autoSpaceDE/>
        <w:autoSpaceDN/>
        <w:spacing w:before="240" w:line="253" w:lineRule="exact"/>
        <w:contextualSpacing/>
        <w:jc w:val="both"/>
      </w:pPr>
      <w:r>
        <w:rPr>
          <w:b/>
          <w:bCs/>
        </w:rPr>
        <w:t>Lesson 14 How much is it altogether</w:t>
      </w:r>
      <w:r>
        <w:tab/>
        <w:t xml:space="preserve">                                                                                  </w:t>
      </w:r>
      <w:r>
        <w:rPr>
          <w:rFonts w:eastAsia="NimbusSanL-Regu"/>
          <w:b/>
          <w:bCs/>
        </w:rPr>
        <w:t>2 hours</w:t>
      </w:r>
      <w:r>
        <w:rPr>
          <w:szCs w:val="21"/>
          <w:lang w:val="ru-RU"/>
        </w:rPr>
        <w:t xml:space="preserve">  </w:t>
      </w:r>
    </w:p>
    <w:p w:rsidR="005F6964" w:rsidRDefault="00582FCD">
      <w:pPr>
        <w:spacing w:before="240" w:line="253" w:lineRule="exact"/>
        <w:jc w:val="both"/>
      </w:pPr>
      <w:r>
        <w:t>This lesson introduces the vocabulary and sentences commonly used in shopping, and how to use Chinese for daily shopping.</w:t>
      </w:r>
      <w:r>
        <w:tab/>
      </w:r>
    </w:p>
    <w:p w:rsidR="005F6964" w:rsidRDefault="00582FCD">
      <w:pPr>
        <w:pStyle w:val="ListParagraph"/>
        <w:numPr>
          <w:ilvl w:val="0"/>
          <w:numId w:val="1"/>
        </w:numPr>
        <w:autoSpaceDE/>
        <w:autoSpaceDN/>
        <w:spacing w:before="240" w:line="253" w:lineRule="exact"/>
        <w:contextualSpacing/>
        <w:jc w:val="both"/>
      </w:pPr>
      <w:r>
        <w:rPr>
          <w:b/>
          <w:bCs/>
        </w:rPr>
        <w:t>Lesson 15 What would you like to have</w:t>
      </w:r>
      <w:r>
        <w:rPr>
          <w:b/>
          <w:bCs/>
        </w:rPr>
        <w:tab/>
        <w:t xml:space="preserve">                                                                                   </w:t>
      </w:r>
      <w:r>
        <w:rPr>
          <w:rFonts w:eastAsia="NimbusSanL-Regu"/>
          <w:b/>
          <w:bCs/>
        </w:rPr>
        <w:t>2 hours</w:t>
      </w:r>
      <w:r>
        <w:rPr>
          <w:szCs w:val="21"/>
          <w:lang w:val="ru-RU"/>
        </w:rPr>
        <w:t xml:space="preserve">  </w:t>
      </w:r>
    </w:p>
    <w:p w:rsidR="005F6964" w:rsidRDefault="00582FCD">
      <w:pPr>
        <w:spacing w:before="240" w:line="253" w:lineRule="exact"/>
        <w:jc w:val="both"/>
      </w:pPr>
      <w:r>
        <w:t xml:space="preserve">This lesson introduces the classic Chinese and Thai cuisine, the terms of treating guests, and the communicative terms of how to order food in restaurants. </w:t>
      </w:r>
    </w:p>
    <w:p w:rsidR="005F6964" w:rsidRDefault="00582FCD">
      <w:pPr>
        <w:pStyle w:val="ListParagraph"/>
        <w:numPr>
          <w:ilvl w:val="0"/>
          <w:numId w:val="1"/>
        </w:numPr>
        <w:autoSpaceDE/>
        <w:autoSpaceDN/>
        <w:spacing w:before="240" w:line="253" w:lineRule="exact"/>
        <w:contextualSpacing/>
        <w:jc w:val="both"/>
      </w:pPr>
      <w:r>
        <w:rPr>
          <w:b/>
          <w:bCs/>
        </w:rPr>
        <w:t>Lesson 16 The bathroom is next to the pantry</w:t>
      </w:r>
      <w:r>
        <w:tab/>
        <w:t xml:space="preserve">                                                                     </w:t>
      </w:r>
      <w:r>
        <w:rPr>
          <w:rFonts w:eastAsia="NimbusSanL-Regu"/>
          <w:b/>
          <w:bCs/>
        </w:rPr>
        <w:t>2 hours</w:t>
      </w:r>
      <w:r>
        <w:rPr>
          <w:szCs w:val="21"/>
          <w:lang w:val="ru-RU"/>
        </w:rPr>
        <w:t xml:space="preserve">  </w:t>
      </w:r>
    </w:p>
    <w:p w:rsidR="005F6964" w:rsidRDefault="00582FCD">
      <w:pPr>
        <w:spacing w:before="240" w:line="253" w:lineRule="exact"/>
        <w:jc w:val="both"/>
      </w:pPr>
      <w:r>
        <w:t>This lesson introduces location and location words, and how to use location words to introduce the location of a place.</w:t>
      </w:r>
      <w:r>
        <w:tab/>
      </w:r>
    </w:p>
    <w:p w:rsidR="005F6964" w:rsidRDefault="00582FCD">
      <w:pPr>
        <w:spacing w:before="240" w:line="253" w:lineRule="exact"/>
        <w:jc w:val="both"/>
      </w:pPr>
      <w:r>
        <w:rPr>
          <w:b/>
          <w:bCs/>
        </w:rPr>
        <w:t>Semi- FINAL REVIEW</w:t>
      </w:r>
      <w:r>
        <w:t xml:space="preserve">                                                                                                                       </w:t>
      </w:r>
      <w:r>
        <w:rPr>
          <w:rFonts w:eastAsia="NimbusSanL-Regu"/>
          <w:b/>
          <w:bCs/>
        </w:rPr>
        <w:t>2 hours</w:t>
      </w:r>
      <w:r>
        <w:rPr>
          <w:szCs w:val="21"/>
          <w:lang w:val="ru-RU"/>
        </w:rPr>
        <w:t xml:space="preserve">  </w:t>
      </w:r>
    </w:p>
    <w:p w:rsidR="005F6964" w:rsidRDefault="00582FCD">
      <w:pPr>
        <w:spacing w:before="240" w:line="253" w:lineRule="exact"/>
        <w:jc w:val="both"/>
        <w:rPr>
          <w:rFonts w:eastAsia="NimbusSanL-Regu"/>
          <w:b/>
          <w:bCs/>
        </w:rPr>
      </w:pPr>
      <w:r>
        <w:t>Similar to the mid-term test questions, it is a test of important knowledge points of the course to test students' learning effect.</w:t>
      </w:r>
      <w:r>
        <w:tab/>
      </w:r>
      <w:r>
        <w:rPr>
          <w:color w:val="000000"/>
          <w:w w:val="103"/>
          <w:szCs w:val="24"/>
        </w:rPr>
        <w:t>This lesson briefly introduces pinyin and spelling methods.</w:t>
      </w:r>
    </w:p>
    <w:p w:rsidR="005F6964" w:rsidRDefault="005F6964">
      <w:pPr>
        <w:tabs>
          <w:tab w:val="left" w:pos="1440"/>
        </w:tabs>
        <w:adjustRightInd w:val="0"/>
        <w:spacing w:before="202" w:line="253" w:lineRule="exact"/>
        <w:rPr>
          <w:b/>
          <w:color w:val="000000"/>
          <w:w w:val="103"/>
          <w:sz w:val="24"/>
          <w:szCs w:val="24"/>
          <w:highlight w:val="lightGray"/>
        </w:rPr>
      </w:pPr>
    </w:p>
    <w:p w:rsidR="005F6964" w:rsidRDefault="005F6964">
      <w:pPr>
        <w:adjustRightInd w:val="0"/>
        <w:spacing w:line="253" w:lineRule="exact"/>
        <w:rPr>
          <w:rFonts w:eastAsia="DengXian"/>
          <w:b/>
          <w:color w:val="000000"/>
          <w:w w:val="103"/>
          <w:sz w:val="24"/>
          <w:szCs w:val="24"/>
          <w:lang w:eastAsia="zh-CN"/>
        </w:rPr>
      </w:pPr>
    </w:p>
    <w:p w:rsidR="005F6964" w:rsidRDefault="00582FCD">
      <w:pPr>
        <w:adjustRightInd w:val="0"/>
        <w:spacing w:line="253" w:lineRule="exact"/>
        <w:rPr>
          <w:rFonts w:eastAsia="DengXian"/>
          <w:b/>
          <w:color w:val="000000"/>
          <w:w w:val="103"/>
          <w:sz w:val="24"/>
          <w:szCs w:val="24"/>
          <w:lang w:eastAsia="zh-CN"/>
        </w:rPr>
      </w:pPr>
      <w:r>
        <w:rPr>
          <w:rFonts w:eastAsia="DengXian"/>
          <w:b/>
          <w:color w:val="000000"/>
          <w:w w:val="103"/>
          <w:sz w:val="24"/>
          <w:szCs w:val="24"/>
          <w:lang w:eastAsia="zh-CN"/>
        </w:rPr>
        <w:t>PART TWO</w:t>
      </w:r>
    </w:p>
    <w:p w:rsidR="005F6964" w:rsidRDefault="005F6964">
      <w:pPr>
        <w:adjustRightInd w:val="0"/>
        <w:spacing w:line="253" w:lineRule="exact"/>
        <w:rPr>
          <w:rFonts w:eastAsia="DengXian"/>
          <w:b/>
          <w:color w:val="000000"/>
          <w:w w:val="103"/>
          <w:sz w:val="24"/>
          <w:szCs w:val="24"/>
          <w:lang w:eastAsia="zh-CN"/>
        </w:rPr>
      </w:pPr>
    </w:p>
    <w:p w:rsidR="005F6964" w:rsidRDefault="00582FCD">
      <w:pPr>
        <w:spacing w:line="253" w:lineRule="exact"/>
        <w:jc w:val="both"/>
        <w:rPr>
          <w:rFonts w:eastAsia="SimSun"/>
          <w:szCs w:val="24"/>
        </w:rPr>
      </w:pPr>
      <w:r>
        <w:rPr>
          <w:b/>
          <w:color w:val="000000"/>
          <w:w w:val="103"/>
          <w:sz w:val="24"/>
          <w:szCs w:val="24"/>
        </w:rPr>
        <w:t>AIMS</w:t>
      </w:r>
      <w:r>
        <w:rPr>
          <w:color w:val="000000"/>
          <w:w w:val="103"/>
          <w:sz w:val="24"/>
          <w:szCs w:val="24"/>
        </w:rPr>
        <w:t xml:space="preserve"> </w:t>
      </w:r>
      <w:r>
        <w:rPr>
          <w:rFonts w:eastAsia="SimSun"/>
          <w:szCs w:val="24"/>
          <w:lang w:eastAsia="zh-CN"/>
        </w:rPr>
        <w:t xml:space="preserve">After completing this </w:t>
      </w:r>
      <w:r>
        <w:rPr>
          <w:rFonts w:eastAsia="SimSun" w:hint="eastAsia"/>
          <w:szCs w:val="24"/>
          <w:lang w:eastAsia="zh-CN"/>
        </w:rPr>
        <w:t>part</w:t>
      </w:r>
      <w:r>
        <w:rPr>
          <w:rFonts w:eastAsia="SimSun"/>
          <w:szCs w:val="24"/>
          <w:lang w:eastAsia="zh-CN"/>
        </w:rPr>
        <w:t xml:space="preserve">, </w:t>
      </w:r>
      <w:r>
        <w:rPr>
          <w:rFonts w:eastAsia="SimSun" w:hint="eastAsia"/>
          <w:szCs w:val="24"/>
          <w:lang w:eastAsia="zh-CN"/>
        </w:rPr>
        <w:t xml:space="preserve">students can </w:t>
      </w:r>
      <w:r>
        <w:rPr>
          <w:rFonts w:eastAsia="SimSun"/>
          <w:szCs w:val="24"/>
          <w:lang w:eastAsia="zh-CN"/>
        </w:rPr>
        <w:t>master the basic Chinese language knowledge taught in the content of the course, and be able to reach and exceed</w:t>
      </w:r>
      <w:r>
        <w:rPr>
          <w:rFonts w:eastAsia="SimSun"/>
          <w:b/>
          <w:bCs/>
          <w:szCs w:val="24"/>
          <w:lang w:eastAsia="zh-CN"/>
        </w:rPr>
        <w:t xml:space="preserve"> HSK level TWO.</w:t>
      </w:r>
      <w:bookmarkStart w:id="5" w:name="TAR_0000000125"/>
    </w:p>
    <w:p w:rsidR="005F6964" w:rsidRDefault="00582FCD">
      <w:pPr>
        <w:spacing w:line="253" w:lineRule="exact"/>
        <w:jc w:val="both"/>
        <w:rPr>
          <w:rFonts w:eastAsia="SimSun"/>
          <w:szCs w:val="24"/>
        </w:rPr>
      </w:pPr>
      <w:r>
        <w:rPr>
          <w:rFonts w:eastAsia="DengXian"/>
          <w:b/>
          <w:bCs/>
          <w:color w:val="000000"/>
          <w:w w:val="103"/>
          <w:sz w:val="24"/>
          <w:szCs w:val="24"/>
          <w:lang w:eastAsia="zh-CN"/>
        </w:rPr>
        <w:t>INSTRUCTION OBJECTIVE</w:t>
      </w:r>
      <w:r>
        <w:rPr>
          <w:rFonts w:eastAsia="SimSun"/>
          <w:szCs w:val="24"/>
          <w:lang w:eastAsia="zh-CN"/>
        </w:rPr>
        <w:t xml:space="preserve"> Learners can master the language knowledge and use some basic grammar and sentence patterns in communication</w:t>
      </w:r>
      <w:r>
        <w:rPr>
          <w:rFonts w:eastAsia="SimSun" w:hint="eastAsia"/>
          <w:szCs w:val="24"/>
          <w:lang w:eastAsia="zh-CN"/>
        </w:rPr>
        <w:t>, l</w:t>
      </w:r>
      <w:r>
        <w:rPr>
          <w:rFonts w:eastAsia="SimSun"/>
          <w:szCs w:val="24"/>
          <w:lang w:eastAsia="zh-CN"/>
        </w:rPr>
        <w:t xml:space="preserve">earn to express personal feelings and attitudes in Chinese, and </w:t>
      </w:r>
      <w:r>
        <w:rPr>
          <w:rFonts w:eastAsia="SimSun" w:hint="eastAsia"/>
          <w:szCs w:val="24"/>
          <w:lang w:eastAsia="zh-CN"/>
        </w:rPr>
        <w:t xml:space="preserve">can </w:t>
      </w:r>
      <w:r>
        <w:rPr>
          <w:rFonts w:eastAsia="SimSun"/>
          <w:szCs w:val="24"/>
          <w:lang w:eastAsia="zh-CN"/>
        </w:rPr>
        <w:t>complete communicative functions such as gratitude, apology, introduction and farewell</w:t>
      </w:r>
      <w:r>
        <w:rPr>
          <w:rFonts w:eastAsia="SimSun" w:hint="eastAsia"/>
          <w:szCs w:val="24"/>
          <w:lang w:eastAsia="zh-CN"/>
        </w:rPr>
        <w:t>, and b</w:t>
      </w:r>
      <w:r>
        <w:rPr>
          <w:rFonts w:eastAsia="SimSun"/>
          <w:szCs w:val="24"/>
          <w:lang w:eastAsia="zh-CN"/>
        </w:rPr>
        <w:t>egin to understand Chinese cultural knowledge and cultivate interest in learning.</w:t>
      </w:r>
      <w:bookmarkEnd w:id="5"/>
    </w:p>
    <w:p w:rsidR="005F6964" w:rsidRDefault="005F6964">
      <w:pPr>
        <w:adjustRightInd w:val="0"/>
        <w:spacing w:line="253" w:lineRule="exact"/>
        <w:rPr>
          <w:b/>
          <w:color w:val="000000"/>
          <w:w w:val="103"/>
          <w:sz w:val="24"/>
          <w:szCs w:val="24"/>
        </w:rPr>
      </w:pPr>
    </w:p>
    <w:p w:rsidR="005F6964" w:rsidRDefault="00582FCD">
      <w:pPr>
        <w:adjustRightInd w:val="0"/>
        <w:spacing w:line="253" w:lineRule="exact"/>
        <w:rPr>
          <w:b/>
          <w:color w:val="000000"/>
          <w:w w:val="103"/>
          <w:sz w:val="24"/>
          <w:szCs w:val="24"/>
        </w:rPr>
      </w:pPr>
      <w:r>
        <w:rPr>
          <w:b/>
          <w:color w:val="000000"/>
          <w:w w:val="103"/>
          <w:sz w:val="24"/>
          <w:szCs w:val="24"/>
        </w:rPr>
        <w:t xml:space="preserve">COURSE CONTENTS </w:t>
      </w:r>
    </w:p>
    <w:p w:rsidR="005F6964" w:rsidRDefault="005F6964">
      <w:pPr>
        <w:adjustRightInd w:val="0"/>
        <w:spacing w:line="253" w:lineRule="exact"/>
        <w:jc w:val="both"/>
        <w:rPr>
          <w:rFonts w:eastAsia="DengXian"/>
          <w:bCs/>
          <w:color w:val="000000"/>
          <w:w w:val="103"/>
          <w:sz w:val="24"/>
          <w:szCs w:val="24"/>
          <w:lang w:eastAsia="zh-CN"/>
        </w:rPr>
      </w:pPr>
    </w:p>
    <w:p w:rsidR="005F6964" w:rsidRDefault="00582FCD">
      <w:pPr>
        <w:pStyle w:val="ListParagraph"/>
        <w:numPr>
          <w:ilvl w:val="0"/>
          <w:numId w:val="2"/>
        </w:numPr>
        <w:adjustRightInd w:val="0"/>
        <w:spacing w:before="0" w:line="253" w:lineRule="exact"/>
        <w:contextualSpacing/>
        <w:jc w:val="both"/>
        <w:rPr>
          <w:rFonts w:eastAsia="DengXian"/>
          <w:bCs/>
          <w:color w:val="000000"/>
          <w:w w:val="103"/>
          <w:szCs w:val="24"/>
        </w:rPr>
      </w:pPr>
      <w:r>
        <w:rPr>
          <w:rFonts w:eastAsia="DengXian"/>
          <w:b/>
          <w:color w:val="000000"/>
          <w:w w:val="103"/>
          <w:szCs w:val="24"/>
        </w:rPr>
        <w:t>Lesson 1</w:t>
      </w:r>
      <w:r>
        <w:rPr>
          <w:rFonts w:eastAsia="DengXian" w:hint="eastAsia"/>
          <w:b/>
          <w:color w:val="000000"/>
          <w:w w:val="103"/>
          <w:szCs w:val="24"/>
        </w:rPr>
        <w:t xml:space="preserve"> </w:t>
      </w:r>
      <w:r>
        <w:rPr>
          <w:rFonts w:eastAsia="DengXian"/>
          <w:b/>
          <w:color w:val="000000"/>
          <w:w w:val="103"/>
          <w:szCs w:val="24"/>
        </w:rPr>
        <w:t>I was still sleeping at 7 o'clock</w:t>
      </w:r>
      <w:r>
        <w:rPr>
          <w:rFonts w:eastAsia="DengXian"/>
          <w:b/>
          <w:color w:val="000000"/>
          <w:w w:val="103"/>
          <w:szCs w:val="24"/>
        </w:rPr>
        <w:tab/>
        <w:t xml:space="preserve">                                                                                  </w:t>
      </w:r>
      <w:r>
        <w:rPr>
          <w:rFonts w:eastAsia="NimbusSanL-Regu"/>
          <w:b/>
          <w:bCs/>
        </w:rPr>
        <w:t>1 hour</w:t>
      </w:r>
      <w:r>
        <w:rPr>
          <w:rFonts w:eastAsia="DengXian"/>
          <w:bCs/>
          <w:color w:val="000000"/>
          <w:w w:val="103"/>
          <w:szCs w:val="24"/>
        </w:rPr>
        <w:t xml:space="preserve"> </w:t>
      </w:r>
    </w:p>
    <w:p w:rsidR="005F6964" w:rsidRDefault="00582FCD">
      <w:pPr>
        <w:adjustRightInd w:val="0"/>
        <w:spacing w:line="253" w:lineRule="exact"/>
        <w:rPr>
          <w:rFonts w:eastAsia="DengXian"/>
          <w:bCs/>
          <w:color w:val="000000"/>
          <w:w w:val="103"/>
          <w:szCs w:val="24"/>
        </w:rPr>
      </w:pPr>
      <w:r>
        <w:rPr>
          <w:rFonts w:eastAsia="DengXian"/>
          <w:bCs/>
          <w:color w:val="000000"/>
          <w:w w:val="103"/>
          <w:szCs w:val="24"/>
        </w:rPr>
        <w:t>This lesson introduces the grammatical points of "still", so that students can correctly understand the meaning of sentences related to "still" and use this sentence pattern correctly for communication.</w:t>
      </w:r>
      <w:r>
        <w:rPr>
          <w:rFonts w:eastAsia="DengXian"/>
          <w:bCs/>
          <w:color w:val="000000"/>
          <w:w w:val="103"/>
          <w:szCs w:val="24"/>
        </w:rPr>
        <w:tab/>
      </w:r>
    </w:p>
    <w:p w:rsidR="005F6964" w:rsidRDefault="00582FCD">
      <w:pPr>
        <w:pStyle w:val="ListParagraph"/>
        <w:numPr>
          <w:ilvl w:val="0"/>
          <w:numId w:val="2"/>
        </w:numPr>
        <w:autoSpaceDE/>
        <w:autoSpaceDN/>
        <w:spacing w:before="0" w:line="253" w:lineRule="exact"/>
        <w:contextualSpacing/>
        <w:jc w:val="both"/>
        <w:rPr>
          <w:rFonts w:eastAsia="DengXian"/>
          <w:b/>
          <w:color w:val="000000"/>
          <w:w w:val="103"/>
          <w:szCs w:val="24"/>
        </w:rPr>
      </w:pPr>
      <w:r>
        <w:rPr>
          <w:rFonts w:eastAsia="DengXian"/>
          <w:b/>
          <w:color w:val="000000"/>
          <w:w w:val="103"/>
          <w:szCs w:val="24"/>
        </w:rPr>
        <w:t>Lesson 2</w:t>
      </w:r>
      <w:r>
        <w:rPr>
          <w:rFonts w:eastAsia="DengXian" w:hint="eastAsia"/>
          <w:b/>
          <w:color w:val="000000"/>
          <w:w w:val="103"/>
          <w:szCs w:val="24"/>
        </w:rPr>
        <w:t xml:space="preserve"> </w:t>
      </w:r>
      <w:r>
        <w:rPr>
          <w:rFonts w:eastAsia="DengXian"/>
          <w:b/>
          <w:color w:val="000000"/>
          <w:w w:val="103"/>
          <w:szCs w:val="24"/>
        </w:rPr>
        <w:t>It will be cloudy tomorrow</w:t>
      </w:r>
      <w:r>
        <w:rPr>
          <w:rFonts w:eastAsia="DengXian"/>
          <w:b/>
          <w:color w:val="000000"/>
          <w:w w:val="103"/>
          <w:szCs w:val="24"/>
        </w:rPr>
        <w:tab/>
        <w:t xml:space="preserve">                                                                                  </w:t>
      </w:r>
      <w:r>
        <w:rPr>
          <w:rFonts w:eastAsia="NimbusSanL-Regu"/>
          <w:b/>
          <w:bCs/>
        </w:rPr>
        <w:t>1 hour</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 xml:space="preserve">By introducing the weather in several Chinese cities, </w:t>
      </w:r>
      <w:proofErr w:type="gramStart"/>
      <w:r>
        <w:rPr>
          <w:rFonts w:eastAsia="DengXian"/>
          <w:bCs/>
          <w:color w:val="000000"/>
          <w:w w:val="103"/>
          <w:sz w:val="24"/>
          <w:szCs w:val="24"/>
          <w:lang w:eastAsia="zh-CN"/>
        </w:rPr>
        <w:t>Explain  how</w:t>
      </w:r>
      <w:proofErr w:type="gramEnd"/>
      <w:r>
        <w:rPr>
          <w:rFonts w:eastAsia="DengXian"/>
          <w:bCs/>
          <w:color w:val="000000"/>
          <w:w w:val="103"/>
          <w:sz w:val="24"/>
          <w:szCs w:val="24"/>
          <w:lang w:eastAsia="zh-CN"/>
        </w:rPr>
        <w:t xml:space="preserve"> to use temperature to answer weather questions.</w:t>
      </w:r>
    </w:p>
    <w:p w:rsidR="005F6964" w:rsidRDefault="005F6964">
      <w:pPr>
        <w:adjustRightInd w:val="0"/>
        <w:spacing w:line="253" w:lineRule="exact"/>
        <w:jc w:val="both"/>
        <w:rPr>
          <w:rFonts w:eastAsia="DengXian"/>
          <w:bCs/>
          <w:color w:val="000000"/>
          <w:w w:val="103"/>
          <w:sz w:val="24"/>
          <w:szCs w:val="24"/>
          <w:lang w:eastAsia="zh-CN"/>
        </w:rPr>
      </w:pPr>
    </w:p>
    <w:p w:rsidR="005F6964" w:rsidRDefault="00582FCD">
      <w:pPr>
        <w:pStyle w:val="ListParagraph"/>
        <w:numPr>
          <w:ilvl w:val="0"/>
          <w:numId w:val="2"/>
        </w:numPr>
        <w:autoSpaceDE/>
        <w:autoSpaceDN/>
        <w:spacing w:before="0" w:line="253" w:lineRule="exact"/>
        <w:contextualSpacing/>
        <w:jc w:val="both"/>
        <w:rPr>
          <w:rFonts w:eastAsia="DengXian"/>
          <w:b/>
          <w:color w:val="000000"/>
          <w:w w:val="103"/>
          <w:szCs w:val="24"/>
        </w:rPr>
      </w:pPr>
      <w:r>
        <w:rPr>
          <w:rFonts w:eastAsia="DengXian"/>
          <w:b/>
          <w:color w:val="000000"/>
          <w:w w:val="103"/>
          <w:szCs w:val="24"/>
        </w:rPr>
        <w:t>Lesson 3</w:t>
      </w:r>
      <w:r>
        <w:rPr>
          <w:rFonts w:eastAsia="DengXian" w:hint="eastAsia"/>
          <w:b/>
          <w:color w:val="000000"/>
          <w:w w:val="103"/>
          <w:szCs w:val="24"/>
        </w:rPr>
        <w:t xml:space="preserve"> </w:t>
      </w:r>
      <w:r>
        <w:rPr>
          <w:rFonts w:eastAsia="DengXian"/>
          <w:b/>
          <w:color w:val="000000"/>
          <w:w w:val="103"/>
          <w:szCs w:val="24"/>
        </w:rPr>
        <w:t xml:space="preserve">That one is five hundred dollars cheaper than this one                                              </w:t>
      </w:r>
      <w:r>
        <w:rPr>
          <w:rFonts w:eastAsia="NimbusSanL-Regu"/>
          <w:b/>
          <w:bCs/>
        </w:rPr>
        <w:t>1 hour</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This lesson Explain s comparative sentences, and compares them in terms of price, height and temperature, so that students can understand comparative sentences thoroughly.</w:t>
      </w:r>
    </w:p>
    <w:p w:rsidR="005F6964" w:rsidRDefault="005F6964">
      <w:pPr>
        <w:adjustRightInd w:val="0"/>
        <w:spacing w:line="253" w:lineRule="exact"/>
        <w:jc w:val="both"/>
        <w:rPr>
          <w:rFonts w:eastAsia="DengXian"/>
          <w:bCs/>
          <w:color w:val="000000"/>
          <w:w w:val="103"/>
          <w:sz w:val="24"/>
          <w:szCs w:val="24"/>
          <w:lang w:eastAsia="zh-CN"/>
        </w:rPr>
      </w:pPr>
    </w:p>
    <w:p w:rsidR="005F6964" w:rsidRDefault="00582FCD">
      <w:pPr>
        <w:pStyle w:val="ListParagraph"/>
        <w:numPr>
          <w:ilvl w:val="0"/>
          <w:numId w:val="2"/>
        </w:numPr>
        <w:autoSpaceDE/>
        <w:autoSpaceDN/>
        <w:spacing w:before="0" w:line="253" w:lineRule="exact"/>
        <w:contextualSpacing/>
        <w:jc w:val="both"/>
        <w:rPr>
          <w:rFonts w:eastAsia="DengXian"/>
          <w:b/>
          <w:color w:val="000000"/>
          <w:w w:val="103"/>
          <w:szCs w:val="24"/>
        </w:rPr>
      </w:pPr>
      <w:r>
        <w:rPr>
          <w:rFonts w:eastAsia="DengXian"/>
          <w:b/>
          <w:color w:val="000000"/>
          <w:w w:val="103"/>
          <w:szCs w:val="24"/>
        </w:rPr>
        <w:t>Lesson 4</w:t>
      </w:r>
      <w:r>
        <w:rPr>
          <w:rFonts w:eastAsia="DengXian" w:hint="eastAsia"/>
          <w:b/>
          <w:color w:val="000000"/>
          <w:w w:val="103"/>
          <w:szCs w:val="24"/>
        </w:rPr>
        <w:t xml:space="preserve"> </w:t>
      </w:r>
      <w:r>
        <w:rPr>
          <w:rFonts w:eastAsia="DengXian"/>
          <w:b/>
          <w:color w:val="000000"/>
          <w:w w:val="103"/>
          <w:szCs w:val="24"/>
        </w:rPr>
        <w:t>This is a family photo</w:t>
      </w:r>
      <w:r>
        <w:rPr>
          <w:rFonts w:eastAsia="DengXian"/>
          <w:b/>
          <w:color w:val="000000"/>
          <w:w w:val="103"/>
          <w:szCs w:val="24"/>
        </w:rPr>
        <w:tab/>
        <w:t xml:space="preserve">                                                                                               </w:t>
      </w:r>
      <w:r>
        <w:rPr>
          <w:rFonts w:eastAsia="NimbusSanL-Regu"/>
          <w:b/>
          <w:bCs/>
        </w:rPr>
        <w:t>1 hour</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This lesson introduces family members in detail through appearance, clothing and occupation, so that students can master more detailed description methods.</w:t>
      </w:r>
      <w:r>
        <w:rPr>
          <w:rFonts w:eastAsia="DengXian"/>
          <w:bCs/>
          <w:color w:val="000000"/>
          <w:w w:val="103"/>
          <w:sz w:val="24"/>
          <w:szCs w:val="24"/>
          <w:lang w:eastAsia="zh-CN"/>
        </w:rPr>
        <w:tab/>
      </w:r>
    </w:p>
    <w:p w:rsidR="005F6964" w:rsidRDefault="005F6964">
      <w:pPr>
        <w:adjustRightInd w:val="0"/>
        <w:spacing w:line="253" w:lineRule="exact"/>
        <w:jc w:val="both"/>
        <w:rPr>
          <w:rFonts w:eastAsia="DengXian"/>
          <w:bCs/>
          <w:color w:val="000000"/>
          <w:w w:val="103"/>
          <w:sz w:val="24"/>
          <w:szCs w:val="24"/>
          <w:lang w:eastAsia="zh-CN"/>
        </w:rPr>
      </w:pPr>
    </w:p>
    <w:p w:rsidR="005F6964" w:rsidRDefault="00582FCD">
      <w:pPr>
        <w:pStyle w:val="ListParagraph"/>
        <w:numPr>
          <w:ilvl w:val="0"/>
          <w:numId w:val="2"/>
        </w:numPr>
        <w:autoSpaceDE/>
        <w:autoSpaceDN/>
        <w:spacing w:before="0" w:line="253" w:lineRule="exact"/>
        <w:contextualSpacing/>
        <w:jc w:val="both"/>
        <w:rPr>
          <w:rFonts w:eastAsia="DengXian"/>
          <w:b/>
          <w:color w:val="000000"/>
          <w:w w:val="103"/>
          <w:szCs w:val="24"/>
        </w:rPr>
      </w:pPr>
      <w:r>
        <w:rPr>
          <w:rFonts w:eastAsia="DengXian"/>
          <w:b/>
          <w:color w:val="000000"/>
          <w:w w:val="103"/>
          <w:szCs w:val="24"/>
        </w:rPr>
        <w:t>Lesson 5</w:t>
      </w:r>
      <w:r>
        <w:rPr>
          <w:rFonts w:eastAsia="DengXian" w:hint="eastAsia"/>
          <w:b/>
          <w:color w:val="000000"/>
          <w:w w:val="103"/>
          <w:szCs w:val="24"/>
        </w:rPr>
        <w:t xml:space="preserve"> </w:t>
      </w:r>
      <w:r>
        <w:rPr>
          <w:rFonts w:eastAsia="DengXian"/>
          <w:b/>
          <w:color w:val="000000"/>
          <w:w w:val="103"/>
          <w:szCs w:val="24"/>
        </w:rPr>
        <w:t>It is forbidden to take pictures here</w:t>
      </w:r>
      <w:r>
        <w:rPr>
          <w:rFonts w:eastAsia="DengXian"/>
          <w:b/>
          <w:color w:val="000000"/>
          <w:w w:val="103"/>
          <w:szCs w:val="24"/>
        </w:rPr>
        <w:tab/>
        <w:t xml:space="preserve">                                                                     </w:t>
      </w:r>
      <w:r>
        <w:rPr>
          <w:rFonts w:eastAsia="NimbusSanL-Regu"/>
          <w:b/>
          <w:bCs/>
        </w:rPr>
        <w:t>2 hours</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This lesson leads students to understand the relevant knowledge points of expressing commands, such as forbidden and forbidden, so that students can correctly understand the meaning of words in daily life.</w:t>
      </w:r>
    </w:p>
    <w:p w:rsidR="005F6964" w:rsidRDefault="005F6964">
      <w:pPr>
        <w:adjustRightInd w:val="0"/>
        <w:spacing w:line="253" w:lineRule="exact"/>
        <w:jc w:val="both"/>
        <w:rPr>
          <w:rFonts w:eastAsia="DengXian"/>
          <w:bCs/>
          <w:color w:val="000000"/>
          <w:w w:val="103"/>
          <w:sz w:val="24"/>
          <w:szCs w:val="24"/>
          <w:lang w:eastAsia="zh-CN"/>
        </w:rPr>
      </w:pPr>
    </w:p>
    <w:p w:rsidR="005F6964" w:rsidRDefault="00582FCD">
      <w:pPr>
        <w:pStyle w:val="ListParagraph"/>
        <w:numPr>
          <w:ilvl w:val="0"/>
          <w:numId w:val="2"/>
        </w:numPr>
        <w:autoSpaceDE/>
        <w:autoSpaceDN/>
        <w:spacing w:before="0" w:line="253" w:lineRule="exact"/>
        <w:contextualSpacing/>
        <w:jc w:val="both"/>
        <w:rPr>
          <w:rFonts w:eastAsia="DengXian"/>
          <w:b/>
          <w:color w:val="000000"/>
          <w:w w:val="103"/>
          <w:szCs w:val="24"/>
        </w:rPr>
      </w:pPr>
      <w:r>
        <w:rPr>
          <w:rFonts w:eastAsia="DengXian"/>
          <w:b/>
          <w:color w:val="000000"/>
          <w:w w:val="103"/>
          <w:szCs w:val="24"/>
        </w:rPr>
        <w:t>Lesson 6</w:t>
      </w:r>
      <w:r>
        <w:rPr>
          <w:rFonts w:eastAsia="DengXian" w:hint="eastAsia"/>
          <w:b/>
          <w:color w:val="000000"/>
          <w:w w:val="103"/>
          <w:szCs w:val="24"/>
        </w:rPr>
        <w:t xml:space="preserve"> </w:t>
      </w:r>
      <w:r>
        <w:rPr>
          <w:rFonts w:eastAsia="DengXian"/>
          <w:b/>
          <w:color w:val="000000"/>
          <w:w w:val="103"/>
          <w:szCs w:val="24"/>
        </w:rPr>
        <w:t>I can't find something</w:t>
      </w:r>
      <w:r>
        <w:rPr>
          <w:rFonts w:eastAsia="DengXian"/>
          <w:b/>
          <w:color w:val="000000"/>
          <w:w w:val="103"/>
          <w:szCs w:val="24"/>
        </w:rPr>
        <w:tab/>
        <w:t xml:space="preserve">                                                                                             2</w:t>
      </w:r>
      <w:r>
        <w:rPr>
          <w:rFonts w:eastAsia="NimbusSanL-Regu"/>
          <w:b/>
          <w:bCs/>
        </w:rPr>
        <w:t xml:space="preserve"> hours</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This lesson introduces the use of language points in "V + should + result complement", so that students can correctly use relevant sentence patterns in communication.</w:t>
      </w:r>
      <w:r>
        <w:rPr>
          <w:rFonts w:eastAsia="DengXian"/>
          <w:bCs/>
          <w:color w:val="000000"/>
          <w:w w:val="103"/>
          <w:sz w:val="24"/>
          <w:szCs w:val="24"/>
          <w:lang w:eastAsia="zh-CN"/>
        </w:rPr>
        <w:tab/>
      </w:r>
    </w:p>
    <w:p w:rsidR="005F6964" w:rsidRDefault="005F6964">
      <w:pPr>
        <w:adjustRightInd w:val="0"/>
        <w:spacing w:line="253" w:lineRule="exact"/>
        <w:jc w:val="both"/>
        <w:rPr>
          <w:rFonts w:eastAsia="DengXian"/>
          <w:bCs/>
          <w:color w:val="000000"/>
          <w:w w:val="103"/>
          <w:sz w:val="24"/>
          <w:szCs w:val="24"/>
          <w:lang w:eastAsia="zh-CN"/>
        </w:rPr>
      </w:pPr>
    </w:p>
    <w:p w:rsidR="005F6964" w:rsidRDefault="00582FCD">
      <w:pPr>
        <w:pStyle w:val="ListParagraph"/>
        <w:numPr>
          <w:ilvl w:val="0"/>
          <w:numId w:val="2"/>
        </w:numPr>
        <w:autoSpaceDE/>
        <w:autoSpaceDN/>
        <w:spacing w:before="0" w:line="253" w:lineRule="exact"/>
        <w:contextualSpacing/>
        <w:jc w:val="both"/>
        <w:rPr>
          <w:rFonts w:eastAsia="DengXian"/>
          <w:b/>
          <w:color w:val="000000"/>
          <w:w w:val="103"/>
          <w:szCs w:val="24"/>
        </w:rPr>
      </w:pPr>
      <w:r>
        <w:rPr>
          <w:rFonts w:eastAsia="DengXian"/>
          <w:b/>
          <w:color w:val="000000"/>
          <w:w w:val="103"/>
          <w:szCs w:val="24"/>
        </w:rPr>
        <w:t>Lesson 7</w:t>
      </w:r>
      <w:r>
        <w:rPr>
          <w:rFonts w:eastAsia="DengXian" w:hint="eastAsia"/>
          <w:b/>
          <w:color w:val="000000"/>
          <w:w w:val="103"/>
          <w:szCs w:val="24"/>
        </w:rPr>
        <w:t xml:space="preserve"> </w:t>
      </w:r>
      <w:r>
        <w:rPr>
          <w:rFonts w:eastAsia="DengXian"/>
          <w:b/>
          <w:color w:val="000000"/>
          <w:w w:val="103"/>
          <w:szCs w:val="24"/>
        </w:rPr>
        <w:t>I have been to Sichuan and seen pandas</w:t>
      </w:r>
      <w:r>
        <w:rPr>
          <w:rFonts w:eastAsia="DengXian"/>
          <w:b/>
          <w:color w:val="000000"/>
          <w:w w:val="103"/>
          <w:szCs w:val="24"/>
        </w:rPr>
        <w:tab/>
        <w:t xml:space="preserve">                                                                    </w:t>
      </w:r>
      <w:r>
        <w:rPr>
          <w:rFonts w:eastAsia="NimbusSanL-Regu"/>
          <w:b/>
          <w:bCs/>
        </w:rPr>
        <w:t>2 hours</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This lesson introduces Chinese culture through "V + have been to", such as the Great Wall, the Forbidden City, national treasures, etc., so that students can use this sentence pattern correctly in communication.</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ab/>
      </w:r>
    </w:p>
    <w:p w:rsidR="005F6964" w:rsidRDefault="00582FCD">
      <w:pPr>
        <w:pStyle w:val="ListParagraph"/>
        <w:numPr>
          <w:ilvl w:val="0"/>
          <w:numId w:val="2"/>
        </w:numPr>
        <w:autoSpaceDE/>
        <w:autoSpaceDN/>
        <w:spacing w:before="0" w:line="253" w:lineRule="exact"/>
        <w:contextualSpacing/>
        <w:jc w:val="both"/>
        <w:rPr>
          <w:rFonts w:eastAsia="DengXian"/>
          <w:b/>
          <w:color w:val="000000"/>
          <w:w w:val="103"/>
          <w:szCs w:val="24"/>
        </w:rPr>
      </w:pPr>
      <w:r>
        <w:rPr>
          <w:rFonts w:eastAsia="DengXian"/>
          <w:b/>
          <w:color w:val="000000"/>
          <w:w w:val="103"/>
          <w:szCs w:val="24"/>
        </w:rPr>
        <w:t>Lesson 8 I hope you can come to my wedding</w:t>
      </w:r>
      <w:r>
        <w:rPr>
          <w:rFonts w:eastAsia="DengXian"/>
          <w:b/>
          <w:color w:val="000000"/>
          <w:w w:val="103"/>
          <w:szCs w:val="24"/>
        </w:rPr>
        <w:tab/>
        <w:t xml:space="preserve">                                                                    </w:t>
      </w:r>
      <w:r>
        <w:rPr>
          <w:rFonts w:eastAsia="NimbusSanL-Regu"/>
          <w:b/>
          <w:bCs/>
        </w:rPr>
        <w:t>2 hours</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By introducing Chinese weddings, this lesson enables students to master the verbal usage of banquet invitation, holiday blessing, emotional expression and euphemistic refusal.</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ab/>
      </w:r>
    </w:p>
    <w:p w:rsidR="005F6964" w:rsidRDefault="00582FCD">
      <w:pPr>
        <w:spacing w:line="253" w:lineRule="exact"/>
        <w:rPr>
          <w:rFonts w:eastAsia="DengXian"/>
          <w:b/>
          <w:color w:val="000000"/>
          <w:w w:val="103"/>
          <w:szCs w:val="24"/>
        </w:rPr>
      </w:pPr>
      <w:r>
        <w:rPr>
          <w:rFonts w:eastAsia="DengXian"/>
          <w:b/>
          <w:color w:val="000000"/>
          <w:w w:val="103"/>
          <w:szCs w:val="24"/>
        </w:rPr>
        <w:t xml:space="preserve">Semi-MID-TERM REVIEW                                                                                                          </w:t>
      </w:r>
      <w:r>
        <w:rPr>
          <w:rFonts w:eastAsia="NimbusSanL-Regu"/>
          <w:b/>
          <w:bCs/>
        </w:rPr>
        <w:t>2 hours</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This section leads students to review the knowledge points they have learned in the past and conduct mid-term tests through reading pictures, listening questions and connecting questions to test students' learning effect.</w:t>
      </w:r>
      <w:r>
        <w:rPr>
          <w:rFonts w:eastAsia="DengXian"/>
          <w:bCs/>
          <w:color w:val="000000"/>
          <w:w w:val="103"/>
          <w:sz w:val="24"/>
          <w:szCs w:val="24"/>
          <w:lang w:eastAsia="zh-CN"/>
        </w:rPr>
        <w:tab/>
      </w:r>
    </w:p>
    <w:p w:rsidR="005F6964" w:rsidRDefault="005F6964">
      <w:pPr>
        <w:adjustRightInd w:val="0"/>
        <w:spacing w:line="253" w:lineRule="exact"/>
        <w:jc w:val="both"/>
        <w:rPr>
          <w:rFonts w:eastAsia="DengXian"/>
          <w:bCs/>
          <w:color w:val="000000"/>
          <w:w w:val="103"/>
          <w:sz w:val="24"/>
          <w:szCs w:val="24"/>
          <w:lang w:eastAsia="zh-CN"/>
        </w:rPr>
      </w:pPr>
    </w:p>
    <w:p w:rsidR="005F6964" w:rsidRDefault="00582FCD">
      <w:pPr>
        <w:pStyle w:val="ListParagraph"/>
        <w:numPr>
          <w:ilvl w:val="0"/>
          <w:numId w:val="2"/>
        </w:numPr>
        <w:autoSpaceDE/>
        <w:autoSpaceDN/>
        <w:spacing w:before="0" w:line="253" w:lineRule="exact"/>
        <w:contextualSpacing/>
        <w:jc w:val="both"/>
        <w:rPr>
          <w:rFonts w:eastAsia="DengXian"/>
          <w:b/>
          <w:color w:val="000000"/>
          <w:w w:val="103"/>
          <w:szCs w:val="24"/>
        </w:rPr>
      </w:pPr>
      <w:r>
        <w:rPr>
          <w:rFonts w:eastAsia="DengXian"/>
          <w:b/>
          <w:color w:val="000000"/>
          <w:w w:val="103"/>
          <w:szCs w:val="24"/>
        </w:rPr>
        <w:lastRenderedPageBreak/>
        <w:t>Lesson 9</w:t>
      </w:r>
      <w:r>
        <w:rPr>
          <w:rFonts w:eastAsia="DengXian" w:hint="eastAsia"/>
          <w:b/>
          <w:color w:val="000000"/>
          <w:w w:val="103"/>
          <w:szCs w:val="24"/>
        </w:rPr>
        <w:t xml:space="preserve"> </w:t>
      </w:r>
      <w:r>
        <w:rPr>
          <w:rFonts w:eastAsia="DengXian"/>
          <w:b/>
          <w:color w:val="000000"/>
          <w:w w:val="103"/>
          <w:szCs w:val="24"/>
        </w:rPr>
        <w:t>Be ill, take more rest</w:t>
      </w:r>
      <w:r>
        <w:rPr>
          <w:rFonts w:eastAsia="DengXian"/>
          <w:b/>
          <w:color w:val="000000"/>
          <w:w w:val="103"/>
          <w:szCs w:val="24"/>
        </w:rPr>
        <w:tab/>
        <w:t xml:space="preserve">                                                                                           </w:t>
      </w:r>
      <w:r>
        <w:rPr>
          <w:rFonts w:eastAsia="NimbusSanL-Regu"/>
          <w:b/>
          <w:bCs/>
        </w:rPr>
        <w:t>2 hours</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This lesson introduces the vocabulary related to illness and the doctor's medication advice, so that students can correctly describe and understand the doctor's meaning in the process of seeing a doctor.</w:t>
      </w:r>
    </w:p>
    <w:p w:rsidR="005F6964" w:rsidRDefault="005F6964">
      <w:pPr>
        <w:adjustRightInd w:val="0"/>
        <w:spacing w:line="253" w:lineRule="exact"/>
        <w:jc w:val="both"/>
        <w:rPr>
          <w:rFonts w:eastAsia="DengXian"/>
          <w:bCs/>
          <w:color w:val="000000"/>
          <w:w w:val="103"/>
          <w:sz w:val="24"/>
          <w:szCs w:val="24"/>
          <w:lang w:eastAsia="zh-CN"/>
        </w:rPr>
      </w:pPr>
    </w:p>
    <w:p w:rsidR="005F6964" w:rsidRDefault="00582FCD">
      <w:pPr>
        <w:pStyle w:val="ListParagraph"/>
        <w:numPr>
          <w:ilvl w:val="0"/>
          <w:numId w:val="2"/>
        </w:numPr>
        <w:autoSpaceDE/>
        <w:autoSpaceDN/>
        <w:spacing w:before="0" w:line="253" w:lineRule="exact"/>
        <w:contextualSpacing/>
        <w:jc w:val="both"/>
        <w:rPr>
          <w:rFonts w:eastAsia="DengXian"/>
          <w:b/>
          <w:color w:val="000000"/>
          <w:w w:val="103"/>
          <w:szCs w:val="24"/>
        </w:rPr>
      </w:pPr>
      <w:r>
        <w:rPr>
          <w:rFonts w:eastAsia="DengXian"/>
          <w:b/>
          <w:color w:val="000000"/>
          <w:w w:val="103"/>
          <w:szCs w:val="24"/>
        </w:rPr>
        <w:t>Lesson 10</w:t>
      </w:r>
      <w:r>
        <w:rPr>
          <w:rFonts w:eastAsia="DengXian" w:hint="eastAsia"/>
          <w:b/>
          <w:color w:val="000000"/>
          <w:w w:val="103"/>
          <w:szCs w:val="24"/>
        </w:rPr>
        <w:t xml:space="preserve"> </w:t>
      </w:r>
      <w:r>
        <w:rPr>
          <w:rFonts w:eastAsia="DengXian"/>
          <w:b/>
          <w:color w:val="000000"/>
          <w:w w:val="103"/>
          <w:szCs w:val="24"/>
        </w:rPr>
        <w:t>The station is just across the road</w:t>
      </w:r>
      <w:r>
        <w:rPr>
          <w:rFonts w:eastAsia="DengXian"/>
          <w:b/>
          <w:color w:val="000000"/>
          <w:w w:val="103"/>
          <w:szCs w:val="24"/>
        </w:rPr>
        <w:tab/>
        <w:t xml:space="preserve">                                                                    </w:t>
      </w:r>
      <w:r>
        <w:rPr>
          <w:rFonts w:eastAsia="NimbusSanL-Regu"/>
          <w:b/>
          <w:bCs/>
        </w:rPr>
        <w:t>2 hours</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This lesson introduces the way of asking places and answers by asking directions, which helps students to use relevant sentence patterns for practical communication questions and answers.</w:t>
      </w:r>
      <w:r>
        <w:rPr>
          <w:rFonts w:eastAsia="DengXian"/>
          <w:bCs/>
          <w:color w:val="000000"/>
          <w:w w:val="103"/>
          <w:sz w:val="24"/>
          <w:szCs w:val="24"/>
          <w:lang w:eastAsia="zh-CN"/>
        </w:rPr>
        <w:tab/>
      </w:r>
    </w:p>
    <w:p w:rsidR="005F6964" w:rsidRDefault="005F6964">
      <w:pPr>
        <w:adjustRightInd w:val="0"/>
        <w:spacing w:line="253" w:lineRule="exact"/>
        <w:jc w:val="both"/>
        <w:rPr>
          <w:rFonts w:eastAsia="DengXian"/>
          <w:bCs/>
          <w:color w:val="000000"/>
          <w:w w:val="103"/>
          <w:sz w:val="24"/>
          <w:szCs w:val="24"/>
          <w:lang w:eastAsia="zh-CN"/>
        </w:rPr>
      </w:pPr>
    </w:p>
    <w:p w:rsidR="005F6964" w:rsidRDefault="00582FCD">
      <w:pPr>
        <w:pStyle w:val="ListParagraph"/>
        <w:numPr>
          <w:ilvl w:val="0"/>
          <w:numId w:val="2"/>
        </w:numPr>
        <w:autoSpaceDE/>
        <w:autoSpaceDN/>
        <w:spacing w:before="0" w:line="253" w:lineRule="exact"/>
        <w:contextualSpacing/>
        <w:jc w:val="both"/>
        <w:rPr>
          <w:rFonts w:eastAsia="DengXian"/>
          <w:b/>
          <w:color w:val="000000"/>
          <w:w w:val="103"/>
          <w:szCs w:val="24"/>
        </w:rPr>
      </w:pPr>
      <w:r>
        <w:rPr>
          <w:rFonts w:eastAsia="DengXian"/>
          <w:b/>
          <w:color w:val="000000"/>
          <w:w w:val="103"/>
          <w:szCs w:val="24"/>
        </w:rPr>
        <w:t>Lesson 11 She sings very well</w:t>
      </w:r>
      <w:r>
        <w:rPr>
          <w:rFonts w:eastAsia="DengXian"/>
          <w:b/>
          <w:color w:val="000000"/>
          <w:w w:val="103"/>
          <w:szCs w:val="24"/>
        </w:rPr>
        <w:tab/>
        <w:t xml:space="preserve">                                                                                              </w:t>
      </w:r>
      <w:r>
        <w:rPr>
          <w:rFonts w:eastAsia="NimbusSanL-Regu"/>
          <w:b/>
          <w:bCs/>
        </w:rPr>
        <w:t>2 hours</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This lesson focuses on hobbies and introduces the correct use of related words in sentences.</w:t>
      </w:r>
    </w:p>
    <w:p w:rsidR="005F6964" w:rsidRDefault="005F6964">
      <w:pPr>
        <w:adjustRightInd w:val="0"/>
        <w:spacing w:line="253" w:lineRule="exact"/>
        <w:jc w:val="both"/>
        <w:rPr>
          <w:rFonts w:eastAsia="DengXian"/>
          <w:bCs/>
          <w:color w:val="000000"/>
          <w:w w:val="103"/>
          <w:sz w:val="24"/>
          <w:szCs w:val="24"/>
          <w:lang w:eastAsia="zh-CN"/>
        </w:rPr>
      </w:pPr>
    </w:p>
    <w:p w:rsidR="005F6964" w:rsidRDefault="00582FCD">
      <w:pPr>
        <w:pStyle w:val="ListParagraph"/>
        <w:numPr>
          <w:ilvl w:val="0"/>
          <w:numId w:val="2"/>
        </w:numPr>
        <w:autoSpaceDE/>
        <w:autoSpaceDN/>
        <w:spacing w:before="0" w:line="253" w:lineRule="exact"/>
        <w:contextualSpacing/>
        <w:jc w:val="both"/>
        <w:rPr>
          <w:rFonts w:eastAsia="DengXian"/>
          <w:b/>
          <w:color w:val="000000"/>
          <w:w w:val="103"/>
          <w:szCs w:val="24"/>
        </w:rPr>
      </w:pPr>
      <w:r>
        <w:rPr>
          <w:rFonts w:eastAsia="DengXian"/>
          <w:b/>
          <w:color w:val="000000"/>
          <w:w w:val="103"/>
          <w:szCs w:val="24"/>
        </w:rPr>
        <w:t>Lesson 12</w:t>
      </w:r>
      <w:r>
        <w:rPr>
          <w:rFonts w:eastAsia="DengXian" w:hint="eastAsia"/>
          <w:b/>
          <w:color w:val="000000"/>
          <w:w w:val="103"/>
          <w:szCs w:val="24"/>
        </w:rPr>
        <w:t xml:space="preserve"> </w:t>
      </w:r>
      <w:r>
        <w:rPr>
          <w:rFonts w:eastAsia="DengXian"/>
          <w:b/>
          <w:color w:val="000000"/>
          <w:w w:val="103"/>
          <w:szCs w:val="24"/>
        </w:rPr>
        <w:t>Did you do well in the exam</w:t>
      </w:r>
      <w:r>
        <w:rPr>
          <w:rFonts w:eastAsia="DengXian"/>
          <w:b/>
          <w:color w:val="000000"/>
          <w:w w:val="103"/>
          <w:szCs w:val="24"/>
        </w:rPr>
        <w:tab/>
        <w:t xml:space="preserve">                                                                                 </w:t>
      </w:r>
      <w:r>
        <w:rPr>
          <w:rFonts w:eastAsia="NimbusSanL-Regu"/>
          <w:b/>
          <w:bCs/>
        </w:rPr>
        <w:t>2 hours</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By describing the examination process and the situation of answering questions, students can correctly understand the instructions of the examination room, the distribution of questions and the analysis of test paper problems</w:t>
      </w:r>
    </w:p>
    <w:p w:rsidR="005F6964" w:rsidRDefault="005F6964">
      <w:pPr>
        <w:adjustRightInd w:val="0"/>
        <w:spacing w:line="253" w:lineRule="exact"/>
        <w:jc w:val="both"/>
        <w:rPr>
          <w:rFonts w:eastAsia="DengXian"/>
          <w:bCs/>
          <w:color w:val="000000"/>
          <w:w w:val="103"/>
          <w:sz w:val="24"/>
          <w:szCs w:val="24"/>
          <w:lang w:eastAsia="zh-CN"/>
        </w:rPr>
      </w:pPr>
    </w:p>
    <w:p w:rsidR="005F6964" w:rsidRDefault="00582FCD">
      <w:pPr>
        <w:pStyle w:val="ListParagraph"/>
        <w:numPr>
          <w:ilvl w:val="0"/>
          <w:numId w:val="2"/>
        </w:numPr>
        <w:autoSpaceDE/>
        <w:autoSpaceDN/>
        <w:spacing w:before="0" w:line="253" w:lineRule="exact"/>
        <w:contextualSpacing/>
        <w:jc w:val="both"/>
        <w:rPr>
          <w:rFonts w:eastAsia="DengXian"/>
          <w:b/>
          <w:color w:val="000000"/>
          <w:w w:val="103"/>
          <w:szCs w:val="24"/>
        </w:rPr>
      </w:pPr>
      <w:r>
        <w:rPr>
          <w:rFonts w:eastAsia="DengXian"/>
          <w:b/>
          <w:color w:val="000000"/>
          <w:w w:val="103"/>
          <w:szCs w:val="24"/>
        </w:rPr>
        <w:t>Lesson 13</w:t>
      </w:r>
      <w:r>
        <w:rPr>
          <w:rFonts w:eastAsia="DengXian" w:hint="eastAsia"/>
          <w:b/>
          <w:color w:val="000000"/>
          <w:w w:val="103"/>
          <w:szCs w:val="24"/>
        </w:rPr>
        <w:t xml:space="preserve"> </w:t>
      </w:r>
      <w:r>
        <w:rPr>
          <w:rFonts w:eastAsia="DengXian"/>
          <w:b/>
          <w:color w:val="000000"/>
          <w:w w:val="103"/>
          <w:szCs w:val="24"/>
        </w:rPr>
        <w:t>Buy two and get one free</w:t>
      </w:r>
      <w:r>
        <w:rPr>
          <w:rFonts w:eastAsia="DengXian"/>
          <w:b/>
          <w:color w:val="000000"/>
          <w:w w:val="103"/>
          <w:szCs w:val="24"/>
        </w:rPr>
        <w:tab/>
        <w:t xml:space="preserve">                                                                                  </w:t>
      </w:r>
      <w:r>
        <w:rPr>
          <w:rFonts w:eastAsia="NimbusSanL-Regu"/>
          <w:b/>
          <w:bCs/>
        </w:rPr>
        <w:t>2 hours</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This lesson introduces the commodity names of supermarkets, as well as common terms such as promotional activities, discounts and price reductions.</w:t>
      </w:r>
    </w:p>
    <w:p w:rsidR="005F6964" w:rsidRDefault="005F6964">
      <w:pPr>
        <w:adjustRightInd w:val="0"/>
        <w:spacing w:line="253" w:lineRule="exact"/>
        <w:jc w:val="both"/>
        <w:rPr>
          <w:rFonts w:eastAsia="DengXian"/>
          <w:bCs/>
          <w:color w:val="000000"/>
          <w:w w:val="103"/>
          <w:sz w:val="24"/>
          <w:szCs w:val="24"/>
          <w:lang w:eastAsia="zh-CN"/>
        </w:rPr>
      </w:pPr>
    </w:p>
    <w:p w:rsidR="005F6964" w:rsidRDefault="00582FCD">
      <w:pPr>
        <w:pStyle w:val="ListParagraph"/>
        <w:numPr>
          <w:ilvl w:val="0"/>
          <w:numId w:val="2"/>
        </w:numPr>
        <w:autoSpaceDE/>
        <w:autoSpaceDN/>
        <w:spacing w:before="0" w:line="253" w:lineRule="exact"/>
        <w:contextualSpacing/>
        <w:jc w:val="both"/>
        <w:rPr>
          <w:rFonts w:eastAsia="DengXian"/>
          <w:b/>
          <w:color w:val="000000"/>
          <w:w w:val="103"/>
          <w:szCs w:val="24"/>
        </w:rPr>
      </w:pPr>
      <w:r>
        <w:rPr>
          <w:rFonts w:eastAsia="DengXian"/>
          <w:b/>
          <w:color w:val="000000"/>
          <w:w w:val="103"/>
          <w:szCs w:val="24"/>
        </w:rPr>
        <w:t>Lesson 14</w:t>
      </w:r>
      <w:r>
        <w:rPr>
          <w:rFonts w:eastAsia="DengXian" w:hint="eastAsia"/>
          <w:b/>
          <w:color w:val="000000"/>
          <w:w w:val="103"/>
          <w:szCs w:val="24"/>
        </w:rPr>
        <w:t xml:space="preserve"> </w:t>
      </w:r>
      <w:r>
        <w:rPr>
          <w:rFonts w:eastAsia="DengXian"/>
          <w:b/>
          <w:color w:val="000000"/>
          <w:w w:val="103"/>
          <w:szCs w:val="24"/>
        </w:rPr>
        <w:t>We're a new restaurant</w:t>
      </w:r>
      <w:r>
        <w:rPr>
          <w:rFonts w:eastAsia="DengXian"/>
          <w:b/>
          <w:color w:val="000000"/>
          <w:w w:val="103"/>
          <w:szCs w:val="24"/>
        </w:rPr>
        <w:tab/>
        <w:t xml:space="preserve">                                                                                              </w:t>
      </w:r>
      <w:r>
        <w:rPr>
          <w:rFonts w:eastAsia="NimbusSanL-Regu"/>
          <w:b/>
          <w:bCs/>
        </w:rPr>
        <w:t>2 hours</w:t>
      </w:r>
      <w:r>
        <w:rPr>
          <w:rFonts w:eastAsia="DengXian"/>
          <w:b/>
          <w:color w:val="000000"/>
          <w:w w:val="103"/>
          <w:szCs w:val="24"/>
        </w:rPr>
        <w:t xml:space="preserve"> </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This lesson helps students understand how to understand the waiter's recommendation and put forward the food requirements for ordering.</w:t>
      </w:r>
    </w:p>
    <w:p w:rsidR="005F6964" w:rsidRDefault="005F6964">
      <w:pPr>
        <w:adjustRightInd w:val="0"/>
        <w:spacing w:line="253" w:lineRule="exact"/>
        <w:jc w:val="both"/>
        <w:rPr>
          <w:rFonts w:eastAsia="DengXian"/>
          <w:bCs/>
          <w:color w:val="000000"/>
          <w:w w:val="103"/>
          <w:sz w:val="24"/>
          <w:szCs w:val="24"/>
          <w:lang w:eastAsia="zh-CN"/>
        </w:rPr>
      </w:pPr>
    </w:p>
    <w:p w:rsidR="005F6964" w:rsidRDefault="00582FCD">
      <w:pPr>
        <w:pStyle w:val="ListParagraph"/>
        <w:numPr>
          <w:ilvl w:val="0"/>
          <w:numId w:val="2"/>
        </w:numPr>
        <w:autoSpaceDE/>
        <w:autoSpaceDN/>
        <w:spacing w:before="0" w:line="253" w:lineRule="exact"/>
        <w:contextualSpacing/>
        <w:jc w:val="both"/>
        <w:rPr>
          <w:rFonts w:eastAsia="DengXian"/>
          <w:b/>
          <w:color w:val="000000"/>
          <w:w w:val="103"/>
          <w:szCs w:val="24"/>
        </w:rPr>
      </w:pPr>
      <w:r>
        <w:rPr>
          <w:rFonts w:eastAsia="DengXian"/>
          <w:b/>
          <w:color w:val="000000"/>
          <w:w w:val="103"/>
          <w:szCs w:val="24"/>
        </w:rPr>
        <w:t>Lesson 15 The girl is dressed in white clothes</w:t>
      </w:r>
      <w:r>
        <w:rPr>
          <w:rFonts w:eastAsia="DengXian"/>
          <w:b/>
          <w:color w:val="000000"/>
          <w:w w:val="103"/>
          <w:szCs w:val="24"/>
        </w:rPr>
        <w:tab/>
        <w:t xml:space="preserve">                                                                     2 hours</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This lesson introduces others' clothes and how to use grammar points to describe the state of something through "V + be dressed in".</w:t>
      </w:r>
      <w:r>
        <w:rPr>
          <w:rFonts w:eastAsia="DengXian"/>
          <w:bCs/>
          <w:color w:val="000000"/>
          <w:w w:val="103"/>
          <w:sz w:val="24"/>
          <w:szCs w:val="24"/>
          <w:lang w:eastAsia="zh-CN"/>
        </w:rPr>
        <w:tab/>
      </w:r>
    </w:p>
    <w:p w:rsidR="005F6964" w:rsidRDefault="005F6964">
      <w:pPr>
        <w:adjustRightInd w:val="0"/>
        <w:spacing w:line="253" w:lineRule="exact"/>
        <w:jc w:val="both"/>
        <w:rPr>
          <w:rFonts w:eastAsia="DengXian"/>
          <w:bCs/>
          <w:color w:val="000000"/>
          <w:w w:val="103"/>
          <w:sz w:val="24"/>
          <w:szCs w:val="24"/>
          <w:lang w:eastAsia="zh-CN"/>
        </w:rPr>
      </w:pPr>
    </w:p>
    <w:p w:rsidR="005F6964" w:rsidRDefault="00582FCD">
      <w:pPr>
        <w:pStyle w:val="ListParagraph"/>
        <w:numPr>
          <w:ilvl w:val="0"/>
          <w:numId w:val="2"/>
        </w:numPr>
        <w:autoSpaceDE/>
        <w:autoSpaceDN/>
        <w:spacing w:before="0" w:line="253" w:lineRule="exact"/>
        <w:contextualSpacing/>
        <w:jc w:val="both"/>
        <w:rPr>
          <w:rFonts w:eastAsia="DengXian"/>
          <w:b/>
          <w:color w:val="000000"/>
          <w:w w:val="103"/>
          <w:szCs w:val="24"/>
        </w:rPr>
      </w:pPr>
      <w:r>
        <w:rPr>
          <w:rFonts w:eastAsia="DengXian"/>
          <w:b/>
          <w:color w:val="000000"/>
          <w:w w:val="103"/>
          <w:szCs w:val="24"/>
        </w:rPr>
        <w:t>Lesson 16</w:t>
      </w:r>
      <w:r>
        <w:rPr>
          <w:rFonts w:eastAsia="DengXian" w:hint="eastAsia"/>
          <w:b/>
          <w:color w:val="000000"/>
          <w:w w:val="103"/>
          <w:szCs w:val="24"/>
        </w:rPr>
        <w:t xml:space="preserve"> </w:t>
      </w:r>
      <w:r>
        <w:rPr>
          <w:rFonts w:eastAsia="DengXian"/>
          <w:b/>
          <w:color w:val="000000"/>
          <w:w w:val="103"/>
          <w:szCs w:val="24"/>
        </w:rPr>
        <w:t>You can be discharged from hospital next week</w:t>
      </w:r>
      <w:r>
        <w:rPr>
          <w:rFonts w:eastAsia="DengXian"/>
          <w:b/>
          <w:color w:val="000000"/>
          <w:w w:val="103"/>
          <w:szCs w:val="24"/>
        </w:rPr>
        <w:tab/>
        <w:t xml:space="preserve">                                           2 hours</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This lesson introduces a variety of expressions, such as hospitalization, visiting patients and discharge, so that students can understand the language of hospital scenes and strengthen their multi-scene communication ability.</w:t>
      </w:r>
    </w:p>
    <w:p w:rsidR="005F6964" w:rsidRDefault="00582FCD">
      <w:pPr>
        <w:adjustRightInd w:val="0"/>
        <w:spacing w:line="253" w:lineRule="exact"/>
        <w:jc w:val="both"/>
        <w:rPr>
          <w:rFonts w:eastAsia="DengXian"/>
          <w:bCs/>
          <w:color w:val="000000"/>
          <w:w w:val="103"/>
          <w:sz w:val="24"/>
          <w:szCs w:val="24"/>
          <w:lang w:eastAsia="zh-CN"/>
        </w:rPr>
      </w:pPr>
      <w:r>
        <w:rPr>
          <w:rFonts w:eastAsia="DengXian"/>
          <w:bCs/>
          <w:color w:val="000000"/>
          <w:w w:val="103"/>
          <w:sz w:val="24"/>
          <w:szCs w:val="24"/>
          <w:lang w:eastAsia="zh-CN"/>
        </w:rPr>
        <w:tab/>
      </w:r>
    </w:p>
    <w:p w:rsidR="005F6964" w:rsidRDefault="00582FCD">
      <w:pPr>
        <w:adjustRightInd w:val="0"/>
        <w:spacing w:line="253" w:lineRule="exact"/>
        <w:jc w:val="both"/>
        <w:rPr>
          <w:rFonts w:eastAsia="DengXian"/>
          <w:b/>
          <w:color w:val="000000"/>
          <w:w w:val="103"/>
          <w:sz w:val="24"/>
          <w:szCs w:val="24"/>
          <w:lang w:eastAsia="zh-CN"/>
        </w:rPr>
      </w:pPr>
      <w:r>
        <w:rPr>
          <w:rFonts w:eastAsia="DengXian"/>
          <w:b/>
          <w:color w:val="000000"/>
          <w:w w:val="103"/>
          <w:sz w:val="24"/>
          <w:szCs w:val="24"/>
          <w:lang w:eastAsia="zh-CN"/>
        </w:rPr>
        <w:t>Semi- FINAL REVIEW</w:t>
      </w:r>
      <w:r>
        <w:rPr>
          <w:rFonts w:eastAsia="DengXian"/>
          <w:b/>
          <w:color w:val="000000"/>
          <w:w w:val="103"/>
          <w:sz w:val="24"/>
          <w:szCs w:val="24"/>
          <w:lang w:eastAsia="zh-CN"/>
        </w:rPr>
        <w:tab/>
        <w:t xml:space="preserve">                                                                                              </w:t>
      </w:r>
      <w:r>
        <w:rPr>
          <w:rFonts w:eastAsia="DengXian"/>
          <w:b/>
          <w:color w:val="000000"/>
          <w:w w:val="103"/>
          <w:szCs w:val="24"/>
        </w:rPr>
        <w:t xml:space="preserve"> 2 hours</w:t>
      </w:r>
    </w:p>
    <w:p w:rsidR="005F6964" w:rsidRDefault="00582FCD">
      <w:pPr>
        <w:rPr>
          <w:rFonts w:eastAsia="DengXian"/>
          <w:bCs/>
          <w:color w:val="000000"/>
          <w:w w:val="103"/>
          <w:sz w:val="24"/>
          <w:szCs w:val="24"/>
          <w:lang w:eastAsia="zh-CN"/>
        </w:rPr>
      </w:pPr>
      <w:r>
        <w:rPr>
          <w:rFonts w:eastAsia="DengXian"/>
          <w:bCs/>
          <w:color w:val="000000"/>
          <w:w w:val="103"/>
          <w:sz w:val="24"/>
          <w:szCs w:val="24"/>
          <w:lang w:eastAsia="zh-CN"/>
        </w:rPr>
        <w:t>This section is similar to the mid-term review, which leads students to review the knowledge points they have learned in the past and conduct final tests by looking at pictures, listening questions, connecting questions, etc., to test students' learning effect.</w:t>
      </w:r>
      <w:r>
        <w:rPr>
          <w:rFonts w:eastAsia="DengXian"/>
          <w:bCs/>
          <w:color w:val="000000"/>
          <w:w w:val="103"/>
          <w:sz w:val="24"/>
          <w:szCs w:val="24"/>
          <w:lang w:eastAsia="zh-CN"/>
        </w:rPr>
        <w:tab/>
      </w:r>
    </w:p>
    <w:p w:rsidR="005F6964" w:rsidRDefault="005F6964">
      <w:pPr>
        <w:rPr>
          <w:rFonts w:eastAsia="DengXian"/>
          <w:bCs/>
          <w:color w:val="000000"/>
          <w:w w:val="103"/>
          <w:sz w:val="24"/>
          <w:szCs w:val="24"/>
          <w:lang w:eastAsia="zh-CN"/>
        </w:rPr>
      </w:pPr>
    </w:p>
    <w:p w:rsidR="005F6964" w:rsidRDefault="00582FCD">
      <w:pPr>
        <w:rPr>
          <w:rFonts w:eastAsia="DengXian"/>
          <w:b/>
          <w:color w:val="000000"/>
          <w:w w:val="103"/>
          <w:sz w:val="24"/>
          <w:szCs w:val="24"/>
          <w:lang w:eastAsia="zh-CN"/>
        </w:rPr>
      </w:pPr>
      <w:r>
        <w:rPr>
          <w:rFonts w:eastAsia="DengXian" w:hint="eastAsia"/>
          <w:b/>
          <w:color w:val="000000"/>
          <w:w w:val="103"/>
          <w:sz w:val="24"/>
          <w:szCs w:val="24"/>
          <w:lang w:eastAsia="zh-CN"/>
        </w:rPr>
        <w:t>R</w:t>
      </w:r>
      <w:r>
        <w:rPr>
          <w:rFonts w:eastAsia="DengXian"/>
          <w:b/>
          <w:color w:val="000000"/>
          <w:w w:val="103"/>
          <w:sz w:val="24"/>
          <w:szCs w:val="24"/>
          <w:lang w:eastAsia="zh-CN"/>
        </w:rPr>
        <w:t>ecommended Book</w:t>
      </w:r>
    </w:p>
    <w:p w:rsidR="005F6964" w:rsidRDefault="00582FCD">
      <w:pPr>
        <w:rPr>
          <w:rFonts w:eastAsia="DengXian"/>
          <w:bCs/>
          <w:i/>
          <w:iCs/>
          <w:color w:val="000000"/>
          <w:w w:val="103"/>
          <w:sz w:val="24"/>
          <w:szCs w:val="24"/>
          <w:lang w:eastAsia="zh-CN"/>
        </w:rPr>
      </w:pPr>
      <w:r>
        <w:rPr>
          <w:rFonts w:eastAsia="DengXian" w:hint="eastAsia"/>
          <w:bCs/>
          <w:i/>
          <w:iCs/>
          <w:color w:val="000000"/>
          <w:w w:val="103"/>
          <w:sz w:val="24"/>
          <w:szCs w:val="24"/>
          <w:lang w:eastAsia="zh-CN"/>
        </w:rPr>
        <w:t>T</w:t>
      </w:r>
      <w:r>
        <w:rPr>
          <w:rFonts w:eastAsia="DengXian"/>
          <w:bCs/>
          <w:i/>
          <w:iCs/>
          <w:color w:val="000000"/>
          <w:w w:val="103"/>
          <w:sz w:val="24"/>
          <w:szCs w:val="24"/>
          <w:lang w:eastAsia="zh-CN"/>
        </w:rPr>
        <w:t>ang C</w:t>
      </w:r>
      <w:r>
        <w:rPr>
          <w:rFonts w:eastAsia="DengXian" w:hint="eastAsia"/>
          <w:bCs/>
          <w:i/>
          <w:iCs/>
          <w:color w:val="000000"/>
          <w:w w:val="103"/>
          <w:sz w:val="24"/>
          <w:szCs w:val="24"/>
          <w:lang w:eastAsia="zh-CN"/>
        </w:rPr>
        <w:t>hinese</w:t>
      </w:r>
      <w:r>
        <w:rPr>
          <w:rFonts w:eastAsia="DengXian"/>
          <w:bCs/>
          <w:i/>
          <w:iCs/>
          <w:color w:val="000000"/>
          <w:w w:val="103"/>
          <w:sz w:val="24"/>
          <w:szCs w:val="24"/>
          <w:lang w:eastAsia="zh-CN"/>
        </w:rPr>
        <w:t xml:space="preserve"> Course 1 for PART TWO</w:t>
      </w:r>
    </w:p>
    <w:p w:rsidR="005F6964" w:rsidRDefault="00582FCD">
      <w:pPr>
        <w:rPr>
          <w:rFonts w:eastAsia="DengXian"/>
          <w:bCs/>
          <w:i/>
          <w:iCs/>
          <w:color w:val="000000"/>
          <w:w w:val="103"/>
          <w:sz w:val="24"/>
          <w:szCs w:val="24"/>
          <w:lang w:eastAsia="zh-CN"/>
        </w:rPr>
      </w:pPr>
      <w:r>
        <w:rPr>
          <w:rFonts w:eastAsia="DengXian" w:hint="eastAsia"/>
          <w:bCs/>
          <w:i/>
          <w:iCs/>
          <w:color w:val="000000"/>
          <w:w w:val="103"/>
          <w:sz w:val="24"/>
          <w:szCs w:val="24"/>
          <w:lang w:eastAsia="zh-CN"/>
        </w:rPr>
        <w:t>T</w:t>
      </w:r>
      <w:r>
        <w:rPr>
          <w:rFonts w:eastAsia="DengXian"/>
          <w:bCs/>
          <w:i/>
          <w:iCs/>
          <w:color w:val="000000"/>
          <w:w w:val="103"/>
          <w:sz w:val="24"/>
          <w:szCs w:val="24"/>
          <w:lang w:eastAsia="zh-CN"/>
        </w:rPr>
        <w:t>ang Chinese Course 2 for PART TWO</w:t>
      </w:r>
    </w:p>
    <w:p w:rsidR="005F6964" w:rsidRDefault="005F6964">
      <w:pPr>
        <w:rPr>
          <w:rFonts w:eastAsia="DengXian"/>
          <w:bCs/>
          <w:i/>
          <w:iCs/>
          <w:color w:val="000000"/>
          <w:w w:val="103"/>
          <w:sz w:val="24"/>
          <w:szCs w:val="24"/>
          <w:lang w:eastAsia="zh-CN"/>
        </w:rPr>
      </w:pPr>
    </w:p>
    <w:bookmarkEnd w:id="4"/>
    <w:p w:rsidR="005F6964" w:rsidRDefault="005F6964">
      <w:pPr>
        <w:tabs>
          <w:tab w:val="left" w:pos="1600"/>
        </w:tabs>
        <w:spacing w:before="61"/>
        <w:ind w:left="160"/>
        <w:rPr>
          <w:b/>
          <w:sz w:val="24"/>
        </w:rPr>
      </w:pPr>
    </w:p>
    <w:p w:rsidR="005F6964" w:rsidRDefault="005F6964">
      <w:pPr>
        <w:tabs>
          <w:tab w:val="left" w:pos="1600"/>
        </w:tabs>
        <w:spacing w:before="61"/>
        <w:ind w:left="160"/>
        <w:rPr>
          <w:b/>
          <w:sz w:val="24"/>
        </w:rPr>
      </w:pPr>
    </w:p>
    <w:p w:rsidR="005F6964" w:rsidRDefault="005F6964">
      <w:pPr>
        <w:tabs>
          <w:tab w:val="left" w:pos="1600"/>
        </w:tabs>
        <w:spacing w:before="61"/>
        <w:ind w:left="160"/>
        <w:rPr>
          <w:b/>
          <w:sz w:val="24"/>
        </w:rPr>
      </w:pPr>
    </w:p>
    <w:p w:rsidR="005F6964" w:rsidRDefault="005F6964">
      <w:pPr>
        <w:tabs>
          <w:tab w:val="left" w:pos="1600"/>
        </w:tabs>
        <w:spacing w:before="61"/>
        <w:ind w:left="160"/>
        <w:rPr>
          <w:b/>
          <w:sz w:val="24"/>
        </w:rPr>
      </w:pPr>
    </w:p>
    <w:p w:rsidR="005F6964" w:rsidRDefault="00582FCD">
      <w:pPr>
        <w:widowControl/>
        <w:autoSpaceDE/>
        <w:autoSpaceDN/>
        <w:rPr>
          <w:b/>
          <w:sz w:val="24"/>
        </w:rPr>
      </w:pPr>
      <w:r>
        <w:rPr>
          <w:b/>
          <w:sz w:val="24"/>
        </w:rPr>
        <w:br w:type="page"/>
      </w:r>
    </w:p>
    <w:p w:rsidR="005F6964" w:rsidRDefault="00582FCD">
      <w:pPr>
        <w:tabs>
          <w:tab w:val="left" w:pos="1600"/>
        </w:tabs>
        <w:spacing w:before="61"/>
        <w:ind w:left="160"/>
        <w:rPr>
          <w:b/>
          <w:sz w:val="24"/>
        </w:rPr>
      </w:pPr>
      <w:r>
        <w:rPr>
          <w:rFonts w:eastAsia="SimSun" w:hint="eastAsia"/>
          <w:b/>
          <w:sz w:val="24"/>
          <w:lang w:eastAsia="zh-CN"/>
        </w:rPr>
        <w:lastRenderedPageBreak/>
        <w:t xml:space="preserve">2.3 </w:t>
      </w:r>
      <w:r>
        <w:rPr>
          <w:b/>
          <w:sz w:val="24"/>
        </w:rPr>
        <w:t>Eng-112</w:t>
      </w:r>
      <w:r>
        <w:rPr>
          <w:b/>
          <w:sz w:val="24"/>
        </w:rPr>
        <w:tab/>
        <w:t>ENGLISH</w:t>
      </w:r>
    </w:p>
    <w:p w:rsidR="005F6964" w:rsidRDefault="005F6964">
      <w:pPr>
        <w:pStyle w:val="BodyText"/>
        <w:spacing w:before="4"/>
        <w:ind w:left="0" w:firstLine="0"/>
        <w:rPr>
          <w:b/>
          <w:sz w:val="25"/>
        </w:rPr>
      </w:pPr>
    </w:p>
    <w:tbl>
      <w:tblPr>
        <w:tblW w:w="0" w:type="auto"/>
        <w:tblInd w:w="117" w:type="dxa"/>
        <w:tblLayout w:type="fixed"/>
        <w:tblCellMar>
          <w:left w:w="0" w:type="dxa"/>
          <w:right w:w="0" w:type="dxa"/>
        </w:tblCellMar>
        <w:tblLook w:val="04A0" w:firstRow="1" w:lastRow="0" w:firstColumn="1" w:lastColumn="0" w:noHBand="0" w:noVBand="1"/>
      </w:tblPr>
      <w:tblGrid>
        <w:gridCol w:w="2489"/>
        <w:gridCol w:w="2601"/>
        <w:gridCol w:w="2277"/>
        <w:gridCol w:w="504"/>
        <w:gridCol w:w="351"/>
      </w:tblGrid>
      <w:tr w:rsidR="005F6964">
        <w:trPr>
          <w:trHeight w:val="269"/>
        </w:trPr>
        <w:tc>
          <w:tcPr>
            <w:tcW w:w="2489" w:type="dxa"/>
          </w:tcPr>
          <w:p w:rsidR="005F6964" w:rsidRDefault="00582FCD">
            <w:pPr>
              <w:pStyle w:val="TableParagraph"/>
              <w:spacing w:line="250" w:lineRule="exact"/>
              <w:ind w:left="50"/>
              <w:rPr>
                <w:b/>
                <w:sz w:val="24"/>
              </w:rPr>
            </w:pPr>
            <w:r>
              <w:rPr>
                <w:b/>
                <w:sz w:val="24"/>
              </w:rPr>
              <w:t>Total contact hours</w:t>
            </w:r>
          </w:p>
        </w:tc>
        <w:tc>
          <w:tcPr>
            <w:tcW w:w="5733" w:type="dxa"/>
            <w:gridSpan w:val="4"/>
          </w:tcPr>
          <w:p w:rsidR="005F6964" w:rsidRDefault="005F6964">
            <w:pPr>
              <w:pStyle w:val="TableParagraph"/>
              <w:rPr>
                <w:sz w:val="18"/>
              </w:rPr>
            </w:pPr>
          </w:p>
        </w:tc>
      </w:tr>
      <w:tr w:rsidR="005F6964">
        <w:trPr>
          <w:trHeight w:val="275"/>
        </w:trPr>
        <w:tc>
          <w:tcPr>
            <w:tcW w:w="2489" w:type="dxa"/>
          </w:tcPr>
          <w:p w:rsidR="005F6964" w:rsidRDefault="00582FCD">
            <w:pPr>
              <w:pStyle w:val="TableParagraph"/>
              <w:spacing w:line="256" w:lineRule="exact"/>
              <w:ind w:left="770"/>
              <w:rPr>
                <w:sz w:val="24"/>
              </w:rPr>
            </w:pPr>
            <w:r>
              <w:rPr>
                <w:sz w:val="24"/>
              </w:rPr>
              <w:t>Theory</w:t>
            </w:r>
          </w:p>
        </w:tc>
        <w:tc>
          <w:tcPr>
            <w:tcW w:w="2601" w:type="dxa"/>
          </w:tcPr>
          <w:p w:rsidR="005F6964" w:rsidRDefault="00582FCD">
            <w:pPr>
              <w:pStyle w:val="TableParagraph"/>
              <w:spacing w:line="256" w:lineRule="exact"/>
              <w:ind w:left="441"/>
              <w:rPr>
                <w:sz w:val="24"/>
              </w:rPr>
            </w:pPr>
            <w:r>
              <w:rPr>
                <w:sz w:val="24"/>
              </w:rPr>
              <w:t>64</w:t>
            </w:r>
          </w:p>
        </w:tc>
        <w:tc>
          <w:tcPr>
            <w:tcW w:w="2277" w:type="dxa"/>
          </w:tcPr>
          <w:p w:rsidR="005F6964" w:rsidRDefault="00582FCD">
            <w:pPr>
              <w:pStyle w:val="TableParagraph"/>
              <w:spacing w:line="256" w:lineRule="exact"/>
              <w:ind w:right="206"/>
              <w:jc w:val="right"/>
              <w:rPr>
                <w:b/>
                <w:bCs/>
                <w:sz w:val="24"/>
              </w:rPr>
            </w:pPr>
            <w:r>
              <w:rPr>
                <w:b/>
                <w:bCs/>
                <w:sz w:val="24"/>
              </w:rPr>
              <w:t>T</w:t>
            </w:r>
          </w:p>
        </w:tc>
        <w:tc>
          <w:tcPr>
            <w:tcW w:w="504" w:type="dxa"/>
          </w:tcPr>
          <w:p w:rsidR="005F6964" w:rsidRDefault="00582FCD">
            <w:pPr>
              <w:pStyle w:val="TableParagraph"/>
              <w:spacing w:line="256" w:lineRule="exact"/>
              <w:ind w:right="157"/>
              <w:jc w:val="right"/>
              <w:rPr>
                <w:b/>
                <w:bCs/>
                <w:sz w:val="24"/>
              </w:rPr>
            </w:pPr>
            <w:r>
              <w:rPr>
                <w:b/>
                <w:bCs/>
                <w:w w:val="99"/>
                <w:sz w:val="24"/>
              </w:rPr>
              <w:t>P</w:t>
            </w:r>
          </w:p>
        </w:tc>
        <w:tc>
          <w:tcPr>
            <w:tcW w:w="351" w:type="dxa"/>
          </w:tcPr>
          <w:p w:rsidR="005F6964" w:rsidRDefault="00582FCD">
            <w:pPr>
              <w:pStyle w:val="TableParagraph"/>
              <w:spacing w:line="256" w:lineRule="exact"/>
              <w:ind w:right="47"/>
              <w:jc w:val="right"/>
              <w:rPr>
                <w:b/>
                <w:bCs/>
                <w:sz w:val="24"/>
              </w:rPr>
            </w:pPr>
            <w:r>
              <w:rPr>
                <w:b/>
                <w:bCs/>
                <w:sz w:val="24"/>
              </w:rPr>
              <w:t>C</w:t>
            </w:r>
          </w:p>
        </w:tc>
      </w:tr>
      <w:tr w:rsidR="005F6964">
        <w:trPr>
          <w:trHeight w:val="272"/>
        </w:trPr>
        <w:tc>
          <w:tcPr>
            <w:tcW w:w="2489" w:type="dxa"/>
          </w:tcPr>
          <w:p w:rsidR="005F6964" w:rsidRDefault="00582FCD">
            <w:pPr>
              <w:pStyle w:val="TableParagraph"/>
              <w:spacing w:line="252" w:lineRule="exact"/>
              <w:ind w:left="770"/>
              <w:rPr>
                <w:sz w:val="24"/>
              </w:rPr>
            </w:pPr>
            <w:r>
              <w:rPr>
                <w:sz w:val="24"/>
              </w:rPr>
              <w:t>Practical</w:t>
            </w:r>
          </w:p>
        </w:tc>
        <w:tc>
          <w:tcPr>
            <w:tcW w:w="2601" w:type="dxa"/>
          </w:tcPr>
          <w:p w:rsidR="005F6964" w:rsidRDefault="00582FCD">
            <w:pPr>
              <w:pStyle w:val="TableParagraph"/>
              <w:spacing w:line="252" w:lineRule="exact"/>
              <w:ind w:left="441"/>
              <w:rPr>
                <w:sz w:val="24"/>
              </w:rPr>
            </w:pPr>
            <w:r>
              <w:rPr>
                <w:sz w:val="24"/>
              </w:rPr>
              <w:t>0</w:t>
            </w:r>
          </w:p>
        </w:tc>
        <w:tc>
          <w:tcPr>
            <w:tcW w:w="2277" w:type="dxa"/>
          </w:tcPr>
          <w:p w:rsidR="005F6964" w:rsidRDefault="00582FCD">
            <w:pPr>
              <w:pStyle w:val="TableParagraph"/>
              <w:spacing w:line="252" w:lineRule="exact"/>
              <w:ind w:right="233"/>
              <w:jc w:val="right"/>
              <w:rPr>
                <w:sz w:val="24"/>
              </w:rPr>
            </w:pPr>
            <w:r>
              <w:rPr>
                <w:sz w:val="24"/>
              </w:rPr>
              <w:t>2</w:t>
            </w:r>
          </w:p>
        </w:tc>
        <w:tc>
          <w:tcPr>
            <w:tcW w:w="504" w:type="dxa"/>
          </w:tcPr>
          <w:p w:rsidR="005F6964" w:rsidRDefault="00582FCD">
            <w:pPr>
              <w:pStyle w:val="TableParagraph"/>
              <w:spacing w:line="252" w:lineRule="exact"/>
              <w:ind w:right="137"/>
              <w:jc w:val="right"/>
              <w:rPr>
                <w:sz w:val="24"/>
              </w:rPr>
            </w:pPr>
            <w:r>
              <w:rPr>
                <w:sz w:val="24"/>
              </w:rPr>
              <w:t>0</w:t>
            </w:r>
          </w:p>
        </w:tc>
        <w:tc>
          <w:tcPr>
            <w:tcW w:w="351" w:type="dxa"/>
          </w:tcPr>
          <w:p w:rsidR="005F6964" w:rsidRDefault="00582FCD">
            <w:pPr>
              <w:pStyle w:val="TableParagraph"/>
              <w:spacing w:line="252" w:lineRule="exact"/>
              <w:ind w:right="68"/>
              <w:jc w:val="right"/>
              <w:rPr>
                <w:sz w:val="24"/>
              </w:rPr>
            </w:pPr>
            <w:r>
              <w:rPr>
                <w:sz w:val="24"/>
              </w:rPr>
              <w:t>2</w:t>
            </w:r>
          </w:p>
        </w:tc>
      </w:tr>
    </w:tbl>
    <w:p w:rsidR="005F6964" w:rsidRDefault="00582FCD">
      <w:pPr>
        <w:spacing w:before="7" w:line="242" w:lineRule="auto"/>
        <w:ind w:left="880" w:right="195" w:hanging="720"/>
        <w:rPr>
          <w:sz w:val="24"/>
        </w:rPr>
      </w:pPr>
      <w:r>
        <w:rPr>
          <w:b/>
          <w:sz w:val="24"/>
        </w:rPr>
        <w:t xml:space="preserve">AIMS </w:t>
      </w:r>
      <w:r>
        <w:rPr>
          <w:sz w:val="24"/>
        </w:rPr>
        <w:t>At the end of the course, the students will be equipped with cognitive skill to enable them to present facts in a systematic and logical manner to meet the language demands of dynamic field of commerce and industry for functional day-to-day use and will inculcate skills of reading, writing and comprehension.</w:t>
      </w:r>
    </w:p>
    <w:p w:rsidR="005F6964" w:rsidRDefault="005F6964">
      <w:pPr>
        <w:pStyle w:val="BodyText"/>
        <w:spacing w:before="6"/>
        <w:ind w:left="0" w:firstLine="0"/>
        <w:rPr>
          <w:sz w:val="24"/>
        </w:rPr>
      </w:pPr>
    </w:p>
    <w:p w:rsidR="005F6964" w:rsidRDefault="00582FCD">
      <w:pPr>
        <w:spacing w:line="484" w:lineRule="auto"/>
        <w:ind w:left="160" w:right="6493"/>
        <w:rPr>
          <w:b/>
          <w:sz w:val="24"/>
        </w:rPr>
      </w:pPr>
      <w:r>
        <w:rPr>
          <w:b/>
          <w:sz w:val="24"/>
        </w:rPr>
        <w:t>COURSE CONTENTS ENGLISH PAPER "A"</w:t>
      </w:r>
    </w:p>
    <w:p w:rsidR="005F6964" w:rsidRDefault="00582FCD">
      <w:pPr>
        <w:pStyle w:val="ListParagraph"/>
        <w:numPr>
          <w:ilvl w:val="0"/>
          <w:numId w:val="3"/>
        </w:numPr>
        <w:tabs>
          <w:tab w:val="left" w:pos="880"/>
          <w:tab w:val="left" w:pos="881"/>
          <w:tab w:val="left" w:pos="8633"/>
        </w:tabs>
        <w:spacing w:before="0" w:line="274" w:lineRule="exact"/>
        <w:ind w:hanging="721"/>
        <w:jc w:val="left"/>
        <w:rPr>
          <w:b/>
          <w:sz w:val="24"/>
        </w:rPr>
      </w:pPr>
      <w:r>
        <w:rPr>
          <w:b/>
          <w:sz w:val="24"/>
        </w:rPr>
        <w:t>PROSE/TEXT</w:t>
      </w:r>
      <w:r>
        <w:rPr>
          <w:b/>
          <w:sz w:val="24"/>
        </w:rPr>
        <w:tab/>
        <w:t>16</w:t>
      </w:r>
      <w:r>
        <w:rPr>
          <w:b/>
          <w:spacing w:val="-1"/>
          <w:sz w:val="24"/>
        </w:rPr>
        <w:t xml:space="preserve"> </w:t>
      </w:r>
      <w:r>
        <w:rPr>
          <w:b/>
          <w:sz w:val="24"/>
        </w:rPr>
        <w:t>hours</w:t>
      </w:r>
    </w:p>
    <w:p w:rsidR="005F6964" w:rsidRDefault="00582FCD">
      <w:pPr>
        <w:pStyle w:val="ListParagraph"/>
        <w:numPr>
          <w:ilvl w:val="1"/>
          <w:numId w:val="3"/>
        </w:numPr>
        <w:tabs>
          <w:tab w:val="left" w:pos="1600"/>
          <w:tab w:val="left" w:pos="1601"/>
        </w:tabs>
        <w:spacing w:before="0" w:line="275" w:lineRule="exact"/>
        <w:ind w:hanging="721"/>
        <w:rPr>
          <w:sz w:val="24"/>
        </w:rPr>
      </w:pPr>
      <w:r>
        <w:rPr>
          <w:sz w:val="24"/>
        </w:rPr>
        <w:t>First eight essays of Intermediate English</w:t>
      </w:r>
      <w:r>
        <w:rPr>
          <w:spacing w:val="-5"/>
          <w:sz w:val="24"/>
        </w:rPr>
        <w:t xml:space="preserve"> </w:t>
      </w:r>
      <w:r>
        <w:rPr>
          <w:sz w:val="24"/>
        </w:rPr>
        <w:t>Book-II</w:t>
      </w:r>
    </w:p>
    <w:p w:rsidR="005F6964" w:rsidRDefault="005F6964">
      <w:pPr>
        <w:pStyle w:val="BodyText"/>
        <w:spacing w:before="9"/>
        <w:ind w:left="0" w:firstLine="0"/>
        <w:rPr>
          <w:sz w:val="24"/>
        </w:rPr>
      </w:pPr>
    </w:p>
    <w:p w:rsidR="005F6964" w:rsidRDefault="00582FCD">
      <w:pPr>
        <w:pStyle w:val="ListParagraph"/>
        <w:numPr>
          <w:ilvl w:val="0"/>
          <w:numId w:val="3"/>
        </w:numPr>
        <w:tabs>
          <w:tab w:val="left" w:pos="880"/>
          <w:tab w:val="left" w:pos="881"/>
          <w:tab w:val="left" w:pos="8753"/>
        </w:tabs>
        <w:spacing w:before="0" w:line="275" w:lineRule="exact"/>
        <w:ind w:hanging="721"/>
        <w:jc w:val="left"/>
        <w:rPr>
          <w:b/>
          <w:sz w:val="24"/>
        </w:rPr>
      </w:pPr>
      <w:r>
        <w:rPr>
          <w:b/>
          <w:sz w:val="24"/>
        </w:rPr>
        <w:t>CLOZE</w:t>
      </w:r>
      <w:r>
        <w:rPr>
          <w:b/>
          <w:spacing w:val="-1"/>
          <w:sz w:val="24"/>
        </w:rPr>
        <w:t xml:space="preserve"> </w:t>
      </w:r>
      <w:r>
        <w:rPr>
          <w:b/>
          <w:sz w:val="24"/>
        </w:rPr>
        <w:t>TEST</w:t>
      </w:r>
      <w:r>
        <w:rPr>
          <w:b/>
          <w:sz w:val="24"/>
        </w:rPr>
        <w:tab/>
        <w:t>4 hours</w:t>
      </w:r>
    </w:p>
    <w:p w:rsidR="005F6964" w:rsidRDefault="00582FCD">
      <w:pPr>
        <w:pStyle w:val="ListParagraph"/>
        <w:numPr>
          <w:ilvl w:val="1"/>
          <w:numId w:val="3"/>
        </w:numPr>
        <w:tabs>
          <w:tab w:val="left" w:pos="1600"/>
          <w:tab w:val="left" w:pos="1601"/>
        </w:tabs>
        <w:spacing w:before="0" w:line="242" w:lineRule="auto"/>
        <w:ind w:right="288"/>
        <w:rPr>
          <w:sz w:val="24"/>
        </w:rPr>
      </w:pPr>
      <w:r>
        <w:rPr>
          <w:sz w:val="24"/>
        </w:rPr>
        <w:t xml:space="preserve">A passage comprising 50-100 words will be selected from the text. Every 11th word or any word for that matter will be omitted. The number of missing word will range </w:t>
      </w:r>
      <w:proofErr w:type="gramStart"/>
      <w:r>
        <w:rPr>
          <w:sz w:val="24"/>
        </w:rPr>
        <w:t>between 5-10</w:t>
      </w:r>
      <w:proofErr w:type="gramEnd"/>
      <w:r>
        <w:rPr>
          <w:sz w:val="24"/>
        </w:rPr>
        <w:t>. The chosen word may or may not be the one used in</w:t>
      </w:r>
      <w:r>
        <w:rPr>
          <w:spacing w:val="-37"/>
          <w:sz w:val="24"/>
        </w:rPr>
        <w:t xml:space="preserve"> </w:t>
      </w:r>
      <w:r>
        <w:rPr>
          <w:sz w:val="24"/>
        </w:rPr>
        <w:t>the text, but it should be an appropriate</w:t>
      </w:r>
      <w:r>
        <w:rPr>
          <w:spacing w:val="-2"/>
          <w:sz w:val="24"/>
        </w:rPr>
        <w:t xml:space="preserve"> </w:t>
      </w:r>
      <w:r>
        <w:rPr>
          <w:sz w:val="24"/>
        </w:rPr>
        <w:t>word.</w:t>
      </w:r>
    </w:p>
    <w:p w:rsidR="005F6964" w:rsidRDefault="005F6964">
      <w:pPr>
        <w:pStyle w:val="BodyText"/>
        <w:spacing w:before="5"/>
        <w:ind w:left="0" w:firstLine="0"/>
        <w:rPr>
          <w:sz w:val="24"/>
        </w:rPr>
      </w:pPr>
    </w:p>
    <w:p w:rsidR="005F6964" w:rsidRDefault="00582FCD">
      <w:pPr>
        <w:ind w:left="160"/>
        <w:rPr>
          <w:b/>
          <w:sz w:val="24"/>
        </w:rPr>
      </w:pPr>
      <w:r>
        <w:rPr>
          <w:b/>
          <w:sz w:val="24"/>
        </w:rPr>
        <w:t>ENGLISH PAPER "B"</w:t>
      </w:r>
    </w:p>
    <w:p w:rsidR="005F6964" w:rsidRDefault="005F6964">
      <w:pPr>
        <w:pStyle w:val="BodyText"/>
        <w:spacing w:before="5"/>
        <w:ind w:left="0" w:firstLine="0"/>
        <w:rPr>
          <w:b/>
          <w:sz w:val="24"/>
        </w:rPr>
      </w:pPr>
    </w:p>
    <w:p w:rsidR="005F6964" w:rsidRDefault="00582FCD">
      <w:pPr>
        <w:pStyle w:val="ListParagraph"/>
        <w:numPr>
          <w:ilvl w:val="0"/>
          <w:numId w:val="3"/>
        </w:numPr>
        <w:tabs>
          <w:tab w:val="left" w:pos="880"/>
          <w:tab w:val="left" w:pos="881"/>
          <w:tab w:val="left" w:pos="8633"/>
        </w:tabs>
        <w:spacing w:before="0" w:line="275" w:lineRule="exact"/>
        <w:ind w:hanging="721"/>
        <w:jc w:val="left"/>
        <w:rPr>
          <w:b/>
          <w:sz w:val="24"/>
        </w:rPr>
      </w:pPr>
      <w:r>
        <w:rPr>
          <w:b/>
          <w:sz w:val="24"/>
        </w:rPr>
        <w:t>GRAMMAR</w:t>
      </w:r>
      <w:r>
        <w:rPr>
          <w:b/>
          <w:sz w:val="24"/>
        </w:rPr>
        <w:tab/>
        <w:t>26</w:t>
      </w:r>
      <w:r>
        <w:rPr>
          <w:b/>
          <w:spacing w:val="-1"/>
          <w:sz w:val="24"/>
        </w:rPr>
        <w:t xml:space="preserve"> </w:t>
      </w:r>
      <w:r>
        <w:rPr>
          <w:b/>
          <w:sz w:val="24"/>
        </w:rPr>
        <w:t>hours</w:t>
      </w:r>
    </w:p>
    <w:p w:rsidR="005F6964" w:rsidRDefault="00582FCD">
      <w:pPr>
        <w:pStyle w:val="ListParagraph"/>
        <w:numPr>
          <w:ilvl w:val="1"/>
          <w:numId w:val="3"/>
        </w:numPr>
        <w:tabs>
          <w:tab w:val="left" w:pos="1600"/>
          <w:tab w:val="left" w:pos="1601"/>
        </w:tabs>
        <w:spacing w:before="0" w:line="275" w:lineRule="exact"/>
        <w:ind w:hanging="721"/>
        <w:rPr>
          <w:sz w:val="24"/>
        </w:rPr>
      </w:pPr>
      <w:r>
        <w:rPr>
          <w:sz w:val="24"/>
        </w:rPr>
        <w:t>Sentence</w:t>
      </w:r>
      <w:r>
        <w:rPr>
          <w:spacing w:val="-2"/>
          <w:sz w:val="24"/>
        </w:rPr>
        <w:t xml:space="preserve"> </w:t>
      </w:r>
      <w:r>
        <w:rPr>
          <w:sz w:val="24"/>
        </w:rPr>
        <w:t>Structure.</w:t>
      </w:r>
    </w:p>
    <w:p w:rsidR="005F6964" w:rsidRDefault="00582FCD">
      <w:pPr>
        <w:pStyle w:val="ListParagraph"/>
        <w:numPr>
          <w:ilvl w:val="1"/>
          <w:numId w:val="3"/>
        </w:numPr>
        <w:tabs>
          <w:tab w:val="left" w:pos="1600"/>
          <w:tab w:val="left" w:pos="1601"/>
        </w:tabs>
        <w:spacing w:before="3"/>
        <w:ind w:hanging="721"/>
        <w:rPr>
          <w:sz w:val="24"/>
        </w:rPr>
      </w:pPr>
      <w:r>
        <w:rPr>
          <w:sz w:val="24"/>
        </w:rPr>
        <w:t>Tenses.</w:t>
      </w:r>
    </w:p>
    <w:p w:rsidR="005F6964" w:rsidRDefault="00582FCD">
      <w:pPr>
        <w:pStyle w:val="ListParagraph"/>
        <w:numPr>
          <w:ilvl w:val="1"/>
          <w:numId w:val="3"/>
        </w:numPr>
        <w:tabs>
          <w:tab w:val="left" w:pos="1600"/>
          <w:tab w:val="left" w:pos="1601"/>
        </w:tabs>
        <w:spacing w:before="2"/>
        <w:ind w:hanging="721"/>
        <w:rPr>
          <w:sz w:val="24"/>
        </w:rPr>
      </w:pPr>
      <w:r>
        <w:rPr>
          <w:sz w:val="24"/>
        </w:rPr>
        <w:t>Parts of</w:t>
      </w:r>
      <w:r>
        <w:rPr>
          <w:spacing w:val="-2"/>
          <w:sz w:val="24"/>
        </w:rPr>
        <w:t xml:space="preserve"> </w:t>
      </w:r>
      <w:r>
        <w:rPr>
          <w:sz w:val="24"/>
        </w:rPr>
        <w:t>speech.</w:t>
      </w:r>
    </w:p>
    <w:p w:rsidR="005F6964" w:rsidRDefault="00582FCD">
      <w:pPr>
        <w:pStyle w:val="ListParagraph"/>
        <w:numPr>
          <w:ilvl w:val="1"/>
          <w:numId w:val="3"/>
        </w:numPr>
        <w:tabs>
          <w:tab w:val="left" w:pos="1600"/>
          <w:tab w:val="left" w:pos="1601"/>
        </w:tabs>
        <w:spacing w:before="3"/>
        <w:ind w:hanging="721"/>
        <w:rPr>
          <w:sz w:val="24"/>
        </w:rPr>
      </w:pPr>
      <w:r>
        <w:rPr>
          <w:sz w:val="24"/>
        </w:rPr>
        <w:t>Punctuation.</w:t>
      </w:r>
    </w:p>
    <w:p w:rsidR="005F6964" w:rsidRDefault="00582FCD">
      <w:pPr>
        <w:pStyle w:val="ListParagraph"/>
        <w:numPr>
          <w:ilvl w:val="1"/>
          <w:numId w:val="3"/>
        </w:numPr>
        <w:tabs>
          <w:tab w:val="left" w:pos="1600"/>
          <w:tab w:val="left" w:pos="1601"/>
        </w:tabs>
        <w:spacing w:before="2"/>
        <w:ind w:hanging="721"/>
        <w:rPr>
          <w:sz w:val="24"/>
        </w:rPr>
      </w:pPr>
      <w:r>
        <w:rPr>
          <w:sz w:val="24"/>
        </w:rPr>
        <w:t>Change of</w:t>
      </w:r>
      <w:r>
        <w:rPr>
          <w:spacing w:val="-12"/>
          <w:sz w:val="24"/>
        </w:rPr>
        <w:t xml:space="preserve"> </w:t>
      </w:r>
      <w:r>
        <w:rPr>
          <w:sz w:val="24"/>
        </w:rPr>
        <w:t>Narration.</w:t>
      </w:r>
    </w:p>
    <w:p w:rsidR="005F6964" w:rsidRDefault="00582FCD">
      <w:pPr>
        <w:pStyle w:val="ListParagraph"/>
        <w:numPr>
          <w:ilvl w:val="1"/>
          <w:numId w:val="3"/>
        </w:numPr>
        <w:tabs>
          <w:tab w:val="left" w:pos="1600"/>
          <w:tab w:val="left" w:pos="1601"/>
        </w:tabs>
        <w:spacing w:before="3"/>
        <w:ind w:hanging="721"/>
        <w:rPr>
          <w:sz w:val="24"/>
        </w:rPr>
      </w:pPr>
      <w:r>
        <w:rPr>
          <w:sz w:val="24"/>
        </w:rPr>
        <w:t>One word for</w:t>
      </w:r>
      <w:r>
        <w:rPr>
          <w:spacing w:val="-11"/>
          <w:sz w:val="24"/>
        </w:rPr>
        <w:t xml:space="preserve"> </w:t>
      </w:r>
      <w:r>
        <w:rPr>
          <w:sz w:val="24"/>
        </w:rPr>
        <w:t>several</w:t>
      </w:r>
    </w:p>
    <w:p w:rsidR="005F6964" w:rsidRDefault="00582FCD">
      <w:pPr>
        <w:pStyle w:val="ListParagraph"/>
        <w:numPr>
          <w:ilvl w:val="1"/>
          <w:numId w:val="3"/>
        </w:numPr>
        <w:tabs>
          <w:tab w:val="left" w:pos="1600"/>
          <w:tab w:val="left" w:pos="1601"/>
        </w:tabs>
        <w:spacing w:before="2"/>
        <w:ind w:hanging="721"/>
        <w:rPr>
          <w:sz w:val="24"/>
        </w:rPr>
      </w:pPr>
      <w:r>
        <w:rPr>
          <w:sz w:val="24"/>
        </w:rPr>
        <w:t>Words often</w:t>
      </w:r>
      <w:r>
        <w:rPr>
          <w:spacing w:val="-1"/>
          <w:sz w:val="24"/>
        </w:rPr>
        <w:t xml:space="preserve"> </w:t>
      </w:r>
      <w:r>
        <w:rPr>
          <w:sz w:val="24"/>
        </w:rPr>
        <w:t>confused</w:t>
      </w:r>
    </w:p>
    <w:p w:rsidR="005F6964" w:rsidRDefault="005F6964">
      <w:pPr>
        <w:pStyle w:val="BodyText"/>
        <w:spacing w:before="9"/>
        <w:ind w:left="0" w:firstLine="0"/>
        <w:rPr>
          <w:sz w:val="24"/>
        </w:rPr>
      </w:pPr>
    </w:p>
    <w:p w:rsidR="005F6964" w:rsidRDefault="00582FCD">
      <w:pPr>
        <w:pStyle w:val="ListParagraph"/>
        <w:numPr>
          <w:ilvl w:val="0"/>
          <w:numId w:val="4"/>
        </w:numPr>
        <w:tabs>
          <w:tab w:val="left" w:pos="880"/>
          <w:tab w:val="left" w:pos="881"/>
          <w:tab w:val="left" w:pos="8753"/>
        </w:tabs>
        <w:spacing w:before="1" w:line="275" w:lineRule="exact"/>
        <w:ind w:hanging="721"/>
        <w:rPr>
          <w:b/>
          <w:sz w:val="24"/>
        </w:rPr>
      </w:pPr>
      <w:r>
        <w:rPr>
          <w:b/>
          <w:sz w:val="24"/>
        </w:rPr>
        <w:t>COMPOSITION</w:t>
      </w:r>
      <w:r>
        <w:rPr>
          <w:b/>
          <w:sz w:val="24"/>
        </w:rPr>
        <w:tab/>
        <w:t>8</w:t>
      </w:r>
      <w:r>
        <w:rPr>
          <w:b/>
          <w:spacing w:val="-1"/>
          <w:sz w:val="24"/>
        </w:rPr>
        <w:t xml:space="preserve"> </w:t>
      </w:r>
      <w:r>
        <w:rPr>
          <w:b/>
          <w:sz w:val="24"/>
        </w:rPr>
        <w:t>hours</w:t>
      </w:r>
    </w:p>
    <w:p w:rsidR="005F6964" w:rsidRDefault="00582FCD">
      <w:pPr>
        <w:pStyle w:val="ListParagraph"/>
        <w:numPr>
          <w:ilvl w:val="1"/>
          <w:numId w:val="4"/>
        </w:numPr>
        <w:tabs>
          <w:tab w:val="left" w:pos="1600"/>
          <w:tab w:val="left" w:pos="1601"/>
        </w:tabs>
        <w:spacing w:before="0" w:line="275" w:lineRule="exact"/>
        <w:ind w:hanging="721"/>
        <w:rPr>
          <w:sz w:val="24"/>
        </w:rPr>
      </w:pPr>
      <w:r>
        <w:rPr>
          <w:sz w:val="24"/>
        </w:rPr>
        <w:t>Letters/Messages</w:t>
      </w:r>
    </w:p>
    <w:p w:rsidR="005F6964" w:rsidRDefault="00582FCD">
      <w:pPr>
        <w:pStyle w:val="ListParagraph"/>
        <w:numPr>
          <w:ilvl w:val="1"/>
          <w:numId w:val="4"/>
        </w:numPr>
        <w:tabs>
          <w:tab w:val="left" w:pos="1600"/>
          <w:tab w:val="left" w:pos="1601"/>
        </w:tabs>
        <w:spacing w:before="2"/>
        <w:ind w:hanging="721"/>
        <w:rPr>
          <w:sz w:val="24"/>
        </w:rPr>
      </w:pPr>
      <w:r>
        <w:rPr>
          <w:sz w:val="24"/>
        </w:rPr>
        <w:t>Job application</w:t>
      </w:r>
      <w:r>
        <w:rPr>
          <w:spacing w:val="-1"/>
          <w:sz w:val="24"/>
        </w:rPr>
        <w:t xml:space="preserve"> </w:t>
      </w:r>
      <w:r>
        <w:rPr>
          <w:sz w:val="24"/>
        </w:rPr>
        <w:t>letter</w:t>
      </w:r>
    </w:p>
    <w:p w:rsidR="005F6964" w:rsidRDefault="00582FCD">
      <w:pPr>
        <w:pStyle w:val="ListParagraph"/>
        <w:numPr>
          <w:ilvl w:val="1"/>
          <w:numId w:val="4"/>
        </w:numPr>
        <w:tabs>
          <w:tab w:val="left" w:pos="1600"/>
          <w:tab w:val="left" w:pos="1601"/>
        </w:tabs>
        <w:spacing w:before="3"/>
        <w:ind w:hanging="721"/>
        <w:rPr>
          <w:sz w:val="24"/>
        </w:rPr>
      </w:pPr>
      <w:r>
        <w:rPr>
          <w:sz w:val="24"/>
        </w:rPr>
        <w:t>For character certificate/for grant of</w:t>
      </w:r>
      <w:r>
        <w:rPr>
          <w:spacing w:val="-7"/>
          <w:sz w:val="24"/>
        </w:rPr>
        <w:t xml:space="preserve"> </w:t>
      </w:r>
      <w:r>
        <w:rPr>
          <w:sz w:val="24"/>
        </w:rPr>
        <w:t>scholarship</w:t>
      </w:r>
    </w:p>
    <w:p w:rsidR="005F6964" w:rsidRDefault="00582FCD">
      <w:pPr>
        <w:pStyle w:val="ListParagraph"/>
        <w:numPr>
          <w:ilvl w:val="1"/>
          <w:numId w:val="4"/>
        </w:numPr>
        <w:tabs>
          <w:tab w:val="left" w:pos="1600"/>
          <w:tab w:val="left" w:pos="1601"/>
        </w:tabs>
        <w:spacing w:before="2"/>
        <w:ind w:hanging="721"/>
        <w:rPr>
          <w:sz w:val="24"/>
        </w:rPr>
      </w:pPr>
      <w:r>
        <w:rPr>
          <w:sz w:val="24"/>
        </w:rPr>
        <w:t>Telegrams, Cablegrams and Radiograms, Telexes,</w:t>
      </w:r>
      <w:r>
        <w:rPr>
          <w:spacing w:val="-3"/>
          <w:sz w:val="24"/>
        </w:rPr>
        <w:t xml:space="preserve"> </w:t>
      </w:r>
      <w:r>
        <w:rPr>
          <w:sz w:val="24"/>
        </w:rPr>
        <w:t>Facsimiles</w:t>
      </w:r>
    </w:p>
    <w:p w:rsidR="005F6964" w:rsidRDefault="00582FCD">
      <w:pPr>
        <w:pStyle w:val="ListParagraph"/>
        <w:numPr>
          <w:ilvl w:val="1"/>
          <w:numId w:val="4"/>
        </w:numPr>
        <w:tabs>
          <w:tab w:val="left" w:pos="1600"/>
          <w:tab w:val="left" w:pos="1601"/>
        </w:tabs>
        <w:spacing w:before="3"/>
        <w:ind w:hanging="721"/>
        <w:rPr>
          <w:sz w:val="24"/>
        </w:rPr>
      </w:pPr>
      <w:r>
        <w:rPr>
          <w:sz w:val="24"/>
        </w:rPr>
        <w:t>Essay</w:t>
      </w:r>
      <w:r>
        <w:rPr>
          <w:spacing w:val="-9"/>
          <w:sz w:val="24"/>
        </w:rPr>
        <w:t xml:space="preserve"> </w:t>
      </w:r>
      <w:r>
        <w:rPr>
          <w:sz w:val="24"/>
        </w:rPr>
        <w:t>writing</w:t>
      </w:r>
    </w:p>
    <w:p w:rsidR="005F6964" w:rsidRDefault="00582FCD">
      <w:pPr>
        <w:pStyle w:val="ListParagraph"/>
        <w:numPr>
          <w:ilvl w:val="1"/>
          <w:numId w:val="4"/>
        </w:numPr>
        <w:tabs>
          <w:tab w:val="left" w:pos="1600"/>
          <w:tab w:val="left" w:pos="1601"/>
        </w:tabs>
        <w:spacing w:before="2" w:line="242" w:lineRule="auto"/>
        <w:ind w:right="2789"/>
        <w:rPr>
          <w:sz w:val="24"/>
        </w:rPr>
      </w:pPr>
      <w:r>
        <w:rPr>
          <w:sz w:val="24"/>
        </w:rPr>
        <w:t>Technical Education, Science and Our life,</w:t>
      </w:r>
      <w:r>
        <w:rPr>
          <w:spacing w:val="-18"/>
          <w:sz w:val="24"/>
        </w:rPr>
        <w:t xml:space="preserve"> </w:t>
      </w:r>
      <w:r>
        <w:rPr>
          <w:sz w:val="24"/>
        </w:rPr>
        <w:t>Computers, Environmental Pollution, Duties of a</w:t>
      </w:r>
      <w:r>
        <w:rPr>
          <w:spacing w:val="-3"/>
          <w:sz w:val="24"/>
        </w:rPr>
        <w:t xml:space="preserve"> </w:t>
      </w:r>
      <w:r>
        <w:rPr>
          <w:sz w:val="24"/>
        </w:rPr>
        <w:t>Student.</w:t>
      </w:r>
    </w:p>
    <w:p w:rsidR="005F6964" w:rsidRDefault="00582FCD">
      <w:pPr>
        <w:pStyle w:val="ListParagraph"/>
        <w:numPr>
          <w:ilvl w:val="0"/>
          <w:numId w:val="3"/>
        </w:numPr>
        <w:tabs>
          <w:tab w:val="left" w:pos="180"/>
        </w:tabs>
        <w:spacing w:before="4"/>
        <w:ind w:left="8934" w:right="156" w:hanging="8934"/>
        <w:rPr>
          <w:b/>
          <w:sz w:val="24"/>
        </w:rPr>
      </w:pPr>
      <w:r>
        <w:rPr>
          <w:b/>
          <w:spacing w:val="-1"/>
          <w:sz w:val="24"/>
        </w:rPr>
        <w:t>hours</w:t>
      </w:r>
    </w:p>
    <w:p w:rsidR="005F6964" w:rsidRDefault="005F6964">
      <w:pPr>
        <w:jc w:val="right"/>
        <w:rPr>
          <w:sz w:val="24"/>
        </w:rPr>
        <w:sectPr w:rsidR="005F6964">
          <w:pgSz w:w="12240" w:h="15840"/>
          <w:pgMar w:top="1380" w:right="1280" w:bottom="1420" w:left="1280" w:header="850" w:footer="1144" w:gutter="0"/>
          <w:cols w:space="720"/>
          <w:docGrid w:linePitch="299"/>
        </w:sectPr>
      </w:pPr>
    </w:p>
    <w:p w:rsidR="005F6964" w:rsidRDefault="00582FCD">
      <w:pPr>
        <w:pStyle w:val="ListParagraph"/>
        <w:numPr>
          <w:ilvl w:val="0"/>
          <w:numId w:val="4"/>
        </w:numPr>
        <w:tabs>
          <w:tab w:val="left" w:pos="880"/>
          <w:tab w:val="left" w:pos="881"/>
          <w:tab w:val="left" w:pos="8753"/>
        </w:tabs>
        <w:spacing w:before="61" w:line="275" w:lineRule="exact"/>
        <w:ind w:hanging="721"/>
        <w:rPr>
          <w:b/>
          <w:sz w:val="24"/>
        </w:rPr>
      </w:pPr>
      <w:r>
        <w:rPr>
          <w:b/>
          <w:sz w:val="24"/>
        </w:rPr>
        <w:lastRenderedPageBreak/>
        <w:t>TRANSLATION</w:t>
      </w:r>
      <w:r>
        <w:rPr>
          <w:b/>
          <w:sz w:val="24"/>
        </w:rPr>
        <w:tab/>
        <w:t>6</w:t>
      </w:r>
      <w:r>
        <w:rPr>
          <w:b/>
          <w:spacing w:val="-1"/>
          <w:sz w:val="24"/>
        </w:rPr>
        <w:t xml:space="preserve"> </w:t>
      </w:r>
      <w:r>
        <w:rPr>
          <w:b/>
          <w:sz w:val="24"/>
        </w:rPr>
        <w:t>hours</w:t>
      </w:r>
    </w:p>
    <w:p w:rsidR="005F6964" w:rsidRDefault="00582FCD">
      <w:pPr>
        <w:pStyle w:val="ListParagraph"/>
        <w:numPr>
          <w:ilvl w:val="1"/>
          <w:numId w:val="4"/>
        </w:numPr>
        <w:tabs>
          <w:tab w:val="left" w:pos="1600"/>
          <w:tab w:val="left" w:pos="1601"/>
        </w:tabs>
        <w:spacing w:before="0" w:line="275" w:lineRule="exact"/>
        <w:ind w:hanging="721"/>
        <w:rPr>
          <w:sz w:val="24"/>
        </w:rPr>
      </w:pPr>
      <w:r>
        <w:rPr>
          <w:sz w:val="24"/>
        </w:rPr>
        <w:t>Translation from Urdu into</w:t>
      </w:r>
      <w:r>
        <w:rPr>
          <w:spacing w:val="-1"/>
          <w:sz w:val="24"/>
        </w:rPr>
        <w:t xml:space="preserve"> </w:t>
      </w:r>
      <w:r>
        <w:rPr>
          <w:sz w:val="24"/>
        </w:rPr>
        <w:t>English.</w:t>
      </w:r>
    </w:p>
    <w:p w:rsidR="005F6964" w:rsidRDefault="00582FCD">
      <w:pPr>
        <w:spacing w:before="3"/>
        <w:ind w:left="1600"/>
        <w:rPr>
          <w:sz w:val="24"/>
        </w:rPr>
      </w:pPr>
      <w:r>
        <w:rPr>
          <w:sz w:val="24"/>
        </w:rPr>
        <w:t>For Foreign Students: A paragraph or a dialogue.</w:t>
      </w:r>
    </w:p>
    <w:p w:rsidR="005F6964" w:rsidRDefault="005F6964">
      <w:pPr>
        <w:pStyle w:val="BodyText"/>
        <w:spacing w:before="9"/>
        <w:ind w:left="0" w:firstLine="0"/>
        <w:rPr>
          <w:sz w:val="24"/>
        </w:rPr>
      </w:pPr>
    </w:p>
    <w:p w:rsidR="005F6964" w:rsidRDefault="00582FCD">
      <w:pPr>
        <w:spacing w:line="275" w:lineRule="exact"/>
        <w:ind w:left="160"/>
        <w:rPr>
          <w:b/>
          <w:sz w:val="24"/>
        </w:rPr>
      </w:pPr>
      <w:r>
        <w:rPr>
          <w:b/>
          <w:sz w:val="24"/>
        </w:rPr>
        <w:t>RECOMMENDED TEXT BOOK</w:t>
      </w:r>
    </w:p>
    <w:p w:rsidR="005F6964" w:rsidRDefault="00582FCD">
      <w:pPr>
        <w:tabs>
          <w:tab w:val="left" w:pos="880"/>
        </w:tabs>
        <w:spacing w:line="242" w:lineRule="auto"/>
        <w:ind w:left="880" w:right="444" w:hanging="720"/>
        <w:rPr>
          <w:sz w:val="24"/>
        </w:rPr>
      </w:pPr>
      <w:r>
        <w:rPr>
          <w:sz w:val="24"/>
        </w:rPr>
        <w:t>1.</w:t>
      </w:r>
      <w:r>
        <w:rPr>
          <w:sz w:val="24"/>
        </w:rPr>
        <w:tab/>
        <w:t xml:space="preserve">Technical English developed by Mr. Zia </w:t>
      </w:r>
      <w:proofErr w:type="spellStart"/>
      <w:r>
        <w:rPr>
          <w:sz w:val="24"/>
        </w:rPr>
        <w:t>Sarwar</w:t>
      </w:r>
      <w:proofErr w:type="spellEnd"/>
      <w:r>
        <w:rPr>
          <w:sz w:val="24"/>
        </w:rPr>
        <w:t>, Mr. Habib-</w:t>
      </w:r>
      <w:proofErr w:type="spellStart"/>
      <w:r>
        <w:rPr>
          <w:sz w:val="24"/>
        </w:rPr>
        <w:t>ur</w:t>
      </w:r>
      <w:proofErr w:type="spellEnd"/>
      <w:r>
        <w:rPr>
          <w:sz w:val="24"/>
        </w:rPr>
        <w:t xml:space="preserve"> –</w:t>
      </w:r>
      <w:proofErr w:type="spellStart"/>
      <w:r>
        <w:rPr>
          <w:sz w:val="24"/>
        </w:rPr>
        <w:t>Rehman</w:t>
      </w:r>
      <w:proofErr w:type="spellEnd"/>
      <w:r>
        <w:rPr>
          <w:sz w:val="24"/>
        </w:rPr>
        <w:t>, Evaluated</w:t>
      </w:r>
      <w:r>
        <w:rPr>
          <w:spacing w:val="-34"/>
          <w:sz w:val="24"/>
        </w:rPr>
        <w:t xml:space="preserve"> </w:t>
      </w:r>
      <w:r>
        <w:rPr>
          <w:sz w:val="24"/>
        </w:rPr>
        <w:t xml:space="preserve">by </w:t>
      </w:r>
      <w:proofErr w:type="spellStart"/>
      <w:r>
        <w:rPr>
          <w:sz w:val="24"/>
        </w:rPr>
        <w:t>Mr.Zafar</w:t>
      </w:r>
      <w:proofErr w:type="spellEnd"/>
      <w:r>
        <w:rPr>
          <w:sz w:val="24"/>
        </w:rPr>
        <w:t xml:space="preserve"> Iqbal </w:t>
      </w:r>
      <w:proofErr w:type="spellStart"/>
      <w:r>
        <w:rPr>
          <w:sz w:val="24"/>
        </w:rPr>
        <w:t>Khokhar</w:t>
      </w:r>
      <w:proofErr w:type="spellEnd"/>
      <w:r>
        <w:rPr>
          <w:sz w:val="24"/>
        </w:rPr>
        <w:t xml:space="preserve">, Mr. Zahid </w:t>
      </w:r>
      <w:proofErr w:type="spellStart"/>
      <w:r>
        <w:rPr>
          <w:sz w:val="24"/>
        </w:rPr>
        <w:t>Zahoor</w:t>
      </w:r>
      <w:proofErr w:type="spellEnd"/>
      <w:r>
        <w:rPr>
          <w:sz w:val="24"/>
        </w:rPr>
        <w:t xml:space="preserve">, Vol - </w:t>
      </w:r>
      <w:r>
        <w:rPr>
          <w:spacing w:val="-3"/>
          <w:sz w:val="24"/>
        </w:rPr>
        <w:t xml:space="preserve">I, </w:t>
      </w:r>
      <w:r>
        <w:rPr>
          <w:sz w:val="24"/>
        </w:rPr>
        <w:t>National Book</w:t>
      </w:r>
      <w:r>
        <w:rPr>
          <w:spacing w:val="-14"/>
          <w:sz w:val="24"/>
        </w:rPr>
        <w:t xml:space="preserve"> </w:t>
      </w:r>
      <w:r>
        <w:rPr>
          <w:sz w:val="24"/>
        </w:rPr>
        <w:t>Foundation</w:t>
      </w: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F6964">
      <w:pPr>
        <w:spacing w:line="242" w:lineRule="auto"/>
        <w:rPr>
          <w:sz w:val="24"/>
        </w:rPr>
      </w:pPr>
    </w:p>
    <w:p w:rsidR="005F6964" w:rsidRDefault="00582FCD">
      <w:pPr>
        <w:widowControl/>
        <w:autoSpaceDE/>
        <w:autoSpaceDN/>
        <w:rPr>
          <w:sz w:val="24"/>
        </w:rPr>
      </w:pPr>
      <w:r>
        <w:rPr>
          <w:sz w:val="24"/>
        </w:rPr>
        <w:br w:type="page"/>
      </w:r>
    </w:p>
    <w:p w:rsidR="005F6964" w:rsidRDefault="005F6964">
      <w:pPr>
        <w:spacing w:line="242" w:lineRule="auto"/>
        <w:rPr>
          <w:sz w:val="24"/>
        </w:rPr>
        <w:sectPr w:rsidR="005F6964">
          <w:pgSz w:w="12240" w:h="15840"/>
          <w:pgMar w:top="1380" w:right="1280" w:bottom="1420" w:left="1280" w:header="850" w:footer="1144" w:gutter="0"/>
          <w:cols w:space="720"/>
          <w:docGrid w:linePitch="299"/>
        </w:sectPr>
      </w:pPr>
    </w:p>
    <w:p w:rsidR="005F6964" w:rsidRDefault="00582FCD">
      <w:pPr>
        <w:tabs>
          <w:tab w:val="left" w:pos="1600"/>
        </w:tabs>
        <w:rPr>
          <w:b/>
          <w:sz w:val="24"/>
        </w:rPr>
      </w:pPr>
      <w:r>
        <w:rPr>
          <w:b/>
          <w:sz w:val="24"/>
        </w:rPr>
        <w:lastRenderedPageBreak/>
        <w:t>Eng-112</w:t>
      </w:r>
      <w:r>
        <w:rPr>
          <w:b/>
          <w:sz w:val="24"/>
        </w:rPr>
        <w:tab/>
      </w:r>
      <w:proofErr w:type="gramStart"/>
      <w:r>
        <w:rPr>
          <w:b/>
          <w:sz w:val="24"/>
        </w:rPr>
        <w:t>ENGLISH  INSTRUCTIONAL</w:t>
      </w:r>
      <w:proofErr w:type="gramEnd"/>
      <w:r>
        <w:rPr>
          <w:b/>
          <w:sz w:val="24"/>
        </w:rPr>
        <w:t xml:space="preserve"> OBJECTIVES PAPER-A</w:t>
      </w:r>
    </w:p>
    <w:p w:rsidR="005F6964" w:rsidRDefault="005F6964">
      <w:pPr>
        <w:tabs>
          <w:tab w:val="left" w:pos="1600"/>
        </w:tabs>
        <w:rPr>
          <w:b/>
          <w:sz w:val="24"/>
        </w:rPr>
      </w:pPr>
    </w:p>
    <w:p w:rsidR="005F6964" w:rsidRDefault="00582FCD">
      <w:pPr>
        <w:pStyle w:val="ListParagraph"/>
        <w:numPr>
          <w:ilvl w:val="0"/>
          <w:numId w:val="5"/>
        </w:numPr>
        <w:tabs>
          <w:tab w:val="left" w:pos="880"/>
          <w:tab w:val="left" w:pos="881"/>
        </w:tabs>
        <w:spacing w:line="242" w:lineRule="auto"/>
        <w:ind w:right="1820"/>
        <w:rPr>
          <w:b/>
          <w:sz w:val="24"/>
        </w:rPr>
      </w:pPr>
      <w:r>
        <w:rPr>
          <w:b/>
          <w:sz w:val="24"/>
        </w:rPr>
        <w:t>DEMONSTRATE BETTER READING, COMPREHENSION</w:t>
      </w:r>
      <w:r>
        <w:rPr>
          <w:b/>
          <w:spacing w:val="-13"/>
          <w:sz w:val="24"/>
        </w:rPr>
        <w:t xml:space="preserve"> </w:t>
      </w:r>
      <w:r>
        <w:rPr>
          <w:b/>
          <w:sz w:val="24"/>
        </w:rPr>
        <w:t>AND VOCABULARY</w:t>
      </w:r>
    </w:p>
    <w:p w:rsidR="005F6964" w:rsidRDefault="00582FCD">
      <w:pPr>
        <w:pStyle w:val="ListParagraph"/>
        <w:numPr>
          <w:ilvl w:val="1"/>
          <w:numId w:val="5"/>
        </w:numPr>
        <w:tabs>
          <w:tab w:val="left" w:pos="1600"/>
          <w:tab w:val="left" w:pos="1601"/>
        </w:tabs>
        <w:spacing w:before="0" w:line="271" w:lineRule="exact"/>
        <w:ind w:hanging="721"/>
        <w:rPr>
          <w:sz w:val="24"/>
        </w:rPr>
      </w:pPr>
      <w:r>
        <w:rPr>
          <w:sz w:val="24"/>
        </w:rPr>
        <w:t>Manipulate, skimming and scanning of the</w:t>
      </w:r>
      <w:r>
        <w:rPr>
          <w:spacing w:val="-7"/>
          <w:sz w:val="24"/>
        </w:rPr>
        <w:t xml:space="preserve"> </w:t>
      </w:r>
      <w:r>
        <w:rPr>
          <w:sz w:val="24"/>
        </w:rPr>
        <w:t>text.</w:t>
      </w:r>
    </w:p>
    <w:p w:rsidR="005F6964" w:rsidRDefault="00582FCD">
      <w:pPr>
        <w:pStyle w:val="ListParagraph"/>
        <w:numPr>
          <w:ilvl w:val="1"/>
          <w:numId w:val="5"/>
        </w:numPr>
        <w:tabs>
          <w:tab w:val="left" w:pos="1600"/>
          <w:tab w:val="left" w:pos="1601"/>
        </w:tabs>
        <w:spacing w:before="2"/>
        <w:ind w:hanging="721"/>
        <w:rPr>
          <w:sz w:val="24"/>
        </w:rPr>
      </w:pPr>
      <w:r>
        <w:rPr>
          <w:sz w:val="24"/>
        </w:rPr>
        <w:t>Identify new</w:t>
      </w:r>
      <w:r>
        <w:rPr>
          <w:spacing w:val="-9"/>
          <w:sz w:val="24"/>
        </w:rPr>
        <w:t xml:space="preserve"> </w:t>
      </w:r>
      <w:r>
        <w:rPr>
          <w:sz w:val="24"/>
        </w:rPr>
        <w:t>ideas.</w:t>
      </w:r>
    </w:p>
    <w:p w:rsidR="005F6964" w:rsidRDefault="00582FCD">
      <w:pPr>
        <w:pStyle w:val="ListParagraph"/>
        <w:numPr>
          <w:ilvl w:val="1"/>
          <w:numId w:val="5"/>
        </w:numPr>
        <w:tabs>
          <w:tab w:val="left" w:pos="1600"/>
          <w:tab w:val="left" w:pos="1601"/>
        </w:tabs>
        <w:spacing w:before="3"/>
        <w:ind w:hanging="721"/>
        <w:rPr>
          <w:sz w:val="24"/>
        </w:rPr>
      </w:pPr>
      <w:r>
        <w:rPr>
          <w:sz w:val="24"/>
        </w:rPr>
        <w:t>Reproduce facts, characters in own</w:t>
      </w:r>
      <w:r>
        <w:rPr>
          <w:spacing w:val="-3"/>
          <w:sz w:val="24"/>
        </w:rPr>
        <w:t xml:space="preserve"> </w:t>
      </w:r>
      <w:r>
        <w:rPr>
          <w:sz w:val="24"/>
        </w:rPr>
        <w:t>words</w:t>
      </w:r>
    </w:p>
    <w:p w:rsidR="005F6964" w:rsidRDefault="00582FCD">
      <w:pPr>
        <w:pStyle w:val="ListParagraph"/>
        <w:numPr>
          <w:ilvl w:val="1"/>
          <w:numId w:val="5"/>
        </w:numPr>
        <w:tabs>
          <w:tab w:val="left" w:pos="1600"/>
          <w:tab w:val="left" w:pos="1601"/>
        </w:tabs>
        <w:spacing w:before="2"/>
        <w:ind w:hanging="721"/>
        <w:rPr>
          <w:sz w:val="24"/>
        </w:rPr>
      </w:pPr>
      <w:r>
        <w:rPr>
          <w:sz w:val="24"/>
        </w:rPr>
        <w:t>Write summary of</w:t>
      </w:r>
      <w:r>
        <w:rPr>
          <w:spacing w:val="-8"/>
          <w:sz w:val="24"/>
        </w:rPr>
        <w:t xml:space="preserve"> </w:t>
      </w:r>
      <w:r>
        <w:rPr>
          <w:sz w:val="24"/>
        </w:rPr>
        <w:t>stories</w:t>
      </w:r>
    </w:p>
    <w:p w:rsidR="005F6964" w:rsidRDefault="005F6964">
      <w:pPr>
        <w:pStyle w:val="BodyText"/>
        <w:spacing w:before="9"/>
        <w:ind w:left="0" w:firstLine="0"/>
        <w:rPr>
          <w:sz w:val="24"/>
        </w:rPr>
      </w:pPr>
    </w:p>
    <w:p w:rsidR="005F6964" w:rsidRDefault="00582FCD">
      <w:pPr>
        <w:pStyle w:val="ListParagraph"/>
        <w:numPr>
          <w:ilvl w:val="0"/>
          <w:numId w:val="5"/>
        </w:numPr>
        <w:tabs>
          <w:tab w:val="left" w:pos="880"/>
          <w:tab w:val="left" w:pos="881"/>
        </w:tabs>
        <w:spacing w:before="1" w:line="275" w:lineRule="exact"/>
        <w:ind w:hanging="721"/>
        <w:rPr>
          <w:b/>
          <w:sz w:val="24"/>
        </w:rPr>
      </w:pPr>
      <w:r>
        <w:rPr>
          <w:b/>
          <w:sz w:val="24"/>
        </w:rPr>
        <w:t>UNDERSTAND FACTS OF THE</w:t>
      </w:r>
      <w:r>
        <w:rPr>
          <w:b/>
          <w:spacing w:val="-4"/>
          <w:sz w:val="24"/>
        </w:rPr>
        <w:t xml:space="preserve"> </w:t>
      </w:r>
      <w:r>
        <w:rPr>
          <w:b/>
          <w:sz w:val="24"/>
        </w:rPr>
        <w:t>TEXT</w:t>
      </w:r>
    </w:p>
    <w:p w:rsidR="005F6964" w:rsidRDefault="00582FCD">
      <w:pPr>
        <w:pStyle w:val="ListParagraph"/>
        <w:numPr>
          <w:ilvl w:val="1"/>
          <w:numId w:val="5"/>
        </w:numPr>
        <w:tabs>
          <w:tab w:val="left" w:pos="1600"/>
          <w:tab w:val="left" w:pos="1601"/>
        </w:tabs>
        <w:spacing w:before="0" w:line="275" w:lineRule="exact"/>
        <w:ind w:hanging="721"/>
        <w:rPr>
          <w:sz w:val="24"/>
        </w:rPr>
      </w:pPr>
      <w:r>
        <w:rPr>
          <w:sz w:val="24"/>
        </w:rPr>
        <w:t>Rewrite words to fill in the blanks recalling the</w:t>
      </w:r>
      <w:r>
        <w:rPr>
          <w:spacing w:val="-6"/>
          <w:sz w:val="24"/>
        </w:rPr>
        <w:t xml:space="preserve"> </w:t>
      </w:r>
      <w:r>
        <w:rPr>
          <w:sz w:val="24"/>
        </w:rPr>
        <w:t>text.</w:t>
      </w:r>
    </w:p>
    <w:p w:rsidR="005F6964" w:rsidRDefault="00582FCD">
      <w:pPr>
        <w:pStyle w:val="ListParagraph"/>
        <w:numPr>
          <w:ilvl w:val="1"/>
          <w:numId w:val="5"/>
        </w:numPr>
        <w:tabs>
          <w:tab w:val="left" w:pos="1600"/>
          <w:tab w:val="left" w:pos="1601"/>
        </w:tabs>
        <w:spacing w:before="2"/>
        <w:ind w:hanging="721"/>
        <w:rPr>
          <w:sz w:val="24"/>
        </w:rPr>
      </w:pPr>
      <w:r>
        <w:rPr>
          <w:sz w:val="24"/>
        </w:rPr>
        <w:t>Use own words to fill in the</w:t>
      </w:r>
      <w:r>
        <w:rPr>
          <w:spacing w:val="-4"/>
          <w:sz w:val="24"/>
        </w:rPr>
        <w:t xml:space="preserve"> </w:t>
      </w:r>
      <w:r>
        <w:rPr>
          <w:sz w:val="24"/>
        </w:rPr>
        <w:t>blanks.</w:t>
      </w:r>
    </w:p>
    <w:p w:rsidR="005F6964" w:rsidRDefault="005F6964">
      <w:pPr>
        <w:pStyle w:val="BodyText"/>
        <w:spacing w:before="9"/>
        <w:ind w:left="0" w:firstLine="0"/>
        <w:rPr>
          <w:sz w:val="24"/>
        </w:rPr>
      </w:pPr>
    </w:p>
    <w:p w:rsidR="005F6964" w:rsidRDefault="00582FCD">
      <w:pPr>
        <w:spacing w:before="1"/>
        <w:ind w:left="160"/>
        <w:rPr>
          <w:b/>
          <w:sz w:val="24"/>
        </w:rPr>
      </w:pPr>
      <w:r>
        <w:rPr>
          <w:b/>
          <w:sz w:val="24"/>
        </w:rPr>
        <w:t>PAPER-B</w:t>
      </w:r>
    </w:p>
    <w:p w:rsidR="005F6964" w:rsidRDefault="00582FCD">
      <w:pPr>
        <w:pStyle w:val="ListParagraph"/>
        <w:numPr>
          <w:ilvl w:val="0"/>
          <w:numId w:val="5"/>
        </w:numPr>
        <w:tabs>
          <w:tab w:val="left" w:pos="880"/>
          <w:tab w:val="left" w:pos="881"/>
        </w:tabs>
        <w:spacing w:before="2" w:line="275" w:lineRule="exact"/>
        <w:ind w:hanging="721"/>
        <w:rPr>
          <w:b/>
          <w:sz w:val="24"/>
        </w:rPr>
      </w:pPr>
      <w:r>
        <w:rPr>
          <w:b/>
          <w:sz w:val="24"/>
        </w:rPr>
        <w:t>APPLY THE RULES OF GRAMMAR IN WRITING AND</w:t>
      </w:r>
      <w:r>
        <w:rPr>
          <w:b/>
          <w:spacing w:val="-13"/>
          <w:sz w:val="24"/>
        </w:rPr>
        <w:t xml:space="preserve"> </w:t>
      </w:r>
      <w:r>
        <w:rPr>
          <w:b/>
          <w:sz w:val="24"/>
        </w:rPr>
        <w:t>SPEAKING</w:t>
      </w:r>
    </w:p>
    <w:p w:rsidR="005F6964" w:rsidRDefault="00582FCD">
      <w:pPr>
        <w:pStyle w:val="ListParagraph"/>
        <w:numPr>
          <w:ilvl w:val="1"/>
          <w:numId w:val="5"/>
        </w:numPr>
        <w:tabs>
          <w:tab w:val="left" w:pos="1600"/>
          <w:tab w:val="left" w:pos="1601"/>
        </w:tabs>
        <w:spacing w:before="0" w:line="242" w:lineRule="auto"/>
        <w:ind w:right="305"/>
        <w:rPr>
          <w:sz w:val="24"/>
        </w:rPr>
      </w:pPr>
      <w:r>
        <w:rPr>
          <w:sz w:val="24"/>
        </w:rPr>
        <w:t>Use rules of grammar to construct meaningful sentences containing a subject</w:t>
      </w:r>
      <w:r>
        <w:rPr>
          <w:spacing w:val="-27"/>
          <w:sz w:val="24"/>
        </w:rPr>
        <w:t xml:space="preserve"> </w:t>
      </w:r>
      <w:r>
        <w:rPr>
          <w:sz w:val="24"/>
        </w:rPr>
        <w:t>and a</w:t>
      </w:r>
      <w:r>
        <w:rPr>
          <w:spacing w:val="-2"/>
          <w:sz w:val="24"/>
        </w:rPr>
        <w:t xml:space="preserve"> </w:t>
      </w:r>
      <w:r>
        <w:rPr>
          <w:sz w:val="24"/>
        </w:rPr>
        <w:t>predicate.</w:t>
      </w:r>
    </w:p>
    <w:p w:rsidR="005F6964" w:rsidRDefault="00582FCD">
      <w:pPr>
        <w:pStyle w:val="ListParagraph"/>
        <w:numPr>
          <w:ilvl w:val="1"/>
          <w:numId w:val="5"/>
        </w:numPr>
        <w:tabs>
          <w:tab w:val="left" w:pos="1600"/>
          <w:tab w:val="left" w:pos="1601"/>
        </w:tabs>
        <w:spacing w:before="0" w:line="242" w:lineRule="auto"/>
        <w:ind w:right="1058"/>
        <w:rPr>
          <w:sz w:val="24"/>
        </w:rPr>
      </w:pPr>
      <w:r>
        <w:rPr>
          <w:sz w:val="24"/>
        </w:rPr>
        <w:t xml:space="preserve">State classification of time, </w:t>
      </w:r>
      <w:proofErr w:type="spellStart"/>
      <w:r>
        <w:rPr>
          <w:sz w:val="24"/>
        </w:rPr>
        <w:t>i</w:t>
      </w:r>
      <w:proofErr w:type="spellEnd"/>
      <w:r>
        <w:rPr>
          <w:sz w:val="24"/>
        </w:rPr>
        <w:t xml:space="preserve">. </w:t>
      </w:r>
      <w:proofErr w:type="gramStart"/>
      <w:r>
        <w:rPr>
          <w:sz w:val="24"/>
        </w:rPr>
        <w:t>e  present</w:t>
      </w:r>
      <w:proofErr w:type="gramEnd"/>
      <w:r>
        <w:rPr>
          <w:sz w:val="24"/>
        </w:rPr>
        <w:t xml:space="preserve">, past and future and use verb </w:t>
      </w:r>
      <w:r>
        <w:rPr>
          <w:spacing w:val="-4"/>
          <w:sz w:val="24"/>
        </w:rPr>
        <w:t xml:space="preserve">tense </w:t>
      </w:r>
      <w:r>
        <w:rPr>
          <w:sz w:val="24"/>
        </w:rPr>
        <w:t>correctly in different forms to denote relevant</w:t>
      </w:r>
      <w:r>
        <w:rPr>
          <w:spacing w:val="-11"/>
          <w:sz w:val="24"/>
        </w:rPr>
        <w:t xml:space="preserve"> </w:t>
      </w:r>
      <w:r>
        <w:rPr>
          <w:sz w:val="24"/>
        </w:rPr>
        <w:t>time.</w:t>
      </w:r>
    </w:p>
    <w:p w:rsidR="005F6964" w:rsidRDefault="00582FCD">
      <w:pPr>
        <w:pStyle w:val="ListParagraph"/>
        <w:numPr>
          <w:ilvl w:val="1"/>
          <w:numId w:val="5"/>
        </w:numPr>
        <w:tabs>
          <w:tab w:val="left" w:pos="1600"/>
          <w:tab w:val="left" w:pos="1601"/>
        </w:tabs>
        <w:spacing w:before="0" w:line="275" w:lineRule="exact"/>
        <w:ind w:hanging="721"/>
        <w:rPr>
          <w:sz w:val="24"/>
        </w:rPr>
      </w:pPr>
      <w:r>
        <w:rPr>
          <w:sz w:val="24"/>
        </w:rPr>
        <w:t>Identify function words and content</w:t>
      </w:r>
      <w:r>
        <w:rPr>
          <w:spacing w:val="-10"/>
          <w:sz w:val="24"/>
        </w:rPr>
        <w:t xml:space="preserve"> </w:t>
      </w:r>
      <w:r>
        <w:rPr>
          <w:sz w:val="24"/>
        </w:rPr>
        <w:t>words.</w:t>
      </w:r>
    </w:p>
    <w:p w:rsidR="005F6964" w:rsidRDefault="00582FCD">
      <w:pPr>
        <w:pStyle w:val="ListParagraph"/>
        <w:numPr>
          <w:ilvl w:val="1"/>
          <w:numId w:val="5"/>
        </w:numPr>
        <w:tabs>
          <w:tab w:val="left" w:pos="1600"/>
          <w:tab w:val="left" w:pos="1601"/>
        </w:tabs>
        <w:spacing w:before="1"/>
        <w:ind w:hanging="721"/>
        <w:rPr>
          <w:sz w:val="24"/>
        </w:rPr>
      </w:pPr>
      <w:r>
        <w:rPr>
          <w:sz w:val="24"/>
        </w:rPr>
        <w:t>Use marks of punctuation to make sense</w:t>
      </w:r>
      <w:r>
        <w:rPr>
          <w:spacing w:val="-7"/>
          <w:sz w:val="24"/>
        </w:rPr>
        <w:t xml:space="preserve"> </w:t>
      </w:r>
      <w:r>
        <w:rPr>
          <w:sz w:val="24"/>
        </w:rPr>
        <w:t>clear.</w:t>
      </w:r>
    </w:p>
    <w:p w:rsidR="005F6964" w:rsidRDefault="00582FCD">
      <w:pPr>
        <w:pStyle w:val="ListParagraph"/>
        <w:numPr>
          <w:ilvl w:val="1"/>
          <w:numId w:val="5"/>
        </w:numPr>
        <w:tabs>
          <w:tab w:val="left" w:pos="1600"/>
          <w:tab w:val="left" w:pos="1601"/>
        </w:tabs>
        <w:spacing w:before="2"/>
        <w:ind w:hanging="721"/>
        <w:rPr>
          <w:sz w:val="24"/>
        </w:rPr>
      </w:pPr>
      <w:r>
        <w:rPr>
          <w:sz w:val="24"/>
        </w:rPr>
        <w:t xml:space="preserve">Relate what a person </w:t>
      </w:r>
      <w:r>
        <w:rPr>
          <w:spacing w:val="-3"/>
          <w:sz w:val="24"/>
        </w:rPr>
        <w:t xml:space="preserve">says </w:t>
      </w:r>
      <w:r>
        <w:rPr>
          <w:sz w:val="24"/>
        </w:rPr>
        <w:t>in direct and indirect forms.</w:t>
      </w:r>
    </w:p>
    <w:p w:rsidR="005F6964" w:rsidRDefault="00582FCD">
      <w:pPr>
        <w:pStyle w:val="ListParagraph"/>
        <w:numPr>
          <w:ilvl w:val="1"/>
          <w:numId w:val="5"/>
        </w:numPr>
        <w:tabs>
          <w:tab w:val="left" w:pos="1600"/>
          <w:tab w:val="left" w:pos="1601"/>
        </w:tabs>
        <w:spacing w:before="3"/>
        <w:ind w:hanging="721"/>
        <w:rPr>
          <w:sz w:val="24"/>
        </w:rPr>
      </w:pPr>
      <w:r>
        <w:rPr>
          <w:sz w:val="24"/>
        </w:rPr>
        <w:t>Compose his</w:t>
      </w:r>
      <w:r>
        <w:rPr>
          <w:spacing w:val="-2"/>
          <w:sz w:val="24"/>
        </w:rPr>
        <w:t xml:space="preserve"> </w:t>
      </w:r>
      <w:r>
        <w:rPr>
          <w:sz w:val="24"/>
        </w:rPr>
        <w:t>writings.</w:t>
      </w:r>
    </w:p>
    <w:p w:rsidR="005F6964" w:rsidRDefault="00582FCD">
      <w:pPr>
        <w:pStyle w:val="ListParagraph"/>
        <w:numPr>
          <w:ilvl w:val="1"/>
          <w:numId w:val="5"/>
        </w:numPr>
        <w:tabs>
          <w:tab w:val="left" w:pos="1600"/>
          <w:tab w:val="left" w:pos="1601"/>
        </w:tabs>
        <w:spacing w:before="2"/>
        <w:ind w:hanging="721"/>
        <w:rPr>
          <w:sz w:val="24"/>
        </w:rPr>
      </w:pPr>
      <w:r>
        <w:rPr>
          <w:sz w:val="24"/>
        </w:rPr>
        <w:t>Distinguish between confusing</w:t>
      </w:r>
      <w:r>
        <w:rPr>
          <w:spacing w:val="-4"/>
          <w:sz w:val="24"/>
        </w:rPr>
        <w:t xml:space="preserve"> </w:t>
      </w:r>
      <w:r>
        <w:rPr>
          <w:sz w:val="24"/>
        </w:rPr>
        <w:t>words.</w:t>
      </w:r>
    </w:p>
    <w:p w:rsidR="005F6964" w:rsidRDefault="005F6964">
      <w:pPr>
        <w:pStyle w:val="BodyText"/>
        <w:ind w:left="0" w:firstLine="0"/>
        <w:rPr>
          <w:sz w:val="24"/>
        </w:rPr>
      </w:pPr>
    </w:p>
    <w:p w:rsidR="005F6964" w:rsidRDefault="00582FCD">
      <w:pPr>
        <w:pStyle w:val="ListParagraph"/>
        <w:numPr>
          <w:ilvl w:val="0"/>
          <w:numId w:val="5"/>
        </w:numPr>
        <w:tabs>
          <w:tab w:val="left" w:pos="880"/>
          <w:tab w:val="left" w:pos="881"/>
        </w:tabs>
        <w:spacing w:before="0" w:line="242" w:lineRule="auto"/>
        <w:ind w:right="791"/>
        <w:rPr>
          <w:b/>
          <w:sz w:val="24"/>
        </w:rPr>
      </w:pPr>
      <w:r>
        <w:rPr>
          <w:b/>
          <w:sz w:val="24"/>
        </w:rPr>
        <w:t>APPLY THE CONCEPTS OF COMPOSITION WRITING TO</w:t>
      </w:r>
      <w:r>
        <w:rPr>
          <w:b/>
          <w:spacing w:val="-25"/>
          <w:sz w:val="24"/>
        </w:rPr>
        <w:t xml:space="preserve"> </w:t>
      </w:r>
      <w:r>
        <w:rPr>
          <w:b/>
          <w:sz w:val="24"/>
        </w:rPr>
        <w:t>PRACTICAL SITUATIONS</w:t>
      </w:r>
    </w:p>
    <w:p w:rsidR="005F6964" w:rsidRDefault="00582FCD">
      <w:pPr>
        <w:pStyle w:val="ListParagraph"/>
        <w:numPr>
          <w:ilvl w:val="1"/>
          <w:numId w:val="5"/>
        </w:numPr>
        <w:tabs>
          <w:tab w:val="left" w:pos="1600"/>
          <w:tab w:val="left" w:pos="1601"/>
        </w:tabs>
        <w:spacing w:before="0" w:line="242" w:lineRule="auto"/>
        <w:ind w:right="160"/>
        <w:rPr>
          <w:sz w:val="24"/>
        </w:rPr>
      </w:pPr>
      <w:r>
        <w:rPr>
          <w:sz w:val="24"/>
        </w:rPr>
        <w:t>Use concept to construct applications for employment, for character certificate,</w:t>
      </w:r>
      <w:r>
        <w:rPr>
          <w:spacing w:val="-36"/>
          <w:sz w:val="24"/>
        </w:rPr>
        <w:t xml:space="preserve"> </w:t>
      </w:r>
      <w:r>
        <w:rPr>
          <w:sz w:val="24"/>
        </w:rPr>
        <w:t>for grant of</w:t>
      </w:r>
      <w:r>
        <w:rPr>
          <w:spacing w:val="-1"/>
          <w:sz w:val="24"/>
        </w:rPr>
        <w:t xml:space="preserve"> </w:t>
      </w:r>
      <w:r>
        <w:rPr>
          <w:sz w:val="24"/>
        </w:rPr>
        <w:t>scholarship.</w:t>
      </w:r>
    </w:p>
    <w:p w:rsidR="005F6964" w:rsidRDefault="00582FCD">
      <w:pPr>
        <w:pStyle w:val="ListParagraph"/>
        <w:numPr>
          <w:ilvl w:val="1"/>
          <w:numId w:val="5"/>
        </w:numPr>
        <w:tabs>
          <w:tab w:val="left" w:pos="1600"/>
          <w:tab w:val="left" w:pos="1601"/>
        </w:tabs>
        <w:spacing w:before="0" w:line="275" w:lineRule="exact"/>
        <w:ind w:hanging="721"/>
        <w:rPr>
          <w:sz w:val="24"/>
        </w:rPr>
      </w:pPr>
      <w:r>
        <w:rPr>
          <w:sz w:val="24"/>
        </w:rPr>
        <w:t>Define and write telegrams, cablegrams and radiograms, telexes,</w:t>
      </w:r>
      <w:r>
        <w:rPr>
          <w:spacing w:val="-14"/>
          <w:sz w:val="24"/>
        </w:rPr>
        <w:t xml:space="preserve"> </w:t>
      </w:r>
      <w:r>
        <w:rPr>
          <w:sz w:val="24"/>
        </w:rPr>
        <w:t>facsimiles</w:t>
      </w:r>
    </w:p>
    <w:p w:rsidR="005F6964" w:rsidRDefault="00582FCD">
      <w:pPr>
        <w:pStyle w:val="ListParagraph"/>
        <w:numPr>
          <w:ilvl w:val="1"/>
          <w:numId w:val="5"/>
        </w:numPr>
        <w:tabs>
          <w:tab w:val="left" w:pos="1600"/>
          <w:tab w:val="left" w:pos="1601"/>
        </w:tabs>
        <w:spacing w:before="0"/>
        <w:ind w:hanging="721"/>
        <w:rPr>
          <w:sz w:val="24"/>
        </w:rPr>
      </w:pPr>
      <w:r>
        <w:rPr>
          <w:sz w:val="24"/>
        </w:rPr>
        <w:t xml:space="preserve">Describe steps of </w:t>
      </w:r>
      <w:proofErr w:type="gramStart"/>
      <w:r>
        <w:rPr>
          <w:sz w:val="24"/>
        </w:rPr>
        <w:t>a good</w:t>
      </w:r>
      <w:proofErr w:type="gramEnd"/>
      <w:r>
        <w:rPr>
          <w:sz w:val="24"/>
        </w:rPr>
        <w:t xml:space="preserve"> composition</w:t>
      </w:r>
      <w:r>
        <w:rPr>
          <w:spacing w:val="-5"/>
          <w:sz w:val="24"/>
        </w:rPr>
        <w:t xml:space="preserve"> </w:t>
      </w:r>
      <w:r>
        <w:rPr>
          <w:sz w:val="24"/>
        </w:rPr>
        <w:t>writing.</w:t>
      </w:r>
    </w:p>
    <w:p w:rsidR="005F6964" w:rsidRDefault="00582FCD">
      <w:pPr>
        <w:pStyle w:val="ListParagraph"/>
        <w:numPr>
          <w:ilvl w:val="1"/>
          <w:numId w:val="5"/>
        </w:numPr>
        <w:tabs>
          <w:tab w:val="left" w:pos="1600"/>
          <w:tab w:val="left" w:pos="1601"/>
        </w:tabs>
        <w:spacing w:before="0"/>
        <w:ind w:hanging="721"/>
        <w:rPr>
          <w:sz w:val="24"/>
        </w:rPr>
      </w:pPr>
      <w:r>
        <w:rPr>
          <w:sz w:val="24"/>
        </w:rPr>
        <w:t>Describe features of a good</w:t>
      </w:r>
      <w:r>
        <w:rPr>
          <w:spacing w:val="-5"/>
          <w:sz w:val="24"/>
        </w:rPr>
        <w:t xml:space="preserve"> </w:t>
      </w:r>
      <w:r>
        <w:rPr>
          <w:sz w:val="24"/>
        </w:rPr>
        <w:t>composition.</w:t>
      </w:r>
    </w:p>
    <w:p w:rsidR="005F6964" w:rsidRDefault="00582FCD">
      <w:pPr>
        <w:pStyle w:val="ListParagraph"/>
        <w:numPr>
          <w:ilvl w:val="1"/>
          <w:numId w:val="5"/>
        </w:numPr>
        <w:tabs>
          <w:tab w:val="left" w:pos="1600"/>
          <w:tab w:val="left" w:pos="1601"/>
        </w:tabs>
        <w:spacing w:before="2"/>
        <w:ind w:hanging="721"/>
        <w:rPr>
          <w:sz w:val="24"/>
        </w:rPr>
      </w:pPr>
      <w:r>
        <w:rPr>
          <w:sz w:val="24"/>
        </w:rPr>
        <w:t>Describe methods of composition</w:t>
      </w:r>
      <w:r>
        <w:rPr>
          <w:spacing w:val="-3"/>
          <w:sz w:val="24"/>
        </w:rPr>
        <w:t xml:space="preserve"> </w:t>
      </w:r>
      <w:r>
        <w:rPr>
          <w:sz w:val="24"/>
        </w:rPr>
        <w:t>writing</w:t>
      </w:r>
    </w:p>
    <w:p w:rsidR="005F6964" w:rsidRDefault="00582FCD">
      <w:pPr>
        <w:pStyle w:val="ListParagraph"/>
        <w:numPr>
          <w:ilvl w:val="1"/>
          <w:numId w:val="5"/>
        </w:numPr>
        <w:tabs>
          <w:tab w:val="left" w:pos="1600"/>
          <w:tab w:val="left" w:pos="1601"/>
        </w:tabs>
        <w:spacing w:before="2" w:line="242" w:lineRule="auto"/>
        <w:ind w:right="265"/>
        <w:rPr>
          <w:sz w:val="24"/>
        </w:rPr>
      </w:pPr>
      <w:r>
        <w:rPr>
          <w:sz w:val="24"/>
        </w:rPr>
        <w:t>Use these concepts to organize facts and describe them systematically in</w:t>
      </w:r>
      <w:r>
        <w:rPr>
          <w:spacing w:val="-43"/>
          <w:sz w:val="24"/>
        </w:rPr>
        <w:t xml:space="preserve"> </w:t>
      </w:r>
      <w:r>
        <w:rPr>
          <w:sz w:val="24"/>
        </w:rPr>
        <w:t>practical situation.</w:t>
      </w:r>
    </w:p>
    <w:p w:rsidR="005F6964" w:rsidRDefault="005F6964">
      <w:pPr>
        <w:pStyle w:val="BodyText"/>
        <w:spacing w:before="7"/>
        <w:ind w:left="0" w:firstLine="0"/>
        <w:rPr>
          <w:sz w:val="24"/>
        </w:rPr>
      </w:pPr>
    </w:p>
    <w:p w:rsidR="005F6964" w:rsidRDefault="00582FCD">
      <w:pPr>
        <w:pStyle w:val="ListParagraph"/>
        <w:numPr>
          <w:ilvl w:val="0"/>
          <w:numId w:val="5"/>
        </w:numPr>
        <w:tabs>
          <w:tab w:val="left" w:pos="880"/>
          <w:tab w:val="left" w:pos="881"/>
        </w:tabs>
        <w:spacing w:before="0" w:line="275" w:lineRule="exact"/>
        <w:ind w:hanging="721"/>
        <w:rPr>
          <w:b/>
          <w:sz w:val="24"/>
        </w:rPr>
      </w:pPr>
      <w:r>
        <w:rPr>
          <w:b/>
          <w:sz w:val="24"/>
        </w:rPr>
        <w:t>APPLIES RULES OF</w:t>
      </w:r>
      <w:r>
        <w:rPr>
          <w:b/>
          <w:spacing w:val="-4"/>
          <w:sz w:val="24"/>
        </w:rPr>
        <w:t xml:space="preserve"> </w:t>
      </w:r>
      <w:r>
        <w:rPr>
          <w:b/>
          <w:sz w:val="24"/>
        </w:rPr>
        <w:t>TRANSLATION</w:t>
      </w:r>
    </w:p>
    <w:p w:rsidR="005F6964" w:rsidRDefault="00582FCD">
      <w:pPr>
        <w:pStyle w:val="ListParagraph"/>
        <w:numPr>
          <w:ilvl w:val="1"/>
          <w:numId w:val="5"/>
        </w:numPr>
        <w:tabs>
          <w:tab w:val="left" w:pos="1600"/>
          <w:tab w:val="left" w:pos="1601"/>
        </w:tabs>
        <w:spacing w:before="0" w:line="275" w:lineRule="exact"/>
        <w:ind w:hanging="721"/>
        <w:rPr>
          <w:sz w:val="24"/>
        </w:rPr>
      </w:pPr>
      <w:r>
        <w:rPr>
          <w:sz w:val="24"/>
        </w:rPr>
        <w:t>Describe</w:t>
      </w:r>
      <w:r>
        <w:rPr>
          <w:spacing w:val="-3"/>
          <w:sz w:val="24"/>
        </w:rPr>
        <w:t xml:space="preserve"> </w:t>
      </w:r>
      <w:r>
        <w:rPr>
          <w:sz w:val="24"/>
        </w:rPr>
        <w:t>confusion.</w:t>
      </w:r>
    </w:p>
    <w:p w:rsidR="005F6964" w:rsidRDefault="00582FCD">
      <w:pPr>
        <w:pStyle w:val="ListParagraph"/>
        <w:numPr>
          <w:ilvl w:val="1"/>
          <w:numId w:val="5"/>
        </w:numPr>
        <w:tabs>
          <w:tab w:val="left" w:pos="1600"/>
          <w:tab w:val="left" w:pos="1601"/>
        </w:tabs>
        <w:spacing w:before="3"/>
        <w:ind w:hanging="721"/>
        <w:rPr>
          <w:sz w:val="24"/>
        </w:rPr>
      </w:pPr>
      <w:r>
        <w:rPr>
          <w:sz w:val="24"/>
        </w:rPr>
        <w:t>Describe rules of</w:t>
      </w:r>
      <w:r>
        <w:rPr>
          <w:spacing w:val="-4"/>
          <w:sz w:val="24"/>
        </w:rPr>
        <w:t xml:space="preserve"> </w:t>
      </w:r>
      <w:r>
        <w:rPr>
          <w:sz w:val="24"/>
        </w:rPr>
        <w:t>translation.</w:t>
      </w:r>
    </w:p>
    <w:p w:rsidR="005F6964" w:rsidRDefault="00582FCD">
      <w:pPr>
        <w:pStyle w:val="ListParagraph"/>
        <w:numPr>
          <w:ilvl w:val="1"/>
          <w:numId w:val="5"/>
        </w:numPr>
        <w:tabs>
          <w:tab w:val="left" w:pos="1600"/>
          <w:tab w:val="left" w:pos="1601"/>
        </w:tabs>
        <w:spacing w:before="2"/>
        <w:ind w:hanging="721"/>
        <w:rPr>
          <w:sz w:val="24"/>
        </w:rPr>
      </w:pPr>
      <w:r>
        <w:rPr>
          <w:sz w:val="24"/>
        </w:rPr>
        <w:t>Use rules of translation from Urdu to English in simple paragraph and</w:t>
      </w:r>
      <w:r>
        <w:rPr>
          <w:spacing w:val="-20"/>
          <w:sz w:val="24"/>
        </w:rPr>
        <w:t xml:space="preserve"> </w:t>
      </w:r>
      <w:r>
        <w:rPr>
          <w:sz w:val="24"/>
        </w:rPr>
        <w:t>sentences.</w:t>
      </w:r>
    </w:p>
    <w:p w:rsidR="005F6964" w:rsidRDefault="00582FCD">
      <w:pPr>
        <w:widowControl/>
        <w:autoSpaceDE/>
        <w:autoSpaceDN/>
        <w:rPr>
          <w:sz w:val="24"/>
        </w:rPr>
      </w:pPr>
      <w:r>
        <w:rPr>
          <w:sz w:val="24"/>
        </w:rPr>
        <w:br w:type="page"/>
      </w:r>
    </w:p>
    <w:p w:rsidR="005F6964" w:rsidRDefault="005F6964">
      <w:pPr>
        <w:rPr>
          <w:sz w:val="24"/>
        </w:rPr>
        <w:sectPr w:rsidR="005F6964">
          <w:pgSz w:w="12240" w:h="15840"/>
          <w:pgMar w:top="1380" w:right="1280" w:bottom="1420" w:left="1280" w:header="850" w:footer="1144" w:gutter="0"/>
          <w:cols w:space="720"/>
          <w:docGrid w:linePitch="299"/>
        </w:sectPr>
      </w:pPr>
    </w:p>
    <w:p w:rsidR="005F6964" w:rsidRDefault="00582FCD">
      <w:pPr>
        <w:tabs>
          <w:tab w:val="left" w:pos="1600"/>
        </w:tabs>
        <w:spacing w:before="61"/>
        <w:ind w:left="160"/>
        <w:rPr>
          <w:b/>
          <w:sz w:val="24"/>
        </w:rPr>
      </w:pPr>
      <w:r>
        <w:rPr>
          <w:rFonts w:eastAsia="SimSun" w:hint="eastAsia"/>
          <w:b/>
          <w:sz w:val="24"/>
          <w:lang w:eastAsia="zh-CN"/>
        </w:rPr>
        <w:lastRenderedPageBreak/>
        <w:t xml:space="preserve">2.4 </w:t>
      </w:r>
      <w:r>
        <w:rPr>
          <w:b/>
          <w:sz w:val="24"/>
        </w:rPr>
        <w:t>Math-123</w:t>
      </w:r>
      <w:r>
        <w:rPr>
          <w:b/>
          <w:sz w:val="24"/>
        </w:rPr>
        <w:tab/>
        <w:t>APPLIED</w:t>
      </w:r>
      <w:r>
        <w:rPr>
          <w:b/>
          <w:spacing w:val="-1"/>
          <w:sz w:val="24"/>
        </w:rPr>
        <w:t xml:space="preserve"> </w:t>
      </w:r>
      <w:r>
        <w:rPr>
          <w:b/>
          <w:sz w:val="24"/>
        </w:rPr>
        <w:t>MATHEMATICS-I</w:t>
      </w:r>
    </w:p>
    <w:p w:rsidR="005F6964" w:rsidRDefault="005F6964">
      <w:pPr>
        <w:pStyle w:val="BodyText"/>
        <w:spacing w:before="4"/>
        <w:ind w:left="0" w:firstLine="0"/>
        <w:rPr>
          <w:b/>
          <w:sz w:val="25"/>
        </w:rPr>
      </w:pPr>
    </w:p>
    <w:tbl>
      <w:tblPr>
        <w:tblW w:w="0" w:type="auto"/>
        <w:tblInd w:w="117" w:type="dxa"/>
        <w:tblLayout w:type="fixed"/>
        <w:tblCellMar>
          <w:left w:w="0" w:type="dxa"/>
          <w:right w:w="0" w:type="dxa"/>
        </w:tblCellMar>
        <w:tblLook w:val="04A0" w:firstRow="1" w:lastRow="0" w:firstColumn="1" w:lastColumn="0" w:noHBand="0" w:noVBand="1"/>
      </w:tblPr>
      <w:tblGrid>
        <w:gridCol w:w="2549"/>
        <w:gridCol w:w="2695"/>
        <w:gridCol w:w="2441"/>
        <w:gridCol w:w="714"/>
        <w:gridCol w:w="504"/>
      </w:tblGrid>
      <w:tr w:rsidR="005F6964">
        <w:trPr>
          <w:trHeight w:val="272"/>
        </w:trPr>
        <w:tc>
          <w:tcPr>
            <w:tcW w:w="2549" w:type="dxa"/>
          </w:tcPr>
          <w:p w:rsidR="005F6964" w:rsidRDefault="00582FCD">
            <w:pPr>
              <w:pStyle w:val="TableParagraph"/>
              <w:spacing w:line="252" w:lineRule="exact"/>
              <w:ind w:left="50"/>
              <w:rPr>
                <w:b/>
                <w:sz w:val="24"/>
              </w:rPr>
            </w:pPr>
            <w:r>
              <w:rPr>
                <w:b/>
                <w:sz w:val="24"/>
              </w:rPr>
              <w:t>Total Contact Hours</w:t>
            </w:r>
          </w:p>
        </w:tc>
        <w:tc>
          <w:tcPr>
            <w:tcW w:w="2695" w:type="dxa"/>
          </w:tcPr>
          <w:p w:rsidR="005F6964" w:rsidRDefault="005F6964">
            <w:pPr>
              <w:pStyle w:val="TableParagraph"/>
              <w:rPr>
                <w:sz w:val="20"/>
              </w:rPr>
            </w:pPr>
          </w:p>
        </w:tc>
        <w:tc>
          <w:tcPr>
            <w:tcW w:w="2441" w:type="dxa"/>
          </w:tcPr>
          <w:p w:rsidR="005F6964" w:rsidRDefault="00582FCD">
            <w:pPr>
              <w:pStyle w:val="TableParagraph"/>
              <w:spacing w:line="252" w:lineRule="exact"/>
              <w:ind w:right="284"/>
              <w:jc w:val="right"/>
              <w:rPr>
                <w:b/>
                <w:bCs/>
                <w:sz w:val="24"/>
              </w:rPr>
            </w:pPr>
            <w:r>
              <w:rPr>
                <w:b/>
                <w:bCs/>
                <w:sz w:val="24"/>
              </w:rPr>
              <w:t>T</w:t>
            </w:r>
          </w:p>
        </w:tc>
        <w:tc>
          <w:tcPr>
            <w:tcW w:w="714" w:type="dxa"/>
          </w:tcPr>
          <w:p w:rsidR="005F6964" w:rsidRDefault="00582FCD">
            <w:pPr>
              <w:pStyle w:val="TableParagraph"/>
              <w:spacing w:line="252" w:lineRule="exact"/>
              <w:ind w:right="292"/>
              <w:jc w:val="right"/>
              <w:rPr>
                <w:b/>
                <w:bCs/>
                <w:sz w:val="24"/>
              </w:rPr>
            </w:pPr>
            <w:r>
              <w:rPr>
                <w:b/>
                <w:bCs/>
                <w:w w:val="99"/>
                <w:sz w:val="24"/>
              </w:rPr>
              <w:t>P</w:t>
            </w:r>
          </w:p>
        </w:tc>
        <w:tc>
          <w:tcPr>
            <w:tcW w:w="504" w:type="dxa"/>
          </w:tcPr>
          <w:p w:rsidR="005F6964" w:rsidRDefault="00582FCD">
            <w:pPr>
              <w:pStyle w:val="TableParagraph"/>
              <w:spacing w:line="252" w:lineRule="exact"/>
              <w:ind w:right="49"/>
              <w:jc w:val="right"/>
              <w:rPr>
                <w:b/>
                <w:bCs/>
                <w:sz w:val="24"/>
              </w:rPr>
            </w:pPr>
            <w:r>
              <w:rPr>
                <w:b/>
                <w:bCs/>
                <w:sz w:val="24"/>
              </w:rPr>
              <w:t>C</w:t>
            </w:r>
          </w:p>
        </w:tc>
      </w:tr>
      <w:tr w:rsidR="005F6964">
        <w:trPr>
          <w:trHeight w:val="278"/>
        </w:trPr>
        <w:tc>
          <w:tcPr>
            <w:tcW w:w="2549" w:type="dxa"/>
          </w:tcPr>
          <w:p w:rsidR="005F6964" w:rsidRDefault="00582FCD">
            <w:pPr>
              <w:pStyle w:val="TableParagraph"/>
              <w:spacing w:line="258" w:lineRule="exact"/>
              <w:ind w:left="770"/>
              <w:rPr>
                <w:sz w:val="24"/>
              </w:rPr>
            </w:pPr>
            <w:r>
              <w:rPr>
                <w:sz w:val="24"/>
              </w:rPr>
              <w:t>Theory:</w:t>
            </w:r>
          </w:p>
        </w:tc>
        <w:tc>
          <w:tcPr>
            <w:tcW w:w="2695" w:type="dxa"/>
          </w:tcPr>
          <w:p w:rsidR="005F6964" w:rsidRDefault="00582FCD">
            <w:pPr>
              <w:pStyle w:val="TableParagraph"/>
              <w:spacing w:line="258" w:lineRule="exact"/>
              <w:ind w:left="381"/>
              <w:rPr>
                <w:sz w:val="24"/>
              </w:rPr>
            </w:pPr>
            <w:r>
              <w:rPr>
                <w:sz w:val="24"/>
              </w:rPr>
              <w:t>96</w:t>
            </w:r>
          </w:p>
        </w:tc>
        <w:tc>
          <w:tcPr>
            <w:tcW w:w="2441" w:type="dxa"/>
          </w:tcPr>
          <w:p w:rsidR="005F6964" w:rsidRDefault="00582FCD">
            <w:pPr>
              <w:pStyle w:val="TableParagraph"/>
              <w:spacing w:line="258" w:lineRule="exact"/>
              <w:ind w:right="311"/>
              <w:jc w:val="right"/>
              <w:rPr>
                <w:sz w:val="24"/>
              </w:rPr>
            </w:pPr>
            <w:r>
              <w:rPr>
                <w:sz w:val="24"/>
              </w:rPr>
              <w:t>3</w:t>
            </w:r>
          </w:p>
        </w:tc>
        <w:tc>
          <w:tcPr>
            <w:tcW w:w="714" w:type="dxa"/>
          </w:tcPr>
          <w:p w:rsidR="005F6964" w:rsidRDefault="00582FCD">
            <w:pPr>
              <w:pStyle w:val="TableParagraph"/>
              <w:spacing w:line="258" w:lineRule="exact"/>
              <w:ind w:right="305"/>
              <w:jc w:val="right"/>
              <w:rPr>
                <w:sz w:val="24"/>
              </w:rPr>
            </w:pPr>
            <w:r>
              <w:rPr>
                <w:sz w:val="24"/>
              </w:rPr>
              <w:t>0</w:t>
            </w:r>
          </w:p>
        </w:tc>
        <w:tc>
          <w:tcPr>
            <w:tcW w:w="504" w:type="dxa"/>
          </w:tcPr>
          <w:p w:rsidR="005F6964" w:rsidRDefault="00582FCD">
            <w:pPr>
              <w:pStyle w:val="TableParagraph"/>
              <w:spacing w:line="258" w:lineRule="exact"/>
              <w:ind w:right="89"/>
              <w:jc w:val="right"/>
              <w:rPr>
                <w:sz w:val="24"/>
              </w:rPr>
            </w:pPr>
            <w:r>
              <w:rPr>
                <w:sz w:val="24"/>
              </w:rPr>
              <w:t>3</w:t>
            </w:r>
          </w:p>
        </w:tc>
      </w:tr>
      <w:tr w:rsidR="005F6964">
        <w:trPr>
          <w:trHeight w:val="272"/>
        </w:trPr>
        <w:tc>
          <w:tcPr>
            <w:tcW w:w="2549" w:type="dxa"/>
          </w:tcPr>
          <w:p w:rsidR="005F6964" w:rsidRDefault="00582FCD">
            <w:pPr>
              <w:pStyle w:val="TableParagraph"/>
              <w:spacing w:line="252" w:lineRule="exact"/>
              <w:ind w:left="770"/>
              <w:rPr>
                <w:sz w:val="24"/>
              </w:rPr>
            </w:pPr>
            <w:r>
              <w:rPr>
                <w:sz w:val="24"/>
              </w:rPr>
              <w:t>Practical:</w:t>
            </w:r>
          </w:p>
        </w:tc>
        <w:tc>
          <w:tcPr>
            <w:tcW w:w="2695" w:type="dxa"/>
          </w:tcPr>
          <w:p w:rsidR="005F6964" w:rsidRDefault="00582FCD">
            <w:pPr>
              <w:pStyle w:val="TableParagraph"/>
              <w:spacing w:line="252" w:lineRule="exact"/>
              <w:ind w:left="381"/>
              <w:rPr>
                <w:sz w:val="24"/>
              </w:rPr>
            </w:pPr>
            <w:r>
              <w:rPr>
                <w:sz w:val="24"/>
              </w:rPr>
              <w:t>0</w:t>
            </w:r>
          </w:p>
        </w:tc>
        <w:tc>
          <w:tcPr>
            <w:tcW w:w="2441" w:type="dxa"/>
          </w:tcPr>
          <w:p w:rsidR="005F6964" w:rsidRDefault="005F6964">
            <w:pPr>
              <w:pStyle w:val="TableParagraph"/>
              <w:rPr>
                <w:sz w:val="20"/>
              </w:rPr>
            </w:pPr>
          </w:p>
        </w:tc>
        <w:tc>
          <w:tcPr>
            <w:tcW w:w="714" w:type="dxa"/>
          </w:tcPr>
          <w:p w:rsidR="005F6964" w:rsidRDefault="005F6964">
            <w:pPr>
              <w:pStyle w:val="TableParagraph"/>
              <w:rPr>
                <w:sz w:val="20"/>
              </w:rPr>
            </w:pPr>
          </w:p>
        </w:tc>
        <w:tc>
          <w:tcPr>
            <w:tcW w:w="504" w:type="dxa"/>
          </w:tcPr>
          <w:p w:rsidR="005F6964" w:rsidRDefault="005F6964">
            <w:pPr>
              <w:pStyle w:val="TableParagraph"/>
              <w:rPr>
                <w:sz w:val="20"/>
              </w:rPr>
            </w:pPr>
          </w:p>
        </w:tc>
      </w:tr>
    </w:tbl>
    <w:p w:rsidR="005F6964" w:rsidRDefault="005F6964">
      <w:pPr>
        <w:pStyle w:val="BodyText"/>
        <w:spacing w:before="9"/>
        <w:ind w:left="0" w:firstLine="0"/>
        <w:rPr>
          <w:b/>
          <w:sz w:val="24"/>
        </w:rPr>
      </w:pPr>
    </w:p>
    <w:p w:rsidR="005F6964" w:rsidRDefault="00582FCD">
      <w:pPr>
        <w:spacing w:line="242" w:lineRule="auto"/>
        <w:ind w:left="880" w:right="154" w:hanging="720"/>
        <w:jc w:val="both"/>
        <w:rPr>
          <w:sz w:val="24"/>
        </w:rPr>
      </w:pPr>
      <w:r>
        <w:rPr>
          <w:b/>
          <w:sz w:val="24"/>
        </w:rPr>
        <w:t xml:space="preserve">AIMS </w:t>
      </w:r>
      <w:r>
        <w:rPr>
          <w:sz w:val="24"/>
        </w:rPr>
        <w:t xml:space="preserve">After completing the course, the students will be able to solve problems of Algebra, Trigonometry, Vectors, Boolean </w:t>
      </w:r>
      <w:proofErr w:type="gramStart"/>
      <w:r>
        <w:rPr>
          <w:sz w:val="24"/>
        </w:rPr>
        <w:t>Algebra</w:t>
      </w:r>
      <w:proofErr w:type="gramEnd"/>
      <w:r>
        <w:rPr>
          <w:sz w:val="24"/>
        </w:rPr>
        <w:t>, Complex numbers and Analytic Geometry, develop skills in the use of mathematical instruments and acquire mathematical clarity and insight in the solution of technical</w:t>
      </w:r>
      <w:r>
        <w:rPr>
          <w:spacing w:val="-1"/>
          <w:sz w:val="24"/>
        </w:rPr>
        <w:t xml:space="preserve"> </w:t>
      </w:r>
      <w:r>
        <w:rPr>
          <w:sz w:val="24"/>
        </w:rPr>
        <w:t>problems.</w:t>
      </w:r>
    </w:p>
    <w:p w:rsidR="005F6964" w:rsidRDefault="005F6964">
      <w:pPr>
        <w:pStyle w:val="BodyText"/>
        <w:spacing w:before="6"/>
        <w:ind w:left="0" w:firstLine="0"/>
        <w:rPr>
          <w:sz w:val="24"/>
        </w:rPr>
      </w:pPr>
    </w:p>
    <w:p w:rsidR="005F6964" w:rsidRDefault="00582FCD">
      <w:pPr>
        <w:ind w:left="160"/>
        <w:rPr>
          <w:b/>
          <w:sz w:val="24"/>
        </w:rPr>
      </w:pPr>
      <w:r>
        <w:rPr>
          <w:b/>
          <w:sz w:val="24"/>
        </w:rPr>
        <w:t>COURSE CONTENTS</w:t>
      </w:r>
    </w:p>
    <w:p w:rsidR="005F6964" w:rsidRDefault="005F6964">
      <w:pPr>
        <w:pStyle w:val="BodyText"/>
        <w:spacing w:before="5"/>
        <w:ind w:left="0" w:firstLine="0"/>
        <w:rPr>
          <w:b/>
          <w:sz w:val="24"/>
        </w:rPr>
      </w:pPr>
    </w:p>
    <w:p w:rsidR="005F6964" w:rsidRDefault="00582FCD">
      <w:pPr>
        <w:pStyle w:val="ListParagraph"/>
        <w:numPr>
          <w:ilvl w:val="0"/>
          <w:numId w:val="6"/>
        </w:numPr>
        <w:tabs>
          <w:tab w:val="left" w:pos="880"/>
          <w:tab w:val="left" w:pos="881"/>
          <w:tab w:val="left" w:pos="8753"/>
        </w:tabs>
        <w:spacing w:before="1" w:line="275" w:lineRule="exact"/>
        <w:ind w:hanging="721"/>
        <w:rPr>
          <w:b/>
          <w:sz w:val="24"/>
        </w:rPr>
      </w:pPr>
      <w:r>
        <w:rPr>
          <w:b/>
          <w:sz w:val="24"/>
        </w:rPr>
        <w:t>QUADRATIC</w:t>
      </w:r>
      <w:r>
        <w:rPr>
          <w:b/>
          <w:spacing w:val="-2"/>
          <w:sz w:val="24"/>
        </w:rPr>
        <w:t xml:space="preserve"> </w:t>
      </w:r>
      <w:r>
        <w:rPr>
          <w:b/>
          <w:sz w:val="24"/>
        </w:rPr>
        <w:t>EQUATIONS</w:t>
      </w:r>
      <w:r>
        <w:rPr>
          <w:b/>
          <w:sz w:val="24"/>
        </w:rPr>
        <w:tab/>
        <w:t>6 hours</w:t>
      </w:r>
    </w:p>
    <w:p w:rsidR="005F6964" w:rsidRDefault="00582FCD">
      <w:pPr>
        <w:pStyle w:val="ListParagraph"/>
        <w:numPr>
          <w:ilvl w:val="1"/>
          <w:numId w:val="6"/>
        </w:numPr>
        <w:tabs>
          <w:tab w:val="left" w:pos="1600"/>
          <w:tab w:val="left" w:pos="1601"/>
        </w:tabs>
        <w:spacing w:before="0" w:line="275" w:lineRule="exact"/>
        <w:ind w:hanging="721"/>
        <w:rPr>
          <w:sz w:val="24"/>
        </w:rPr>
      </w:pPr>
      <w:r>
        <w:rPr>
          <w:sz w:val="24"/>
        </w:rPr>
        <w:t>Standard</w:t>
      </w:r>
      <w:r>
        <w:rPr>
          <w:spacing w:val="-1"/>
          <w:sz w:val="24"/>
        </w:rPr>
        <w:t xml:space="preserve"> </w:t>
      </w:r>
      <w:r>
        <w:rPr>
          <w:sz w:val="24"/>
        </w:rPr>
        <w:t>Form</w:t>
      </w:r>
    </w:p>
    <w:p w:rsidR="005F6964" w:rsidRDefault="00582FCD">
      <w:pPr>
        <w:pStyle w:val="ListParagraph"/>
        <w:numPr>
          <w:ilvl w:val="1"/>
          <w:numId w:val="6"/>
        </w:numPr>
        <w:tabs>
          <w:tab w:val="left" w:pos="1600"/>
          <w:tab w:val="left" w:pos="1601"/>
        </w:tabs>
        <w:spacing w:before="2"/>
        <w:ind w:hanging="721"/>
        <w:rPr>
          <w:sz w:val="24"/>
        </w:rPr>
      </w:pPr>
      <w:r>
        <w:rPr>
          <w:sz w:val="24"/>
        </w:rPr>
        <w:t>Solution</w:t>
      </w:r>
    </w:p>
    <w:p w:rsidR="005F6964" w:rsidRDefault="00582FCD">
      <w:pPr>
        <w:pStyle w:val="ListParagraph"/>
        <w:numPr>
          <w:ilvl w:val="1"/>
          <w:numId w:val="6"/>
        </w:numPr>
        <w:tabs>
          <w:tab w:val="left" w:pos="1600"/>
          <w:tab w:val="left" w:pos="1601"/>
        </w:tabs>
        <w:spacing w:before="3"/>
        <w:ind w:hanging="721"/>
        <w:rPr>
          <w:sz w:val="24"/>
        </w:rPr>
      </w:pPr>
      <w:r>
        <w:rPr>
          <w:sz w:val="24"/>
        </w:rPr>
        <w:t>Nature of</w:t>
      </w:r>
      <w:r>
        <w:rPr>
          <w:spacing w:val="-3"/>
          <w:sz w:val="24"/>
        </w:rPr>
        <w:t xml:space="preserve"> </w:t>
      </w:r>
      <w:r>
        <w:rPr>
          <w:sz w:val="24"/>
        </w:rPr>
        <w:t>roots</w:t>
      </w:r>
    </w:p>
    <w:p w:rsidR="005F6964" w:rsidRDefault="00582FCD">
      <w:pPr>
        <w:pStyle w:val="ListParagraph"/>
        <w:numPr>
          <w:ilvl w:val="1"/>
          <w:numId w:val="6"/>
        </w:numPr>
        <w:tabs>
          <w:tab w:val="left" w:pos="1600"/>
          <w:tab w:val="left" w:pos="1601"/>
        </w:tabs>
        <w:spacing w:before="2"/>
        <w:ind w:hanging="721"/>
        <w:rPr>
          <w:sz w:val="24"/>
        </w:rPr>
      </w:pPr>
      <w:r>
        <w:rPr>
          <w:sz w:val="24"/>
        </w:rPr>
        <w:t>Sum and product of</w:t>
      </w:r>
      <w:r>
        <w:rPr>
          <w:spacing w:val="-1"/>
          <w:sz w:val="24"/>
        </w:rPr>
        <w:t xml:space="preserve"> </w:t>
      </w:r>
      <w:r>
        <w:rPr>
          <w:sz w:val="24"/>
        </w:rPr>
        <w:t>roots</w:t>
      </w:r>
    </w:p>
    <w:p w:rsidR="005F6964" w:rsidRDefault="00582FCD">
      <w:pPr>
        <w:pStyle w:val="ListParagraph"/>
        <w:numPr>
          <w:ilvl w:val="1"/>
          <w:numId w:val="6"/>
        </w:numPr>
        <w:tabs>
          <w:tab w:val="left" w:pos="1600"/>
          <w:tab w:val="left" w:pos="1601"/>
        </w:tabs>
        <w:spacing w:before="2"/>
        <w:ind w:hanging="721"/>
        <w:rPr>
          <w:sz w:val="24"/>
        </w:rPr>
      </w:pPr>
      <w:r>
        <w:rPr>
          <w:sz w:val="24"/>
        </w:rPr>
        <w:t>Formation</w:t>
      </w:r>
    </w:p>
    <w:p w:rsidR="005F6964" w:rsidRDefault="00582FCD">
      <w:pPr>
        <w:pStyle w:val="ListParagraph"/>
        <w:numPr>
          <w:ilvl w:val="1"/>
          <w:numId w:val="6"/>
        </w:numPr>
        <w:tabs>
          <w:tab w:val="left" w:pos="1600"/>
          <w:tab w:val="left" w:pos="1601"/>
        </w:tabs>
        <w:spacing w:before="3"/>
        <w:ind w:hanging="721"/>
        <w:rPr>
          <w:sz w:val="24"/>
        </w:rPr>
      </w:pPr>
      <w:r>
        <w:rPr>
          <w:sz w:val="24"/>
        </w:rPr>
        <w:t>Problems</w:t>
      </w:r>
    </w:p>
    <w:p w:rsidR="005F6964" w:rsidRDefault="005F6964">
      <w:pPr>
        <w:pStyle w:val="BodyText"/>
        <w:spacing w:before="9"/>
        <w:ind w:left="0" w:firstLine="0"/>
        <w:rPr>
          <w:sz w:val="24"/>
        </w:rPr>
      </w:pPr>
    </w:p>
    <w:p w:rsidR="005F6964" w:rsidRDefault="00582FCD">
      <w:pPr>
        <w:pStyle w:val="ListParagraph"/>
        <w:numPr>
          <w:ilvl w:val="0"/>
          <w:numId w:val="6"/>
        </w:numPr>
        <w:tabs>
          <w:tab w:val="left" w:pos="880"/>
          <w:tab w:val="left" w:pos="881"/>
          <w:tab w:val="left" w:pos="8753"/>
        </w:tabs>
        <w:spacing w:before="0" w:line="275" w:lineRule="exact"/>
        <w:ind w:hanging="721"/>
        <w:rPr>
          <w:b/>
          <w:sz w:val="24"/>
        </w:rPr>
      </w:pPr>
      <w:r>
        <w:rPr>
          <w:b/>
          <w:sz w:val="24"/>
        </w:rPr>
        <w:t>BINOMIAL</w:t>
      </w:r>
      <w:r>
        <w:rPr>
          <w:b/>
          <w:spacing w:val="-1"/>
          <w:sz w:val="24"/>
        </w:rPr>
        <w:t xml:space="preserve"> </w:t>
      </w:r>
      <w:r>
        <w:rPr>
          <w:b/>
          <w:sz w:val="24"/>
        </w:rPr>
        <w:t>THEOREM</w:t>
      </w:r>
      <w:r>
        <w:rPr>
          <w:b/>
          <w:sz w:val="24"/>
        </w:rPr>
        <w:tab/>
        <w:t>6 hours</w:t>
      </w:r>
    </w:p>
    <w:p w:rsidR="005F6964" w:rsidRDefault="00582FCD">
      <w:pPr>
        <w:pStyle w:val="ListParagraph"/>
        <w:numPr>
          <w:ilvl w:val="1"/>
          <w:numId w:val="6"/>
        </w:numPr>
        <w:tabs>
          <w:tab w:val="left" w:pos="1600"/>
          <w:tab w:val="left" w:pos="1601"/>
        </w:tabs>
        <w:spacing w:before="0" w:line="275" w:lineRule="exact"/>
        <w:ind w:hanging="721"/>
        <w:rPr>
          <w:sz w:val="24"/>
        </w:rPr>
      </w:pPr>
      <w:r>
        <w:rPr>
          <w:sz w:val="24"/>
        </w:rPr>
        <w:t>Factorials</w:t>
      </w:r>
    </w:p>
    <w:p w:rsidR="005F6964" w:rsidRDefault="00582FCD">
      <w:pPr>
        <w:pStyle w:val="ListParagraph"/>
        <w:numPr>
          <w:ilvl w:val="1"/>
          <w:numId w:val="6"/>
        </w:numPr>
        <w:tabs>
          <w:tab w:val="left" w:pos="1600"/>
          <w:tab w:val="left" w:pos="1601"/>
        </w:tabs>
        <w:spacing w:before="3"/>
        <w:ind w:hanging="721"/>
        <w:rPr>
          <w:sz w:val="24"/>
        </w:rPr>
      </w:pPr>
      <w:r>
        <w:rPr>
          <w:sz w:val="24"/>
        </w:rPr>
        <w:t>Binomial</w:t>
      </w:r>
      <w:r>
        <w:rPr>
          <w:spacing w:val="-1"/>
          <w:sz w:val="24"/>
        </w:rPr>
        <w:t xml:space="preserve"> </w:t>
      </w:r>
      <w:r>
        <w:rPr>
          <w:sz w:val="24"/>
        </w:rPr>
        <w:t>expression</w:t>
      </w:r>
    </w:p>
    <w:p w:rsidR="005F6964" w:rsidRDefault="00582FCD">
      <w:pPr>
        <w:pStyle w:val="ListParagraph"/>
        <w:numPr>
          <w:ilvl w:val="1"/>
          <w:numId w:val="6"/>
        </w:numPr>
        <w:tabs>
          <w:tab w:val="left" w:pos="1600"/>
          <w:tab w:val="left" w:pos="1601"/>
        </w:tabs>
        <w:spacing w:before="2"/>
        <w:ind w:hanging="721"/>
        <w:rPr>
          <w:sz w:val="24"/>
        </w:rPr>
      </w:pPr>
      <w:r>
        <w:rPr>
          <w:sz w:val="24"/>
        </w:rPr>
        <w:t>Binomial</w:t>
      </w:r>
      <w:r>
        <w:rPr>
          <w:spacing w:val="-1"/>
          <w:sz w:val="24"/>
        </w:rPr>
        <w:t xml:space="preserve"> </w:t>
      </w:r>
      <w:r>
        <w:rPr>
          <w:sz w:val="24"/>
        </w:rPr>
        <w:t>co-efficient</w:t>
      </w:r>
    </w:p>
    <w:p w:rsidR="005F6964" w:rsidRDefault="00582FCD">
      <w:pPr>
        <w:pStyle w:val="ListParagraph"/>
        <w:numPr>
          <w:ilvl w:val="1"/>
          <w:numId w:val="6"/>
        </w:numPr>
        <w:tabs>
          <w:tab w:val="left" w:pos="1600"/>
          <w:tab w:val="left" w:pos="1601"/>
        </w:tabs>
        <w:spacing w:before="3"/>
        <w:ind w:hanging="721"/>
        <w:rPr>
          <w:sz w:val="24"/>
        </w:rPr>
      </w:pPr>
      <w:r>
        <w:rPr>
          <w:sz w:val="24"/>
        </w:rPr>
        <w:t>Statement</w:t>
      </w:r>
    </w:p>
    <w:p w:rsidR="005F6964" w:rsidRDefault="00582FCD">
      <w:pPr>
        <w:pStyle w:val="ListParagraph"/>
        <w:numPr>
          <w:ilvl w:val="1"/>
          <w:numId w:val="6"/>
        </w:numPr>
        <w:tabs>
          <w:tab w:val="left" w:pos="1600"/>
          <w:tab w:val="left" w:pos="1601"/>
        </w:tabs>
        <w:spacing w:before="3"/>
        <w:ind w:hanging="721"/>
        <w:rPr>
          <w:sz w:val="24"/>
        </w:rPr>
      </w:pPr>
      <w:r>
        <w:rPr>
          <w:sz w:val="24"/>
        </w:rPr>
        <w:t>The general</w:t>
      </w:r>
      <w:r>
        <w:rPr>
          <w:spacing w:val="-3"/>
          <w:sz w:val="24"/>
        </w:rPr>
        <w:t xml:space="preserve"> </w:t>
      </w:r>
      <w:r>
        <w:rPr>
          <w:sz w:val="24"/>
        </w:rPr>
        <w:t>term</w:t>
      </w:r>
    </w:p>
    <w:p w:rsidR="005F6964" w:rsidRDefault="00582FCD">
      <w:pPr>
        <w:pStyle w:val="ListParagraph"/>
        <w:numPr>
          <w:ilvl w:val="1"/>
          <w:numId w:val="6"/>
        </w:numPr>
        <w:tabs>
          <w:tab w:val="left" w:pos="1600"/>
          <w:tab w:val="left" w:pos="1601"/>
        </w:tabs>
        <w:spacing w:before="2"/>
        <w:ind w:hanging="721"/>
        <w:rPr>
          <w:sz w:val="24"/>
        </w:rPr>
      </w:pPr>
      <w:r>
        <w:rPr>
          <w:sz w:val="24"/>
        </w:rPr>
        <w:t>The binomial</w:t>
      </w:r>
      <w:r>
        <w:rPr>
          <w:spacing w:val="-3"/>
          <w:sz w:val="24"/>
        </w:rPr>
        <w:t xml:space="preserve"> </w:t>
      </w:r>
      <w:r>
        <w:rPr>
          <w:sz w:val="24"/>
        </w:rPr>
        <w:t>series</w:t>
      </w:r>
    </w:p>
    <w:p w:rsidR="005F6964" w:rsidRDefault="00582FCD">
      <w:pPr>
        <w:pStyle w:val="ListParagraph"/>
        <w:numPr>
          <w:ilvl w:val="1"/>
          <w:numId w:val="6"/>
        </w:numPr>
        <w:tabs>
          <w:tab w:val="left" w:pos="1600"/>
          <w:tab w:val="left" w:pos="1601"/>
        </w:tabs>
        <w:spacing w:before="2"/>
        <w:ind w:hanging="721"/>
        <w:rPr>
          <w:sz w:val="24"/>
        </w:rPr>
      </w:pPr>
      <w:r>
        <w:rPr>
          <w:sz w:val="24"/>
        </w:rPr>
        <w:t>Problems.</w:t>
      </w:r>
    </w:p>
    <w:p w:rsidR="005F6964" w:rsidRDefault="005F6964">
      <w:pPr>
        <w:pStyle w:val="BodyText"/>
        <w:ind w:left="0" w:firstLine="0"/>
        <w:rPr>
          <w:sz w:val="24"/>
        </w:rPr>
      </w:pPr>
    </w:p>
    <w:p w:rsidR="005F6964" w:rsidRDefault="00582FCD">
      <w:pPr>
        <w:pStyle w:val="ListParagraph"/>
        <w:numPr>
          <w:ilvl w:val="0"/>
          <w:numId w:val="6"/>
        </w:numPr>
        <w:tabs>
          <w:tab w:val="left" w:pos="880"/>
          <w:tab w:val="left" w:pos="881"/>
          <w:tab w:val="left" w:pos="8753"/>
        </w:tabs>
        <w:spacing w:before="0" w:line="275" w:lineRule="exact"/>
        <w:ind w:hanging="721"/>
        <w:rPr>
          <w:b/>
          <w:sz w:val="24"/>
        </w:rPr>
      </w:pPr>
      <w:r>
        <w:rPr>
          <w:b/>
          <w:sz w:val="24"/>
        </w:rPr>
        <w:t>PARTIAL</w:t>
      </w:r>
      <w:r>
        <w:rPr>
          <w:b/>
          <w:spacing w:val="-3"/>
          <w:sz w:val="24"/>
        </w:rPr>
        <w:t xml:space="preserve"> </w:t>
      </w:r>
      <w:r>
        <w:rPr>
          <w:b/>
          <w:sz w:val="24"/>
        </w:rPr>
        <w:t>FRACTIONS</w:t>
      </w:r>
      <w:r>
        <w:rPr>
          <w:b/>
          <w:sz w:val="24"/>
        </w:rPr>
        <w:tab/>
        <w:t>6 hours</w:t>
      </w:r>
    </w:p>
    <w:p w:rsidR="005F6964" w:rsidRDefault="00582FCD">
      <w:pPr>
        <w:pStyle w:val="ListParagraph"/>
        <w:numPr>
          <w:ilvl w:val="1"/>
          <w:numId w:val="6"/>
        </w:numPr>
        <w:tabs>
          <w:tab w:val="left" w:pos="1600"/>
          <w:tab w:val="left" w:pos="1601"/>
        </w:tabs>
        <w:spacing w:before="0" w:line="275" w:lineRule="exact"/>
        <w:ind w:hanging="721"/>
        <w:rPr>
          <w:sz w:val="24"/>
        </w:rPr>
      </w:pPr>
      <w:r>
        <w:rPr>
          <w:sz w:val="24"/>
        </w:rPr>
        <w:t>Introduction</w:t>
      </w:r>
    </w:p>
    <w:p w:rsidR="005F6964" w:rsidRDefault="00582FCD">
      <w:pPr>
        <w:pStyle w:val="ListParagraph"/>
        <w:numPr>
          <w:ilvl w:val="1"/>
          <w:numId w:val="6"/>
        </w:numPr>
        <w:tabs>
          <w:tab w:val="left" w:pos="1600"/>
          <w:tab w:val="left" w:pos="1601"/>
        </w:tabs>
        <w:spacing w:before="2"/>
        <w:ind w:hanging="721"/>
        <w:rPr>
          <w:sz w:val="24"/>
        </w:rPr>
      </w:pPr>
      <w:r>
        <w:rPr>
          <w:sz w:val="24"/>
        </w:rPr>
        <w:t>Linear distinct factors case</w:t>
      </w:r>
      <w:r>
        <w:rPr>
          <w:spacing w:val="-2"/>
          <w:sz w:val="24"/>
        </w:rPr>
        <w:t xml:space="preserve"> </w:t>
      </w:r>
      <w:r>
        <w:rPr>
          <w:sz w:val="24"/>
        </w:rPr>
        <w:t>I</w:t>
      </w:r>
    </w:p>
    <w:p w:rsidR="005F6964" w:rsidRDefault="00582FCD">
      <w:pPr>
        <w:pStyle w:val="ListParagraph"/>
        <w:numPr>
          <w:ilvl w:val="1"/>
          <w:numId w:val="6"/>
        </w:numPr>
        <w:tabs>
          <w:tab w:val="left" w:pos="1600"/>
          <w:tab w:val="left" w:pos="1601"/>
        </w:tabs>
        <w:spacing w:before="3"/>
        <w:ind w:hanging="721"/>
        <w:rPr>
          <w:sz w:val="24"/>
        </w:rPr>
      </w:pPr>
      <w:r>
        <w:rPr>
          <w:sz w:val="24"/>
        </w:rPr>
        <w:t>Linear repeated factors case</w:t>
      </w:r>
      <w:r>
        <w:rPr>
          <w:spacing w:val="-2"/>
          <w:sz w:val="24"/>
        </w:rPr>
        <w:t xml:space="preserve"> </w:t>
      </w:r>
      <w:r>
        <w:rPr>
          <w:spacing w:val="-3"/>
          <w:sz w:val="24"/>
        </w:rPr>
        <w:t>II</w:t>
      </w:r>
    </w:p>
    <w:p w:rsidR="005F6964" w:rsidRDefault="00582FCD">
      <w:pPr>
        <w:pStyle w:val="ListParagraph"/>
        <w:numPr>
          <w:ilvl w:val="1"/>
          <w:numId w:val="6"/>
        </w:numPr>
        <w:tabs>
          <w:tab w:val="left" w:pos="1600"/>
          <w:tab w:val="left" w:pos="1601"/>
        </w:tabs>
        <w:spacing w:before="2"/>
        <w:ind w:hanging="721"/>
        <w:rPr>
          <w:sz w:val="24"/>
        </w:rPr>
      </w:pPr>
      <w:r>
        <w:rPr>
          <w:sz w:val="24"/>
        </w:rPr>
        <w:t>Quadratic distinct factors case</w:t>
      </w:r>
      <w:r>
        <w:rPr>
          <w:spacing w:val="-3"/>
          <w:sz w:val="24"/>
        </w:rPr>
        <w:t xml:space="preserve"> </w:t>
      </w:r>
      <w:r>
        <w:rPr>
          <w:spacing w:val="-4"/>
          <w:sz w:val="24"/>
        </w:rPr>
        <w:t>III</w:t>
      </w:r>
    </w:p>
    <w:p w:rsidR="005F6964" w:rsidRDefault="00582FCD">
      <w:pPr>
        <w:pStyle w:val="ListParagraph"/>
        <w:numPr>
          <w:ilvl w:val="1"/>
          <w:numId w:val="6"/>
        </w:numPr>
        <w:tabs>
          <w:tab w:val="left" w:pos="1600"/>
          <w:tab w:val="left" w:pos="1601"/>
        </w:tabs>
        <w:spacing w:before="3"/>
        <w:ind w:hanging="721"/>
        <w:rPr>
          <w:sz w:val="24"/>
        </w:rPr>
      </w:pPr>
      <w:r>
        <w:rPr>
          <w:sz w:val="24"/>
        </w:rPr>
        <w:t>Quadratic repeated factors case</w:t>
      </w:r>
      <w:r>
        <w:rPr>
          <w:spacing w:val="-3"/>
          <w:sz w:val="24"/>
        </w:rPr>
        <w:t xml:space="preserve"> IV</w:t>
      </w:r>
    </w:p>
    <w:p w:rsidR="005F6964" w:rsidRDefault="00582FCD">
      <w:pPr>
        <w:pStyle w:val="ListParagraph"/>
        <w:numPr>
          <w:ilvl w:val="1"/>
          <w:numId w:val="6"/>
        </w:numPr>
        <w:tabs>
          <w:tab w:val="left" w:pos="1600"/>
          <w:tab w:val="left" w:pos="1601"/>
        </w:tabs>
        <w:spacing w:before="2"/>
        <w:ind w:hanging="721"/>
        <w:rPr>
          <w:sz w:val="24"/>
        </w:rPr>
      </w:pPr>
      <w:r>
        <w:rPr>
          <w:sz w:val="24"/>
        </w:rPr>
        <w:t>Problems</w:t>
      </w:r>
    </w:p>
    <w:p w:rsidR="005F6964" w:rsidRDefault="005F6964">
      <w:pPr>
        <w:pStyle w:val="BodyText"/>
        <w:ind w:left="0" w:firstLine="0"/>
        <w:rPr>
          <w:sz w:val="24"/>
        </w:rPr>
      </w:pPr>
    </w:p>
    <w:p w:rsidR="005F6964" w:rsidRDefault="00582FCD">
      <w:pPr>
        <w:pStyle w:val="ListParagraph"/>
        <w:numPr>
          <w:ilvl w:val="0"/>
          <w:numId w:val="6"/>
        </w:numPr>
        <w:tabs>
          <w:tab w:val="left" w:pos="880"/>
          <w:tab w:val="left" w:pos="881"/>
          <w:tab w:val="left" w:pos="8753"/>
        </w:tabs>
        <w:spacing w:before="0" w:line="275" w:lineRule="exact"/>
        <w:ind w:hanging="721"/>
        <w:rPr>
          <w:b/>
          <w:sz w:val="24"/>
        </w:rPr>
      </w:pPr>
      <w:r>
        <w:rPr>
          <w:b/>
          <w:sz w:val="24"/>
        </w:rPr>
        <w:t>FUNDAMENTALS</w:t>
      </w:r>
      <w:r>
        <w:rPr>
          <w:b/>
          <w:spacing w:val="-2"/>
          <w:sz w:val="24"/>
        </w:rPr>
        <w:t xml:space="preserve"> </w:t>
      </w:r>
      <w:r>
        <w:rPr>
          <w:b/>
          <w:sz w:val="24"/>
        </w:rPr>
        <w:t>OF</w:t>
      </w:r>
      <w:r>
        <w:rPr>
          <w:b/>
          <w:spacing w:val="-5"/>
          <w:sz w:val="24"/>
        </w:rPr>
        <w:t xml:space="preserve"> </w:t>
      </w:r>
      <w:r>
        <w:rPr>
          <w:b/>
          <w:sz w:val="24"/>
        </w:rPr>
        <w:t>TRIGONOMETRY</w:t>
      </w:r>
      <w:r>
        <w:rPr>
          <w:b/>
          <w:sz w:val="24"/>
        </w:rPr>
        <w:tab/>
        <w:t>6 hours</w:t>
      </w:r>
    </w:p>
    <w:p w:rsidR="005F6964" w:rsidRDefault="00582FCD">
      <w:pPr>
        <w:pStyle w:val="ListParagraph"/>
        <w:numPr>
          <w:ilvl w:val="1"/>
          <w:numId w:val="6"/>
        </w:numPr>
        <w:tabs>
          <w:tab w:val="left" w:pos="1600"/>
          <w:tab w:val="left" w:pos="1601"/>
        </w:tabs>
        <w:spacing w:before="0" w:line="275" w:lineRule="exact"/>
        <w:ind w:hanging="721"/>
        <w:rPr>
          <w:sz w:val="24"/>
        </w:rPr>
      </w:pPr>
      <w:r>
        <w:rPr>
          <w:sz w:val="24"/>
        </w:rPr>
        <w:t>Angles</w:t>
      </w:r>
    </w:p>
    <w:p w:rsidR="005F6964" w:rsidRDefault="00582FCD">
      <w:pPr>
        <w:pStyle w:val="ListParagraph"/>
        <w:numPr>
          <w:ilvl w:val="1"/>
          <w:numId w:val="6"/>
        </w:numPr>
        <w:tabs>
          <w:tab w:val="left" w:pos="1600"/>
          <w:tab w:val="left" w:pos="1601"/>
        </w:tabs>
        <w:spacing w:before="3"/>
        <w:ind w:hanging="721"/>
        <w:rPr>
          <w:sz w:val="24"/>
        </w:rPr>
      </w:pPr>
      <w:r>
        <w:rPr>
          <w:sz w:val="24"/>
        </w:rPr>
        <w:t>Quadrants</w:t>
      </w:r>
    </w:p>
    <w:p w:rsidR="005F6964" w:rsidRDefault="00582FCD">
      <w:pPr>
        <w:pStyle w:val="ListParagraph"/>
        <w:numPr>
          <w:ilvl w:val="1"/>
          <w:numId w:val="6"/>
        </w:numPr>
        <w:tabs>
          <w:tab w:val="left" w:pos="1600"/>
          <w:tab w:val="left" w:pos="1601"/>
        </w:tabs>
        <w:spacing w:before="2"/>
        <w:ind w:hanging="721"/>
        <w:rPr>
          <w:sz w:val="24"/>
        </w:rPr>
      </w:pPr>
      <w:r>
        <w:rPr>
          <w:sz w:val="24"/>
        </w:rPr>
        <w:t>Measurements of</w:t>
      </w:r>
      <w:r>
        <w:rPr>
          <w:spacing w:val="-1"/>
          <w:sz w:val="24"/>
        </w:rPr>
        <w:t xml:space="preserve"> </w:t>
      </w:r>
      <w:r>
        <w:rPr>
          <w:sz w:val="24"/>
        </w:rPr>
        <w:t>angles</w:t>
      </w:r>
    </w:p>
    <w:p w:rsidR="005F6964" w:rsidRDefault="00582FCD">
      <w:pPr>
        <w:pStyle w:val="ListParagraph"/>
        <w:numPr>
          <w:ilvl w:val="1"/>
          <w:numId w:val="6"/>
        </w:numPr>
        <w:tabs>
          <w:tab w:val="left" w:pos="1600"/>
          <w:tab w:val="left" w:pos="1601"/>
        </w:tabs>
        <w:spacing w:before="3"/>
        <w:ind w:hanging="721"/>
        <w:rPr>
          <w:sz w:val="24"/>
        </w:rPr>
      </w:pPr>
      <w:r>
        <w:rPr>
          <w:sz w:val="24"/>
        </w:rPr>
        <w:t xml:space="preserve">Relation between </w:t>
      </w:r>
      <w:proofErr w:type="spellStart"/>
      <w:r>
        <w:rPr>
          <w:sz w:val="24"/>
        </w:rPr>
        <w:t>sexagesimal</w:t>
      </w:r>
      <w:proofErr w:type="spellEnd"/>
      <w:r>
        <w:rPr>
          <w:sz w:val="24"/>
        </w:rPr>
        <w:t xml:space="preserve"> and circular</w:t>
      </w:r>
      <w:r>
        <w:rPr>
          <w:spacing w:val="-4"/>
          <w:sz w:val="24"/>
        </w:rPr>
        <w:t xml:space="preserve"> </w:t>
      </w:r>
      <w:r>
        <w:rPr>
          <w:sz w:val="24"/>
        </w:rPr>
        <w:t>system</w:t>
      </w:r>
    </w:p>
    <w:p w:rsidR="005F6964" w:rsidRDefault="005F6964">
      <w:pPr>
        <w:rPr>
          <w:sz w:val="24"/>
        </w:rPr>
        <w:sectPr w:rsidR="005F6964">
          <w:pgSz w:w="12240" w:h="15840"/>
          <w:pgMar w:top="1380" w:right="1280" w:bottom="1420" w:left="1280" w:header="850" w:footer="1144" w:gutter="0"/>
          <w:cols w:space="720"/>
          <w:docGrid w:linePitch="299"/>
        </w:sectPr>
      </w:pPr>
    </w:p>
    <w:p w:rsidR="005F6964" w:rsidRDefault="00582FCD">
      <w:pPr>
        <w:pStyle w:val="ListParagraph"/>
        <w:numPr>
          <w:ilvl w:val="1"/>
          <w:numId w:val="6"/>
        </w:numPr>
        <w:tabs>
          <w:tab w:val="left" w:pos="1600"/>
          <w:tab w:val="left" w:pos="1601"/>
        </w:tabs>
        <w:spacing w:before="76" w:line="242" w:lineRule="auto"/>
        <w:ind w:right="653"/>
        <w:rPr>
          <w:sz w:val="24"/>
        </w:rPr>
      </w:pPr>
      <w:r>
        <w:rPr>
          <w:sz w:val="24"/>
        </w:rPr>
        <w:lastRenderedPageBreak/>
        <w:t>Relation between length of a circular arc and the radian measure of its</w:t>
      </w:r>
      <w:r>
        <w:rPr>
          <w:spacing w:val="-29"/>
          <w:sz w:val="24"/>
        </w:rPr>
        <w:t xml:space="preserve"> </w:t>
      </w:r>
      <w:r>
        <w:rPr>
          <w:sz w:val="24"/>
        </w:rPr>
        <w:t>central angle</w:t>
      </w:r>
    </w:p>
    <w:p w:rsidR="005F6964" w:rsidRDefault="00582FCD">
      <w:pPr>
        <w:pStyle w:val="ListParagraph"/>
        <w:numPr>
          <w:ilvl w:val="1"/>
          <w:numId w:val="6"/>
        </w:numPr>
        <w:tabs>
          <w:tab w:val="left" w:pos="1600"/>
          <w:tab w:val="left" w:pos="1601"/>
        </w:tabs>
        <w:spacing w:before="0" w:line="276" w:lineRule="exact"/>
        <w:ind w:hanging="721"/>
        <w:rPr>
          <w:sz w:val="24"/>
        </w:rPr>
      </w:pPr>
      <w:r>
        <w:rPr>
          <w:sz w:val="24"/>
        </w:rPr>
        <w:t>Problems</w:t>
      </w:r>
    </w:p>
    <w:p w:rsidR="005F6964" w:rsidRDefault="005F6964">
      <w:pPr>
        <w:pStyle w:val="BodyText"/>
        <w:ind w:left="0" w:firstLine="0"/>
        <w:rPr>
          <w:sz w:val="24"/>
        </w:rPr>
      </w:pPr>
    </w:p>
    <w:p w:rsidR="005F6964" w:rsidRDefault="00582FCD">
      <w:pPr>
        <w:pStyle w:val="ListParagraph"/>
        <w:numPr>
          <w:ilvl w:val="0"/>
          <w:numId w:val="6"/>
        </w:numPr>
        <w:tabs>
          <w:tab w:val="left" w:pos="880"/>
          <w:tab w:val="left" w:pos="881"/>
          <w:tab w:val="left" w:pos="8753"/>
        </w:tabs>
        <w:spacing w:before="0" w:line="275" w:lineRule="exact"/>
        <w:ind w:hanging="721"/>
        <w:rPr>
          <w:b/>
          <w:sz w:val="24"/>
        </w:rPr>
      </w:pPr>
      <w:r>
        <w:rPr>
          <w:b/>
          <w:sz w:val="24"/>
        </w:rPr>
        <w:t>TRIGONOMETRIC FUNCTIONS</w:t>
      </w:r>
      <w:r>
        <w:rPr>
          <w:b/>
          <w:spacing w:val="-5"/>
          <w:sz w:val="24"/>
        </w:rPr>
        <w:t xml:space="preserve"> </w:t>
      </w:r>
      <w:r>
        <w:rPr>
          <w:b/>
          <w:sz w:val="24"/>
        </w:rPr>
        <w:t>AND</w:t>
      </w:r>
      <w:r>
        <w:rPr>
          <w:b/>
          <w:spacing w:val="-2"/>
          <w:sz w:val="24"/>
        </w:rPr>
        <w:t xml:space="preserve"> </w:t>
      </w:r>
      <w:r>
        <w:rPr>
          <w:b/>
          <w:sz w:val="24"/>
        </w:rPr>
        <w:t>RATIOS</w:t>
      </w:r>
      <w:r>
        <w:rPr>
          <w:b/>
          <w:sz w:val="24"/>
        </w:rPr>
        <w:tab/>
        <w:t>6</w:t>
      </w:r>
      <w:r>
        <w:rPr>
          <w:b/>
          <w:spacing w:val="-1"/>
          <w:sz w:val="24"/>
        </w:rPr>
        <w:t xml:space="preserve"> </w:t>
      </w:r>
      <w:r>
        <w:rPr>
          <w:b/>
          <w:sz w:val="24"/>
        </w:rPr>
        <w:t>hours</w:t>
      </w:r>
    </w:p>
    <w:p w:rsidR="005F6964" w:rsidRDefault="00582FCD">
      <w:pPr>
        <w:pStyle w:val="ListParagraph"/>
        <w:numPr>
          <w:ilvl w:val="1"/>
          <w:numId w:val="6"/>
        </w:numPr>
        <w:tabs>
          <w:tab w:val="left" w:pos="1600"/>
          <w:tab w:val="left" w:pos="1601"/>
        </w:tabs>
        <w:spacing w:before="0" w:line="275" w:lineRule="exact"/>
        <w:ind w:hanging="721"/>
        <w:rPr>
          <w:sz w:val="24"/>
        </w:rPr>
      </w:pPr>
      <w:r>
        <w:rPr>
          <w:sz w:val="24"/>
        </w:rPr>
        <w:t>Trigonometric functions of any</w:t>
      </w:r>
      <w:r>
        <w:rPr>
          <w:spacing w:val="-9"/>
          <w:sz w:val="24"/>
        </w:rPr>
        <w:t xml:space="preserve"> </w:t>
      </w:r>
      <w:r>
        <w:rPr>
          <w:sz w:val="24"/>
        </w:rPr>
        <w:t>angle</w:t>
      </w:r>
    </w:p>
    <w:p w:rsidR="005F6964" w:rsidRDefault="00582FCD">
      <w:pPr>
        <w:pStyle w:val="ListParagraph"/>
        <w:numPr>
          <w:ilvl w:val="1"/>
          <w:numId w:val="6"/>
        </w:numPr>
        <w:tabs>
          <w:tab w:val="left" w:pos="1600"/>
          <w:tab w:val="left" w:pos="1601"/>
        </w:tabs>
        <w:spacing w:before="3"/>
        <w:ind w:hanging="721"/>
        <w:rPr>
          <w:sz w:val="24"/>
        </w:rPr>
      </w:pPr>
      <w:r>
        <w:rPr>
          <w:sz w:val="24"/>
        </w:rPr>
        <w:t>Signs of trigonometric</w:t>
      </w:r>
      <w:r>
        <w:rPr>
          <w:spacing w:val="-1"/>
          <w:sz w:val="24"/>
        </w:rPr>
        <w:t xml:space="preserve"> </w:t>
      </w:r>
      <w:r>
        <w:rPr>
          <w:sz w:val="24"/>
        </w:rPr>
        <w:t>functions</w:t>
      </w:r>
    </w:p>
    <w:p w:rsidR="005F6964" w:rsidRDefault="00582FCD">
      <w:pPr>
        <w:pStyle w:val="ListParagraph"/>
        <w:numPr>
          <w:ilvl w:val="1"/>
          <w:numId w:val="6"/>
        </w:numPr>
        <w:tabs>
          <w:tab w:val="left" w:pos="1600"/>
          <w:tab w:val="left" w:pos="1601"/>
        </w:tabs>
        <w:spacing w:before="2"/>
        <w:ind w:hanging="721"/>
        <w:rPr>
          <w:sz w:val="24"/>
        </w:rPr>
      </w:pPr>
      <w:r>
        <w:rPr>
          <w:sz w:val="24"/>
        </w:rPr>
        <w:t>Trigonometric ratios of particular</w:t>
      </w:r>
      <w:r>
        <w:rPr>
          <w:spacing w:val="-1"/>
          <w:sz w:val="24"/>
        </w:rPr>
        <w:t xml:space="preserve"> </w:t>
      </w:r>
      <w:r>
        <w:rPr>
          <w:sz w:val="24"/>
        </w:rPr>
        <w:t>angles</w:t>
      </w:r>
    </w:p>
    <w:p w:rsidR="005F6964" w:rsidRDefault="00582FCD">
      <w:pPr>
        <w:pStyle w:val="ListParagraph"/>
        <w:numPr>
          <w:ilvl w:val="1"/>
          <w:numId w:val="6"/>
        </w:numPr>
        <w:tabs>
          <w:tab w:val="left" w:pos="1600"/>
          <w:tab w:val="left" w:pos="1601"/>
        </w:tabs>
        <w:spacing w:before="2"/>
        <w:ind w:hanging="721"/>
        <w:rPr>
          <w:sz w:val="24"/>
        </w:rPr>
      </w:pPr>
      <w:r>
        <w:rPr>
          <w:sz w:val="24"/>
        </w:rPr>
        <w:t>Fundamental</w:t>
      </w:r>
      <w:r>
        <w:rPr>
          <w:spacing w:val="-1"/>
          <w:sz w:val="24"/>
        </w:rPr>
        <w:t xml:space="preserve"> </w:t>
      </w:r>
      <w:r>
        <w:rPr>
          <w:sz w:val="24"/>
        </w:rPr>
        <w:t>identities</w:t>
      </w:r>
    </w:p>
    <w:p w:rsidR="005F6964" w:rsidRDefault="00582FCD">
      <w:pPr>
        <w:pStyle w:val="ListParagraph"/>
        <w:numPr>
          <w:ilvl w:val="1"/>
          <w:numId w:val="6"/>
        </w:numPr>
        <w:tabs>
          <w:tab w:val="left" w:pos="1600"/>
          <w:tab w:val="left" w:pos="1601"/>
        </w:tabs>
        <w:spacing w:before="3"/>
        <w:ind w:hanging="721"/>
        <w:rPr>
          <w:sz w:val="24"/>
        </w:rPr>
      </w:pPr>
      <w:r>
        <w:rPr>
          <w:sz w:val="24"/>
        </w:rPr>
        <w:t>Problems</w:t>
      </w:r>
    </w:p>
    <w:p w:rsidR="005F6964" w:rsidRDefault="005F6964">
      <w:pPr>
        <w:pStyle w:val="BodyText"/>
        <w:spacing w:before="0"/>
        <w:ind w:left="0" w:firstLine="0"/>
        <w:rPr>
          <w:sz w:val="23"/>
        </w:rPr>
      </w:pPr>
    </w:p>
    <w:p w:rsidR="005F6964" w:rsidRDefault="00582FCD">
      <w:pPr>
        <w:pStyle w:val="ListParagraph"/>
        <w:numPr>
          <w:ilvl w:val="0"/>
          <w:numId w:val="6"/>
        </w:numPr>
        <w:tabs>
          <w:tab w:val="left" w:pos="880"/>
          <w:tab w:val="left" w:pos="881"/>
          <w:tab w:val="left" w:pos="8753"/>
        </w:tabs>
        <w:spacing w:before="0" w:line="275" w:lineRule="exact"/>
        <w:ind w:hanging="721"/>
        <w:rPr>
          <w:b/>
          <w:sz w:val="24"/>
        </w:rPr>
      </w:pPr>
      <w:r>
        <w:rPr>
          <w:b/>
          <w:sz w:val="24"/>
        </w:rPr>
        <w:t>GENERAL</w:t>
      </w:r>
      <w:r>
        <w:rPr>
          <w:b/>
          <w:spacing w:val="-2"/>
          <w:sz w:val="24"/>
        </w:rPr>
        <w:t xml:space="preserve"> </w:t>
      </w:r>
      <w:r>
        <w:rPr>
          <w:b/>
          <w:sz w:val="24"/>
        </w:rPr>
        <w:t>IDENTITIES</w:t>
      </w:r>
      <w:r>
        <w:rPr>
          <w:b/>
          <w:sz w:val="24"/>
        </w:rPr>
        <w:tab/>
        <w:t>6 hours</w:t>
      </w:r>
    </w:p>
    <w:p w:rsidR="005F6964" w:rsidRDefault="00582FCD">
      <w:pPr>
        <w:pStyle w:val="ListParagraph"/>
        <w:numPr>
          <w:ilvl w:val="1"/>
          <w:numId w:val="6"/>
        </w:numPr>
        <w:tabs>
          <w:tab w:val="left" w:pos="1600"/>
          <w:tab w:val="left" w:pos="1601"/>
        </w:tabs>
        <w:spacing w:before="0" w:line="275" w:lineRule="exact"/>
        <w:ind w:hanging="721"/>
        <w:rPr>
          <w:sz w:val="24"/>
        </w:rPr>
      </w:pPr>
      <w:r>
        <w:rPr>
          <w:sz w:val="24"/>
        </w:rPr>
        <w:t>The Fundamental</w:t>
      </w:r>
      <w:r>
        <w:rPr>
          <w:spacing w:val="-3"/>
          <w:sz w:val="24"/>
        </w:rPr>
        <w:t xml:space="preserve"> </w:t>
      </w:r>
      <w:r>
        <w:rPr>
          <w:sz w:val="24"/>
        </w:rPr>
        <w:t>Law</w:t>
      </w:r>
    </w:p>
    <w:p w:rsidR="005F6964" w:rsidRDefault="00582FCD">
      <w:pPr>
        <w:pStyle w:val="ListParagraph"/>
        <w:numPr>
          <w:ilvl w:val="1"/>
          <w:numId w:val="6"/>
        </w:numPr>
        <w:tabs>
          <w:tab w:val="left" w:pos="1600"/>
          <w:tab w:val="left" w:pos="1601"/>
        </w:tabs>
        <w:spacing w:before="3"/>
        <w:ind w:hanging="721"/>
        <w:rPr>
          <w:sz w:val="24"/>
        </w:rPr>
      </w:pPr>
      <w:r>
        <w:rPr>
          <w:sz w:val="24"/>
        </w:rPr>
        <w:t>Deductions</w:t>
      </w:r>
    </w:p>
    <w:p w:rsidR="005F6964" w:rsidRDefault="00582FCD">
      <w:pPr>
        <w:pStyle w:val="ListParagraph"/>
        <w:numPr>
          <w:ilvl w:val="1"/>
          <w:numId w:val="6"/>
        </w:numPr>
        <w:tabs>
          <w:tab w:val="left" w:pos="1600"/>
          <w:tab w:val="left" w:pos="1601"/>
        </w:tabs>
        <w:spacing w:before="2"/>
        <w:ind w:hanging="721"/>
        <w:rPr>
          <w:sz w:val="24"/>
        </w:rPr>
      </w:pPr>
      <w:r>
        <w:rPr>
          <w:sz w:val="24"/>
        </w:rPr>
        <w:t>Sum and difference</w:t>
      </w:r>
      <w:r>
        <w:rPr>
          <w:spacing w:val="-2"/>
          <w:sz w:val="24"/>
        </w:rPr>
        <w:t xml:space="preserve"> </w:t>
      </w:r>
      <w:r>
        <w:rPr>
          <w:sz w:val="24"/>
        </w:rPr>
        <w:t>formulae</w:t>
      </w:r>
    </w:p>
    <w:p w:rsidR="005F6964" w:rsidRDefault="00582FCD">
      <w:pPr>
        <w:pStyle w:val="ListParagraph"/>
        <w:numPr>
          <w:ilvl w:val="1"/>
          <w:numId w:val="6"/>
        </w:numPr>
        <w:tabs>
          <w:tab w:val="left" w:pos="1600"/>
          <w:tab w:val="left" w:pos="1601"/>
        </w:tabs>
        <w:spacing w:before="3"/>
        <w:ind w:hanging="721"/>
        <w:rPr>
          <w:sz w:val="24"/>
        </w:rPr>
      </w:pPr>
      <w:r>
        <w:rPr>
          <w:sz w:val="24"/>
        </w:rPr>
        <w:t>Double angle</w:t>
      </w:r>
      <w:r>
        <w:rPr>
          <w:spacing w:val="-2"/>
          <w:sz w:val="24"/>
        </w:rPr>
        <w:t xml:space="preserve"> </w:t>
      </w:r>
      <w:r>
        <w:rPr>
          <w:sz w:val="24"/>
        </w:rPr>
        <w:t>identities</w:t>
      </w:r>
    </w:p>
    <w:p w:rsidR="005F6964" w:rsidRDefault="00582FCD">
      <w:pPr>
        <w:pStyle w:val="ListParagraph"/>
        <w:numPr>
          <w:ilvl w:val="1"/>
          <w:numId w:val="6"/>
        </w:numPr>
        <w:tabs>
          <w:tab w:val="left" w:pos="1600"/>
          <w:tab w:val="left" w:pos="1601"/>
        </w:tabs>
        <w:spacing w:before="2"/>
        <w:ind w:hanging="721"/>
        <w:rPr>
          <w:sz w:val="24"/>
        </w:rPr>
      </w:pPr>
      <w:r>
        <w:rPr>
          <w:sz w:val="24"/>
        </w:rPr>
        <w:t>Half angle</w:t>
      </w:r>
      <w:r>
        <w:rPr>
          <w:spacing w:val="-1"/>
          <w:sz w:val="24"/>
        </w:rPr>
        <w:t xml:space="preserve"> </w:t>
      </w:r>
      <w:r>
        <w:rPr>
          <w:sz w:val="24"/>
        </w:rPr>
        <w:t>identities</w:t>
      </w:r>
    </w:p>
    <w:p w:rsidR="005F6964" w:rsidRDefault="00582FCD">
      <w:pPr>
        <w:pStyle w:val="ListParagraph"/>
        <w:numPr>
          <w:ilvl w:val="1"/>
          <w:numId w:val="6"/>
        </w:numPr>
        <w:tabs>
          <w:tab w:val="left" w:pos="1600"/>
          <w:tab w:val="left" w:pos="1601"/>
        </w:tabs>
        <w:spacing w:before="2"/>
        <w:ind w:hanging="721"/>
        <w:rPr>
          <w:sz w:val="24"/>
        </w:rPr>
      </w:pPr>
      <w:r>
        <w:rPr>
          <w:sz w:val="24"/>
        </w:rPr>
        <w:t>Conversion of sum or difference to</w:t>
      </w:r>
      <w:r>
        <w:rPr>
          <w:spacing w:val="-3"/>
          <w:sz w:val="24"/>
        </w:rPr>
        <w:t xml:space="preserve"> </w:t>
      </w:r>
      <w:r>
        <w:rPr>
          <w:sz w:val="24"/>
        </w:rPr>
        <w:t>products</w:t>
      </w:r>
    </w:p>
    <w:p w:rsidR="005F6964" w:rsidRDefault="00582FCD">
      <w:pPr>
        <w:pStyle w:val="ListParagraph"/>
        <w:numPr>
          <w:ilvl w:val="1"/>
          <w:numId w:val="6"/>
        </w:numPr>
        <w:tabs>
          <w:tab w:val="left" w:pos="1600"/>
          <w:tab w:val="left" w:pos="1601"/>
        </w:tabs>
        <w:spacing w:before="3"/>
        <w:ind w:hanging="721"/>
        <w:rPr>
          <w:sz w:val="24"/>
        </w:rPr>
      </w:pPr>
      <w:r>
        <w:rPr>
          <w:sz w:val="24"/>
        </w:rPr>
        <w:t>Problems</w:t>
      </w:r>
    </w:p>
    <w:p w:rsidR="005F6964" w:rsidRDefault="005F6964">
      <w:pPr>
        <w:pStyle w:val="BodyText"/>
        <w:spacing w:before="9"/>
        <w:ind w:left="0" w:firstLine="0"/>
        <w:rPr>
          <w:sz w:val="24"/>
        </w:rPr>
      </w:pPr>
    </w:p>
    <w:p w:rsidR="005F6964" w:rsidRDefault="00582FCD">
      <w:pPr>
        <w:pStyle w:val="ListParagraph"/>
        <w:numPr>
          <w:ilvl w:val="0"/>
          <w:numId w:val="6"/>
        </w:numPr>
        <w:tabs>
          <w:tab w:val="left" w:pos="880"/>
          <w:tab w:val="left" w:pos="881"/>
          <w:tab w:val="left" w:pos="8753"/>
        </w:tabs>
        <w:spacing w:before="1" w:line="275" w:lineRule="exact"/>
        <w:ind w:hanging="721"/>
        <w:rPr>
          <w:b/>
          <w:sz w:val="24"/>
        </w:rPr>
      </w:pPr>
      <w:r>
        <w:rPr>
          <w:b/>
          <w:sz w:val="24"/>
        </w:rPr>
        <w:t>SOLUTION</w:t>
      </w:r>
      <w:r>
        <w:rPr>
          <w:b/>
          <w:spacing w:val="-2"/>
          <w:sz w:val="24"/>
        </w:rPr>
        <w:t xml:space="preserve"> </w:t>
      </w:r>
      <w:r>
        <w:rPr>
          <w:b/>
          <w:sz w:val="24"/>
        </w:rPr>
        <w:t>OF</w:t>
      </w:r>
      <w:r>
        <w:rPr>
          <w:b/>
          <w:spacing w:val="-3"/>
          <w:sz w:val="24"/>
        </w:rPr>
        <w:t xml:space="preserve"> </w:t>
      </w:r>
      <w:r>
        <w:rPr>
          <w:b/>
          <w:sz w:val="24"/>
        </w:rPr>
        <w:t>TRIANGLES</w:t>
      </w:r>
      <w:r>
        <w:rPr>
          <w:b/>
          <w:sz w:val="24"/>
        </w:rPr>
        <w:tab/>
        <w:t>6</w:t>
      </w:r>
      <w:r>
        <w:rPr>
          <w:b/>
          <w:spacing w:val="-1"/>
          <w:sz w:val="24"/>
        </w:rPr>
        <w:t xml:space="preserve"> </w:t>
      </w:r>
      <w:r>
        <w:rPr>
          <w:b/>
          <w:sz w:val="24"/>
        </w:rPr>
        <w:t>hours</w:t>
      </w:r>
    </w:p>
    <w:p w:rsidR="005F6964" w:rsidRDefault="00582FCD">
      <w:pPr>
        <w:pStyle w:val="ListParagraph"/>
        <w:numPr>
          <w:ilvl w:val="1"/>
          <w:numId w:val="6"/>
        </w:numPr>
        <w:tabs>
          <w:tab w:val="left" w:pos="1600"/>
          <w:tab w:val="left" w:pos="1601"/>
        </w:tabs>
        <w:spacing w:before="0" w:line="275" w:lineRule="exact"/>
        <w:ind w:hanging="721"/>
        <w:rPr>
          <w:sz w:val="24"/>
        </w:rPr>
      </w:pPr>
      <w:r>
        <w:rPr>
          <w:sz w:val="24"/>
        </w:rPr>
        <w:t>The law of</w:t>
      </w:r>
      <w:r>
        <w:rPr>
          <w:spacing w:val="-4"/>
          <w:sz w:val="24"/>
        </w:rPr>
        <w:t xml:space="preserve"> </w:t>
      </w:r>
      <w:r>
        <w:rPr>
          <w:sz w:val="24"/>
        </w:rPr>
        <w:t>Sines</w:t>
      </w:r>
    </w:p>
    <w:p w:rsidR="005F6964" w:rsidRDefault="00582FCD">
      <w:pPr>
        <w:pStyle w:val="ListParagraph"/>
        <w:numPr>
          <w:ilvl w:val="1"/>
          <w:numId w:val="6"/>
        </w:numPr>
        <w:tabs>
          <w:tab w:val="left" w:pos="1600"/>
          <w:tab w:val="left" w:pos="1601"/>
        </w:tabs>
        <w:spacing w:before="2"/>
        <w:ind w:hanging="721"/>
        <w:rPr>
          <w:sz w:val="24"/>
        </w:rPr>
      </w:pPr>
      <w:r>
        <w:rPr>
          <w:sz w:val="24"/>
        </w:rPr>
        <w:t>The law of</w:t>
      </w:r>
      <w:r>
        <w:rPr>
          <w:spacing w:val="-4"/>
          <w:sz w:val="24"/>
        </w:rPr>
        <w:t xml:space="preserve"> </w:t>
      </w:r>
      <w:r>
        <w:rPr>
          <w:sz w:val="24"/>
        </w:rPr>
        <w:t>Cosines</w:t>
      </w:r>
    </w:p>
    <w:p w:rsidR="005F6964" w:rsidRDefault="00582FCD">
      <w:pPr>
        <w:pStyle w:val="ListParagraph"/>
        <w:numPr>
          <w:ilvl w:val="1"/>
          <w:numId w:val="6"/>
        </w:numPr>
        <w:tabs>
          <w:tab w:val="left" w:pos="1600"/>
          <w:tab w:val="left" w:pos="1601"/>
        </w:tabs>
        <w:spacing w:before="2"/>
        <w:ind w:hanging="721"/>
        <w:rPr>
          <w:sz w:val="24"/>
        </w:rPr>
      </w:pPr>
      <w:r>
        <w:rPr>
          <w:sz w:val="24"/>
        </w:rPr>
        <w:t>Measurement of heights and</w:t>
      </w:r>
      <w:r>
        <w:rPr>
          <w:spacing w:val="-2"/>
          <w:sz w:val="24"/>
        </w:rPr>
        <w:t xml:space="preserve"> </w:t>
      </w:r>
      <w:r>
        <w:rPr>
          <w:sz w:val="24"/>
        </w:rPr>
        <w:t>distances</w:t>
      </w:r>
    </w:p>
    <w:p w:rsidR="005F6964" w:rsidRDefault="00582FCD">
      <w:pPr>
        <w:pStyle w:val="ListParagraph"/>
        <w:numPr>
          <w:ilvl w:val="1"/>
          <w:numId w:val="6"/>
        </w:numPr>
        <w:tabs>
          <w:tab w:val="left" w:pos="1600"/>
          <w:tab w:val="left" w:pos="1601"/>
        </w:tabs>
        <w:spacing w:before="3"/>
        <w:ind w:hanging="721"/>
        <w:rPr>
          <w:sz w:val="24"/>
        </w:rPr>
      </w:pPr>
      <w:r>
        <w:rPr>
          <w:sz w:val="24"/>
        </w:rPr>
        <w:t>Problems</w:t>
      </w:r>
    </w:p>
    <w:p w:rsidR="005F6964" w:rsidRDefault="005F6964">
      <w:pPr>
        <w:pStyle w:val="BodyText"/>
        <w:ind w:left="0" w:firstLine="0"/>
        <w:rPr>
          <w:sz w:val="24"/>
        </w:rPr>
      </w:pPr>
    </w:p>
    <w:p w:rsidR="005F6964" w:rsidRDefault="00582FCD">
      <w:pPr>
        <w:pStyle w:val="ListParagraph"/>
        <w:numPr>
          <w:ilvl w:val="0"/>
          <w:numId w:val="6"/>
        </w:numPr>
        <w:tabs>
          <w:tab w:val="left" w:pos="880"/>
          <w:tab w:val="left" w:pos="881"/>
          <w:tab w:val="left" w:pos="8633"/>
        </w:tabs>
        <w:spacing w:before="0" w:line="275" w:lineRule="exact"/>
        <w:ind w:hanging="721"/>
        <w:rPr>
          <w:b/>
          <w:sz w:val="24"/>
        </w:rPr>
      </w:pPr>
      <w:r>
        <w:rPr>
          <w:b/>
          <w:sz w:val="24"/>
        </w:rPr>
        <w:t>VECTORS</w:t>
      </w:r>
      <w:r>
        <w:rPr>
          <w:b/>
          <w:spacing w:val="-1"/>
          <w:sz w:val="24"/>
        </w:rPr>
        <w:t xml:space="preserve"> </w:t>
      </w:r>
      <w:r>
        <w:rPr>
          <w:b/>
          <w:sz w:val="24"/>
        </w:rPr>
        <w:t>AND</w:t>
      </w:r>
      <w:r>
        <w:rPr>
          <w:b/>
          <w:spacing w:val="-2"/>
          <w:sz w:val="24"/>
        </w:rPr>
        <w:t xml:space="preserve"> </w:t>
      </w:r>
      <w:r>
        <w:rPr>
          <w:b/>
          <w:sz w:val="24"/>
        </w:rPr>
        <w:t>PHASORS</w:t>
      </w:r>
      <w:r>
        <w:rPr>
          <w:b/>
          <w:sz w:val="24"/>
        </w:rPr>
        <w:tab/>
        <w:t>12 hours</w:t>
      </w:r>
    </w:p>
    <w:p w:rsidR="005F6964" w:rsidRDefault="00582FCD">
      <w:pPr>
        <w:pStyle w:val="ListParagraph"/>
        <w:numPr>
          <w:ilvl w:val="1"/>
          <w:numId w:val="6"/>
        </w:numPr>
        <w:tabs>
          <w:tab w:val="left" w:pos="1600"/>
          <w:tab w:val="left" w:pos="1601"/>
        </w:tabs>
        <w:spacing w:before="0" w:line="275" w:lineRule="exact"/>
        <w:ind w:hanging="721"/>
        <w:rPr>
          <w:sz w:val="24"/>
        </w:rPr>
      </w:pPr>
      <w:r>
        <w:rPr>
          <w:sz w:val="24"/>
        </w:rPr>
        <w:t>Scalars and</w:t>
      </w:r>
      <w:r>
        <w:rPr>
          <w:spacing w:val="-2"/>
          <w:sz w:val="24"/>
        </w:rPr>
        <w:t xml:space="preserve"> </w:t>
      </w:r>
      <w:r>
        <w:rPr>
          <w:sz w:val="24"/>
        </w:rPr>
        <w:t>Vectors</w:t>
      </w:r>
    </w:p>
    <w:p w:rsidR="005F6964" w:rsidRDefault="00582FCD">
      <w:pPr>
        <w:pStyle w:val="ListParagraph"/>
        <w:numPr>
          <w:ilvl w:val="1"/>
          <w:numId w:val="6"/>
        </w:numPr>
        <w:tabs>
          <w:tab w:val="left" w:pos="1600"/>
          <w:tab w:val="left" w:pos="1601"/>
        </w:tabs>
        <w:spacing w:before="2"/>
        <w:ind w:hanging="721"/>
        <w:rPr>
          <w:sz w:val="24"/>
        </w:rPr>
      </w:pPr>
      <w:r>
        <w:rPr>
          <w:sz w:val="24"/>
        </w:rPr>
        <w:t xml:space="preserve">The unit Vectors </w:t>
      </w:r>
      <w:proofErr w:type="spellStart"/>
      <w:r>
        <w:rPr>
          <w:sz w:val="24"/>
        </w:rPr>
        <w:t>i</w:t>
      </w:r>
      <w:proofErr w:type="spellEnd"/>
      <w:r>
        <w:rPr>
          <w:sz w:val="24"/>
        </w:rPr>
        <w:t>, j,</w:t>
      </w:r>
      <w:r>
        <w:rPr>
          <w:spacing w:val="-3"/>
          <w:sz w:val="24"/>
        </w:rPr>
        <w:t xml:space="preserve"> </w:t>
      </w:r>
      <w:r>
        <w:rPr>
          <w:sz w:val="24"/>
        </w:rPr>
        <w:t>k</w:t>
      </w:r>
    </w:p>
    <w:p w:rsidR="005F6964" w:rsidRDefault="00582FCD">
      <w:pPr>
        <w:pStyle w:val="ListParagraph"/>
        <w:numPr>
          <w:ilvl w:val="1"/>
          <w:numId w:val="6"/>
        </w:numPr>
        <w:tabs>
          <w:tab w:val="left" w:pos="1600"/>
          <w:tab w:val="left" w:pos="1601"/>
        </w:tabs>
        <w:spacing w:before="3"/>
        <w:ind w:hanging="721"/>
        <w:rPr>
          <w:sz w:val="24"/>
        </w:rPr>
      </w:pPr>
      <w:r>
        <w:rPr>
          <w:sz w:val="24"/>
        </w:rPr>
        <w:t>Direction</w:t>
      </w:r>
      <w:r>
        <w:rPr>
          <w:spacing w:val="-1"/>
          <w:sz w:val="24"/>
        </w:rPr>
        <w:t xml:space="preserve"> </w:t>
      </w:r>
      <w:r>
        <w:rPr>
          <w:sz w:val="24"/>
        </w:rPr>
        <w:t>Cosines</w:t>
      </w:r>
    </w:p>
    <w:p w:rsidR="005F6964" w:rsidRDefault="00582FCD">
      <w:pPr>
        <w:pStyle w:val="ListParagraph"/>
        <w:numPr>
          <w:ilvl w:val="1"/>
          <w:numId w:val="6"/>
        </w:numPr>
        <w:tabs>
          <w:tab w:val="left" w:pos="1600"/>
          <w:tab w:val="left" w:pos="1601"/>
        </w:tabs>
        <w:spacing w:before="2"/>
        <w:ind w:hanging="721"/>
        <w:rPr>
          <w:sz w:val="24"/>
        </w:rPr>
      </w:pPr>
      <w:r>
        <w:rPr>
          <w:sz w:val="24"/>
        </w:rPr>
        <w:t>Dot</w:t>
      </w:r>
      <w:r>
        <w:rPr>
          <w:spacing w:val="-1"/>
          <w:sz w:val="24"/>
        </w:rPr>
        <w:t xml:space="preserve"> </w:t>
      </w:r>
      <w:r>
        <w:rPr>
          <w:sz w:val="24"/>
        </w:rPr>
        <w:t>product</w:t>
      </w:r>
    </w:p>
    <w:p w:rsidR="005F6964" w:rsidRDefault="00582FCD">
      <w:pPr>
        <w:pStyle w:val="ListParagraph"/>
        <w:numPr>
          <w:ilvl w:val="1"/>
          <w:numId w:val="6"/>
        </w:numPr>
        <w:tabs>
          <w:tab w:val="left" w:pos="1600"/>
          <w:tab w:val="left" w:pos="1601"/>
        </w:tabs>
        <w:spacing w:before="3"/>
        <w:ind w:hanging="721"/>
        <w:rPr>
          <w:sz w:val="24"/>
        </w:rPr>
      </w:pPr>
      <w:r>
        <w:rPr>
          <w:sz w:val="24"/>
        </w:rPr>
        <w:t>Cross</w:t>
      </w:r>
      <w:r>
        <w:rPr>
          <w:spacing w:val="-1"/>
          <w:sz w:val="24"/>
        </w:rPr>
        <w:t xml:space="preserve"> </w:t>
      </w:r>
      <w:r>
        <w:rPr>
          <w:sz w:val="24"/>
        </w:rPr>
        <w:t>product</w:t>
      </w:r>
    </w:p>
    <w:p w:rsidR="005F6964" w:rsidRDefault="00582FCD">
      <w:pPr>
        <w:pStyle w:val="ListParagraph"/>
        <w:numPr>
          <w:ilvl w:val="1"/>
          <w:numId w:val="6"/>
        </w:numPr>
        <w:tabs>
          <w:tab w:val="left" w:pos="1600"/>
          <w:tab w:val="left" w:pos="1601"/>
        </w:tabs>
        <w:spacing w:before="2"/>
        <w:ind w:hanging="721"/>
        <w:rPr>
          <w:sz w:val="24"/>
        </w:rPr>
      </w:pPr>
      <w:r>
        <w:rPr>
          <w:sz w:val="24"/>
        </w:rPr>
        <w:t>Analytic expressions for dot and cross</w:t>
      </w:r>
      <w:r>
        <w:rPr>
          <w:spacing w:val="-4"/>
          <w:sz w:val="24"/>
        </w:rPr>
        <w:t xml:space="preserve"> </w:t>
      </w:r>
      <w:r>
        <w:rPr>
          <w:sz w:val="24"/>
        </w:rPr>
        <w:t>products</w:t>
      </w:r>
    </w:p>
    <w:p w:rsidR="005F6964" w:rsidRDefault="00582FCD">
      <w:pPr>
        <w:pStyle w:val="ListParagraph"/>
        <w:numPr>
          <w:ilvl w:val="1"/>
          <w:numId w:val="6"/>
        </w:numPr>
        <w:tabs>
          <w:tab w:val="left" w:pos="1600"/>
          <w:tab w:val="left" w:pos="1601"/>
        </w:tabs>
        <w:spacing w:before="2"/>
        <w:ind w:hanging="721"/>
        <w:rPr>
          <w:sz w:val="24"/>
        </w:rPr>
      </w:pPr>
      <w:r>
        <w:rPr>
          <w:sz w:val="24"/>
        </w:rPr>
        <w:t>Phasors</w:t>
      </w:r>
    </w:p>
    <w:p w:rsidR="005F6964" w:rsidRDefault="00582FCD">
      <w:pPr>
        <w:pStyle w:val="ListParagraph"/>
        <w:numPr>
          <w:ilvl w:val="1"/>
          <w:numId w:val="6"/>
        </w:numPr>
        <w:tabs>
          <w:tab w:val="left" w:pos="1600"/>
          <w:tab w:val="left" w:pos="1601"/>
        </w:tabs>
        <w:spacing w:before="3"/>
        <w:ind w:hanging="721"/>
        <w:rPr>
          <w:sz w:val="24"/>
        </w:rPr>
      </w:pPr>
      <w:r>
        <w:rPr>
          <w:sz w:val="24"/>
        </w:rPr>
        <w:t>Significance of j</w:t>
      </w:r>
      <w:r>
        <w:rPr>
          <w:spacing w:val="-2"/>
          <w:sz w:val="24"/>
        </w:rPr>
        <w:t xml:space="preserve"> </w:t>
      </w:r>
      <w:r>
        <w:rPr>
          <w:sz w:val="24"/>
        </w:rPr>
        <w:t>operator</w:t>
      </w:r>
    </w:p>
    <w:p w:rsidR="005F6964" w:rsidRDefault="00582FCD">
      <w:pPr>
        <w:pStyle w:val="ListParagraph"/>
        <w:numPr>
          <w:ilvl w:val="1"/>
          <w:numId w:val="6"/>
        </w:numPr>
        <w:tabs>
          <w:tab w:val="left" w:pos="1600"/>
          <w:tab w:val="left" w:pos="1601"/>
        </w:tabs>
        <w:spacing w:before="2"/>
        <w:ind w:hanging="721"/>
        <w:rPr>
          <w:sz w:val="24"/>
        </w:rPr>
      </w:pPr>
      <w:r>
        <w:rPr>
          <w:sz w:val="24"/>
        </w:rPr>
        <w:t>Different</w:t>
      </w:r>
      <w:r>
        <w:rPr>
          <w:spacing w:val="-1"/>
          <w:sz w:val="24"/>
        </w:rPr>
        <w:t xml:space="preserve"> </w:t>
      </w:r>
      <w:r>
        <w:rPr>
          <w:sz w:val="24"/>
        </w:rPr>
        <w:t>forms</w:t>
      </w:r>
    </w:p>
    <w:p w:rsidR="005F6964" w:rsidRDefault="00582FCD">
      <w:pPr>
        <w:pStyle w:val="ListParagraph"/>
        <w:numPr>
          <w:ilvl w:val="1"/>
          <w:numId w:val="6"/>
        </w:numPr>
        <w:tabs>
          <w:tab w:val="left" w:pos="1600"/>
          <w:tab w:val="left" w:pos="1601"/>
        </w:tabs>
        <w:spacing w:before="3"/>
        <w:ind w:hanging="721"/>
        <w:rPr>
          <w:sz w:val="24"/>
        </w:rPr>
      </w:pPr>
      <w:r>
        <w:rPr>
          <w:sz w:val="24"/>
        </w:rPr>
        <w:t>Algebraic</w:t>
      </w:r>
      <w:r>
        <w:rPr>
          <w:spacing w:val="-1"/>
          <w:sz w:val="24"/>
        </w:rPr>
        <w:t xml:space="preserve"> </w:t>
      </w:r>
      <w:r>
        <w:rPr>
          <w:sz w:val="24"/>
        </w:rPr>
        <w:t>operations</w:t>
      </w:r>
    </w:p>
    <w:p w:rsidR="005F6964" w:rsidRDefault="00582FCD">
      <w:pPr>
        <w:pStyle w:val="ListParagraph"/>
        <w:numPr>
          <w:ilvl w:val="1"/>
          <w:numId w:val="6"/>
        </w:numPr>
        <w:tabs>
          <w:tab w:val="left" w:pos="1600"/>
          <w:tab w:val="left" w:pos="1601"/>
        </w:tabs>
        <w:spacing w:before="3"/>
        <w:ind w:hanging="721"/>
        <w:rPr>
          <w:sz w:val="24"/>
        </w:rPr>
      </w:pPr>
      <w:r>
        <w:rPr>
          <w:sz w:val="24"/>
        </w:rPr>
        <w:t>Problems</w:t>
      </w:r>
    </w:p>
    <w:p w:rsidR="005F6964" w:rsidRDefault="005F6964">
      <w:pPr>
        <w:pStyle w:val="BodyText"/>
        <w:spacing w:before="9"/>
        <w:ind w:left="0" w:firstLine="0"/>
        <w:rPr>
          <w:sz w:val="24"/>
        </w:rPr>
      </w:pPr>
    </w:p>
    <w:p w:rsidR="005F6964" w:rsidRDefault="00582FCD">
      <w:pPr>
        <w:pStyle w:val="ListParagraph"/>
        <w:numPr>
          <w:ilvl w:val="0"/>
          <w:numId w:val="6"/>
        </w:numPr>
        <w:tabs>
          <w:tab w:val="left" w:pos="880"/>
          <w:tab w:val="left" w:pos="881"/>
          <w:tab w:val="left" w:pos="8753"/>
        </w:tabs>
        <w:spacing w:before="0" w:line="275" w:lineRule="exact"/>
        <w:ind w:hanging="721"/>
        <w:rPr>
          <w:b/>
          <w:sz w:val="24"/>
        </w:rPr>
      </w:pPr>
      <w:r>
        <w:rPr>
          <w:b/>
          <w:sz w:val="24"/>
        </w:rPr>
        <w:t>COMPLEX</w:t>
      </w:r>
      <w:r>
        <w:rPr>
          <w:b/>
          <w:spacing w:val="-3"/>
          <w:sz w:val="24"/>
        </w:rPr>
        <w:t xml:space="preserve"> </w:t>
      </w:r>
      <w:r>
        <w:rPr>
          <w:b/>
          <w:sz w:val="24"/>
        </w:rPr>
        <w:t>NUMBERS</w:t>
      </w:r>
      <w:r>
        <w:rPr>
          <w:b/>
          <w:sz w:val="24"/>
        </w:rPr>
        <w:tab/>
        <w:t>9 hours</w:t>
      </w:r>
    </w:p>
    <w:p w:rsidR="005F6964" w:rsidRDefault="00582FCD">
      <w:pPr>
        <w:pStyle w:val="ListParagraph"/>
        <w:numPr>
          <w:ilvl w:val="1"/>
          <w:numId w:val="6"/>
        </w:numPr>
        <w:tabs>
          <w:tab w:val="left" w:pos="1600"/>
          <w:tab w:val="left" w:pos="1601"/>
        </w:tabs>
        <w:spacing w:before="0" w:line="275" w:lineRule="exact"/>
        <w:ind w:hanging="721"/>
        <w:rPr>
          <w:sz w:val="24"/>
        </w:rPr>
      </w:pPr>
      <w:r>
        <w:rPr>
          <w:sz w:val="24"/>
        </w:rPr>
        <w:t>Introduction and</w:t>
      </w:r>
      <w:r>
        <w:rPr>
          <w:spacing w:val="-1"/>
          <w:sz w:val="24"/>
        </w:rPr>
        <w:t xml:space="preserve"> </w:t>
      </w:r>
      <w:r>
        <w:rPr>
          <w:sz w:val="24"/>
        </w:rPr>
        <w:t>properties</w:t>
      </w:r>
    </w:p>
    <w:p w:rsidR="005F6964" w:rsidRDefault="00582FCD">
      <w:pPr>
        <w:pStyle w:val="ListParagraph"/>
        <w:numPr>
          <w:ilvl w:val="1"/>
          <w:numId w:val="6"/>
        </w:numPr>
        <w:tabs>
          <w:tab w:val="left" w:pos="1600"/>
          <w:tab w:val="left" w:pos="1601"/>
        </w:tabs>
        <w:spacing w:before="3"/>
        <w:ind w:hanging="721"/>
        <w:rPr>
          <w:sz w:val="24"/>
        </w:rPr>
      </w:pPr>
      <w:r>
        <w:rPr>
          <w:sz w:val="24"/>
        </w:rPr>
        <w:t>Basic</w:t>
      </w:r>
      <w:r>
        <w:rPr>
          <w:spacing w:val="-1"/>
          <w:sz w:val="24"/>
        </w:rPr>
        <w:t xml:space="preserve"> </w:t>
      </w:r>
      <w:r>
        <w:rPr>
          <w:sz w:val="24"/>
        </w:rPr>
        <w:t>operations</w:t>
      </w:r>
    </w:p>
    <w:p w:rsidR="005F6964" w:rsidRDefault="005F6964">
      <w:pPr>
        <w:rPr>
          <w:sz w:val="24"/>
        </w:rPr>
        <w:sectPr w:rsidR="005F6964">
          <w:pgSz w:w="12240" w:h="15840"/>
          <w:pgMar w:top="1360" w:right="1280" w:bottom="1420" w:left="1280" w:header="850" w:footer="1144" w:gutter="0"/>
          <w:cols w:space="720"/>
          <w:docGrid w:linePitch="299"/>
        </w:sectPr>
      </w:pPr>
    </w:p>
    <w:p w:rsidR="005F6964" w:rsidRDefault="00582FCD">
      <w:pPr>
        <w:pStyle w:val="ListParagraph"/>
        <w:numPr>
          <w:ilvl w:val="1"/>
          <w:numId w:val="6"/>
        </w:numPr>
        <w:tabs>
          <w:tab w:val="left" w:pos="1600"/>
          <w:tab w:val="left" w:pos="1601"/>
        </w:tabs>
        <w:spacing w:before="76"/>
        <w:ind w:hanging="721"/>
        <w:rPr>
          <w:sz w:val="24"/>
        </w:rPr>
      </w:pPr>
      <w:r>
        <w:rPr>
          <w:sz w:val="24"/>
        </w:rPr>
        <w:lastRenderedPageBreak/>
        <w:t>Conjugate</w:t>
      </w:r>
    </w:p>
    <w:p w:rsidR="005F6964" w:rsidRDefault="00582FCD">
      <w:pPr>
        <w:pStyle w:val="ListParagraph"/>
        <w:numPr>
          <w:ilvl w:val="1"/>
          <w:numId w:val="6"/>
        </w:numPr>
        <w:tabs>
          <w:tab w:val="left" w:pos="1600"/>
          <w:tab w:val="left" w:pos="1601"/>
        </w:tabs>
        <w:spacing w:before="3"/>
        <w:ind w:hanging="721"/>
        <w:rPr>
          <w:sz w:val="24"/>
        </w:rPr>
      </w:pPr>
      <w:r>
        <w:rPr>
          <w:sz w:val="24"/>
        </w:rPr>
        <w:t>Modulus</w:t>
      </w:r>
    </w:p>
    <w:p w:rsidR="005F6964" w:rsidRDefault="00582FCD">
      <w:pPr>
        <w:pStyle w:val="ListParagraph"/>
        <w:numPr>
          <w:ilvl w:val="1"/>
          <w:numId w:val="6"/>
        </w:numPr>
        <w:tabs>
          <w:tab w:val="left" w:pos="1600"/>
          <w:tab w:val="left" w:pos="1601"/>
        </w:tabs>
        <w:spacing w:before="3"/>
        <w:ind w:hanging="721"/>
        <w:rPr>
          <w:sz w:val="24"/>
        </w:rPr>
      </w:pPr>
      <w:r>
        <w:rPr>
          <w:sz w:val="24"/>
        </w:rPr>
        <w:t>Different</w:t>
      </w:r>
      <w:r>
        <w:rPr>
          <w:spacing w:val="-1"/>
          <w:sz w:val="24"/>
        </w:rPr>
        <w:t xml:space="preserve"> </w:t>
      </w:r>
      <w:r>
        <w:rPr>
          <w:sz w:val="24"/>
        </w:rPr>
        <w:t>forms</w:t>
      </w:r>
    </w:p>
    <w:p w:rsidR="005F6964" w:rsidRDefault="00582FCD">
      <w:pPr>
        <w:pStyle w:val="ListParagraph"/>
        <w:numPr>
          <w:ilvl w:val="1"/>
          <w:numId w:val="6"/>
        </w:numPr>
        <w:tabs>
          <w:tab w:val="left" w:pos="1600"/>
          <w:tab w:val="left" w:pos="1601"/>
        </w:tabs>
        <w:spacing w:before="2"/>
        <w:ind w:hanging="721"/>
        <w:rPr>
          <w:sz w:val="24"/>
        </w:rPr>
      </w:pPr>
      <w:r>
        <w:rPr>
          <w:sz w:val="24"/>
        </w:rPr>
        <w:t>Problems</w:t>
      </w:r>
    </w:p>
    <w:p w:rsidR="005F6964" w:rsidRDefault="005F6964">
      <w:pPr>
        <w:pStyle w:val="BodyText"/>
        <w:ind w:left="0" w:firstLine="0"/>
        <w:rPr>
          <w:sz w:val="24"/>
        </w:rPr>
      </w:pPr>
    </w:p>
    <w:p w:rsidR="005F6964" w:rsidRDefault="00582FCD">
      <w:pPr>
        <w:pStyle w:val="ListParagraph"/>
        <w:numPr>
          <w:ilvl w:val="0"/>
          <w:numId w:val="6"/>
        </w:numPr>
        <w:tabs>
          <w:tab w:val="left" w:pos="880"/>
          <w:tab w:val="left" w:pos="881"/>
          <w:tab w:val="left" w:pos="8633"/>
        </w:tabs>
        <w:spacing w:before="0" w:line="275" w:lineRule="exact"/>
        <w:ind w:hanging="721"/>
        <w:rPr>
          <w:b/>
          <w:sz w:val="24"/>
        </w:rPr>
      </w:pPr>
      <w:r>
        <w:rPr>
          <w:b/>
          <w:sz w:val="24"/>
        </w:rPr>
        <w:t>BOOLEAN ALGEBRA AND</w:t>
      </w:r>
      <w:r>
        <w:rPr>
          <w:b/>
          <w:spacing w:val="-6"/>
          <w:sz w:val="24"/>
        </w:rPr>
        <w:t xml:space="preserve"> </w:t>
      </w:r>
      <w:r>
        <w:rPr>
          <w:b/>
          <w:sz w:val="24"/>
        </w:rPr>
        <w:t>GATE</w:t>
      </w:r>
      <w:r>
        <w:rPr>
          <w:b/>
          <w:spacing w:val="-2"/>
          <w:sz w:val="24"/>
        </w:rPr>
        <w:t xml:space="preserve"> </w:t>
      </w:r>
      <w:r>
        <w:rPr>
          <w:b/>
          <w:sz w:val="24"/>
        </w:rPr>
        <w:t>NETWORKS</w:t>
      </w:r>
      <w:r>
        <w:rPr>
          <w:b/>
          <w:sz w:val="24"/>
        </w:rPr>
        <w:tab/>
        <w:t>15 hours</w:t>
      </w:r>
    </w:p>
    <w:p w:rsidR="005F6964" w:rsidRDefault="00582FCD">
      <w:pPr>
        <w:pStyle w:val="ListParagraph"/>
        <w:numPr>
          <w:ilvl w:val="1"/>
          <w:numId w:val="6"/>
        </w:numPr>
        <w:tabs>
          <w:tab w:val="left" w:pos="1600"/>
          <w:tab w:val="left" w:pos="1601"/>
        </w:tabs>
        <w:spacing w:before="0" w:line="275" w:lineRule="exact"/>
        <w:ind w:hanging="721"/>
        <w:rPr>
          <w:sz w:val="24"/>
        </w:rPr>
      </w:pPr>
      <w:r>
        <w:rPr>
          <w:sz w:val="24"/>
        </w:rPr>
        <w:t>Concept and basic</w:t>
      </w:r>
      <w:r>
        <w:rPr>
          <w:spacing w:val="-1"/>
          <w:sz w:val="24"/>
        </w:rPr>
        <w:t xml:space="preserve"> </w:t>
      </w:r>
      <w:r>
        <w:rPr>
          <w:sz w:val="24"/>
        </w:rPr>
        <w:t>laws</w:t>
      </w:r>
    </w:p>
    <w:p w:rsidR="005F6964" w:rsidRDefault="00582FCD">
      <w:pPr>
        <w:pStyle w:val="ListParagraph"/>
        <w:numPr>
          <w:ilvl w:val="1"/>
          <w:numId w:val="6"/>
        </w:numPr>
        <w:tabs>
          <w:tab w:val="left" w:pos="1600"/>
          <w:tab w:val="left" w:pos="1601"/>
        </w:tabs>
        <w:spacing w:before="2"/>
        <w:ind w:hanging="721"/>
        <w:rPr>
          <w:sz w:val="24"/>
        </w:rPr>
      </w:pPr>
      <w:r>
        <w:rPr>
          <w:sz w:val="24"/>
        </w:rPr>
        <w:t>Sums of product and product of</w:t>
      </w:r>
      <w:r>
        <w:rPr>
          <w:spacing w:val="-1"/>
          <w:sz w:val="24"/>
        </w:rPr>
        <w:t xml:space="preserve"> </w:t>
      </w:r>
      <w:r>
        <w:rPr>
          <w:sz w:val="24"/>
        </w:rPr>
        <w:t>sums</w:t>
      </w:r>
    </w:p>
    <w:p w:rsidR="005F6964" w:rsidRDefault="00582FCD">
      <w:pPr>
        <w:pStyle w:val="ListParagraph"/>
        <w:numPr>
          <w:ilvl w:val="1"/>
          <w:numId w:val="6"/>
        </w:numPr>
        <w:tabs>
          <w:tab w:val="left" w:pos="1600"/>
          <w:tab w:val="left" w:pos="1601"/>
        </w:tabs>
        <w:spacing w:before="3"/>
        <w:ind w:hanging="721"/>
        <w:rPr>
          <w:sz w:val="24"/>
        </w:rPr>
      </w:pPr>
      <w:r>
        <w:rPr>
          <w:sz w:val="24"/>
        </w:rPr>
        <w:t xml:space="preserve">Binary, decimals and </w:t>
      </w:r>
      <w:proofErr w:type="spellStart"/>
      <w:r>
        <w:rPr>
          <w:sz w:val="24"/>
        </w:rPr>
        <w:t>octals</w:t>
      </w:r>
      <w:proofErr w:type="spellEnd"/>
      <w:r>
        <w:rPr>
          <w:sz w:val="24"/>
        </w:rPr>
        <w:t>, presentation of decimal numbers in</w:t>
      </w:r>
      <w:r>
        <w:rPr>
          <w:spacing w:val="-8"/>
          <w:sz w:val="24"/>
        </w:rPr>
        <w:t xml:space="preserve"> </w:t>
      </w:r>
      <w:r>
        <w:rPr>
          <w:sz w:val="24"/>
        </w:rPr>
        <w:t>BCD</w:t>
      </w:r>
    </w:p>
    <w:p w:rsidR="005F6964" w:rsidRDefault="00582FCD">
      <w:pPr>
        <w:pStyle w:val="ListParagraph"/>
        <w:numPr>
          <w:ilvl w:val="1"/>
          <w:numId w:val="6"/>
        </w:numPr>
        <w:tabs>
          <w:tab w:val="left" w:pos="1600"/>
          <w:tab w:val="left" w:pos="1601"/>
        </w:tabs>
        <w:spacing w:before="2"/>
        <w:ind w:hanging="721"/>
        <w:rPr>
          <w:sz w:val="24"/>
        </w:rPr>
      </w:pPr>
      <w:r>
        <w:rPr>
          <w:sz w:val="24"/>
        </w:rPr>
        <w:t>Interconversion of</w:t>
      </w:r>
      <w:r>
        <w:rPr>
          <w:spacing w:val="-1"/>
          <w:sz w:val="24"/>
        </w:rPr>
        <w:t xml:space="preserve"> </w:t>
      </w:r>
      <w:r>
        <w:rPr>
          <w:sz w:val="24"/>
        </w:rPr>
        <w:t>numbers</w:t>
      </w:r>
    </w:p>
    <w:p w:rsidR="005F6964" w:rsidRDefault="00582FCD">
      <w:pPr>
        <w:pStyle w:val="ListParagraph"/>
        <w:numPr>
          <w:ilvl w:val="1"/>
          <w:numId w:val="6"/>
        </w:numPr>
        <w:tabs>
          <w:tab w:val="left" w:pos="1600"/>
          <w:tab w:val="left" w:pos="1601"/>
        </w:tabs>
        <w:spacing w:before="2"/>
        <w:ind w:hanging="721"/>
        <w:rPr>
          <w:sz w:val="24"/>
        </w:rPr>
      </w:pPr>
      <w:r>
        <w:rPr>
          <w:sz w:val="24"/>
        </w:rPr>
        <w:t xml:space="preserve">OR Gates and </w:t>
      </w:r>
      <w:proofErr w:type="spellStart"/>
      <w:r>
        <w:rPr>
          <w:sz w:val="24"/>
        </w:rPr>
        <w:t>AND</w:t>
      </w:r>
      <w:proofErr w:type="spellEnd"/>
      <w:r>
        <w:rPr>
          <w:spacing w:val="-1"/>
          <w:sz w:val="24"/>
        </w:rPr>
        <w:t xml:space="preserve"> </w:t>
      </w:r>
      <w:r>
        <w:rPr>
          <w:sz w:val="24"/>
        </w:rPr>
        <w:t>Gates</w:t>
      </w:r>
    </w:p>
    <w:p w:rsidR="005F6964" w:rsidRDefault="00582FCD">
      <w:pPr>
        <w:pStyle w:val="ListParagraph"/>
        <w:numPr>
          <w:ilvl w:val="1"/>
          <w:numId w:val="6"/>
        </w:numPr>
        <w:tabs>
          <w:tab w:val="left" w:pos="1600"/>
          <w:tab w:val="left" w:pos="1601"/>
        </w:tabs>
        <w:spacing w:before="3"/>
        <w:ind w:hanging="721"/>
        <w:rPr>
          <w:sz w:val="24"/>
        </w:rPr>
      </w:pPr>
      <w:r>
        <w:rPr>
          <w:sz w:val="24"/>
        </w:rPr>
        <w:t>Logical Expressions and their</w:t>
      </w:r>
      <w:r>
        <w:rPr>
          <w:spacing w:val="-2"/>
          <w:sz w:val="24"/>
        </w:rPr>
        <w:t xml:space="preserve"> </w:t>
      </w:r>
      <w:r>
        <w:rPr>
          <w:sz w:val="24"/>
        </w:rPr>
        <w:t>simplification</w:t>
      </w:r>
    </w:p>
    <w:p w:rsidR="005F6964" w:rsidRDefault="00582FCD">
      <w:pPr>
        <w:pStyle w:val="ListParagraph"/>
        <w:numPr>
          <w:ilvl w:val="1"/>
          <w:numId w:val="6"/>
        </w:numPr>
        <w:tabs>
          <w:tab w:val="left" w:pos="1600"/>
          <w:tab w:val="left" w:pos="1601"/>
        </w:tabs>
        <w:spacing w:before="2"/>
        <w:ind w:hanging="721"/>
        <w:rPr>
          <w:sz w:val="24"/>
        </w:rPr>
      </w:pPr>
      <w:proofErr w:type="spellStart"/>
      <w:r>
        <w:rPr>
          <w:sz w:val="24"/>
        </w:rPr>
        <w:t>Demorgan's</w:t>
      </w:r>
      <w:proofErr w:type="spellEnd"/>
      <w:r>
        <w:rPr>
          <w:spacing w:val="-1"/>
          <w:sz w:val="24"/>
        </w:rPr>
        <w:t xml:space="preserve"> </w:t>
      </w:r>
      <w:r>
        <w:rPr>
          <w:sz w:val="24"/>
        </w:rPr>
        <w:t>theorems</w:t>
      </w:r>
    </w:p>
    <w:p w:rsidR="005F6964" w:rsidRDefault="00582FCD">
      <w:pPr>
        <w:pStyle w:val="ListParagraph"/>
        <w:numPr>
          <w:ilvl w:val="1"/>
          <w:numId w:val="6"/>
        </w:numPr>
        <w:tabs>
          <w:tab w:val="left" w:pos="1600"/>
          <w:tab w:val="left" w:pos="1601"/>
        </w:tabs>
        <w:spacing w:before="3"/>
        <w:ind w:hanging="721"/>
        <w:rPr>
          <w:sz w:val="24"/>
        </w:rPr>
      </w:pPr>
      <w:r>
        <w:rPr>
          <w:sz w:val="24"/>
        </w:rPr>
        <w:t>NAND Gates and NOR</w:t>
      </w:r>
      <w:r>
        <w:rPr>
          <w:spacing w:val="-2"/>
          <w:sz w:val="24"/>
        </w:rPr>
        <w:t xml:space="preserve"> </w:t>
      </w:r>
      <w:r>
        <w:rPr>
          <w:sz w:val="24"/>
        </w:rPr>
        <w:t>Gates</w:t>
      </w:r>
    </w:p>
    <w:p w:rsidR="005F6964" w:rsidRDefault="00582FCD">
      <w:pPr>
        <w:pStyle w:val="ListParagraph"/>
        <w:numPr>
          <w:ilvl w:val="1"/>
          <w:numId w:val="6"/>
        </w:numPr>
        <w:tabs>
          <w:tab w:val="left" w:pos="1600"/>
          <w:tab w:val="left" w:pos="1601"/>
        </w:tabs>
        <w:spacing w:before="3"/>
        <w:ind w:hanging="721"/>
        <w:rPr>
          <w:sz w:val="24"/>
        </w:rPr>
      </w:pPr>
      <w:r>
        <w:rPr>
          <w:sz w:val="24"/>
        </w:rPr>
        <w:t>Problems</w:t>
      </w:r>
    </w:p>
    <w:p w:rsidR="005F6964" w:rsidRDefault="005F6964">
      <w:pPr>
        <w:pStyle w:val="BodyText"/>
        <w:spacing w:before="9"/>
        <w:ind w:left="0" w:firstLine="0"/>
        <w:rPr>
          <w:sz w:val="24"/>
        </w:rPr>
      </w:pPr>
    </w:p>
    <w:p w:rsidR="005F6964" w:rsidRDefault="00582FCD">
      <w:pPr>
        <w:pStyle w:val="ListParagraph"/>
        <w:numPr>
          <w:ilvl w:val="0"/>
          <w:numId w:val="6"/>
        </w:numPr>
        <w:tabs>
          <w:tab w:val="left" w:pos="880"/>
          <w:tab w:val="left" w:pos="881"/>
          <w:tab w:val="left" w:pos="8753"/>
        </w:tabs>
        <w:spacing w:before="0" w:line="275" w:lineRule="exact"/>
        <w:ind w:hanging="721"/>
        <w:rPr>
          <w:b/>
          <w:sz w:val="24"/>
        </w:rPr>
      </w:pPr>
      <w:r>
        <w:rPr>
          <w:b/>
          <w:sz w:val="24"/>
        </w:rPr>
        <w:t>PLANE ANALYTIC GEOMETRY AND</w:t>
      </w:r>
      <w:r>
        <w:rPr>
          <w:b/>
          <w:spacing w:val="-9"/>
          <w:sz w:val="24"/>
        </w:rPr>
        <w:t xml:space="preserve"> </w:t>
      </w:r>
      <w:r>
        <w:rPr>
          <w:b/>
          <w:sz w:val="24"/>
        </w:rPr>
        <w:t>STRAIGHT</w:t>
      </w:r>
      <w:r>
        <w:rPr>
          <w:b/>
          <w:spacing w:val="-1"/>
          <w:sz w:val="24"/>
        </w:rPr>
        <w:t xml:space="preserve"> </w:t>
      </w:r>
      <w:r>
        <w:rPr>
          <w:b/>
          <w:sz w:val="24"/>
        </w:rPr>
        <w:t>LINE</w:t>
      </w:r>
      <w:r>
        <w:rPr>
          <w:b/>
          <w:sz w:val="24"/>
        </w:rPr>
        <w:tab/>
        <w:t>6</w:t>
      </w:r>
      <w:r>
        <w:rPr>
          <w:b/>
          <w:spacing w:val="-1"/>
          <w:sz w:val="24"/>
        </w:rPr>
        <w:t xml:space="preserve"> </w:t>
      </w:r>
      <w:r>
        <w:rPr>
          <w:b/>
          <w:sz w:val="24"/>
        </w:rPr>
        <w:t>hours</w:t>
      </w:r>
    </w:p>
    <w:p w:rsidR="005F6964" w:rsidRDefault="00582FCD">
      <w:pPr>
        <w:pStyle w:val="ListParagraph"/>
        <w:numPr>
          <w:ilvl w:val="1"/>
          <w:numId w:val="6"/>
        </w:numPr>
        <w:tabs>
          <w:tab w:val="left" w:pos="1600"/>
          <w:tab w:val="left" w:pos="1601"/>
        </w:tabs>
        <w:spacing w:before="0" w:line="275" w:lineRule="exact"/>
        <w:ind w:hanging="721"/>
        <w:rPr>
          <w:sz w:val="24"/>
        </w:rPr>
      </w:pPr>
      <w:r>
        <w:rPr>
          <w:sz w:val="24"/>
        </w:rPr>
        <w:t>Coordinate</w:t>
      </w:r>
      <w:r>
        <w:rPr>
          <w:spacing w:val="-1"/>
          <w:sz w:val="24"/>
        </w:rPr>
        <w:t xml:space="preserve"> </w:t>
      </w:r>
      <w:r>
        <w:rPr>
          <w:sz w:val="24"/>
        </w:rPr>
        <w:t>system</w:t>
      </w:r>
    </w:p>
    <w:p w:rsidR="005F6964" w:rsidRDefault="00582FCD">
      <w:pPr>
        <w:pStyle w:val="ListParagraph"/>
        <w:numPr>
          <w:ilvl w:val="1"/>
          <w:numId w:val="6"/>
        </w:numPr>
        <w:tabs>
          <w:tab w:val="left" w:pos="1600"/>
          <w:tab w:val="left" w:pos="1601"/>
        </w:tabs>
        <w:spacing w:before="3"/>
        <w:ind w:hanging="721"/>
        <w:rPr>
          <w:sz w:val="24"/>
        </w:rPr>
      </w:pPr>
      <w:r>
        <w:rPr>
          <w:sz w:val="24"/>
        </w:rPr>
        <w:t>Distance</w:t>
      </w:r>
      <w:r>
        <w:rPr>
          <w:spacing w:val="-2"/>
          <w:sz w:val="24"/>
        </w:rPr>
        <w:t xml:space="preserve"> </w:t>
      </w:r>
      <w:r>
        <w:rPr>
          <w:sz w:val="24"/>
        </w:rPr>
        <w:t>formula.</w:t>
      </w:r>
    </w:p>
    <w:p w:rsidR="005F6964" w:rsidRDefault="00582FCD">
      <w:pPr>
        <w:pStyle w:val="ListParagraph"/>
        <w:numPr>
          <w:ilvl w:val="1"/>
          <w:numId w:val="6"/>
        </w:numPr>
        <w:tabs>
          <w:tab w:val="left" w:pos="1600"/>
          <w:tab w:val="left" w:pos="1601"/>
        </w:tabs>
        <w:spacing w:before="2"/>
        <w:ind w:hanging="721"/>
        <w:rPr>
          <w:sz w:val="24"/>
        </w:rPr>
      </w:pPr>
      <w:r>
        <w:rPr>
          <w:sz w:val="24"/>
        </w:rPr>
        <w:t>Ratio</w:t>
      </w:r>
      <w:r>
        <w:rPr>
          <w:spacing w:val="-1"/>
          <w:sz w:val="24"/>
        </w:rPr>
        <w:t xml:space="preserve"> </w:t>
      </w:r>
      <w:r>
        <w:rPr>
          <w:sz w:val="24"/>
        </w:rPr>
        <w:t>formulas.</w:t>
      </w:r>
    </w:p>
    <w:p w:rsidR="005F6964" w:rsidRDefault="00582FCD">
      <w:pPr>
        <w:pStyle w:val="ListParagraph"/>
        <w:numPr>
          <w:ilvl w:val="1"/>
          <w:numId w:val="6"/>
        </w:numPr>
        <w:tabs>
          <w:tab w:val="left" w:pos="1600"/>
          <w:tab w:val="left" w:pos="1601"/>
        </w:tabs>
        <w:spacing w:before="3"/>
        <w:ind w:hanging="721"/>
        <w:rPr>
          <w:sz w:val="24"/>
        </w:rPr>
      </w:pPr>
      <w:r>
        <w:rPr>
          <w:sz w:val="24"/>
        </w:rPr>
        <w:t>Inclination and slope of</w:t>
      </w:r>
      <w:r>
        <w:rPr>
          <w:spacing w:val="-2"/>
          <w:sz w:val="24"/>
        </w:rPr>
        <w:t xml:space="preserve"> </w:t>
      </w:r>
      <w:r>
        <w:rPr>
          <w:sz w:val="24"/>
        </w:rPr>
        <w:t>line.</w:t>
      </w:r>
    </w:p>
    <w:p w:rsidR="005F6964" w:rsidRDefault="00582FCD">
      <w:pPr>
        <w:pStyle w:val="ListParagraph"/>
        <w:numPr>
          <w:ilvl w:val="1"/>
          <w:numId w:val="6"/>
        </w:numPr>
        <w:tabs>
          <w:tab w:val="left" w:pos="1600"/>
          <w:tab w:val="left" w:pos="1601"/>
        </w:tabs>
        <w:spacing w:before="2"/>
        <w:ind w:hanging="721"/>
        <w:rPr>
          <w:sz w:val="24"/>
        </w:rPr>
      </w:pPr>
      <w:r>
        <w:rPr>
          <w:sz w:val="24"/>
        </w:rPr>
        <w:t>Slope</w:t>
      </w:r>
      <w:r>
        <w:rPr>
          <w:spacing w:val="-1"/>
          <w:sz w:val="24"/>
        </w:rPr>
        <w:t xml:space="preserve"> </w:t>
      </w:r>
      <w:r>
        <w:rPr>
          <w:sz w:val="24"/>
        </w:rPr>
        <w:t>formula.</w:t>
      </w:r>
    </w:p>
    <w:p w:rsidR="005F6964" w:rsidRDefault="00582FCD">
      <w:pPr>
        <w:pStyle w:val="ListParagraph"/>
        <w:numPr>
          <w:ilvl w:val="1"/>
          <w:numId w:val="6"/>
        </w:numPr>
        <w:tabs>
          <w:tab w:val="left" w:pos="1600"/>
          <w:tab w:val="left" w:pos="1601"/>
        </w:tabs>
        <w:spacing w:before="3"/>
        <w:ind w:hanging="721"/>
        <w:rPr>
          <w:sz w:val="24"/>
        </w:rPr>
      </w:pPr>
      <w:r>
        <w:rPr>
          <w:sz w:val="24"/>
        </w:rPr>
        <w:t>Problems.</w:t>
      </w:r>
    </w:p>
    <w:p w:rsidR="005F6964" w:rsidRDefault="005F6964">
      <w:pPr>
        <w:pStyle w:val="BodyText"/>
        <w:spacing w:before="9"/>
        <w:ind w:left="0" w:firstLine="0"/>
        <w:rPr>
          <w:sz w:val="24"/>
        </w:rPr>
      </w:pPr>
    </w:p>
    <w:p w:rsidR="005F6964" w:rsidRDefault="00582FCD">
      <w:pPr>
        <w:pStyle w:val="ListParagraph"/>
        <w:numPr>
          <w:ilvl w:val="0"/>
          <w:numId w:val="6"/>
        </w:numPr>
        <w:tabs>
          <w:tab w:val="left" w:pos="880"/>
          <w:tab w:val="left" w:pos="881"/>
          <w:tab w:val="left" w:pos="8753"/>
        </w:tabs>
        <w:spacing w:before="0" w:line="275" w:lineRule="exact"/>
        <w:ind w:hanging="721"/>
        <w:rPr>
          <w:b/>
          <w:sz w:val="24"/>
        </w:rPr>
      </w:pPr>
      <w:r>
        <w:rPr>
          <w:b/>
          <w:sz w:val="24"/>
        </w:rPr>
        <w:t>EQUATIONS OF THE</w:t>
      </w:r>
      <w:r>
        <w:rPr>
          <w:b/>
          <w:spacing w:val="-5"/>
          <w:sz w:val="24"/>
        </w:rPr>
        <w:t xml:space="preserve"> </w:t>
      </w:r>
      <w:r>
        <w:rPr>
          <w:b/>
          <w:sz w:val="24"/>
        </w:rPr>
        <w:t>STRAIGHT</w:t>
      </w:r>
      <w:r>
        <w:rPr>
          <w:b/>
          <w:spacing w:val="-1"/>
          <w:sz w:val="24"/>
        </w:rPr>
        <w:t xml:space="preserve"> </w:t>
      </w:r>
      <w:r>
        <w:rPr>
          <w:b/>
          <w:sz w:val="24"/>
        </w:rPr>
        <w:t>LINE</w:t>
      </w:r>
      <w:r>
        <w:rPr>
          <w:b/>
          <w:sz w:val="24"/>
        </w:rPr>
        <w:tab/>
        <w:t>6 hours</w:t>
      </w:r>
    </w:p>
    <w:p w:rsidR="005F6964" w:rsidRDefault="00582FCD">
      <w:pPr>
        <w:pStyle w:val="ListParagraph"/>
        <w:numPr>
          <w:ilvl w:val="1"/>
          <w:numId w:val="6"/>
        </w:numPr>
        <w:tabs>
          <w:tab w:val="left" w:pos="1600"/>
          <w:tab w:val="left" w:pos="1601"/>
        </w:tabs>
        <w:spacing w:before="0" w:line="275" w:lineRule="exact"/>
        <w:ind w:hanging="721"/>
        <w:rPr>
          <w:sz w:val="24"/>
        </w:rPr>
      </w:pPr>
      <w:r>
        <w:rPr>
          <w:sz w:val="24"/>
        </w:rPr>
        <w:t>Some important</w:t>
      </w:r>
      <w:r>
        <w:rPr>
          <w:spacing w:val="-1"/>
          <w:sz w:val="24"/>
        </w:rPr>
        <w:t xml:space="preserve"> </w:t>
      </w:r>
      <w:r>
        <w:rPr>
          <w:sz w:val="24"/>
        </w:rPr>
        <w:t>forms</w:t>
      </w:r>
    </w:p>
    <w:p w:rsidR="005F6964" w:rsidRDefault="00582FCD">
      <w:pPr>
        <w:pStyle w:val="ListParagraph"/>
        <w:numPr>
          <w:ilvl w:val="1"/>
          <w:numId w:val="6"/>
        </w:numPr>
        <w:tabs>
          <w:tab w:val="left" w:pos="1600"/>
          <w:tab w:val="left" w:pos="1601"/>
        </w:tabs>
        <w:spacing w:before="3"/>
        <w:ind w:hanging="721"/>
        <w:rPr>
          <w:sz w:val="24"/>
        </w:rPr>
      </w:pPr>
      <w:r>
        <w:rPr>
          <w:sz w:val="24"/>
        </w:rPr>
        <w:t>General</w:t>
      </w:r>
      <w:r>
        <w:rPr>
          <w:spacing w:val="-1"/>
          <w:sz w:val="24"/>
        </w:rPr>
        <w:t xml:space="preserve"> </w:t>
      </w:r>
      <w:r>
        <w:rPr>
          <w:sz w:val="24"/>
        </w:rPr>
        <w:t>form</w:t>
      </w:r>
    </w:p>
    <w:p w:rsidR="005F6964" w:rsidRDefault="00582FCD">
      <w:pPr>
        <w:pStyle w:val="ListParagraph"/>
        <w:numPr>
          <w:ilvl w:val="1"/>
          <w:numId w:val="6"/>
        </w:numPr>
        <w:tabs>
          <w:tab w:val="left" w:pos="1600"/>
          <w:tab w:val="left" w:pos="1601"/>
        </w:tabs>
        <w:spacing w:before="2"/>
        <w:ind w:hanging="721"/>
        <w:rPr>
          <w:sz w:val="24"/>
        </w:rPr>
      </w:pPr>
      <w:r>
        <w:rPr>
          <w:sz w:val="24"/>
        </w:rPr>
        <w:t>Angle</w:t>
      </w:r>
      <w:r>
        <w:rPr>
          <w:spacing w:val="-1"/>
          <w:sz w:val="24"/>
        </w:rPr>
        <w:t xml:space="preserve"> </w:t>
      </w:r>
      <w:r>
        <w:rPr>
          <w:sz w:val="24"/>
        </w:rPr>
        <w:t>formula.</w:t>
      </w:r>
    </w:p>
    <w:p w:rsidR="005F6964" w:rsidRDefault="00582FCD">
      <w:pPr>
        <w:pStyle w:val="ListParagraph"/>
        <w:numPr>
          <w:ilvl w:val="1"/>
          <w:numId w:val="6"/>
        </w:numPr>
        <w:tabs>
          <w:tab w:val="left" w:pos="1600"/>
          <w:tab w:val="left" w:pos="1601"/>
        </w:tabs>
        <w:spacing w:before="2"/>
        <w:ind w:hanging="721"/>
        <w:rPr>
          <w:sz w:val="24"/>
        </w:rPr>
      </w:pPr>
      <w:r>
        <w:rPr>
          <w:sz w:val="24"/>
        </w:rPr>
        <w:t>Parallelism and</w:t>
      </w:r>
      <w:r>
        <w:rPr>
          <w:spacing w:val="-1"/>
          <w:sz w:val="24"/>
        </w:rPr>
        <w:t xml:space="preserve"> </w:t>
      </w:r>
      <w:r>
        <w:rPr>
          <w:sz w:val="24"/>
        </w:rPr>
        <w:t>perpendicularity</w:t>
      </w:r>
    </w:p>
    <w:p w:rsidR="005F6964" w:rsidRDefault="00582FCD">
      <w:pPr>
        <w:pStyle w:val="ListParagraph"/>
        <w:numPr>
          <w:ilvl w:val="1"/>
          <w:numId w:val="6"/>
        </w:numPr>
        <w:tabs>
          <w:tab w:val="left" w:pos="1600"/>
          <w:tab w:val="left" w:pos="1601"/>
        </w:tabs>
        <w:spacing w:before="3"/>
        <w:ind w:hanging="721"/>
        <w:rPr>
          <w:sz w:val="24"/>
        </w:rPr>
      </w:pPr>
      <w:r>
        <w:rPr>
          <w:sz w:val="24"/>
        </w:rPr>
        <w:t>Problems</w:t>
      </w:r>
    </w:p>
    <w:p w:rsidR="005F6964" w:rsidRDefault="005F6964">
      <w:pPr>
        <w:pStyle w:val="BodyText"/>
        <w:spacing w:before="9"/>
        <w:ind w:left="0" w:firstLine="0"/>
        <w:rPr>
          <w:sz w:val="24"/>
        </w:rPr>
      </w:pPr>
    </w:p>
    <w:p w:rsidR="005F6964" w:rsidRDefault="00582FCD">
      <w:pPr>
        <w:pStyle w:val="ListParagraph"/>
        <w:numPr>
          <w:ilvl w:val="0"/>
          <w:numId w:val="6"/>
        </w:numPr>
        <w:tabs>
          <w:tab w:val="left" w:pos="880"/>
          <w:tab w:val="left" w:pos="881"/>
          <w:tab w:val="left" w:pos="8753"/>
        </w:tabs>
        <w:spacing w:before="0" w:line="275" w:lineRule="exact"/>
        <w:ind w:hanging="721"/>
        <w:rPr>
          <w:b/>
          <w:sz w:val="24"/>
        </w:rPr>
      </w:pPr>
      <w:r>
        <w:rPr>
          <w:b/>
          <w:sz w:val="24"/>
        </w:rPr>
        <w:t>EQUATIONS OF</w:t>
      </w:r>
      <w:r>
        <w:rPr>
          <w:b/>
          <w:spacing w:val="-4"/>
          <w:sz w:val="24"/>
        </w:rPr>
        <w:t xml:space="preserve"> </w:t>
      </w:r>
      <w:r>
        <w:rPr>
          <w:b/>
          <w:sz w:val="24"/>
        </w:rPr>
        <w:t>THE CIRCLE.</w:t>
      </w:r>
      <w:r>
        <w:rPr>
          <w:b/>
          <w:sz w:val="24"/>
        </w:rPr>
        <w:tab/>
        <w:t>6</w:t>
      </w:r>
      <w:r>
        <w:rPr>
          <w:b/>
          <w:spacing w:val="-1"/>
          <w:sz w:val="24"/>
        </w:rPr>
        <w:t xml:space="preserve"> </w:t>
      </w:r>
      <w:r>
        <w:rPr>
          <w:b/>
          <w:sz w:val="24"/>
        </w:rPr>
        <w:t>hours</w:t>
      </w:r>
    </w:p>
    <w:p w:rsidR="005F6964" w:rsidRDefault="00582FCD">
      <w:pPr>
        <w:pStyle w:val="ListParagraph"/>
        <w:numPr>
          <w:ilvl w:val="1"/>
          <w:numId w:val="6"/>
        </w:numPr>
        <w:tabs>
          <w:tab w:val="left" w:pos="1600"/>
          <w:tab w:val="left" w:pos="1601"/>
        </w:tabs>
        <w:spacing w:before="0" w:line="275" w:lineRule="exact"/>
        <w:ind w:hanging="721"/>
        <w:rPr>
          <w:sz w:val="24"/>
        </w:rPr>
      </w:pPr>
      <w:r>
        <w:rPr>
          <w:sz w:val="24"/>
        </w:rPr>
        <w:t>Standard and Central forms of</w:t>
      </w:r>
      <w:r>
        <w:rPr>
          <w:spacing w:val="-1"/>
          <w:sz w:val="24"/>
        </w:rPr>
        <w:t xml:space="preserve"> </w:t>
      </w:r>
      <w:r>
        <w:rPr>
          <w:sz w:val="24"/>
        </w:rPr>
        <w:t>equation.</w:t>
      </w:r>
    </w:p>
    <w:p w:rsidR="005F6964" w:rsidRDefault="00582FCD">
      <w:pPr>
        <w:pStyle w:val="ListParagraph"/>
        <w:numPr>
          <w:ilvl w:val="1"/>
          <w:numId w:val="6"/>
        </w:numPr>
        <w:tabs>
          <w:tab w:val="left" w:pos="1600"/>
          <w:tab w:val="left" w:pos="1601"/>
        </w:tabs>
        <w:spacing w:before="3"/>
        <w:ind w:hanging="721"/>
        <w:rPr>
          <w:sz w:val="24"/>
        </w:rPr>
      </w:pPr>
      <w:r>
        <w:rPr>
          <w:sz w:val="24"/>
        </w:rPr>
        <w:t>General form of</w:t>
      </w:r>
      <w:r>
        <w:rPr>
          <w:spacing w:val="-1"/>
          <w:sz w:val="24"/>
        </w:rPr>
        <w:t xml:space="preserve"> </w:t>
      </w:r>
      <w:r>
        <w:rPr>
          <w:sz w:val="24"/>
        </w:rPr>
        <w:t>equation.</w:t>
      </w:r>
    </w:p>
    <w:p w:rsidR="005F6964" w:rsidRDefault="00582FCD">
      <w:pPr>
        <w:pStyle w:val="ListParagraph"/>
        <w:numPr>
          <w:ilvl w:val="1"/>
          <w:numId w:val="6"/>
        </w:numPr>
        <w:tabs>
          <w:tab w:val="left" w:pos="1600"/>
          <w:tab w:val="left" w:pos="1601"/>
        </w:tabs>
        <w:spacing w:before="2"/>
        <w:ind w:hanging="721"/>
        <w:rPr>
          <w:sz w:val="24"/>
        </w:rPr>
      </w:pPr>
      <w:r>
        <w:rPr>
          <w:sz w:val="24"/>
        </w:rPr>
        <w:t>Radius and coordinates of</w:t>
      </w:r>
      <w:r>
        <w:rPr>
          <w:spacing w:val="-2"/>
          <w:sz w:val="24"/>
        </w:rPr>
        <w:t xml:space="preserve"> </w:t>
      </w:r>
      <w:r>
        <w:rPr>
          <w:sz w:val="24"/>
        </w:rPr>
        <w:t>center.</w:t>
      </w:r>
    </w:p>
    <w:p w:rsidR="005F6964" w:rsidRDefault="00582FCD">
      <w:pPr>
        <w:pStyle w:val="ListParagraph"/>
        <w:numPr>
          <w:ilvl w:val="1"/>
          <w:numId w:val="6"/>
        </w:numPr>
        <w:tabs>
          <w:tab w:val="left" w:pos="1600"/>
          <w:tab w:val="left" w:pos="1601"/>
        </w:tabs>
        <w:spacing w:before="3"/>
        <w:ind w:hanging="721"/>
        <w:rPr>
          <w:sz w:val="24"/>
        </w:rPr>
      </w:pPr>
      <w:r>
        <w:rPr>
          <w:sz w:val="24"/>
        </w:rPr>
        <w:t>Problems</w:t>
      </w:r>
    </w:p>
    <w:p w:rsidR="005F6964" w:rsidRDefault="005F6964">
      <w:pPr>
        <w:pStyle w:val="BodyText"/>
        <w:ind w:left="0" w:firstLine="0"/>
        <w:rPr>
          <w:sz w:val="24"/>
        </w:rPr>
      </w:pPr>
    </w:p>
    <w:p w:rsidR="005F6964" w:rsidRDefault="00582FCD">
      <w:pPr>
        <w:spacing w:line="275" w:lineRule="exact"/>
        <w:ind w:left="160"/>
        <w:rPr>
          <w:b/>
          <w:sz w:val="24"/>
        </w:rPr>
      </w:pPr>
      <w:r>
        <w:rPr>
          <w:b/>
          <w:sz w:val="24"/>
        </w:rPr>
        <w:t>RECOMMENDED TEXT BOOK</w:t>
      </w:r>
    </w:p>
    <w:p w:rsidR="005F6964" w:rsidRDefault="00582FCD">
      <w:pPr>
        <w:pStyle w:val="ListParagraph"/>
        <w:numPr>
          <w:ilvl w:val="0"/>
          <w:numId w:val="7"/>
        </w:numPr>
        <w:tabs>
          <w:tab w:val="left" w:pos="880"/>
          <w:tab w:val="left" w:pos="881"/>
        </w:tabs>
        <w:spacing w:before="0" w:line="242" w:lineRule="auto"/>
        <w:ind w:right="615" w:firstLine="0"/>
        <w:rPr>
          <w:sz w:val="24"/>
        </w:rPr>
      </w:pPr>
      <w:r>
        <w:rPr>
          <w:sz w:val="24"/>
        </w:rPr>
        <w:t>Applied Mathematics: Math-123, Developed by Nasir -</w:t>
      </w:r>
      <w:proofErr w:type="spellStart"/>
      <w:r>
        <w:rPr>
          <w:sz w:val="24"/>
        </w:rPr>
        <w:t>ud</w:t>
      </w:r>
      <w:proofErr w:type="spellEnd"/>
      <w:r>
        <w:rPr>
          <w:sz w:val="24"/>
        </w:rPr>
        <w:t>-Din Mahmood,</w:t>
      </w:r>
      <w:r>
        <w:rPr>
          <w:spacing w:val="-24"/>
          <w:sz w:val="24"/>
        </w:rPr>
        <w:t xml:space="preserve"> </w:t>
      </w:r>
      <w:r>
        <w:rPr>
          <w:sz w:val="24"/>
        </w:rPr>
        <w:t>Sana-</w:t>
      </w:r>
      <w:proofErr w:type="spellStart"/>
      <w:r>
        <w:rPr>
          <w:sz w:val="24"/>
        </w:rPr>
        <w:t>ullah</w:t>
      </w:r>
      <w:proofErr w:type="spellEnd"/>
      <w:r>
        <w:rPr>
          <w:sz w:val="24"/>
        </w:rPr>
        <w:t xml:space="preserve"> Khan, Tahir Hameed, Evaluated by </w:t>
      </w:r>
      <w:r>
        <w:rPr>
          <w:spacing w:val="-3"/>
          <w:sz w:val="24"/>
        </w:rPr>
        <w:t xml:space="preserve">Syed </w:t>
      </w:r>
      <w:proofErr w:type="spellStart"/>
      <w:r>
        <w:rPr>
          <w:sz w:val="24"/>
        </w:rPr>
        <w:t>Tanvir</w:t>
      </w:r>
      <w:proofErr w:type="spellEnd"/>
      <w:r>
        <w:rPr>
          <w:sz w:val="24"/>
        </w:rPr>
        <w:t xml:space="preserve"> </w:t>
      </w:r>
      <w:proofErr w:type="spellStart"/>
      <w:r>
        <w:rPr>
          <w:sz w:val="24"/>
        </w:rPr>
        <w:t>Haider</w:t>
      </w:r>
      <w:proofErr w:type="spellEnd"/>
      <w:r>
        <w:rPr>
          <w:sz w:val="24"/>
        </w:rPr>
        <w:t xml:space="preserve">, </w:t>
      </w:r>
      <w:proofErr w:type="spellStart"/>
      <w:r>
        <w:rPr>
          <w:sz w:val="24"/>
        </w:rPr>
        <w:t>Javed</w:t>
      </w:r>
      <w:proofErr w:type="spellEnd"/>
      <w:r>
        <w:rPr>
          <w:sz w:val="24"/>
        </w:rPr>
        <w:t xml:space="preserve"> Iqbal, Vol - </w:t>
      </w:r>
      <w:r>
        <w:rPr>
          <w:spacing w:val="-3"/>
          <w:sz w:val="24"/>
        </w:rPr>
        <w:t xml:space="preserve">I, </w:t>
      </w:r>
      <w:r>
        <w:rPr>
          <w:sz w:val="24"/>
        </w:rPr>
        <w:t>National Book Foundation</w:t>
      </w:r>
    </w:p>
    <w:p w:rsidR="005F6964" w:rsidRDefault="005F6964">
      <w:pPr>
        <w:spacing w:line="242" w:lineRule="auto"/>
        <w:rPr>
          <w:sz w:val="24"/>
        </w:rPr>
      </w:pPr>
    </w:p>
    <w:p w:rsidR="005F6964" w:rsidRDefault="005F6964">
      <w:pPr>
        <w:spacing w:line="242" w:lineRule="auto"/>
        <w:rPr>
          <w:sz w:val="24"/>
        </w:rPr>
      </w:pPr>
    </w:p>
    <w:p w:rsidR="005F6964" w:rsidRDefault="00582FCD">
      <w:pPr>
        <w:widowControl/>
        <w:autoSpaceDE/>
        <w:autoSpaceDN/>
        <w:rPr>
          <w:sz w:val="24"/>
        </w:rPr>
      </w:pPr>
      <w:r>
        <w:rPr>
          <w:sz w:val="24"/>
        </w:rPr>
        <w:br w:type="page"/>
      </w:r>
    </w:p>
    <w:p w:rsidR="005F6964" w:rsidRDefault="005F6964">
      <w:pPr>
        <w:spacing w:line="242" w:lineRule="auto"/>
        <w:rPr>
          <w:sz w:val="24"/>
        </w:rPr>
        <w:sectPr w:rsidR="005F6964">
          <w:pgSz w:w="12240" w:h="15840"/>
          <w:pgMar w:top="1360" w:right="1280" w:bottom="1420" w:left="1280" w:header="850" w:footer="1144" w:gutter="0"/>
          <w:cols w:space="720"/>
          <w:docGrid w:linePitch="299"/>
        </w:sectPr>
      </w:pPr>
    </w:p>
    <w:p w:rsidR="005F6964" w:rsidRDefault="00582FCD">
      <w:pPr>
        <w:tabs>
          <w:tab w:val="left" w:pos="1600"/>
        </w:tabs>
        <w:spacing w:line="485" w:lineRule="auto"/>
        <w:rPr>
          <w:b/>
          <w:sz w:val="24"/>
        </w:rPr>
      </w:pPr>
      <w:r>
        <w:rPr>
          <w:rFonts w:eastAsia="SimSun" w:hint="eastAsia"/>
          <w:b/>
          <w:sz w:val="24"/>
          <w:lang w:eastAsia="zh-CN"/>
        </w:rPr>
        <w:lastRenderedPageBreak/>
        <w:t xml:space="preserve">2.4 </w:t>
      </w:r>
      <w:r>
        <w:rPr>
          <w:b/>
          <w:sz w:val="24"/>
        </w:rPr>
        <w:t>Math-123</w:t>
      </w:r>
      <w:r>
        <w:rPr>
          <w:b/>
          <w:sz w:val="24"/>
        </w:rPr>
        <w:tab/>
        <w:t>APPLIED</w:t>
      </w:r>
      <w:r>
        <w:rPr>
          <w:b/>
          <w:spacing w:val="-17"/>
          <w:sz w:val="24"/>
        </w:rPr>
        <w:t xml:space="preserve"> </w:t>
      </w:r>
      <w:r>
        <w:rPr>
          <w:b/>
          <w:sz w:val="24"/>
        </w:rPr>
        <w:t>MATHEMATICS-</w:t>
      </w:r>
      <w:proofErr w:type="gramStart"/>
      <w:r>
        <w:rPr>
          <w:b/>
          <w:sz w:val="24"/>
        </w:rPr>
        <w:t>I  INSTRUCTIONAL</w:t>
      </w:r>
      <w:proofErr w:type="gramEnd"/>
      <w:r>
        <w:rPr>
          <w:b/>
          <w:spacing w:val="-1"/>
          <w:sz w:val="24"/>
        </w:rPr>
        <w:t xml:space="preserve"> </w:t>
      </w:r>
      <w:r>
        <w:rPr>
          <w:b/>
          <w:sz w:val="24"/>
        </w:rPr>
        <w:t>OBJECTIVES</w:t>
      </w:r>
    </w:p>
    <w:p w:rsidR="005F6964" w:rsidRDefault="00582FCD">
      <w:pPr>
        <w:tabs>
          <w:tab w:val="left" w:pos="880"/>
        </w:tabs>
        <w:spacing w:line="242" w:lineRule="auto"/>
        <w:ind w:left="880" w:right="1208" w:hanging="720"/>
        <w:rPr>
          <w:b/>
          <w:sz w:val="24"/>
        </w:rPr>
      </w:pPr>
      <w:r>
        <w:rPr>
          <w:b/>
          <w:sz w:val="24"/>
        </w:rPr>
        <w:t>1.</w:t>
      </w:r>
      <w:r>
        <w:rPr>
          <w:b/>
          <w:sz w:val="24"/>
        </w:rPr>
        <w:tab/>
        <w:t>USE DIFFERENT METHODS FOR THE SOLUTION OF</w:t>
      </w:r>
      <w:r>
        <w:rPr>
          <w:b/>
          <w:spacing w:val="-15"/>
          <w:sz w:val="24"/>
        </w:rPr>
        <w:t xml:space="preserve"> </w:t>
      </w:r>
      <w:r>
        <w:rPr>
          <w:b/>
          <w:sz w:val="24"/>
        </w:rPr>
        <w:t>QUADRATIC EQUATION</w:t>
      </w:r>
    </w:p>
    <w:p w:rsidR="005F6964" w:rsidRDefault="00582FCD">
      <w:pPr>
        <w:pStyle w:val="ListParagraph"/>
        <w:numPr>
          <w:ilvl w:val="1"/>
          <w:numId w:val="8"/>
        </w:numPr>
        <w:tabs>
          <w:tab w:val="left" w:pos="1600"/>
          <w:tab w:val="left" w:pos="1601"/>
        </w:tabs>
        <w:spacing w:before="0" w:line="271" w:lineRule="exact"/>
        <w:ind w:hanging="721"/>
        <w:rPr>
          <w:sz w:val="24"/>
        </w:rPr>
      </w:pPr>
      <w:r>
        <w:rPr>
          <w:sz w:val="24"/>
        </w:rPr>
        <w:t>Define a standard quadratic</w:t>
      </w:r>
      <w:r>
        <w:rPr>
          <w:spacing w:val="-5"/>
          <w:sz w:val="24"/>
        </w:rPr>
        <w:t xml:space="preserve"> </w:t>
      </w:r>
      <w:r>
        <w:rPr>
          <w:sz w:val="24"/>
        </w:rPr>
        <w:t>equation.</w:t>
      </w:r>
    </w:p>
    <w:p w:rsidR="005F6964" w:rsidRDefault="00582FCD">
      <w:pPr>
        <w:pStyle w:val="ListParagraph"/>
        <w:numPr>
          <w:ilvl w:val="1"/>
          <w:numId w:val="8"/>
        </w:numPr>
        <w:tabs>
          <w:tab w:val="left" w:pos="1600"/>
          <w:tab w:val="left" w:pos="1601"/>
        </w:tabs>
        <w:spacing w:before="2" w:line="242" w:lineRule="auto"/>
        <w:ind w:right="225"/>
        <w:rPr>
          <w:sz w:val="24"/>
        </w:rPr>
      </w:pPr>
      <w:r>
        <w:rPr>
          <w:sz w:val="24"/>
        </w:rPr>
        <w:t>Use methods of factorization and method of completing the square for solving</w:t>
      </w:r>
      <w:r>
        <w:rPr>
          <w:spacing w:val="-21"/>
          <w:sz w:val="24"/>
        </w:rPr>
        <w:t xml:space="preserve"> </w:t>
      </w:r>
      <w:r>
        <w:rPr>
          <w:sz w:val="24"/>
        </w:rPr>
        <w:t>the equations.</w:t>
      </w:r>
    </w:p>
    <w:p w:rsidR="005F6964" w:rsidRDefault="00582FCD">
      <w:pPr>
        <w:pStyle w:val="ListParagraph"/>
        <w:numPr>
          <w:ilvl w:val="1"/>
          <w:numId w:val="8"/>
        </w:numPr>
        <w:tabs>
          <w:tab w:val="left" w:pos="1600"/>
          <w:tab w:val="left" w:pos="1601"/>
        </w:tabs>
        <w:spacing w:before="0" w:line="275" w:lineRule="exact"/>
        <w:ind w:hanging="721"/>
        <w:rPr>
          <w:sz w:val="24"/>
        </w:rPr>
      </w:pPr>
      <w:r>
        <w:rPr>
          <w:sz w:val="24"/>
        </w:rPr>
        <w:t>Derive quadratic</w:t>
      </w:r>
      <w:r>
        <w:rPr>
          <w:spacing w:val="-4"/>
          <w:sz w:val="24"/>
        </w:rPr>
        <w:t xml:space="preserve"> </w:t>
      </w:r>
      <w:r>
        <w:rPr>
          <w:sz w:val="24"/>
        </w:rPr>
        <w:t>formula.</w:t>
      </w:r>
    </w:p>
    <w:p w:rsidR="005F6964" w:rsidRDefault="00582FCD">
      <w:pPr>
        <w:pStyle w:val="ListParagraph"/>
        <w:numPr>
          <w:ilvl w:val="1"/>
          <w:numId w:val="8"/>
        </w:numPr>
        <w:tabs>
          <w:tab w:val="left" w:pos="1600"/>
          <w:tab w:val="left" w:pos="1601"/>
        </w:tabs>
        <w:spacing w:before="2"/>
        <w:ind w:hanging="721"/>
        <w:rPr>
          <w:sz w:val="24"/>
        </w:rPr>
      </w:pPr>
      <w:r>
        <w:rPr>
          <w:sz w:val="24"/>
        </w:rPr>
        <w:t>Write expression for the</w:t>
      </w:r>
      <w:r>
        <w:rPr>
          <w:spacing w:val="-3"/>
          <w:sz w:val="24"/>
        </w:rPr>
        <w:t xml:space="preserve"> </w:t>
      </w:r>
      <w:r>
        <w:rPr>
          <w:sz w:val="24"/>
        </w:rPr>
        <w:t>discriminant.</w:t>
      </w:r>
    </w:p>
    <w:p w:rsidR="005F6964" w:rsidRDefault="00582FCD">
      <w:pPr>
        <w:pStyle w:val="ListParagraph"/>
        <w:numPr>
          <w:ilvl w:val="1"/>
          <w:numId w:val="8"/>
        </w:numPr>
        <w:tabs>
          <w:tab w:val="left" w:pos="1600"/>
          <w:tab w:val="left" w:pos="1601"/>
        </w:tabs>
        <w:spacing w:before="3"/>
        <w:ind w:hanging="721"/>
        <w:rPr>
          <w:sz w:val="24"/>
        </w:rPr>
      </w:pPr>
      <w:r>
        <w:rPr>
          <w:sz w:val="24"/>
        </w:rPr>
        <w:t>Explain nature of the roots of a quadratic</w:t>
      </w:r>
      <w:r>
        <w:rPr>
          <w:spacing w:val="-7"/>
          <w:sz w:val="24"/>
        </w:rPr>
        <w:t xml:space="preserve"> </w:t>
      </w:r>
      <w:r>
        <w:rPr>
          <w:sz w:val="24"/>
        </w:rPr>
        <w:t>equation.</w:t>
      </w:r>
    </w:p>
    <w:p w:rsidR="005F6964" w:rsidRDefault="00582FCD">
      <w:pPr>
        <w:pStyle w:val="ListParagraph"/>
        <w:numPr>
          <w:ilvl w:val="1"/>
          <w:numId w:val="8"/>
        </w:numPr>
        <w:tabs>
          <w:tab w:val="left" w:pos="1600"/>
          <w:tab w:val="left" w:pos="1601"/>
        </w:tabs>
        <w:spacing w:before="2"/>
        <w:ind w:hanging="721"/>
        <w:rPr>
          <w:sz w:val="24"/>
        </w:rPr>
      </w:pPr>
      <w:r>
        <w:rPr>
          <w:sz w:val="24"/>
        </w:rPr>
        <w:t>Calculate the sum and product of the</w:t>
      </w:r>
      <w:r>
        <w:rPr>
          <w:spacing w:val="-3"/>
          <w:sz w:val="24"/>
        </w:rPr>
        <w:t xml:space="preserve"> </w:t>
      </w:r>
      <w:r>
        <w:rPr>
          <w:sz w:val="24"/>
        </w:rPr>
        <w:t>roots.</w:t>
      </w:r>
    </w:p>
    <w:p w:rsidR="005F6964" w:rsidRDefault="00582FCD">
      <w:pPr>
        <w:pStyle w:val="ListParagraph"/>
        <w:numPr>
          <w:ilvl w:val="1"/>
          <w:numId w:val="8"/>
        </w:numPr>
        <w:tabs>
          <w:tab w:val="left" w:pos="1600"/>
          <w:tab w:val="left" w:pos="1601"/>
        </w:tabs>
        <w:spacing w:before="3"/>
        <w:ind w:hanging="721"/>
        <w:rPr>
          <w:sz w:val="24"/>
        </w:rPr>
      </w:pPr>
      <w:r>
        <w:rPr>
          <w:sz w:val="24"/>
        </w:rPr>
        <w:t>Form a quadratic equation from the given</w:t>
      </w:r>
      <w:r>
        <w:rPr>
          <w:spacing w:val="-4"/>
          <w:sz w:val="24"/>
        </w:rPr>
        <w:t xml:space="preserve"> </w:t>
      </w:r>
      <w:r>
        <w:rPr>
          <w:sz w:val="24"/>
        </w:rPr>
        <w:t>roots.</w:t>
      </w:r>
    </w:p>
    <w:p w:rsidR="005F6964" w:rsidRDefault="00582FCD">
      <w:pPr>
        <w:pStyle w:val="ListParagraph"/>
        <w:numPr>
          <w:ilvl w:val="1"/>
          <w:numId w:val="8"/>
        </w:numPr>
        <w:tabs>
          <w:tab w:val="left" w:pos="1600"/>
          <w:tab w:val="left" w:pos="1601"/>
        </w:tabs>
        <w:spacing w:before="2"/>
        <w:ind w:hanging="721"/>
        <w:rPr>
          <w:sz w:val="24"/>
        </w:rPr>
      </w:pPr>
      <w:r>
        <w:rPr>
          <w:sz w:val="24"/>
        </w:rPr>
        <w:t>Solve problems involving quadratic</w:t>
      </w:r>
      <w:r>
        <w:rPr>
          <w:spacing w:val="-5"/>
          <w:sz w:val="24"/>
        </w:rPr>
        <w:t xml:space="preserve"> </w:t>
      </w:r>
      <w:r>
        <w:rPr>
          <w:sz w:val="24"/>
        </w:rPr>
        <w:t>equations.</w:t>
      </w:r>
    </w:p>
    <w:p w:rsidR="005F6964" w:rsidRDefault="005F6964">
      <w:pPr>
        <w:pStyle w:val="BodyText"/>
        <w:ind w:left="0" w:firstLine="0"/>
        <w:rPr>
          <w:sz w:val="24"/>
        </w:rPr>
      </w:pPr>
    </w:p>
    <w:p w:rsidR="005F6964" w:rsidRDefault="00582FCD">
      <w:pPr>
        <w:pStyle w:val="ListParagraph"/>
        <w:numPr>
          <w:ilvl w:val="0"/>
          <w:numId w:val="7"/>
        </w:numPr>
        <w:tabs>
          <w:tab w:val="left" w:pos="880"/>
          <w:tab w:val="left" w:pos="881"/>
        </w:tabs>
        <w:spacing w:before="0" w:line="242" w:lineRule="auto"/>
        <w:ind w:left="880" w:right="461"/>
        <w:rPr>
          <w:b/>
          <w:sz w:val="24"/>
        </w:rPr>
      </w:pPr>
      <w:r>
        <w:rPr>
          <w:b/>
          <w:sz w:val="24"/>
        </w:rPr>
        <w:t>APPLY BINOMIAL THEOREM FOR THE EXPANSION OF BINOMIAL</w:t>
      </w:r>
      <w:r>
        <w:rPr>
          <w:b/>
          <w:spacing w:val="-22"/>
          <w:sz w:val="24"/>
        </w:rPr>
        <w:t xml:space="preserve"> </w:t>
      </w:r>
      <w:r>
        <w:rPr>
          <w:b/>
          <w:sz w:val="24"/>
        </w:rPr>
        <w:t>AND EXTRACTION OF</w:t>
      </w:r>
      <w:r>
        <w:rPr>
          <w:b/>
          <w:spacing w:val="-4"/>
          <w:sz w:val="24"/>
        </w:rPr>
        <w:t xml:space="preserve"> </w:t>
      </w:r>
      <w:r>
        <w:rPr>
          <w:b/>
          <w:sz w:val="24"/>
        </w:rPr>
        <w:t>ROOTS.</w:t>
      </w:r>
    </w:p>
    <w:p w:rsidR="005F6964" w:rsidRDefault="00582FCD">
      <w:pPr>
        <w:pStyle w:val="ListParagraph"/>
        <w:numPr>
          <w:ilvl w:val="1"/>
          <w:numId w:val="7"/>
        </w:numPr>
        <w:tabs>
          <w:tab w:val="left" w:pos="1600"/>
          <w:tab w:val="left" w:pos="1601"/>
        </w:tabs>
        <w:spacing w:before="0" w:line="271" w:lineRule="exact"/>
        <w:ind w:hanging="721"/>
        <w:rPr>
          <w:sz w:val="24"/>
        </w:rPr>
      </w:pPr>
      <w:r>
        <w:rPr>
          <w:sz w:val="24"/>
        </w:rPr>
        <w:t>State binomial theorem for positive integral</w:t>
      </w:r>
      <w:r>
        <w:rPr>
          <w:spacing w:val="-4"/>
          <w:sz w:val="24"/>
        </w:rPr>
        <w:t xml:space="preserve"> </w:t>
      </w:r>
      <w:r>
        <w:rPr>
          <w:sz w:val="24"/>
        </w:rPr>
        <w:t>index.</w:t>
      </w:r>
    </w:p>
    <w:p w:rsidR="005F6964" w:rsidRDefault="00582FCD">
      <w:pPr>
        <w:pStyle w:val="ListParagraph"/>
        <w:numPr>
          <w:ilvl w:val="1"/>
          <w:numId w:val="7"/>
        </w:numPr>
        <w:tabs>
          <w:tab w:val="left" w:pos="1600"/>
          <w:tab w:val="left" w:pos="1601"/>
        </w:tabs>
        <w:spacing w:before="3" w:line="242" w:lineRule="auto"/>
        <w:ind w:right="5173"/>
        <w:rPr>
          <w:sz w:val="24"/>
        </w:rPr>
      </w:pPr>
      <w:r>
        <w:rPr>
          <w:sz w:val="24"/>
        </w:rPr>
        <w:t xml:space="preserve">Explain binomial </w:t>
      </w:r>
      <w:r>
        <w:rPr>
          <w:spacing w:val="-3"/>
          <w:sz w:val="24"/>
        </w:rPr>
        <w:t xml:space="preserve">coefficients: </w:t>
      </w:r>
      <w:r>
        <w:rPr>
          <w:sz w:val="24"/>
        </w:rPr>
        <w:t>(n,0), (n,1)....(n, r)...(n, n)</w:t>
      </w:r>
    </w:p>
    <w:p w:rsidR="005F6964" w:rsidRDefault="00582FCD">
      <w:pPr>
        <w:pStyle w:val="ListParagraph"/>
        <w:numPr>
          <w:ilvl w:val="1"/>
          <w:numId w:val="7"/>
        </w:numPr>
        <w:tabs>
          <w:tab w:val="left" w:pos="1600"/>
          <w:tab w:val="left" w:pos="1601"/>
        </w:tabs>
        <w:spacing w:before="0" w:line="275" w:lineRule="exact"/>
        <w:ind w:hanging="721"/>
        <w:rPr>
          <w:sz w:val="24"/>
        </w:rPr>
      </w:pPr>
      <w:r>
        <w:rPr>
          <w:sz w:val="24"/>
        </w:rPr>
        <w:t>Derive expression for the general</w:t>
      </w:r>
      <w:r>
        <w:rPr>
          <w:spacing w:val="-5"/>
          <w:sz w:val="24"/>
        </w:rPr>
        <w:t xml:space="preserve"> </w:t>
      </w:r>
      <w:r>
        <w:rPr>
          <w:sz w:val="24"/>
        </w:rPr>
        <w:t>term.</w:t>
      </w:r>
    </w:p>
    <w:p w:rsidR="005F6964" w:rsidRDefault="00582FCD">
      <w:pPr>
        <w:pStyle w:val="ListParagraph"/>
        <w:numPr>
          <w:ilvl w:val="1"/>
          <w:numId w:val="7"/>
        </w:numPr>
        <w:tabs>
          <w:tab w:val="left" w:pos="1600"/>
          <w:tab w:val="left" w:pos="1601"/>
        </w:tabs>
        <w:spacing w:before="2"/>
        <w:ind w:hanging="721"/>
        <w:rPr>
          <w:sz w:val="24"/>
        </w:rPr>
      </w:pPr>
      <w:r>
        <w:rPr>
          <w:sz w:val="24"/>
        </w:rPr>
        <w:t>Calculate the specified</w:t>
      </w:r>
      <w:r>
        <w:rPr>
          <w:spacing w:val="-3"/>
          <w:sz w:val="24"/>
        </w:rPr>
        <w:t xml:space="preserve"> </w:t>
      </w:r>
      <w:r>
        <w:rPr>
          <w:sz w:val="24"/>
        </w:rPr>
        <w:t>terms.</w:t>
      </w:r>
    </w:p>
    <w:p w:rsidR="005F6964" w:rsidRDefault="00582FCD">
      <w:pPr>
        <w:pStyle w:val="ListParagraph"/>
        <w:numPr>
          <w:ilvl w:val="1"/>
          <w:numId w:val="7"/>
        </w:numPr>
        <w:tabs>
          <w:tab w:val="left" w:pos="1600"/>
          <w:tab w:val="left" w:pos="1601"/>
        </w:tabs>
        <w:spacing w:before="2"/>
        <w:ind w:hanging="721"/>
        <w:rPr>
          <w:sz w:val="24"/>
        </w:rPr>
      </w:pPr>
      <w:r>
        <w:rPr>
          <w:sz w:val="24"/>
        </w:rPr>
        <w:t>Expand a binomial of a given</w:t>
      </w:r>
      <w:r>
        <w:rPr>
          <w:spacing w:val="-4"/>
          <w:sz w:val="24"/>
        </w:rPr>
        <w:t xml:space="preserve"> </w:t>
      </w:r>
      <w:r>
        <w:rPr>
          <w:sz w:val="24"/>
        </w:rPr>
        <w:t>index.</w:t>
      </w:r>
    </w:p>
    <w:p w:rsidR="005F6964" w:rsidRDefault="00582FCD">
      <w:pPr>
        <w:pStyle w:val="ListParagraph"/>
        <w:numPr>
          <w:ilvl w:val="1"/>
          <w:numId w:val="7"/>
        </w:numPr>
        <w:tabs>
          <w:tab w:val="left" w:pos="1600"/>
          <w:tab w:val="left" w:pos="1601"/>
        </w:tabs>
        <w:spacing w:before="3"/>
        <w:ind w:hanging="721"/>
        <w:rPr>
          <w:sz w:val="24"/>
        </w:rPr>
      </w:pPr>
      <w:r>
        <w:rPr>
          <w:sz w:val="24"/>
        </w:rPr>
        <w:t>Extract the specified</w:t>
      </w:r>
      <w:r>
        <w:rPr>
          <w:spacing w:val="-3"/>
          <w:sz w:val="24"/>
        </w:rPr>
        <w:t xml:space="preserve"> </w:t>
      </w:r>
      <w:r>
        <w:rPr>
          <w:sz w:val="24"/>
        </w:rPr>
        <w:t>roots.</w:t>
      </w:r>
    </w:p>
    <w:p w:rsidR="005F6964" w:rsidRDefault="00582FCD">
      <w:pPr>
        <w:pStyle w:val="ListParagraph"/>
        <w:numPr>
          <w:ilvl w:val="1"/>
          <w:numId w:val="7"/>
        </w:numPr>
        <w:tabs>
          <w:tab w:val="left" w:pos="1600"/>
          <w:tab w:val="left" w:pos="1601"/>
        </w:tabs>
        <w:spacing w:before="3"/>
        <w:ind w:hanging="721"/>
        <w:rPr>
          <w:sz w:val="24"/>
        </w:rPr>
      </w:pPr>
      <w:r>
        <w:rPr>
          <w:sz w:val="24"/>
        </w:rPr>
        <w:t>Compute the approximate value to a given decimal</w:t>
      </w:r>
      <w:r>
        <w:rPr>
          <w:spacing w:val="-5"/>
          <w:sz w:val="24"/>
        </w:rPr>
        <w:t xml:space="preserve"> </w:t>
      </w:r>
      <w:r>
        <w:rPr>
          <w:sz w:val="24"/>
        </w:rPr>
        <w:t>place.</w:t>
      </w:r>
    </w:p>
    <w:p w:rsidR="005F6964" w:rsidRDefault="00582FCD">
      <w:pPr>
        <w:pStyle w:val="ListParagraph"/>
        <w:numPr>
          <w:ilvl w:val="1"/>
          <w:numId w:val="7"/>
        </w:numPr>
        <w:tabs>
          <w:tab w:val="left" w:pos="1600"/>
          <w:tab w:val="left" w:pos="1601"/>
        </w:tabs>
        <w:spacing w:before="2"/>
        <w:ind w:hanging="721"/>
        <w:rPr>
          <w:sz w:val="24"/>
        </w:rPr>
      </w:pPr>
      <w:r>
        <w:rPr>
          <w:sz w:val="24"/>
        </w:rPr>
        <w:t>Solve problems involving</w:t>
      </w:r>
      <w:r>
        <w:rPr>
          <w:spacing w:val="-4"/>
          <w:sz w:val="24"/>
        </w:rPr>
        <w:t xml:space="preserve"> </w:t>
      </w:r>
      <w:r>
        <w:rPr>
          <w:sz w:val="24"/>
        </w:rPr>
        <w:t>binomials.</w:t>
      </w:r>
    </w:p>
    <w:p w:rsidR="005F6964" w:rsidRDefault="005F6964">
      <w:pPr>
        <w:pStyle w:val="BodyText"/>
        <w:spacing w:before="9"/>
        <w:ind w:left="0" w:firstLine="0"/>
        <w:rPr>
          <w:sz w:val="24"/>
        </w:rPr>
      </w:pPr>
    </w:p>
    <w:p w:rsidR="005F6964" w:rsidRDefault="00582FCD">
      <w:pPr>
        <w:pStyle w:val="ListParagraph"/>
        <w:numPr>
          <w:ilvl w:val="0"/>
          <w:numId w:val="7"/>
        </w:numPr>
        <w:tabs>
          <w:tab w:val="left" w:pos="880"/>
          <w:tab w:val="left" w:pos="881"/>
        </w:tabs>
        <w:spacing w:before="1" w:line="242" w:lineRule="auto"/>
        <w:ind w:left="880" w:right="673"/>
        <w:rPr>
          <w:b/>
          <w:sz w:val="24"/>
        </w:rPr>
      </w:pPr>
      <w:r>
        <w:rPr>
          <w:b/>
          <w:sz w:val="24"/>
        </w:rPr>
        <w:t>APPLY DIFFERENT METHODS FOR RESOLVING A SINGLE</w:t>
      </w:r>
      <w:r>
        <w:rPr>
          <w:b/>
          <w:spacing w:val="-28"/>
          <w:sz w:val="24"/>
        </w:rPr>
        <w:t xml:space="preserve"> </w:t>
      </w:r>
      <w:r>
        <w:rPr>
          <w:b/>
          <w:sz w:val="24"/>
        </w:rPr>
        <w:t>FRACTION INTO PARTIAL FRACTIONS USING DIFFERENT</w:t>
      </w:r>
      <w:r>
        <w:rPr>
          <w:b/>
          <w:spacing w:val="-6"/>
          <w:sz w:val="24"/>
        </w:rPr>
        <w:t xml:space="preserve"> </w:t>
      </w:r>
      <w:r>
        <w:rPr>
          <w:b/>
          <w:sz w:val="24"/>
        </w:rPr>
        <w:t>METHODS</w:t>
      </w:r>
    </w:p>
    <w:p w:rsidR="005F6964" w:rsidRDefault="00582FCD">
      <w:pPr>
        <w:pStyle w:val="ListParagraph"/>
        <w:numPr>
          <w:ilvl w:val="1"/>
          <w:numId w:val="7"/>
        </w:numPr>
        <w:tabs>
          <w:tab w:val="left" w:pos="1600"/>
          <w:tab w:val="left" w:pos="1601"/>
        </w:tabs>
        <w:spacing w:before="0" w:line="242" w:lineRule="auto"/>
        <w:ind w:right="3246"/>
        <w:rPr>
          <w:sz w:val="24"/>
        </w:rPr>
      </w:pPr>
      <w:r>
        <w:rPr>
          <w:sz w:val="24"/>
        </w:rPr>
        <w:t xml:space="preserve">Define a partial fraction, a proper and an </w:t>
      </w:r>
      <w:r>
        <w:rPr>
          <w:spacing w:val="-3"/>
          <w:sz w:val="24"/>
        </w:rPr>
        <w:t xml:space="preserve">improper </w:t>
      </w:r>
      <w:r>
        <w:rPr>
          <w:sz w:val="24"/>
        </w:rPr>
        <w:t>fraction.</w:t>
      </w:r>
    </w:p>
    <w:p w:rsidR="005F6964" w:rsidRDefault="00582FCD">
      <w:pPr>
        <w:pStyle w:val="ListParagraph"/>
        <w:numPr>
          <w:ilvl w:val="1"/>
          <w:numId w:val="7"/>
        </w:numPr>
        <w:tabs>
          <w:tab w:val="left" w:pos="1600"/>
          <w:tab w:val="left" w:pos="1601"/>
        </w:tabs>
        <w:spacing w:before="0" w:line="275" w:lineRule="exact"/>
        <w:ind w:hanging="721"/>
        <w:rPr>
          <w:sz w:val="24"/>
        </w:rPr>
      </w:pPr>
      <w:r>
        <w:rPr>
          <w:sz w:val="24"/>
        </w:rPr>
        <w:t>Explain all the four types of partial</w:t>
      </w:r>
      <w:r>
        <w:rPr>
          <w:spacing w:val="-2"/>
          <w:sz w:val="24"/>
        </w:rPr>
        <w:t xml:space="preserve"> </w:t>
      </w:r>
      <w:r>
        <w:rPr>
          <w:sz w:val="24"/>
        </w:rPr>
        <w:t>fractions.</w:t>
      </w:r>
    </w:p>
    <w:p w:rsidR="005F6964" w:rsidRDefault="00582FCD">
      <w:pPr>
        <w:pStyle w:val="ListParagraph"/>
        <w:numPr>
          <w:ilvl w:val="1"/>
          <w:numId w:val="7"/>
        </w:numPr>
        <w:tabs>
          <w:tab w:val="left" w:pos="1600"/>
          <w:tab w:val="left" w:pos="1601"/>
        </w:tabs>
        <w:spacing w:before="0"/>
        <w:ind w:hanging="721"/>
        <w:rPr>
          <w:sz w:val="24"/>
        </w:rPr>
      </w:pPr>
      <w:r>
        <w:rPr>
          <w:sz w:val="24"/>
        </w:rPr>
        <w:t>Set up equivalent partial fractions for each</w:t>
      </w:r>
      <w:r>
        <w:rPr>
          <w:spacing w:val="-4"/>
          <w:sz w:val="24"/>
        </w:rPr>
        <w:t xml:space="preserve"> </w:t>
      </w:r>
      <w:r>
        <w:rPr>
          <w:sz w:val="24"/>
        </w:rPr>
        <w:t>type.</w:t>
      </w:r>
    </w:p>
    <w:p w:rsidR="005F6964" w:rsidRDefault="00582FCD">
      <w:pPr>
        <w:pStyle w:val="ListParagraph"/>
        <w:numPr>
          <w:ilvl w:val="1"/>
          <w:numId w:val="7"/>
        </w:numPr>
        <w:tabs>
          <w:tab w:val="left" w:pos="1600"/>
          <w:tab w:val="left" w:pos="1601"/>
        </w:tabs>
        <w:spacing w:before="0"/>
        <w:ind w:hanging="721"/>
        <w:rPr>
          <w:sz w:val="24"/>
        </w:rPr>
      </w:pPr>
      <w:r>
        <w:rPr>
          <w:sz w:val="24"/>
        </w:rPr>
        <w:t>Explain the methods for finding constants</w:t>
      </w:r>
      <w:r>
        <w:rPr>
          <w:spacing w:val="-5"/>
          <w:sz w:val="24"/>
        </w:rPr>
        <w:t xml:space="preserve"> </w:t>
      </w:r>
      <w:r>
        <w:rPr>
          <w:sz w:val="24"/>
        </w:rPr>
        <w:t>involved.</w:t>
      </w:r>
    </w:p>
    <w:p w:rsidR="005F6964" w:rsidRDefault="00582FCD">
      <w:pPr>
        <w:pStyle w:val="ListParagraph"/>
        <w:numPr>
          <w:ilvl w:val="1"/>
          <w:numId w:val="7"/>
        </w:numPr>
        <w:tabs>
          <w:tab w:val="left" w:pos="1600"/>
          <w:tab w:val="left" w:pos="1601"/>
        </w:tabs>
        <w:spacing w:before="1"/>
        <w:ind w:hanging="721"/>
        <w:rPr>
          <w:sz w:val="24"/>
        </w:rPr>
      </w:pPr>
      <w:r>
        <w:rPr>
          <w:sz w:val="24"/>
        </w:rPr>
        <w:t>Resolve a single fraction into partial</w:t>
      </w:r>
      <w:r>
        <w:rPr>
          <w:spacing w:val="-4"/>
          <w:sz w:val="24"/>
        </w:rPr>
        <w:t xml:space="preserve"> </w:t>
      </w:r>
      <w:r>
        <w:rPr>
          <w:sz w:val="24"/>
        </w:rPr>
        <w:t>fractions.</w:t>
      </w:r>
    </w:p>
    <w:p w:rsidR="005F6964" w:rsidRDefault="00582FCD">
      <w:pPr>
        <w:pStyle w:val="ListParagraph"/>
        <w:numPr>
          <w:ilvl w:val="1"/>
          <w:numId w:val="7"/>
        </w:numPr>
        <w:tabs>
          <w:tab w:val="left" w:pos="1600"/>
          <w:tab w:val="left" w:pos="1601"/>
        </w:tabs>
        <w:spacing w:before="3"/>
        <w:ind w:hanging="721"/>
        <w:rPr>
          <w:sz w:val="24"/>
        </w:rPr>
      </w:pPr>
      <w:r>
        <w:rPr>
          <w:sz w:val="24"/>
        </w:rPr>
        <w:t>Solve problems involving all the four</w:t>
      </w:r>
      <w:r>
        <w:rPr>
          <w:spacing w:val="-5"/>
          <w:sz w:val="24"/>
        </w:rPr>
        <w:t xml:space="preserve"> </w:t>
      </w:r>
      <w:r>
        <w:rPr>
          <w:sz w:val="24"/>
        </w:rPr>
        <w:t>types.</w:t>
      </w:r>
    </w:p>
    <w:p w:rsidR="005F6964" w:rsidRDefault="005F6964">
      <w:pPr>
        <w:pStyle w:val="BodyText"/>
        <w:ind w:left="0" w:firstLine="0"/>
        <w:rPr>
          <w:sz w:val="24"/>
        </w:rPr>
      </w:pPr>
    </w:p>
    <w:p w:rsidR="005F6964" w:rsidRDefault="00582FCD">
      <w:pPr>
        <w:pStyle w:val="ListParagraph"/>
        <w:numPr>
          <w:ilvl w:val="0"/>
          <w:numId w:val="7"/>
        </w:numPr>
        <w:tabs>
          <w:tab w:val="left" w:pos="880"/>
          <w:tab w:val="left" w:pos="881"/>
        </w:tabs>
        <w:spacing w:before="0" w:line="275" w:lineRule="exact"/>
        <w:ind w:left="880" w:hanging="721"/>
        <w:rPr>
          <w:b/>
          <w:sz w:val="24"/>
        </w:rPr>
      </w:pPr>
      <w:r>
        <w:rPr>
          <w:b/>
          <w:sz w:val="24"/>
        </w:rPr>
        <w:t>UNDERSTAND THE SYSTEMS OF MEASUREMENT OF</w:t>
      </w:r>
      <w:r>
        <w:rPr>
          <w:b/>
          <w:spacing w:val="-8"/>
          <w:sz w:val="24"/>
        </w:rPr>
        <w:t xml:space="preserve"> </w:t>
      </w:r>
      <w:r>
        <w:rPr>
          <w:b/>
          <w:sz w:val="24"/>
        </w:rPr>
        <w:t>ANGLES.</w:t>
      </w:r>
    </w:p>
    <w:p w:rsidR="005F6964" w:rsidRDefault="00582FCD">
      <w:pPr>
        <w:pStyle w:val="ListParagraph"/>
        <w:numPr>
          <w:ilvl w:val="1"/>
          <w:numId w:val="7"/>
        </w:numPr>
        <w:tabs>
          <w:tab w:val="left" w:pos="1600"/>
          <w:tab w:val="left" w:pos="1601"/>
        </w:tabs>
        <w:spacing w:before="0" w:line="275" w:lineRule="exact"/>
        <w:ind w:hanging="721"/>
        <w:rPr>
          <w:sz w:val="24"/>
        </w:rPr>
      </w:pPr>
      <w:r>
        <w:rPr>
          <w:sz w:val="24"/>
        </w:rPr>
        <w:t>Define angles and the related</w:t>
      </w:r>
      <w:r>
        <w:rPr>
          <w:spacing w:val="-17"/>
          <w:sz w:val="24"/>
        </w:rPr>
        <w:t xml:space="preserve"> </w:t>
      </w:r>
      <w:r>
        <w:rPr>
          <w:sz w:val="24"/>
        </w:rPr>
        <w:t>terms.</w:t>
      </w:r>
    </w:p>
    <w:p w:rsidR="005F6964" w:rsidRDefault="00582FCD">
      <w:pPr>
        <w:pStyle w:val="ListParagraph"/>
        <w:numPr>
          <w:ilvl w:val="1"/>
          <w:numId w:val="7"/>
        </w:numPr>
        <w:tabs>
          <w:tab w:val="left" w:pos="1600"/>
          <w:tab w:val="left" w:pos="1601"/>
        </w:tabs>
        <w:spacing w:before="3"/>
        <w:ind w:hanging="721"/>
        <w:rPr>
          <w:sz w:val="24"/>
        </w:rPr>
      </w:pPr>
      <w:r>
        <w:rPr>
          <w:sz w:val="24"/>
        </w:rPr>
        <w:t>Illustrate the generation of an</w:t>
      </w:r>
      <w:r>
        <w:rPr>
          <w:spacing w:val="-21"/>
          <w:sz w:val="24"/>
        </w:rPr>
        <w:t xml:space="preserve"> </w:t>
      </w:r>
      <w:r>
        <w:rPr>
          <w:sz w:val="24"/>
        </w:rPr>
        <w:t>angle.</w:t>
      </w:r>
    </w:p>
    <w:p w:rsidR="005F6964" w:rsidRDefault="00582FCD">
      <w:pPr>
        <w:pStyle w:val="ListParagraph"/>
        <w:numPr>
          <w:ilvl w:val="1"/>
          <w:numId w:val="7"/>
        </w:numPr>
        <w:tabs>
          <w:tab w:val="left" w:pos="1600"/>
          <w:tab w:val="left" w:pos="1601"/>
        </w:tabs>
        <w:spacing w:before="2" w:line="242" w:lineRule="auto"/>
        <w:ind w:right="3396"/>
        <w:rPr>
          <w:sz w:val="24"/>
        </w:rPr>
      </w:pPr>
      <w:r>
        <w:rPr>
          <w:sz w:val="24"/>
        </w:rPr>
        <w:t xml:space="preserve">Explain </w:t>
      </w:r>
      <w:proofErr w:type="spellStart"/>
      <w:r>
        <w:rPr>
          <w:sz w:val="24"/>
        </w:rPr>
        <w:t>sexagesimal</w:t>
      </w:r>
      <w:proofErr w:type="spellEnd"/>
      <w:r>
        <w:rPr>
          <w:sz w:val="24"/>
        </w:rPr>
        <w:t xml:space="preserve"> and circular systems for</w:t>
      </w:r>
      <w:r>
        <w:rPr>
          <w:spacing w:val="-18"/>
          <w:sz w:val="24"/>
        </w:rPr>
        <w:t xml:space="preserve"> </w:t>
      </w:r>
      <w:r>
        <w:rPr>
          <w:sz w:val="24"/>
        </w:rPr>
        <w:t>the measurement of</w:t>
      </w:r>
      <w:r>
        <w:rPr>
          <w:spacing w:val="-2"/>
          <w:sz w:val="24"/>
        </w:rPr>
        <w:t xml:space="preserve"> </w:t>
      </w:r>
      <w:r>
        <w:rPr>
          <w:sz w:val="24"/>
        </w:rPr>
        <w:t>angles.</w:t>
      </w:r>
    </w:p>
    <w:p w:rsidR="005F6964" w:rsidRDefault="005F6964">
      <w:pPr>
        <w:spacing w:line="242" w:lineRule="auto"/>
        <w:rPr>
          <w:sz w:val="24"/>
        </w:rPr>
        <w:sectPr w:rsidR="005F6964">
          <w:pgSz w:w="12240" w:h="15840"/>
          <w:pgMar w:top="1380" w:right="1280" w:bottom="1420" w:left="1280" w:header="850" w:footer="1144" w:gutter="0"/>
          <w:cols w:space="720"/>
          <w:docGrid w:linePitch="299"/>
        </w:sectPr>
      </w:pPr>
    </w:p>
    <w:p w:rsidR="005F6964" w:rsidRDefault="00582FCD">
      <w:pPr>
        <w:pStyle w:val="ListParagraph"/>
        <w:numPr>
          <w:ilvl w:val="1"/>
          <w:numId w:val="7"/>
        </w:numPr>
        <w:tabs>
          <w:tab w:val="left" w:pos="1600"/>
          <w:tab w:val="left" w:pos="1601"/>
        </w:tabs>
        <w:spacing w:before="76"/>
        <w:ind w:hanging="721"/>
        <w:rPr>
          <w:sz w:val="24"/>
        </w:rPr>
      </w:pPr>
      <w:r>
        <w:rPr>
          <w:sz w:val="24"/>
        </w:rPr>
        <w:lastRenderedPageBreak/>
        <w:t>Derive the relationship between radian and</w:t>
      </w:r>
      <w:r>
        <w:rPr>
          <w:spacing w:val="-4"/>
          <w:sz w:val="24"/>
        </w:rPr>
        <w:t xml:space="preserve"> </w:t>
      </w:r>
      <w:r>
        <w:rPr>
          <w:sz w:val="24"/>
        </w:rPr>
        <w:t>degree.</w:t>
      </w:r>
    </w:p>
    <w:p w:rsidR="005F6964" w:rsidRDefault="00582FCD">
      <w:pPr>
        <w:pStyle w:val="ListParagraph"/>
        <w:numPr>
          <w:ilvl w:val="1"/>
          <w:numId w:val="7"/>
        </w:numPr>
        <w:tabs>
          <w:tab w:val="left" w:pos="1600"/>
          <w:tab w:val="left" w:pos="1601"/>
        </w:tabs>
        <w:spacing w:before="3"/>
        <w:ind w:hanging="721"/>
        <w:rPr>
          <w:sz w:val="24"/>
        </w:rPr>
      </w:pPr>
      <w:r>
        <w:rPr>
          <w:sz w:val="24"/>
        </w:rPr>
        <w:t>Convert radians to degrees and vice</w:t>
      </w:r>
      <w:r>
        <w:rPr>
          <w:spacing w:val="-5"/>
          <w:sz w:val="24"/>
        </w:rPr>
        <w:t xml:space="preserve"> </w:t>
      </w:r>
      <w:r>
        <w:rPr>
          <w:sz w:val="24"/>
        </w:rPr>
        <w:t>versa.</w:t>
      </w:r>
    </w:p>
    <w:p w:rsidR="005F6964" w:rsidRDefault="00582FCD">
      <w:pPr>
        <w:pStyle w:val="ListParagraph"/>
        <w:numPr>
          <w:ilvl w:val="1"/>
          <w:numId w:val="7"/>
        </w:numPr>
        <w:tabs>
          <w:tab w:val="left" w:pos="1600"/>
          <w:tab w:val="left" w:pos="1601"/>
        </w:tabs>
        <w:spacing w:before="3"/>
        <w:ind w:hanging="721"/>
        <w:rPr>
          <w:sz w:val="24"/>
        </w:rPr>
      </w:pPr>
      <w:r>
        <w:rPr>
          <w:sz w:val="24"/>
        </w:rPr>
        <w:t>Derive a formula for the circular measure of a central</w:t>
      </w:r>
      <w:r>
        <w:rPr>
          <w:spacing w:val="-15"/>
          <w:sz w:val="24"/>
        </w:rPr>
        <w:t xml:space="preserve"> </w:t>
      </w:r>
      <w:r>
        <w:rPr>
          <w:sz w:val="24"/>
        </w:rPr>
        <w:t>angle.</w:t>
      </w:r>
    </w:p>
    <w:p w:rsidR="005F6964" w:rsidRDefault="00582FCD">
      <w:pPr>
        <w:pStyle w:val="ListParagraph"/>
        <w:numPr>
          <w:ilvl w:val="1"/>
          <w:numId w:val="7"/>
        </w:numPr>
        <w:tabs>
          <w:tab w:val="left" w:pos="1600"/>
          <w:tab w:val="left" w:pos="1601"/>
        </w:tabs>
        <w:spacing w:before="2"/>
        <w:ind w:hanging="721"/>
        <w:rPr>
          <w:sz w:val="24"/>
        </w:rPr>
      </w:pPr>
      <w:r>
        <w:rPr>
          <w:sz w:val="24"/>
        </w:rPr>
        <w:t>Use this formula for solving</w:t>
      </w:r>
      <w:r>
        <w:rPr>
          <w:spacing w:val="-7"/>
          <w:sz w:val="24"/>
        </w:rPr>
        <w:t xml:space="preserve"> </w:t>
      </w:r>
      <w:r>
        <w:rPr>
          <w:sz w:val="24"/>
        </w:rPr>
        <w:t>problems.</w:t>
      </w:r>
    </w:p>
    <w:p w:rsidR="005F6964" w:rsidRDefault="005F6964">
      <w:pPr>
        <w:pStyle w:val="BodyText"/>
        <w:ind w:left="0" w:firstLine="0"/>
        <w:rPr>
          <w:sz w:val="24"/>
        </w:rPr>
      </w:pPr>
    </w:p>
    <w:p w:rsidR="005F6964" w:rsidRDefault="00582FCD">
      <w:pPr>
        <w:pStyle w:val="ListParagraph"/>
        <w:numPr>
          <w:ilvl w:val="0"/>
          <w:numId w:val="7"/>
        </w:numPr>
        <w:tabs>
          <w:tab w:val="left" w:pos="880"/>
          <w:tab w:val="left" w:pos="881"/>
        </w:tabs>
        <w:spacing w:before="0" w:line="242" w:lineRule="auto"/>
        <w:ind w:left="880" w:right="289"/>
        <w:rPr>
          <w:b/>
          <w:sz w:val="24"/>
        </w:rPr>
      </w:pPr>
      <w:r>
        <w:rPr>
          <w:b/>
          <w:sz w:val="24"/>
        </w:rPr>
        <w:t>UNDERSTAND BASIC CONCEPTS AND PRINCIPLES OF</w:t>
      </w:r>
      <w:r>
        <w:rPr>
          <w:b/>
          <w:spacing w:val="-23"/>
          <w:sz w:val="24"/>
        </w:rPr>
        <w:t xml:space="preserve"> </w:t>
      </w:r>
      <w:r>
        <w:rPr>
          <w:b/>
          <w:sz w:val="24"/>
        </w:rPr>
        <w:t>TRIGONOMETRIC FUNCTIONS.</w:t>
      </w:r>
    </w:p>
    <w:p w:rsidR="005F6964" w:rsidRDefault="00582FCD">
      <w:pPr>
        <w:pStyle w:val="ListParagraph"/>
        <w:numPr>
          <w:ilvl w:val="1"/>
          <w:numId w:val="7"/>
        </w:numPr>
        <w:tabs>
          <w:tab w:val="left" w:pos="1600"/>
          <w:tab w:val="left" w:pos="1601"/>
        </w:tabs>
        <w:spacing w:before="0" w:line="242" w:lineRule="auto"/>
        <w:ind w:right="223"/>
        <w:rPr>
          <w:sz w:val="24"/>
        </w:rPr>
      </w:pPr>
      <w:r>
        <w:rPr>
          <w:sz w:val="24"/>
        </w:rPr>
        <w:t>Define the basic trigonometric functions/ratios of an angle as ratios of the sides</w:t>
      </w:r>
      <w:r>
        <w:rPr>
          <w:spacing w:val="-26"/>
          <w:sz w:val="24"/>
        </w:rPr>
        <w:t xml:space="preserve"> </w:t>
      </w:r>
      <w:r>
        <w:rPr>
          <w:sz w:val="24"/>
        </w:rPr>
        <w:t>of a right</w:t>
      </w:r>
      <w:r>
        <w:rPr>
          <w:spacing w:val="-2"/>
          <w:sz w:val="24"/>
        </w:rPr>
        <w:t xml:space="preserve"> </w:t>
      </w:r>
      <w:r>
        <w:rPr>
          <w:sz w:val="24"/>
        </w:rPr>
        <w:t>triangle.</w:t>
      </w:r>
    </w:p>
    <w:p w:rsidR="005F6964" w:rsidRDefault="00582FCD">
      <w:pPr>
        <w:pStyle w:val="ListParagraph"/>
        <w:numPr>
          <w:ilvl w:val="1"/>
          <w:numId w:val="7"/>
        </w:numPr>
        <w:tabs>
          <w:tab w:val="left" w:pos="1600"/>
          <w:tab w:val="left" w:pos="1601"/>
        </w:tabs>
        <w:spacing w:before="0" w:line="275" w:lineRule="exact"/>
        <w:ind w:hanging="721"/>
        <w:rPr>
          <w:sz w:val="24"/>
        </w:rPr>
      </w:pPr>
      <w:r>
        <w:rPr>
          <w:sz w:val="24"/>
        </w:rPr>
        <w:t>Derive fundamental</w:t>
      </w:r>
      <w:r>
        <w:rPr>
          <w:spacing w:val="-3"/>
          <w:sz w:val="24"/>
        </w:rPr>
        <w:t xml:space="preserve"> </w:t>
      </w:r>
      <w:r>
        <w:rPr>
          <w:sz w:val="24"/>
        </w:rPr>
        <w:t>identities.</w:t>
      </w:r>
    </w:p>
    <w:p w:rsidR="005F6964" w:rsidRDefault="00582FCD">
      <w:pPr>
        <w:pStyle w:val="ListParagraph"/>
        <w:numPr>
          <w:ilvl w:val="1"/>
          <w:numId w:val="7"/>
        </w:numPr>
        <w:tabs>
          <w:tab w:val="left" w:pos="1600"/>
          <w:tab w:val="left" w:pos="1601"/>
        </w:tabs>
        <w:spacing w:before="0"/>
        <w:ind w:hanging="721"/>
        <w:rPr>
          <w:sz w:val="24"/>
        </w:rPr>
      </w:pPr>
      <w:r>
        <w:rPr>
          <w:sz w:val="24"/>
        </w:rPr>
        <w:t>Find trigonometric ratios of particular</w:t>
      </w:r>
      <w:r>
        <w:rPr>
          <w:spacing w:val="-2"/>
          <w:sz w:val="24"/>
        </w:rPr>
        <w:t xml:space="preserve"> </w:t>
      </w:r>
      <w:r>
        <w:rPr>
          <w:sz w:val="24"/>
        </w:rPr>
        <w:t>angles.</w:t>
      </w:r>
    </w:p>
    <w:p w:rsidR="005F6964" w:rsidRDefault="00582FCD">
      <w:pPr>
        <w:pStyle w:val="ListParagraph"/>
        <w:numPr>
          <w:ilvl w:val="1"/>
          <w:numId w:val="7"/>
        </w:numPr>
        <w:tabs>
          <w:tab w:val="left" w:pos="1600"/>
          <w:tab w:val="left" w:pos="1601"/>
        </w:tabs>
        <w:spacing w:before="0"/>
        <w:ind w:hanging="721"/>
        <w:rPr>
          <w:sz w:val="24"/>
        </w:rPr>
      </w:pPr>
      <w:r>
        <w:rPr>
          <w:sz w:val="24"/>
        </w:rPr>
        <w:t>Draw the graph of trigonometric</w:t>
      </w:r>
      <w:r>
        <w:rPr>
          <w:spacing w:val="-4"/>
          <w:sz w:val="24"/>
        </w:rPr>
        <w:t xml:space="preserve"> </w:t>
      </w:r>
      <w:r>
        <w:rPr>
          <w:sz w:val="24"/>
        </w:rPr>
        <w:t>functions.</w:t>
      </w:r>
    </w:p>
    <w:p w:rsidR="005F6964" w:rsidRDefault="00582FCD">
      <w:pPr>
        <w:pStyle w:val="ListParagraph"/>
        <w:numPr>
          <w:ilvl w:val="1"/>
          <w:numId w:val="7"/>
        </w:numPr>
        <w:tabs>
          <w:tab w:val="left" w:pos="1600"/>
          <w:tab w:val="left" w:pos="1601"/>
        </w:tabs>
        <w:spacing w:before="2"/>
        <w:ind w:hanging="721"/>
        <w:rPr>
          <w:sz w:val="24"/>
        </w:rPr>
      </w:pPr>
      <w:r>
        <w:rPr>
          <w:sz w:val="24"/>
        </w:rPr>
        <w:t>Solve problems involving trigonometric</w:t>
      </w:r>
      <w:r>
        <w:rPr>
          <w:spacing w:val="-4"/>
          <w:sz w:val="24"/>
        </w:rPr>
        <w:t xml:space="preserve"> </w:t>
      </w:r>
      <w:r>
        <w:rPr>
          <w:sz w:val="24"/>
        </w:rPr>
        <w:t>functions.</w:t>
      </w:r>
    </w:p>
    <w:p w:rsidR="005F6964" w:rsidRDefault="005F6964">
      <w:pPr>
        <w:pStyle w:val="BodyText"/>
        <w:ind w:left="0" w:firstLine="0"/>
        <w:rPr>
          <w:sz w:val="24"/>
        </w:rPr>
      </w:pPr>
    </w:p>
    <w:p w:rsidR="005F6964" w:rsidRDefault="00582FCD">
      <w:pPr>
        <w:pStyle w:val="ListParagraph"/>
        <w:numPr>
          <w:ilvl w:val="0"/>
          <w:numId w:val="7"/>
        </w:numPr>
        <w:tabs>
          <w:tab w:val="left" w:pos="880"/>
          <w:tab w:val="left" w:pos="881"/>
        </w:tabs>
        <w:spacing w:before="0" w:line="242" w:lineRule="auto"/>
        <w:ind w:left="880" w:right="936"/>
        <w:rPr>
          <w:sz w:val="24"/>
        </w:rPr>
      </w:pPr>
      <w:r>
        <w:rPr>
          <w:b/>
          <w:sz w:val="24"/>
        </w:rPr>
        <w:t>USE TRIGONOMETRIC IDENTITIES IN SOLVING TECHNOLOGICAL PROBLEMS</w:t>
      </w:r>
      <w:r>
        <w:rPr>
          <w:sz w:val="24"/>
        </w:rPr>
        <w:t>.</w:t>
      </w:r>
    </w:p>
    <w:p w:rsidR="005F6964" w:rsidRDefault="00582FCD">
      <w:pPr>
        <w:pStyle w:val="ListParagraph"/>
        <w:numPr>
          <w:ilvl w:val="1"/>
          <w:numId w:val="7"/>
        </w:numPr>
        <w:tabs>
          <w:tab w:val="left" w:pos="1600"/>
          <w:tab w:val="left" w:pos="1601"/>
        </w:tabs>
        <w:spacing w:before="0" w:line="275" w:lineRule="exact"/>
        <w:ind w:hanging="721"/>
        <w:rPr>
          <w:sz w:val="24"/>
        </w:rPr>
      </w:pPr>
      <w:r>
        <w:rPr>
          <w:sz w:val="24"/>
        </w:rPr>
        <w:t>List fundamental</w:t>
      </w:r>
      <w:r>
        <w:rPr>
          <w:spacing w:val="-12"/>
          <w:sz w:val="24"/>
        </w:rPr>
        <w:t xml:space="preserve"> </w:t>
      </w:r>
      <w:r>
        <w:rPr>
          <w:sz w:val="24"/>
        </w:rPr>
        <w:t>identities.</w:t>
      </w:r>
    </w:p>
    <w:p w:rsidR="005F6964" w:rsidRDefault="00582FCD">
      <w:pPr>
        <w:pStyle w:val="ListParagraph"/>
        <w:numPr>
          <w:ilvl w:val="1"/>
          <w:numId w:val="7"/>
        </w:numPr>
        <w:tabs>
          <w:tab w:val="left" w:pos="1600"/>
          <w:tab w:val="left" w:pos="1601"/>
        </w:tabs>
        <w:spacing w:before="2"/>
        <w:ind w:hanging="721"/>
        <w:rPr>
          <w:sz w:val="24"/>
        </w:rPr>
      </w:pPr>
      <w:r>
        <w:rPr>
          <w:sz w:val="24"/>
        </w:rPr>
        <w:t>Prove the fundamental</w:t>
      </w:r>
      <w:r>
        <w:rPr>
          <w:spacing w:val="-8"/>
          <w:sz w:val="24"/>
        </w:rPr>
        <w:t xml:space="preserve"> </w:t>
      </w:r>
      <w:r>
        <w:rPr>
          <w:sz w:val="24"/>
        </w:rPr>
        <w:t>law.</w:t>
      </w:r>
    </w:p>
    <w:p w:rsidR="005F6964" w:rsidRDefault="00582FCD">
      <w:pPr>
        <w:pStyle w:val="ListParagraph"/>
        <w:numPr>
          <w:ilvl w:val="1"/>
          <w:numId w:val="7"/>
        </w:numPr>
        <w:tabs>
          <w:tab w:val="left" w:pos="1600"/>
          <w:tab w:val="left" w:pos="1601"/>
        </w:tabs>
        <w:spacing w:before="3"/>
        <w:ind w:hanging="721"/>
        <w:rPr>
          <w:sz w:val="24"/>
        </w:rPr>
      </w:pPr>
      <w:r>
        <w:rPr>
          <w:sz w:val="24"/>
        </w:rPr>
        <w:t>Deduce important</w:t>
      </w:r>
      <w:r>
        <w:rPr>
          <w:spacing w:val="-2"/>
          <w:sz w:val="24"/>
        </w:rPr>
        <w:t xml:space="preserve"> </w:t>
      </w:r>
      <w:r>
        <w:rPr>
          <w:sz w:val="24"/>
        </w:rPr>
        <w:t>results.</w:t>
      </w:r>
    </w:p>
    <w:p w:rsidR="005F6964" w:rsidRDefault="00582FCD">
      <w:pPr>
        <w:pStyle w:val="ListParagraph"/>
        <w:numPr>
          <w:ilvl w:val="1"/>
          <w:numId w:val="7"/>
        </w:numPr>
        <w:tabs>
          <w:tab w:val="left" w:pos="1600"/>
          <w:tab w:val="left" w:pos="1601"/>
        </w:tabs>
        <w:spacing w:before="2"/>
        <w:ind w:hanging="721"/>
        <w:rPr>
          <w:sz w:val="24"/>
        </w:rPr>
      </w:pPr>
      <w:r>
        <w:rPr>
          <w:sz w:val="24"/>
        </w:rPr>
        <w:t>Derive sum and difference</w:t>
      </w:r>
      <w:r>
        <w:rPr>
          <w:spacing w:val="-4"/>
          <w:sz w:val="24"/>
        </w:rPr>
        <w:t xml:space="preserve"> </w:t>
      </w:r>
      <w:r>
        <w:rPr>
          <w:sz w:val="24"/>
        </w:rPr>
        <w:t>formulas.</w:t>
      </w:r>
    </w:p>
    <w:p w:rsidR="005F6964" w:rsidRDefault="00582FCD">
      <w:pPr>
        <w:pStyle w:val="ListParagraph"/>
        <w:numPr>
          <w:ilvl w:val="1"/>
          <w:numId w:val="7"/>
        </w:numPr>
        <w:tabs>
          <w:tab w:val="left" w:pos="1600"/>
          <w:tab w:val="left" w:pos="1601"/>
        </w:tabs>
        <w:spacing w:before="2"/>
        <w:ind w:hanging="721"/>
        <w:rPr>
          <w:sz w:val="24"/>
        </w:rPr>
      </w:pPr>
      <w:r>
        <w:rPr>
          <w:sz w:val="24"/>
        </w:rPr>
        <w:t xml:space="preserve">Establish half angle, double and </w:t>
      </w:r>
      <w:proofErr w:type="gramStart"/>
      <w:r>
        <w:rPr>
          <w:sz w:val="24"/>
        </w:rPr>
        <w:t>triple  angle</w:t>
      </w:r>
      <w:proofErr w:type="gramEnd"/>
      <w:r>
        <w:rPr>
          <w:spacing w:val="-18"/>
          <w:sz w:val="24"/>
        </w:rPr>
        <w:t xml:space="preserve"> </w:t>
      </w:r>
      <w:r>
        <w:rPr>
          <w:sz w:val="24"/>
        </w:rPr>
        <w:t>formulas.</w:t>
      </w:r>
    </w:p>
    <w:p w:rsidR="005F6964" w:rsidRDefault="00582FCD">
      <w:pPr>
        <w:pStyle w:val="ListParagraph"/>
        <w:numPr>
          <w:ilvl w:val="1"/>
          <w:numId w:val="7"/>
        </w:numPr>
        <w:tabs>
          <w:tab w:val="left" w:pos="1600"/>
          <w:tab w:val="left" w:pos="1601"/>
        </w:tabs>
        <w:spacing w:before="3"/>
        <w:ind w:hanging="721"/>
        <w:rPr>
          <w:sz w:val="24"/>
        </w:rPr>
      </w:pPr>
      <w:r>
        <w:rPr>
          <w:sz w:val="24"/>
        </w:rPr>
        <w:t>Convert sum or difference into product and vice</w:t>
      </w:r>
      <w:r>
        <w:rPr>
          <w:spacing w:val="-16"/>
          <w:sz w:val="24"/>
        </w:rPr>
        <w:t xml:space="preserve"> </w:t>
      </w:r>
      <w:r>
        <w:rPr>
          <w:sz w:val="24"/>
        </w:rPr>
        <w:t>versa.</w:t>
      </w:r>
    </w:p>
    <w:p w:rsidR="005F6964" w:rsidRDefault="00582FCD">
      <w:pPr>
        <w:pStyle w:val="ListParagraph"/>
        <w:numPr>
          <w:ilvl w:val="1"/>
          <w:numId w:val="7"/>
        </w:numPr>
        <w:tabs>
          <w:tab w:val="left" w:pos="1600"/>
          <w:tab w:val="left" w:pos="1601"/>
        </w:tabs>
        <w:spacing w:before="2"/>
        <w:ind w:hanging="721"/>
        <w:rPr>
          <w:sz w:val="24"/>
        </w:rPr>
      </w:pPr>
      <w:r>
        <w:rPr>
          <w:sz w:val="24"/>
        </w:rPr>
        <w:t>Solve</w:t>
      </w:r>
      <w:r>
        <w:rPr>
          <w:spacing w:val="-1"/>
          <w:sz w:val="24"/>
        </w:rPr>
        <w:t xml:space="preserve"> </w:t>
      </w:r>
      <w:r>
        <w:rPr>
          <w:sz w:val="24"/>
        </w:rPr>
        <w:t>problems.</w:t>
      </w:r>
    </w:p>
    <w:p w:rsidR="005F6964" w:rsidRDefault="005F6964">
      <w:pPr>
        <w:pStyle w:val="BodyText"/>
        <w:ind w:left="0" w:firstLine="0"/>
        <w:rPr>
          <w:sz w:val="24"/>
        </w:rPr>
      </w:pPr>
    </w:p>
    <w:p w:rsidR="005F6964" w:rsidRDefault="00582FCD">
      <w:pPr>
        <w:pStyle w:val="ListParagraph"/>
        <w:numPr>
          <w:ilvl w:val="0"/>
          <w:numId w:val="7"/>
        </w:numPr>
        <w:tabs>
          <w:tab w:val="left" w:pos="880"/>
          <w:tab w:val="left" w:pos="881"/>
        </w:tabs>
        <w:spacing w:before="0" w:line="247" w:lineRule="auto"/>
        <w:ind w:left="880" w:right="1501"/>
        <w:rPr>
          <w:b/>
          <w:sz w:val="24"/>
        </w:rPr>
      </w:pPr>
      <w:r>
        <w:rPr>
          <w:b/>
          <w:sz w:val="24"/>
        </w:rPr>
        <w:t>USE CONCEPT, PROPERTIES AND LAWS OF</w:t>
      </w:r>
      <w:r>
        <w:rPr>
          <w:b/>
          <w:spacing w:val="-15"/>
          <w:sz w:val="24"/>
        </w:rPr>
        <w:t xml:space="preserve"> </w:t>
      </w:r>
      <w:r>
        <w:rPr>
          <w:b/>
          <w:sz w:val="24"/>
        </w:rPr>
        <w:t>TRIGONOMETRIC FUNCTIONS FOR SOLVING</w:t>
      </w:r>
      <w:r>
        <w:rPr>
          <w:b/>
          <w:spacing w:val="-3"/>
          <w:sz w:val="24"/>
        </w:rPr>
        <w:t xml:space="preserve"> </w:t>
      </w:r>
      <w:r>
        <w:rPr>
          <w:b/>
          <w:sz w:val="24"/>
        </w:rPr>
        <w:t>TRIANGLES.</w:t>
      </w:r>
    </w:p>
    <w:p w:rsidR="005F6964" w:rsidRDefault="00582FCD">
      <w:pPr>
        <w:pStyle w:val="ListParagraph"/>
        <w:numPr>
          <w:ilvl w:val="1"/>
          <w:numId w:val="7"/>
        </w:numPr>
        <w:tabs>
          <w:tab w:val="left" w:pos="1600"/>
          <w:tab w:val="left" w:pos="1601"/>
        </w:tabs>
        <w:spacing w:before="0" w:line="265" w:lineRule="exact"/>
        <w:ind w:hanging="721"/>
        <w:rPr>
          <w:sz w:val="24"/>
        </w:rPr>
      </w:pPr>
      <w:r>
        <w:rPr>
          <w:sz w:val="24"/>
        </w:rPr>
        <w:t>Define angle of elevation and angle of</w:t>
      </w:r>
      <w:r>
        <w:rPr>
          <w:spacing w:val="-8"/>
          <w:sz w:val="24"/>
        </w:rPr>
        <w:t xml:space="preserve"> </w:t>
      </w:r>
      <w:r>
        <w:rPr>
          <w:sz w:val="24"/>
        </w:rPr>
        <w:t>depression.</w:t>
      </w:r>
    </w:p>
    <w:p w:rsidR="005F6964" w:rsidRDefault="00582FCD">
      <w:pPr>
        <w:pStyle w:val="ListParagraph"/>
        <w:numPr>
          <w:ilvl w:val="1"/>
          <w:numId w:val="7"/>
        </w:numPr>
        <w:tabs>
          <w:tab w:val="left" w:pos="1600"/>
          <w:tab w:val="left" w:pos="1601"/>
        </w:tabs>
        <w:spacing w:before="2"/>
        <w:ind w:hanging="721"/>
        <w:rPr>
          <w:sz w:val="24"/>
        </w:rPr>
      </w:pPr>
      <w:r>
        <w:rPr>
          <w:sz w:val="24"/>
        </w:rPr>
        <w:t>Prove the law of sines and the law of</w:t>
      </w:r>
      <w:r>
        <w:rPr>
          <w:spacing w:val="-7"/>
          <w:sz w:val="24"/>
        </w:rPr>
        <w:t xml:space="preserve"> </w:t>
      </w:r>
      <w:r>
        <w:rPr>
          <w:sz w:val="24"/>
        </w:rPr>
        <w:t>cosines.</w:t>
      </w:r>
    </w:p>
    <w:p w:rsidR="005F6964" w:rsidRDefault="00582FCD">
      <w:pPr>
        <w:pStyle w:val="ListParagraph"/>
        <w:numPr>
          <w:ilvl w:val="1"/>
          <w:numId w:val="7"/>
        </w:numPr>
        <w:tabs>
          <w:tab w:val="left" w:pos="1600"/>
          <w:tab w:val="left" w:pos="1601"/>
        </w:tabs>
        <w:spacing w:before="3"/>
        <w:ind w:hanging="721"/>
        <w:rPr>
          <w:sz w:val="24"/>
        </w:rPr>
      </w:pPr>
      <w:r>
        <w:rPr>
          <w:sz w:val="24"/>
        </w:rPr>
        <w:t>Explain elements of a</w:t>
      </w:r>
      <w:r>
        <w:rPr>
          <w:spacing w:val="-2"/>
          <w:sz w:val="24"/>
        </w:rPr>
        <w:t xml:space="preserve"> </w:t>
      </w:r>
      <w:r>
        <w:rPr>
          <w:sz w:val="24"/>
        </w:rPr>
        <w:t>triangle.</w:t>
      </w:r>
    </w:p>
    <w:p w:rsidR="005F6964" w:rsidRDefault="00582FCD">
      <w:pPr>
        <w:pStyle w:val="ListParagraph"/>
        <w:numPr>
          <w:ilvl w:val="1"/>
          <w:numId w:val="7"/>
        </w:numPr>
        <w:tabs>
          <w:tab w:val="left" w:pos="1600"/>
          <w:tab w:val="left" w:pos="1601"/>
        </w:tabs>
        <w:spacing w:before="2"/>
        <w:ind w:hanging="721"/>
        <w:rPr>
          <w:sz w:val="24"/>
        </w:rPr>
      </w:pPr>
      <w:r>
        <w:rPr>
          <w:sz w:val="24"/>
        </w:rPr>
        <w:t>Solve triangles and the problems involving heights and</w:t>
      </w:r>
      <w:r>
        <w:rPr>
          <w:spacing w:val="-6"/>
          <w:sz w:val="24"/>
        </w:rPr>
        <w:t xml:space="preserve"> </w:t>
      </w:r>
      <w:r>
        <w:rPr>
          <w:sz w:val="24"/>
        </w:rPr>
        <w:t>distances.</w:t>
      </w:r>
    </w:p>
    <w:p w:rsidR="005F6964" w:rsidRDefault="005F6964">
      <w:pPr>
        <w:pStyle w:val="BodyText"/>
        <w:ind w:left="0" w:firstLine="0"/>
        <w:rPr>
          <w:sz w:val="24"/>
        </w:rPr>
      </w:pPr>
    </w:p>
    <w:p w:rsidR="005F6964" w:rsidRDefault="00582FCD">
      <w:pPr>
        <w:pStyle w:val="ListParagraph"/>
        <w:numPr>
          <w:ilvl w:val="0"/>
          <w:numId w:val="7"/>
        </w:numPr>
        <w:tabs>
          <w:tab w:val="left" w:pos="880"/>
          <w:tab w:val="left" w:pos="881"/>
        </w:tabs>
        <w:spacing w:before="0" w:line="275" w:lineRule="exact"/>
        <w:ind w:left="880" w:hanging="721"/>
        <w:rPr>
          <w:b/>
          <w:sz w:val="24"/>
        </w:rPr>
      </w:pPr>
      <w:r>
        <w:rPr>
          <w:b/>
          <w:sz w:val="24"/>
        </w:rPr>
        <w:t>UNDERSTAND PRINCIPLES OF VECTORS AND</w:t>
      </w:r>
      <w:r>
        <w:rPr>
          <w:b/>
          <w:spacing w:val="-6"/>
          <w:sz w:val="24"/>
        </w:rPr>
        <w:t xml:space="preserve"> </w:t>
      </w:r>
      <w:r>
        <w:rPr>
          <w:b/>
          <w:sz w:val="24"/>
        </w:rPr>
        <w:t>PHASORS</w:t>
      </w:r>
    </w:p>
    <w:p w:rsidR="005F6964" w:rsidRDefault="00582FCD">
      <w:pPr>
        <w:pStyle w:val="ListParagraph"/>
        <w:numPr>
          <w:ilvl w:val="1"/>
          <w:numId w:val="7"/>
        </w:numPr>
        <w:tabs>
          <w:tab w:val="left" w:pos="1600"/>
          <w:tab w:val="left" w:pos="1601"/>
        </w:tabs>
        <w:spacing w:before="0" w:line="275" w:lineRule="exact"/>
        <w:ind w:hanging="721"/>
        <w:rPr>
          <w:sz w:val="24"/>
        </w:rPr>
      </w:pPr>
      <w:r>
        <w:rPr>
          <w:sz w:val="24"/>
        </w:rPr>
        <w:t xml:space="preserve">Define unit vectors </w:t>
      </w:r>
      <w:proofErr w:type="spellStart"/>
      <w:r>
        <w:rPr>
          <w:sz w:val="24"/>
        </w:rPr>
        <w:t>i</w:t>
      </w:r>
      <w:proofErr w:type="spellEnd"/>
      <w:r>
        <w:rPr>
          <w:sz w:val="24"/>
        </w:rPr>
        <w:t>, j,</w:t>
      </w:r>
      <w:r>
        <w:rPr>
          <w:spacing w:val="-3"/>
          <w:sz w:val="24"/>
        </w:rPr>
        <w:t xml:space="preserve"> </w:t>
      </w:r>
      <w:r>
        <w:rPr>
          <w:sz w:val="24"/>
        </w:rPr>
        <w:t>k.</w:t>
      </w:r>
    </w:p>
    <w:p w:rsidR="005F6964" w:rsidRDefault="00582FCD">
      <w:pPr>
        <w:pStyle w:val="ListParagraph"/>
        <w:numPr>
          <w:ilvl w:val="1"/>
          <w:numId w:val="7"/>
        </w:numPr>
        <w:tabs>
          <w:tab w:val="left" w:pos="1600"/>
          <w:tab w:val="left" w:pos="1601"/>
        </w:tabs>
        <w:spacing w:before="2"/>
        <w:ind w:hanging="721"/>
        <w:rPr>
          <w:sz w:val="24"/>
        </w:rPr>
      </w:pPr>
      <w:r>
        <w:rPr>
          <w:sz w:val="24"/>
        </w:rPr>
        <w:t>Express a vector in the component</w:t>
      </w:r>
      <w:r>
        <w:rPr>
          <w:spacing w:val="-2"/>
          <w:sz w:val="24"/>
        </w:rPr>
        <w:t xml:space="preserve"> </w:t>
      </w:r>
      <w:r>
        <w:rPr>
          <w:sz w:val="24"/>
        </w:rPr>
        <w:t>form.</w:t>
      </w:r>
    </w:p>
    <w:p w:rsidR="005F6964" w:rsidRDefault="00582FCD">
      <w:pPr>
        <w:pStyle w:val="ListParagraph"/>
        <w:numPr>
          <w:ilvl w:val="1"/>
          <w:numId w:val="7"/>
        </w:numPr>
        <w:tabs>
          <w:tab w:val="left" w:pos="1600"/>
          <w:tab w:val="left" w:pos="1601"/>
        </w:tabs>
        <w:spacing w:before="3"/>
        <w:ind w:hanging="721"/>
        <w:rPr>
          <w:sz w:val="24"/>
        </w:rPr>
      </w:pPr>
      <w:r>
        <w:rPr>
          <w:sz w:val="24"/>
        </w:rPr>
        <w:t>Explain magnitude, unit vector, direction cosines of a</w:t>
      </w:r>
      <w:r>
        <w:rPr>
          <w:spacing w:val="-4"/>
          <w:sz w:val="24"/>
        </w:rPr>
        <w:t xml:space="preserve"> </w:t>
      </w:r>
      <w:r>
        <w:rPr>
          <w:sz w:val="24"/>
        </w:rPr>
        <w:t>vector.</w:t>
      </w:r>
    </w:p>
    <w:p w:rsidR="005F6964" w:rsidRDefault="00582FCD">
      <w:pPr>
        <w:pStyle w:val="ListParagraph"/>
        <w:numPr>
          <w:ilvl w:val="1"/>
          <w:numId w:val="7"/>
        </w:numPr>
        <w:tabs>
          <w:tab w:val="left" w:pos="1600"/>
          <w:tab w:val="left" w:pos="1601"/>
        </w:tabs>
        <w:spacing w:before="2"/>
        <w:ind w:hanging="721"/>
        <w:rPr>
          <w:sz w:val="24"/>
        </w:rPr>
      </w:pPr>
      <w:r>
        <w:rPr>
          <w:sz w:val="24"/>
        </w:rPr>
        <w:t>Explain dot product and cross product of two</w:t>
      </w:r>
      <w:r>
        <w:rPr>
          <w:spacing w:val="-2"/>
          <w:sz w:val="24"/>
        </w:rPr>
        <w:t xml:space="preserve"> </w:t>
      </w:r>
      <w:proofErr w:type="gramStart"/>
      <w:r>
        <w:rPr>
          <w:sz w:val="24"/>
        </w:rPr>
        <w:t>vector</w:t>
      </w:r>
      <w:proofErr w:type="gramEnd"/>
      <w:r>
        <w:rPr>
          <w:sz w:val="24"/>
        </w:rPr>
        <w:t>.</w:t>
      </w:r>
    </w:p>
    <w:p w:rsidR="005F6964" w:rsidRDefault="00582FCD">
      <w:pPr>
        <w:pStyle w:val="ListParagraph"/>
        <w:numPr>
          <w:ilvl w:val="1"/>
          <w:numId w:val="7"/>
        </w:numPr>
        <w:tabs>
          <w:tab w:val="left" w:pos="1600"/>
          <w:tab w:val="left" w:pos="1601"/>
        </w:tabs>
        <w:spacing w:before="3"/>
        <w:ind w:hanging="721"/>
        <w:rPr>
          <w:sz w:val="24"/>
        </w:rPr>
      </w:pPr>
      <w:r>
        <w:rPr>
          <w:sz w:val="24"/>
        </w:rPr>
        <w:t>Deduce important results from dot and cross</w:t>
      </w:r>
      <w:r>
        <w:rPr>
          <w:spacing w:val="-3"/>
          <w:sz w:val="24"/>
        </w:rPr>
        <w:t xml:space="preserve"> </w:t>
      </w:r>
      <w:r>
        <w:rPr>
          <w:sz w:val="24"/>
        </w:rPr>
        <w:t>product.</w:t>
      </w:r>
    </w:p>
    <w:p w:rsidR="005F6964" w:rsidRDefault="00582FCD">
      <w:pPr>
        <w:pStyle w:val="ListParagraph"/>
        <w:numPr>
          <w:ilvl w:val="1"/>
          <w:numId w:val="7"/>
        </w:numPr>
        <w:tabs>
          <w:tab w:val="left" w:pos="1600"/>
          <w:tab w:val="left" w:pos="1601"/>
        </w:tabs>
        <w:spacing w:before="3"/>
        <w:ind w:hanging="721"/>
        <w:rPr>
          <w:sz w:val="24"/>
        </w:rPr>
      </w:pPr>
      <w:r>
        <w:rPr>
          <w:sz w:val="24"/>
        </w:rPr>
        <w:t>Define phasor and operator</w:t>
      </w:r>
      <w:r>
        <w:rPr>
          <w:spacing w:val="-3"/>
          <w:sz w:val="24"/>
        </w:rPr>
        <w:t xml:space="preserve"> </w:t>
      </w:r>
      <w:r>
        <w:rPr>
          <w:sz w:val="24"/>
        </w:rPr>
        <w:t>j.</w:t>
      </w:r>
    </w:p>
    <w:p w:rsidR="005F6964" w:rsidRDefault="00582FCD">
      <w:pPr>
        <w:pStyle w:val="ListParagraph"/>
        <w:numPr>
          <w:ilvl w:val="1"/>
          <w:numId w:val="7"/>
        </w:numPr>
        <w:tabs>
          <w:tab w:val="left" w:pos="1600"/>
          <w:tab w:val="left" w:pos="1601"/>
        </w:tabs>
        <w:spacing w:before="2"/>
        <w:ind w:hanging="721"/>
        <w:rPr>
          <w:sz w:val="24"/>
        </w:rPr>
      </w:pPr>
      <w:r>
        <w:rPr>
          <w:sz w:val="24"/>
        </w:rPr>
        <w:t>Explain different forms of</w:t>
      </w:r>
      <w:r>
        <w:rPr>
          <w:spacing w:val="-1"/>
          <w:sz w:val="24"/>
        </w:rPr>
        <w:t xml:space="preserve"> </w:t>
      </w:r>
      <w:r>
        <w:rPr>
          <w:sz w:val="24"/>
        </w:rPr>
        <w:t>phasors.</w:t>
      </w:r>
    </w:p>
    <w:p w:rsidR="005F6964" w:rsidRDefault="00582FCD">
      <w:pPr>
        <w:pStyle w:val="ListParagraph"/>
        <w:numPr>
          <w:ilvl w:val="1"/>
          <w:numId w:val="7"/>
        </w:numPr>
        <w:tabs>
          <w:tab w:val="left" w:pos="1600"/>
          <w:tab w:val="left" w:pos="1601"/>
        </w:tabs>
        <w:spacing w:before="2"/>
        <w:ind w:hanging="721"/>
        <w:rPr>
          <w:sz w:val="24"/>
        </w:rPr>
      </w:pPr>
      <w:r>
        <w:rPr>
          <w:sz w:val="24"/>
        </w:rPr>
        <w:t>Perform basic Algebraic operation on</w:t>
      </w:r>
      <w:r>
        <w:rPr>
          <w:spacing w:val="-2"/>
          <w:sz w:val="24"/>
        </w:rPr>
        <w:t xml:space="preserve"> </w:t>
      </w:r>
      <w:r>
        <w:rPr>
          <w:sz w:val="24"/>
        </w:rPr>
        <w:t>phasors.</w:t>
      </w:r>
    </w:p>
    <w:p w:rsidR="005F6964" w:rsidRDefault="00582FCD">
      <w:pPr>
        <w:pStyle w:val="ListParagraph"/>
        <w:numPr>
          <w:ilvl w:val="1"/>
          <w:numId w:val="7"/>
        </w:numPr>
        <w:tabs>
          <w:tab w:val="left" w:pos="1600"/>
          <w:tab w:val="left" w:pos="1601"/>
        </w:tabs>
        <w:spacing w:before="3"/>
        <w:ind w:hanging="721"/>
        <w:rPr>
          <w:sz w:val="24"/>
        </w:rPr>
      </w:pPr>
      <w:r>
        <w:rPr>
          <w:sz w:val="24"/>
        </w:rPr>
        <w:t>Solve problems on</w:t>
      </w:r>
      <w:r>
        <w:rPr>
          <w:spacing w:val="-1"/>
          <w:sz w:val="24"/>
        </w:rPr>
        <w:t xml:space="preserve"> </w:t>
      </w:r>
      <w:r>
        <w:rPr>
          <w:sz w:val="24"/>
        </w:rPr>
        <w:t>phasors.</w:t>
      </w:r>
    </w:p>
    <w:p w:rsidR="005F6964" w:rsidRDefault="00582FCD">
      <w:pPr>
        <w:pStyle w:val="ListParagraph"/>
        <w:numPr>
          <w:ilvl w:val="0"/>
          <w:numId w:val="7"/>
        </w:numPr>
        <w:tabs>
          <w:tab w:val="left" w:pos="880"/>
          <w:tab w:val="left" w:pos="881"/>
        </w:tabs>
        <w:spacing w:before="7" w:line="242" w:lineRule="auto"/>
        <w:ind w:left="880" w:right="157"/>
        <w:rPr>
          <w:b/>
          <w:sz w:val="24"/>
        </w:rPr>
      </w:pPr>
      <w:r>
        <w:rPr>
          <w:b/>
          <w:sz w:val="24"/>
        </w:rPr>
        <w:t>USE PRINCIPLES OF COMPLEX NUMBERS IN SOLVING</w:t>
      </w:r>
      <w:r>
        <w:rPr>
          <w:b/>
          <w:spacing w:val="-21"/>
          <w:sz w:val="24"/>
        </w:rPr>
        <w:t xml:space="preserve"> </w:t>
      </w:r>
      <w:r>
        <w:rPr>
          <w:b/>
          <w:sz w:val="24"/>
        </w:rPr>
        <w:t>TECHNOLOGICAL PROBLEMS.</w:t>
      </w:r>
    </w:p>
    <w:p w:rsidR="005F6964" w:rsidRDefault="005F6964">
      <w:pPr>
        <w:spacing w:line="242" w:lineRule="auto"/>
        <w:rPr>
          <w:sz w:val="24"/>
        </w:rPr>
        <w:sectPr w:rsidR="005F6964">
          <w:pgSz w:w="12240" w:h="15840"/>
          <w:pgMar w:top="1360" w:right="1280" w:bottom="1420" w:left="1280" w:header="850" w:footer="1144" w:gutter="0"/>
          <w:cols w:space="720"/>
          <w:docGrid w:linePitch="299"/>
        </w:sectPr>
      </w:pPr>
    </w:p>
    <w:p w:rsidR="005F6964" w:rsidRDefault="00582FCD">
      <w:pPr>
        <w:pStyle w:val="ListParagraph"/>
        <w:numPr>
          <w:ilvl w:val="1"/>
          <w:numId w:val="7"/>
        </w:numPr>
        <w:tabs>
          <w:tab w:val="left" w:pos="1600"/>
          <w:tab w:val="left" w:pos="1601"/>
        </w:tabs>
        <w:spacing w:before="76"/>
        <w:ind w:hanging="721"/>
        <w:rPr>
          <w:sz w:val="24"/>
        </w:rPr>
      </w:pPr>
      <w:r>
        <w:rPr>
          <w:sz w:val="24"/>
        </w:rPr>
        <w:lastRenderedPageBreak/>
        <w:t>Define a complex number and its</w:t>
      </w:r>
      <w:r>
        <w:rPr>
          <w:spacing w:val="-4"/>
          <w:sz w:val="24"/>
        </w:rPr>
        <w:t xml:space="preserve"> </w:t>
      </w:r>
      <w:r>
        <w:rPr>
          <w:sz w:val="24"/>
        </w:rPr>
        <w:t>conjugate.</w:t>
      </w:r>
    </w:p>
    <w:p w:rsidR="005F6964" w:rsidRDefault="00582FCD">
      <w:pPr>
        <w:pStyle w:val="ListParagraph"/>
        <w:numPr>
          <w:ilvl w:val="1"/>
          <w:numId w:val="7"/>
        </w:numPr>
        <w:tabs>
          <w:tab w:val="left" w:pos="1600"/>
          <w:tab w:val="left" w:pos="1601"/>
        </w:tabs>
        <w:spacing w:before="3"/>
        <w:ind w:hanging="721"/>
        <w:rPr>
          <w:sz w:val="24"/>
        </w:rPr>
      </w:pPr>
      <w:r>
        <w:rPr>
          <w:sz w:val="24"/>
        </w:rPr>
        <w:t>State properties of complex</w:t>
      </w:r>
      <w:r>
        <w:rPr>
          <w:spacing w:val="-2"/>
          <w:sz w:val="24"/>
        </w:rPr>
        <w:t xml:space="preserve"> </w:t>
      </w:r>
      <w:r>
        <w:rPr>
          <w:sz w:val="24"/>
        </w:rPr>
        <w:t>numbers.</w:t>
      </w:r>
    </w:p>
    <w:p w:rsidR="005F6964" w:rsidRDefault="00582FCD">
      <w:pPr>
        <w:pStyle w:val="ListParagraph"/>
        <w:numPr>
          <w:ilvl w:val="1"/>
          <w:numId w:val="7"/>
        </w:numPr>
        <w:tabs>
          <w:tab w:val="left" w:pos="1600"/>
          <w:tab w:val="left" w:pos="1601"/>
        </w:tabs>
        <w:spacing w:before="3"/>
        <w:ind w:hanging="721"/>
        <w:rPr>
          <w:sz w:val="24"/>
        </w:rPr>
      </w:pPr>
      <w:r>
        <w:rPr>
          <w:sz w:val="24"/>
        </w:rPr>
        <w:t>Give different forms of complex numbers.</w:t>
      </w:r>
    </w:p>
    <w:p w:rsidR="005F6964" w:rsidRDefault="00582FCD">
      <w:pPr>
        <w:pStyle w:val="ListParagraph"/>
        <w:numPr>
          <w:ilvl w:val="1"/>
          <w:numId w:val="7"/>
        </w:numPr>
        <w:tabs>
          <w:tab w:val="left" w:pos="1600"/>
          <w:tab w:val="left" w:pos="1601"/>
        </w:tabs>
        <w:spacing w:before="2"/>
        <w:ind w:hanging="721"/>
        <w:rPr>
          <w:sz w:val="24"/>
        </w:rPr>
      </w:pPr>
      <w:r>
        <w:rPr>
          <w:sz w:val="24"/>
        </w:rPr>
        <w:t>Perform basic algebraic operations on complex</w:t>
      </w:r>
      <w:r>
        <w:rPr>
          <w:spacing w:val="-1"/>
          <w:sz w:val="24"/>
        </w:rPr>
        <w:t xml:space="preserve"> </w:t>
      </w:r>
      <w:r>
        <w:rPr>
          <w:sz w:val="24"/>
        </w:rPr>
        <w:t>numbers.</w:t>
      </w:r>
    </w:p>
    <w:p w:rsidR="005F6964" w:rsidRDefault="00582FCD">
      <w:pPr>
        <w:pStyle w:val="ListParagraph"/>
        <w:numPr>
          <w:ilvl w:val="1"/>
          <w:numId w:val="7"/>
        </w:numPr>
        <w:tabs>
          <w:tab w:val="left" w:pos="1600"/>
          <w:tab w:val="left" w:pos="1601"/>
        </w:tabs>
        <w:spacing w:before="3"/>
        <w:ind w:hanging="721"/>
        <w:rPr>
          <w:sz w:val="24"/>
        </w:rPr>
      </w:pPr>
      <w:r>
        <w:rPr>
          <w:sz w:val="24"/>
        </w:rPr>
        <w:t>Solve problem involving complex</w:t>
      </w:r>
      <w:r>
        <w:rPr>
          <w:spacing w:val="-2"/>
          <w:sz w:val="24"/>
        </w:rPr>
        <w:t xml:space="preserve"> </w:t>
      </w:r>
      <w:r>
        <w:rPr>
          <w:sz w:val="24"/>
        </w:rPr>
        <w:t>numbers.</w:t>
      </w:r>
    </w:p>
    <w:p w:rsidR="005F6964" w:rsidRDefault="005F6964">
      <w:pPr>
        <w:pStyle w:val="BodyText"/>
        <w:spacing w:before="9"/>
        <w:ind w:left="0" w:firstLine="0"/>
        <w:rPr>
          <w:sz w:val="24"/>
        </w:rPr>
      </w:pPr>
    </w:p>
    <w:p w:rsidR="005F6964" w:rsidRDefault="00582FCD">
      <w:pPr>
        <w:pStyle w:val="ListParagraph"/>
        <w:numPr>
          <w:ilvl w:val="0"/>
          <w:numId w:val="7"/>
        </w:numPr>
        <w:tabs>
          <w:tab w:val="left" w:pos="880"/>
          <w:tab w:val="left" w:pos="881"/>
        </w:tabs>
        <w:spacing w:before="0" w:line="242" w:lineRule="auto"/>
        <w:ind w:left="880" w:right="1082"/>
        <w:rPr>
          <w:b/>
          <w:sz w:val="24"/>
        </w:rPr>
      </w:pPr>
      <w:r>
        <w:rPr>
          <w:b/>
          <w:sz w:val="24"/>
        </w:rPr>
        <w:t>SOLVE TECHNICAL PROBLEMS USING PRINCIPLES OF</w:t>
      </w:r>
      <w:r>
        <w:rPr>
          <w:b/>
          <w:spacing w:val="-18"/>
          <w:sz w:val="24"/>
        </w:rPr>
        <w:t xml:space="preserve"> </w:t>
      </w:r>
      <w:r>
        <w:rPr>
          <w:b/>
          <w:sz w:val="24"/>
        </w:rPr>
        <w:t>BOOLEAN ALGEBRA</w:t>
      </w:r>
    </w:p>
    <w:p w:rsidR="005F6964" w:rsidRDefault="00582FCD">
      <w:pPr>
        <w:pStyle w:val="ListParagraph"/>
        <w:numPr>
          <w:ilvl w:val="1"/>
          <w:numId w:val="7"/>
        </w:numPr>
        <w:tabs>
          <w:tab w:val="left" w:pos="1600"/>
          <w:tab w:val="left" w:pos="1601"/>
        </w:tabs>
        <w:spacing w:before="0" w:line="271" w:lineRule="exact"/>
        <w:ind w:hanging="721"/>
        <w:rPr>
          <w:sz w:val="24"/>
        </w:rPr>
      </w:pPr>
      <w:r>
        <w:rPr>
          <w:sz w:val="24"/>
        </w:rPr>
        <w:t>Explain fundamental concepts of Boolean</w:t>
      </w:r>
      <w:r>
        <w:rPr>
          <w:spacing w:val="-1"/>
          <w:sz w:val="24"/>
        </w:rPr>
        <w:t xml:space="preserve"> </w:t>
      </w:r>
      <w:r>
        <w:rPr>
          <w:sz w:val="24"/>
        </w:rPr>
        <w:t>algebra</w:t>
      </w:r>
    </w:p>
    <w:p w:rsidR="005F6964" w:rsidRDefault="00582FCD">
      <w:pPr>
        <w:pStyle w:val="ListParagraph"/>
        <w:numPr>
          <w:ilvl w:val="1"/>
          <w:numId w:val="7"/>
        </w:numPr>
        <w:tabs>
          <w:tab w:val="left" w:pos="1600"/>
          <w:tab w:val="left" w:pos="1601"/>
        </w:tabs>
        <w:spacing w:before="3" w:line="242" w:lineRule="auto"/>
        <w:ind w:right="1579"/>
        <w:rPr>
          <w:sz w:val="24"/>
        </w:rPr>
      </w:pPr>
      <w:r>
        <w:rPr>
          <w:sz w:val="24"/>
        </w:rPr>
        <w:t>Explain binary numbers, octal numbers, decimal numbers and</w:t>
      </w:r>
      <w:r>
        <w:rPr>
          <w:spacing w:val="39"/>
          <w:sz w:val="24"/>
        </w:rPr>
        <w:t xml:space="preserve"> </w:t>
      </w:r>
      <w:r>
        <w:rPr>
          <w:sz w:val="24"/>
        </w:rPr>
        <w:t>their interconversion.</w:t>
      </w:r>
    </w:p>
    <w:p w:rsidR="005F6964" w:rsidRDefault="00582FCD">
      <w:pPr>
        <w:pStyle w:val="ListParagraph"/>
        <w:numPr>
          <w:ilvl w:val="1"/>
          <w:numId w:val="7"/>
        </w:numPr>
        <w:tabs>
          <w:tab w:val="left" w:pos="1600"/>
          <w:tab w:val="left" w:pos="1601"/>
        </w:tabs>
        <w:spacing w:before="0" w:line="242" w:lineRule="auto"/>
        <w:ind w:right="488"/>
        <w:rPr>
          <w:sz w:val="24"/>
        </w:rPr>
      </w:pPr>
      <w:r>
        <w:rPr>
          <w:sz w:val="24"/>
        </w:rPr>
        <w:t>Explain digital addition and multiplication and its applications to OR gates</w:t>
      </w:r>
      <w:r>
        <w:rPr>
          <w:spacing w:val="-14"/>
          <w:sz w:val="24"/>
        </w:rPr>
        <w:t xml:space="preserve"> </w:t>
      </w:r>
      <w:r>
        <w:rPr>
          <w:sz w:val="24"/>
        </w:rPr>
        <w:t xml:space="preserve">and </w:t>
      </w:r>
      <w:proofErr w:type="spellStart"/>
      <w:r>
        <w:rPr>
          <w:sz w:val="24"/>
        </w:rPr>
        <w:t>AND</w:t>
      </w:r>
      <w:proofErr w:type="spellEnd"/>
      <w:r>
        <w:rPr>
          <w:spacing w:val="-1"/>
          <w:sz w:val="24"/>
        </w:rPr>
        <w:t xml:space="preserve">  </w:t>
      </w:r>
      <w:r>
        <w:rPr>
          <w:sz w:val="24"/>
        </w:rPr>
        <w:t>Gates</w:t>
      </w:r>
    </w:p>
    <w:p w:rsidR="005F6964" w:rsidRDefault="00582FCD">
      <w:pPr>
        <w:pStyle w:val="ListParagraph"/>
        <w:numPr>
          <w:ilvl w:val="1"/>
          <w:numId w:val="7"/>
        </w:numPr>
        <w:tabs>
          <w:tab w:val="left" w:pos="1600"/>
          <w:tab w:val="left" w:pos="1601"/>
        </w:tabs>
        <w:spacing w:before="0"/>
        <w:ind w:hanging="721"/>
        <w:rPr>
          <w:sz w:val="24"/>
        </w:rPr>
      </w:pPr>
      <w:r>
        <w:rPr>
          <w:sz w:val="24"/>
        </w:rPr>
        <w:t xml:space="preserve">Illustrate   </w:t>
      </w:r>
      <w:proofErr w:type="spellStart"/>
      <w:r>
        <w:rPr>
          <w:sz w:val="24"/>
        </w:rPr>
        <w:t>complimentation</w:t>
      </w:r>
      <w:proofErr w:type="spellEnd"/>
      <w:r>
        <w:rPr>
          <w:sz w:val="24"/>
        </w:rPr>
        <w:t xml:space="preserve">  and</w:t>
      </w:r>
      <w:r>
        <w:rPr>
          <w:spacing w:val="-1"/>
          <w:sz w:val="24"/>
        </w:rPr>
        <w:t xml:space="preserve"> </w:t>
      </w:r>
      <w:r>
        <w:rPr>
          <w:sz w:val="24"/>
        </w:rPr>
        <w:t>inversion</w:t>
      </w:r>
    </w:p>
    <w:p w:rsidR="005F6964" w:rsidRDefault="00582FCD">
      <w:pPr>
        <w:pStyle w:val="ListParagraph"/>
        <w:numPr>
          <w:ilvl w:val="1"/>
          <w:numId w:val="7"/>
        </w:numPr>
        <w:tabs>
          <w:tab w:val="left" w:pos="1600"/>
          <w:tab w:val="left" w:pos="1601"/>
        </w:tabs>
        <w:spacing w:before="1"/>
        <w:ind w:hanging="721"/>
        <w:rPr>
          <w:sz w:val="24"/>
        </w:rPr>
      </w:pPr>
      <w:r>
        <w:rPr>
          <w:sz w:val="24"/>
        </w:rPr>
        <w:t>Evaluate logical</w:t>
      </w:r>
      <w:r>
        <w:rPr>
          <w:spacing w:val="-2"/>
          <w:sz w:val="24"/>
        </w:rPr>
        <w:t xml:space="preserve"> </w:t>
      </w:r>
      <w:r>
        <w:rPr>
          <w:sz w:val="24"/>
        </w:rPr>
        <w:t>expression</w:t>
      </w:r>
    </w:p>
    <w:p w:rsidR="005F6964" w:rsidRDefault="00582FCD">
      <w:pPr>
        <w:pStyle w:val="ListParagraph"/>
        <w:numPr>
          <w:ilvl w:val="1"/>
          <w:numId w:val="7"/>
        </w:numPr>
        <w:tabs>
          <w:tab w:val="left" w:pos="1600"/>
          <w:tab w:val="left" w:pos="1601"/>
        </w:tabs>
        <w:spacing w:before="3"/>
        <w:ind w:hanging="721"/>
        <w:rPr>
          <w:sz w:val="24"/>
        </w:rPr>
      </w:pPr>
      <w:r>
        <w:rPr>
          <w:sz w:val="24"/>
        </w:rPr>
        <w:t>List basic Laws of Boolean</w:t>
      </w:r>
      <w:r>
        <w:rPr>
          <w:spacing w:val="-3"/>
          <w:sz w:val="24"/>
        </w:rPr>
        <w:t xml:space="preserve"> </w:t>
      </w:r>
      <w:r>
        <w:rPr>
          <w:sz w:val="24"/>
        </w:rPr>
        <w:t>Algebra</w:t>
      </w:r>
    </w:p>
    <w:p w:rsidR="005F6964" w:rsidRDefault="00582FCD">
      <w:pPr>
        <w:pStyle w:val="ListParagraph"/>
        <w:numPr>
          <w:ilvl w:val="1"/>
          <w:numId w:val="7"/>
        </w:numPr>
        <w:tabs>
          <w:tab w:val="left" w:pos="1600"/>
          <w:tab w:val="left" w:pos="1601"/>
        </w:tabs>
        <w:spacing w:before="2"/>
        <w:ind w:hanging="721"/>
        <w:rPr>
          <w:sz w:val="24"/>
        </w:rPr>
      </w:pPr>
      <w:r>
        <w:rPr>
          <w:sz w:val="24"/>
        </w:rPr>
        <w:t>Explain De-Morgan's</w:t>
      </w:r>
      <w:r>
        <w:rPr>
          <w:spacing w:val="-1"/>
          <w:sz w:val="24"/>
        </w:rPr>
        <w:t xml:space="preserve"> </w:t>
      </w:r>
      <w:r>
        <w:rPr>
          <w:sz w:val="24"/>
        </w:rPr>
        <w:t>theorem</w:t>
      </w:r>
    </w:p>
    <w:p w:rsidR="005F6964" w:rsidRDefault="00582FCD">
      <w:pPr>
        <w:pStyle w:val="ListParagraph"/>
        <w:numPr>
          <w:ilvl w:val="1"/>
          <w:numId w:val="7"/>
        </w:numPr>
        <w:tabs>
          <w:tab w:val="left" w:pos="1600"/>
          <w:tab w:val="left" w:pos="1601"/>
        </w:tabs>
        <w:spacing w:before="3"/>
        <w:ind w:hanging="721"/>
        <w:rPr>
          <w:sz w:val="24"/>
        </w:rPr>
      </w:pPr>
      <w:r>
        <w:rPr>
          <w:sz w:val="24"/>
        </w:rPr>
        <w:t>Explain basic duality of Boolean</w:t>
      </w:r>
      <w:r>
        <w:rPr>
          <w:spacing w:val="-8"/>
          <w:sz w:val="24"/>
        </w:rPr>
        <w:t xml:space="preserve"> </w:t>
      </w:r>
      <w:r>
        <w:rPr>
          <w:sz w:val="24"/>
        </w:rPr>
        <w:t>algebra</w:t>
      </w:r>
    </w:p>
    <w:p w:rsidR="005F6964" w:rsidRDefault="00582FCD">
      <w:pPr>
        <w:pStyle w:val="ListParagraph"/>
        <w:numPr>
          <w:ilvl w:val="1"/>
          <w:numId w:val="7"/>
        </w:numPr>
        <w:tabs>
          <w:tab w:val="left" w:pos="1600"/>
          <w:tab w:val="left" w:pos="1601"/>
        </w:tabs>
        <w:spacing w:before="2"/>
        <w:ind w:hanging="721"/>
        <w:rPr>
          <w:sz w:val="24"/>
        </w:rPr>
      </w:pPr>
      <w:r>
        <w:rPr>
          <w:sz w:val="24"/>
        </w:rPr>
        <w:t>Derive Boolean</w:t>
      </w:r>
      <w:r>
        <w:rPr>
          <w:spacing w:val="-3"/>
          <w:sz w:val="24"/>
        </w:rPr>
        <w:t xml:space="preserve"> </w:t>
      </w:r>
      <w:r>
        <w:rPr>
          <w:sz w:val="24"/>
        </w:rPr>
        <w:t>expression</w:t>
      </w:r>
    </w:p>
    <w:p w:rsidR="005F6964" w:rsidRDefault="00582FCD">
      <w:pPr>
        <w:pStyle w:val="ListParagraph"/>
        <w:numPr>
          <w:ilvl w:val="1"/>
          <w:numId w:val="7"/>
        </w:numPr>
        <w:tabs>
          <w:tab w:val="left" w:pos="1601"/>
        </w:tabs>
        <w:spacing w:before="2"/>
        <w:ind w:hanging="721"/>
        <w:rPr>
          <w:sz w:val="24"/>
        </w:rPr>
      </w:pPr>
      <w:r>
        <w:rPr>
          <w:sz w:val="24"/>
        </w:rPr>
        <w:t>Explain combination of</w:t>
      </w:r>
      <w:r>
        <w:rPr>
          <w:spacing w:val="-2"/>
          <w:sz w:val="24"/>
        </w:rPr>
        <w:t xml:space="preserve"> </w:t>
      </w:r>
      <w:r>
        <w:rPr>
          <w:sz w:val="24"/>
        </w:rPr>
        <w:t>GATES</w:t>
      </w:r>
    </w:p>
    <w:p w:rsidR="005F6964" w:rsidRDefault="00582FCD">
      <w:pPr>
        <w:pStyle w:val="ListParagraph"/>
        <w:numPr>
          <w:ilvl w:val="1"/>
          <w:numId w:val="7"/>
        </w:numPr>
        <w:tabs>
          <w:tab w:val="left" w:pos="1601"/>
        </w:tabs>
        <w:spacing w:before="3"/>
        <w:ind w:hanging="721"/>
        <w:rPr>
          <w:sz w:val="24"/>
        </w:rPr>
      </w:pPr>
      <w:r>
        <w:rPr>
          <w:sz w:val="24"/>
        </w:rPr>
        <w:t>Illustrate sum of products and product of</w:t>
      </w:r>
      <w:r>
        <w:rPr>
          <w:spacing w:val="-2"/>
          <w:sz w:val="24"/>
        </w:rPr>
        <w:t xml:space="preserve"> </w:t>
      </w:r>
      <w:r>
        <w:rPr>
          <w:sz w:val="24"/>
        </w:rPr>
        <w:t>sum</w:t>
      </w:r>
    </w:p>
    <w:p w:rsidR="005F6964" w:rsidRDefault="00582FCD">
      <w:pPr>
        <w:pStyle w:val="ListParagraph"/>
        <w:numPr>
          <w:ilvl w:val="1"/>
          <w:numId w:val="7"/>
        </w:numPr>
        <w:tabs>
          <w:tab w:val="left" w:pos="1601"/>
        </w:tabs>
        <w:spacing w:before="2"/>
        <w:ind w:hanging="721"/>
        <w:rPr>
          <w:sz w:val="24"/>
        </w:rPr>
      </w:pPr>
      <w:r>
        <w:rPr>
          <w:sz w:val="24"/>
        </w:rPr>
        <w:t>Derive product of sum</w:t>
      </w:r>
      <w:r>
        <w:rPr>
          <w:spacing w:val="-3"/>
          <w:sz w:val="24"/>
        </w:rPr>
        <w:t xml:space="preserve"> </w:t>
      </w:r>
      <w:r>
        <w:rPr>
          <w:sz w:val="24"/>
        </w:rPr>
        <w:t>expression</w:t>
      </w:r>
    </w:p>
    <w:p w:rsidR="005F6964" w:rsidRDefault="00582FCD">
      <w:pPr>
        <w:pStyle w:val="ListParagraph"/>
        <w:numPr>
          <w:ilvl w:val="1"/>
          <w:numId w:val="7"/>
        </w:numPr>
        <w:tabs>
          <w:tab w:val="left" w:pos="1601"/>
        </w:tabs>
        <w:spacing w:before="3"/>
        <w:ind w:hanging="721"/>
        <w:rPr>
          <w:sz w:val="24"/>
        </w:rPr>
      </w:pPr>
      <w:r>
        <w:rPr>
          <w:sz w:val="24"/>
        </w:rPr>
        <w:t>Explain NAND Gates and NOR</w:t>
      </w:r>
      <w:r>
        <w:rPr>
          <w:spacing w:val="-2"/>
          <w:sz w:val="24"/>
        </w:rPr>
        <w:t xml:space="preserve"> </w:t>
      </w:r>
      <w:r>
        <w:rPr>
          <w:sz w:val="24"/>
        </w:rPr>
        <w:t>Gates</w:t>
      </w:r>
    </w:p>
    <w:p w:rsidR="005F6964" w:rsidRDefault="00582FCD">
      <w:pPr>
        <w:pStyle w:val="ListParagraph"/>
        <w:numPr>
          <w:ilvl w:val="1"/>
          <w:numId w:val="7"/>
        </w:numPr>
        <w:tabs>
          <w:tab w:val="left" w:pos="1601"/>
        </w:tabs>
        <w:spacing w:before="2"/>
        <w:ind w:hanging="721"/>
        <w:rPr>
          <w:sz w:val="24"/>
        </w:rPr>
      </w:pPr>
      <w:r>
        <w:rPr>
          <w:sz w:val="24"/>
        </w:rPr>
        <w:t>Use the map methods for simplifying</w:t>
      </w:r>
      <w:r>
        <w:rPr>
          <w:spacing w:val="-6"/>
          <w:sz w:val="24"/>
        </w:rPr>
        <w:t xml:space="preserve"> </w:t>
      </w:r>
      <w:r>
        <w:rPr>
          <w:sz w:val="24"/>
        </w:rPr>
        <w:t>expressions</w:t>
      </w:r>
    </w:p>
    <w:p w:rsidR="005F6964" w:rsidRDefault="00582FCD">
      <w:pPr>
        <w:pStyle w:val="ListParagraph"/>
        <w:numPr>
          <w:ilvl w:val="1"/>
          <w:numId w:val="7"/>
        </w:numPr>
        <w:tabs>
          <w:tab w:val="left" w:pos="1601"/>
        </w:tabs>
        <w:spacing w:before="3"/>
        <w:ind w:hanging="721"/>
        <w:rPr>
          <w:sz w:val="24"/>
        </w:rPr>
      </w:pPr>
      <w:r>
        <w:rPr>
          <w:sz w:val="24"/>
        </w:rPr>
        <w:t>Explain sub-cubes and</w:t>
      </w:r>
      <w:r>
        <w:rPr>
          <w:spacing w:val="-2"/>
          <w:sz w:val="24"/>
        </w:rPr>
        <w:t xml:space="preserve"> </w:t>
      </w:r>
      <w:r>
        <w:rPr>
          <w:sz w:val="24"/>
        </w:rPr>
        <w:t>covering</w:t>
      </w:r>
    </w:p>
    <w:p w:rsidR="005F6964" w:rsidRDefault="005F6964">
      <w:pPr>
        <w:pStyle w:val="BodyText"/>
        <w:spacing w:before="9"/>
        <w:ind w:left="0" w:firstLine="0"/>
        <w:rPr>
          <w:sz w:val="24"/>
        </w:rPr>
      </w:pPr>
    </w:p>
    <w:p w:rsidR="005F6964" w:rsidRDefault="00582FCD">
      <w:pPr>
        <w:pStyle w:val="ListParagraph"/>
        <w:numPr>
          <w:ilvl w:val="0"/>
          <w:numId w:val="7"/>
        </w:numPr>
        <w:tabs>
          <w:tab w:val="left" w:pos="880"/>
          <w:tab w:val="left" w:pos="881"/>
        </w:tabs>
        <w:spacing w:before="1" w:line="242" w:lineRule="auto"/>
        <w:ind w:left="1600" w:right="763" w:hanging="1440"/>
        <w:rPr>
          <w:sz w:val="24"/>
        </w:rPr>
      </w:pPr>
      <w:r>
        <w:rPr>
          <w:b/>
          <w:sz w:val="24"/>
        </w:rPr>
        <w:t>UNDERSTAND THE CONCEPT OF PLANE ANALYTIC GEOMETRY</w:t>
      </w:r>
      <w:r>
        <w:rPr>
          <w:b/>
          <w:spacing w:val="-15"/>
          <w:sz w:val="24"/>
        </w:rPr>
        <w:t xml:space="preserve"> </w:t>
      </w:r>
      <w:r>
        <w:rPr>
          <w:sz w:val="24"/>
        </w:rPr>
        <w:t>11.1 Explain the rectangular coordinate</w:t>
      </w:r>
      <w:r>
        <w:rPr>
          <w:spacing w:val="-4"/>
          <w:sz w:val="24"/>
        </w:rPr>
        <w:t xml:space="preserve"> </w:t>
      </w:r>
      <w:r>
        <w:rPr>
          <w:sz w:val="24"/>
        </w:rPr>
        <w:t>system.</w:t>
      </w:r>
    </w:p>
    <w:p w:rsidR="005F6964" w:rsidRDefault="00582FCD">
      <w:pPr>
        <w:pStyle w:val="ListParagraph"/>
        <w:numPr>
          <w:ilvl w:val="1"/>
          <w:numId w:val="9"/>
        </w:numPr>
        <w:tabs>
          <w:tab w:val="left" w:pos="1600"/>
          <w:tab w:val="left" w:pos="1601"/>
        </w:tabs>
        <w:spacing w:before="0" w:line="275" w:lineRule="exact"/>
        <w:ind w:hanging="721"/>
        <w:rPr>
          <w:sz w:val="24"/>
        </w:rPr>
      </w:pPr>
      <w:r>
        <w:rPr>
          <w:sz w:val="24"/>
        </w:rPr>
        <w:t>Locate points in different</w:t>
      </w:r>
      <w:r>
        <w:rPr>
          <w:spacing w:val="-1"/>
          <w:sz w:val="24"/>
        </w:rPr>
        <w:t xml:space="preserve"> </w:t>
      </w:r>
      <w:r>
        <w:rPr>
          <w:sz w:val="24"/>
        </w:rPr>
        <w:t>quadrants.</w:t>
      </w:r>
    </w:p>
    <w:p w:rsidR="005F6964" w:rsidRDefault="00582FCD">
      <w:pPr>
        <w:pStyle w:val="ListParagraph"/>
        <w:numPr>
          <w:ilvl w:val="1"/>
          <w:numId w:val="9"/>
        </w:numPr>
        <w:tabs>
          <w:tab w:val="left" w:pos="1600"/>
          <w:tab w:val="left" w:pos="1601"/>
        </w:tabs>
        <w:spacing w:before="2"/>
        <w:ind w:hanging="721"/>
        <w:rPr>
          <w:sz w:val="24"/>
        </w:rPr>
      </w:pPr>
      <w:r>
        <w:rPr>
          <w:sz w:val="24"/>
        </w:rPr>
        <w:t>Derive distance</w:t>
      </w:r>
      <w:r>
        <w:rPr>
          <w:spacing w:val="-4"/>
          <w:sz w:val="24"/>
        </w:rPr>
        <w:t xml:space="preserve"> </w:t>
      </w:r>
      <w:r>
        <w:rPr>
          <w:sz w:val="24"/>
        </w:rPr>
        <w:t>formula.</w:t>
      </w:r>
    </w:p>
    <w:p w:rsidR="005F6964" w:rsidRDefault="00582FCD">
      <w:pPr>
        <w:pStyle w:val="ListParagraph"/>
        <w:numPr>
          <w:ilvl w:val="1"/>
          <w:numId w:val="9"/>
        </w:numPr>
        <w:tabs>
          <w:tab w:val="left" w:pos="1600"/>
          <w:tab w:val="left" w:pos="1601"/>
        </w:tabs>
        <w:spacing w:before="2"/>
        <w:ind w:hanging="721"/>
        <w:rPr>
          <w:sz w:val="24"/>
        </w:rPr>
      </w:pPr>
      <w:r>
        <w:rPr>
          <w:sz w:val="24"/>
        </w:rPr>
        <w:t>Describe the ratio</w:t>
      </w:r>
      <w:r>
        <w:rPr>
          <w:spacing w:val="-3"/>
          <w:sz w:val="24"/>
        </w:rPr>
        <w:t xml:space="preserve"> </w:t>
      </w:r>
      <w:r>
        <w:rPr>
          <w:sz w:val="24"/>
        </w:rPr>
        <w:t>formula</w:t>
      </w:r>
    </w:p>
    <w:p w:rsidR="005F6964" w:rsidRDefault="00582FCD">
      <w:pPr>
        <w:pStyle w:val="ListParagraph"/>
        <w:numPr>
          <w:ilvl w:val="1"/>
          <w:numId w:val="9"/>
        </w:numPr>
        <w:tabs>
          <w:tab w:val="left" w:pos="1600"/>
          <w:tab w:val="left" w:pos="1601"/>
        </w:tabs>
        <w:spacing w:before="3"/>
        <w:ind w:hanging="721"/>
        <w:rPr>
          <w:sz w:val="24"/>
        </w:rPr>
      </w:pPr>
      <w:r>
        <w:rPr>
          <w:sz w:val="24"/>
        </w:rPr>
        <w:t>Derive slope</w:t>
      </w:r>
      <w:r>
        <w:rPr>
          <w:spacing w:val="-3"/>
          <w:sz w:val="24"/>
        </w:rPr>
        <w:t xml:space="preserve"> </w:t>
      </w:r>
      <w:r>
        <w:rPr>
          <w:sz w:val="24"/>
        </w:rPr>
        <w:t>formula</w:t>
      </w:r>
    </w:p>
    <w:p w:rsidR="005F6964" w:rsidRDefault="00582FCD">
      <w:pPr>
        <w:pStyle w:val="ListParagraph"/>
        <w:numPr>
          <w:ilvl w:val="1"/>
          <w:numId w:val="9"/>
        </w:numPr>
        <w:tabs>
          <w:tab w:val="left" w:pos="1600"/>
          <w:tab w:val="left" w:pos="1601"/>
        </w:tabs>
        <w:spacing w:before="2"/>
        <w:ind w:hanging="721"/>
        <w:rPr>
          <w:sz w:val="24"/>
        </w:rPr>
      </w:pPr>
      <w:r>
        <w:rPr>
          <w:sz w:val="24"/>
        </w:rPr>
        <w:t>Solve problems using the above</w:t>
      </w:r>
      <w:r>
        <w:rPr>
          <w:spacing w:val="-5"/>
          <w:sz w:val="24"/>
        </w:rPr>
        <w:t xml:space="preserve"> </w:t>
      </w:r>
      <w:r>
        <w:rPr>
          <w:sz w:val="24"/>
        </w:rPr>
        <w:t>formulae.</w:t>
      </w:r>
    </w:p>
    <w:p w:rsidR="005F6964" w:rsidRDefault="005F6964">
      <w:pPr>
        <w:pStyle w:val="BodyText"/>
        <w:ind w:left="0" w:firstLine="0"/>
        <w:rPr>
          <w:sz w:val="24"/>
        </w:rPr>
      </w:pPr>
    </w:p>
    <w:p w:rsidR="005F6964" w:rsidRDefault="00582FCD">
      <w:pPr>
        <w:pStyle w:val="ListParagraph"/>
        <w:numPr>
          <w:ilvl w:val="0"/>
          <w:numId w:val="7"/>
        </w:numPr>
        <w:tabs>
          <w:tab w:val="left" w:pos="880"/>
          <w:tab w:val="left" w:pos="881"/>
        </w:tabs>
        <w:spacing w:before="0" w:line="275" w:lineRule="exact"/>
        <w:ind w:left="880" w:hanging="721"/>
        <w:rPr>
          <w:b/>
          <w:sz w:val="24"/>
        </w:rPr>
      </w:pPr>
      <w:r>
        <w:rPr>
          <w:b/>
          <w:sz w:val="24"/>
        </w:rPr>
        <w:t>USE EQUATIONS OF STRAIGHT LINE IN SOLVING</w:t>
      </w:r>
      <w:r>
        <w:rPr>
          <w:b/>
          <w:spacing w:val="-7"/>
          <w:sz w:val="24"/>
        </w:rPr>
        <w:t xml:space="preserve"> </w:t>
      </w:r>
      <w:r>
        <w:rPr>
          <w:b/>
          <w:sz w:val="24"/>
        </w:rPr>
        <w:t>PROBLEMS.</w:t>
      </w:r>
    </w:p>
    <w:p w:rsidR="005F6964" w:rsidRDefault="00582FCD">
      <w:pPr>
        <w:pStyle w:val="ListParagraph"/>
        <w:numPr>
          <w:ilvl w:val="1"/>
          <w:numId w:val="7"/>
        </w:numPr>
        <w:tabs>
          <w:tab w:val="left" w:pos="1600"/>
          <w:tab w:val="left" w:pos="1601"/>
        </w:tabs>
        <w:spacing w:before="0" w:line="275" w:lineRule="exact"/>
        <w:ind w:hanging="721"/>
        <w:rPr>
          <w:sz w:val="24"/>
        </w:rPr>
      </w:pPr>
      <w:r>
        <w:rPr>
          <w:sz w:val="24"/>
        </w:rPr>
        <w:t>Define equation of a straight</w:t>
      </w:r>
      <w:r>
        <w:rPr>
          <w:spacing w:val="-5"/>
          <w:sz w:val="24"/>
        </w:rPr>
        <w:t xml:space="preserve"> </w:t>
      </w:r>
      <w:r>
        <w:rPr>
          <w:sz w:val="24"/>
        </w:rPr>
        <w:t>line.</w:t>
      </w:r>
    </w:p>
    <w:p w:rsidR="005F6964" w:rsidRDefault="00582FCD">
      <w:pPr>
        <w:pStyle w:val="ListParagraph"/>
        <w:numPr>
          <w:ilvl w:val="1"/>
          <w:numId w:val="7"/>
        </w:numPr>
        <w:tabs>
          <w:tab w:val="left" w:pos="1600"/>
          <w:tab w:val="left" w:pos="1601"/>
        </w:tabs>
        <w:spacing w:before="2"/>
        <w:ind w:hanging="721"/>
        <w:rPr>
          <w:sz w:val="24"/>
        </w:rPr>
      </w:pPr>
      <w:r>
        <w:rPr>
          <w:sz w:val="24"/>
        </w:rPr>
        <w:t>Derive slope intercept and intercept forms of equations of a straight</w:t>
      </w:r>
      <w:r>
        <w:rPr>
          <w:spacing w:val="-9"/>
          <w:sz w:val="24"/>
        </w:rPr>
        <w:t xml:space="preserve"> </w:t>
      </w:r>
      <w:r>
        <w:rPr>
          <w:sz w:val="24"/>
        </w:rPr>
        <w:t>line.</w:t>
      </w:r>
    </w:p>
    <w:p w:rsidR="005F6964" w:rsidRDefault="00582FCD">
      <w:pPr>
        <w:pStyle w:val="ListParagraph"/>
        <w:numPr>
          <w:ilvl w:val="1"/>
          <w:numId w:val="7"/>
        </w:numPr>
        <w:tabs>
          <w:tab w:val="left" w:pos="1600"/>
          <w:tab w:val="left" w:pos="1601"/>
        </w:tabs>
        <w:spacing w:before="3"/>
        <w:ind w:hanging="721"/>
        <w:rPr>
          <w:sz w:val="24"/>
        </w:rPr>
      </w:pPr>
      <w:r>
        <w:rPr>
          <w:sz w:val="24"/>
        </w:rPr>
        <w:t>Write general form of equations of a straight</w:t>
      </w:r>
      <w:r>
        <w:rPr>
          <w:spacing w:val="-4"/>
          <w:sz w:val="24"/>
        </w:rPr>
        <w:t xml:space="preserve"> </w:t>
      </w:r>
      <w:r>
        <w:rPr>
          <w:sz w:val="24"/>
        </w:rPr>
        <w:t>line.</w:t>
      </w:r>
    </w:p>
    <w:p w:rsidR="005F6964" w:rsidRDefault="00582FCD">
      <w:pPr>
        <w:pStyle w:val="ListParagraph"/>
        <w:numPr>
          <w:ilvl w:val="1"/>
          <w:numId w:val="7"/>
        </w:numPr>
        <w:tabs>
          <w:tab w:val="left" w:pos="1600"/>
          <w:tab w:val="left" w:pos="1601"/>
        </w:tabs>
        <w:spacing w:before="3"/>
        <w:ind w:hanging="721"/>
        <w:rPr>
          <w:sz w:val="24"/>
        </w:rPr>
      </w:pPr>
      <w:r>
        <w:rPr>
          <w:sz w:val="24"/>
        </w:rPr>
        <w:t>Derive an expression for angle between two straight</w:t>
      </w:r>
      <w:r>
        <w:rPr>
          <w:spacing w:val="-5"/>
          <w:sz w:val="24"/>
        </w:rPr>
        <w:t xml:space="preserve"> </w:t>
      </w:r>
      <w:r>
        <w:rPr>
          <w:sz w:val="24"/>
        </w:rPr>
        <w:t>lines.</w:t>
      </w:r>
    </w:p>
    <w:p w:rsidR="005F6964" w:rsidRDefault="00582FCD">
      <w:pPr>
        <w:pStyle w:val="ListParagraph"/>
        <w:numPr>
          <w:ilvl w:val="1"/>
          <w:numId w:val="7"/>
        </w:numPr>
        <w:tabs>
          <w:tab w:val="left" w:pos="1600"/>
          <w:tab w:val="left" w:pos="1601"/>
        </w:tabs>
        <w:spacing w:before="2"/>
        <w:ind w:hanging="721"/>
        <w:rPr>
          <w:sz w:val="24"/>
        </w:rPr>
      </w:pPr>
      <w:r>
        <w:rPr>
          <w:sz w:val="24"/>
        </w:rPr>
        <w:t>Derive conditions of perpendicularity and parallelism of two straight</w:t>
      </w:r>
      <w:r>
        <w:rPr>
          <w:spacing w:val="-16"/>
          <w:sz w:val="24"/>
        </w:rPr>
        <w:t xml:space="preserve"> </w:t>
      </w:r>
      <w:r>
        <w:rPr>
          <w:sz w:val="24"/>
        </w:rPr>
        <w:t>lines.</w:t>
      </w:r>
    </w:p>
    <w:p w:rsidR="005F6964" w:rsidRDefault="00582FCD">
      <w:pPr>
        <w:pStyle w:val="ListParagraph"/>
        <w:numPr>
          <w:ilvl w:val="1"/>
          <w:numId w:val="7"/>
        </w:numPr>
        <w:tabs>
          <w:tab w:val="left" w:pos="1600"/>
          <w:tab w:val="left" w:pos="1601"/>
        </w:tabs>
        <w:spacing w:before="3"/>
        <w:ind w:hanging="721"/>
        <w:rPr>
          <w:sz w:val="24"/>
        </w:rPr>
      </w:pPr>
      <w:r>
        <w:rPr>
          <w:sz w:val="24"/>
        </w:rPr>
        <w:t>Solve problems using these</w:t>
      </w:r>
      <w:r>
        <w:rPr>
          <w:spacing w:val="-6"/>
          <w:sz w:val="24"/>
        </w:rPr>
        <w:t xml:space="preserve"> </w:t>
      </w:r>
      <w:r>
        <w:rPr>
          <w:sz w:val="24"/>
        </w:rPr>
        <w:t>equations/formulae.</w:t>
      </w:r>
    </w:p>
    <w:p w:rsidR="005F6964" w:rsidRDefault="005F6964">
      <w:pPr>
        <w:pStyle w:val="BodyText"/>
        <w:spacing w:before="9"/>
        <w:ind w:left="0" w:firstLine="0"/>
        <w:rPr>
          <w:sz w:val="24"/>
        </w:rPr>
      </w:pPr>
    </w:p>
    <w:p w:rsidR="005F6964" w:rsidRDefault="00582FCD">
      <w:pPr>
        <w:pStyle w:val="ListParagraph"/>
        <w:numPr>
          <w:ilvl w:val="0"/>
          <w:numId w:val="7"/>
        </w:numPr>
        <w:tabs>
          <w:tab w:val="left" w:pos="880"/>
          <w:tab w:val="left" w:pos="881"/>
        </w:tabs>
        <w:spacing w:before="0"/>
        <w:ind w:left="880" w:hanging="721"/>
        <w:rPr>
          <w:b/>
          <w:sz w:val="24"/>
        </w:rPr>
      </w:pPr>
      <w:r>
        <w:rPr>
          <w:b/>
          <w:sz w:val="24"/>
        </w:rPr>
        <w:t>SOLVE TECHNOLOGICAL PROBLEMS USING EQUATIONS OF</w:t>
      </w:r>
      <w:r>
        <w:rPr>
          <w:b/>
          <w:spacing w:val="-9"/>
          <w:sz w:val="24"/>
        </w:rPr>
        <w:t xml:space="preserve"> </w:t>
      </w:r>
      <w:r>
        <w:rPr>
          <w:b/>
          <w:sz w:val="24"/>
        </w:rPr>
        <w:t>CIRCLE</w:t>
      </w:r>
    </w:p>
    <w:p w:rsidR="005F6964" w:rsidRDefault="005F6964">
      <w:pPr>
        <w:rPr>
          <w:sz w:val="24"/>
        </w:rPr>
        <w:sectPr w:rsidR="005F6964">
          <w:pgSz w:w="12240" w:h="15840"/>
          <w:pgMar w:top="1360" w:right="1280" w:bottom="1420" w:left="1280" w:header="850" w:footer="1144" w:gutter="0"/>
          <w:cols w:space="720"/>
          <w:docGrid w:linePitch="299"/>
        </w:sectPr>
      </w:pPr>
    </w:p>
    <w:p w:rsidR="005F6964" w:rsidRDefault="00582FCD">
      <w:pPr>
        <w:pStyle w:val="ListParagraph"/>
        <w:numPr>
          <w:ilvl w:val="1"/>
          <w:numId w:val="7"/>
        </w:numPr>
        <w:tabs>
          <w:tab w:val="left" w:pos="1600"/>
          <w:tab w:val="left" w:pos="1601"/>
        </w:tabs>
        <w:spacing w:before="76"/>
        <w:ind w:hanging="721"/>
        <w:rPr>
          <w:sz w:val="24"/>
        </w:rPr>
      </w:pPr>
      <w:r>
        <w:rPr>
          <w:sz w:val="24"/>
        </w:rPr>
        <w:lastRenderedPageBreak/>
        <w:t>Define a</w:t>
      </w:r>
      <w:r>
        <w:rPr>
          <w:spacing w:val="-4"/>
          <w:sz w:val="24"/>
        </w:rPr>
        <w:t xml:space="preserve"> </w:t>
      </w:r>
      <w:r>
        <w:rPr>
          <w:sz w:val="24"/>
        </w:rPr>
        <w:t>circle.</w:t>
      </w:r>
    </w:p>
    <w:p w:rsidR="005F6964" w:rsidRDefault="00582FCD">
      <w:pPr>
        <w:pStyle w:val="ListParagraph"/>
        <w:numPr>
          <w:ilvl w:val="1"/>
          <w:numId w:val="7"/>
        </w:numPr>
        <w:tabs>
          <w:tab w:val="left" w:pos="1600"/>
          <w:tab w:val="left" w:pos="1601"/>
        </w:tabs>
        <w:spacing w:before="3"/>
        <w:ind w:hanging="721"/>
        <w:rPr>
          <w:sz w:val="24"/>
        </w:rPr>
      </w:pPr>
      <w:r>
        <w:rPr>
          <w:sz w:val="24"/>
        </w:rPr>
        <w:t>Describe standard, central and general forms of the equation of a</w:t>
      </w:r>
      <w:r>
        <w:rPr>
          <w:spacing w:val="-13"/>
          <w:sz w:val="24"/>
        </w:rPr>
        <w:t xml:space="preserve"> </w:t>
      </w:r>
      <w:r>
        <w:rPr>
          <w:sz w:val="24"/>
        </w:rPr>
        <w:t>circle.</w:t>
      </w:r>
    </w:p>
    <w:p w:rsidR="005F6964" w:rsidRDefault="00582FCD">
      <w:pPr>
        <w:pStyle w:val="ListParagraph"/>
        <w:numPr>
          <w:ilvl w:val="1"/>
          <w:numId w:val="7"/>
        </w:numPr>
        <w:tabs>
          <w:tab w:val="left" w:pos="1600"/>
          <w:tab w:val="left" w:pos="1601"/>
        </w:tabs>
        <w:spacing w:before="3"/>
        <w:ind w:hanging="721"/>
        <w:rPr>
          <w:sz w:val="24"/>
        </w:rPr>
      </w:pPr>
      <w:r>
        <w:rPr>
          <w:sz w:val="24"/>
        </w:rPr>
        <w:t>Convert general form to the central form of equation of a</w:t>
      </w:r>
      <w:r>
        <w:rPr>
          <w:spacing w:val="-8"/>
          <w:sz w:val="24"/>
        </w:rPr>
        <w:t xml:space="preserve"> </w:t>
      </w:r>
      <w:r>
        <w:rPr>
          <w:sz w:val="24"/>
        </w:rPr>
        <w:t>circle.</w:t>
      </w:r>
    </w:p>
    <w:p w:rsidR="005F6964" w:rsidRDefault="00582FCD">
      <w:pPr>
        <w:pStyle w:val="ListParagraph"/>
        <w:numPr>
          <w:ilvl w:val="1"/>
          <w:numId w:val="7"/>
        </w:numPr>
        <w:tabs>
          <w:tab w:val="left" w:pos="1600"/>
          <w:tab w:val="left" w:pos="1601"/>
        </w:tabs>
        <w:spacing w:before="2"/>
        <w:ind w:hanging="721"/>
        <w:rPr>
          <w:sz w:val="24"/>
        </w:rPr>
      </w:pPr>
      <w:r>
        <w:rPr>
          <w:sz w:val="24"/>
        </w:rPr>
        <w:t>Deduce formula for radius and coordinates of the center of a</w:t>
      </w:r>
      <w:r>
        <w:rPr>
          <w:spacing w:val="-14"/>
          <w:sz w:val="24"/>
        </w:rPr>
        <w:t xml:space="preserve"> </w:t>
      </w:r>
      <w:r>
        <w:rPr>
          <w:sz w:val="24"/>
        </w:rPr>
        <w:t>circle.</w:t>
      </w:r>
    </w:p>
    <w:p w:rsidR="005F6964" w:rsidRDefault="00582FCD">
      <w:pPr>
        <w:pStyle w:val="ListParagraph"/>
        <w:numPr>
          <w:ilvl w:val="1"/>
          <w:numId w:val="7"/>
        </w:numPr>
        <w:tabs>
          <w:tab w:val="left" w:pos="1600"/>
          <w:tab w:val="left" w:pos="1601"/>
        </w:tabs>
        <w:spacing w:before="3"/>
        <w:ind w:hanging="721"/>
        <w:rPr>
          <w:sz w:val="24"/>
        </w:rPr>
      </w:pPr>
      <w:r>
        <w:rPr>
          <w:sz w:val="24"/>
        </w:rPr>
        <w:t>Derive equation of the circle passing through three</w:t>
      </w:r>
      <w:r>
        <w:rPr>
          <w:spacing w:val="-10"/>
          <w:sz w:val="24"/>
        </w:rPr>
        <w:t xml:space="preserve"> </w:t>
      </w:r>
      <w:r>
        <w:rPr>
          <w:sz w:val="24"/>
        </w:rPr>
        <w:t>points.</w:t>
      </w:r>
    </w:p>
    <w:p w:rsidR="005F6964" w:rsidRDefault="00582FCD">
      <w:pPr>
        <w:pStyle w:val="ListParagraph"/>
        <w:numPr>
          <w:ilvl w:val="1"/>
          <w:numId w:val="7"/>
        </w:numPr>
        <w:tabs>
          <w:tab w:val="left" w:pos="1600"/>
          <w:tab w:val="left" w:pos="1601"/>
        </w:tabs>
        <w:spacing w:before="2"/>
        <w:ind w:hanging="721"/>
        <w:rPr>
          <w:sz w:val="24"/>
        </w:rPr>
      </w:pPr>
      <w:r>
        <w:rPr>
          <w:sz w:val="24"/>
        </w:rPr>
        <w:t>Solve problems involving these</w:t>
      </w:r>
      <w:r>
        <w:rPr>
          <w:spacing w:val="-6"/>
          <w:sz w:val="24"/>
        </w:rPr>
        <w:t xml:space="preserve"> </w:t>
      </w:r>
      <w:r>
        <w:rPr>
          <w:sz w:val="24"/>
        </w:rPr>
        <w:t>equations.</w:t>
      </w:r>
    </w:p>
    <w:p w:rsidR="005F6964" w:rsidRDefault="005F6964">
      <w:pPr>
        <w:rPr>
          <w:sz w:val="24"/>
        </w:rPr>
      </w:pPr>
    </w:p>
    <w:p w:rsidR="005F6964" w:rsidRDefault="005F6964">
      <w:pPr>
        <w:rPr>
          <w:sz w:val="24"/>
        </w:rPr>
      </w:pPr>
    </w:p>
    <w:p w:rsidR="005F6964" w:rsidRDefault="005F6964">
      <w:pPr>
        <w:rPr>
          <w:sz w:val="24"/>
        </w:rPr>
      </w:pPr>
    </w:p>
    <w:p w:rsidR="005F6964" w:rsidRDefault="005F6964">
      <w:pPr>
        <w:rPr>
          <w:sz w:val="24"/>
        </w:rPr>
      </w:pPr>
    </w:p>
    <w:p w:rsidR="005F6964" w:rsidRDefault="00582FCD">
      <w:pPr>
        <w:widowControl/>
        <w:autoSpaceDE/>
        <w:autoSpaceDN/>
        <w:rPr>
          <w:sz w:val="24"/>
        </w:rPr>
      </w:pPr>
      <w:r>
        <w:rPr>
          <w:sz w:val="24"/>
        </w:rPr>
        <w:br w:type="page"/>
      </w:r>
    </w:p>
    <w:p w:rsidR="005F6964" w:rsidRDefault="005F6964">
      <w:pPr>
        <w:rPr>
          <w:sz w:val="24"/>
        </w:rPr>
        <w:sectPr w:rsidR="005F6964">
          <w:pgSz w:w="12240" w:h="15840"/>
          <w:pgMar w:top="1360" w:right="1280" w:bottom="1420" w:left="1280" w:header="850" w:footer="1144" w:gutter="0"/>
          <w:cols w:space="720"/>
          <w:docGrid w:linePitch="299"/>
        </w:sectPr>
      </w:pPr>
    </w:p>
    <w:p w:rsidR="005F6964" w:rsidRDefault="00582FCD">
      <w:pPr>
        <w:tabs>
          <w:tab w:val="left" w:pos="1600"/>
        </w:tabs>
        <w:spacing w:before="61"/>
        <w:ind w:left="160"/>
        <w:rPr>
          <w:b/>
          <w:sz w:val="24"/>
        </w:rPr>
      </w:pPr>
      <w:r>
        <w:rPr>
          <w:rFonts w:eastAsia="SimSun" w:hint="eastAsia"/>
          <w:b/>
          <w:sz w:val="24"/>
          <w:lang w:eastAsia="zh-CN"/>
        </w:rPr>
        <w:lastRenderedPageBreak/>
        <w:t xml:space="preserve">2.5 </w:t>
      </w:r>
      <w:r>
        <w:rPr>
          <w:b/>
          <w:sz w:val="24"/>
        </w:rPr>
        <w:t>Ch-132</w:t>
      </w:r>
      <w:r>
        <w:rPr>
          <w:b/>
          <w:sz w:val="24"/>
        </w:rPr>
        <w:tab/>
        <w:t>APPLIED</w:t>
      </w:r>
      <w:r>
        <w:rPr>
          <w:b/>
          <w:spacing w:val="-1"/>
          <w:sz w:val="24"/>
        </w:rPr>
        <w:t xml:space="preserve"> </w:t>
      </w:r>
      <w:r>
        <w:rPr>
          <w:b/>
          <w:sz w:val="24"/>
        </w:rPr>
        <w:t>CHEMISTRY</w:t>
      </w:r>
    </w:p>
    <w:p w:rsidR="005F6964" w:rsidRDefault="005F6964">
      <w:pPr>
        <w:pStyle w:val="BodyText"/>
        <w:spacing w:before="4"/>
        <w:ind w:left="0" w:firstLine="0"/>
        <w:rPr>
          <w:b/>
          <w:sz w:val="25"/>
        </w:rPr>
      </w:pPr>
    </w:p>
    <w:tbl>
      <w:tblPr>
        <w:tblW w:w="0" w:type="auto"/>
        <w:tblInd w:w="117" w:type="dxa"/>
        <w:tblLayout w:type="fixed"/>
        <w:tblCellMar>
          <w:left w:w="0" w:type="dxa"/>
          <w:right w:w="0" w:type="dxa"/>
        </w:tblCellMar>
        <w:tblLook w:val="04A0" w:firstRow="1" w:lastRow="0" w:firstColumn="1" w:lastColumn="0" w:noHBand="0" w:noVBand="1"/>
      </w:tblPr>
      <w:tblGrid>
        <w:gridCol w:w="4851"/>
        <w:gridCol w:w="2834"/>
        <w:gridCol w:w="714"/>
        <w:gridCol w:w="504"/>
      </w:tblGrid>
      <w:tr w:rsidR="005F6964">
        <w:trPr>
          <w:trHeight w:val="272"/>
        </w:trPr>
        <w:tc>
          <w:tcPr>
            <w:tcW w:w="4851" w:type="dxa"/>
          </w:tcPr>
          <w:p w:rsidR="005F6964" w:rsidRDefault="00582FCD">
            <w:pPr>
              <w:pStyle w:val="TableParagraph"/>
              <w:spacing w:line="252" w:lineRule="exact"/>
              <w:ind w:left="50"/>
              <w:rPr>
                <w:b/>
                <w:sz w:val="24"/>
              </w:rPr>
            </w:pPr>
            <w:r>
              <w:rPr>
                <w:b/>
                <w:sz w:val="24"/>
              </w:rPr>
              <w:t>Total Contact Hours</w:t>
            </w:r>
          </w:p>
        </w:tc>
        <w:tc>
          <w:tcPr>
            <w:tcW w:w="2834" w:type="dxa"/>
          </w:tcPr>
          <w:p w:rsidR="005F6964" w:rsidRDefault="00582FCD">
            <w:pPr>
              <w:pStyle w:val="TableParagraph"/>
              <w:spacing w:line="252" w:lineRule="exact"/>
              <w:ind w:right="284"/>
              <w:jc w:val="right"/>
              <w:rPr>
                <w:b/>
                <w:bCs/>
                <w:sz w:val="24"/>
              </w:rPr>
            </w:pPr>
            <w:r>
              <w:rPr>
                <w:b/>
                <w:bCs/>
                <w:sz w:val="24"/>
              </w:rPr>
              <w:t>T</w:t>
            </w:r>
          </w:p>
        </w:tc>
        <w:tc>
          <w:tcPr>
            <w:tcW w:w="714" w:type="dxa"/>
          </w:tcPr>
          <w:p w:rsidR="005F6964" w:rsidRDefault="00582FCD">
            <w:pPr>
              <w:pStyle w:val="TableParagraph"/>
              <w:spacing w:line="252" w:lineRule="exact"/>
              <w:ind w:right="292"/>
              <w:jc w:val="right"/>
              <w:rPr>
                <w:b/>
                <w:bCs/>
                <w:sz w:val="24"/>
              </w:rPr>
            </w:pPr>
            <w:r>
              <w:rPr>
                <w:b/>
                <w:bCs/>
                <w:w w:val="99"/>
                <w:sz w:val="24"/>
              </w:rPr>
              <w:t>P</w:t>
            </w:r>
          </w:p>
        </w:tc>
        <w:tc>
          <w:tcPr>
            <w:tcW w:w="504" w:type="dxa"/>
          </w:tcPr>
          <w:p w:rsidR="005F6964" w:rsidRDefault="00582FCD">
            <w:pPr>
              <w:pStyle w:val="TableParagraph"/>
              <w:spacing w:line="252" w:lineRule="exact"/>
              <w:ind w:right="49"/>
              <w:jc w:val="right"/>
              <w:rPr>
                <w:b/>
                <w:bCs/>
                <w:sz w:val="24"/>
              </w:rPr>
            </w:pPr>
            <w:r>
              <w:rPr>
                <w:b/>
                <w:bCs/>
                <w:sz w:val="24"/>
              </w:rPr>
              <w:t>C</w:t>
            </w:r>
          </w:p>
        </w:tc>
      </w:tr>
      <w:tr w:rsidR="005F6964">
        <w:trPr>
          <w:trHeight w:val="278"/>
        </w:trPr>
        <w:tc>
          <w:tcPr>
            <w:tcW w:w="4851" w:type="dxa"/>
          </w:tcPr>
          <w:p w:rsidR="005F6964" w:rsidRDefault="00582FCD">
            <w:pPr>
              <w:pStyle w:val="TableParagraph"/>
              <w:tabs>
                <w:tab w:val="right" w:pos="1680"/>
              </w:tabs>
              <w:spacing w:line="258" w:lineRule="exact"/>
              <w:ind w:right="2398"/>
              <w:jc w:val="right"/>
              <w:rPr>
                <w:sz w:val="24"/>
              </w:rPr>
            </w:pPr>
            <w:r>
              <w:rPr>
                <w:sz w:val="24"/>
              </w:rPr>
              <w:t>Theory</w:t>
            </w:r>
            <w:r>
              <w:rPr>
                <w:sz w:val="24"/>
              </w:rPr>
              <w:tab/>
              <w:t>32</w:t>
            </w:r>
          </w:p>
        </w:tc>
        <w:tc>
          <w:tcPr>
            <w:tcW w:w="2834" w:type="dxa"/>
          </w:tcPr>
          <w:p w:rsidR="005F6964" w:rsidRDefault="00582FCD">
            <w:pPr>
              <w:pStyle w:val="TableParagraph"/>
              <w:spacing w:line="258" w:lineRule="exact"/>
              <w:ind w:right="311"/>
              <w:jc w:val="right"/>
              <w:rPr>
                <w:sz w:val="24"/>
              </w:rPr>
            </w:pPr>
            <w:r>
              <w:rPr>
                <w:sz w:val="24"/>
              </w:rPr>
              <w:t>1</w:t>
            </w:r>
          </w:p>
        </w:tc>
        <w:tc>
          <w:tcPr>
            <w:tcW w:w="714" w:type="dxa"/>
          </w:tcPr>
          <w:p w:rsidR="005F6964" w:rsidRDefault="00582FCD">
            <w:pPr>
              <w:pStyle w:val="TableParagraph"/>
              <w:spacing w:line="258" w:lineRule="exact"/>
              <w:ind w:right="305"/>
              <w:jc w:val="right"/>
              <w:rPr>
                <w:sz w:val="24"/>
              </w:rPr>
            </w:pPr>
            <w:r>
              <w:rPr>
                <w:sz w:val="24"/>
              </w:rPr>
              <w:t>3</w:t>
            </w:r>
          </w:p>
        </w:tc>
        <w:tc>
          <w:tcPr>
            <w:tcW w:w="504" w:type="dxa"/>
          </w:tcPr>
          <w:p w:rsidR="005F6964" w:rsidRDefault="00582FCD">
            <w:pPr>
              <w:pStyle w:val="TableParagraph"/>
              <w:spacing w:line="258" w:lineRule="exact"/>
              <w:ind w:right="89"/>
              <w:jc w:val="right"/>
              <w:rPr>
                <w:sz w:val="24"/>
              </w:rPr>
            </w:pPr>
            <w:r>
              <w:rPr>
                <w:sz w:val="24"/>
              </w:rPr>
              <w:t>2</w:t>
            </w:r>
          </w:p>
        </w:tc>
      </w:tr>
      <w:tr w:rsidR="005F6964">
        <w:trPr>
          <w:trHeight w:val="272"/>
        </w:trPr>
        <w:tc>
          <w:tcPr>
            <w:tcW w:w="4851" w:type="dxa"/>
          </w:tcPr>
          <w:p w:rsidR="005F6964" w:rsidRDefault="00582FCD">
            <w:pPr>
              <w:pStyle w:val="TableParagraph"/>
              <w:tabs>
                <w:tab w:val="right" w:pos="1680"/>
              </w:tabs>
              <w:spacing w:line="252" w:lineRule="exact"/>
              <w:ind w:right="2398"/>
              <w:jc w:val="right"/>
              <w:rPr>
                <w:sz w:val="24"/>
              </w:rPr>
            </w:pPr>
            <w:r>
              <w:rPr>
                <w:sz w:val="24"/>
              </w:rPr>
              <w:t>Practical</w:t>
            </w:r>
            <w:r>
              <w:rPr>
                <w:sz w:val="24"/>
              </w:rPr>
              <w:tab/>
              <w:t>96</w:t>
            </w:r>
          </w:p>
        </w:tc>
        <w:tc>
          <w:tcPr>
            <w:tcW w:w="2834" w:type="dxa"/>
          </w:tcPr>
          <w:p w:rsidR="005F6964" w:rsidRDefault="005F6964">
            <w:pPr>
              <w:pStyle w:val="TableParagraph"/>
              <w:rPr>
                <w:sz w:val="20"/>
              </w:rPr>
            </w:pPr>
          </w:p>
        </w:tc>
        <w:tc>
          <w:tcPr>
            <w:tcW w:w="714" w:type="dxa"/>
          </w:tcPr>
          <w:p w:rsidR="005F6964" w:rsidRDefault="005F6964">
            <w:pPr>
              <w:pStyle w:val="TableParagraph"/>
              <w:rPr>
                <w:sz w:val="20"/>
              </w:rPr>
            </w:pPr>
          </w:p>
        </w:tc>
        <w:tc>
          <w:tcPr>
            <w:tcW w:w="504" w:type="dxa"/>
          </w:tcPr>
          <w:p w:rsidR="005F6964" w:rsidRDefault="005F6964">
            <w:pPr>
              <w:pStyle w:val="TableParagraph"/>
              <w:rPr>
                <w:sz w:val="20"/>
              </w:rPr>
            </w:pPr>
          </w:p>
        </w:tc>
      </w:tr>
    </w:tbl>
    <w:p w:rsidR="005F6964" w:rsidRDefault="005F6964">
      <w:pPr>
        <w:pStyle w:val="BodyText"/>
        <w:spacing w:before="9"/>
        <w:ind w:left="0" w:firstLine="0"/>
        <w:rPr>
          <w:b/>
          <w:sz w:val="24"/>
        </w:rPr>
      </w:pPr>
    </w:p>
    <w:p w:rsidR="005F6964" w:rsidRDefault="00582FCD">
      <w:pPr>
        <w:spacing w:line="242" w:lineRule="auto"/>
        <w:ind w:left="2320" w:right="637" w:hanging="2161"/>
        <w:rPr>
          <w:sz w:val="24"/>
        </w:rPr>
      </w:pPr>
      <w:r>
        <w:rPr>
          <w:b/>
          <w:sz w:val="24"/>
        </w:rPr>
        <w:t xml:space="preserve">Pre-requisite: </w:t>
      </w:r>
      <w:r>
        <w:rPr>
          <w:sz w:val="24"/>
        </w:rPr>
        <w:t>The student must have studied the subject of elective chemistry at Secondary school level.</w:t>
      </w:r>
    </w:p>
    <w:p w:rsidR="005F6964" w:rsidRDefault="005F6964">
      <w:pPr>
        <w:pStyle w:val="BodyText"/>
        <w:spacing w:before="7"/>
        <w:ind w:left="0" w:firstLine="0"/>
        <w:rPr>
          <w:sz w:val="24"/>
        </w:rPr>
      </w:pPr>
    </w:p>
    <w:p w:rsidR="005F6964" w:rsidRDefault="00582FCD">
      <w:pPr>
        <w:ind w:left="160"/>
        <w:rPr>
          <w:sz w:val="24"/>
        </w:rPr>
      </w:pPr>
      <w:r>
        <w:rPr>
          <w:b/>
          <w:sz w:val="24"/>
        </w:rPr>
        <w:t xml:space="preserve">AIMS </w:t>
      </w:r>
      <w:r>
        <w:rPr>
          <w:sz w:val="24"/>
        </w:rPr>
        <w:t>After studying this course a student will be able to:</w:t>
      </w:r>
    </w:p>
    <w:p w:rsidR="005F6964" w:rsidRDefault="005F6964">
      <w:pPr>
        <w:pStyle w:val="BodyText"/>
        <w:spacing w:before="5"/>
        <w:ind w:left="0" w:firstLine="0"/>
        <w:rPr>
          <w:sz w:val="24"/>
        </w:rPr>
      </w:pPr>
    </w:p>
    <w:p w:rsidR="005F6964" w:rsidRDefault="00582FCD">
      <w:pPr>
        <w:pStyle w:val="ListParagraph"/>
        <w:numPr>
          <w:ilvl w:val="0"/>
          <w:numId w:val="10"/>
        </w:numPr>
        <w:tabs>
          <w:tab w:val="left" w:pos="1600"/>
          <w:tab w:val="left" w:pos="1601"/>
        </w:tabs>
        <w:spacing w:before="0" w:line="242" w:lineRule="auto"/>
        <w:ind w:right="360"/>
        <w:rPr>
          <w:sz w:val="24"/>
        </w:rPr>
      </w:pPr>
      <w:r>
        <w:rPr>
          <w:sz w:val="24"/>
        </w:rPr>
        <w:t>Understand the significance and role of chemistry in the development of</w:t>
      </w:r>
      <w:r>
        <w:rPr>
          <w:spacing w:val="-28"/>
          <w:sz w:val="24"/>
        </w:rPr>
        <w:t xml:space="preserve"> </w:t>
      </w:r>
      <w:r>
        <w:rPr>
          <w:sz w:val="24"/>
        </w:rPr>
        <w:t>modern technology.</w:t>
      </w:r>
    </w:p>
    <w:p w:rsidR="005F6964" w:rsidRDefault="00582FCD">
      <w:pPr>
        <w:pStyle w:val="ListParagraph"/>
        <w:numPr>
          <w:ilvl w:val="0"/>
          <w:numId w:val="10"/>
        </w:numPr>
        <w:tabs>
          <w:tab w:val="left" w:pos="1600"/>
          <w:tab w:val="left" w:pos="1601"/>
        </w:tabs>
        <w:spacing w:before="0" w:line="242" w:lineRule="auto"/>
        <w:ind w:right="246"/>
        <w:rPr>
          <w:sz w:val="24"/>
        </w:rPr>
      </w:pPr>
      <w:r>
        <w:rPr>
          <w:sz w:val="24"/>
        </w:rPr>
        <w:t>Becomes acquainted with the basic principles of chemistry as applied in the</w:t>
      </w:r>
      <w:r>
        <w:rPr>
          <w:spacing w:val="-22"/>
          <w:sz w:val="24"/>
        </w:rPr>
        <w:t xml:space="preserve"> </w:t>
      </w:r>
      <w:r>
        <w:rPr>
          <w:spacing w:val="-3"/>
          <w:sz w:val="24"/>
        </w:rPr>
        <w:t xml:space="preserve">study </w:t>
      </w:r>
      <w:r>
        <w:rPr>
          <w:sz w:val="24"/>
        </w:rPr>
        <w:t>of relevant</w:t>
      </w:r>
      <w:r>
        <w:rPr>
          <w:spacing w:val="-2"/>
          <w:sz w:val="24"/>
        </w:rPr>
        <w:t xml:space="preserve"> </w:t>
      </w:r>
      <w:r>
        <w:rPr>
          <w:sz w:val="24"/>
        </w:rPr>
        <w:t>Technology.</w:t>
      </w:r>
    </w:p>
    <w:p w:rsidR="005F6964" w:rsidRDefault="00582FCD">
      <w:pPr>
        <w:pStyle w:val="ListParagraph"/>
        <w:numPr>
          <w:ilvl w:val="0"/>
          <w:numId w:val="10"/>
        </w:numPr>
        <w:tabs>
          <w:tab w:val="left" w:pos="1600"/>
          <w:tab w:val="left" w:pos="1601"/>
        </w:tabs>
        <w:spacing w:before="0" w:line="242" w:lineRule="auto"/>
        <w:ind w:right="476"/>
        <w:rPr>
          <w:sz w:val="24"/>
        </w:rPr>
      </w:pPr>
      <w:r>
        <w:rPr>
          <w:sz w:val="24"/>
        </w:rPr>
        <w:t xml:space="preserve">Knows the scientific methods for production, properties and use of materials </w:t>
      </w:r>
      <w:r>
        <w:rPr>
          <w:spacing w:val="-6"/>
          <w:sz w:val="24"/>
        </w:rPr>
        <w:t xml:space="preserve">of </w:t>
      </w:r>
      <w:r>
        <w:rPr>
          <w:sz w:val="24"/>
        </w:rPr>
        <w:t>industrial &amp; technological</w:t>
      </w:r>
      <w:r>
        <w:rPr>
          <w:spacing w:val="-4"/>
          <w:sz w:val="24"/>
        </w:rPr>
        <w:t xml:space="preserve"> </w:t>
      </w:r>
      <w:r>
        <w:rPr>
          <w:sz w:val="24"/>
        </w:rPr>
        <w:t>significance.</w:t>
      </w:r>
    </w:p>
    <w:p w:rsidR="005F6964" w:rsidRDefault="00582FCD">
      <w:pPr>
        <w:pStyle w:val="ListParagraph"/>
        <w:numPr>
          <w:ilvl w:val="0"/>
          <w:numId w:val="10"/>
        </w:numPr>
        <w:tabs>
          <w:tab w:val="left" w:pos="1600"/>
          <w:tab w:val="left" w:pos="1601"/>
        </w:tabs>
        <w:spacing w:before="0" w:line="275" w:lineRule="exact"/>
        <w:ind w:hanging="721"/>
        <w:rPr>
          <w:sz w:val="24"/>
        </w:rPr>
      </w:pPr>
      <w:r>
        <w:rPr>
          <w:sz w:val="24"/>
        </w:rPr>
        <w:t>Gain skill for the efficient conduct of practical in a chemistry</w:t>
      </w:r>
      <w:r>
        <w:rPr>
          <w:spacing w:val="-28"/>
          <w:sz w:val="24"/>
        </w:rPr>
        <w:t xml:space="preserve"> </w:t>
      </w:r>
      <w:r>
        <w:rPr>
          <w:sz w:val="24"/>
        </w:rPr>
        <w:t>lab.</w:t>
      </w:r>
    </w:p>
    <w:p w:rsidR="005F6964" w:rsidRDefault="005F6964">
      <w:pPr>
        <w:pStyle w:val="BodyText"/>
        <w:spacing w:before="8"/>
        <w:ind w:left="0" w:firstLine="0"/>
        <w:rPr>
          <w:sz w:val="24"/>
        </w:rPr>
      </w:pPr>
    </w:p>
    <w:p w:rsidR="005F6964" w:rsidRDefault="00582FCD">
      <w:pPr>
        <w:pStyle w:val="ListParagraph"/>
        <w:numPr>
          <w:ilvl w:val="0"/>
          <w:numId w:val="11"/>
        </w:numPr>
        <w:tabs>
          <w:tab w:val="left" w:pos="880"/>
          <w:tab w:val="left" w:pos="881"/>
          <w:tab w:val="left" w:pos="8701"/>
        </w:tabs>
        <w:spacing w:before="1" w:line="275" w:lineRule="exact"/>
        <w:ind w:hanging="721"/>
        <w:rPr>
          <w:b/>
          <w:sz w:val="24"/>
        </w:rPr>
      </w:pPr>
      <w:r>
        <w:rPr>
          <w:b/>
          <w:sz w:val="24"/>
        </w:rPr>
        <w:t>INTRODUCTION</w:t>
      </w:r>
      <w:r>
        <w:rPr>
          <w:b/>
          <w:sz w:val="24"/>
        </w:rPr>
        <w:tab/>
        <w:t>2</w:t>
      </w:r>
      <w:r>
        <w:rPr>
          <w:b/>
          <w:spacing w:val="-1"/>
          <w:sz w:val="24"/>
        </w:rPr>
        <w:t xml:space="preserve"> </w:t>
      </w:r>
      <w:r>
        <w:rPr>
          <w:b/>
          <w:sz w:val="24"/>
        </w:rPr>
        <w:t>Hours</w:t>
      </w:r>
    </w:p>
    <w:p w:rsidR="005F6964" w:rsidRDefault="00582FCD">
      <w:pPr>
        <w:pStyle w:val="ListParagraph"/>
        <w:numPr>
          <w:ilvl w:val="1"/>
          <w:numId w:val="11"/>
        </w:numPr>
        <w:tabs>
          <w:tab w:val="left" w:pos="1600"/>
          <w:tab w:val="left" w:pos="1601"/>
        </w:tabs>
        <w:spacing w:before="0" w:line="275" w:lineRule="exact"/>
        <w:ind w:hanging="721"/>
        <w:rPr>
          <w:sz w:val="24"/>
        </w:rPr>
      </w:pPr>
      <w:r>
        <w:rPr>
          <w:sz w:val="24"/>
        </w:rPr>
        <w:t>The scope and significance of the</w:t>
      </w:r>
      <w:r>
        <w:rPr>
          <w:spacing w:val="-17"/>
          <w:sz w:val="24"/>
        </w:rPr>
        <w:t xml:space="preserve"> </w:t>
      </w:r>
      <w:r>
        <w:rPr>
          <w:sz w:val="24"/>
        </w:rPr>
        <w:t>subject.</w:t>
      </w:r>
    </w:p>
    <w:p w:rsidR="005F6964" w:rsidRDefault="00582FCD">
      <w:pPr>
        <w:pStyle w:val="ListParagraph"/>
        <w:numPr>
          <w:ilvl w:val="1"/>
          <w:numId w:val="11"/>
        </w:numPr>
        <w:tabs>
          <w:tab w:val="left" w:pos="1600"/>
          <w:tab w:val="left" w:pos="1601"/>
        </w:tabs>
        <w:spacing w:before="2"/>
        <w:ind w:hanging="721"/>
        <w:rPr>
          <w:sz w:val="24"/>
        </w:rPr>
      </w:pPr>
      <w:r>
        <w:rPr>
          <w:sz w:val="24"/>
        </w:rPr>
        <w:t>Orientation with reference to</w:t>
      </w:r>
      <w:r>
        <w:rPr>
          <w:spacing w:val="-24"/>
          <w:sz w:val="24"/>
        </w:rPr>
        <w:t xml:space="preserve"> </w:t>
      </w:r>
      <w:r>
        <w:rPr>
          <w:sz w:val="24"/>
        </w:rPr>
        <w:t>Technology.</w:t>
      </w:r>
    </w:p>
    <w:p w:rsidR="005F6964" w:rsidRDefault="00582FCD">
      <w:pPr>
        <w:pStyle w:val="ListParagraph"/>
        <w:numPr>
          <w:ilvl w:val="1"/>
          <w:numId w:val="11"/>
        </w:numPr>
        <w:tabs>
          <w:tab w:val="left" w:pos="1600"/>
          <w:tab w:val="left" w:pos="1601"/>
        </w:tabs>
        <w:spacing w:before="2"/>
        <w:ind w:hanging="721"/>
        <w:rPr>
          <w:sz w:val="24"/>
        </w:rPr>
      </w:pPr>
      <w:r>
        <w:rPr>
          <w:sz w:val="24"/>
        </w:rPr>
        <w:t>Terms used &amp; units of measurements in the study of</w:t>
      </w:r>
      <w:r>
        <w:rPr>
          <w:spacing w:val="-14"/>
          <w:sz w:val="24"/>
        </w:rPr>
        <w:t xml:space="preserve"> </w:t>
      </w:r>
      <w:r>
        <w:rPr>
          <w:sz w:val="24"/>
        </w:rPr>
        <w:t>chemistry.</w:t>
      </w:r>
    </w:p>
    <w:p w:rsidR="005F6964" w:rsidRDefault="005F6964">
      <w:pPr>
        <w:pStyle w:val="BodyText"/>
        <w:ind w:left="0" w:firstLine="0"/>
        <w:rPr>
          <w:sz w:val="24"/>
        </w:rPr>
      </w:pPr>
    </w:p>
    <w:p w:rsidR="005F6964" w:rsidRDefault="00582FCD">
      <w:pPr>
        <w:pStyle w:val="ListParagraph"/>
        <w:numPr>
          <w:ilvl w:val="0"/>
          <w:numId w:val="11"/>
        </w:numPr>
        <w:tabs>
          <w:tab w:val="left" w:pos="880"/>
          <w:tab w:val="left" w:pos="881"/>
          <w:tab w:val="left" w:pos="8701"/>
        </w:tabs>
        <w:spacing w:before="0" w:line="275" w:lineRule="exact"/>
        <w:ind w:hanging="721"/>
        <w:rPr>
          <w:b/>
          <w:sz w:val="24"/>
        </w:rPr>
      </w:pPr>
      <w:r>
        <w:rPr>
          <w:b/>
          <w:sz w:val="24"/>
        </w:rPr>
        <w:t>FUNDAMENTAL CONCEPTS</w:t>
      </w:r>
      <w:r>
        <w:rPr>
          <w:b/>
          <w:spacing w:val="-5"/>
          <w:sz w:val="24"/>
        </w:rPr>
        <w:t xml:space="preserve"> </w:t>
      </w:r>
      <w:r>
        <w:rPr>
          <w:b/>
          <w:sz w:val="24"/>
        </w:rPr>
        <w:t>OF</w:t>
      </w:r>
      <w:r>
        <w:rPr>
          <w:b/>
          <w:spacing w:val="-4"/>
          <w:sz w:val="24"/>
        </w:rPr>
        <w:t xml:space="preserve"> </w:t>
      </w:r>
      <w:r>
        <w:rPr>
          <w:b/>
          <w:sz w:val="24"/>
        </w:rPr>
        <w:t>CHEMISTRY</w:t>
      </w:r>
      <w:r>
        <w:rPr>
          <w:b/>
          <w:sz w:val="24"/>
        </w:rPr>
        <w:tab/>
        <w:t>2 Hours</w:t>
      </w:r>
    </w:p>
    <w:p w:rsidR="005F6964" w:rsidRDefault="00582FCD">
      <w:pPr>
        <w:pStyle w:val="ListParagraph"/>
        <w:numPr>
          <w:ilvl w:val="1"/>
          <w:numId w:val="11"/>
        </w:numPr>
        <w:tabs>
          <w:tab w:val="left" w:pos="1600"/>
          <w:tab w:val="left" w:pos="1601"/>
        </w:tabs>
        <w:spacing w:before="0" w:line="275" w:lineRule="exact"/>
        <w:ind w:hanging="721"/>
        <w:rPr>
          <w:sz w:val="24"/>
        </w:rPr>
      </w:pPr>
      <w:r>
        <w:rPr>
          <w:sz w:val="24"/>
        </w:rPr>
        <w:t xml:space="preserve">Symbols, </w:t>
      </w:r>
      <w:proofErr w:type="spellStart"/>
      <w:r>
        <w:rPr>
          <w:sz w:val="24"/>
        </w:rPr>
        <w:t>Valency</w:t>
      </w:r>
      <w:proofErr w:type="spellEnd"/>
      <w:r>
        <w:rPr>
          <w:sz w:val="24"/>
        </w:rPr>
        <w:t>, Radicals,</w:t>
      </w:r>
      <w:r>
        <w:rPr>
          <w:spacing w:val="-1"/>
          <w:sz w:val="24"/>
        </w:rPr>
        <w:t xml:space="preserve"> </w:t>
      </w:r>
      <w:r>
        <w:rPr>
          <w:sz w:val="24"/>
        </w:rPr>
        <w:t>formulas.</w:t>
      </w:r>
    </w:p>
    <w:p w:rsidR="005F6964" w:rsidRDefault="00582FCD">
      <w:pPr>
        <w:pStyle w:val="ListParagraph"/>
        <w:numPr>
          <w:ilvl w:val="1"/>
          <w:numId w:val="11"/>
        </w:numPr>
        <w:tabs>
          <w:tab w:val="left" w:pos="1600"/>
          <w:tab w:val="left" w:pos="1601"/>
        </w:tabs>
        <w:spacing w:before="3"/>
        <w:ind w:hanging="721"/>
        <w:rPr>
          <w:sz w:val="24"/>
        </w:rPr>
      </w:pPr>
      <w:r>
        <w:rPr>
          <w:sz w:val="24"/>
        </w:rPr>
        <w:t>Chemical Reactions &amp; their</w:t>
      </w:r>
      <w:r>
        <w:rPr>
          <w:spacing w:val="-4"/>
          <w:sz w:val="24"/>
        </w:rPr>
        <w:t xml:space="preserve"> </w:t>
      </w:r>
      <w:r>
        <w:rPr>
          <w:sz w:val="24"/>
        </w:rPr>
        <w:t>types.</w:t>
      </w:r>
    </w:p>
    <w:p w:rsidR="005F6964" w:rsidRDefault="00582FCD">
      <w:pPr>
        <w:pStyle w:val="ListParagraph"/>
        <w:numPr>
          <w:ilvl w:val="1"/>
          <w:numId w:val="11"/>
        </w:numPr>
        <w:tabs>
          <w:tab w:val="left" w:pos="1600"/>
          <w:tab w:val="left" w:pos="1601"/>
        </w:tabs>
        <w:spacing w:before="2"/>
        <w:ind w:hanging="721"/>
        <w:rPr>
          <w:sz w:val="24"/>
        </w:rPr>
      </w:pPr>
      <w:r>
        <w:rPr>
          <w:sz w:val="24"/>
        </w:rPr>
        <w:t>Balancing of equations by ionic</w:t>
      </w:r>
      <w:r>
        <w:rPr>
          <w:spacing w:val="-11"/>
          <w:sz w:val="24"/>
        </w:rPr>
        <w:t xml:space="preserve"> </w:t>
      </w:r>
      <w:r>
        <w:rPr>
          <w:sz w:val="24"/>
        </w:rPr>
        <w:t>method.</w:t>
      </w:r>
    </w:p>
    <w:p w:rsidR="005F6964" w:rsidRDefault="005F6964">
      <w:pPr>
        <w:pStyle w:val="BodyText"/>
        <w:spacing w:before="9"/>
        <w:ind w:left="0" w:firstLine="0"/>
        <w:rPr>
          <w:sz w:val="24"/>
        </w:rPr>
      </w:pPr>
    </w:p>
    <w:p w:rsidR="005F6964" w:rsidRDefault="00582FCD">
      <w:pPr>
        <w:pStyle w:val="ListParagraph"/>
        <w:numPr>
          <w:ilvl w:val="0"/>
          <w:numId w:val="11"/>
        </w:numPr>
        <w:tabs>
          <w:tab w:val="left" w:pos="880"/>
          <w:tab w:val="left" w:pos="881"/>
          <w:tab w:val="left" w:pos="8701"/>
        </w:tabs>
        <w:spacing w:before="1" w:line="275" w:lineRule="exact"/>
        <w:ind w:hanging="721"/>
        <w:rPr>
          <w:b/>
          <w:sz w:val="24"/>
        </w:rPr>
      </w:pPr>
      <w:r>
        <w:rPr>
          <w:b/>
          <w:sz w:val="24"/>
        </w:rPr>
        <w:t>ATOMIC</w:t>
      </w:r>
      <w:r>
        <w:rPr>
          <w:b/>
          <w:spacing w:val="-1"/>
          <w:sz w:val="24"/>
        </w:rPr>
        <w:t xml:space="preserve"> </w:t>
      </w:r>
      <w:r>
        <w:rPr>
          <w:b/>
          <w:sz w:val="24"/>
        </w:rPr>
        <w:t>STRUCTURE</w:t>
      </w:r>
      <w:r>
        <w:rPr>
          <w:b/>
          <w:sz w:val="24"/>
        </w:rPr>
        <w:tab/>
        <w:t>2 Hours</w:t>
      </w:r>
    </w:p>
    <w:p w:rsidR="005F6964" w:rsidRDefault="00582FCD">
      <w:pPr>
        <w:pStyle w:val="ListParagraph"/>
        <w:numPr>
          <w:ilvl w:val="1"/>
          <w:numId w:val="11"/>
        </w:numPr>
        <w:tabs>
          <w:tab w:val="left" w:pos="1600"/>
          <w:tab w:val="left" w:pos="1601"/>
        </w:tabs>
        <w:spacing w:before="0" w:line="275" w:lineRule="exact"/>
        <w:ind w:hanging="721"/>
        <w:rPr>
          <w:sz w:val="24"/>
        </w:rPr>
      </w:pPr>
      <w:r>
        <w:rPr>
          <w:sz w:val="24"/>
        </w:rPr>
        <w:t>Sub-atomic</w:t>
      </w:r>
      <w:r>
        <w:rPr>
          <w:spacing w:val="-1"/>
          <w:sz w:val="24"/>
        </w:rPr>
        <w:t xml:space="preserve"> </w:t>
      </w:r>
      <w:r>
        <w:rPr>
          <w:sz w:val="24"/>
        </w:rPr>
        <w:t>particles.</w:t>
      </w:r>
    </w:p>
    <w:p w:rsidR="005F6964" w:rsidRDefault="00582FCD">
      <w:pPr>
        <w:pStyle w:val="ListParagraph"/>
        <w:numPr>
          <w:ilvl w:val="1"/>
          <w:numId w:val="11"/>
        </w:numPr>
        <w:tabs>
          <w:tab w:val="left" w:pos="1600"/>
          <w:tab w:val="left" w:pos="1601"/>
        </w:tabs>
        <w:spacing w:before="2"/>
        <w:ind w:hanging="721"/>
        <w:rPr>
          <w:sz w:val="24"/>
        </w:rPr>
      </w:pPr>
      <w:r>
        <w:rPr>
          <w:sz w:val="24"/>
        </w:rPr>
        <w:t>Bohr Atomic</w:t>
      </w:r>
      <w:r>
        <w:rPr>
          <w:spacing w:val="-1"/>
          <w:sz w:val="24"/>
        </w:rPr>
        <w:t xml:space="preserve"> </w:t>
      </w:r>
      <w:r>
        <w:rPr>
          <w:sz w:val="24"/>
        </w:rPr>
        <w:t>Model.</w:t>
      </w:r>
    </w:p>
    <w:p w:rsidR="005F6964" w:rsidRDefault="00582FCD">
      <w:pPr>
        <w:pStyle w:val="ListParagraph"/>
        <w:numPr>
          <w:ilvl w:val="1"/>
          <w:numId w:val="11"/>
        </w:numPr>
        <w:tabs>
          <w:tab w:val="left" w:pos="1600"/>
          <w:tab w:val="left" w:pos="1601"/>
        </w:tabs>
        <w:spacing w:before="2"/>
        <w:ind w:hanging="721"/>
        <w:rPr>
          <w:sz w:val="24"/>
        </w:rPr>
      </w:pPr>
      <w:r>
        <w:rPr>
          <w:sz w:val="24"/>
        </w:rPr>
        <w:t>The periodic classification of elements and periodic</w:t>
      </w:r>
      <w:r>
        <w:rPr>
          <w:spacing w:val="-7"/>
          <w:sz w:val="24"/>
        </w:rPr>
        <w:t xml:space="preserve"> </w:t>
      </w:r>
      <w:r>
        <w:rPr>
          <w:sz w:val="24"/>
        </w:rPr>
        <w:t>law</w:t>
      </w:r>
    </w:p>
    <w:p w:rsidR="005F6964" w:rsidRDefault="00582FCD">
      <w:pPr>
        <w:pStyle w:val="ListParagraph"/>
        <w:numPr>
          <w:ilvl w:val="1"/>
          <w:numId w:val="11"/>
        </w:numPr>
        <w:tabs>
          <w:tab w:val="left" w:pos="1600"/>
          <w:tab w:val="left" w:pos="1601"/>
        </w:tabs>
        <w:spacing w:before="3"/>
        <w:ind w:hanging="721"/>
        <w:rPr>
          <w:sz w:val="24"/>
        </w:rPr>
      </w:pPr>
      <w:r>
        <w:rPr>
          <w:sz w:val="24"/>
        </w:rPr>
        <w:t>General characteristics of a period and</w:t>
      </w:r>
      <w:r>
        <w:rPr>
          <w:spacing w:val="-4"/>
          <w:sz w:val="24"/>
        </w:rPr>
        <w:t xml:space="preserve"> </w:t>
      </w:r>
      <w:r>
        <w:rPr>
          <w:sz w:val="24"/>
        </w:rPr>
        <w:t>group.</w:t>
      </w:r>
    </w:p>
    <w:p w:rsidR="005F6964" w:rsidRDefault="005F6964">
      <w:pPr>
        <w:pStyle w:val="BodyText"/>
        <w:spacing w:before="9"/>
        <w:ind w:left="0" w:firstLine="0"/>
        <w:rPr>
          <w:sz w:val="24"/>
        </w:rPr>
      </w:pPr>
    </w:p>
    <w:p w:rsidR="005F6964" w:rsidRDefault="00582FCD">
      <w:pPr>
        <w:pStyle w:val="ListParagraph"/>
        <w:numPr>
          <w:ilvl w:val="0"/>
          <w:numId w:val="11"/>
        </w:numPr>
        <w:tabs>
          <w:tab w:val="left" w:pos="880"/>
          <w:tab w:val="left" w:pos="881"/>
          <w:tab w:val="left" w:pos="8701"/>
        </w:tabs>
        <w:spacing w:before="1" w:line="275" w:lineRule="exact"/>
        <w:ind w:hanging="721"/>
        <w:rPr>
          <w:b/>
          <w:sz w:val="24"/>
        </w:rPr>
      </w:pPr>
      <w:r>
        <w:rPr>
          <w:b/>
          <w:sz w:val="24"/>
        </w:rPr>
        <w:t>CHEMICAL</w:t>
      </w:r>
      <w:r>
        <w:rPr>
          <w:b/>
          <w:spacing w:val="-1"/>
          <w:sz w:val="24"/>
        </w:rPr>
        <w:t xml:space="preserve"> </w:t>
      </w:r>
      <w:r>
        <w:rPr>
          <w:b/>
          <w:sz w:val="24"/>
        </w:rPr>
        <w:t>BOND</w:t>
      </w:r>
      <w:r>
        <w:rPr>
          <w:b/>
          <w:sz w:val="24"/>
        </w:rPr>
        <w:tab/>
        <w:t>2 Hours</w:t>
      </w:r>
    </w:p>
    <w:p w:rsidR="005F6964" w:rsidRDefault="00582FCD">
      <w:pPr>
        <w:pStyle w:val="ListParagraph"/>
        <w:numPr>
          <w:ilvl w:val="1"/>
          <w:numId w:val="11"/>
        </w:numPr>
        <w:tabs>
          <w:tab w:val="left" w:pos="1600"/>
          <w:tab w:val="left" w:pos="1601"/>
        </w:tabs>
        <w:spacing w:before="0" w:line="275" w:lineRule="exact"/>
        <w:ind w:hanging="721"/>
        <w:rPr>
          <w:sz w:val="24"/>
        </w:rPr>
      </w:pPr>
      <w:r>
        <w:rPr>
          <w:sz w:val="24"/>
        </w:rPr>
        <w:t>Nature of chemical</w:t>
      </w:r>
      <w:r>
        <w:rPr>
          <w:spacing w:val="-3"/>
          <w:sz w:val="24"/>
        </w:rPr>
        <w:t xml:space="preserve"> </w:t>
      </w:r>
      <w:r>
        <w:rPr>
          <w:sz w:val="24"/>
        </w:rPr>
        <w:t>Bond.</w:t>
      </w:r>
    </w:p>
    <w:p w:rsidR="005F6964" w:rsidRDefault="00582FCD">
      <w:pPr>
        <w:pStyle w:val="ListParagraph"/>
        <w:numPr>
          <w:ilvl w:val="1"/>
          <w:numId w:val="11"/>
        </w:numPr>
        <w:tabs>
          <w:tab w:val="left" w:pos="1600"/>
          <w:tab w:val="left" w:pos="1601"/>
        </w:tabs>
        <w:spacing w:before="3"/>
        <w:ind w:hanging="721"/>
        <w:rPr>
          <w:sz w:val="24"/>
        </w:rPr>
      </w:pPr>
      <w:r>
        <w:rPr>
          <w:sz w:val="24"/>
        </w:rPr>
        <w:t>Electrovalent bond with</w:t>
      </w:r>
      <w:r>
        <w:rPr>
          <w:spacing w:val="-1"/>
          <w:sz w:val="24"/>
        </w:rPr>
        <w:t xml:space="preserve"> </w:t>
      </w:r>
      <w:r>
        <w:rPr>
          <w:sz w:val="24"/>
        </w:rPr>
        <w:t>examples.</w:t>
      </w:r>
    </w:p>
    <w:p w:rsidR="005F6964" w:rsidRDefault="00582FCD">
      <w:pPr>
        <w:pStyle w:val="ListParagraph"/>
        <w:numPr>
          <w:ilvl w:val="1"/>
          <w:numId w:val="11"/>
        </w:numPr>
        <w:tabs>
          <w:tab w:val="left" w:pos="1600"/>
          <w:tab w:val="left" w:pos="1601"/>
        </w:tabs>
        <w:spacing w:before="2"/>
        <w:ind w:hanging="721"/>
        <w:rPr>
          <w:sz w:val="24"/>
        </w:rPr>
      </w:pPr>
      <w:r>
        <w:rPr>
          <w:sz w:val="24"/>
        </w:rPr>
        <w:t xml:space="preserve">Covalent </w:t>
      </w:r>
      <w:proofErr w:type="gramStart"/>
      <w:r>
        <w:rPr>
          <w:sz w:val="24"/>
        </w:rPr>
        <w:t>Bond(</w:t>
      </w:r>
      <w:proofErr w:type="gramEnd"/>
      <w:r>
        <w:rPr>
          <w:sz w:val="24"/>
        </w:rPr>
        <w:t>Polar and Non-polar, sigma &amp; Pi Bonds with</w:t>
      </w:r>
      <w:r>
        <w:rPr>
          <w:spacing w:val="-9"/>
          <w:sz w:val="24"/>
        </w:rPr>
        <w:t xml:space="preserve"> </w:t>
      </w:r>
      <w:r>
        <w:rPr>
          <w:sz w:val="24"/>
        </w:rPr>
        <w:t>examples.</w:t>
      </w:r>
    </w:p>
    <w:p w:rsidR="005F6964" w:rsidRDefault="00582FCD">
      <w:pPr>
        <w:pStyle w:val="ListParagraph"/>
        <w:numPr>
          <w:ilvl w:val="1"/>
          <w:numId w:val="11"/>
        </w:numPr>
        <w:tabs>
          <w:tab w:val="left" w:pos="1600"/>
          <w:tab w:val="left" w:pos="1601"/>
        </w:tabs>
        <w:spacing w:before="2"/>
        <w:ind w:hanging="721"/>
        <w:rPr>
          <w:sz w:val="24"/>
        </w:rPr>
      </w:pPr>
      <w:r>
        <w:rPr>
          <w:sz w:val="24"/>
        </w:rPr>
        <w:t>Co-ordinate Bond with</w:t>
      </w:r>
      <w:r>
        <w:rPr>
          <w:spacing w:val="-2"/>
          <w:sz w:val="24"/>
        </w:rPr>
        <w:t xml:space="preserve"> </w:t>
      </w:r>
      <w:r>
        <w:rPr>
          <w:sz w:val="24"/>
        </w:rPr>
        <w:t>examples.</w:t>
      </w:r>
    </w:p>
    <w:p w:rsidR="005F6964" w:rsidRDefault="005F6964">
      <w:pPr>
        <w:pStyle w:val="BodyText"/>
        <w:ind w:left="0" w:firstLine="0"/>
        <w:rPr>
          <w:sz w:val="24"/>
        </w:rPr>
      </w:pPr>
    </w:p>
    <w:p w:rsidR="005F6964" w:rsidRDefault="00582FCD">
      <w:pPr>
        <w:pStyle w:val="ListParagraph"/>
        <w:numPr>
          <w:ilvl w:val="0"/>
          <w:numId w:val="11"/>
        </w:numPr>
        <w:tabs>
          <w:tab w:val="left" w:pos="880"/>
          <w:tab w:val="left" w:pos="881"/>
          <w:tab w:val="left" w:pos="8701"/>
        </w:tabs>
        <w:spacing w:before="0" w:line="275" w:lineRule="exact"/>
        <w:ind w:hanging="721"/>
        <w:rPr>
          <w:b/>
          <w:sz w:val="24"/>
        </w:rPr>
      </w:pPr>
      <w:r>
        <w:rPr>
          <w:b/>
          <w:sz w:val="24"/>
        </w:rPr>
        <w:t>SOLIDS</w:t>
      </w:r>
      <w:r>
        <w:rPr>
          <w:b/>
          <w:spacing w:val="-1"/>
          <w:sz w:val="24"/>
        </w:rPr>
        <w:t xml:space="preserve"> </w:t>
      </w:r>
      <w:r>
        <w:rPr>
          <w:b/>
          <w:sz w:val="24"/>
        </w:rPr>
        <w:t>AND</w:t>
      </w:r>
      <w:r>
        <w:rPr>
          <w:b/>
          <w:spacing w:val="-1"/>
          <w:sz w:val="24"/>
        </w:rPr>
        <w:t xml:space="preserve"> </w:t>
      </w:r>
      <w:r>
        <w:rPr>
          <w:b/>
          <w:sz w:val="24"/>
        </w:rPr>
        <w:t>LIQUIDS</w:t>
      </w:r>
      <w:r>
        <w:rPr>
          <w:b/>
          <w:sz w:val="24"/>
        </w:rPr>
        <w:tab/>
        <w:t>3 Hours</w:t>
      </w:r>
    </w:p>
    <w:p w:rsidR="005F6964" w:rsidRDefault="00582FCD">
      <w:pPr>
        <w:pStyle w:val="ListParagraph"/>
        <w:numPr>
          <w:ilvl w:val="1"/>
          <w:numId w:val="11"/>
        </w:numPr>
        <w:tabs>
          <w:tab w:val="left" w:pos="1600"/>
          <w:tab w:val="left" w:pos="1601"/>
        </w:tabs>
        <w:spacing w:before="0" w:line="275" w:lineRule="exact"/>
        <w:ind w:hanging="721"/>
        <w:rPr>
          <w:sz w:val="24"/>
        </w:rPr>
      </w:pPr>
      <w:r>
        <w:rPr>
          <w:sz w:val="24"/>
        </w:rPr>
        <w:t>The liquid and Solids</w:t>
      </w:r>
      <w:r>
        <w:rPr>
          <w:spacing w:val="-3"/>
          <w:sz w:val="24"/>
        </w:rPr>
        <w:t xml:space="preserve"> </w:t>
      </w:r>
      <w:r>
        <w:rPr>
          <w:sz w:val="24"/>
        </w:rPr>
        <w:t>state.</w:t>
      </w:r>
    </w:p>
    <w:p w:rsidR="005F6964" w:rsidRDefault="005F6964">
      <w:pPr>
        <w:spacing w:line="275" w:lineRule="exact"/>
        <w:rPr>
          <w:sz w:val="24"/>
        </w:rPr>
        <w:sectPr w:rsidR="005F6964">
          <w:pgSz w:w="12240" w:h="15840"/>
          <w:pgMar w:top="1380" w:right="1280" w:bottom="1420" w:left="1280" w:header="850" w:footer="1144" w:gutter="0"/>
          <w:cols w:space="720"/>
          <w:docGrid w:linePitch="299"/>
        </w:sectPr>
      </w:pPr>
    </w:p>
    <w:p w:rsidR="005F6964" w:rsidRDefault="00582FCD">
      <w:pPr>
        <w:pStyle w:val="ListParagraph"/>
        <w:numPr>
          <w:ilvl w:val="1"/>
          <w:numId w:val="11"/>
        </w:numPr>
        <w:tabs>
          <w:tab w:val="left" w:pos="1600"/>
          <w:tab w:val="left" w:pos="1601"/>
        </w:tabs>
        <w:spacing w:before="76" w:line="242" w:lineRule="auto"/>
        <w:ind w:right="900"/>
        <w:rPr>
          <w:sz w:val="24"/>
        </w:rPr>
      </w:pPr>
      <w:r>
        <w:rPr>
          <w:sz w:val="24"/>
        </w:rPr>
        <w:lastRenderedPageBreak/>
        <w:t>The liquids and their general properties (Density, viscosity, surface</w:t>
      </w:r>
      <w:r>
        <w:rPr>
          <w:spacing w:val="-38"/>
          <w:sz w:val="24"/>
        </w:rPr>
        <w:t xml:space="preserve"> </w:t>
      </w:r>
      <w:r>
        <w:rPr>
          <w:sz w:val="24"/>
        </w:rPr>
        <w:t>tension capillary action</w:t>
      </w:r>
      <w:r>
        <w:rPr>
          <w:spacing w:val="-9"/>
          <w:sz w:val="24"/>
        </w:rPr>
        <w:t xml:space="preserve"> </w:t>
      </w:r>
      <w:proofErr w:type="spellStart"/>
      <w:r>
        <w:rPr>
          <w:sz w:val="24"/>
        </w:rPr>
        <w:t>etc</w:t>
      </w:r>
      <w:proofErr w:type="spellEnd"/>
      <w:r>
        <w:rPr>
          <w:sz w:val="24"/>
        </w:rPr>
        <w:t>).</w:t>
      </w:r>
    </w:p>
    <w:p w:rsidR="005F6964" w:rsidRDefault="00582FCD">
      <w:pPr>
        <w:pStyle w:val="ListParagraph"/>
        <w:numPr>
          <w:ilvl w:val="1"/>
          <w:numId w:val="11"/>
        </w:numPr>
        <w:tabs>
          <w:tab w:val="left" w:pos="1600"/>
          <w:tab w:val="left" w:pos="1601"/>
        </w:tabs>
        <w:spacing w:before="0" w:line="276" w:lineRule="exact"/>
        <w:ind w:hanging="721"/>
        <w:rPr>
          <w:sz w:val="24"/>
        </w:rPr>
      </w:pPr>
      <w:r>
        <w:rPr>
          <w:sz w:val="24"/>
        </w:rPr>
        <w:t>Solids and their general</w:t>
      </w:r>
      <w:r>
        <w:rPr>
          <w:spacing w:val="-2"/>
          <w:sz w:val="24"/>
        </w:rPr>
        <w:t xml:space="preserve"> </w:t>
      </w:r>
      <w:r>
        <w:rPr>
          <w:sz w:val="24"/>
        </w:rPr>
        <w:t>properties.</w:t>
      </w:r>
    </w:p>
    <w:p w:rsidR="005F6964" w:rsidRDefault="00582FCD">
      <w:pPr>
        <w:pStyle w:val="ListParagraph"/>
        <w:numPr>
          <w:ilvl w:val="1"/>
          <w:numId w:val="11"/>
        </w:numPr>
        <w:tabs>
          <w:tab w:val="left" w:pos="1600"/>
          <w:tab w:val="left" w:pos="1601"/>
        </w:tabs>
        <w:spacing w:before="3"/>
        <w:ind w:hanging="721"/>
        <w:rPr>
          <w:sz w:val="24"/>
        </w:rPr>
      </w:pPr>
      <w:r>
        <w:rPr>
          <w:sz w:val="24"/>
        </w:rPr>
        <w:t>Crystal structure of</w:t>
      </w:r>
      <w:r>
        <w:rPr>
          <w:spacing w:val="-3"/>
          <w:sz w:val="24"/>
        </w:rPr>
        <w:t xml:space="preserve"> </w:t>
      </w:r>
      <w:r>
        <w:rPr>
          <w:sz w:val="24"/>
        </w:rPr>
        <w:t>solids</w:t>
      </w:r>
    </w:p>
    <w:p w:rsidR="005F6964" w:rsidRDefault="00582FCD">
      <w:pPr>
        <w:pStyle w:val="ListParagraph"/>
        <w:numPr>
          <w:ilvl w:val="1"/>
          <w:numId w:val="11"/>
        </w:numPr>
        <w:tabs>
          <w:tab w:val="left" w:pos="1600"/>
          <w:tab w:val="left" w:pos="1601"/>
        </w:tabs>
        <w:spacing w:before="2"/>
        <w:ind w:hanging="721"/>
        <w:rPr>
          <w:sz w:val="24"/>
        </w:rPr>
      </w:pPr>
      <w:r>
        <w:rPr>
          <w:sz w:val="24"/>
        </w:rPr>
        <w:t>Crystals of Si and</w:t>
      </w:r>
      <w:r>
        <w:rPr>
          <w:spacing w:val="-1"/>
          <w:sz w:val="24"/>
        </w:rPr>
        <w:t xml:space="preserve"> </w:t>
      </w:r>
      <w:r>
        <w:rPr>
          <w:sz w:val="24"/>
        </w:rPr>
        <w:t>Ge.</w:t>
      </w:r>
    </w:p>
    <w:p w:rsidR="005F6964" w:rsidRDefault="005F6964">
      <w:pPr>
        <w:pStyle w:val="BodyText"/>
        <w:ind w:left="0" w:firstLine="0"/>
        <w:rPr>
          <w:sz w:val="24"/>
        </w:rPr>
      </w:pPr>
    </w:p>
    <w:p w:rsidR="005F6964" w:rsidRDefault="00582FCD">
      <w:pPr>
        <w:pStyle w:val="ListParagraph"/>
        <w:numPr>
          <w:ilvl w:val="0"/>
          <w:numId w:val="11"/>
        </w:numPr>
        <w:tabs>
          <w:tab w:val="left" w:pos="880"/>
          <w:tab w:val="left" w:pos="881"/>
          <w:tab w:val="left" w:pos="8701"/>
        </w:tabs>
        <w:spacing w:before="0" w:line="275" w:lineRule="exact"/>
        <w:ind w:hanging="721"/>
        <w:rPr>
          <w:b/>
          <w:sz w:val="24"/>
        </w:rPr>
      </w:pPr>
      <w:r>
        <w:rPr>
          <w:b/>
          <w:sz w:val="24"/>
        </w:rPr>
        <w:t>WATER</w:t>
      </w:r>
      <w:r>
        <w:rPr>
          <w:b/>
          <w:sz w:val="24"/>
        </w:rPr>
        <w:tab/>
        <w:t>3</w:t>
      </w:r>
      <w:r>
        <w:rPr>
          <w:b/>
          <w:spacing w:val="-1"/>
          <w:sz w:val="24"/>
        </w:rPr>
        <w:t xml:space="preserve"> </w:t>
      </w:r>
      <w:r>
        <w:rPr>
          <w:b/>
          <w:sz w:val="24"/>
        </w:rPr>
        <w:t>Hours</w:t>
      </w:r>
    </w:p>
    <w:p w:rsidR="005F6964" w:rsidRDefault="00582FCD">
      <w:pPr>
        <w:pStyle w:val="ListParagraph"/>
        <w:numPr>
          <w:ilvl w:val="1"/>
          <w:numId w:val="11"/>
        </w:numPr>
        <w:tabs>
          <w:tab w:val="left" w:pos="1600"/>
          <w:tab w:val="left" w:pos="1601"/>
        </w:tabs>
        <w:spacing w:before="0" w:line="275" w:lineRule="exact"/>
        <w:ind w:hanging="721"/>
        <w:rPr>
          <w:sz w:val="24"/>
        </w:rPr>
      </w:pPr>
      <w:r>
        <w:rPr>
          <w:sz w:val="24"/>
        </w:rPr>
        <w:t>Chemical nature and</w:t>
      </w:r>
      <w:r>
        <w:rPr>
          <w:spacing w:val="-2"/>
          <w:sz w:val="24"/>
        </w:rPr>
        <w:t xml:space="preserve"> </w:t>
      </w:r>
      <w:r>
        <w:rPr>
          <w:sz w:val="24"/>
        </w:rPr>
        <w:t>properties.</w:t>
      </w:r>
    </w:p>
    <w:p w:rsidR="005F6964" w:rsidRDefault="00582FCD">
      <w:pPr>
        <w:pStyle w:val="ListParagraph"/>
        <w:numPr>
          <w:ilvl w:val="1"/>
          <w:numId w:val="11"/>
        </w:numPr>
        <w:tabs>
          <w:tab w:val="left" w:pos="1600"/>
          <w:tab w:val="left" w:pos="1601"/>
        </w:tabs>
        <w:spacing w:before="2"/>
        <w:ind w:hanging="721"/>
        <w:rPr>
          <w:sz w:val="24"/>
        </w:rPr>
      </w:pPr>
      <w:r>
        <w:rPr>
          <w:sz w:val="24"/>
        </w:rPr>
        <w:t>Impurities.</w:t>
      </w:r>
    </w:p>
    <w:p w:rsidR="005F6964" w:rsidRDefault="00582FCD">
      <w:pPr>
        <w:pStyle w:val="ListParagraph"/>
        <w:numPr>
          <w:ilvl w:val="1"/>
          <w:numId w:val="11"/>
        </w:numPr>
        <w:tabs>
          <w:tab w:val="left" w:pos="1600"/>
          <w:tab w:val="left" w:pos="1601"/>
        </w:tabs>
        <w:spacing w:before="3"/>
        <w:ind w:hanging="721"/>
        <w:rPr>
          <w:sz w:val="24"/>
        </w:rPr>
      </w:pPr>
      <w:r>
        <w:rPr>
          <w:sz w:val="24"/>
        </w:rPr>
        <w:t>Hardness of water (types, causes &amp;</w:t>
      </w:r>
      <w:r>
        <w:rPr>
          <w:spacing w:val="-7"/>
          <w:sz w:val="24"/>
        </w:rPr>
        <w:t xml:space="preserve"> </w:t>
      </w:r>
      <w:r>
        <w:rPr>
          <w:sz w:val="24"/>
        </w:rPr>
        <w:t>removal)</w:t>
      </w:r>
    </w:p>
    <w:p w:rsidR="005F6964" w:rsidRDefault="00582FCD">
      <w:pPr>
        <w:pStyle w:val="ListParagraph"/>
        <w:numPr>
          <w:ilvl w:val="1"/>
          <w:numId w:val="11"/>
        </w:numPr>
        <w:tabs>
          <w:tab w:val="left" w:pos="1600"/>
          <w:tab w:val="left" w:pos="1601"/>
        </w:tabs>
        <w:spacing w:before="2"/>
        <w:ind w:hanging="721"/>
        <w:rPr>
          <w:sz w:val="24"/>
        </w:rPr>
      </w:pPr>
      <w:r>
        <w:rPr>
          <w:sz w:val="24"/>
        </w:rPr>
        <w:t>Scales of measuring hardness (</w:t>
      </w:r>
      <w:proofErr w:type="spellStart"/>
      <w:r>
        <w:rPr>
          <w:sz w:val="24"/>
        </w:rPr>
        <w:t>Degress</w:t>
      </w:r>
      <w:proofErr w:type="spellEnd"/>
      <w:r>
        <w:rPr>
          <w:sz w:val="24"/>
        </w:rPr>
        <w:t xml:space="preserve"> Clark, French, PPM, MGM per</w:t>
      </w:r>
      <w:r>
        <w:rPr>
          <w:spacing w:val="-16"/>
          <w:sz w:val="24"/>
        </w:rPr>
        <w:t xml:space="preserve"> </w:t>
      </w:r>
      <w:proofErr w:type="spellStart"/>
      <w:r>
        <w:rPr>
          <w:spacing w:val="-16"/>
          <w:sz w:val="24"/>
        </w:rPr>
        <w:t>L</w:t>
      </w:r>
      <w:r>
        <w:rPr>
          <w:sz w:val="24"/>
        </w:rPr>
        <w:t>itre</w:t>
      </w:r>
      <w:proofErr w:type="spellEnd"/>
      <w:r>
        <w:rPr>
          <w:sz w:val="24"/>
        </w:rPr>
        <w:t>).</w:t>
      </w:r>
    </w:p>
    <w:p w:rsidR="005F6964" w:rsidRDefault="00582FCD">
      <w:pPr>
        <w:pStyle w:val="ListParagraph"/>
        <w:numPr>
          <w:ilvl w:val="1"/>
          <w:numId w:val="11"/>
        </w:numPr>
        <w:tabs>
          <w:tab w:val="left" w:pos="1600"/>
          <w:tab w:val="left" w:pos="1601"/>
        </w:tabs>
        <w:spacing w:before="3"/>
        <w:ind w:hanging="721"/>
        <w:rPr>
          <w:sz w:val="24"/>
        </w:rPr>
      </w:pPr>
      <w:r>
        <w:rPr>
          <w:sz w:val="24"/>
        </w:rPr>
        <w:t>Boiler feed water, scales and</w:t>
      </w:r>
      <w:r>
        <w:rPr>
          <w:spacing w:val="-2"/>
          <w:sz w:val="24"/>
        </w:rPr>
        <w:t xml:space="preserve"> </w:t>
      </w:r>
      <w:r>
        <w:rPr>
          <w:sz w:val="24"/>
        </w:rPr>
        <w:t>treatment.</w:t>
      </w:r>
    </w:p>
    <w:p w:rsidR="005F6964" w:rsidRDefault="00582FCD">
      <w:pPr>
        <w:pStyle w:val="ListParagraph"/>
        <w:numPr>
          <w:ilvl w:val="1"/>
          <w:numId w:val="11"/>
        </w:numPr>
        <w:tabs>
          <w:tab w:val="left" w:pos="1600"/>
          <w:tab w:val="left" w:pos="1601"/>
        </w:tabs>
        <w:spacing w:before="2"/>
        <w:ind w:hanging="721"/>
        <w:rPr>
          <w:sz w:val="24"/>
        </w:rPr>
      </w:pPr>
      <w:r>
        <w:rPr>
          <w:sz w:val="24"/>
        </w:rPr>
        <w:t>Sea-water desalination, sewage</w:t>
      </w:r>
      <w:r>
        <w:rPr>
          <w:spacing w:val="-4"/>
          <w:sz w:val="24"/>
        </w:rPr>
        <w:t xml:space="preserve"> </w:t>
      </w:r>
      <w:r>
        <w:rPr>
          <w:sz w:val="24"/>
        </w:rPr>
        <w:t>treatment.</w:t>
      </w:r>
    </w:p>
    <w:p w:rsidR="005F6964" w:rsidRDefault="005F6964">
      <w:pPr>
        <w:pStyle w:val="BodyText"/>
        <w:ind w:left="0" w:firstLine="0"/>
        <w:rPr>
          <w:sz w:val="24"/>
        </w:rPr>
      </w:pPr>
    </w:p>
    <w:p w:rsidR="005F6964" w:rsidRDefault="00582FCD">
      <w:pPr>
        <w:pStyle w:val="ListParagraph"/>
        <w:numPr>
          <w:ilvl w:val="0"/>
          <w:numId w:val="11"/>
        </w:numPr>
        <w:tabs>
          <w:tab w:val="left" w:pos="880"/>
          <w:tab w:val="left" w:pos="881"/>
          <w:tab w:val="left" w:pos="8701"/>
        </w:tabs>
        <w:spacing w:before="0" w:line="275" w:lineRule="exact"/>
        <w:ind w:hanging="721"/>
        <w:rPr>
          <w:b/>
          <w:sz w:val="24"/>
        </w:rPr>
      </w:pPr>
      <w:r>
        <w:rPr>
          <w:b/>
          <w:sz w:val="24"/>
        </w:rPr>
        <w:t>ACIDS, BASES</w:t>
      </w:r>
      <w:r>
        <w:rPr>
          <w:b/>
          <w:spacing w:val="-1"/>
          <w:sz w:val="24"/>
        </w:rPr>
        <w:t xml:space="preserve"> </w:t>
      </w:r>
      <w:r>
        <w:rPr>
          <w:b/>
          <w:sz w:val="24"/>
        </w:rPr>
        <w:t>AND</w:t>
      </w:r>
      <w:r>
        <w:rPr>
          <w:b/>
          <w:spacing w:val="-1"/>
          <w:sz w:val="24"/>
        </w:rPr>
        <w:t xml:space="preserve"> </w:t>
      </w:r>
      <w:r>
        <w:rPr>
          <w:b/>
          <w:sz w:val="24"/>
        </w:rPr>
        <w:t>SALTS</w:t>
      </w:r>
      <w:r>
        <w:rPr>
          <w:b/>
          <w:sz w:val="24"/>
        </w:rPr>
        <w:tab/>
        <w:t>2 Hours</w:t>
      </w:r>
    </w:p>
    <w:p w:rsidR="005F6964" w:rsidRDefault="00582FCD">
      <w:pPr>
        <w:pStyle w:val="ListParagraph"/>
        <w:numPr>
          <w:ilvl w:val="1"/>
          <w:numId w:val="11"/>
        </w:numPr>
        <w:tabs>
          <w:tab w:val="left" w:pos="1600"/>
          <w:tab w:val="left" w:pos="1601"/>
        </w:tabs>
        <w:spacing w:before="0" w:line="275" w:lineRule="exact"/>
        <w:ind w:hanging="721"/>
        <w:rPr>
          <w:sz w:val="24"/>
        </w:rPr>
      </w:pPr>
      <w:r>
        <w:rPr>
          <w:sz w:val="24"/>
        </w:rPr>
        <w:t>Definitions with</w:t>
      </w:r>
      <w:r>
        <w:rPr>
          <w:spacing w:val="-1"/>
          <w:sz w:val="24"/>
        </w:rPr>
        <w:t xml:space="preserve"> </w:t>
      </w:r>
      <w:r>
        <w:rPr>
          <w:sz w:val="24"/>
        </w:rPr>
        <w:t>examples.</w:t>
      </w:r>
    </w:p>
    <w:p w:rsidR="005F6964" w:rsidRDefault="00582FCD">
      <w:pPr>
        <w:pStyle w:val="ListParagraph"/>
        <w:numPr>
          <w:ilvl w:val="1"/>
          <w:numId w:val="11"/>
        </w:numPr>
        <w:tabs>
          <w:tab w:val="left" w:pos="1600"/>
          <w:tab w:val="left" w:pos="1601"/>
        </w:tabs>
        <w:spacing w:before="3"/>
        <w:ind w:hanging="721"/>
        <w:rPr>
          <w:sz w:val="24"/>
        </w:rPr>
      </w:pPr>
      <w:r>
        <w:rPr>
          <w:sz w:val="24"/>
        </w:rPr>
        <w:t>Properties, their strength, basicity &amp;</w:t>
      </w:r>
      <w:r>
        <w:rPr>
          <w:spacing w:val="-10"/>
          <w:sz w:val="24"/>
        </w:rPr>
        <w:t xml:space="preserve"> </w:t>
      </w:r>
      <w:r>
        <w:rPr>
          <w:sz w:val="24"/>
        </w:rPr>
        <w:t>Acidity.</w:t>
      </w:r>
    </w:p>
    <w:p w:rsidR="005F6964" w:rsidRDefault="00582FCD">
      <w:pPr>
        <w:pStyle w:val="ListParagraph"/>
        <w:numPr>
          <w:ilvl w:val="1"/>
          <w:numId w:val="11"/>
        </w:numPr>
        <w:tabs>
          <w:tab w:val="left" w:pos="1600"/>
          <w:tab w:val="left" w:pos="1601"/>
        </w:tabs>
        <w:spacing w:before="2"/>
        <w:ind w:hanging="721"/>
        <w:rPr>
          <w:sz w:val="24"/>
        </w:rPr>
      </w:pPr>
      <w:r>
        <w:rPr>
          <w:sz w:val="24"/>
        </w:rPr>
        <w:t>Salts and their classification with</w:t>
      </w:r>
      <w:r>
        <w:rPr>
          <w:spacing w:val="-3"/>
          <w:sz w:val="24"/>
        </w:rPr>
        <w:t xml:space="preserve"> </w:t>
      </w:r>
      <w:r>
        <w:rPr>
          <w:sz w:val="24"/>
        </w:rPr>
        <w:t>examples.</w:t>
      </w:r>
    </w:p>
    <w:p w:rsidR="005F6964" w:rsidRDefault="00582FCD">
      <w:pPr>
        <w:pStyle w:val="ListParagraph"/>
        <w:numPr>
          <w:ilvl w:val="1"/>
          <w:numId w:val="11"/>
        </w:numPr>
        <w:tabs>
          <w:tab w:val="left" w:pos="1600"/>
          <w:tab w:val="left" w:pos="1601"/>
        </w:tabs>
        <w:spacing w:before="3"/>
        <w:ind w:hanging="721"/>
        <w:rPr>
          <w:sz w:val="24"/>
        </w:rPr>
      </w:pPr>
      <w:proofErr w:type="gramStart"/>
      <w:r>
        <w:rPr>
          <w:sz w:val="24"/>
        </w:rPr>
        <w:t>pH-value</w:t>
      </w:r>
      <w:proofErr w:type="gramEnd"/>
      <w:r>
        <w:rPr>
          <w:sz w:val="24"/>
        </w:rPr>
        <w:t xml:space="preserve"> and</w:t>
      </w:r>
      <w:r>
        <w:rPr>
          <w:spacing w:val="-1"/>
          <w:sz w:val="24"/>
        </w:rPr>
        <w:t xml:space="preserve"> </w:t>
      </w:r>
      <w:r>
        <w:rPr>
          <w:sz w:val="24"/>
        </w:rPr>
        <w:t>scale.</w:t>
      </w:r>
    </w:p>
    <w:p w:rsidR="005F6964" w:rsidRDefault="005F6964">
      <w:pPr>
        <w:pStyle w:val="BodyText"/>
        <w:spacing w:before="9"/>
        <w:ind w:left="0" w:firstLine="0"/>
        <w:rPr>
          <w:sz w:val="24"/>
        </w:rPr>
      </w:pPr>
    </w:p>
    <w:p w:rsidR="005F6964" w:rsidRDefault="00582FCD">
      <w:pPr>
        <w:pStyle w:val="ListParagraph"/>
        <w:numPr>
          <w:ilvl w:val="0"/>
          <w:numId w:val="11"/>
        </w:numPr>
        <w:tabs>
          <w:tab w:val="left" w:pos="880"/>
          <w:tab w:val="left" w:pos="881"/>
          <w:tab w:val="left" w:pos="8701"/>
        </w:tabs>
        <w:spacing w:before="0" w:line="275" w:lineRule="exact"/>
        <w:ind w:hanging="721"/>
        <w:rPr>
          <w:b/>
          <w:sz w:val="24"/>
        </w:rPr>
      </w:pPr>
      <w:r>
        <w:rPr>
          <w:b/>
          <w:sz w:val="24"/>
        </w:rPr>
        <w:t>OXIDATION</w:t>
      </w:r>
      <w:r>
        <w:rPr>
          <w:b/>
          <w:spacing w:val="-1"/>
          <w:sz w:val="24"/>
        </w:rPr>
        <w:t xml:space="preserve"> </w:t>
      </w:r>
      <w:r>
        <w:rPr>
          <w:b/>
          <w:sz w:val="24"/>
        </w:rPr>
        <w:t>&amp;</w:t>
      </w:r>
      <w:r>
        <w:rPr>
          <w:b/>
          <w:spacing w:val="-1"/>
          <w:sz w:val="24"/>
        </w:rPr>
        <w:t xml:space="preserve"> </w:t>
      </w:r>
      <w:r>
        <w:rPr>
          <w:b/>
          <w:sz w:val="24"/>
        </w:rPr>
        <w:t>REDUCTION</w:t>
      </w:r>
      <w:r>
        <w:rPr>
          <w:b/>
          <w:sz w:val="24"/>
        </w:rPr>
        <w:tab/>
        <w:t>2 Hours</w:t>
      </w:r>
    </w:p>
    <w:p w:rsidR="005F6964" w:rsidRDefault="00582FCD">
      <w:pPr>
        <w:pStyle w:val="ListParagraph"/>
        <w:numPr>
          <w:ilvl w:val="1"/>
          <w:numId w:val="11"/>
        </w:numPr>
        <w:tabs>
          <w:tab w:val="left" w:pos="1600"/>
          <w:tab w:val="left" w:pos="1601"/>
        </w:tabs>
        <w:spacing w:before="0" w:line="275" w:lineRule="exact"/>
        <w:ind w:hanging="721"/>
        <w:rPr>
          <w:sz w:val="24"/>
        </w:rPr>
      </w:pPr>
      <w:r>
        <w:rPr>
          <w:sz w:val="24"/>
        </w:rPr>
        <w:t>The process with</w:t>
      </w:r>
      <w:r>
        <w:rPr>
          <w:spacing w:val="-3"/>
          <w:sz w:val="24"/>
        </w:rPr>
        <w:t xml:space="preserve"> </w:t>
      </w:r>
      <w:r>
        <w:rPr>
          <w:sz w:val="24"/>
        </w:rPr>
        <w:t>examples.</w:t>
      </w:r>
    </w:p>
    <w:p w:rsidR="005F6964" w:rsidRDefault="00582FCD">
      <w:pPr>
        <w:pStyle w:val="ListParagraph"/>
        <w:numPr>
          <w:ilvl w:val="1"/>
          <w:numId w:val="11"/>
        </w:numPr>
        <w:tabs>
          <w:tab w:val="left" w:pos="1600"/>
          <w:tab w:val="left" w:pos="1601"/>
        </w:tabs>
        <w:spacing w:before="3"/>
        <w:ind w:hanging="721"/>
        <w:rPr>
          <w:sz w:val="24"/>
        </w:rPr>
      </w:pPr>
      <w:r>
        <w:rPr>
          <w:sz w:val="24"/>
        </w:rPr>
        <w:t>Oxidizing and Reducing</w:t>
      </w:r>
      <w:r>
        <w:rPr>
          <w:spacing w:val="-11"/>
          <w:sz w:val="24"/>
        </w:rPr>
        <w:t xml:space="preserve"> </w:t>
      </w:r>
      <w:r>
        <w:rPr>
          <w:sz w:val="24"/>
        </w:rPr>
        <w:t>agents.</w:t>
      </w:r>
    </w:p>
    <w:p w:rsidR="005F6964" w:rsidRDefault="00582FCD">
      <w:pPr>
        <w:pStyle w:val="ListParagraph"/>
        <w:numPr>
          <w:ilvl w:val="1"/>
          <w:numId w:val="11"/>
        </w:numPr>
        <w:tabs>
          <w:tab w:val="left" w:pos="1600"/>
          <w:tab w:val="left" w:pos="1601"/>
        </w:tabs>
        <w:spacing w:before="2"/>
        <w:ind w:hanging="721"/>
        <w:rPr>
          <w:sz w:val="24"/>
        </w:rPr>
      </w:pPr>
      <w:r>
        <w:rPr>
          <w:sz w:val="24"/>
        </w:rPr>
        <w:t>Oxides and their</w:t>
      </w:r>
      <w:r>
        <w:rPr>
          <w:spacing w:val="-6"/>
          <w:sz w:val="24"/>
        </w:rPr>
        <w:t xml:space="preserve"> </w:t>
      </w:r>
      <w:r>
        <w:rPr>
          <w:sz w:val="24"/>
        </w:rPr>
        <w:t>classifications.</w:t>
      </w:r>
    </w:p>
    <w:p w:rsidR="005F6964" w:rsidRDefault="005F6964">
      <w:pPr>
        <w:pStyle w:val="BodyText"/>
        <w:ind w:left="0" w:firstLine="0"/>
        <w:rPr>
          <w:sz w:val="24"/>
        </w:rPr>
      </w:pPr>
    </w:p>
    <w:p w:rsidR="005F6964" w:rsidRDefault="00582FCD">
      <w:pPr>
        <w:pStyle w:val="ListParagraph"/>
        <w:numPr>
          <w:ilvl w:val="0"/>
          <w:numId w:val="11"/>
        </w:numPr>
        <w:tabs>
          <w:tab w:val="left" w:pos="880"/>
          <w:tab w:val="left" w:pos="881"/>
          <w:tab w:val="left" w:pos="8701"/>
        </w:tabs>
        <w:spacing w:before="0" w:line="275" w:lineRule="exact"/>
        <w:ind w:hanging="721"/>
        <w:rPr>
          <w:b/>
          <w:sz w:val="24"/>
        </w:rPr>
      </w:pPr>
      <w:r>
        <w:rPr>
          <w:b/>
          <w:sz w:val="24"/>
        </w:rPr>
        <w:t>NUCLEAR</w:t>
      </w:r>
      <w:r>
        <w:rPr>
          <w:b/>
          <w:spacing w:val="-2"/>
          <w:sz w:val="24"/>
        </w:rPr>
        <w:t xml:space="preserve"> </w:t>
      </w:r>
      <w:r>
        <w:rPr>
          <w:b/>
          <w:sz w:val="24"/>
        </w:rPr>
        <w:t>CHEMISTRY</w:t>
      </w:r>
      <w:r>
        <w:rPr>
          <w:b/>
          <w:sz w:val="24"/>
        </w:rPr>
        <w:tab/>
        <w:t>2 Hours</w:t>
      </w:r>
    </w:p>
    <w:p w:rsidR="005F6964" w:rsidRDefault="00582FCD">
      <w:pPr>
        <w:pStyle w:val="ListParagraph"/>
        <w:numPr>
          <w:ilvl w:val="1"/>
          <w:numId w:val="11"/>
        </w:numPr>
        <w:tabs>
          <w:tab w:val="left" w:pos="1600"/>
          <w:tab w:val="left" w:pos="1601"/>
        </w:tabs>
        <w:spacing w:before="0" w:line="275" w:lineRule="exact"/>
        <w:ind w:hanging="721"/>
        <w:rPr>
          <w:sz w:val="24"/>
        </w:rPr>
      </w:pPr>
      <w:r>
        <w:rPr>
          <w:sz w:val="24"/>
        </w:rPr>
        <w:t>Introduction.</w:t>
      </w:r>
    </w:p>
    <w:p w:rsidR="005F6964" w:rsidRDefault="00582FCD">
      <w:pPr>
        <w:pStyle w:val="ListParagraph"/>
        <w:numPr>
          <w:ilvl w:val="1"/>
          <w:numId w:val="11"/>
        </w:numPr>
        <w:tabs>
          <w:tab w:val="left" w:pos="1600"/>
          <w:tab w:val="left" w:pos="1601"/>
        </w:tabs>
        <w:spacing w:before="3"/>
        <w:ind w:hanging="721"/>
        <w:rPr>
          <w:sz w:val="24"/>
        </w:rPr>
      </w:pPr>
      <w:r>
        <w:rPr>
          <w:sz w:val="24"/>
        </w:rPr>
        <w:t>Radioactivity (Alpha, beta and gamma</w:t>
      </w:r>
      <w:r>
        <w:rPr>
          <w:spacing w:val="-11"/>
          <w:sz w:val="24"/>
        </w:rPr>
        <w:t xml:space="preserve"> </w:t>
      </w:r>
      <w:r>
        <w:rPr>
          <w:sz w:val="24"/>
        </w:rPr>
        <w:t>rays).</w:t>
      </w:r>
    </w:p>
    <w:p w:rsidR="005F6964" w:rsidRDefault="00582FCD">
      <w:pPr>
        <w:pStyle w:val="ListParagraph"/>
        <w:numPr>
          <w:ilvl w:val="1"/>
          <w:numId w:val="11"/>
        </w:numPr>
        <w:tabs>
          <w:tab w:val="left" w:pos="1600"/>
          <w:tab w:val="left" w:pos="1601"/>
        </w:tabs>
        <w:spacing w:before="2"/>
        <w:ind w:hanging="721"/>
        <w:rPr>
          <w:sz w:val="24"/>
        </w:rPr>
      </w:pPr>
      <w:proofErr w:type="spellStart"/>
      <w:r>
        <w:rPr>
          <w:sz w:val="24"/>
        </w:rPr>
        <w:t>Half life</w:t>
      </w:r>
      <w:proofErr w:type="spellEnd"/>
      <w:r>
        <w:rPr>
          <w:spacing w:val="-3"/>
          <w:sz w:val="24"/>
        </w:rPr>
        <w:t xml:space="preserve"> </w:t>
      </w:r>
      <w:r>
        <w:rPr>
          <w:sz w:val="24"/>
        </w:rPr>
        <w:t>process.</w:t>
      </w:r>
    </w:p>
    <w:p w:rsidR="005F6964" w:rsidRDefault="00582FCD">
      <w:pPr>
        <w:pStyle w:val="ListParagraph"/>
        <w:numPr>
          <w:ilvl w:val="1"/>
          <w:numId w:val="11"/>
        </w:numPr>
        <w:tabs>
          <w:tab w:val="left" w:pos="1600"/>
          <w:tab w:val="left" w:pos="1601"/>
        </w:tabs>
        <w:spacing w:before="2"/>
        <w:ind w:hanging="721"/>
        <w:rPr>
          <w:sz w:val="24"/>
        </w:rPr>
      </w:pPr>
      <w:r>
        <w:rPr>
          <w:sz w:val="24"/>
        </w:rPr>
        <w:t>Nuclear reaction &amp; transformation of</w:t>
      </w:r>
      <w:r>
        <w:rPr>
          <w:spacing w:val="-4"/>
          <w:sz w:val="24"/>
        </w:rPr>
        <w:t xml:space="preserve"> </w:t>
      </w:r>
      <w:r>
        <w:rPr>
          <w:sz w:val="24"/>
        </w:rPr>
        <w:t>elements.</w:t>
      </w:r>
    </w:p>
    <w:p w:rsidR="005F6964" w:rsidRDefault="00582FCD">
      <w:pPr>
        <w:pStyle w:val="ListParagraph"/>
        <w:numPr>
          <w:ilvl w:val="1"/>
          <w:numId w:val="11"/>
        </w:numPr>
        <w:tabs>
          <w:tab w:val="left" w:pos="1600"/>
          <w:tab w:val="left" w:pos="1601"/>
        </w:tabs>
        <w:spacing w:before="3"/>
        <w:ind w:hanging="721"/>
        <w:rPr>
          <w:sz w:val="24"/>
        </w:rPr>
      </w:pPr>
      <w:r>
        <w:rPr>
          <w:sz w:val="24"/>
        </w:rPr>
        <w:t>Isotopes and their</w:t>
      </w:r>
      <w:r>
        <w:rPr>
          <w:spacing w:val="-3"/>
          <w:sz w:val="24"/>
        </w:rPr>
        <w:t xml:space="preserve"> </w:t>
      </w:r>
      <w:r>
        <w:rPr>
          <w:sz w:val="24"/>
        </w:rPr>
        <w:t>uses.</w:t>
      </w:r>
    </w:p>
    <w:p w:rsidR="005F6964" w:rsidRDefault="005F6964">
      <w:pPr>
        <w:pStyle w:val="BodyText"/>
        <w:spacing w:before="9"/>
        <w:ind w:left="0" w:firstLine="0"/>
        <w:rPr>
          <w:sz w:val="24"/>
        </w:rPr>
      </w:pPr>
    </w:p>
    <w:p w:rsidR="005F6964" w:rsidRDefault="00582FCD">
      <w:pPr>
        <w:pStyle w:val="ListParagraph"/>
        <w:numPr>
          <w:ilvl w:val="0"/>
          <w:numId w:val="11"/>
        </w:numPr>
        <w:tabs>
          <w:tab w:val="left" w:pos="880"/>
          <w:tab w:val="left" w:pos="881"/>
          <w:tab w:val="left" w:pos="8701"/>
        </w:tabs>
        <w:spacing w:before="0" w:line="275" w:lineRule="exact"/>
        <w:ind w:hanging="721"/>
        <w:rPr>
          <w:b/>
          <w:sz w:val="24"/>
        </w:rPr>
      </w:pPr>
      <w:r>
        <w:rPr>
          <w:b/>
          <w:sz w:val="24"/>
        </w:rPr>
        <w:t>ALLOYS</w:t>
      </w:r>
      <w:r>
        <w:rPr>
          <w:b/>
          <w:sz w:val="24"/>
        </w:rPr>
        <w:tab/>
        <w:t>2</w:t>
      </w:r>
      <w:r>
        <w:rPr>
          <w:b/>
          <w:spacing w:val="-1"/>
          <w:sz w:val="24"/>
        </w:rPr>
        <w:t xml:space="preserve"> </w:t>
      </w:r>
      <w:r>
        <w:rPr>
          <w:b/>
          <w:sz w:val="24"/>
        </w:rPr>
        <w:t>Hours</w:t>
      </w:r>
    </w:p>
    <w:p w:rsidR="005F6964" w:rsidRDefault="00582FCD">
      <w:pPr>
        <w:pStyle w:val="ListParagraph"/>
        <w:numPr>
          <w:ilvl w:val="1"/>
          <w:numId w:val="11"/>
        </w:numPr>
        <w:tabs>
          <w:tab w:val="left" w:pos="1600"/>
          <w:tab w:val="left" w:pos="1601"/>
        </w:tabs>
        <w:spacing w:before="0" w:line="275" w:lineRule="exact"/>
        <w:ind w:hanging="721"/>
        <w:rPr>
          <w:sz w:val="24"/>
        </w:rPr>
      </w:pPr>
      <w:r>
        <w:rPr>
          <w:sz w:val="24"/>
        </w:rPr>
        <w:t>Introduction with</w:t>
      </w:r>
      <w:r>
        <w:rPr>
          <w:spacing w:val="-1"/>
          <w:sz w:val="24"/>
        </w:rPr>
        <w:t xml:space="preserve"> </w:t>
      </w:r>
      <w:r>
        <w:rPr>
          <w:sz w:val="24"/>
        </w:rPr>
        <w:t>need.</w:t>
      </w:r>
    </w:p>
    <w:p w:rsidR="005F6964" w:rsidRDefault="00582FCD">
      <w:pPr>
        <w:pStyle w:val="ListParagraph"/>
        <w:numPr>
          <w:ilvl w:val="1"/>
          <w:numId w:val="11"/>
        </w:numPr>
        <w:tabs>
          <w:tab w:val="left" w:pos="1600"/>
          <w:tab w:val="left" w:pos="1601"/>
        </w:tabs>
        <w:spacing w:before="3"/>
        <w:ind w:hanging="721"/>
        <w:rPr>
          <w:sz w:val="24"/>
        </w:rPr>
      </w:pPr>
      <w:r>
        <w:rPr>
          <w:sz w:val="24"/>
        </w:rPr>
        <w:t>Preparation and</w:t>
      </w:r>
      <w:r>
        <w:rPr>
          <w:spacing w:val="-1"/>
          <w:sz w:val="24"/>
        </w:rPr>
        <w:t xml:space="preserve"> </w:t>
      </w:r>
      <w:r>
        <w:rPr>
          <w:sz w:val="24"/>
        </w:rPr>
        <w:t>properties.</w:t>
      </w:r>
    </w:p>
    <w:p w:rsidR="005F6964" w:rsidRDefault="00582FCD">
      <w:pPr>
        <w:pStyle w:val="ListParagraph"/>
        <w:numPr>
          <w:ilvl w:val="1"/>
          <w:numId w:val="11"/>
        </w:numPr>
        <w:tabs>
          <w:tab w:val="left" w:pos="1600"/>
          <w:tab w:val="left" w:pos="1601"/>
        </w:tabs>
        <w:spacing w:before="2"/>
        <w:ind w:hanging="721"/>
        <w:rPr>
          <w:sz w:val="24"/>
        </w:rPr>
      </w:pPr>
      <w:r>
        <w:rPr>
          <w:sz w:val="24"/>
        </w:rPr>
        <w:t>Some important alloys and their</w:t>
      </w:r>
      <w:r>
        <w:rPr>
          <w:spacing w:val="-3"/>
          <w:sz w:val="24"/>
        </w:rPr>
        <w:t xml:space="preserve"> </w:t>
      </w:r>
      <w:r>
        <w:rPr>
          <w:sz w:val="24"/>
        </w:rPr>
        <w:t>composition.</w:t>
      </w:r>
    </w:p>
    <w:p w:rsidR="005F6964" w:rsidRDefault="005F6964">
      <w:pPr>
        <w:pStyle w:val="BodyText"/>
        <w:ind w:left="0" w:firstLine="0"/>
        <w:rPr>
          <w:sz w:val="24"/>
        </w:rPr>
      </w:pPr>
    </w:p>
    <w:p w:rsidR="005F6964" w:rsidRDefault="00582FCD">
      <w:pPr>
        <w:pStyle w:val="ListParagraph"/>
        <w:numPr>
          <w:ilvl w:val="0"/>
          <w:numId w:val="11"/>
        </w:numPr>
        <w:tabs>
          <w:tab w:val="left" w:pos="880"/>
          <w:tab w:val="left" w:pos="881"/>
          <w:tab w:val="left" w:pos="8701"/>
        </w:tabs>
        <w:spacing w:before="1" w:line="275" w:lineRule="exact"/>
        <w:ind w:hanging="721"/>
        <w:rPr>
          <w:b/>
          <w:sz w:val="24"/>
        </w:rPr>
      </w:pPr>
      <w:r>
        <w:rPr>
          <w:b/>
          <w:sz w:val="24"/>
        </w:rPr>
        <w:t>CORROSION</w:t>
      </w:r>
      <w:r>
        <w:rPr>
          <w:b/>
          <w:sz w:val="24"/>
        </w:rPr>
        <w:tab/>
        <w:t>2</w:t>
      </w:r>
      <w:r>
        <w:rPr>
          <w:b/>
          <w:spacing w:val="-1"/>
          <w:sz w:val="24"/>
        </w:rPr>
        <w:t xml:space="preserve"> </w:t>
      </w:r>
      <w:r>
        <w:rPr>
          <w:b/>
          <w:sz w:val="24"/>
        </w:rPr>
        <w:t>Hours</w:t>
      </w:r>
    </w:p>
    <w:p w:rsidR="005F6964" w:rsidRDefault="00582FCD">
      <w:pPr>
        <w:pStyle w:val="ListParagraph"/>
        <w:numPr>
          <w:ilvl w:val="1"/>
          <w:numId w:val="11"/>
        </w:numPr>
        <w:tabs>
          <w:tab w:val="left" w:pos="1600"/>
          <w:tab w:val="left" w:pos="1601"/>
        </w:tabs>
        <w:spacing w:before="0" w:line="275" w:lineRule="exact"/>
        <w:ind w:hanging="721"/>
        <w:rPr>
          <w:sz w:val="24"/>
        </w:rPr>
      </w:pPr>
      <w:r>
        <w:rPr>
          <w:sz w:val="24"/>
        </w:rPr>
        <w:t>Introduction with</w:t>
      </w:r>
      <w:r>
        <w:rPr>
          <w:spacing w:val="-1"/>
          <w:sz w:val="24"/>
        </w:rPr>
        <w:t xml:space="preserve"> </w:t>
      </w:r>
      <w:r>
        <w:rPr>
          <w:sz w:val="24"/>
        </w:rPr>
        <w:t>causes.</w:t>
      </w:r>
    </w:p>
    <w:p w:rsidR="005F6964" w:rsidRDefault="00582FCD">
      <w:pPr>
        <w:pStyle w:val="ListParagraph"/>
        <w:numPr>
          <w:ilvl w:val="1"/>
          <w:numId w:val="11"/>
        </w:numPr>
        <w:tabs>
          <w:tab w:val="left" w:pos="1600"/>
          <w:tab w:val="left" w:pos="1601"/>
        </w:tabs>
        <w:spacing w:before="2"/>
        <w:ind w:hanging="721"/>
        <w:rPr>
          <w:sz w:val="24"/>
        </w:rPr>
      </w:pPr>
      <w:r>
        <w:rPr>
          <w:sz w:val="24"/>
        </w:rPr>
        <w:t>Types of</w:t>
      </w:r>
      <w:r>
        <w:rPr>
          <w:spacing w:val="-1"/>
          <w:sz w:val="24"/>
        </w:rPr>
        <w:t xml:space="preserve"> </w:t>
      </w:r>
      <w:r>
        <w:rPr>
          <w:sz w:val="24"/>
        </w:rPr>
        <w:t>corrosion.</w:t>
      </w:r>
    </w:p>
    <w:p w:rsidR="005F6964" w:rsidRDefault="00582FCD">
      <w:pPr>
        <w:pStyle w:val="ListParagraph"/>
        <w:numPr>
          <w:ilvl w:val="1"/>
          <w:numId w:val="11"/>
        </w:numPr>
        <w:tabs>
          <w:tab w:val="left" w:pos="1600"/>
          <w:tab w:val="left" w:pos="1601"/>
        </w:tabs>
        <w:spacing w:before="2"/>
        <w:ind w:hanging="721"/>
        <w:rPr>
          <w:sz w:val="24"/>
        </w:rPr>
      </w:pPr>
      <w:r>
        <w:rPr>
          <w:sz w:val="24"/>
        </w:rPr>
        <w:t>Rusting of</w:t>
      </w:r>
      <w:r>
        <w:rPr>
          <w:spacing w:val="-4"/>
          <w:sz w:val="24"/>
        </w:rPr>
        <w:t xml:space="preserve"> </w:t>
      </w:r>
      <w:r>
        <w:rPr>
          <w:sz w:val="24"/>
        </w:rPr>
        <w:t>Iron</w:t>
      </w:r>
    </w:p>
    <w:p w:rsidR="005F6964" w:rsidRDefault="00582FCD">
      <w:pPr>
        <w:pStyle w:val="ListParagraph"/>
        <w:numPr>
          <w:ilvl w:val="1"/>
          <w:numId w:val="11"/>
        </w:numPr>
        <w:tabs>
          <w:tab w:val="left" w:pos="1600"/>
          <w:tab w:val="left" w:pos="1601"/>
        </w:tabs>
        <w:spacing w:before="3"/>
        <w:ind w:hanging="721"/>
        <w:rPr>
          <w:sz w:val="24"/>
        </w:rPr>
      </w:pPr>
      <w:r>
        <w:rPr>
          <w:sz w:val="24"/>
        </w:rPr>
        <w:t>Protective measures against</w:t>
      </w:r>
      <w:r>
        <w:rPr>
          <w:spacing w:val="-2"/>
          <w:sz w:val="24"/>
        </w:rPr>
        <w:t xml:space="preserve"> </w:t>
      </w:r>
      <w:r>
        <w:rPr>
          <w:sz w:val="24"/>
        </w:rPr>
        <w:t>corrosion.</w:t>
      </w:r>
    </w:p>
    <w:p w:rsidR="005F6964" w:rsidRDefault="005F6964">
      <w:pPr>
        <w:rPr>
          <w:sz w:val="24"/>
        </w:rPr>
        <w:sectPr w:rsidR="005F6964">
          <w:pgSz w:w="12240" w:h="15840"/>
          <w:pgMar w:top="1360" w:right="1280" w:bottom="1420" w:left="1280" w:header="850" w:footer="1144" w:gutter="0"/>
          <w:cols w:space="720"/>
          <w:docGrid w:linePitch="299"/>
        </w:sectPr>
      </w:pPr>
    </w:p>
    <w:p w:rsidR="005F6964" w:rsidRDefault="005F6964">
      <w:pPr>
        <w:pStyle w:val="BodyText"/>
        <w:spacing w:before="4"/>
        <w:ind w:left="0" w:firstLine="0"/>
        <w:rPr>
          <w:sz w:val="11"/>
        </w:rPr>
      </w:pPr>
    </w:p>
    <w:p w:rsidR="005F6964" w:rsidRDefault="00582FCD">
      <w:pPr>
        <w:pStyle w:val="ListParagraph"/>
        <w:numPr>
          <w:ilvl w:val="0"/>
          <w:numId w:val="11"/>
        </w:numPr>
        <w:tabs>
          <w:tab w:val="left" w:pos="880"/>
          <w:tab w:val="left" w:pos="881"/>
          <w:tab w:val="left" w:pos="8701"/>
        </w:tabs>
        <w:spacing w:before="90" w:line="275" w:lineRule="exact"/>
        <w:ind w:hanging="721"/>
        <w:rPr>
          <w:b/>
          <w:sz w:val="24"/>
        </w:rPr>
      </w:pPr>
      <w:r>
        <w:rPr>
          <w:b/>
          <w:sz w:val="24"/>
        </w:rPr>
        <w:t>ELECTRO</w:t>
      </w:r>
      <w:r>
        <w:rPr>
          <w:b/>
          <w:spacing w:val="-1"/>
          <w:sz w:val="24"/>
        </w:rPr>
        <w:t xml:space="preserve"> </w:t>
      </w:r>
      <w:r>
        <w:rPr>
          <w:b/>
          <w:sz w:val="24"/>
        </w:rPr>
        <w:t>CHEMISTRY</w:t>
      </w:r>
      <w:r>
        <w:rPr>
          <w:b/>
          <w:sz w:val="24"/>
        </w:rPr>
        <w:tab/>
        <w:t>2 Hours</w:t>
      </w:r>
    </w:p>
    <w:p w:rsidR="005F6964" w:rsidRDefault="00582FCD">
      <w:pPr>
        <w:pStyle w:val="ListParagraph"/>
        <w:numPr>
          <w:ilvl w:val="1"/>
          <w:numId w:val="11"/>
        </w:numPr>
        <w:tabs>
          <w:tab w:val="left" w:pos="1600"/>
          <w:tab w:val="left" w:pos="1601"/>
        </w:tabs>
        <w:spacing w:before="0" w:line="275" w:lineRule="exact"/>
        <w:ind w:hanging="721"/>
        <w:rPr>
          <w:sz w:val="24"/>
        </w:rPr>
      </w:pPr>
      <w:r>
        <w:rPr>
          <w:sz w:val="24"/>
        </w:rPr>
        <w:t>Ionization and Arrhenius theory of</w:t>
      </w:r>
      <w:r>
        <w:rPr>
          <w:spacing w:val="-10"/>
          <w:sz w:val="24"/>
        </w:rPr>
        <w:t xml:space="preserve"> </w:t>
      </w:r>
      <w:r>
        <w:rPr>
          <w:sz w:val="24"/>
        </w:rPr>
        <w:t>Ionization.</w:t>
      </w:r>
    </w:p>
    <w:p w:rsidR="005F6964" w:rsidRDefault="00582FCD">
      <w:pPr>
        <w:pStyle w:val="ListParagraph"/>
        <w:numPr>
          <w:ilvl w:val="1"/>
          <w:numId w:val="11"/>
        </w:numPr>
        <w:tabs>
          <w:tab w:val="left" w:pos="1600"/>
          <w:tab w:val="left" w:pos="1601"/>
        </w:tabs>
        <w:spacing w:before="2"/>
        <w:ind w:hanging="721"/>
        <w:rPr>
          <w:sz w:val="24"/>
        </w:rPr>
      </w:pPr>
      <w:r>
        <w:rPr>
          <w:sz w:val="24"/>
        </w:rPr>
        <w:t>Electrolytes and</w:t>
      </w:r>
      <w:r>
        <w:rPr>
          <w:spacing w:val="-1"/>
          <w:sz w:val="24"/>
        </w:rPr>
        <w:t xml:space="preserve"> </w:t>
      </w:r>
      <w:r>
        <w:rPr>
          <w:sz w:val="24"/>
        </w:rPr>
        <w:t>Electrolysis.</w:t>
      </w:r>
    </w:p>
    <w:p w:rsidR="005F6964" w:rsidRDefault="00582FCD">
      <w:pPr>
        <w:pStyle w:val="ListParagraph"/>
        <w:numPr>
          <w:ilvl w:val="1"/>
          <w:numId w:val="11"/>
        </w:numPr>
        <w:tabs>
          <w:tab w:val="left" w:pos="1600"/>
          <w:tab w:val="left" w:pos="1601"/>
        </w:tabs>
        <w:spacing w:before="2"/>
        <w:ind w:hanging="721"/>
        <w:rPr>
          <w:sz w:val="24"/>
        </w:rPr>
      </w:pPr>
      <w:r>
        <w:rPr>
          <w:sz w:val="24"/>
        </w:rPr>
        <w:t xml:space="preserve">Faraday's Laws and </w:t>
      </w:r>
      <w:proofErr w:type="spellStart"/>
      <w:r>
        <w:rPr>
          <w:sz w:val="24"/>
        </w:rPr>
        <w:t>numericals</w:t>
      </w:r>
      <w:proofErr w:type="spellEnd"/>
      <w:r>
        <w:rPr>
          <w:sz w:val="24"/>
        </w:rPr>
        <w:t xml:space="preserve"> related to</w:t>
      </w:r>
      <w:r>
        <w:rPr>
          <w:spacing w:val="-3"/>
          <w:sz w:val="24"/>
        </w:rPr>
        <w:t xml:space="preserve"> </w:t>
      </w:r>
      <w:r>
        <w:rPr>
          <w:sz w:val="24"/>
        </w:rPr>
        <w:t>them.</w:t>
      </w:r>
    </w:p>
    <w:p w:rsidR="005F6964" w:rsidRDefault="00582FCD">
      <w:pPr>
        <w:pStyle w:val="ListParagraph"/>
        <w:numPr>
          <w:ilvl w:val="1"/>
          <w:numId w:val="11"/>
        </w:numPr>
        <w:tabs>
          <w:tab w:val="left" w:pos="1600"/>
          <w:tab w:val="left" w:pos="1601"/>
        </w:tabs>
        <w:spacing w:before="3"/>
        <w:ind w:hanging="721"/>
        <w:rPr>
          <w:sz w:val="24"/>
        </w:rPr>
      </w:pPr>
      <w:r>
        <w:rPr>
          <w:sz w:val="24"/>
        </w:rPr>
        <w:t>Application of Electrolysis (Electron, lathing</w:t>
      </w:r>
      <w:r>
        <w:rPr>
          <w:spacing w:val="-6"/>
          <w:sz w:val="24"/>
        </w:rPr>
        <w:t xml:space="preserve"> </w:t>
      </w:r>
      <w:proofErr w:type="spellStart"/>
      <w:r>
        <w:rPr>
          <w:sz w:val="24"/>
        </w:rPr>
        <w:t>etc</w:t>
      </w:r>
      <w:proofErr w:type="spellEnd"/>
      <w:r>
        <w:rPr>
          <w:sz w:val="24"/>
        </w:rPr>
        <w:t>).</w:t>
      </w:r>
    </w:p>
    <w:p w:rsidR="005F6964" w:rsidRDefault="00582FCD">
      <w:pPr>
        <w:pStyle w:val="ListParagraph"/>
        <w:numPr>
          <w:ilvl w:val="1"/>
          <w:numId w:val="11"/>
        </w:numPr>
        <w:tabs>
          <w:tab w:val="left" w:pos="1600"/>
          <w:tab w:val="left" w:pos="1601"/>
        </w:tabs>
        <w:spacing w:before="2"/>
        <w:ind w:hanging="721"/>
        <w:rPr>
          <w:sz w:val="24"/>
        </w:rPr>
      </w:pPr>
      <w:r>
        <w:rPr>
          <w:sz w:val="24"/>
        </w:rPr>
        <w:t>Electro Chemical</w:t>
      </w:r>
      <w:r>
        <w:rPr>
          <w:spacing w:val="-1"/>
          <w:sz w:val="24"/>
        </w:rPr>
        <w:t xml:space="preserve"> </w:t>
      </w:r>
      <w:r>
        <w:rPr>
          <w:sz w:val="24"/>
        </w:rPr>
        <w:t>cells.</w:t>
      </w:r>
    </w:p>
    <w:p w:rsidR="005F6964" w:rsidRDefault="005F6964">
      <w:pPr>
        <w:pStyle w:val="BodyText"/>
        <w:ind w:left="0" w:firstLine="0"/>
        <w:rPr>
          <w:sz w:val="24"/>
        </w:rPr>
      </w:pPr>
    </w:p>
    <w:p w:rsidR="005F6964" w:rsidRDefault="00582FCD">
      <w:pPr>
        <w:pStyle w:val="ListParagraph"/>
        <w:numPr>
          <w:ilvl w:val="0"/>
          <w:numId w:val="11"/>
        </w:numPr>
        <w:tabs>
          <w:tab w:val="left" w:pos="880"/>
          <w:tab w:val="left" w:pos="881"/>
          <w:tab w:val="left" w:pos="8701"/>
        </w:tabs>
        <w:spacing w:before="0" w:line="275" w:lineRule="exact"/>
        <w:ind w:hanging="721"/>
        <w:rPr>
          <w:b/>
          <w:sz w:val="24"/>
        </w:rPr>
      </w:pPr>
      <w:r>
        <w:rPr>
          <w:b/>
          <w:sz w:val="24"/>
        </w:rPr>
        <w:t>ELECTRICAL</w:t>
      </w:r>
      <w:r>
        <w:rPr>
          <w:b/>
          <w:spacing w:val="-1"/>
          <w:sz w:val="24"/>
        </w:rPr>
        <w:t xml:space="preserve"> </w:t>
      </w:r>
      <w:r>
        <w:rPr>
          <w:b/>
          <w:sz w:val="24"/>
        </w:rPr>
        <w:t>INSULATING</w:t>
      </w:r>
      <w:r>
        <w:rPr>
          <w:b/>
          <w:spacing w:val="-3"/>
          <w:sz w:val="24"/>
        </w:rPr>
        <w:t xml:space="preserve"> </w:t>
      </w:r>
      <w:r>
        <w:rPr>
          <w:b/>
          <w:sz w:val="24"/>
        </w:rPr>
        <w:t>MATERIALS.</w:t>
      </w:r>
      <w:r>
        <w:rPr>
          <w:b/>
          <w:sz w:val="24"/>
        </w:rPr>
        <w:tab/>
        <w:t>2 Hours</w:t>
      </w:r>
    </w:p>
    <w:p w:rsidR="005F6964" w:rsidRDefault="00582FCD">
      <w:pPr>
        <w:pStyle w:val="ListParagraph"/>
        <w:numPr>
          <w:ilvl w:val="1"/>
          <w:numId w:val="11"/>
        </w:numPr>
        <w:tabs>
          <w:tab w:val="left" w:pos="1600"/>
          <w:tab w:val="left" w:pos="1601"/>
        </w:tabs>
        <w:spacing w:before="0" w:line="275" w:lineRule="exact"/>
        <w:ind w:hanging="721"/>
        <w:rPr>
          <w:sz w:val="24"/>
        </w:rPr>
      </w:pPr>
      <w:r>
        <w:rPr>
          <w:sz w:val="24"/>
        </w:rPr>
        <w:t>Introduction.</w:t>
      </w:r>
    </w:p>
    <w:p w:rsidR="005F6964" w:rsidRDefault="00582FCD">
      <w:pPr>
        <w:pStyle w:val="ListParagraph"/>
        <w:numPr>
          <w:ilvl w:val="1"/>
          <w:numId w:val="11"/>
        </w:numPr>
        <w:tabs>
          <w:tab w:val="left" w:pos="1600"/>
          <w:tab w:val="left" w:pos="1601"/>
        </w:tabs>
        <w:spacing w:before="2"/>
        <w:ind w:hanging="721"/>
        <w:rPr>
          <w:sz w:val="24"/>
        </w:rPr>
      </w:pPr>
      <w:r>
        <w:rPr>
          <w:sz w:val="24"/>
        </w:rPr>
        <w:t>Solid insulators with chemical</w:t>
      </w:r>
      <w:r>
        <w:rPr>
          <w:spacing w:val="-1"/>
          <w:sz w:val="24"/>
        </w:rPr>
        <w:t xml:space="preserve"> </w:t>
      </w:r>
      <w:r>
        <w:rPr>
          <w:sz w:val="24"/>
        </w:rPr>
        <w:t>nature.</w:t>
      </w:r>
    </w:p>
    <w:p w:rsidR="005F6964" w:rsidRDefault="00582FCD">
      <w:pPr>
        <w:pStyle w:val="ListParagraph"/>
        <w:numPr>
          <w:ilvl w:val="1"/>
          <w:numId w:val="11"/>
        </w:numPr>
        <w:tabs>
          <w:tab w:val="left" w:pos="1600"/>
          <w:tab w:val="left" w:pos="1601"/>
        </w:tabs>
        <w:spacing w:before="3"/>
        <w:ind w:hanging="721"/>
        <w:rPr>
          <w:sz w:val="24"/>
        </w:rPr>
      </w:pPr>
      <w:r>
        <w:rPr>
          <w:sz w:val="24"/>
        </w:rPr>
        <w:t>Liquid insulators with chemical</w:t>
      </w:r>
      <w:r>
        <w:rPr>
          <w:spacing w:val="-1"/>
          <w:sz w:val="24"/>
        </w:rPr>
        <w:t xml:space="preserve"> </w:t>
      </w:r>
      <w:r>
        <w:rPr>
          <w:sz w:val="24"/>
        </w:rPr>
        <w:t>nature.</w:t>
      </w:r>
    </w:p>
    <w:p w:rsidR="005F6964" w:rsidRDefault="00582FCD">
      <w:pPr>
        <w:pStyle w:val="ListParagraph"/>
        <w:numPr>
          <w:ilvl w:val="1"/>
          <w:numId w:val="11"/>
        </w:numPr>
        <w:tabs>
          <w:tab w:val="left" w:pos="1600"/>
          <w:tab w:val="left" w:pos="1601"/>
        </w:tabs>
        <w:spacing w:before="2"/>
        <w:ind w:hanging="721"/>
        <w:rPr>
          <w:sz w:val="24"/>
        </w:rPr>
      </w:pPr>
      <w:r>
        <w:rPr>
          <w:sz w:val="24"/>
        </w:rPr>
        <w:t>Gaseous insulators with chemical</w:t>
      </w:r>
      <w:r>
        <w:rPr>
          <w:spacing w:val="-1"/>
          <w:sz w:val="24"/>
        </w:rPr>
        <w:t xml:space="preserve"> </w:t>
      </w:r>
      <w:r>
        <w:rPr>
          <w:sz w:val="24"/>
        </w:rPr>
        <w:t>nature.</w:t>
      </w:r>
    </w:p>
    <w:p w:rsidR="005F6964" w:rsidRDefault="00582FCD">
      <w:pPr>
        <w:pStyle w:val="ListParagraph"/>
        <w:numPr>
          <w:ilvl w:val="1"/>
          <w:numId w:val="11"/>
        </w:numPr>
        <w:tabs>
          <w:tab w:val="left" w:pos="1600"/>
          <w:tab w:val="left" w:pos="1601"/>
        </w:tabs>
        <w:spacing w:before="3"/>
        <w:ind w:hanging="721"/>
        <w:rPr>
          <w:sz w:val="24"/>
        </w:rPr>
      </w:pPr>
      <w:r>
        <w:rPr>
          <w:sz w:val="24"/>
        </w:rPr>
        <w:t>Uses and their</w:t>
      </w:r>
      <w:r>
        <w:rPr>
          <w:spacing w:val="-3"/>
          <w:sz w:val="24"/>
        </w:rPr>
        <w:t xml:space="preserve"> </w:t>
      </w:r>
      <w:r>
        <w:rPr>
          <w:sz w:val="24"/>
        </w:rPr>
        <w:t>classification.</w:t>
      </w:r>
    </w:p>
    <w:p w:rsidR="005F6964" w:rsidRDefault="005F6964">
      <w:pPr>
        <w:pStyle w:val="BodyText"/>
        <w:ind w:left="0" w:firstLine="0"/>
        <w:rPr>
          <w:sz w:val="24"/>
        </w:rPr>
      </w:pPr>
    </w:p>
    <w:p w:rsidR="005F6964" w:rsidRDefault="00582FCD">
      <w:pPr>
        <w:pStyle w:val="ListParagraph"/>
        <w:numPr>
          <w:ilvl w:val="0"/>
          <w:numId w:val="11"/>
        </w:numPr>
        <w:tabs>
          <w:tab w:val="left" w:pos="880"/>
          <w:tab w:val="left" w:pos="881"/>
          <w:tab w:val="left" w:pos="8701"/>
        </w:tabs>
        <w:spacing w:before="0" w:line="275" w:lineRule="exact"/>
        <w:ind w:hanging="721"/>
        <w:rPr>
          <w:b/>
          <w:sz w:val="24"/>
        </w:rPr>
      </w:pPr>
      <w:r>
        <w:rPr>
          <w:b/>
          <w:sz w:val="24"/>
        </w:rPr>
        <w:t>SEMI</w:t>
      </w:r>
      <w:r>
        <w:rPr>
          <w:b/>
          <w:spacing w:val="-1"/>
          <w:sz w:val="24"/>
        </w:rPr>
        <w:t xml:space="preserve"> </w:t>
      </w:r>
      <w:r>
        <w:rPr>
          <w:b/>
          <w:sz w:val="24"/>
        </w:rPr>
        <w:t>CONDUCTORS.</w:t>
      </w:r>
      <w:r>
        <w:rPr>
          <w:b/>
          <w:sz w:val="24"/>
        </w:rPr>
        <w:tab/>
        <w:t>2</w:t>
      </w:r>
      <w:r>
        <w:rPr>
          <w:b/>
          <w:spacing w:val="-1"/>
          <w:sz w:val="24"/>
        </w:rPr>
        <w:t xml:space="preserve"> </w:t>
      </w:r>
      <w:r>
        <w:rPr>
          <w:b/>
          <w:sz w:val="24"/>
        </w:rPr>
        <w:t>Hours</w:t>
      </w:r>
    </w:p>
    <w:p w:rsidR="005F6964" w:rsidRDefault="00582FCD">
      <w:pPr>
        <w:pStyle w:val="ListParagraph"/>
        <w:numPr>
          <w:ilvl w:val="1"/>
          <w:numId w:val="11"/>
        </w:numPr>
        <w:tabs>
          <w:tab w:val="left" w:pos="1600"/>
          <w:tab w:val="left" w:pos="1601"/>
        </w:tabs>
        <w:spacing w:before="0" w:line="275" w:lineRule="exact"/>
        <w:ind w:hanging="721"/>
        <w:rPr>
          <w:sz w:val="24"/>
        </w:rPr>
      </w:pPr>
      <w:r>
        <w:rPr>
          <w:sz w:val="24"/>
        </w:rPr>
        <w:t>Introduction</w:t>
      </w:r>
    </w:p>
    <w:p w:rsidR="005F6964" w:rsidRDefault="00582FCD">
      <w:pPr>
        <w:pStyle w:val="ListParagraph"/>
        <w:numPr>
          <w:ilvl w:val="1"/>
          <w:numId w:val="11"/>
        </w:numPr>
        <w:tabs>
          <w:tab w:val="left" w:pos="1600"/>
          <w:tab w:val="left" w:pos="1601"/>
        </w:tabs>
        <w:spacing w:before="2"/>
        <w:ind w:hanging="721"/>
        <w:rPr>
          <w:sz w:val="24"/>
        </w:rPr>
      </w:pPr>
      <w:r>
        <w:rPr>
          <w:sz w:val="24"/>
        </w:rPr>
        <w:t>Atomic structure of silicon and</w:t>
      </w:r>
      <w:r>
        <w:rPr>
          <w:spacing w:val="-4"/>
          <w:sz w:val="24"/>
        </w:rPr>
        <w:t xml:space="preserve"> </w:t>
      </w:r>
      <w:r>
        <w:rPr>
          <w:sz w:val="24"/>
        </w:rPr>
        <w:t>germanium.</w:t>
      </w:r>
    </w:p>
    <w:p w:rsidR="005F6964" w:rsidRDefault="00582FCD">
      <w:pPr>
        <w:pStyle w:val="ListParagraph"/>
        <w:numPr>
          <w:ilvl w:val="1"/>
          <w:numId w:val="11"/>
        </w:numPr>
        <w:tabs>
          <w:tab w:val="left" w:pos="1600"/>
          <w:tab w:val="left" w:pos="1601"/>
        </w:tabs>
        <w:spacing w:before="3"/>
        <w:ind w:hanging="721"/>
        <w:rPr>
          <w:sz w:val="24"/>
        </w:rPr>
      </w:pPr>
      <w:r>
        <w:rPr>
          <w:sz w:val="24"/>
        </w:rPr>
        <w:t>Bonding &amp;</w:t>
      </w:r>
      <w:r>
        <w:rPr>
          <w:spacing w:val="-5"/>
          <w:sz w:val="24"/>
        </w:rPr>
        <w:t xml:space="preserve"> </w:t>
      </w:r>
      <w:r>
        <w:rPr>
          <w:sz w:val="24"/>
        </w:rPr>
        <w:t>Conductivity.</w:t>
      </w:r>
    </w:p>
    <w:p w:rsidR="005F6964" w:rsidRDefault="00582FCD">
      <w:pPr>
        <w:pStyle w:val="ListParagraph"/>
        <w:numPr>
          <w:ilvl w:val="1"/>
          <w:numId w:val="11"/>
        </w:numPr>
        <w:tabs>
          <w:tab w:val="left" w:pos="1600"/>
          <w:tab w:val="left" w:pos="1601"/>
        </w:tabs>
        <w:spacing w:before="2"/>
        <w:ind w:hanging="721"/>
        <w:rPr>
          <w:sz w:val="24"/>
        </w:rPr>
      </w:pPr>
      <w:r>
        <w:rPr>
          <w:sz w:val="24"/>
        </w:rPr>
        <w:t>Energy bands in a</w:t>
      </w:r>
      <w:r>
        <w:rPr>
          <w:spacing w:val="-10"/>
          <w:sz w:val="24"/>
        </w:rPr>
        <w:t xml:space="preserve"> </w:t>
      </w:r>
      <w:r>
        <w:rPr>
          <w:sz w:val="24"/>
        </w:rPr>
        <w:t>semiconductor.</w:t>
      </w:r>
    </w:p>
    <w:p w:rsidR="005F6964" w:rsidRDefault="005F6964">
      <w:pPr>
        <w:pStyle w:val="BodyText"/>
        <w:ind w:left="0" w:firstLine="0"/>
        <w:rPr>
          <w:sz w:val="24"/>
        </w:rPr>
      </w:pPr>
    </w:p>
    <w:p w:rsidR="005F6964" w:rsidRDefault="00582FCD">
      <w:pPr>
        <w:pStyle w:val="ListParagraph"/>
        <w:numPr>
          <w:ilvl w:val="0"/>
          <w:numId w:val="11"/>
        </w:numPr>
        <w:tabs>
          <w:tab w:val="left" w:pos="880"/>
          <w:tab w:val="left" w:pos="881"/>
          <w:tab w:val="left" w:pos="8701"/>
        </w:tabs>
        <w:spacing w:before="0" w:line="275" w:lineRule="exact"/>
        <w:ind w:hanging="721"/>
        <w:rPr>
          <w:b/>
          <w:sz w:val="24"/>
        </w:rPr>
      </w:pPr>
      <w:r>
        <w:rPr>
          <w:b/>
          <w:sz w:val="24"/>
        </w:rPr>
        <w:t>ETCHING</w:t>
      </w:r>
      <w:r>
        <w:rPr>
          <w:b/>
          <w:spacing w:val="-4"/>
          <w:sz w:val="24"/>
        </w:rPr>
        <w:t xml:space="preserve"> </w:t>
      </w:r>
      <w:r>
        <w:rPr>
          <w:b/>
          <w:sz w:val="24"/>
        </w:rPr>
        <w:t>PROCESS.</w:t>
      </w:r>
      <w:r>
        <w:rPr>
          <w:b/>
          <w:sz w:val="24"/>
        </w:rPr>
        <w:tab/>
        <w:t>2 Hours</w:t>
      </w:r>
    </w:p>
    <w:p w:rsidR="005F6964" w:rsidRDefault="00582FCD">
      <w:pPr>
        <w:pStyle w:val="ListParagraph"/>
        <w:numPr>
          <w:ilvl w:val="1"/>
          <w:numId w:val="11"/>
        </w:numPr>
        <w:tabs>
          <w:tab w:val="left" w:pos="1600"/>
          <w:tab w:val="left" w:pos="1601"/>
        </w:tabs>
        <w:spacing w:before="0" w:line="275" w:lineRule="exact"/>
        <w:ind w:hanging="721"/>
        <w:rPr>
          <w:sz w:val="24"/>
        </w:rPr>
      </w:pPr>
      <w:r>
        <w:rPr>
          <w:sz w:val="24"/>
        </w:rPr>
        <w:t>The process and its</w:t>
      </w:r>
      <w:r>
        <w:rPr>
          <w:spacing w:val="-3"/>
          <w:sz w:val="24"/>
        </w:rPr>
        <w:t xml:space="preserve"> </w:t>
      </w:r>
      <w:r>
        <w:rPr>
          <w:sz w:val="24"/>
        </w:rPr>
        <w:t>aims.</w:t>
      </w:r>
    </w:p>
    <w:p w:rsidR="005F6964" w:rsidRDefault="00582FCD">
      <w:pPr>
        <w:pStyle w:val="ListParagraph"/>
        <w:numPr>
          <w:ilvl w:val="1"/>
          <w:numId w:val="11"/>
        </w:numPr>
        <w:tabs>
          <w:tab w:val="left" w:pos="1600"/>
          <w:tab w:val="left" w:pos="1601"/>
        </w:tabs>
        <w:spacing w:before="2"/>
        <w:ind w:hanging="721"/>
        <w:rPr>
          <w:sz w:val="24"/>
        </w:rPr>
      </w:pPr>
      <w:r>
        <w:rPr>
          <w:sz w:val="24"/>
        </w:rPr>
        <w:t>Etching</w:t>
      </w:r>
      <w:r>
        <w:rPr>
          <w:spacing w:val="-4"/>
          <w:sz w:val="24"/>
        </w:rPr>
        <w:t xml:space="preserve"> </w:t>
      </w:r>
      <w:r>
        <w:rPr>
          <w:sz w:val="24"/>
        </w:rPr>
        <w:t>reagents.</w:t>
      </w:r>
    </w:p>
    <w:p w:rsidR="005F6964" w:rsidRDefault="00582FCD">
      <w:pPr>
        <w:pStyle w:val="ListParagraph"/>
        <w:numPr>
          <w:ilvl w:val="1"/>
          <w:numId w:val="11"/>
        </w:numPr>
        <w:tabs>
          <w:tab w:val="left" w:pos="1600"/>
          <w:tab w:val="left" w:pos="1601"/>
        </w:tabs>
        <w:spacing w:before="3"/>
        <w:ind w:hanging="721"/>
        <w:rPr>
          <w:sz w:val="24"/>
        </w:rPr>
      </w:pPr>
      <w:r>
        <w:rPr>
          <w:sz w:val="24"/>
        </w:rPr>
        <w:t>Applications of</w:t>
      </w:r>
      <w:r>
        <w:rPr>
          <w:spacing w:val="-1"/>
          <w:sz w:val="24"/>
        </w:rPr>
        <w:t xml:space="preserve"> </w:t>
      </w:r>
      <w:r>
        <w:rPr>
          <w:sz w:val="24"/>
        </w:rPr>
        <w:t>processors.</w:t>
      </w:r>
    </w:p>
    <w:p w:rsidR="005F6964" w:rsidRDefault="005F6964">
      <w:pPr>
        <w:pStyle w:val="BodyText"/>
        <w:spacing w:before="9"/>
        <w:ind w:left="0" w:firstLine="0"/>
        <w:rPr>
          <w:sz w:val="24"/>
        </w:rPr>
      </w:pPr>
    </w:p>
    <w:p w:rsidR="005F6964" w:rsidRDefault="00582FCD">
      <w:pPr>
        <w:spacing w:before="1" w:line="275" w:lineRule="exact"/>
        <w:ind w:left="160"/>
        <w:rPr>
          <w:b/>
          <w:sz w:val="24"/>
        </w:rPr>
      </w:pPr>
      <w:r>
        <w:rPr>
          <w:b/>
          <w:sz w:val="24"/>
        </w:rPr>
        <w:t>RECOMMENDED BOOKS</w:t>
      </w:r>
    </w:p>
    <w:p w:rsidR="005F6964" w:rsidRDefault="00582FCD">
      <w:pPr>
        <w:pStyle w:val="ListParagraph"/>
        <w:numPr>
          <w:ilvl w:val="0"/>
          <w:numId w:val="12"/>
        </w:numPr>
        <w:tabs>
          <w:tab w:val="left" w:pos="880"/>
          <w:tab w:val="left" w:pos="881"/>
        </w:tabs>
        <w:spacing w:before="0" w:line="275" w:lineRule="exact"/>
        <w:ind w:hanging="721"/>
        <w:rPr>
          <w:sz w:val="24"/>
        </w:rPr>
      </w:pPr>
      <w:r>
        <w:rPr>
          <w:sz w:val="24"/>
        </w:rPr>
        <w:t>Intermediate Text-Books of chemistry I &amp;</w:t>
      </w:r>
      <w:r>
        <w:rPr>
          <w:spacing w:val="-18"/>
          <w:sz w:val="24"/>
        </w:rPr>
        <w:t xml:space="preserve"> </w:t>
      </w:r>
      <w:r>
        <w:rPr>
          <w:spacing w:val="-3"/>
          <w:sz w:val="24"/>
        </w:rPr>
        <w:t>II</w:t>
      </w:r>
    </w:p>
    <w:p w:rsidR="005F6964" w:rsidRDefault="00582FCD">
      <w:pPr>
        <w:pStyle w:val="ListParagraph"/>
        <w:numPr>
          <w:ilvl w:val="0"/>
          <w:numId w:val="12"/>
        </w:numPr>
        <w:tabs>
          <w:tab w:val="left" w:pos="880"/>
          <w:tab w:val="left" w:pos="881"/>
        </w:tabs>
        <w:spacing w:before="2"/>
        <w:ind w:hanging="721"/>
        <w:rPr>
          <w:sz w:val="24"/>
        </w:rPr>
      </w:pPr>
      <w:r>
        <w:rPr>
          <w:spacing w:val="-3"/>
          <w:sz w:val="24"/>
        </w:rPr>
        <w:t xml:space="preserve">ILMI </w:t>
      </w:r>
      <w:r>
        <w:rPr>
          <w:sz w:val="24"/>
        </w:rPr>
        <w:t>Applied Science by SH. Ata</w:t>
      </w:r>
      <w:r>
        <w:rPr>
          <w:spacing w:val="-13"/>
          <w:sz w:val="24"/>
        </w:rPr>
        <w:t xml:space="preserve"> </w:t>
      </w:r>
      <w:r>
        <w:rPr>
          <w:sz w:val="24"/>
        </w:rPr>
        <w:t>Mohammed</w:t>
      </w:r>
    </w:p>
    <w:p w:rsidR="005F6964" w:rsidRDefault="00582FCD">
      <w:pPr>
        <w:pStyle w:val="ListParagraph"/>
        <w:numPr>
          <w:ilvl w:val="0"/>
          <w:numId w:val="12"/>
        </w:numPr>
        <w:tabs>
          <w:tab w:val="left" w:pos="880"/>
          <w:tab w:val="left" w:pos="881"/>
        </w:tabs>
        <w:spacing w:before="2"/>
        <w:ind w:hanging="721"/>
        <w:rPr>
          <w:sz w:val="24"/>
        </w:rPr>
      </w:pPr>
      <w:r>
        <w:rPr>
          <w:sz w:val="24"/>
        </w:rPr>
        <w:t>Materials science by J.C. Anderson &amp;</w:t>
      </w:r>
      <w:r>
        <w:rPr>
          <w:spacing w:val="-13"/>
          <w:sz w:val="24"/>
        </w:rPr>
        <w:t xml:space="preserve"> </w:t>
      </w:r>
      <w:r>
        <w:rPr>
          <w:sz w:val="24"/>
        </w:rPr>
        <w:t>Leaver.</w:t>
      </w:r>
    </w:p>
    <w:p w:rsidR="005F6964" w:rsidRDefault="00582FCD">
      <w:pPr>
        <w:pStyle w:val="ListParagraph"/>
        <w:numPr>
          <w:ilvl w:val="0"/>
          <w:numId w:val="12"/>
        </w:numPr>
        <w:tabs>
          <w:tab w:val="left" w:pos="880"/>
          <w:tab w:val="left" w:pos="881"/>
        </w:tabs>
        <w:spacing w:before="3"/>
        <w:ind w:hanging="721"/>
        <w:rPr>
          <w:sz w:val="24"/>
        </w:rPr>
      </w:pPr>
      <w:r>
        <w:rPr>
          <w:sz w:val="24"/>
        </w:rPr>
        <w:t>Polytechnic Chemistry by G.N .Ready (ELBS &amp; Nelson, Hong</w:t>
      </w:r>
      <w:r>
        <w:rPr>
          <w:spacing w:val="-34"/>
          <w:sz w:val="24"/>
        </w:rPr>
        <w:t xml:space="preserve"> </w:t>
      </w:r>
      <w:r>
        <w:rPr>
          <w:sz w:val="24"/>
        </w:rPr>
        <w:t>Kong).</w:t>
      </w:r>
    </w:p>
    <w:p w:rsidR="005F6964" w:rsidRDefault="00582FCD">
      <w:pPr>
        <w:pStyle w:val="ListParagraph"/>
        <w:numPr>
          <w:ilvl w:val="0"/>
          <w:numId w:val="12"/>
        </w:numPr>
        <w:tabs>
          <w:tab w:val="left" w:pos="880"/>
          <w:tab w:val="left" w:pos="881"/>
        </w:tabs>
        <w:spacing w:before="2"/>
        <w:ind w:hanging="721"/>
        <w:rPr>
          <w:sz w:val="24"/>
        </w:rPr>
      </w:pPr>
      <w:r>
        <w:rPr>
          <w:sz w:val="24"/>
        </w:rPr>
        <w:t>Chemistry for engineers by Eric</w:t>
      </w:r>
      <w:r>
        <w:rPr>
          <w:spacing w:val="-19"/>
          <w:sz w:val="24"/>
        </w:rPr>
        <w:t xml:space="preserve"> </w:t>
      </w:r>
      <w:r>
        <w:rPr>
          <w:sz w:val="24"/>
        </w:rPr>
        <w:t>Gyngell.</w:t>
      </w:r>
    </w:p>
    <w:p w:rsidR="005F6964" w:rsidRDefault="005F6964">
      <w:pPr>
        <w:rPr>
          <w:sz w:val="24"/>
        </w:rPr>
        <w:sectPr w:rsidR="005F6964">
          <w:pgSz w:w="12240" w:h="15840"/>
          <w:pgMar w:top="1500" w:right="1280" w:bottom="1420" w:left="1280" w:header="850" w:footer="1144" w:gutter="0"/>
          <w:cols w:space="720"/>
          <w:docGrid w:linePitch="299"/>
        </w:sectPr>
      </w:pPr>
    </w:p>
    <w:p w:rsidR="005F6964" w:rsidRDefault="00582FCD">
      <w:pPr>
        <w:tabs>
          <w:tab w:val="left" w:pos="1600"/>
        </w:tabs>
        <w:spacing w:before="61" w:line="485" w:lineRule="auto"/>
        <w:rPr>
          <w:b/>
          <w:sz w:val="24"/>
        </w:rPr>
      </w:pPr>
      <w:r>
        <w:rPr>
          <w:b/>
          <w:sz w:val="24"/>
        </w:rPr>
        <w:lastRenderedPageBreak/>
        <w:t>Ch-132</w:t>
      </w:r>
      <w:r>
        <w:rPr>
          <w:b/>
          <w:sz w:val="24"/>
        </w:rPr>
        <w:tab/>
        <w:t xml:space="preserve">APPLIED </w:t>
      </w:r>
      <w:r>
        <w:rPr>
          <w:b/>
          <w:spacing w:val="-3"/>
          <w:sz w:val="24"/>
        </w:rPr>
        <w:t xml:space="preserve">CHEMISTRY </w:t>
      </w:r>
      <w:r>
        <w:rPr>
          <w:b/>
          <w:sz w:val="24"/>
        </w:rPr>
        <w:t>INSTRUCTIONAL</w:t>
      </w:r>
      <w:r>
        <w:rPr>
          <w:b/>
          <w:spacing w:val="-1"/>
          <w:sz w:val="24"/>
        </w:rPr>
        <w:t xml:space="preserve"> </w:t>
      </w:r>
      <w:r>
        <w:rPr>
          <w:b/>
          <w:sz w:val="24"/>
        </w:rPr>
        <w:t>OBJECTIVES</w:t>
      </w:r>
    </w:p>
    <w:p w:rsidR="005F6964" w:rsidRDefault="00582FCD">
      <w:pPr>
        <w:pStyle w:val="ListParagraph"/>
        <w:numPr>
          <w:ilvl w:val="0"/>
          <w:numId w:val="13"/>
        </w:numPr>
        <w:tabs>
          <w:tab w:val="left" w:pos="880"/>
          <w:tab w:val="left" w:pos="881"/>
        </w:tabs>
        <w:spacing w:before="0" w:line="274" w:lineRule="exact"/>
        <w:ind w:hanging="721"/>
        <w:rPr>
          <w:b/>
          <w:sz w:val="24"/>
        </w:rPr>
      </w:pPr>
      <w:r>
        <w:rPr>
          <w:b/>
          <w:sz w:val="24"/>
        </w:rPr>
        <w:t>UNDERSTAND THE SCOPE, SIGNIFICANCE AND ROLE OF THE</w:t>
      </w:r>
      <w:r>
        <w:rPr>
          <w:b/>
          <w:spacing w:val="-12"/>
          <w:sz w:val="24"/>
        </w:rPr>
        <w:t xml:space="preserve"> </w:t>
      </w:r>
      <w:r>
        <w:rPr>
          <w:b/>
          <w:sz w:val="24"/>
        </w:rPr>
        <w:t>SUBJECT.</w:t>
      </w:r>
    </w:p>
    <w:p w:rsidR="005F6964" w:rsidRDefault="00582FCD">
      <w:pPr>
        <w:pStyle w:val="ListParagraph"/>
        <w:numPr>
          <w:ilvl w:val="1"/>
          <w:numId w:val="13"/>
        </w:numPr>
        <w:tabs>
          <w:tab w:val="left" w:pos="1600"/>
          <w:tab w:val="left" w:pos="1601"/>
        </w:tabs>
        <w:spacing w:before="0" w:line="275" w:lineRule="exact"/>
        <w:ind w:hanging="721"/>
        <w:rPr>
          <w:sz w:val="24"/>
        </w:rPr>
      </w:pPr>
      <w:r>
        <w:rPr>
          <w:sz w:val="24"/>
        </w:rPr>
        <w:t>Define chemistry and its</w:t>
      </w:r>
      <w:r>
        <w:rPr>
          <w:spacing w:val="-11"/>
          <w:sz w:val="24"/>
        </w:rPr>
        <w:t xml:space="preserve"> </w:t>
      </w:r>
      <w:r>
        <w:rPr>
          <w:sz w:val="24"/>
        </w:rPr>
        <w:t>terms.</w:t>
      </w:r>
    </w:p>
    <w:p w:rsidR="005F6964" w:rsidRDefault="00582FCD">
      <w:pPr>
        <w:pStyle w:val="ListParagraph"/>
        <w:numPr>
          <w:ilvl w:val="1"/>
          <w:numId w:val="13"/>
        </w:numPr>
        <w:tabs>
          <w:tab w:val="left" w:pos="1600"/>
          <w:tab w:val="left" w:pos="1601"/>
        </w:tabs>
        <w:spacing w:before="3"/>
        <w:ind w:hanging="721"/>
        <w:rPr>
          <w:sz w:val="24"/>
        </w:rPr>
      </w:pPr>
      <w:r>
        <w:rPr>
          <w:sz w:val="24"/>
        </w:rPr>
        <w:t>Define the units of measurements in the study of</w:t>
      </w:r>
      <w:r>
        <w:rPr>
          <w:spacing w:val="-13"/>
          <w:sz w:val="24"/>
        </w:rPr>
        <w:t xml:space="preserve"> </w:t>
      </w:r>
      <w:r>
        <w:rPr>
          <w:sz w:val="24"/>
        </w:rPr>
        <w:t>chemistry.</w:t>
      </w:r>
    </w:p>
    <w:p w:rsidR="005F6964" w:rsidRDefault="00582FCD">
      <w:pPr>
        <w:pStyle w:val="ListParagraph"/>
        <w:numPr>
          <w:ilvl w:val="1"/>
          <w:numId w:val="13"/>
        </w:numPr>
        <w:tabs>
          <w:tab w:val="left" w:pos="1600"/>
          <w:tab w:val="left" w:pos="1601"/>
        </w:tabs>
        <w:spacing w:before="2"/>
        <w:ind w:hanging="721"/>
        <w:rPr>
          <w:sz w:val="24"/>
        </w:rPr>
      </w:pPr>
      <w:r>
        <w:rPr>
          <w:sz w:val="24"/>
        </w:rPr>
        <w:t>Explain the importance of chemistry in various fields of</w:t>
      </w:r>
      <w:r>
        <w:rPr>
          <w:spacing w:val="-10"/>
          <w:sz w:val="24"/>
        </w:rPr>
        <w:t xml:space="preserve"> </w:t>
      </w:r>
      <w:r>
        <w:rPr>
          <w:sz w:val="24"/>
        </w:rPr>
        <w:t>specialization.</w:t>
      </w:r>
    </w:p>
    <w:p w:rsidR="005F6964" w:rsidRDefault="00582FCD">
      <w:pPr>
        <w:pStyle w:val="ListParagraph"/>
        <w:numPr>
          <w:ilvl w:val="1"/>
          <w:numId w:val="13"/>
        </w:numPr>
        <w:tabs>
          <w:tab w:val="left" w:pos="1600"/>
          <w:tab w:val="left" w:pos="1601"/>
        </w:tabs>
        <w:spacing w:before="3"/>
        <w:ind w:hanging="721"/>
        <w:rPr>
          <w:sz w:val="24"/>
        </w:rPr>
      </w:pPr>
      <w:r>
        <w:rPr>
          <w:sz w:val="24"/>
        </w:rPr>
        <w:t>Explain the role of chemistry in this</w:t>
      </w:r>
      <w:r>
        <w:rPr>
          <w:spacing w:val="-12"/>
          <w:sz w:val="24"/>
        </w:rPr>
        <w:t xml:space="preserve"> </w:t>
      </w:r>
      <w:r>
        <w:rPr>
          <w:sz w:val="24"/>
        </w:rPr>
        <w:t>technology.</w:t>
      </w:r>
    </w:p>
    <w:p w:rsidR="005F6964" w:rsidRDefault="005F6964">
      <w:pPr>
        <w:pStyle w:val="BodyText"/>
        <w:spacing w:before="9"/>
        <w:ind w:left="0" w:firstLine="0"/>
        <w:rPr>
          <w:sz w:val="24"/>
        </w:rPr>
      </w:pPr>
    </w:p>
    <w:p w:rsidR="005F6964" w:rsidRDefault="00582FCD">
      <w:pPr>
        <w:pStyle w:val="ListParagraph"/>
        <w:numPr>
          <w:ilvl w:val="0"/>
          <w:numId w:val="13"/>
        </w:numPr>
        <w:tabs>
          <w:tab w:val="left" w:pos="880"/>
          <w:tab w:val="left" w:pos="881"/>
        </w:tabs>
        <w:spacing w:before="0" w:line="275" w:lineRule="exact"/>
        <w:ind w:hanging="721"/>
        <w:rPr>
          <w:b/>
          <w:sz w:val="24"/>
        </w:rPr>
      </w:pPr>
      <w:r>
        <w:rPr>
          <w:b/>
          <w:sz w:val="24"/>
        </w:rPr>
        <w:t>UNDERSTAND LANGUAGE OF CHEMISTRY AND CHEMICAL</w:t>
      </w:r>
      <w:r>
        <w:rPr>
          <w:b/>
          <w:spacing w:val="-14"/>
          <w:sz w:val="24"/>
        </w:rPr>
        <w:t xml:space="preserve"> </w:t>
      </w:r>
      <w:r>
        <w:rPr>
          <w:b/>
          <w:sz w:val="24"/>
        </w:rPr>
        <w:t>REACTIONS.</w:t>
      </w:r>
    </w:p>
    <w:p w:rsidR="005F6964" w:rsidRDefault="00582FCD">
      <w:pPr>
        <w:pStyle w:val="ListParagraph"/>
        <w:numPr>
          <w:ilvl w:val="1"/>
          <w:numId w:val="13"/>
        </w:numPr>
        <w:tabs>
          <w:tab w:val="left" w:pos="1600"/>
          <w:tab w:val="left" w:pos="1601"/>
        </w:tabs>
        <w:spacing w:before="0" w:line="275" w:lineRule="exact"/>
        <w:ind w:hanging="721"/>
        <w:rPr>
          <w:sz w:val="24"/>
        </w:rPr>
      </w:pPr>
      <w:r>
        <w:rPr>
          <w:sz w:val="24"/>
        </w:rPr>
        <w:t xml:space="preserve">Define symbol, </w:t>
      </w:r>
      <w:proofErr w:type="spellStart"/>
      <w:r>
        <w:rPr>
          <w:sz w:val="24"/>
        </w:rPr>
        <w:t>valency</w:t>
      </w:r>
      <w:proofErr w:type="spellEnd"/>
      <w:r>
        <w:rPr>
          <w:sz w:val="24"/>
        </w:rPr>
        <w:t>, radical, formula with examples of</w:t>
      </w:r>
      <w:r>
        <w:rPr>
          <w:spacing w:val="-10"/>
          <w:sz w:val="24"/>
        </w:rPr>
        <w:t xml:space="preserve"> </w:t>
      </w:r>
      <w:r>
        <w:rPr>
          <w:sz w:val="24"/>
        </w:rPr>
        <w:t>each.</w:t>
      </w:r>
    </w:p>
    <w:p w:rsidR="005F6964" w:rsidRDefault="00582FCD">
      <w:pPr>
        <w:pStyle w:val="ListParagraph"/>
        <w:numPr>
          <w:ilvl w:val="1"/>
          <w:numId w:val="13"/>
        </w:numPr>
        <w:tabs>
          <w:tab w:val="left" w:pos="1600"/>
          <w:tab w:val="left" w:pos="1601"/>
        </w:tabs>
        <w:spacing w:before="3"/>
        <w:ind w:hanging="721"/>
        <w:rPr>
          <w:sz w:val="24"/>
        </w:rPr>
      </w:pPr>
      <w:r>
        <w:rPr>
          <w:sz w:val="24"/>
        </w:rPr>
        <w:t>Write chemical formula of common</w:t>
      </w:r>
      <w:r>
        <w:rPr>
          <w:spacing w:val="-2"/>
          <w:sz w:val="24"/>
        </w:rPr>
        <w:t xml:space="preserve"> </w:t>
      </w:r>
      <w:r>
        <w:rPr>
          <w:sz w:val="24"/>
        </w:rPr>
        <w:t>compounds.</w:t>
      </w:r>
    </w:p>
    <w:p w:rsidR="005F6964" w:rsidRDefault="00582FCD">
      <w:pPr>
        <w:pStyle w:val="ListParagraph"/>
        <w:numPr>
          <w:ilvl w:val="1"/>
          <w:numId w:val="13"/>
        </w:numPr>
        <w:tabs>
          <w:tab w:val="left" w:pos="1600"/>
          <w:tab w:val="left" w:pos="1601"/>
        </w:tabs>
        <w:spacing w:before="3"/>
        <w:ind w:hanging="721"/>
        <w:rPr>
          <w:sz w:val="24"/>
        </w:rPr>
      </w:pPr>
      <w:r>
        <w:rPr>
          <w:sz w:val="24"/>
        </w:rPr>
        <w:t>Define chemical reaction and</w:t>
      </w:r>
      <w:r>
        <w:rPr>
          <w:spacing w:val="-3"/>
          <w:sz w:val="24"/>
        </w:rPr>
        <w:t xml:space="preserve"> </w:t>
      </w:r>
      <w:r>
        <w:rPr>
          <w:sz w:val="24"/>
        </w:rPr>
        <w:t>equations.</w:t>
      </w:r>
    </w:p>
    <w:p w:rsidR="005F6964" w:rsidRDefault="00582FCD">
      <w:pPr>
        <w:pStyle w:val="ListParagraph"/>
        <w:numPr>
          <w:ilvl w:val="1"/>
          <w:numId w:val="13"/>
        </w:numPr>
        <w:tabs>
          <w:tab w:val="left" w:pos="1600"/>
          <w:tab w:val="left" w:pos="1601"/>
        </w:tabs>
        <w:spacing w:before="2"/>
        <w:ind w:hanging="721"/>
        <w:rPr>
          <w:sz w:val="24"/>
        </w:rPr>
      </w:pPr>
      <w:r>
        <w:rPr>
          <w:sz w:val="24"/>
        </w:rPr>
        <w:t>Describe types of chemical reactions with</w:t>
      </w:r>
      <w:r>
        <w:rPr>
          <w:spacing w:val="-5"/>
          <w:sz w:val="24"/>
        </w:rPr>
        <w:t xml:space="preserve"> </w:t>
      </w:r>
      <w:r>
        <w:rPr>
          <w:sz w:val="24"/>
        </w:rPr>
        <w:t>examples.</w:t>
      </w:r>
    </w:p>
    <w:p w:rsidR="005F6964" w:rsidRDefault="00582FCD">
      <w:pPr>
        <w:pStyle w:val="ListParagraph"/>
        <w:numPr>
          <w:ilvl w:val="1"/>
          <w:numId w:val="13"/>
        </w:numPr>
        <w:tabs>
          <w:tab w:val="left" w:pos="1600"/>
          <w:tab w:val="left" w:pos="1601"/>
        </w:tabs>
        <w:spacing w:before="2"/>
        <w:ind w:hanging="721"/>
        <w:rPr>
          <w:sz w:val="24"/>
        </w:rPr>
      </w:pPr>
      <w:r>
        <w:rPr>
          <w:sz w:val="24"/>
        </w:rPr>
        <w:t>Explain the method of balancing the equation by ionic</w:t>
      </w:r>
      <w:r>
        <w:rPr>
          <w:spacing w:val="-13"/>
          <w:sz w:val="24"/>
        </w:rPr>
        <w:t xml:space="preserve"> </w:t>
      </w:r>
      <w:r>
        <w:rPr>
          <w:sz w:val="24"/>
        </w:rPr>
        <w:t>method.</w:t>
      </w:r>
    </w:p>
    <w:p w:rsidR="005F6964" w:rsidRDefault="005F6964">
      <w:pPr>
        <w:pStyle w:val="BodyText"/>
        <w:ind w:left="0" w:firstLine="0"/>
        <w:rPr>
          <w:sz w:val="24"/>
        </w:rPr>
      </w:pPr>
    </w:p>
    <w:p w:rsidR="005F6964" w:rsidRDefault="00582FCD">
      <w:pPr>
        <w:pStyle w:val="ListParagraph"/>
        <w:numPr>
          <w:ilvl w:val="0"/>
          <w:numId w:val="13"/>
        </w:numPr>
        <w:tabs>
          <w:tab w:val="left" w:pos="880"/>
          <w:tab w:val="left" w:pos="881"/>
        </w:tabs>
        <w:spacing w:before="0" w:line="242" w:lineRule="auto"/>
        <w:ind w:right="206"/>
        <w:rPr>
          <w:b/>
          <w:sz w:val="24"/>
        </w:rPr>
      </w:pPr>
      <w:r>
        <w:rPr>
          <w:b/>
          <w:sz w:val="24"/>
        </w:rPr>
        <w:t>UNDERSTAND THE STRUCTURE OF ATOMS AND ARRANGEMENT OF</w:t>
      </w:r>
      <w:r>
        <w:rPr>
          <w:b/>
          <w:spacing w:val="-19"/>
          <w:sz w:val="24"/>
        </w:rPr>
        <w:t xml:space="preserve"> </w:t>
      </w:r>
      <w:r>
        <w:rPr>
          <w:b/>
          <w:sz w:val="24"/>
        </w:rPr>
        <w:t>SUB ATOMIC PARTICLES IN THE ARCHITECTURE OF</w:t>
      </w:r>
      <w:r>
        <w:rPr>
          <w:b/>
          <w:spacing w:val="-5"/>
          <w:sz w:val="24"/>
        </w:rPr>
        <w:t xml:space="preserve"> </w:t>
      </w:r>
      <w:r>
        <w:rPr>
          <w:b/>
          <w:sz w:val="24"/>
        </w:rPr>
        <w:t>ATOMS.</w:t>
      </w:r>
    </w:p>
    <w:p w:rsidR="005F6964" w:rsidRDefault="00582FCD">
      <w:pPr>
        <w:pStyle w:val="ListParagraph"/>
        <w:numPr>
          <w:ilvl w:val="1"/>
          <w:numId w:val="13"/>
        </w:numPr>
        <w:tabs>
          <w:tab w:val="left" w:pos="1600"/>
          <w:tab w:val="left" w:pos="1601"/>
        </w:tabs>
        <w:spacing w:before="0" w:line="271" w:lineRule="exact"/>
        <w:ind w:hanging="721"/>
        <w:rPr>
          <w:sz w:val="24"/>
        </w:rPr>
      </w:pPr>
      <w:r>
        <w:rPr>
          <w:sz w:val="24"/>
        </w:rPr>
        <w:t>Define</w:t>
      </w:r>
      <w:r>
        <w:rPr>
          <w:spacing w:val="-3"/>
          <w:sz w:val="24"/>
        </w:rPr>
        <w:t xml:space="preserve"> </w:t>
      </w:r>
      <w:r>
        <w:rPr>
          <w:sz w:val="24"/>
        </w:rPr>
        <w:t>atom.</w:t>
      </w:r>
    </w:p>
    <w:p w:rsidR="005F6964" w:rsidRDefault="00582FCD">
      <w:pPr>
        <w:pStyle w:val="ListParagraph"/>
        <w:numPr>
          <w:ilvl w:val="1"/>
          <w:numId w:val="13"/>
        </w:numPr>
        <w:tabs>
          <w:tab w:val="left" w:pos="1600"/>
          <w:tab w:val="left" w:pos="1601"/>
        </w:tabs>
        <w:spacing w:before="3"/>
        <w:ind w:hanging="721"/>
        <w:rPr>
          <w:sz w:val="24"/>
        </w:rPr>
      </w:pPr>
      <w:r>
        <w:rPr>
          <w:sz w:val="24"/>
        </w:rPr>
        <w:t>Describe the fundamental sub atomic</w:t>
      </w:r>
      <w:r>
        <w:rPr>
          <w:spacing w:val="-3"/>
          <w:sz w:val="24"/>
        </w:rPr>
        <w:t xml:space="preserve"> </w:t>
      </w:r>
      <w:r>
        <w:rPr>
          <w:sz w:val="24"/>
        </w:rPr>
        <w:t>particles</w:t>
      </w:r>
    </w:p>
    <w:p w:rsidR="005F6964" w:rsidRDefault="00582FCD">
      <w:pPr>
        <w:pStyle w:val="ListParagraph"/>
        <w:numPr>
          <w:ilvl w:val="1"/>
          <w:numId w:val="13"/>
        </w:numPr>
        <w:tabs>
          <w:tab w:val="left" w:pos="1600"/>
          <w:tab w:val="left" w:pos="1601"/>
        </w:tabs>
        <w:spacing w:before="2"/>
        <w:ind w:hanging="721"/>
        <w:rPr>
          <w:sz w:val="24"/>
        </w:rPr>
      </w:pPr>
      <w:r>
        <w:rPr>
          <w:sz w:val="24"/>
        </w:rPr>
        <w:t>Distinguish between atomic no. mass no. and between isotope and</w:t>
      </w:r>
      <w:r>
        <w:rPr>
          <w:spacing w:val="-7"/>
          <w:sz w:val="24"/>
        </w:rPr>
        <w:t xml:space="preserve"> </w:t>
      </w:r>
      <w:r>
        <w:rPr>
          <w:sz w:val="24"/>
        </w:rPr>
        <w:t>isobars.</w:t>
      </w:r>
    </w:p>
    <w:p w:rsidR="005F6964" w:rsidRDefault="00582FCD">
      <w:pPr>
        <w:pStyle w:val="ListParagraph"/>
        <w:numPr>
          <w:ilvl w:val="1"/>
          <w:numId w:val="13"/>
        </w:numPr>
        <w:tabs>
          <w:tab w:val="left" w:pos="1600"/>
          <w:tab w:val="left" w:pos="1601"/>
        </w:tabs>
        <w:spacing w:before="2" w:line="242" w:lineRule="auto"/>
        <w:ind w:right="182"/>
        <w:rPr>
          <w:sz w:val="24"/>
        </w:rPr>
      </w:pPr>
      <w:r>
        <w:rPr>
          <w:sz w:val="24"/>
        </w:rPr>
        <w:t>Explain the arrangements of electrons in different shells and sub energy levels</w:t>
      </w:r>
      <w:r>
        <w:rPr>
          <w:spacing w:val="-32"/>
          <w:sz w:val="24"/>
        </w:rPr>
        <w:t xml:space="preserve"> </w:t>
      </w:r>
      <w:r>
        <w:rPr>
          <w:sz w:val="24"/>
        </w:rPr>
        <w:t>and understand Bohr's atomic</w:t>
      </w:r>
      <w:r>
        <w:rPr>
          <w:spacing w:val="-2"/>
          <w:sz w:val="24"/>
        </w:rPr>
        <w:t xml:space="preserve"> </w:t>
      </w:r>
      <w:r>
        <w:rPr>
          <w:sz w:val="24"/>
        </w:rPr>
        <w:t>model.</w:t>
      </w:r>
    </w:p>
    <w:p w:rsidR="005F6964" w:rsidRDefault="00582FCD">
      <w:pPr>
        <w:pStyle w:val="ListParagraph"/>
        <w:numPr>
          <w:ilvl w:val="1"/>
          <w:numId w:val="13"/>
        </w:numPr>
        <w:tabs>
          <w:tab w:val="left" w:pos="1600"/>
          <w:tab w:val="left" w:pos="1601"/>
        </w:tabs>
        <w:spacing w:before="0" w:line="242" w:lineRule="auto"/>
        <w:ind w:right="227"/>
        <w:rPr>
          <w:sz w:val="24"/>
        </w:rPr>
      </w:pPr>
      <w:r>
        <w:rPr>
          <w:sz w:val="24"/>
        </w:rPr>
        <w:t>Explain the grouping and placing of elements in the periodic table especially Si</w:t>
      </w:r>
      <w:r>
        <w:rPr>
          <w:spacing w:val="-26"/>
          <w:sz w:val="24"/>
        </w:rPr>
        <w:t xml:space="preserve"> </w:t>
      </w:r>
      <w:r>
        <w:rPr>
          <w:spacing w:val="-12"/>
          <w:sz w:val="24"/>
        </w:rPr>
        <w:t xml:space="preserve">&amp; </w:t>
      </w:r>
      <w:r>
        <w:rPr>
          <w:sz w:val="24"/>
        </w:rPr>
        <w:t>germanium.</w:t>
      </w:r>
    </w:p>
    <w:p w:rsidR="005F6964" w:rsidRDefault="00582FCD">
      <w:pPr>
        <w:pStyle w:val="ListParagraph"/>
        <w:numPr>
          <w:ilvl w:val="1"/>
          <w:numId w:val="13"/>
        </w:numPr>
        <w:tabs>
          <w:tab w:val="left" w:pos="1600"/>
          <w:tab w:val="left" w:pos="1601"/>
        </w:tabs>
        <w:spacing w:before="0" w:line="276" w:lineRule="exact"/>
        <w:ind w:hanging="721"/>
        <w:rPr>
          <w:sz w:val="24"/>
        </w:rPr>
      </w:pPr>
      <w:r>
        <w:rPr>
          <w:sz w:val="24"/>
        </w:rPr>
        <w:t>State the periodic law of</w:t>
      </w:r>
      <w:r>
        <w:rPr>
          <w:spacing w:val="-4"/>
          <w:sz w:val="24"/>
        </w:rPr>
        <w:t xml:space="preserve"> </w:t>
      </w:r>
      <w:r>
        <w:rPr>
          <w:sz w:val="24"/>
        </w:rPr>
        <w:t>elements.</w:t>
      </w:r>
    </w:p>
    <w:p w:rsidR="005F6964" w:rsidRDefault="00582FCD">
      <w:pPr>
        <w:pStyle w:val="ListParagraph"/>
        <w:numPr>
          <w:ilvl w:val="1"/>
          <w:numId w:val="13"/>
        </w:numPr>
        <w:tabs>
          <w:tab w:val="left" w:pos="1600"/>
          <w:tab w:val="left" w:pos="1601"/>
        </w:tabs>
        <w:spacing w:before="2" w:line="242" w:lineRule="auto"/>
        <w:ind w:right="290"/>
        <w:rPr>
          <w:sz w:val="24"/>
        </w:rPr>
      </w:pPr>
      <w:r>
        <w:rPr>
          <w:sz w:val="24"/>
        </w:rPr>
        <w:t xml:space="preserve">Explain the trend of properties of elements based on their position in the </w:t>
      </w:r>
      <w:r>
        <w:rPr>
          <w:spacing w:val="-3"/>
          <w:sz w:val="24"/>
        </w:rPr>
        <w:t xml:space="preserve">periodic </w:t>
      </w:r>
      <w:r>
        <w:rPr>
          <w:sz w:val="24"/>
        </w:rPr>
        <w:t>table.</w:t>
      </w:r>
    </w:p>
    <w:p w:rsidR="005F6964" w:rsidRDefault="00582FCD">
      <w:pPr>
        <w:pStyle w:val="ListParagraph"/>
        <w:numPr>
          <w:ilvl w:val="1"/>
          <w:numId w:val="13"/>
        </w:numPr>
        <w:tabs>
          <w:tab w:val="left" w:pos="1600"/>
          <w:tab w:val="left" w:pos="1601"/>
        </w:tabs>
        <w:spacing w:before="0" w:line="275" w:lineRule="exact"/>
        <w:ind w:hanging="721"/>
        <w:rPr>
          <w:sz w:val="24"/>
        </w:rPr>
      </w:pPr>
      <w:r>
        <w:rPr>
          <w:sz w:val="24"/>
        </w:rPr>
        <w:t>Explain general characteristics of a period and a</w:t>
      </w:r>
      <w:r>
        <w:rPr>
          <w:spacing w:val="-6"/>
          <w:sz w:val="24"/>
        </w:rPr>
        <w:t xml:space="preserve"> </w:t>
      </w:r>
      <w:r>
        <w:rPr>
          <w:sz w:val="24"/>
        </w:rPr>
        <w:t>group.</w:t>
      </w:r>
    </w:p>
    <w:p w:rsidR="005F6964" w:rsidRDefault="005F6964">
      <w:pPr>
        <w:pStyle w:val="BodyText"/>
        <w:ind w:left="0" w:firstLine="0"/>
        <w:rPr>
          <w:sz w:val="24"/>
        </w:rPr>
      </w:pPr>
    </w:p>
    <w:p w:rsidR="005F6964" w:rsidRDefault="00582FCD">
      <w:pPr>
        <w:pStyle w:val="ListParagraph"/>
        <w:numPr>
          <w:ilvl w:val="0"/>
          <w:numId w:val="13"/>
        </w:numPr>
        <w:tabs>
          <w:tab w:val="left" w:pos="880"/>
          <w:tab w:val="left" w:pos="881"/>
        </w:tabs>
        <w:spacing w:before="0" w:line="275" w:lineRule="exact"/>
        <w:ind w:hanging="721"/>
        <w:rPr>
          <w:b/>
          <w:sz w:val="24"/>
        </w:rPr>
      </w:pPr>
      <w:r>
        <w:rPr>
          <w:b/>
          <w:sz w:val="24"/>
        </w:rPr>
        <w:t>UNDERSTAND THE NATURE OF CHEMICAL</w:t>
      </w:r>
      <w:r>
        <w:rPr>
          <w:b/>
          <w:spacing w:val="-4"/>
          <w:sz w:val="24"/>
        </w:rPr>
        <w:t xml:space="preserve"> </w:t>
      </w:r>
      <w:r>
        <w:rPr>
          <w:b/>
          <w:sz w:val="24"/>
        </w:rPr>
        <w:t>BONDS.</w:t>
      </w:r>
    </w:p>
    <w:p w:rsidR="005F6964" w:rsidRDefault="00582FCD">
      <w:pPr>
        <w:pStyle w:val="ListParagraph"/>
        <w:numPr>
          <w:ilvl w:val="1"/>
          <w:numId w:val="13"/>
        </w:numPr>
        <w:tabs>
          <w:tab w:val="left" w:pos="1600"/>
          <w:tab w:val="left" w:pos="1601"/>
        </w:tabs>
        <w:spacing w:before="0" w:line="275" w:lineRule="exact"/>
        <w:ind w:hanging="721"/>
        <w:rPr>
          <w:sz w:val="24"/>
        </w:rPr>
      </w:pPr>
      <w:r>
        <w:rPr>
          <w:sz w:val="24"/>
        </w:rPr>
        <w:t>Define chemical</w:t>
      </w:r>
      <w:r>
        <w:rPr>
          <w:spacing w:val="-3"/>
          <w:sz w:val="24"/>
        </w:rPr>
        <w:t xml:space="preserve"> </w:t>
      </w:r>
      <w:r>
        <w:rPr>
          <w:sz w:val="24"/>
        </w:rPr>
        <w:t>Bond.</w:t>
      </w:r>
    </w:p>
    <w:p w:rsidR="005F6964" w:rsidRDefault="00582FCD">
      <w:pPr>
        <w:pStyle w:val="ListParagraph"/>
        <w:numPr>
          <w:ilvl w:val="1"/>
          <w:numId w:val="13"/>
        </w:numPr>
        <w:tabs>
          <w:tab w:val="left" w:pos="1600"/>
          <w:tab w:val="left" w:pos="1601"/>
        </w:tabs>
        <w:spacing w:before="2"/>
        <w:ind w:hanging="721"/>
        <w:rPr>
          <w:sz w:val="24"/>
        </w:rPr>
      </w:pPr>
      <w:r>
        <w:rPr>
          <w:sz w:val="24"/>
        </w:rPr>
        <w:t>State the nature of chemical</w:t>
      </w:r>
      <w:r>
        <w:rPr>
          <w:spacing w:val="-4"/>
          <w:sz w:val="24"/>
        </w:rPr>
        <w:t xml:space="preserve"> </w:t>
      </w:r>
      <w:r>
        <w:rPr>
          <w:sz w:val="24"/>
        </w:rPr>
        <w:t>bond.</w:t>
      </w:r>
    </w:p>
    <w:p w:rsidR="005F6964" w:rsidRDefault="00582FCD">
      <w:pPr>
        <w:pStyle w:val="ListParagraph"/>
        <w:numPr>
          <w:ilvl w:val="1"/>
          <w:numId w:val="13"/>
        </w:numPr>
        <w:tabs>
          <w:tab w:val="left" w:pos="1600"/>
          <w:tab w:val="left" w:pos="1601"/>
        </w:tabs>
        <w:spacing w:before="3"/>
        <w:ind w:hanging="721"/>
        <w:rPr>
          <w:sz w:val="24"/>
        </w:rPr>
      </w:pPr>
      <w:r>
        <w:rPr>
          <w:sz w:val="24"/>
        </w:rPr>
        <w:t>Differentiate between electrovalent and covalent</w:t>
      </w:r>
      <w:r>
        <w:rPr>
          <w:spacing w:val="-3"/>
          <w:sz w:val="24"/>
        </w:rPr>
        <w:t xml:space="preserve"> </w:t>
      </w:r>
      <w:r>
        <w:rPr>
          <w:sz w:val="24"/>
        </w:rPr>
        <w:t>bonding.</w:t>
      </w:r>
    </w:p>
    <w:p w:rsidR="005F6964" w:rsidRDefault="00582FCD">
      <w:pPr>
        <w:pStyle w:val="ListParagraph"/>
        <w:numPr>
          <w:ilvl w:val="1"/>
          <w:numId w:val="13"/>
        </w:numPr>
        <w:tabs>
          <w:tab w:val="left" w:pos="1600"/>
          <w:tab w:val="left" w:pos="1601"/>
        </w:tabs>
        <w:spacing w:before="2"/>
        <w:ind w:hanging="721"/>
        <w:rPr>
          <w:sz w:val="24"/>
        </w:rPr>
      </w:pPr>
      <w:r>
        <w:rPr>
          <w:sz w:val="24"/>
        </w:rPr>
        <w:t xml:space="preserve">Explain the formation of polar and </w:t>
      </w:r>
      <w:proofErr w:type="spellStart"/>
      <w:r>
        <w:rPr>
          <w:sz w:val="24"/>
        </w:rPr>
        <w:t>non polar</w:t>
      </w:r>
      <w:proofErr w:type="spellEnd"/>
      <w:r>
        <w:rPr>
          <w:sz w:val="24"/>
        </w:rPr>
        <w:t>, sigma and pi-bond with</w:t>
      </w:r>
      <w:r>
        <w:rPr>
          <w:spacing w:val="-8"/>
          <w:sz w:val="24"/>
        </w:rPr>
        <w:t xml:space="preserve"> </w:t>
      </w:r>
      <w:r>
        <w:rPr>
          <w:sz w:val="24"/>
        </w:rPr>
        <w:t>examples.</w:t>
      </w:r>
    </w:p>
    <w:p w:rsidR="005F6964" w:rsidRDefault="00582FCD">
      <w:pPr>
        <w:pStyle w:val="ListParagraph"/>
        <w:numPr>
          <w:ilvl w:val="1"/>
          <w:numId w:val="13"/>
        </w:numPr>
        <w:tabs>
          <w:tab w:val="left" w:pos="1600"/>
          <w:tab w:val="left" w:pos="1601"/>
        </w:tabs>
        <w:spacing w:before="2"/>
        <w:ind w:hanging="721"/>
        <w:rPr>
          <w:sz w:val="24"/>
        </w:rPr>
      </w:pPr>
      <w:r>
        <w:rPr>
          <w:sz w:val="24"/>
        </w:rPr>
        <w:t>Describe the nature of coordinate bond with</w:t>
      </w:r>
      <w:r>
        <w:rPr>
          <w:spacing w:val="-6"/>
          <w:sz w:val="24"/>
        </w:rPr>
        <w:t xml:space="preserve"> </w:t>
      </w:r>
      <w:r>
        <w:rPr>
          <w:sz w:val="24"/>
        </w:rPr>
        <w:t>examples.</w:t>
      </w:r>
    </w:p>
    <w:p w:rsidR="005F6964" w:rsidRDefault="005F6964">
      <w:pPr>
        <w:pStyle w:val="BodyText"/>
        <w:spacing w:before="11"/>
        <w:ind w:left="0" w:firstLine="0"/>
        <w:rPr>
          <w:sz w:val="24"/>
        </w:rPr>
      </w:pPr>
    </w:p>
    <w:p w:rsidR="005F6964" w:rsidRDefault="00582FCD">
      <w:pPr>
        <w:pStyle w:val="ListParagraph"/>
        <w:numPr>
          <w:ilvl w:val="0"/>
          <w:numId w:val="13"/>
        </w:numPr>
        <w:tabs>
          <w:tab w:val="left" w:pos="880"/>
          <w:tab w:val="left" w:pos="881"/>
        </w:tabs>
        <w:spacing w:before="0" w:line="242" w:lineRule="auto"/>
        <w:ind w:right="601"/>
        <w:rPr>
          <w:b/>
          <w:sz w:val="24"/>
        </w:rPr>
      </w:pPr>
      <w:r>
        <w:rPr>
          <w:b/>
          <w:sz w:val="24"/>
        </w:rPr>
        <w:t>UNDERSTAND THE STATES OF MATTER AND DISTINGUISHES SOLIDS FROM</w:t>
      </w:r>
      <w:r>
        <w:rPr>
          <w:b/>
          <w:spacing w:val="-2"/>
          <w:sz w:val="24"/>
        </w:rPr>
        <w:t xml:space="preserve"> </w:t>
      </w:r>
      <w:r>
        <w:rPr>
          <w:b/>
          <w:sz w:val="24"/>
        </w:rPr>
        <w:t>GASES.</w:t>
      </w:r>
    </w:p>
    <w:p w:rsidR="005F6964" w:rsidRDefault="00582FCD">
      <w:pPr>
        <w:pStyle w:val="ListParagraph"/>
        <w:numPr>
          <w:ilvl w:val="1"/>
          <w:numId w:val="13"/>
        </w:numPr>
        <w:tabs>
          <w:tab w:val="left" w:pos="1600"/>
          <w:tab w:val="left" w:pos="1601"/>
        </w:tabs>
        <w:spacing w:before="0" w:line="271" w:lineRule="exact"/>
        <w:ind w:hanging="721"/>
        <w:rPr>
          <w:sz w:val="24"/>
        </w:rPr>
      </w:pPr>
      <w:r>
        <w:rPr>
          <w:sz w:val="24"/>
        </w:rPr>
        <w:t>Describe the liquid and solid states of</w:t>
      </w:r>
      <w:r>
        <w:rPr>
          <w:spacing w:val="-3"/>
          <w:sz w:val="24"/>
        </w:rPr>
        <w:t xml:space="preserve"> </w:t>
      </w:r>
      <w:r>
        <w:rPr>
          <w:sz w:val="24"/>
        </w:rPr>
        <w:t>matter.</w:t>
      </w:r>
    </w:p>
    <w:p w:rsidR="005F6964" w:rsidRDefault="00582FCD">
      <w:pPr>
        <w:pStyle w:val="ListParagraph"/>
        <w:numPr>
          <w:ilvl w:val="1"/>
          <w:numId w:val="13"/>
        </w:numPr>
        <w:tabs>
          <w:tab w:val="left" w:pos="1600"/>
          <w:tab w:val="left" w:pos="1601"/>
        </w:tabs>
        <w:spacing w:before="2"/>
        <w:ind w:hanging="721"/>
        <w:rPr>
          <w:sz w:val="24"/>
        </w:rPr>
      </w:pPr>
      <w:r>
        <w:rPr>
          <w:sz w:val="24"/>
        </w:rPr>
        <w:t>State the general properties of</w:t>
      </w:r>
      <w:r>
        <w:rPr>
          <w:spacing w:val="-4"/>
          <w:sz w:val="24"/>
        </w:rPr>
        <w:t xml:space="preserve"> </w:t>
      </w:r>
      <w:r>
        <w:rPr>
          <w:sz w:val="24"/>
        </w:rPr>
        <w:t>liquid.</w:t>
      </w:r>
    </w:p>
    <w:p w:rsidR="005F6964" w:rsidRDefault="00582FCD">
      <w:pPr>
        <w:pStyle w:val="ListParagraph"/>
        <w:numPr>
          <w:ilvl w:val="1"/>
          <w:numId w:val="13"/>
        </w:numPr>
        <w:tabs>
          <w:tab w:val="left" w:pos="1600"/>
          <w:tab w:val="left" w:pos="1601"/>
        </w:tabs>
        <w:spacing w:before="3"/>
        <w:ind w:hanging="721"/>
        <w:rPr>
          <w:sz w:val="24"/>
        </w:rPr>
      </w:pPr>
      <w:r>
        <w:rPr>
          <w:sz w:val="24"/>
        </w:rPr>
        <w:t>State the general properties of</w:t>
      </w:r>
      <w:r>
        <w:rPr>
          <w:spacing w:val="-4"/>
          <w:sz w:val="24"/>
        </w:rPr>
        <w:t xml:space="preserve"> </w:t>
      </w:r>
      <w:r>
        <w:rPr>
          <w:sz w:val="24"/>
        </w:rPr>
        <w:t>solid.</w:t>
      </w:r>
    </w:p>
    <w:p w:rsidR="005F6964" w:rsidRDefault="005F6964">
      <w:pPr>
        <w:rPr>
          <w:sz w:val="24"/>
        </w:rPr>
        <w:sectPr w:rsidR="005F6964">
          <w:pgSz w:w="12240" w:h="15840"/>
          <w:pgMar w:top="1380" w:right="1280" w:bottom="1420" w:left="1280" w:header="850" w:footer="1144" w:gutter="0"/>
          <w:cols w:space="720"/>
          <w:docGrid w:linePitch="299"/>
        </w:sectPr>
      </w:pPr>
    </w:p>
    <w:p w:rsidR="005F6964" w:rsidRDefault="00582FCD">
      <w:pPr>
        <w:pStyle w:val="ListParagraph"/>
        <w:numPr>
          <w:ilvl w:val="1"/>
          <w:numId w:val="13"/>
        </w:numPr>
        <w:tabs>
          <w:tab w:val="left" w:pos="1600"/>
          <w:tab w:val="left" w:pos="1601"/>
        </w:tabs>
        <w:spacing w:before="76"/>
        <w:ind w:hanging="721"/>
        <w:rPr>
          <w:sz w:val="24"/>
        </w:rPr>
      </w:pPr>
      <w:r>
        <w:rPr>
          <w:sz w:val="24"/>
        </w:rPr>
        <w:lastRenderedPageBreak/>
        <w:t>Explain the formation of crystals and their</w:t>
      </w:r>
      <w:r>
        <w:rPr>
          <w:spacing w:val="-3"/>
          <w:sz w:val="24"/>
        </w:rPr>
        <w:t xml:space="preserve"> </w:t>
      </w:r>
      <w:r>
        <w:rPr>
          <w:sz w:val="24"/>
        </w:rPr>
        <w:t>types.</w:t>
      </w:r>
    </w:p>
    <w:p w:rsidR="005F6964" w:rsidRDefault="00582FCD">
      <w:pPr>
        <w:pStyle w:val="ListParagraph"/>
        <w:numPr>
          <w:ilvl w:val="1"/>
          <w:numId w:val="13"/>
        </w:numPr>
        <w:tabs>
          <w:tab w:val="left" w:pos="1600"/>
          <w:tab w:val="left" w:pos="1601"/>
        </w:tabs>
        <w:spacing w:before="3"/>
        <w:ind w:hanging="721"/>
        <w:rPr>
          <w:sz w:val="24"/>
        </w:rPr>
      </w:pPr>
      <w:r>
        <w:rPr>
          <w:sz w:val="24"/>
        </w:rPr>
        <w:t>Describe the crystal structure of Si and</w:t>
      </w:r>
      <w:r>
        <w:rPr>
          <w:spacing w:val="-6"/>
          <w:sz w:val="24"/>
        </w:rPr>
        <w:t xml:space="preserve"> </w:t>
      </w:r>
      <w:r>
        <w:rPr>
          <w:sz w:val="24"/>
        </w:rPr>
        <w:t>Ge.</w:t>
      </w:r>
    </w:p>
    <w:p w:rsidR="005F6964" w:rsidRDefault="005F6964">
      <w:pPr>
        <w:pStyle w:val="BodyText"/>
        <w:ind w:left="0" w:firstLine="0"/>
        <w:rPr>
          <w:sz w:val="24"/>
        </w:rPr>
      </w:pPr>
    </w:p>
    <w:p w:rsidR="005F6964" w:rsidRDefault="00582FCD">
      <w:pPr>
        <w:pStyle w:val="ListParagraph"/>
        <w:numPr>
          <w:ilvl w:val="0"/>
          <w:numId w:val="13"/>
        </w:numPr>
        <w:tabs>
          <w:tab w:val="left" w:pos="880"/>
          <w:tab w:val="left" w:pos="881"/>
        </w:tabs>
        <w:spacing w:before="0" w:line="275" w:lineRule="exact"/>
        <w:ind w:hanging="721"/>
        <w:rPr>
          <w:b/>
          <w:sz w:val="24"/>
        </w:rPr>
      </w:pPr>
      <w:r>
        <w:rPr>
          <w:b/>
          <w:sz w:val="24"/>
        </w:rPr>
        <w:t>UNDERSTAND THE CHEMICAL NATURE OF</w:t>
      </w:r>
      <w:r>
        <w:rPr>
          <w:b/>
          <w:spacing w:val="-4"/>
          <w:sz w:val="24"/>
        </w:rPr>
        <w:t xml:space="preserve"> </w:t>
      </w:r>
      <w:r>
        <w:rPr>
          <w:b/>
          <w:sz w:val="24"/>
        </w:rPr>
        <w:t>WATER.</w:t>
      </w:r>
    </w:p>
    <w:p w:rsidR="005F6964" w:rsidRDefault="00582FCD">
      <w:pPr>
        <w:pStyle w:val="ListParagraph"/>
        <w:numPr>
          <w:ilvl w:val="1"/>
          <w:numId w:val="13"/>
        </w:numPr>
        <w:tabs>
          <w:tab w:val="left" w:pos="1600"/>
          <w:tab w:val="left" w:pos="1601"/>
        </w:tabs>
        <w:spacing w:before="0" w:line="275" w:lineRule="exact"/>
        <w:ind w:hanging="721"/>
        <w:rPr>
          <w:sz w:val="24"/>
        </w:rPr>
      </w:pPr>
      <w:r>
        <w:rPr>
          <w:sz w:val="24"/>
        </w:rPr>
        <w:t>Describe the chemical nature of water with its</w:t>
      </w:r>
      <w:r>
        <w:rPr>
          <w:spacing w:val="-8"/>
          <w:sz w:val="24"/>
        </w:rPr>
        <w:t xml:space="preserve"> </w:t>
      </w:r>
      <w:r>
        <w:rPr>
          <w:sz w:val="24"/>
        </w:rPr>
        <w:t>formula.</w:t>
      </w:r>
    </w:p>
    <w:p w:rsidR="005F6964" w:rsidRDefault="00582FCD">
      <w:pPr>
        <w:pStyle w:val="ListParagraph"/>
        <w:numPr>
          <w:ilvl w:val="1"/>
          <w:numId w:val="13"/>
        </w:numPr>
        <w:tabs>
          <w:tab w:val="left" w:pos="1600"/>
          <w:tab w:val="left" w:pos="1601"/>
        </w:tabs>
        <w:spacing w:before="2"/>
        <w:ind w:hanging="721"/>
        <w:rPr>
          <w:sz w:val="24"/>
        </w:rPr>
      </w:pPr>
      <w:r>
        <w:rPr>
          <w:sz w:val="24"/>
        </w:rPr>
        <w:t>Describe the general impurities present in</w:t>
      </w:r>
      <w:r>
        <w:rPr>
          <w:spacing w:val="-4"/>
          <w:sz w:val="24"/>
        </w:rPr>
        <w:t xml:space="preserve"> </w:t>
      </w:r>
      <w:r>
        <w:rPr>
          <w:sz w:val="24"/>
        </w:rPr>
        <w:t>water.</w:t>
      </w:r>
    </w:p>
    <w:p w:rsidR="005F6964" w:rsidRDefault="00582FCD">
      <w:pPr>
        <w:pStyle w:val="ListParagraph"/>
        <w:numPr>
          <w:ilvl w:val="1"/>
          <w:numId w:val="13"/>
        </w:numPr>
        <w:tabs>
          <w:tab w:val="left" w:pos="1600"/>
          <w:tab w:val="left" w:pos="1601"/>
        </w:tabs>
        <w:spacing w:before="3"/>
        <w:ind w:hanging="721"/>
        <w:rPr>
          <w:sz w:val="24"/>
        </w:rPr>
      </w:pPr>
      <w:r>
        <w:rPr>
          <w:sz w:val="24"/>
        </w:rPr>
        <w:t>Explain the causes and methods to remove hardness of</w:t>
      </w:r>
      <w:r>
        <w:rPr>
          <w:spacing w:val="-3"/>
          <w:sz w:val="24"/>
        </w:rPr>
        <w:t xml:space="preserve"> </w:t>
      </w:r>
      <w:r>
        <w:rPr>
          <w:sz w:val="24"/>
        </w:rPr>
        <w:t>water.</w:t>
      </w:r>
    </w:p>
    <w:p w:rsidR="005F6964" w:rsidRDefault="00582FCD">
      <w:pPr>
        <w:pStyle w:val="ListParagraph"/>
        <w:numPr>
          <w:ilvl w:val="1"/>
          <w:numId w:val="13"/>
        </w:numPr>
        <w:tabs>
          <w:tab w:val="left" w:pos="1600"/>
          <w:tab w:val="left" w:pos="1601"/>
        </w:tabs>
        <w:spacing w:before="2" w:line="242" w:lineRule="auto"/>
        <w:ind w:right="221"/>
        <w:rPr>
          <w:sz w:val="24"/>
        </w:rPr>
      </w:pPr>
      <w:r>
        <w:rPr>
          <w:sz w:val="24"/>
        </w:rPr>
        <w:t>Express hardness in different units like mg/</w:t>
      </w:r>
      <w:proofErr w:type="spellStart"/>
      <w:r>
        <w:rPr>
          <w:sz w:val="24"/>
        </w:rPr>
        <w:t>litre</w:t>
      </w:r>
      <w:proofErr w:type="spellEnd"/>
      <w:r>
        <w:rPr>
          <w:sz w:val="24"/>
        </w:rPr>
        <w:t xml:space="preserve">. </w:t>
      </w:r>
      <w:proofErr w:type="spellStart"/>
      <w:r>
        <w:rPr>
          <w:sz w:val="24"/>
        </w:rPr>
        <w:t>p.p.m</w:t>
      </w:r>
      <w:proofErr w:type="spellEnd"/>
      <w:r>
        <w:rPr>
          <w:sz w:val="24"/>
        </w:rPr>
        <w:t>, degrees Clark and</w:t>
      </w:r>
      <w:r>
        <w:rPr>
          <w:spacing w:val="-26"/>
          <w:sz w:val="24"/>
        </w:rPr>
        <w:t xml:space="preserve"> </w:t>
      </w:r>
      <w:r>
        <w:rPr>
          <w:sz w:val="24"/>
        </w:rPr>
        <w:t>degrees French.</w:t>
      </w:r>
    </w:p>
    <w:p w:rsidR="005F6964" w:rsidRDefault="00582FCD">
      <w:pPr>
        <w:pStyle w:val="ListParagraph"/>
        <w:numPr>
          <w:ilvl w:val="1"/>
          <w:numId w:val="13"/>
        </w:numPr>
        <w:tabs>
          <w:tab w:val="left" w:pos="1600"/>
          <w:tab w:val="left" w:pos="1601"/>
        </w:tabs>
        <w:spacing w:before="0" w:line="275" w:lineRule="exact"/>
        <w:ind w:hanging="721"/>
        <w:rPr>
          <w:sz w:val="24"/>
        </w:rPr>
      </w:pPr>
      <w:r>
        <w:rPr>
          <w:sz w:val="24"/>
        </w:rPr>
        <w:t>Describe the formation and nature of scales in boiler feed</w:t>
      </w:r>
      <w:r>
        <w:rPr>
          <w:spacing w:val="-11"/>
          <w:sz w:val="24"/>
        </w:rPr>
        <w:t xml:space="preserve"> </w:t>
      </w:r>
      <w:r>
        <w:rPr>
          <w:sz w:val="24"/>
        </w:rPr>
        <w:t>water.</w:t>
      </w:r>
    </w:p>
    <w:p w:rsidR="005F6964" w:rsidRDefault="00582FCD">
      <w:pPr>
        <w:pStyle w:val="ListParagraph"/>
        <w:numPr>
          <w:ilvl w:val="1"/>
          <w:numId w:val="13"/>
        </w:numPr>
        <w:tabs>
          <w:tab w:val="left" w:pos="1600"/>
          <w:tab w:val="left" w:pos="1601"/>
        </w:tabs>
        <w:spacing w:before="3"/>
        <w:ind w:hanging="721"/>
        <w:rPr>
          <w:sz w:val="24"/>
        </w:rPr>
      </w:pPr>
      <w:r>
        <w:rPr>
          <w:sz w:val="24"/>
        </w:rPr>
        <w:t>Explain the method for the treatment of</w:t>
      </w:r>
      <w:r>
        <w:rPr>
          <w:spacing w:val="-2"/>
          <w:sz w:val="24"/>
        </w:rPr>
        <w:t xml:space="preserve"> </w:t>
      </w:r>
      <w:r>
        <w:rPr>
          <w:sz w:val="24"/>
        </w:rPr>
        <w:t>scales.</w:t>
      </w:r>
    </w:p>
    <w:p w:rsidR="005F6964" w:rsidRDefault="00582FCD">
      <w:pPr>
        <w:pStyle w:val="ListParagraph"/>
        <w:numPr>
          <w:ilvl w:val="1"/>
          <w:numId w:val="13"/>
        </w:numPr>
        <w:tabs>
          <w:tab w:val="left" w:pos="1600"/>
          <w:tab w:val="left" w:pos="1601"/>
        </w:tabs>
        <w:spacing w:before="2"/>
        <w:ind w:hanging="721"/>
        <w:rPr>
          <w:sz w:val="24"/>
        </w:rPr>
      </w:pPr>
      <w:r>
        <w:rPr>
          <w:sz w:val="24"/>
        </w:rPr>
        <w:t>Explain the sewage treatment and desalination of sea</w:t>
      </w:r>
      <w:r>
        <w:rPr>
          <w:spacing w:val="-8"/>
          <w:sz w:val="24"/>
        </w:rPr>
        <w:t xml:space="preserve"> </w:t>
      </w:r>
      <w:r>
        <w:rPr>
          <w:sz w:val="24"/>
        </w:rPr>
        <w:t>water.</w:t>
      </w:r>
    </w:p>
    <w:p w:rsidR="005F6964" w:rsidRDefault="005F6964">
      <w:pPr>
        <w:pStyle w:val="BodyText"/>
        <w:ind w:left="0" w:firstLine="0"/>
        <w:rPr>
          <w:sz w:val="24"/>
        </w:rPr>
      </w:pPr>
    </w:p>
    <w:p w:rsidR="005F6964" w:rsidRDefault="00582FCD">
      <w:pPr>
        <w:pStyle w:val="ListParagraph"/>
        <w:numPr>
          <w:ilvl w:val="0"/>
          <w:numId w:val="13"/>
        </w:numPr>
        <w:tabs>
          <w:tab w:val="left" w:pos="880"/>
          <w:tab w:val="left" w:pos="881"/>
        </w:tabs>
        <w:spacing w:before="0" w:line="275" w:lineRule="exact"/>
        <w:ind w:hanging="721"/>
        <w:rPr>
          <w:b/>
          <w:sz w:val="24"/>
        </w:rPr>
      </w:pPr>
      <w:r>
        <w:rPr>
          <w:b/>
          <w:sz w:val="24"/>
        </w:rPr>
        <w:t>UNDERSTAND THE NATURE OF ACIDS, BASES AND</w:t>
      </w:r>
      <w:r>
        <w:rPr>
          <w:b/>
          <w:spacing w:val="-4"/>
          <w:sz w:val="24"/>
        </w:rPr>
        <w:t xml:space="preserve"> </w:t>
      </w:r>
      <w:r>
        <w:rPr>
          <w:b/>
          <w:sz w:val="24"/>
        </w:rPr>
        <w:t>SALTS.</w:t>
      </w:r>
    </w:p>
    <w:p w:rsidR="005F6964" w:rsidRDefault="00582FCD">
      <w:pPr>
        <w:pStyle w:val="ListParagraph"/>
        <w:numPr>
          <w:ilvl w:val="1"/>
          <w:numId w:val="13"/>
        </w:numPr>
        <w:tabs>
          <w:tab w:val="left" w:pos="1600"/>
          <w:tab w:val="left" w:pos="1601"/>
        </w:tabs>
        <w:spacing w:before="0" w:line="275" w:lineRule="exact"/>
        <w:ind w:hanging="721"/>
        <w:rPr>
          <w:sz w:val="24"/>
        </w:rPr>
      </w:pPr>
      <w:r>
        <w:rPr>
          <w:sz w:val="24"/>
        </w:rPr>
        <w:t>Define acids, bases and salts with</w:t>
      </w:r>
      <w:r>
        <w:rPr>
          <w:spacing w:val="-4"/>
          <w:sz w:val="24"/>
        </w:rPr>
        <w:t xml:space="preserve"> </w:t>
      </w:r>
      <w:r>
        <w:rPr>
          <w:sz w:val="24"/>
        </w:rPr>
        <w:t>examples.</w:t>
      </w:r>
    </w:p>
    <w:p w:rsidR="005F6964" w:rsidRDefault="00582FCD">
      <w:pPr>
        <w:pStyle w:val="ListParagraph"/>
        <w:numPr>
          <w:ilvl w:val="1"/>
          <w:numId w:val="13"/>
        </w:numPr>
        <w:tabs>
          <w:tab w:val="left" w:pos="1600"/>
          <w:tab w:val="left" w:pos="1601"/>
        </w:tabs>
        <w:spacing w:before="3"/>
        <w:ind w:hanging="721"/>
        <w:rPr>
          <w:sz w:val="24"/>
        </w:rPr>
      </w:pPr>
      <w:r>
        <w:rPr>
          <w:sz w:val="24"/>
        </w:rPr>
        <w:t>State general properties of acids and</w:t>
      </w:r>
      <w:r>
        <w:rPr>
          <w:spacing w:val="-5"/>
          <w:sz w:val="24"/>
        </w:rPr>
        <w:t xml:space="preserve"> </w:t>
      </w:r>
      <w:r>
        <w:rPr>
          <w:sz w:val="24"/>
        </w:rPr>
        <w:t>bases.</w:t>
      </w:r>
    </w:p>
    <w:p w:rsidR="005F6964" w:rsidRDefault="00582FCD">
      <w:pPr>
        <w:pStyle w:val="ListParagraph"/>
        <w:numPr>
          <w:ilvl w:val="1"/>
          <w:numId w:val="13"/>
        </w:numPr>
        <w:tabs>
          <w:tab w:val="left" w:pos="1600"/>
          <w:tab w:val="left" w:pos="1601"/>
        </w:tabs>
        <w:spacing w:before="2"/>
        <w:ind w:hanging="721"/>
        <w:rPr>
          <w:sz w:val="24"/>
        </w:rPr>
      </w:pPr>
      <w:r>
        <w:rPr>
          <w:sz w:val="24"/>
        </w:rPr>
        <w:t>Differentiate between acidity and</w:t>
      </w:r>
      <w:r>
        <w:rPr>
          <w:spacing w:val="-9"/>
          <w:sz w:val="24"/>
        </w:rPr>
        <w:t xml:space="preserve"> </w:t>
      </w:r>
      <w:r>
        <w:rPr>
          <w:sz w:val="24"/>
        </w:rPr>
        <w:t>basicity.</w:t>
      </w:r>
    </w:p>
    <w:p w:rsidR="005F6964" w:rsidRDefault="00582FCD">
      <w:pPr>
        <w:pStyle w:val="ListParagraph"/>
        <w:numPr>
          <w:ilvl w:val="1"/>
          <w:numId w:val="13"/>
        </w:numPr>
        <w:tabs>
          <w:tab w:val="left" w:pos="1600"/>
          <w:tab w:val="left" w:pos="1601"/>
        </w:tabs>
        <w:spacing w:before="3"/>
        <w:ind w:hanging="721"/>
        <w:rPr>
          <w:sz w:val="24"/>
        </w:rPr>
      </w:pPr>
      <w:r>
        <w:rPr>
          <w:sz w:val="24"/>
        </w:rPr>
        <w:t>Define salts, give their classification with</w:t>
      </w:r>
      <w:r>
        <w:rPr>
          <w:spacing w:val="-4"/>
          <w:sz w:val="24"/>
        </w:rPr>
        <w:t xml:space="preserve"> </w:t>
      </w:r>
      <w:r>
        <w:rPr>
          <w:sz w:val="24"/>
        </w:rPr>
        <w:t>examples.</w:t>
      </w:r>
    </w:p>
    <w:p w:rsidR="005F6964" w:rsidRDefault="00582FCD">
      <w:pPr>
        <w:pStyle w:val="ListParagraph"/>
        <w:numPr>
          <w:ilvl w:val="1"/>
          <w:numId w:val="13"/>
        </w:numPr>
        <w:tabs>
          <w:tab w:val="left" w:pos="1600"/>
          <w:tab w:val="left" w:pos="1601"/>
        </w:tabs>
        <w:spacing w:before="2"/>
        <w:ind w:hanging="721"/>
        <w:rPr>
          <w:sz w:val="24"/>
        </w:rPr>
      </w:pPr>
      <w:r>
        <w:rPr>
          <w:sz w:val="24"/>
        </w:rPr>
        <w:t>Explain pH value of solution and pH</w:t>
      </w:r>
      <w:r>
        <w:rPr>
          <w:spacing w:val="-2"/>
          <w:sz w:val="24"/>
        </w:rPr>
        <w:t xml:space="preserve"> </w:t>
      </w:r>
      <w:r>
        <w:rPr>
          <w:sz w:val="24"/>
        </w:rPr>
        <w:t>scale.</w:t>
      </w:r>
    </w:p>
    <w:p w:rsidR="005F6964" w:rsidRDefault="005F6964">
      <w:pPr>
        <w:pStyle w:val="BodyText"/>
        <w:spacing w:before="9"/>
        <w:ind w:left="0" w:firstLine="0"/>
        <w:rPr>
          <w:sz w:val="24"/>
        </w:rPr>
      </w:pPr>
    </w:p>
    <w:p w:rsidR="005F6964" w:rsidRDefault="00582FCD">
      <w:pPr>
        <w:pStyle w:val="ListParagraph"/>
        <w:numPr>
          <w:ilvl w:val="0"/>
          <w:numId w:val="13"/>
        </w:numPr>
        <w:tabs>
          <w:tab w:val="left" w:pos="880"/>
          <w:tab w:val="left" w:pos="881"/>
        </w:tabs>
        <w:spacing w:before="1" w:line="275" w:lineRule="exact"/>
        <w:ind w:hanging="721"/>
        <w:rPr>
          <w:b/>
          <w:sz w:val="24"/>
        </w:rPr>
      </w:pPr>
      <w:r>
        <w:rPr>
          <w:b/>
          <w:sz w:val="24"/>
        </w:rPr>
        <w:t>UNDERSTAND THE PROCESS OF OXIDATION AND</w:t>
      </w:r>
      <w:r>
        <w:rPr>
          <w:b/>
          <w:spacing w:val="-6"/>
          <w:sz w:val="24"/>
        </w:rPr>
        <w:t xml:space="preserve"> </w:t>
      </w:r>
      <w:r>
        <w:rPr>
          <w:b/>
          <w:sz w:val="24"/>
        </w:rPr>
        <w:t>REDUCTION.</w:t>
      </w:r>
    </w:p>
    <w:p w:rsidR="005F6964" w:rsidRDefault="00582FCD">
      <w:pPr>
        <w:pStyle w:val="ListParagraph"/>
        <w:numPr>
          <w:ilvl w:val="1"/>
          <w:numId w:val="13"/>
        </w:numPr>
        <w:tabs>
          <w:tab w:val="left" w:pos="1600"/>
          <w:tab w:val="left" w:pos="1601"/>
        </w:tabs>
        <w:spacing w:before="0" w:line="275" w:lineRule="exact"/>
        <w:ind w:hanging="721"/>
        <w:rPr>
          <w:sz w:val="24"/>
        </w:rPr>
      </w:pPr>
      <w:r>
        <w:rPr>
          <w:sz w:val="24"/>
        </w:rPr>
        <w:t>Define</w:t>
      </w:r>
      <w:r>
        <w:rPr>
          <w:spacing w:val="-2"/>
          <w:sz w:val="24"/>
        </w:rPr>
        <w:t xml:space="preserve"> </w:t>
      </w:r>
      <w:r>
        <w:rPr>
          <w:sz w:val="24"/>
        </w:rPr>
        <w:t>oxidation.</w:t>
      </w:r>
    </w:p>
    <w:p w:rsidR="005F6964" w:rsidRDefault="00582FCD">
      <w:pPr>
        <w:pStyle w:val="ListParagraph"/>
        <w:numPr>
          <w:ilvl w:val="1"/>
          <w:numId w:val="13"/>
        </w:numPr>
        <w:tabs>
          <w:tab w:val="left" w:pos="1600"/>
          <w:tab w:val="left" w:pos="1601"/>
        </w:tabs>
        <w:spacing w:before="2"/>
        <w:ind w:hanging="721"/>
        <w:rPr>
          <w:sz w:val="24"/>
        </w:rPr>
      </w:pPr>
      <w:r>
        <w:rPr>
          <w:sz w:val="24"/>
        </w:rPr>
        <w:t>Illustrate the oxidation process with</w:t>
      </w:r>
      <w:r>
        <w:rPr>
          <w:spacing w:val="-2"/>
          <w:sz w:val="24"/>
        </w:rPr>
        <w:t xml:space="preserve"> </w:t>
      </w:r>
      <w:r>
        <w:rPr>
          <w:sz w:val="24"/>
        </w:rPr>
        <w:t>examples.</w:t>
      </w:r>
    </w:p>
    <w:p w:rsidR="005F6964" w:rsidRDefault="00582FCD">
      <w:pPr>
        <w:pStyle w:val="ListParagraph"/>
        <w:numPr>
          <w:ilvl w:val="1"/>
          <w:numId w:val="13"/>
        </w:numPr>
        <w:tabs>
          <w:tab w:val="left" w:pos="1600"/>
          <w:tab w:val="left" w:pos="1601"/>
        </w:tabs>
        <w:spacing w:before="2"/>
        <w:ind w:hanging="721"/>
        <w:rPr>
          <w:sz w:val="24"/>
        </w:rPr>
      </w:pPr>
      <w:r>
        <w:rPr>
          <w:sz w:val="24"/>
        </w:rPr>
        <w:t>Define</w:t>
      </w:r>
      <w:r>
        <w:rPr>
          <w:spacing w:val="-3"/>
          <w:sz w:val="24"/>
        </w:rPr>
        <w:t xml:space="preserve"> </w:t>
      </w:r>
      <w:r>
        <w:rPr>
          <w:sz w:val="24"/>
        </w:rPr>
        <w:t>reduction.</w:t>
      </w:r>
    </w:p>
    <w:p w:rsidR="005F6964" w:rsidRDefault="00582FCD">
      <w:pPr>
        <w:pStyle w:val="ListParagraph"/>
        <w:numPr>
          <w:ilvl w:val="1"/>
          <w:numId w:val="13"/>
        </w:numPr>
        <w:tabs>
          <w:tab w:val="left" w:pos="1600"/>
          <w:tab w:val="left" w:pos="1601"/>
        </w:tabs>
        <w:spacing w:before="3"/>
        <w:ind w:hanging="721"/>
        <w:rPr>
          <w:sz w:val="24"/>
        </w:rPr>
      </w:pPr>
      <w:r>
        <w:rPr>
          <w:sz w:val="24"/>
        </w:rPr>
        <w:t>Explain reduction process with</w:t>
      </w:r>
      <w:r>
        <w:rPr>
          <w:spacing w:val="-1"/>
          <w:sz w:val="24"/>
        </w:rPr>
        <w:t xml:space="preserve"> </w:t>
      </w:r>
      <w:r>
        <w:rPr>
          <w:sz w:val="24"/>
        </w:rPr>
        <w:t>examples.</w:t>
      </w:r>
    </w:p>
    <w:p w:rsidR="005F6964" w:rsidRDefault="00582FCD">
      <w:pPr>
        <w:pStyle w:val="ListParagraph"/>
        <w:numPr>
          <w:ilvl w:val="1"/>
          <w:numId w:val="13"/>
        </w:numPr>
        <w:tabs>
          <w:tab w:val="left" w:pos="1600"/>
          <w:tab w:val="left" w:pos="1601"/>
        </w:tabs>
        <w:spacing w:before="3"/>
        <w:ind w:hanging="721"/>
        <w:rPr>
          <w:sz w:val="24"/>
        </w:rPr>
      </w:pPr>
      <w:r>
        <w:rPr>
          <w:sz w:val="24"/>
        </w:rPr>
        <w:t>Define oxidizing and reducing agents and give at least six examples of</w:t>
      </w:r>
      <w:r>
        <w:rPr>
          <w:spacing w:val="-14"/>
          <w:sz w:val="24"/>
        </w:rPr>
        <w:t xml:space="preserve"> </w:t>
      </w:r>
      <w:r>
        <w:rPr>
          <w:sz w:val="24"/>
        </w:rPr>
        <w:t>each.</w:t>
      </w:r>
    </w:p>
    <w:p w:rsidR="005F6964" w:rsidRDefault="00582FCD">
      <w:pPr>
        <w:pStyle w:val="ListParagraph"/>
        <w:numPr>
          <w:ilvl w:val="1"/>
          <w:numId w:val="13"/>
        </w:numPr>
        <w:tabs>
          <w:tab w:val="left" w:pos="1600"/>
          <w:tab w:val="left" w:pos="1601"/>
        </w:tabs>
        <w:spacing w:before="2"/>
        <w:ind w:hanging="721"/>
        <w:rPr>
          <w:sz w:val="24"/>
        </w:rPr>
      </w:pPr>
      <w:r>
        <w:rPr>
          <w:sz w:val="24"/>
        </w:rPr>
        <w:t>Define</w:t>
      </w:r>
      <w:r>
        <w:rPr>
          <w:spacing w:val="-2"/>
          <w:sz w:val="24"/>
        </w:rPr>
        <w:t xml:space="preserve"> </w:t>
      </w:r>
      <w:r>
        <w:rPr>
          <w:sz w:val="24"/>
        </w:rPr>
        <w:t>oxides.</w:t>
      </w:r>
    </w:p>
    <w:p w:rsidR="005F6964" w:rsidRDefault="00582FCD">
      <w:pPr>
        <w:pStyle w:val="ListParagraph"/>
        <w:numPr>
          <w:ilvl w:val="1"/>
          <w:numId w:val="13"/>
        </w:numPr>
        <w:tabs>
          <w:tab w:val="left" w:pos="1600"/>
          <w:tab w:val="left" w:pos="1601"/>
        </w:tabs>
        <w:spacing w:before="3"/>
        <w:ind w:hanging="721"/>
        <w:rPr>
          <w:sz w:val="24"/>
        </w:rPr>
      </w:pPr>
      <w:r>
        <w:rPr>
          <w:sz w:val="24"/>
        </w:rPr>
        <w:t>Classify the oxides and give</w:t>
      </w:r>
      <w:r>
        <w:rPr>
          <w:spacing w:val="-9"/>
          <w:sz w:val="24"/>
        </w:rPr>
        <w:t xml:space="preserve"> </w:t>
      </w:r>
      <w:r>
        <w:rPr>
          <w:sz w:val="24"/>
        </w:rPr>
        <w:t>examples.</w:t>
      </w:r>
    </w:p>
    <w:p w:rsidR="005F6964" w:rsidRDefault="005F6964">
      <w:pPr>
        <w:pStyle w:val="BodyText"/>
        <w:spacing w:before="9"/>
        <w:ind w:left="0" w:firstLine="0"/>
        <w:rPr>
          <w:sz w:val="24"/>
        </w:rPr>
      </w:pPr>
    </w:p>
    <w:p w:rsidR="005F6964" w:rsidRDefault="00582FCD">
      <w:pPr>
        <w:pStyle w:val="ListParagraph"/>
        <w:numPr>
          <w:ilvl w:val="0"/>
          <w:numId w:val="13"/>
        </w:numPr>
        <w:tabs>
          <w:tab w:val="left" w:pos="880"/>
          <w:tab w:val="left" w:pos="881"/>
        </w:tabs>
        <w:spacing w:before="0" w:line="275" w:lineRule="exact"/>
        <w:ind w:hanging="721"/>
        <w:rPr>
          <w:b/>
          <w:sz w:val="24"/>
        </w:rPr>
      </w:pPr>
      <w:r>
        <w:rPr>
          <w:b/>
          <w:sz w:val="24"/>
        </w:rPr>
        <w:t>UNDERSTAND THE FUNDAMENTALS OF NUCLEAR</w:t>
      </w:r>
      <w:r>
        <w:rPr>
          <w:b/>
          <w:spacing w:val="-6"/>
          <w:sz w:val="24"/>
        </w:rPr>
        <w:t xml:space="preserve"> </w:t>
      </w:r>
      <w:r>
        <w:rPr>
          <w:b/>
          <w:sz w:val="24"/>
        </w:rPr>
        <w:t>CHEMISTRY.</w:t>
      </w:r>
    </w:p>
    <w:p w:rsidR="005F6964" w:rsidRDefault="00582FCD">
      <w:pPr>
        <w:pStyle w:val="ListParagraph"/>
        <w:numPr>
          <w:ilvl w:val="1"/>
          <w:numId w:val="13"/>
        </w:numPr>
        <w:tabs>
          <w:tab w:val="left" w:pos="1600"/>
          <w:tab w:val="left" w:pos="1601"/>
        </w:tabs>
        <w:spacing w:before="0" w:line="275" w:lineRule="exact"/>
        <w:ind w:hanging="721"/>
        <w:rPr>
          <w:sz w:val="24"/>
        </w:rPr>
      </w:pPr>
      <w:r>
        <w:rPr>
          <w:sz w:val="24"/>
        </w:rPr>
        <w:t>Define nuclear chemistry and radio</w:t>
      </w:r>
      <w:r>
        <w:rPr>
          <w:spacing w:val="-12"/>
          <w:sz w:val="24"/>
        </w:rPr>
        <w:t xml:space="preserve"> </w:t>
      </w:r>
      <w:r>
        <w:rPr>
          <w:sz w:val="24"/>
        </w:rPr>
        <w:t>activity.</w:t>
      </w:r>
    </w:p>
    <w:p w:rsidR="005F6964" w:rsidRDefault="00582FCD">
      <w:pPr>
        <w:pStyle w:val="ListParagraph"/>
        <w:numPr>
          <w:ilvl w:val="1"/>
          <w:numId w:val="13"/>
        </w:numPr>
        <w:tabs>
          <w:tab w:val="left" w:pos="1600"/>
          <w:tab w:val="left" w:pos="1601"/>
        </w:tabs>
        <w:spacing w:before="3"/>
        <w:ind w:hanging="721"/>
        <w:rPr>
          <w:sz w:val="24"/>
        </w:rPr>
      </w:pPr>
      <w:r>
        <w:rPr>
          <w:sz w:val="24"/>
        </w:rPr>
        <w:t>Differentiate between alpha, beta and gamma</w:t>
      </w:r>
      <w:r>
        <w:rPr>
          <w:spacing w:val="-4"/>
          <w:sz w:val="24"/>
        </w:rPr>
        <w:t xml:space="preserve"> </w:t>
      </w:r>
      <w:r>
        <w:rPr>
          <w:sz w:val="24"/>
        </w:rPr>
        <w:t>particles.</w:t>
      </w:r>
    </w:p>
    <w:p w:rsidR="005F6964" w:rsidRDefault="00582FCD">
      <w:pPr>
        <w:pStyle w:val="ListParagraph"/>
        <w:numPr>
          <w:ilvl w:val="1"/>
          <w:numId w:val="13"/>
        </w:numPr>
        <w:tabs>
          <w:tab w:val="left" w:pos="1600"/>
          <w:tab w:val="left" w:pos="1601"/>
        </w:tabs>
        <w:spacing w:before="2"/>
        <w:ind w:hanging="721"/>
        <w:rPr>
          <w:sz w:val="24"/>
        </w:rPr>
      </w:pPr>
      <w:r>
        <w:rPr>
          <w:sz w:val="24"/>
        </w:rPr>
        <w:t xml:space="preserve">Explain </w:t>
      </w:r>
      <w:proofErr w:type="spellStart"/>
      <w:r>
        <w:rPr>
          <w:sz w:val="24"/>
        </w:rPr>
        <w:t>half life</w:t>
      </w:r>
      <w:proofErr w:type="spellEnd"/>
      <w:r>
        <w:rPr>
          <w:spacing w:val="-3"/>
          <w:sz w:val="24"/>
        </w:rPr>
        <w:t xml:space="preserve"> </w:t>
      </w:r>
      <w:r>
        <w:rPr>
          <w:sz w:val="24"/>
        </w:rPr>
        <w:t>process.</w:t>
      </w:r>
    </w:p>
    <w:p w:rsidR="005F6964" w:rsidRDefault="00582FCD">
      <w:pPr>
        <w:pStyle w:val="ListParagraph"/>
        <w:numPr>
          <w:ilvl w:val="1"/>
          <w:numId w:val="13"/>
        </w:numPr>
        <w:tabs>
          <w:tab w:val="left" w:pos="1600"/>
          <w:tab w:val="left" w:pos="1601"/>
        </w:tabs>
        <w:spacing w:before="2" w:line="242" w:lineRule="auto"/>
        <w:ind w:right="773"/>
        <w:rPr>
          <w:sz w:val="24"/>
        </w:rPr>
      </w:pPr>
      <w:r>
        <w:rPr>
          <w:sz w:val="24"/>
        </w:rPr>
        <w:t>Explain at least six nuclear reactions resulting in the transformation of</w:t>
      </w:r>
      <w:r>
        <w:rPr>
          <w:spacing w:val="-17"/>
          <w:sz w:val="24"/>
        </w:rPr>
        <w:t xml:space="preserve"> </w:t>
      </w:r>
      <w:r>
        <w:rPr>
          <w:sz w:val="24"/>
        </w:rPr>
        <w:t>some elements.</w:t>
      </w:r>
    </w:p>
    <w:p w:rsidR="005F6964" w:rsidRDefault="00582FCD">
      <w:pPr>
        <w:pStyle w:val="ListParagraph"/>
        <w:numPr>
          <w:ilvl w:val="1"/>
          <w:numId w:val="13"/>
        </w:numPr>
        <w:tabs>
          <w:tab w:val="left" w:pos="1600"/>
          <w:tab w:val="left" w:pos="1601"/>
        </w:tabs>
        <w:spacing w:before="0" w:line="275" w:lineRule="exact"/>
        <w:ind w:hanging="721"/>
        <w:rPr>
          <w:sz w:val="24"/>
        </w:rPr>
      </w:pPr>
      <w:r>
        <w:rPr>
          <w:sz w:val="24"/>
        </w:rPr>
        <w:t>State the uses of</w:t>
      </w:r>
      <w:r>
        <w:rPr>
          <w:spacing w:val="-2"/>
          <w:sz w:val="24"/>
        </w:rPr>
        <w:t xml:space="preserve"> </w:t>
      </w:r>
      <w:r>
        <w:rPr>
          <w:sz w:val="24"/>
        </w:rPr>
        <w:t>isotopes.</w:t>
      </w:r>
    </w:p>
    <w:p w:rsidR="005F6964" w:rsidRDefault="005F6964">
      <w:pPr>
        <w:pStyle w:val="BodyText"/>
        <w:spacing w:before="11"/>
        <w:ind w:left="0" w:firstLine="0"/>
        <w:rPr>
          <w:sz w:val="24"/>
        </w:rPr>
      </w:pPr>
    </w:p>
    <w:p w:rsidR="005F6964" w:rsidRDefault="00582FCD">
      <w:pPr>
        <w:pStyle w:val="ListParagraph"/>
        <w:numPr>
          <w:ilvl w:val="0"/>
          <w:numId w:val="13"/>
        </w:numPr>
        <w:tabs>
          <w:tab w:val="left" w:pos="880"/>
          <w:tab w:val="left" w:pos="881"/>
        </w:tabs>
        <w:spacing w:before="0" w:line="242" w:lineRule="auto"/>
        <w:ind w:right="864"/>
        <w:rPr>
          <w:b/>
          <w:sz w:val="24"/>
        </w:rPr>
      </w:pPr>
      <w:r>
        <w:rPr>
          <w:b/>
          <w:sz w:val="24"/>
        </w:rPr>
        <w:t>UNDERSTAND THE NATURE OF ALLOYS USED IN THE</w:t>
      </w:r>
      <w:r>
        <w:rPr>
          <w:b/>
          <w:spacing w:val="-12"/>
          <w:sz w:val="24"/>
        </w:rPr>
        <w:t xml:space="preserve"> </w:t>
      </w:r>
      <w:r>
        <w:rPr>
          <w:b/>
          <w:sz w:val="24"/>
        </w:rPr>
        <w:t>RESPECTIVE TECHNOLOGY.</w:t>
      </w:r>
    </w:p>
    <w:p w:rsidR="005F6964" w:rsidRDefault="00582FCD">
      <w:pPr>
        <w:pStyle w:val="ListParagraph"/>
        <w:numPr>
          <w:ilvl w:val="1"/>
          <w:numId w:val="13"/>
        </w:numPr>
        <w:tabs>
          <w:tab w:val="left" w:pos="1600"/>
          <w:tab w:val="left" w:pos="1601"/>
        </w:tabs>
        <w:spacing w:before="0" w:line="271" w:lineRule="exact"/>
        <w:ind w:hanging="721"/>
        <w:rPr>
          <w:sz w:val="24"/>
        </w:rPr>
      </w:pPr>
      <w:r>
        <w:rPr>
          <w:sz w:val="24"/>
        </w:rPr>
        <w:t>Define</w:t>
      </w:r>
      <w:r>
        <w:rPr>
          <w:spacing w:val="-3"/>
          <w:sz w:val="24"/>
        </w:rPr>
        <w:t xml:space="preserve"> </w:t>
      </w:r>
      <w:r>
        <w:rPr>
          <w:sz w:val="24"/>
        </w:rPr>
        <w:t>alloy.</w:t>
      </w:r>
    </w:p>
    <w:p w:rsidR="005F6964" w:rsidRDefault="00582FCD">
      <w:pPr>
        <w:pStyle w:val="ListParagraph"/>
        <w:numPr>
          <w:ilvl w:val="1"/>
          <w:numId w:val="13"/>
        </w:numPr>
        <w:tabs>
          <w:tab w:val="left" w:pos="1600"/>
          <w:tab w:val="left" w:pos="1601"/>
        </w:tabs>
        <w:spacing w:before="2"/>
        <w:ind w:hanging="721"/>
        <w:rPr>
          <w:sz w:val="24"/>
        </w:rPr>
      </w:pPr>
      <w:r>
        <w:rPr>
          <w:sz w:val="24"/>
        </w:rPr>
        <w:t>Explain different methods for the preparation of</w:t>
      </w:r>
      <w:r>
        <w:rPr>
          <w:spacing w:val="-5"/>
          <w:sz w:val="24"/>
        </w:rPr>
        <w:t xml:space="preserve"> </w:t>
      </w:r>
      <w:r>
        <w:rPr>
          <w:sz w:val="24"/>
        </w:rPr>
        <w:t>alloys.</w:t>
      </w:r>
    </w:p>
    <w:p w:rsidR="005F6964" w:rsidRDefault="00582FCD">
      <w:pPr>
        <w:pStyle w:val="ListParagraph"/>
        <w:numPr>
          <w:ilvl w:val="1"/>
          <w:numId w:val="13"/>
        </w:numPr>
        <w:tabs>
          <w:tab w:val="left" w:pos="1600"/>
          <w:tab w:val="left" w:pos="1601"/>
        </w:tabs>
        <w:spacing w:before="3"/>
        <w:ind w:hanging="721"/>
        <w:rPr>
          <w:sz w:val="24"/>
        </w:rPr>
      </w:pPr>
      <w:r>
        <w:rPr>
          <w:sz w:val="24"/>
        </w:rPr>
        <w:t>Explain important properties of</w:t>
      </w:r>
      <w:r>
        <w:rPr>
          <w:spacing w:val="-3"/>
          <w:sz w:val="24"/>
        </w:rPr>
        <w:t xml:space="preserve"> </w:t>
      </w:r>
      <w:r>
        <w:rPr>
          <w:sz w:val="24"/>
        </w:rPr>
        <w:t>alloys.</w:t>
      </w:r>
    </w:p>
    <w:p w:rsidR="005F6964" w:rsidRDefault="00582FCD">
      <w:pPr>
        <w:pStyle w:val="ListParagraph"/>
        <w:numPr>
          <w:ilvl w:val="1"/>
          <w:numId w:val="13"/>
        </w:numPr>
        <w:tabs>
          <w:tab w:val="left" w:pos="1600"/>
          <w:tab w:val="left" w:pos="1601"/>
        </w:tabs>
        <w:spacing w:before="2"/>
        <w:ind w:hanging="721"/>
        <w:rPr>
          <w:sz w:val="24"/>
        </w:rPr>
      </w:pPr>
      <w:r>
        <w:rPr>
          <w:sz w:val="24"/>
        </w:rPr>
        <w:t>Explain the composition, properties and uses of</w:t>
      </w:r>
      <w:r>
        <w:rPr>
          <w:spacing w:val="-3"/>
          <w:sz w:val="24"/>
        </w:rPr>
        <w:t xml:space="preserve"> </w:t>
      </w:r>
      <w:r>
        <w:rPr>
          <w:sz w:val="24"/>
        </w:rPr>
        <w:t>alloys.</w:t>
      </w:r>
    </w:p>
    <w:p w:rsidR="005F6964" w:rsidRDefault="005F6964">
      <w:pPr>
        <w:rPr>
          <w:sz w:val="24"/>
        </w:rPr>
        <w:sectPr w:rsidR="005F6964">
          <w:pgSz w:w="12240" w:h="15840"/>
          <w:pgMar w:top="1360" w:right="1280" w:bottom="1420" w:left="1280" w:header="850" w:footer="1144" w:gutter="0"/>
          <w:cols w:space="720"/>
          <w:docGrid w:linePitch="299"/>
        </w:sectPr>
      </w:pPr>
    </w:p>
    <w:p w:rsidR="005F6964" w:rsidRDefault="005F6964">
      <w:pPr>
        <w:pStyle w:val="BodyText"/>
        <w:spacing w:before="4"/>
        <w:ind w:left="0" w:firstLine="0"/>
        <w:rPr>
          <w:sz w:val="11"/>
        </w:rPr>
      </w:pPr>
    </w:p>
    <w:p w:rsidR="005F6964" w:rsidRDefault="00582FCD">
      <w:pPr>
        <w:pStyle w:val="ListParagraph"/>
        <w:numPr>
          <w:ilvl w:val="0"/>
          <w:numId w:val="13"/>
        </w:numPr>
        <w:tabs>
          <w:tab w:val="left" w:pos="880"/>
          <w:tab w:val="left" w:pos="881"/>
        </w:tabs>
        <w:spacing w:before="90"/>
        <w:ind w:hanging="721"/>
        <w:rPr>
          <w:sz w:val="24"/>
        </w:rPr>
      </w:pPr>
      <w:r>
        <w:rPr>
          <w:b/>
          <w:sz w:val="24"/>
        </w:rPr>
        <w:t>UNDERSTAND THE PROCESS OF</w:t>
      </w:r>
      <w:r>
        <w:rPr>
          <w:b/>
          <w:spacing w:val="-4"/>
          <w:sz w:val="24"/>
        </w:rPr>
        <w:t xml:space="preserve"> </w:t>
      </w:r>
      <w:r>
        <w:rPr>
          <w:b/>
          <w:sz w:val="24"/>
        </w:rPr>
        <w:t>CORROSION</w:t>
      </w:r>
      <w:r>
        <w:rPr>
          <w:sz w:val="24"/>
        </w:rPr>
        <w:t>.</w:t>
      </w:r>
    </w:p>
    <w:p w:rsidR="005F6964" w:rsidRDefault="00582FCD">
      <w:pPr>
        <w:pStyle w:val="ListParagraph"/>
        <w:numPr>
          <w:ilvl w:val="1"/>
          <w:numId w:val="13"/>
        </w:numPr>
        <w:tabs>
          <w:tab w:val="left" w:pos="1600"/>
          <w:tab w:val="left" w:pos="1601"/>
        </w:tabs>
        <w:spacing w:before="2"/>
        <w:ind w:hanging="721"/>
        <w:rPr>
          <w:sz w:val="24"/>
        </w:rPr>
      </w:pPr>
      <w:r>
        <w:rPr>
          <w:sz w:val="24"/>
        </w:rPr>
        <w:t>Define</w:t>
      </w:r>
      <w:r>
        <w:rPr>
          <w:spacing w:val="-3"/>
          <w:sz w:val="24"/>
        </w:rPr>
        <w:t xml:space="preserve"> </w:t>
      </w:r>
      <w:r>
        <w:rPr>
          <w:sz w:val="24"/>
        </w:rPr>
        <w:t>corrosion.</w:t>
      </w:r>
    </w:p>
    <w:p w:rsidR="005F6964" w:rsidRDefault="00582FCD">
      <w:pPr>
        <w:pStyle w:val="ListParagraph"/>
        <w:numPr>
          <w:ilvl w:val="1"/>
          <w:numId w:val="13"/>
        </w:numPr>
        <w:tabs>
          <w:tab w:val="left" w:pos="1600"/>
          <w:tab w:val="left" w:pos="1601"/>
        </w:tabs>
        <w:spacing w:before="2"/>
        <w:ind w:hanging="721"/>
        <w:rPr>
          <w:sz w:val="24"/>
        </w:rPr>
      </w:pPr>
      <w:r>
        <w:rPr>
          <w:sz w:val="24"/>
        </w:rPr>
        <w:t>Describe different types of</w:t>
      </w:r>
      <w:r>
        <w:rPr>
          <w:spacing w:val="-3"/>
          <w:sz w:val="24"/>
        </w:rPr>
        <w:t xml:space="preserve"> </w:t>
      </w:r>
      <w:r>
        <w:rPr>
          <w:sz w:val="24"/>
        </w:rPr>
        <w:t>corrosion.</w:t>
      </w:r>
    </w:p>
    <w:p w:rsidR="005F6964" w:rsidRDefault="00582FCD">
      <w:pPr>
        <w:pStyle w:val="ListParagraph"/>
        <w:numPr>
          <w:ilvl w:val="1"/>
          <w:numId w:val="13"/>
        </w:numPr>
        <w:tabs>
          <w:tab w:val="left" w:pos="1600"/>
          <w:tab w:val="left" w:pos="1601"/>
        </w:tabs>
        <w:spacing w:before="3"/>
        <w:ind w:hanging="721"/>
        <w:rPr>
          <w:sz w:val="24"/>
        </w:rPr>
      </w:pPr>
      <w:r>
        <w:rPr>
          <w:sz w:val="24"/>
        </w:rPr>
        <w:t>State the causes of</w:t>
      </w:r>
      <w:r>
        <w:rPr>
          <w:spacing w:val="-4"/>
          <w:sz w:val="24"/>
        </w:rPr>
        <w:t xml:space="preserve"> </w:t>
      </w:r>
      <w:r>
        <w:rPr>
          <w:sz w:val="24"/>
        </w:rPr>
        <w:t>corrosion.</w:t>
      </w:r>
    </w:p>
    <w:p w:rsidR="005F6964" w:rsidRDefault="00582FCD">
      <w:pPr>
        <w:pStyle w:val="ListParagraph"/>
        <w:numPr>
          <w:ilvl w:val="1"/>
          <w:numId w:val="13"/>
        </w:numPr>
        <w:tabs>
          <w:tab w:val="left" w:pos="1600"/>
          <w:tab w:val="left" w:pos="1601"/>
        </w:tabs>
        <w:spacing w:before="2"/>
        <w:ind w:hanging="721"/>
        <w:rPr>
          <w:sz w:val="24"/>
        </w:rPr>
      </w:pPr>
      <w:r>
        <w:rPr>
          <w:sz w:val="24"/>
        </w:rPr>
        <w:t>Explain the process of rusting of</w:t>
      </w:r>
      <w:r>
        <w:rPr>
          <w:spacing w:val="-4"/>
          <w:sz w:val="24"/>
        </w:rPr>
        <w:t xml:space="preserve"> </w:t>
      </w:r>
      <w:r>
        <w:rPr>
          <w:sz w:val="24"/>
        </w:rPr>
        <w:t>iron.</w:t>
      </w:r>
    </w:p>
    <w:p w:rsidR="005F6964" w:rsidRDefault="00582FCD">
      <w:pPr>
        <w:pStyle w:val="ListParagraph"/>
        <w:numPr>
          <w:ilvl w:val="1"/>
          <w:numId w:val="13"/>
        </w:numPr>
        <w:tabs>
          <w:tab w:val="left" w:pos="1600"/>
          <w:tab w:val="left" w:pos="1601"/>
        </w:tabs>
        <w:spacing w:before="3"/>
        <w:ind w:hanging="721"/>
        <w:rPr>
          <w:sz w:val="24"/>
        </w:rPr>
      </w:pPr>
      <w:r>
        <w:rPr>
          <w:sz w:val="24"/>
        </w:rPr>
        <w:t>Describe methods to prevent/control</w:t>
      </w:r>
      <w:r>
        <w:rPr>
          <w:spacing w:val="-3"/>
          <w:sz w:val="24"/>
        </w:rPr>
        <w:t xml:space="preserve"> </w:t>
      </w:r>
      <w:r>
        <w:rPr>
          <w:sz w:val="24"/>
        </w:rPr>
        <w:t>corrosion.</w:t>
      </w:r>
    </w:p>
    <w:p w:rsidR="005F6964" w:rsidRDefault="005F6964">
      <w:pPr>
        <w:pStyle w:val="BodyText"/>
        <w:spacing w:before="9"/>
        <w:ind w:left="0" w:firstLine="0"/>
        <w:rPr>
          <w:sz w:val="24"/>
        </w:rPr>
      </w:pPr>
    </w:p>
    <w:p w:rsidR="005F6964" w:rsidRDefault="00582FCD">
      <w:pPr>
        <w:pStyle w:val="ListParagraph"/>
        <w:numPr>
          <w:ilvl w:val="0"/>
          <w:numId w:val="13"/>
        </w:numPr>
        <w:tabs>
          <w:tab w:val="left" w:pos="880"/>
          <w:tab w:val="left" w:pos="881"/>
        </w:tabs>
        <w:spacing w:before="0" w:line="242" w:lineRule="auto"/>
        <w:ind w:right="1396"/>
        <w:rPr>
          <w:b/>
          <w:sz w:val="24"/>
        </w:rPr>
      </w:pPr>
      <w:r>
        <w:rPr>
          <w:b/>
          <w:sz w:val="24"/>
        </w:rPr>
        <w:t>UNDERSTAND THE APPLICATION OF ELECTROCHEMISTRY</w:t>
      </w:r>
      <w:r>
        <w:rPr>
          <w:b/>
          <w:spacing w:val="-16"/>
          <w:sz w:val="24"/>
        </w:rPr>
        <w:t xml:space="preserve"> </w:t>
      </w:r>
      <w:r>
        <w:rPr>
          <w:b/>
          <w:sz w:val="24"/>
        </w:rPr>
        <w:t>IN DIFFERENT FIELDS OF</w:t>
      </w:r>
      <w:r>
        <w:rPr>
          <w:b/>
          <w:spacing w:val="-4"/>
          <w:sz w:val="24"/>
        </w:rPr>
        <w:t xml:space="preserve"> </w:t>
      </w:r>
      <w:r>
        <w:rPr>
          <w:b/>
          <w:sz w:val="24"/>
        </w:rPr>
        <w:t>INDUSTRIES.</w:t>
      </w:r>
    </w:p>
    <w:p w:rsidR="005F6964" w:rsidRDefault="00582FCD">
      <w:pPr>
        <w:pStyle w:val="ListParagraph"/>
        <w:numPr>
          <w:ilvl w:val="1"/>
          <w:numId w:val="13"/>
        </w:numPr>
        <w:tabs>
          <w:tab w:val="left" w:pos="1600"/>
          <w:tab w:val="left" w:pos="1601"/>
        </w:tabs>
        <w:spacing w:before="0" w:line="271" w:lineRule="exact"/>
        <w:ind w:hanging="721"/>
        <w:rPr>
          <w:sz w:val="24"/>
        </w:rPr>
      </w:pPr>
      <w:r>
        <w:rPr>
          <w:sz w:val="24"/>
        </w:rPr>
        <w:t>Define ionization, electrolyte and</w:t>
      </w:r>
      <w:r>
        <w:rPr>
          <w:spacing w:val="-4"/>
          <w:sz w:val="24"/>
        </w:rPr>
        <w:t xml:space="preserve"> </w:t>
      </w:r>
      <w:r>
        <w:rPr>
          <w:sz w:val="24"/>
        </w:rPr>
        <w:t>electrolysis.</w:t>
      </w:r>
    </w:p>
    <w:p w:rsidR="005F6964" w:rsidRDefault="00582FCD">
      <w:pPr>
        <w:pStyle w:val="ListParagraph"/>
        <w:numPr>
          <w:ilvl w:val="1"/>
          <w:numId w:val="13"/>
        </w:numPr>
        <w:tabs>
          <w:tab w:val="left" w:pos="1600"/>
          <w:tab w:val="left" w:pos="1601"/>
        </w:tabs>
        <w:spacing w:before="3"/>
        <w:ind w:hanging="721"/>
        <w:rPr>
          <w:sz w:val="24"/>
        </w:rPr>
      </w:pPr>
      <w:r>
        <w:rPr>
          <w:sz w:val="24"/>
        </w:rPr>
        <w:t>Describe Arrhenius theory of</w:t>
      </w:r>
      <w:r>
        <w:rPr>
          <w:spacing w:val="-11"/>
          <w:sz w:val="24"/>
        </w:rPr>
        <w:t xml:space="preserve"> </w:t>
      </w:r>
      <w:r>
        <w:rPr>
          <w:sz w:val="24"/>
        </w:rPr>
        <w:t>ionization.</w:t>
      </w:r>
    </w:p>
    <w:p w:rsidR="005F6964" w:rsidRDefault="00582FCD">
      <w:pPr>
        <w:pStyle w:val="ListParagraph"/>
        <w:numPr>
          <w:ilvl w:val="1"/>
          <w:numId w:val="13"/>
        </w:numPr>
        <w:tabs>
          <w:tab w:val="left" w:pos="1600"/>
          <w:tab w:val="left" w:pos="1601"/>
        </w:tabs>
        <w:spacing w:before="2"/>
        <w:ind w:hanging="721"/>
        <w:rPr>
          <w:sz w:val="24"/>
        </w:rPr>
      </w:pPr>
      <w:r>
        <w:rPr>
          <w:sz w:val="24"/>
        </w:rPr>
        <w:t>State Faraday's laws of</w:t>
      </w:r>
      <w:r>
        <w:rPr>
          <w:spacing w:val="-3"/>
          <w:sz w:val="24"/>
        </w:rPr>
        <w:t xml:space="preserve"> </w:t>
      </w:r>
      <w:r>
        <w:rPr>
          <w:sz w:val="24"/>
        </w:rPr>
        <w:t>electrolysis.</w:t>
      </w:r>
    </w:p>
    <w:p w:rsidR="005F6964" w:rsidRDefault="00582FCD">
      <w:pPr>
        <w:pStyle w:val="ListParagraph"/>
        <w:numPr>
          <w:ilvl w:val="1"/>
          <w:numId w:val="13"/>
        </w:numPr>
        <w:tabs>
          <w:tab w:val="left" w:pos="1600"/>
          <w:tab w:val="left" w:pos="1601"/>
        </w:tabs>
        <w:spacing w:before="3"/>
        <w:ind w:hanging="721"/>
        <w:rPr>
          <w:sz w:val="24"/>
        </w:rPr>
      </w:pPr>
      <w:r>
        <w:rPr>
          <w:sz w:val="24"/>
        </w:rPr>
        <w:t>Apply Faraday's laws of different fields of</w:t>
      </w:r>
      <w:r>
        <w:rPr>
          <w:spacing w:val="-12"/>
          <w:sz w:val="24"/>
        </w:rPr>
        <w:t xml:space="preserve"> </w:t>
      </w:r>
      <w:r>
        <w:rPr>
          <w:sz w:val="24"/>
        </w:rPr>
        <w:t>industry.</w:t>
      </w:r>
    </w:p>
    <w:p w:rsidR="005F6964" w:rsidRDefault="00582FCD">
      <w:pPr>
        <w:pStyle w:val="ListParagraph"/>
        <w:numPr>
          <w:ilvl w:val="1"/>
          <w:numId w:val="13"/>
        </w:numPr>
        <w:tabs>
          <w:tab w:val="left" w:pos="1600"/>
          <w:tab w:val="left" w:pos="1601"/>
        </w:tabs>
        <w:spacing w:before="3"/>
        <w:ind w:hanging="721"/>
        <w:rPr>
          <w:sz w:val="24"/>
        </w:rPr>
      </w:pPr>
      <w:r>
        <w:rPr>
          <w:sz w:val="24"/>
        </w:rPr>
        <w:t>Solves numerical problem on Faraday's</w:t>
      </w:r>
      <w:r>
        <w:rPr>
          <w:spacing w:val="-3"/>
          <w:sz w:val="24"/>
        </w:rPr>
        <w:t xml:space="preserve"> </w:t>
      </w:r>
      <w:r>
        <w:rPr>
          <w:sz w:val="24"/>
        </w:rPr>
        <w:t>Laws.</w:t>
      </w:r>
    </w:p>
    <w:p w:rsidR="005F6964" w:rsidRDefault="00582FCD">
      <w:pPr>
        <w:pStyle w:val="ListParagraph"/>
        <w:numPr>
          <w:ilvl w:val="1"/>
          <w:numId w:val="13"/>
        </w:numPr>
        <w:tabs>
          <w:tab w:val="left" w:pos="1600"/>
          <w:tab w:val="left" w:pos="1601"/>
        </w:tabs>
        <w:spacing w:before="2"/>
        <w:ind w:hanging="721"/>
        <w:rPr>
          <w:sz w:val="24"/>
        </w:rPr>
      </w:pPr>
      <w:r>
        <w:rPr>
          <w:sz w:val="24"/>
        </w:rPr>
        <w:t>Explain the construction and working of Daniel cell and lead</w:t>
      </w:r>
      <w:r>
        <w:rPr>
          <w:spacing w:val="-9"/>
          <w:sz w:val="24"/>
        </w:rPr>
        <w:t xml:space="preserve"> </w:t>
      </w:r>
      <w:r>
        <w:rPr>
          <w:sz w:val="24"/>
        </w:rPr>
        <w:t>accumulator.</w:t>
      </w:r>
    </w:p>
    <w:p w:rsidR="005F6964" w:rsidRDefault="005F6964">
      <w:pPr>
        <w:pStyle w:val="BodyText"/>
        <w:spacing w:before="9"/>
        <w:ind w:left="0" w:firstLine="0"/>
        <w:rPr>
          <w:sz w:val="24"/>
        </w:rPr>
      </w:pPr>
    </w:p>
    <w:p w:rsidR="005F6964" w:rsidRDefault="00582FCD">
      <w:pPr>
        <w:pStyle w:val="ListParagraph"/>
        <w:numPr>
          <w:ilvl w:val="0"/>
          <w:numId w:val="13"/>
        </w:numPr>
        <w:tabs>
          <w:tab w:val="left" w:pos="880"/>
          <w:tab w:val="left" w:pos="881"/>
        </w:tabs>
        <w:spacing w:before="1" w:line="275" w:lineRule="exact"/>
        <w:ind w:hanging="721"/>
        <w:rPr>
          <w:b/>
          <w:sz w:val="24"/>
        </w:rPr>
      </w:pPr>
      <w:r>
        <w:rPr>
          <w:b/>
          <w:sz w:val="24"/>
        </w:rPr>
        <w:t>KNOW THE USE OF INSULATING</w:t>
      </w:r>
      <w:r>
        <w:rPr>
          <w:b/>
          <w:spacing w:val="-6"/>
          <w:sz w:val="24"/>
        </w:rPr>
        <w:t xml:space="preserve"> </w:t>
      </w:r>
      <w:r>
        <w:rPr>
          <w:b/>
          <w:sz w:val="24"/>
        </w:rPr>
        <w:t>MATERIALS.</w:t>
      </w:r>
    </w:p>
    <w:p w:rsidR="005F6964" w:rsidRDefault="00582FCD">
      <w:pPr>
        <w:pStyle w:val="ListParagraph"/>
        <w:numPr>
          <w:ilvl w:val="1"/>
          <w:numId w:val="13"/>
        </w:numPr>
        <w:tabs>
          <w:tab w:val="left" w:pos="1600"/>
          <w:tab w:val="left" w:pos="1601"/>
        </w:tabs>
        <w:spacing w:before="0" w:line="275" w:lineRule="exact"/>
        <w:ind w:hanging="721"/>
        <w:rPr>
          <w:sz w:val="24"/>
        </w:rPr>
      </w:pPr>
      <w:r>
        <w:rPr>
          <w:sz w:val="24"/>
        </w:rPr>
        <w:t>Define insulator,</w:t>
      </w:r>
      <w:r>
        <w:rPr>
          <w:spacing w:val="-3"/>
          <w:sz w:val="24"/>
        </w:rPr>
        <w:t xml:space="preserve"> </w:t>
      </w:r>
      <w:r>
        <w:rPr>
          <w:sz w:val="24"/>
        </w:rPr>
        <w:t>conductor.</w:t>
      </w:r>
    </w:p>
    <w:p w:rsidR="005F6964" w:rsidRDefault="00582FCD">
      <w:pPr>
        <w:pStyle w:val="ListParagraph"/>
        <w:numPr>
          <w:ilvl w:val="1"/>
          <w:numId w:val="13"/>
        </w:numPr>
        <w:tabs>
          <w:tab w:val="left" w:pos="1600"/>
          <w:tab w:val="left" w:pos="1601"/>
        </w:tabs>
        <w:spacing w:before="2"/>
        <w:ind w:hanging="721"/>
        <w:rPr>
          <w:sz w:val="24"/>
        </w:rPr>
      </w:pPr>
      <w:r>
        <w:rPr>
          <w:sz w:val="24"/>
        </w:rPr>
        <w:t>Classify solid, liquid and gaseous insulators with their chemical</w:t>
      </w:r>
      <w:r>
        <w:rPr>
          <w:spacing w:val="-13"/>
          <w:sz w:val="24"/>
        </w:rPr>
        <w:t xml:space="preserve"> </w:t>
      </w:r>
      <w:r>
        <w:rPr>
          <w:sz w:val="24"/>
        </w:rPr>
        <w:t>nature.</w:t>
      </w:r>
    </w:p>
    <w:p w:rsidR="005F6964" w:rsidRDefault="00582FCD">
      <w:pPr>
        <w:pStyle w:val="ListParagraph"/>
        <w:numPr>
          <w:ilvl w:val="1"/>
          <w:numId w:val="13"/>
        </w:numPr>
        <w:tabs>
          <w:tab w:val="left" w:pos="1600"/>
          <w:tab w:val="left" w:pos="1601"/>
        </w:tabs>
        <w:spacing w:before="3"/>
        <w:ind w:hanging="721"/>
        <w:rPr>
          <w:sz w:val="24"/>
        </w:rPr>
      </w:pPr>
      <w:r>
        <w:rPr>
          <w:sz w:val="24"/>
        </w:rPr>
        <w:t>Describe their</w:t>
      </w:r>
      <w:r>
        <w:rPr>
          <w:spacing w:val="-4"/>
          <w:sz w:val="24"/>
        </w:rPr>
        <w:t xml:space="preserve"> </w:t>
      </w:r>
      <w:r>
        <w:rPr>
          <w:sz w:val="24"/>
        </w:rPr>
        <w:t>uses.</w:t>
      </w:r>
    </w:p>
    <w:p w:rsidR="005F6964" w:rsidRDefault="005F6964">
      <w:pPr>
        <w:pStyle w:val="BodyText"/>
        <w:spacing w:before="9"/>
        <w:ind w:left="0" w:firstLine="0"/>
        <w:rPr>
          <w:sz w:val="24"/>
        </w:rPr>
      </w:pPr>
    </w:p>
    <w:p w:rsidR="005F6964" w:rsidRDefault="00582FCD">
      <w:pPr>
        <w:pStyle w:val="ListParagraph"/>
        <w:numPr>
          <w:ilvl w:val="0"/>
          <w:numId w:val="13"/>
        </w:numPr>
        <w:tabs>
          <w:tab w:val="left" w:pos="880"/>
          <w:tab w:val="left" w:pos="881"/>
        </w:tabs>
        <w:spacing w:before="0" w:line="275" w:lineRule="exact"/>
        <w:ind w:hanging="721"/>
        <w:rPr>
          <w:b/>
          <w:sz w:val="24"/>
        </w:rPr>
      </w:pPr>
      <w:r>
        <w:rPr>
          <w:b/>
          <w:sz w:val="24"/>
        </w:rPr>
        <w:t>UNDERSTAND THE NATURE AND CHEMISTRY OF SEMI</w:t>
      </w:r>
      <w:r>
        <w:rPr>
          <w:b/>
          <w:spacing w:val="-10"/>
          <w:sz w:val="24"/>
        </w:rPr>
        <w:t xml:space="preserve"> </w:t>
      </w:r>
      <w:r>
        <w:rPr>
          <w:b/>
          <w:sz w:val="24"/>
        </w:rPr>
        <w:t>CONDUCTORS.</w:t>
      </w:r>
    </w:p>
    <w:p w:rsidR="005F6964" w:rsidRDefault="00582FCD">
      <w:pPr>
        <w:pStyle w:val="ListParagraph"/>
        <w:numPr>
          <w:ilvl w:val="1"/>
          <w:numId w:val="13"/>
        </w:numPr>
        <w:tabs>
          <w:tab w:val="left" w:pos="1600"/>
          <w:tab w:val="left" w:pos="1601"/>
        </w:tabs>
        <w:spacing w:before="0" w:line="275" w:lineRule="exact"/>
        <w:ind w:hanging="721"/>
        <w:rPr>
          <w:sz w:val="24"/>
        </w:rPr>
      </w:pPr>
      <w:r>
        <w:rPr>
          <w:sz w:val="24"/>
        </w:rPr>
        <w:t xml:space="preserve">Define </w:t>
      </w:r>
      <w:proofErr w:type="spellStart"/>
      <w:r>
        <w:rPr>
          <w:sz w:val="24"/>
        </w:rPr>
        <w:t>semi</w:t>
      </w:r>
      <w:r>
        <w:rPr>
          <w:spacing w:val="-3"/>
          <w:sz w:val="24"/>
        </w:rPr>
        <w:t xml:space="preserve"> </w:t>
      </w:r>
      <w:r>
        <w:rPr>
          <w:sz w:val="24"/>
        </w:rPr>
        <w:t>conductors</w:t>
      </w:r>
      <w:proofErr w:type="spellEnd"/>
      <w:r>
        <w:rPr>
          <w:sz w:val="24"/>
        </w:rPr>
        <w:t>.</w:t>
      </w:r>
    </w:p>
    <w:p w:rsidR="005F6964" w:rsidRDefault="00582FCD">
      <w:pPr>
        <w:pStyle w:val="ListParagraph"/>
        <w:numPr>
          <w:ilvl w:val="1"/>
          <w:numId w:val="13"/>
        </w:numPr>
        <w:tabs>
          <w:tab w:val="left" w:pos="1600"/>
          <w:tab w:val="left" w:pos="1601"/>
        </w:tabs>
        <w:spacing w:before="3"/>
        <w:ind w:hanging="721"/>
        <w:rPr>
          <w:sz w:val="24"/>
        </w:rPr>
      </w:pPr>
      <w:r>
        <w:rPr>
          <w:sz w:val="24"/>
        </w:rPr>
        <w:t>Draw the atomic structure of silicon and</w:t>
      </w:r>
      <w:r>
        <w:rPr>
          <w:spacing w:val="-5"/>
          <w:sz w:val="24"/>
        </w:rPr>
        <w:t xml:space="preserve"> </w:t>
      </w:r>
      <w:r>
        <w:rPr>
          <w:sz w:val="24"/>
        </w:rPr>
        <w:t>germanium.</w:t>
      </w:r>
    </w:p>
    <w:p w:rsidR="005F6964" w:rsidRDefault="00582FCD">
      <w:pPr>
        <w:pStyle w:val="ListParagraph"/>
        <w:numPr>
          <w:ilvl w:val="1"/>
          <w:numId w:val="13"/>
        </w:numPr>
        <w:tabs>
          <w:tab w:val="left" w:pos="1600"/>
          <w:tab w:val="left" w:pos="1601"/>
        </w:tabs>
        <w:spacing w:before="2" w:line="242" w:lineRule="auto"/>
        <w:ind w:right="1059"/>
        <w:rPr>
          <w:sz w:val="24"/>
        </w:rPr>
      </w:pPr>
      <w:r>
        <w:rPr>
          <w:sz w:val="24"/>
        </w:rPr>
        <w:t>Describe the process of bonding and conductivity in conductors and</w:t>
      </w:r>
      <w:r>
        <w:rPr>
          <w:spacing w:val="-22"/>
          <w:sz w:val="24"/>
        </w:rPr>
        <w:t xml:space="preserve"> </w:t>
      </w:r>
      <w:proofErr w:type="spellStart"/>
      <w:r>
        <w:rPr>
          <w:spacing w:val="-4"/>
          <w:sz w:val="24"/>
        </w:rPr>
        <w:t xml:space="preserve">semi </w:t>
      </w:r>
      <w:r>
        <w:rPr>
          <w:sz w:val="24"/>
        </w:rPr>
        <w:t>conductors</w:t>
      </w:r>
      <w:proofErr w:type="spellEnd"/>
      <w:r>
        <w:rPr>
          <w:sz w:val="24"/>
        </w:rPr>
        <w:t>.</w:t>
      </w:r>
    </w:p>
    <w:p w:rsidR="005F6964" w:rsidRDefault="00582FCD">
      <w:pPr>
        <w:pStyle w:val="ListParagraph"/>
        <w:numPr>
          <w:ilvl w:val="1"/>
          <w:numId w:val="13"/>
        </w:numPr>
        <w:tabs>
          <w:tab w:val="left" w:pos="1600"/>
          <w:tab w:val="left" w:pos="1601"/>
        </w:tabs>
        <w:spacing w:before="0" w:line="275" w:lineRule="exact"/>
        <w:ind w:hanging="721"/>
        <w:rPr>
          <w:sz w:val="24"/>
        </w:rPr>
      </w:pPr>
      <w:r>
        <w:rPr>
          <w:sz w:val="24"/>
        </w:rPr>
        <w:t xml:space="preserve">Explain energy bands in </w:t>
      </w:r>
      <w:proofErr w:type="spellStart"/>
      <w:r>
        <w:rPr>
          <w:sz w:val="24"/>
        </w:rPr>
        <w:t>semi</w:t>
      </w:r>
      <w:r>
        <w:rPr>
          <w:spacing w:val="-9"/>
          <w:sz w:val="24"/>
        </w:rPr>
        <w:t xml:space="preserve"> </w:t>
      </w:r>
      <w:r>
        <w:rPr>
          <w:sz w:val="24"/>
        </w:rPr>
        <w:t>conductors</w:t>
      </w:r>
      <w:proofErr w:type="spellEnd"/>
      <w:r>
        <w:rPr>
          <w:sz w:val="24"/>
        </w:rPr>
        <w:t>.</w:t>
      </w:r>
    </w:p>
    <w:p w:rsidR="005F6964" w:rsidRDefault="005F6964">
      <w:pPr>
        <w:pStyle w:val="BodyText"/>
        <w:ind w:left="0" w:firstLine="0"/>
        <w:rPr>
          <w:sz w:val="24"/>
        </w:rPr>
      </w:pPr>
    </w:p>
    <w:p w:rsidR="005F6964" w:rsidRDefault="00582FCD">
      <w:pPr>
        <w:pStyle w:val="ListParagraph"/>
        <w:numPr>
          <w:ilvl w:val="0"/>
          <w:numId w:val="13"/>
        </w:numPr>
        <w:tabs>
          <w:tab w:val="left" w:pos="880"/>
          <w:tab w:val="left" w:pos="881"/>
        </w:tabs>
        <w:spacing w:before="0" w:line="275" w:lineRule="exact"/>
        <w:ind w:hanging="721"/>
        <w:rPr>
          <w:b/>
          <w:sz w:val="24"/>
        </w:rPr>
      </w:pPr>
      <w:r>
        <w:rPr>
          <w:b/>
          <w:sz w:val="24"/>
        </w:rPr>
        <w:t>USE ETCHING PROCESS IN DIFFERENT FIELDS OF</w:t>
      </w:r>
      <w:r>
        <w:rPr>
          <w:b/>
          <w:spacing w:val="-11"/>
          <w:sz w:val="24"/>
        </w:rPr>
        <w:t xml:space="preserve"> </w:t>
      </w:r>
      <w:r>
        <w:rPr>
          <w:b/>
          <w:sz w:val="24"/>
        </w:rPr>
        <w:t>TECHNOLOGY.</w:t>
      </w:r>
    </w:p>
    <w:p w:rsidR="005F6964" w:rsidRDefault="00582FCD">
      <w:pPr>
        <w:pStyle w:val="ListParagraph"/>
        <w:numPr>
          <w:ilvl w:val="1"/>
          <w:numId w:val="13"/>
        </w:numPr>
        <w:tabs>
          <w:tab w:val="left" w:pos="1600"/>
          <w:tab w:val="left" w:pos="1601"/>
        </w:tabs>
        <w:spacing w:before="0" w:line="275" w:lineRule="exact"/>
        <w:ind w:hanging="721"/>
        <w:rPr>
          <w:sz w:val="24"/>
        </w:rPr>
      </w:pPr>
      <w:r>
        <w:rPr>
          <w:sz w:val="24"/>
        </w:rPr>
        <w:t>Define etching process and its</w:t>
      </w:r>
      <w:r>
        <w:rPr>
          <w:spacing w:val="-6"/>
          <w:sz w:val="24"/>
        </w:rPr>
        <w:t xml:space="preserve"> </w:t>
      </w:r>
      <w:r>
        <w:rPr>
          <w:sz w:val="24"/>
        </w:rPr>
        <w:t>aims.</w:t>
      </w:r>
    </w:p>
    <w:p w:rsidR="005F6964" w:rsidRDefault="00582FCD">
      <w:pPr>
        <w:pStyle w:val="ListParagraph"/>
        <w:numPr>
          <w:ilvl w:val="1"/>
          <w:numId w:val="13"/>
        </w:numPr>
        <w:tabs>
          <w:tab w:val="left" w:pos="1600"/>
          <w:tab w:val="left" w:pos="1601"/>
        </w:tabs>
        <w:spacing w:before="2"/>
        <w:ind w:hanging="721"/>
        <w:rPr>
          <w:sz w:val="24"/>
        </w:rPr>
      </w:pPr>
      <w:r>
        <w:rPr>
          <w:sz w:val="24"/>
        </w:rPr>
        <w:t>Enlist the chemicals/reagents used in the</w:t>
      </w:r>
      <w:r>
        <w:rPr>
          <w:spacing w:val="-4"/>
          <w:sz w:val="24"/>
        </w:rPr>
        <w:t xml:space="preserve"> </w:t>
      </w:r>
      <w:r>
        <w:rPr>
          <w:sz w:val="24"/>
        </w:rPr>
        <w:t>process.</w:t>
      </w:r>
    </w:p>
    <w:p w:rsidR="005F6964" w:rsidRDefault="00582FCD">
      <w:pPr>
        <w:pStyle w:val="ListParagraph"/>
        <w:numPr>
          <w:ilvl w:val="1"/>
          <w:numId w:val="13"/>
        </w:numPr>
        <w:tabs>
          <w:tab w:val="left" w:pos="1600"/>
          <w:tab w:val="left" w:pos="1601"/>
        </w:tabs>
        <w:spacing w:before="3"/>
        <w:ind w:hanging="721"/>
        <w:rPr>
          <w:sz w:val="24"/>
        </w:rPr>
      </w:pPr>
      <w:r>
        <w:rPr>
          <w:sz w:val="24"/>
        </w:rPr>
        <w:t>Explain the use of the process in the</w:t>
      </w:r>
      <w:r>
        <w:rPr>
          <w:spacing w:val="-6"/>
          <w:sz w:val="24"/>
        </w:rPr>
        <w:t xml:space="preserve"> </w:t>
      </w:r>
      <w:r>
        <w:rPr>
          <w:sz w:val="24"/>
        </w:rPr>
        <w:t>technology.</w:t>
      </w:r>
    </w:p>
    <w:p w:rsidR="005F6964" w:rsidRDefault="005F6964">
      <w:pPr>
        <w:rPr>
          <w:sz w:val="24"/>
        </w:rPr>
        <w:sectPr w:rsidR="005F6964">
          <w:pgSz w:w="12240" w:h="15840"/>
          <w:pgMar w:top="1500" w:right="1280" w:bottom="1420" w:left="1280" w:header="850" w:footer="1144" w:gutter="0"/>
          <w:cols w:space="720"/>
          <w:docGrid w:linePitch="299"/>
        </w:sectPr>
      </w:pPr>
    </w:p>
    <w:p w:rsidR="005F6964" w:rsidRDefault="00582FCD">
      <w:pPr>
        <w:tabs>
          <w:tab w:val="left" w:pos="1485"/>
        </w:tabs>
        <w:spacing w:before="61" w:line="485" w:lineRule="auto"/>
        <w:rPr>
          <w:b/>
          <w:sz w:val="24"/>
        </w:rPr>
      </w:pPr>
      <w:r>
        <w:rPr>
          <w:b/>
          <w:sz w:val="24"/>
        </w:rPr>
        <w:lastRenderedPageBreak/>
        <w:t>Ch-132</w:t>
      </w:r>
      <w:r>
        <w:rPr>
          <w:b/>
          <w:sz w:val="24"/>
        </w:rPr>
        <w:tab/>
        <w:t xml:space="preserve">APPLIED </w:t>
      </w:r>
      <w:r>
        <w:rPr>
          <w:b/>
          <w:spacing w:val="-3"/>
          <w:sz w:val="24"/>
        </w:rPr>
        <w:t xml:space="preserve">CHEMISTRY </w:t>
      </w:r>
      <w:r>
        <w:rPr>
          <w:b/>
          <w:sz w:val="24"/>
        </w:rPr>
        <w:t>LIST OF</w:t>
      </w:r>
      <w:r>
        <w:rPr>
          <w:b/>
          <w:spacing w:val="-4"/>
          <w:sz w:val="24"/>
        </w:rPr>
        <w:t xml:space="preserve"> </w:t>
      </w:r>
      <w:r>
        <w:rPr>
          <w:b/>
          <w:sz w:val="24"/>
        </w:rPr>
        <w:t>PRACTICALS</w:t>
      </w:r>
    </w:p>
    <w:p w:rsidR="005F6964" w:rsidRDefault="00582FCD">
      <w:pPr>
        <w:pStyle w:val="ListParagraph"/>
        <w:numPr>
          <w:ilvl w:val="0"/>
          <w:numId w:val="14"/>
        </w:numPr>
        <w:tabs>
          <w:tab w:val="left" w:pos="880"/>
          <w:tab w:val="left" w:pos="881"/>
        </w:tabs>
        <w:spacing w:before="0" w:line="242" w:lineRule="auto"/>
        <w:ind w:right="992"/>
        <w:rPr>
          <w:sz w:val="24"/>
        </w:rPr>
      </w:pPr>
      <w:r>
        <w:rPr>
          <w:sz w:val="24"/>
        </w:rPr>
        <w:t>To introduce the common apparatus, glassware and chemical reagents used in</w:t>
      </w:r>
      <w:r>
        <w:rPr>
          <w:spacing w:val="-28"/>
          <w:sz w:val="24"/>
        </w:rPr>
        <w:t xml:space="preserve"> </w:t>
      </w:r>
      <w:r>
        <w:rPr>
          <w:sz w:val="24"/>
        </w:rPr>
        <w:t>the chemistry</w:t>
      </w:r>
      <w:r>
        <w:rPr>
          <w:spacing w:val="-9"/>
          <w:sz w:val="24"/>
        </w:rPr>
        <w:t xml:space="preserve"> </w:t>
      </w:r>
      <w:r>
        <w:rPr>
          <w:sz w:val="24"/>
        </w:rPr>
        <w:t>lab.</w:t>
      </w:r>
    </w:p>
    <w:p w:rsidR="005F6964" w:rsidRDefault="00582FCD">
      <w:pPr>
        <w:pStyle w:val="ListParagraph"/>
        <w:numPr>
          <w:ilvl w:val="0"/>
          <w:numId w:val="14"/>
        </w:numPr>
        <w:tabs>
          <w:tab w:val="left" w:pos="880"/>
          <w:tab w:val="left" w:pos="881"/>
        </w:tabs>
        <w:spacing w:before="0" w:line="275" w:lineRule="exact"/>
        <w:ind w:hanging="721"/>
        <w:rPr>
          <w:sz w:val="24"/>
        </w:rPr>
      </w:pPr>
      <w:r>
        <w:rPr>
          <w:sz w:val="24"/>
        </w:rPr>
        <w:t>To purify a chemical substance by</w:t>
      </w:r>
      <w:r>
        <w:rPr>
          <w:spacing w:val="-20"/>
          <w:sz w:val="24"/>
        </w:rPr>
        <w:t xml:space="preserve"> </w:t>
      </w:r>
      <w:r>
        <w:rPr>
          <w:sz w:val="24"/>
        </w:rPr>
        <w:t>crystallization.</w:t>
      </w:r>
    </w:p>
    <w:p w:rsidR="005F6964" w:rsidRDefault="00582FCD">
      <w:pPr>
        <w:pStyle w:val="ListParagraph"/>
        <w:numPr>
          <w:ilvl w:val="0"/>
          <w:numId w:val="14"/>
        </w:numPr>
        <w:tabs>
          <w:tab w:val="left" w:pos="880"/>
          <w:tab w:val="left" w:pos="881"/>
        </w:tabs>
        <w:spacing w:before="0"/>
        <w:ind w:hanging="721"/>
        <w:rPr>
          <w:sz w:val="24"/>
        </w:rPr>
      </w:pPr>
      <w:r>
        <w:rPr>
          <w:sz w:val="24"/>
        </w:rPr>
        <w:t>To separate a mixture of sand and</w:t>
      </w:r>
      <w:r>
        <w:rPr>
          <w:spacing w:val="-11"/>
          <w:sz w:val="24"/>
        </w:rPr>
        <w:t xml:space="preserve"> </w:t>
      </w:r>
      <w:r>
        <w:rPr>
          <w:sz w:val="24"/>
        </w:rPr>
        <w:t>salt.</w:t>
      </w:r>
    </w:p>
    <w:p w:rsidR="005F6964" w:rsidRDefault="00582FCD">
      <w:pPr>
        <w:pStyle w:val="ListParagraph"/>
        <w:numPr>
          <w:ilvl w:val="0"/>
          <w:numId w:val="14"/>
        </w:numPr>
        <w:tabs>
          <w:tab w:val="left" w:pos="880"/>
          <w:tab w:val="left" w:pos="881"/>
        </w:tabs>
        <w:spacing w:before="0"/>
        <w:ind w:hanging="721"/>
        <w:rPr>
          <w:sz w:val="24"/>
        </w:rPr>
      </w:pPr>
      <w:r>
        <w:rPr>
          <w:sz w:val="24"/>
        </w:rPr>
        <w:t>To find the melting point of</w:t>
      </w:r>
      <w:r>
        <w:rPr>
          <w:spacing w:val="-8"/>
          <w:sz w:val="24"/>
        </w:rPr>
        <w:t xml:space="preserve"> </w:t>
      </w:r>
      <w:r>
        <w:rPr>
          <w:sz w:val="24"/>
        </w:rPr>
        <w:t>substance.</w:t>
      </w:r>
    </w:p>
    <w:p w:rsidR="005F6964" w:rsidRDefault="00582FCD">
      <w:pPr>
        <w:pStyle w:val="ListParagraph"/>
        <w:numPr>
          <w:ilvl w:val="0"/>
          <w:numId w:val="14"/>
        </w:numPr>
        <w:tabs>
          <w:tab w:val="left" w:pos="880"/>
          <w:tab w:val="left" w:pos="881"/>
        </w:tabs>
        <w:spacing w:before="2"/>
        <w:ind w:hanging="721"/>
        <w:rPr>
          <w:sz w:val="24"/>
        </w:rPr>
      </w:pPr>
      <w:r>
        <w:rPr>
          <w:sz w:val="24"/>
        </w:rPr>
        <w:t>To find the pH of a solution with pH</w:t>
      </w:r>
      <w:r>
        <w:rPr>
          <w:spacing w:val="-5"/>
          <w:sz w:val="24"/>
        </w:rPr>
        <w:t xml:space="preserve"> </w:t>
      </w:r>
      <w:r>
        <w:rPr>
          <w:sz w:val="24"/>
        </w:rPr>
        <w:t>paper.</w:t>
      </w:r>
    </w:p>
    <w:p w:rsidR="005F6964" w:rsidRDefault="00582FCD">
      <w:pPr>
        <w:pStyle w:val="ListParagraph"/>
        <w:numPr>
          <w:ilvl w:val="0"/>
          <w:numId w:val="14"/>
        </w:numPr>
        <w:tabs>
          <w:tab w:val="left" w:pos="880"/>
          <w:tab w:val="left" w:pos="881"/>
        </w:tabs>
        <w:spacing w:before="2"/>
        <w:ind w:hanging="721"/>
        <w:rPr>
          <w:sz w:val="24"/>
        </w:rPr>
      </w:pPr>
      <w:r>
        <w:rPr>
          <w:sz w:val="24"/>
        </w:rPr>
        <w:t>To separate a mixture of inks by</w:t>
      </w:r>
      <w:r>
        <w:rPr>
          <w:spacing w:val="-14"/>
          <w:sz w:val="24"/>
        </w:rPr>
        <w:t xml:space="preserve"> </w:t>
      </w:r>
      <w:r>
        <w:rPr>
          <w:sz w:val="24"/>
        </w:rPr>
        <w:t>chromatography.</w:t>
      </w:r>
    </w:p>
    <w:p w:rsidR="005F6964" w:rsidRDefault="00582FCD">
      <w:pPr>
        <w:pStyle w:val="ListParagraph"/>
        <w:numPr>
          <w:ilvl w:val="0"/>
          <w:numId w:val="14"/>
        </w:numPr>
        <w:tabs>
          <w:tab w:val="left" w:pos="880"/>
          <w:tab w:val="left" w:pos="881"/>
        </w:tabs>
        <w:spacing w:before="3"/>
        <w:ind w:hanging="721"/>
        <w:rPr>
          <w:sz w:val="24"/>
        </w:rPr>
      </w:pPr>
      <w:r>
        <w:rPr>
          <w:sz w:val="24"/>
        </w:rPr>
        <w:t>To determine the co-efficient of viscosity of benzene with the help of Ostwald</w:t>
      </w:r>
      <w:r>
        <w:rPr>
          <w:spacing w:val="-25"/>
          <w:sz w:val="24"/>
        </w:rPr>
        <w:t xml:space="preserve"> </w:t>
      </w:r>
      <w:r>
        <w:rPr>
          <w:sz w:val="24"/>
        </w:rPr>
        <w:t>vasomotor.</w:t>
      </w:r>
    </w:p>
    <w:p w:rsidR="005F6964" w:rsidRDefault="00582FCD">
      <w:pPr>
        <w:pStyle w:val="ListParagraph"/>
        <w:numPr>
          <w:ilvl w:val="0"/>
          <w:numId w:val="14"/>
        </w:numPr>
        <w:tabs>
          <w:tab w:val="left" w:pos="880"/>
          <w:tab w:val="left" w:pos="881"/>
        </w:tabs>
        <w:spacing w:before="2"/>
        <w:ind w:hanging="721"/>
        <w:rPr>
          <w:sz w:val="24"/>
        </w:rPr>
      </w:pPr>
      <w:r>
        <w:rPr>
          <w:sz w:val="24"/>
        </w:rPr>
        <w:t>To find the surface tension of a liquid with a</w:t>
      </w:r>
      <w:r>
        <w:rPr>
          <w:spacing w:val="-6"/>
          <w:sz w:val="24"/>
        </w:rPr>
        <w:t xml:space="preserve"> </w:t>
      </w:r>
      <w:proofErr w:type="spellStart"/>
      <w:r>
        <w:rPr>
          <w:sz w:val="24"/>
        </w:rPr>
        <w:t>stalagmometer</w:t>
      </w:r>
      <w:proofErr w:type="spellEnd"/>
      <w:r>
        <w:rPr>
          <w:sz w:val="24"/>
        </w:rPr>
        <w:t>.</w:t>
      </w:r>
    </w:p>
    <w:p w:rsidR="005F6964" w:rsidRDefault="00582FCD">
      <w:pPr>
        <w:pStyle w:val="ListParagraph"/>
        <w:numPr>
          <w:ilvl w:val="0"/>
          <w:numId w:val="14"/>
        </w:numPr>
        <w:tabs>
          <w:tab w:val="left" w:pos="880"/>
          <w:tab w:val="left" w:pos="881"/>
        </w:tabs>
        <w:spacing w:before="3"/>
        <w:ind w:hanging="721"/>
        <w:rPr>
          <w:sz w:val="24"/>
        </w:rPr>
      </w:pPr>
      <w:r>
        <w:rPr>
          <w:sz w:val="24"/>
        </w:rPr>
        <w:t>To perform electrolysis of water to produce Hydrogen and</w:t>
      </w:r>
      <w:r>
        <w:rPr>
          <w:spacing w:val="-12"/>
          <w:sz w:val="24"/>
        </w:rPr>
        <w:t xml:space="preserve"> </w:t>
      </w:r>
      <w:r>
        <w:rPr>
          <w:sz w:val="24"/>
        </w:rPr>
        <w:t>Oxygen.</w:t>
      </w:r>
    </w:p>
    <w:p w:rsidR="005F6964" w:rsidRDefault="00582FCD">
      <w:pPr>
        <w:pStyle w:val="ListParagraph"/>
        <w:numPr>
          <w:ilvl w:val="0"/>
          <w:numId w:val="14"/>
        </w:numPr>
        <w:tabs>
          <w:tab w:val="left" w:pos="880"/>
          <w:tab w:val="left" w:pos="881"/>
        </w:tabs>
        <w:spacing w:before="2"/>
        <w:ind w:hanging="721"/>
        <w:rPr>
          <w:sz w:val="24"/>
        </w:rPr>
      </w:pPr>
      <w:r>
        <w:rPr>
          <w:sz w:val="24"/>
        </w:rPr>
        <w:t>To determine the chemical equivalent of copper by electrolysis of Cu</w:t>
      </w:r>
      <w:r>
        <w:rPr>
          <w:spacing w:val="-33"/>
          <w:sz w:val="24"/>
        </w:rPr>
        <w:t xml:space="preserve"> </w:t>
      </w:r>
      <w:r>
        <w:rPr>
          <w:sz w:val="24"/>
        </w:rPr>
        <w:t>SO.</w:t>
      </w:r>
    </w:p>
    <w:p w:rsidR="005F6964" w:rsidRDefault="00582FCD">
      <w:pPr>
        <w:pStyle w:val="ListParagraph"/>
        <w:numPr>
          <w:ilvl w:val="0"/>
          <w:numId w:val="14"/>
        </w:numPr>
        <w:tabs>
          <w:tab w:val="left" w:pos="880"/>
          <w:tab w:val="left" w:pos="881"/>
        </w:tabs>
        <w:spacing w:before="3"/>
        <w:ind w:hanging="721"/>
        <w:rPr>
          <w:sz w:val="24"/>
        </w:rPr>
      </w:pPr>
      <w:r>
        <w:rPr>
          <w:sz w:val="24"/>
        </w:rPr>
        <w:t>To get introduction with the scheme of analysis of salts for basic</w:t>
      </w:r>
      <w:r>
        <w:rPr>
          <w:spacing w:val="-30"/>
          <w:sz w:val="24"/>
        </w:rPr>
        <w:t xml:space="preserve"> </w:t>
      </w:r>
      <w:r>
        <w:rPr>
          <w:sz w:val="24"/>
        </w:rPr>
        <w:t>radicals.</w:t>
      </w:r>
    </w:p>
    <w:p w:rsidR="005F6964" w:rsidRDefault="00582FCD">
      <w:pPr>
        <w:pStyle w:val="ListParagraph"/>
        <w:numPr>
          <w:ilvl w:val="0"/>
          <w:numId w:val="14"/>
        </w:numPr>
        <w:tabs>
          <w:tab w:val="left" w:pos="880"/>
          <w:tab w:val="left" w:pos="881"/>
        </w:tabs>
        <w:spacing w:before="2"/>
        <w:ind w:hanging="721"/>
        <w:rPr>
          <w:sz w:val="24"/>
        </w:rPr>
      </w:pPr>
      <w:r>
        <w:rPr>
          <w:sz w:val="24"/>
        </w:rPr>
        <w:t>To analyses 1st group radicals (Ag</w:t>
      </w:r>
      <w:r>
        <w:rPr>
          <w:sz w:val="24"/>
          <w:vertAlign w:val="superscript"/>
        </w:rPr>
        <w:t>+</w:t>
      </w:r>
      <w:r>
        <w:rPr>
          <w:sz w:val="24"/>
        </w:rPr>
        <w:t xml:space="preserve"> - </w:t>
      </w:r>
      <w:proofErr w:type="spellStart"/>
      <w:r>
        <w:rPr>
          <w:sz w:val="24"/>
        </w:rPr>
        <w:t>Pb</w:t>
      </w:r>
      <w:proofErr w:type="spellEnd"/>
      <w:r>
        <w:rPr>
          <w:sz w:val="24"/>
          <w:vertAlign w:val="superscript"/>
        </w:rPr>
        <w:t>++</w:t>
      </w:r>
      <w:r>
        <w:rPr>
          <w:sz w:val="24"/>
        </w:rPr>
        <w:t xml:space="preserve"> -</w:t>
      </w:r>
      <w:r>
        <w:rPr>
          <w:spacing w:val="-8"/>
          <w:sz w:val="24"/>
        </w:rPr>
        <w:t xml:space="preserve"> </w:t>
      </w:r>
      <w:r>
        <w:rPr>
          <w:sz w:val="24"/>
        </w:rPr>
        <w:t>Hg</w:t>
      </w:r>
      <w:r>
        <w:rPr>
          <w:sz w:val="24"/>
          <w:vertAlign w:val="superscript"/>
        </w:rPr>
        <w:t>+</w:t>
      </w:r>
      <w:r>
        <w:rPr>
          <w:sz w:val="24"/>
        </w:rPr>
        <w:t>).</w:t>
      </w:r>
    </w:p>
    <w:p w:rsidR="005F6964" w:rsidRDefault="00582FCD">
      <w:pPr>
        <w:pStyle w:val="ListParagraph"/>
        <w:numPr>
          <w:ilvl w:val="0"/>
          <w:numId w:val="14"/>
        </w:numPr>
        <w:tabs>
          <w:tab w:val="left" w:pos="880"/>
          <w:tab w:val="left" w:pos="881"/>
        </w:tabs>
        <w:spacing w:before="3"/>
        <w:ind w:hanging="721"/>
        <w:rPr>
          <w:sz w:val="24"/>
        </w:rPr>
      </w:pPr>
      <w:r>
        <w:rPr>
          <w:sz w:val="24"/>
        </w:rPr>
        <w:t>To make practice for detection 1st group</w:t>
      </w:r>
      <w:r>
        <w:rPr>
          <w:spacing w:val="-6"/>
          <w:sz w:val="24"/>
        </w:rPr>
        <w:t xml:space="preserve"> </w:t>
      </w:r>
      <w:r>
        <w:rPr>
          <w:sz w:val="24"/>
        </w:rPr>
        <w:t>radicals.</w:t>
      </w:r>
    </w:p>
    <w:p w:rsidR="005F6964" w:rsidRDefault="00582FCD">
      <w:pPr>
        <w:pStyle w:val="ListParagraph"/>
        <w:numPr>
          <w:ilvl w:val="0"/>
          <w:numId w:val="14"/>
        </w:numPr>
        <w:tabs>
          <w:tab w:val="left" w:pos="880"/>
          <w:tab w:val="left" w:pos="881"/>
        </w:tabs>
        <w:spacing w:before="2"/>
        <w:ind w:hanging="721"/>
        <w:rPr>
          <w:sz w:val="24"/>
        </w:rPr>
      </w:pPr>
      <w:r>
        <w:rPr>
          <w:sz w:val="24"/>
        </w:rPr>
        <w:t xml:space="preserve">To get introduction with the scheme of </w:t>
      </w:r>
      <w:r>
        <w:rPr>
          <w:spacing w:val="-3"/>
          <w:sz w:val="24"/>
        </w:rPr>
        <w:t xml:space="preserve">II </w:t>
      </w:r>
      <w:r>
        <w:rPr>
          <w:sz w:val="24"/>
        </w:rPr>
        <w:t>group</w:t>
      </w:r>
      <w:r>
        <w:rPr>
          <w:spacing w:val="-10"/>
          <w:sz w:val="24"/>
        </w:rPr>
        <w:t xml:space="preserve"> </w:t>
      </w:r>
      <w:r>
        <w:rPr>
          <w:sz w:val="24"/>
        </w:rPr>
        <w:t>radicals.</w:t>
      </w:r>
    </w:p>
    <w:p w:rsidR="005F6964" w:rsidRDefault="00582FCD">
      <w:pPr>
        <w:pStyle w:val="ListParagraph"/>
        <w:numPr>
          <w:ilvl w:val="0"/>
          <w:numId w:val="14"/>
        </w:numPr>
        <w:tabs>
          <w:tab w:val="left" w:pos="880"/>
          <w:tab w:val="left" w:pos="881"/>
        </w:tabs>
        <w:spacing w:before="3"/>
        <w:ind w:hanging="721"/>
        <w:rPr>
          <w:sz w:val="24"/>
        </w:rPr>
      </w:pPr>
      <w:r>
        <w:rPr>
          <w:sz w:val="24"/>
        </w:rPr>
        <w:t xml:space="preserve">To detect and confirm </w:t>
      </w:r>
      <w:r>
        <w:rPr>
          <w:spacing w:val="-3"/>
          <w:sz w:val="24"/>
        </w:rPr>
        <w:t xml:space="preserve">II-A </w:t>
      </w:r>
      <w:r>
        <w:rPr>
          <w:sz w:val="24"/>
        </w:rPr>
        <w:t>radicals (hg</w:t>
      </w:r>
      <w:r>
        <w:rPr>
          <w:sz w:val="24"/>
          <w:vertAlign w:val="superscript"/>
        </w:rPr>
        <w:t>++</w:t>
      </w:r>
      <w:r>
        <w:rPr>
          <w:sz w:val="24"/>
        </w:rPr>
        <w:t xml:space="preserve">, </w:t>
      </w:r>
      <w:proofErr w:type="spellStart"/>
      <w:r>
        <w:rPr>
          <w:sz w:val="24"/>
        </w:rPr>
        <w:t>Pb</w:t>
      </w:r>
      <w:proofErr w:type="spellEnd"/>
      <w:r>
        <w:rPr>
          <w:sz w:val="24"/>
          <w:vertAlign w:val="superscript"/>
        </w:rPr>
        <w:t>++++</w:t>
      </w:r>
      <w:r>
        <w:rPr>
          <w:sz w:val="24"/>
        </w:rPr>
        <w:t>, Cu</w:t>
      </w:r>
      <w:r>
        <w:rPr>
          <w:sz w:val="24"/>
          <w:vertAlign w:val="superscript"/>
        </w:rPr>
        <w:t>+</w:t>
      </w:r>
      <w:r>
        <w:rPr>
          <w:sz w:val="24"/>
        </w:rPr>
        <w:t>, Cd</w:t>
      </w:r>
      <w:r>
        <w:rPr>
          <w:sz w:val="24"/>
          <w:vertAlign w:val="superscript"/>
        </w:rPr>
        <w:t>++</w:t>
      </w:r>
      <w:r>
        <w:rPr>
          <w:sz w:val="24"/>
        </w:rPr>
        <w:t>,</w:t>
      </w:r>
      <w:r>
        <w:rPr>
          <w:spacing w:val="-7"/>
          <w:sz w:val="24"/>
        </w:rPr>
        <w:t xml:space="preserve"> </w:t>
      </w:r>
      <w:r>
        <w:rPr>
          <w:sz w:val="24"/>
        </w:rPr>
        <w:t>Bi</w:t>
      </w:r>
      <w:r>
        <w:rPr>
          <w:sz w:val="24"/>
          <w:vertAlign w:val="superscript"/>
        </w:rPr>
        <w:t>+++</w:t>
      </w:r>
      <w:r>
        <w:rPr>
          <w:sz w:val="24"/>
        </w:rPr>
        <w:t>).</w:t>
      </w:r>
    </w:p>
    <w:p w:rsidR="005F6964" w:rsidRDefault="00582FCD">
      <w:pPr>
        <w:pStyle w:val="ListParagraph"/>
        <w:numPr>
          <w:ilvl w:val="0"/>
          <w:numId w:val="14"/>
        </w:numPr>
        <w:tabs>
          <w:tab w:val="left" w:pos="880"/>
          <w:tab w:val="left" w:pos="881"/>
        </w:tabs>
        <w:spacing w:before="2"/>
        <w:ind w:hanging="721"/>
        <w:rPr>
          <w:sz w:val="24"/>
        </w:rPr>
      </w:pPr>
      <w:r>
        <w:rPr>
          <w:sz w:val="24"/>
        </w:rPr>
        <w:t xml:space="preserve">To detect and confirm </w:t>
      </w:r>
      <w:r>
        <w:rPr>
          <w:spacing w:val="-4"/>
          <w:sz w:val="24"/>
        </w:rPr>
        <w:t xml:space="preserve">II-B </w:t>
      </w:r>
      <w:r>
        <w:rPr>
          <w:sz w:val="24"/>
        </w:rPr>
        <w:t>radicals Sn</w:t>
      </w:r>
      <w:r>
        <w:rPr>
          <w:sz w:val="24"/>
          <w:vertAlign w:val="superscript"/>
        </w:rPr>
        <w:t>+++</w:t>
      </w:r>
      <w:r>
        <w:rPr>
          <w:sz w:val="24"/>
        </w:rPr>
        <w:t>, Sb</w:t>
      </w:r>
      <w:r>
        <w:rPr>
          <w:sz w:val="24"/>
          <w:vertAlign w:val="superscript"/>
        </w:rPr>
        <w:t>+++</w:t>
      </w:r>
      <w:r>
        <w:rPr>
          <w:sz w:val="24"/>
        </w:rPr>
        <w:t>,</w:t>
      </w:r>
      <w:r>
        <w:rPr>
          <w:spacing w:val="-2"/>
          <w:sz w:val="24"/>
        </w:rPr>
        <w:t xml:space="preserve"> </w:t>
      </w:r>
      <w:r>
        <w:rPr>
          <w:sz w:val="24"/>
        </w:rPr>
        <w:t>As</w:t>
      </w:r>
      <w:r>
        <w:rPr>
          <w:sz w:val="24"/>
          <w:vertAlign w:val="superscript"/>
        </w:rPr>
        <w:t>+++</w:t>
      </w:r>
      <w:r>
        <w:rPr>
          <w:sz w:val="24"/>
        </w:rPr>
        <w:t>).</w:t>
      </w:r>
    </w:p>
    <w:p w:rsidR="005F6964" w:rsidRDefault="00582FCD">
      <w:pPr>
        <w:pStyle w:val="ListParagraph"/>
        <w:numPr>
          <w:ilvl w:val="0"/>
          <w:numId w:val="14"/>
        </w:numPr>
        <w:tabs>
          <w:tab w:val="left" w:pos="880"/>
          <w:tab w:val="left" w:pos="881"/>
        </w:tabs>
        <w:spacing w:before="2"/>
        <w:ind w:hanging="721"/>
        <w:rPr>
          <w:sz w:val="24"/>
        </w:rPr>
      </w:pPr>
      <w:r>
        <w:rPr>
          <w:sz w:val="24"/>
        </w:rPr>
        <w:t xml:space="preserve">To get introduction with the scheme of </w:t>
      </w:r>
      <w:r>
        <w:rPr>
          <w:spacing w:val="-4"/>
          <w:sz w:val="24"/>
        </w:rPr>
        <w:t xml:space="preserve">III </w:t>
      </w:r>
      <w:r>
        <w:rPr>
          <w:sz w:val="24"/>
        </w:rPr>
        <w:t>group radicals (Fe</w:t>
      </w:r>
      <w:r>
        <w:rPr>
          <w:sz w:val="24"/>
          <w:vertAlign w:val="superscript"/>
        </w:rPr>
        <w:t>+++</w:t>
      </w:r>
      <w:r>
        <w:rPr>
          <w:sz w:val="24"/>
        </w:rPr>
        <w:t xml:space="preserve"> - Al</w:t>
      </w:r>
      <w:r>
        <w:rPr>
          <w:sz w:val="24"/>
          <w:vertAlign w:val="superscript"/>
        </w:rPr>
        <w:t>+++</w:t>
      </w:r>
      <w:r>
        <w:rPr>
          <w:sz w:val="24"/>
        </w:rPr>
        <w:t>,</w:t>
      </w:r>
      <w:r>
        <w:rPr>
          <w:spacing w:val="-20"/>
          <w:sz w:val="24"/>
        </w:rPr>
        <w:t xml:space="preserve"> </w:t>
      </w:r>
      <w:r>
        <w:rPr>
          <w:sz w:val="24"/>
        </w:rPr>
        <w:t>Cr</w:t>
      </w:r>
      <w:r>
        <w:rPr>
          <w:sz w:val="24"/>
          <w:vertAlign w:val="superscript"/>
        </w:rPr>
        <w:t>+++</w:t>
      </w:r>
      <w:r>
        <w:rPr>
          <w:sz w:val="24"/>
        </w:rPr>
        <w:t>)</w:t>
      </w:r>
    </w:p>
    <w:p w:rsidR="005F6964" w:rsidRDefault="00582FCD">
      <w:pPr>
        <w:pStyle w:val="ListParagraph"/>
        <w:numPr>
          <w:ilvl w:val="0"/>
          <w:numId w:val="14"/>
        </w:numPr>
        <w:tabs>
          <w:tab w:val="left" w:pos="880"/>
          <w:tab w:val="left" w:pos="881"/>
        </w:tabs>
        <w:spacing w:before="3"/>
        <w:ind w:hanging="721"/>
        <w:rPr>
          <w:sz w:val="24"/>
        </w:rPr>
      </w:pPr>
      <w:r>
        <w:rPr>
          <w:sz w:val="24"/>
        </w:rPr>
        <w:t>To detect and confirm Fe</w:t>
      </w:r>
      <w:r>
        <w:rPr>
          <w:sz w:val="24"/>
          <w:vertAlign w:val="superscript"/>
        </w:rPr>
        <w:t>+++</w:t>
      </w:r>
      <w:r>
        <w:rPr>
          <w:sz w:val="24"/>
        </w:rPr>
        <w:t>, Al</w:t>
      </w:r>
      <w:r>
        <w:rPr>
          <w:sz w:val="24"/>
          <w:vertAlign w:val="superscript"/>
        </w:rPr>
        <w:t>+++</w:t>
      </w:r>
      <w:r>
        <w:rPr>
          <w:sz w:val="24"/>
        </w:rPr>
        <w:t xml:space="preserve"> and</w:t>
      </w:r>
      <w:r>
        <w:rPr>
          <w:spacing w:val="-3"/>
          <w:sz w:val="24"/>
        </w:rPr>
        <w:t xml:space="preserve"> </w:t>
      </w:r>
      <w:r>
        <w:rPr>
          <w:sz w:val="24"/>
        </w:rPr>
        <w:t>Cr</w:t>
      </w:r>
      <w:r>
        <w:rPr>
          <w:sz w:val="24"/>
          <w:vertAlign w:val="superscript"/>
        </w:rPr>
        <w:t>+++</w:t>
      </w:r>
      <w:r>
        <w:rPr>
          <w:sz w:val="24"/>
        </w:rPr>
        <w:t>.</w:t>
      </w:r>
    </w:p>
    <w:p w:rsidR="005F6964" w:rsidRDefault="00582FCD">
      <w:pPr>
        <w:pStyle w:val="ListParagraph"/>
        <w:numPr>
          <w:ilvl w:val="0"/>
          <w:numId w:val="14"/>
        </w:numPr>
        <w:tabs>
          <w:tab w:val="left" w:pos="880"/>
          <w:tab w:val="left" w:pos="881"/>
        </w:tabs>
        <w:spacing w:before="2"/>
        <w:ind w:hanging="721"/>
        <w:rPr>
          <w:sz w:val="24"/>
        </w:rPr>
      </w:pPr>
      <w:r>
        <w:rPr>
          <w:sz w:val="24"/>
        </w:rPr>
        <w:t xml:space="preserve">To get introduction with </w:t>
      </w:r>
      <w:proofErr w:type="spellStart"/>
      <w:r>
        <w:rPr>
          <w:sz w:val="24"/>
        </w:rPr>
        <w:t>he</w:t>
      </w:r>
      <w:proofErr w:type="spellEnd"/>
      <w:r>
        <w:rPr>
          <w:sz w:val="24"/>
        </w:rPr>
        <w:t xml:space="preserve"> scheme of </w:t>
      </w:r>
      <w:r>
        <w:rPr>
          <w:spacing w:val="-3"/>
          <w:sz w:val="24"/>
        </w:rPr>
        <w:t xml:space="preserve">IV </w:t>
      </w:r>
      <w:r>
        <w:rPr>
          <w:sz w:val="24"/>
        </w:rPr>
        <w:t>group</w:t>
      </w:r>
      <w:r>
        <w:rPr>
          <w:spacing w:val="-3"/>
          <w:sz w:val="24"/>
        </w:rPr>
        <w:t xml:space="preserve"> </w:t>
      </w:r>
      <w:r>
        <w:rPr>
          <w:sz w:val="24"/>
        </w:rPr>
        <w:t>radicals.</w:t>
      </w:r>
    </w:p>
    <w:p w:rsidR="005F6964" w:rsidRDefault="00582FCD">
      <w:pPr>
        <w:pStyle w:val="ListParagraph"/>
        <w:numPr>
          <w:ilvl w:val="0"/>
          <w:numId w:val="14"/>
        </w:numPr>
        <w:tabs>
          <w:tab w:val="left" w:pos="880"/>
          <w:tab w:val="left" w:pos="881"/>
        </w:tabs>
        <w:spacing w:before="3"/>
        <w:ind w:hanging="721"/>
        <w:rPr>
          <w:sz w:val="24"/>
        </w:rPr>
      </w:pPr>
      <w:r>
        <w:rPr>
          <w:sz w:val="24"/>
        </w:rPr>
        <w:t>To detect and confirm An</w:t>
      </w:r>
      <w:r>
        <w:rPr>
          <w:sz w:val="24"/>
          <w:vertAlign w:val="superscript"/>
        </w:rPr>
        <w:t>++</w:t>
      </w:r>
      <w:r>
        <w:rPr>
          <w:sz w:val="24"/>
        </w:rPr>
        <w:t xml:space="preserve"> and </w:t>
      </w:r>
      <w:proofErr w:type="spellStart"/>
      <w:r>
        <w:rPr>
          <w:sz w:val="24"/>
        </w:rPr>
        <w:t>Mn</w:t>
      </w:r>
      <w:proofErr w:type="spellEnd"/>
      <w:r>
        <w:rPr>
          <w:sz w:val="24"/>
          <w:vertAlign w:val="superscript"/>
        </w:rPr>
        <w:t>++</w:t>
      </w:r>
      <w:r>
        <w:rPr>
          <w:sz w:val="24"/>
        </w:rPr>
        <w:t xml:space="preserve"> radicals of </w:t>
      </w:r>
      <w:r>
        <w:rPr>
          <w:spacing w:val="-3"/>
          <w:sz w:val="24"/>
        </w:rPr>
        <w:t>IV</w:t>
      </w:r>
      <w:r>
        <w:rPr>
          <w:spacing w:val="-4"/>
          <w:sz w:val="24"/>
        </w:rPr>
        <w:t xml:space="preserve"> </w:t>
      </w:r>
      <w:r>
        <w:rPr>
          <w:sz w:val="24"/>
        </w:rPr>
        <w:t>group.</w:t>
      </w:r>
    </w:p>
    <w:p w:rsidR="005F6964" w:rsidRDefault="00582FCD">
      <w:pPr>
        <w:pStyle w:val="ListParagraph"/>
        <w:numPr>
          <w:ilvl w:val="0"/>
          <w:numId w:val="14"/>
        </w:numPr>
        <w:tabs>
          <w:tab w:val="left" w:pos="880"/>
          <w:tab w:val="left" w:pos="881"/>
        </w:tabs>
        <w:spacing w:before="3"/>
        <w:ind w:hanging="721"/>
        <w:rPr>
          <w:sz w:val="24"/>
        </w:rPr>
      </w:pPr>
      <w:r>
        <w:rPr>
          <w:sz w:val="24"/>
        </w:rPr>
        <w:t>To detect and conform Co</w:t>
      </w:r>
      <w:r>
        <w:rPr>
          <w:sz w:val="24"/>
          <w:vertAlign w:val="superscript"/>
        </w:rPr>
        <w:t>++</w:t>
      </w:r>
      <w:r>
        <w:rPr>
          <w:sz w:val="24"/>
        </w:rPr>
        <w:t xml:space="preserve"> and Ni</w:t>
      </w:r>
      <w:r>
        <w:rPr>
          <w:sz w:val="24"/>
          <w:vertAlign w:val="superscript"/>
        </w:rPr>
        <w:t>++</w:t>
      </w:r>
      <w:r>
        <w:rPr>
          <w:sz w:val="24"/>
        </w:rPr>
        <w:t xml:space="preserve"> radicals of </w:t>
      </w:r>
      <w:r>
        <w:rPr>
          <w:spacing w:val="-3"/>
          <w:sz w:val="24"/>
        </w:rPr>
        <w:t xml:space="preserve">IV </w:t>
      </w:r>
      <w:r>
        <w:rPr>
          <w:sz w:val="24"/>
        </w:rPr>
        <w:t>group.</w:t>
      </w:r>
    </w:p>
    <w:p w:rsidR="005F6964" w:rsidRDefault="00582FCD">
      <w:pPr>
        <w:pStyle w:val="ListParagraph"/>
        <w:numPr>
          <w:ilvl w:val="0"/>
          <w:numId w:val="14"/>
        </w:numPr>
        <w:tabs>
          <w:tab w:val="left" w:pos="880"/>
          <w:tab w:val="left" w:pos="881"/>
        </w:tabs>
        <w:spacing w:before="2"/>
        <w:ind w:hanging="721"/>
        <w:rPr>
          <w:sz w:val="24"/>
        </w:rPr>
      </w:pPr>
      <w:r>
        <w:rPr>
          <w:sz w:val="24"/>
        </w:rPr>
        <w:t>To get introduction with the Acid Radical</w:t>
      </w:r>
      <w:r>
        <w:rPr>
          <w:spacing w:val="-3"/>
          <w:sz w:val="24"/>
        </w:rPr>
        <w:t xml:space="preserve"> </w:t>
      </w:r>
      <w:r>
        <w:rPr>
          <w:sz w:val="24"/>
        </w:rPr>
        <w:t>Scheme.</w:t>
      </w:r>
    </w:p>
    <w:p w:rsidR="005F6964" w:rsidRDefault="00582FCD">
      <w:pPr>
        <w:pStyle w:val="ListParagraph"/>
        <w:numPr>
          <w:ilvl w:val="0"/>
          <w:numId w:val="14"/>
        </w:numPr>
        <w:tabs>
          <w:tab w:val="left" w:pos="880"/>
          <w:tab w:val="left" w:pos="881"/>
        </w:tabs>
        <w:spacing w:before="2"/>
        <w:ind w:hanging="721"/>
        <w:rPr>
          <w:sz w:val="24"/>
        </w:rPr>
      </w:pPr>
      <w:r>
        <w:rPr>
          <w:sz w:val="24"/>
        </w:rPr>
        <w:t>To detect dilute acid</w:t>
      </w:r>
      <w:r>
        <w:rPr>
          <w:spacing w:val="-2"/>
          <w:sz w:val="24"/>
        </w:rPr>
        <w:t xml:space="preserve"> </w:t>
      </w:r>
      <w:r>
        <w:rPr>
          <w:sz w:val="24"/>
        </w:rPr>
        <w:t>group.</w:t>
      </w:r>
    </w:p>
    <w:p w:rsidR="005F6964" w:rsidRDefault="00582FCD">
      <w:pPr>
        <w:pStyle w:val="ListParagraph"/>
        <w:numPr>
          <w:ilvl w:val="0"/>
          <w:numId w:val="14"/>
        </w:numPr>
        <w:tabs>
          <w:tab w:val="left" w:pos="880"/>
          <w:tab w:val="left" w:pos="881"/>
        </w:tabs>
        <w:spacing w:before="3"/>
        <w:ind w:hanging="721"/>
        <w:rPr>
          <w:sz w:val="24"/>
        </w:rPr>
      </w:pPr>
      <w:r>
        <w:rPr>
          <w:sz w:val="24"/>
        </w:rPr>
        <w:t>To detect and confirm CO"</w:t>
      </w:r>
      <w:r>
        <w:rPr>
          <w:sz w:val="24"/>
          <w:vertAlign w:val="subscript"/>
        </w:rPr>
        <w:t>3</w:t>
      </w:r>
      <w:r>
        <w:rPr>
          <w:sz w:val="24"/>
        </w:rPr>
        <w:t xml:space="preserve"> and HCO'</w:t>
      </w:r>
      <w:r>
        <w:rPr>
          <w:sz w:val="24"/>
          <w:vertAlign w:val="subscript"/>
        </w:rPr>
        <w:t>3</w:t>
      </w:r>
      <w:r>
        <w:rPr>
          <w:sz w:val="24"/>
        </w:rPr>
        <w:t xml:space="preserve"> radicals.</w:t>
      </w:r>
    </w:p>
    <w:p w:rsidR="005F6964" w:rsidRDefault="00582FCD">
      <w:pPr>
        <w:pStyle w:val="ListParagraph"/>
        <w:numPr>
          <w:ilvl w:val="0"/>
          <w:numId w:val="14"/>
        </w:numPr>
        <w:tabs>
          <w:tab w:val="left" w:pos="880"/>
          <w:tab w:val="left" w:pos="881"/>
        </w:tabs>
        <w:spacing w:before="2"/>
        <w:ind w:hanging="721"/>
        <w:rPr>
          <w:sz w:val="24"/>
        </w:rPr>
      </w:pPr>
      <w:r>
        <w:rPr>
          <w:sz w:val="24"/>
        </w:rPr>
        <w:t>To get introduction with the methods/apparatus of conducting volumetric</w:t>
      </w:r>
      <w:r>
        <w:rPr>
          <w:spacing w:val="-12"/>
          <w:sz w:val="24"/>
        </w:rPr>
        <w:t xml:space="preserve"> </w:t>
      </w:r>
      <w:r>
        <w:rPr>
          <w:sz w:val="24"/>
        </w:rPr>
        <w:t>estimations.</w:t>
      </w:r>
    </w:p>
    <w:p w:rsidR="005F6964" w:rsidRDefault="00582FCD">
      <w:pPr>
        <w:pStyle w:val="ListParagraph"/>
        <w:numPr>
          <w:ilvl w:val="0"/>
          <w:numId w:val="14"/>
        </w:numPr>
        <w:tabs>
          <w:tab w:val="left" w:pos="880"/>
          <w:tab w:val="left" w:pos="881"/>
        </w:tabs>
        <w:spacing w:before="3"/>
        <w:ind w:hanging="721"/>
        <w:rPr>
          <w:sz w:val="24"/>
        </w:rPr>
      </w:pPr>
      <w:r>
        <w:rPr>
          <w:sz w:val="24"/>
        </w:rPr>
        <w:t>To prepare standard solution of a</w:t>
      </w:r>
      <w:r>
        <w:rPr>
          <w:spacing w:val="-5"/>
          <w:sz w:val="24"/>
        </w:rPr>
        <w:t xml:space="preserve"> </w:t>
      </w:r>
      <w:r>
        <w:rPr>
          <w:sz w:val="24"/>
        </w:rPr>
        <w:t>substance.</w:t>
      </w:r>
    </w:p>
    <w:p w:rsidR="005F6964" w:rsidRDefault="00582FCD">
      <w:pPr>
        <w:pStyle w:val="ListParagraph"/>
        <w:numPr>
          <w:ilvl w:val="0"/>
          <w:numId w:val="14"/>
        </w:numPr>
        <w:tabs>
          <w:tab w:val="left" w:pos="880"/>
          <w:tab w:val="left" w:pos="881"/>
        </w:tabs>
        <w:spacing w:before="2"/>
        <w:ind w:hanging="721"/>
        <w:rPr>
          <w:sz w:val="24"/>
        </w:rPr>
      </w:pPr>
      <w:r>
        <w:rPr>
          <w:sz w:val="24"/>
        </w:rPr>
        <w:t>To find the strength of a given alkali</w:t>
      </w:r>
      <w:r>
        <w:rPr>
          <w:spacing w:val="-4"/>
          <w:sz w:val="24"/>
        </w:rPr>
        <w:t xml:space="preserve"> </w:t>
      </w:r>
      <w:r>
        <w:rPr>
          <w:sz w:val="24"/>
        </w:rPr>
        <w:t>solution.</w:t>
      </w:r>
    </w:p>
    <w:p w:rsidR="005F6964" w:rsidRDefault="00582FCD">
      <w:pPr>
        <w:pStyle w:val="ListParagraph"/>
        <w:numPr>
          <w:ilvl w:val="0"/>
          <w:numId w:val="14"/>
        </w:numPr>
        <w:tabs>
          <w:tab w:val="left" w:pos="880"/>
          <w:tab w:val="left" w:pos="881"/>
        </w:tabs>
        <w:spacing w:before="3"/>
        <w:ind w:hanging="721"/>
        <w:rPr>
          <w:sz w:val="24"/>
        </w:rPr>
      </w:pPr>
      <w:r>
        <w:rPr>
          <w:sz w:val="24"/>
        </w:rPr>
        <w:t>To estimate HCO'</w:t>
      </w:r>
      <w:r>
        <w:rPr>
          <w:sz w:val="24"/>
          <w:vertAlign w:val="subscript"/>
        </w:rPr>
        <w:t>3</w:t>
      </w:r>
      <w:r>
        <w:rPr>
          <w:sz w:val="24"/>
        </w:rPr>
        <w:t xml:space="preserve"> contents in</w:t>
      </w:r>
      <w:r>
        <w:rPr>
          <w:spacing w:val="-1"/>
          <w:sz w:val="24"/>
        </w:rPr>
        <w:t xml:space="preserve"> </w:t>
      </w:r>
      <w:r>
        <w:rPr>
          <w:sz w:val="24"/>
        </w:rPr>
        <w:t>water.</w:t>
      </w:r>
    </w:p>
    <w:p w:rsidR="005F6964" w:rsidRDefault="00582FCD">
      <w:pPr>
        <w:pStyle w:val="ListParagraph"/>
        <w:numPr>
          <w:ilvl w:val="0"/>
          <w:numId w:val="14"/>
        </w:numPr>
        <w:tabs>
          <w:tab w:val="left" w:pos="880"/>
          <w:tab w:val="left" w:pos="881"/>
        </w:tabs>
        <w:spacing w:before="2" w:line="242" w:lineRule="auto"/>
        <w:ind w:right="1554"/>
        <w:rPr>
          <w:sz w:val="24"/>
        </w:rPr>
      </w:pPr>
      <w:r>
        <w:rPr>
          <w:sz w:val="24"/>
        </w:rPr>
        <w:t>To find out the %age composition of a mixture solution of KNO</w:t>
      </w:r>
      <w:r>
        <w:rPr>
          <w:sz w:val="24"/>
          <w:vertAlign w:val="subscript"/>
        </w:rPr>
        <w:t>3</w:t>
      </w:r>
      <w:r>
        <w:rPr>
          <w:sz w:val="24"/>
        </w:rPr>
        <w:t xml:space="preserve"> and KOH volumetrically.</w:t>
      </w:r>
    </w:p>
    <w:p w:rsidR="005F6964" w:rsidRDefault="00582FCD">
      <w:pPr>
        <w:pStyle w:val="ListParagraph"/>
        <w:numPr>
          <w:ilvl w:val="0"/>
          <w:numId w:val="14"/>
        </w:numPr>
        <w:tabs>
          <w:tab w:val="left" w:pos="880"/>
          <w:tab w:val="left" w:pos="881"/>
        </w:tabs>
        <w:spacing w:before="0" w:line="275" w:lineRule="exact"/>
        <w:ind w:hanging="721"/>
        <w:rPr>
          <w:sz w:val="24"/>
        </w:rPr>
      </w:pPr>
      <w:r>
        <w:rPr>
          <w:sz w:val="24"/>
        </w:rPr>
        <w:t>To find the amount of chloride ions (Cl') in water</w:t>
      </w:r>
      <w:r>
        <w:rPr>
          <w:spacing w:val="-8"/>
          <w:sz w:val="24"/>
        </w:rPr>
        <w:t xml:space="preserve"> </w:t>
      </w:r>
      <w:r>
        <w:rPr>
          <w:sz w:val="24"/>
        </w:rPr>
        <w:t>volumetrically.</w:t>
      </w:r>
    </w:p>
    <w:p w:rsidR="005F6964" w:rsidRDefault="005F6964">
      <w:pPr>
        <w:pStyle w:val="BodyText"/>
        <w:ind w:left="0" w:firstLine="0"/>
        <w:rPr>
          <w:sz w:val="24"/>
        </w:rPr>
      </w:pPr>
    </w:p>
    <w:p w:rsidR="005F6964" w:rsidRDefault="00582FCD">
      <w:pPr>
        <w:spacing w:line="275" w:lineRule="exact"/>
        <w:ind w:left="160"/>
        <w:rPr>
          <w:b/>
          <w:sz w:val="24"/>
        </w:rPr>
      </w:pPr>
      <w:r>
        <w:rPr>
          <w:b/>
          <w:sz w:val="24"/>
        </w:rPr>
        <w:t>RECOMMENDED BOOKS</w:t>
      </w:r>
    </w:p>
    <w:p w:rsidR="005F6964" w:rsidRDefault="00582FCD">
      <w:pPr>
        <w:pStyle w:val="ListParagraph"/>
        <w:numPr>
          <w:ilvl w:val="0"/>
          <w:numId w:val="15"/>
        </w:numPr>
        <w:tabs>
          <w:tab w:val="left" w:pos="880"/>
          <w:tab w:val="left" w:pos="881"/>
        </w:tabs>
        <w:spacing w:before="0" w:line="275" w:lineRule="exact"/>
        <w:ind w:hanging="721"/>
        <w:rPr>
          <w:sz w:val="24"/>
        </w:rPr>
      </w:pPr>
      <w:r>
        <w:rPr>
          <w:sz w:val="24"/>
        </w:rPr>
        <w:t>Text Book of Intermediate Chemistry (Part I and</w:t>
      </w:r>
      <w:r>
        <w:rPr>
          <w:spacing w:val="-17"/>
          <w:sz w:val="24"/>
        </w:rPr>
        <w:t xml:space="preserve"> </w:t>
      </w:r>
      <w:r>
        <w:rPr>
          <w:spacing w:val="-4"/>
          <w:sz w:val="24"/>
        </w:rPr>
        <w:t>II)</w:t>
      </w:r>
    </w:p>
    <w:p w:rsidR="005F6964" w:rsidRDefault="00582FCD">
      <w:pPr>
        <w:pStyle w:val="ListParagraph"/>
        <w:numPr>
          <w:ilvl w:val="0"/>
          <w:numId w:val="15"/>
        </w:numPr>
        <w:tabs>
          <w:tab w:val="left" w:pos="880"/>
          <w:tab w:val="left" w:pos="881"/>
        </w:tabs>
        <w:spacing w:before="3"/>
        <w:ind w:hanging="721"/>
        <w:rPr>
          <w:sz w:val="24"/>
        </w:rPr>
      </w:pPr>
      <w:r>
        <w:rPr>
          <w:sz w:val="24"/>
        </w:rPr>
        <w:t xml:space="preserve">Sh. Atta Mohammad, </w:t>
      </w:r>
      <w:proofErr w:type="spellStart"/>
      <w:r>
        <w:rPr>
          <w:sz w:val="24"/>
        </w:rPr>
        <w:t>Ilmi</w:t>
      </w:r>
      <w:proofErr w:type="spellEnd"/>
      <w:r>
        <w:rPr>
          <w:sz w:val="24"/>
        </w:rPr>
        <w:t xml:space="preserve"> Applied</w:t>
      </w:r>
      <w:r>
        <w:rPr>
          <w:spacing w:val="-1"/>
          <w:sz w:val="24"/>
        </w:rPr>
        <w:t xml:space="preserve"> </w:t>
      </w:r>
      <w:r>
        <w:rPr>
          <w:sz w:val="24"/>
        </w:rPr>
        <w:t>Science.</w:t>
      </w:r>
    </w:p>
    <w:p w:rsidR="005F6964" w:rsidRDefault="00582FCD">
      <w:pPr>
        <w:pStyle w:val="ListParagraph"/>
        <w:numPr>
          <w:ilvl w:val="0"/>
          <w:numId w:val="15"/>
        </w:numPr>
        <w:tabs>
          <w:tab w:val="left" w:pos="880"/>
          <w:tab w:val="left" w:pos="881"/>
        </w:tabs>
        <w:spacing w:before="2"/>
        <w:ind w:hanging="721"/>
        <w:rPr>
          <w:sz w:val="24"/>
        </w:rPr>
      </w:pPr>
      <w:r>
        <w:rPr>
          <w:sz w:val="24"/>
        </w:rPr>
        <w:t>J.N. Reddy, Polytechnic Chemistry, Tata Mc-</w:t>
      </w:r>
      <w:proofErr w:type="spellStart"/>
      <w:r>
        <w:rPr>
          <w:sz w:val="24"/>
        </w:rPr>
        <w:t>Graw</w:t>
      </w:r>
      <w:proofErr w:type="spellEnd"/>
      <w:r>
        <w:rPr>
          <w:sz w:val="24"/>
        </w:rPr>
        <w:t xml:space="preserve"> Hill Co., New</w:t>
      </w:r>
      <w:r>
        <w:rPr>
          <w:spacing w:val="-9"/>
          <w:sz w:val="24"/>
        </w:rPr>
        <w:t xml:space="preserve"> </w:t>
      </w:r>
      <w:r>
        <w:rPr>
          <w:sz w:val="24"/>
        </w:rPr>
        <w:t>Delhi.</w:t>
      </w:r>
    </w:p>
    <w:p w:rsidR="005F6964" w:rsidRDefault="00582FCD">
      <w:pPr>
        <w:pStyle w:val="ListParagraph"/>
        <w:numPr>
          <w:ilvl w:val="0"/>
          <w:numId w:val="15"/>
        </w:numPr>
        <w:tabs>
          <w:tab w:val="left" w:pos="880"/>
          <w:tab w:val="left" w:pos="881"/>
        </w:tabs>
        <w:spacing w:before="2"/>
        <w:ind w:hanging="721"/>
        <w:rPr>
          <w:sz w:val="24"/>
        </w:rPr>
      </w:pPr>
      <w:proofErr w:type="spellStart"/>
      <w:r>
        <w:rPr>
          <w:sz w:val="24"/>
        </w:rPr>
        <w:t>Qammar</w:t>
      </w:r>
      <w:proofErr w:type="spellEnd"/>
      <w:r>
        <w:rPr>
          <w:sz w:val="24"/>
        </w:rPr>
        <w:t xml:space="preserve"> Iqbal, Chemistry for Engineers and</w:t>
      </w:r>
      <w:r>
        <w:rPr>
          <w:spacing w:val="-12"/>
          <w:sz w:val="24"/>
        </w:rPr>
        <w:t xml:space="preserve"> </w:t>
      </w:r>
      <w:r>
        <w:rPr>
          <w:sz w:val="24"/>
        </w:rPr>
        <w:t>Technologists.</w:t>
      </w:r>
    </w:p>
    <w:p w:rsidR="005F6964" w:rsidRDefault="005F6964">
      <w:pPr>
        <w:rPr>
          <w:sz w:val="24"/>
        </w:rPr>
      </w:pPr>
    </w:p>
    <w:p w:rsidR="000D2E93" w:rsidRDefault="000D2E93">
      <w:pPr>
        <w:rPr>
          <w:sz w:val="24"/>
        </w:rPr>
      </w:pPr>
    </w:p>
    <w:p w:rsidR="000D2E93" w:rsidRDefault="000D2E93">
      <w:pPr>
        <w:rPr>
          <w:sz w:val="24"/>
        </w:rPr>
      </w:pPr>
    </w:p>
    <w:p w:rsidR="000D2E93" w:rsidRDefault="000D2E93">
      <w:pPr>
        <w:rPr>
          <w:sz w:val="24"/>
        </w:rPr>
      </w:pPr>
    </w:p>
    <w:p w:rsidR="000D2E93" w:rsidRDefault="000D2E93">
      <w:pPr>
        <w:rPr>
          <w:sz w:val="24"/>
        </w:rPr>
      </w:pPr>
    </w:p>
    <w:p w:rsidR="000D2E93" w:rsidRDefault="000D2E93">
      <w:pPr>
        <w:rPr>
          <w:sz w:val="24"/>
        </w:rPr>
      </w:pPr>
    </w:p>
    <w:p w:rsidR="000D2E93" w:rsidRDefault="000D2E93">
      <w:pPr>
        <w:rPr>
          <w:sz w:val="24"/>
        </w:rPr>
      </w:pPr>
    </w:p>
    <w:p w:rsidR="000D2E93" w:rsidRDefault="000D2E93">
      <w:pPr>
        <w:rPr>
          <w:sz w:val="24"/>
        </w:rPr>
      </w:pPr>
    </w:p>
    <w:p w:rsidR="000D2E93" w:rsidRDefault="001E0979" w:rsidP="000D2E93">
      <w:pPr>
        <w:pStyle w:val="Heading2"/>
        <w:tabs>
          <w:tab w:val="left" w:pos="1960"/>
        </w:tabs>
        <w:spacing w:before="206" w:line="240" w:lineRule="auto"/>
        <w:ind w:left="520"/>
      </w:pPr>
      <w:r>
        <w:lastRenderedPageBreak/>
        <w:t>MGM-1</w:t>
      </w:r>
      <w:r w:rsidR="000D2E93">
        <w:t>21</w:t>
      </w:r>
      <w:r w:rsidR="000D2E93">
        <w:tab/>
      </w:r>
      <w:r w:rsidR="000D2E93">
        <w:rPr>
          <w:spacing w:val="-5"/>
        </w:rPr>
        <w:t>BUSINESS</w:t>
      </w:r>
      <w:r w:rsidR="000D2E93">
        <w:rPr>
          <w:spacing w:val="-8"/>
        </w:rPr>
        <w:t xml:space="preserve"> </w:t>
      </w:r>
      <w:r w:rsidR="000D2E93">
        <w:rPr>
          <w:spacing w:val="-5"/>
        </w:rPr>
        <w:t>MANAGEMENT</w:t>
      </w:r>
      <w:r w:rsidR="000D2E93">
        <w:rPr>
          <w:spacing w:val="-9"/>
        </w:rPr>
        <w:t xml:space="preserve"> </w:t>
      </w:r>
      <w:r w:rsidR="000D2E93">
        <w:rPr>
          <w:spacing w:val="-5"/>
        </w:rPr>
        <w:t>AND</w:t>
      </w:r>
      <w:r w:rsidR="000D2E93">
        <w:rPr>
          <w:spacing w:val="-8"/>
        </w:rPr>
        <w:t xml:space="preserve"> </w:t>
      </w:r>
      <w:r w:rsidR="000D2E93">
        <w:rPr>
          <w:spacing w:val="-5"/>
        </w:rPr>
        <w:t>INDUSTRIAL</w:t>
      </w:r>
      <w:r w:rsidR="000D2E93">
        <w:rPr>
          <w:spacing w:val="-9"/>
        </w:rPr>
        <w:t xml:space="preserve"> </w:t>
      </w:r>
      <w:r w:rsidR="000D2E93">
        <w:rPr>
          <w:spacing w:val="-4"/>
        </w:rPr>
        <w:t>ECONOMICS</w:t>
      </w:r>
    </w:p>
    <w:p w:rsidR="000D2E93" w:rsidRDefault="000D2E93" w:rsidP="000D2E93">
      <w:pPr>
        <w:pStyle w:val="BodyText"/>
        <w:spacing w:before="11"/>
        <w:ind w:left="0" w:firstLine="0"/>
        <w:rPr>
          <w:b/>
        </w:rPr>
      </w:pPr>
    </w:p>
    <w:tbl>
      <w:tblPr>
        <w:tblW w:w="0" w:type="auto"/>
        <w:tblInd w:w="477" w:type="dxa"/>
        <w:tblLayout w:type="fixed"/>
        <w:tblCellMar>
          <w:left w:w="0" w:type="dxa"/>
          <w:right w:w="0" w:type="dxa"/>
        </w:tblCellMar>
        <w:tblLook w:val="01E0" w:firstRow="1" w:lastRow="1" w:firstColumn="1" w:lastColumn="1" w:noHBand="0" w:noVBand="0"/>
      </w:tblPr>
      <w:tblGrid>
        <w:gridCol w:w="2507"/>
        <w:gridCol w:w="2701"/>
        <w:gridCol w:w="2486"/>
        <w:gridCol w:w="714"/>
        <w:gridCol w:w="511"/>
      </w:tblGrid>
      <w:tr w:rsidR="000D2E93" w:rsidTr="00E30AF8">
        <w:trPr>
          <w:trHeight w:val="272"/>
        </w:trPr>
        <w:tc>
          <w:tcPr>
            <w:tcW w:w="2507" w:type="dxa"/>
          </w:tcPr>
          <w:p w:rsidR="000D2E93" w:rsidRDefault="000D2E93" w:rsidP="00E30AF8">
            <w:pPr>
              <w:pStyle w:val="TableParagraph"/>
              <w:spacing w:line="252" w:lineRule="exact"/>
              <w:ind w:left="35" w:right="407"/>
              <w:jc w:val="center"/>
              <w:rPr>
                <w:b/>
                <w:sz w:val="24"/>
              </w:rPr>
            </w:pPr>
            <w:r>
              <w:rPr>
                <w:b/>
                <w:spacing w:val="-5"/>
                <w:sz w:val="24"/>
              </w:rPr>
              <w:t>Total</w:t>
            </w:r>
            <w:r>
              <w:rPr>
                <w:b/>
                <w:spacing w:val="-11"/>
                <w:sz w:val="24"/>
              </w:rPr>
              <w:t xml:space="preserve"> </w:t>
            </w:r>
            <w:r>
              <w:rPr>
                <w:b/>
                <w:spacing w:val="-5"/>
                <w:sz w:val="24"/>
              </w:rPr>
              <w:t xml:space="preserve">Contact </w:t>
            </w:r>
            <w:r>
              <w:rPr>
                <w:b/>
                <w:spacing w:val="-4"/>
                <w:sz w:val="24"/>
              </w:rPr>
              <w:t>Hours</w:t>
            </w:r>
          </w:p>
        </w:tc>
        <w:tc>
          <w:tcPr>
            <w:tcW w:w="6412" w:type="dxa"/>
            <w:gridSpan w:val="4"/>
          </w:tcPr>
          <w:p w:rsidR="000D2E93" w:rsidRDefault="000D2E93" w:rsidP="00E30AF8">
            <w:pPr>
              <w:pStyle w:val="TableParagraph"/>
              <w:rPr>
                <w:sz w:val="20"/>
              </w:rPr>
            </w:pPr>
          </w:p>
        </w:tc>
      </w:tr>
      <w:tr w:rsidR="000D2E93" w:rsidTr="00E30AF8">
        <w:trPr>
          <w:trHeight w:val="278"/>
        </w:trPr>
        <w:tc>
          <w:tcPr>
            <w:tcW w:w="2507" w:type="dxa"/>
          </w:tcPr>
          <w:p w:rsidR="000D2E93" w:rsidRDefault="000D2E93" w:rsidP="00E30AF8">
            <w:pPr>
              <w:pStyle w:val="TableParagraph"/>
              <w:spacing w:line="258" w:lineRule="exact"/>
              <w:ind w:left="35" w:right="328"/>
              <w:jc w:val="center"/>
              <w:rPr>
                <w:sz w:val="24"/>
              </w:rPr>
            </w:pPr>
            <w:r>
              <w:rPr>
                <w:sz w:val="24"/>
              </w:rPr>
              <w:t>Theory</w:t>
            </w:r>
          </w:p>
        </w:tc>
        <w:tc>
          <w:tcPr>
            <w:tcW w:w="2701" w:type="dxa"/>
          </w:tcPr>
          <w:p w:rsidR="000D2E93" w:rsidRDefault="000D2E93" w:rsidP="00E30AF8">
            <w:pPr>
              <w:pStyle w:val="TableParagraph"/>
              <w:spacing w:line="258" w:lineRule="exact"/>
              <w:ind w:left="423"/>
              <w:rPr>
                <w:sz w:val="24"/>
              </w:rPr>
            </w:pPr>
            <w:r>
              <w:rPr>
                <w:sz w:val="24"/>
              </w:rPr>
              <w:t>32</w:t>
            </w:r>
          </w:p>
        </w:tc>
        <w:tc>
          <w:tcPr>
            <w:tcW w:w="2486" w:type="dxa"/>
          </w:tcPr>
          <w:p w:rsidR="000D2E93" w:rsidRDefault="000D2E93" w:rsidP="00E30AF8">
            <w:pPr>
              <w:pStyle w:val="TableParagraph"/>
              <w:spacing w:line="258" w:lineRule="exact"/>
              <w:ind w:right="279"/>
              <w:jc w:val="right"/>
              <w:rPr>
                <w:b/>
                <w:sz w:val="24"/>
              </w:rPr>
            </w:pPr>
            <w:r>
              <w:rPr>
                <w:b/>
                <w:sz w:val="24"/>
              </w:rPr>
              <w:t>T</w:t>
            </w:r>
          </w:p>
        </w:tc>
        <w:tc>
          <w:tcPr>
            <w:tcW w:w="714" w:type="dxa"/>
          </w:tcPr>
          <w:p w:rsidR="000D2E93" w:rsidRDefault="000D2E93" w:rsidP="00E30AF8">
            <w:pPr>
              <w:pStyle w:val="TableParagraph"/>
              <w:spacing w:line="258" w:lineRule="exact"/>
              <w:ind w:right="7"/>
              <w:jc w:val="center"/>
              <w:rPr>
                <w:b/>
                <w:sz w:val="24"/>
              </w:rPr>
            </w:pPr>
            <w:r>
              <w:rPr>
                <w:b/>
                <w:sz w:val="24"/>
              </w:rPr>
              <w:t>P</w:t>
            </w:r>
          </w:p>
        </w:tc>
        <w:tc>
          <w:tcPr>
            <w:tcW w:w="511" w:type="dxa"/>
          </w:tcPr>
          <w:p w:rsidR="000D2E93" w:rsidRDefault="000D2E93" w:rsidP="00E30AF8">
            <w:pPr>
              <w:pStyle w:val="TableParagraph"/>
              <w:spacing w:line="258" w:lineRule="exact"/>
              <w:ind w:right="50"/>
              <w:jc w:val="right"/>
              <w:rPr>
                <w:b/>
                <w:sz w:val="24"/>
              </w:rPr>
            </w:pPr>
            <w:r>
              <w:rPr>
                <w:b/>
                <w:w w:val="99"/>
                <w:sz w:val="24"/>
              </w:rPr>
              <w:t>C</w:t>
            </w:r>
          </w:p>
        </w:tc>
      </w:tr>
      <w:tr w:rsidR="000D2E93" w:rsidTr="00E30AF8">
        <w:trPr>
          <w:trHeight w:val="272"/>
        </w:trPr>
        <w:tc>
          <w:tcPr>
            <w:tcW w:w="2507" w:type="dxa"/>
          </w:tcPr>
          <w:p w:rsidR="000D2E93" w:rsidRDefault="000D2E93" w:rsidP="00E30AF8">
            <w:pPr>
              <w:pStyle w:val="TableParagraph"/>
              <w:spacing w:line="252" w:lineRule="exact"/>
              <w:ind w:left="35" w:right="202"/>
              <w:jc w:val="center"/>
              <w:rPr>
                <w:sz w:val="24"/>
              </w:rPr>
            </w:pPr>
            <w:r>
              <w:rPr>
                <w:sz w:val="24"/>
              </w:rPr>
              <w:t>Practical</w:t>
            </w:r>
          </w:p>
        </w:tc>
        <w:tc>
          <w:tcPr>
            <w:tcW w:w="2701" w:type="dxa"/>
          </w:tcPr>
          <w:p w:rsidR="000D2E93" w:rsidRDefault="000D2E93" w:rsidP="00E30AF8">
            <w:pPr>
              <w:pStyle w:val="TableParagraph"/>
              <w:spacing w:line="252" w:lineRule="exact"/>
              <w:ind w:left="423"/>
              <w:rPr>
                <w:sz w:val="24"/>
              </w:rPr>
            </w:pPr>
            <w:r>
              <w:rPr>
                <w:sz w:val="24"/>
              </w:rPr>
              <w:t>0</w:t>
            </w:r>
          </w:p>
        </w:tc>
        <w:tc>
          <w:tcPr>
            <w:tcW w:w="2486" w:type="dxa"/>
          </w:tcPr>
          <w:p w:rsidR="000D2E93" w:rsidRDefault="000D2E93" w:rsidP="00E30AF8">
            <w:pPr>
              <w:pStyle w:val="TableParagraph"/>
              <w:spacing w:line="252" w:lineRule="exact"/>
              <w:ind w:right="319"/>
              <w:jc w:val="right"/>
              <w:rPr>
                <w:sz w:val="24"/>
              </w:rPr>
            </w:pPr>
            <w:r>
              <w:rPr>
                <w:sz w:val="24"/>
              </w:rPr>
              <w:t>1</w:t>
            </w:r>
          </w:p>
        </w:tc>
        <w:tc>
          <w:tcPr>
            <w:tcW w:w="714" w:type="dxa"/>
          </w:tcPr>
          <w:p w:rsidR="000D2E93" w:rsidRDefault="000D2E93" w:rsidP="00E30AF8">
            <w:pPr>
              <w:pStyle w:val="TableParagraph"/>
              <w:spacing w:line="252" w:lineRule="exact"/>
              <w:ind w:right="34"/>
              <w:jc w:val="center"/>
              <w:rPr>
                <w:sz w:val="24"/>
              </w:rPr>
            </w:pPr>
            <w:r>
              <w:rPr>
                <w:sz w:val="24"/>
              </w:rPr>
              <w:t>0</w:t>
            </w:r>
          </w:p>
        </w:tc>
        <w:tc>
          <w:tcPr>
            <w:tcW w:w="511" w:type="dxa"/>
          </w:tcPr>
          <w:p w:rsidR="000D2E93" w:rsidRDefault="000D2E93" w:rsidP="00E30AF8">
            <w:pPr>
              <w:pStyle w:val="TableParagraph"/>
              <w:spacing w:line="252" w:lineRule="exact"/>
              <w:ind w:right="103"/>
              <w:jc w:val="right"/>
              <w:rPr>
                <w:sz w:val="24"/>
              </w:rPr>
            </w:pPr>
            <w:r>
              <w:rPr>
                <w:sz w:val="24"/>
              </w:rPr>
              <w:t>1</w:t>
            </w:r>
          </w:p>
        </w:tc>
      </w:tr>
    </w:tbl>
    <w:p w:rsidR="000D2E93" w:rsidRDefault="000D2E93" w:rsidP="000D2E93">
      <w:pPr>
        <w:pStyle w:val="BodyText"/>
        <w:spacing w:before="9"/>
        <w:ind w:left="0" w:firstLine="0"/>
        <w:rPr>
          <w:b/>
        </w:rPr>
      </w:pPr>
    </w:p>
    <w:p w:rsidR="000D2E93" w:rsidRDefault="000D2E93" w:rsidP="000D2E93">
      <w:pPr>
        <w:pStyle w:val="BodyText"/>
        <w:spacing w:line="242" w:lineRule="auto"/>
        <w:ind w:left="1241" w:right="606"/>
        <w:jc w:val="both"/>
      </w:pPr>
      <w:r>
        <w:rPr>
          <w:b/>
        </w:rPr>
        <w:t xml:space="preserve">AIMS </w:t>
      </w:r>
      <w:r>
        <w:t>The students will be able to develop management skills, get acquainted the learner with the</w:t>
      </w:r>
      <w:r>
        <w:rPr>
          <w:spacing w:val="1"/>
        </w:rPr>
        <w:t xml:space="preserve"> </w:t>
      </w:r>
      <w:r>
        <w:rPr>
          <w:spacing w:val="-6"/>
        </w:rPr>
        <w:t xml:space="preserve">principles of management and economic relations and develop commercial/economic </w:t>
      </w:r>
      <w:r>
        <w:rPr>
          <w:spacing w:val="-5"/>
        </w:rPr>
        <w:t>approach to</w:t>
      </w:r>
      <w:r>
        <w:rPr>
          <w:spacing w:val="-4"/>
        </w:rPr>
        <w:t xml:space="preserve"> </w:t>
      </w:r>
      <w:r>
        <w:t>solve</w:t>
      </w:r>
      <w:r>
        <w:rPr>
          <w:spacing w:val="-12"/>
        </w:rPr>
        <w:t xml:space="preserve"> </w:t>
      </w:r>
      <w:r>
        <w:t>the</w:t>
      </w:r>
      <w:r>
        <w:rPr>
          <w:spacing w:val="-11"/>
        </w:rPr>
        <w:t xml:space="preserve"> </w:t>
      </w:r>
      <w:r>
        <w:t>problems</w:t>
      </w:r>
      <w:r>
        <w:rPr>
          <w:spacing w:val="-11"/>
        </w:rPr>
        <w:t xml:space="preserve"> </w:t>
      </w:r>
      <w:r>
        <w:t>in</w:t>
      </w:r>
      <w:r>
        <w:rPr>
          <w:spacing w:val="-14"/>
        </w:rPr>
        <w:t xml:space="preserve"> </w:t>
      </w:r>
      <w:r>
        <w:t>the</w:t>
      </w:r>
      <w:r>
        <w:rPr>
          <w:spacing w:val="-11"/>
        </w:rPr>
        <w:t xml:space="preserve"> </w:t>
      </w:r>
      <w:r>
        <w:t>industrial</w:t>
      </w:r>
      <w:r>
        <w:rPr>
          <w:spacing w:val="-19"/>
        </w:rPr>
        <w:t xml:space="preserve"> </w:t>
      </w:r>
      <w:r>
        <w:t>set-up.</w:t>
      </w:r>
    </w:p>
    <w:p w:rsidR="000D2E93" w:rsidRDefault="000D2E93" w:rsidP="000D2E93">
      <w:pPr>
        <w:pStyle w:val="BodyText"/>
        <w:spacing w:before="7"/>
        <w:ind w:left="0" w:firstLine="0"/>
      </w:pPr>
    </w:p>
    <w:p w:rsidR="000D2E93" w:rsidRDefault="000D2E93" w:rsidP="000D2E93">
      <w:pPr>
        <w:pStyle w:val="Heading2"/>
        <w:spacing w:line="240" w:lineRule="auto"/>
        <w:ind w:left="520"/>
      </w:pPr>
      <w:r>
        <w:rPr>
          <w:spacing w:val="-5"/>
        </w:rPr>
        <w:t>COURSE</w:t>
      </w:r>
      <w:r>
        <w:rPr>
          <w:spacing w:val="-10"/>
        </w:rPr>
        <w:t xml:space="preserve"> </w:t>
      </w:r>
      <w:r>
        <w:rPr>
          <w:spacing w:val="-5"/>
        </w:rPr>
        <w:t>CONTENTS</w:t>
      </w:r>
    </w:p>
    <w:p w:rsidR="000D2E93" w:rsidRDefault="000D2E93" w:rsidP="000D2E93">
      <w:pPr>
        <w:pStyle w:val="BodyText"/>
        <w:spacing w:before="5"/>
        <w:ind w:left="0" w:firstLine="0"/>
        <w:rPr>
          <w:b/>
        </w:rPr>
      </w:pPr>
    </w:p>
    <w:p w:rsidR="000D2E93" w:rsidRDefault="000D2E93" w:rsidP="00617A6F">
      <w:pPr>
        <w:pStyle w:val="ListParagraph"/>
        <w:numPr>
          <w:ilvl w:val="0"/>
          <w:numId w:val="191"/>
        </w:numPr>
        <w:tabs>
          <w:tab w:val="left" w:pos="1240"/>
          <w:tab w:val="left" w:pos="1241"/>
          <w:tab w:val="left" w:pos="9101"/>
        </w:tabs>
        <w:spacing w:before="0" w:line="275" w:lineRule="exact"/>
        <w:rPr>
          <w:b/>
          <w:sz w:val="24"/>
        </w:rPr>
      </w:pPr>
      <w:r>
        <w:rPr>
          <w:b/>
          <w:sz w:val="24"/>
        </w:rPr>
        <w:t>ECONOMICS</w:t>
      </w:r>
      <w:r>
        <w:rPr>
          <w:b/>
          <w:sz w:val="24"/>
        </w:rPr>
        <w:tab/>
      </w:r>
      <w:r>
        <w:rPr>
          <w:b/>
          <w:spacing w:val="-3"/>
          <w:sz w:val="24"/>
        </w:rPr>
        <w:t>2</w:t>
      </w:r>
      <w:r>
        <w:rPr>
          <w:b/>
          <w:spacing w:val="-11"/>
          <w:sz w:val="24"/>
        </w:rPr>
        <w:t xml:space="preserve"> </w:t>
      </w:r>
      <w:r>
        <w:rPr>
          <w:b/>
          <w:spacing w:val="-3"/>
          <w:sz w:val="24"/>
        </w:rPr>
        <w:t>Hours</w:t>
      </w:r>
    </w:p>
    <w:p w:rsidR="000D2E93" w:rsidRDefault="000D2E93" w:rsidP="00617A6F">
      <w:pPr>
        <w:pStyle w:val="ListParagraph"/>
        <w:numPr>
          <w:ilvl w:val="1"/>
          <w:numId w:val="191"/>
        </w:numPr>
        <w:tabs>
          <w:tab w:val="left" w:pos="1960"/>
          <w:tab w:val="left" w:pos="1961"/>
        </w:tabs>
        <w:spacing w:before="0" w:line="275" w:lineRule="exact"/>
        <w:rPr>
          <w:sz w:val="24"/>
        </w:rPr>
      </w:pPr>
      <w:r>
        <w:rPr>
          <w:spacing w:val="-8"/>
          <w:sz w:val="24"/>
        </w:rPr>
        <w:t>Definition:</w:t>
      </w:r>
      <w:r>
        <w:rPr>
          <w:spacing w:val="-6"/>
          <w:sz w:val="24"/>
        </w:rPr>
        <w:t xml:space="preserve"> </w:t>
      </w:r>
      <w:r>
        <w:rPr>
          <w:spacing w:val="-7"/>
          <w:sz w:val="24"/>
        </w:rPr>
        <w:t>Adam</w:t>
      </w:r>
      <w:r>
        <w:rPr>
          <w:spacing w:val="-16"/>
          <w:sz w:val="24"/>
        </w:rPr>
        <w:t xml:space="preserve"> </w:t>
      </w:r>
      <w:r>
        <w:rPr>
          <w:spacing w:val="-7"/>
          <w:sz w:val="24"/>
        </w:rPr>
        <w:t>Smith,</w:t>
      </w:r>
      <w:r>
        <w:rPr>
          <w:spacing w:val="-3"/>
          <w:sz w:val="24"/>
        </w:rPr>
        <w:t xml:space="preserve"> </w:t>
      </w:r>
      <w:r>
        <w:rPr>
          <w:spacing w:val="-7"/>
          <w:sz w:val="24"/>
        </w:rPr>
        <w:t>Alfred Marshall,</w:t>
      </w:r>
      <w:r>
        <w:rPr>
          <w:spacing w:val="-3"/>
          <w:sz w:val="24"/>
        </w:rPr>
        <w:t xml:space="preserve"> </w:t>
      </w:r>
      <w:r>
        <w:rPr>
          <w:spacing w:val="-7"/>
          <w:sz w:val="24"/>
        </w:rPr>
        <w:t>Prof.</w:t>
      </w:r>
      <w:r>
        <w:rPr>
          <w:spacing w:val="-4"/>
          <w:sz w:val="24"/>
        </w:rPr>
        <w:t xml:space="preserve"> </w:t>
      </w:r>
      <w:r>
        <w:rPr>
          <w:spacing w:val="-7"/>
          <w:sz w:val="24"/>
        </w:rPr>
        <w:t>Robins.</w:t>
      </w:r>
    </w:p>
    <w:p w:rsidR="000D2E93" w:rsidRDefault="000D2E93" w:rsidP="00617A6F">
      <w:pPr>
        <w:pStyle w:val="ListParagraph"/>
        <w:numPr>
          <w:ilvl w:val="1"/>
          <w:numId w:val="191"/>
        </w:numPr>
        <w:tabs>
          <w:tab w:val="left" w:pos="1960"/>
          <w:tab w:val="left" w:pos="1961"/>
        </w:tabs>
        <w:spacing w:before="3"/>
        <w:rPr>
          <w:sz w:val="24"/>
        </w:rPr>
      </w:pPr>
      <w:r>
        <w:rPr>
          <w:spacing w:val="-4"/>
          <w:sz w:val="24"/>
        </w:rPr>
        <w:t>Nature</w:t>
      </w:r>
      <w:r>
        <w:rPr>
          <w:spacing w:val="-11"/>
          <w:sz w:val="24"/>
        </w:rPr>
        <w:t xml:space="preserve"> </w:t>
      </w:r>
      <w:r>
        <w:rPr>
          <w:spacing w:val="-3"/>
          <w:sz w:val="24"/>
        </w:rPr>
        <w:t>and</w:t>
      </w:r>
      <w:r>
        <w:rPr>
          <w:spacing w:val="-10"/>
          <w:sz w:val="24"/>
        </w:rPr>
        <w:t xml:space="preserve"> </w:t>
      </w:r>
      <w:r>
        <w:rPr>
          <w:spacing w:val="-3"/>
          <w:sz w:val="24"/>
        </w:rPr>
        <w:t>scope</w:t>
      </w:r>
    </w:p>
    <w:p w:rsidR="000D2E93" w:rsidRDefault="000D2E93" w:rsidP="00617A6F">
      <w:pPr>
        <w:pStyle w:val="ListParagraph"/>
        <w:numPr>
          <w:ilvl w:val="1"/>
          <w:numId w:val="191"/>
        </w:numPr>
        <w:tabs>
          <w:tab w:val="left" w:pos="1960"/>
          <w:tab w:val="left" w:pos="1961"/>
        </w:tabs>
        <w:spacing w:before="2"/>
        <w:rPr>
          <w:sz w:val="24"/>
        </w:rPr>
      </w:pPr>
      <w:r>
        <w:rPr>
          <w:spacing w:val="-7"/>
          <w:sz w:val="24"/>
        </w:rPr>
        <w:t xml:space="preserve">Importance </w:t>
      </w:r>
      <w:r>
        <w:rPr>
          <w:spacing w:val="-6"/>
          <w:sz w:val="24"/>
        </w:rPr>
        <w:t>for</w:t>
      </w:r>
      <w:r>
        <w:rPr>
          <w:spacing w:val="-3"/>
          <w:sz w:val="24"/>
        </w:rPr>
        <w:t xml:space="preserve"> </w:t>
      </w:r>
      <w:r>
        <w:rPr>
          <w:spacing w:val="-6"/>
          <w:sz w:val="24"/>
        </w:rPr>
        <w:t>technicians</w:t>
      </w:r>
    </w:p>
    <w:p w:rsidR="000D2E93" w:rsidRDefault="000D2E93" w:rsidP="00617A6F">
      <w:pPr>
        <w:pStyle w:val="ListParagraph"/>
        <w:numPr>
          <w:ilvl w:val="1"/>
          <w:numId w:val="191"/>
        </w:numPr>
        <w:tabs>
          <w:tab w:val="left" w:pos="1960"/>
          <w:tab w:val="left" w:pos="1961"/>
        </w:tabs>
        <w:spacing w:before="3"/>
        <w:rPr>
          <w:sz w:val="24"/>
        </w:rPr>
      </w:pPr>
      <w:r>
        <w:rPr>
          <w:spacing w:val="-6"/>
          <w:sz w:val="24"/>
        </w:rPr>
        <w:t>Micro</w:t>
      </w:r>
      <w:r>
        <w:rPr>
          <w:spacing w:val="-4"/>
          <w:sz w:val="24"/>
        </w:rPr>
        <w:t xml:space="preserve"> </w:t>
      </w:r>
      <w:r>
        <w:rPr>
          <w:spacing w:val="-6"/>
          <w:sz w:val="24"/>
        </w:rPr>
        <w:t>and</w:t>
      </w:r>
      <w:r>
        <w:rPr>
          <w:spacing w:val="-8"/>
          <w:sz w:val="24"/>
        </w:rPr>
        <w:t xml:space="preserve"> </w:t>
      </w:r>
      <w:r>
        <w:rPr>
          <w:spacing w:val="-6"/>
          <w:sz w:val="24"/>
        </w:rPr>
        <w:t>Macro</w:t>
      </w:r>
      <w:r>
        <w:rPr>
          <w:spacing w:val="-4"/>
          <w:sz w:val="24"/>
        </w:rPr>
        <w:t xml:space="preserve"> </w:t>
      </w:r>
      <w:r>
        <w:rPr>
          <w:spacing w:val="-5"/>
          <w:sz w:val="24"/>
        </w:rPr>
        <w:t>Economics.</w:t>
      </w:r>
    </w:p>
    <w:p w:rsidR="000D2E93" w:rsidRDefault="000D2E93" w:rsidP="000D2E93">
      <w:pPr>
        <w:pStyle w:val="BodyText"/>
        <w:spacing w:before="9"/>
        <w:ind w:left="0" w:firstLine="0"/>
      </w:pPr>
    </w:p>
    <w:p w:rsidR="000D2E93" w:rsidRDefault="000D2E93" w:rsidP="00617A6F">
      <w:pPr>
        <w:pStyle w:val="Heading2"/>
        <w:numPr>
          <w:ilvl w:val="0"/>
          <w:numId w:val="191"/>
        </w:numPr>
        <w:tabs>
          <w:tab w:val="left" w:pos="1240"/>
          <w:tab w:val="left" w:pos="1241"/>
          <w:tab w:val="left" w:pos="9206"/>
        </w:tabs>
        <w:spacing w:line="240" w:lineRule="auto"/>
        <w:rPr>
          <w:b w:val="0"/>
        </w:rPr>
      </w:pPr>
      <w:r>
        <w:rPr>
          <w:spacing w:val="-5"/>
        </w:rPr>
        <w:t>BASIC</w:t>
      </w:r>
      <w:r>
        <w:rPr>
          <w:spacing w:val="-9"/>
        </w:rPr>
        <w:t xml:space="preserve"> </w:t>
      </w:r>
      <w:r>
        <w:rPr>
          <w:spacing w:val="-5"/>
        </w:rPr>
        <w:t>CONCEPTS</w:t>
      </w:r>
      <w:r>
        <w:rPr>
          <w:spacing w:val="-8"/>
        </w:rPr>
        <w:t xml:space="preserve"> </w:t>
      </w:r>
      <w:r>
        <w:rPr>
          <w:spacing w:val="-4"/>
        </w:rPr>
        <w:t>OF</w:t>
      </w:r>
      <w:r>
        <w:rPr>
          <w:spacing w:val="-10"/>
        </w:rPr>
        <w:t xml:space="preserve"> </w:t>
      </w:r>
      <w:r>
        <w:rPr>
          <w:spacing w:val="-4"/>
        </w:rPr>
        <w:t>ECONOMICS</w:t>
      </w:r>
      <w:r>
        <w:rPr>
          <w:spacing w:val="-4"/>
        </w:rPr>
        <w:tab/>
      </w:r>
      <w:r>
        <w:t>1</w:t>
      </w:r>
      <w:r>
        <w:rPr>
          <w:spacing w:val="-14"/>
        </w:rPr>
        <w:t xml:space="preserve"> </w:t>
      </w:r>
      <w:r>
        <w:t>Hou</w:t>
      </w:r>
      <w:r>
        <w:rPr>
          <w:b w:val="0"/>
        </w:rPr>
        <w:t>r</w:t>
      </w:r>
    </w:p>
    <w:p w:rsidR="000D2E93" w:rsidRDefault="000D2E93" w:rsidP="00617A6F">
      <w:pPr>
        <w:pStyle w:val="ListParagraph"/>
        <w:numPr>
          <w:ilvl w:val="1"/>
          <w:numId w:val="191"/>
        </w:numPr>
        <w:tabs>
          <w:tab w:val="left" w:pos="1960"/>
          <w:tab w:val="left" w:pos="1961"/>
        </w:tabs>
        <w:spacing w:before="3"/>
        <w:rPr>
          <w:sz w:val="24"/>
        </w:rPr>
      </w:pPr>
      <w:r>
        <w:rPr>
          <w:sz w:val="24"/>
        </w:rPr>
        <w:t>Utility</w:t>
      </w:r>
    </w:p>
    <w:p w:rsidR="000D2E93" w:rsidRDefault="000D2E93" w:rsidP="00617A6F">
      <w:pPr>
        <w:pStyle w:val="ListParagraph"/>
        <w:numPr>
          <w:ilvl w:val="1"/>
          <w:numId w:val="191"/>
        </w:numPr>
        <w:tabs>
          <w:tab w:val="left" w:pos="1960"/>
          <w:tab w:val="left" w:pos="1961"/>
        </w:tabs>
        <w:spacing w:before="3"/>
        <w:rPr>
          <w:sz w:val="24"/>
        </w:rPr>
      </w:pPr>
      <w:r>
        <w:rPr>
          <w:sz w:val="24"/>
        </w:rPr>
        <w:t>Income</w:t>
      </w:r>
    </w:p>
    <w:p w:rsidR="000D2E93" w:rsidRDefault="000D2E93" w:rsidP="00617A6F">
      <w:pPr>
        <w:pStyle w:val="ListParagraph"/>
        <w:numPr>
          <w:ilvl w:val="1"/>
          <w:numId w:val="191"/>
        </w:numPr>
        <w:tabs>
          <w:tab w:val="left" w:pos="1960"/>
          <w:tab w:val="left" w:pos="1961"/>
        </w:tabs>
        <w:spacing w:before="2"/>
        <w:rPr>
          <w:sz w:val="24"/>
        </w:rPr>
      </w:pPr>
      <w:r>
        <w:rPr>
          <w:sz w:val="24"/>
        </w:rPr>
        <w:t>Wealth</w:t>
      </w:r>
    </w:p>
    <w:p w:rsidR="000D2E93" w:rsidRDefault="000D2E93" w:rsidP="00617A6F">
      <w:pPr>
        <w:pStyle w:val="ListParagraph"/>
        <w:numPr>
          <w:ilvl w:val="1"/>
          <w:numId w:val="191"/>
        </w:numPr>
        <w:tabs>
          <w:tab w:val="left" w:pos="1960"/>
          <w:tab w:val="left" w:pos="1961"/>
        </w:tabs>
        <w:spacing w:before="2"/>
        <w:rPr>
          <w:sz w:val="24"/>
        </w:rPr>
      </w:pPr>
      <w:r>
        <w:rPr>
          <w:sz w:val="24"/>
        </w:rPr>
        <w:t>Saving</w:t>
      </w:r>
    </w:p>
    <w:p w:rsidR="000D2E93" w:rsidRDefault="000D2E93" w:rsidP="00617A6F">
      <w:pPr>
        <w:pStyle w:val="ListParagraph"/>
        <w:numPr>
          <w:ilvl w:val="1"/>
          <w:numId w:val="191"/>
        </w:numPr>
        <w:tabs>
          <w:tab w:val="left" w:pos="1960"/>
          <w:tab w:val="left" w:pos="1961"/>
        </w:tabs>
        <w:spacing w:before="3"/>
        <w:rPr>
          <w:sz w:val="24"/>
        </w:rPr>
      </w:pPr>
      <w:r>
        <w:rPr>
          <w:sz w:val="24"/>
        </w:rPr>
        <w:t>Investment</w:t>
      </w:r>
    </w:p>
    <w:p w:rsidR="000D2E93" w:rsidRDefault="000D2E93" w:rsidP="00617A6F">
      <w:pPr>
        <w:pStyle w:val="ListParagraph"/>
        <w:numPr>
          <w:ilvl w:val="1"/>
          <w:numId w:val="191"/>
        </w:numPr>
        <w:tabs>
          <w:tab w:val="left" w:pos="1960"/>
          <w:tab w:val="left" w:pos="1961"/>
        </w:tabs>
        <w:spacing w:before="2"/>
        <w:rPr>
          <w:sz w:val="24"/>
        </w:rPr>
      </w:pPr>
      <w:r>
        <w:rPr>
          <w:sz w:val="24"/>
        </w:rPr>
        <w:t>Value.</w:t>
      </w:r>
    </w:p>
    <w:p w:rsidR="000D2E93" w:rsidRDefault="000D2E93" w:rsidP="000D2E93">
      <w:pPr>
        <w:pStyle w:val="BodyText"/>
        <w:ind w:left="0" w:firstLine="0"/>
      </w:pPr>
    </w:p>
    <w:p w:rsidR="000D2E93" w:rsidRDefault="000D2E93" w:rsidP="00617A6F">
      <w:pPr>
        <w:pStyle w:val="Heading2"/>
        <w:numPr>
          <w:ilvl w:val="0"/>
          <w:numId w:val="191"/>
        </w:numPr>
        <w:tabs>
          <w:tab w:val="left" w:pos="1240"/>
          <w:tab w:val="left" w:pos="1241"/>
          <w:tab w:val="left" w:pos="9101"/>
        </w:tabs>
        <w:spacing w:line="275" w:lineRule="exact"/>
      </w:pPr>
      <w:proofErr w:type="gramStart"/>
      <w:r>
        <w:rPr>
          <w:spacing w:val="-4"/>
        </w:rPr>
        <w:t>DEMAND</w:t>
      </w:r>
      <w:r>
        <w:rPr>
          <w:spacing w:val="-11"/>
        </w:rPr>
        <w:t xml:space="preserve"> </w:t>
      </w:r>
      <w:r>
        <w:rPr>
          <w:spacing w:val="-4"/>
        </w:rPr>
        <w:t>AND</w:t>
      </w:r>
      <w:r>
        <w:rPr>
          <w:spacing w:val="-11"/>
        </w:rPr>
        <w:t xml:space="preserve"> </w:t>
      </w:r>
      <w:r>
        <w:rPr>
          <w:spacing w:val="-4"/>
        </w:rPr>
        <w:t>SUPPLY.</w:t>
      </w:r>
      <w:proofErr w:type="gramEnd"/>
      <w:r>
        <w:rPr>
          <w:spacing w:val="-4"/>
        </w:rPr>
        <w:tab/>
      </w:r>
      <w:r>
        <w:rPr>
          <w:spacing w:val="-3"/>
        </w:rPr>
        <w:t>2</w:t>
      </w:r>
      <w:r>
        <w:rPr>
          <w:spacing w:val="-11"/>
        </w:rPr>
        <w:t xml:space="preserve"> </w:t>
      </w:r>
      <w:r>
        <w:rPr>
          <w:spacing w:val="-3"/>
        </w:rPr>
        <w:t>Hours</w:t>
      </w:r>
    </w:p>
    <w:p w:rsidR="000D2E93" w:rsidRDefault="000D2E93" w:rsidP="00617A6F">
      <w:pPr>
        <w:pStyle w:val="ListParagraph"/>
        <w:numPr>
          <w:ilvl w:val="1"/>
          <w:numId w:val="191"/>
        </w:numPr>
        <w:tabs>
          <w:tab w:val="left" w:pos="1960"/>
          <w:tab w:val="left" w:pos="1961"/>
        </w:tabs>
        <w:spacing w:before="0" w:line="275" w:lineRule="exact"/>
        <w:rPr>
          <w:sz w:val="24"/>
        </w:rPr>
      </w:pPr>
      <w:r>
        <w:rPr>
          <w:spacing w:val="-7"/>
          <w:sz w:val="24"/>
        </w:rPr>
        <w:t>Definition</w:t>
      </w:r>
      <w:r>
        <w:rPr>
          <w:spacing w:val="-12"/>
          <w:sz w:val="24"/>
        </w:rPr>
        <w:t xml:space="preserve"> </w:t>
      </w:r>
      <w:r>
        <w:rPr>
          <w:spacing w:val="-6"/>
          <w:sz w:val="24"/>
        </w:rPr>
        <w:t>of</w:t>
      </w:r>
      <w:r>
        <w:rPr>
          <w:spacing w:val="-16"/>
          <w:sz w:val="24"/>
        </w:rPr>
        <w:t xml:space="preserve"> </w:t>
      </w:r>
      <w:r>
        <w:rPr>
          <w:spacing w:val="-6"/>
          <w:sz w:val="24"/>
        </w:rPr>
        <w:t>demand.</w:t>
      </w:r>
    </w:p>
    <w:p w:rsidR="000D2E93" w:rsidRDefault="000D2E93" w:rsidP="00617A6F">
      <w:pPr>
        <w:pStyle w:val="ListParagraph"/>
        <w:numPr>
          <w:ilvl w:val="1"/>
          <w:numId w:val="191"/>
        </w:numPr>
        <w:tabs>
          <w:tab w:val="left" w:pos="1960"/>
          <w:tab w:val="left" w:pos="1961"/>
        </w:tabs>
        <w:spacing w:before="3"/>
        <w:rPr>
          <w:sz w:val="24"/>
        </w:rPr>
      </w:pPr>
      <w:r>
        <w:rPr>
          <w:spacing w:val="-6"/>
          <w:sz w:val="24"/>
        </w:rPr>
        <w:t>Law</w:t>
      </w:r>
      <w:r>
        <w:rPr>
          <w:spacing w:val="-8"/>
          <w:sz w:val="24"/>
        </w:rPr>
        <w:t xml:space="preserve"> </w:t>
      </w:r>
      <w:r>
        <w:rPr>
          <w:spacing w:val="-5"/>
          <w:sz w:val="24"/>
        </w:rPr>
        <w:t>of</w:t>
      </w:r>
      <w:r>
        <w:rPr>
          <w:spacing w:val="-15"/>
          <w:sz w:val="24"/>
        </w:rPr>
        <w:t xml:space="preserve"> </w:t>
      </w:r>
      <w:r>
        <w:rPr>
          <w:spacing w:val="-5"/>
          <w:sz w:val="24"/>
        </w:rPr>
        <w:t>demand.</w:t>
      </w:r>
    </w:p>
    <w:p w:rsidR="000D2E93" w:rsidRDefault="000D2E93" w:rsidP="00617A6F">
      <w:pPr>
        <w:pStyle w:val="ListParagraph"/>
        <w:numPr>
          <w:ilvl w:val="1"/>
          <w:numId w:val="191"/>
        </w:numPr>
        <w:tabs>
          <w:tab w:val="left" w:pos="1960"/>
          <w:tab w:val="left" w:pos="1961"/>
        </w:tabs>
        <w:spacing w:before="2"/>
        <w:rPr>
          <w:sz w:val="24"/>
        </w:rPr>
      </w:pPr>
      <w:r>
        <w:rPr>
          <w:spacing w:val="-7"/>
          <w:sz w:val="24"/>
        </w:rPr>
        <w:t>Definition</w:t>
      </w:r>
      <w:r>
        <w:rPr>
          <w:spacing w:val="-11"/>
          <w:sz w:val="24"/>
        </w:rPr>
        <w:t xml:space="preserve"> </w:t>
      </w:r>
      <w:r>
        <w:rPr>
          <w:spacing w:val="-7"/>
          <w:sz w:val="24"/>
        </w:rPr>
        <w:t>of</w:t>
      </w:r>
      <w:r>
        <w:rPr>
          <w:spacing w:val="-15"/>
          <w:sz w:val="24"/>
        </w:rPr>
        <w:t xml:space="preserve"> </w:t>
      </w:r>
      <w:r>
        <w:rPr>
          <w:spacing w:val="-7"/>
          <w:sz w:val="24"/>
        </w:rPr>
        <w:t>supply.</w:t>
      </w:r>
    </w:p>
    <w:p w:rsidR="000D2E93" w:rsidRDefault="000D2E93" w:rsidP="00617A6F">
      <w:pPr>
        <w:pStyle w:val="ListParagraph"/>
        <w:numPr>
          <w:ilvl w:val="1"/>
          <w:numId w:val="191"/>
        </w:numPr>
        <w:tabs>
          <w:tab w:val="left" w:pos="1960"/>
          <w:tab w:val="left" w:pos="1961"/>
        </w:tabs>
        <w:spacing w:before="3"/>
        <w:rPr>
          <w:sz w:val="24"/>
        </w:rPr>
      </w:pPr>
      <w:r>
        <w:rPr>
          <w:spacing w:val="-6"/>
          <w:sz w:val="24"/>
        </w:rPr>
        <w:t>Law of</w:t>
      </w:r>
      <w:r>
        <w:rPr>
          <w:spacing w:val="-15"/>
          <w:sz w:val="24"/>
        </w:rPr>
        <w:t xml:space="preserve"> </w:t>
      </w:r>
      <w:r>
        <w:rPr>
          <w:spacing w:val="-6"/>
          <w:sz w:val="24"/>
        </w:rPr>
        <w:t>supply.</w:t>
      </w:r>
    </w:p>
    <w:p w:rsidR="000D2E93" w:rsidRDefault="000D2E93" w:rsidP="000D2E93">
      <w:pPr>
        <w:pStyle w:val="BodyText"/>
        <w:ind w:left="0" w:firstLine="0"/>
      </w:pPr>
    </w:p>
    <w:p w:rsidR="000D2E93" w:rsidRDefault="000D2E93" w:rsidP="00617A6F">
      <w:pPr>
        <w:pStyle w:val="Heading2"/>
        <w:numPr>
          <w:ilvl w:val="0"/>
          <w:numId w:val="191"/>
        </w:numPr>
        <w:tabs>
          <w:tab w:val="left" w:pos="1240"/>
          <w:tab w:val="left" w:pos="1241"/>
          <w:tab w:val="left" w:pos="9101"/>
        </w:tabs>
        <w:spacing w:line="275" w:lineRule="exact"/>
      </w:pPr>
      <w:proofErr w:type="gramStart"/>
      <w:r>
        <w:rPr>
          <w:spacing w:val="-6"/>
        </w:rPr>
        <w:t>FACTORS</w:t>
      </w:r>
      <w:r>
        <w:rPr>
          <w:spacing w:val="-7"/>
        </w:rPr>
        <w:t xml:space="preserve"> </w:t>
      </w:r>
      <w:r>
        <w:rPr>
          <w:spacing w:val="-5"/>
        </w:rPr>
        <w:t>OF</w:t>
      </w:r>
      <w:r>
        <w:rPr>
          <w:spacing w:val="-10"/>
        </w:rPr>
        <w:t xml:space="preserve"> </w:t>
      </w:r>
      <w:r>
        <w:rPr>
          <w:spacing w:val="-5"/>
        </w:rPr>
        <w:t>PRODUCTION.</w:t>
      </w:r>
      <w:proofErr w:type="gramEnd"/>
      <w:r>
        <w:rPr>
          <w:spacing w:val="-5"/>
        </w:rPr>
        <w:tab/>
      </w:r>
      <w:r>
        <w:rPr>
          <w:spacing w:val="-3"/>
        </w:rPr>
        <w:t>2</w:t>
      </w:r>
      <w:r>
        <w:rPr>
          <w:spacing w:val="-11"/>
        </w:rPr>
        <w:t xml:space="preserve"> </w:t>
      </w:r>
      <w:r>
        <w:rPr>
          <w:spacing w:val="-3"/>
        </w:rPr>
        <w:t>Hours</w:t>
      </w:r>
    </w:p>
    <w:p w:rsidR="000D2E93" w:rsidRDefault="000D2E93" w:rsidP="00617A6F">
      <w:pPr>
        <w:pStyle w:val="ListParagraph"/>
        <w:numPr>
          <w:ilvl w:val="1"/>
          <w:numId w:val="191"/>
        </w:numPr>
        <w:tabs>
          <w:tab w:val="left" w:pos="1960"/>
          <w:tab w:val="left" w:pos="1961"/>
        </w:tabs>
        <w:spacing w:before="0" w:line="275" w:lineRule="exact"/>
        <w:rPr>
          <w:sz w:val="24"/>
        </w:rPr>
      </w:pPr>
      <w:r>
        <w:rPr>
          <w:sz w:val="24"/>
        </w:rPr>
        <w:t>Land</w:t>
      </w:r>
    </w:p>
    <w:p w:rsidR="000D2E93" w:rsidRDefault="000D2E93" w:rsidP="00617A6F">
      <w:pPr>
        <w:pStyle w:val="ListParagraph"/>
        <w:numPr>
          <w:ilvl w:val="1"/>
          <w:numId w:val="191"/>
        </w:numPr>
        <w:tabs>
          <w:tab w:val="left" w:pos="1960"/>
          <w:tab w:val="left" w:pos="1961"/>
        </w:tabs>
        <w:spacing w:before="2"/>
        <w:rPr>
          <w:sz w:val="24"/>
        </w:rPr>
      </w:pPr>
      <w:proofErr w:type="spellStart"/>
      <w:r>
        <w:rPr>
          <w:sz w:val="24"/>
        </w:rPr>
        <w:t>Labour</w:t>
      </w:r>
      <w:proofErr w:type="spellEnd"/>
    </w:p>
    <w:p w:rsidR="000D2E93" w:rsidRDefault="000D2E93" w:rsidP="00617A6F">
      <w:pPr>
        <w:pStyle w:val="ListParagraph"/>
        <w:numPr>
          <w:ilvl w:val="1"/>
          <w:numId w:val="191"/>
        </w:numPr>
        <w:tabs>
          <w:tab w:val="left" w:pos="1960"/>
          <w:tab w:val="left" w:pos="1961"/>
        </w:tabs>
        <w:spacing w:before="3"/>
        <w:rPr>
          <w:sz w:val="24"/>
        </w:rPr>
      </w:pPr>
      <w:r>
        <w:rPr>
          <w:sz w:val="24"/>
        </w:rPr>
        <w:t>Capital</w:t>
      </w:r>
    </w:p>
    <w:p w:rsidR="000D2E93" w:rsidRDefault="000D2E93" w:rsidP="00617A6F">
      <w:pPr>
        <w:pStyle w:val="ListParagraph"/>
        <w:numPr>
          <w:ilvl w:val="1"/>
          <w:numId w:val="191"/>
        </w:numPr>
        <w:tabs>
          <w:tab w:val="left" w:pos="1960"/>
          <w:tab w:val="left" w:pos="1961"/>
        </w:tabs>
        <w:spacing w:before="2"/>
        <w:rPr>
          <w:sz w:val="24"/>
        </w:rPr>
      </w:pPr>
      <w:r>
        <w:rPr>
          <w:sz w:val="24"/>
        </w:rPr>
        <w:t>Organization.</w:t>
      </w:r>
    </w:p>
    <w:p w:rsidR="000D2E93" w:rsidRDefault="000D2E93" w:rsidP="000D2E93">
      <w:pPr>
        <w:pStyle w:val="BodyText"/>
        <w:ind w:left="0" w:firstLine="0"/>
      </w:pPr>
    </w:p>
    <w:p w:rsidR="000D2E93" w:rsidRDefault="000D2E93" w:rsidP="00617A6F">
      <w:pPr>
        <w:pStyle w:val="Heading2"/>
        <w:numPr>
          <w:ilvl w:val="0"/>
          <w:numId w:val="191"/>
        </w:numPr>
        <w:tabs>
          <w:tab w:val="left" w:pos="1240"/>
          <w:tab w:val="left" w:pos="1241"/>
          <w:tab w:val="left" w:pos="9101"/>
        </w:tabs>
        <w:spacing w:line="275" w:lineRule="exact"/>
      </w:pPr>
      <w:proofErr w:type="gramStart"/>
      <w:r>
        <w:rPr>
          <w:spacing w:val="-5"/>
        </w:rPr>
        <w:t>BUSINESS</w:t>
      </w:r>
      <w:r>
        <w:rPr>
          <w:spacing w:val="-10"/>
        </w:rPr>
        <w:t xml:space="preserve"> </w:t>
      </w:r>
      <w:r>
        <w:rPr>
          <w:spacing w:val="-5"/>
        </w:rPr>
        <w:t>ORGANIZATION.</w:t>
      </w:r>
      <w:proofErr w:type="gramEnd"/>
      <w:r>
        <w:rPr>
          <w:spacing w:val="-5"/>
        </w:rPr>
        <w:tab/>
      </w:r>
      <w:r>
        <w:rPr>
          <w:spacing w:val="-3"/>
        </w:rPr>
        <w:t>3</w:t>
      </w:r>
      <w:r>
        <w:rPr>
          <w:spacing w:val="-11"/>
        </w:rPr>
        <w:t xml:space="preserve"> </w:t>
      </w:r>
      <w:r>
        <w:rPr>
          <w:spacing w:val="-3"/>
        </w:rPr>
        <w:t>Hours</w:t>
      </w:r>
    </w:p>
    <w:p w:rsidR="000D2E93" w:rsidRDefault="000D2E93" w:rsidP="00617A6F">
      <w:pPr>
        <w:pStyle w:val="ListParagraph"/>
        <w:numPr>
          <w:ilvl w:val="1"/>
          <w:numId w:val="191"/>
        </w:numPr>
        <w:tabs>
          <w:tab w:val="left" w:pos="1960"/>
          <w:tab w:val="left" w:pos="1961"/>
        </w:tabs>
        <w:spacing w:before="0" w:line="275" w:lineRule="exact"/>
        <w:rPr>
          <w:sz w:val="24"/>
        </w:rPr>
      </w:pPr>
      <w:r>
        <w:rPr>
          <w:spacing w:val="-5"/>
          <w:sz w:val="24"/>
        </w:rPr>
        <w:t>Sole</w:t>
      </w:r>
      <w:r>
        <w:rPr>
          <w:spacing w:val="-10"/>
          <w:sz w:val="24"/>
        </w:rPr>
        <w:t xml:space="preserve"> </w:t>
      </w:r>
      <w:r>
        <w:rPr>
          <w:spacing w:val="-5"/>
          <w:sz w:val="24"/>
        </w:rPr>
        <w:t>proprietorship.</w:t>
      </w:r>
    </w:p>
    <w:p w:rsidR="000D2E93" w:rsidRDefault="000D2E93" w:rsidP="00617A6F">
      <w:pPr>
        <w:pStyle w:val="ListParagraph"/>
        <w:numPr>
          <w:ilvl w:val="1"/>
          <w:numId w:val="191"/>
        </w:numPr>
        <w:tabs>
          <w:tab w:val="left" w:pos="1960"/>
          <w:tab w:val="left" w:pos="1961"/>
        </w:tabs>
        <w:spacing w:before="3"/>
        <w:rPr>
          <w:sz w:val="24"/>
        </w:rPr>
      </w:pPr>
      <w:r>
        <w:rPr>
          <w:sz w:val="24"/>
        </w:rPr>
        <w:t>Partnership</w:t>
      </w:r>
    </w:p>
    <w:p w:rsidR="000D2E93" w:rsidRDefault="000D2E93" w:rsidP="00617A6F">
      <w:pPr>
        <w:pStyle w:val="ListParagraph"/>
        <w:numPr>
          <w:ilvl w:val="1"/>
          <w:numId w:val="191"/>
        </w:numPr>
        <w:tabs>
          <w:tab w:val="left" w:pos="1960"/>
          <w:tab w:val="left" w:pos="1961"/>
        </w:tabs>
        <w:spacing w:before="2"/>
        <w:rPr>
          <w:sz w:val="24"/>
        </w:rPr>
      </w:pPr>
      <w:r>
        <w:rPr>
          <w:spacing w:val="-6"/>
          <w:sz w:val="24"/>
        </w:rPr>
        <w:t>Joint</w:t>
      </w:r>
      <w:r>
        <w:rPr>
          <w:spacing w:val="-4"/>
          <w:sz w:val="24"/>
        </w:rPr>
        <w:t xml:space="preserve"> </w:t>
      </w:r>
      <w:r>
        <w:rPr>
          <w:spacing w:val="-5"/>
          <w:sz w:val="24"/>
        </w:rPr>
        <w:t>stock</w:t>
      </w:r>
      <w:r>
        <w:rPr>
          <w:spacing w:val="-9"/>
          <w:sz w:val="24"/>
        </w:rPr>
        <w:t xml:space="preserve"> </w:t>
      </w:r>
      <w:r>
        <w:rPr>
          <w:spacing w:val="-5"/>
          <w:sz w:val="24"/>
        </w:rPr>
        <w:t>company.</w:t>
      </w:r>
    </w:p>
    <w:p w:rsidR="000D2E93" w:rsidRDefault="000D2E93" w:rsidP="000D2E93">
      <w:pPr>
        <w:rPr>
          <w:sz w:val="24"/>
        </w:rPr>
        <w:sectPr w:rsidR="000D2E93">
          <w:pgSz w:w="12240" w:h="15840"/>
          <w:pgMar w:top="1500" w:right="560" w:bottom="280" w:left="920" w:header="720" w:footer="720" w:gutter="0"/>
          <w:cols w:space="720"/>
        </w:sectPr>
      </w:pPr>
    </w:p>
    <w:p w:rsidR="000D2E93" w:rsidRDefault="000D2E93" w:rsidP="000D2E93">
      <w:pPr>
        <w:pStyle w:val="BodyText"/>
        <w:ind w:left="0" w:firstLine="0"/>
      </w:pPr>
    </w:p>
    <w:p w:rsidR="000D2E93" w:rsidRDefault="000D2E93" w:rsidP="000D2E93">
      <w:pPr>
        <w:pStyle w:val="BodyText"/>
        <w:spacing w:before="9"/>
        <w:ind w:left="0" w:firstLine="0"/>
      </w:pPr>
    </w:p>
    <w:p w:rsidR="000D2E93" w:rsidRDefault="000D2E93" w:rsidP="00617A6F">
      <w:pPr>
        <w:pStyle w:val="Heading2"/>
        <w:numPr>
          <w:ilvl w:val="0"/>
          <w:numId w:val="191"/>
        </w:numPr>
        <w:tabs>
          <w:tab w:val="left" w:pos="1240"/>
          <w:tab w:val="left" w:pos="1241"/>
          <w:tab w:val="left" w:pos="9019"/>
        </w:tabs>
        <w:spacing w:before="1" w:line="275" w:lineRule="exact"/>
      </w:pPr>
      <w:r>
        <w:rPr>
          <w:spacing w:val="-6"/>
        </w:rPr>
        <w:t>ENTERPRENEURIAL</w:t>
      </w:r>
      <w:r>
        <w:rPr>
          <w:spacing w:val="-9"/>
        </w:rPr>
        <w:t xml:space="preserve"> </w:t>
      </w:r>
      <w:r>
        <w:rPr>
          <w:spacing w:val="-5"/>
        </w:rPr>
        <w:t>SKILLS</w:t>
      </w:r>
      <w:r>
        <w:rPr>
          <w:spacing w:val="-5"/>
        </w:rPr>
        <w:tab/>
      </w:r>
      <w:r>
        <w:rPr>
          <w:spacing w:val="-3"/>
        </w:rPr>
        <w:t>4</w:t>
      </w:r>
      <w:r>
        <w:rPr>
          <w:spacing w:val="-11"/>
        </w:rPr>
        <w:t xml:space="preserve"> </w:t>
      </w:r>
      <w:r>
        <w:rPr>
          <w:spacing w:val="-3"/>
        </w:rPr>
        <w:t>Hours</w:t>
      </w:r>
    </w:p>
    <w:p w:rsidR="000D2E93" w:rsidRDefault="000D2E93" w:rsidP="00617A6F">
      <w:pPr>
        <w:pStyle w:val="ListParagraph"/>
        <w:numPr>
          <w:ilvl w:val="1"/>
          <w:numId w:val="191"/>
        </w:numPr>
        <w:tabs>
          <w:tab w:val="left" w:pos="1960"/>
          <w:tab w:val="left" w:pos="1961"/>
        </w:tabs>
        <w:spacing w:before="0" w:line="242" w:lineRule="auto"/>
        <w:ind w:right="599"/>
        <w:rPr>
          <w:sz w:val="24"/>
        </w:rPr>
      </w:pPr>
      <w:r>
        <w:rPr>
          <w:spacing w:val="-7"/>
          <w:sz w:val="24"/>
        </w:rPr>
        <w:t>Preparing,</w:t>
      </w:r>
      <w:r>
        <w:rPr>
          <w:sz w:val="24"/>
        </w:rPr>
        <w:t xml:space="preserve"> </w:t>
      </w:r>
      <w:r>
        <w:rPr>
          <w:spacing w:val="-7"/>
          <w:sz w:val="24"/>
        </w:rPr>
        <w:t>planning,</w:t>
      </w:r>
      <w:r>
        <w:rPr>
          <w:sz w:val="24"/>
        </w:rPr>
        <w:t xml:space="preserve"> </w:t>
      </w:r>
      <w:r>
        <w:rPr>
          <w:spacing w:val="-7"/>
          <w:sz w:val="24"/>
        </w:rPr>
        <w:t>establishing,</w:t>
      </w:r>
      <w:r>
        <w:rPr>
          <w:spacing w:val="-4"/>
          <w:sz w:val="24"/>
        </w:rPr>
        <w:t xml:space="preserve"> </w:t>
      </w:r>
      <w:r>
        <w:rPr>
          <w:spacing w:val="-7"/>
          <w:sz w:val="24"/>
        </w:rPr>
        <w:t>managing,</w:t>
      </w:r>
      <w:r>
        <w:rPr>
          <w:spacing w:val="-4"/>
          <w:sz w:val="24"/>
        </w:rPr>
        <w:t xml:space="preserve"> </w:t>
      </w:r>
      <w:r>
        <w:rPr>
          <w:spacing w:val="-7"/>
          <w:sz w:val="24"/>
        </w:rPr>
        <w:t xml:space="preserve">operating and evaluating </w:t>
      </w:r>
      <w:r>
        <w:rPr>
          <w:spacing w:val="-6"/>
          <w:sz w:val="24"/>
        </w:rPr>
        <w:t>relevant</w:t>
      </w:r>
      <w:r>
        <w:rPr>
          <w:spacing w:val="-1"/>
          <w:sz w:val="24"/>
        </w:rPr>
        <w:t xml:space="preserve"> </w:t>
      </w:r>
      <w:r>
        <w:rPr>
          <w:spacing w:val="-6"/>
          <w:sz w:val="24"/>
        </w:rPr>
        <w:t>resources</w:t>
      </w:r>
      <w:r>
        <w:rPr>
          <w:spacing w:val="-9"/>
          <w:sz w:val="24"/>
        </w:rPr>
        <w:t xml:space="preserve"> </w:t>
      </w:r>
      <w:r>
        <w:rPr>
          <w:spacing w:val="-6"/>
          <w:sz w:val="24"/>
        </w:rPr>
        <w:t>in</w:t>
      </w:r>
      <w:r>
        <w:rPr>
          <w:spacing w:val="-57"/>
          <w:sz w:val="24"/>
        </w:rPr>
        <w:t xml:space="preserve"> </w:t>
      </w:r>
      <w:r>
        <w:rPr>
          <w:sz w:val="24"/>
        </w:rPr>
        <w:t>small</w:t>
      </w:r>
      <w:r>
        <w:rPr>
          <w:spacing w:val="-18"/>
          <w:sz w:val="24"/>
        </w:rPr>
        <w:t xml:space="preserve"> </w:t>
      </w:r>
      <w:r>
        <w:rPr>
          <w:sz w:val="24"/>
        </w:rPr>
        <w:t>business.</w:t>
      </w:r>
    </w:p>
    <w:p w:rsidR="000D2E93" w:rsidRDefault="000D2E93" w:rsidP="00617A6F">
      <w:pPr>
        <w:pStyle w:val="ListParagraph"/>
        <w:numPr>
          <w:ilvl w:val="1"/>
          <w:numId w:val="191"/>
        </w:numPr>
        <w:tabs>
          <w:tab w:val="left" w:pos="1960"/>
          <w:tab w:val="left" w:pos="1961"/>
        </w:tabs>
        <w:spacing w:before="0" w:line="275" w:lineRule="exact"/>
        <w:rPr>
          <w:sz w:val="24"/>
        </w:rPr>
      </w:pPr>
      <w:r>
        <w:rPr>
          <w:spacing w:val="-6"/>
          <w:sz w:val="24"/>
        </w:rPr>
        <w:t>Business</w:t>
      </w:r>
      <w:r>
        <w:rPr>
          <w:spacing w:val="-8"/>
          <w:sz w:val="24"/>
        </w:rPr>
        <w:t xml:space="preserve"> </w:t>
      </w:r>
      <w:r>
        <w:rPr>
          <w:spacing w:val="-6"/>
          <w:sz w:val="24"/>
        </w:rPr>
        <w:t>opportunities,</w:t>
      </w:r>
      <w:r>
        <w:rPr>
          <w:spacing w:val="-2"/>
          <w:sz w:val="24"/>
        </w:rPr>
        <w:t xml:space="preserve"> </w:t>
      </w:r>
      <w:r>
        <w:rPr>
          <w:spacing w:val="-5"/>
          <w:sz w:val="24"/>
        </w:rPr>
        <w:t>goal</w:t>
      </w:r>
      <w:r>
        <w:rPr>
          <w:spacing w:val="-14"/>
          <w:sz w:val="24"/>
        </w:rPr>
        <w:t xml:space="preserve"> </w:t>
      </w:r>
      <w:r>
        <w:rPr>
          <w:spacing w:val="-5"/>
          <w:sz w:val="24"/>
        </w:rPr>
        <w:t>setting.</w:t>
      </w:r>
    </w:p>
    <w:p w:rsidR="000D2E93" w:rsidRDefault="000D2E93" w:rsidP="00617A6F">
      <w:pPr>
        <w:pStyle w:val="ListParagraph"/>
        <w:numPr>
          <w:ilvl w:val="1"/>
          <w:numId w:val="191"/>
        </w:numPr>
        <w:tabs>
          <w:tab w:val="left" w:pos="1960"/>
          <w:tab w:val="left" w:pos="1961"/>
        </w:tabs>
        <w:spacing w:before="1"/>
        <w:rPr>
          <w:sz w:val="24"/>
        </w:rPr>
      </w:pPr>
      <w:r>
        <w:rPr>
          <w:spacing w:val="-7"/>
          <w:sz w:val="24"/>
        </w:rPr>
        <w:t>Organizing,</w:t>
      </w:r>
      <w:r>
        <w:rPr>
          <w:spacing w:val="-5"/>
          <w:sz w:val="24"/>
        </w:rPr>
        <w:t xml:space="preserve"> </w:t>
      </w:r>
      <w:r>
        <w:rPr>
          <w:spacing w:val="-7"/>
          <w:sz w:val="24"/>
        </w:rPr>
        <w:t xml:space="preserve">evaluating </w:t>
      </w:r>
      <w:r>
        <w:rPr>
          <w:spacing w:val="-6"/>
          <w:sz w:val="24"/>
        </w:rPr>
        <w:t>and</w:t>
      </w:r>
      <w:r>
        <w:rPr>
          <w:spacing w:val="-7"/>
          <w:sz w:val="24"/>
        </w:rPr>
        <w:t xml:space="preserve"> </w:t>
      </w:r>
      <w:r>
        <w:rPr>
          <w:spacing w:val="-6"/>
          <w:sz w:val="24"/>
        </w:rPr>
        <w:t>analyzing</w:t>
      </w:r>
      <w:r>
        <w:rPr>
          <w:spacing w:val="-8"/>
          <w:sz w:val="24"/>
        </w:rPr>
        <w:t xml:space="preserve"> </w:t>
      </w:r>
      <w:r>
        <w:rPr>
          <w:spacing w:val="-6"/>
          <w:sz w:val="24"/>
        </w:rPr>
        <w:t>opportunity</w:t>
      </w:r>
      <w:r>
        <w:rPr>
          <w:spacing w:val="-16"/>
          <w:sz w:val="24"/>
        </w:rPr>
        <w:t xml:space="preserve"> </w:t>
      </w:r>
      <w:r>
        <w:rPr>
          <w:spacing w:val="-6"/>
          <w:sz w:val="24"/>
        </w:rPr>
        <w:t>and</w:t>
      </w:r>
      <w:r>
        <w:rPr>
          <w:spacing w:val="-7"/>
          <w:sz w:val="24"/>
        </w:rPr>
        <w:t xml:space="preserve"> </w:t>
      </w:r>
      <w:r>
        <w:rPr>
          <w:spacing w:val="-6"/>
          <w:sz w:val="24"/>
        </w:rPr>
        <w:t>risk</w:t>
      </w:r>
      <w:r>
        <w:rPr>
          <w:spacing w:val="-8"/>
          <w:sz w:val="24"/>
        </w:rPr>
        <w:t xml:space="preserve"> </w:t>
      </w:r>
      <w:r>
        <w:rPr>
          <w:spacing w:val="-6"/>
          <w:sz w:val="24"/>
        </w:rPr>
        <w:t>tasks.</w:t>
      </w:r>
    </w:p>
    <w:p w:rsidR="000D2E93" w:rsidRDefault="000D2E93" w:rsidP="000D2E93">
      <w:pPr>
        <w:pStyle w:val="BodyText"/>
        <w:ind w:left="0" w:firstLine="0"/>
      </w:pPr>
    </w:p>
    <w:p w:rsidR="000D2E93" w:rsidRDefault="000D2E93" w:rsidP="00617A6F">
      <w:pPr>
        <w:pStyle w:val="Heading2"/>
        <w:numPr>
          <w:ilvl w:val="0"/>
          <w:numId w:val="191"/>
        </w:numPr>
        <w:tabs>
          <w:tab w:val="left" w:pos="1240"/>
          <w:tab w:val="left" w:pos="1241"/>
          <w:tab w:val="left" w:pos="9101"/>
        </w:tabs>
        <w:spacing w:line="275" w:lineRule="exact"/>
      </w:pPr>
      <w:proofErr w:type="gramStart"/>
      <w:r>
        <w:rPr>
          <w:spacing w:val="-6"/>
        </w:rPr>
        <w:t>SCALE</w:t>
      </w:r>
      <w:r>
        <w:rPr>
          <w:spacing w:val="-9"/>
        </w:rPr>
        <w:t xml:space="preserve"> </w:t>
      </w:r>
      <w:r>
        <w:rPr>
          <w:spacing w:val="-5"/>
        </w:rPr>
        <w:t>OF</w:t>
      </w:r>
      <w:r>
        <w:rPr>
          <w:spacing w:val="-9"/>
        </w:rPr>
        <w:t xml:space="preserve"> </w:t>
      </w:r>
      <w:r>
        <w:rPr>
          <w:spacing w:val="-5"/>
        </w:rPr>
        <w:t>PRODUCTION.</w:t>
      </w:r>
      <w:proofErr w:type="gramEnd"/>
      <w:r>
        <w:rPr>
          <w:spacing w:val="-5"/>
        </w:rPr>
        <w:tab/>
      </w:r>
      <w:r>
        <w:rPr>
          <w:spacing w:val="-3"/>
        </w:rPr>
        <w:t>2</w:t>
      </w:r>
      <w:r>
        <w:rPr>
          <w:spacing w:val="-10"/>
        </w:rPr>
        <w:t xml:space="preserve"> </w:t>
      </w:r>
      <w:r>
        <w:rPr>
          <w:spacing w:val="-3"/>
        </w:rPr>
        <w:t>Hours</w:t>
      </w:r>
    </w:p>
    <w:p w:rsidR="000D2E93" w:rsidRDefault="000D2E93" w:rsidP="00617A6F">
      <w:pPr>
        <w:pStyle w:val="ListParagraph"/>
        <w:numPr>
          <w:ilvl w:val="1"/>
          <w:numId w:val="191"/>
        </w:numPr>
        <w:tabs>
          <w:tab w:val="left" w:pos="1960"/>
          <w:tab w:val="left" w:pos="1961"/>
        </w:tabs>
        <w:spacing w:before="0" w:line="275" w:lineRule="exact"/>
        <w:rPr>
          <w:sz w:val="24"/>
        </w:rPr>
      </w:pPr>
      <w:r>
        <w:rPr>
          <w:spacing w:val="-7"/>
          <w:sz w:val="24"/>
        </w:rPr>
        <w:t>Meaning</w:t>
      </w:r>
      <w:r>
        <w:rPr>
          <w:spacing w:val="-8"/>
          <w:sz w:val="24"/>
        </w:rPr>
        <w:t xml:space="preserve"> </w:t>
      </w:r>
      <w:r>
        <w:rPr>
          <w:spacing w:val="-7"/>
          <w:sz w:val="24"/>
        </w:rPr>
        <w:t>and its</w:t>
      </w:r>
      <w:r>
        <w:rPr>
          <w:spacing w:val="-9"/>
          <w:sz w:val="24"/>
        </w:rPr>
        <w:t xml:space="preserve"> </w:t>
      </w:r>
      <w:r>
        <w:rPr>
          <w:spacing w:val="-6"/>
          <w:sz w:val="24"/>
        </w:rPr>
        <w:t>determination.</w:t>
      </w:r>
    </w:p>
    <w:p w:rsidR="000D2E93" w:rsidRDefault="000D2E93" w:rsidP="00617A6F">
      <w:pPr>
        <w:pStyle w:val="ListParagraph"/>
        <w:numPr>
          <w:ilvl w:val="1"/>
          <w:numId w:val="191"/>
        </w:numPr>
        <w:tabs>
          <w:tab w:val="left" w:pos="1960"/>
          <w:tab w:val="left" w:pos="1961"/>
        </w:tabs>
        <w:spacing w:before="2"/>
        <w:rPr>
          <w:sz w:val="24"/>
        </w:rPr>
      </w:pPr>
      <w:r>
        <w:rPr>
          <w:spacing w:val="-5"/>
          <w:sz w:val="24"/>
        </w:rPr>
        <w:t>Large</w:t>
      </w:r>
      <w:r>
        <w:rPr>
          <w:spacing w:val="-10"/>
          <w:sz w:val="24"/>
        </w:rPr>
        <w:t xml:space="preserve"> </w:t>
      </w:r>
      <w:r>
        <w:rPr>
          <w:spacing w:val="-5"/>
          <w:sz w:val="24"/>
        </w:rPr>
        <w:t>scale</w:t>
      </w:r>
      <w:r>
        <w:rPr>
          <w:spacing w:val="-9"/>
          <w:sz w:val="24"/>
        </w:rPr>
        <w:t xml:space="preserve"> </w:t>
      </w:r>
      <w:r>
        <w:rPr>
          <w:spacing w:val="-5"/>
          <w:sz w:val="24"/>
        </w:rPr>
        <w:t>production.</w:t>
      </w:r>
    </w:p>
    <w:p w:rsidR="000D2E93" w:rsidRDefault="000D2E93" w:rsidP="00617A6F">
      <w:pPr>
        <w:pStyle w:val="ListParagraph"/>
        <w:numPr>
          <w:ilvl w:val="1"/>
          <w:numId w:val="191"/>
        </w:numPr>
        <w:tabs>
          <w:tab w:val="left" w:pos="1960"/>
          <w:tab w:val="left" w:pos="1961"/>
        </w:tabs>
        <w:spacing w:before="3"/>
        <w:rPr>
          <w:sz w:val="24"/>
        </w:rPr>
      </w:pPr>
      <w:r>
        <w:rPr>
          <w:spacing w:val="-6"/>
          <w:sz w:val="24"/>
        </w:rPr>
        <w:t>Small</w:t>
      </w:r>
      <w:r>
        <w:rPr>
          <w:spacing w:val="-15"/>
          <w:sz w:val="24"/>
        </w:rPr>
        <w:t xml:space="preserve"> </w:t>
      </w:r>
      <w:r>
        <w:rPr>
          <w:spacing w:val="-6"/>
          <w:sz w:val="24"/>
        </w:rPr>
        <w:t>scale production.</w:t>
      </w:r>
    </w:p>
    <w:p w:rsidR="000D2E93" w:rsidRDefault="000D2E93" w:rsidP="000D2E93">
      <w:pPr>
        <w:pStyle w:val="BodyText"/>
        <w:spacing w:before="9"/>
        <w:ind w:left="0" w:firstLine="0"/>
      </w:pPr>
    </w:p>
    <w:p w:rsidR="000D2E93" w:rsidRDefault="000D2E93" w:rsidP="00617A6F">
      <w:pPr>
        <w:pStyle w:val="Heading2"/>
        <w:numPr>
          <w:ilvl w:val="0"/>
          <w:numId w:val="191"/>
        </w:numPr>
        <w:tabs>
          <w:tab w:val="left" w:pos="1240"/>
          <w:tab w:val="left" w:pos="1241"/>
          <w:tab w:val="left" w:pos="9101"/>
        </w:tabs>
        <w:spacing w:line="275" w:lineRule="exact"/>
      </w:pPr>
      <w:r>
        <w:rPr>
          <w:spacing w:val="-4"/>
        </w:rPr>
        <w:t>ECONOMIC</w:t>
      </w:r>
      <w:r>
        <w:rPr>
          <w:spacing w:val="-11"/>
        </w:rPr>
        <w:t xml:space="preserve"> </w:t>
      </w:r>
      <w:r>
        <w:rPr>
          <w:spacing w:val="-4"/>
        </w:rPr>
        <w:t>SYSTEM</w:t>
      </w:r>
      <w:r>
        <w:rPr>
          <w:spacing w:val="-4"/>
        </w:rPr>
        <w:tab/>
      </w:r>
      <w:r>
        <w:rPr>
          <w:spacing w:val="-3"/>
        </w:rPr>
        <w:t>3</w:t>
      </w:r>
      <w:r>
        <w:rPr>
          <w:spacing w:val="-11"/>
        </w:rPr>
        <w:t xml:space="preserve"> </w:t>
      </w:r>
      <w:r>
        <w:rPr>
          <w:spacing w:val="-3"/>
        </w:rPr>
        <w:t>Hours</w:t>
      </w:r>
    </w:p>
    <w:p w:rsidR="000D2E93" w:rsidRDefault="000D2E93" w:rsidP="00617A6F">
      <w:pPr>
        <w:pStyle w:val="ListParagraph"/>
        <w:numPr>
          <w:ilvl w:val="1"/>
          <w:numId w:val="191"/>
        </w:numPr>
        <w:tabs>
          <w:tab w:val="left" w:pos="1960"/>
          <w:tab w:val="left" w:pos="1961"/>
        </w:tabs>
        <w:spacing w:before="0" w:line="275" w:lineRule="exact"/>
        <w:rPr>
          <w:sz w:val="24"/>
        </w:rPr>
      </w:pPr>
      <w:r>
        <w:rPr>
          <w:spacing w:val="-7"/>
          <w:sz w:val="24"/>
        </w:rPr>
        <w:t xml:space="preserve">Free economic </w:t>
      </w:r>
      <w:r>
        <w:rPr>
          <w:spacing w:val="-6"/>
          <w:sz w:val="24"/>
        </w:rPr>
        <w:t>system.</w:t>
      </w:r>
    </w:p>
    <w:p w:rsidR="000D2E93" w:rsidRDefault="000D2E93" w:rsidP="00617A6F">
      <w:pPr>
        <w:pStyle w:val="ListParagraph"/>
        <w:numPr>
          <w:ilvl w:val="1"/>
          <w:numId w:val="191"/>
        </w:numPr>
        <w:tabs>
          <w:tab w:val="left" w:pos="1960"/>
          <w:tab w:val="left" w:pos="1961"/>
        </w:tabs>
        <w:spacing w:before="3"/>
        <w:rPr>
          <w:sz w:val="24"/>
        </w:rPr>
      </w:pPr>
      <w:r>
        <w:rPr>
          <w:spacing w:val="-7"/>
          <w:sz w:val="24"/>
        </w:rPr>
        <w:t>Centrally</w:t>
      </w:r>
      <w:r>
        <w:rPr>
          <w:spacing w:val="-16"/>
          <w:sz w:val="24"/>
        </w:rPr>
        <w:t xml:space="preserve"> </w:t>
      </w:r>
      <w:r>
        <w:rPr>
          <w:spacing w:val="-7"/>
          <w:sz w:val="24"/>
        </w:rPr>
        <w:t>planned</w:t>
      </w:r>
      <w:r>
        <w:rPr>
          <w:spacing w:val="-6"/>
          <w:sz w:val="24"/>
        </w:rPr>
        <w:t xml:space="preserve"> </w:t>
      </w:r>
      <w:r>
        <w:rPr>
          <w:spacing w:val="-7"/>
          <w:sz w:val="24"/>
        </w:rPr>
        <w:t>economy.</w:t>
      </w:r>
    </w:p>
    <w:p w:rsidR="000D2E93" w:rsidRDefault="000D2E93" w:rsidP="00617A6F">
      <w:pPr>
        <w:pStyle w:val="ListParagraph"/>
        <w:numPr>
          <w:ilvl w:val="1"/>
          <w:numId w:val="191"/>
        </w:numPr>
        <w:tabs>
          <w:tab w:val="left" w:pos="1960"/>
          <w:tab w:val="left" w:pos="1961"/>
        </w:tabs>
        <w:spacing w:before="3"/>
        <w:rPr>
          <w:sz w:val="24"/>
        </w:rPr>
      </w:pPr>
      <w:r>
        <w:rPr>
          <w:spacing w:val="-7"/>
          <w:sz w:val="24"/>
        </w:rPr>
        <w:t>Mixed economic</w:t>
      </w:r>
      <w:r>
        <w:rPr>
          <w:spacing w:val="-8"/>
          <w:sz w:val="24"/>
        </w:rPr>
        <w:t xml:space="preserve"> </w:t>
      </w:r>
      <w:r>
        <w:rPr>
          <w:spacing w:val="-7"/>
          <w:sz w:val="24"/>
        </w:rPr>
        <w:t>system.</w:t>
      </w:r>
    </w:p>
    <w:p w:rsidR="000D2E93" w:rsidRDefault="000D2E93" w:rsidP="000D2E93">
      <w:pPr>
        <w:pStyle w:val="BodyText"/>
        <w:spacing w:before="9"/>
        <w:ind w:left="0" w:firstLine="0"/>
      </w:pPr>
    </w:p>
    <w:p w:rsidR="000D2E93" w:rsidRDefault="000D2E93" w:rsidP="00617A6F">
      <w:pPr>
        <w:pStyle w:val="Heading2"/>
        <w:numPr>
          <w:ilvl w:val="0"/>
          <w:numId w:val="191"/>
        </w:numPr>
        <w:tabs>
          <w:tab w:val="left" w:pos="1240"/>
          <w:tab w:val="left" w:pos="1241"/>
          <w:tab w:val="left" w:pos="9187"/>
        </w:tabs>
        <w:spacing w:line="275" w:lineRule="exact"/>
      </w:pPr>
      <w:proofErr w:type="gramStart"/>
      <w:r>
        <w:t>MONEY.</w:t>
      </w:r>
      <w:proofErr w:type="gramEnd"/>
      <w:r>
        <w:tab/>
        <w:t>1</w:t>
      </w:r>
      <w:r>
        <w:rPr>
          <w:spacing w:val="-14"/>
        </w:rPr>
        <w:t xml:space="preserve"> </w:t>
      </w:r>
      <w:r>
        <w:t>Hour</w:t>
      </w:r>
    </w:p>
    <w:p w:rsidR="000D2E93" w:rsidRDefault="000D2E93" w:rsidP="00617A6F">
      <w:pPr>
        <w:pStyle w:val="ListParagraph"/>
        <w:numPr>
          <w:ilvl w:val="1"/>
          <w:numId w:val="191"/>
        </w:numPr>
        <w:tabs>
          <w:tab w:val="left" w:pos="1960"/>
          <w:tab w:val="left" w:pos="1961"/>
        </w:tabs>
        <w:spacing w:before="0" w:line="275" w:lineRule="exact"/>
        <w:rPr>
          <w:sz w:val="24"/>
        </w:rPr>
      </w:pPr>
      <w:r>
        <w:rPr>
          <w:spacing w:val="-7"/>
          <w:sz w:val="24"/>
        </w:rPr>
        <w:t>Barter</w:t>
      </w:r>
      <w:r>
        <w:rPr>
          <w:spacing w:val="-6"/>
          <w:sz w:val="24"/>
        </w:rPr>
        <w:t xml:space="preserve"> system</w:t>
      </w:r>
      <w:r>
        <w:rPr>
          <w:spacing w:val="-17"/>
          <w:sz w:val="24"/>
        </w:rPr>
        <w:t xml:space="preserve"> </w:t>
      </w:r>
      <w:r>
        <w:rPr>
          <w:spacing w:val="-6"/>
          <w:sz w:val="24"/>
        </w:rPr>
        <w:t>and</w:t>
      </w:r>
      <w:r>
        <w:rPr>
          <w:spacing w:val="-8"/>
          <w:sz w:val="24"/>
        </w:rPr>
        <w:t xml:space="preserve"> </w:t>
      </w:r>
      <w:r>
        <w:rPr>
          <w:spacing w:val="-6"/>
          <w:sz w:val="24"/>
        </w:rPr>
        <w:t>its</w:t>
      </w:r>
      <w:r>
        <w:rPr>
          <w:spacing w:val="-9"/>
          <w:sz w:val="24"/>
        </w:rPr>
        <w:t xml:space="preserve"> </w:t>
      </w:r>
      <w:r>
        <w:rPr>
          <w:spacing w:val="-6"/>
          <w:sz w:val="24"/>
        </w:rPr>
        <w:t>inconveniences.</w:t>
      </w:r>
    </w:p>
    <w:p w:rsidR="000D2E93" w:rsidRDefault="000D2E93" w:rsidP="00617A6F">
      <w:pPr>
        <w:pStyle w:val="ListParagraph"/>
        <w:numPr>
          <w:ilvl w:val="1"/>
          <w:numId w:val="191"/>
        </w:numPr>
        <w:tabs>
          <w:tab w:val="left" w:pos="1960"/>
          <w:tab w:val="left" w:pos="1961"/>
        </w:tabs>
        <w:spacing w:before="3"/>
        <w:rPr>
          <w:sz w:val="24"/>
        </w:rPr>
      </w:pPr>
      <w:r>
        <w:rPr>
          <w:spacing w:val="-7"/>
          <w:sz w:val="24"/>
        </w:rPr>
        <w:t>Definition</w:t>
      </w:r>
      <w:r>
        <w:rPr>
          <w:spacing w:val="-11"/>
          <w:sz w:val="24"/>
        </w:rPr>
        <w:t xml:space="preserve"> </w:t>
      </w:r>
      <w:r>
        <w:rPr>
          <w:spacing w:val="-6"/>
          <w:sz w:val="24"/>
        </w:rPr>
        <w:t>of</w:t>
      </w:r>
      <w:r>
        <w:rPr>
          <w:spacing w:val="-15"/>
          <w:sz w:val="24"/>
        </w:rPr>
        <w:t xml:space="preserve"> </w:t>
      </w:r>
      <w:r>
        <w:rPr>
          <w:spacing w:val="-6"/>
          <w:sz w:val="24"/>
        </w:rPr>
        <w:t>money</w:t>
      </w:r>
      <w:r>
        <w:rPr>
          <w:spacing w:val="-16"/>
          <w:sz w:val="24"/>
        </w:rPr>
        <w:t xml:space="preserve"> </w:t>
      </w:r>
      <w:r>
        <w:rPr>
          <w:spacing w:val="-6"/>
          <w:sz w:val="24"/>
        </w:rPr>
        <w:t>and</w:t>
      </w:r>
      <w:r>
        <w:rPr>
          <w:spacing w:val="-7"/>
          <w:sz w:val="24"/>
        </w:rPr>
        <w:t xml:space="preserve"> </w:t>
      </w:r>
      <w:r>
        <w:rPr>
          <w:spacing w:val="-6"/>
          <w:sz w:val="24"/>
        </w:rPr>
        <w:t>its</w:t>
      </w:r>
      <w:r>
        <w:rPr>
          <w:spacing w:val="-8"/>
          <w:sz w:val="24"/>
        </w:rPr>
        <w:t xml:space="preserve"> </w:t>
      </w:r>
      <w:r>
        <w:rPr>
          <w:spacing w:val="-6"/>
          <w:sz w:val="24"/>
        </w:rPr>
        <w:t>functions.</w:t>
      </w:r>
    </w:p>
    <w:p w:rsidR="000D2E93" w:rsidRDefault="000D2E93" w:rsidP="000D2E93">
      <w:pPr>
        <w:pStyle w:val="BodyText"/>
        <w:ind w:left="0" w:firstLine="0"/>
      </w:pPr>
    </w:p>
    <w:p w:rsidR="000D2E93" w:rsidRDefault="000D2E93" w:rsidP="00617A6F">
      <w:pPr>
        <w:pStyle w:val="Heading2"/>
        <w:numPr>
          <w:ilvl w:val="0"/>
          <w:numId w:val="191"/>
        </w:numPr>
        <w:tabs>
          <w:tab w:val="left" w:pos="1240"/>
          <w:tab w:val="left" w:pos="1241"/>
          <w:tab w:val="left" w:pos="9187"/>
        </w:tabs>
        <w:spacing w:line="275" w:lineRule="exact"/>
      </w:pPr>
      <w:proofErr w:type="gramStart"/>
      <w:r>
        <w:t>BANK.</w:t>
      </w:r>
      <w:proofErr w:type="gramEnd"/>
      <w:r>
        <w:tab/>
        <w:t>1</w:t>
      </w:r>
      <w:r>
        <w:rPr>
          <w:spacing w:val="-14"/>
        </w:rPr>
        <w:t xml:space="preserve"> </w:t>
      </w:r>
      <w:r>
        <w:t>Hour</w:t>
      </w:r>
    </w:p>
    <w:p w:rsidR="000D2E93" w:rsidRDefault="000D2E93" w:rsidP="00617A6F">
      <w:pPr>
        <w:pStyle w:val="ListParagraph"/>
        <w:numPr>
          <w:ilvl w:val="1"/>
          <w:numId w:val="191"/>
        </w:numPr>
        <w:tabs>
          <w:tab w:val="left" w:pos="1960"/>
          <w:tab w:val="left" w:pos="1961"/>
        </w:tabs>
        <w:spacing w:before="0" w:line="275" w:lineRule="exact"/>
        <w:rPr>
          <w:sz w:val="24"/>
        </w:rPr>
      </w:pPr>
      <w:r>
        <w:rPr>
          <w:sz w:val="24"/>
        </w:rPr>
        <w:t>Definition</w:t>
      </w:r>
    </w:p>
    <w:p w:rsidR="000D2E93" w:rsidRDefault="000D2E93" w:rsidP="00617A6F">
      <w:pPr>
        <w:pStyle w:val="ListParagraph"/>
        <w:numPr>
          <w:ilvl w:val="1"/>
          <w:numId w:val="191"/>
        </w:numPr>
        <w:tabs>
          <w:tab w:val="left" w:pos="1960"/>
          <w:tab w:val="left" w:pos="1961"/>
        </w:tabs>
        <w:spacing w:before="2"/>
        <w:rPr>
          <w:sz w:val="24"/>
        </w:rPr>
      </w:pPr>
      <w:r>
        <w:rPr>
          <w:spacing w:val="-6"/>
          <w:sz w:val="24"/>
        </w:rPr>
        <w:t>Functions</w:t>
      </w:r>
      <w:r>
        <w:rPr>
          <w:spacing w:val="-10"/>
          <w:sz w:val="24"/>
        </w:rPr>
        <w:t xml:space="preserve"> </w:t>
      </w:r>
      <w:r>
        <w:rPr>
          <w:spacing w:val="-6"/>
          <w:sz w:val="24"/>
        </w:rPr>
        <w:t>of</w:t>
      </w:r>
      <w:r>
        <w:rPr>
          <w:spacing w:val="-15"/>
          <w:sz w:val="24"/>
        </w:rPr>
        <w:t xml:space="preserve"> </w:t>
      </w:r>
      <w:r>
        <w:rPr>
          <w:spacing w:val="-6"/>
          <w:sz w:val="24"/>
        </w:rPr>
        <w:t>a</w:t>
      </w:r>
      <w:r>
        <w:rPr>
          <w:spacing w:val="-9"/>
          <w:sz w:val="24"/>
        </w:rPr>
        <w:t xml:space="preserve"> </w:t>
      </w:r>
      <w:r>
        <w:rPr>
          <w:spacing w:val="-6"/>
          <w:sz w:val="24"/>
        </w:rPr>
        <w:t>commercial</w:t>
      </w:r>
      <w:r>
        <w:rPr>
          <w:spacing w:val="-16"/>
          <w:sz w:val="24"/>
        </w:rPr>
        <w:t xml:space="preserve"> </w:t>
      </w:r>
      <w:r>
        <w:rPr>
          <w:spacing w:val="-5"/>
          <w:sz w:val="24"/>
        </w:rPr>
        <w:t>bank.</w:t>
      </w:r>
    </w:p>
    <w:p w:rsidR="000D2E93" w:rsidRDefault="000D2E93" w:rsidP="00617A6F">
      <w:pPr>
        <w:pStyle w:val="ListParagraph"/>
        <w:numPr>
          <w:ilvl w:val="1"/>
          <w:numId w:val="191"/>
        </w:numPr>
        <w:tabs>
          <w:tab w:val="left" w:pos="1960"/>
          <w:tab w:val="left" w:pos="1961"/>
        </w:tabs>
        <w:spacing w:before="3"/>
        <w:rPr>
          <w:sz w:val="24"/>
        </w:rPr>
      </w:pPr>
      <w:r>
        <w:rPr>
          <w:spacing w:val="-6"/>
          <w:sz w:val="24"/>
        </w:rPr>
        <w:t>Central</w:t>
      </w:r>
      <w:r>
        <w:rPr>
          <w:spacing w:val="-16"/>
          <w:sz w:val="24"/>
        </w:rPr>
        <w:t xml:space="preserve"> </w:t>
      </w:r>
      <w:r>
        <w:rPr>
          <w:spacing w:val="-6"/>
          <w:sz w:val="24"/>
        </w:rPr>
        <w:t>bank and</w:t>
      </w:r>
      <w:r>
        <w:rPr>
          <w:spacing w:val="-7"/>
          <w:sz w:val="24"/>
        </w:rPr>
        <w:t xml:space="preserve"> </w:t>
      </w:r>
      <w:r>
        <w:rPr>
          <w:spacing w:val="-6"/>
          <w:sz w:val="24"/>
        </w:rPr>
        <w:t>its</w:t>
      </w:r>
      <w:r>
        <w:rPr>
          <w:spacing w:val="-7"/>
          <w:sz w:val="24"/>
        </w:rPr>
        <w:t xml:space="preserve"> </w:t>
      </w:r>
      <w:r>
        <w:rPr>
          <w:spacing w:val="-6"/>
          <w:sz w:val="24"/>
        </w:rPr>
        <w:t>functions.</w:t>
      </w:r>
    </w:p>
    <w:p w:rsidR="000D2E93" w:rsidRDefault="000D2E93" w:rsidP="000D2E93">
      <w:pPr>
        <w:pStyle w:val="BodyText"/>
        <w:ind w:left="0" w:firstLine="0"/>
      </w:pPr>
    </w:p>
    <w:p w:rsidR="000D2E93" w:rsidRDefault="000D2E93" w:rsidP="00617A6F">
      <w:pPr>
        <w:pStyle w:val="Heading2"/>
        <w:numPr>
          <w:ilvl w:val="0"/>
          <w:numId w:val="191"/>
        </w:numPr>
        <w:tabs>
          <w:tab w:val="left" w:pos="1240"/>
          <w:tab w:val="left" w:pos="1241"/>
          <w:tab w:val="left" w:pos="9187"/>
        </w:tabs>
        <w:spacing w:line="275" w:lineRule="exact"/>
      </w:pPr>
      <w:r>
        <w:t>CHEQUE</w:t>
      </w:r>
      <w:r>
        <w:tab/>
        <w:t>1</w:t>
      </w:r>
      <w:r>
        <w:rPr>
          <w:spacing w:val="-14"/>
        </w:rPr>
        <w:t xml:space="preserve"> </w:t>
      </w:r>
      <w:r>
        <w:t>Hour</w:t>
      </w:r>
    </w:p>
    <w:p w:rsidR="000D2E93" w:rsidRDefault="000D2E93" w:rsidP="00617A6F">
      <w:pPr>
        <w:pStyle w:val="ListParagraph"/>
        <w:numPr>
          <w:ilvl w:val="1"/>
          <w:numId w:val="191"/>
        </w:numPr>
        <w:tabs>
          <w:tab w:val="left" w:pos="1960"/>
          <w:tab w:val="left" w:pos="1961"/>
        </w:tabs>
        <w:spacing w:before="0" w:line="275" w:lineRule="exact"/>
        <w:rPr>
          <w:sz w:val="24"/>
        </w:rPr>
      </w:pPr>
      <w:r>
        <w:rPr>
          <w:sz w:val="24"/>
        </w:rPr>
        <w:t>Definition</w:t>
      </w:r>
    </w:p>
    <w:p w:rsidR="000D2E93" w:rsidRDefault="000D2E93" w:rsidP="00617A6F">
      <w:pPr>
        <w:pStyle w:val="ListParagraph"/>
        <w:numPr>
          <w:ilvl w:val="1"/>
          <w:numId w:val="191"/>
        </w:numPr>
        <w:tabs>
          <w:tab w:val="left" w:pos="1960"/>
          <w:tab w:val="left" w:pos="1961"/>
        </w:tabs>
        <w:spacing w:before="2"/>
        <w:rPr>
          <w:sz w:val="24"/>
        </w:rPr>
      </w:pPr>
      <w:r>
        <w:rPr>
          <w:spacing w:val="-6"/>
          <w:sz w:val="24"/>
        </w:rPr>
        <w:t>Characteristics</w:t>
      </w:r>
      <w:r>
        <w:rPr>
          <w:spacing w:val="-10"/>
          <w:sz w:val="24"/>
        </w:rPr>
        <w:t xml:space="preserve"> </w:t>
      </w:r>
      <w:r>
        <w:rPr>
          <w:spacing w:val="-6"/>
          <w:sz w:val="24"/>
        </w:rPr>
        <w:t>and</w:t>
      </w:r>
      <w:r>
        <w:rPr>
          <w:spacing w:val="-7"/>
          <w:sz w:val="24"/>
        </w:rPr>
        <w:t xml:space="preserve"> </w:t>
      </w:r>
      <w:r>
        <w:rPr>
          <w:spacing w:val="-6"/>
          <w:sz w:val="24"/>
        </w:rPr>
        <w:t>kinds</w:t>
      </w:r>
      <w:r>
        <w:rPr>
          <w:spacing w:val="-9"/>
          <w:sz w:val="24"/>
        </w:rPr>
        <w:t xml:space="preserve"> </w:t>
      </w:r>
      <w:r>
        <w:rPr>
          <w:spacing w:val="-5"/>
          <w:sz w:val="24"/>
        </w:rPr>
        <w:t>of</w:t>
      </w:r>
      <w:r>
        <w:rPr>
          <w:spacing w:val="-15"/>
          <w:sz w:val="24"/>
        </w:rPr>
        <w:t xml:space="preserve"> </w:t>
      </w:r>
      <w:proofErr w:type="spellStart"/>
      <w:r>
        <w:rPr>
          <w:spacing w:val="-5"/>
          <w:sz w:val="24"/>
        </w:rPr>
        <w:t>cheque</w:t>
      </w:r>
      <w:proofErr w:type="spellEnd"/>
      <w:r>
        <w:rPr>
          <w:spacing w:val="-5"/>
          <w:sz w:val="24"/>
        </w:rPr>
        <w:t>.</w:t>
      </w:r>
    </w:p>
    <w:p w:rsidR="000D2E93" w:rsidRDefault="000D2E93" w:rsidP="00617A6F">
      <w:pPr>
        <w:pStyle w:val="ListParagraph"/>
        <w:numPr>
          <w:ilvl w:val="1"/>
          <w:numId w:val="191"/>
        </w:numPr>
        <w:tabs>
          <w:tab w:val="left" w:pos="1960"/>
          <w:tab w:val="left" w:pos="1961"/>
        </w:tabs>
        <w:spacing w:before="3"/>
        <w:rPr>
          <w:sz w:val="24"/>
        </w:rPr>
      </w:pPr>
      <w:proofErr w:type="spellStart"/>
      <w:r>
        <w:rPr>
          <w:spacing w:val="-6"/>
          <w:sz w:val="24"/>
        </w:rPr>
        <w:t>Dishonour</w:t>
      </w:r>
      <w:proofErr w:type="spellEnd"/>
      <w:r>
        <w:rPr>
          <w:spacing w:val="-4"/>
          <w:sz w:val="24"/>
        </w:rPr>
        <w:t xml:space="preserve"> </w:t>
      </w:r>
      <w:r>
        <w:rPr>
          <w:spacing w:val="-5"/>
          <w:sz w:val="24"/>
        </w:rPr>
        <w:t>of</w:t>
      </w:r>
      <w:r>
        <w:rPr>
          <w:spacing w:val="-14"/>
          <w:sz w:val="24"/>
        </w:rPr>
        <w:t xml:space="preserve"> </w:t>
      </w:r>
      <w:proofErr w:type="spellStart"/>
      <w:r>
        <w:rPr>
          <w:spacing w:val="-5"/>
          <w:sz w:val="24"/>
        </w:rPr>
        <w:t>cheque</w:t>
      </w:r>
      <w:proofErr w:type="spellEnd"/>
      <w:r>
        <w:rPr>
          <w:spacing w:val="-5"/>
          <w:sz w:val="24"/>
        </w:rPr>
        <w:t>.</w:t>
      </w:r>
    </w:p>
    <w:p w:rsidR="000D2E93" w:rsidRDefault="000D2E93" w:rsidP="000D2E93">
      <w:pPr>
        <w:pStyle w:val="BodyText"/>
        <w:spacing w:before="9"/>
        <w:ind w:left="0" w:firstLine="0"/>
      </w:pPr>
    </w:p>
    <w:p w:rsidR="000D2E93" w:rsidRDefault="000D2E93" w:rsidP="00617A6F">
      <w:pPr>
        <w:pStyle w:val="Heading2"/>
        <w:numPr>
          <w:ilvl w:val="0"/>
          <w:numId w:val="191"/>
        </w:numPr>
        <w:tabs>
          <w:tab w:val="left" w:pos="1240"/>
          <w:tab w:val="left" w:pos="1241"/>
          <w:tab w:val="left" w:pos="9101"/>
        </w:tabs>
        <w:spacing w:line="275" w:lineRule="exact"/>
      </w:pPr>
      <w:r>
        <w:rPr>
          <w:spacing w:val="-6"/>
        </w:rPr>
        <w:t>FINANCIAL</w:t>
      </w:r>
      <w:r>
        <w:rPr>
          <w:spacing w:val="-8"/>
        </w:rPr>
        <w:t xml:space="preserve"> </w:t>
      </w:r>
      <w:r>
        <w:rPr>
          <w:spacing w:val="-6"/>
        </w:rPr>
        <w:t>INSTITUTIONS</w:t>
      </w:r>
      <w:r>
        <w:rPr>
          <w:spacing w:val="-6"/>
        </w:rPr>
        <w:tab/>
      </w:r>
      <w:r>
        <w:rPr>
          <w:spacing w:val="-3"/>
        </w:rPr>
        <w:t>2</w:t>
      </w:r>
      <w:r>
        <w:rPr>
          <w:spacing w:val="-11"/>
        </w:rPr>
        <w:t xml:space="preserve"> </w:t>
      </w:r>
      <w:r>
        <w:rPr>
          <w:spacing w:val="-3"/>
        </w:rPr>
        <w:t>Hours</w:t>
      </w:r>
    </w:p>
    <w:p w:rsidR="000D2E93" w:rsidRDefault="000D2E93" w:rsidP="00617A6F">
      <w:pPr>
        <w:pStyle w:val="ListParagraph"/>
        <w:numPr>
          <w:ilvl w:val="1"/>
          <w:numId w:val="191"/>
        </w:numPr>
        <w:tabs>
          <w:tab w:val="left" w:pos="1960"/>
          <w:tab w:val="left" w:pos="1961"/>
        </w:tabs>
        <w:spacing w:before="0" w:line="275" w:lineRule="exact"/>
        <w:rPr>
          <w:sz w:val="24"/>
        </w:rPr>
      </w:pPr>
      <w:r>
        <w:rPr>
          <w:sz w:val="24"/>
        </w:rPr>
        <w:t>IMF</w:t>
      </w:r>
    </w:p>
    <w:p w:rsidR="000D2E93" w:rsidRDefault="000D2E93" w:rsidP="00617A6F">
      <w:pPr>
        <w:pStyle w:val="ListParagraph"/>
        <w:numPr>
          <w:ilvl w:val="1"/>
          <w:numId w:val="191"/>
        </w:numPr>
        <w:tabs>
          <w:tab w:val="left" w:pos="1960"/>
          <w:tab w:val="left" w:pos="1961"/>
        </w:tabs>
        <w:spacing w:before="3"/>
        <w:rPr>
          <w:sz w:val="24"/>
        </w:rPr>
      </w:pPr>
      <w:r>
        <w:rPr>
          <w:sz w:val="24"/>
        </w:rPr>
        <w:t>IDBP</w:t>
      </w:r>
    </w:p>
    <w:p w:rsidR="000D2E93" w:rsidRDefault="000D2E93" w:rsidP="00617A6F">
      <w:pPr>
        <w:pStyle w:val="ListParagraph"/>
        <w:numPr>
          <w:ilvl w:val="1"/>
          <w:numId w:val="191"/>
        </w:numPr>
        <w:tabs>
          <w:tab w:val="left" w:pos="1960"/>
          <w:tab w:val="left" w:pos="1961"/>
        </w:tabs>
        <w:spacing w:before="3"/>
        <w:rPr>
          <w:sz w:val="24"/>
        </w:rPr>
      </w:pPr>
      <w:r>
        <w:rPr>
          <w:sz w:val="24"/>
        </w:rPr>
        <w:t>PIDC</w:t>
      </w:r>
    </w:p>
    <w:p w:rsidR="000D2E93" w:rsidRDefault="000D2E93" w:rsidP="000D2E93">
      <w:pPr>
        <w:pStyle w:val="BodyText"/>
        <w:spacing w:before="9"/>
        <w:ind w:left="0" w:firstLine="0"/>
      </w:pPr>
    </w:p>
    <w:p w:rsidR="000D2E93" w:rsidRDefault="000D2E93" w:rsidP="00617A6F">
      <w:pPr>
        <w:pStyle w:val="Heading2"/>
        <w:numPr>
          <w:ilvl w:val="0"/>
          <w:numId w:val="191"/>
        </w:numPr>
        <w:tabs>
          <w:tab w:val="left" w:pos="1240"/>
          <w:tab w:val="left" w:pos="1241"/>
          <w:tab w:val="left" w:pos="9101"/>
        </w:tabs>
        <w:spacing w:line="240" w:lineRule="auto"/>
        <w:rPr>
          <w:b w:val="0"/>
        </w:rPr>
      </w:pPr>
      <w:r>
        <w:rPr>
          <w:spacing w:val="-5"/>
        </w:rPr>
        <w:t>TRADE</w:t>
      </w:r>
      <w:r>
        <w:rPr>
          <w:spacing w:val="-9"/>
        </w:rPr>
        <w:t xml:space="preserve"> </w:t>
      </w:r>
      <w:r>
        <w:rPr>
          <w:spacing w:val="-5"/>
        </w:rPr>
        <w:t>UNION</w:t>
      </w:r>
      <w:r>
        <w:rPr>
          <w:spacing w:val="-5"/>
        </w:rPr>
        <w:tab/>
      </w:r>
      <w:r>
        <w:rPr>
          <w:spacing w:val="-3"/>
        </w:rPr>
        <w:t>2</w:t>
      </w:r>
      <w:r>
        <w:rPr>
          <w:spacing w:val="-11"/>
        </w:rPr>
        <w:t xml:space="preserve"> </w:t>
      </w:r>
      <w:r>
        <w:rPr>
          <w:spacing w:val="-3"/>
        </w:rPr>
        <w:t>Hour</w:t>
      </w:r>
      <w:r>
        <w:rPr>
          <w:b w:val="0"/>
          <w:spacing w:val="-3"/>
        </w:rPr>
        <w:t>s</w:t>
      </w:r>
    </w:p>
    <w:p w:rsidR="000D2E93" w:rsidRDefault="000D2E93" w:rsidP="00617A6F">
      <w:pPr>
        <w:pStyle w:val="ListParagraph"/>
        <w:numPr>
          <w:ilvl w:val="1"/>
          <w:numId w:val="191"/>
        </w:numPr>
        <w:tabs>
          <w:tab w:val="left" w:pos="1960"/>
          <w:tab w:val="left" w:pos="1961"/>
        </w:tabs>
        <w:spacing w:before="3"/>
        <w:rPr>
          <w:sz w:val="24"/>
        </w:rPr>
      </w:pPr>
      <w:r>
        <w:rPr>
          <w:spacing w:val="-6"/>
          <w:sz w:val="24"/>
        </w:rPr>
        <w:t>Introduction</w:t>
      </w:r>
      <w:r>
        <w:rPr>
          <w:spacing w:val="-11"/>
          <w:sz w:val="24"/>
        </w:rPr>
        <w:t xml:space="preserve"> </w:t>
      </w:r>
      <w:r>
        <w:rPr>
          <w:spacing w:val="-5"/>
          <w:sz w:val="24"/>
        </w:rPr>
        <w:t>and</w:t>
      </w:r>
      <w:r>
        <w:rPr>
          <w:spacing w:val="-7"/>
          <w:sz w:val="24"/>
        </w:rPr>
        <w:t xml:space="preserve"> </w:t>
      </w:r>
      <w:r>
        <w:rPr>
          <w:spacing w:val="-5"/>
          <w:sz w:val="24"/>
        </w:rPr>
        <w:t>brief</w:t>
      </w:r>
      <w:r>
        <w:rPr>
          <w:spacing w:val="-15"/>
          <w:sz w:val="24"/>
        </w:rPr>
        <w:t xml:space="preserve"> </w:t>
      </w:r>
      <w:r>
        <w:rPr>
          <w:spacing w:val="-5"/>
          <w:sz w:val="24"/>
        </w:rPr>
        <w:t>history.</w:t>
      </w:r>
    </w:p>
    <w:p w:rsidR="000D2E93" w:rsidRDefault="000D2E93" w:rsidP="00617A6F">
      <w:pPr>
        <w:pStyle w:val="ListParagraph"/>
        <w:numPr>
          <w:ilvl w:val="1"/>
          <w:numId w:val="191"/>
        </w:numPr>
        <w:tabs>
          <w:tab w:val="left" w:pos="1960"/>
          <w:tab w:val="left" w:pos="1961"/>
        </w:tabs>
        <w:spacing w:before="2"/>
        <w:rPr>
          <w:sz w:val="24"/>
        </w:rPr>
      </w:pPr>
      <w:r>
        <w:rPr>
          <w:spacing w:val="-7"/>
          <w:sz w:val="24"/>
        </w:rPr>
        <w:t>Objectives,</w:t>
      </w:r>
      <w:r>
        <w:rPr>
          <w:spacing w:val="-5"/>
          <w:sz w:val="24"/>
        </w:rPr>
        <w:t xml:space="preserve"> </w:t>
      </w:r>
      <w:r>
        <w:rPr>
          <w:spacing w:val="-7"/>
          <w:sz w:val="24"/>
        </w:rPr>
        <w:t>merits</w:t>
      </w:r>
      <w:r>
        <w:rPr>
          <w:spacing w:val="-9"/>
          <w:sz w:val="24"/>
        </w:rPr>
        <w:t xml:space="preserve"> </w:t>
      </w:r>
      <w:r>
        <w:rPr>
          <w:spacing w:val="-6"/>
          <w:sz w:val="24"/>
        </w:rPr>
        <w:t>and</w:t>
      </w:r>
      <w:r>
        <w:rPr>
          <w:spacing w:val="-7"/>
          <w:sz w:val="24"/>
        </w:rPr>
        <w:t xml:space="preserve"> </w:t>
      </w:r>
      <w:r>
        <w:rPr>
          <w:spacing w:val="-6"/>
          <w:sz w:val="24"/>
        </w:rPr>
        <w:t>demerits.</w:t>
      </w:r>
    </w:p>
    <w:p w:rsidR="000D2E93" w:rsidRDefault="000D2E93" w:rsidP="00617A6F">
      <w:pPr>
        <w:pStyle w:val="ListParagraph"/>
        <w:numPr>
          <w:ilvl w:val="1"/>
          <w:numId w:val="191"/>
        </w:numPr>
        <w:tabs>
          <w:tab w:val="left" w:pos="1960"/>
          <w:tab w:val="left" w:pos="1961"/>
        </w:tabs>
        <w:spacing w:before="3"/>
        <w:rPr>
          <w:sz w:val="24"/>
        </w:rPr>
      </w:pPr>
      <w:r>
        <w:rPr>
          <w:spacing w:val="-6"/>
          <w:sz w:val="24"/>
        </w:rPr>
        <w:t>Problems</w:t>
      </w:r>
      <w:r>
        <w:rPr>
          <w:spacing w:val="-9"/>
          <w:sz w:val="24"/>
        </w:rPr>
        <w:t xml:space="preserve"> </w:t>
      </w:r>
      <w:r>
        <w:rPr>
          <w:spacing w:val="-6"/>
          <w:sz w:val="24"/>
        </w:rPr>
        <w:t>of</w:t>
      </w:r>
      <w:r>
        <w:rPr>
          <w:spacing w:val="-15"/>
          <w:sz w:val="24"/>
        </w:rPr>
        <w:t xml:space="preserve"> </w:t>
      </w:r>
      <w:r>
        <w:rPr>
          <w:spacing w:val="-6"/>
          <w:sz w:val="24"/>
        </w:rPr>
        <w:t>industrial</w:t>
      </w:r>
      <w:r>
        <w:rPr>
          <w:spacing w:val="-15"/>
          <w:sz w:val="24"/>
        </w:rPr>
        <w:t xml:space="preserve"> </w:t>
      </w:r>
      <w:proofErr w:type="spellStart"/>
      <w:r>
        <w:rPr>
          <w:spacing w:val="-6"/>
          <w:sz w:val="24"/>
        </w:rPr>
        <w:t>labour</w:t>
      </w:r>
      <w:proofErr w:type="spellEnd"/>
      <w:r>
        <w:rPr>
          <w:spacing w:val="-6"/>
          <w:sz w:val="24"/>
        </w:rPr>
        <w:t>.</w:t>
      </w:r>
    </w:p>
    <w:p w:rsidR="000D2E93" w:rsidRDefault="000D2E93" w:rsidP="000D2E93">
      <w:pPr>
        <w:pStyle w:val="BodyText"/>
        <w:ind w:left="0" w:firstLine="0"/>
      </w:pPr>
    </w:p>
    <w:p w:rsidR="000D2E93" w:rsidRDefault="000D2E93" w:rsidP="00617A6F">
      <w:pPr>
        <w:pStyle w:val="Heading2"/>
        <w:numPr>
          <w:ilvl w:val="0"/>
          <w:numId w:val="191"/>
        </w:numPr>
        <w:tabs>
          <w:tab w:val="left" w:pos="1240"/>
          <w:tab w:val="left" w:pos="1241"/>
          <w:tab w:val="left" w:pos="9101"/>
        </w:tabs>
        <w:spacing w:line="275" w:lineRule="exact"/>
      </w:pPr>
      <w:proofErr w:type="gramStart"/>
      <w:r>
        <w:rPr>
          <w:spacing w:val="-6"/>
        </w:rPr>
        <w:t>INTERNATIONAL</w:t>
      </w:r>
      <w:r>
        <w:rPr>
          <w:spacing w:val="-8"/>
        </w:rPr>
        <w:t xml:space="preserve"> </w:t>
      </w:r>
      <w:r>
        <w:rPr>
          <w:spacing w:val="-6"/>
        </w:rPr>
        <w:t>TRADE.</w:t>
      </w:r>
      <w:proofErr w:type="gramEnd"/>
      <w:r>
        <w:rPr>
          <w:spacing w:val="-6"/>
        </w:rPr>
        <w:tab/>
      </w:r>
      <w:r>
        <w:rPr>
          <w:spacing w:val="-3"/>
        </w:rPr>
        <w:t>2</w:t>
      </w:r>
      <w:r>
        <w:rPr>
          <w:spacing w:val="-11"/>
        </w:rPr>
        <w:t xml:space="preserve"> </w:t>
      </w:r>
      <w:r>
        <w:rPr>
          <w:spacing w:val="-3"/>
        </w:rPr>
        <w:t>Hours</w:t>
      </w:r>
    </w:p>
    <w:p w:rsidR="000D2E93" w:rsidRDefault="000D2E93" w:rsidP="00617A6F">
      <w:pPr>
        <w:pStyle w:val="ListParagraph"/>
        <w:numPr>
          <w:ilvl w:val="1"/>
          <w:numId w:val="191"/>
        </w:numPr>
        <w:tabs>
          <w:tab w:val="left" w:pos="1960"/>
          <w:tab w:val="left" w:pos="1961"/>
        </w:tabs>
        <w:spacing w:before="0" w:line="275" w:lineRule="exact"/>
        <w:rPr>
          <w:sz w:val="24"/>
        </w:rPr>
      </w:pPr>
      <w:r>
        <w:rPr>
          <w:sz w:val="24"/>
        </w:rPr>
        <w:t>Introduction</w:t>
      </w:r>
    </w:p>
    <w:p w:rsidR="000D2E93" w:rsidRDefault="000D2E93" w:rsidP="000D2E93">
      <w:pPr>
        <w:spacing w:line="275" w:lineRule="exact"/>
        <w:rPr>
          <w:sz w:val="24"/>
        </w:rPr>
        <w:sectPr w:rsidR="000D2E93">
          <w:pgSz w:w="12240" w:h="15840"/>
          <w:pgMar w:top="1500" w:right="560" w:bottom="280" w:left="920" w:header="720" w:footer="720" w:gutter="0"/>
          <w:cols w:space="720"/>
        </w:sectPr>
      </w:pPr>
    </w:p>
    <w:p w:rsidR="000D2E93" w:rsidRDefault="000D2E93" w:rsidP="000D2E93">
      <w:pPr>
        <w:pStyle w:val="BodyText"/>
        <w:ind w:left="0" w:firstLine="0"/>
      </w:pPr>
    </w:p>
    <w:p w:rsidR="000D2E93" w:rsidRDefault="000D2E93" w:rsidP="000D2E93">
      <w:pPr>
        <w:pStyle w:val="BodyText"/>
        <w:spacing w:before="5"/>
        <w:ind w:left="0" w:firstLine="0"/>
      </w:pPr>
    </w:p>
    <w:p w:rsidR="000D2E93" w:rsidRDefault="000D2E93" w:rsidP="00617A6F">
      <w:pPr>
        <w:pStyle w:val="ListParagraph"/>
        <w:numPr>
          <w:ilvl w:val="1"/>
          <w:numId w:val="191"/>
        </w:numPr>
        <w:tabs>
          <w:tab w:val="left" w:pos="1960"/>
          <w:tab w:val="left" w:pos="1961"/>
        </w:tabs>
        <w:spacing w:before="0"/>
        <w:rPr>
          <w:sz w:val="24"/>
        </w:rPr>
      </w:pPr>
      <w:r>
        <w:rPr>
          <w:spacing w:val="-7"/>
          <w:sz w:val="24"/>
        </w:rPr>
        <w:t>Advantages</w:t>
      </w:r>
      <w:r>
        <w:rPr>
          <w:spacing w:val="-8"/>
          <w:sz w:val="24"/>
        </w:rPr>
        <w:t xml:space="preserve"> </w:t>
      </w:r>
      <w:r>
        <w:rPr>
          <w:spacing w:val="-6"/>
          <w:sz w:val="24"/>
        </w:rPr>
        <w:t>and</w:t>
      </w:r>
      <w:r>
        <w:rPr>
          <w:spacing w:val="-5"/>
          <w:sz w:val="24"/>
        </w:rPr>
        <w:t xml:space="preserve"> </w:t>
      </w:r>
      <w:r>
        <w:rPr>
          <w:spacing w:val="-6"/>
          <w:sz w:val="24"/>
        </w:rPr>
        <w:t>disadvantages.</w:t>
      </w:r>
    </w:p>
    <w:p w:rsidR="000D2E93" w:rsidRDefault="000D2E93" w:rsidP="000D2E93">
      <w:pPr>
        <w:pStyle w:val="BodyText"/>
        <w:ind w:left="0" w:firstLine="0"/>
      </w:pPr>
    </w:p>
    <w:p w:rsidR="000D2E93" w:rsidRDefault="000D2E93" w:rsidP="00617A6F">
      <w:pPr>
        <w:pStyle w:val="Heading2"/>
        <w:numPr>
          <w:ilvl w:val="0"/>
          <w:numId w:val="191"/>
        </w:numPr>
        <w:tabs>
          <w:tab w:val="left" w:pos="1240"/>
          <w:tab w:val="left" w:pos="1241"/>
          <w:tab w:val="left" w:pos="9187"/>
        </w:tabs>
        <w:spacing w:line="275" w:lineRule="exact"/>
      </w:pPr>
      <w:r>
        <w:t>MANAGEMENT</w:t>
      </w:r>
      <w:r>
        <w:tab/>
        <w:t>1</w:t>
      </w:r>
      <w:r>
        <w:rPr>
          <w:spacing w:val="-14"/>
        </w:rPr>
        <w:t xml:space="preserve"> </w:t>
      </w:r>
      <w:r>
        <w:t>Hour</w:t>
      </w:r>
    </w:p>
    <w:p w:rsidR="000D2E93" w:rsidRDefault="000D2E93" w:rsidP="00617A6F">
      <w:pPr>
        <w:pStyle w:val="ListParagraph"/>
        <w:numPr>
          <w:ilvl w:val="1"/>
          <w:numId w:val="191"/>
        </w:numPr>
        <w:tabs>
          <w:tab w:val="left" w:pos="1960"/>
          <w:tab w:val="left" w:pos="1961"/>
        </w:tabs>
        <w:spacing w:before="0" w:line="275" w:lineRule="exact"/>
        <w:rPr>
          <w:sz w:val="24"/>
        </w:rPr>
      </w:pPr>
      <w:r>
        <w:rPr>
          <w:sz w:val="24"/>
        </w:rPr>
        <w:t>Meaning</w:t>
      </w:r>
    </w:p>
    <w:p w:rsidR="000D2E93" w:rsidRDefault="000D2E93" w:rsidP="00617A6F">
      <w:pPr>
        <w:pStyle w:val="ListParagraph"/>
        <w:numPr>
          <w:ilvl w:val="1"/>
          <w:numId w:val="191"/>
        </w:numPr>
        <w:tabs>
          <w:tab w:val="left" w:pos="1960"/>
          <w:tab w:val="left" w:pos="1961"/>
        </w:tabs>
        <w:spacing w:before="3"/>
        <w:rPr>
          <w:sz w:val="24"/>
        </w:rPr>
      </w:pPr>
      <w:r>
        <w:rPr>
          <w:sz w:val="24"/>
        </w:rPr>
        <w:t>Functions</w:t>
      </w:r>
    </w:p>
    <w:p w:rsidR="000D2E93" w:rsidRDefault="000D2E93" w:rsidP="000D2E93">
      <w:pPr>
        <w:pStyle w:val="BodyText"/>
        <w:spacing w:before="9"/>
        <w:ind w:left="0" w:firstLine="0"/>
      </w:pPr>
    </w:p>
    <w:p w:rsidR="000D2E93" w:rsidRDefault="000D2E93" w:rsidP="00617A6F">
      <w:pPr>
        <w:pStyle w:val="Heading2"/>
        <w:numPr>
          <w:ilvl w:val="0"/>
          <w:numId w:val="191"/>
        </w:numPr>
        <w:tabs>
          <w:tab w:val="left" w:pos="1240"/>
          <w:tab w:val="left" w:pos="1241"/>
          <w:tab w:val="left" w:pos="9187"/>
        </w:tabs>
        <w:spacing w:line="275" w:lineRule="exact"/>
      </w:pPr>
      <w:r>
        <w:t>ADVERTISEMENT</w:t>
      </w:r>
      <w:r>
        <w:tab/>
        <w:t>2</w:t>
      </w:r>
      <w:r>
        <w:rPr>
          <w:spacing w:val="-14"/>
        </w:rPr>
        <w:t xml:space="preserve"> </w:t>
      </w:r>
      <w:r>
        <w:t>Hour</w:t>
      </w:r>
    </w:p>
    <w:p w:rsidR="000D2E93" w:rsidRDefault="000D2E93" w:rsidP="00617A6F">
      <w:pPr>
        <w:pStyle w:val="ListParagraph"/>
        <w:numPr>
          <w:ilvl w:val="1"/>
          <w:numId w:val="191"/>
        </w:numPr>
        <w:tabs>
          <w:tab w:val="left" w:pos="1960"/>
          <w:tab w:val="left" w:pos="1961"/>
        </w:tabs>
        <w:spacing w:before="0" w:line="275" w:lineRule="exact"/>
        <w:rPr>
          <w:sz w:val="24"/>
        </w:rPr>
      </w:pPr>
      <w:r>
        <w:rPr>
          <w:spacing w:val="-6"/>
          <w:sz w:val="24"/>
        </w:rPr>
        <w:t>The</w:t>
      </w:r>
      <w:r>
        <w:rPr>
          <w:spacing w:val="-8"/>
          <w:sz w:val="24"/>
        </w:rPr>
        <w:t xml:space="preserve"> </w:t>
      </w:r>
      <w:r>
        <w:rPr>
          <w:spacing w:val="-6"/>
          <w:sz w:val="24"/>
        </w:rPr>
        <w:t>concept,</w:t>
      </w:r>
      <w:r>
        <w:rPr>
          <w:spacing w:val="-4"/>
          <w:sz w:val="24"/>
        </w:rPr>
        <w:t xml:space="preserve"> </w:t>
      </w:r>
      <w:r>
        <w:rPr>
          <w:spacing w:val="-6"/>
          <w:sz w:val="24"/>
        </w:rPr>
        <w:t>benefits</w:t>
      </w:r>
      <w:r>
        <w:rPr>
          <w:spacing w:val="-8"/>
          <w:sz w:val="24"/>
        </w:rPr>
        <w:t xml:space="preserve"> </w:t>
      </w:r>
      <w:r>
        <w:rPr>
          <w:spacing w:val="-5"/>
          <w:sz w:val="24"/>
        </w:rPr>
        <w:t>and</w:t>
      </w:r>
      <w:r>
        <w:rPr>
          <w:spacing w:val="-7"/>
          <w:sz w:val="24"/>
        </w:rPr>
        <w:t xml:space="preserve"> </w:t>
      </w:r>
      <w:r>
        <w:rPr>
          <w:spacing w:val="-5"/>
          <w:sz w:val="24"/>
        </w:rPr>
        <w:t>draw-backs.</w:t>
      </w:r>
    </w:p>
    <w:p w:rsidR="000D2E93" w:rsidRDefault="000D2E93" w:rsidP="00617A6F">
      <w:pPr>
        <w:pStyle w:val="ListParagraph"/>
        <w:numPr>
          <w:ilvl w:val="1"/>
          <w:numId w:val="191"/>
        </w:numPr>
        <w:tabs>
          <w:tab w:val="left" w:pos="1960"/>
          <w:tab w:val="left" w:pos="1961"/>
        </w:tabs>
        <w:spacing w:before="3"/>
        <w:rPr>
          <w:sz w:val="24"/>
        </w:rPr>
      </w:pPr>
      <w:r>
        <w:rPr>
          <w:spacing w:val="-7"/>
          <w:sz w:val="24"/>
        </w:rPr>
        <w:t>Principal</w:t>
      </w:r>
      <w:r>
        <w:rPr>
          <w:spacing w:val="-17"/>
          <w:sz w:val="24"/>
        </w:rPr>
        <w:t xml:space="preserve"> </w:t>
      </w:r>
      <w:r>
        <w:rPr>
          <w:spacing w:val="-7"/>
          <w:sz w:val="24"/>
        </w:rPr>
        <w:t>media</w:t>
      </w:r>
      <w:r>
        <w:rPr>
          <w:spacing w:val="-9"/>
          <w:sz w:val="24"/>
        </w:rPr>
        <w:t xml:space="preserve"> </w:t>
      </w:r>
      <w:r>
        <w:rPr>
          <w:spacing w:val="-7"/>
          <w:sz w:val="24"/>
        </w:rPr>
        <w:t>used</w:t>
      </w:r>
      <w:r>
        <w:rPr>
          <w:spacing w:val="-8"/>
          <w:sz w:val="24"/>
        </w:rPr>
        <w:t xml:space="preserve"> </w:t>
      </w:r>
      <w:r>
        <w:rPr>
          <w:spacing w:val="-7"/>
          <w:sz w:val="24"/>
        </w:rPr>
        <w:t>in</w:t>
      </w:r>
      <w:r>
        <w:rPr>
          <w:spacing w:val="-11"/>
          <w:sz w:val="24"/>
        </w:rPr>
        <w:t xml:space="preserve"> </w:t>
      </w:r>
      <w:r>
        <w:rPr>
          <w:spacing w:val="-6"/>
          <w:sz w:val="24"/>
        </w:rPr>
        <w:t>business</w:t>
      </w:r>
      <w:r>
        <w:rPr>
          <w:spacing w:val="-10"/>
          <w:sz w:val="24"/>
        </w:rPr>
        <w:t xml:space="preserve"> </w:t>
      </w:r>
      <w:r>
        <w:rPr>
          <w:spacing w:val="-6"/>
          <w:sz w:val="24"/>
        </w:rPr>
        <w:t>world.</w:t>
      </w:r>
    </w:p>
    <w:p w:rsidR="000D2E93" w:rsidRDefault="000D2E93" w:rsidP="000D2E93">
      <w:pPr>
        <w:pStyle w:val="BodyText"/>
        <w:spacing w:before="9"/>
        <w:ind w:left="0" w:firstLine="0"/>
      </w:pPr>
    </w:p>
    <w:p w:rsidR="000D2E93" w:rsidRDefault="000D2E93" w:rsidP="00617A6F">
      <w:pPr>
        <w:pStyle w:val="Heading2"/>
        <w:numPr>
          <w:ilvl w:val="0"/>
          <w:numId w:val="191"/>
        </w:numPr>
        <w:tabs>
          <w:tab w:val="left" w:pos="1240"/>
          <w:tab w:val="left" w:pos="1241"/>
          <w:tab w:val="left" w:pos="9187"/>
        </w:tabs>
        <w:spacing w:line="275" w:lineRule="exact"/>
      </w:pPr>
      <w:r>
        <w:rPr>
          <w:spacing w:val="-5"/>
        </w:rPr>
        <w:t>ECONOMY</w:t>
      </w:r>
      <w:r>
        <w:rPr>
          <w:spacing w:val="-8"/>
        </w:rPr>
        <w:t xml:space="preserve"> </w:t>
      </w:r>
      <w:r>
        <w:rPr>
          <w:spacing w:val="-4"/>
        </w:rPr>
        <w:t>OF</w:t>
      </w:r>
      <w:r>
        <w:rPr>
          <w:spacing w:val="-10"/>
        </w:rPr>
        <w:t xml:space="preserve"> </w:t>
      </w:r>
      <w:r>
        <w:rPr>
          <w:spacing w:val="-4"/>
        </w:rPr>
        <w:t>PAKISTAN</w:t>
      </w:r>
      <w:r>
        <w:rPr>
          <w:spacing w:val="-4"/>
        </w:rPr>
        <w:tab/>
      </w:r>
      <w:r>
        <w:t>1</w:t>
      </w:r>
      <w:r>
        <w:rPr>
          <w:spacing w:val="-13"/>
        </w:rPr>
        <w:t xml:space="preserve"> </w:t>
      </w:r>
      <w:r>
        <w:t>Hour</w:t>
      </w:r>
    </w:p>
    <w:p w:rsidR="000D2E93" w:rsidRDefault="000D2E93" w:rsidP="00617A6F">
      <w:pPr>
        <w:pStyle w:val="ListParagraph"/>
        <w:numPr>
          <w:ilvl w:val="1"/>
          <w:numId w:val="191"/>
        </w:numPr>
        <w:tabs>
          <w:tab w:val="left" w:pos="1960"/>
          <w:tab w:val="left" w:pos="1961"/>
        </w:tabs>
        <w:spacing w:before="0" w:line="275" w:lineRule="exact"/>
        <w:rPr>
          <w:sz w:val="24"/>
        </w:rPr>
      </w:pPr>
      <w:r>
        <w:rPr>
          <w:sz w:val="24"/>
        </w:rPr>
        <w:t>Introduction</w:t>
      </w:r>
    </w:p>
    <w:p w:rsidR="000D2E93" w:rsidRDefault="000D2E93" w:rsidP="00617A6F">
      <w:pPr>
        <w:pStyle w:val="ListParagraph"/>
        <w:numPr>
          <w:ilvl w:val="1"/>
          <w:numId w:val="191"/>
        </w:numPr>
        <w:tabs>
          <w:tab w:val="left" w:pos="1960"/>
          <w:tab w:val="left" w:pos="1961"/>
        </w:tabs>
        <w:spacing w:before="3"/>
        <w:rPr>
          <w:sz w:val="24"/>
        </w:rPr>
      </w:pPr>
      <w:r>
        <w:rPr>
          <w:spacing w:val="-7"/>
          <w:sz w:val="24"/>
        </w:rPr>
        <w:t>Economic</w:t>
      </w:r>
      <w:r>
        <w:rPr>
          <w:spacing w:val="-8"/>
          <w:sz w:val="24"/>
        </w:rPr>
        <w:t xml:space="preserve"> </w:t>
      </w:r>
      <w:r>
        <w:rPr>
          <w:spacing w:val="-7"/>
          <w:sz w:val="24"/>
        </w:rPr>
        <w:t>problems</w:t>
      </w:r>
      <w:r>
        <w:rPr>
          <w:spacing w:val="-9"/>
          <w:sz w:val="24"/>
        </w:rPr>
        <w:t xml:space="preserve"> </w:t>
      </w:r>
      <w:r>
        <w:rPr>
          <w:spacing w:val="-6"/>
          <w:sz w:val="24"/>
        </w:rPr>
        <w:t>and</w:t>
      </w:r>
      <w:r>
        <w:rPr>
          <w:spacing w:val="-7"/>
          <w:sz w:val="24"/>
        </w:rPr>
        <w:t xml:space="preserve"> </w:t>
      </w:r>
      <w:r>
        <w:rPr>
          <w:spacing w:val="-6"/>
          <w:sz w:val="24"/>
        </w:rPr>
        <w:t>remedies.</w:t>
      </w:r>
    </w:p>
    <w:p w:rsidR="000D2E93" w:rsidRDefault="000D2E93" w:rsidP="000D2E93">
      <w:pPr>
        <w:pStyle w:val="BodyText"/>
        <w:ind w:left="0" w:firstLine="0"/>
        <w:rPr>
          <w:sz w:val="26"/>
        </w:rPr>
      </w:pPr>
    </w:p>
    <w:p w:rsidR="000D2E93" w:rsidRDefault="000D2E93" w:rsidP="000D2E93">
      <w:pPr>
        <w:pStyle w:val="BodyText"/>
        <w:spacing w:before="1"/>
        <w:ind w:left="0" w:firstLine="0"/>
        <w:rPr>
          <w:sz w:val="23"/>
        </w:rPr>
      </w:pPr>
    </w:p>
    <w:p w:rsidR="000D2E93" w:rsidRDefault="000D2E93" w:rsidP="000D2E93">
      <w:pPr>
        <w:pStyle w:val="Heading2"/>
        <w:ind w:left="520"/>
      </w:pPr>
      <w:r>
        <w:rPr>
          <w:spacing w:val="-4"/>
        </w:rPr>
        <w:t>BOOKS</w:t>
      </w:r>
      <w:r>
        <w:rPr>
          <w:spacing w:val="-11"/>
        </w:rPr>
        <w:t xml:space="preserve"> </w:t>
      </w:r>
      <w:r>
        <w:rPr>
          <w:spacing w:val="-3"/>
        </w:rPr>
        <w:t>RECOMMENDED</w:t>
      </w:r>
    </w:p>
    <w:p w:rsidR="000D2E93" w:rsidRDefault="000D2E93" w:rsidP="00617A6F">
      <w:pPr>
        <w:pStyle w:val="ListParagraph"/>
        <w:numPr>
          <w:ilvl w:val="0"/>
          <w:numId w:val="190"/>
        </w:numPr>
        <w:tabs>
          <w:tab w:val="left" w:pos="1240"/>
          <w:tab w:val="left" w:pos="1241"/>
        </w:tabs>
        <w:spacing w:before="0" w:line="275" w:lineRule="exact"/>
        <w:rPr>
          <w:sz w:val="24"/>
        </w:rPr>
      </w:pPr>
      <w:proofErr w:type="spellStart"/>
      <w:r>
        <w:rPr>
          <w:spacing w:val="-7"/>
          <w:sz w:val="24"/>
        </w:rPr>
        <w:t>Nisar</w:t>
      </w:r>
      <w:proofErr w:type="spellEnd"/>
      <w:r>
        <w:rPr>
          <w:spacing w:val="-7"/>
          <w:sz w:val="24"/>
        </w:rPr>
        <w:t>-</w:t>
      </w:r>
      <w:proofErr w:type="spellStart"/>
      <w:r>
        <w:rPr>
          <w:spacing w:val="-7"/>
          <w:sz w:val="24"/>
        </w:rPr>
        <w:t>ud</w:t>
      </w:r>
      <w:proofErr w:type="spellEnd"/>
      <w:r>
        <w:rPr>
          <w:spacing w:val="-7"/>
          <w:sz w:val="24"/>
        </w:rPr>
        <w:t>-Din,</w:t>
      </w:r>
      <w:r>
        <w:rPr>
          <w:spacing w:val="-5"/>
          <w:sz w:val="24"/>
        </w:rPr>
        <w:t xml:space="preserve"> </w:t>
      </w:r>
      <w:r>
        <w:rPr>
          <w:spacing w:val="-7"/>
          <w:sz w:val="24"/>
        </w:rPr>
        <w:t>Business</w:t>
      </w:r>
      <w:r>
        <w:rPr>
          <w:spacing w:val="-10"/>
          <w:sz w:val="24"/>
        </w:rPr>
        <w:t xml:space="preserve"> </w:t>
      </w:r>
      <w:r>
        <w:rPr>
          <w:spacing w:val="-7"/>
          <w:sz w:val="24"/>
        </w:rPr>
        <w:t>Organization,</w:t>
      </w:r>
      <w:r>
        <w:rPr>
          <w:spacing w:val="-3"/>
          <w:sz w:val="24"/>
        </w:rPr>
        <w:t xml:space="preserve"> </w:t>
      </w:r>
      <w:r>
        <w:rPr>
          <w:spacing w:val="-6"/>
          <w:sz w:val="24"/>
        </w:rPr>
        <w:t>Aziz</w:t>
      </w:r>
      <w:r>
        <w:rPr>
          <w:spacing w:val="-9"/>
          <w:sz w:val="24"/>
        </w:rPr>
        <w:t xml:space="preserve"> </w:t>
      </w:r>
      <w:r>
        <w:rPr>
          <w:spacing w:val="-6"/>
          <w:sz w:val="24"/>
        </w:rPr>
        <w:t>Publisher,</w:t>
      </w:r>
      <w:r>
        <w:rPr>
          <w:spacing w:val="-4"/>
          <w:sz w:val="24"/>
        </w:rPr>
        <w:t xml:space="preserve"> </w:t>
      </w:r>
      <w:r>
        <w:rPr>
          <w:spacing w:val="-6"/>
          <w:sz w:val="24"/>
        </w:rPr>
        <w:t>Lahore</w:t>
      </w:r>
    </w:p>
    <w:p w:rsidR="000D2E93" w:rsidRDefault="000D2E93" w:rsidP="00617A6F">
      <w:pPr>
        <w:pStyle w:val="ListParagraph"/>
        <w:numPr>
          <w:ilvl w:val="0"/>
          <w:numId w:val="190"/>
        </w:numPr>
        <w:tabs>
          <w:tab w:val="left" w:pos="1240"/>
          <w:tab w:val="left" w:pos="1241"/>
        </w:tabs>
        <w:spacing w:before="2"/>
        <w:rPr>
          <w:sz w:val="24"/>
        </w:rPr>
      </w:pPr>
      <w:r>
        <w:rPr>
          <w:spacing w:val="-6"/>
          <w:sz w:val="24"/>
        </w:rPr>
        <w:t>M.</w:t>
      </w:r>
      <w:r>
        <w:rPr>
          <w:spacing w:val="-5"/>
          <w:sz w:val="24"/>
        </w:rPr>
        <w:t xml:space="preserve"> </w:t>
      </w:r>
      <w:r>
        <w:rPr>
          <w:spacing w:val="-6"/>
          <w:sz w:val="24"/>
        </w:rPr>
        <w:t>Saeed</w:t>
      </w:r>
      <w:r>
        <w:rPr>
          <w:spacing w:val="-7"/>
          <w:sz w:val="24"/>
        </w:rPr>
        <w:t xml:space="preserve"> </w:t>
      </w:r>
      <w:proofErr w:type="spellStart"/>
      <w:r>
        <w:rPr>
          <w:spacing w:val="-6"/>
          <w:sz w:val="24"/>
        </w:rPr>
        <w:t>Nasir</w:t>
      </w:r>
      <w:proofErr w:type="gramStart"/>
      <w:r>
        <w:rPr>
          <w:spacing w:val="-6"/>
          <w:sz w:val="24"/>
        </w:rPr>
        <w:t>,Introduction</w:t>
      </w:r>
      <w:proofErr w:type="spellEnd"/>
      <w:proofErr w:type="gramEnd"/>
      <w:r>
        <w:rPr>
          <w:spacing w:val="-11"/>
          <w:sz w:val="24"/>
        </w:rPr>
        <w:t xml:space="preserve"> </w:t>
      </w:r>
      <w:r>
        <w:rPr>
          <w:spacing w:val="-6"/>
          <w:sz w:val="24"/>
        </w:rPr>
        <w:t>to</w:t>
      </w:r>
      <w:r>
        <w:rPr>
          <w:spacing w:val="-2"/>
          <w:sz w:val="24"/>
        </w:rPr>
        <w:t xml:space="preserve"> </w:t>
      </w:r>
      <w:r>
        <w:rPr>
          <w:spacing w:val="-6"/>
          <w:sz w:val="24"/>
        </w:rPr>
        <w:t>Business,</w:t>
      </w:r>
      <w:r>
        <w:rPr>
          <w:spacing w:val="-4"/>
          <w:sz w:val="24"/>
        </w:rPr>
        <w:t xml:space="preserve"> </w:t>
      </w:r>
      <w:proofErr w:type="spellStart"/>
      <w:r>
        <w:rPr>
          <w:spacing w:val="-5"/>
          <w:sz w:val="24"/>
        </w:rPr>
        <w:t>Ilmi</w:t>
      </w:r>
      <w:proofErr w:type="spellEnd"/>
      <w:r>
        <w:rPr>
          <w:spacing w:val="-16"/>
          <w:sz w:val="24"/>
        </w:rPr>
        <w:t xml:space="preserve"> </w:t>
      </w:r>
      <w:proofErr w:type="spellStart"/>
      <w:r>
        <w:rPr>
          <w:spacing w:val="-5"/>
          <w:sz w:val="24"/>
        </w:rPr>
        <w:t>Kitab</w:t>
      </w:r>
      <w:proofErr w:type="spellEnd"/>
      <w:r>
        <w:rPr>
          <w:spacing w:val="-12"/>
          <w:sz w:val="24"/>
        </w:rPr>
        <w:t xml:space="preserve"> </w:t>
      </w:r>
      <w:proofErr w:type="spellStart"/>
      <w:r>
        <w:rPr>
          <w:spacing w:val="-5"/>
          <w:sz w:val="24"/>
        </w:rPr>
        <w:t>Khana</w:t>
      </w:r>
      <w:proofErr w:type="spellEnd"/>
      <w:r>
        <w:rPr>
          <w:spacing w:val="-5"/>
          <w:sz w:val="24"/>
        </w:rPr>
        <w:t>,</w:t>
      </w:r>
      <w:r>
        <w:rPr>
          <w:spacing w:val="-4"/>
          <w:sz w:val="24"/>
        </w:rPr>
        <w:t xml:space="preserve"> </w:t>
      </w:r>
      <w:r>
        <w:rPr>
          <w:spacing w:val="-5"/>
          <w:sz w:val="24"/>
        </w:rPr>
        <w:t>Lahore.</w:t>
      </w:r>
    </w:p>
    <w:p w:rsidR="000D2E93" w:rsidRDefault="000D2E93" w:rsidP="00617A6F">
      <w:pPr>
        <w:pStyle w:val="ListParagraph"/>
        <w:numPr>
          <w:ilvl w:val="0"/>
          <w:numId w:val="190"/>
        </w:numPr>
        <w:tabs>
          <w:tab w:val="left" w:pos="1240"/>
          <w:tab w:val="left" w:pos="1241"/>
        </w:tabs>
        <w:spacing w:before="3"/>
        <w:rPr>
          <w:sz w:val="24"/>
        </w:rPr>
      </w:pPr>
      <w:r>
        <w:rPr>
          <w:spacing w:val="-6"/>
          <w:sz w:val="24"/>
        </w:rPr>
        <w:t>S.M.</w:t>
      </w:r>
      <w:r>
        <w:rPr>
          <w:spacing w:val="-5"/>
          <w:sz w:val="24"/>
        </w:rPr>
        <w:t xml:space="preserve"> Akhtar, An</w:t>
      </w:r>
      <w:r>
        <w:rPr>
          <w:spacing w:val="-12"/>
          <w:sz w:val="24"/>
        </w:rPr>
        <w:t xml:space="preserve"> </w:t>
      </w:r>
      <w:r>
        <w:rPr>
          <w:spacing w:val="-5"/>
          <w:sz w:val="24"/>
        </w:rPr>
        <w:t>Introduction</w:t>
      </w:r>
      <w:r>
        <w:rPr>
          <w:spacing w:val="-11"/>
          <w:sz w:val="24"/>
        </w:rPr>
        <w:t xml:space="preserve"> </w:t>
      </w:r>
      <w:r>
        <w:rPr>
          <w:spacing w:val="-5"/>
          <w:sz w:val="24"/>
        </w:rPr>
        <w:t>to</w:t>
      </w:r>
      <w:r>
        <w:rPr>
          <w:spacing w:val="-2"/>
          <w:sz w:val="24"/>
        </w:rPr>
        <w:t xml:space="preserve"> </w:t>
      </w:r>
      <w:r>
        <w:rPr>
          <w:spacing w:val="-5"/>
          <w:sz w:val="24"/>
        </w:rPr>
        <w:t>Modern</w:t>
      </w:r>
      <w:r>
        <w:rPr>
          <w:spacing w:val="-12"/>
          <w:sz w:val="24"/>
        </w:rPr>
        <w:t xml:space="preserve"> </w:t>
      </w:r>
      <w:r>
        <w:rPr>
          <w:spacing w:val="-5"/>
          <w:sz w:val="24"/>
        </w:rPr>
        <w:t>Economics, United</w:t>
      </w:r>
      <w:r>
        <w:rPr>
          <w:spacing w:val="-7"/>
          <w:sz w:val="24"/>
        </w:rPr>
        <w:t xml:space="preserve"> </w:t>
      </w:r>
      <w:r>
        <w:rPr>
          <w:spacing w:val="-5"/>
          <w:sz w:val="24"/>
        </w:rPr>
        <w:t>Limited, Lahore.</w:t>
      </w:r>
    </w:p>
    <w:p w:rsidR="000D2E93" w:rsidRDefault="000D2E93" w:rsidP="000D2E93">
      <w:pPr>
        <w:rPr>
          <w:sz w:val="24"/>
        </w:rPr>
        <w:sectPr w:rsidR="000D2E93">
          <w:pgSz w:w="12240" w:h="15840"/>
          <w:pgMar w:top="1500" w:right="560" w:bottom="280" w:left="920" w:header="720" w:footer="720" w:gutter="0"/>
          <w:cols w:space="720"/>
        </w:sectPr>
      </w:pPr>
    </w:p>
    <w:p w:rsidR="000D2E93" w:rsidRDefault="000D2E93" w:rsidP="000D2E93">
      <w:pPr>
        <w:pStyle w:val="BodyText"/>
        <w:ind w:left="0" w:firstLine="0"/>
      </w:pPr>
    </w:p>
    <w:p w:rsidR="000D2E93" w:rsidRDefault="000D2E93" w:rsidP="000D2E93">
      <w:pPr>
        <w:pStyle w:val="BodyText"/>
        <w:spacing w:before="9"/>
        <w:ind w:left="0" w:firstLine="0"/>
      </w:pPr>
    </w:p>
    <w:p w:rsidR="000D2E93" w:rsidRDefault="001E0979" w:rsidP="000D2E93">
      <w:pPr>
        <w:pStyle w:val="Heading2"/>
        <w:tabs>
          <w:tab w:val="left" w:pos="1960"/>
        </w:tabs>
        <w:spacing w:before="1" w:line="484" w:lineRule="auto"/>
        <w:ind w:left="520" w:right="2199"/>
      </w:pPr>
      <w:proofErr w:type="gramStart"/>
      <w:r>
        <w:t>MGM-1</w:t>
      </w:r>
      <w:r w:rsidR="000D2E93">
        <w:t>21</w:t>
      </w:r>
      <w:r w:rsidR="000D2E93">
        <w:tab/>
      </w:r>
      <w:r w:rsidR="000D2E93">
        <w:rPr>
          <w:spacing w:val="-5"/>
        </w:rPr>
        <w:t xml:space="preserve">BUSINESS MANAGEMENT AND INDUSTRIAL </w:t>
      </w:r>
      <w:r w:rsidR="000D2E93">
        <w:rPr>
          <w:spacing w:val="-4"/>
        </w:rPr>
        <w:t>ECONOMICS.</w:t>
      </w:r>
      <w:proofErr w:type="gramEnd"/>
      <w:r w:rsidR="000D2E93">
        <w:rPr>
          <w:spacing w:val="-57"/>
        </w:rPr>
        <w:t xml:space="preserve"> </w:t>
      </w:r>
      <w:r w:rsidR="000D2E93">
        <w:t>INSTRUCTIONAL</w:t>
      </w:r>
      <w:r w:rsidR="000D2E93">
        <w:rPr>
          <w:spacing w:val="-11"/>
        </w:rPr>
        <w:t xml:space="preserve"> </w:t>
      </w:r>
      <w:r w:rsidR="000D2E93">
        <w:t>OBJECTIVES</w:t>
      </w:r>
    </w:p>
    <w:p w:rsidR="000D2E93" w:rsidRDefault="000D2E93" w:rsidP="00617A6F">
      <w:pPr>
        <w:pStyle w:val="ListParagraph"/>
        <w:numPr>
          <w:ilvl w:val="0"/>
          <w:numId w:val="189"/>
        </w:numPr>
        <w:tabs>
          <w:tab w:val="left" w:pos="1240"/>
          <w:tab w:val="left" w:pos="1241"/>
        </w:tabs>
        <w:spacing w:before="0" w:line="275" w:lineRule="exact"/>
        <w:rPr>
          <w:sz w:val="24"/>
        </w:rPr>
      </w:pPr>
      <w:r>
        <w:rPr>
          <w:b/>
          <w:sz w:val="24"/>
        </w:rPr>
        <w:t>UNDERSTAND</w:t>
      </w:r>
      <w:r>
        <w:rPr>
          <w:b/>
          <w:spacing w:val="-2"/>
          <w:sz w:val="24"/>
        </w:rPr>
        <w:t xml:space="preserve"> </w:t>
      </w:r>
      <w:r>
        <w:rPr>
          <w:b/>
          <w:sz w:val="24"/>
        </w:rPr>
        <w:t>THE</w:t>
      </w:r>
      <w:r>
        <w:rPr>
          <w:b/>
          <w:spacing w:val="-3"/>
          <w:sz w:val="24"/>
        </w:rPr>
        <w:t xml:space="preserve"> </w:t>
      </w:r>
      <w:r>
        <w:rPr>
          <w:b/>
          <w:sz w:val="24"/>
        </w:rPr>
        <w:t>IMPORTANCE</w:t>
      </w:r>
      <w:r>
        <w:rPr>
          <w:b/>
          <w:spacing w:val="-3"/>
          <w:sz w:val="24"/>
        </w:rPr>
        <w:t xml:space="preserve"> </w:t>
      </w:r>
      <w:r>
        <w:rPr>
          <w:b/>
          <w:sz w:val="24"/>
        </w:rPr>
        <w:t>OF</w:t>
      </w:r>
      <w:r>
        <w:rPr>
          <w:b/>
          <w:spacing w:val="-2"/>
          <w:sz w:val="24"/>
        </w:rPr>
        <w:t xml:space="preserve"> </w:t>
      </w:r>
      <w:r>
        <w:rPr>
          <w:b/>
          <w:sz w:val="24"/>
        </w:rPr>
        <w:t>ECONOMICS</w:t>
      </w:r>
      <w:r>
        <w:rPr>
          <w:sz w:val="24"/>
        </w:rPr>
        <w:t>.</w:t>
      </w:r>
    </w:p>
    <w:p w:rsidR="000D2E93" w:rsidRDefault="000D2E93" w:rsidP="00617A6F">
      <w:pPr>
        <w:pStyle w:val="ListParagraph"/>
        <w:numPr>
          <w:ilvl w:val="1"/>
          <w:numId w:val="189"/>
        </w:numPr>
        <w:tabs>
          <w:tab w:val="left" w:pos="1960"/>
          <w:tab w:val="left" w:pos="1961"/>
        </w:tabs>
        <w:spacing w:before="2" w:line="242" w:lineRule="auto"/>
        <w:ind w:right="617"/>
        <w:rPr>
          <w:sz w:val="24"/>
        </w:rPr>
      </w:pPr>
      <w:r>
        <w:rPr>
          <w:sz w:val="24"/>
        </w:rPr>
        <w:t>State</w:t>
      </w:r>
      <w:r>
        <w:rPr>
          <w:spacing w:val="16"/>
          <w:sz w:val="24"/>
        </w:rPr>
        <w:t xml:space="preserve"> </w:t>
      </w:r>
      <w:r>
        <w:rPr>
          <w:sz w:val="24"/>
        </w:rPr>
        <w:t>definition</w:t>
      </w:r>
      <w:r>
        <w:rPr>
          <w:spacing w:val="12"/>
          <w:sz w:val="24"/>
        </w:rPr>
        <w:t xml:space="preserve"> </w:t>
      </w:r>
      <w:r>
        <w:rPr>
          <w:sz w:val="24"/>
        </w:rPr>
        <w:t>of</w:t>
      </w:r>
      <w:r>
        <w:rPr>
          <w:spacing w:val="11"/>
          <w:sz w:val="24"/>
        </w:rPr>
        <w:t xml:space="preserve"> </w:t>
      </w:r>
      <w:r>
        <w:rPr>
          <w:sz w:val="24"/>
        </w:rPr>
        <w:t>economics</w:t>
      </w:r>
      <w:r>
        <w:rPr>
          <w:spacing w:val="14"/>
          <w:sz w:val="24"/>
        </w:rPr>
        <w:t xml:space="preserve"> </w:t>
      </w:r>
      <w:r>
        <w:rPr>
          <w:sz w:val="24"/>
        </w:rPr>
        <w:t>given</w:t>
      </w:r>
      <w:r>
        <w:rPr>
          <w:spacing w:val="13"/>
          <w:sz w:val="24"/>
        </w:rPr>
        <w:t xml:space="preserve"> </w:t>
      </w:r>
      <w:r>
        <w:rPr>
          <w:sz w:val="24"/>
        </w:rPr>
        <w:t>by</w:t>
      </w:r>
      <w:r>
        <w:rPr>
          <w:spacing w:val="8"/>
          <w:sz w:val="24"/>
        </w:rPr>
        <w:t xml:space="preserve"> </w:t>
      </w:r>
      <w:r>
        <w:rPr>
          <w:sz w:val="24"/>
        </w:rPr>
        <w:t>Adam</w:t>
      </w:r>
      <w:r>
        <w:rPr>
          <w:spacing w:val="9"/>
          <w:sz w:val="24"/>
        </w:rPr>
        <w:t xml:space="preserve"> </w:t>
      </w:r>
      <w:r>
        <w:rPr>
          <w:sz w:val="24"/>
        </w:rPr>
        <w:t>Smith,</w:t>
      </w:r>
      <w:r>
        <w:rPr>
          <w:spacing w:val="19"/>
          <w:sz w:val="24"/>
        </w:rPr>
        <w:t xml:space="preserve"> </w:t>
      </w:r>
      <w:r>
        <w:rPr>
          <w:sz w:val="24"/>
        </w:rPr>
        <w:t>Alfred</w:t>
      </w:r>
      <w:r>
        <w:rPr>
          <w:spacing w:val="13"/>
          <w:sz w:val="24"/>
        </w:rPr>
        <w:t xml:space="preserve"> </w:t>
      </w:r>
      <w:r>
        <w:rPr>
          <w:sz w:val="24"/>
        </w:rPr>
        <w:t>Marshall</w:t>
      </w:r>
      <w:r>
        <w:rPr>
          <w:spacing w:val="5"/>
          <w:sz w:val="24"/>
        </w:rPr>
        <w:t xml:space="preserve"> </w:t>
      </w:r>
      <w:r>
        <w:rPr>
          <w:sz w:val="24"/>
        </w:rPr>
        <w:t>and</w:t>
      </w:r>
      <w:r>
        <w:rPr>
          <w:spacing w:val="12"/>
          <w:sz w:val="24"/>
        </w:rPr>
        <w:t xml:space="preserve"> </w:t>
      </w:r>
      <w:r>
        <w:rPr>
          <w:sz w:val="24"/>
        </w:rPr>
        <w:t>Professor</w:t>
      </w:r>
      <w:r>
        <w:rPr>
          <w:spacing w:val="-57"/>
          <w:sz w:val="24"/>
        </w:rPr>
        <w:t xml:space="preserve"> </w:t>
      </w:r>
      <w:r>
        <w:rPr>
          <w:sz w:val="24"/>
        </w:rPr>
        <w:t>Robins.</w:t>
      </w:r>
    </w:p>
    <w:p w:rsidR="000D2E93" w:rsidRDefault="000D2E93" w:rsidP="00617A6F">
      <w:pPr>
        <w:pStyle w:val="ListParagraph"/>
        <w:numPr>
          <w:ilvl w:val="1"/>
          <w:numId w:val="189"/>
        </w:numPr>
        <w:tabs>
          <w:tab w:val="left" w:pos="1960"/>
          <w:tab w:val="left" w:pos="1961"/>
        </w:tabs>
        <w:spacing w:before="0" w:line="276" w:lineRule="exact"/>
        <w:rPr>
          <w:sz w:val="24"/>
        </w:rPr>
      </w:pPr>
      <w:r>
        <w:rPr>
          <w:sz w:val="24"/>
        </w:rPr>
        <w:t>Explain</w:t>
      </w:r>
      <w:r>
        <w:rPr>
          <w:spacing w:val="-11"/>
          <w:sz w:val="24"/>
        </w:rPr>
        <w:t xml:space="preserve"> </w:t>
      </w:r>
      <w:r>
        <w:rPr>
          <w:sz w:val="24"/>
        </w:rPr>
        <w:t>nature</w:t>
      </w:r>
      <w:r>
        <w:rPr>
          <w:spacing w:val="-7"/>
          <w:sz w:val="24"/>
        </w:rPr>
        <w:t xml:space="preserve"> </w:t>
      </w:r>
      <w:r>
        <w:rPr>
          <w:sz w:val="24"/>
        </w:rPr>
        <w:t>and</w:t>
      </w:r>
      <w:r>
        <w:rPr>
          <w:spacing w:val="-7"/>
          <w:sz w:val="24"/>
        </w:rPr>
        <w:t xml:space="preserve"> </w:t>
      </w:r>
      <w:r>
        <w:rPr>
          <w:sz w:val="24"/>
        </w:rPr>
        <w:t>scope</w:t>
      </w:r>
      <w:r>
        <w:rPr>
          <w:spacing w:val="-7"/>
          <w:sz w:val="24"/>
        </w:rPr>
        <w:t xml:space="preserve"> </w:t>
      </w:r>
      <w:r>
        <w:rPr>
          <w:sz w:val="24"/>
        </w:rPr>
        <w:t>of</w:t>
      </w:r>
      <w:r>
        <w:rPr>
          <w:spacing w:val="-13"/>
          <w:sz w:val="24"/>
        </w:rPr>
        <w:t xml:space="preserve"> </w:t>
      </w:r>
      <w:r>
        <w:rPr>
          <w:sz w:val="24"/>
        </w:rPr>
        <w:t>economics.</w:t>
      </w:r>
    </w:p>
    <w:p w:rsidR="000D2E93" w:rsidRDefault="000D2E93" w:rsidP="00617A6F">
      <w:pPr>
        <w:pStyle w:val="ListParagraph"/>
        <w:numPr>
          <w:ilvl w:val="1"/>
          <w:numId w:val="189"/>
        </w:numPr>
        <w:tabs>
          <w:tab w:val="left" w:pos="1960"/>
          <w:tab w:val="left" w:pos="1961"/>
        </w:tabs>
        <w:spacing w:before="3"/>
        <w:rPr>
          <w:sz w:val="24"/>
        </w:rPr>
      </w:pPr>
      <w:r>
        <w:rPr>
          <w:spacing w:val="-1"/>
          <w:sz w:val="24"/>
        </w:rPr>
        <w:t>Describe</w:t>
      </w:r>
      <w:r>
        <w:rPr>
          <w:spacing w:val="-6"/>
          <w:sz w:val="24"/>
        </w:rPr>
        <w:t xml:space="preserve"> </w:t>
      </w:r>
      <w:r>
        <w:rPr>
          <w:spacing w:val="-1"/>
          <w:sz w:val="24"/>
        </w:rPr>
        <w:t>importance</w:t>
      </w:r>
      <w:r>
        <w:rPr>
          <w:spacing w:val="-6"/>
          <w:sz w:val="24"/>
        </w:rPr>
        <w:t xml:space="preserve"> </w:t>
      </w:r>
      <w:r>
        <w:rPr>
          <w:spacing w:val="-1"/>
          <w:sz w:val="24"/>
        </w:rPr>
        <w:t>of</w:t>
      </w:r>
      <w:r>
        <w:rPr>
          <w:spacing w:val="-11"/>
          <w:sz w:val="24"/>
        </w:rPr>
        <w:t xml:space="preserve"> </w:t>
      </w:r>
      <w:r>
        <w:rPr>
          <w:spacing w:val="-1"/>
          <w:sz w:val="24"/>
        </w:rPr>
        <w:t>study</w:t>
      </w:r>
      <w:r>
        <w:rPr>
          <w:spacing w:val="-14"/>
          <w:sz w:val="24"/>
        </w:rPr>
        <w:t xml:space="preserve"> </w:t>
      </w:r>
      <w:r>
        <w:rPr>
          <w:spacing w:val="-1"/>
          <w:sz w:val="24"/>
        </w:rPr>
        <w:t>of</w:t>
      </w:r>
      <w:r>
        <w:rPr>
          <w:spacing w:val="-12"/>
          <w:sz w:val="24"/>
        </w:rPr>
        <w:t xml:space="preserve"> </w:t>
      </w:r>
      <w:r>
        <w:rPr>
          <w:spacing w:val="-1"/>
          <w:sz w:val="24"/>
        </w:rPr>
        <w:t>economics</w:t>
      </w:r>
      <w:r>
        <w:rPr>
          <w:spacing w:val="-6"/>
          <w:sz w:val="24"/>
        </w:rPr>
        <w:t xml:space="preserve"> </w:t>
      </w:r>
      <w:r>
        <w:rPr>
          <w:sz w:val="24"/>
        </w:rPr>
        <w:t>for</w:t>
      </w:r>
      <w:r>
        <w:rPr>
          <w:spacing w:val="-4"/>
          <w:sz w:val="24"/>
        </w:rPr>
        <w:t xml:space="preserve"> </w:t>
      </w:r>
      <w:r>
        <w:rPr>
          <w:sz w:val="24"/>
        </w:rPr>
        <w:t>technicians.</w:t>
      </w:r>
    </w:p>
    <w:p w:rsidR="000D2E93" w:rsidRDefault="000D2E93" w:rsidP="00617A6F">
      <w:pPr>
        <w:pStyle w:val="ListParagraph"/>
        <w:numPr>
          <w:ilvl w:val="1"/>
          <w:numId w:val="189"/>
        </w:numPr>
        <w:tabs>
          <w:tab w:val="left" w:pos="1960"/>
          <w:tab w:val="left" w:pos="1961"/>
        </w:tabs>
        <w:spacing w:before="2"/>
        <w:rPr>
          <w:sz w:val="24"/>
        </w:rPr>
      </w:pPr>
      <w:r>
        <w:rPr>
          <w:sz w:val="24"/>
        </w:rPr>
        <w:t>Distinguish</w:t>
      </w:r>
      <w:r>
        <w:rPr>
          <w:spacing w:val="-15"/>
          <w:sz w:val="24"/>
        </w:rPr>
        <w:t xml:space="preserve"> </w:t>
      </w:r>
      <w:r>
        <w:rPr>
          <w:sz w:val="24"/>
        </w:rPr>
        <w:t>between</w:t>
      </w:r>
      <w:r>
        <w:rPr>
          <w:spacing w:val="-15"/>
          <w:sz w:val="24"/>
        </w:rPr>
        <w:t xml:space="preserve"> </w:t>
      </w:r>
      <w:r>
        <w:rPr>
          <w:sz w:val="24"/>
        </w:rPr>
        <w:t>Micro</w:t>
      </w:r>
      <w:r>
        <w:rPr>
          <w:spacing w:val="-8"/>
          <w:sz w:val="24"/>
        </w:rPr>
        <w:t xml:space="preserve"> </w:t>
      </w:r>
      <w:r>
        <w:rPr>
          <w:sz w:val="24"/>
        </w:rPr>
        <w:t>and</w:t>
      </w:r>
      <w:r>
        <w:rPr>
          <w:spacing w:val="-11"/>
          <w:sz w:val="24"/>
        </w:rPr>
        <w:t xml:space="preserve"> </w:t>
      </w:r>
      <w:r>
        <w:rPr>
          <w:sz w:val="24"/>
        </w:rPr>
        <w:t>Macro</w:t>
      </w:r>
      <w:r>
        <w:rPr>
          <w:spacing w:val="-7"/>
          <w:sz w:val="24"/>
        </w:rPr>
        <w:t xml:space="preserve"> </w:t>
      </w:r>
      <w:r>
        <w:rPr>
          <w:sz w:val="24"/>
        </w:rPr>
        <w:t>Economics</w:t>
      </w:r>
    </w:p>
    <w:p w:rsidR="000D2E93" w:rsidRDefault="000D2E93" w:rsidP="000D2E93">
      <w:pPr>
        <w:pStyle w:val="BodyText"/>
        <w:spacing w:before="9"/>
        <w:ind w:left="0" w:firstLine="0"/>
      </w:pPr>
    </w:p>
    <w:p w:rsidR="000D2E93" w:rsidRDefault="000D2E93" w:rsidP="00617A6F">
      <w:pPr>
        <w:pStyle w:val="Heading2"/>
        <w:numPr>
          <w:ilvl w:val="0"/>
          <w:numId w:val="189"/>
        </w:numPr>
        <w:tabs>
          <w:tab w:val="left" w:pos="1240"/>
          <w:tab w:val="left" w:pos="1241"/>
        </w:tabs>
        <w:spacing w:before="1" w:line="275" w:lineRule="exact"/>
      </w:pPr>
      <w:r>
        <w:t>UNDERSTAND</w:t>
      </w:r>
      <w:r>
        <w:rPr>
          <w:spacing w:val="-2"/>
        </w:rPr>
        <w:t xml:space="preserve"> </w:t>
      </w:r>
      <w:r>
        <w:t>BASIC</w:t>
      </w:r>
      <w:r>
        <w:rPr>
          <w:spacing w:val="-1"/>
        </w:rPr>
        <w:t xml:space="preserve"> </w:t>
      </w:r>
      <w:r>
        <w:t>TERMS</w:t>
      </w:r>
      <w:r>
        <w:rPr>
          <w:spacing w:val="-1"/>
        </w:rPr>
        <w:t xml:space="preserve"> </w:t>
      </w:r>
      <w:r>
        <w:t>USED</w:t>
      </w:r>
      <w:r>
        <w:rPr>
          <w:spacing w:val="-2"/>
        </w:rPr>
        <w:t xml:space="preserve"> </w:t>
      </w:r>
      <w:r>
        <w:t>IN</w:t>
      </w:r>
      <w:r>
        <w:rPr>
          <w:spacing w:val="-1"/>
        </w:rPr>
        <w:t xml:space="preserve"> </w:t>
      </w:r>
      <w:r>
        <w:t>ECONOMICS.</w:t>
      </w:r>
    </w:p>
    <w:p w:rsidR="000D2E93" w:rsidRDefault="000D2E93" w:rsidP="00617A6F">
      <w:pPr>
        <w:pStyle w:val="ListParagraph"/>
        <w:numPr>
          <w:ilvl w:val="1"/>
          <w:numId w:val="189"/>
        </w:numPr>
        <w:tabs>
          <w:tab w:val="left" w:pos="1960"/>
          <w:tab w:val="left" w:pos="1961"/>
        </w:tabs>
        <w:spacing w:before="0" w:line="275" w:lineRule="exact"/>
        <w:rPr>
          <w:sz w:val="24"/>
        </w:rPr>
      </w:pPr>
      <w:r>
        <w:rPr>
          <w:spacing w:val="-1"/>
          <w:sz w:val="24"/>
        </w:rPr>
        <w:t>Define</w:t>
      </w:r>
      <w:r>
        <w:rPr>
          <w:spacing w:val="-14"/>
          <w:sz w:val="24"/>
        </w:rPr>
        <w:t xml:space="preserve"> </w:t>
      </w:r>
      <w:r>
        <w:rPr>
          <w:spacing w:val="-1"/>
          <w:sz w:val="24"/>
        </w:rPr>
        <w:t>basic</w:t>
      </w:r>
      <w:r>
        <w:rPr>
          <w:spacing w:val="-13"/>
          <w:sz w:val="24"/>
        </w:rPr>
        <w:t xml:space="preserve"> </w:t>
      </w:r>
      <w:r>
        <w:rPr>
          <w:spacing w:val="-1"/>
          <w:sz w:val="24"/>
        </w:rPr>
        <w:t>terms,</w:t>
      </w:r>
      <w:r>
        <w:rPr>
          <w:spacing w:val="-12"/>
          <w:sz w:val="24"/>
        </w:rPr>
        <w:t xml:space="preserve"> </w:t>
      </w:r>
      <w:r>
        <w:rPr>
          <w:spacing w:val="-1"/>
          <w:sz w:val="24"/>
        </w:rPr>
        <w:t>utility,</w:t>
      </w:r>
      <w:r>
        <w:rPr>
          <w:spacing w:val="-11"/>
          <w:sz w:val="24"/>
        </w:rPr>
        <w:t xml:space="preserve"> </w:t>
      </w:r>
      <w:r>
        <w:rPr>
          <w:spacing w:val="-1"/>
          <w:sz w:val="24"/>
        </w:rPr>
        <w:t>income,</w:t>
      </w:r>
      <w:r>
        <w:rPr>
          <w:spacing w:val="-11"/>
          <w:sz w:val="24"/>
        </w:rPr>
        <w:t xml:space="preserve"> </w:t>
      </w:r>
      <w:r>
        <w:rPr>
          <w:spacing w:val="-1"/>
          <w:sz w:val="24"/>
        </w:rPr>
        <w:t>wealth,</w:t>
      </w:r>
      <w:r>
        <w:rPr>
          <w:spacing w:val="-11"/>
          <w:sz w:val="24"/>
        </w:rPr>
        <w:t xml:space="preserve"> </w:t>
      </w:r>
      <w:r>
        <w:rPr>
          <w:spacing w:val="-1"/>
          <w:sz w:val="24"/>
        </w:rPr>
        <w:t>saving,</w:t>
      </w:r>
      <w:r>
        <w:rPr>
          <w:spacing w:val="-11"/>
          <w:sz w:val="24"/>
        </w:rPr>
        <w:t xml:space="preserve"> </w:t>
      </w:r>
      <w:r>
        <w:rPr>
          <w:sz w:val="24"/>
        </w:rPr>
        <w:t>investment</w:t>
      </w:r>
      <w:r>
        <w:rPr>
          <w:spacing w:val="-9"/>
          <w:sz w:val="24"/>
        </w:rPr>
        <w:t xml:space="preserve"> </w:t>
      </w:r>
      <w:r>
        <w:rPr>
          <w:sz w:val="24"/>
        </w:rPr>
        <w:t>and</w:t>
      </w:r>
      <w:r>
        <w:rPr>
          <w:spacing w:val="-13"/>
          <w:sz w:val="24"/>
        </w:rPr>
        <w:t xml:space="preserve"> </w:t>
      </w:r>
      <w:r>
        <w:rPr>
          <w:sz w:val="24"/>
        </w:rPr>
        <w:t>value.</w:t>
      </w:r>
    </w:p>
    <w:p w:rsidR="000D2E93" w:rsidRDefault="000D2E93" w:rsidP="00617A6F">
      <w:pPr>
        <w:pStyle w:val="ListParagraph"/>
        <w:numPr>
          <w:ilvl w:val="1"/>
          <w:numId w:val="189"/>
        </w:numPr>
        <w:tabs>
          <w:tab w:val="left" w:pos="1960"/>
          <w:tab w:val="left" w:pos="1961"/>
        </w:tabs>
        <w:spacing w:before="3"/>
        <w:rPr>
          <w:sz w:val="24"/>
        </w:rPr>
      </w:pPr>
      <w:r>
        <w:rPr>
          <w:spacing w:val="-1"/>
          <w:sz w:val="24"/>
        </w:rPr>
        <w:t>Explain</w:t>
      </w:r>
      <w:r>
        <w:rPr>
          <w:spacing w:val="-14"/>
          <w:sz w:val="24"/>
        </w:rPr>
        <w:t xml:space="preserve"> </w:t>
      </w:r>
      <w:r>
        <w:rPr>
          <w:spacing w:val="-1"/>
          <w:sz w:val="24"/>
        </w:rPr>
        <w:t>the</w:t>
      </w:r>
      <w:r>
        <w:rPr>
          <w:spacing w:val="-11"/>
          <w:sz w:val="24"/>
        </w:rPr>
        <w:t xml:space="preserve"> </w:t>
      </w:r>
      <w:r>
        <w:rPr>
          <w:sz w:val="24"/>
        </w:rPr>
        <w:t>basic</w:t>
      </w:r>
      <w:r>
        <w:rPr>
          <w:spacing w:val="-11"/>
          <w:sz w:val="24"/>
        </w:rPr>
        <w:t xml:space="preserve"> </w:t>
      </w:r>
      <w:r>
        <w:rPr>
          <w:sz w:val="24"/>
        </w:rPr>
        <w:t>terms</w:t>
      </w:r>
      <w:r>
        <w:rPr>
          <w:spacing w:val="-11"/>
          <w:sz w:val="24"/>
        </w:rPr>
        <w:t xml:space="preserve"> </w:t>
      </w:r>
      <w:r>
        <w:rPr>
          <w:sz w:val="24"/>
        </w:rPr>
        <w:t>with</w:t>
      </w:r>
      <w:r>
        <w:rPr>
          <w:spacing w:val="-14"/>
          <w:sz w:val="24"/>
        </w:rPr>
        <w:t xml:space="preserve"> </w:t>
      </w:r>
      <w:r>
        <w:rPr>
          <w:sz w:val="24"/>
        </w:rPr>
        <w:t>examples</w:t>
      </w:r>
    </w:p>
    <w:p w:rsidR="000D2E93" w:rsidRDefault="000D2E93" w:rsidP="000D2E93">
      <w:pPr>
        <w:pStyle w:val="BodyText"/>
        <w:spacing w:before="9"/>
        <w:ind w:left="0" w:firstLine="0"/>
      </w:pPr>
    </w:p>
    <w:p w:rsidR="000D2E93" w:rsidRDefault="000D2E93" w:rsidP="00617A6F">
      <w:pPr>
        <w:pStyle w:val="Heading2"/>
        <w:numPr>
          <w:ilvl w:val="0"/>
          <w:numId w:val="189"/>
        </w:numPr>
        <w:tabs>
          <w:tab w:val="left" w:pos="1240"/>
          <w:tab w:val="left" w:pos="1241"/>
        </w:tabs>
        <w:spacing w:line="275" w:lineRule="exact"/>
      </w:pPr>
      <w:r>
        <w:t>UNDERSTAND</w:t>
      </w:r>
      <w:r>
        <w:rPr>
          <w:spacing w:val="-2"/>
        </w:rPr>
        <w:t xml:space="preserve"> </w:t>
      </w:r>
      <w:r>
        <w:t>LAW</w:t>
      </w:r>
      <w:r>
        <w:rPr>
          <w:spacing w:val="-2"/>
        </w:rPr>
        <w:t xml:space="preserve"> </w:t>
      </w:r>
      <w:r>
        <w:t>OF</w:t>
      </w:r>
      <w:r>
        <w:rPr>
          <w:spacing w:val="-3"/>
        </w:rPr>
        <w:t xml:space="preserve"> </w:t>
      </w:r>
      <w:r>
        <w:t>DEMAND</w:t>
      </w:r>
      <w:r>
        <w:rPr>
          <w:spacing w:val="-1"/>
        </w:rPr>
        <w:t xml:space="preserve"> </w:t>
      </w:r>
      <w:r>
        <w:t>AND</w:t>
      </w:r>
      <w:r>
        <w:rPr>
          <w:spacing w:val="-2"/>
        </w:rPr>
        <w:t xml:space="preserve"> </w:t>
      </w:r>
      <w:r>
        <w:t>LAW</w:t>
      </w:r>
      <w:r>
        <w:rPr>
          <w:spacing w:val="-2"/>
        </w:rPr>
        <w:t xml:space="preserve"> </w:t>
      </w:r>
      <w:r>
        <w:t>OF</w:t>
      </w:r>
      <w:r>
        <w:rPr>
          <w:spacing w:val="-3"/>
        </w:rPr>
        <w:t xml:space="preserve"> </w:t>
      </w:r>
      <w:r>
        <w:t>SUPPLY.</w:t>
      </w:r>
    </w:p>
    <w:p w:rsidR="000D2E93" w:rsidRDefault="000D2E93" w:rsidP="00617A6F">
      <w:pPr>
        <w:pStyle w:val="ListParagraph"/>
        <w:numPr>
          <w:ilvl w:val="1"/>
          <w:numId w:val="189"/>
        </w:numPr>
        <w:tabs>
          <w:tab w:val="left" w:pos="1960"/>
          <w:tab w:val="left" w:pos="1961"/>
        </w:tabs>
        <w:spacing w:before="0" w:line="275" w:lineRule="exact"/>
        <w:rPr>
          <w:sz w:val="24"/>
        </w:rPr>
      </w:pPr>
      <w:r>
        <w:rPr>
          <w:spacing w:val="-1"/>
          <w:sz w:val="24"/>
        </w:rPr>
        <w:t>Define</w:t>
      </w:r>
      <w:r>
        <w:rPr>
          <w:spacing w:val="-13"/>
          <w:sz w:val="24"/>
        </w:rPr>
        <w:t xml:space="preserve"> </w:t>
      </w:r>
      <w:r>
        <w:rPr>
          <w:spacing w:val="-1"/>
          <w:sz w:val="24"/>
        </w:rPr>
        <w:t>Demand.</w:t>
      </w:r>
    </w:p>
    <w:p w:rsidR="000D2E93" w:rsidRDefault="000D2E93" w:rsidP="00617A6F">
      <w:pPr>
        <w:pStyle w:val="ListParagraph"/>
        <w:numPr>
          <w:ilvl w:val="1"/>
          <w:numId w:val="189"/>
        </w:numPr>
        <w:tabs>
          <w:tab w:val="left" w:pos="1960"/>
          <w:tab w:val="left" w:pos="1961"/>
        </w:tabs>
        <w:spacing w:before="3"/>
        <w:rPr>
          <w:sz w:val="24"/>
        </w:rPr>
      </w:pPr>
      <w:r>
        <w:rPr>
          <w:spacing w:val="-1"/>
          <w:sz w:val="24"/>
        </w:rPr>
        <w:t>Explain</w:t>
      </w:r>
      <w:r>
        <w:rPr>
          <w:spacing w:val="-13"/>
          <w:sz w:val="24"/>
        </w:rPr>
        <w:t xml:space="preserve"> </w:t>
      </w:r>
      <w:r>
        <w:rPr>
          <w:sz w:val="24"/>
        </w:rPr>
        <w:t>law</w:t>
      </w:r>
      <w:r>
        <w:rPr>
          <w:spacing w:val="-8"/>
          <w:sz w:val="24"/>
        </w:rPr>
        <w:t xml:space="preserve"> </w:t>
      </w:r>
      <w:r>
        <w:rPr>
          <w:sz w:val="24"/>
        </w:rPr>
        <w:t>of</w:t>
      </w:r>
      <w:r>
        <w:rPr>
          <w:spacing w:val="-15"/>
          <w:sz w:val="24"/>
        </w:rPr>
        <w:t xml:space="preserve"> </w:t>
      </w:r>
      <w:r>
        <w:rPr>
          <w:sz w:val="24"/>
        </w:rPr>
        <w:t>demand</w:t>
      </w:r>
      <w:r>
        <w:rPr>
          <w:spacing w:val="-7"/>
          <w:sz w:val="24"/>
        </w:rPr>
        <w:t xml:space="preserve"> </w:t>
      </w:r>
      <w:r>
        <w:rPr>
          <w:sz w:val="24"/>
        </w:rPr>
        <w:t>with</w:t>
      </w:r>
      <w:r>
        <w:rPr>
          <w:spacing w:val="-13"/>
          <w:sz w:val="24"/>
        </w:rPr>
        <w:t xml:space="preserve"> </w:t>
      </w:r>
      <w:r>
        <w:rPr>
          <w:sz w:val="24"/>
        </w:rPr>
        <w:t>the</w:t>
      </w:r>
      <w:r>
        <w:rPr>
          <w:spacing w:val="-8"/>
          <w:sz w:val="24"/>
        </w:rPr>
        <w:t xml:space="preserve"> </w:t>
      </w:r>
      <w:r>
        <w:rPr>
          <w:sz w:val="24"/>
        </w:rPr>
        <w:t>help</w:t>
      </w:r>
      <w:r>
        <w:rPr>
          <w:spacing w:val="-8"/>
          <w:sz w:val="24"/>
        </w:rPr>
        <w:t xml:space="preserve"> </w:t>
      </w:r>
      <w:r>
        <w:rPr>
          <w:sz w:val="24"/>
        </w:rPr>
        <w:t>of</w:t>
      </w:r>
      <w:r>
        <w:rPr>
          <w:spacing w:val="-15"/>
          <w:sz w:val="24"/>
        </w:rPr>
        <w:t xml:space="preserve"> </w:t>
      </w:r>
      <w:r>
        <w:rPr>
          <w:sz w:val="24"/>
        </w:rPr>
        <w:t>schedule</w:t>
      </w:r>
      <w:r>
        <w:rPr>
          <w:spacing w:val="-8"/>
          <w:sz w:val="24"/>
        </w:rPr>
        <w:t xml:space="preserve"> </w:t>
      </w:r>
      <w:r>
        <w:rPr>
          <w:sz w:val="24"/>
        </w:rPr>
        <w:t>and</w:t>
      </w:r>
      <w:r>
        <w:rPr>
          <w:spacing w:val="-8"/>
          <w:sz w:val="24"/>
        </w:rPr>
        <w:t xml:space="preserve"> </w:t>
      </w:r>
      <w:r>
        <w:rPr>
          <w:sz w:val="24"/>
        </w:rPr>
        <w:t>diagram.</w:t>
      </w:r>
    </w:p>
    <w:p w:rsidR="000D2E93" w:rsidRDefault="000D2E93" w:rsidP="00617A6F">
      <w:pPr>
        <w:pStyle w:val="ListParagraph"/>
        <w:numPr>
          <w:ilvl w:val="1"/>
          <w:numId w:val="189"/>
        </w:numPr>
        <w:tabs>
          <w:tab w:val="left" w:pos="1960"/>
          <w:tab w:val="left" w:pos="1961"/>
        </w:tabs>
        <w:spacing w:before="2"/>
        <w:rPr>
          <w:sz w:val="24"/>
        </w:rPr>
      </w:pPr>
      <w:r>
        <w:rPr>
          <w:sz w:val="24"/>
        </w:rPr>
        <w:t>State</w:t>
      </w:r>
      <w:r>
        <w:rPr>
          <w:spacing w:val="-9"/>
          <w:sz w:val="24"/>
        </w:rPr>
        <w:t xml:space="preserve"> </w:t>
      </w:r>
      <w:r>
        <w:rPr>
          <w:sz w:val="24"/>
        </w:rPr>
        <w:t>assumptions</w:t>
      </w:r>
      <w:r>
        <w:rPr>
          <w:spacing w:val="-10"/>
          <w:sz w:val="24"/>
        </w:rPr>
        <w:t xml:space="preserve"> </w:t>
      </w:r>
      <w:r>
        <w:rPr>
          <w:sz w:val="24"/>
        </w:rPr>
        <w:t>and</w:t>
      </w:r>
      <w:r>
        <w:rPr>
          <w:spacing w:val="-7"/>
          <w:sz w:val="24"/>
        </w:rPr>
        <w:t xml:space="preserve"> </w:t>
      </w:r>
      <w:r>
        <w:rPr>
          <w:sz w:val="24"/>
        </w:rPr>
        <w:t>limitation</w:t>
      </w:r>
      <w:r>
        <w:rPr>
          <w:spacing w:val="-12"/>
          <w:sz w:val="24"/>
        </w:rPr>
        <w:t xml:space="preserve"> </w:t>
      </w:r>
      <w:r>
        <w:rPr>
          <w:sz w:val="24"/>
        </w:rPr>
        <w:t>of</w:t>
      </w:r>
      <w:r>
        <w:rPr>
          <w:spacing w:val="-15"/>
          <w:sz w:val="24"/>
        </w:rPr>
        <w:t xml:space="preserve"> </w:t>
      </w:r>
      <w:r>
        <w:rPr>
          <w:sz w:val="24"/>
        </w:rPr>
        <w:t>law</w:t>
      </w:r>
      <w:r>
        <w:rPr>
          <w:spacing w:val="-9"/>
          <w:sz w:val="24"/>
        </w:rPr>
        <w:t xml:space="preserve"> </w:t>
      </w:r>
      <w:r>
        <w:rPr>
          <w:sz w:val="24"/>
        </w:rPr>
        <w:t>of</w:t>
      </w:r>
      <w:r>
        <w:rPr>
          <w:spacing w:val="-14"/>
          <w:sz w:val="24"/>
        </w:rPr>
        <w:t xml:space="preserve"> </w:t>
      </w:r>
      <w:r>
        <w:rPr>
          <w:sz w:val="24"/>
        </w:rPr>
        <w:t>demand.</w:t>
      </w:r>
    </w:p>
    <w:p w:rsidR="000D2E93" w:rsidRDefault="000D2E93" w:rsidP="00617A6F">
      <w:pPr>
        <w:pStyle w:val="ListParagraph"/>
        <w:numPr>
          <w:ilvl w:val="1"/>
          <w:numId w:val="189"/>
        </w:numPr>
        <w:tabs>
          <w:tab w:val="left" w:pos="1960"/>
          <w:tab w:val="left" w:pos="1961"/>
        </w:tabs>
        <w:spacing w:before="3"/>
        <w:rPr>
          <w:sz w:val="24"/>
        </w:rPr>
      </w:pPr>
      <w:r>
        <w:rPr>
          <w:spacing w:val="-1"/>
          <w:sz w:val="24"/>
        </w:rPr>
        <w:t>Define</w:t>
      </w:r>
      <w:r>
        <w:rPr>
          <w:spacing w:val="-13"/>
          <w:sz w:val="24"/>
        </w:rPr>
        <w:t xml:space="preserve"> </w:t>
      </w:r>
      <w:r>
        <w:rPr>
          <w:spacing w:val="-1"/>
          <w:sz w:val="24"/>
        </w:rPr>
        <w:t>Supply.</w:t>
      </w:r>
    </w:p>
    <w:p w:rsidR="000D2E93" w:rsidRDefault="000D2E93" w:rsidP="00617A6F">
      <w:pPr>
        <w:pStyle w:val="ListParagraph"/>
        <w:numPr>
          <w:ilvl w:val="1"/>
          <w:numId w:val="189"/>
        </w:numPr>
        <w:tabs>
          <w:tab w:val="left" w:pos="1960"/>
          <w:tab w:val="left" w:pos="1961"/>
        </w:tabs>
        <w:spacing w:before="2"/>
        <w:rPr>
          <w:sz w:val="24"/>
        </w:rPr>
      </w:pPr>
      <w:r>
        <w:rPr>
          <w:spacing w:val="-1"/>
          <w:sz w:val="24"/>
        </w:rPr>
        <w:t>Explain</w:t>
      </w:r>
      <w:r>
        <w:rPr>
          <w:spacing w:val="-10"/>
          <w:sz w:val="24"/>
        </w:rPr>
        <w:t xml:space="preserve"> </w:t>
      </w:r>
      <w:r>
        <w:rPr>
          <w:spacing w:val="-1"/>
          <w:sz w:val="24"/>
        </w:rPr>
        <w:t>law</w:t>
      </w:r>
      <w:r>
        <w:rPr>
          <w:spacing w:val="-6"/>
          <w:sz w:val="24"/>
        </w:rPr>
        <w:t xml:space="preserve"> </w:t>
      </w:r>
      <w:r>
        <w:rPr>
          <w:spacing w:val="-1"/>
          <w:sz w:val="24"/>
        </w:rPr>
        <w:t>of</w:t>
      </w:r>
      <w:r>
        <w:rPr>
          <w:spacing w:val="-12"/>
          <w:sz w:val="24"/>
        </w:rPr>
        <w:t xml:space="preserve"> </w:t>
      </w:r>
      <w:r>
        <w:rPr>
          <w:spacing w:val="-1"/>
          <w:sz w:val="24"/>
        </w:rPr>
        <w:t>Supply</w:t>
      </w:r>
      <w:r>
        <w:rPr>
          <w:spacing w:val="-14"/>
          <w:sz w:val="24"/>
        </w:rPr>
        <w:t xml:space="preserve"> </w:t>
      </w:r>
      <w:r>
        <w:rPr>
          <w:spacing w:val="-1"/>
          <w:sz w:val="24"/>
        </w:rPr>
        <w:t>with</w:t>
      </w:r>
      <w:r>
        <w:rPr>
          <w:spacing w:val="-9"/>
          <w:sz w:val="24"/>
        </w:rPr>
        <w:t xml:space="preserve"> </w:t>
      </w:r>
      <w:r>
        <w:rPr>
          <w:spacing w:val="-1"/>
          <w:sz w:val="24"/>
        </w:rPr>
        <w:t>the</w:t>
      </w:r>
      <w:r>
        <w:rPr>
          <w:spacing w:val="-6"/>
          <w:sz w:val="24"/>
        </w:rPr>
        <w:t xml:space="preserve"> </w:t>
      </w:r>
      <w:r>
        <w:rPr>
          <w:spacing w:val="-1"/>
          <w:sz w:val="24"/>
        </w:rPr>
        <w:t>help</w:t>
      </w:r>
      <w:r>
        <w:rPr>
          <w:spacing w:val="-5"/>
          <w:sz w:val="24"/>
        </w:rPr>
        <w:t xml:space="preserve"> </w:t>
      </w:r>
      <w:r>
        <w:rPr>
          <w:spacing w:val="-1"/>
          <w:sz w:val="24"/>
        </w:rPr>
        <w:t>of</w:t>
      </w:r>
      <w:r>
        <w:rPr>
          <w:spacing w:val="-13"/>
          <w:sz w:val="24"/>
        </w:rPr>
        <w:t xml:space="preserve"> </w:t>
      </w:r>
      <w:r>
        <w:rPr>
          <w:sz w:val="24"/>
        </w:rPr>
        <w:t>schedule</w:t>
      </w:r>
      <w:r>
        <w:rPr>
          <w:spacing w:val="-5"/>
          <w:sz w:val="24"/>
        </w:rPr>
        <w:t xml:space="preserve"> </w:t>
      </w:r>
      <w:r>
        <w:rPr>
          <w:sz w:val="24"/>
        </w:rPr>
        <w:t>and</w:t>
      </w:r>
      <w:r>
        <w:rPr>
          <w:spacing w:val="-6"/>
          <w:sz w:val="24"/>
        </w:rPr>
        <w:t xml:space="preserve"> </w:t>
      </w:r>
      <w:r>
        <w:rPr>
          <w:sz w:val="24"/>
        </w:rPr>
        <w:t>diagram.</w:t>
      </w:r>
    </w:p>
    <w:p w:rsidR="000D2E93" w:rsidRDefault="000D2E93" w:rsidP="00617A6F">
      <w:pPr>
        <w:pStyle w:val="ListParagraph"/>
        <w:numPr>
          <w:ilvl w:val="1"/>
          <w:numId w:val="189"/>
        </w:numPr>
        <w:tabs>
          <w:tab w:val="left" w:pos="1960"/>
          <w:tab w:val="left" w:pos="1961"/>
        </w:tabs>
        <w:spacing w:before="3"/>
        <w:rPr>
          <w:sz w:val="24"/>
        </w:rPr>
      </w:pPr>
      <w:r>
        <w:rPr>
          <w:sz w:val="24"/>
        </w:rPr>
        <w:t>State</w:t>
      </w:r>
      <w:r>
        <w:rPr>
          <w:spacing w:val="-9"/>
          <w:sz w:val="24"/>
        </w:rPr>
        <w:t xml:space="preserve"> </w:t>
      </w:r>
      <w:r>
        <w:rPr>
          <w:sz w:val="24"/>
        </w:rPr>
        <w:t>assumptions</w:t>
      </w:r>
      <w:r>
        <w:rPr>
          <w:spacing w:val="-10"/>
          <w:sz w:val="24"/>
        </w:rPr>
        <w:t xml:space="preserve"> </w:t>
      </w:r>
      <w:r>
        <w:rPr>
          <w:sz w:val="24"/>
        </w:rPr>
        <w:t>and</w:t>
      </w:r>
      <w:r>
        <w:rPr>
          <w:spacing w:val="-8"/>
          <w:sz w:val="24"/>
        </w:rPr>
        <w:t xml:space="preserve"> </w:t>
      </w:r>
      <w:r>
        <w:rPr>
          <w:sz w:val="24"/>
        </w:rPr>
        <w:t>limitation</w:t>
      </w:r>
      <w:r>
        <w:rPr>
          <w:spacing w:val="-12"/>
          <w:sz w:val="24"/>
        </w:rPr>
        <w:t xml:space="preserve"> </w:t>
      </w:r>
      <w:r>
        <w:rPr>
          <w:sz w:val="24"/>
        </w:rPr>
        <w:t>of</w:t>
      </w:r>
      <w:r>
        <w:rPr>
          <w:spacing w:val="-15"/>
          <w:sz w:val="24"/>
        </w:rPr>
        <w:t xml:space="preserve"> </w:t>
      </w:r>
      <w:r>
        <w:rPr>
          <w:sz w:val="24"/>
        </w:rPr>
        <w:t>law</w:t>
      </w:r>
      <w:r>
        <w:rPr>
          <w:spacing w:val="-9"/>
          <w:sz w:val="24"/>
        </w:rPr>
        <w:t xml:space="preserve"> </w:t>
      </w:r>
      <w:r>
        <w:rPr>
          <w:sz w:val="24"/>
        </w:rPr>
        <w:t>of</w:t>
      </w:r>
      <w:r>
        <w:rPr>
          <w:spacing w:val="-15"/>
          <w:sz w:val="24"/>
        </w:rPr>
        <w:t xml:space="preserve"> </w:t>
      </w:r>
      <w:r>
        <w:rPr>
          <w:sz w:val="24"/>
        </w:rPr>
        <w:t>supply.</w:t>
      </w:r>
    </w:p>
    <w:p w:rsidR="000D2E93" w:rsidRDefault="000D2E93" w:rsidP="000D2E93">
      <w:pPr>
        <w:pStyle w:val="BodyText"/>
        <w:spacing w:before="9"/>
        <w:ind w:left="0" w:firstLine="0"/>
      </w:pPr>
    </w:p>
    <w:p w:rsidR="000D2E93" w:rsidRDefault="000D2E93" w:rsidP="00617A6F">
      <w:pPr>
        <w:pStyle w:val="Heading2"/>
        <w:numPr>
          <w:ilvl w:val="0"/>
          <w:numId w:val="189"/>
        </w:numPr>
        <w:tabs>
          <w:tab w:val="left" w:pos="1240"/>
          <w:tab w:val="left" w:pos="1241"/>
        </w:tabs>
        <w:spacing w:line="275" w:lineRule="exact"/>
      </w:pPr>
      <w:r>
        <w:t>UNDERSTAND</w:t>
      </w:r>
      <w:r>
        <w:rPr>
          <w:spacing w:val="-4"/>
        </w:rPr>
        <w:t xml:space="preserve"> </w:t>
      </w:r>
      <w:r>
        <w:t>THE</w:t>
      </w:r>
      <w:r>
        <w:rPr>
          <w:spacing w:val="-5"/>
        </w:rPr>
        <w:t xml:space="preserve"> </w:t>
      </w:r>
      <w:r>
        <w:t>FACTORS</w:t>
      </w:r>
      <w:r>
        <w:rPr>
          <w:spacing w:val="-3"/>
        </w:rPr>
        <w:t xml:space="preserve"> </w:t>
      </w:r>
      <w:r>
        <w:t>OF</w:t>
      </w:r>
      <w:r>
        <w:rPr>
          <w:spacing w:val="-5"/>
        </w:rPr>
        <w:t xml:space="preserve"> </w:t>
      </w:r>
      <w:r>
        <w:t>PRODUCTION</w:t>
      </w:r>
    </w:p>
    <w:p w:rsidR="000D2E93" w:rsidRDefault="000D2E93" w:rsidP="00617A6F">
      <w:pPr>
        <w:pStyle w:val="ListParagraph"/>
        <w:numPr>
          <w:ilvl w:val="1"/>
          <w:numId w:val="189"/>
        </w:numPr>
        <w:tabs>
          <w:tab w:val="left" w:pos="1960"/>
          <w:tab w:val="left" w:pos="1961"/>
        </w:tabs>
        <w:spacing w:before="0" w:line="275" w:lineRule="exact"/>
        <w:rPr>
          <w:sz w:val="24"/>
        </w:rPr>
      </w:pPr>
      <w:r>
        <w:rPr>
          <w:sz w:val="24"/>
        </w:rPr>
        <w:t>Define</w:t>
      </w:r>
      <w:r>
        <w:rPr>
          <w:spacing w:val="-4"/>
          <w:sz w:val="24"/>
        </w:rPr>
        <w:t xml:space="preserve"> </w:t>
      </w:r>
      <w:r>
        <w:rPr>
          <w:sz w:val="24"/>
        </w:rPr>
        <w:t>the</w:t>
      </w:r>
      <w:r>
        <w:rPr>
          <w:spacing w:val="-3"/>
          <w:sz w:val="24"/>
        </w:rPr>
        <w:t xml:space="preserve"> </w:t>
      </w:r>
      <w:r>
        <w:rPr>
          <w:sz w:val="24"/>
        </w:rPr>
        <w:t>four</w:t>
      </w:r>
      <w:r>
        <w:rPr>
          <w:spacing w:val="-2"/>
          <w:sz w:val="24"/>
        </w:rPr>
        <w:t xml:space="preserve"> </w:t>
      </w:r>
      <w:r>
        <w:rPr>
          <w:sz w:val="24"/>
        </w:rPr>
        <w:t>factors</w:t>
      </w:r>
      <w:r>
        <w:rPr>
          <w:spacing w:val="-4"/>
          <w:sz w:val="24"/>
        </w:rPr>
        <w:t xml:space="preserve"> </w:t>
      </w:r>
      <w:r>
        <w:rPr>
          <w:sz w:val="24"/>
        </w:rPr>
        <w:t>of</w:t>
      </w:r>
      <w:r>
        <w:rPr>
          <w:spacing w:val="-10"/>
          <w:sz w:val="24"/>
        </w:rPr>
        <w:t xml:space="preserve"> </w:t>
      </w:r>
      <w:r>
        <w:rPr>
          <w:sz w:val="24"/>
        </w:rPr>
        <w:t>production.</w:t>
      </w:r>
    </w:p>
    <w:p w:rsidR="000D2E93" w:rsidRDefault="000D2E93" w:rsidP="00617A6F">
      <w:pPr>
        <w:pStyle w:val="ListParagraph"/>
        <w:numPr>
          <w:ilvl w:val="1"/>
          <w:numId w:val="189"/>
        </w:numPr>
        <w:tabs>
          <w:tab w:val="left" w:pos="1960"/>
          <w:tab w:val="left" w:pos="1961"/>
        </w:tabs>
        <w:spacing w:before="3"/>
        <w:rPr>
          <w:sz w:val="24"/>
        </w:rPr>
      </w:pPr>
      <w:r>
        <w:rPr>
          <w:sz w:val="24"/>
        </w:rPr>
        <w:t>Explain</w:t>
      </w:r>
      <w:r>
        <w:rPr>
          <w:spacing w:val="-13"/>
          <w:sz w:val="24"/>
        </w:rPr>
        <w:t xml:space="preserve"> </w:t>
      </w:r>
      <w:proofErr w:type="spellStart"/>
      <w:r>
        <w:rPr>
          <w:sz w:val="24"/>
        </w:rPr>
        <w:t>labour</w:t>
      </w:r>
      <w:proofErr w:type="spellEnd"/>
      <w:r>
        <w:rPr>
          <w:spacing w:val="-8"/>
          <w:sz w:val="24"/>
        </w:rPr>
        <w:t xml:space="preserve"> </w:t>
      </w:r>
      <w:r>
        <w:rPr>
          <w:sz w:val="24"/>
        </w:rPr>
        <w:t>and</w:t>
      </w:r>
      <w:r>
        <w:rPr>
          <w:spacing w:val="-9"/>
          <w:sz w:val="24"/>
        </w:rPr>
        <w:t xml:space="preserve"> </w:t>
      </w:r>
      <w:r>
        <w:rPr>
          <w:sz w:val="24"/>
        </w:rPr>
        <w:t>its</w:t>
      </w:r>
      <w:r>
        <w:rPr>
          <w:spacing w:val="-11"/>
          <w:sz w:val="24"/>
        </w:rPr>
        <w:t xml:space="preserve"> </w:t>
      </w:r>
      <w:r>
        <w:rPr>
          <w:sz w:val="24"/>
        </w:rPr>
        <w:t>features.</w:t>
      </w:r>
    </w:p>
    <w:p w:rsidR="000D2E93" w:rsidRDefault="000D2E93" w:rsidP="00617A6F">
      <w:pPr>
        <w:pStyle w:val="ListParagraph"/>
        <w:numPr>
          <w:ilvl w:val="1"/>
          <w:numId w:val="189"/>
        </w:numPr>
        <w:tabs>
          <w:tab w:val="left" w:pos="1960"/>
          <w:tab w:val="left" w:pos="1961"/>
        </w:tabs>
        <w:spacing w:before="3"/>
        <w:rPr>
          <w:sz w:val="24"/>
        </w:rPr>
      </w:pPr>
      <w:r>
        <w:rPr>
          <w:spacing w:val="-2"/>
          <w:sz w:val="24"/>
        </w:rPr>
        <w:t>Describe</w:t>
      </w:r>
      <w:r>
        <w:rPr>
          <w:spacing w:val="-7"/>
          <w:sz w:val="24"/>
        </w:rPr>
        <w:t xml:space="preserve"> </w:t>
      </w:r>
      <w:r>
        <w:rPr>
          <w:spacing w:val="-1"/>
          <w:sz w:val="24"/>
        </w:rPr>
        <w:t>capital</w:t>
      </w:r>
      <w:r>
        <w:rPr>
          <w:spacing w:val="-13"/>
          <w:sz w:val="24"/>
        </w:rPr>
        <w:t xml:space="preserve"> </w:t>
      </w:r>
      <w:r>
        <w:rPr>
          <w:spacing w:val="-1"/>
          <w:sz w:val="24"/>
        </w:rPr>
        <w:t>and</w:t>
      </w:r>
      <w:r>
        <w:rPr>
          <w:spacing w:val="-5"/>
          <w:sz w:val="24"/>
        </w:rPr>
        <w:t xml:space="preserve"> </w:t>
      </w:r>
      <w:r>
        <w:rPr>
          <w:spacing w:val="-1"/>
          <w:sz w:val="24"/>
        </w:rPr>
        <w:t>its</w:t>
      </w:r>
      <w:r>
        <w:rPr>
          <w:spacing w:val="-7"/>
          <w:sz w:val="24"/>
        </w:rPr>
        <w:t xml:space="preserve"> </w:t>
      </w:r>
      <w:r>
        <w:rPr>
          <w:spacing w:val="-1"/>
          <w:sz w:val="24"/>
        </w:rPr>
        <w:t>peculiarities.</w:t>
      </w:r>
    </w:p>
    <w:p w:rsidR="000D2E93" w:rsidRDefault="000D2E93" w:rsidP="000D2E93">
      <w:pPr>
        <w:pStyle w:val="BodyText"/>
        <w:spacing w:before="9"/>
        <w:ind w:left="0" w:firstLine="0"/>
      </w:pPr>
    </w:p>
    <w:p w:rsidR="000D2E93" w:rsidRDefault="000D2E93" w:rsidP="00617A6F">
      <w:pPr>
        <w:pStyle w:val="Heading2"/>
        <w:numPr>
          <w:ilvl w:val="0"/>
          <w:numId w:val="189"/>
        </w:numPr>
        <w:tabs>
          <w:tab w:val="left" w:pos="1240"/>
          <w:tab w:val="left" w:pos="1241"/>
        </w:tabs>
        <w:spacing w:line="275" w:lineRule="exact"/>
      </w:pPr>
      <w:r>
        <w:t>UNDERSTAND</w:t>
      </w:r>
      <w:r>
        <w:rPr>
          <w:spacing w:val="-5"/>
        </w:rPr>
        <w:t xml:space="preserve"> </w:t>
      </w:r>
      <w:r>
        <w:t>FORMS</w:t>
      </w:r>
      <w:r>
        <w:rPr>
          <w:spacing w:val="-3"/>
        </w:rPr>
        <w:t xml:space="preserve"> </w:t>
      </w:r>
      <w:r>
        <w:t>OF</w:t>
      </w:r>
      <w:r>
        <w:rPr>
          <w:spacing w:val="-5"/>
        </w:rPr>
        <w:t xml:space="preserve"> </w:t>
      </w:r>
      <w:r>
        <w:t>BUSINESS</w:t>
      </w:r>
      <w:r>
        <w:rPr>
          <w:spacing w:val="-3"/>
        </w:rPr>
        <w:t xml:space="preserve"> </w:t>
      </w:r>
      <w:r>
        <w:t>ORGANIZATION.</w:t>
      </w:r>
    </w:p>
    <w:p w:rsidR="000D2E93" w:rsidRDefault="000D2E93" w:rsidP="00617A6F">
      <w:pPr>
        <w:pStyle w:val="ListParagraph"/>
        <w:numPr>
          <w:ilvl w:val="1"/>
          <w:numId w:val="189"/>
        </w:numPr>
        <w:tabs>
          <w:tab w:val="left" w:pos="1960"/>
          <w:tab w:val="left" w:pos="1961"/>
        </w:tabs>
        <w:spacing w:before="0" w:line="275" w:lineRule="exact"/>
        <w:rPr>
          <w:sz w:val="24"/>
        </w:rPr>
      </w:pPr>
      <w:r>
        <w:rPr>
          <w:sz w:val="24"/>
        </w:rPr>
        <w:t>Describe</w:t>
      </w:r>
      <w:r>
        <w:rPr>
          <w:spacing w:val="-11"/>
          <w:sz w:val="24"/>
        </w:rPr>
        <w:t xml:space="preserve"> </w:t>
      </w:r>
      <w:r>
        <w:rPr>
          <w:sz w:val="24"/>
        </w:rPr>
        <w:t>sole</w:t>
      </w:r>
      <w:r>
        <w:rPr>
          <w:spacing w:val="-11"/>
          <w:sz w:val="24"/>
        </w:rPr>
        <w:t xml:space="preserve"> </w:t>
      </w:r>
      <w:r>
        <w:rPr>
          <w:sz w:val="24"/>
        </w:rPr>
        <w:t>proprietorship,</w:t>
      </w:r>
      <w:r>
        <w:rPr>
          <w:spacing w:val="-8"/>
          <w:sz w:val="24"/>
        </w:rPr>
        <w:t xml:space="preserve"> </w:t>
      </w:r>
      <w:r>
        <w:rPr>
          <w:sz w:val="24"/>
        </w:rPr>
        <w:t>its</w:t>
      </w:r>
      <w:r>
        <w:rPr>
          <w:spacing w:val="-12"/>
          <w:sz w:val="24"/>
        </w:rPr>
        <w:t xml:space="preserve"> </w:t>
      </w:r>
      <w:r>
        <w:rPr>
          <w:sz w:val="24"/>
        </w:rPr>
        <w:t>merits</w:t>
      </w:r>
      <w:r>
        <w:rPr>
          <w:spacing w:val="-11"/>
          <w:sz w:val="24"/>
        </w:rPr>
        <w:t xml:space="preserve"> </w:t>
      </w:r>
      <w:r>
        <w:rPr>
          <w:sz w:val="24"/>
        </w:rPr>
        <w:t>and</w:t>
      </w:r>
      <w:r>
        <w:rPr>
          <w:spacing w:val="-10"/>
          <w:sz w:val="24"/>
        </w:rPr>
        <w:t xml:space="preserve"> </w:t>
      </w:r>
      <w:r>
        <w:rPr>
          <w:sz w:val="24"/>
        </w:rPr>
        <w:t>demerits.</w:t>
      </w:r>
    </w:p>
    <w:p w:rsidR="000D2E93" w:rsidRDefault="000D2E93" w:rsidP="00617A6F">
      <w:pPr>
        <w:pStyle w:val="ListParagraph"/>
        <w:numPr>
          <w:ilvl w:val="1"/>
          <w:numId w:val="189"/>
        </w:numPr>
        <w:tabs>
          <w:tab w:val="left" w:pos="1960"/>
          <w:tab w:val="left" w:pos="1961"/>
        </w:tabs>
        <w:spacing w:before="3"/>
        <w:rPr>
          <w:sz w:val="24"/>
        </w:rPr>
      </w:pPr>
      <w:r>
        <w:rPr>
          <w:spacing w:val="-1"/>
          <w:sz w:val="24"/>
        </w:rPr>
        <w:t>Explain</w:t>
      </w:r>
      <w:r>
        <w:rPr>
          <w:spacing w:val="-14"/>
          <w:sz w:val="24"/>
        </w:rPr>
        <w:t xml:space="preserve"> </w:t>
      </w:r>
      <w:r>
        <w:rPr>
          <w:spacing w:val="-1"/>
          <w:sz w:val="24"/>
        </w:rPr>
        <w:t>partnership,</w:t>
      </w:r>
      <w:r>
        <w:rPr>
          <w:spacing w:val="-8"/>
          <w:sz w:val="24"/>
        </w:rPr>
        <w:t xml:space="preserve"> </w:t>
      </w:r>
      <w:r>
        <w:rPr>
          <w:spacing w:val="-1"/>
          <w:sz w:val="24"/>
        </w:rPr>
        <w:t>its</w:t>
      </w:r>
      <w:r>
        <w:rPr>
          <w:spacing w:val="-11"/>
          <w:sz w:val="24"/>
        </w:rPr>
        <w:t xml:space="preserve"> </w:t>
      </w:r>
      <w:r>
        <w:rPr>
          <w:spacing w:val="-1"/>
          <w:sz w:val="24"/>
        </w:rPr>
        <w:t>advantages</w:t>
      </w:r>
      <w:r>
        <w:rPr>
          <w:spacing w:val="-11"/>
          <w:sz w:val="24"/>
        </w:rPr>
        <w:t xml:space="preserve"> </w:t>
      </w:r>
      <w:r>
        <w:rPr>
          <w:sz w:val="24"/>
        </w:rPr>
        <w:t>and</w:t>
      </w:r>
      <w:r>
        <w:rPr>
          <w:spacing w:val="-10"/>
          <w:sz w:val="24"/>
        </w:rPr>
        <w:t xml:space="preserve"> </w:t>
      </w:r>
      <w:r>
        <w:rPr>
          <w:sz w:val="24"/>
        </w:rPr>
        <w:t>disadvantages.</w:t>
      </w:r>
    </w:p>
    <w:p w:rsidR="000D2E93" w:rsidRDefault="000D2E93" w:rsidP="00617A6F">
      <w:pPr>
        <w:pStyle w:val="ListParagraph"/>
        <w:numPr>
          <w:ilvl w:val="1"/>
          <w:numId w:val="189"/>
        </w:numPr>
        <w:tabs>
          <w:tab w:val="left" w:pos="1960"/>
          <w:tab w:val="left" w:pos="1961"/>
        </w:tabs>
        <w:spacing w:before="2"/>
        <w:rPr>
          <w:sz w:val="24"/>
        </w:rPr>
      </w:pPr>
      <w:r>
        <w:rPr>
          <w:sz w:val="24"/>
        </w:rPr>
        <w:t>Describe</w:t>
      </w:r>
      <w:r>
        <w:rPr>
          <w:spacing w:val="-14"/>
          <w:sz w:val="24"/>
        </w:rPr>
        <w:t xml:space="preserve"> </w:t>
      </w:r>
      <w:r>
        <w:rPr>
          <w:sz w:val="24"/>
        </w:rPr>
        <w:t>joint</w:t>
      </w:r>
      <w:r>
        <w:rPr>
          <w:spacing w:val="-9"/>
          <w:sz w:val="24"/>
        </w:rPr>
        <w:t xml:space="preserve"> </w:t>
      </w:r>
      <w:r>
        <w:rPr>
          <w:sz w:val="24"/>
        </w:rPr>
        <w:t>stock</w:t>
      </w:r>
      <w:r>
        <w:rPr>
          <w:spacing w:val="-13"/>
          <w:sz w:val="24"/>
        </w:rPr>
        <w:t xml:space="preserve"> </w:t>
      </w:r>
      <w:r>
        <w:rPr>
          <w:sz w:val="24"/>
        </w:rPr>
        <w:t>company,</w:t>
      </w:r>
      <w:r>
        <w:rPr>
          <w:spacing w:val="-11"/>
          <w:sz w:val="24"/>
        </w:rPr>
        <w:t xml:space="preserve"> </w:t>
      </w:r>
      <w:r>
        <w:rPr>
          <w:sz w:val="24"/>
        </w:rPr>
        <w:t>its</w:t>
      </w:r>
      <w:r>
        <w:rPr>
          <w:spacing w:val="-15"/>
          <w:sz w:val="24"/>
        </w:rPr>
        <w:t xml:space="preserve"> </w:t>
      </w:r>
      <w:r>
        <w:rPr>
          <w:sz w:val="24"/>
        </w:rPr>
        <w:t>merits</w:t>
      </w:r>
      <w:r>
        <w:rPr>
          <w:spacing w:val="-14"/>
          <w:sz w:val="24"/>
        </w:rPr>
        <w:t xml:space="preserve"> </w:t>
      </w:r>
      <w:r>
        <w:rPr>
          <w:sz w:val="24"/>
        </w:rPr>
        <w:t>and</w:t>
      </w:r>
      <w:r>
        <w:rPr>
          <w:spacing w:val="-13"/>
          <w:sz w:val="24"/>
        </w:rPr>
        <w:t xml:space="preserve"> </w:t>
      </w:r>
      <w:r>
        <w:rPr>
          <w:sz w:val="24"/>
        </w:rPr>
        <w:t>demerits.</w:t>
      </w:r>
    </w:p>
    <w:p w:rsidR="000D2E93" w:rsidRDefault="000D2E93" w:rsidP="00617A6F">
      <w:pPr>
        <w:pStyle w:val="ListParagraph"/>
        <w:numPr>
          <w:ilvl w:val="1"/>
          <w:numId w:val="189"/>
        </w:numPr>
        <w:tabs>
          <w:tab w:val="left" w:pos="1960"/>
          <w:tab w:val="left" w:pos="1961"/>
        </w:tabs>
        <w:spacing w:before="3"/>
        <w:rPr>
          <w:sz w:val="24"/>
        </w:rPr>
      </w:pPr>
      <w:r>
        <w:rPr>
          <w:spacing w:val="-3"/>
          <w:sz w:val="24"/>
        </w:rPr>
        <w:t>Distinguish</w:t>
      </w:r>
      <w:r>
        <w:rPr>
          <w:spacing w:val="-7"/>
          <w:sz w:val="24"/>
        </w:rPr>
        <w:t xml:space="preserve"> </w:t>
      </w:r>
      <w:r>
        <w:rPr>
          <w:spacing w:val="-3"/>
          <w:sz w:val="24"/>
        </w:rPr>
        <w:t>public limited</w:t>
      </w:r>
      <w:r>
        <w:rPr>
          <w:spacing w:val="-2"/>
          <w:sz w:val="24"/>
        </w:rPr>
        <w:t xml:space="preserve"> </w:t>
      </w:r>
      <w:r>
        <w:rPr>
          <w:spacing w:val="-3"/>
          <w:sz w:val="24"/>
        </w:rPr>
        <w:t>company</w:t>
      </w:r>
      <w:r>
        <w:rPr>
          <w:spacing w:val="-11"/>
          <w:sz w:val="24"/>
        </w:rPr>
        <w:t xml:space="preserve"> </w:t>
      </w:r>
      <w:r>
        <w:rPr>
          <w:spacing w:val="-3"/>
          <w:sz w:val="24"/>
        </w:rPr>
        <w:t>and</w:t>
      </w:r>
      <w:r>
        <w:rPr>
          <w:spacing w:val="-2"/>
          <w:sz w:val="24"/>
        </w:rPr>
        <w:t xml:space="preserve"> </w:t>
      </w:r>
      <w:r>
        <w:rPr>
          <w:spacing w:val="-3"/>
          <w:sz w:val="24"/>
        </w:rPr>
        <w:t xml:space="preserve">private </w:t>
      </w:r>
      <w:r>
        <w:rPr>
          <w:spacing w:val="-2"/>
          <w:sz w:val="24"/>
        </w:rPr>
        <w:t>limited company.</w:t>
      </w:r>
    </w:p>
    <w:p w:rsidR="000D2E93" w:rsidRDefault="000D2E93" w:rsidP="00617A6F">
      <w:pPr>
        <w:pStyle w:val="ListParagraph"/>
        <w:numPr>
          <w:ilvl w:val="1"/>
          <w:numId w:val="189"/>
        </w:numPr>
        <w:tabs>
          <w:tab w:val="left" w:pos="1960"/>
          <w:tab w:val="left" w:pos="1961"/>
        </w:tabs>
        <w:spacing w:before="3"/>
        <w:rPr>
          <w:sz w:val="24"/>
        </w:rPr>
      </w:pPr>
      <w:r>
        <w:rPr>
          <w:sz w:val="24"/>
        </w:rPr>
        <w:t>Difference</w:t>
      </w:r>
      <w:r>
        <w:rPr>
          <w:spacing w:val="-12"/>
          <w:sz w:val="24"/>
        </w:rPr>
        <w:t xml:space="preserve"> </w:t>
      </w:r>
      <w:r>
        <w:rPr>
          <w:sz w:val="24"/>
        </w:rPr>
        <w:t>between</w:t>
      </w:r>
      <w:r>
        <w:rPr>
          <w:spacing w:val="-14"/>
          <w:sz w:val="24"/>
        </w:rPr>
        <w:t xml:space="preserve"> </w:t>
      </w:r>
      <w:r>
        <w:rPr>
          <w:sz w:val="24"/>
        </w:rPr>
        <w:t>proprietorship,</w:t>
      </w:r>
      <w:r>
        <w:rPr>
          <w:spacing w:val="-9"/>
          <w:sz w:val="24"/>
        </w:rPr>
        <w:t xml:space="preserve"> </w:t>
      </w:r>
      <w:r>
        <w:rPr>
          <w:sz w:val="24"/>
        </w:rPr>
        <w:t>partnership</w:t>
      </w:r>
      <w:r>
        <w:rPr>
          <w:spacing w:val="-10"/>
          <w:sz w:val="24"/>
        </w:rPr>
        <w:t xml:space="preserve"> </w:t>
      </w:r>
      <w:r>
        <w:rPr>
          <w:sz w:val="24"/>
        </w:rPr>
        <w:t>and</w:t>
      </w:r>
      <w:r>
        <w:rPr>
          <w:spacing w:val="-10"/>
          <w:sz w:val="24"/>
        </w:rPr>
        <w:t xml:space="preserve"> </w:t>
      </w:r>
      <w:r>
        <w:rPr>
          <w:sz w:val="24"/>
        </w:rPr>
        <w:t>joint</w:t>
      </w:r>
      <w:r>
        <w:rPr>
          <w:spacing w:val="-7"/>
          <w:sz w:val="24"/>
        </w:rPr>
        <w:t xml:space="preserve"> </w:t>
      </w:r>
      <w:r>
        <w:rPr>
          <w:sz w:val="24"/>
        </w:rPr>
        <w:t>stock</w:t>
      </w:r>
      <w:r>
        <w:rPr>
          <w:spacing w:val="-10"/>
          <w:sz w:val="24"/>
        </w:rPr>
        <w:t xml:space="preserve"> </w:t>
      </w:r>
      <w:r>
        <w:rPr>
          <w:sz w:val="24"/>
        </w:rPr>
        <w:t>company</w:t>
      </w:r>
    </w:p>
    <w:p w:rsidR="000D2E93" w:rsidRDefault="000D2E93" w:rsidP="000D2E93">
      <w:pPr>
        <w:pStyle w:val="BodyText"/>
        <w:spacing w:before="9"/>
        <w:ind w:left="0" w:firstLine="0"/>
      </w:pPr>
    </w:p>
    <w:p w:rsidR="000D2E93" w:rsidRDefault="000D2E93" w:rsidP="00617A6F">
      <w:pPr>
        <w:pStyle w:val="Heading2"/>
        <w:numPr>
          <w:ilvl w:val="0"/>
          <w:numId w:val="189"/>
        </w:numPr>
        <w:tabs>
          <w:tab w:val="left" w:pos="1240"/>
          <w:tab w:val="left" w:pos="1241"/>
        </w:tabs>
        <w:spacing w:line="275" w:lineRule="exact"/>
      </w:pPr>
      <w:r>
        <w:t>UNDERSTAND</w:t>
      </w:r>
      <w:r>
        <w:rPr>
          <w:spacing w:val="-9"/>
        </w:rPr>
        <w:t xml:space="preserve"> </w:t>
      </w:r>
      <w:r>
        <w:t>ENTERPRENEURIAL</w:t>
      </w:r>
      <w:r>
        <w:rPr>
          <w:spacing w:val="-9"/>
        </w:rPr>
        <w:t xml:space="preserve"> </w:t>
      </w:r>
      <w:r>
        <w:t>SKILLS</w:t>
      </w:r>
    </w:p>
    <w:p w:rsidR="000D2E93" w:rsidRDefault="000D2E93" w:rsidP="00617A6F">
      <w:pPr>
        <w:pStyle w:val="ListParagraph"/>
        <w:numPr>
          <w:ilvl w:val="1"/>
          <w:numId w:val="189"/>
        </w:numPr>
        <w:tabs>
          <w:tab w:val="left" w:pos="1960"/>
          <w:tab w:val="left" w:pos="1961"/>
        </w:tabs>
        <w:spacing w:before="0" w:line="275" w:lineRule="exact"/>
        <w:rPr>
          <w:sz w:val="24"/>
        </w:rPr>
      </w:pPr>
      <w:r>
        <w:rPr>
          <w:spacing w:val="-3"/>
          <w:sz w:val="24"/>
        </w:rPr>
        <w:t>Explain</w:t>
      </w:r>
      <w:r>
        <w:rPr>
          <w:spacing w:val="-9"/>
          <w:sz w:val="24"/>
        </w:rPr>
        <w:t xml:space="preserve"> </w:t>
      </w:r>
      <w:r>
        <w:rPr>
          <w:spacing w:val="-3"/>
          <w:sz w:val="24"/>
        </w:rPr>
        <w:t xml:space="preserve">preparing, </w:t>
      </w:r>
      <w:r>
        <w:rPr>
          <w:spacing w:val="-2"/>
          <w:sz w:val="24"/>
        </w:rPr>
        <w:t>planning,</w:t>
      </w:r>
      <w:r>
        <w:rPr>
          <w:spacing w:val="-3"/>
          <w:sz w:val="24"/>
        </w:rPr>
        <w:t xml:space="preserve"> </w:t>
      </w:r>
      <w:r>
        <w:rPr>
          <w:spacing w:val="-2"/>
          <w:sz w:val="24"/>
        </w:rPr>
        <w:t>establishing</w:t>
      </w:r>
      <w:r>
        <w:rPr>
          <w:spacing w:val="-4"/>
          <w:sz w:val="24"/>
        </w:rPr>
        <w:t xml:space="preserve"> </w:t>
      </w:r>
      <w:r>
        <w:rPr>
          <w:spacing w:val="-2"/>
          <w:sz w:val="24"/>
        </w:rPr>
        <w:t>and</w:t>
      </w:r>
      <w:r>
        <w:rPr>
          <w:spacing w:val="-5"/>
          <w:sz w:val="24"/>
        </w:rPr>
        <w:t xml:space="preserve"> </w:t>
      </w:r>
      <w:r>
        <w:rPr>
          <w:spacing w:val="-2"/>
          <w:sz w:val="24"/>
        </w:rPr>
        <w:t>managing</w:t>
      </w:r>
      <w:r>
        <w:rPr>
          <w:spacing w:val="-4"/>
          <w:sz w:val="24"/>
        </w:rPr>
        <w:t xml:space="preserve"> </w:t>
      </w:r>
      <w:r>
        <w:rPr>
          <w:spacing w:val="-2"/>
          <w:sz w:val="24"/>
        </w:rPr>
        <w:t>small</w:t>
      </w:r>
      <w:r>
        <w:rPr>
          <w:spacing w:val="-13"/>
          <w:sz w:val="24"/>
        </w:rPr>
        <w:t xml:space="preserve"> </w:t>
      </w:r>
      <w:r>
        <w:rPr>
          <w:spacing w:val="-2"/>
          <w:sz w:val="24"/>
        </w:rPr>
        <w:t>business</w:t>
      </w:r>
      <w:r>
        <w:rPr>
          <w:spacing w:val="-6"/>
          <w:sz w:val="24"/>
        </w:rPr>
        <w:t xml:space="preserve"> </w:t>
      </w:r>
      <w:r>
        <w:rPr>
          <w:spacing w:val="-2"/>
          <w:sz w:val="24"/>
        </w:rPr>
        <w:t>set</w:t>
      </w:r>
      <w:r>
        <w:rPr>
          <w:sz w:val="24"/>
        </w:rPr>
        <w:t xml:space="preserve"> </w:t>
      </w:r>
      <w:r>
        <w:rPr>
          <w:spacing w:val="-2"/>
          <w:sz w:val="24"/>
        </w:rPr>
        <w:t>up</w:t>
      </w:r>
    </w:p>
    <w:p w:rsidR="000D2E93" w:rsidRDefault="000D2E93" w:rsidP="00617A6F">
      <w:pPr>
        <w:pStyle w:val="ListParagraph"/>
        <w:numPr>
          <w:ilvl w:val="1"/>
          <w:numId w:val="189"/>
        </w:numPr>
        <w:tabs>
          <w:tab w:val="left" w:pos="1960"/>
          <w:tab w:val="left" w:pos="1961"/>
        </w:tabs>
        <w:spacing w:before="3"/>
        <w:rPr>
          <w:sz w:val="24"/>
        </w:rPr>
      </w:pPr>
      <w:r>
        <w:rPr>
          <w:spacing w:val="-2"/>
          <w:sz w:val="24"/>
        </w:rPr>
        <w:t>Explain</w:t>
      </w:r>
      <w:r>
        <w:rPr>
          <w:spacing w:val="-11"/>
          <w:sz w:val="24"/>
        </w:rPr>
        <w:t xml:space="preserve"> </w:t>
      </w:r>
      <w:r>
        <w:rPr>
          <w:spacing w:val="-1"/>
          <w:sz w:val="24"/>
        </w:rPr>
        <w:t>evaluating</w:t>
      </w:r>
      <w:r>
        <w:rPr>
          <w:spacing w:val="-6"/>
          <w:sz w:val="24"/>
        </w:rPr>
        <w:t xml:space="preserve"> </w:t>
      </w:r>
      <w:r>
        <w:rPr>
          <w:spacing w:val="-1"/>
          <w:sz w:val="24"/>
        </w:rPr>
        <w:t>all</w:t>
      </w:r>
      <w:r>
        <w:rPr>
          <w:spacing w:val="-14"/>
          <w:sz w:val="24"/>
        </w:rPr>
        <w:t xml:space="preserve"> </w:t>
      </w:r>
      <w:r>
        <w:rPr>
          <w:spacing w:val="-1"/>
          <w:sz w:val="24"/>
        </w:rPr>
        <w:t>relevant</w:t>
      </w:r>
      <w:r>
        <w:rPr>
          <w:spacing w:val="-2"/>
          <w:sz w:val="24"/>
        </w:rPr>
        <w:t xml:space="preserve"> </w:t>
      </w:r>
      <w:r>
        <w:rPr>
          <w:spacing w:val="-1"/>
          <w:sz w:val="24"/>
        </w:rPr>
        <w:t>resources</w:t>
      </w:r>
    </w:p>
    <w:p w:rsidR="000D2E93" w:rsidRDefault="000D2E93" w:rsidP="00617A6F">
      <w:pPr>
        <w:pStyle w:val="ListParagraph"/>
        <w:numPr>
          <w:ilvl w:val="1"/>
          <w:numId w:val="189"/>
        </w:numPr>
        <w:tabs>
          <w:tab w:val="left" w:pos="1960"/>
          <w:tab w:val="left" w:pos="1961"/>
        </w:tabs>
        <w:spacing w:before="3"/>
        <w:rPr>
          <w:sz w:val="24"/>
        </w:rPr>
      </w:pPr>
      <w:r>
        <w:rPr>
          <w:spacing w:val="-1"/>
          <w:sz w:val="24"/>
        </w:rPr>
        <w:t>Describe</w:t>
      </w:r>
      <w:r>
        <w:rPr>
          <w:spacing w:val="-10"/>
          <w:sz w:val="24"/>
        </w:rPr>
        <w:t xml:space="preserve"> </w:t>
      </w:r>
      <w:r>
        <w:rPr>
          <w:spacing w:val="-1"/>
          <w:sz w:val="24"/>
        </w:rPr>
        <w:t>organizing</w:t>
      </w:r>
      <w:r>
        <w:rPr>
          <w:spacing w:val="-8"/>
          <w:sz w:val="24"/>
        </w:rPr>
        <w:t xml:space="preserve"> </w:t>
      </w:r>
      <w:r>
        <w:rPr>
          <w:spacing w:val="-1"/>
          <w:sz w:val="24"/>
        </w:rPr>
        <w:t>analyzing</w:t>
      </w:r>
      <w:r>
        <w:rPr>
          <w:spacing w:val="-6"/>
          <w:sz w:val="24"/>
        </w:rPr>
        <w:t xml:space="preserve"> </w:t>
      </w:r>
      <w:r>
        <w:rPr>
          <w:spacing w:val="-1"/>
          <w:sz w:val="24"/>
        </w:rPr>
        <w:t>and</w:t>
      </w:r>
      <w:r>
        <w:rPr>
          <w:spacing w:val="-8"/>
          <w:sz w:val="24"/>
        </w:rPr>
        <w:t xml:space="preserve"> </w:t>
      </w:r>
      <w:r>
        <w:rPr>
          <w:sz w:val="24"/>
        </w:rPr>
        <w:t>innovation</w:t>
      </w:r>
      <w:r>
        <w:rPr>
          <w:spacing w:val="-12"/>
          <w:sz w:val="24"/>
        </w:rPr>
        <w:t xml:space="preserve"> </w:t>
      </w:r>
      <w:r>
        <w:rPr>
          <w:sz w:val="24"/>
        </w:rPr>
        <w:t>of</w:t>
      </w:r>
      <w:r>
        <w:rPr>
          <w:spacing w:val="-15"/>
          <w:sz w:val="24"/>
        </w:rPr>
        <w:t xml:space="preserve"> </w:t>
      </w:r>
      <w:r>
        <w:rPr>
          <w:sz w:val="24"/>
        </w:rPr>
        <w:t>risk</w:t>
      </w:r>
      <w:r>
        <w:rPr>
          <w:spacing w:val="-8"/>
          <w:sz w:val="24"/>
        </w:rPr>
        <w:t xml:space="preserve"> </w:t>
      </w:r>
      <w:r>
        <w:rPr>
          <w:sz w:val="24"/>
        </w:rPr>
        <w:t>of</w:t>
      </w:r>
      <w:r>
        <w:rPr>
          <w:spacing w:val="-15"/>
          <w:sz w:val="24"/>
        </w:rPr>
        <w:t xml:space="preserve"> </w:t>
      </w:r>
      <w:r>
        <w:rPr>
          <w:sz w:val="24"/>
        </w:rPr>
        <w:t>task</w:t>
      </w:r>
    </w:p>
    <w:p w:rsidR="000D2E93" w:rsidRDefault="000D2E93" w:rsidP="00617A6F">
      <w:pPr>
        <w:pStyle w:val="Heading2"/>
        <w:numPr>
          <w:ilvl w:val="0"/>
          <w:numId w:val="189"/>
        </w:numPr>
        <w:tabs>
          <w:tab w:val="left" w:pos="1240"/>
          <w:tab w:val="left" w:pos="1241"/>
        </w:tabs>
        <w:spacing w:before="7" w:line="275" w:lineRule="exact"/>
      </w:pPr>
      <w:r>
        <w:t>UNDERSTAND</w:t>
      </w:r>
      <w:r>
        <w:rPr>
          <w:spacing w:val="-4"/>
        </w:rPr>
        <w:t xml:space="preserve"> </w:t>
      </w:r>
      <w:r>
        <w:t>SCALE</w:t>
      </w:r>
      <w:r>
        <w:rPr>
          <w:spacing w:val="-5"/>
        </w:rPr>
        <w:t xml:space="preserve"> </w:t>
      </w:r>
      <w:r>
        <w:t>OF</w:t>
      </w:r>
      <w:r>
        <w:rPr>
          <w:spacing w:val="-5"/>
        </w:rPr>
        <w:t xml:space="preserve"> </w:t>
      </w:r>
      <w:r>
        <w:t>PRODUCTION.</w:t>
      </w:r>
    </w:p>
    <w:p w:rsidR="000D2E93" w:rsidRDefault="000D2E93" w:rsidP="00617A6F">
      <w:pPr>
        <w:pStyle w:val="ListParagraph"/>
        <w:numPr>
          <w:ilvl w:val="1"/>
          <w:numId w:val="189"/>
        </w:numPr>
        <w:tabs>
          <w:tab w:val="left" w:pos="1960"/>
          <w:tab w:val="left" w:pos="1961"/>
        </w:tabs>
        <w:spacing w:before="0" w:line="275" w:lineRule="exact"/>
        <w:rPr>
          <w:sz w:val="24"/>
        </w:rPr>
      </w:pPr>
      <w:r>
        <w:rPr>
          <w:spacing w:val="-1"/>
          <w:sz w:val="24"/>
        </w:rPr>
        <w:t>Explain</w:t>
      </w:r>
      <w:r>
        <w:rPr>
          <w:spacing w:val="-12"/>
          <w:sz w:val="24"/>
        </w:rPr>
        <w:t xml:space="preserve"> </w:t>
      </w:r>
      <w:r>
        <w:rPr>
          <w:sz w:val="24"/>
        </w:rPr>
        <w:t>scale</w:t>
      </w:r>
      <w:r>
        <w:rPr>
          <w:spacing w:val="-8"/>
          <w:sz w:val="24"/>
        </w:rPr>
        <w:t xml:space="preserve"> </w:t>
      </w:r>
      <w:r>
        <w:rPr>
          <w:sz w:val="24"/>
        </w:rPr>
        <w:t>of</w:t>
      </w:r>
      <w:r>
        <w:rPr>
          <w:spacing w:val="-14"/>
          <w:sz w:val="24"/>
        </w:rPr>
        <w:t xml:space="preserve"> </w:t>
      </w:r>
      <w:r>
        <w:rPr>
          <w:sz w:val="24"/>
        </w:rPr>
        <w:t>production</w:t>
      </w:r>
      <w:r>
        <w:rPr>
          <w:spacing w:val="-12"/>
          <w:sz w:val="24"/>
        </w:rPr>
        <w:t xml:space="preserve"> </w:t>
      </w:r>
      <w:r>
        <w:rPr>
          <w:sz w:val="24"/>
        </w:rPr>
        <w:t>and</w:t>
      </w:r>
      <w:r>
        <w:rPr>
          <w:spacing w:val="-7"/>
          <w:sz w:val="24"/>
        </w:rPr>
        <w:t xml:space="preserve"> </w:t>
      </w:r>
      <w:r>
        <w:rPr>
          <w:sz w:val="24"/>
        </w:rPr>
        <w:t>its</w:t>
      </w:r>
      <w:r>
        <w:rPr>
          <w:spacing w:val="-9"/>
          <w:sz w:val="24"/>
        </w:rPr>
        <w:t xml:space="preserve"> </w:t>
      </w:r>
      <w:r>
        <w:rPr>
          <w:sz w:val="24"/>
        </w:rPr>
        <w:t>determination.</w:t>
      </w:r>
    </w:p>
    <w:p w:rsidR="000D2E93" w:rsidRDefault="000D2E93" w:rsidP="00617A6F">
      <w:pPr>
        <w:pStyle w:val="ListParagraph"/>
        <w:numPr>
          <w:ilvl w:val="1"/>
          <w:numId w:val="189"/>
        </w:numPr>
        <w:tabs>
          <w:tab w:val="left" w:pos="1960"/>
          <w:tab w:val="left" w:pos="1961"/>
        </w:tabs>
        <w:spacing w:before="2"/>
        <w:rPr>
          <w:sz w:val="24"/>
        </w:rPr>
      </w:pPr>
      <w:r>
        <w:rPr>
          <w:sz w:val="24"/>
        </w:rPr>
        <w:t>Describe</w:t>
      </w:r>
      <w:r>
        <w:rPr>
          <w:spacing w:val="-10"/>
          <w:sz w:val="24"/>
        </w:rPr>
        <w:t xml:space="preserve"> </w:t>
      </w:r>
      <w:r>
        <w:rPr>
          <w:sz w:val="24"/>
        </w:rPr>
        <w:t>large</w:t>
      </w:r>
      <w:r>
        <w:rPr>
          <w:spacing w:val="-9"/>
          <w:sz w:val="24"/>
        </w:rPr>
        <w:t xml:space="preserve"> </w:t>
      </w:r>
      <w:r>
        <w:rPr>
          <w:sz w:val="24"/>
        </w:rPr>
        <w:t>scale</w:t>
      </w:r>
      <w:r>
        <w:rPr>
          <w:spacing w:val="-10"/>
          <w:sz w:val="24"/>
        </w:rPr>
        <w:t xml:space="preserve"> </w:t>
      </w:r>
      <w:r>
        <w:rPr>
          <w:sz w:val="24"/>
        </w:rPr>
        <w:t>production</w:t>
      </w:r>
      <w:r>
        <w:rPr>
          <w:spacing w:val="-12"/>
          <w:sz w:val="24"/>
        </w:rPr>
        <w:t xml:space="preserve"> </w:t>
      </w:r>
      <w:r>
        <w:rPr>
          <w:sz w:val="24"/>
        </w:rPr>
        <w:t>and</w:t>
      </w:r>
      <w:r>
        <w:rPr>
          <w:spacing w:val="-9"/>
          <w:sz w:val="24"/>
        </w:rPr>
        <w:t xml:space="preserve"> </w:t>
      </w:r>
      <w:r>
        <w:rPr>
          <w:sz w:val="24"/>
        </w:rPr>
        <w:t>it</w:t>
      </w:r>
      <w:r>
        <w:rPr>
          <w:spacing w:val="-4"/>
          <w:sz w:val="24"/>
        </w:rPr>
        <w:t xml:space="preserve"> </w:t>
      </w:r>
      <w:r>
        <w:rPr>
          <w:sz w:val="24"/>
        </w:rPr>
        <w:t>merits.</w:t>
      </w:r>
    </w:p>
    <w:p w:rsidR="000D2E93" w:rsidRDefault="000D2E93" w:rsidP="000D2E93">
      <w:pPr>
        <w:rPr>
          <w:sz w:val="24"/>
        </w:rPr>
        <w:sectPr w:rsidR="000D2E93">
          <w:pgSz w:w="12240" w:h="15840"/>
          <w:pgMar w:top="1500" w:right="560" w:bottom="280" w:left="920" w:header="720" w:footer="720" w:gutter="0"/>
          <w:cols w:space="720"/>
        </w:sectPr>
      </w:pPr>
    </w:p>
    <w:p w:rsidR="000D2E93" w:rsidRDefault="000D2E93" w:rsidP="000D2E93">
      <w:pPr>
        <w:pStyle w:val="BodyText"/>
        <w:ind w:left="0" w:firstLine="0"/>
      </w:pPr>
    </w:p>
    <w:p w:rsidR="000D2E93" w:rsidRDefault="000D2E93" w:rsidP="000D2E93">
      <w:pPr>
        <w:pStyle w:val="BodyText"/>
        <w:spacing w:before="5"/>
        <w:ind w:left="0" w:firstLine="0"/>
      </w:pPr>
    </w:p>
    <w:p w:rsidR="000D2E93" w:rsidRDefault="000D2E93" w:rsidP="00617A6F">
      <w:pPr>
        <w:pStyle w:val="ListParagraph"/>
        <w:numPr>
          <w:ilvl w:val="1"/>
          <w:numId w:val="189"/>
        </w:numPr>
        <w:tabs>
          <w:tab w:val="left" w:pos="1960"/>
          <w:tab w:val="left" w:pos="1961"/>
        </w:tabs>
        <w:spacing w:before="0"/>
        <w:rPr>
          <w:sz w:val="24"/>
        </w:rPr>
      </w:pPr>
      <w:r>
        <w:rPr>
          <w:spacing w:val="-1"/>
          <w:sz w:val="24"/>
        </w:rPr>
        <w:t>Explain</w:t>
      </w:r>
      <w:r>
        <w:rPr>
          <w:spacing w:val="-11"/>
          <w:sz w:val="24"/>
        </w:rPr>
        <w:t xml:space="preserve"> </w:t>
      </w:r>
      <w:r>
        <w:rPr>
          <w:spacing w:val="-1"/>
          <w:sz w:val="24"/>
        </w:rPr>
        <w:t>small</w:t>
      </w:r>
      <w:r>
        <w:rPr>
          <w:spacing w:val="-14"/>
          <w:sz w:val="24"/>
        </w:rPr>
        <w:t xml:space="preserve"> </w:t>
      </w:r>
      <w:r>
        <w:rPr>
          <w:spacing w:val="-1"/>
          <w:sz w:val="24"/>
        </w:rPr>
        <w:t>scale</w:t>
      </w:r>
      <w:r>
        <w:rPr>
          <w:spacing w:val="-7"/>
          <w:sz w:val="24"/>
        </w:rPr>
        <w:t xml:space="preserve"> </w:t>
      </w:r>
      <w:r>
        <w:rPr>
          <w:spacing w:val="-1"/>
          <w:sz w:val="24"/>
        </w:rPr>
        <w:t>of</w:t>
      </w:r>
      <w:r>
        <w:rPr>
          <w:spacing w:val="-13"/>
          <w:sz w:val="24"/>
        </w:rPr>
        <w:t xml:space="preserve"> </w:t>
      </w:r>
      <w:r>
        <w:rPr>
          <w:spacing w:val="-1"/>
          <w:sz w:val="24"/>
        </w:rPr>
        <w:t>production</w:t>
      </w:r>
      <w:r>
        <w:rPr>
          <w:spacing w:val="-10"/>
          <w:sz w:val="24"/>
        </w:rPr>
        <w:t xml:space="preserve"> </w:t>
      </w:r>
      <w:r>
        <w:rPr>
          <w:sz w:val="24"/>
        </w:rPr>
        <w:t>and</w:t>
      </w:r>
      <w:r>
        <w:rPr>
          <w:spacing w:val="-6"/>
          <w:sz w:val="24"/>
        </w:rPr>
        <w:t xml:space="preserve"> </w:t>
      </w:r>
      <w:r>
        <w:rPr>
          <w:sz w:val="24"/>
        </w:rPr>
        <w:t>its</w:t>
      </w:r>
      <w:r>
        <w:rPr>
          <w:spacing w:val="-8"/>
          <w:sz w:val="24"/>
        </w:rPr>
        <w:t xml:space="preserve"> </w:t>
      </w:r>
      <w:r>
        <w:rPr>
          <w:sz w:val="24"/>
        </w:rPr>
        <w:t>advantages</w:t>
      </w:r>
      <w:r>
        <w:rPr>
          <w:spacing w:val="-8"/>
          <w:sz w:val="24"/>
        </w:rPr>
        <w:t xml:space="preserve"> </w:t>
      </w:r>
      <w:r>
        <w:rPr>
          <w:sz w:val="24"/>
        </w:rPr>
        <w:t>and</w:t>
      </w:r>
      <w:r>
        <w:rPr>
          <w:spacing w:val="-6"/>
          <w:sz w:val="24"/>
        </w:rPr>
        <w:t xml:space="preserve"> </w:t>
      </w:r>
      <w:r>
        <w:rPr>
          <w:sz w:val="24"/>
        </w:rPr>
        <w:t>disadvantages.</w:t>
      </w:r>
    </w:p>
    <w:p w:rsidR="000D2E93" w:rsidRDefault="000D2E93" w:rsidP="000D2E93">
      <w:pPr>
        <w:pStyle w:val="BodyText"/>
        <w:ind w:left="0" w:firstLine="0"/>
      </w:pPr>
    </w:p>
    <w:p w:rsidR="000D2E93" w:rsidRDefault="000D2E93" w:rsidP="00617A6F">
      <w:pPr>
        <w:pStyle w:val="Heading2"/>
        <w:numPr>
          <w:ilvl w:val="0"/>
          <w:numId w:val="189"/>
        </w:numPr>
        <w:tabs>
          <w:tab w:val="left" w:pos="1240"/>
          <w:tab w:val="left" w:pos="1241"/>
        </w:tabs>
        <w:spacing w:line="275" w:lineRule="exact"/>
      </w:pPr>
      <w:r>
        <w:t>UNDERSTAND</w:t>
      </w:r>
      <w:r>
        <w:rPr>
          <w:spacing w:val="-5"/>
        </w:rPr>
        <w:t xml:space="preserve"> </w:t>
      </w:r>
      <w:r>
        <w:t>DIFFERENT</w:t>
      </w:r>
      <w:r>
        <w:rPr>
          <w:spacing w:val="-6"/>
        </w:rPr>
        <w:t xml:space="preserve"> </w:t>
      </w:r>
      <w:r>
        <w:t>ECONOMIC</w:t>
      </w:r>
      <w:r>
        <w:rPr>
          <w:spacing w:val="-5"/>
        </w:rPr>
        <w:t xml:space="preserve"> </w:t>
      </w:r>
      <w:r>
        <w:t>SYSTEMS.</w:t>
      </w:r>
    </w:p>
    <w:p w:rsidR="000D2E93" w:rsidRDefault="000D2E93" w:rsidP="00617A6F">
      <w:pPr>
        <w:pStyle w:val="ListParagraph"/>
        <w:numPr>
          <w:ilvl w:val="1"/>
          <w:numId w:val="189"/>
        </w:numPr>
        <w:tabs>
          <w:tab w:val="left" w:pos="1960"/>
          <w:tab w:val="left" w:pos="1961"/>
        </w:tabs>
        <w:spacing w:before="0" w:line="275" w:lineRule="exact"/>
        <w:rPr>
          <w:sz w:val="24"/>
        </w:rPr>
      </w:pPr>
      <w:r>
        <w:rPr>
          <w:spacing w:val="-2"/>
          <w:sz w:val="24"/>
        </w:rPr>
        <w:t>Describe</w:t>
      </w:r>
      <w:r>
        <w:rPr>
          <w:spacing w:val="-6"/>
          <w:sz w:val="24"/>
        </w:rPr>
        <w:t xml:space="preserve"> </w:t>
      </w:r>
      <w:r>
        <w:rPr>
          <w:spacing w:val="-1"/>
          <w:sz w:val="24"/>
        </w:rPr>
        <w:t>free</w:t>
      </w:r>
      <w:r>
        <w:rPr>
          <w:spacing w:val="-6"/>
          <w:sz w:val="24"/>
        </w:rPr>
        <w:t xml:space="preserve"> </w:t>
      </w:r>
      <w:r>
        <w:rPr>
          <w:spacing w:val="-1"/>
          <w:sz w:val="24"/>
        </w:rPr>
        <w:t>and</w:t>
      </w:r>
      <w:r>
        <w:rPr>
          <w:spacing w:val="-6"/>
          <w:sz w:val="24"/>
        </w:rPr>
        <w:t xml:space="preserve"> </w:t>
      </w:r>
      <w:r>
        <w:rPr>
          <w:spacing w:val="-1"/>
          <w:sz w:val="24"/>
        </w:rPr>
        <w:t>centrally</w:t>
      </w:r>
      <w:r>
        <w:rPr>
          <w:spacing w:val="-13"/>
          <w:sz w:val="24"/>
        </w:rPr>
        <w:t xml:space="preserve"> </w:t>
      </w:r>
      <w:r>
        <w:rPr>
          <w:spacing w:val="-1"/>
          <w:sz w:val="24"/>
        </w:rPr>
        <w:t>planned</w:t>
      </w:r>
      <w:r>
        <w:rPr>
          <w:spacing w:val="-6"/>
          <w:sz w:val="24"/>
        </w:rPr>
        <w:t xml:space="preserve"> </w:t>
      </w:r>
      <w:r>
        <w:rPr>
          <w:spacing w:val="-1"/>
          <w:sz w:val="24"/>
        </w:rPr>
        <w:t>economic</w:t>
      </w:r>
      <w:r>
        <w:rPr>
          <w:spacing w:val="-6"/>
          <w:sz w:val="24"/>
        </w:rPr>
        <w:t xml:space="preserve"> </w:t>
      </w:r>
      <w:r>
        <w:rPr>
          <w:spacing w:val="-1"/>
          <w:sz w:val="24"/>
        </w:rPr>
        <w:t>system</w:t>
      </w:r>
      <w:r>
        <w:rPr>
          <w:spacing w:val="-13"/>
          <w:sz w:val="24"/>
        </w:rPr>
        <w:t xml:space="preserve"> </w:t>
      </w:r>
      <w:r>
        <w:rPr>
          <w:spacing w:val="-1"/>
          <w:sz w:val="24"/>
        </w:rPr>
        <w:t>and</w:t>
      </w:r>
      <w:r>
        <w:rPr>
          <w:spacing w:val="-5"/>
          <w:sz w:val="24"/>
        </w:rPr>
        <w:t xml:space="preserve"> </w:t>
      </w:r>
      <w:r>
        <w:rPr>
          <w:spacing w:val="-1"/>
          <w:sz w:val="24"/>
        </w:rPr>
        <w:t>its</w:t>
      </w:r>
      <w:r>
        <w:rPr>
          <w:spacing w:val="-7"/>
          <w:sz w:val="24"/>
        </w:rPr>
        <w:t xml:space="preserve"> </w:t>
      </w:r>
      <w:r>
        <w:rPr>
          <w:spacing w:val="-1"/>
          <w:sz w:val="24"/>
        </w:rPr>
        <w:t>characteristics.</w:t>
      </w:r>
    </w:p>
    <w:p w:rsidR="000D2E93" w:rsidRDefault="000D2E93" w:rsidP="00617A6F">
      <w:pPr>
        <w:pStyle w:val="ListParagraph"/>
        <w:numPr>
          <w:ilvl w:val="1"/>
          <w:numId w:val="189"/>
        </w:numPr>
        <w:tabs>
          <w:tab w:val="left" w:pos="1960"/>
          <w:tab w:val="left" w:pos="1961"/>
        </w:tabs>
        <w:spacing w:before="3"/>
        <w:rPr>
          <w:sz w:val="24"/>
        </w:rPr>
      </w:pPr>
      <w:r>
        <w:rPr>
          <w:spacing w:val="-1"/>
          <w:sz w:val="24"/>
        </w:rPr>
        <w:t>Merits</w:t>
      </w:r>
      <w:r>
        <w:rPr>
          <w:spacing w:val="-10"/>
          <w:sz w:val="24"/>
        </w:rPr>
        <w:t xml:space="preserve"> </w:t>
      </w:r>
      <w:r>
        <w:rPr>
          <w:sz w:val="24"/>
        </w:rPr>
        <w:t>and</w:t>
      </w:r>
      <w:r>
        <w:rPr>
          <w:spacing w:val="-8"/>
          <w:sz w:val="24"/>
        </w:rPr>
        <w:t xml:space="preserve"> </w:t>
      </w:r>
      <w:r>
        <w:rPr>
          <w:sz w:val="24"/>
        </w:rPr>
        <w:t>demerits</w:t>
      </w:r>
      <w:r>
        <w:rPr>
          <w:spacing w:val="-10"/>
          <w:sz w:val="24"/>
        </w:rPr>
        <w:t xml:space="preserve"> </w:t>
      </w:r>
      <w:r>
        <w:rPr>
          <w:sz w:val="24"/>
        </w:rPr>
        <w:t>of</w:t>
      </w:r>
      <w:r>
        <w:rPr>
          <w:spacing w:val="-15"/>
          <w:sz w:val="24"/>
        </w:rPr>
        <w:t xml:space="preserve"> </w:t>
      </w:r>
      <w:r>
        <w:rPr>
          <w:sz w:val="24"/>
        </w:rPr>
        <w:t>economic</w:t>
      </w:r>
      <w:r>
        <w:rPr>
          <w:spacing w:val="-9"/>
          <w:sz w:val="24"/>
        </w:rPr>
        <w:t xml:space="preserve"> </w:t>
      </w:r>
      <w:r>
        <w:rPr>
          <w:sz w:val="24"/>
        </w:rPr>
        <w:t>system.</w:t>
      </w:r>
    </w:p>
    <w:p w:rsidR="000D2E93" w:rsidRDefault="000D2E93" w:rsidP="000D2E93">
      <w:pPr>
        <w:pStyle w:val="BodyText"/>
        <w:spacing w:before="9"/>
        <w:ind w:left="0" w:firstLine="0"/>
      </w:pPr>
    </w:p>
    <w:p w:rsidR="000D2E93" w:rsidRDefault="000D2E93" w:rsidP="00617A6F">
      <w:pPr>
        <w:pStyle w:val="Heading2"/>
        <w:numPr>
          <w:ilvl w:val="0"/>
          <w:numId w:val="189"/>
        </w:numPr>
        <w:tabs>
          <w:tab w:val="left" w:pos="1240"/>
          <w:tab w:val="left" w:pos="1241"/>
        </w:tabs>
        <w:spacing w:line="275" w:lineRule="exact"/>
      </w:pPr>
      <w:r>
        <w:t>UNDERSTAND</w:t>
      </w:r>
      <w:r>
        <w:rPr>
          <w:spacing w:val="-2"/>
        </w:rPr>
        <w:t xml:space="preserve"> </w:t>
      </w:r>
      <w:r>
        <w:t>WHAT</w:t>
      </w:r>
      <w:r>
        <w:rPr>
          <w:spacing w:val="-2"/>
        </w:rPr>
        <w:t xml:space="preserve"> </w:t>
      </w:r>
      <w:r>
        <w:t>IS MONEY</w:t>
      </w:r>
    </w:p>
    <w:p w:rsidR="000D2E93" w:rsidRDefault="000D2E93" w:rsidP="00617A6F">
      <w:pPr>
        <w:pStyle w:val="ListParagraph"/>
        <w:numPr>
          <w:ilvl w:val="1"/>
          <w:numId w:val="189"/>
        </w:numPr>
        <w:tabs>
          <w:tab w:val="left" w:pos="1960"/>
          <w:tab w:val="left" w:pos="1961"/>
        </w:tabs>
        <w:spacing w:before="0" w:line="275" w:lineRule="exact"/>
        <w:rPr>
          <w:sz w:val="24"/>
        </w:rPr>
      </w:pPr>
      <w:r>
        <w:rPr>
          <w:spacing w:val="-1"/>
          <w:sz w:val="24"/>
        </w:rPr>
        <w:t>Define</w:t>
      </w:r>
      <w:r>
        <w:rPr>
          <w:spacing w:val="-13"/>
          <w:sz w:val="24"/>
        </w:rPr>
        <w:t xml:space="preserve"> </w:t>
      </w:r>
      <w:r>
        <w:rPr>
          <w:sz w:val="24"/>
        </w:rPr>
        <w:t>money</w:t>
      </w:r>
    </w:p>
    <w:p w:rsidR="000D2E93" w:rsidRDefault="000D2E93" w:rsidP="00617A6F">
      <w:pPr>
        <w:pStyle w:val="ListParagraph"/>
        <w:numPr>
          <w:ilvl w:val="1"/>
          <w:numId w:val="189"/>
        </w:numPr>
        <w:tabs>
          <w:tab w:val="left" w:pos="1960"/>
          <w:tab w:val="left" w:pos="1961"/>
        </w:tabs>
        <w:spacing w:before="3"/>
        <w:rPr>
          <w:sz w:val="24"/>
        </w:rPr>
      </w:pPr>
      <w:r>
        <w:rPr>
          <w:spacing w:val="-2"/>
          <w:sz w:val="24"/>
        </w:rPr>
        <w:t>Explain</w:t>
      </w:r>
      <w:r>
        <w:rPr>
          <w:spacing w:val="-11"/>
          <w:sz w:val="24"/>
        </w:rPr>
        <w:t xml:space="preserve"> </w:t>
      </w:r>
      <w:r>
        <w:rPr>
          <w:spacing w:val="-1"/>
          <w:sz w:val="24"/>
        </w:rPr>
        <w:t>barter</w:t>
      </w:r>
      <w:r>
        <w:rPr>
          <w:spacing w:val="-5"/>
          <w:sz w:val="24"/>
        </w:rPr>
        <w:t xml:space="preserve"> </w:t>
      </w:r>
      <w:r>
        <w:rPr>
          <w:spacing w:val="-1"/>
          <w:sz w:val="24"/>
        </w:rPr>
        <w:t>system</w:t>
      </w:r>
      <w:r>
        <w:rPr>
          <w:spacing w:val="-13"/>
          <w:sz w:val="24"/>
        </w:rPr>
        <w:t xml:space="preserve"> </w:t>
      </w:r>
      <w:r>
        <w:rPr>
          <w:spacing w:val="-1"/>
          <w:sz w:val="24"/>
        </w:rPr>
        <w:t>and</w:t>
      </w:r>
      <w:r>
        <w:rPr>
          <w:spacing w:val="-6"/>
          <w:sz w:val="24"/>
        </w:rPr>
        <w:t xml:space="preserve"> </w:t>
      </w:r>
      <w:r>
        <w:rPr>
          <w:spacing w:val="-1"/>
          <w:sz w:val="24"/>
        </w:rPr>
        <w:t>its</w:t>
      </w:r>
      <w:r>
        <w:rPr>
          <w:spacing w:val="-8"/>
          <w:sz w:val="24"/>
        </w:rPr>
        <w:t xml:space="preserve"> </w:t>
      </w:r>
      <w:r>
        <w:rPr>
          <w:spacing w:val="-1"/>
          <w:sz w:val="24"/>
        </w:rPr>
        <w:t>inconveniences.</w:t>
      </w:r>
    </w:p>
    <w:p w:rsidR="000D2E93" w:rsidRDefault="000D2E93" w:rsidP="00617A6F">
      <w:pPr>
        <w:pStyle w:val="ListParagraph"/>
        <w:numPr>
          <w:ilvl w:val="1"/>
          <w:numId w:val="189"/>
        </w:numPr>
        <w:tabs>
          <w:tab w:val="left" w:pos="1960"/>
          <w:tab w:val="left" w:pos="1961"/>
        </w:tabs>
        <w:spacing w:before="2"/>
        <w:rPr>
          <w:sz w:val="24"/>
        </w:rPr>
      </w:pPr>
      <w:r>
        <w:rPr>
          <w:spacing w:val="-2"/>
          <w:sz w:val="24"/>
        </w:rPr>
        <w:t>Explain</w:t>
      </w:r>
      <w:r>
        <w:rPr>
          <w:spacing w:val="-11"/>
          <w:sz w:val="24"/>
        </w:rPr>
        <w:t xml:space="preserve"> </w:t>
      </w:r>
      <w:r>
        <w:rPr>
          <w:spacing w:val="-1"/>
          <w:sz w:val="24"/>
        </w:rPr>
        <w:t>functions</w:t>
      </w:r>
      <w:r>
        <w:rPr>
          <w:spacing w:val="-7"/>
          <w:sz w:val="24"/>
        </w:rPr>
        <w:t xml:space="preserve"> </w:t>
      </w:r>
      <w:r>
        <w:rPr>
          <w:spacing w:val="-1"/>
          <w:sz w:val="24"/>
        </w:rPr>
        <w:t>of</w:t>
      </w:r>
      <w:r>
        <w:rPr>
          <w:spacing w:val="-13"/>
          <w:sz w:val="24"/>
        </w:rPr>
        <w:t xml:space="preserve"> </w:t>
      </w:r>
      <w:r>
        <w:rPr>
          <w:spacing w:val="-1"/>
          <w:sz w:val="24"/>
        </w:rPr>
        <w:t>money.</w:t>
      </w:r>
    </w:p>
    <w:p w:rsidR="000D2E93" w:rsidRDefault="000D2E93" w:rsidP="000D2E93">
      <w:pPr>
        <w:pStyle w:val="BodyText"/>
        <w:spacing w:before="9"/>
        <w:ind w:left="0" w:firstLine="0"/>
      </w:pPr>
    </w:p>
    <w:p w:rsidR="000D2E93" w:rsidRDefault="000D2E93" w:rsidP="00617A6F">
      <w:pPr>
        <w:pStyle w:val="Heading2"/>
        <w:numPr>
          <w:ilvl w:val="0"/>
          <w:numId w:val="189"/>
        </w:numPr>
        <w:tabs>
          <w:tab w:val="left" w:pos="1240"/>
          <w:tab w:val="left" w:pos="1241"/>
        </w:tabs>
        <w:spacing w:before="1" w:line="275" w:lineRule="exact"/>
      </w:pPr>
      <w:r>
        <w:t>UNDERSTAND</w:t>
      </w:r>
      <w:r>
        <w:rPr>
          <w:spacing w:val="-4"/>
        </w:rPr>
        <w:t xml:space="preserve"> </w:t>
      </w:r>
      <w:r>
        <w:t>BANK</w:t>
      </w:r>
      <w:r>
        <w:rPr>
          <w:spacing w:val="3"/>
        </w:rPr>
        <w:t xml:space="preserve"> </w:t>
      </w:r>
      <w:r>
        <w:t>AND</w:t>
      </w:r>
      <w:r>
        <w:rPr>
          <w:spacing w:val="-4"/>
        </w:rPr>
        <w:t xml:space="preserve"> </w:t>
      </w:r>
      <w:r>
        <w:t>ITS</w:t>
      </w:r>
      <w:r>
        <w:rPr>
          <w:spacing w:val="-2"/>
        </w:rPr>
        <w:t xml:space="preserve"> </w:t>
      </w:r>
      <w:r>
        <w:t>FUNCTIONS.</w:t>
      </w:r>
    </w:p>
    <w:p w:rsidR="000D2E93" w:rsidRDefault="000D2E93" w:rsidP="00617A6F">
      <w:pPr>
        <w:pStyle w:val="ListParagraph"/>
        <w:numPr>
          <w:ilvl w:val="1"/>
          <w:numId w:val="189"/>
        </w:numPr>
        <w:tabs>
          <w:tab w:val="left" w:pos="1960"/>
          <w:tab w:val="left" w:pos="1961"/>
        </w:tabs>
        <w:spacing w:before="0" w:line="275" w:lineRule="exact"/>
        <w:rPr>
          <w:sz w:val="24"/>
        </w:rPr>
      </w:pPr>
      <w:r>
        <w:rPr>
          <w:sz w:val="24"/>
        </w:rPr>
        <w:t>Define</w:t>
      </w:r>
      <w:r>
        <w:rPr>
          <w:spacing w:val="-15"/>
          <w:sz w:val="24"/>
        </w:rPr>
        <w:t xml:space="preserve"> </w:t>
      </w:r>
      <w:r>
        <w:rPr>
          <w:sz w:val="24"/>
        </w:rPr>
        <w:t>bank.</w:t>
      </w:r>
    </w:p>
    <w:p w:rsidR="000D2E93" w:rsidRDefault="000D2E93" w:rsidP="00617A6F">
      <w:pPr>
        <w:pStyle w:val="ListParagraph"/>
        <w:numPr>
          <w:ilvl w:val="1"/>
          <w:numId w:val="189"/>
        </w:numPr>
        <w:tabs>
          <w:tab w:val="left" w:pos="1960"/>
          <w:tab w:val="left" w:pos="1961"/>
        </w:tabs>
        <w:spacing w:before="3"/>
        <w:rPr>
          <w:sz w:val="24"/>
        </w:rPr>
      </w:pPr>
      <w:r>
        <w:rPr>
          <w:spacing w:val="-2"/>
          <w:sz w:val="24"/>
        </w:rPr>
        <w:t>Describe</w:t>
      </w:r>
      <w:r>
        <w:rPr>
          <w:spacing w:val="-7"/>
          <w:sz w:val="24"/>
        </w:rPr>
        <w:t xml:space="preserve"> </w:t>
      </w:r>
      <w:r>
        <w:rPr>
          <w:spacing w:val="-1"/>
          <w:sz w:val="24"/>
        </w:rPr>
        <w:t>commercial</w:t>
      </w:r>
      <w:r>
        <w:rPr>
          <w:spacing w:val="-14"/>
          <w:sz w:val="24"/>
        </w:rPr>
        <w:t xml:space="preserve"> </w:t>
      </w:r>
      <w:r>
        <w:rPr>
          <w:spacing w:val="-1"/>
          <w:sz w:val="24"/>
        </w:rPr>
        <w:t>bank</w:t>
      </w:r>
      <w:r>
        <w:rPr>
          <w:spacing w:val="-6"/>
          <w:sz w:val="24"/>
        </w:rPr>
        <w:t xml:space="preserve"> </w:t>
      </w:r>
      <w:r>
        <w:rPr>
          <w:spacing w:val="-1"/>
          <w:sz w:val="24"/>
        </w:rPr>
        <w:t>and</w:t>
      </w:r>
      <w:r>
        <w:rPr>
          <w:spacing w:val="-6"/>
          <w:sz w:val="24"/>
        </w:rPr>
        <w:t xml:space="preserve"> </w:t>
      </w:r>
      <w:r>
        <w:rPr>
          <w:spacing w:val="-1"/>
          <w:sz w:val="24"/>
        </w:rPr>
        <w:t>its</w:t>
      </w:r>
      <w:r>
        <w:rPr>
          <w:spacing w:val="-7"/>
          <w:sz w:val="24"/>
        </w:rPr>
        <w:t xml:space="preserve"> </w:t>
      </w:r>
      <w:r>
        <w:rPr>
          <w:spacing w:val="-1"/>
          <w:sz w:val="24"/>
        </w:rPr>
        <w:t>functions.</w:t>
      </w:r>
    </w:p>
    <w:p w:rsidR="000D2E93" w:rsidRDefault="000D2E93" w:rsidP="00617A6F">
      <w:pPr>
        <w:pStyle w:val="ListParagraph"/>
        <w:numPr>
          <w:ilvl w:val="1"/>
          <w:numId w:val="189"/>
        </w:numPr>
        <w:tabs>
          <w:tab w:val="left" w:pos="1960"/>
          <w:tab w:val="left" w:pos="1961"/>
        </w:tabs>
        <w:spacing w:before="2"/>
        <w:rPr>
          <w:sz w:val="24"/>
        </w:rPr>
      </w:pPr>
      <w:r>
        <w:rPr>
          <w:sz w:val="24"/>
        </w:rPr>
        <w:t>State</w:t>
      </w:r>
      <w:r>
        <w:rPr>
          <w:spacing w:val="-6"/>
          <w:sz w:val="24"/>
        </w:rPr>
        <w:t xml:space="preserve"> </w:t>
      </w:r>
      <w:r>
        <w:rPr>
          <w:sz w:val="24"/>
        </w:rPr>
        <w:t>central</w:t>
      </w:r>
      <w:r>
        <w:rPr>
          <w:spacing w:val="-12"/>
          <w:sz w:val="24"/>
        </w:rPr>
        <w:t xml:space="preserve"> </w:t>
      </w:r>
      <w:r>
        <w:rPr>
          <w:sz w:val="24"/>
        </w:rPr>
        <w:t>bank</w:t>
      </w:r>
      <w:r>
        <w:rPr>
          <w:spacing w:val="-4"/>
          <w:sz w:val="24"/>
        </w:rPr>
        <w:t xml:space="preserve"> </w:t>
      </w:r>
      <w:r>
        <w:rPr>
          <w:sz w:val="24"/>
        </w:rPr>
        <w:t>and</w:t>
      </w:r>
      <w:r>
        <w:rPr>
          <w:spacing w:val="-4"/>
          <w:sz w:val="24"/>
        </w:rPr>
        <w:t xml:space="preserve"> </w:t>
      </w:r>
      <w:r>
        <w:rPr>
          <w:sz w:val="24"/>
        </w:rPr>
        <w:t>its</w:t>
      </w:r>
      <w:r>
        <w:rPr>
          <w:spacing w:val="-7"/>
          <w:sz w:val="24"/>
        </w:rPr>
        <w:t xml:space="preserve"> </w:t>
      </w:r>
      <w:r>
        <w:rPr>
          <w:sz w:val="24"/>
        </w:rPr>
        <w:t>functions.</w:t>
      </w:r>
    </w:p>
    <w:p w:rsidR="000D2E93" w:rsidRDefault="000D2E93" w:rsidP="00617A6F">
      <w:pPr>
        <w:pStyle w:val="ListParagraph"/>
        <w:numPr>
          <w:ilvl w:val="1"/>
          <w:numId w:val="189"/>
        </w:numPr>
        <w:tabs>
          <w:tab w:val="left" w:pos="1960"/>
          <w:tab w:val="left" w:pos="1961"/>
        </w:tabs>
        <w:spacing w:before="3"/>
        <w:rPr>
          <w:sz w:val="24"/>
        </w:rPr>
      </w:pPr>
      <w:r>
        <w:rPr>
          <w:sz w:val="24"/>
        </w:rPr>
        <w:t>Kind</w:t>
      </w:r>
      <w:r>
        <w:rPr>
          <w:spacing w:val="-5"/>
          <w:sz w:val="24"/>
        </w:rPr>
        <w:t xml:space="preserve"> </w:t>
      </w:r>
      <w:r>
        <w:rPr>
          <w:sz w:val="24"/>
        </w:rPr>
        <w:t>of</w:t>
      </w:r>
      <w:r>
        <w:rPr>
          <w:spacing w:val="-11"/>
          <w:sz w:val="24"/>
        </w:rPr>
        <w:t xml:space="preserve"> </w:t>
      </w:r>
      <w:r>
        <w:rPr>
          <w:sz w:val="24"/>
        </w:rPr>
        <w:t>accounts</w:t>
      </w:r>
      <w:r>
        <w:rPr>
          <w:spacing w:val="-6"/>
          <w:sz w:val="24"/>
        </w:rPr>
        <w:t xml:space="preserve"> </w:t>
      </w:r>
      <w:r>
        <w:rPr>
          <w:sz w:val="24"/>
        </w:rPr>
        <w:t>which</w:t>
      </w:r>
      <w:r>
        <w:rPr>
          <w:spacing w:val="-9"/>
          <w:sz w:val="24"/>
        </w:rPr>
        <w:t xml:space="preserve"> </w:t>
      </w:r>
      <w:r>
        <w:rPr>
          <w:sz w:val="24"/>
        </w:rPr>
        <w:t>are</w:t>
      </w:r>
      <w:r>
        <w:rPr>
          <w:spacing w:val="-5"/>
          <w:sz w:val="24"/>
        </w:rPr>
        <w:t xml:space="preserve"> </w:t>
      </w:r>
      <w:r>
        <w:rPr>
          <w:sz w:val="24"/>
        </w:rPr>
        <w:t>opened</w:t>
      </w:r>
      <w:r>
        <w:rPr>
          <w:spacing w:val="-5"/>
          <w:sz w:val="24"/>
        </w:rPr>
        <w:t xml:space="preserve"> </w:t>
      </w:r>
      <w:r>
        <w:rPr>
          <w:sz w:val="24"/>
        </w:rPr>
        <w:t>into a</w:t>
      </w:r>
      <w:r>
        <w:rPr>
          <w:spacing w:val="-5"/>
          <w:sz w:val="24"/>
        </w:rPr>
        <w:t xml:space="preserve"> </w:t>
      </w:r>
      <w:r>
        <w:rPr>
          <w:sz w:val="24"/>
        </w:rPr>
        <w:t>bank.</w:t>
      </w:r>
    </w:p>
    <w:p w:rsidR="000D2E93" w:rsidRDefault="000D2E93" w:rsidP="000D2E93">
      <w:pPr>
        <w:pStyle w:val="BodyText"/>
        <w:spacing w:before="9"/>
        <w:ind w:left="0" w:firstLine="0"/>
      </w:pPr>
    </w:p>
    <w:p w:rsidR="000D2E93" w:rsidRDefault="000D2E93" w:rsidP="00617A6F">
      <w:pPr>
        <w:pStyle w:val="Heading2"/>
        <w:numPr>
          <w:ilvl w:val="0"/>
          <w:numId w:val="189"/>
        </w:numPr>
        <w:tabs>
          <w:tab w:val="left" w:pos="1240"/>
          <w:tab w:val="left" w:pos="1241"/>
        </w:tabs>
        <w:spacing w:line="275" w:lineRule="exact"/>
      </w:pPr>
      <w:r>
        <w:t>UNDERSTAND</w:t>
      </w:r>
      <w:r>
        <w:rPr>
          <w:spacing w:val="-2"/>
        </w:rPr>
        <w:t xml:space="preserve"> </w:t>
      </w:r>
      <w:r>
        <w:t>CHEQUE</w:t>
      </w:r>
      <w:r>
        <w:rPr>
          <w:spacing w:val="-3"/>
        </w:rPr>
        <w:t xml:space="preserve"> </w:t>
      </w:r>
      <w:r>
        <w:t>AND</w:t>
      </w:r>
      <w:r>
        <w:rPr>
          <w:spacing w:val="-2"/>
        </w:rPr>
        <w:t xml:space="preserve"> </w:t>
      </w:r>
      <w:r>
        <w:t>DISHONOR</w:t>
      </w:r>
      <w:r>
        <w:rPr>
          <w:spacing w:val="-2"/>
        </w:rPr>
        <w:t xml:space="preserve"> </w:t>
      </w:r>
      <w:r>
        <w:t>OF</w:t>
      </w:r>
      <w:r>
        <w:rPr>
          <w:spacing w:val="-3"/>
        </w:rPr>
        <w:t xml:space="preserve"> </w:t>
      </w:r>
      <w:r>
        <w:t>CHEQUE.</w:t>
      </w:r>
    </w:p>
    <w:p w:rsidR="000D2E93" w:rsidRDefault="000D2E93" w:rsidP="00617A6F">
      <w:pPr>
        <w:pStyle w:val="ListParagraph"/>
        <w:numPr>
          <w:ilvl w:val="1"/>
          <w:numId w:val="189"/>
        </w:numPr>
        <w:tabs>
          <w:tab w:val="left" w:pos="1960"/>
          <w:tab w:val="left" w:pos="1961"/>
        </w:tabs>
        <w:spacing w:before="0" w:line="275" w:lineRule="exact"/>
        <w:rPr>
          <w:sz w:val="24"/>
        </w:rPr>
      </w:pPr>
      <w:r>
        <w:rPr>
          <w:sz w:val="24"/>
        </w:rPr>
        <w:t>Define</w:t>
      </w:r>
      <w:r>
        <w:rPr>
          <w:spacing w:val="-14"/>
          <w:sz w:val="24"/>
        </w:rPr>
        <w:t xml:space="preserve"> </w:t>
      </w:r>
      <w:proofErr w:type="spellStart"/>
      <w:r>
        <w:rPr>
          <w:sz w:val="24"/>
        </w:rPr>
        <w:t>cheque</w:t>
      </w:r>
      <w:proofErr w:type="spellEnd"/>
      <w:r>
        <w:rPr>
          <w:sz w:val="24"/>
        </w:rPr>
        <w:t>.</w:t>
      </w:r>
    </w:p>
    <w:p w:rsidR="000D2E93" w:rsidRDefault="000D2E93" w:rsidP="00617A6F">
      <w:pPr>
        <w:pStyle w:val="ListParagraph"/>
        <w:numPr>
          <w:ilvl w:val="1"/>
          <w:numId w:val="189"/>
        </w:numPr>
        <w:tabs>
          <w:tab w:val="left" w:pos="1960"/>
          <w:tab w:val="left" w:pos="1961"/>
        </w:tabs>
        <w:spacing w:before="3"/>
        <w:rPr>
          <w:sz w:val="24"/>
        </w:rPr>
      </w:pPr>
      <w:r>
        <w:rPr>
          <w:sz w:val="24"/>
        </w:rPr>
        <w:t>Enlist</w:t>
      </w:r>
      <w:r>
        <w:rPr>
          <w:spacing w:val="-5"/>
          <w:sz w:val="24"/>
        </w:rPr>
        <w:t xml:space="preserve"> </w:t>
      </w:r>
      <w:r>
        <w:rPr>
          <w:sz w:val="24"/>
        </w:rPr>
        <w:t>the</w:t>
      </w:r>
      <w:r>
        <w:rPr>
          <w:spacing w:val="-9"/>
          <w:sz w:val="24"/>
        </w:rPr>
        <w:t xml:space="preserve"> </w:t>
      </w:r>
      <w:r>
        <w:rPr>
          <w:sz w:val="24"/>
        </w:rPr>
        <w:t>characteristics</w:t>
      </w:r>
      <w:r>
        <w:rPr>
          <w:spacing w:val="-10"/>
          <w:sz w:val="24"/>
        </w:rPr>
        <w:t xml:space="preserve"> </w:t>
      </w:r>
      <w:r>
        <w:rPr>
          <w:sz w:val="24"/>
        </w:rPr>
        <w:t>of</w:t>
      </w:r>
      <w:r>
        <w:rPr>
          <w:spacing w:val="-14"/>
          <w:sz w:val="24"/>
        </w:rPr>
        <w:t xml:space="preserve"> </w:t>
      </w:r>
      <w:proofErr w:type="spellStart"/>
      <w:r>
        <w:rPr>
          <w:sz w:val="24"/>
        </w:rPr>
        <w:t>cheque</w:t>
      </w:r>
      <w:proofErr w:type="spellEnd"/>
      <w:r>
        <w:rPr>
          <w:sz w:val="24"/>
        </w:rPr>
        <w:t>.</w:t>
      </w:r>
    </w:p>
    <w:p w:rsidR="000D2E93" w:rsidRDefault="000D2E93" w:rsidP="00617A6F">
      <w:pPr>
        <w:pStyle w:val="ListParagraph"/>
        <w:numPr>
          <w:ilvl w:val="1"/>
          <w:numId w:val="189"/>
        </w:numPr>
        <w:tabs>
          <w:tab w:val="left" w:pos="1960"/>
          <w:tab w:val="left" w:pos="1961"/>
        </w:tabs>
        <w:spacing w:before="2"/>
        <w:rPr>
          <w:sz w:val="24"/>
        </w:rPr>
      </w:pPr>
      <w:r>
        <w:rPr>
          <w:sz w:val="24"/>
        </w:rPr>
        <w:t>Identify</w:t>
      </w:r>
      <w:r>
        <w:rPr>
          <w:spacing w:val="-15"/>
          <w:sz w:val="24"/>
        </w:rPr>
        <w:t xml:space="preserve"> </w:t>
      </w:r>
      <w:r>
        <w:rPr>
          <w:sz w:val="24"/>
        </w:rPr>
        <w:t>the</w:t>
      </w:r>
      <w:r>
        <w:rPr>
          <w:spacing w:val="-6"/>
          <w:sz w:val="24"/>
        </w:rPr>
        <w:t xml:space="preserve"> </w:t>
      </w:r>
      <w:r>
        <w:rPr>
          <w:sz w:val="24"/>
        </w:rPr>
        <w:t>kinds</w:t>
      </w:r>
      <w:r>
        <w:rPr>
          <w:spacing w:val="-7"/>
          <w:sz w:val="24"/>
        </w:rPr>
        <w:t xml:space="preserve"> </w:t>
      </w:r>
      <w:r>
        <w:rPr>
          <w:sz w:val="24"/>
        </w:rPr>
        <w:t>of</w:t>
      </w:r>
      <w:r>
        <w:rPr>
          <w:spacing w:val="-13"/>
          <w:sz w:val="24"/>
        </w:rPr>
        <w:t xml:space="preserve"> </w:t>
      </w:r>
      <w:proofErr w:type="spellStart"/>
      <w:r>
        <w:rPr>
          <w:sz w:val="24"/>
        </w:rPr>
        <w:t>cheque</w:t>
      </w:r>
      <w:proofErr w:type="spellEnd"/>
      <w:r>
        <w:rPr>
          <w:sz w:val="24"/>
        </w:rPr>
        <w:t>.</w:t>
      </w:r>
    </w:p>
    <w:p w:rsidR="000D2E93" w:rsidRDefault="000D2E93" w:rsidP="00617A6F">
      <w:pPr>
        <w:pStyle w:val="ListParagraph"/>
        <w:numPr>
          <w:ilvl w:val="1"/>
          <w:numId w:val="189"/>
        </w:numPr>
        <w:tabs>
          <w:tab w:val="left" w:pos="1960"/>
          <w:tab w:val="left" w:pos="1961"/>
        </w:tabs>
        <w:spacing w:before="3"/>
        <w:rPr>
          <w:sz w:val="24"/>
        </w:rPr>
      </w:pPr>
      <w:r>
        <w:rPr>
          <w:sz w:val="24"/>
        </w:rPr>
        <w:t>Describe</w:t>
      </w:r>
      <w:r>
        <w:rPr>
          <w:spacing w:val="-5"/>
          <w:sz w:val="24"/>
        </w:rPr>
        <w:t xml:space="preserve"> </w:t>
      </w:r>
      <w:r>
        <w:rPr>
          <w:sz w:val="24"/>
        </w:rPr>
        <w:t>the</w:t>
      </w:r>
      <w:r>
        <w:rPr>
          <w:spacing w:val="-4"/>
          <w:sz w:val="24"/>
        </w:rPr>
        <w:t xml:space="preserve"> </w:t>
      </w:r>
      <w:r>
        <w:rPr>
          <w:sz w:val="24"/>
        </w:rPr>
        <w:t>causes</w:t>
      </w:r>
      <w:r>
        <w:rPr>
          <w:spacing w:val="-5"/>
          <w:sz w:val="24"/>
        </w:rPr>
        <w:t xml:space="preserve"> </w:t>
      </w:r>
      <w:r>
        <w:rPr>
          <w:sz w:val="24"/>
        </w:rPr>
        <w:t>of</w:t>
      </w:r>
      <w:r>
        <w:rPr>
          <w:spacing w:val="-10"/>
          <w:sz w:val="24"/>
        </w:rPr>
        <w:t xml:space="preserve"> </w:t>
      </w:r>
      <w:r>
        <w:rPr>
          <w:sz w:val="24"/>
        </w:rPr>
        <w:t>dishonor</w:t>
      </w:r>
      <w:r>
        <w:rPr>
          <w:spacing w:val="-2"/>
          <w:sz w:val="24"/>
        </w:rPr>
        <w:t xml:space="preserve"> </w:t>
      </w:r>
      <w:r>
        <w:rPr>
          <w:sz w:val="24"/>
        </w:rPr>
        <w:t>of</w:t>
      </w:r>
      <w:r>
        <w:rPr>
          <w:spacing w:val="-11"/>
          <w:sz w:val="24"/>
        </w:rPr>
        <w:t xml:space="preserve"> </w:t>
      </w:r>
      <w:r>
        <w:rPr>
          <w:sz w:val="24"/>
        </w:rPr>
        <w:t>a</w:t>
      </w:r>
      <w:r>
        <w:rPr>
          <w:spacing w:val="-4"/>
          <w:sz w:val="24"/>
        </w:rPr>
        <w:t xml:space="preserve"> </w:t>
      </w:r>
      <w:proofErr w:type="spellStart"/>
      <w:r>
        <w:rPr>
          <w:sz w:val="24"/>
        </w:rPr>
        <w:t>cheque</w:t>
      </w:r>
      <w:proofErr w:type="spellEnd"/>
      <w:r>
        <w:rPr>
          <w:sz w:val="24"/>
        </w:rPr>
        <w:t>.</w:t>
      </w:r>
    </w:p>
    <w:p w:rsidR="000D2E93" w:rsidRDefault="000D2E93" w:rsidP="000D2E93">
      <w:pPr>
        <w:pStyle w:val="BodyText"/>
        <w:spacing w:before="9"/>
        <w:ind w:left="0" w:firstLine="0"/>
      </w:pPr>
    </w:p>
    <w:p w:rsidR="000D2E93" w:rsidRDefault="000D2E93" w:rsidP="00617A6F">
      <w:pPr>
        <w:pStyle w:val="Heading2"/>
        <w:numPr>
          <w:ilvl w:val="0"/>
          <w:numId w:val="189"/>
        </w:numPr>
        <w:tabs>
          <w:tab w:val="left" w:pos="1240"/>
          <w:tab w:val="left" w:pos="1241"/>
        </w:tabs>
        <w:spacing w:before="1" w:line="275" w:lineRule="exact"/>
      </w:pPr>
      <w:r>
        <w:t>UNDERSTAND</w:t>
      </w:r>
      <w:r>
        <w:rPr>
          <w:spacing w:val="-10"/>
        </w:rPr>
        <w:t xml:space="preserve"> </w:t>
      </w:r>
      <w:r>
        <w:t>FINANCIAL</w:t>
      </w:r>
      <w:r>
        <w:rPr>
          <w:spacing w:val="-10"/>
        </w:rPr>
        <w:t xml:space="preserve"> </w:t>
      </w:r>
      <w:r>
        <w:t>INSTITUTIONS.</w:t>
      </w:r>
    </w:p>
    <w:p w:rsidR="000D2E93" w:rsidRDefault="000D2E93" w:rsidP="00617A6F">
      <w:pPr>
        <w:pStyle w:val="ListParagraph"/>
        <w:numPr>
          <w:ilvl w:val="1"/>
          <w:numId w:val="189"/>
        </w:numPr>
        <w:tabs>
          <w:tab w:val="left" w:pos="1960"/>
          <w:tab w:val="left" w:pos="1961"/>
        </w:tabs>
        <w:spacing w:before="0" w:line="275" w:lineRule="exact"/>
        <w:rPr>
          <w:sz w:val="24"/>
        </w:rPr>
      </w:pPr>
      <w:r>
        <w:rPr>
          <w:sz w:val="24"/>
        </w:rPr>
        <w:t>Explain</w:t>
      </w:r>
      <w:r>
        <w:rPr>
          <w:spacing w:val="-15"/>
          <w:sz w:val="24"/>
        </w:rPr>
        <w:t xml:space="preserve"> </w:t>
      </w:r>
      <w:r>
        <w:rPr>
          <w:sz w:val="24"/>
        </w:rPr>
        <w:t>IMF</w:t>
      </w:r>
      <w:r>
        <w:rPr>
          <w:spacing w:val="-14"/>
          <w:sz w:val="24"/>
        </w:rPr>
        <w:t xml:space="preserve"> </w:t>
      </w:r>
      <w:r>
        <w:rPr>
          <w:sz w:val="24"/>
        </w:rPr>
        <w:t>and</w:t>
      </w:r>
      <w:r>
        <w:rPr>
          <w:spacing w:val="-11"/>
          <w:sz w:val="24"/>
        </w:rPr>
        <w:t xml:space="preserve"> </w:t>
      </w:r>
      <w:r>
        <w:rPr>
          <w:sz w:val="24"/>
        </w:rPr>
        <w:t>its</w:t>
      </w:r>
      <w:r>
        <w:rPr>
          <w:spacing w:val="-10"/>
          <w:sz w:val="24"/>
        </w:rPr>
        <w:t xml:space="preserve"> </w:t>
      </w:r>
      <w:r>
        <w:rPr>
          <w:sz w:val="24"/>
        </w:rPr>
        <w:t>objectives.</w:t>
      </w:r>
    </w:p>
    <w:p w:rsidR="000D2E93" w:rsidRDefault="000D2E93" w:rsidP="00617A6F">
      <w:pPr>
        <w:pStyle w:val="ListParagraph"/>
        <w:numPr>
          <w:ilvl w:val="1"/>
          <w:numId w:val="189"/>
        </w:numPr>
        <w:tabs>
          <w:tab w:val="left" w:pos="1960"/>
          <w:tab w:val="left" w:pos="1961"/>
        </w:tabs>
        <w:spacing w:before="2"/>
        <w:rPr>
          <w:sz w:val="24"/>
        </w:rPr>
      </w:pPr>
      <w:r>
        <w:rPr>
          <w:spacing w:val="-1"/>
          <w:sz w:val="24"/>
        </w:rPr>
        <w:t>Explain</w:t>
      </w:r>
      <w:r>
        <w:rPr>
          <w:spacing w:val="-11"/>
          <w:sz w:val="24"/>
        </w:rPr>
        <w:t xml:space="preserve"> </w:t>
      </w:r>
      <w:proofErr w:type="spellStart"/>
      <w:r>
        <w:rPr>
          <w:spacing w:val="-1"/>
          <w:sz w:val="24"/>
        </w:rPr>
        <w:t>organisational</w:t>
      </w:r>
      <w:proofErr w:type="spellEnd"/>
      <w:r>
        <w:rPr>
          <w:spacing w:val="-14"/>
          <w:sz w:val="24"/>
        </w:rPr>
        <w:t xml:space="preserve"> </w:t>
      </w:r>
      <w:r>
        <w:rPr>
          <w:spacing w:val="-1"/>
          <w:sz w:val="24"/>
        </w:rPr>
        <w:t>set up</w:t>
      </w:r>
      <w:r>
        <w:rPr>
          <w:spacing w:val="-6"/>
          <w:sz w:val="24"/>
        </w:rPr>
        <w:t xml:space="preserve"> </w:t>
      </w:r>
      <w:r>
        <w:rPr>
          <w:sz w:val="24"/>
        </w:rPr>
        <w:t>and</w:t>
      </w:r>
      <w:r>
        <w:rPr>
          <w:spacing w:val="-6"/>
          <w:sz w:val="24"/>
        </w:rPr>
        <w:t xml:space="preserve"> </w:t>
      </w:r>
      <w:r>
        <w:rPr>
          <w:sz w:val="24"/>
        </w:rPr>
        <w:t>objectives</w:t>
      </w:r>
      <w:r>
        <w:rPr>
          <w:spacing w:val="-8"/>
          <w:sz w:val="24"/>
        </w:rPr>
        <w:t xml:space="preserve"> </w:t>
      </w:r>
      <w:r>
        <w:rPr>
          <w:sz w:val="24"/>
        </w:rPr>
        <w:t>of</w:t>
      </w:r>
      <w:r>
        <w:rPr>
          <w:spacing w:val="-13"/>
          <w:sz w:val="24"/>
        </w:rPr>
        <w:t xml:space="preserve"> </w:t>
      </w:r>
      <w:r>
        <w:rPr>
          <w:sz w:val="24"/>
        </w:rPr>
        <w:t>IDBP.</w:t>
      </w:r>
    </w:p>
    <w:p w:rsidR="000D2E93" w:rsidRDefault="000D2E93" w:rsidP="00617A6F">
      <w:pPr>
        <w:pStyle w:val="ListParagraph"/>
        <w:numPr>
          <w:ilvl w:val="1"/>
          <w:numId w:val="189"/>
        </w:numPr>
        <w:tabs>
          <w:tab w:val="left" w:pos="1960"/>
          <w:tab w:val="left" w:pos="1961"/>
        </w:tabs>
        <w:spacing w:before="3"/>
        <w:rPr>
          <w:sz w:val="24"/>
        </w:rPr>
      </w:pPr>
      <w:r>
        <w:rPr>
          <w:spacing w:val="-1"/>
          <w:sz w:val="24"/>
        </w:rPr>
        <w:t>Explain</w:t>
      </w:r>
      <w:r>
        <w:rPr>
          <w:spacing w:val="-11"/>
          <w:sz w:val="24"/>
        </w:rPr>
        <w:t xml:space="preserve"> </w:t>
      </w:r>
      <w:proofErr w:type="spellStart"/>
      <w:r>
        <w:rPr>
          <w:spacing w:val="-1"/>
          <w:sz w:val="24"/>
        </w:rPr>
        <w:t>organisational</w:t>
      </w:r>
      <w:proofErr w:type="spellEnd"/>
      <w:r>
        <w:rPr>
          <w:spacing w:val="-14"/>
          <w:sz w:val="24"/>
        </w:rPr>
        <w:t xml:space="preserve"> </w:t>
      </w:r>
      <w:r>
        <w:rPr>
          <w:spacing w:val="-1"/>
          <w:sz w:val="24"/>
        </w:rPr>
        <w:t>set up</w:t>
      </w:r>
      <w:r>
        <w:rPr>
          <w:spacing w:val="-6"/>
          <w:sz w:val="24"/>
        </w:rPr>
        <w:t xml:space="preserve"> </w:t>
      </w:r>
      <w:r>
        <w:rPr>
          <w:sz w:val="24"/>
        </w:rPr>
        <w:t>and</w:t>
      </w:r>
      <w:r>
        <w:rPr>
          <w:spacing w:val="-6"/>
          <w:sz w:val="24"/>
        </w:rPr>
        <w:t xml:space="preserve"> </w:t>
      </w:r>
      <w:r>
        <w:rPr>
          <w:sz w:val="24"/>
        </w:rPr>
        <w:t>objectives</w:t>
      </w:r>
      <w:r>
        <w:rPr>
          <w:spacing w:val="-8"/>
          <w:sz w:val="24"/>
        </w:rPr>
        <w:t xml:space="preserve"> </w:t>
      </w:r>
      <w:r>
        <w:rPr>
          <w:sz w:val="24"/>
        </w:rPr>
        <w:t>of</w:t>
      </w:r>
      <w:r>
        <w:rPr>
          <w:spacing w:val="-13"/>
          <w:sz w:val="24"/>
        </w:rPr>
        <w:t xml:space="preserve"> </w:t>
      </w:r>
      <w:r>
        <w:rPr>
          <w:sz w:val="24"/>
        </w:rPr>
        <w:t>PIDC.</w:t>
      </w:r>
    </w:p>
    <w:p w:rsidR="000D2E93" w:rsidRDefault="000D2E93" w:rsidP="00617A6F">
      <w:pPr>
        <w:pStyle w:val="ListParagraph"/>
        <w:numPr>
          <w:ilvl w:val="1"/>
          <w:numId w:val="189"/>
        </w:numPr>
        <w:tabs>
          <w:tab w:val="left" w:pos="1960"/>
          <w:tab w:val="left" w:pos="1961"/>
        </w:tabs>
        <w:spacing w:before="2"/>
        <w:rPr>
          <w:sz w:val="24"/>
        </w:rPr>
      </w:pPr>
      <w:r>
        <w:rPr>
          <w:sz w:val="24"/>
        </w:rPr>
        <w:t>Explain</w:t>
      </w:r>
      <w:r>
        <w:rPr>
          <w:spacing w:val="-12"/>
          <w:sz w:val="24"/>
        </w:rPr>
        <w:t xml:space="preserve"> </w:t>
      </w:r>
      <w:r>
        <w:rPr>
          <w:sz w:val="24"/>
        </w:rPr>
        <w:t>function</w:t>
      </w:r>
      <w:r>
        <w:rPr>
          <w:spacing w:val="-12"/>
          <w:sz w:val="24"/>
        </w:rPr>
        <w:t xml:space="preserve"> </w:t>
      </w:r>
      <w:r>
        <w:rPr>
          <w:sz w:val="24"/>
        </w:rPr>
        <w:t>of</w:t>
      </w:r>
      <w:r>
        <w:rPr>
          <w:spacing w:val="-14"/>
          <w:sz w:val="24"/>
        </w:rPr>
        <w:t xml:space="preserve"> </w:t>
      </w:r>
      <w:r>
        <w:rPr>
          <w:sz w:val="24"/>
        </w:rPr>
        <w:t>SBP.</w:t>
      </w:r>
    </w:p>
    <w:p w:rsidR="000D2E93" w:rsidRDefault="000D2E93" w:rsidP="000D2E93">
      <w:pPr>
        <w:pStyle w:val="BodyText"/>
        <w:ind w:left="0" w:firstLine="0"/>
      </w:pPr>
    </w:p>
    <w:p w:rsidR="000D2E93" w:rsidRDefault="000D2E93" w:rsidP="00617A6F">
      <w:pPr>
        <w:pStyle w:val="Heading2"/>
        <w:numPr>
          <w:ilvl w:val="0"/>
          <w:numId w:val="189"/>
        </w:numPr>
        <w:tabs>
          <w:tab w:val="left" w:pos="1240"/>
          <w:tab w:val="left" w:pos="1241"/>
        </w:tabs>
        <w:spacing w:line="275" w:lineRule="exact"/>
      </w:pPr>
      <w:r>
        <w:t>UNDERSTAND</w:t>
      </w:r>
      <w:r>
        <w:rPr>
          <w:spacing w:val="-3"/>
        </w:rPr>
        <w:t xml:space="preserve"> </w:t>
      </w:r>
      <w:r>
        <w:t>TRADE</w:t>
      </w:r>
      <w:r>
        <w:rPr>
          <w:spacing w:val="-3"/>
        </w:rPr>
        <w:t xml:space="preserve"> </w:t>
      </w:r>
      <w:r>
        <w:t>UNION, ITS</w:t>
      </w:r>
      <w:r>
        <w:rPr>
          <w:spacing w:val="-1"/>
        </w:rPr>
        <w:t xml:space="preserve"> </w:t>
      </w:r>
      <w:r>
        <w:t>BACKGROUND</w:t>
      </w:r>
      <w:r>
        <w:rPr>
          <w:spacing w:val="-3"/>
        </w:rPr>
        <w:t xml:space="preserve"> </w:t>
      </w:r>
      <w:r>
        <w:t>AND</w:t>
      </w:r>
      <w:r>
        <w:rPr>
          <w:spacing w:val="-2"/>
        </w:rPr>
        <w:t xml:space="preserve"> </w:t>
      </w:r>
      <w:r>
        <w:t>FUNCTIONS.</w:t>
      </w:r>
    </w:p>
    <w:p w:rsidR="000D2E93" w:rsidRDefault="000D2E93" w:rsidP="00617A6F">
      <w:pPr>
        <w:pStyle w:val="ListParagraph"/>
        <w:numPr>
          <w:ilvl w:val="1"/>
          <w:numId w:val="189"/>
        </w:numPr>
        <w:tabs>
          <w:tab w:val="left" w:pos="1960"/>
          <w:tab w:val="left" w:pos="1961"/>
        </w:tabs>
        <w:spacing w:before="0" w:line="275" w:lineRule="exact"/>
        <w:rPr>
          <w:sz w:val="24"/>
        </w:rPr>
      </w:pPr>
      <w:r>
        <w:rPr>
          <w:sz w:val="24"/>
        </w:rPr>
        <w:t>Describe</w:t>
      </w:r>
      <w:r>
        <w:rPr>
          <w:spacing w:val="-7"/>
          <w:sz w:val="24"/>
        </w:rPr>
        <w:t xml:space="preserve"> </w:t>
      </w:r>
      <w:r>
        <w:rPr>
          <w:sz w:val="24"/>
        </w:rPr>
        <w:t>brief</w:t>
      </w:r>
      <w:r>
        <w:rPr>
          <w:spacing w:val="-13"/>
          <w:sz w:val="24"/>
        </w:rPr>
        <w:t xml:space="preserve"> </w:t>
      </w:r>
      <w:r>
        <w:rPr>
          <w:sz w:val="24"/>
        </w:rPr>
        <w:t>history</w:t>
      </w:r>
      <w:r>
        <w:rPr>
          <w:spacing w:val="-15"/>
          <w:sz w:val="24"/>
        </w:rPr>
        <w:t xml:space="preserve"> </w:t>
      </w:r>
      <w:r>
        <w:rPr>
          <w:sz w:val="24"/>
        </w:rPr>
        <w:t>of</w:t>
      </w:r>
      <w:r>
        <w:rPr>
          <w:spacing w:val="-13"/>
          <w:sz w:val="24"/>
        </w:rPr>
        <w:t xml:space="preserve"> </w:t>
      </w:r>
      <w:r>
        <w:rPr>
          <w:sz w:val="24"/>
        </w:rPr>
        <w:t>trade</w:t>
      </w:r>
      <w:r>
        <w:rPr>
          <w:spacing w:val="-6"/>
          <w:sz w:val="24"/>
        </w:rPr>
        <w:t xml:space="preserve"> </w:t>
      </w:r>
      <w:r>
        <w:rPr>
          <w:sz w:val="24"/>
        </w:rPr>
        <w:t>union.</w:t>
      </w:r>
    </w:p>
    <w:p w:rsidR="000D2E93" w:rsidRDefault="000D2E93" w:rsidP="00617A6F">
      <w:pPr>
        <w:pStyle w:val="ListParagraph"/>
        <w:numPr>
          <w:ilvl w:val="1"/>
          <w:numId w:val="189"/>
        </w:numPr>
        <w:tabs>
          <w:tab w:val="left" w:pos="1960"/>
          <w:tab w:val="left" w:pos="1961"/>
        </w:tabs>
        <w:spacing w:before="2"/>
        <w:rPr>
          <w:sz w:val="24"/>
        </w:rPr>
      </w:pPr>
      <w:r>
        <w:rPr>
          <w:sz w:val="24"/>
        </w:rPr>
        <w:t>State</w:t>
      </w:r>
      <w:r>
        <w:rPr>
          <w:spacing w:val="-3"/>
          <w:sz w:val="24"/>
        </w:rPr>
        <w:t xml:space="preserve"> </w:t>
      </w:r>
      <w:r>
        <w:rPr>
          <w:sz w:val="24"/>
        </w:rPr>
        <w:t>functions</w:t>
      </w:r>
      <w:r>
        <w:rPr>
          <w:spacing w:val="-3"/>
          <w:sz w:val="24"/>
        </w:rPr>
        <w:t xml:space="preserve"> </w:t>
      </w:r>
      <w:r>
        <w:rPr>
          <w:sz w:val="24"/>
        </w:rPr>
        <w:t>of</w:t>
      </w:r>
      <w:r>
        <w:rPr>
          <w:spacing w:val="-9"/>
          <w:sz w:val="24"/>
        </w:rPr>
        <w:t xml:space="preserve"> </w:t>
      </w:r>
      <w:r>
        <w:rPr>
          <w:sz w:val="24"/>
        </w:rPr>
        <w:t>trade</w:t>
      </w:r>
      <w:r>
        <w:rPr>
          <w:spacing w:val="-3"/>
          <w:sz w:val="24"/>
        </w:rPr>
        <w:t xml:space="preserve"> </w:t>
      </w:r>
      <w:r>
        <w:rPr>
          <w:sz w:val="24"/>
        </w:rPr>
        <w:t>union.</w:t>
      </w:r>
    </w:p>
    <w:p w:rsidR="000D2E93" w:rsidRDefault="000D2E93" w:rsidP="00617A6F">
      <w:pPr>
        <w:pStyle w:val="ListParagraph"/>
        <w:numPr>
          <w:ilvl w:val="1"/>
          <w:numId w:val="189"/>
        </w:numPr>
        <w:tabs>
          <w:tab w:val="left" w:pos="1960"/>
          <w:tab w:val="left" w:pos="1961"/>
        </w:tabs>
        <w:spacing w:before="3"/>
        <w:rPr>
          <w:sz w:val="24"/>
        </w:rPr>
      </w:pPr>
      <w:r>
        <w:rPr>
          <w:spacing w:val="-1"/>
          <w:sz w:val="24"/>
        </w:rPr>
        <w:t>Explain</w:t>
      </w:r>
      <w:r>
        <w:rPr>
          <w:spacing w:val="-13"/>
          <w:sz w:val="24"/>
        </w:rPr>
        <w:t xml:space="preserve"> </w:t>
      </w:r>
      <w:r>
        <w:rPr>
          <w:spacing w:val="-1"/>
          <w:sz w:val="24"/>
        </w:rPr>
        <w:t>objectives,</w:t>
      </w:r>
      <w:r>
        <w:rPr>
          <w:spacing w:val="-6"/>
          <w:sz w:val="24"/>
        </w:rPr>
        <w:t xml:space="preserve"> </w:t>
      </w:r>
      <w:r>
        <w:rPr>
          <w:sz w:val="24"/>
        </w:rPr>
        <w:t>merits</w:t>
      </w:r>
      <w:r>
        <w:rPr>
          <w:spacing w:val="-10"/>
          <w:sz w:val="24"/>
        </w:rPr>
        <w:t xml:space="preserve"> </w:t>
      </w:r>
      <w:r>
        <w:rPr>
          <w:sz w:val="24"/>
        </w:rPr>
        <w:t>and</w:t>
      </w:r>
      <w:r>
        <w:rPr>
          <w:spacing w:val="-8"/>
          <w:sz w:val="24"/>
        </w:rPr>
        <w:t xml:space="preserve"> </w:t>
      </w:r>
      <w:r>
        <w:rPr>
          <w:sz w:val="24"/>
        </w:rPr>
        <w:t>demerits</w:t>
      </w:r>
      <w:r>
        <w:rPr>
          <w:spacing w:val="-10"/>
          <w:sz w:val="24"/>
        </w:rPr>
        <w:t xml:space="preserve"> </w:t>
      </w:r>
      <w:r>
        <w:rPr>
          <w:sz w:val="24"/>
        </w:rPr>
        <w:t>of</w:t>
      </w:r>
      <w:r>
        <w:rPr>
          <w:spacing w:val="-15"/>
          <w:sz w:val="24"/>
        </w:rPr>
        <w:t xml:space="preserve"> </w:t>
      </w:r>
      <w:r>
        <w:rPr>
          <w:sz w:val="24"/>
        </w:rPr>
        <w:t>trade</w:t>
      </w:r>
      <w:r>
        <w:rPr>
          <w:spacing w:val="-9"/>
          <w:sz w:val="24"/>
        </w:rPr>
        <w:t xml:space="preserve"> </w:t>
      </w:r>
      <w:r>
        <w:rPr>
          <w:sz w:val="24"/>
        </w:rPr>
        <w:t>unions.</w:t>
      </w:r>
    </w:p>
    <w:p w:rsidR="000D2E93" w:rsidRDefault="000D2E93" w:rsidP="00617A6F">
      <w:pPr>
        <w:pStyle w:val="ListParagraph"/>
        <w:numPr>
          <w:ilvl w:val="1"/>
          <w:numId w:val="189"/>
        </w:numPr>
        <w:tabs>
          <w:tab w:val="left" w:pos="1960"/>
          <w:tab w:val="left" w:pos="1961"/>
        </w:tabs>
        <w:spacing w:before="3"/>
        <w:rPr>
          <w:sz w:val="24"/>
        </w:rPr>
      </w:pPr>
      <w:r>
        <w:rPr>
          <w:spacing w:val="-2"/>
          <w:sz w:val="24"/>
        </w:rPr>
        <w:t xml:space="preserve">Enlist </w:t>
      </w:r>
      <w:r>
        <w:rPr>
          <w:spacing w:val="-1"/>
          <w:sz w:val="24"/>
        </w:rPr>
        <w:t>problems</w:t>
      </w:r>
      <w:r>
        <w:rPr>
          <w:spacing w:val="-7"/>
          <w:sz w:val="24"/>
        </w:rPr>
        <w:t xml:space="preserve"> </w:t>
      </w:r>
      <w:r>
        <w:rPr>
          <w:spacing w:val="-1"/>
          <w:sz w:val="24"/>
        </w:rPr>
        <w:t>of</w:t>
      </w:r>
      <w:r>
        <w:rPr>
          <w:spacing w:val="-13"/>
          <w:sz w:val="24"/>
        </w:rPr>
        <w:t xml:space="preserve"> </w:t>
      </w:r>
      <w:r>
        <w:rPr>
          <w:spacing w:val="-1"/>
          <w:sz w:val="24"/>
        </w:rPr>
        <w:t>industrial</w:t>
      </w:r>
      <w:r>
        <w:rPr>
          <w:spacing w:val="-14"/>
          <w:sz w:val="24"/>
        </w:rPr>
        <w:t xml:space="preserve"> </w:t>
      </w:r>
      <w:proofErr w:type="spellStart"/>
      <w:r>
        <w:rPr>
          <w:spacing w:val="-1"/>
          <w:sz w:val="24"/>
        </w:rPr>
        <w:t>labour</w:t>
      </w:r>
      <w:proofErr w:type="spellEnd"/>
      <w:r>
        <w:rPr>
          <w:spacing w:val="-1"/>
          <w:sz w:val="24"/>
        </w:rPr>
        <w:t>.</w:t>
      </w:r>
    </w:p>
    <w:p w:rsidR="000D2E93" w:rsidRDefault="000D2E93" w:rsidP="000D2E93">
      <w:pPr>
        <w:pStyle w:val="BodyText"/>
        <w:spacing w:before="9"/>
        <w:ind w:left="0" w:firstLine="0"/>
      </w:pPr>
    </w:p>
    <w:p w:rsidR="000D2E93" w:rsidRDefault="000D2E93" w:rsidP="00617A6F">
      <w:pPr>
        <w:pStyle w:val="Heading2"/>
        <w:numPr>
          <w:ilvl w:val="0"/>
          <w:numId w:val="189"/>
        </w:numPr>
        <w:tabs>
          <w:tab w:val="left" w:pos="1240"/>
          <w:tab w:val="left" w:pos="1241"/>
        </w:tabs>
        <w:spacing w:line="275" w:lineRule="exact"/>
      </w:pPr>
      <w:r>
        <w:t>UNDERSTAND</w:t>
      </w:r>
      <w:r>
        <w:rPr>
          <w:spacing w:val="-8"/>
        </w:rPr>
        <w:t xml:space="preserve"> </w:t>
      </w:r>
      <w:r>
        <w:t>INTERNATIONAL</w:t>
      </w:r>
      <w:r>
        <w:rPr>
          <w:spacing w:val="-9"/>
        </w:rPr>
        <w:t xml:space="preserve"> </w:t>
      </w:r>
      <w:r>
        <w:t>TRADE.</w:t>
      </w:r>
    </w:p>
    <w:p w:rsidR="000D2E93" w:rsidRDefault="000D2E93" w:rsidP="00617A6F">
      <w:pPr>
        <w:pStyle w:val="ListParagraph"/>
        <w:numPr>
          <w:ilvl w:val="1"/>
          <w:numId w:val="189"/>
        </w:numPr>
        <w:tabs>
          <w:tab w:val="left" w:pos="1960"/>
          <w:tab w:val="left" w:pos="1961"/>
        </w:tabs>
        <w:spacing w:before="0" w:line="275" w:lineRule="exact"/>
        <w:rPr>
          <w:sz w:val="24"/>
        </w:rPr>
      </w:pPr>
      <w:r>
        <w:rPr>
          <w:spacing w:val="-1"/>
          <w:sz w:val="24"/>
        </w:rPr>
        <w:t>Explain</w:t>
      </w:r>
      <w:r>
        <w:rPr>
          <w:spacing w:val="-11"/>
          <w:sz w:val="24"/>
        </w:rPr>
        <w:t xml:space="preserve"> </w:t>
      </w:r>
      <w:r>
        <w:rPr>
          <w:spacing w:val="-1"/>
          <w:sz w:val="24"/>
        </w:rPr>
        <w:t>international</w:t>
      </w:r>
      <w:r>
        <w:rPr>
          <w:spacing w:val="-13"/>
          <w:sz w:val="24"/>
        </w:rPr>
        <w:t xml:space="preserve"> </w:t>
      </w:r>
      <w:r>
        <w:rPr>
          <w:sz w:val="24"/>
        </w:rPr>
        <w:t>trade.</w:t>
      </w:r>
    </w:p>
    <w:p w:rsidR="000D2E93" w:rsidRDefault="000D2E93" w:rsidP="00617A6F">
      <w:pPr>
        <w:pStyle w:val="ListParagraph"/>
        <w:numPr>
          <w:ilvl w:val="1"/>
          <w:numId w:val="189"/>
        </w:numPr>
        <w:tabs>
          <w:tab w:val="left" w:pos="1960"/>
          <w:tab w:val="left" w:pos="1961"/>
        </w:tabs>
        <w:spacing w:before="3"/>
        <w:rPr>
          <w:sz w:val="24"/>
        </w:rPr>
      </w:pPr>
      <w:r>
        <w:rPr>
          <w:sz w:val="24"/>
        </w:rPr>
        <w:t>Enlist</w:t>
      </w:r>
      <w:r>
        <w:rPr>
          <w:spacing w:val="-8"/>
          <w:sz w:val="24"/>
        </w:rPr>
        <w:t xml:space="preserve"> </w:t>
      </w:r>
      <w:r>
        <w:rPr>
          <w:sz w:val="24"/>
        </w:rPr>
        <w:t>its</w:t>
      </w:r>
      <w:r>
        <w:rPr>
          <w:spacing w:val="-13"/>
          <w:sz w:val="24"/>
        </w:rPr>
        <w:t xml:space="preserve"> </w:t>
      </w:r>
      <w:r>
        <w:rPr>
          <w:sz w:val="24"/>
        </w:rPr>
        <w:t>merits</w:t>
      </w:r>
      <w:r>
        <w:rPr>
          <w:spacing w:val="-13"/>
          <w:sz w:val="24"/>
        </w:rPr>
        <w:t xml:space="preserve"> </w:t>
      </w:r>
      <w:r>
        <w:rPr>
          <w:sz w:val="24"/>
        </w:rPr>
        <w:t>and</w:t>
      </w:r>
      <w:r>
        <w:rPr>
          <w:spacing w:val="-9"/>
          <w:sz w:val="24"/>
        </w:rPr>
        <w:t xml:space="preserve"> </w:t>
      </w:r>
      <w:r>
        <w:rPr>
          <w:sz w:val="24"/>
        </w:rPr>
        <w:t>demerits.</w:t>
      </w:r>
    </w:p>
    <w:p w:rsidR="000D2E93" w:rsidRDefault="000D2E93" w:rsidP="000D2E93">
      <w:pPr>
        <w:pStyle w:val="BodyText"/>
        <w:ind w:left="0" w:firstLine="0"/>
      </w:pPr>
    </w:p>
    <w:p w:rsidR="000D2E93" w:rsidRDefault="000D2E93" w:rsidP="00617A6F">
      <w:pPr>
        <w:pStyle w:val="Heading2"/>
        <w:numPr>
          <w:ilvl w:val="0"/>
          <w:numId w:val="189"/>
        </w:numPr>
        <w:tabs>
          <w:tab w:val="left" w:pos="1240"/>
          <w:tab w:val="left" w:pos="1241"/>
        </w:tabs>
        <w:spacing w:line="275" w:lineRule="exact"/>
      </w:pPr>
      <w:r>
        <w:t>UNDERSTAND</w:t>
      </w:r>
      <w:r>
        <w:rPr>
          <w:spacing w:val="-2"/>
        </w:rPr>
        <w:t xml:space="preserve"> </w:t>
      </w:r>
      <w:r>
        <w:t>MANAGEMENT</w:t>
      </w:r>
    </w:p>
    <w:p w:rsidR="000D2E93" w:rsidRDefault="000D2E93" w:rsidP="00617A6F">
      <w:pPr>
        <w:pStyle w:val="ListParagraph"/>
        <w:numPr>
          <w:ilvl w:val="1"/>
          <w:numId w:val="189"/>
        </w:numPr>
        <w:tabs>
          <w:tab w:val="left" w:pos="1960"/>
          <w:tab w:val="left" w:pos="1961"/>
        </w:tabs>
        <w:spacing w:before="0" w:line="275" w:lineRule="exact"/>
        <w:rPr>
          <w:sz w:val="24"/>
        </w:rPr>
      </w:pPr>
      <w:r>
        <w:rPr>
          <w:spacing w:val="-2"/>
          <w:sz w:val="24"/>
        </w:rPr>
        <w:t>Explain</w:t>
      </w:r>
      <w:r>
        <w:rPr>
          <w:spacing w:val="-10"/>
          <w:sz w:val="24"/>
        </w:rPr>
        <w:t xml:space="preserve"> </w:t>
      </w:r>
      <w:r>
        <w:rPr>
          <w:spacing w:val="-2"/>
          <w:sz w:val="24"/>
        </w:rPr>
        <w:t>meaning</w:t>
      </w:r>
      <w:r>
        <w:rPr>
          <w:spacing w:val="-5"/>
          <w:sz w:val="24"/>
        </w:rPr>
        <w:t xml:space="preserve"> </w:t>
      </w:r>
      <w:r>
        <w:rPr>
          <w:spacing w:val="-2"/>
          <w:sz w:val="24"/>
        </w:rPr>
        <w:t>of</w:t>
      </w:r>
      <w:r>
        <w:rPr>
          <w:spacing w:val="-12"/>
          <w:sz w:val="24"/>
        </w:rPr>
        <w:t xml:space="preserve"> </w:t>
      </w:r>
      <w:r>
        <w:rPr>
          <w:spacing w:val="-2"/>
          <w:sz w:val="24"/>
        </w:rPr>
        <w:t>management.</w:t>
      </w:r>
    </w:p>
    <w:p w:rsidR="000D2E93" w:rsidRDefault="000D2E93" w:rsidP="00617A6F">
      <w:pPr>
        <w:pStyle w:val="ListParagraph"/>
        <w:numPr>
          <w:ilvl w:val="1"/>
          <w:numId w:val="189"/>
        </w:numPr>
        <w:tabs>
          <w:tab w:val="left" w:pos="1960"/>
          <w:tab w:val="left" w:pos="1961"/>
        </w:tabs>
        <w:spacing w:before="2"/>
        <w:rPr>
          <w:sz w:val="24"/>
        </w:rPr>
      </w:pPr>
      <w:r>
        <w:rPr>
          <w:spacing w:val="-1"/>
          <w:sz w:val="24"/>
        </w:rPr>
        <w:t>Describe</w:t>
      </w:r>
      <w:r>
        <w:rPr>
          <w:spacing w:val="-8"/>
          <w:sz w:val="24"/>
        </w:rPr>
        <w:t xml:space="preserve"> </w:t>
      </w:r>
      <w:r>
        <w:rPr>
          <w:spacing w:val="-1"/>
          <w:sz w:val="24"/>
        </w:rPr>
        <w:t>functions</w:t>
      </w:r>
      <w:r>
        <w:rPr>
          <w:spacing w:val="-8"/>
          <w:sz w:val="24"/>
        </w:rPr>
        <w:t xml:space="preserve"> </w:t>
      </w:r>
      <w:r>
        <w:rPr>
          <w:spacing w:val="-1"/>
          <w:sz w:val="24"/>
        </w:rPr>
        <w:t>of</w:t>
      </w:r>
      <w:r>
        <w:rPr>
          <w:spacing w:val="-14"/>
          <w:sz w:val="24"/>
        </w:rPr>
        <w:t xml:space="preserve"> </w:t>
      </w:r>
      <w:r>
        <w:rPr>
          <w:spacing w:val="-1"/>
          <w:sz w:val="24"/>
        </w:rPr>
        <w:t>management.</w:t>
      </w:r>
    </w:p>
    <w:p w:rsidR="000D2E93" w:rsidRDefault="000D2E93" w:rsidP="000D2E93">
      <w:pPr>
        <w:rPr>
          <w:sz w:val="24"/>
        </w:rPr>
        <w:sectPr w:rsidR="000D2E93">
          <w:pgSz w:w="12240" w:h="15840"/>
          <w:pgMar w:top="1500" w:right="560" w:bottom="280" w:left="920" w:header="720" w:footer="720" w:gutter="0"/>
          <w:cols w:space="720"/>
        </w:sectPr>
      </w:pPr>
    </w:p>
    <w:p w:rsidR="000D2E93" w:rsidRDefault="000D2E93" w:rsidP="000D2E93">
      <w:pPr>
        <w:pStyle w:val="BodyText"/>
        <w:ind w:left="0" w:firstLine="0"/>
      </w:pPr>
    </w:p>
    <w:p w:rsidR="000D2E93" w:rsidRDefault="000D2E93" w:rsidP="000D2E93">
      <w:pPr>
        <w:pStyle w:val="BodyText"/>
        <w:spacing w:before="5"/>
        <w:ind w:left="0" w:firstLine="0"/>
      </w:pPr>
    </w:p>
    <w:p w:rsidR="000D2E93" w:rsidRDefault="000D2E93" w:rsidP="00617A6F">
      <w:pPr>
        <w:pStyle w:val="ListParagraph"/>
        <w:numPr>
          <w:ilvl w:val="1"/>
          <w:numId w:val="189"/>
        </w:numPr>
        <w:tabs>
          <w:tab w:val="left" w:pos="1960"/>
          <w:tab w:val="left" w:pos="1961"/>
        </w:tabs>
        <w:spacing w:before="0"/>
        <w:rPr>
          <w:sz w:val="24"/>
        </w:rPr>
      </w:pPr>
      <w:r>
        <w:rPr>
          <w:spacing w:val="-2"/>
          <w:sz w:val="24"/>
        </w:rPr>
        <w:t>Identify</w:t>
      </w:r>
      <w:r>
        <w:rPr>
          <w:spacing w:val="-13"/>
          <w:sz w:val="24"/>
        </w:rPr>
        <w:t xml:space="preserve"> </w:t>
      </w:r>
      <w:r>
        <w:rPr>
          <w:spacing w:val="-2"/>
          <w:sz w:val="24"/>
        </w:rPr>
        <w:t>the</w:t>
      </w:r>
      <w:r>
        <w:rPr>
          <w:spacing w:val="-4"/>
          <w:sz w:val="24"/>
        </w:rPr>
        <w:t xml:space="preserve"> </w:t>
      </w:r>
      <w:r>
        <w:rPr>
          <w:spacing w:val="-2"/>
          <w:sz w:val="24"/>
        </w:rPr>
        <w:t>problems</w:t>
      </w:r>
      <w:r>
        <w:rPr>
          <w:spacing w:val="-6"/>
          <w:sz w:val="24"/>
        </w:rPr>
        <w:t xml:space="preserve"> </w:t>
      </w:r>
      <w:r>
        <w:rPr>
          <w:spacing w:val="-1"/>
          <w:sz w:val="24"/>
        </w:rPr>
        <w:t>of</w:t>
      </w:r>
      <w:r>
        <w:rPr>
          <w:spacing w:val="-10"/>
          <w:sz w:val="24"/>
        </w:rPr>
        <w:t xml:space="preserve"> </w:t>
      </w:r>
      <w:r>
        <w:rPr>
          <w:spacing w:val="-1"/>
          <w:sz w:val="24"/>
        </w:rPr>
        <w:t>business</w:t>
      </w:r>
      <w:r>
        <w:rPr>
          <w:spacing w:val="-6"/>
          <w:sz w:val="24"/>
        </w:rPr>
        <w:t xml:space="preserve"> </w:t>
      </w:r>
      <w:r>
        <w:rPr>
          <w:spacing w:val="-1"/>
          <w:sz w:val="24"/>
        </w:rPr>
        <w:t>management.</w:t>
      </w:r>
    </w:p>
    <w:p w:rsidR="000D2E93" w:rsidRDefault="000D2E93" w:rsidP="000D2E93">
      <w:pPr>
        <w:pStyle w:val="BodyText"/>
        <w:ind w:left="0" w:firstLine="0"/>
      </w:pPr>
    </w:p>
    <w:p w:rsidR="000D2E93" w:rsidRDefault="000D2E93" w:rsidP="00617A6F">
      <w:pPr>
        <w:pStyle w:val="Heading2"/>
        <w:numPr>
          <w:ilvl w:val="0"/>
          <w:numId w:val="189"/>
        </w:numPr>
        <w:tabs>
          <w:tab w:val="left" w:pos="1240"/>
          <w:tab w:val="left" w:pos="1241"/>
        </w:tabs>
        <w:spacing w:line="275" w:lineRule="exact"/>
      </w:pPr>
      <w:r>
        <w:t>UNDERSTAND</w:t>
      </w:r>
      <w:r>
        <w:rPr>
          <w:spacing w:val="-9"/>
        </w:rPr>
        <w:t xml:space="preserve"> </w:t>
      </w:r>
      <w:r>
        <w:t>ADVERTISEMENT.</w:t>
      </w:r>
    </w:p>
    <w:p w:rsidR="000D2E93" w:rsidRDefault="000D2E93" w:rsidP="00617A6F">
      <w:pPr>
        <w:pStyle w:val="ListParagraph"/>
        <w:numPr>
          <w:ilvl w:val="1"/>
          <w:numId w:val="189"/>
        </w:numPr>
        <w:tabs>
          <w:tab w:val="left" w:pos="1960"/>
          <w:tab w:val="left" w:pos="1961"/>
        </w:tabs>
        <w:spacing w:before="0" w:line="275" w:lineRule="exact"/>
        <w:rPr>
          <w:sz w:val="24"/>
        </w:rPr>
      </w:pPr>
      <w:r>
        <w:rPr>
          <w:sz w:val="24"/>
        </w:rPr>
        <w:t>Explain</w:t>
      </w:r>
      <w:r>
        <w:rPr>
          <w:spacing w:val="-13"/>
          <w:sz w:val="24"/>
        </w:rPr>
        <w:t xml:space="preserve"> </w:t>
      </w:r>
      <w:r>
        <w:rPr>
          <w:sz w:val="24"/>
        </w:rPr>
        <w:t>the</w:t>
      </w:r>
      <w:r>
        <w:rPr>
          <w:spacing w:val="-8"/>
          <w:sz w:val="24"/>
        </w:rPr>
        <w:t xml:space="preserve"> </w:t>
      </w:r>
      <w:r>
        <w:rPr>
          <w:sz w:val="24"/>
        </w:rPr>
        <w:t>concept</w:t>
      </w:r>
      <w:r>
        <w:rPr>
          <w:spacing w:val="-4"/>
          <w:sz w:val="24"/>
        </w:rPr>
        <w:t xml:space="preserve"> </w:t>
      </w:r>
      <w:r>
        <w:rPr>
          <w:sz w:val="24"/>
        </w:rPr>
        <w:t>of</w:t>
      </w:r>
      <w:r>
        <w:rPr>
          <w:spacing w:val="-15"/>
          <w:sz w:val="24"/>
        </w:rPr>
        <w:t xml:space="preserve"> </w:t>
      </w:r>
      <w:r>
        <w:rPr>
          <w:sz w:val="24"/>
        </w:rPr>
        <w:t>advertisement.</w:t>
      </w:r>
    </w:p>
    <w:p w:rsidR="000D2E93" w:rsidRDefault="000D2E93" w:rsidP="00617A6F">
      <w:pPr>
        <w:pStyle w:val="ListParagraph"/>
        <w:numPr>
          <w:ilvl w:val="1"/>
          <w:numId w:val="189"/>
        </w:numPr>
        <w:tabs>
          <w:tab w:val="left" w:pos="1960"/>
          <w:tab w:val="left" w:pos="1961"/>
        </w:tabs>
        <w:spacing w:before="3"/>
        <w:rPr>
          <w:sz w:val="24"/>
        </w:rPr>
      </w:pPr>
      <w:r>
        <w:rPr>
          <w:spacing w:val="-1"/>
          <w:sz w:val="24"/>
        </w:rPr>
        <w:t>Enlist</w:t>
      </w:r>
      <w:r>
        <w:rPr>
          <w:spacing w:val="-4"/>
          <w:sz w:val="24"/>
        </w:rPr>
        <w:t xml:space="preserve"> </w:t>
      </w:r>
      <w:r>
        <w:rPr>
          <w:spacing w:val="-1"/>
          <w:sz w:val="24"/>
        </w:rPr>
        <w:t>benefits</w:t>
      </w:r>
      <w:r>
        <w:rPr>
          <w:spacing w:val="-10"/>
          <w:sz w:val="24"/>
        </w:rPr>
        <w:t xml:space="preserve"> </w:t>
      </w:r>
      <w:r>
        <w:rPr>
          <w:spacing w:val="-1"/>
          <w:sz w:val="24"/>
        </w:rPr>
        <w:t>and</w:t>
      </w:r>
      <w:r>
        <w:rPr>
          <w:spacing w:val="-8"/>
          <w:sz w:val="24"/>
        </w:rPr>
        <w:t xml:space="preserve"> </w:t>
      </w:r>
      <w:r>
        <w:rPr>
          <w:spacing w:val="-1"/>
          <w:sz w:val="24"/>
        </w:rPr>
        <w:t>drawbacks</w:t>
      </w:r>
      <w:r>
        <w:rPr>
          <w:spacing w:val="-9"/>
          <w:sz w:val="24"/>
        </w:rPr>
        <w:t xml:space="preserve"> </w:t>
      </w:r>
      <w:r>
        <w:rPr>
          <w:sz w:val="24"/>
        </w:rPr>
        <w:t>of</w:t>
      </w:r>
      <w:r>
        <w:rPr>
          <w:spacing w:val="-15"/>
          <w:sz w:val="24"/>
        </w:rPr>
        <w:t xml:space="preserve"> </w:t>
      </w:r>
      <w:r>
        <w:rPr>
          <w:sz w:val="24"/>
        </w:rPr>
        <w:t>advertisement.</w:t>
      </w:r>
    </w:p>
    <w:p w:rsidR="000D2E93" w:rsidRDefault="000D2E93" w:rsidP="00617A6F">
      <w:pPr>
        <w:pStyle w:val="ListParagraph"/>
        <w:numPr>
          <w:ilvl w:val="1"/>
          <w:numId w:val="189"/>
        </w:numPr>
        <w:tabs>
          <w:tab w:val="left" w:pos="1960"/>
          <w:tab w:val="left" w:pos="1961"/>
        </w:tabs>
        <w:spacing w:before="2"/>
        <w:rPr>
          <w:sz w:val="24"/>
        </w:rPr>
      </w:pPr>
      <w:r>
        <w:rPr>
          <w:spacing w:val="-2"/>
          <w:sz w:val="24"/>
        </w:rPr>
        <w:t>Describe</w:t>
      </w:r>
      <w:r>
        <w:rPr>
          <w:spacing w:val="-6"/>
          <w:sz w:val="24"/>
        </w:rPr>
        <w:t xml:space="preserve"> </w:t>
      </w:r>
      <w:r>
        <w:rPr>
          <w:spacing w:val="-2"/>
          <w:sz w:val="24"/>
        </w:rPr>
        <w:t>principal</w:t>
      </w:r>
      <w:r>
        <w:rPr>
          <w:spacing w:val="-13"/>
          <w:sz w:val="24"/>
        </w:rPr>
        <w:t xml:space="preserve"> </w:t>
      </w:r>
      <w:r>
        <w:rPr>
          <w:spacing w:val="-2"/>
          <w:sz w:val="24"/>
        </w:rPr>
        <w:t>media</w:t>
      </w:r>
      <w:r>
        <w:rPr>
          <w:spacing w:val="-6"/>
          <w:sz w:val="24"/>
        </w:rPr>
        <w:t xml:space="preserve"> </w:t>
      </w:r>
      <w:r>
        <w:rPr>
          <w:spacing w:val="-1"/>
          <w:sz w:val="24"/>
        </w:rPr>
        <w:t>of</w:t>
      </w:r>
      <w:r>
        <w:rPr>
          <w:spacing w:val="-12"/>
          <w:sz w:val="24"/>
        </w:rPr>
        <w:t xml:space="preserve"> </w:t>
      </w:r>
      <w:r>
        <w:rPr>
          <w:spacing w:val="-1"/>
          <w:sz w:val="24"/>
        </w:rPr>
        <w:t>advertisement</w:t>
      </w:r>
      <w:r>
        <w:rPr>
          <w:sz w:val="24"/>
        </w:rPr>
        <w:t xml:space="preserve"> </w:t>
      </w:r>
      <w:r>
        <w:rPr>
          <w:spacing w:val="-1"/>
          <w:sz w:val="24"/>
        </w:rPr>
        <w:t>used</w:t>
      </w:r>
      <w:r>
        <w:rPr>
          <w:spacing w:val="-5"/>
          <w:sz w:val="24"/>
        </w:rPr>
        <w:t xml:space="preserve"> </w:t>
      </w:r>
      <w:r>
        <w:rPr>
          <w:spacing w:val="-1"/>
          <w:sz w:val="24"/>
        </w:rPr>
        <w:t>in</w:t>
      </w:r>
      <w:r>
        <w:rPr>
          <w:spacing w:val="-9"/>
          <w:sz w:val="24"/>
        </w:rPr>
        <w:t xml:space="preserve"> </w:t>
      </w:r>
      <w:r>
        <w:rPr>
          <w:spacing w:val="-1"/>
          <w:sz w:val="24"/>
        </w:rPr>
        <w:t>business</w:t>
      </w:r>
      <w:r>
        <w:rPr>
          <w:spacing w:val="-7"/>
          <w:sz w:val="24"/>
        </w:rPr>
        <w:t xml:space="preserve"> </w:t>
      </w:r>
      <w:r>
        <w:rPr>
          <w:spacing w:val="-1"/>
          <w:sz w:val="24"/>
        </w:rPr>
        <w:t>world.</w:t>
      </w:r>
    </w:p>
    <w:p w:rsidR="000D2E93" w:rsidRDefault="000D2E93" w:rsidP="000D2E93">
      <w:pPr>
        <w:pStyle w:val="BodyText"/>
        <w:ind w:left="0" w:firstLine="0"/>
      </w:pPr>
    </w:p>
    <w:p w:rsidR="000D2E93" w:rsidRDefault="000D2E93" w:rsidP="00617A6F">
      <w:pPr>
        <w:pStyle w:val="Heading2"/>
        <w:numPr>
          <w:ilvl w:val="0"/>
          <w:numId w:val="189"/>
        </w:numPr>
        <w:tabs>
          <w:tab w:val="left" w:pos="1240"/>
          <w:tab w:val="left" w:pos="1241"/>
        </w:tabs>
        <w:spacing w:line="240" w:lineRule="auto"/>
        <w:rPr>
          <w:b w:val="0"/>
        </w:rPr>
      </w:pPr>
      <w:r>
        <w:t>UNDERSTAND</w:t>
      </w:r>
      <w:r>
        <w:rPr>
          <w:spacing w:val="-2"/>
        </w:rPr>
        <w:t xml:space="preserve"> </w:t>
      </w:r>
      <w:r>
        <w:t>THE</w:t>
      </w:r>
      <w:r>
        <w:rPr>
          <w:spacing w:val="-2"/>
        </w:rPr>
        <w:t xml:space="preserve"> </w:t>
      </w:r>
      <w:r>
        <w:t>ECONOMIC</w:t>
      </w:r>
      <w:r>
        <w:rPr>
          <w:spacing w:val="-1"/>
        </w:rPr>
        <w:t xml:space="preserve"> </w:t>
      </w:r>
      <w:r>
        <w:t>PROBLEMS OF</w:t>
      </w:r>
      <w:r>
        <w:rPr>
          <w:spacing w:val="-2"/>
        </w:rPr>
        <w:t xml:space="preserve"> </w:t>
      </w:r>
      <w:r>
        <w:t>PAKISTAN</w:t>
      </w:r>
      <w:r>
        <w:rPr>
          <w:b w:val="0"/>
        </w:rPr>
        <w:t>.</w:t>
      </w:r>
    </w:p>
    <w:p w:rsidR="000D2E93" w:rsidRDefault="000D2E93" w:rsidP="00617A6F">
      <w:pPr>
        <w:pStyle w:val="ListParagraph"/>
        <w:numPr>
          <w:ilvl w:val="1"/>
          <w:numId w:val="189"/>
        </w:numPr>
        <w:tabs>
          <w:tab w:val="left" w:pos="1960"/>
          <w:tab w:val="left" w:pos="1961"/>
        </w:tabs>
        <w:spacing w:before="2"/>
        <w:rPr>
          <w:sz w:val="24"/>
        </w:rPr>
      </w:pPr>
      <w:r>
        <w:rPr>
          <w:spacing w:val="-1"/>
          <w:sz w:val="24"/>
        </w:rPr>
        <w:t>Describe</w:t>
      </w:r>
      <w:r>
        <w:rPr>
          <w:spacing w:val="-7"/>
          <w:sz w:val="24"/>
        </w:rPr>
        <w:t xml:space="preserve"> </w:t>
      </w:r>
      <w:r>
        <w:rPr>
          <w:sz w:val="24"/>
        </w:rPr>
        <w:t>economy</w:t>
      </w:r>
      <w:r>
        <w:rPr>
          <w:spacing w:val="-15"/>
          <w:sz w:val="24"/>
        </w:rPr>
        <w:t xml:space="preserve"> </w:t>
      </w:r>
      <w:r>
        <w:rPr>
          <w:sz w:val="24"/>
        </w:rPr>
        <w:t>of</w:t>
      </w:r>
      <w:r>
        <w:rPr>
          <w:spacing w:val="-13"/>
          <w:sz w:val="24"/>
        </w:rPr>
        <w:t xml:space="preserve"> </w:t>
      </w:r>
      <w:r>
        <w:rPr>
          <w:sz w:val="24"/>
        </w:rPr>
        <w:t>Pakistan.</w:t>
      </w:r>
    </w:p>
    <w:p w:rsidR="000D2E93" w:rsidRDefault="000D2E93" w:rsidP="00617A6F">
      <w:pPr>
        <w:pStyle w:val="ListParagraph"/>
        <w:numPr>
          <w:ilvl w:val="1"/>
          <w:numId w:val="189"/>
        </w:numPr>
        <w:tabs>
          <w:tab w:val="left" w:pos="1960"/>
          <w:tab w:val="left" w:pos="1961"/>
        </w:tabs>
        <w:spacing w:before="3"/>
        <w:rPr>
          <w:sz w:val="24"/>
        </w:rPr>
      </w:pPr>
      <w:r>
        <w:rPr>
          <w:spacing w:val="-1"/>
          <w:sz w:val="24"/>
        </w:rPr>
        <w:t>Explain</w:t>
      </w:r>
      <w:r>
        <w:rPr>
          <w:spacing w:val="-12"/>
          <w:sz w:val="24"/>
        </w:rPr>
        <w:t xml:space="preserve"> </w:t>
      </w:r>
      <w:r>
        <w:rPr>
          <w:spacing w:val="-1"/>
          <w:sz w:val="24"/>
        </w:rPr>
        <w:t>economic</w:t>
      </w:r>
      <w:r>
        <w:rPr>
          <w:spacing w:val="-9"/>
          <w:sz w:val="24"/>
        </w:rPr>
        <w:t xml:space="preserve"> </w:t>
      </w:r>
      <w:r>
        <w:rPr>
          <w:spacing w:val="-1"/>
          <w:sz w:val="24"/>
        </w:rPr>
        <w:t>problems</w:t>
      </w:r>
      <w:r>
        <w:rPr>
          <w:spacing w:val="-9"/>
          <w:sz w:val="24"/>
        </w:rPr>
        <w:t xml:space="preserve"> </w:t>
      </w:r>
      <w:r>
        <w:rPr>
          <w:sz w:val="24"/>
        </w:rPr>
        <w:t>of</w:t>
      </w:r>
      <w:r>
        <w:rPr>
          <w:spacing w:val="-14"/>
          <w:sz w:val="24"/>
        </w:rPr>
        <w:t xml:space="preserve"> </w:t>
      </w:r>
      <w:r>
        <w:rPr>
          <w:sz w:val="24"/>
        </w:rPr>
        <w:t>Pakistan</w:t>
      </w:r>
    </w:p>
    <w:p w:rsidR="000D2E93" w:rsidRDefault="000D2E93" w:rsidP="00617A6F">
      <w:pPr>
        <w:pStyle w:val="ListParagraph"/>
        <w:numPr>
          <w:ilvl w:val="1"/>
          <w:numId w:val="189"/>
        </w:numPr>
        <w:tabs>
          <w:tab w:val="left" w:pos="1960"/>
          <w:tab w:val="left" w:pos="1961"/>
        </w:tabs>
        <w:spacing w:before="2"/>
        <w:rPr>
          <w:sz w:val="24"/>
        </w:rPr>
      </w:pPr>
      <w:r>
        <w:rPr>
          <w:spacing w:val="-1"/>
          <w:sz w:val="24"/>
        </w:rPr>
        <w:t>Explain</w:t>
      </w:r>
      <w:r>
        <w:rPr>
          <w:spacing w:val="-10"/>
          <w:sz w:val="24"/>
        </w:rPr>
        <w:t xml:space="preserve"> </w:t>
      </w:r>
      <w:r>
        <w:rPr>
          <w:spacing w:val="-1"/>
          <w:sz w:val="24"/>
        </w:rPr>
        <w:t>remedial</w:t>
      </w:r>
      <w:r>
        <w:rPr>
          <w:spacing w:val="-14"/>
          <w:sz w:val="24"/>
        </w:rPr>
        <w:t xml:space="preserve"> </w:t>
      </w:r>
      <w:r>
        <w:rPr>
          <w:spacing w:val="-1"/>
          <w:sz w:val="24"/>
        </w:rPr>
        <w:t>measures</w:t>
      </w:r>
      <w:r>
        <w:rPr>
          <w:spacing w:val="-8"/>
          <w:sz w:val="24"/>
        </w:rPr>
        <w:t xml:space="preserve"> </w:t>
      </w:r>
      <w:r>
        <w:rPr>
          <w:spacing w:val="-1"/>
          <w:sz w:val="24"/>
        </w:rPr>
        <w:t>for</w:t>
      </w:r>
      <w:r>
        <w:rPr>
          <w:spacing w:val="-5"/>
          <w:sz w:val="24"/>
        </w:rPr>
        <w:t xml:space="preserve"> </w:t>
      </w:r>
      <w:r>
        <w:rPr>
          <w:spacing w:val="-1"/>
          <w:sz w:val="24"/>
        </w:rPr>
        <w:t>economic</w:t>
      </w:r>
      <w:r>
        <w:rPr>
          <w:spacing w:val="-7"/>
          <w:sz w:val="24"/>
        </w:rPr>
        <w:t xml:space="preserve"> </w:t>
      </w:r>
      <w:r>
        <w:rPr>
          <w:spacing w:val="-1"/>
          <w:sz w:val="24"/>
        </w:rPr>
        <w:t>problems</w:t>
      </w:r>
      <w:r>
        <w:rPr>
          <w:spacing w:val="-8"/>
          <w:sz w:val="24"/>
        </w:rPr>
        <w:t xml:space="preserve"> </w:t>
      </w:r>
      <w:r>
        <w:rPr>
          <w:spacing w:val="-1"/>
          <w:sz w:val="24"/>
        </w:rPr>
        <w:t>of</w:t>
      </w:r>
      <w:r>
        <w:rPr>
          <w:spacing w:val="-13"/>
          <w:sz w:val="24"/>
        </w:rPr>
        <w:t xml:space="preserve"> </w:t>
      </w:r>
      <w:r>
        <w:rPr>
          <w:spacing w:val="-1"/>
          <w:sz w:val="24"/>
        </w:rPr>
        <w:t>Pakistan.</w:t>
      </w:r>
    </w:p>
    <w:p w:rsidR="000D2E93" w:rsidRDefault="000D2E93" w:rsidP="000D2E93">
      <w:pPr>
        <w:rPr>
          <w:sz w:val="24"/>
        </w:rPr>
        <w:sectPr w:rsidR="000D2E93">
          <w:pgSz w:w="12240" w:h="15840"/>
          <w:pgMar w:top="1500" w:right="560" w:bottom="280" w:left="920" w:header="720" w:footer="720" w:gutter="0"/>
          <w:cols w:space="720"/>
        </w:sectPr>
      </w:pPr>
    </w:p>
    <w:tbl>
      <w:tblPr>
        <w:tblW w:w="0" w:type="auto"/>
        <w:tblInd w:w="117" w:type="dxa"/>
        <w:tblLayout w:type="fixed"/>
        <w:tblCellMar>
          <w:left w:w="0" w:type="dxa"/>
          <w:right w:w="0" w:type="dxa"/>
        </w:tblCellMar>
        <w:tblLook w:val="01E0" w:firstRow="1" w:lastRow="1" w:firstColumn="1" w:lastColumn="1" w:noHBand="0" w:noVBand="0"/>
      </w:tblPr>
      <w:tblGrid>
        <w:gridCol w:w="2043"/>
        <w:gridCol w:w="2082"/>
        <w:gridCol w:w="3581"/>
        <w:gridCol w:w="701"/>
        <w:gridCol w:w="510"/>
      </w:tblGrid>
      <w:tr w:rsidR="00044B7D" w:rsidTr="000D2E93">
        <w:trPr>
          <w:trHeight w:val="392"/>
        </w:trPr>
        <w:tc>
          <w:tcPr>
            <w:tcW w:w="2043" w:type="dxa"/>
          </w:tcPr>
          <w:p w:rsidR="00044B7D" w:rsidRPr="000D2E93" w:rsidRDefault="000D2E93" w:rsidP="00C35D8A">
            <w:pPr>
              <w:pStyle w:val="TableParagraph"/>
              <w:rPr>
                <w:b/>
                <w:sz w:val="24"/>
              </w:rPr>
            </w:pPr>
            <w:r w:rsidRPr="000D2E93">
              <w:rPr>
                <w:b/>
                <w:sz w:val="24"/>
              </w:rPr>
              <w:lastRenderedPageBreak/>
              <w:t>COMP-162</w:t>
            </w:r>
          </w:p>
        </w:tc>
        <w:tc>
          <w:tcPr>
            <w:tcW w:w="2082" w:type="dxa"/>
          </w:tcPr>
          <w:p w:rsidR="00044B7D" w:rsidRDefault="00044B7D" w:rsidP="000D2E93">
            <w:pPr>
              <w:pStyle w:val="TableParagraph"/>
              <w:spacing w:line="258" w:lineRule="exact"/>
              <w:rPr>
                <w:b/>
                <w:sz w:val="24"/>
              </w:rPr>
            </w:pPr>
          </w:p>
        </w:tc>
        <w:tc>
          <w:tcPr>
            <w:tcW w:w="3581" w:type="dxa"/>
          </w:tcPr>
          <w:p w:rsidR="00044B7D" w:rsidRDefault="00044B7D" w:rsidP="000D2E93">
            <w:pPr>
              <w:pStyle w:val="TableParagraph"/>
              <w:spacing w:line="258" w:lineRule="exact"/>
              <w:rPr>
                <w:b/>
                <w:sz w:val="24"/>
              </w:rPr>
            </w:pPr>
            <w:r>
              <w:rPr>
                <w:b/>
                <w:spacing w:val="-6"/>
                <w:sz w:val="24"/>
              </w:rPr>
              <w:t>COMPUTER APPLICATIONS</w:t>
            </w:r>
          </w:p>
        </w:tc>
        <w:tc>
          <w:tcPr>
            <w:tcW w:w="1211" w:type="dxa"/>
            <w:gridSpan w:val="2"/>
          </w:tcPr>
          <w:p w:rsidR="00044B7D" w:rsidRDefault="00044B7D" w:rsidP="00C35D8A">
            <w:pPr>
              <w:pStyle w:val="TableParagraph"/>
              <w:rPr>
                <w:sz w:val="24"/>
              </w:rPr>
            </w:pPr>
          </w:p>
        </w:tc>
      </w:tr>
      <w:tr w:rsidR="00044B7D" w:rsidTr="000D2E93">
        <w:trPr>
          <w:trHeight w:val="677"/>
        </w:trPr>
        <w:tc>
          <w:tcPr>
            <w:tcW w:w="2043" w:type="dxa"/>
          </w:tcPr>
          <w:p w:rsidR="00044B7D" w:rsidRDefault="00044B7D" w:rsidP="00C35D8A">
            <w:pPr>
              <w:pStyle w:val="TableParagraph"/>
              <w:spacing w:before="97" w:line="280" w:lineRule="atLeast"/>
              <w:ind w:left="770" w:right="34" w:hanging="720"/>
              <w:rPr>
                <w:b/>
                <w:sz w:val="24"/>
              </w:rPr>
            </w:pPr>
            <w:r>
              <w:rPr>
                <w:b/>
                <w:spacing w:val="-6"/>
                <w:sz w:val="24"/>
              </w:rPr>
              <w:t xml:space="preserve">Total </w:t>
            </w:r>
            <w:r>
              <w:rPr>
                <w:b/>
                <w:spacing w:val="-5"/>
                <w:sz w:val="24"/>
              </w:rPr>
              <w:t>Contact Hours</w:t>
            </w:r>
            <w:r>
              <w:rPr>
                <w:b/>
                <w:spacing w:val="-57"/>
                <w:sz w:val="24"/>
              </w:rPr>
              <w:t xml:space="preserve"> </w:t>
            </w:r>
            <w:r>
              <w:rPr>
                <w:b/>
                <w:sz w:val="24"/>
              </w:rPr>
              <w:t>Theory:</w:t>
            </w:r>
          </w:p>
        </w:tc>
        <w:tc>
          <w:tcPr>
            <w:tcW w:w="2082" w:type="dxa"/>
          </w:tcPr>
          <w:p w:rsidR="00044B7D" w:rsidRDefault="00044B7D" w:rsidP="00C35D8A">
            <w:pPr>
              <w:pStyle w:val="TableParagraph"/>
              <w:spacing w:before="7"/>
              <w:rPr>
                <w:sz w:val="33"/>
              </w:rPr>
            </w:pPr>
          </w:p>
          <w:p w:rsidR="00044B7D" w:rsidRDefault="00044B7D" w:rsidP="00C35D8A">
            <w:pPr>
              <w:pStyle w:val="TableParagraph"/>
              <w:spacing w:line="270" w:lineRule="exact"/>
              <w:ind w:left="87"/>
              <w:rPr>
                <w:b/>
                <w:sz w:val="24"/>
              </w:rPr>
            </w:pPr>
            <w:r>
              <w:rPr>
                <w:b/>
                <w:spacing w:val="-2"/>
                <w:sz w:val="24"/>
              </w:rPr>
              <w:t>32</w:t>
            </w:r>
            <w:r>
              <w:rPr>
                <w:b/>
                <w:spacing w:val="-13"/>
                <w:sz w:val="24"/>
              </w:rPr>
              <w:t xml:space="preserve"> </w:t>
            </w:r>
            <w:proofErr w:type="spellStart"/>
            <w:r>
              <w:rPr>
                <w:b/>
                <w:spacing w:val="-2"/>
                <w:sz w:val="24"/>
              </w:rPr>
              <w:t>Hrs</w:t>
            </w:r>
            <w:proofErr w:type="spellEnd"/>
          </w:p>
        </w:tc>
        <w:tc>
          <w:tcPr>
            <w:tcW w:w="3581" w:type="dxa"/>
          </w:tcPr>
          <w:p w:rsidR="00044B7D" w:rsidRDefault="00044B7D" w:rsidP="00C35D8A">
            <w:pPr>
              <w:pStyle w:val="TableParagraph"/>
              <w:spacing w:before="97" w:line="280" w:lineRule="atLeast"/>
              <w:ind w:left="3029" w:right="291"/>
              <w:jc w:val="right"/>
              <w:rPr>
                <w:b/>
                <w:sz w:val="24"/>
              </w:rPr>
            </w:pPr>
            <w:r>
              <w:rPr>
                <w:b/>
                <w:sz w:val="24"/>
              </w:rPr>
              <w:t>T</w:t>
            </w:r>
            <w:r>
              <w:rPr>
                <w:b/>
                <w:spacing w:val="-58"/>
                <w:sz w:val="24"/>
              </w:rPr>
              <w:t xml:space="preserve"> </w:t>
            </w:r>
            <w:r>
              <w:rPr>
                <w:b/>
                <w:sz w:val="24"/>
              </w:rPr>
              <w:t>1</w:t>
            </w:r>
          </w:p>
        </w:tc>
        <w:tc>
          <w:tcPr>
            <w:tcW w:w="701" w:type="dxa"/>
          </w:tcPr>
          <w:p w:rsidR="00044B7D" w:rsidRDefault="00044B7D" w:rsidP="00C35D8A">
            <w:pPr>
              <w:pStyle w:val="TableParagraph"/>
              <w:spacing w:before="97" w:line="280" w:lineRule="atLeast"/>
              <w:ind w:left="266" w:right="285"/>
              <w:jc w:val="center"/>
              <w:rPr>
                <w:b/>
                <w:sz w:val="24"/>
              </w:rPr>
            </w:pPr>
            <w:r>
              <w:rPr>
                <w:b/>
                <w:sz w:val="24"/>
              </w:rPr>
              <w:t>P</w:t>
            </w:r>
            <w:r>
              <w:rPr>
                <w:b/>
                <w:spacing w:val="-57"/>
                <w:sz w:val="24"/>
              </w:rPr>
              <w:t xml:space="preserve"> </w:t>
            </w:r>
            <w:r>
              <w:rPr>
                <w:b/>
                <w:sz w:val="24"/>
              </w:rPr>
              <w:t>3</w:t>
            </w:r>
          </w:p>
        </w:tc>
        <w:tc>
          <w:tcPr>
            <w:tcW w:w="510" w:type="dxa"/>
          </w:tcPr>
          <w:p w:rsidR="00044B7D" w:rsidRDefault="00044B7D" w:rsidP="00C35D8A">
            <w:pPr>
              <w:pStyle w:val="TableParagraph"/>
              <w:spacing w:before="97" w:line="280" w:lineRule="atLeast"/>
              <w:ind w:left="286" w:right="30"/>
              <w:rPr>
                <w:b/>
                <w:sz w:val="24"/>
              </w:rPr>
            </w:pPr>
            <w:r>
              <w:rPr>
                <w:b/>
                <w:sz w:val="24"/>
              </w:rPr>
              <w:t>C</w:t>
            </w:r>
            <w:r>
              <w:rPr>
                <w:b/>
                <w:spacing w:val="-58"/>
                <w:sz w:val="24"/>
              </w:rPr>
              <w:t xml:space="preserve"> </w:t>
            </w:r>
            <w:r>
              <w:rPr>
                <w:b/>
                <w:sz w:val="24"/>
              </w:rPr>
              <w:t>2</w:t>
            </w:r>
          </w:p>
        </w:tc>
      </w:tr>
      <w:tr w:rsidR="00044B7D" w:rsidTr="000D2E93">
        <w:trPr>
          <w:trHeight w:val="272"/>
        </w:trPr>
        <w:tc>
          <w:tcPr>
            <w:tcW w:w="2043" w:type="dxa"/>
          </w:tcPr>
          <w:p w:rsidR="00044B7D" w:rsidRDefault="00044B7D" w:rsidP="00C35D8A">
            <w:pPr>
              <w:pStyle w:val="TableParagraph"/>
              <w:spacing w:line="252" w:lineRule="exact"/>
              <w:ind w:left="760"/>
              <w:rPr>
                <w:b/>
                <w:sz w:val="24"/>
              </w:rPr>
            </w:pPr>
            <w:r>
              <w:rPr>
                <w:b/>
                <w:sz w:val="24"/>
              </w:rPr>
              <w:t>Practical:</w:t>
            </w:r>
          </w:p>
        </w:tc>
        <w:tc>
          <w:tcPr>
            <w:tcW w:w="2082" w:type="dxa"/>
          </w:tcPr>
          <w:p w:rsidR="00044B7D" w:rsidRDefault="00044B7D" w:rsidP="00C35D8A">
            <w:pPr>
              <w:pStyle w:val="TableParagraph"/>
              <w:spacing w:line="252" w:lineRule="exact"/>
              <w:ind w:left="39"/>
              <w:rPr>
                <w:b/>
                <w:sz w:val="24"/>
              </w:rPr>
            </w:pPr>
            <w:r>
              <w:rPr>
                <w:b/>
                <w:spacing w:val="-2"/>
                <w:sz w:val="24"/>
              </w:rPr>
              <w:t>96</w:t>
            </w:r>
            <w:r>
              <w:rPr>
                <w:b/>
                <w:spacing w:val="-13"/>
                <w:sz w:val="24"/>
              </w:rPr>
              <w:t xml:space="preserve"> </w:t>
            </w:r>
            <w:proofErr w:type="spellStart"/>
            <w:r>
              <w:rPr>
                <w:b/>
                <w:spacing w:val="-2"/>
                <w:sz w:val="24"/>
              </w:rPr>
              <w:t>Hrs</w:t>
            </w:r>
            <w:proofErr w:type="spellEnd"/>
          </w:p>
        </w:tc>
        <w:tc>
          <w:tcPr>
            <w:tcW w:w="3581" w:type="dxa"/>
          </w:tcPr>
          <w:p w:rsidR="00044B7D" w:rsidRDefault="00044B7D" w:rsidP="00C35D8A">
            <w:pPr>
              <w:pStyle w:val="TableParagraph"/>
              <w:rPr>
                <w:sz w:val="20"/>
              </w:rPr>
            </w:pPr>
          </w:p>
        </w:tc>
        <w:tc>
          <w:tcPr>
            <w:tcW w:w="701" w:type="dxa"/>
          </w:tcPr>
          <w:p w:rsidR="00044B7D" w:rsidRDefault="00044B7D" w:rsidP="00C35D8A">
            <w:pPr>
              <w:pStyle w:val="TableParagraph"/>
              <w:rPr>
                <w:sz w:val="20"/>
              </w:rPr>
            </w:pPr>
          </w:p>
        </w:tc>
        <w:tc>
          <w:tcPr>
            <w:tcW w:w="510" w:type="dxa"/>
          </w:tcPr>
          <w:p w:rsidR="00044B7D" w:rsidRDefault="00044B7D" w:rsidP="00C35D8A">
            <w:pPr>
              <w:pStyle w:val="TableParagraph"/>
              <w:rPr>
                <w:sz w:val="20"/>
              </w:rPr>
            </w:pPr>
          </w:p>
        </w:tc>
      </w:tr>
    </w:tbl>
    <w:p w:rsidR="00044B7D" w:rsidRDefault="00044B7D" w:rsidP="00044B7D">
      <w:pPr>
        <w:pStyle w:val="BodyText"/>
        <w:spacing w:before="6"/>
        <w:ind w:left="0" w:firstLine="0"/>
        <w:rPr>
          <w:sz w:val="12"/>
        </w:rPr>
      </w:pPr>
    </w:p>
    <w:p w:rsidR="00044B7D" w:rsidRDefault="00044B7D" w:rsidP="00044B7D">
      <w:pPr>
        <w:pStyle w:val="Heading2"/>
        <w:spacing w:before="90" w:line="240" w:lineRule="auto"/>
        <w:jc w:val="both"/>
        <w:rPr>
          <w:b w:val="0"/>
        </w:rPr>
      </w:pPr>
      <w:r>
        <w:t>Pre-requisites:</w:t>
      </w:r>
      <w:r>
        <w:rPr>
          <w:spacing w:val="-5"/>
        </w:rPr>
        <w:t xml:space="preserve"> </w:t>
      </w:r>
      <w:r>
        <w:rPr>
          <w:b w:val="0"/>
        </w:rPr>
        <w:t>None</w:t>
      </w:r>
    </w:p>
    <w:p w:rsidR="00044B7D" w:rsidRDefault="00044B7D" w:rsidP="00044B7D">
      <w:pPr>
        <w:pStyle w:val="BodyText"/>
        <w:spacing w:before="6"/>
        <w:ind w:left="0" w:firstLine="0"/>
        <w:rPr>
          <w:sz w:val="21"/>
        </w:rPr>
      </w:pPr>
    </w:p>
    <w:p w:rsidR="00044B7D" w:rsidRDefault="00044B7D" w:rsidP="00044B7D">
      <w:pPr>
        <w:pStyle w:val="BodyText"/>
        <w:spacing w:line="242" w:lineRule="auto"/>
        <w:ind w:left="160" w:right="422" w:firstLine="0"/>
        <w:jc w:val="both"/>
      </w:pPr>
      <w:r>
        <w:rPr>
          <w:b/>
          <w:spacing w:val="-2"/>
        </w:rPr>
        <w:t>AIMS</w:t>
      </w:r>
      <w:r>
        <w:rPr>
          <w:spacing w:val="-2"/>
        </w:rPr>
        <w:t xml:space="preserve">: This subject will enable the </w:t>
      </w:r>
      <w:r>
        <w:rPr>
          <w:spacing w:val="-1"/>
        </w:rPr>
        <w:t>student to be familiar with the basic daily life applications of computer.</w:t>
      </w:r>
      <w:r>
        <w:rPr>
          <w:spacing w:val="-57"/>
        </w:rPr>
        <w:t xml:space="preserve"> </w:t>
      </w:r>
      <w:r>
        <w:t>Trainee will also learn computer applications and other information according to profession at elementary</w:t>
      </w:r>
      <w:r>
        <w:rPr>
          <w:spacing w:val="-57"/>
        </w:rPr>
        <w:t xml:space="preserve"> </w:t>
      </w:r>
      <w:r>
        <w:t>level. Trainee will learn the knowledge and skills regarding EDP, Windows OS, MS-Word, C++, Spread</w:t>
      </w:r>
      <w:r>
        <w:rPr>
          <w:spacing w:val="1"/>
        </w:rPr>
        <w:t xml:space="preserve"> </w:t>
      </w:r>
      <w:r>
        <w:t>Sheets</w:t>
      </w:r>
      <w:r>
        <w:rPr>
          <w:spacing w:val="-1"/>
        </w:rPr>
        <w:t xml:space="preserve"> </w:t>
      </w:r>
      <w:r>
        <w:t>(Excel),</w:t>
      </w:r>
      <w:r>
        <w:rPr>
          <w:spacing w:val="4"/>
        </w:rPr>
        <w:t xml:space="preserve"> </w:t>
      </w:r>
      <w:r>
        <w:t>Power</w:t>
      </w:r>
      <w:r>
        <w:rPr>
          <w:spacing w:val="3"/>
        </w:rPr>
        <w:t xml:space="preserve"> </w:t>
      </w:r>
      <w:r>
        <w:t>Point</w:t>
      </w:r>
      <w:r>
        <w:rPr>
          <w:spacing w:val="7"/>
        </w:rPr>
        <w:t xml:space="preserve"> </w:t>
      </w:r>
      <w:r>
        <w:t>&amp;</w:t>
      </w:r>
      <w:r>
        <w:rPr>
          <w:spacing w:val="-4"/>
        </w:rPr>
        <w:t xml:space="preserve"> </w:t>
      </w:r>
      <w:r>
        <w:t>Internet.</w:t>
      </w:r>
    </w:p>
    <w:p w:rsidR="00044B7D" w:rsidRDefault="00044B7D" w:rsidP="00044B7D">
      <w:pPr>
        <w:pStyle w:val="BodyText"/>
        <w:spacing w:before="2"/>
        <w:ind w:left="0" w:firstLine="0"/>
        <w:rPr>
          <w:sz w:val="21"/>
        </w:rPr>
      </w:pPr>
    </w:p>
    <w:p w:rsidR="00044B7D" w:rsidRDefault="00044B7D" w:rsidP="00044B7D">
      <w:pPr>
        <w:pStyle w:val="Heading2"/>
        <w:spacing w:line="240" w:lineRule="auto"/>
        <w:jc w:val="both"/>
      </w:pPr>
      <w:r>
        <w:t>COURSE</w:t>
      </w:r>
      <w:r>
        <w:rPr>
          <w:spacing w:val="-4"/>
        </w:rPr>
        <w:t xml:space="preserve"> </w:t>
      </w:r>
      <w:r>
        <w:t>CONTENTS:</w:t>
      </w:r>
    </w:p>
    <w:p w:rsidR="00044B7D" w:rsidRDefault="00044B7D" w:rsidP="00044B7D">
      <w:pPr>
        <w:pStyle w:val="BodyText"/>
        <w:spacing w:before="1"/>
        <w:ind w:left="0" w:firstLine="0"/>
        <w:rPr>
          <w:b/>
          <w:sz w:val="21"/>
        </w:rPr>
      </w:pPr>
    </w:p>
    <w:p w:rsidR="00044B7D" w:rsidRDefault="00044B7D" w:rsidP="00617A6F">
      <w:pPr>
        <w:pStyle w:val="ListParagraph"/>
        <w:numPr>
          <w:ilvl w:val="1"/>
          <w:numId w:val="146"/>
        </w:numPr>
        <w:tabs>
          <w:tab w:val="left" w:pos="880"/>
          <w:tab w:val="left" w:pos="881"/>
          <w:tab w:val="left" w:pos="8659"/>
        </w:tabs>
        <w:spacing w:before="0" w:line="273" w:lineRule="exact"/>
        <w:ind w:hanging="438"/>
        <w:rPr>
          <w:b/>
          <w:sz w:val="24"/>
        </w:rPr>
      </w:pPr>
      <w:r>
        <w:rPr>
          <w:b/>
          <w:sz w:val="24"/>
        </w:rPr>
        <w:t>ELECTRONIC</w:t>
      </w:r>
      <w:r>
        <w:rPr>
          <w:b/>
          <w:spacing w:val="-4"/>
          <w:sz w:val="24"/>
        </w:rPr>
        <w:t xml:space="preserve"> </w:t>
      </w:r>
      <w:r>
        <w:rPr>
          <w:b/>
          <w:sz w:val="24"/>
        </w:rPr>
        <w:t>DATA</w:t>
      </w:r>
      <w:r>
        <w:rPr>
          <w:b/>
          <w:spacing w:val="-3"/>
          <w:sz w:val="24"/>
        </w:rPr>
        <w:t xml:space="preserve"> </w:t>
      </w:r>
      <w:r>
        <w:rPr>
          <w:b/>
          <w:sz w:val="24"/>
        </w:rPr>
        <w:t>PROCESSING</w:t>
      </w:r>
      <w:r>
        <w:rPr>
          <w:b/>
          <w:spacing w:val="1"/>
          <w:sz w:val="24"/>
        </w:rPr>
        <w:t xml:space="preserve"> </w:t>
      </w:r>
      <w:r>
        <w:rPr>
          <w:b/>
          <w:sz w:val="24"/>
        </w:rPr>
        <w:t>(E.D.P.)</w:t>
      </w:r>
      <w:r>
        <w:rPr>
          <w:b/>
          <w:sz w:val="24"/>
        </w:rPr>
        <w:tab/>
      </w:r>
      <w:r>
        <w:rPr>
          <w:b/>
          <w:spacing w:val="-11"/>
          <w:sz w:val="24"/>
        </w:rPr>
        <w:t>4</w:t>
      </w:r>
      <w:r>
        <w:rPr>
          <w:b/>
          <w:spacing w:val="-27"/>
          <w:sz w:val="24"/>
        </w:rPr>
        <w:t xml:space="preserve"> </w:t>
      </w:r>
      <w:r>
        <w:rPr>
          <w:b/>
          <w:spacing w:val="-11"/>
          <w:sz w:val="24"/>
        </w:rPr>
        <w:t>Hours</w:t>
      </w:r>
    </w:p>
    <w:p w:rsidR="00044B7D" w:rsidRDefault="00044B7D" w:rsidP="00617A6F">
      <w:pPr>
        <w:pStyle w:val="ListParagraph"/>
        <w:numPr>
          <w:ilvl w:val="2"/>
          <w:numId w:val="146"/>
        </w:numPr>
        <w:tabs>
          <w:tab w:val="left" w:pos="1600"/>
          <w:tab w:val="left" w:pos="1601"/>
        </w:tabs>
        <w:spacing w:before="0" w:line="283" w:lineRule="exact"/>
        <w:ind w:left="1601" w:hanging="591"/>
        <w:rPr>
          <w:rFonts w:ascii="Calibri"/>
          <w:sz w:val="24"/>
        </w:rPr>
      </w:pPr>
      <w:r>
        <w:rPr>
          <w:sz w:val="24"/>
        </w:rPr>
        <w:t>Basic</w:t>
      </w:r>
      <w:r>
        <w:rPr>
          <w:spacing w:val="-6"/>
          <w:sz w:val="24"/>
        </w:rPr>
        <w:t xml:space="preserve"> </w:t>
      </w:r>
      <w:r>
        <w:rPr>
          <w:sz w:val="24"/>
        </w:rPr>
        <w:t>Terms</w:t>
      </w:r>
      <w:r>
        <w:rPr>
          <w:spacing w:val="-6"/>
          <w:sz w:val="24"/>
        </w:rPr>
        <w:t xml:space="preserve"> </w:t>
      </w:r>
      <w:r>
        <w:rPr>
          <w:sz w:val="24"/>
        </w:rPr>
        <w:t>of</w:t>
      </w:r>
      <w:r>
        <w:rPr>
          <w:spacing w:val="-12"/>
          <w:sz w:val="24"/>
        </w:rPr>
        <w:t xml:space="preserve"> </w:t>
      </w:r>
      <w:r>
        <w:rPr>
          <w:sz w:val="24"/>
        </w:rPr>
        <w:t>Computer</w:t>
      </w:r>
      <w:r>
        <w:rPr>
          <w:spacing w:val="-4"/>
          <w:sz w:val="24"/>
        </w:rPr>
        <w:t xml:space="preserve"> </w:t>
      </w:r>
      <w:r>
        <w:rPr>
          <w:sz w:val="24"/>
        </w:rPr>
        <w:t>Science</w:t>
      </w:r>
      <w:r>
        <w:rPr>
          <w:spacing w:val="-3"/>
          <w:sz w:val="24"/>
        </w:rPr>
        <w:t xml:space="preserve"> </w:t>
      </w:r>
      <w:r>
        <w:rPr>
          <w:sz w:val="24"/>
        </w:rPr>
        <w:t>Data</w:t>
      </w:r>
      <w:r>
        <w:rPr>
          <w:spacing w:val="-6"/>
          <w:sz w:val="24"/>
        </w:rPr>
        <w:t xml:space="preserve"> </w:t>
      </w:r>
      <w:r>
        <w:rPr>
          <w:sz w:val="24"/>
        </w:rPr>
        <w:t>&amp;</w:t>
      </w:r>
      <w:r>
        <w:rPr>
          <w:spacing w:val="-9"/>
          <w:sz w:val="24"/>
        </w:rPr>
        <w:t xml:space="preserve"> </w:t>
      </w:r>
      <w:r>
        <w:rPr>
          <w:sz w:val="24"/>
        </w:rPr>
        <w:t>its,</w:t>
      </w:r>
      <w:r>
        <w:rPr>
          <w:spacing w:val="-3"/>
          <w:sz w:val="24"/>
        </w:rPr>
        <w:t xml:space="preserve"> </w:t>
      </w:r>
      <w:r>
        <w:rPr>
          <w:sz w:val="24"/>
        </w:rPr>
        <w:t>types,</w:t>
      </w:r>
      <w:r>
        <w:rPr>
          <w:spacing w:val="-3"/>
          <w:sz w:val="24"/>
        </w:rPr>
        <w:t xml:space="preserve"> </w:t>
      </w:r>
      <w:r>
        <w:rPr>
          <w:sz w:val="24"/>
        </w:rPr>
        <w:t>Information,</w:t>
      </w:r>
      <w:r>
        <w:rPr>
          <w:spacing w:val="-3"/>
          <w:sz w:val="24"/>
        </w:rPr>
        <w:t xml:space="preserve"> </w:t>
      </w:r>
      <w:r>
        <w:rPr>
          <w:sz w:val="24"/>
        </w:rPr>
        <w:t>Hardware,</w:t>
      </w:r>
      <w:r>
        <w:rPr>
          <w:spacing w:val="-3"/>
          <w:sz w:val="24"/>
        </w:rPr>
        <w:t xml:space="preserve"> </w:t>
      </w:r>
      <w:r>
        <w:rPr>
          <w:sz w:val="24"/>
        </w:rPr>
        <w:t>Software</w:t>
      </w:r>
    </w:p>
    <w:p w:rsidR="00044B7D" w:rsidRDefault="00044B7D" w:rsidP="00617A6F">
      <w:pPr>
        <w:pStyle w:val="ListParagraph"/>
        <w:numPr>
          <w:ilvl w:val="2"/>
          <w:numId w:val="146"/>
        </w:numPr>
        <w:tabs>
          <w:tab w:val="left" w:pos="1600"/>
          <w:tab w:val="left" w:pos="1601"/>
        </w:tabs>
        <w:spacing w:before="0" w:line="281" w:lineRule="exact"/>
        <w:ind w:left="1601" w:hanging="591"/>
        <w:rPr>
          <w:rFonts w:ascii="Calibri"/>
          <w:sz w:val="24"/>
        </w:rPr>
      </w:pPr>
      <w:r>
        <w:rPr>
          <w:sz w:val="24"/>
        </w:rPr>
        <w:t>Computer</w:t>
      </w:r>
      <w:r>
        <w:rPr>
          <w:spacing w:val="-1"/>
          <w:sz w:val="24"/>
        </w:rPr>
        <w:t xml:space="preserve"> </w:t>
      </w:r>
      <w:r>
        <w:rPr>
          <w:sz w:val="24"/>
        </w:rPr>
        <w:t>&amp;</w:t>
      </w:r>
      <w:r>
        <w:rPr>
          <w:spacing w:val="-6"/>
          <w:sz w:val="24"/>
        </w:rPr>
        <w:t xml:space="preserve"> </w:t>
      </w:r>
      <w:r>
        <w:rPr>
          <w:sz w:val="24"/>
        </w:rPr>
        <w:t>its</w:t>
      </w:r>
      <w:r>
        <w:rPr>
          <w:spacing w:val="-4"/>
          <w:sz w:val="24"/>
        </w:rPr>
        <w:t xml:space="preserve"> </w:t>
      </w:r>
      <w:r>
        <w:rPr>
          <w:sz w:val="24"/>
        </w:rPr>
        <w:t>types</w:t>
      </w:r>
    </w:p>
    <w:p w:rsidR="00044B7D" w:rsidRDefault="00044B7D" w:rsidP="00617A6F">
      <w:pPr>
        <w:pStyle w:val="ListParagraph"/>
        <w:numPr>
          <w:ilvl w:val="2"/>
          <w:numId w:val="146"/>
        </w:numPr>
        <w:tabs>
          <w:tab w:val="left" w:pos="1600"/>
          <w:tab w:val="left" w:pos="1601"/>
        </w:tabs>
        <w:spacing w:before="0" w:line="271" w:lineRule="exact"/>
        <w:ind w:left="1601" w:hanging="591"/>
        <w:rPr>
          <w:sz w:val="24"/>
        </w:rPr>
      </w:pPr>
      <w:r>
        <w:rPr>
          <w:sz w:val="24"/>
        </w:rPr>
        <w:t>Generations</w:t>
      </w:r>
      <w:r>
        <w:rPr>
          <w:spacing w:val="-5"/>
          <w:sz w:val="24"/>
        </w:rPr>
        <w:t xml:space="preserve"> </w:t>
      </w:r>
      <w:r>
        <w:rPr>
          <w:sz w:val="24"/>
        </w:rPr>
        <w:t>of</w:t>
      </w:r>
      <w:r>
        <w:rPr>
          <w:spacing w:val="-9"/>
          <w:sz w:val="24"/>
        </w:rPr>
        <w:t xml:space="preserve"> </w:t>
      </w:r>
      <w:r>
        <w:rPr>
          <w:sz w:val="24"/>
        </w:rPr>
        <w:t>Computers</w:t>
      </w:r>
    </w:p>
    <w:p w:rsidR="00044B7D" w:rsidRDefault="00044B7D" w:rsidP="00617A6F">
      <w:pPr>
        <w:pStyle w:val="ListParagraph"/>
        <w:numPr>
          <w:ilvl w:val="2"/>
          <w:numId w:val="146"/>
        </w:numPr>
        <w:tabs>
          <w:tab w:val="left" w:pos="1600"/>
          <w:tab w:val="left" w:pos="1601"/>
        </w:tabs>
        <w:spacing w:before="3"/>
        <w:ind w:left="1601" w:hanging="591"/>
        <w:rPr>
          <w:sz w:val="24"/>
        </w:rPr>
      </w:pPr>
      <w:r>
        <w:rPr>
          <w:sz w:val="24"/>
        </w:rPr>
        <w:t>Block</w:t>
      </w:r>
      <w:r>
        <w:rPr>
          <w:spacing w:val="-4"/>
          <w:sz w:val="24"/>
        </w:rPr>
        <w:t xml:space="preserve"> </w:t>
      </w:r>
      <w:r>
        <w:rPr>
          <w:sz w:val="24"/>
        </w:rPr>
        <w:t>diagram</w:t>
      </w:r>
      <w:r>
        <w:rPr>
          <w:spacing w:val="-11"/>
          <w:sz w:val="24"/>
        </w:rPr>
        <w:t xml:space="preserve"> </w:t>
      </w:r>
      <w:r>
        <w:rPr>
          <w:sz w:val="24"/>
        </w:rPr>
        <w:t>of</w:t>
      </w:r>
      <w:r>
        <w:rPr>
          <w:spacing w:val="-11"/>
          <w:sz w:val="24"/>
        </w:rPr>
        <w:t xml:space="preserve"> </w:t>
      </w:r>
      <w:r>
        <w:rPr>
          <w:sz w:val="24"/>
        </w:rPr>
        <w:t>a</w:t>
      </w:r>
      <w:r>
        <w:rPr>
          <w:spacing w:val="-4"/>
          <w:sz w:val="24"/>
        </w:rPr>
        <w:t xml:space="preserve"> </w:t>
      </w:r>
      <w:r>
        <w:rPr>
          <w:sz w:val="24"/>
        </w:rPr>
        <w:t>computer</w:t>
      </w:r>
      <w:r>
        <w:rPr>
          <w:spacing w:val="-2"/>
          <w:sz w:val="24"/>
        </w:rPr>
        <w:t xml:space="preserve"> </w:t>
      </w:r>
      <w:r>
        <w:rPr>
          <w:sz w:val="24"/>
        </w:rPr>
        <w:t>system</w:t>
      </w:r>
    </w:p>
    <w:p w:rsidR="00044B7D" w:rsidRDefault="00044B7D" w:rsidP="00617A6F">
      <w:pPr>
        <w:pStyle w:val="ListParagraph"/>
        <w:numPr>
          <w:ilvl w:val="2"/>
          <w:numId w:val="146"/>
        </w:numPr>
        <w:tabs>
          <w:tab w:val="left" w:pos="1600"/>
          <w:tab w:val="left" w:pos="1601"/>
        </w:tabs>
        <w:spacing w:before="2"/>
        <w:ind w:left="1601" w:hanging="591"/>
        <w:rPr>
          <w:sz w:val="24"/>
        </w:rPr>
      </w:pPr>
      <w:r>
        <w:rPr>
          <w:sz w:val="24"/>
        </w:rPr>
        <w:t>BIT, Byte, RAM</w:t>
      </w:r>
      <w:r>
        <w:rPr>
          <w:spacing w:val="-3"/>
          <w:sz w:val="24"/>
        </w:rPr>
        <w:t xml:space="preserve"> </w:t>
      </w:r>
      <w:r>
        <w:rPr>
          <w:sz w:val="24"/>
        </w:rPr>
        <w:t>&amp;</w:t>
      </w:r>
      <w:r>
        <w:rPr>
          <w:spacing w:val="-6"/>
          <w:sz w:val="24"/>
        </w:rPr>
        <w:t xml:space="preserve"> </w:t>
      </w:r>
      <w:r>
        <w:rPr>
          <w:sz w:val="24"/>
        </w:rPr>
        <w:t>ROM</w:t>
      </w:r>
    </w:p>
    <w:p w:rsidR="00044B7D" w:rsidRDefault="00044B7D" w:rsidP="00617A6F">
      <w:pPr>
        <w:pStyle w:val="ListParagraph"/>
        <w:numPr>
          <w:ilvl w:val="2"/>
          <w:numId w:val="146"/>
        </w:numPr>
        <w:tabs>
          <w:tab w:val="left" w:pos="1600"/>
          <w:tab w:val="left" w:pos="1601"/>
        </w:tabs>
        <w:spacing w:before="3"/>
        <w:ind w:left="1601" w:hanging="591"/>
        <w:rPr>
          <w:sz w:val="24"/>
        </w:rPr>
      </w:pPr>
      <w:r>
        <w:rPr>
          <w:spacing w:val="-2"/>
          <w:sz w:val="24"/>
        </w:rPr>
        <w:t>Input</w:t>
      </w:r>
      <w:r>
        <w:rPr>
          <w:spacing w:val="-3"/>
          <w:sz w:val="24"/>
        </w:rPr>
        <w:t xml:space="preserve"> </w:t>
      </w:r>
      <w:r>
        <w:rPr>
          <w:spacing w:val="-2"/>
          <w:sz w:val="24"/>
        </w:rPr>
        <w:t>&amp;</w:t>
      </w:r>
      <w:r>
        <w:rPr>
          <w:spacing w:val="-12"/>
          <w:sz w:val="24"/>
        </w:rPr>
        <w:t xml:space="preserve"> </w:t>
      </w:r>
      <w:r>
        <w:rPr>
          <w:spacing w:val="-2"/>
          <w:sz w:val="24"/>
        </w:rPr>
        <w:t>Output</w:t>
      </w:r>
      <w:r>
        <w:rPr>
          <w:spacing w:val="8"/>
          <w:sz w:val="24"/>
        </w:rPr>
        <w:t xml:space="preserve"> </w:t>
      </w:r>
      <w:r>
        <w:rPr>
          <w:spacing w:val="-2"/>
          <w:sz w:val="24"/>
        </w:rPr>
        <w:t>devices</w:t>
      </w:r>
    </w:p>
    <w:p w:rsidR="00044B7D" w:rsidRDefault="00044B7D" w:rsidP="00617A6F">
      <w:pPr>
        <w:pStyle w:val="ListParagraph"/>
        <w:numPr>
          <w:ilvl w:val="2"/>
          <w:numId w:val="146"/>
        </w:numPr>
        <w:tabs>
          <w:tab w:val="left" w:pos="1600"/>
          <w:tab w:val="left" w:pos="1601"/>
        </w:tabs>
        <w:spacing w:before="2"/>
        <w:ind w:left="1601" w:hanging="591"/>
        <w:rPr>
          <w:sz w:val="24"/>
        </w:rPr>
      </w:pPr>
      <w:r>
        <w:rPr>
          <w:sz w:val="24"/>
        </w:rPr>
        <w:t>Secondary</w:t>
      </w:r>
      <w:r>
        <w:rPr>
          <w:spacing w:val="-12"/>
          <w:sz w:val="24"/>
        </w:rPr>
        <w:t xml:space="preserve"> </w:t>
      </w:r>
      <w:r>
        <w:rPr>
          <w:sz w:val="24"/>
        </w:rPr>
        <w:t>storage</w:t>
      </w:r>
      <w:r>
        <w:rPr>
          <w:spacing w:val="-3"/>
          <w:sz w:val="24"/>
        </w:rPr>
        <w:t xml:space="preserve"> </w:t>
      </w:r>
      <w:r>
        <w:rPr>
          <w:sz w:val="24"/>
        </w:rPr>
        <w:t>devices</w:t>
      </w:r>
    </w:p>
    <w:p w:rsidR="00044B7D" w:rsidRDefault="00044B7D" w:rsidP="00617A6F">
      <w:pPr>
        <w:pStyle w:val="ListParagraph"/>
        <w:numPr>
          <w:ilvl w:val="2"/>
          <w:numId w:val="146"/>
        </w:numPr>
        <w:tabs>
          <w:tab w:val="left" w:pos="1600"/>
          <w:tab w:val="left" w:pos="1601"/>
        </w:tabs>
        <w:spacing w:before="3"/>
        <w:ind w:left="1601" w:hanging="591"/>
        <w:rPr>
          <w:sz w:val="24"/>
        </w:rPr>
      </w:pPr>
      <w:r>
        <w:rPr>
          <w:sz w:val="24"/>
        </w:rPr>
        <w:t>Types</w:t>
      </w:r>
      <w:r>
        <w:rPr>
          <w:spacing w:val="-2"/>
          <w:sz w:val="24"/>
        </w:rPr>
        <w:t xml:space="preserve"> </w:t>
      </w:r>
      <w:r>
        <w:rPr>
          <w:sz w:val="24"/>
        </w:rPr>
        <w:t>of</w:t>
      </w:r>
      <w:r>
        <w:rPr>
          <w:spacing w:val="-8"/>
          <w:sz w:val="24"/>
        </w:rPr>
        <w:t xml:space="preserve"> </w:t>
      </w:r>
      <w:r>
        <w:rPr>
          <w:sz w:val="24"/>
        </w:rPr>
        <w:t>Software</w:t>
      </w:r>
    </w:p>
    <w:p w:rsidR="00044B7D" w:rsidRDefault="00044B7D" w:rsidP="00617A6F">
      <w:pPr>
        <w:pStyle w:val="ListParagraph"/>
        <w:numPr>
          <w:ilvl w:val="2"/>
          <w:numId w:val="146"/>
        </w:numPr>
        <w:tabs>
          <w:tab w:val="left" w:pos="1600"/>
          <w:tab w:val="left" w:pos="1601"/>
        </w:tabs>
        <w:spacing w:before="2"/>
        <w:ind w:left="1601" w:hanging="591"/>
        <w:rPr>
          <w:sz w:val="24"/>
        </w:rPr>
      </w:pPr>
      <w:r>
        <w:rPr>
          <w:spacing w:val="-1"/>
          <w:sz w:val="24"/>
        </w:rPr>
        <w:t>Programming</w:t>
      </w:r>
      <w:r>
        <w:rPr>
          <w:spacing w:val="-12"/>
          <w:sz w:val="24"/>
        </w:rPr>
        <w:t xml:space="preserve"> </w:t>
      </w:r>
      <w:r>
        <w:rPr>
          <w:sz w:val="24"/>
        </w:rPr>
        <w:t>Languages</w:t>
      </w:r>
    </w:p>
    <w:p w:rsidR="00044B7D" w:rsidRDefault="00044B7D" w:rsidP="00617A6F">
      <w:pPr>
        <w:pStyle w:val="ListParagraph"/>
        <w:numPr>
          <w:ilvl w:val="2"/>
          <w:numId w:val="146"/>
        </w:numPr>
        <w:tabs>
          <w:tab w:val="left" w:pos="1601"/>
        </w:tabs>
        <w:spacing w:before="3"/>
        <w:ind w:left="1601" w:hanging="591"/>
        <w:rPr>
          <w:sz w:val="24"/>
        </w:rPr>
      </w:pPr>
      <w:r>
        <w:rPr>
          <w:spacing w:val="-4"/>
          <w:sz w:val="24"/>
        </w:rPr>
        <w:t>Applications</w:t>
      </w:r>
      <w:r>
        <w:rPr>
          <w:spacing w:val="-11"/>
          <w:sz w:val="24"/>
        </w:rPr>
        <w:t xml:space="preserve"> </w:t>
      </w:r>
      <w:r>
        <w:rPr>
          <w:spacing w:val="-4"/>
          <w:sz w:val="24"/>
        </w:rPr>
        <w:t>of</w:t>
      </w:r>
      <w:r>
        <w:rPr>
          <w:spacing w:val="-8"/>
          <w:sz w:val="24"/>
        </w:rPr>
        <w:t xml:space="preserve"> </w:t>
      </w:r>
      <w:r>
        <w:rPr>
          <w:spacing w:val="-4"/>
          <w:sz w:val="24"/>
        </w:rPr>
        <w:t>computer</w:t>
      </w:r>
      <w:r>
        <w:rPr>
          <w:spacing w:val="1"/>
          <w:sz w:val="24"/>
        </w:rPr>
        <w:t xml:space="preserve"> </w:t>
      </w:r>
      <w:r>
        <w:rPr>
          <w:spacing w:val="-3"/>
          <w:sz w:val="24"/>
        </w:rPr>
        <w:t>in</w:t>
      </w:r>
      <w:r>
        <w:rPr>
          <w:spacing w:val="-4"/>
          <w:sz w:val="24"/>
        </w:rPr>
        <w:t xml:space="preserve"> </w:t>
      </w:r>
      <w:r>
        <w:rPr>
          <w:spacing w:val="-3"/>
          <w:sz w:val="24"/>
        </w:rPr>
        <w:t>different</w:t>
      </w:r>
      <w:r>
        <w:rPr>
          <w:spacing w:val="5"/>
          <w:sz w:val="24"/>
        </w:rPr>
        <w:t xml:space="preserve"> </w:t>
      </w:r>
      <w:r>
        <w:rPr>
          <w:spacing w:val="-3"/>
          <w:sz w:val="24"/>
        </w:rPr>
        <w:t>fields</w:t>
      </w:r>
    </w:p>
    <w:p w:rsidR="00044B7D" w:rsidRDefault="00044B7D" w:rsidP="00617A6F">
      <w:pPr>
        <w:pStyle w:val="ListParagraph"/>
        <w:numPr>
          <w:ilvl w:val="2"/>
          <w:numId w:val="146"/>
        </w:numPr>
        <w:tabs>
          <w:tab w:val="left" w:pos="1601"/>
        </w:tabs>
        <w:spacing w:before="2"/>
        <w:ind w:left="1601" w:hanging="591"/>
        <w:rPr>
          <w:sz w:val="24"/>
        </w:rPr>
      </w:pPr>
      <w:r>
        <w:rPr>
          <w:spacing w:val="-3"/>
          <w:sz w:val="24"/>
        </w:rPr>
        <w:t>Applications</w:t>
      </w:r>
      <w:r>
        <w:rPr>
          <w:spacing w:val="1"/>
          <w:sz w:val="24"/>
        </w:rPr>
        <w:t xml:space="preserve"> </w:t>
      </w:r>
      <w:r>
        <w:rPr>
          <w:spacing w:val="-3"/>
          <w:sz w:val="24"/>
        </w:rPr>
        <w:t>in</w:t>
      </w:r>
      <w:r>
        <w:rPr>
          <w:spacing w:val="-11"/>
          <w:sz w:val="24"/>
        </w:rPr>
        <w:t xml:space="preserve"> </w:t>
      </w:r>
      <w:r>
        <w:rPr>
          <w:spacing w:val="-3"/>
          <w:sz w:val="24"/>
        </w:rPr>
        <w:t>Engineering,</w:t>
      </w:r>
      <w:r>
        <w:rPr>
          <w:spacing w:val="5"/>
          <w:sz w:val="24"/>
        </w:rPr>
        <w:t xml:space="preserve"> </w:t>
      </w:r>
      <w:r>
        <w:rPr>
          <w:spacing w:val="-2"/>
          <w:sz w:val="24"/>
        </w:rPr>
        <w:t>Education &amp;</w:t>
      </w:r>
      <w:r>
        <w:rPr>
          <w:spacing w:val="-3"/>
          <w:sz w:val="24"/>
        </w:rPr>
        <w:t xml:space="preserve"> </w:t>
      </w:r>
      <w:r>
        <w:rPr>
          <w:spacing w:val="-2"/>
          <w:sz w:val="24"/>
        </w:rPr>
        <w:t>Business</w:t>
      </w:r>
    </w:p>
    <w:p w:rsidR="00044B7D" w:rsidRDefault="00044B7D" w:rsidP="00617A6F">
      <w:pPr>
        <w:pStyle w:val="Heading2"/>
        <w:numPr>
          <w:ilvl w:val="1"/>
          <w:numId w:val="146"/>
        </w:numPr>
        <w:tabs>
          <w:tab w:val="left" w:pos="880"/>
          <w:tab w:val="left" w:pos="881"/>
          <w:tab w:val="left" w:pos="8668"/>
        </w:tabs>
        <w:spacing w:before="127" w:line="275" w:lineRule="exact"/>
        <w:ind w:hanging="438"/>
      </w:pPr>
      <w:r>
        <w:t>MS-WINDOWS</w:t>
      </w:r>
      <w:r>
        <w:rPr>
          <w:spacing w:val="65"/>
        </w:rPr>
        <w:t xml:space="preserve"> </w:t>
      </w:r>
      <w:r>
        <w:t>2010</w:t>
      </w:r>
      <w:r>
        <w:tab/>
        <w:t>6 Hours</w:t>
      </w:r>
    </w:p>
    <w:p w:rsidR="00044B7D" w:rsidRDefault="00044B7D" w:rsidP="00617A6F">
      <w:pPr>
        <w:pStyle w:val="ListParagraph"/>
        <w:numPr>
          <w:ilvl w:val="2"/>
          <w:numId w:val="146"/>
        </w:numPr>
        <w:tabs>
          <w:tab w:val="left" w:pos="1600"/>
          <w:tab w:val="left" w:pos="1601"/>
        </w:tabs>
        <w:spacing w:before="0" w:line="275" w:lineRule="exact"/>
        <w:ind w:left="1601" w:hanging="591"/>
        <w:rPr>
          <w:sz w:val="24"/>
        </w:rPr>
      </w:pPr>
      <w:r>
        <w:rPr>
          <w:sz w:val="24"/>
        </w:rPr>
        <w:t>Introduction</w:t>
      </w:r>
      <w:r>
        <w:rPr>
          <w:spacing w:val="14"/>
          <w:sz w:val="24"/>
        </w:rPr>
        <w:t xml:space="preserve"> </w:t>
      </w:r>
      <w:r>
        <w:rPr>
          <w:sz w:val="24"/>
        </w:rPr>
        <w:t>to</w:t>
      </w:r>
      <w:r>
        <w:rPr>
          <w:spacing w:val="46"/>
          <w:sz w:val="24"/>
        </w:rPr>
        <w:t xml:space="preserve"> </w:t>
      </w:r>
      <w:r>
        <w:rPr>
          <w:sz w:val="24"/>
        </w:rPr>
        <w:t>Windows</w:t>
      </w:r>
    </w:p>
    <w:p w:rsidR="00044B7D" w:rsidRDefault="00044B7D" w:rsidP="00617A6F">
      <w:pPr>
        <w:pStyle w:val="ListParagraph"/>
        <w:numPr>
          <w:ilvl w:val="2"/>
          <w:numId w:val="146"/>
        </w:numPr>
        <w:tabs>
          <w:tab w:val="left" w:pos="1600"/>
          <w:tab w:val="left" w:pos="1601"/>
        </w:tabs>
        <w:spacing w:before="3"/>
        <w:ind w:left="1601" w:hanging="591"/>
        <w:rPr>
          <w:sz w:val="24"/>
        </w:rPr>
      </w:pPr>
      <w:r>
        <w:rPr>
          <w:sz w:val="24"/>
        </w:rPr>
        <w:t>How</w:t>
      </w:r>
      <w:r>
        <w:rPr>
          <w:spacing w:val="-7"/>
          <w:sz w:val="24"/>
        </w:rPr>
        <w:t xml:space="preserve"> </w:t>
      </w:r>
      <w:r>
        <w:rPr>
          <w:sz w:val="24"/>
        </w:rPr>
        <w:t>to</w:t>
      </w:r>
      <w:r>
        <w:rPr>
          <w:spacing w:val="-2"/>
          <w:sz w:val="24"/>
        </w:rPr>
        <w:t xml:space="preserve"> </w:t>
      </w:r>
      <w:r>
        <w:rPr>
          <w:sz w:val="24"/>
        </w:rPr>
        <w:t>install</w:t>
      </w:r>
      <w:r>
        <w:rPr>
          <w:spacing w:val="-14"/>
          <w:sz w:val="24"/>
        </w:rPr>
        <w:t xml:space="preserve"> </w:t>
      </w:r>
      <w:r>
        <w:rPr>
          <w:sz w:val="24"/>
        </w:rPr>
        <w:t>Drivers</w:t>
      </w:r>
      <w:r>
        <w:rPr>
          <w:spacing w:val="-8"/>
          <w:sz w:val="24"/>
        </w:rPr>
        <w:t xml:space="preserve"> </w:t>
      </w:r>
      <w:r>
        <w:rPr>
          <w:sz w:val="24"/>
        </w:rPr>
        <w:t>&amp;</w:t>
      </w:r>
      <w:r>
        <w:rPr>
          <w:spacing w:val="-10"/>
          <w:sz w:val="24"/>
        </w:rPr>
        <w:t xml:space="preserve"> </w:t>
      </w:r>
      <w:r>
        <w:rPr>
          <w:sz w:val="24"/>
        </w:rPr>
        <w:t>Windows</w:t>
      </w:r>
    </w:p>
    <w:p w:rsidR="00044B7D" w:rsidRDefault="00044B7D" w:rsidP="00617A6F">
      <w:pPr>
        <w:pStyle w:val="ListParagraph"/>
        <w:numPr>
          <w:ilvl w:val="2"/>
          <w:numId w:val="146"/>
        </w:numPr>
        <w:tabs>
          <w:tab w:val="left" w:pos="1600"/>
          <w:tab w:val="left" w:pos="1601"/>
        </w:tabs>
        <w:spacing w:before="2"/>
        <w:ind w:left="1601" w:hanging="591"/>
        <w:rPr>
          <w:sz w:val="24"/>
        </w:rPr>
      </w:pPr>
      <w:r>
        <w:rPr>
          <w:sz w:val="24"/>
        </w:rPr>
        <w:t>Loading</w:t>
      </w:r>
      <w:r>
        <w:rPr>
          <w:spacing w:val="-2"/>
          <w:sz w:val="24"/>
        </w:rPr>
        <w:t xml:space="preserve"> </w:t>
      </w:r>
      <w:r>
        <w:rPr>
          <w:sz w:val="24"/>
        </w:rPr>
        <w:t>&amp;</w:t>
      </w:r>
      <w:r>
        <w:rPr>
          <w:spacing w:val="-5"/>
          <w:sz w:val="24"/>
        </w:rPr>
        <w:t xml:space="preserve"> </w:t>
      </w:r>
      <w:r>
        <w:rPr>
          <w:sz w:val="24"/>
        </w:rPr>
        <w:t>Shut</w:t>
      </w:r>
      <w:r>
        <w:rPr>
          <w:spacing w:val="3"/>
          <w:sz w:val="24"/>
        </w:rPr>
        <w:t xml:space="preserve"> </w:t>
      </w:r>
      <w:r>
        <w:rPr>
          <w:sz w:val="24"/>
        </w:rPr>
        <w:t>down</w:t>
      </w:r>
      <w:r>
        <w:rPr>
          <w:spacing w:val="-4"/>
          <w:sz w:val="24"/>
        </w:rPr>
        <w:t xml:space="preserve"> </w:t>
      </w:r>
      <w:r>
        <w:rPr>
          <w:sz w:val="24"/>
        </w:rPr>
        <w:t>process</w:t>
      </w:r>
    </w:p>
    <w:p w:rsidR="00044B7D" w:rsidRDefault="00044B7D" w:rsidP="00617A6F">
      <w:pPr>
        <w:pStyle w:val="ListParagraph"/>
        <w:numPr>
          <w:ilvl w:val="2"/>
          <w:numId w:val="146"/>
        </w:numPr>
        <w:tabs>
          <w:tab w:val="left" w:pos="1600"/>
          <w:tab w:val="left" w:pos="1601"/>
        </w:tabs>
        <w:spacing w:before="3"/>
        <w:ind w:left="1601" w:hanging="591"/>
        <w:rPr>
          <w:sz w:val="24"/>
        </w:rPr>
      </w:pPr>
      <w:r>
        <w:rPr>
          <w:sz w:val="24"/>
        </w:rPr>
        <w:t>Introduction</w:t>
      </w:r>
      <w:r>
        <w:rPr>
          <w:spacing w:val="-6"/>
          <w:sz w:val="24"/>
        </w:rPr>
        <w:t xml:space="preserve"> </w:t>
      </w:r>
      <w:r>
        <w:rPr>
          <w:sz w:val="24"/>
        </w:rPr>
        <w:t>to</w:t>
      </w:r>
      <w:r>
        <w:rPr>
          <w:spacing w:val="4"/>
          <w:sz w:val="24"/>
        </w:rPr>
        <w:t xml:space="preserve"> </w:t>
      </w:r>
      <w:r>
        <w:rPr>
          <w:sz w:val="24"/>
        </w:rPr>
        <w:t>Desktop items</w:t>
      </w:r>
      <w:r>
        <w:rPr>
          <w:spacing w:val="-3"/>
          <w:sz w:val="24"/>
        </w:rPr>
        <w:t xml:space="preserve"> </w:t>
      </w:r>
      <w:r>
        <w:rPr>
          <w:sz w:val="24"/>
        </w:rPr>
        <w:t>(Creation</w:t>
      </w:r>
      <w:r>
        <w:rPr>
          <w:spacing w:val="-5"/>
          <w:sz w:val="24"/>
        </w:rPr>
        <w:t xml:space="preserve"> </w:t>
      </w:r>
      <w:r>
        <w:rPr>
          <w:sz w:val="24"/>
        </w:rPr>
        <w:t>of</w:t>
      </w:r>
      <w:r>
        <w:rPr>
          <w:spacing w:val="-8"/>
          <w:sz w:val="24"/>
        </w:rPr>
        <w:t xml:space="preserve"> </w:t>
      </w:r>
      <w:r>
        <w:rPr>
          <w:sz w:val="24"/>
        </w:rPr>
        <w:t>Icons,</w:t>
      </w:r>
      <w:r>
        <w:rPr>
          <w:spacing w:val="2"/>
          <w:sz w:val="24"/>
        </w:rPr>
        <w:t xml:space="preserve"> </w:t>
      </w:r>
      <w:r>
        <w:rPr>
          <w:sz w:val="24"/>
        </w:rPr>
        <w:t>Shortcut,</w:t>
      </w:r>
      <w:r>
        <w:rPr>
          <w:spacing w:val="2"/>
          <w:sz w:val="24"/>
        </w:rPr>
        <w:t xml:space="preserve"> </w:t>
      </w:r>
      <w:r>
        <w:rPr>
          <w:sz w:val="24"/>
        </w:rPr>
        <w:t>Folder &amp;</w:t>
      </w:r>
      <w:r>
        <w:rPr>
          <w:spacing w:val="-5"/>
          <w:sz w:val="24"/>
        </w:rPr>
        <w:t xml:space="preserve"> </w:t>
      </w:r>
      <w:r>
        <w:rPr>
          <w:sz w:val="24"/>
        </w:rPr>
        <w:t>modify</w:t>
      </w:r>
      <w:r>
        <w:rPr>
          <w:spacing w:val="-10"/>
          <w:sz w:val="24"/>
        </w:rPr>
        <w:t xml:space="preserve"> </w:t>
      </w:r>
      <w:r>
        <w:rPr>
          <w:sz w:val="24"/>
        </w:rPr>
        <w:t>Taskbar)</w:t>
      </w:r>
    </w:p>
    <w:p w:rsidR="00044B7D" w:rsidRDefault="00044B7D" w:rsidP="00617A6F">
      <w:pPr>
        <w:pStyle w:val="ListParagraph"/>
        <w:numPr>
          <w:ilvl w:val="2"/>
          <w:numId w:val="146"/>
        </w:numPr>
        <w:tabs>
          <w:tab w:val="left" w:pos="1600"/>
          <w:tab w:val="left" w:pos="1601"/>
        </w:tabs>
        <w:spacing w:before="2"/>
        <w:ind w:left="1601" w:hanging="591"/>
        <w:rPr>
          <w:sz w:val="24"/>
        </w:rPr>
      </w:pPr>
      <w:r>
        <w:rPr>
          <w:sz w:val="24"/>
        </w:rPr>
        <w:t>Desktop</w:t>
      </w:r>
      <w:r>
        <w:rPr>
          <w:spacing w:val="4"/>
          <w:sz w:val="24"/>
        </w:rPr>
        <w:t xml:space="preserve"> </w:t>
      </w:r>
      <w:r>
        <w:rPr>
          <w:sz w:val="24"/>
        </w:rPr>
        <w:t>properties</w:t>
      </w:r>
    </w:p>
    <w:p w:rsidR="00044B7D" w:rsidRDefault="00044B7D" w:rsidP="00617A6F">
      <w:pPr>
        <w:pStyle w:val="ListParagraph"/>
        <w:numPr>
          <w:ilvl w:val="2"/>
          <w:numId w:val="146"/>
        </w:numPr>
        <w:tabs>
          <w:tab w:val="left" w:pos="1600"/>
          <w:tab w:val="left" w:pos="1601"/>
        </w:tabs>
        <w:spacing w:before="2"/>
        <w:ind w:left="1601" w:hanging="591"/>
        <w:rPr>
          <w:sz w:val="24"/>
        </w:rPr>
      </w:pPr>
      <w:r>
        <w:rPr>
          <w:spacing w:val="-3"/>
          <w:sz w:val="24"/>
        </w:rPr>
        <w:t>Use</w:t>
      </w:r>
      <w:r>
        <w:rPr>
          <w:spacing w:val="1"/>
          <w:sz w:val="24"/>
        </w:rPr>
        <w:t xml:space="preserve"> </w:t>
      </w:r>
      <w:r>
        <w:rPr>
          <w:spacing w:val="-3"/>
          <w:sz w:val="24"/>
        </w:rPr>
        <w:t>of</w:t>
      </w:r>
      <w:r>
        <w:rPr>
          <w:spacing w:val="-16"/>
          <w:sz w:val="24"/>
        </w:rPr>
        <w:t xml:space="preserve"> </w:t>
      </w:r>
      <w:r>
        <w:rPr>
          <w:spacing w:val="-3"/>
          <w:sz w:val="24"/>
        </w:rPr>
        <w:t>Control</w:t>
      </w:r>
      <w:r>
        <w:rPr>
          <w:spacing w:val="-16"/>
          <w:sz w:val="24"/>
        </w:rPr>
        <w:t xml:space="preserve"> </w:t>
      </w:r>
      <w:r>
        <w:rPr>
          <w:spacing w:val="-3"/>
          <w:sz w:val="24"/>
        </w:rPr>
        <w:t>Panel</w:t>
      </w:r>
    </w:p>
    <w:p w:rsidR="00044B7D" w:rsidRDefault="00044B7D" w:rsidP="00617A6F">
      <w:pPr>
        <w:pStyle w:val="ListParagraph"/>
        <w:numPr>
          <w:ilvl w:val="2"/>
          <w:numId w:val="146"/>
        </w:numPr>
        <w:tabs>
          <w:tab w:val="left" w:pos="1600"/>
          <w:tab w:val="left" w:pos="1601"/>
        </w:tabs>
        <w:spacing w:before="3"/>
        <w:ind w:left="1601" w:hanging="591"/>
        <w:rPr>
          <w:sz w:val="24"/>
        </w:rPr>
      </w:pPr>
      <w:r>
        <w:rPr>
          <w:spacing w:val="-6"/>
          <w:sz w:val="24"/>
        </w:rPr>
        <w:t>Searching</w:t>
      </w:r>
      <w:r>
        <w:rPr>
          <w:spacing w:val="-8"/>
          <w:sz w:val="24"/>
        </w:rPr>
        <w:t xml:space="preserve"> </w:t>
      </w:r>
      <w:r>
        <w:rPr>
          <w:spacing w:val="-6"/>
          <w:sz w:val="24"/>
        </w:rPr>
        <w:t>a</w:t>
      </w:r>
      <w:r>
        <w:rPr>
          <w:spacing w:val="-8"/>
          <w:sz w:val="24"/>
        </w:rPr>
        <w:t xml:space="preserve"> </w:t>
      </w:r>
      <w:r>
        <w:rPr>
          <w:spacing w:val="-6"/>
          <w:sz w:val="24"/>
        </w:rPr>
        <w:t>document</w:t>
      </w:r>
    </w:p>
    <w:p w:rsidR="00044B7D" w:rsidRDefault="00044B7D" w:rsidP="00617A6F">
      <w:pPr>
        <w:pStyle w:val="Heading2"/>
        <w:numPr>
          <w:ilvl w:val="1"/>
          <w:numId w:val="146"/>
        </w:numPr>
        <w:tabs>
          <w:tab w:val="left" w:pos="880"/>
          <w:tab w:val="left" w:pos="881"/>
          <w:tab w:val="left" w:pos="8668"/>
        </w:tabs>
        <w:spacing w:before="128" w:line="275" w:lineRule="exact"/>
        <w:ind w:hanging="438"/>
      </w:pPr>
      <w:r>
        <w:t>MS-OFFICE (MS-WORD</w:t>
      </w:r>
      <w:r>
        <w:rPr>
          <w:spacing w:val="2"/>
        </w:rPr>
        <w:t xml:space="preserve"> </w:t>
      </w:r>
      <w:r>
        <w:t>2016)</w:t>
      </w:r>
      <w:r>
        <w:tab/>
        <w:t>7 Hours</w:t>
      </w:r>
    </w:p>
    <w:p w:rsidR="00044B7D" w:rsidRDefault="00044B7D" w:rsidP="00617A6F">
      <w:pPr>
        <w:pStyle w:val="ListParagraph"/>
        <w:numPr>
          <w:ilvl w:val="2"/>
          <w:numId w:val="146"/>
        </w:numPr>
        <w:tabs>
          <w:tab w:val="left" w:pos="1600"/>
          <w:tab w:val="left" w:pos="1601"/>
        </w:tabs>
        <w:spacing w:before="0" w:line="275" w:lineRule="exact"/>
        <w:ind w:left="1601" w:hanging="591"/>
        <w:rPr>
          <w:sz w:val="24"/>
        </w:rPr>
      </w:pPr>
      <w:r>
        <w:rPr>
          <w:sz w:val="24"/>
        </w:rPr>
        <w:t>Introduction</w:t>
      </w:r>
      <w:r>
        <w:rPr>
          <w:spacing w:val="-9"/>
          <w:sz w:val="24"/>
        </w:rPr>
        <w:t xml:space="preserve"> </w:t>
      </w:r>
      <w:r>
        <w:rPr>
          <w:sz w:val="24"/>
        </w:rPr>
        <w:t>to</w:t>
      </w:r>
      <w:r>
        <w:rPr>
          <w:spacing w:val="1"/>
          <w:sz w:val="24"/>
        </w:rPr>
        <w:t xml:space="preserve"> </w:t>
      </w:r>
      <w:r>
        <w:rPr>
          <w:sz w:val="24"/>
        </w:rPr>
        <w:t>MS-Office</w:t>
      </w:r>
    </w:p>
    <w:p w:rsidR="00044B7D" w:rsidRDefault="00044B7D" w:rsidP="00617A6F">
      <w:pPr>
        <w:pStyle w:val="ListParagraph"/>
        <w:numPr>
          <w:ilvl w:val="2"/>
          <w:numId w:val="146"/>
        </w:numPr>
        <w:tabs>
          <w:tab w:val="left" w:pos="1600"/>
          <w:tab w:val="left" w:pos="1601"/>
        </w:tabs>
        <w:spacing w:before="2"/>
        <w:ind w:left="1601" w:hanging="591"/>
        <w:rPr>
          <w:sz w:val="24"/>
        </w:rPr>
      </w:pPr>
      <w:r>
        <w:rPr>
          <w:sz w:val="24"/>
        </w:rPr>
        <w:t>Introduction</w:t>
      </w:r>
      <w:r>
        <w:rPr>
          <w:spacing w:val="-3"/>
          <w:sz w:val="24"/>
        </w:rPr>
        <w:t xml:space="preserve"> </w:t>
      </w:r>
      <w:r>
        <w:rPr>
          <w:sz w:val="24"/>
        </w:rPr>
        <w:t>to</w:t>
      </w:r>
      <w:r>
        <w:rPr>
          <w:spacing w:val="6"/>
          <w:sz w:val="24"/>
        </w:rPr>
        <w:t xml:space="preserve"> </w:t>
      </w:r>
      <w:r>
        <w:rPr>
          <w:sz w:val="24"/>
        </w:rPr>
        <w:t>MS-Word</w:t>
      </w:r>
      <w:r>
        <w:rPr>
          <w:spacing w:val="2"/>
          <w:sz w:val="24"/>
        </w:rPr>
        <w:t xml:space="preserve"> </w:t>
      </w:r>
      <w:r>
        <w:rPr>
          <w:sz w:val="24"/>
        </w:rPr>
        <w:t>&amp;</w:t>
      </w:r>
      <w:r>
        <w:rPr>
          <w:spacing w:val="-2"/>
          <w:sz w:val="24"/>
        </w:rPr>
        <w:t xml:space="preserve"> </w:t>
      </w:r>
      <w:r>
        <w:rPr>
          <w:sz w:val="24"/>
        </w:rPr>
        <w:t>its Screen</w:t>
      </w:r>
    </w:p>
    <w:p w:rsidR="00044B7D" w:rsidRDefault="00044B7D" w:rsidP="00617A6F">
      <w:pPr>
        <w:pStyle w:val="ListParagraph"/>
        <w:numPr>
          <w:ilvl w:val="2"/>
          <w:numId w:val="146"/>
        </w:numPr>
        <w:tabs>
          <w:tab w:val="left" w:pos="1600"/>
          <w:tab w:val="left" w:pos="1601"/>
        </w:tabs>
        <w:spacing w:before="3"/>
        <w:ind w:left="1601" w:hanging="591"/>
        <w:rPr>
          <w:sz w:val="24"/>
        </w:rPr>
      </w:pPr>
      <w:r>
        <w:rPr>
          <w:sz w:val="24"/>
        </w:rPr>
        <w:t>Create</w:t>
      </w:r>
      <w:r>
        <w:rPr>
          <w:spacing w:val="-2"/>
          <w:sz w:val="24"/>
        </w:rPr>
        <w:t xml:space="preserve"> </w:t>
      </w:r>
      <w:r>
        <w:rPr>
          <w:sz w:val="24"/>
        </w:rPr>
        <w:t>a</w:t>
      </w:r>
      <w:r>
        <w:rPr>
          <w:spacing w:val="-3"/>
          <w:sz w:val="24"/>
        </w:rPr>
        <w:t xml:space="preserve"> </w:t>
      </w:r>
      <w:r>
        <w:rPr>
          <w:sz w:val="24"/>
        </w:rPr>
        <w:t>new</w:t>
      </w:r>
      <w:r>
        <w:rPr>
          <w:spacing w:val="-3"/>
          <w:sz w:val="24"/>
        </w:rPr>
        <w:t xml:space="preserve"> </w:t>
      </w:r>
      <w:r>
        <w:rPr>
          <w:sz w:val="24"/>
        </w:rPr>
        <w:t>document</w:t>
      </w:r>
    </w:p>
    <w:p w:rsidR="00044B7D" w:rsidRDefault="00044B7D" w:rsidP="00617A6F">
      <w:pPr>
        <w:pStyle w:val="ListParagraph"/>
        <w:numPr>
          <w:ilvl w:val="2"/>
          <w:numId w:val="146"/>
        </w:numPr>
        <w:tabs>
          <w:tab w:val="left" w:pos="1600"/>
          <w:tab w:val="left" w:pos="1601"/>
        </w:tabs>
        <w:spacing w:before="2"/>
        <w:ind w:left="1601" w:hanging="591"/>
        <w:rPr>
          <w:sz w:val="24"/>
        </w:rPr>
      </w:pPr>
      <w:r>
        <w:rPr>
          <w:sz w:val="24"/>
        </w:rPr>
        <w:t>Editing</w:t>
      </w:r>
      <w:r>
        <w:rPr>
          <w:spacing w:val="-6"/>
          <w:sz w:val="24"/>
        </w:rPr>
        <w:t xml:space="preserve"> </w:t>
      </w:r>
      <w:r>
        <w:rPr>
          <w:sz w:val="24"/>
        </w:rPr>
        <w:t>&amp;</w:t>
      </w:r>
      <w:r>
        <w:rPr>
          <w:spacing w:val="-10"/>
          <w:sz w:val="24"/>
        </w:rPr>
        <w:t xml:space="preserve"> </w:t>
      </w:r>
      <w:r>
        <w:rPr>
          <w:sz w:val="24"/>
        </w:rPr>
        <w:t>formatting</w:t>
      </w:r>
      <w:r>
        <w:rPr>
          <w:spacing w:val="-5"/>
          <w:sz w:val="24"/>
        </w:rPr>
        <w:t xml:space="preserve"> </w:t>
      </w:r>
      <w:r>
        <w:rPr>
          <w:sz w:val="24"/>
        </w:rPr>
        <w:t>the</w:t>
      </w:r>
      <w:r>
        <w:rPr>
          <w:spacing w:val="-7"/>
          <w:sz w:val="24"/>
        </w:rPr>
        <w:t xml:space="preserve"> </w:t>
      </w:r>
      <w:r>
        <w:rPr>
          <w:sz w:val="24"/>
        </w:rPr>
        <w:t>text</w:t>
      </w:r>
    </w:p>
    <w:p w:rsidR="00044B7D" w:rsidRDefault="00044B7D" w:rsidP="00617A6F">
      <w:pPr>
        <w:pStyle w:val="ListParagraph"/>
        <w:numPr>
          <w:ilvl w:val="2"/>
          <w:numId w:val="146"/>
        </w:numPr>
        <w:tabs>
          <w:tab w:val="left" w:pos="1600"/>
          <w:tab w:val="left" w:pos="1601"/>
        </w:tabs>
        <w:spacing w:before="3"/>
        <w:ind w:left="1601" w:hanging="591"/>
        <w:rPr>
          <w:sz w:val="24"/>
        </w:rPr>
      </w:pPr>
      <w:r>
        <w:rPr>
          <w:sz w:val="24"/>
        </w:rPr>
        <w:t>Saving</w:t>
      </w:r>
      <w:r>
        <w:rPr>
          <w:spacing w:val="-8"/>
          <w:sz w:val="24"/>
        </w:rPr>
        <w:t xml:space="preserve"> </w:t>
      </w:r>
      <w:r>
        <w:rPr>
          <w:sz w:val="24"/>
        </w:rPr>
        <w:t>&amp;</w:t>
      </w:r>
      <w:r>
        <w:rPr>
          <w:spacing w:val="-13"/>
          <w:sz w:val="24"/>
        </w:rPr>
        <w:t xml:space="preserve"> </w:t>
      </w:r>
      <w:r>
        <w:rPr>
          <w:sz w:val="24"/>
        </w:rPr>
        <w:t>Opening</w:t>
      </w:r>
      <w:r>
        <w:rPr>
          <w:spacing w:val="-9"/>
          <w:sz w:val="24"/>
        </w:rPr>
        <w:t xml:space="preserve"> </w:t>
      </w:r>
      <w:r>
        <w:rPr>
          <w:sz w:val="24"/>
        </w:rPr>
        <w:t>a</w:t>
      </w:r>
      <w:r>
        <w:rPr>
          <w:spacing w:val="-10"/>
          <w:sz w:val="24"/>
        </w:rPr>
        <w:t xml:space="preserve"> </w:t>
      </w:r>
      <w:r>
        <w:rPr>
          <w:sz w:val="24"/>
        </w:rPr>
        <w:t>document</w:t>
      </w:r>
    </w:p>
    <w:p w:rsidR="00044B7D" w:rsidRDefault="00044B7D" w:rsidP="00617A6F">
      <w:pPr>
        <w:pStyle w:val="ListParagraph"/>
        <w:numPr>
          <w:ilvl w:val="2"/>
          <w:numId w:val="146"/>
        </w:numPr>
        <w:tabs>
          <w:tab w:val="left" w:pos="1600"/>
          <w:tab w:val="left" w:pos="1601"/>
        </w:tabs>
        <w:spacing w:before="2"/>
        <w:ind w:left="1601" w:hanging="591"/>
        <w:rPr>
          <w:sz w:val="24"/>
        </w:rPr>
      </w:pPr>
      <w:r>
        <w:rPr>
          <w:sz w:val="24"/>
        </w:rPr>
        <w:t>Page</w:t>
      </w:r>
      <w:r>
        <w:rPr>
          <w:spacing w:val="-2"/>
          <w:sz w:val="24"/>
        </w:rPr>
        <w:t xml:space="preserve"> </w:t>
      </w:r>
      <w:r>
        <w:rPr>
          <w:sz w:val="24"/>
        </w:rPr>
        <w:t>setup</w:t>
      </w:r>
      <w:r>
        <w:rPr>
          <w:spacing w:val="-1"/>
          <w:sz w:val="24"/>
        </w:rPr>
        <w:t xml:space="preserve"> </w:t>
      </w:r>
      <w:r>
        <w:rPr>
          <w:sz w:val="24"/>
        </w:rPr>
        <w:t>(Set</w:t>
      </w:r>
      <w:r>
        <w:rPr>
          <w:spacing w:val="4"/>
          <w:sz w:val="24"/>
        </w:rPr>
        <w:t xml:space="preserve"> </w:t>
      </w:r>
      <w:r>
        <w:rPr>
          <w:sz w:val="24"/>
        </w:rPr>
        <w:t>the</w:t>
      </w:r>
      <w:r>
        <w:rPr>
          <w:spacing w:val="-1"/>
          <w:sz w:val="24"/>
        </w:rPr>
        <w:t xml:space="preserve"> </w:t>
      </w:r>
      <w:r>
        <w:rPr>
          <w:sz w:val="24"/>
        </w:rPr>
        <w:t>Margins</w:t>
      </w:r>
      <w:r>
        <w:rPr>
          <w:spacing w:val="-3"/>
          <w:sz w:val="24"/>
        </w:rPr>
        <w:t xml:space="preserve"> </w:t>
      </w:r>
      <w:r>
        <w:rPr>
          <w:sz w:val="24"/>
        </w:rPr>
        <w:t>&amp;</w:t>
      </w:r>
      <w:r>
        <w:rPr>
          <w:spacing w:val="-5"/>
          <w:sz w:val="24"/>
        </w:rPr>
        <w:t xml:space="preserve"> </w:t>
      </w:r>
      <w:r>
        <w:rPr>
          <w:sz w:val="24"/>
        </w:rPr>
        <w:t>Paper)</w:t>
      </w:r>
    </w:p>
    <w:p w:rsidR="00044B7D" w:rsidRDefault="00044B7D" w:rsidP="00617A6F">
      <w:pPr>
        <w:pStyle w:val="ListParagraph"/>
        <w:numPr>
          <w:ilvl w:val="2"/>
          <w:numId w:val="146"/>
        </w:numPr>
        <w:tabs>
          <w:tab w:val="left" w:pos="1600"/>
          <w:tab w:val="left" w:pos="1601"/>
        </w:tabs>
        <w:spacing w:before="3"/>
        <w:ind w:left="1601" w:hanging="591"/>
        <w:rPr>
          <w:sz w:val="24"/>
        </w:rPr>
      </w:pPr>
      <w:r>
        <w:rPr>
          <w:spacing w:val="-1"/>
          <w:sz w:val="24"/>
        </w:rPr>
        <w:t>Spell</w:t>
      </w:r>
      <w:r>
        <w:rPr>
          <w:spacing w:val="-14"/>
          <w:sz w:val="24"/>
        </w:rPr>
        <w:t xml:space="preserve"> </w:t>
      </w:r>
      <w:r>
        <w:rPr>
          <w:spacing w:val="-1"/>
          <w:sz w:val="24"/>
        </w:rPr>
        <w:t>Check</w:t>
      </w:r>
      <w:r>
        <w:rPr>
          <w:spacing w:val="-6"/>
          <w:sz w:val="24"/>
        </w:rPr>
        <w:t xml:space="preserve"> </w:t>
      </w:r>
      <w:r>
        <w:rPr>
          <w:sz w:val="24"/>
        </w:rPr>
        <w:t>&amp;</w:t>
      </w:r>
      <w:r>
        <w:rPr>
          <w:spacing w:val="-10"/>
          <w:sz w:val="24"/>
        </w:rPr>
        <w:t xml:space="preserve"> </w:t>
      </w:r>
      <w:r>
        <w:rPr>
          <w:sz w:val="24"/>
        </w:rPr>
        <w:t>Grammar</w:t>
      </w:r>
    </w:p>
    <w:p w:rsidR="00044B7D" w:rsidRDefault="00044B7D" w:rsidP="00617A6F">
      <w:pPr>
        <w:pStyle w:val="ListParagraph"/>
        <w:numPr>
          <w:ilvl w:val="2"/>
          <w:numId w:val="146"/>
        </w:numPr>
        <w:tabs>
          <w:tab w:val="left" w:pos="1600"/>
          <w:tab w:val="left" w:pos="1601"/>
        </w:tabs>
        <w:spacing w:before="2"/>
        <w:ind w:left="1601" w:hanging="591"/>
        <w:rPr>
          <w:sz w:val="24"/>
        </w:rPr>
      </w:pPr>
      <w:r>
        <w:rPr>
          <w:spacing w:val="-2"/>
          <w:sz w:val="24"/>
        </w:rPr>
        <w:t>Paragraph</w:t>
      </w:r>
      <w:r>
        <w:rPr>
          <w:spacing w:val="-12"/>
          <w:sz w:val="24"/>
        </w:rPr>
        <w:t xml:space="preserve"> </w:t>
      </w:r>
      <w:r>
        <w:rPr>
          <w:spacing w:val="-1"/>
          <w:sz w:val="24"/>
        </w:rPr>
        <w:t>Alignment</w:t>
      </w:r>
    </w:p>
    <w:p w:rsidR="00044B7D" w:rsidRDefault="00044B7D" w:rsidP="00617A6F">
      <w:pPr>
        <w:pStyle w:val="ListParagraph"/>
        <w:numPr>
          <w:ilvl w:val="2"/>
          <w:numId w:val="146"/>
        </w:numPr>
        <w:tabs>
          <w:tab w:val="left" w:pos="1600"/>
          <w:tab w:val="left" w:pos="1601"/>
        </w:tabs>
        <w:spacing w:before="3"/>
        <w:ind w:left="1601" w:hanging="591"/>
        <w:rPr>
          <w:sz w:val="24"/>
        </w:rPr>
      </w:pPr>
      <w:r>
        <w:rPr>
          <w:sz w:val="24"/>
        </w:rPr>
        <w:t>Inserting</w:t>
      </w:r>
      <w:r>
        <w:rPr>
          <w:spacing w:val="-8"/>
          <w:sz w:val="24"/>
        </w:rPr>
        <w:t xml:space="preserve"> </w:t>
      </w:r>
      <w:r>
        <w:rPr>
          <w:sz w:val="24"/>
        </w:rPr>
        <w:t>Page</w:t>
      </w:r>
      <w:r>
        <w:rPr>
          <w:spacing w:val="-7"/>
          <w:sz w:val="24"/>
        </w:rPr>
        <w:t xml:space="preserve"> </w:t>
      </w:r>
      <w:r>
        <w:rPr>
          <w:sz w:val="24"/>
        </w:rPr>
        <w:t>numbers,</w:t>
      </w:r>
      <w:r>
        <w:rPr>
          <w:spacing w:val="-6"/>
          <w:sz w:val="24"/>
        </w:rPr>
        <w:t xml:space="preserve"> </w:t>
      </w:r>
      <w:r>
        <w:rPr>
          <w:sz w:val="24"/>
        </w:rPr>
        <w:t>Symbols,</w:t>
      </w:r>
      <w:r>
        <w:rPr>
          <w:spacing w:val="-6"/>
          <w:sz w:val="24"/>
        </w:rPr>
        <w:t xml:space="preserve"> </w:t>
      </w:r>
      <w:r>
        <w:rPr>
          <w:sz w:val="24"/>
        </w:rPr>
        <w:t>Text</w:t>
      </w:r>
      <w:r>
        <w:rPr>
          <w:spacing w:val="-4"/>
          <w:sz w:val="24"/>
        </w:rPr>
        <w:t xml:space="preserve"> </w:t>
      </w:r>
      <w:r>
        <w:rPr>
          <w:sz w:val="24"/>
        </w:rPr>
        <w:t>box</w:t>
      </w:r>
      <w:r>
        <w:rPr>
          <w:spacing w:val="-12"/>
          <w:sz w:val="24"/>
        </w:rPr>
        <w:t xml:space="preserve"> </w:t>
      </w:r>
      <w:r>
        <w:rPr>
          <w:sz w:val="24"/>
        </w:rPr>
        <w:t>&amp;</w:t>
      </w:r>
      <w:r>
        <w:rPr>
          <w:spacing w:val="-12"/>
          <w:sz w:val="24"/>
        </w:rPr>
        <w:t xml:space="preserve"> </w:t>
      </w:r>
      <w:r>
        <w:rPr>
          <w:sz w:val="24"/>
        </w:rPr>
        <w:t>Picture</w:t>
      </w:r>
      <w:r>
        <w:rPr>
          <w:spacing w:val="-9"/>
          <w:sz w:val="24"/>
        </w:rPr>
        <w:t xml:space="preserve"> </w:t>
      </w:r>
      <w:r>
        <w:rPr>
          <w:sz w:val="24"/>
        </w:rPr>
        <w:t>in</w:t>
      </w:r>
      <w:r>
        <w:rPr>
          <w:spacing w:val="-11"/>
          <w:sz w:val="24"/>
        </w:rPr>
        <w:t xml:space="preserve"> </w:t>
      </w:r>
      <w:r>
        <w:rPr>
          <w:sz w:val="24"/>
        </w:rPr>
        <w:t>the</w:t>
      </w:r>
      <w:r>
        <w:rPr>
          <w:spacing w:val="-9"/>
          <w:sz w:val="24"/>
        </w:rPr>
        <w:t xml:space="preserve"> </w:t>
      </w:r>
      <w:r>
        <w:rPr>
          <w:sz w:val="24"/>
        </w:rPr>
        <w:t>document</w:t>
      </w:r>
    </w:p>
    <w:p w:rsidR="00044B7D" w:rsidRDefault="00044B7D" w:rsidP="00617A6F">
      <w:pPr>
        <w:pStyle w:val="ListParagraph"/>
        <w:numPr>
          <w:ilvl w:val="2"/>
          <w:numId w:val="146"/>
        </w:numPr>
        <w:tabs>
          <w:tab w:val="left" w:pos="1601"/>
        </w:tabs>
        <w:spacing w:before="2"/>
        <w:ind w:left="1601" w:hanging="591"/>
        <w:rPr>
          <w:sz w:val="24"/>
        </w:rPr>
      </w:pPr>
      <w:r>
        <w:rPr>
          <w:sz w:val="24"/>
        </w:rPr>
        <w:t>Use</w:t>
      </w:r>
      <w:r>
        <w:rPr>
          <w:spacing w:val="34"/>
          <w:sz w:val="24"/>
        </w:rPr>
        <w:t xml:space="preserve"> </w:t>
      </w:r>
      <w:r>
        <w:rPr>
          <w:sz w:val="24"/>
        </w:rPr>
        <w:t>the</w:t>
      </w:r>
      <w:r>
        <w:rPr>
          <w:spacing w:val="34"/>
          <w:sz w:val="24"/>
        </w:rPr>
        <w:t xml:space="preserve"> </w:t>
      </w:r>
      <w:r>
        <w:rPr>
          <w:sz w:val="24"/>
        </w:rPr>
        <w:t>different</w:t>
      </w:r>
      <w:r>
        <w:rPr>
          <w:spacing w:val="42"/>
          <w:sz w:val="24"/>
        </w:rPr>
        <w:t xml:space="preserve"> </w:t>
      </w:r>
      <w:r>
        <w:rPr>
          <w:sz w:val="24"/>
        </w:rPr>
        <w:t>Format</w:t>
      </w:r>
      <w:r>
        <w:rPr>
          <w:spacing w:val="43"/>
          <w:sz w:val="24"/>
        </w:rPr>
        <w:t xml:space="preserve"> </w:t>
      </w:r>
      <w:r>
        <w:rPr>
          <w:sz w:val="24"/>
        </w:rPr>
        <w:t>menu</w:t>
      </w:r>
      <w:r>
        <w:rPr>
          <w:spacing w:val="35"/>
          <w:sz w:val="24"/>
        </w:rPr>
        <w:t xml:space="preserve"> </w:t>
      </w:r>
      <w:r>
        <w:rPr>
          <w:sz w:val="24"/>
        </w:rPr>
        <w:t>drop</w:t>
      </w:r>
      <w:r>
        <w:rPr>
          <w:spacing w:val="46"/>
          <w:sz w:val="24"/>
        </w:rPr>
        <w:t xml:space="preserve"> </w:t>
      </w:r>
      <w:r>
        <w:rPr>
          <w:sz w:val="24"/>
        </w:rPr>
        <w:t>down</w:t>
      </w:r>
      <w:r>
        <w:rPr>
          <w:spacing w:val="31"/>
          <w:sz w:val="24"/>
        </w:rPr>
        <w:t xml:space="preserve"> </w:t>
      </w:r>
      <w:r>
        <w:rPr>
          <w:sz w:val="24"/>
        </w:rPr>
        <w:t>commands(Drop</w:t>
      </w:r>
      <w:r>
        <w:rPr>
          <w:spacing w:val="35"/>
          <w:sz w:val="24"/>
        </w:rPr>
        <w:t xml:space="preserve"> </w:t>
      </w:r>
      <w:r>
        <w:rPr>
          <w:sz w:val="24"/>
        </w:rPr>
        <w:t>Cap,</w:t>
      </w:r>
      <w:r>
        <w:rPr>
          <w:spacing w:val="39"/>
          <w:sz w:val="24"/>
        </w:rPr>
        <w:t xml:space="preserve"> </w:t>
      </w:r>
      <w:r>
        <w:rPr>
          <w:sz w:val="24"/>
        </w:rPr>
        <w:t>Change</w:t>
      </w:r>
      <w:r>
        <w:rPr>
          <w:spacing w:val="34"/>
          <w:sz w:val="24"/>
        </w:rPr>
        <w:t xml:space="preserve"> </w:t>
      </w:r>
      <w:r>
        <w:rPr>
          <w:sz w:val="24"/>
        </w:rPr>
        <w:t>Case,</w:t>
      </w:r>
      <w:r>
        <w:rPr>
          <w:spacing w:val="39"/>
          <w:sz w:val="24"/>
        </w:rPr>
        <w:t xml:space="preserve"> </w:t>
      </w:r>
      <w:r>
        <w:rPr>
          <w:sz w:val="24"/>
        </w:rPr>
        <w:t>Bullet</w:t>
      </w:r>
    </w:p>
    <w:p w:rsidR="00044B7D" w:rsidRDefault="00044B7D" w:rsidP="00044B7D">
      <w:pPr>
        <w:rPr>
          <w:sz w:val="24"/>
        </w:rPr>
        <w:sectPr w:rsidR="00044B7D">
          <w:pgSz w:w="12240" w:h="15840"/>
          <w:pgMar w:top="1460" w:right="560" w:bottom="280" w:left="920" w:header="720" w:footer="720" w:gutter="0"/>
          <w:cols w:space="720"/>
        </w:sectPr>
      </w:pPr>
    </w:p>
    <w:p w:rsidR="00044B7D" w:rsidRDefault="00044B7D" w:rsidP="00044B7D">
      <w:pPr>
        <w:pStyle w:val="BodyText"/>
        <w:spacing w:before="77"/>
        <w:ind w:left="1577" w:firstLine="0"/>
      </w:pPr>
      <w:r>
        <w:lastRenderedPageBreak/>
        <w:t>&amp;</w:t>
      </w:r>
      <w:r>
        <w:rPr>
          <w:spacing w:val="14"/>
        </w:rPr>
        <w:t xml:space="preserve"> </w:t>
      </w:r>
      <w:r>
        <w:t>Numbering</w:t>
      </w:r>
      <w:r>
        <w:rPr>
          <w:spacing w:val="18"/>
        </w:rPr>
        <w:t xml:space="preserve"> </w:t>
      </w:r>
      <w:r>
        <w:t>and</w:t>
      </w:r>
      <w:r>
        <w:rPr>
          <w:spacing w:val="18"/>
        </w:rPr>
        <w:t xml:space="preserve"> </w:t>
      </w:r>
      <w:r>
        <w:t>Border</w:t>
      </w:r>
      <w:r>
        <w:rPr>
          <w:spacing w:val="21"/>
        </w:rPr>
        <w:t xml:space="preserve"> </w:t>
      </w:r>
      <w:r>
        <w:t>&amp;</w:t>
      </w:r>
      <w:r>
        <w:rPr>
          <w:spacing w:val="14"/>
        </w:rPr>
        <w:t xml:space="preserve"> </w:t>
      </w:r>
      <w:r>
        <w:t>Shading)</w:t>
      </w:r>
    </w:p>
    <w:p w:rsidR="00044B7D" w:rsidRDefault="00044B7D" w:rsidP="00617A6F">
      <w:pPr>
        <w:pStyle w:val="ListParagraph"/>
        <w:numPr>
          <w:ilvl w:val="2"/>
          <w:numId w:val="146"/>
        </w:numPr>
        <w:tabs>
          <w:tab w:val="left" w:pos="1601"/>
        </w:tabs>
        <w:spacing w:before="2"/>
        <w:ind w:left="1601" w:hanging="591"/>
        <w:rPr>
          <w:sz w:val="24"/>
        </w:rPr>
      </w:pPr>
      <w:r>
        <w:rPr>
          <w:sz w:val="24"/>
        </w:rPr>
        <w:t>Insert</w:t>
      </w:r>
      <w:r>
        <w:rPr>
          <w:spacing w:val="24"/>
          <w:sz w:val="24"/>
        </w:rPr>
        <w:t xml:space="preserve"> </w:t>
      </w:r>
      <w:r>
        <w:rPr>
          <w:sz w:val="24"/>
        </w:rPr>
        <w:t>the</w:t>
      </w:r>
      <w:r>
        <w:rPr>
          <w:spacing w:val="17"/>
          <w:sz w:val="24"/>
        </w:rPr>
        <w:t xml:space="preserve"> </w:t>
      </w:r>
      <w:r>
        <w:rPr>
          <w:sz w:val="24"/>
        </w:rPr>
        <w:t>'Table</w:t>
      </w:r>
      <w:r>
        <w:rPr>
          <w:spacing w:val="17"/>
          <w:sz w:val="24"/>
        </w:rPr>
        <w:t xml:space="preserve"> </w:t>
      </w:r>
      <w:r>
        <w:rPr>
          <w:sz w:val="24"/>
        </w:rPr>
        <w:t>and</w:t>
      </w:r>
      <w:r>
        <w:rPr>
          <w:spacing w:val="19"/>
          <w:sz w:val="24"/>
        </w:rPr>
        <w:t xml:space="preserve"> </w:t>
      </w:r>
      <w:r>
        <w:rPr>
          <w:sz w:val="24"/>
        </w:rPr>
        <w:t>it's</w:t>
      </w:r>
      <w:r>
        <w:rPr>
          <w:spacing w:val="16"/>
          <w:sz w:val="24"/>
        </w:rPr>
        <w:t xml:space="preserve"> </w:t>
      </w:r>
      <w:r>
        <w:rPr>
          <w:sz w:val="24"/>
        </w:rPr>
        <w:t>Editing</w:t>
      </w:r>
    </w:p>
    <w:p w:rsidR="00044B7D" w:rsidRDefault="00044B7D" w:rsidP="00617A6F">
      <w:pPr>
        <w:pStyle w:val="ListParagraph"/>
        <w:numPr>
          <w:ilvl w:val="2"/>
          <w:numId w:val="146"/>
        </w:numPr>
        <w:tabs>
          <w:tab w:val="left" w:pos="1601"/>
        </w:tabs>
        <w:spacing w:before="3"/>
        <w:ind w:left="1601" w:hanging="591"/>
        <w:rPr>
          <w:sz w:val="24"/>
        </w:rPr>
      </w:pPr>
      <w:r>
        <w:rPr>
          <w:sz w:val="24"/>
        </w:rPr>
        <w:t>Printing</w:t>
      </w:r>
      <w:r>
        <w:rPr>
          <w:spacing w:val="-10"/>
          <w:sz w:val="24"/>
        </w:rPr>
        <w:t xml:space="preserve"> </w:t>
      </w:r>
      <w:r>
        <w:rPr>
          <w:sz w:val="24"/>
        </w:rPr>
        <w:t>the</w:t>
      </w:r>
      <w:r>
        <w:rPr>
          <w:spacing w:val="-10"/>
          <w:sz w:val="24"/>
        </w:rPr>
        <w:t xml:space="preserve"> </w:t>
      </w:r>
      <w:r>
        <w:rPr>
          <w:sz w:val="24"/>
        </w:rPr>
        <w:t>document</w:t>
      </w:r>
    </w:p>
    <w:p w:rsidR="00044B7D" w:rsidRDefault="00044B7D" w:rsidP="00617A6F">
      <w:pPr>
        <w:pStyle w:val="ListParagraph"/>
        <w:numPr>
          <w:ilvl w:val="2"/>
          <w:numId w:val="146"/>
        </w:numPr>
        <w:tabs>
          <w:tab w:val="left" w:pos="1601"/>
        </w:tabs>
        <w:spacing w:before="3"/>
        <w:ind w:left="1601" w:hanging="591"/>
        <w:rPr>
          <w:sz w:val="24"/>
        </w:rPr>
      </w:pPr>
      <w:r>
        <w:rPr>
          <w:sz w:val="24"/>
        </w:rPr>
        <w:t>Saving</w:t>
      </w:r>
      <w:r>
        <w:rPr>
          <w:spacing w:val="-9"/>
          <w:sz w:val="24"/>
        </w:rPr>
        <w:t xml:space="preserve"> </w:t>
      </w:r>
      <w:r>
        <w:rPr>
          <w:sz w:val="24"/>
        </w:rPr>
        <w:t>a</w:t>
      </w:r>
      <w:r>
        <w:rPr>
          <w:spacing w:val="-10"/>
          <w:sz w:val="24"/>
        </w:rPr>
        <w:t xml:space="preserve"> </w:t>
      </w:r>
      <w:r>
        <w:rPr>
          <w:sz w:val="24"/>
        </w:rPr>
        <w:t>document</w:t>
      </w:r>
      <w:r>
        <w:rPr>
          <w:spacing w:val="-4"/>
          <w:sz w:val="24"/>
        </w:rPr>
        <w:t xml:space="preserve"> </w:t>
      </w:r>
      <w:r>
        <w:rPr>
          <w:sz w:val="24"/>
        </w:rPr>
        <w:t>file</w:t>
      </w:r>
      <w:r>
        <w:rPr>
          <w:spacing w:val="-10"/>
          <w:sz w:val="24"/>
        </w:rPr>
        <w:t xml:space="preserve"> </w:t>
      </w:r>
      <w:r>
        <w:rPr>
          <w:sz w:val="24"/>
        </w:rPr>
        <w:t>as</w:t>
      </w:r>
      <w:r>
        <w:rPr>
          <w:spacing w:val="-10"/>
          <w:sz w:val="24"/>
        </w:rPr>
        <w:t xml:space="preserve"> </w:t>
      </w:r>
      <w:r>
        <w:rPr>
          <w:sz w:val="24"/>
        </w:rPr>
        <w:t>PDF</w:t>
      </w:r>
      <w:r>
        <w:rPr>
          <w:spacing w:val="-13"/>
          <w:sz w:val="24"/>
        </w:rPr>
        <w:t xml:space="preserve"> </w:t>
      </w:r>
      <w:r>
        <w:rPr>
          <w:sz w:val="24"/>
        </w:rPr>
        <w:t>format</w:t>
      </w:r>
    </w:p>
    <w:p w:rsidR="00044B7D" w:rsidRDefault="00044B7D" w:rsidP="00617A6F">
      <w:pPr>
        <w:pStyle w:val="Heading2"/>
        <w:numPr>
          <w:ilvl w:val="1"/>
          <w:numId w:val="146"/>
        </w:numPr>
        <w:tabs>
          <w:tab w:val="left" w:pos="880"/>
          <w:tab w:val="left" w:pos="881"/>
          <w:tab w:val="left" w:pos="8668"/>
        </w:tabs>
        <w:spacing w:before="127" w:line="275" w:lineRule="exact"/>
        <w:ind w:hanging="438"/>
      </w:pPr>
      <w:r>
        <w:t>MS-OFFICE</w:t>
      </w:r>
      <w:r>
        <w:rPr>
          <w:spacing w:val="-1"/>
        </w:rPr>
        <w:t xml:space="preserve"> </w:t>
      </w:r>
      <w:r>
        <w:t>(MS-EXCEL</w:t>
      </w:r>
      <w:r>
        <w:rPr>
          <w:spacing w:val="-1"/>
        </w:rPr>
        <w:t xml:space="preserve"> </w:t>
      </w:r>
      <w:r>
        <w:t>2016)</w:t>
      </w:r>
      <w:r>
        <w:tab/>
        <w:t>4</w:t>
      </w:r>
      <w:r>
        <w:rPr>
          <w:spacing w:val="1"/>
        </w:rPr>
        <w:t xml:space="preserve"> </w:t>
      </w:r>
      <w:r>
        <w:t>Hours</w:t>
      </w:r>
    </w:p>
    <w:p w:rsidR="00044B7D" w:rsidRDefault="00044B7D" w:rsidP="00617A6F">
      <w:pPr>
        <w:pStyle w:val="ListParagraph"/>
        <w:numPr>
          <w:ilvl w:val="2"/>
          <w:numId w:val="146"/>
        </w:numPr>
        <w:tabs>
          <w:tab w:val="left" w:pos="1600"/>
          <w:tab w:val="left" w:pos="1601"/>
        </w:tabs>
        <w:spacing w:before="0" w:line="275" w:lineRule="exact"/>
        <w:ind w:left="1601" w:hanging="591"/>
        <w:rPr>
          <w:sz w:val="24"/>
        </w:rPr>
      </w:pPr>
      <w:r>
        <w:rPr>
          <w:sz w:val="24"/>
        </w:rPr>
        <w:t>Introduction</w:t>
      </w:r>
      <w:r>
        <w:rPr>
          <w:spacing w:val="-4"/>
          <w:sz w:val="24"/>
        </w:rPr>
        <w:t xml:space="preserve"> </w:t>
      </w:r>
      <w:r>
        <w:rPr>
          <w:sz w:val="24"/>
        </w:rPr>
        <w:t>to</w:t>
      </w:r>
      <w:r>
        <w:rPr>
          <w:spacing w:val="5"/>
          <w:sz w:val="24"/>
        </w:rPr>
        <w:t xml:space="preserve"> </w:t>
      </w:r>
      <w:r>
        <w:rPr>
          <w:sz w:val="24"/>
        </w:rPr>
        <w:t>MS-Excel</w:t>
      </w:r>
      <w:r>
        <w:rPr>
          <w:spacing w:val="-7"/>
          <w:sz w:val="24"/>
        </w:rPr>
        <w:t xml:space="preserve"> </w:t>
      </w:r>
      <w:r>
        <w:rPr>
          <w:sz w:val="24"/>
        </w:rPr>
        <w:t>&amp;</w:t>
      </w:r>
      <w:r>
        <w:rPr>
          <w:spacing w:val="-3"/>
          <w:sz w:val="24"/>
        </w:rPr>
        <w:t xml:space="preserve"> </w:t>
      </w:r>
      <w:r>
        <w:rPr>
          <w:sz w:val="24"/>
        </w:rPr>
        <w:t>its</w:t>
      </w:r>
      <w:r>
        <w:rPr>
          <w:spacing w:val="-1"/>
          <w:sz w:val="24"/>
        </w:rPr>
        <w:t xml:space="preserve"> </w:t>
      </w:r>
      <w:r>
        <w:rPr>
          <w:sz w:val="24"/>
        </w:rPr>
        <w:t>Screen</w:t>
      </w:r>
    </w:p>
    <w:p w:rsidR="00044B7D" w:rsidRDefault="00044B7D" w:rsidP="00617A6F">
      <w:pPr>
        <w:pStyle w:val="ListParagraph"/>
        <w:numPr>
          <w:ilvl w:val="2"/>
          <w:numId w:val="146"/>
        </w:numPr>
        <w:tabs>
          <w:tab w:val="left" w:pos="1600"/>
          <w:tab w:val="left" w:pos="1601"/>
        </w:tabs>
        <w:spacing w:before="2"/>
        <w:ind w:left="1601" w:hanging="591"/>
        <w:rPr>
          <w:sz w:val="24"/>
        </w:rPr>
      </w:pPr>
      <w:r>
        <w:rPr>
          <w:spacing w:val="-1"/>
          <w:sz w:val="24"/>
        </w:rPr>
        <w:t>Entering</w:t>
      </w:r>
      <w:r>
        <w:rPr>
          <w:spacing w:val="-6"/>
          <w:sz w:val="24"/>
        </w:rPr>
        <w:t xml:space="preserve"> </w:t>
      </w:r>
      <w:r>
        <w:rPr>
          <w:sz w:val="24"/>
        </w:rPr>
        <w:t>data</w:t>
      </w:r>
      <w:r>
        <w:rPr>
          <w:spacing w:val="-6"/>
          <w:sz w:val="24"/>
        </w:rPr>
        <w:t xml:space="preserve"> </w:t>
      </w:r>
      <w:r>
        <w:rPr>
          <w:sz w:val="24"/>
        </w:rPr>
        <w:t>&amp;</w:t>
      </w:r>
      <w:r>
        <w:rPr>
          <w:spacing w:val="-10"/>
          <w:sz w:val="24"/>
        </w:rPr>
        <w:t xml:space="preserve"> </w:t>
      </w:r>
      <w:r>
        <w:rPr>
          <w:sz w:val="24"/>
        </w:rPr>
        <w:t>apply</w:t>
      </w:r>
      <w:r>
        <w:rPr>
          <w:spacing w:val="-14"/>
          <w:sz w:val="24"/>
        </w:rPr>
        <w:t xml:space="preserve"> </w:t>
      </w:r>
      <w:r>
        <w:rPr>
          <w:sz w:val="24"/>
        </w:rPr>
        <w:t>formulas</w:t>
      </w:r>
      <w:r>
        <w:rPr>
          <w:spacing w:val="-7"/>
          <w:sz w:val="24"/>
        </w:rPr>
        <w:t xml:space="preserve"> </w:t>
      </w:r>
      <w:r>
        <w:rPr>
          <w:sz w:val="24"/>
        </w:rPr>
        <w:t>in</w:t>
      </w:r>
      <w:r>
        <w:rPr>
          <w:spacing w:val="-10"/>
          <w:sz w:val="24"/>
        </w:rPr>
        <w:t xml:space="preserve"> </w:t>
      </w:r>
      <w:r>
        <w:rPr>
          <w:sz w:val="24"/>
        </w:rPr>
        <w:t>worksheet</w:t>
      </w:r>
    </w:p>
    <w:p w:rsidR="00044B7D" w:rsidRDefault="00044B7D" w:rsidP="00617A6F">
      <w:pPr>
        <w:pStyle w:val="ListParagraph"/>
        <w:numPr>
          <w:ilvl w:val="2"/>
          <w:numId w:val="146"/>
        </w:numPr>
        <w:tabs>
          <w:tab w:val="left" w:pos="1600"/>
          <w:tab w:val="left" w:pos="1601"/>
        </w:tabs>
        <w:spacing w:before="3"/>
        <w:ind w:left="1601" w:hanging="591"/>
        <w:rPr>
          <w:sz w:val="24"/>
        </w:rPr>
      </w:pPr>
      <w:r>
        <w:rPr>
          <w:sz w:val="24"/>
        </w:rPr>
        <w:t>Editing</w:t>
      </w:r>
      <w:r>
        <w:rPr>
          <w:spacing w:val="-8"/>
          <w:sz w:val="24"/>
        </w:rPr>
        <w:t xml:space="preserve"> </w:t>
      </w:r>
      <w:r>
        <w:rPr>
          <w:sz w:val="24"/>
        </w:rPr>
        <w:t>&amp;</w:t>
      </w:r>
      <w:r>
        <w:rPr>
          <w:spacing w:val="-11"/>
          <w:sz w:val="24"/>
        </w:rPr>
        <w:t xml:space="preserve"> </w:t>
      </w:r>
      <w:r>
        <w:rPr>
          <w:sz w:val="24"/>
        </w:rPr>
        <w:t>Formatting</w:t>
      </w:r>
      <w:r>
        <w:rPr>
          <w:spacing w:val="-8"/>
          <w:sz w:val="24"/>
        </w:rPr>
        <w:t xml:space="preserve"> </w:t>
      </w:r>
      <w:r>
        <w:rPr>
          <w:sz w:val="24"/>
        </w:rPr>
        <w:t>the</w:t>
      </w:r>
      <w:r>
        <w:rPr>
          <w:spacing w:val="-8"/>
          <w:sz w:val="24"/>
        </w:rPr>
        <w:t xml:space="preserve"> </w:t>
      </w:r>
      <w:r>
        <w:rPr>
          <w:sz w:val="24"/>
        </w:rPr>
        <w:t>Cells,</w:t>
      </w:r>
      <w:r>
        <w:rPr>
          <w:spacing w:val="-6"/>
          <w:sz w:val="24"/>
        </w:rPr>
        <w:t xml:space="preserve"> </w:t>
      </w:r>
      <w:r>
        <w:rPr>
          <w:sz w:val="24"/>
        </w:rPr>
        <w:t>Row</w:t>
      </w:r>
      <w:r>
        <w:rPr>
          <w:spacing w:val="-8"/>
          <w:sz w:val="24"/>
        </w:rPr>
        <w:t xml:space="preserve"> </w:t>
      </w:r>
      <w:r>
        <w:rPr>
          <w:sz w:val="24"/>
        </w:rPr>
        <w:t>&amp;</w:t>
      </w:r>
      <w:r>
        <w:rPr>
          <w:spacing w:val="-12"/>
          <w:sz w:val="24"/>
        </w:rPr>
        <w:t xml:space="preserve"> </w:t>
      </w:r>
      <w:r>
        <w:rPr>
          <w:sz w:val="24"/>
        </w:rPr>
        <w:t>Column</w:t>
      </w:r>
    </w:p>
    <w:p w:rsidR="00044B7D" w:rsidRDefault="00044B7D" w:rsidP="00617A6F">
      <w:pPr>
        <w:pStyle w:val="ListParagraph"/>
        <w:numPr>
          <w:ilvl w:val="2"/>
          <w:numId w:val="146"/>
        </w:numPr>
        <w:tabs>
          <w:tab w:val="left" w:pos="1600"/>
          <w:tab w:val="left" w:pos="1601"/>
        </w:tabs>
        <w:spacing w:before="2"/>
        <w:ind w:left="1601" w:hanging="591"/>
        <w:rPr>
          <w:sz w:val="24"/>
        </w:rPr>
      </w:pPr>
      <w:r>
        <w:rPr>
          <w:sz w:val="24"/>
        </w:rPr>
        <w:t>Insert</w:t>
      </w:r>
      <w:r>
        <w:rPr>
          <w:spacing w:val="-2"/>
          <w:sz w:val="24"/>
        </w:rPr>
        <w:t xml:space="preserve"> </w:t>
      </w:r>
      <w:r>
        <w:rPr>
          <w:sz w:val="24"/>
        </w:rPr>
        <w:t>Graphs</w:t>
      </w:r>
      <w:r>
        <w:rPr>
          <w:spacing w:val="-7"/>
          <w:sz w:val="24"/>
        </w:rPr>
        <w:t xml:space="preserve"> </w:t>
      </w:r>
      <w:r>
        <w:rPr>
          <w:sz w:val="24"/>
        </w:rPr>
        <w:t>in</w:t>
      </w:r>
      <w:r>
        <w:rPr>
          <w:spacing w:val="-11"/>
          <w:sz w:val="24"/>
        </w:rPr>
        <w:t xml:space="preserve"> </w:t>
      </w:r>
      <w:r>
        <w:rPr>
          <w:sz w:val="24"/>
        </w:rPr>
        <w:t>sheet</w:t>
      </w:r>
    </w:p>
    <w:p w:rsidR="00044B7D" w:rsidRDefault="00044B7D" w:rsidP="00617A6F">
      <w:pPr>
        <w:pStyle w:val="ListParagraph"/>
        <w:numPr>
          <w:ilvl w:val="2"/>
          <w:numId w:val="146"/>
        </w:numPr>
        <w:tabs>
          <w:tab w:val="left" w:pos="1600"/>
          <w:tab w:val="left" w:pos="1601"/>
        </w:tabs>
        <w:spacing w:before="3"/>
        <w:ind w:left="1601" w:hanging="591"/>
        <w:rPr>
          <w:sz w:val="24"/>
        </w:rPr>
      </w:pPr>
      <w:r>
        <w:rPr>
          <w:sz w:val="24"/>
        </w:rPr>
        <w:t>Page</w:t>
      </w:r>
      <w:r>
        <w:rPr>
          <w:spacing w:val="-8"/>
          <w:sz w:val="24"/>
        </w:rPr>
        <w:t xml:space="preserve"> </w:t>
      </w:r>
      <w:r>
        <w:rPr>
          <w:sz w:val="24"/>
        </w:rPr>
        <w:t>setup,</w:t>
      </w:r>
      <w:r>
        <w:rPr>
          <w:spacing w:val="-5"/>
          <w:sz w:val="24"/>
        </w:rPr>
        <w:t xml:space="preserve"> </w:t>
      </w:r>
      <w:r>
        <w:rPr>
          <w:sz w:val="24"/>
        </w:rPr>
        <w:t>Print</w:t>
      </w:r>
      <w:r>
        <w:rPr>
          <w:spacing w:val="-2"/>
          <w:sz w:val="24"/>
        </w:rPr>
        <w:t xml:space="preserve"> </w:t>
      </w:r>
      <w:r>
        <w:rPr>
          <w:sz w:val="24"/>
        </w:rPr>
        <w:t>Preview</w:t>
      </w:r>
      <w:r>
        <w:rPr>
          <w:spacing w:val="-8"/>
          <w:sz w:val="24"/>
        </w:rPr>
        <w:t xml:space="preserve"> </w:t>
      </w:r>
      <w:r>
        <w:rPr>
          <w:sz w:val="24"/>
        </w:rPr>
        <w:t>&amp;</w:t>
      </w:r>
      <w:r>
        <w:rPr>
          <w:spacing w:val="-11"/>
          <w:sz w:val="24"/>
        </w:rPr>
        <w:t xml:space="preserve"> </w:t>
      </w:r>
      <w:r>
        <w:rPr>
          <w:sz w:val="24"/>
        </w:rPr>
        <w:t>Printing</w:t>
      </w:r>
    </w:p>
    <w:p w:rsidR="00044B7D" w:rsidRDefault="00044B7D" w:rsidP="00617A6F">
      <w:pPr>
        <w:pStyle w:val="ListParagraph"/>
        <w:numPr>
          <w:ilvl w:val="2"/>
          <w:numId w:val="146"/>
        </w:numPr>
        <w:tabs>
          <w:tab w:val="left" w:pos="1600"/>
          <w:tab w:val="left" w:pos="1601"/>
        </w:tabs>
        <w:spacing w:before="2"/>
        <w:ind w:left="1601" w:hanging="591"/>
        <w:rPr>
          <w:sz w:val="24"/>
        </w:rPr>
      </w:pPr>
      <w:r>
        <w:rPr>
          <w:sz w:val="24"/>
        </w:rPr>
        <w:t>Types</w:t>
      </w:r>
      <w:r>
        <w:rPr>
          <w:spacing w:val="-3"/>
          <w:sz w:val="24"/>
        </w:rPr>
        <w:t xml:space="preserve"> </w:t>
      </w:r>
      <w:r>
        <w:rPr>
          <w:sz w:val="24"/>
        </w:rPr>
        <w:t>&amp;</w:t>
      </w:r>
      <w:r>
        <w:rPr>
          <w:spacing w:val="-5"/>
          <w:sz w:val="24"/>
        </w:rPr>
        <w:t xml:space="preserve"> </w:t>
      </w:r>
      <w:r>
        <w:rPr>
          <w:sz w:val="24"/>
        </w:rPr>
        <w:t>Categories</w:t>
      </w:r>
      <w:r>
        <w:rPr>
          <w:spacing w:val="-3"/>
          <w:sz w:val="24"/>
        </w:rPr>
        <w:t xml:space="preserve"> </w:t>
      </w:r>
      <w:r>
        <w:rPr>
          <w:sz w:val="24"/>
        </w:rPr>
        <w:t>of</w:t>
      </w:r>
      <w:r>
        <w:rPr>
          <w:spacing w:val="-8"/>
          <w:sz w:val="24"/>
        </w:rPr>
        <w:t xml:space="preserve"> </w:t>
      </w:r>
      <w:r>
        <w:rPr>
          <w:sz w:val="24"/>
        </w:rPr>
        <w:t>Charts</w:t>
      </w:r>
    </w:p>
    <w:p w:rsidR="00044B7D" w:rsidRDefault="00044B7D" w:rsidP="00617A6F">
      <w:pPr>
        <w:pStyle w:val="Heading2"/>
        <w:numPr>
          <w:ilvl w:val="1"/>
          <w:numId w:val="146"/>
        </w:numPr>
        <w:tabs>
          <w:tab w:val="left" w:pos="880"/>
          <w:tab w:val="left" w:pos="881"/>
          <w:tab w:val="left" w:pos="8668"/>
        </w:tabs>
        <w:spacing w:before="128" w:line="275" w:lineRule="exact"/>
        <w:ind w:hanging="447"/>
      </w:pPr>
      <w:r>
        <w:t>MS-OFFICE</w:t>
      </w:r>
      <w:r>
        <w:rPr>
          <w:spacing w:val="-2"/>
        </w:rPr>
        <w:t xml:space="preserve"> </w:t>
      </w:r>
      <w:r>
        <w:t>(MS-POWER POINT</w:t>
      </w:r>
      <w:r>
        <w:rPr>
          <w:spacing w:val="-2"/>
        </w:rPr>
        <w:t xml:space="preserve"> </w:t>
      </w:r>
      <w:r>
        <w:t>2016)</w:t>
      </w:r>
      <w:r>
        <w:tab/>
        <w:t>4 Hours</w:t>
      </w:r>
    </w:p>
    <w:p w:rsidR="00044B7D" w:rsidRDefault="00044B7D" w:rsidP="00617A6F">
      <w:pPr>
        <w:pStyle w:val="ListParagraph"/>
        <w:numPr>
          <w:ilvl w:val="2"/>
          <w:numId w:val="146"/>
        </w:numPr>
        <w:tabs>
          <w:tab w:val="left" w:pos="1600"/>
          <w:tab w:val="left" w:pos="1601"/>
        </w:tabs>
        <w:spacing w:before="0" w:line="275" w:lineRule="exact"/>
        <w:ind w:left="1601" w:hanging="591"/>
        <w:rPr>
          <w:sz w:val="24"/>
        </w:rPr>
      </w:pPr>
      <w:r>
        <w:rPr>
          <w:sz w:val="24"/>
        </w:rPr>
        <w:t>Introduction</w:t>
      </w:r>
      <w:r>
        <w:rPr>
          <w:spacing w:val="30"/>
          <w:sz w:val="24"/>
        </w:rPr>
        <w:t xml:space="preserve"> </w:t>
      </w:r>
      <w:r>
        <w:rPr>
          <w:sz w:val="24"/>
        </w:rPr>
        <w:t>to</w:t>
      </w:r>
      <w:r>
        <w:rPr>
          <w:spacing w:val="44"/>
          <w:sz w:val="24"/>
        </w:rPr>
        <w:t xml:space="preserve"> </w:t>
      </w:r>
      <w:r>
        <w:rPr>
          <w:sz w:val="24"/>
        </w:rPr>
        <w:t>MS-Power</w:t>
      </w:r>
      <w:r>
        <w:rPr>
          <w:spacing w:val="41"/>
          <w:sz w:val="24"/>
        </w:rPr>
        <w:t xml:space="preserve"> </w:t>
      </w:r>
      <w:r>
        <w:rPr>
          <w:sz w:val="24"/>
        </w:rPr>
        <w:t>point</w:t>
      </w:r>
    </w:p>
    <w:p w:rsidR="00044B7D" w:rsidRDefault="00044B7D" w:rsidP="00617A6F">
      <w:pPr>
        <w:pStyle w:val="ListParagraph"/>
        <w:numPr>
          <w:ilvl w:val="2"/>
          <w:numId w:val="146"/>
        </w:numPr>
        <w:tabs>
          <w:tab w:val="left" w:pos="1600"/>
          <w:tab w:val="left" w:pos="1601"/>
        </w:tabs>
        <w:spacing w:before="2"/>
        <w:ind w:left="1601" w:hanging="591"/>
        <w:rPr>
          <w:sz w:val="24"/>
        </w:rPr>
      </w:pPr>
      <w:r>
        <w:rPr>
          <w:sz w:val="24"/>
        </w:rPr>
        <w:t>Creating</w:t>
      </w:r>
      <w:r>
        <w:rPr>
          <w:spacing w:val="-4"/>
          <w:sz w:val="24"/>
        </w:rPr>
        <w:t xml:space="preserve"> </w:t>
      </w:r>
      <w:r>
        <w:rPr>
          <w:sz w:val="24"/>
        </w:rPr>
        <w:t>a,</w:t>
      </w:r>
      <w:r>
        <w:rPr>
          <w:spacing w:val="-2"/>
          <w:sz w:val="24"/>
        </w:rPr>
        <w:t xml:space="preserve"> </w:t>
      </w:r>
      <w:r>
        <w:rPr>
          <w:sz w:val="24"/>
        </w:rPr>
        <w:t>presentation</w:t>
      </w:r>
    </w:p>
    <w:p w:rsidR="00044B7D" w:rsidRDefault="00044B7D" w:rsidP="00617A6F">
      <w:pPr>
        <w:pStyle w:val="ListParagraph"/>
        <w:numPr>
          <w:ilvl w:val="2"/>
          <w:numId w:val="146"/>
        </w:numPr>
        <w:tabs>
          <w:tab w:val="left" w:pos="1600"/>
          <w:tab w:val="left" w:pos="1601"/>
        </w:tabs>
        <w:spacing w:before="3"/>
        <w:ind w:left="1601" w:hanging="591"/>
        <w:rPr>
          <w:sz w:val="24"/>
        </w:rPr>
      </w:pPr>
      <w:r>
        <w:rPr>
          <w:sz w:val="24"/>
        </w:rPr>
        <w:t>Editing</w:t>
      </w:r>
      <w:r>
        <w:rPr>
          <w:spacing w:val="19"/>
          <w:sz w:val="24"/>
        </w:rPr>
        <w:t xml:space="preserve"> </w:t>
      </w:r>
      <w:r>
        <w:rPr>
          <w:sz w:val="24"/>
        </w:rPr>
        <w:t>&amp;</w:t>
      </w:r>
      <w:r>
        <w:rPr>
          <w:spacing w:val="15"/>
          <w:sz w:val="24"/>
        </w:rPr>
        <w:t xml:space="preserve"> </w:t>
      </w:r>
      <w:r>
        <w:rPr>
          <w:sz w:val="24"/>
        </w:rPr>
        <w:t>formatting</w:t>
      </w:r>
      <w:r>
        <w:rPr>
          <w:spacing w:val="19"/>
          <w:sz w:val="24"/>
        </w:rPr>
        <w:t xml:space="preserve"> </w:t>
      </w:r>
      <w:r>
        <w:rPr>
          <w:sz w:val="24"/>
        </w:rPr>
        <w:t>a</w:t>
      </w:r>
      <w:r>
        <w:rPr>
          <w:spacing w:val="19"/>
          <w:sz w:val="24"/>
        </w:rPr>
        <w:t xml:space="preserve"> </w:t>
      </w:r>
      <w:r>
        <w:rPr>
          <w:sz w:val="24"/>
        </w:rPr>
        <w:t>text</w:t>
      </w:r>
      <w:r>
        <w:rPr>
          <w:spacing w:val="25"/>
          <w:sz w:val="24"/>
        </w:rPr>
        <w:t xml:space="preserve"> </w:t>
      </w:r>
      <w:r>
        <w:rPr>
          <w:sz w:val="24"/>
        </w:rPr>
        <w:t>box</w:t>
      </w:r>
    </w:p>
    <w:p w:rsidR="00044B7D" w:rsidRDefault="00044B7D" w:rsidP="00617A6F">
      <w:pPr>
        <w:pStyle w:val="ListParagraph"/>
        <w:numPr>
          <w:ilvl w:val="2"/>
          <w:numId w:val="146"/>
        </w:numPr>
        <w:tabs>
          <w:tab w:val="left" w:pos="1600"/>
          <w:tab w:val="left" w:pos="1601"/>
        </w:tabs>
        <w:spacing w:before="3"/>
        <w:ind w:left="1601" w:hanging="591"/>
        <w:rPr>
          <w:sz w:val="24"/>
        </w:rPr>
      </w:pPr>
      <w:r>
        <w:rPr>
          <w:sz w:val="24"/>
        </w:rPr>
        <w:t>Adding</w:t>
      </w:r>
      <w:r>
        <w:rPr>
          <w:spacing w:val="18"/>
          <w:sz w:val="24"/>
        </w:rPr>
        <w:t xml:space="preserve"> </w:t>
      </w:r>
      <w:r>
        <w:rPr>
          <w:sz w:val="24"/>
        </w:rPr>
        <w:t>pictures</w:t>
      </w:r>
      <w:r>
        <w:rPr>
          <w:spacing w:val="17"/>
          <w:sz w:val="24"/>
        </w:rPr>
        <w:t xml:space="preserve"> </w:t>
      </w:r>
      <w:r>
        <w:rPr>
          <w:sz w:val="24"/>
        </w:rPr>
        <w:t>&amp;</w:t>
      </w:r>
      <w:r>
        <w:rPr>
          <w:spacing w:val="14"/>
          <w:sz w:val="24"/>
        </w:rPr>
        <w:t xml:space="preserve"> </w:t>
      </w:r>
      <w:r>
        <w:rPr>
          <w:sz w:val="24"/>
        </w:rPr>
        <w:t>colors</w:t>
      </w:r>
      <w:r>
        <w:rPr>
          <w:spacing w:val="16"/>
          <w:sz w:val="24"/>
        </w:rPr>
        <w:t xml:space="preserve"> </w:t>
      </w:r>
      <w:r>
        <w:rPr>
          <w:sz w:val="24"/>
        </w:rPr>
        <w:t>to</w:t>
      </w:r>
      <w:r>
        <w:rPr>
          <w:spacing w:val="24"/>
          <w:sz w:val="24"/>
        </w:rPr>
        <w:t xml:space="preserve"> </w:t>
      </w:r>
      <w:r>
        <w:rPr>
          <w:sz w:val="24"/>
        </w:rPr>
        <w:t>a</w:t>
      </w:r>
      <w:r>
        <w:rPr>
          <w:spacing w:val="18"/>
          <w:sz w:val="24"/>
        </w:rPr>
        <w:t xml:space="preserve"> </w:t>
      </w:r>
      <w:r>
        <w:rPr>
          <w:sz w:val="24"/>
        </w:rPr>
        <w:t>slide</w:t>
      </w:r>
    </w:p>
    <w:p w:rsidR="00044B7D" w:rsidRDefault="00044B7D" w:rsidP="00617A6F">
      <w:pPr>
        <w:pStyle w:val="ListParagraph"/>
        <w:numPr>
          <w:ilvl w:val="2"/>
          <w:numId w:val="146"/>
        </w:numPr>
        <w:tabs>
          <w:tab w:val="left" w:pos="1600"/>
          <w:tab w:val="left" w:pos="1601"/>
        </w:tabs>
        <w:spacing w:before="2"/>
        <w:ind w:left="1601" w:hanging="591"/>
        <w:rPr>
          <w:sz w:val="24"/>
        </w:rPr>
      </w:pPr>
      <w:r>
        <w:rPr>
          <w:sz w:val="24"/>
        </w:rPr>
        <w:t>Making</w:t>
      </w:r>
      <w:r>
        <w:rPr>
          <w:spacing w:val="15"/>
          <w:sz w:val="24"/>
        </w:rPr>
        <w:t xml:space="preserve"> </w:t>
      </w:r>
      <w:r>
        <w:rPr>
          <w:sz w:val="24"/>
        </w:rPr>
        <w:t>slide</w:t>
      </w:r>
      <w:r>
        <w:rPr>
          <w:spacing w:val="15"/>
          <w:sz w:val="24"/>
        </w:rPr>
        <w:t xml:space="preserve"> </w:t>
      </w:r>
      <w:r>
        <w:rPr>
          <w:sz w:val="24"/>
        </w:rPr>
        <w:t>shows</w:t>
      </w:r>
    </w:p>
    <w:p w:rsidR="00044B7D" w:rsidRDefault="00044B7D" w:rsidP="00617A6F">
      <w:pPr>
        <w:pStyle w:val="ListParagraph"/>
        <w:numPr>
          <w:ilvl w:val="2"/>
          <w:numId w:val="146"/>
        </w:numPr>
        <w:tabs>
          <w:tab w:val="left" w:pos="1600"/>
          <w:tab w:val="left" w:pos="1601"/>
        </w:tabs>
        <w:spacing w:before="2"/>
        <w:ind w:left="1601" w:hanging="591"/>
        <w:rPr>
          <w:sz w:val="24"/>
        </w:rPr>
      </w:pPr>
      <w:r>
        <w:rPr>
          <w:sz w:val="24"/>
        </w:rPr>
        <w:t>Slide</w:t>
      </w:r>
      <w:r>
        <w:rPr>
          <w:spacing w:val="21"/>
          <w:sz w:val="24"/>
        </w:rPr>
        <w:t xml:space="preserve"> </w:t>
      </w:r>
      <w:r>
        <w:rPr>
          <w:sz w:val="24"/>
        </w:rPr>
        <w:t>Transition</w:t>
      </w:r>
    </w:p>
    <w:p w:rsidR="00044B7D" w:rsidRDefault="00044B7D" w:rsidP="00617A6F">
      <w:pPr>
        <w:pStyle w:val="Heading2"/>
        <w:numPr>
          <w:ilvl w:val="1"/>
          <w:numId w:val="146"/>
        </w:numPr>
        <w:tabs>
          <w:tab w:val="left" w:pos="923"/>
          <w:tab w:val="left" w:pos="924"/>
          <w:tab w:val="left" w:pos="8668"/>
        </w:tabs>
        <w:spacing w:before="128" w:line="275" w:lineRule="exact"/>
        <w:ind w:left="923" w:hanging="495"/>
      </w:pPr>
      <w:r>
        <w:t>INTRODUCTION</w:t>
      </w:r>
      <w:r>
        <w:rPr>
          <w:spacing w:val="-2"/>
        </w:rPr>
        <w:t xml:space="preserve"> </w:t>
      </w:r>
      <w:r>
        <w:t>TO</w:t>
      </w:r>
      <w:r>
        <w:rPr>
          <w:spacing w:val="-2"/>
        </w:rPr>
        <w:t xml:space="preserve"> </w:t>
      </w:r>
      <w:r>
        <w:t>PROGRAMMING</w:t>
      </w:r>
      <w:r>
        <w:tab/>
        <w:t>4 Hours</w:t>
      </w:r>
    </w:p>
    <w:p w:rsidR="00044B7D" w:rsidRDefault="00044B7D" w:rsidP="00617A6F">
      <w:pPr>
        <w:pStyle w:val="ListParagraph"/>
        <w:numPr>
          <w:ilvl w:val="2"/>
          <w:numId w:val="146"/>
        </w:numPr>
        <w:tabs>
          <w:tab w:val="left" w:pos="1600"/>
          <w:tab w:val="left" w:pos="1601"/>
        </w:tabs>
        <w:spacing w:before="0" w:line="275" w:lineRule="exact"/>
        <w:ind w:left="1601" w:hanging="591"/>
      </w:pPr>
      <w:r>
        <w:rPr>
          <w:sz w:val="24"/>
        </w:rPr>
        <w:t>Introduction</w:t>
      </w:r>
      <w:r>
        <w:rPr>
          <w:spacing w:val="-10"/>
          <w:sz w:val="24"/>
        </w:rPr>
        <w:t xml:space="preserve"> </w:t>
      </w:r>
      <w:r>
        <w:rPr>
          <w:sz w:val="24"/>
        </w:rPr>
        <w:t>to</w:t>
      </w:r>
      <w:r>
        <w:rPr>
          <w:spacing w:val="-2"/>
          <w:sz w:val="24"/>
        </w:rPr>
        <w:t xml:space="preserve"> </w:t>
      </w:r>
      <w:r>
        <w:rPr>
          <w:sz w:val="24"/>
        </w:rPr>
        <w:t>computer</w:t>
      </w:r>
      <w:r>
        <w:rPr>
          <w:spacing w:val="-1"/>
          <w:sz w:val="24"/>
        </w:rPr>
        <w:t xml:space="preserve"> </w:t>
      </w:r>
      <w:r>
        <w:rPr>
          <w:sz w:val="24"/>
        </w:rPr>
        <w:t>programming</w:t>
      </w:r>
      <w:r>
        <w:rPr>
          <w:spacing w:val="-5"/>
          <w:sz w:val="24"/>
        </w:rPr>
        <w:t xml:space="preserve"> </w:t>
      </w:r>
      <w:r>
        <w:rPr>
          <w:sz w:val="24"/>
        </w:rPr>
        <w:t>and</w:t>
      </w:r>
      <w:r>
        <w:rPr>
          <w:spacing w:val="-5"/>
          <w:sz w:val="24"/>
        </w:rPr>
        <w:t xml:space="preserve"> </w:t>
      </w:r>
      <w:r>
        <w:rPr>
          <w:sz w:val="24"/>
        </w:rPr>
        <w:t>languages</w:t>
      </w:r>
    </w:p>
    <w:p w:rsidR="00044B7D" w:rsidRDefault="00044B7D" w:rsidP="00617A6F">
      <w:pPr>
        <w:pStyle w:val="ListParagraph"/>
        <w:numPr>
          <w:ilvl w:val="2"/>
          <w:numId w:val="146"/>
        </w:numPr>
        <w:tabs>
          <w:tab w:val="left" w:pos="1600"/>
          <w:tab w:val="left" w:pos="1601"/>
        </w:tabs>
        <w:spacing w:before="2"/>
        <w:ind w:left="1601" w:hanging="591"/>
      </w:pPr>
      <w:r>
        <w:rPr>
          <w:sz w:val="24"/>
        </w:rPr>
        <w:t>Introduction</w:t>
      </w:r>
      <w:r>
        <w:rPr>
          <w:spacing w:val="-2"/>
          <w:sz w:val="24"/>
        </w:rPr>
        <w:t xml:space="preserve"> </w:t>
      </w:r>
      <w:r>
        <w:rPr>
          <w:sz w:val="24"/>
        </w:rPr>
        <w:t>to</w:t>
      </w:r>
      <w:r>
        <w:rPr>
          <w:spacing w:val="8"/>
          <w:sz w:val="24"/>
        </w:rPr>
        <w:t xml:space="preserve"> </w:t>
      </w:r>
      <w:r>
        <w:rPr>
          <w:sz w:val="24"/>
        </w:rPr>
        <w:t>C++</w:t>
      </w:r>
    </w:p>
    <w:p w:rsidR="00044B7D" w:rsidRDefault="00044B7D" w:rsidP="00617A6F">
      <w:pPr>
        <w:pStyle w:val="ListParagraph"/>
        <w:numPr>
          <w:ilvl w:val="2"/>
          <w:numId w:val="146"/>
        </w:numPr>
        <w:tabs>
          <w:tab w:val="left" w:pos="1600"/>
          <w:tab w:val="left" w:pos="1601"/>
        </w:tabs>
        <w:spacing w:before="3"/>
        <w:ind w:left="1601" w:hanging="591"/>
      </w:pPr>
      <w:r>
        <w:rPr>
          <w:spacing w:val="-1"/>
          <w:sz w:val="24"/>
        </w:rPr>
        <w:t>Arithmetical</w:t>
      </w:r>
      <w:r>
        <w:rPr>
          <w:spacing w:val="-13"/>
          <w:sz w:val="24"/>
        </w:rPr>
        <w:t xml:space="preserve"> </w:t>
      </w:r>
      <w:r>
        <w:rPr>
          <w:spacing w:val="-1"/>
          <w:sz w:val="24"/>
        </w:rPr>
        <w:t>operations</w:t>
      </w:r>
    </w:p>
    <w:p w:rsidR="00044B7D" w:rsidRDefault="00044B7D" w:rsidP="00617A6F">
      <w:pPr>
        <w:pStyle w:val="ListParagraph"/>
        <w:numPr>
          <w:ilvl w:val="2"/>
          <w:numId w:val="146"/>
        </w:numPr>
        <w:tabs>
          <w:tab w:val="left" w:pos="1600"/>
          <w:tab w:val="left" w:pos="1601"/>
        </w:tabs>
        <w:spacing w:before="2"/>
        <w:ind w:left="1601" w:hanging="630"/>
      </w:pPr>
      <w:r>
        <w:rPr>
          <w:sz w:val="24"/>
        </w:rPr>
        <w:t>Logical</w:t>
      </w:r>
      <w:r>
        <w:rPr>
          <w:spacing w:val="-13"/>
          <w:sz w:val="24"/>
        </w:rPr>
        <w:t xml:space="preserve"> </w:t>
      </w:r>
      <w:r>
        <w:rPr>
          <w:sz w:val="24"/>
        </w:rPr>
        <w:t>operations</w:t>
      </w:r>
    </w:p>
    <w:p w:rsidR="00044B7D" w:rsidRDefault="00044B7D" w:rsidP="00617A6F">
      <w:pPr>
        <w:pStyle w:val="ListParagraph"/>
        <w:numPr>
          <w:ilvl w:val="2"/>
          <w:numId w:val="146"/>
        </w:numPr>
        <w:tabs>
          <w:tab w:val="left" w:pos="1600"/>
          <w:tab w:val="left" w:pos="1601"/>
        </w:tabs>
        <w:spacing w:before="3"/>
        <w:ind w:left="1601" w:hanging="591"/>
      </w:pPr>
      <w:r>
        <w:rPr>
          <w:sz w:val="24"/>
        </w:rPr>
        <w:t>Looping</w:t>
      </w:r>
    </w:p>
    <w:p w:rsidR="00044B7D" w:rsidRDefault="00044B7D" w:rsidP="00617A6F">
      <w:pPr>
        <w:pStyle w:val="ListParagraph"/>
        <w:numPr>
          <w:ilvl w:val="2"/>
          <w:numId w:val="146"/>
        </w:numPr>
        <w:tabs>
          <w:tab w:val="left" w:pos="1600"/>
          <w:tab w:val="left" w:pos="1601"/>
        </w:tabs>
        <w:spacing w:before="2"/>
        <w:ind w:left="1601" w:hanging="630"/>
      </w:pPr>
      <w:r>
        <w:rPr>
          <w:sz w:val="24"/>
        </w:rPr>
        <w:t>Flow</w:t>
      </w:r>
      <w:r>
        <w:rPr>
          <w:spacing w:val="-6"/>
          <w:sz w:val="24"/>
        </w:rPr>
        <w:t xml:space="preserve"> </w:t>
      </w:r>
      <w:r>
        <w:rPr>
          <w:sz w:val="24"/>
        </w:rPr>
        <w:t>chart</w:t>
      </w:r>
    </w:p>
    <w:p w:rsidR="00044B7D" w:rsidRDefault="00044B7D" w:rsidP="00044B7D">
      <w:pPr>
        <w:pStyle w:val="BodyText"/>
        <w:ind w:left="0" w:firstLine="0"/>
      </w:pPr>
    </w:p>
    <w:p w:rsidR="00044B7D" w:rsidRDefault="00044B7D" w:rsidP="00617A6F">
      <w:pPr>
        <w:pStyle w:val="Heading2"/>
        <w:numPr>
          <w:ilvl w:val="1"/>
          <w:numId w:val="146"/>
        </w:numPr>
        <w:tabs>
          <w:tab w:val="left" w:pos="684"/>
          <w:tab w:val="left" w:pos="9826"/>
        </w:tabs>
        <w:spacing w:line="275" w:lineRule="exact"/>
        <w:ind w:left="683" w:hanging="274"/>
      </w:pPr>
      <w:r>
        <w:t>INTERNET</w:t>
      </w:r>
      <w:r>
        <w:rPr>
          <w:spacing w:val="-3"/>
        </w:rPr>
        <w:t xml:space="preserve"> </w:t>
      </w:r>
      <w:r>
        <w:t>&amp; E-MAIL</w:t>
      </w:r>
      <w:r>
        <w:tab/>
        <w:t>3 Hours</w:t>
      </w:r>
    </w:p>
    <w:p w:rsidR="00044B7D" w:rsidRDefault="00044B7D" w:rsidP="00617A6F">
      <w:pPr>
        <w:pStyle w:val="ListParagraph"/>
        <w:numPr>
          <w:ilvl w:val="2"/>
          <w:numId w:val="146"/>
        </w:numPr>
        <w:tabs>
          <w:tab w:val="left" w:pos="1495"/>
          <w:tab w:val="left" w:pos="1496"/>
        </w:tabs>
        <w:spacing w:before="0" w:line="275" w:lineRule="exact"/>
        <w:rPr>
          <w:sz w:val="24"/>
        </w:rPr>
      </w:pPr>
      <w:r>
        <w:rPr>
          <w:sz w:val="24"/>
        </w:rPr>
        <w:t>Introduction</w:t>
      </w:r>
      <w:r>
        <w:rPr>
          <w:spacing w:val="24"/>
          <w:sz w:val="24"/>
        </w:rPr>
        <w:t xml:space="preserve"> </w:t>
      </w:r>
      <w:r>
        <w:rPr>
          <w:sz w:val="24"/>
        </w:rPr>
        <w:t>to</w:t>
      </w:r>
      <w:r>
        <w:rPr>
          <w:spacing w:val="38"/>
          <w:sz w:val="24"/>
        </w:rPr>
        <w:t xml:space="preserve"> </w:t>
      </w:r>
      <w:r>
        <w:rPr>
          <w:sz w:val="24"/>
        </w:rPr>
        <w:t>Internet</w:t>
      </w:r>
      <w:r>
        <w:rPr>
          <w:spacing w:val="38"/>
          <w:sz w:val="24"/>
        </w:rPr>
        <w:t xml:space="preserve"> </w:t>
      </w:r>
      <w:r>
        <w:rPr>
          <w:sz w:val="24"/>
        </w:rPr>
        <w:t>&amp;</w:t>
      </w:r>
      <w:r>
        <w:rPr>
          <w:spacing w:val="26"/>
          <w:sz w:val="24"/>
        </w:rPr>
        <w:t xml:space="preserve"> </w:t>
      </w:r>
      <w:r>
        <w:rPr>
          <w:sz w:val="24"/>
        </w:rPr>
        <w:t>browser</w:t>
      </w:r>
      <w:r>
        <w:rPr>
          <w:spacing w:val="34"/>
          <w:sz w:val="24"/>
        </w:rPr>
        <w:t xml:space="preserve"> </w:t>
      </w:r>
      <w:r>
        <w:rPr>
          <w:sz w:val="24"/>
        </w:rPr>
        <w:t>window</w:t>
      </w:r>
    </w:p>
    <w:p w:rsidR="00044B7D" w:rsidRDefault="00044B7D" w:rsidP="00617A6F">
      <w:pPr>
        <w:pStyle w:val="ListParagraph"/>
        <w:numPr>
          <w:ilvl w:val="2"/>
          <w:numId w:val="146"/>
        </w:numPr>
        <w:tabs>
          <w:tab w:val="left" w:pos="1495"/>
          <w:tab w:val="left" w:pos="1496"/>
        </w:tabs>
        <w:spacing w:before="3"/>
        <w:rPr>
          <w:sz w:val="24"/>
        </w:rPr>
      </w:pPr>
      <w:r>
        <w:rPr>
          <w:sz w:val="24"/>
        </w:rPr>
        <w:t>Searching,</w:t>
      </w:r>
      <w:r>
        <w:rPr>
          <w:spacing w:val="22"/>
          <w:sz w:val="24"/>
        </w:rPr>
        <w:t xml:space="preserve"> </w:t>
      </w:r>
      <w:r>
        <w:rPr>
          <w:sz w:val="24"/>
        </w:rPr>
        <w:t>Saving</w:t>
      </w:r>
      <w:r>
        <w:rPr>
          <w:spacing w:val="21"/>
          <w:sz w:val="24"/>
        </w:rPr>
        <w:t xml:space="preserve"> </w:t>
      </w:r>
      <w:r>
        <w:rPr>
          <w:sz w:val="24"/>
        </w:rPr>
        <w:t>and</w:t>
      </w:r>
      <w:r>
        <w:rPr>
          <w:spacing w:val="21"/>
          <w:sz w:val="24"/>
        </w:rPr>
        <w:t xml:space="preserve"> </w:t>
      </w:r>
      <w:r>
        <w:rPr>
          <w:sz w:val="24"/>
        </w:rPr>
        <w:t>Print</w:t>
      </w:r>
      <w:r>
        <w:rPr>
          <w:spacing w:val="26"/>
          <w:sz w:val="24"/>
        </w:rPr>
        <w:t xml:space="preserve"> </w:t>
      </w:r>
      <w:r>
        <w:rPr>
          <w:sz w:val="24"/>
        </w:rPr>
        <w:t>a</w:t>
      </w:r>
      <w:r>
        <w:rPr>
          <w:spacing w:val="20"/>
          <w:sz w:val="24"/>
        </w:rPr>
        <w:t xml:space="preserve"> </w:t>
      </w:r>
      <w:r>
        <w:rPr>
          <w:sz w:val="24"/>
        </w:rPr>
        <w:t>page</w:t>
      </w:r>
      <w:r>
        <w:rPr>
          <w:spacing w:val="19"/>
          <w:sz w:val="24"/>
        </w:rPr>
        <w:t xml:space="preserve"> </w:t>
      </w:r>
      <w:r>
        <w:rPr>
          <w:sz w:val="24"/>
        </w:rPr>
        <w:t>from</w:t>
      </w:r>
      <w:r>
        <w:rPr>
          <w:spacing w:val="10"/>
          <w:sz w:val="24"/>
        </w:rPr>
        <w:t xml:space="preserve"> </w:t>
      </w:r>
      <w:r>
        <w:rPr>
          <w:sz w:val="24"/>
        </w:rPr>
        <w:t>internet</w:t>
      </w:r>
    </w:p>
    <w:p w:rsidR="00044B7D" w:rsidRDefault="00044B7D" w:rsidP="00617A6F">
      <w:pPr>
        <w:pStyle w:val="ListParagraph"/>
        <w:numPr>
          <w:ilvl w:val="2"/>
          <w:numId w:val="146"/>
        </w:numPr>
        <w:tabs>
          <w:tab w:val="left" w:pos="1495"/>
          <w:tab w:val="left" w:pos="1496"/>
        </w:tabs>
        <w:spacing w:before="2"/>
        <w:rPr>
          <w:sz w:val="24"/>
        </w:rPr>
      </w:pPr>
      <w:r>
        <w:rPr>
          <w:sz w:val="24"/>
        </w:rPr>
        <w:t>Creating,</w:t>
      </w:r>
      <w:r>
        <w:rPr>
          <w:spacing w:val="23"/>
          <w:sz w:val="24"/>
        </w:rPr>
        <w:t xml:space="preserve"> </w:t>
      </w:r>
      <w:r>
        <w:rPr>
          <w:sz w:val="24"/>
        </w:rPr>
        <w:t>Reading</w:t>
      </w:r>
      <w:r>
        <w:rPr>
          <w:spacing w:val="22"/>
          <w:sz w:val="24"/>
        </w:rPr>
        <w:t xml:space="preserve"> </w:t>
      </w:r>
      <w:r>
        <w:rPr>
          <w:sz w:val="24"/>
        </w:rPr>
        <w:t>&amp;</w:t>
      </w:r>
      <w:r>
        <w:rPr>
          <w:spacing w:val="17"/>
          <w:sz w:val="24"/>
        </w:rPr>
        <w:t xml:space="preserve"> </w:t>
      </w:r>
      <w:r>
        <w:rPr>
          <w:sz w:val="24"/>
        </w:rPr>
        <w:t>Sending</w:t>
      </w:r>
      <w:r>
        <w:rPr>
          <w:spacing w:val="22"/>
          <w:sz w:val="24"/>
        </w:rPr>
        <w:t xml:space="preserve"> </w:t>
      </w:r>
      <w:r>
        <w:rPr>
          <w:sz w:val="24"/>
        </w:rPr>
        <w:t>E-Mail</w:t>
      </w:r>
    </w:p>
    <w:p w:rsidR="00044B7D" w:rsidRDefault="00044B7D" w:rsidP="00617A6F">
      <w:pPr>
        <w:pStyle w:val="ListParagraph"/>
        <w:numPr>
          <w:ilvl w:val="2"/>
          <w:numId w:val="146"/>
        </w:numPr>
        <w:tabs>
          <w:tab w:val="left" w:pos="1495"/>
          <w:tab w:val="left" w:pos="1496"/>
        </w:tabs>
        <w:spacing w:before="2"/>
        <w:rPr>
          <w:sz w:val="24"/>
        </w:rPr>
      </w:pPr>
      <w:r>
        <w:rPr>
          <w:sz w:val="24"/>
        </w:rPr>
        <w:t>File</w:t>
      </w:r>
      <w:r>
        <w:rPr>
          <w:spacing w:val="15"/>
          <w:sz w:val="24"/>
        </w:rPr>
        <w:t xml:space="preserve"> </w:t>
      </w:r>
      <w:r>
        <w:rPr>
          <w:sz w:val="24"/>
        </w:rPr>
        <w:t>Attachment</w:t>
      </w:r>
    </w:p>
    <w:p w:rsidR="00044B7D" w:rsidRDefault="00044B7D" w:rsidP="00617A6F">
      <w:pPr>
        <w:pStyle w:val="ListParagraph"/>
        <w:numPr>
          <w:ilvl w:val="2"/>
          <w:numId w:val="146"/>
        </w:numPr>
        <w:tabs>
          <w:tab w:val="left" w:pos="1495"/>
          <w:tab w:val="left" w:pos="1496"/>
        </w:tabs>
        <w:spacing w:before="3"/>
        <w:rPr>
          <w:sz w:val="24"/>
        </w:rPr>
      </w:pPr>
      <w:r>
        <w:rPr>
          <w:sz w:val="24"/>
        </w:rPr>
        <w:t>Uploading</w:t>
      </w:r>
      <w:r>
        <w:rPr>
          <w:spacing w:val="23"/>
          <w:sz w:val="24"/>
        </w:rPr>
        <w:t xml:space="preserve"> </w:t>
      </w:r>
      <w:r>
        <w:rPr>
          <w:sz w:val="24"/>
        </w:rPr>
        <w:t>and</w:t>
      </w:r>
      <w:r>
        <w:rPr>
          <w:spacing w:val="24"/>
          <w:sz w:val="24"/>
        </w:rPr>
        <w:t xml:space="preserve"> </w:t>
      </w:r>
      <w:r>
        <w:rPr>
          <w:sz w:val="24"/>
        </w:rPr>
        <w:t>downloading</w:t>
      </w:r>
      <w:r>
        <w:rPr>
          <w:spacing w:val="24"/>
          <w:sz w:val="24"/>
        </w:rPr>
        <w:t xml:space="preserve"> </w:t>
      </w:r>
      <w:r>
        <w:rPr>
          <w:sz w:val="24"/>
        </w:rPr>
        <w:t>file(s)</w:t>
      </w:r>
      <w:r>
        <w:rPr>
          <w:spacing w:val="27"/>
          <w:sz w:val="24"/>
        </w:rPr>
        <w:t xml:space="preserve"> </w:t>
      </w:r>
      <w:r>
        <w:rPr>
          <w:sz w:val="24"/>
        </w:rPr>
        <w:t>and</w:t>
      </w:r>
      <w:r>
        <w:rPr>
          <w:spacing w:val="24"/>
          <w:sz w:val="24"/>
        </w:rPr>
        <w:t xml:space="preserve"> </w:t>
      </w:r>
      <w:r>
        <w:rPr>
          <w:sz w:val="24"/>
        </w:rPr>
        <w:t>software(s)</w:t>
      </w:r>
    </w:p>
    <w:p w:rsidR="00044B7D" w:rsidRDefault="00044B7D" w:rsidP="00617A6F">
      <w:pPr>
        <w:pStyle w:val="ListParagraph"/>
        <w:numPr>
          <w:ilvl w:val="2"/>
          <w:numId w:val="146"/>
        </w:numPr>
        <w:tabs>
          <w:tab w:val="left" w:pos="1495"/>
          <w:tab w:val="left" w:pos="1496"/>
        </w:tabs>
        <w:spacing w:before="3"/>
        <w:rPr>
          <w:sz w:val="24"/>
        </w:rPr>
      </w:pPr>
      <w:r>
        <w:rPr>
          <w:sz w:val="24"/>
        </w:rPr>
        <w:t>Explain</w:t>
      </w:r>
      <w:r>
        <w:rPr>
          <w:spacing w:val="16"/>
          <w:sz w:val="24"/>
        </w:rPr>
        <w:t xml:space="preserve"> </w:t>
      </w:r>
      <w:r>
        <w:rPr>
          <w:sz w:val="24"/>
        </w:rPr>
        <w:t>some</w:t>
      </w:r>
      <w:r>
        <w:rPr>
          <w:spacing w:val="20"/>
          <w:sz w:val="24"/>
        </w:rPr>
        <w:t xml:space="preserve"> </w:t>
      </w:r>
      <w:r>
        <w:rPr>
          <w:sz w:val="24"/>
        </w:rPr>
        <w:t>advance</w:t>
      </w:r>
      <w:r>
        <w:rPr>
          <w:spacing w:val="21"/>
          <w:sz w:val="24"/>
        </w:rPr>
        <w:t xml:space="preserve"> </w:t>
      </w:r>
      <w:r>
        <w:rPr>
          <w:sz w:val="24"/>
        </w:rPr>
        <w:t>features</w:t>
      </w:r>
      <w:r>
        <w:rPr>
          <w:spacing w:val="19"/>
          <w:sz w:val="24"/>
        </w:rPr>
        <w:t xml:space="preserve"> </w:t>
      </w:r>
      <w:r>
        <w:rPr>
          <w:sz w:val="24"/>
        </w:rPr>
        <w:t>over</w:t>
      </w:r>
      <w:r>
        <w:rPr>
          <w:spacing w:val="24"/>
          <w:sz w:val="24"/>
        </w:rPr>
        <w:t xml:space="preserve"> </w:t>
      </w:r>
      <w:r>
        <w:rPr>
          <w:sz w:val="24"/>
        </w:rPr>
        <w:t>the</w:t>
      </w:r>
      <w:r>
        <w:rPr>
          <w:spacing w:val="21"/>
          <w:sz w:val="24"/>
        </w:rPr>
        <w:t xml:space="preserve"> </w:t>
      </w:r>
      <w:r>
        <w:rPr>
          <w:sz w:val="24"/>
        </w:rPr>
        <w:t>internet</w:t>
      </w:r>
      <w:r>
        <w:rPr>
          <w:spacing w:val="27"/>
          <w:sz w:val="24"/>
        </w:rPr>
        <w:t xml:space="preserve"> </w:t>
      </w:r>
      <w:r>
        <w:rPr>
          <w:sz w:val="24"/>
        </w:rPr>
        <w:t>and</w:t>
      </w:r>
      <w:r>
        <w:rPr>
          <w:spacing w:val="22"/>
          <w:sz w:val="24"/>
        </w:rPr>
        <w:t xml:space="preserve"> </w:t>
      </w:r>
      <w:r>
        <w:rPr>
          <w:sz w:val="24"/>
        </w:rPr>
        <w:t>search</w:t>
      </w:r>
      <w:r>
        <w:rPr>
          <w:spacing w:val="16"/>
          <w:sz w:val="24"/>
        </w:rPr>
        <w:t xml:space="preserve"> </w:t>
      </w:r>
      <w:r>
        <w:rPr>
          <w:sz w:val="24"/>
        </w:rPr>
        <w:t>engines</w:t>
      </w:r>
    </w:p>
    <w:p w:rsidR="00044B7D" w:rsidRDefault="00044B7D" w:rsidP="00617A6F">
      <w:pPr>
        <w:pStyle w:val="ListParagraph"/>
        <w:numPr>
          <w:ilvl w:val="2"/>
          <w:numId w:val="146"/>
        </w:numPr>
        <w:tabs>
          <w:tab w:val="left" w:pos="1495"/>
          <w:tab w:val="left" w:pos="1496"/>
        </w:tabs>
        <w:spacing w:before="2"/>
        <w:rPr>
          <w:sz w:val="24"/>
        </w:rPr>
      </w:pPr>
      <w:r>
        <w:rPr>
          <w:sz w:val="24"/>
        </w:rPr>
        <w:t>Difference</w:t>
      </w:r>
      <w:r>
        <w:rPr>
          <w:spacing w:val="29"/>
          <w:sz w:val="24"/>
        </w:rPr>
        <w:t xml:space="preserve"> </w:t>
      </w:r>
      <w:r>
        <w:rPr>
          <w:sz w:val="24"/>
        </w:rPr>
        <w:t>between</w:t>
      </w:r>
      <w:r>
        <w:rPr>
          <w:spacing w:val="24"/>
          <w:sz w:val="24"/>
        </w:rPr>
        <w:t xml:space="preserve"> </w:t>
      </w:r>
      <w:r>
        <w:rPr>
          <w:sz w:val="24"/>
        </w:rPr>
        <w:t>Internet,</w:t>
      </w:r>
      <w:r>
        <w:rPr>
          <w:spacing w:val="33"/>
          <w:sz w:val="24"/>
        </w:rPr>
        <w:t xml:space="preserve"> </w:t>
      </w:r>
      <w:r>
        <w:rPr>
          <w:sz w:val="24"/>
        </w:rPr>
        <w:t>Intranet</w:t>
      </w:r>
      <w:r>
        <w:rPr>
          <w:spacing w:val="38"/>
          <w:sz w:val="24"/>
        </w:rPr>
        <w:t xml:space="preserve"> </w:t>
      </w:r>
      <w:r>
        <w:rPr>
          <w:sz w:val="24"/>
        </w:rPr>
        <w:t>and</w:t>
      </w:r>
      <w:r>
        <w:rPr>
          <w:spacing w:val="30"/>
          <w:sz w:val="24"/>
        </w:rPr>
        <w:t xml:space="preserve"> </w:t>
      </w:r>
      <w:r>
        <w:rPr>
          <w:sz w:val="24"/>
        </w:rPr>
        <w:t>Extranet</w:t>
      </w:r>
    </w:p>
    <w:p w:rsidR="00044B7D" w:rsidRDefault="00044B7D" w:rsidP="00044B7D">
      <w:pPr>
        <w:rPr>
          <w:sz w:val="24"/>
        </w:rPr>
        <w:sectPr w:rsidR="00044B7D">
          <w:pgSz w:w="12240" w:h="15840"/>
          <w:pgMar w:top="1360" w:right="560" w:bottom="280" w:left="920" w:header="720" w:footer="720" w:gutter="0"/>
          <w:cols w:space="720"/>
        </w:sectPr>
      </w:pPr>
    </w:p>
    <w:p w:rsidR="00044B7D" w:rsidRDefault="00044B7D" w:rsidP="00044B7D">
      <w:pPr>
        <w:pStyle w:val="Heading2"/>
        <w:tabs>
          <w:tab w:val="left" w:pos="1600"/>
        </w:tabs>
        <w:spacing w:before="62" w:line="451" w:lineRule="auto"/>
        <w:ind w:right="5994"/>
      </w:pPr>
      <w:r>
        <w:lastRenderedPageBreak/>
        <w:t>COMP-162</w:t>
      </w:r>
      <w:r>
        <w:tab/>
      </w:r>
      <w:r>
        <w:rPr>
          <w:spacing w:val="-6"/>
        </w:rPr>
        <w:t>COMPUTER</w:t>
      </w:r>
      <w:r>
        <w:rPr>
          <w:spacing w:val="-3"/>
        </w:rPr>
        <w:t xml:space="preserve"> </w:t>
      </w:r>
      <w:r>
        <w:rPr>
          <w:spacing w:val="-6"/>
        </w:rPr>
        <w:t>APPLICATIONS</w:t>
      </w:r>
      <w:r>
        <w:rPr>
          <w:spacing w:val="-57"/>
        </w:rPr>
        <w:t xml:space="preserve"> </w:t>
      </w:r>
      <w:r>
        <w:t>INSTRUCTIONAL</w:t>
      </w:r>
      <w:r>
        <w:rPr>
          <w:spacing w:val="-2"/>
        </w:rPr>
        <w:t xml:space="preserve"> </w:t>
      </w:r>
      <w:r>
        <w:t>OBJECTIVES:</w:t>
      </w:r>
    </w:p>
    <w:p w:rsidR="00044B7D" w:rsidRDefault="00044B7D" w:rsidP="00617A6F">
      <w:pPr>
        <w:pStyle w:val="ListParagraph"/>
        <w:numPr>
          <w:ilvl w:val="0"/>
          <w:numId w:val="145"/>
        </w:numPr>
        <w:tabs>
          <w:tab w:val="left" w:pos="880"/>
          <w:tab w:val="left" w:pos="881"/>
        </w:tabs>
        <w:spacing w:before="119" w:line="275" w:lineRule="exact"/>
        <w:ind w:hanging="438"/>
        <w:rPr>
          <w:b/>
          <w:sz w:val="24"/>
        </w:rPr>
      </w:pPr>
      <w:r>
        <w:rPr>
          <w:b/>
          <w:sz w:val="24"/>
        </w:rPr>
        <w:t>UNDERSTAND</w:t>
      </w:r>
      <w:r>
        <w:rPr>
          <w:b/>
          <w:spacing w:val="-4"/>
          <w:sz w:val="24"/>
        </w:rPr>
        <w:t xml:space="preserve"> </w:t>
      </w:r>
      <w:r>
        <w:rPr>
          <w:b/>
          <w:sz w:val="24"/>
        </w:rPr>
        <w:t>ELECTRONIC</w:t>
      </w:r>
      <w:r>
        <w:rPr>
          <w:b/>
          <w:spacing w:val="-3"/>
          <w:sz w:val="24"/>
        </w:rPr>
        <w:t xml:space="preserve"> </w:t>
      </w:r>
      <w:r>
        <w:rPr>
          <w:b/>
          <w:sz w:val="24"/>
        </w:rPr>
        <w:t>DATA</w:t>
      </w:r>
      <w:r>
        <w:rPr>
          <w:b/>
          <w:spacing w:val="54"/>
          <w:sz w:val="24"/>
        </w:rPr>
        <w:t xml:space="preserve"> </w:t>
      </w:r>
      <w:r>
        <w:rPr>
          <w:b/>
          <w:sz w:val="24"/>
        </w:rPr>
        <w:t>PROCESSING</w:t>
      </w:r>
      <w:r>
        <w:rPr>
          <w:b/>
          <w:spacing w:val="55"/>
          <w:sz w:val="24"/>
        </w:rPr>
        <w:t xml:space="preserve"> </w:t>
      </w:r>
      <w:r>
        <w:rPr>
          <w:b/>
          <w:sz w:val="24"/>
        </w:rPr>
        <w:t>(E.D.P)</w:t>
      </w:r>
    </w:p>
    <w:p w:rsidR="00044B7D" w:rsidRDefault="00044B7D" w:rsidP="00617A6F">
      <w:pPr>
        <w:pStyle w:val="ListParagraph"/>
        <w:numPr>
          <w:ilvl w:val="1"/>
          <w:numId w:val="145"/>
        </w:numPr>
        <w:tabs>
          <w:tab w:val="left" w:pos="1600"/>
          <w:tab w:val="left" w:pos="1601"/>
        </w:tabs>
        <w:spacing w:before="0" w:line="242" w:lineRule="auto"/>
        <w:ind w:right="426" w:hanging="567"/>
        <w:rPr>
          <w:sz w:val="24"/>
        </w:rPr>
      </w:pPr>
      <w:r>
        <w:rPr>
          <w:sz w:val="24"/>
        </w:rPr>
        <w:t>Describe</w:t>
      </w:r>
      <w:r>
        <w:rPr>
          <w:spacing w:val="33"/>
          <w:sz w:val="24"/>
        </w:rPr>
        <w:t xml:space="preserve"> </w:t>
      </w:r>
      <w:r>
        <w:rPr>
          <w:sz w:val="24"/>
        </w:rPr>
        <w:t>Basic</w:t>
      </w:r>
      <w:r>
        <w:rPr>
          <w:spacing w:val="34"/>
          <w:sz w:val="24"/>
        </w:rPr>
        <w:t xml:space="preserve"> </w:t>
      </w:r>
      <w:r>
        <w:rPr>
          <w:sz w:val="24"/>
        </w:rPr>
        <w:t>Terms</w:t>
      </w:r>
      <w:r>
        <w:rPr>
          <w:spacing w:val="33"/>
          <w:sz w:val="24"/>
        </w:rPr>
        <w:t xml:space="preserve"> </w:t>
      </w:r>
      <w:r>
        <w:rPr>
          <w:sz w:val="24"/>
        </w:rPr>
        <w:t>of</w:t>
      </w:r>
      <w:r>
        <w:rPr>
          <w:spacing w:val="28"/>
          <w:sz w:val="24"/>
        </w:rPr>
        <w:t xml:space="preserve"> </w:t>
      </w:r>
      <w:r>
        <w:rPr>
          <w:sz w:val="24"/>
        </w:rPr>
        <w:t>Computer</w:t>
      </w:r>
      <w:r>
        <w:rPr>
          <w:spacing w:val="36"/>
          <w:sz w:val="24"/>
        </w:rPr>
        <w:t xml:space="preserve"> </w:t>
      </w:r>
      <w:r>
        <w:rPr>
          <w:sz w:val="24"/>
        </w:rPr>
        <w:t>Science.</w:t>
      </w:r>
      <w:r>
        <w:rPr>
          <w:spacing w:val="36"/>
          <w:sz w:val="24"/>
        </w:rPr>
        <w:t xml:space="preserve"> </w:t>
      </w:r>
      <w:r>
        <w:rPr>
          <w:sz w:val="24"/>
        </w:rPr>
        <w:t>Data</w:t>
      </w:r>
      <w:r>
        <w:rPr>
          <w:spacing w:val="33"/>
          <w:sz w:val="24"/>
        </w:rPr>
        <w:t xml:space="preserve"> </w:t>
      </w:r>
      <w:r>
        <w:rPr>
          <w:sz w:val="24"/>
        </w:rPr>
        <w:t>&amp;</w:t>
      </w:r>
      <w:r>
        <w:rPr>
          <w:spacing w:val="31"/>
          <w:sz w:val="24"/>
        </w:rPr>
        <w:t xml:space="preserve"> </w:t>
      </w:r>
      <w:r>
        <w:rPr>
          <w:sz w:val="24"/>
        </w:rPr>
        <w:t>its</w:t>
      </w:r>
      <w:r>
        <w:rPr>
          <w:spacing w:val="33"/>
          <w:sz w:val="24"/>
        </w:rPr>
        <w:t xml:space="preserve"> </w:t>
      </w:r>
      <w:r>
        <w:rPr>
          <w:sz w:val="24"/>
        </w:rPr>
        <w:t>Types,</w:t>
      </w:r>
      <w:r>
        <w:rPr>
          <w:spacing w:val="32"/>
          <w:sz w:val="24"/>
        </w:rPr>
        <w:t xml:space="preserve"> </w:t>
      </w:r>
      <w:r>
        <w:rPr>
          <w:sz w:val="24"/>
        </w:rPr>
        <w:t>Information,</w:t>
      </w:r>
      <w:r>
        <w:rPr>
          <w:spacing w:val="33"/>
          <w:sz w:val="24"/>
        </w:rPr>
        <w:t xml:space="preserve"> </w:t>
      </w:r>
      <w:r>
        <w:rPr>
          <w:sz w:val="24"/>
        </w:rPr>
        <w:t>Hardware,</w:t>
      </w:r>
      <w:r>
        <w:rPr>
          <w:spacing w:val="-57"/>
          <w:sz w:val="24"/>
        </w:rPr>
        <w:t xml:space="preserve"> </w:t>
      </w:r>
      <w:r>
        <w:rPr>
          <w:sz w:val="24"/>
        </w:rPr>
        <w:t>Software</w:t>
      </w:r>
    </w:p>
    <w:p w:rsidR="00044B7D" w:rsidRDefault="00044B7D" w:rsidP="00617A6F">
      <w:pPr>
        <w:pStyle w:val="ListParagraph"/>
        <w:numPr>
          <w:ilvl w:val="1"/>
          <w:numId w:val="145"/>
        </w:numPr>
        <w:tabs>
          <w:tab w:val="left" w:pos="1600"/>
          <w:tab w:val="left" w:pos="1601"/>
        </w:tabs>
        <w:spacing w:before="0" w:line="275" w:lineRule="exact"/>
        <w:ind w:left="1601"/>
        <w:rPr>
          <w:sz w:val="24"/>
        </w:rPr>
      </w:pPr>
      <w:r>
        <w:rPr>
          <w:spacing w:val="-6"/>
          <w:sz w:val="24"/>
        </w:rPr>
        <w:t>Explain</w:t>
      </w:r>
      <w:r>
        <w:rPr>
          <w:spacing w:val="-11"/>
          <w:sz w:val="24"/>
        </w:rPr>
        <w:t xml:space="preserve"> </w:t>
      </w:r>
      <w:r>
        <w:rPr>
          <w:spacing w:val="-6"/>
          <w:sz w:val="24"/>
        </w:rPr>
        <w:t>Computer</w:t>
      </w:r>
      <w:r>
        <w:rPr>
          <w:spacing w:val="-5"/>
          <w:sz w:val="24"/>
        </w:rPr>
        <w:t xml:space="preserve"> &amp;</w:t>
      </w:r>
      <w:r>
        <w:rPr>
          <w:spacing w:val="-11"/>
          <w:sz w:val="24"/>
        </w:rPr>
        <w:t xml:space="preserve"> </w:t>
      </w:r>
      <w:r>
        <w:rPr>
          <w:spacing w:val="-5"/>
          <w:sz w:val="24"/>
        </w:rPr>
        <w:t>its</w:t>
      </w:r>
      <w:r>
        <w:rPr>
          <w:spacing w:val="-8"/>
          <w:sz w:val="24"/>
        </w:rPr>
        <w:t xml:space="preserve"> </w:t>
      </w:r>
      <w:r>
        <w:rPr>
          <w:spacing w:val="-5"/>
          <w:sz w:val="24"/>
        </w:rPr>
        <w:t>types</w:t>
      </w:r>
    </w:p>
    <w:p w:rsidR="00044B7D" w:rsidRDefault="00044B7D" w:rsidP="00617A6F">
      <w:pPr>
        <w:pStyle w:val="ListParagraph"/>
        <w:numPr>
          <w:ilvl w:val="1"/>
          <w:numId w:val="145"/>
        </w:numPr>
        <w:tabs>
          <w:tab w:val="left" w:pos="1600"/>
          <w:tab w:val="left" w:pos="1601"/>
        </w:tabs>
        <w:spacing w:before="2"/>
        <w:ind w:left="1601"/>
        <w:rPr>
          <w:sz w:val="24"/>
        </w:rPr>
      </w:pPr>
      <w:r>
        <w:rPr>
          <w:spacing w:val="-5"/>
          <w:sz w:val="24"/>
        </w:rPr>
        <w:t>Generations</w:t>
      </w:r>
      <w:r>
        <w:rPr>
          <w:spacing w:val="-9"/>
          <w:sz w:val="24"/>
        </w:rPr>
        <w:t xml:space="preserve"> </w:t>
      </w:r>
      <w:r>
        <w:rPr>
          <w:spacing w:val="-5"/>
          <w:sz w:val="24"/>
        </w:rPr>
        <w:t>of</w:t>
      </w:r>
      <w:r>
        <w:rPr>
          <w:spacing w:val="-14"/>
          <w:sz w:val="24"/>
        </w:rPr>
        <w:t xml:space="preserve"> </w:t>
      </w:r>
      <w:r>
        <w:rPr>
          <w:spacing w:val="-5"/>
          <w:sz w:val="24"/>
        </w:rPr>
        <w:t>Computers</w:t>
      </w:r>
    </w:p>
    <w:p w:rsidR="00044B7D" w:rsidRDefault="00044B7D" w:rsidP="00617A6F">
      <w:pPr>
        <w:pStyle w:val="ListParagraph"/>
        <w:numPr>
          <w:ilvl w:val="1"/>
          <w:numId w:val="145"/>
        </w:numPr>
        <w:tabs>
          <w:tab w:val="left" w:pos="1600"/>
          <w:tab w:val="left" w:pos="1601"/>
        </w:tabs>
        <w:spacing w:before="2"/>
        <w:ind w:left="1601"/>
        <w:rPr>
          <w:sz w:val="24"/>
        </w:rPr>
      </w:pPr>
      <w:r>
        <w:rPr>
          <w:spacing w:val="-6"/>
          <w:sz w:val="24"/>
        </w:rPr>
        <w:t>Explain</w:t>
      </w:r>
      <w:r>
        <w:rPr>
          <w:spacing w:val="-12"/>
          <w:sz w:val="24"/>
        </w:rPr>
        <w:t xml:space="preserve"> </w:t>
      </w:r>
      <w:r>
        <w:rPr>
          <w:spacing w:val="-6"/>
          <w:sz w:val="24"/>
        </w:rPr>
        <w:t>Block</w:t>
      </w:r>
      <w:r>
        <w:rPr>
          <w:spacing w:val="-8"/>
          <w:sz w:val="24"/>
        </w:rPr>
        <w:t xml:space="preserve"> </w:t>
      </w:r>
      <w:r>
        <w:rPr>
          <w:spacing w:val="-5"/>
          <w:sz w:val="24"/>
        </w:rPr>
        <w:t>diagram</w:t>
      </w:r>
      <w:r>
        <w:rPr>
          <w:spacing w:val="-17"/>
          <w:sz w:val="24"/>
        </w:rPr>
        <w:t xml:space="preserve"> </w:t>
      </w:r>
      <w:r>
        <w:rPr>
          <w:spacing w:val="-5"/>
          <w:sz w:val="24"/>
        </w:rPr>
        <w:t>of</w:t>
      </w:r>
      <w:r>
        <w:rPr>
          <w:spacing w:val="-16"/>
          <w:sz w:val="24"/>
        </w:rPr>
        <w:t xml:space="preserve"> </w:t>
      </w:r>
      <w:r>
        <w:rPr>
          <w:spacing w:val="-5"/>
          <w:sz w:val="24"/>
        </w:rPr>
        <w:t>a</w:t>
      </w:r>
      <w:r>
        <w:rPr>
          <w:spacing w:val="-8"/>
          <w:sz w:val="24"/>
        </w:rPr>
        <w:t xml:space="preserve"> </w:t>
      </w:r>
      <w:r>
        <w:rPr>
          <w:spacing w:val="-5"/>
          <w:sz w:val="24"/>
        </w:rPr>
        <w:t>computer</w:t>
      </w:r>
      <w:r>
        <w:rPr>
          <w:spacing w:val="-6"/>
          <w:sz w:val="24"/>
        </w:rPr>
        <w:t xml:space="preserve"> </w:t>
      </w:r>
      <w:r>
        <w:rPr>
          <w:spacing w:val="-5"/>
          <w:sz w:val="24"/>
        </w:rPr>
        <w:t>system</w:t>
      </w:r>
    </w:p>
    <w:p w:rsidR="00044B7D" w:rsidRDefault="00044B7D" w:rsidP="00617A6F">
      <w:pPr>
        <w:pStyle w:val="ListParagraph"/>
        <w:numPr>
          <w:ilvl w:val="1"/>
          <w:numId w:val="145"/>
        </w:numPr>
        <w:tabs>
          <w:tab w:val="left" w:pos="1600"/>
          <w:tab w:val="left" w:pos="1601"/>
        </w:tabs>
        <w:spacing w:before="3"/>
        <w:ind w:left="1601"/>
        <w:rPr>
          <w:sz w:val="24"/>
        </w:rPr>
      </w:pPr>
      <w:r>
        <w:rPr>
          <w:spacing w:val="-5"/>
          <w:sz w:val="24"/>
        </w:rPr>
        <w:t>State</w:t>
      </w:r>
      <w:r>
        <w:rPr>
          <w:spacing w:val="-8"/>
          <w:sz w:val="24"/>
        </w:rPr>
        <w:t xml:space="preserve"> </w:t>
      </w:r>
      <w:r>
        <w:rPr>
          <w:spacing w:val="-4"/>
          <w:sz w:val="24"/>
        </w:rPr>
        <w:t>the</w:t>
      </w:r>
      <w:r>
        <w:rPr>
          <w:spacing w:val="-9"/>
          <w:sz w:val="24"/>
        </w:rPr>
        <w:t xml:space="preserve"> </w:t>
      </w:r>
      <w:r>
        <w:rPr>
          <w:spacing w:val="-4"/>
          <w:sz w:val="24"/>
        </w:rPr>
        <w:t>terms</w:t>
      </w:r>
      <w:r>
        <w:rPr>
          <w:spacing w:val="-9"/>
          <w:sz w:val="24"/>
        </w:rPr>
        <w:t xml:space="preserve"> </w:t>
      </w:r>
      <w:r>
        <w:rPr>
          <w:spacing w:val="-4"/>
          <w:sz w:val="24"/>
        </w:rPr>
        <w:t>such</w:t>
      </w:r>
      <w:r>
        <w:rPr>
          <w:spacing w:val="-12"/>
          <w:sz w:val="24"/>
        </w:rPr>
        <w:t xml:space="preserve"> </w:t>
      </w:r>
      <w:r>
        <w:rPr>
          <w:spacing w:val="-4"/>
          <w:sz w:val="24"/>
        </w:rPr>
        <w:t>as</w:t>
      </w:r>
      <w:r>
        <w:rPr>
          <w:spacing w:val="-10"/>
          <w:sz w:val="24"/>
        </w:rPr>
        <w:t xml:space="preserve"> </w:t>
      </w:r>
      <w:r>
        <w:rPr>
          <w:spacing w:val="-4"/>
          <w:sz w:val="24"/>
        </w:rPr>
        <w:t>BIT, Byte,</w:t>
      </w:r>
      <w:r>
        <w:rPr>
          <w:spacing w:val="-5"/>
          <w:sz w:val="24"/>
        </w:rPr>
        <w:t xml:space="preserve"> </w:t>
      </w:r>
      <w:r>
        <w:rPr>
          <w:spacing w:val="-4"/>
          <w:sz w:val="24"/>
        </w:rPr>
        <w:t>RAM</w:t>
      </w:r>
      <w:r>
        <w:rPr>
          <w:spacing w:val="-10"/>
          <w:sz w:val="24"/>
        </w:rPr>
        <w:t xml:space="preserve"> </w:t>
      </w:r>
      <w:r>
        <w:rPr>
          <w:spacing w:val="-4"/>
          <w:sz w:val="24"/>
        </w:rPr>
        <w:t>&amp;</w:t>
      </w:r>
      <w:r>
        <w:rPr>
          <w:spacing w:val="-11"/>
          <w:sz w:val="24"/>
        </w:rPr>
        <w:t xml:space="preserve"> </w:t>
      </w:r>
      <w:r>
        <w:rPr>
          <w:spacing w:val="-4"/>
          <w:sz w:val="24"/>
        </w:rPr>
        <w:t>ROM</w:t>
      </w:r>
    </w:p>
    <w:p w:rsidR="00044B7D" w:rsidRDefault="00044B7D" w:rsidP="00617A6F">
      <w:pPr>
        <w:pStyle w:val="ListParagraph"/>
        <w:numPr>
          <w:ilvl w:val="1"/>
          <w:numId w:val="145"/>
        </w:numPr>
        <w:tabs>
          <w:tab w:val="left" w:pos="1600"/>
          <w:tab w:val="left" w:pos="1601"/>
        </w:tabs>
        <w:spacing w:before="2"/>
        <w:ind w:left="1601"/>
        <w:rPr>
          <w:sz w:val="24"/>
        </w:rPr>
      </w:pPr>
      <w:r>
        <w:rPr>
          <w:spacing w:val="-6"/>
          <w:sz w:val="24"/>
        </w:rPr>
        <w:t>Identify</w:t>
      </w:r>
      <w:r>
        <w:rPr>
          <w:spacing w:val="-17"/>
          <w:sz w:val="24"/>
        </w:rPr>
        <w:t xml:space="preserve"> </w:t>
      </w:r>
      <w:r>
        <w:rPr>
          <w:spacing w:val="-6"/>
          <w:sz w:val="24"/>
        </w:rPr>
        <w:t>Input</w:t>
      </w:r>
      <w:r>
        <w:rPr>
          <w:spacing w:val="-1"/>
          <w:sz w:val="24"/>
        </w:rPr>
        <w:t xml:space="preserve"> </w:t>
      </w:r>
      <w:r>
        <w:rPr>
          <w:spacing w:val="-5"/>
          <w:sz w:val="24"/>
        </w:rPr>
        <w:t>&amp;</w:t>
      </w:r>
      <w:r>
        <w:rPr>
          <w:spacing w:val="-11"/>
          <w:sz w:val="24"/>
        </w:rPr>
        <w:t xml:space="preserve"> </w:t>
      </w:r>
      <w:r>
        <w:rPr>
          <w:spacing w:val="-5"/>
          <w:sz w:val="24"/>
        </w:rPr>
        <w:t>Output</w:t>
      </w:r>
      <w:r>
        <w:rPr>
          <w:spacing w:val="-2"/>
          <w:sz w:val="24"/>
        </w:rPr>
        <w:t xml:space="preserve"> </w:t>
      </w:r>
      <w:r>
        <w:rPr>
          <w:spacing w:val="-5"/>
          <w:sz w:val="24"/>
        </w:rPr>
        <w:t>devices</w:t>
      </w:r>
    </w:p>
    <w:p w:rsidR="00044B7D" w:rsidRDefault="00044B7D" w:rsidP="00617A6F">
      <w:pPr>
        <w:pStyle w:val="ListParagraph"/>
        <w:numPr>
          <w:ilvl w:val="1"/>
          <w:numId w:val="145"/>
        </w:numPr>
        <w:tabs>
          <w:tab w:val="left" w:pos="1600"/>
          <w:tab w:val="left" w:pos="1601"/>
        </w:tabs>
        <w:spacing w:before="3"/>
        <w:ind w:left="1601"/>
        <w:rPr>
          <w:sz w:val="24"/>
        </w:rPr>
      </w:pPr>
      <w:r>
        <w:rPr>
          <w:spacing w:val="-6"/>
          <w:sz w:val="24"/>
        </w:rPr>
        <w:t>Describe</w:t>
      </w:r>
      <w:r>
        <w:rPr>
          <w:spacing w:val="-9"/>
          <w:sz w:val="24"/>
        </w:rPr>
        <w:t xml:space="preserve"> </w:t>
      </w:r>
      <w:r>
        <w:rPr>
          <w:spacing w:val="-5"/>
          <w:sz w:val="24"/>
        </w:rPr>
        <w:t>Secondary</w:t>
      </w:r>
      <w:r>
        <w:rPr>
          <w:spacing w:val="-16"/>
          <w:sz w:val="24"/>
        </w:rPr>
        <w:t xml:space="preserve"> </w:t>
      </w:r>
      <w:r>
        <w:rPr>
          <w:spacing w:val="-5"/>
          <w:sz w:val="24"/>
        </w:rPr>
        <w:t>Storage</w:t>
      </w:r>
      <w:r>
        <w:rPr>
          <w:spacing w:val="-8"/>
          <w:sz w:val="24"/>
        </w:rPr>
        <w:t xml:space="preserve"> </w:t>
      </w:r>
      <w:r>
        <w:rPr>
          <w:spacing w:val="-5"/>
          <w:sz w:val="24"/>
        </w:rPr>
        <w:t>devices</w:t>
      </w:r>
    </w:p>
    <w:p w:rsidR="00044B7D" w:rsidRDefault="00044B7D" w:rsidP="00617A6F">
      <w:pPr>
        <w:pStyle w:val="ListParagraph"/>
        <w:numPr>
          <w:ilvl w:val="1"/>
          <w:numId w:val="145"/>
        </w:numPr>
        <w:tabs>
          <w:tab w:val="left" w:pos="1600"/>
          <w:tab w:val="left" w:pos="1601"/>
        </w:tabs>
        <w:spacing w:before="2"/>
        <w:ind w:left="1601"/>
        <w:rPr>
          <w:sz w:val="24"/>
        </w:rPr>
      </w:pPr>
      <w:r>
        <w:rPr>
          <w:spacing w:val="-6"/>
          <w:sz w:val="24"/>
        </w:rPr>
        <w:t>Explain</w:t>
      </w:r>
      <w:r>
        <w:rPr>
          <w:spacing w:val="-12"/>
          <w:sz w:val="24"/>
        </w:rPr>
        <w:t xml:space="preserve"> </w:t>
      </w:r>
      <w:r>
        <w:rPr>
          <w:spacing w:val="-5"/>
          <w:sz w:val="24"/>
        </w:rPr>
        <w:t>Types</w:t>
      </w:r>
      <w:r>
        <w:rPr>
          <w:spacing w:val="-9"/>
          <w:sz w:val="24"/>
        </w:rPr>
        <w:t xml:space="preserve"> </w:t>
      </w:r>
      <w:r>
        <w:rPr>
          <w:spacing w:val="-5"/>
          <w:sz w:val="24"/>
        </w:rPr>
        <w:t>of</w:t>
      </w:r>
      <w:r>
        <w:rPr>
          <w:spacing w:val="-15"/>
          <w:sz w:val="24"/>
        </w:rPr>
        <w:t xml:space="preserve"> </w:t>
      </w:r>
      <w:r>
        <w:rPr>
          <w:spacing w:val="-5"/>
          <w:sz w:val="24"/>
        </w:rPr>
        <w:t>Software</w:t>
      </w:r>
    </w:p>
    <w:p w:rsidR="00044B7D" w:rsidRDefault="00044B7D" w:rsidP="00617A6F">
      <w:pPr>
        <w:pStyle w:val="ListParagraph"/>
        <w:numPr>
          <w:ilvl w:val="1"/>
          <w:numId w:val="145"/>
        </w:numPr>
        <w:tabs>
          <w:tab w:val="left" w:pos="1600"/>
          <w:tab w:val="left" w:pos="1601"/>
        </w:tabs>
        <w:spacing w:before="3"/>
        <w:ind w:left="1601"/>
        <w:rPr>
          <w:sz w:val="24"/>
        </w:rPr>
      </w:pPr>
      <w:r>
        <w:rPr>
          <w:sz w:val="24"/>
        </w:rPr>
        <w:t>Introduction</w:t>
      </w:r>
      <w:r>
        <w:rPr>
          <w:spacing w:val="-10"/>
          <w:sz w:val="24"/>
        </w:rPr>
        <w:t xml:space="preserve"> </w:t>
      </w:r>
      <w:r>
        <w:rPr>
          <w:sz w:val="24"/>
        </w:rPr>
        <w:t>to</w:t>
      </w:r>
      <w:r>
        <w:rPr>
          <w:spacing w:val="-2"/>
          <w:sz w:val="24"/>
        </w:rPr>
        <w:t xml:space="preserve"> </w:t>
      </w:r>
      <w:r>
        <w:rPr>
          <w:sz w:val="24"/>
        </w:rPr>
        <w:t>Programming</w:t>
      </w:r>
      <w:r>
        <w:rPr>
          <w:spacing w:val="-5"/>
          <w:sz w:val="24"/>
        </w:rPr>
        <w:t xml:space="preserve"> </w:t>
      </w:r>
      <w:r>
        <w:rPr>
          <w:sz w:val="24"/>
        </w:rPr>
        <w:t>Language</w:t>
      </w:r>
    </w:p>
    <w:p w:rsidR="00044B7D" w:rsidRDefault="00044B7D" w:rsidP="00617A6F">
      <w:pPr>
        <w:pStyle w:val="ListParagraph"/>
        <w:numPr>
          <w:ilvl w:val="1"/>
          <w:numId w:val="145"/>
        </w:numPr>
        <w:tabs>
          <w:tab w:val="left" w:pos="1601"/>
        </w:tabs>
        <w:spacing w:before="3"/>
        <w:ind w:left="1601"/>
        <w:rPr>
          <w:sz w:val="24"/>
        </w:rPr>
      </w:pPr>
      <w:r>
        <w:rPr>
          <w:spacing w:val="-7"/>
          <w:sz w:val="24"/>
        </w:rPr>
        <w:t>Explain</w:t>
      </w:r>
      <w:r>
        <w:rPr>
          <w:spacing w:val="-11"/>
          <w:sz w:val="24"/>
        </w:rPr>
        <w:t xml:space="preserve"> </w:t>
      </w:r>
      <w:r>
        <w:rPr>
          <w:spacing w:val="-7"/>
          <w:sz w:val="24"/>
        </w:rPr>
        <w:t>Applications</w:t>
      </w:r>
      <w:r>
        <w:rPr>
          <w:spacing w:val="-9"/>
          <w:sz w:val="24"/>
        </w:rPr>
        <w:t xml:space="preserve"> </w:t>
      </w:r>
      <w:r>
        <w:rPr>
          <w:spacing w:val="-7"/>
          <w:sz w:val="24"/>
        </w:rPr>
        <w:t>of</w:t>
      </w:r>
      <w:r>
        <w:rPr>
          <w:spacing w:val="-16"/>
          <w:sz w:val="24"/>
        </w:rPr>
        <w:t xml:space="preserve"> </w:t>
      </w:r>
      <w:r>
        <w:rPr>
          <w:spacing w:val="-7"/>
          <w:sz w:val="24"/>
        </w:rPr>
        <w:t>computer</w:t>
      </w:r>
      <w:r>
        <w:rPr>
          <w:spacing w:val="-4"/>
          <w:sz w:val="24"/>
        </w:rPr>
        <w:t xml:space="preserve"> </w:t>
      </w:r>
      <w:r>
        <w:rPr>
          <w:spacing w:val="-7"/>
          <w:sz w:val="24"/>
        </w:rPr>
        <w:t>in</w:t>
      </w:r>
      <w:r>
        <w:rPr>
          <w:spacing w:val="-11"/>
          <w:sz w:val="24"/>
        </w:rPr>
        <w:t xml:space="preserve"> </w:t>
      </w:r>
      <w:r>
        <w:rPr>
          <w:spacing w:val="-7"/>
          <w:sz w:val="24"/>
        </w:rPr>
        <w:t>different</w:t>
      </w:r>
      <w:r>
        <w:rPr>
          <w:spacing w:val="-1"/>
          <w:sz w:val="24"/>
        </w:rPr>
        <w:t xml:space="preserve"> </w:t>
      </w:r>
      <w:r>
        <w:rPr>
          <w:spacing w:val="-6"/>
          <w:sz w:val="24"/>
        </w:rPr>
        <w:t>fields</w:t>
      </w:r>
    </w:p>
    <w:p w:rsidR="00044B7D" w:rsidRDefault="00044B7D" w:rsidP="00617A6F">
      <w:pPr>
        <w:pStyle w:val="ListParagraph"/>
        <w:numPr>
          <w:ilvl w:val="1"/>
          <w:numId w:val="145"/>
        </w:numPr>
        <w:tabs>
          <w:tab w:val="left" w:pos="1601"/>
        </w:tabs>
        <w:spacing w:before="2"/>
        <w:ind w:left="1601"/>
        <w:rPr>
          <w:sz w:val="24"/>
        </w:rPr>
      </w:pPr>
      <w:r>
        <w:rPr>
          <w:spacing w:val="-7"/>
          <w:sz w:val="24"/>
        </w:rPr>
        <w:t>Application</w:t>
      </w:r>
      <w:r>
        <w:rPr>
          <w:spacing w:val="-11"/>
          <w:sz w:val="24"/>
        </w:rPr>
        <w:t xml:space="preserve"> </w:t>
      </w:r>
      <w:r>
        <w:rPr>
          <w:spacing w:val="-7"/>
          <w:sz w:val="24"/>
        </w:rPr>
        <w:t>in</w:t>
      </w:r>
      <w:r>
        <w:rPr>
          <w:spacing w:val="-10"/>
          <w:sz w:val="24"/>
        </w:rPr>
        <w:t xml:space="preserve"> </w:t>
      </w:r>
      <w:r>
        <w:rPr>
          <w:spacing w:val="-7"/>
          <w:sz w:val="24"/>
        </w:rPr>
        <w:t>Engineering,</w:t>
      </w:r>
      <w:r>
        <w:rPr>
          <w:spacing w:val="-3"/>
          <w:sz w:val="24"/>
        </w:rPr>
        <w:t xml:space="preserve"> </w:t>
      </w:r>
      <w:r>
        <w:rPr>
          <w:spacing w:val="-6"/>
          <w:sz w:val="24"/>
        </w:rPr>
        <w:t>Education</w:t>
      </w:r>
      <w:r>
        <w:rPr>
          <w:spacing w:val="-10"/>
          <w:sz w:val="24"/>
        </w:rPr>
        <w:t xml:space="preserve"> </w:t>
      </w:r>
      <w:r>
        <w:rPr>
          <w:spacing w:val="-6"/>
          <w:sz w:val="24"/>
        </w:rPr>
        <w:t>&amp;</w:t>
      </w:r>
      <w:r>
        <w:rPr>
          <w:spacing w:val="-11"/>
          <w:sz w:val="24"/>
        </w:rPr>
        <w:t xml:space="preserve"> </w:t>
      </w:r>
      <w:r>
        <w:rPr>
          <w:spacing w:val="-6"/>
          <w:sz w:val="24"/>
        </w:rPr>
        <w:t>Business</w:t>
      </w:r>
    </w:p>
    <w:p w:rsidR="00044B7D" w:rsidRDefault="00044B7D" w:rsidP="00617A6F">
      <w:pPr>
        <w:pStyle w:val="Heading2"/>
        <w:numPr>
          <w:ilvl w:val="0"/>
          <w:numId w:val="145"/>
        </w:numPr>
        <w:tabs>
          <w:tab w:val="left" w:pos="880"/>
          <w:tab w:val="left" w:pos="881"/>
        </w:tabs>
        <w:spacing w:before="127" w:line="275" w:lineRule="exact"/>
        <w:ind w:hanging="438"/>
      </w:pPr>
      <w:r>
        <w:t>UNDERSTAND</w:t>
      </w:r>
      <w:r>
        <w:rPr>
          <w:spacing w:val="-1"/>
        </w:rPr>
        <w:t xml:space="preserve"> </w:t>
      </w:r>
      <w:r>
        <w:t>MS-WINDOWS</w:t>
      </w:r>
      <w:r>
        <w:rPr>
          <w:spacing w:val="4"/>
        </w:rPr>
        <w:t xml:space="preserve"> </w:t>
      </w:r>
      <w:r>
        <w:t>2010</w:t>
      </w:r>
    </w:p>
    <w:p w:rsidR="00044B7D" w:rsidRDefault="00044B7D" w:rsidP="00617A6F">
      <w:pPr>
        <w:pStyle w:val="ListParagraph"/>
        <w:numPr>
          <w:ilvl w:val="1"/>
          <w:numId w:val="144"/>
        </w:numPr>
        <w:tabs>
          <w:tab w:val="left" w:pos="1600"/>
          <w:tab w:val="left" w:pos="1601"/>
        </w:tabs>
        <w:spacing w:before="0" w:line="275" w:lineRule="exact"/>
        <w:rPr>
          <w:sz w:val="24"/>
        </w:rPr>
      </w:pPr>
      <w:r>
        <w:rPr>
          <w:spacing w:val="-6"/>
          <w:sz w:val="24"/>
        </w:rPr>
        <w:t>Explain</w:t>
      </w:r>
      <w:r>
        <w:rPr>
          <w:spacing w:val="-12"/>
          <w:sz w:val="24"/>
        </w:rPr>
        <w:t xml:space="preserve"> </w:t>
      </w:r>
      <w:r>
        <w:rPr>
          <w:spacing w:val="-5"/>
          <w:sz w:val="24"/>
        </w:rPr>
        <w:t>Introduction</w:t>
      </w:r>
      <w:r>
        <w:rPr>
          <w:spacing w:val="-12"/>
          <w:sz w:val="24"/>
        </w:rPr>
        <w:t xml:space="preserve"> </w:t>
      </w:r>
      <w:r>
        <w:rPr>
          <w:spacing w:val="-5"/>
          <w:sz w:val="24"/>
        </w:rPr>
        <w:t>to</w:t>
      </w:r>
      <w:r>
        <w:rPr>
          <w:spacing w:val="-1"/>
          <w:sz w:val="24"/>
        </w:rPr>
        <w:t xml:space="preserve"> </w:t>
      </w:r>
      <w:r>
        <w:rPr>
          <w:spacing w:val="-5"/>
          <w:sz w:val="24"/>
        </w:rPr>
        <w:t>Windows</w:t>
      </w:r>
    </w:p>
    <w:p w:rsidR="00044B7D" w:rsidRDefault="00044B7D" w:rsidP="00617A6F">
      <w:pPr>
        <w:pStyle w:val="ListParagraph"/>
        <w:numPr>
          <w:ilvl w:val="1"/>
          <w:numId w:val="144"/>
        </w:numPr>
        <w:tabs>
          <w:tab w:val="left" w:pos="1600"/>
          <w:tab w:val="left" w:pos="1601"/>
        </w:tabs>
        <w:spacing w:before="3"/>
        <w:rPr>
          <w:sz w:val="24"/>
        </w:rPr>
      </w:pPr>
      <w:r>
        <w:rPr>
          <w:spacing w:val="-6"/>
          <w:sz w:val="24"/>
        </w:rPr>
        <w:t>How</w:t>
      </w:r>
      <w:r>
        <w:rPr>
          <w:spacing w:val="-7"/>
          <w:sz w:val="24"/>
        </w:rPr>
        <w:t xml:space="preserve"> </w:t>
      </w:r>
      <w:r>
        <w:rPr>
          <w:spacing w:val="-6"/>
          <w:sz w:val="24"/>
        </w:rPr>
        <w:t>to</w:t>
      </w:r>
      <w:r>
        <w:rPr>
          <w:spacing w:val="-1"/>
          <w:sz w:val="24"/>
        </w:rPr>
        <w:t xml:space="preserve"> </w:t>
      </w:r>
      <w:r>
        <w:rPr>
          <w:spacing w:val="-6"/>
          <w:sz w:val="24"/>
        </w:rPr>
        <w:t>install</w:t>
      </w:r>
      <w:r>
        <w:rPr>
          <w:spacing w:val="-16"/>
          <w:sz w:val="24"/>
        </w:rPr>
        <w:t xml:space="preserve"> </w:t>
      </w:r>
      <w:r>
        <w:rPr>
          <w:spacing w:val="-6"/>
          <w:sz w:val="24"/>
        </w:rPr>
        <w:t>Drivers</w:t>
      </w:r>
      <w:r>
        <w:rPr>
          <w:spacing w:val="-9"/>
          <w:sz w:val="24"/>
        </w:rPr>
        <w:t xml:space="preserve"> </w:t>
      </w:r>
      <w:r>
        <w:rPr>
          <w:spacing w:val="-5"/>
          <w:sz w:val="24"/>
        </w:rPr>
        <w:t>&amp;</w:t>
      </w:r>
      <w:r>
        <w:rPr>
          <w:spacing w:val="-11"/>
          <w:sz w:val="24"/>
        </w:rPr>
        <w:t xml:space="preserve"> </w:t>
      </w:r>
      <w:r>
        <w:rPr>
          <w:spacing w:val="-5"/>
          <w:sz w:val="24"/>
        </w:rPr>
        <w:t>Windows</w:t>
      </w:r>
    </w:p>
    <w:p w:rsidR="00044B7D" w:rsidRDefault="00044B7D" w:rsidP="00617A6F">
      <w:pPr>
        <w:pStyle w:val="ListParagraph"/>
        <w:numPr>
          <w:ilvl w:val="1"/>
          <w:numId w:val="144"/>
        </w:numPr>
        <w:tabs>
          <w:tab w:val="left" w:pos="1600"/>
          <w:tab w:val="left" w:pos="1601"/>
        </w:tabs>
        <w:spacing w:before="2"/>
        <w:rPr>
          <w:sz w:val="24"/>
        </w:rPr>
      </w:pPr>
      <w:r>
        <w:rPr>
          <w:spacing w:val="-5"/>
          <w:sz w:val="24"/>
        </w:rPr>
        <w:t>Describe</w:t>
      </w:r>
      <w:r>
        <w:rPr>
          <w:spacing w:val="-9"/>
          <w:sz w:val="24"/>
        </w:rPr>
        <w:t xml:space="preserve"> </w:t>
      </w:r>
      <w:r>
        <w:rPr>
          <w:spacing w:val="-5"/>
          <w:sz w:val="24"/>
        </w:rPr>
        <w:t>Loading</w:t>
      </w:r>
      <w:r>
        <w:rPr>
          <w:spacing w:val="-8"/>
          <w:sz w:val="24"/>
        </w:rPr>
        <w:t xml:space="preserve"> </w:t>
      </w:r>
      <w:r>
        <w:rPr>
          <w:spacing w:val="-5"/>
          <w:sz w:val="24"/>
        </w:rPr>
        <w:t>&amp;</w:t>
      </w:r>
      <w:r>
        <w:rPr>
          <w:spacing w:val="-12"/>
          <w:sz w:val="24"/>
        </w:rPr>
        <w:t xml:space="preserve"> </w:t>
      </w:r>
      <w:r>
        <w:rPr>
          <w:spacing w:val="-5"/>
          <w:sz w:val="24"/>
        </w:rPr>
        <w:t>Shut</w:t>
      </w:r>
      <w:r>
        <w:rPr>
          <w:spacing w:val="-2"/>
          <w:sz w:val="24"/>
        </w:rPr>
        <w:t xml:space="preserve"> </w:t>
      </w:r>
      <w:r>
        <w:rPr>
          <w:spacing w:val="-5"/>
          <w:sz w:val="24"/>
        </w:rPr>
        <w:t>down</w:t>
      </w:r>
      <w:r>
        <w:rPr>
          <w:spacing w:val="-12"/>
          <w:sz w:val="24"/>
        </w:rPr>
        <w:t xml:space="preserve"> </w:t>
      </w:r>
      <w:r>
        <w:rPr>
          <w:spacing w:val="-5"/>
          <w:sz w:val="24"/>
        </w:rPr>
        <w:t>process</w:t>
      </w:r>
    </w:p>
    <w:p w:rsidR="00044B7D" w:rsidRDefault="00044B7D" w:rsidP="00617A6F">
      <w:pPr>
        <w:pStyle w:val="ListParagraph"/>
        <w:numPr>
          <w:ilvl w:val="1"/>
          <w:numId w:val="144"/>
        </w:numPr>
        <w:tabs>
          <w:tab w:val="left" w:pos="1600"/>
          <w:tab w:val="left" w:pos="1601"/>
        </w:tabs>
        <w:spacing w:before="3" w:line="242" w:lineRule="auto"/>
        <w:ind w:left="1577" w:right="415" w:hanging="567"/>
        <w:rPr>
          <w:sz w:val="24"/>
        </w:rPr>
      </w:pPr>
      <w:r>
        <w:rPr>
          <w:sz w:val="24"/>
        </w:rPr>
        <w:t>Explain</w:t>
      </w:r>
      <w:r>
        <w:rPr>
          <w:spacing w:val="56"/>
          <w:sz w:val="24"/>
        </w:rPr>
        <w:t xml:space="preserve"> </w:t>
      </w:r>
      <w:r>
        <w:rPr>
          <w:sz w:val="24"/>
        </w:rPr>
        <w:t>Introduction</w:t>
      </w:r>
      <w:r>
        <w:rPr>
          <w:spacing w:val="56"/>
          <w:sz w:val="24"/>
        </w:rPr>
        <w:t xml:space="preserve"> </w:t>
      </w:r>
      <w:r>
        <w:rPr>
          <w:sz w:val="24"/>
        </w:rPr>
        <w:t>to</w:t>
      </w:r>
      <w:r>
        <w:rPr>
          <w:spacing w:val="6"/>
          <w:sz w:val="24"/>
        </w:rPr>
        <w:t xml:space="preserve"> </w:t>
      </w:r>
      <w:r>
        <w:rPr>
          <w:sz w:val="24"/>
        </w:rPr>
        <w:t>Desktop</w:t>
      </w:r>
      <w:r>
        <w:rPr>
          <w:spacing w:val="1"/>
          <w:sz w:val="24"/>
        </w:rPr>
        <w:t xml:space="preserve"> </w:t>
      </w:r>
      <w:r>
        <w:rPr>
          <w:sz w:val="24"/>
        </w:rPr>
        <w:t>items(Creation</w:t>
      </w:r>
      <w:r>
        <w:rPr>
          <w:spacing w:val="59"/>
          <w:sz w:val="24"/>
        </w:rPr>
        <w:t xml:space="preserve"> </w:t>
      </w:r>
      <w:r>
        <w:rPr>
          <w:sz w:val="24"/>
        </w:rPr>
        <w:t>of</w:t>
      </w:r>
      <w:r>
        <w:rPr>
          <w:spacing w:val="57"/>
          <w:sz w:val="24"/>
        </w:rPr>
        <w:t xml:space="preserve"> </w:t>
      </w:r>
      <w:r>
        <w:rPr>
          <w:sz w:val="24"/>
        </w:rPr>
        <w:t>Icons,</w:t>
      </w:r>
      <w:r>
        <w:rPr>
          <w:spacing w:val="6"/>
          <w:sz w:val="24"/>
        </w:rPr>
        <w:t xml:space="preserve"> </w:t>
      </w:r>
      <w:r>
        <w:rPr>
          <w:sz w:val="24"/>
        </w:rPr>
        <w:t>Shortcut,</w:t>
      </w:r>
      <w:r>
        <w:rPr>
          <w:spacing w:val="11"/>
          <w:sz w:val="24"/>
        </w:rPr>
        <w:t xml:space="preserve"> </w:t>
      </w:r>
      <w:r>
        <w:rPr>
          <w:sz w:val="24"/>
        </w:rPr>
        <w:t>Folder</w:t>
      </w:r>
      <w:r>
        <w:rPr>
          <w:spacing w:val="6"/>
          <w:sz w:val="24"/>
        </w:rPr>
        <w:t xml:space="preserve"> </w:t>
      </w:r>
      <w:r>
        <w:rPr>
          <w:sz w:val="24"/>
        </w:rPr>
        <w:t>&amp;</w:t>
      </w:r>
      <w:r>
        <w:rPr>
          <w:spacing w:val="1"/>
          <w:sz w:val="24"/>
        </w:rPr>
        <w:t xml:space="preserve"> </w:t>
      </w:r>
      <w:r>
        <w:rPr>
          <w:sz w:val="24"/>
        </w:rPr>
        <w:t>modify</w:t>
      </w:r>
      <w:r>
        <w:rPr>
          <w:spacing w:val="-57"/>
          <w:sz w:val="24"/>
        </w:rPr>
        <w:t xml:space="preserve"> </w:t>
      </w:r>
      <w:r>
        <w:rPr>
          <w:sz w:val="24"/>
        </w:rPr>
        <w:t>Taskbar)</w:t>
      </w:r>
    </w:p>
    <w:p w:rsidR="00044B7D" w:rsidRDefault="00044B7D" w:rsidP="00617A6F">
      <w:pPr>
        <w:pStyle w:val="ListParagraph"/>
        <w:numPr>
          <w:ilvl w:val="1"/>
          <w:numId w:val="144"/>
        </w:numPr>
        <w:tabs>
          <w:tab w:val="left" w:pos="1600"/>
          <w:tab w:val="left" w:pos="1601"/>
        </w:tabs>
        <w:spacing w:before="0" w:line="275" w:lineRule="exact"/>
        <w:rPr>
          <w:sz w:val="24"/>
        </w:rPr>
      </w:pPr>
      <w:r>
        <w:rPr>
          <w:spacing w:val="-6"/>
          <w:sz w:val="24"/>
        </w:rPr>
        <w:t>Explain</w:t>
      </w:r>
      <w:r>
        <w:rPr>
          <w:spacing w:val="-11"/>
          <w:sz w:val="24"/>
        </w:rPr>
        <w:t xml:space="preserve"> </w:t>
      </w:r>
      <w:r>
        <w:rPr>
          <w:spacing w:val="-5"/>
          <w:sz w:val="24"/>
        </w:rPr>
        <w:t>Desktop properties</w:t>
      </w:r>
    </w:p>
    <w:p w:rsidR="00044B7D" w:rsidRDefault="00044B7D" w:rsidP="00617A6F">
      <w:pPr>
        <w:pStyle w:val="ListParagraph"/>
        <w:numPr>
          <w:ilvl w:val="1"/>
          <w:numId w:val="144"/>
        </w:numPr>
        <w:tabs>
          <w:tab w:val="left" w:pos="1600"/>
          <w:tab w:val="left" w:pos="1601"/>
        </w:tabs>
        <w:spacing w:before="2" w:line="242" w:lineRule="auto"/>
        <w:ind w:left="1577" w:right="426" w:hanging="567"/>
        <w:rPr>
          <w:sz w:val="24"/>
        </w:rPr>
      </w:pPr>
      <w:r>
        <w:rPr>
          <w:sz w:val="24"/>
        </w:rPr>
        <w:t>Describe</w:t>
      </w:r>
      <w:r>
        <w:rPr>
          <w:spacing w:val="11"/>
          <w:sz w:val="24"/>
        </w:rPr>
        <w:t xml:space="preserve"> </w:t>
      </w:r>
      <w:r>
        <w:rPr>
          <w:sz w:val="24"/>
        </w:rPr>
        <w:t>Use'</w:t>
      </w:r>
      <w:r>
        <w:rPr>
          <w:spacing w:val="5"/>
          <w:sz w:val="24"/>
        </w:rPr>
        <w:t xml:space="preserve"> </w:t>
      </w:r>
      <w:r>
        <w:rPr>
          <w:sz w:val="24"/>
        </w:rPr>
        <w:t>of</w:t>
      </w:r>
      <w:r>
        <w:rPr>
          <w:spacing w:val="3"/>
          <w:sz w:val="24"/>
        </w:rPr>
        <w:t xml:space="preserve"> </w:t>
      </w:r>
      <w:r>
        <w:rPr>
          <w:sz w:val="24"/>
        </w:rPr>
        <w:t>Control</w:t>
      </w:r>
      <w:r>
        <w:rPr>
          <w:spacing w:val="2"/>
          <w:sz w:val="24"/>
        </w:rPr>
        <w:t xml:space="preserve"> </w:t>
      </w:r>
      <w:r>
        <w:rPr>
          <w:sz w:val="24"/>
        </w:rPr>
        <w:t>Panel</w:t>
      </w:r>
      <w:r>
        <w:rPr>
          <w:spacing w:val="2"/>
          <w:sz w:val="24"/>
        </w:rPr>
        <w:t xml:space="preserve"> </w:t>
      </w:r>
      <w:r>
        <w:rPr>
          <w:sz w:val="24"/>
        </w:rPr>
        <w:t>(add/remove</w:t>
      </w:r>
      <w:r>
        <w:rPr>
          <w:spacing w:val="8"/>
          <w:sz w:val="24"/>
        </w:rPr>
        <w:t xml:space="preserve"> </w:t>
      </w:r>
      <w:r>
        <w:rPr>
          <w:sz w:val="24"/>
        </w:rPr>
        <w:t>program,</w:t>
      </w:r>
      <w:r>
        <w:rPr>
          <w:spacing w:val="11"/>
          <w:sz w:val="24"/>
        </w:rPr>
        <w:t xml:space="preserve"> </w:t>
      </w:r>
      <w:r>
        <w:rPr>
          <w:sz w:val="24"/>
        </w:rPr>
        <w:t>time</w:t>
      </w:r>
      <w:r>
        <w:rPr>
          <w:spacing w:val="8"/>
          <w:sz w:val="24"/>
        </w:rPr>
        <w:t xml:space="preserve"> </w:t>
      </w:r>
      <w:r>
        <w:rPr>
          <w:sz w:val="24"/>
        </w:rPr>
        <w:t>&amp;</w:t>
      </w:r>
      <w:r>
        <w:rPr>
          <w:spacing w:val="6"/>
          <w:sz w:val="24"/>
        </w:rPr>
        <w:t xml:space="preserve"> </w:t>
      </w:r>
      <w:r>
        <w:rPr>
          <w:sz w:val="24"/>
        </w:rPr>
        <w:t>date,</w:t>
      </w:r>
      <w:r>
        <w:rPr>
          <w:spacing w:val="11"/>
          <w:sz w:val="24"/>
        </w:rPr>
        <w:t xml:space="preserve"> </w:t>
      </w:r>
      <w:r>
        <w:rPr>
          <w:sz w:val="24"/>
        </w:rPr>
        <w:t>mouse</w:t>
      </w:r>
      <w:r>
        <w:rPr>
          <w:spacing w:val="8"/>
          <w:sz w:val="24"/>
        </w:rPr>
        <w:t xml:space="preserve"> </w:t>
      </w:r>
      <w:r>
        <w:rPr>
          <w:sz w:val="24"/>
        </w:rPr>
        <w:t>and</w:t>
      </w:r>
      <w:r>
        <w:rPr>
          <w:spacing w:val="8"/>
          <w:sz w:val="24"/>
        </w:rPr>
        <w:t xml:space="preserve"> </w:t>
      </w:r>
      <w:r>
        <w:rPr>
          <w:sz w:val="24"/>
        </w:rPr>
        <w:t>create</w:t>
      </w:r>
      <w:r>
        <w:rPr>
          <w:spacing w:val="9"/>
          <w:sz w:val="24"/>
        </w:rPr>
        <w:t xml:space="preserve"> </w:t>
      </w:r>
      <w:r>
        <w:rPr>
          <w:sz w:val="24"/>
        </w:rPr>
        <w:t>user</w:t>
      </w:r>
      <w:r>
        <w:rPr>
          <w:spacing w:val="-57"/>
          <w:sz w:val="24"/>
        </w:rPr>
        <w:t xml:space="preserve"> </w:t>
      </w:r>
      <w:r>
        <w:rPr>
          <w:sz w:val="24"/>
        </w:rPr>
        <w:t>account)</w:t>
      </w:r>
    </w:p>
    <w:p w:rsidR="00044B7D" w:rsidRDefault="00044B7D" w:rsidP="00617A6F">
      <w:pPr>
        <w:pStyle w:val="ListParagraph"/>
        <w:numPr>
          <w:ilvl w:val="1"/>
          <w:numId w:val="144"/>
        </w:numPr>
        <w:tabs>
          <w:tab w:val="left" w:pos="1600"/>
          <w:tab w:val="left" w:pos="1601"/>
        </w:tabs>
        <w:spacing w:before="0" w:line="275" w:lineRule="exact"/>
        <w:rPr>
          <w:sz w:val="24"/>
        </w:rPr>
      </w:pPr>
      <w:r>
        <w:rPr>
          <w:spacing w:val="-6"/>
          <w:sz w:val="24"/>
        </w:rPr>
        <w:t>Explain</w:t>
      </w:r>
      <w:r>
        <w:rPr>
          <w:spacing w:val="-12"/>
          <w:sz w:val="24"/>
        </w:rPr>
        <w:t xml:space="preserve"> </w:t>
      </w:r>
      <w:r>
        <w:rPr>
          <w:spacing w:val="-6"/>
          <w:sz w:val="24"/>
        </w:rPr>
        <w:t>the</w:t>
      </w:r>
      <w:r>
        <w:rPr>
          <w:spacing w:val="-8"/>
          <w:sz w:val="24"/>
        </w:rPr>
        <w:t xml:space="preserve"> </w:t>
      </w:r>
      <w:r>
        <w:rPr>
          <w:spacing w:val="-6"/>
          <w:sz w:val="24"/>
        </w:rPr>
        <w:t>method</w:t>
      </w:r>
      <w:r>
        <w:rPr>
          <w:spacing w:val="-7"/>
          <w:sz w:val="24"/>
        </w:rPr>
        <w:t xml:space="preserve"> </w:t>
      </w:r>
      <w:r>
        <w:rPr>
          <w:spacing w:val="-6"/>
          <w:sz w:val="24"/>
        </w:rPr>
        <w:t>of</w:t>
      </w:r>
      <w:r>
        <w:rPr>
          <w:spacing w:val="-15"/>
          <w:sz w:val="24"/>
        </w:rPr>
        <w:t xml:space="preserve"> </w:t>
      </w:r>
      <w:r>
        <w:rPr>
          <w:spacing w:val="-6"/>
          <w:sz w:val="24"/>
        </w:rPr>
        <w:t>searching</w:t>
      </w:r>
      <w:r>
        <w:rPr>
          <w:spacing w:val="-8"/>
          <w:sz w:val="24"/>
        </w:rPr>
        <w:t xml:space="preserve"> </w:t>
      </w:r>
      <w:r>
        <w:rPr>
          <w:spacing w:val="-5"/>
          <w:sz w:val="24"/>
        </w:rPr>
        <w:t>a</w:t>
      </w:r>
      <w:r>
        <w:rPr>
          <w:spacing w:val="-8"/>
          <w:sz w:val="24"/>
        </w:rPr>
        <w:t xml:space="preserve"> </w:t>
      </w:r>
      <w:r>
        <w:rPr>
          <w:spacing w:val="-5"/>
          <w:sz w:val="24"/>
        </w:rPr>
        <w:t>document</w:t>
      </w:r>
    </w:p>
    <w:p w:rsidR="00044B7D" w:rsidRDefault="00044B7D" w:rsidP="00617A6F">
      <w:pPr>
        <w:pStyle w:val="Heading2"/>
        <w:numPr>
          <w:ilvl w:val="0"/>
          <w:numId w:val="145"/>
        </w:numPr>
        <w:tabs>
          <w:tab w:val="left" w:pos="880"/>
          <w:tab w:val="left" w:pos="881"/>
        </w:tabs>
        <w:spacing w:before="128" w:line="275" w:lineRule="exact"/>
        <w:ind w:hanging="438"/>
      </w:pPr>
      <w:r>
        <w:t>UNDERSTAND MS-OFFICE</w:t>
      </w:r>
      <w:r>
        <w:rPr>
          <w:spacing w:val="-1"/>
        </w:rPr>
        <w:t xml:space="preserve"> </w:t>
      </w:r>
      <w:r>
        <w:t>(MS-WORD 2016)</w:t>
      </w:r>
    </w:p>
    <w:p w:rsidR="00044B7D" w:rsidRDefault="00044B7D" w:rsidP="00617A6F">
      <w:pPr>
        <w:pStyle w:val="ListParagraph"/>
        <w:numPr>
          <w:ilvl w:val="1"/>
          <w:numId w:val="143"/>
        </w:numPr>
        <w:tabs>
          <w:tab w:val="left" w:pos="1600"/>
          <w:tab w:val="left" w:pos="1601"/>
        </w:tabs>
        <w:spacing w:before="0" w:line="275" w:lineRule="exact"/>
        <w:rPr>
          <w:sz w:val="24"/>
        </w:rPr>
      </w:pPr>
      <w:r>
        <w:rPr>
          <w:spacing w:val="-6"/>
          <w:sz w:val="24"/>
        </w:rPr>
        <w:t>Explain</w:t>
      </w:r>
      <w:r>
        <w:rPr>
          <w:spacing w:val="-12"/>
          <w:sz w:val="24"/>
        </w:rPr>
        <w:t xml:space="preserve"> </w:t>
      </w:r>
      <w:r>
        <w:rPr>
          <w:spacing w:val="-6"/>
          <w:sz w:val="24"/>
        </w:rPr>
        <w:t>Introduction</w:t>
      </w:r>
      <w:r>
        <w:rPr>
          <w:spacing w:val="-11"/>
          <w:sz w:val="24"/>
        </w:rPr>
        <w:t xml:space="preserve"> </w:t>
      </w:r>
      <w:r>
        <w:rPr>
          <w:spacing w:val="-5"/>
          <w:sz w:val="24"/>
        </w:rPr>
        <w:t>to</w:t>
      </w:r>
      <w:r>
        <w:rPr>
          <w:spacing w:val="-1"/>
          <w:sz w:val="24"/>
        </w:rPr>
        <w:t xml:space="preserve"> </w:t>
      </w:r>
      <w:r>
        <w:rPr>
          <w:spacing w:val="-5"/>
          <w:sz w:val="24"/>
        </w:rPr>
        <w:t>MS-Office</w:t>
      </w:r>
    </w:p>
    <w:p w:rsidR="00044B7D" w:rsidRDefault="00044B7D" w:rsidP="00617A6F">
      <w:pPr>
        <w:pStyle w:val="ListParagraph"/>
        <w:numPr>
          <w:ilvl w:val="1"/>
          <w:numId w:val="143"/>
        </w:numPr>
        <w:tabs>
          <w:tab w:val="left" w:pos="1600"/>
          <w:tab w:val="left" w:pos="1601"/>
        </w:tabs>
        <w:spacing w:before="2"/>
        <w:rPr>
          <w:sz w:val="24"/>
        </w:rPr>
      </w:pPr>
      <w:r>
        <w:rPr>
          <w:spacing w:val="-5"/>
          <w:sz w:val="24"/>
        </w:rPr>
        <w:t>Describe</w:t>
      </w:r>
      <w:r>
        <w:rPr>
          <w:spacing w:val="-8"/>
          <w:sz w:val="24"/>
        </w:rPr>
        <w:t xml:space="preserve"> </w:t>
      </w:r>
      <w:r>
        <w:rPr>
          <w:spacing w:val="-5"/>
          <w:sz w:val="24"/>
        </w:rPr>
        <w:t>-Introduction</w:t>
      </w:r>
      <w:r>
        <w:rPr>
          <w:spacing w:val="-11"/>
          <w:sz w:val="24"/>
        </w:rPr>
        <w:t xml:space="preserve"> </w:t>
      </w:r>
      <w:r>
        <w:rPr>
          <w:spacing w:val="-4"/>
          <w:sz w:val="24"/>
        </w:rPr>
        <w:t>to</w:t>
      </w:r>
      <w:r>
        <w:rPr>
          <w:spacing w:val="-1"/>
          <w:sz w:val="24"/>
        </w:rPr>
        <w:t xml:space="preserve"> </w:t>
      </w:r>
      <w:r>
        <w:rPr>
          <w:spacing w:val="-4"/>
          <w:sz w:val="24"/>
        </w:rPr>
        <w:t>MS-Word</w:t>
      </w:r>
      <w:r>
        <w:rPr>
          <w:spacing w:val="-7"/>
          <w:sz w:val="24"/>
        </w:rPr>
        <w:t xml:space="preserve"> </w:t>
      </w:r>
      <w:r>
        <w:rPr>
          <w:spacing w:val="-4"/>
          <w:sz w:val="24"/>
        </w:rPr>
        <w:t>&amp;</w:t>
      </w:r>
      <w:r>
        <w:rPr>
          <w:spacing w:val="-11"/>
          <w:sz w:val="24"/>
        </w:rPr>
        <w:t xml:space="preserve"> </w:t>
      </w:r>
      <w:r>
        <w:rPr>
          <w:spacing w:val="-4"/>
          <w:sz w:val="24"/>
        </w:rPr>
        <w:t>its</w:t>
      </w:r>
      <w:r>
        <w:rPr>
          <w:spacing w:val="-8"/>
          <w:sz w:val="24"/>
        </w:rPr>
        <w:t xml:space="preserve"> </w:t>
      </w:r>
      <w:r>
        <w:rPr>
          <w:spacing w:val="-4"/>
          <w:sz w:val="24"/>
        </w:rPr>
        <w:t>Screen</w:t>
      </w:r>
    </w:p>
    <w:p w:rsidR="00044B7D" w:rsidRDefault="00044B7D" w:rsidP="00617A6F">
      <w:pPr>
        <w:pStyle w:val="ListParagraph"/>
        <w:numPr>
          <w:ilvl w:val="1"/>
          <w:numId w:val="143"/>
        </w:numPr>
        <w:tabs>
          <w:tab w:val="left" w:pos="1600"/>
          <w:tab w:val="left" w:pos="1601"/>
        </w:tabs>
        <w:spacing w:before="3"/>
        <w:rPr>
          <w:sz w:val="24"/>
        </w:rPr>
      </w:pPr>
      <w:r>
        <w:rPr>
          <w:spacing w:val="-6"/>
          <w:sz w:val="24"/>
        </w:rPr>
        <w:t>Describe</w:t>
      </w:r>
      <w:r>
        <w:rPr>
          <w:spacing w:val="-9"/>
          <w:sz w:val="24"/>
        </w:rPr>
        <w:t xml:space="preserve"> </w:t>
      </w:r>
      <w:r>
        <w:rPr>
          <w:spacing w:val="-5"/>
          <w:sz w:val="24"/>
        </w:rPr>
        <w:t>create</w:t>
      </w:r>
      <w:r>
        <w:rPr>
          <w:spacing w:val="-8"/>
          <w:sz w:val="24"/>
        </w:rPr>
        <w:t xml:space="preserve"> </w:t>
      </w:r>
      <w:r>
        <w:rPr>
          <w:spacing w:val="-5"/>
          <w:sz w:val="24"/>
        </w:rPr>
        <w:t>a</w:t>
      </w:r>
      <w:r>
        <w:rPr>
          <w:spacing w:val="-9"/>
          <w:sz w:val="24"/>
        </w:rPr>
        <w:t xml:space="preserve"> </w:t>
      </w:r>
      <w:r>
        <w:rPr>
          <w:spacing w:val="-5"/>
          <w:sz w:val="24"/>
        </w:rPr>
        <w:t>new</w:t>
      </w:r>
      <w:r>
        <w:rPr>
          <w:spacing w:val="-8"/>
          <w:sz w:val="24"/>
        </w:rPr>
        <w:t xml:space="preserve"> </w:t>
      </w:r>
      <w:r>
        <w:rPr>
          <w:spacing w:val="-5"/>
          <w:sz w:val="24"/>
        </w:rPr>
        <w:t>document</w:t>
      </w:r>
    </w:p>
    <w:p w:rsidR="00044B7D" w:rsidRDefault="00044B7D" w:rsidP="00617A6F">
      <w:pPr>
        <w:pStyle w:val="ListParagraph"/>
        <w:numPr>
          <w:ilvl w:val="1"/>
          <w:numId w:val="143"/>
        </w:numPr>
        <w:tabs>
          <w:tab w:val="left" w:pos="1600"/>
          <w:tab w:val="left" w:pos="1601"/>
        </w:tabs>
        <w:spacing w:before="2"/>
        <w:rPr>
          <w:sz w:val="24"/>
        </w:rPr>
      </w:pPr>
      <w:r>
        <w:rPr>
          <w:spacing w:val="-6"/>
          <w:sz w:val="24"/>
        </w:rPr>
        <w:t>Explain</w:t>
      </w:r>
      <w:r>
        <w:rPr>
          <w:spacing w:val="-12"/>
          <w:sz w:val="24"/>
        </w:rPr>
        <w:t xml:space="preserve"> </w:t>
      </w:r>
      <w:r>
        <w:rPr>
          <w:spacing w:val="-6"/>
          <w:sz w:val="24"/>
        </w:rPr>
        <w:t>Editing</w:t>
      </w:r>
      <w:r>
        <w:rPr>
          <w:spacing w:val="-8"/>
          <w:sz w:val="24"/>
        </w:rPr>
        <w:t xml:space="preserve"> </w:t>
      </w:r>
      <w:r>
        <w:rPr>
          <w:spacing w:val="-6"/>
          <w:sz w:val="24"/>
        </w:rPr>
        <w:t>&amp;</w:t>
      </w:r>
      <w:r>
        <w:rPr>
          <w:spacing w:val="-12"/>
          <w:sz w:val="24"/>
        </w:rPr>
        <w:t xml:space="preserve"> </w:t>
      </w:r>
      <w:r>
        <w:rPr>
          <w:spacing w:val="-6"/>
          <w:sz w:val="24"/>
        </w:rPr>
        <w:t>formatting</w:t>
      </w:r>
      <w:r>
        <w:rPr>
          <w:spacing w:val="-8"/>
          <w:sz w:val="24"/>
        </w:rPr>
        <w:t xml:space="preserve"> </w:t>
      </w:r>
      <w:r>
        <w:rPr>
          <w:spacing w:val="-5"/>
          <w:sz w:val="24"/>
        </w:rPr>
        <w:t>the</w:t>
      </w:r>
      <w:r>
        <w:rPr>
          <w:spacing w:val="-9"/>
          <w:sz w:val="24"/>
        </w:rPr>
        <w:t xml:space="preserve"> </w:t>
      </w:r>
      <w:r>
        <w:rPr>
          <w:spacing w:val="-5"/>
          <w:sz w:val="24"/>
        </w:rPr>
        <w:t>text</w:t>
      </w:r>
    </w:p>
    <w:p w:rsidR="00044B7D" w:rsidRDefault="00044B7D" w:rsidP="00617A6F">
      <w:pPr>
        <w:pStyle w:val="ListParagraph"/>
        <w:numPr>
          <w:ilvl w:val="1"/>
          <w:numId w:val="143"/>
        </w:numPr>
        <w:tabs>
          <w:tab w:val="left" w:pos="1600"/>
          <w:tab w:val="left" w:pos="1601"/>
        </w:tabs>
        <w:spacing w:before="3"/>
        <w:rPr>
          <w:sz w:val="24"/>
        </w:rPr>
      </w:pPr>
      <w:r>
        <w:rPr>
          <w:spacing w:val="-7"/>
          <w:sz w:val="24"/>
        </w:rPr>
        <w:t>Describe</w:t>
      </w:r>
      <w:r>
        <w:rPr>
          <w:spacing w:val="-9"/>
          <w:sz w:val="24"/>
        </w:rPr>
        <w:t xml:space="preserve"> </w:t>
      </w:r>
      <w:r>
        <w:rPr>
          <w:spacing w:val="-7"/>
          <w:sz w:val="24"/>
        </w:rPr>
        <w:t>saving</w:t>
      </w:r>
      <w:r>
        <w:rPr>
          <w:spacing w:val="-8"/>
          <w:sz w:val="24"/>
        </w:rPr>
        <w:t xml:space="preserve"> </w:t>
      </w:r>
      <w:r>
        <w:rPr>
          <w:spacing w:val="-6"/>
          <w:sz w:val="24"/>
        </w:rPr>
        <w:t>&amp;</w:t>
      </w:r>
      <w:r>
        <w:rPr>
          <w:spacing w:val="-11"/>
          <w:sz w:val="24"/>
        </w:rPr>
        <w:t xml:space="preserve"> </w:t>
      </w:r>
      <w:r>
        <w:rPr>
          <w:spacing w:val="-6"/>
          <w:sz w:val="24"/>
        </w:rPr>
        <w:t>Opening</w:t>
      </w:r>
      <w:r>
        <w:rPr>
          <w:spacing w:val="-8"/>
          <w:sz w:val="24"/>
        </w:rPr>
        <w:t xml:space="preserve"> </w:t>
      </w:r>
      <w:r>
        <w:rPr>
          <w:spacing w:val="-6"/>
          <w:sz w:val="24"/>
        </w:rPr>
        <w:t>a</w:t>
      </w:r>
      <w:r>
        <w:rPr>
          <w:spacing w:val="-8"/>
          <w:sz w:val="24"/>
        </w:rPr>
        <w:t xml:space="preserve"> </w:t>
      </w:r>
      <w:r>
        <w:rPr>
          <w:spacing w:val="-6"/>
          <w:sz w:val="24"/>
        </w:rPr>
        <w:t>document</w:t>
      </w:r>
    </w:p>
    <w:p w:rsidR="00044B7D" w:rsidRDefault="00044B7D" w:rsidP="00617A6F">
      <w:pPr>
        <w:pStyle w:val="ListParagraph"/>
        <w:numPr>
          <w:ilvl w:val="1"/>
          <w:numId w:val="143"/>
        </w:numPr>
        <w:tabs>
          <w:tab w:val="left" w:pos="1600"/>
          <w:tab w:val="left" w:pos="1601"/>
        </w:tabs>
        <w:spacing w:before="3"/>
        <w:rPr>
          <w:sz w:val="24"/>
        </w:rPr>
      </w:pPr>
      <w:r>
        <w:rPr>
          <w:spacing w:val="-5"/>
          <w:sz w:val="24"/>
        </w:rPr>
        <w:t>Explain</w:t>
      </w:r>
      <w:r>
        <w:rPr>
          <w:spacing w:val="-12"/>
          <w:sz w:val="24"/>
        </w:rPr>
        <w:t xml:space="preserve"> </w:t>
      </w:r>
      <w:r>
        <w:rPr>
          <w:spacing w:val="-5"/>
          <w:sz w:val="24"/>
        </w:rPr>
        <w:t>Page</w:t>
      </w:r>
      <w:r>
        <w:rPr>
          <w:spacing w:val="-8"/>
          <w:sz w:val="24"/>
        </w:rPr>
        <w:t xml:space="preserve"> </w:t>
      </w:r>
      <w:r>
        <w:rPr>
          <w:spacing w:val="-5"/>
          <w:sz w:val="24"/>
        </w:rPr>
        <w:t>setup, (Set</w:t>
      </w:r>
      <w:r>
        <w:rPr>
          <w:spacing w:val="-1"/>
          <w:sz w:val="24"/>
        </w:rPr>
        <w:t xml:space="preserve"> </w:t>
      </w:r>
      <w:r>
        <w:rPr>
          <w:spacing w:val="-5"/>
          <w:sz w:val="24"/>
        </w:rPr>
        <w:t>the</w:t>
      </w:r>
      <w:r>
        <w:rPr>
          <w:spacing w:val="-9"/>
          <w:sz w:val="24"/>
        </w:rPr>
        <w:t xml:space="preserve"> </w:t>
      </w:r>
      <w:r>
        <w:rPr>
          <w:spacing w:val="-5"/>
          <w:sz w:val="24"/>
        </w:rPr>
        <w:t>Margins</w:t>
      </w:r>
      <w:r>
        <w:rPr>
          <w:spacing w:val="-9"/>
          <w:sz w:val="24"/>
        </w:rPr>
        <w:t xml:space="preserve"> </w:t>
      </w:r>
      <w:r>
        <w:rPr>
          <w:spacing w:val="-5"/>
          <w:sz w:val="24"/>
        </w:rPr>
        <w:t>&amp;</w:t>
      </w:r>
      <w:r>
        <w:rPr>
          <w:spacing w:val="-12"/>
          <w:sz w:val="24"/>
        </w:rPr>
        <w:t xml:space="preserve"> </w:t>
      </w:r>
      <w:r>
        <w:rPr>
          <w:spacing w:val="-5"/>
          <w:sz w:val="24"/>
        </w:rPr>
        <w:t>Paper)</w:t>
      </w:r>
    </w:p>
    <w:p w:rsidR="00044B7D" w:rsidRDefault="00044B7D" w:rsidP="00617A6F">
      <w:pPr>
        <w:pStyle w:val="ListParagraph"/>
        <w:numPr>
          <w:ilvl w:val="1"/>
          <w:numId w:val="143"/>
        </w:numPr>
        <w:tabs>
          <w:tab w:val="left" w:pos="1600"/>
          <w:tab w:val="left" w:pos="1601"/>
        </w:tabs>
        <w:spacing w:before="2"/>
        <w:rPr>
          <w:sz w:val="24"/>
        </w:rPr>
      </w:pPr>
      <w:r>
        <w:rPr>
          <w:spacing w:val="-7"/>
          <w:sz w:val="24"/>
        </w:rPr>
        <w:t>Describe</w:t>
      </w:r>
      <w:r>
        <w:rPr>
          <w:spacing w:val="-9"/>
          <w:sz w:val="24"/>
        </w:rPr>
        <w:t xml:space="preserve"> </w:t>
      </w:r>
      <w:r>
        <w:rPr>
          <w:spacing w:val="-6"/>
          <w:sz w:val="24"/>
        </w:rPr>
        <w:t>Spell</w:t>
      </w:r>
      <w:r>
        <w:rPr>
          <w:spacing w:val="-17"/>
          <w:sz w:val="24"/>
        </w:rPr>
        <w:t xml:space="preserve"> </w:t>
      </w:r>
      <w:r>
        <w:rPr>
          <w:spacing w:val="-6"/>
          <w:sz w:val="24"/>
        </w:rPr>
        <w:t>Check</w:t>
      </w:r>
      <w:r>
        <w:rPr>
          <w:spacing w:val="-7"/>
          <w:sz w:val="24"/>
        </w:rPr>
        <w:t xml:space="preserve"> </w:t>
      </w:r>
      <w:r>
        <w:rPr>
          <w:spacing w:val="-6"/>
          <w:sz w:val="24"/>
        </w:rPr>
        <w:t>&amp;</w:t>
      </w:r>
      <w:r>
        <w:rPr>
          <w:spacing w:val="-11"/>
          <w:sz w:val="24"/>
        </w:rPr>
        <w:t xml:space="preserve"> </w:t>
      </w:r>
      <w:r>
        <w:rPr>
          <w:spacing w:val="-6"/>
          <w:sz w:val="24"/>
        </w:rPr>
        <w:t>Grammar</w:t>
      </w:r>
    </w:p>
    <w:p w:rsidR="00044B7D" w:rsidRDefault="00044B7D" w:rsidP="00617A6F">
      <w:pPr>
        <w:pStyle w:val="ListParagraph"/>
        <w:numPr>
          <w:ilvl w:val="1"/>
          <w:numId w:val="143"/>
        </w:numPr>
        <w:tabs>
          <w:tab w:val="left" w:pos="1600"/>
          <w:tab w:val="left" w:pos="1601"/>
        </w:tabs>
        <w:spacing w:before="2"/>
        <w:rPr>
          <w:sz w:val="24"/>
        </w:rPr>
      </w:pPr>
      <w:r>
        <w:rPr>
          <w:spacing w:val="-8"/>
          <w:sz w:val="24"/>
        </w:rPr>
        <w:t>Explain</w:t>
      </w:r>
      <w:r>
        <w:rPr>
          <w:spacing w:val="-11"/>
          <w:sz w:val="24"/>
        </w:rPr>
        <w:t xml:space="preserve"> </w:t>
      </w:r>
      <w:r>
        <w:rPr>
          <w:spacing w:val="-7"/>
          <w:sz w:val="24"/>
        </w:rPr>
        <w:t>Paragraph</w:t>
      </w:r>
      <w:r>
        <w:rPr>
          <w:spacing w:val="-10"/>
          <w:sz w:val="24"/>
        </w:rPr>
        <w:t xml:space="preserve"> </w:t>
      </w:r>
      <w:r>
        <w:rPr>
          <w:spacing w:val="-7"/>
          <w:sz w:val="24"/>
        </w:rPr>
        <w:t>Alignment</w:t>
      </w:r>
    </w:p>
    <w:p w:rsidR="00044B7D" w:rsidRDefault="00044B7D" w:rsidP="00617A6F">
      <w:pPr>
        <w:pStyle w:val="ListParagraph"/>
        <w:numPr>
          <w:ilvl w:val="1"/>
          <w:numId w:val="143"/>
        </w:numPr>
        <w:tabs>
          <w:tab w:val="left" w:pos="1600"/>
          <w:tab w:val="left" w:pos="1601"/>
        </w:tabs>
        <w:spacing w:before="3"/>
        <w:rPr>
          <w:sz w:val="24"/>
        </w:rPr>
      </w:pPr>
      <w:r>
        <w:rPr>
          <w:spacing w:val="-6"/>
          <w:sz w:val="24"/>
        </w:rPr>
        <w:t>Explain</w:t>
      </w:r>
      <w:r>
        <w:rPr>
          <w:spacing w:val="-12"/>
          <w:sz w:val="24"/>
        </w:rPr>
        <w:t xml:space="preserve"> </w:t>
      </w:r>
      <w:r>
        <w:rPr>
          <w:spacing w:val="-6"/>
          <w:sz w:val="24"/>
        </w:rPr>
        <w:t>Inserting</w:t>
      </w:r>
      <w:r>
        <w:rPr>
          <w:spacing w:val="-8"/>
          <w:sz w:val="24"/>
        </w:rPr>
        <w:t xml:space="preserve"> </w:t>
      </w:r>
      <w:r>
        <w:rPr>
          <w:spacing w:val="-6"/>
          <w:sz w:val="24"/>
        </w:rPr>
        <w:t>Page</w:t>
      </w:r>
      <w:r>
        <w:rPr>
          <w:spacing w:val="-9"/>
          <w:sz w:val="24"/>
        </w:rPr>
        <w:t xml:space="preserve"> </w:t>
      </w:r>
      <w:r>
        <w:rPr>
          <w:spacing w:val="-6"/>
          <w:sz w:val="24"/>
        </w:rPr>
        <w:t>numbers,</w:t>
      </w:r>
      <w:r>
        <w:rPr>
          <w:spacing w:val="-5"/>
          <w:sz w:val="24"/>
        </w:rPr>
        <w:t xml:space="preserve"> </w:t>
      </w:r>
      <w:r>
        <w:rPr>
          <w:spacing w:val="-6"/>
          <w:sz w:val="24"/>
        </w:rPr>
        <w:t>Symbols,</w:t>
      </w:r>
      <w:r>
        <w:rPr>
          <w:spacing w:val="-5"/>
          <w:sz w:val="24"/>
        </w:rPr>
        <w:t xml:space="preserve"> </w:t>
      </w:r>
      <w:r>
        <w:rPr>
          <w:spacing w:val="-6"/>
          <w:sz w:val="24"/>
        </w:rPr>
        <w:t>Text</w:t>
      </w:r>
      <w:r>
        <w:rPr>
          <w:spacing w:val="-2"/>
          <w:sz w:val="24"/>
        </w:rPr>
        <w:t xml:space="preserve"> </w:t>
      </w:r>
      <w:r>
        <w:rPr>
          <w:spacing w:val="-6"/>
          <w:sz w:val="24"/>
        </w:rPr>
        <w:t>box</w:t>
      </w:r>
      <w:r>
        <w:rPr>
          <w:spacing w:val="-11"/>
          <w:sz w:val="24"/>
        </w:rPr>
        <w:t xml:space="preserve"> </w:t>
      </w:r>
      <w:r>
        <w:rPr>
          <w:spacing w:val="-6"/>
          <w:sz w:val="24"/>
        </w:rPr>
        <w:t>&amp;</w:t>
      </w:r>
      <w:r>
        <w:rPr>
          <w:spacing w:val="-12"/>
          <w:sz w:val="24"/>
        </w:rPr>
        <w:t xml:space="preserve"> </w:t>
      </w:r>
      <w:r>
        <w:rPr>
          <w:spacing w:val="-6"/>
          <w:sz w:val="24"/>
        </w:rPr>
        <w:t>Picture</w:t>
      </w:r>
      <w:r>
        <w:rPr>
          <w:spacing w:val="-9"/>
          <w:sz w:val="24"/>
        </w:rPr>
        <w:t xml:space="preserve"> </w:t>
      </w:r>
      <w:r>
        <w:rPr>
          <w:spacing w:val="-6"/>
          <w:sz w:val="24"/>
        </w:rPr>
        <w:t>in</w:t>
      </w:r>
      <w:r>
        <w:rPr>
          <w:spacing w:val="-12"/>
          <w:sz w:val="24"/>
        </w:rPr>
        <w:t xml:space="preserve"> </w:t>
      </w:r>
      <w:r>
        <w:rPr>
          <w:spacing w:val="-6"/>
          <w:sz w:val="24"/>
        </w:rPr>
        <w:t>the</w:t>
      </w:r>
      <w:r>
        <w:rPr>
          <w:spacing w:val="-9"/>
          <w:sz w:val="24"/>
        </w:rPr>
        <w:t xml:space="preserve"> </w:t>
      </w:r>
      <w:r>
        <w:rPr>
          <w:spacing w:val="-5"/>
          <w:sz w:val="24"/>
        </w:rPr>
        <w:t>document</w:t>
      </w:r>
    </w:p>
    <w:p w:rsidR="00044B7D" w:rsidRDefault="00044B7D" w:rsidP="00617A6F">
      <w:pPr>
        <w:pStyle w:val="ListParagraph"/>
        <w:numPr>
          <w:ilvl w:val="1"/>
          <w:numId w:val="143"/>
        </w:numPr>
        <w:tabs>
          <w:tab w:val="left" w:pos="1601"/>
        </w:tabs>
        <w:spacing w:before="2" w:line="242" w:lineRule="auto"/>
        <w:ind w:left="1577" w:right="429" w:hanging="567"/>
        <w:rPr>
          <w:sz w:val="24"/>
        </w:rPr>
      </w:pPr>
      <w:r>
        <w:rPr>
          <w:spacing w:val="-6"/>
          <w:sz w:val="24"/>
        </w:rPr>
        <w:t>Describe</w:t>
      </w:r>
      <w:r>
        <w:rPr>
          <w:spacing w:val="-7"/>
          <w:sz w:val="24"/>
        </w:rPr>
        <w:t xml:space="preserve"> </w:t>
      </w:r>
      <w:r>
        <w:rPr>
          <w:spacing w:val="-6"/>
          <w:sz w:val="24"/>
        </w:rPr>
        <w:t>Use the different</w:t>
      </w:r>
      <w:r>
        <w:rPr>
          <w:sz w:val="24"/>
        </w:rPr>
        <w:t xml:space="preserve"> </w:t>
      </w:r>
      <w:r>
        <w:rPr>
          <w:spacing w:val="-6"/>
          <w:sz w:val="24"/>
        </w:rPr>
        <w:t>Format</w:t>
      </w:r>
      <w:r>
        <w:rPr>
          <w:sz w:val="24"/>
        </w:rPr>
        <w:t xml:space="preserve"> </w:t>
      </w:r>
      <w:r>
        <w:rPr>
          <w:spacing w:val="-6"/>
          <w:sz w:val="24"/>
        </w:rPr>
        <w:t>menu</w:t>
      </w:r>
      <w:r>
        <w:rPr>
          <w:spacing w:val="-5"/>
          <w:sz w:val="24"/>
        </w:rPr>
        <w:t xml:space="preserve"> drop</w:t>
      </w:r>
      <w:r>
        <w:rPr>
          <w:spacing w:val="-6"/>
          <w:sz w:val="24"/>
        </w:rPr>
        <w:t xml:space="preserve"> </w:t>
      </w:r>
      <w:r>
        <w:rPr>
          <w:spacing w:val="-5"/>
          <w:sz w:val="24"/>
        </w:rPr>
        <w:t>down</w:t>
      </w:r>
      <w:r>
        <w:rPr>
          <w:spacing w:val="-9"/>
          <w:sz w:val="24"/>
        </w:rPr>
        <w:t xml:space="preserve"> </w:t>
      </w:r>
      <w:r>
        <w:rPr>
          <w:spacing w:val="-5"/>
          <w:sz w:val="24"/>
        </w:rPr>
        <w:t>commands(Drop</w:t>
      </w:r>
      <w:r>
        <w:rPr>
          <w:spacing w:val="-6"/>
          <w:sz w:val="24"/>
        </w:rPr>
        <w:t xml:space="preserve"> </w:t>
      </w:r>
      <w:r>
        <w:rPr>
          <w:spacing w:val="-5"/>
          <w:sz w:val="24"/>
        </w:rPr>
        <w:t>Cap,</w:t>
      </w:r>
      <w:r>
        <w:rPr>
          <w:spacing w:val="-3"/>
          <w:sz w:val="24"/>
        </w:rPr>
        <w:t xml:space="preserve"> </w:t>
      </w:r>
      <w:r>
        <w:rPr>
          <w:spacing w:val="-5"/>
          <w:sz w:val="24"/>
        </w:rPr>
        <w:t>Change</w:t>
      </w:r>
      <w:r>
        <w:rPr>
          <w:spacing w:val="-6"/>
          <w:sz w:val="24"/>
        </w:rPr>
        <w:t xml:space="preserve"> </w:t>
      </w:r>
      <w:r>
        <w:rPr>
          <w:spacing w:val="-5"/>
          <w:sz w:val="24"/>
        </w:rPr>
        <w:t>Case,</w:t>
      </w:r>
      <w:r>
        <w:rPr>
          <w:spacing w:val="-7"/>
          <w:sz w:val="24"/>
        </w:rPr>
        <w:t xml:space="preserve"> </w:t>
      </w:r>
      <w:r>
        <w:rPr>
          <w:spacing w:val="-5"/>
          <w:sz w:val="24"/>
        </w:rPr>
        <w:t>Bullet</w:t>
      </w:r>
      <w:r>
        <w:rPr>
          <w:spacing w:val="-57"/>
          <w:sz w:val="24"/>
        </w:rPr>
        <w:t xml:space="preserve"> </w:t>
      </w:r>
      <w:r>
        <w:rPr>
          <w:sz w:val="24"/>
        </w:rPr>
        <w:t>&amp;Numbering</w:t>
      </w:r>
      <w:r>
        <w:rPr>
          <w:spacing w:val="-10"/>
          <w:sz w:val="24"/>
        </w:rPr>
        <w:t xml:space="preserve"> </w:t>
      </w:r>
      <w:r>
        <w:rPr>
          <w:sz w:val="24"/>
        </w:rPr>
        <w:t>and</w:t>
      </w:r>
      <w:r>
        <w:rPr>
          <w:spacing w:val="-10"/>
          <w:sz w:val="24"/>
        </w:rPr>
        <w:t xml:space="preserve"> </w:t>
      </w:r>
      <w:r>
        <w:rPr>
          <w:sz w:val="24"/>
        </w:rPr>
        <w:t>Border</w:t>
      </w:r>
      <w:r>
        <w:rPr>
          <w:spacing w:val="-7"/>
          <w:sz w:val="24"/>
        </w:rPr>
        <w:t xml:space="preserve"> </w:t>
      </w:r>
      <w:r>
        <w:rPr>
          <w:sz w:val="24"/>
        </w:rPr>
        <w:t>&amp;</w:t>
      </w:r>
      <w:r>
        <w:rPr>
          <w:spacing w:val="-14"/>
          <w:sz w:val="24"/>
        </w:rPr>
        <w:t xml:space="preserve"> </w:t>
      </w:r>
      <w:r>
        <w:rPr>
          <w:sz w:val="24"/>
        </w:rPr>
        <w:t>Shading)</w:t>
      </w:r>
    </w:p>
    <w:p w:rsidR="00044B7D" w:rsidRDefault="00044B7D" w:rsidP="00617A6F">
      <w:pPr>
        <w:pStyle w:val="ListParagraph"/>
        <w:numPr>
          <w:ilvl w:val="1"/>
          <w:numId w:val="143"/>
        </w:numPr>
        <w:tabs>
          <w:tab w:val="left" w:pos="1601"/>
        </w:tabs>
        <w:spacing w:before="0" w:line="276" w:lineRule="exact"/>
        <w:rPr>
          <w:sz w:val="24"/>
        </w:rPr>
      </w:pPr>
      <w:r>
        <w:rPr>
          <w:spacing w:val="-7"/>
          <w:sz w:val="24"/>
        </w:rPr>
        <w:t>Explain</w:t>
      </w:r>
      <w:r>
        <w:rPr>
          <w:spacing w:val="-12"/>
          <w:sz w:val="24"/>
        </w:rPr>
        <w:t xml:space="preserve"> </w:t>
      </w:r>
      <w:r>
        <w:rPr>
          <w:spacing w:val="-7"/>
          <w:sz w:val="24"/>
        </w:rPr>
        <w:t>Insert</w:t>
      </w:r>
      <w:r>
        <w:rPr>
          <w:spacing w:val="-2"/>
          <w:sz w:val="24"/>
        </w:rPr>
        <w:t xml:space="preserve"> </w:t>
      </w:r>
      <w:r>
        <w:rPr>
          <w:spacing w:val="-7"/>
          <w:sz w:val="24"/>
        </w:rPr>
        <w:t>the</w:t>
      </w:r>
      <w:r>
        <w:rPr>
          <w:spacing w:val="-9"/>
          <w:sz w:val="24"/>
        </w:rPr>
        <w:t xml:space="preserve"> </w:t>
      </w:r>
      <w:r>
        <w:rPr>
          <w:spacing w:val="-7"/>
          <w:sz w:val="24"/>
        </w:rPr>
        <w:t>Table</w:t>
      </w:r>
      <w:r>
        <w:rPr>
          <w:spacing w:val="-9"/>
          <w:sz w:val="24"/>
        </w:rPr>
        <w:t xml:space="preserve"> </w:t>
      </w:r>
      <w:r>
        <w:rPr>
          <w:spacing w:val="-7"/>
          <w:sz w:val="24"/>
        </w:rPr>
        <w:t>and its</w:t>
      </w:r>
      <w:r>
        <w:rPr>
          <w:spacing w:val="-9"/>
          <w:sz w:val="24"/>
        </w:rPr>
        <w:t xml:space="preserve"> </w:t>
      </w:r>
      <w:r>
        <w:rPr>
          <w:spacing w:val="-6"/>
          <w:sz w:val="24"/>
        </w:rPr>
        <w:t>Editing</w:t>
      </w:r>
      <w:r>
        <w:rPr>
          <w:spacing w:val="-8"/>
          <w:sz w:val="24"/>
        </w:rPr>
        <w:t xml:space="preserve"> </w:t>
      </w:r>
      <w:r>
        <w:rPr>
          <w:spacing w:val="-6"/>
          <w:sz w:val="24"/>
        </w:rPr>
        <w:t>and</w:t>
      </w:r>
      <w:r>
        <w:rPr>
          <w:spacing w:val="-8"/>
          <w:sz w:val="24"/>
        </w:rPr>
        <w:t xml:space="preserve"> </w:t>
      </w:r>
      <w:r>
        <w:rPr>
          <w:spacing w:val="-6"/>
          <w:sz w:val="24"/>
        </w:rPr>
        <w:t>modifying</w:t>
      </w:r>
    </w:p>
    <w:p w:rsidR="00044B7D" w:rsidRDefault="00044B7D" w:rsidP="00617A6F">
      <w:pPr>
        <w:pStyle w:val="ListParagraph"/>
        <w:numPr>
          <w:ilvl w:val="1"/>
          <w:numId w:val="143"/>
        </w:numPr>
        <w:tabs>
          <w:tab w:val="left" w:pos="1601"/>
        </w:tabs>
        <w:spacing w:before="3"/>
        <w:rPr>
          <w:sz w:val="24"/>
        </w:rPr>
      </w:pPr>
      <w:r>
        <w:rPr>
          <w:spacing w:val="-7"/>
          <w:sz w:val="24"/>
        </w:rPr>
        <w:t>Describe</w:t>
      </w:r>
      <w:r>
        <w:rPr>
          <w:spacing w:val="-9"/>
          <w:sz w:val="24"/>
        </w:rPr>
        <w:t xml:space="preserve"> </w:t>
      </w:r>
      <w:r>
        <w:rPr>
          <w:spacing w:val="-6"/>
          <w:sz w:val="24"/>
        </w:rPr>
        <w:t>printing</w:t>
      </w:r>
      <w:r>
        <w:rPr>
          <w:spacing w:val="-7"/>
          <w:sz w:val="24"/>
        </w:rPr>
        <w:t xml:space="preserve"> </w:t>
      </w:r>
      <w:r>
        <w:rPr>
          <w:spacing w:val="-6"/>
          <w:sz w:val="24"/>
        </w:rPr>
        <w:t>the</w:t>
      </w:r>
      <w:r>
        <w:rPr>
          <w:spacing w:val="-8"/>
          <w:sz w:val="24"/>
        </w:rPr>
        <w:t xml:space="preserve"> </w:t>
      </w:r>
      <w:r>
        <w:rPr>
          <w:spacing w:val="-6"/>
          <w:sz w:val="24"/>
        </w:rPr>
        <w:t>document</w:t>
      </w:r>
    </w:p>
    <w:p w:rsidR="00044B7D" w:rsidRDefault="00044B7D" w:rsidP="00617A6F">
      <w:pPr>
        <w:pStyle w:val="ListParagraph"/>
        <w:numPr>
          <w:ilvl w:val="1"/>
          <w:numId w:val="143"/>
        </w:numPr>
        <w:tabs>
          <w:tab w:val="left" w:pos="1601"/>
        </w:tabs>
        <w:spacing w:before="2"/>
        <w:rPr>
          <w:sz w:val="24"/>
        </w:rPr>
      </w:pPr>
      <w:r>
        <w:rPr>
          <w:spacing w:val="-6"/>
          <w:sz w:val="24"/>
        </w:rPr>
        <w:t>Describe</w:t>
      </w:r>
      <w:r>
        <w:rPr>
          <w:spacing w:val="-9"/>
          <w:sz w:val="24"/>
        </w:rPr>
        <w:t xml:space="preserve"> </w:t>
      </w:r>
      <w:r>
        <w:rPr>
          <w:spacing w:val="-6"/>
          <w:sz w:val="24"/>
        </w:rPr>
        <w:t>the</w:t>
      </w:r>
      <w:r>
        <w:rPr>
          <w:spacing w:val="-9"/>
          <w:sz w:val="24"/>
        </w:rPr>
        <w:t xml:space="preserve"> </w:t>
      </w:r>
      <w:r>
        <w:rPr>
          <w:spacing w:val="-6"/>
          <w:sz w:val="24"/>
        </w:rPr>
        <w:t>method</w:t>
      </w:r>
      <w:r>
        <w:rPr>
          <w:spacing w:val="-7"/>
          <w:sz w:val="24"/>
        </w:rPr>
        <w:t xml:space="preserve"> </w:t>
      </w:r>
      <w:r>
        <w:rPr>
          <w:spacing w:val="-6"/>
          <w:sz w:val="24"/>
        </w:rPr>
        <w:t>of</w:t>
      </w:r>
      <w:r>
        <w:rPr>
          <w:spacing w:val="-16"/>
          <w:sz w:val="24"/>
        </w:rPr>
        <w:t xml:space="preserve"> </w:t>
      </w:r>
      <w:r>
        <w:rPr>
          <w:spacing w:val="-6"/>
          <w:sz w:val="24"/>
        </w:rPr>
        <w:t>file</w:t>
      </w:r>
      <w:r>
        <w:rPr>
          <w:spacing w:val="-9"/>
          <w:sz w:val="24"/>
        </w:rPr>
        <w:t xml:space="preserve"> </w:t>
      </w:r>
      <w:r>
        <w:rPr>
          <w:spacing w:val="-6"/>
          <w:sz w:val="24"/>
        </w:rPr>
        <w:t>saving</w:t>
      </w:r>
      <w:r>
        <w:rPr>
          <w:spacing w:val="-7"/>
          <w:sz w:val="24"/>
        </w:rPr>
        <w:t xml:space="preserve"> </w:t>
      </w:r>
      <w:r>
        <w:rPr>
          <w:spacing w:val="-5"/>
          <w:sz w:val="24"/>
        </w:rPr>
        <w:t>as</w:t>
      </w:r>
      <w:r>
        <w:rPr>
          <w:spacing w:val="-10"/>
          <w:sz w:val="24"/>
        </w:rPr>
        <w:t xml:space="preserve"> </w:t>
      </w:r>
      <w:r>
        <w:rPr>
          <w:spacing w:val="-5"/>
          <w:sz w:val="24"/>
        </w:rPr>
        <w:t>a</w:t>
      </w:r>
      <w:r>
        <w:rPr>
          <w:spacing w:val="-9"/>
          <w:sz w:val="24"/>
        </w:rPr>
        <w:t xml:space="preserve"> </w:t>
      </w:r>
      <w:r>
        <w:rPr>
          <w:spacing w:val="-5"/>
          <w:sz w:val="24"/>
        </w:rPr>
        <w:t>PDF</w:t>
      </w:r>
      <w:r>
        <w:rPr>
          <w:spacing w:val="-11"/>
          <w:sz w:val="24"/>
        </w:rPr>
        <w:t xml:space="preserve"> </w:t>
      </w:r>
      <w:r>
        <w:rPr>
          <w:spacing w:val="-5"/>
          <w:sz w:val="24"/>
        </w:rPr>
        <w:t>Format</w:t>
      </w:r>
    </w:p>
    <w:p w:rsidR="00044B7D" w:rsidRDefault="00044B7D" w:rsidP="00617A6F">
      <w:pPr>
        <w:pStyle w:val="Heading2"/>
        <w:numPr>
          <w:ilvl w:val="0"/>
          <w:numId w:val="145"/>
        </w:numPr>
        <w:tabs>
          <w:tab w:val="left" w:pos="880"/>
          <w:tab w:val="left" w:pos="881"/>
        </w:tabs>
        <w:spacing w:before="127" w:line="275" w:lineRule="exact"/>
        <w:ind w:hanging="438"/>
      </w:pPr>
      <w:r>
        <w:t>UNDERSTAND</w:t>
      </w:r>
      <w:r>
        <w:rPr>
          <w:spacing w:val="-1"/>
        </w:rPr>
        <w:t xml:space="preserve"> </w:t>
      </w:r>
      <w:r>
        <w:t>MS-OFFICE</w:t>
      </w:r>
      <w:r>
        <w:rPr>
          <w:spacing w:val="-2"/>
        </w:rPr>
        <w:t xml:space="preserve"> </w:t>
      </w:r>
      <w:r>
        <w:t>(MS-EXCEL</w:t>
      </w:r>
      <w:r>
        <w:rPr>
          <w:spacing w:val="-2"/>
        </w:rPr>
        <w:t xml:space="preserve"> </w:t>
      </w:r>
      <w:r>
        <w:t>2016)</w:t>
      </w:r>
    </w:p>
    <w:p w:rsidR="00044B7D" w:rsidRDefault="00044B7D" w:rsidP="00617A6F">
      <w:pPr>
        <w:pStyle w:val="ListParagraph"/>
        <w:numPr>
          <w:ilvl w:val="1"/>
          <w:numId w:val="142"/>
        </w:numPr>
        <w:tabs>
          <w:tab w:val="left" w:pos="1600"/>
          <w:tab w:val="left" w:pos="1601"/>
        </w:tabs>
        <w:spacing w:before="0" w:line="275" w:lineRule="exact"/>
        <w:rPr>
          <w:sz w:val="24"/>
        </w:rPr>
      </w:pPr>
      <w:r>
        <w:rPr>
          <w:spacing w:val="-5"/>
          <w:sz w:val="24"/>
        </w:rPr>
        <w:t>Explain</w:t>
      </w:r>
      <w:r>
        <w:rPr>
          <w:spacing w:val="-12"/>
          <w:sz w:val="24"/>
        </w:rPr>
        <w:t xml:space="preserve"> </w:t>
      </w:r>
      <w:r>
        <w:rPr>
          <w:spacing w:val="-5"/>
          <w:sz w:val="24"/>
        </w:rPr>
        <w:t>Introduction</w:t>
      </w:r>
      <w:r>
        <w:rPr>
          <w:spacing w:val="-11"/>
          <w:sz w:val="24"/>
        </w:rPr>
        <w:t xml:space="preserve"> </w:t>
      </w:r>
      <w:r>
        <w:rPr>
          <w:spacing w:val="-5"/>
          <w:sz w:val="24"/>
        </w:rPr>
        <w:t>to</w:t>
      </w:r>
      <w:r>
        <w:rPr>
          <w:spacing w:val="-1"/>
          <w:sz w:val="24"/>
        </w:rPr>
        <w:t xml:space="preserve"> </w:t>
      </w:r>
      <w:r>
        <w:rPr>
          <w:spacing w:val="-5"/>
          <w:sz w:val="24"/>
        </w:rPr>
        <w:t>MS-Excel</w:t>
      </w:r>
      <w:r>
        <w:rPr>
          <w:spacing w:val="-16"/>
          <w:sz w:val="24"/>
        </w:rPr>
        <w:t xml:space="preserve"> </w:t>
      </w:r>
      <w:r>
        <w:rPr>
          <w:spacing w:val="-4"/>
          <w:sz w:val="24"/>
        </w:rPr>
        <w:t>&amp;</w:t>
      </w:r>
      <w:r>
        <w:rPr>
          <w:spacing w:val="-11"/>
          <w:sz w:val="24"/>
        </w:rPr>
        <w:t xml:space="preserve"> </w:t>
      </w:r>
      <w:r>
        <w:rPr>
          <w:spacing w:val="-4"/>
          <w:sz w:val="24"/>
        </w:rPr>
        <w:t>its</w:t>
      </w:r>
      <w:r>
        <w:rPr>
          <w:spacing w:val="-8"/>
          <w:sz w:val="24"/>
        </w:rPr>
        <w:t xml:space="preserve"> </w:t>
      </w:r>
      <w:r>
        <w:rPr>
          <w:spacing w:val="-4"/>
          <w:sz w:val="24"/>
        </w:rPr>
        <w:t>Screen</w:t>
      </w:r>
    </w:p>
    <w:p w:rsidR="00044B7D" w:rsidRDefault="00044B7D" w:rsidP="00044B7D">
      <w:pPr>
        <w:spacing w:line="275" w:lineRule="exact"/>
        <w:rPr>
          <w:sz w:val="24"/>
        </w:rPr>
        <w:sectPr w:rsidR="00044B7D">
          <w:pgSz w:w="12240" w:h="15840"/>
          <w:pgMar w:top="1380" w:right="560" w:bottom="280" w:left="920" w:header="720" w:footer="720" w:gutter="0"/>
          <w:cols w:space="720"/>
        </w:sectPr>
      </w:pPr>
    </w:p>
    <w:p w:rsidR="00044B7D" w:rsidRDefault="00044B7D" w:rsidP="00617A6F">
      <w:pPr>
        <w:pStyle w:val="ListParagraph"/>
        <w:numPr>
          <w:ilvl w:val="1"/>
          <w:numId w:val="142"/>
        </w:numPr>
        <w:tabs>
          <w:tab w:val="left" w:pos="1600"/>
          <w:tab w:val="left" w:pos="1601"/>
        </w:tabs>
        <w:spacing w:before="77"/>
        <w:rPr>
          <w:sz w:val="24"/>
        </w:rPr>
      </w:pPr>
      <w:r>
        <w:rPr>
          <w:spacing w:val="-6"/>
          <w:sz w:val="24"/>
        </w:rPr>
        <w:lastRenderedPageBreak/>
        <w:t>Describe</w:t>
      </w:r>
      <w:r>
        <w:rPr>
          <w:spacing w:val="-9"/>
          <w:sz w:val="24"/>
        </w:rPr>
        <w:t xml:space="preserve"> </w:t>
      </w:r>
      <w:r>
        <w:rPr>
          <w:spacing w:val="-6"/>
          <w:sz w:val="24"/>
        </w:rPr>
        <w:t>Entering</w:t>
      </w:r>
      <w:r>
        <w:rPr>
          <w:spacing w:val="-8"/>
          <w:sz w:val="24"/>
        </w:rPr>
        <w:t xml:space="preserve"> </w:t>
      </w:r>
      <w:r>
        <w:rPr>
          <w:spacing w:val="-6"/>
          <w:sz w:val="24"/>
        </w:rPr>
        <w:t>data</w:t>
      </w:r>
      <w:r>
        <w:rPr>
          <w:spacing w:val="-7"/>
          <w:sz w:val="24"/>
        </w:rPr>
        <w:t xml:space="preserve"> </w:t>
      </w:r>
      <w:r>
        <w:rPr>
          <w:spacing w:val="-6"/>
          <w:sz w:val="24"/>
        </w:rPr>
        <w:t>&amp;</w:t>
      </w:r>
      <w:r>
        <w:rPr>
          <w:spacing w:val="-12"/>
          <w:sz w:val="24"/>
        </w:rPr>
        <w:t xml:space="preserve"> </w:t>
      </w:r>
      <w:r>
        <w:rPr>
          <w:spacing w:val="-6"/>
          <w:sz w:val="24"/>
        </w:rPr>
        <w:t>apply</w:t>
      </w:r>
      <w:r>
        <w:rPr>
          <w:spacing w:val="-16"/>
          <w:sz w:val="24"/>
        </w:rPr>
        <w:t xml:space="preserve"> </w:t>
      </w:r>
      <w:r>
        <w:rPr>
          <w:spacing w:val="-6"/>
          <w:sz w:val="24"/>
        </w:rPr>
        <w:t>formulas</w:t>
      </w:r>
      <w:r>
        <w:rPr>
          <w:spacing w:val="-10"/>
          <w:sz w:val="24"/>
        </w:rPr>
        <w:t xml:space="preserve"> </w:t>
      </w:r>
      <w:r>
        <w:rPr>
          <w:spacing w:val="-5"/>
          <w:sz w:val="24"/>
        </w:rPr>
        <w:t>in</w:t>
      </w:r>
      <w:r>
        <w:rPr>
          <w:spacing w:val="-11"/>
          <w:sz w:val="24"/>
        </w:rPr>
        <w:t xml:space="preserve"> </w:t>
      </w:r>
      <w:r>
        <w:rPr>
          <w:spacing w:val="-5"/>
          <w:sz w:val="24"/>
        </w:rPr>
        <w:t>worksheet</w:t>
      </w:r>
    </w:p>
    <w:p w:rsidR="00044B7D" w:rsidRDefault="00044B7D" w:rsidP="00617A6F">
      <w:pPr>
        <w:pStyle w:val="ListParagraph"/>
        <w:numPr>
          <w:ilvl w:val="1"/>
          <w:numId w:val="142"/>
        </w:numPr>
        <w:tabs>
          <w:tab w:val="left" w:pos="1600"/>
          <w:tab w:val="left" w:pos="1601"/>
        </w:tabs>
        <w:spacing w:before="2"/>
        <w:rPr>
          <w:sz w:val="24"/>
        </w:rPr>
      </w:pPr>
      <w:r>
        <w:rPr>
          <w:spacing w:val="-7"/>
          <w:sz w:val="24"/>
        </w:rPr>
        <w:t>Describe</w:t>
      </w:r>
      <w:r>
        <w:rPr>
          <w:spacing w:val="-9"/>
          <w:sz w:val="24"/>
        </w:rPr>
        <w:t xml:space="preserve"> </w:t>
      </w:r>
      <w:r>
        <w:rPr>
          <w:spacing w:val="-6"/>
          <w:sz w:val="24"/>
        </w:rPr>
        <w:t>Editing</w:t>
      </w:r>
      <w:r>
        <w:rPr>
          <w:spacing w:val="-7"/>
          <w:sz w:val="24"/>
        </w:rPr>
        <w:t xml:space="preserve"> </w:t>
      </w:r>
      <w:r>
        <w:rPr>
          <w:spacing w:val="-6"/>
          <w:sz w:val="24"/>
        </w:rPr>
        <w:t>&amp;Formatting</w:t>
      </w:r>
      <w:r>
        <w:rPr>
          <w:spacing w:val="-7"/>
          <w:sz w:val="24"/>
        </w:rPr>
        <w:t xml:space="preserve"> </w:t>
      </w:r>
      <w:r>
        <w:rPr>
          <w:spacing w:val="-6"/>
          <w:sz w:val="24"/>
        </w:rPr>
        <w:t>the,</w:t>
      </w:r>
      <w:r>
        <w:rPr>
          <w:spacing w:val="-3"/>
          <w:sz w:val="24"/>
        </w:rPr>
        <w:t xml:space="preserve"> </w:t>
      </w:r>
      <w:r>
        <w:rPr>
          <w:spacing w:val="-6"/>
          <w:sz w:val="24"/>
        </w:rPr>
        <w:t>Cells,</w:t>
      </w:r>
      <w:r>
        <w:rPr>
          <w:spacing w:val="-4"/>
          <w:sz w:val="24"/>
        </w:rPr>
        <w:t xml:space="preserve"> </w:t>
      </w:r>
      <w:r>
        <w:rPr>
          <w:spacing w:val="-6"/>
          <w:sz w:val="24"/>
        </w:rPr>
        <w:t>Row</w:t>
      </w:r>
      <w:r>
        <w:rPr>
          <w:spacing w:val="-8"/>
          <w:sz w:val="24"/>
        </w:rPr>
        <w:t xml:space="preserve"> </w:t>
      </w:r>
      <w:r>
        <w:rPr>
          <w:spacing w:val="-6"/>
          <w:sz w:val="24"/>
        </w:rPr>
        <w:t>&amp;</w:t>
      </w:r>
      <w:r>
        <w:rPr>
          <w:spacing w:val="-11"/>
          <w:sz w:val="24"/>
        </w:rPr>
        <w:t xml:space="preserve"> </w:t>
      </w:r>
      <w:r>
        <w:rPr>
          <w:spacing w:val="-6"/>
          <w:sz w:val="24"/>
        </w:rPr>
        <w:t>Column</w:t>
      </w:r>
    </w:p>
    <w:p w:rsidR="00044B7D" w:rsidRDefault="00044B7D" w:rsidP="00617A6F">
      <w:pPr>
        <w:pStyle w:val="ListParagraph"/>
        <w:numPr>
          <w:ilvl w:val="1"/>
          <w:numId w:val="142"/>
        </w:numPr>
        <w:tabs>
          <w:tab w:val="left" w:pos="1600"/>
          <w:tab w:val="left" w:pos="1601"/>
        </w:tabs>
        <w:spacing w:before="3"/>
        <w:rPr>
          <w:sz w:val="24"/>
        </w:rPr>
      </w:pPr>
      <w:r>
        <w:rPr>
          <w:spacing w:val="-7"/>
          <w:sz w:val="24"/>
        </w:rPr>
        <w:t>Explain</w:t>
      </w:r>
      <w:r>
        <w:rPr>
          <w:spacing w:val="-12"/>
          <w:sz w:val="24"/>
        </w:rPr>
        <w:t xml:space="preserve"> </w:t>
      </w:r>
      <w:r>
        <w:rPr>
          <w:spacing w:val="-6"/>
          <w:sz w:val="24"/>
        </w:rPr>
        <w:t>Insert</w:t>
      </w:r>
      <w:r>
        <w:rPr>
          <w:sz w:val="24"/>
        </w:rPr>
        <w:t xml:space="preserve"> </w:t>
      </w:r>
      <w:r>
        <w:rPr>
          <w:spacing w:val="-6"/>
          <w:sz w:val="24"/>
        </w:rPr>
        <w:t>Graphs</w:t>
      </w:r>
      <w:r>
        <w:rPr>
          <w:spacing w:val="-9"/>
          <w:sz w:val="24"/>
        </w:rPr>
        <w:t xml:space="preserve"> </w:t>
      </w:r>
      <w:r>
        <w:rPr>
          <w:spacing w:val="-6"/>
          <w:sz w:val="24"/>
        </w:rPr>
        <w:t>in</w:t>
      </w:r>
      <w:r>
        <w:rPr>
          <w:spacing w:val="-11"/>
          <w:sz w:val="24"/>
        </w:rPr>
        <w:t xml:space="preserve"> </w:t>
      </w:r>
      <w:r>
        <w:rPr>
          <w:spacing w:val="-6"/>
          <w:sz w:val="24"/>
        </w:rPr>
        <w:t>sheet</w:t>
      </w:r>
    </w:p>
    <w:p w:rsidR="00044B7D" w:rsidRDefault="00044B7D" w:rsidP="00617A6F">
      <w:pPr>
        <w:pStyle w:val="ListParagraph"/>
        <w:numPr>
          <w:ilvl w:val="1"/>
          <w:numId w:val="142"/>
        </w:numPr>
        <w:tabs>
          <w:tab w:val="left" w:pos="1600"/>
          <w:tab w:val="left" w:pos="1601"/>
        </w:tabs>
        <w:spacing w:before="3"/>
        <w:rPr>
          <w:sz w:val="24"/>
        </w:rPr>
      </w:pPr>
      <w:r>
        <w:rPr>
          <w:spacing w:val="-6"/>
          <w:sz w:val="24"/>
        </w:rPr>
        <w:t>Describe</w:t>
      </w:r>
      <w:r>
        <w:rPr>
          <w:spacing w:val="-9"/>
          <w:sz w:val="24"/>
        </w:rPr>
        <w:t xml:space="preserve"> </w:t>
      </w:r>
      <w:r>
        <w:rPr>
          <w:spacing w:val="-6"/>
          <w:sz w:val="24"/>
        </w:rPr>
        <w:t>Page</w:t>
      </w:r>
      <w:r>
        <w:rPr>
          <w:spacing w:val="-9"/>
          <w:sz w:val="24"/>
        </w:rPr>
        <w:t xml:space="preserve"> </w:t>
      </w:r>
      <w:r>
        <w:rPr>
          <w:spacing w:val="-6"/>
          <w:sz w:val="24"/>
        </w:rPr>
        <w:t>setup,</w:t>
      </w:r>
      <w:r>
        <w:rPr>
          <w:spacing w:val="-5"/>
          <w:sz w:val="24"/>
        </w:rPr>
        <w:t xml:space="preserve"> </w:t>
      </w:r>
      <w:r>
        <w:rPr>
          <w:spacing w:val="-6"/>
          <w:sz w:val="24"/>
        </w:rPr>
        <w:t>Print</w:t>
      </w:r>
      <w:r>
        <w:rPr>
          <w:spacing w:val="-2"/>
          <w:sz w:val="24"/>
        </w:rPr>
        <w:t xml:space="preserve"> </w:t>
      </w:r>
      <w:r>
        <w:rPr>
          <w:spacing w:val="-6"/>
          <w:sz w:val="24"/>
        </w:rPr>
        <w:t>preview</w:t>
      </w:r>
      <w:r>
        <w:rPr>
          <w:spacing w:val="-8"/>
          <w:sz w:val="24"/>
        </w:rPr>
        <w:t xml:space="preserve"> </w:t>
      </w:r>
      <w:r>
        <w:rPr>
          <w:spacing w:val="-5"/>
          <w:sz w:val="24"/>
        </w:rPr>
        <w:t>&amp;</w:t>
      </w:r>
      <w:r>
        <w:rPr>
          <w:spacing w:val="-12"/>
          <w:sz w:val="24"/>
        </w:rPr>
        <w:t xml:space="preserve"> </w:t>
      </w:r>
      <w:r>
        <w:rPr>
          <w:spacing w:val="-5"/>
          <w:sz w:val="24"/>
        </w:rPr>
        <w:t>Printing</w:t>
      </w:r>
    </w:p>
    <w:p w:rsidR="00044B7D" w:rsidRDefault="00044B7D" w:rsidP="00617A6F">
      <w:pPr>
        <w:pStyle w:val="ListParagraph"/>
        <w:numPr>
          <w:ilvl w:val="1"/>
          <w:numId w:val="142"/>
        </w:numPr>
        <w:tabs>
          <w:tab w:val="left" w:pos="1600"/>
          <w:tab w:val="left" w:pos="1601"/>
        </w:tabs>
        <w:spacing w:before="2"/>
        <w:rPr>
          <w:sz w:val="24"/>
        </w:rPr>
      </w:pPr>
      <w:r>
        <w:rPr>
          <w:spacing w:val="-7"/>
          <w:sz w:val="24"/>
        </w:rPr>
        <w:t>Explain</w:t>
      </w:r>
      <w:r>
        <w:rPr>
          <w:spacing w:val="-12"/>
          <w:sz w:val="24"/>
        </w:rPr>
        <w:t xml:space="preserve"> </w:t>
      </w:r>
      <w:r>
        <w:rPr>
          <w:spacing w:val="-7"/>
          <w:sz w:val="24"/>
        </w:rPr>
        <w:t>in</w:t>
      </w:r>
      <w:r>
        <w:rPr>
          <w:spacing w:val="-12"/>
          <w:sz w:val="24"/>
        </w:rPr>
        <w:t xml:space="preserve"> </w:t>
      </w:r>
      <w:r>
        <w:rPr>
          <w:spacing w:val="-7"/>
          <w:sz w:val="24"/>
        </w:rPr>
        <w:t>details</w:t>
      </w:r>
      <w:r>
        <w:rPr>
          <w:spacing w:val="-10"/>
          <w:sz w:val="24"/>
        </w:rPr>
        <w:t xml:space="preserve"> </w:t>
      </w:r>
      <w:r>
        <w:rPr>
          <w:spacing w:val="-7"/>
          <w:sz w:val="24"/>
        </w:rPr>
        <w:t>formulas</w:t>
      </w:r>
      <w:r>
        <w:rPr>
          <w:spacing w:val="-9"/>
          <w:sz w:val="24"/>
        </w:rPr>
        <w:t xml:space="preserve"> </w:t>
      </w:r>
      <w:r>
        <w:rPr>
          <w:spacing w:val="-7"/>
          <w:sz w:val="24"/>
        </w:rPr>
        <w:t>for</w:t>
      </w:r>
      <w:r>
        <w:rPr>
          <w:spacing w:val="-6"/>
          <w:sz w:val="24"/>
        </w:rPr>
        <w:t xml:space="preserve"> </w:t>
      </w:r>
      <w:r>
        <w:rPr>
          <w:spacing w:val="-7"/>
          <w:sz w:val="24"/>
        </w:rPr>
        <w:t>sum,</w:t>
      </w:r>
      <w:r>
        <w:rPr>
          <w:spacing w:val="-5"/>
          <w:sz w:val="24"/>
        </w:rPr>
        <w:t xml:space="preserve"> </w:t>
      </w:r>
      <w:r>
        <w:rPr>
          <w:spacing w:val="-7"/>
          <w:sz w:val="24"/>
        </w:rPr>
        <w:t>subtract,</w:t>
      </w:r>
      <w:r>
        <w:rPr>
          <w:spacing w:val="-5"/>
          <w:sz w:val="24"/>
        </w:rPr>
        <w:t xml:space="preserve"> </w:t>
      </w:r>
      <w:r>
        <w:rPr>
          <w:spacing w:val="-6"/>
          <w:sz w:val="24"/>
        </w:rPr>
        <w:t>multiply,</w:t>
      </w:r>
      <w:r>
        <w:rPr>
          <w:spacing w:val="-4"/>
          <w:sz w:val="24"/>
        </w:rPr>
        <w:t xml:space="preserve"> </w:t>
      </w:r>
      <w:r>
        <w:rPr>
          <w:spacing w:val="-6"/>
          <w:sz w:val="24"/>
        </w:rPr>
        <w:t>divide,</w:t>
      </w:r>
      <w:r>
        <w:rPr>
          <w:spacing w:val="-5"/>
          <w:sz w:val="24"/>
        </w:rPr>
        <w:t xml:space="preserve"> </w:t>
      </w:r>
      <w:r>
        <w:rPr>
          <w:spacing w:val="-6"/>
          <w:sz w:val="24"/>
        </w:rPr>
        <w:t>average</w:t>
      </w:r>
    </w:p>
    <w:p w:rsidR="00044B7D" w:rsidRDefault="00044B7D" w:rsidP="00617A6F">
      <w:pPr>
        <w:pStyle w:val="ListParagraph"/>
        <w:numPr>
          <w:ilvl w:val="1"/>
          <w:numId w:val="142"/>
        </w:numPr>
        <w:tabs>
          <w:tab w:val="left" w:pos="1600"/>
          <w:tab w:val="left" w:pos="1601"/>
        </w:tabs>
        <w:spacing w:before="3"/>
        <w:rPr>
          <w:sz w:val="24"/>
        </w:rPr>
      </w:pPr>
      <w:r>
        <w:rPr>
          <w:spacing w:val="-2"/>
          <w:sz w:val="24"/>
        </w:rPr>
        <w:t>Explain</w:t>
      </w:r>
      <w:r>
        <w:rPr>
          <w:spacing w:val="-13"/>
          <w:sz w:val="24"/>
        </w:rPr>
        <w:t xml:space="preserve"> </w:t>
      </w:r>
      <w:r>
        <w:rPr>
          <w:spacing w:val="-2"/>
          <w:sz w:val="24"/>
        </w:rPr>
        <w:t>in</w:t>
      </w:r>
      <w:r>
        <w:rPr>
          <w:spacing w:val="-8"/>
          <w:sz w:val="24"/>
        </w:rPr>
        <w:t xml:space="preserve"> </w:t>
      </w:r>
      <w:r>
        <w:rPr>
          <w:spacing w:val="-2"/>
          <w:sz w:val="24"/>
        </w:rPr>
        <w:t>details</w:t>
      </w:r>
      <w:r>
        <w:rPr>
          <w:spacing w:val="-1"/>
          <w:sz w:val="24"/>
        </w:rPr>
        <w:t xml:space="preserve"> </w:t>
      </w:r>
      <w:r>
        <w:rPr>
          <w:spacing w:val="-2"/>
          <w:sz w:val="24"/>
        </w:rPr>
        <w:t>the</w:t>
      </w:r>
      <w:r>
        <w:rPr>
          <w:sz w:val="24"/>
        </w:rPr>
        <w:t xml:space="preserve"> </w:t>
      </w:r>
      <w:r>
        <w:rPr>
          <w:spacing w:val="-2"/>
          <w:sz w:val="24"/>
        </w:rPr>
        <w:t>types</w:t>
      </w:r>
      <w:r>
        <w:rPr>
          <w:spacing w:val="-1"/>
          <w:sz w:val="24"/>
        </w:rPr>
        <w:t xml:space="preserve"> </w:t>
      </w:r>
      <w:r>
        <w:rPr>
          <w:spacing w:val="-2"/>
          <w:sz w:val="24"/>
        </w:rPr>
        <w:t>of</w:t>
      </w:r>
      <w:r>
        <w:rPr>
          <w:spacing w:val="-7"/>
          <w:sz w:val="24"/>
        </w:rPr>
        <w:t xml:space="preserve"> </w:t>
      </w:r>
      <w:r>
        <w:rPr>
          <w:spacing w:val="-2"/>
          <w:sz w:val="24"/>
        </w:rPr>
        <w:t>charts</w:t>
      </w:r>
      <w:r>
        <w:rPr>
          <w:spacing w:val="-1"/>
          <w:sz w:val="24"/>
        </w:rPr>
        <w:t xml:space="preserve"> </w:t>
      </w:r>
      <w:proofErr w:type="spellStart"/>
      <w:r>
        <w:rPr>
          <w:spacing w:val="-2"/>
          <w:sz w:val="24"/>
        </w:rPr>
        <w:t>e.g</w:t>
      </w:r>
      <w:proofErr w:type="spellEnd"/>
      <w:r>
        <w:rPr>
          <w:spacing w:val="1"/>
          <w:sz w:val="24"/>
        </w:rPr>
        <w:t xml:space="preserve"> </w:t>
      </w:r>
      <w:r>
        <w:rPr>
          <w:spacing w:val="-2"/>
          <w:sz w:val="24"/>
        </w:rPr>
        <w:t>pie</w:t>
      </w:r>
      <w:r>
        <w:rPr>
          <w:sz w:val="24"/>
        </w:rPr>
        <w:t xml:space="preserve"> </w:t>
      </w:r>
      <w:r>
        <w:rPr>
          <w:spacing w:val="-2"/>
          <w:sz w:val="24"/>
        </w:rPr>
        <w:t>chart,</w:t>
      </w:r>
      <w:r>
        <w:rPr>
          <w:spacing w:val="3"/>
          <w:sz w:val="24"/>
        </w:rPr>
        <w:t xml:space="preserve"> </w:t>
      </w:r>
      <w:r>
        <w:rPr>
          <w:spacing w:val="-1"/>
          <w:sz w:val="24"/>
        </w:rPr>
        <w:t>bar</w:t>
      </w:r>
      <w:r>
        <w:rPr>
          <w:spacing w:val="2"/>
          <w:sz w:val="24"/>
        </w:rPr>
        <w:t xml:space="preserve"> </w:t>
      </w:r>
      <w:r>
        <w:rPr>
          <w:spacing w:val="-1"/>
          <w:sz w:val="24"/>
        </w:rPr>
        <w:t>chart</w:t>
      </w:r>
    </w:p>
    <w:p w:rsidR="00044B7D" w:rsidRDefault="00044B7D" w:rsidP="00617A6F">
      <w:pPr>
        <w:pStyle w:val="Heading2"/>
        <w:numPr>
          <w:ilvl w:val="0"/>
          <w:numId w:val="145"/>
        </w:numPr>
        <w:tabs>
          <w:tab w:val="left" w:pos="880"/>
          <w:tab w:val="left" w:pos="881"/>
        </w:tabs>
        <w:spacing w:before="127" w:line="275" w:lineRule="exact"/>
        <w:ind w:hanging="438"/>
      </w:pPr>
      <w:r>
        <w:t>UNDERSTAND</w:t>
      </w:r>
      <w:r>
        <w:rPr>
          <w:spacing w:val="-2"/>
        </w:rPr>
        <w:t xml:space="preserve"> </w:t>
      </w:r>
      <w:r>
        <w:t>MS-OFFICE</w:t>
      </w:r>
      <w:r>
        <w:rPr>
          <w:spacing w:val="-3"/>
        </w:rPr>
        <w:t xml:space="preserve"> </w:t>
      </w:r>
      <w:r>
        <w:t>(MS-POWER</w:t>
      </w:r>
      <w:r>
        <w:rPr>
          <w:spacing w:val="-2"/>
        </w:rPr>
        <w:t xml:space="preserve"> </w:t>
      </w:r>
      <w:r>
        <w:t>POINT</w:t>
      </w:r>
      <w:r>
        <w:rPr>
          <w:spacing w:val="-2"/>
        </w:rPr>
        <w:t xml:space="preserve"> </w:t>
      </w:r>
      <w:r>
        <w:t>2016)</w:t>
      </w:r>
    </w:p>
    <w:p w:rsidR="00044B7D" w:rsidRDefault="00044B7D" w:rsidP="00617A6F">
      <w:pPr>
        <w:pStyle w:val="ListParagraph"/>
        <w:numPr>
          <w:ilvl w:val="1"/>
          <w:numId w:val="141"/>
        </w:numPr>
        <w:tabs>
          <w:tab w:val="left" w:pos="1600"/>
          <w:tab w:val="left" w:pos="1601"/>
        </w:tabs>
        <w:spacing w:before="0" w:line="275" w:lineRule="exact"/>
        <w:rPr>
          <w:sz w:val="24"/>
        </w:rPr>
      </w:pPr>
      <w:r>
        <w:rPr>
          <w:spacing w:val="-5"/>
          <w:sz w:val="24"/>
        </w:rPr>
        <w:t>Describe</w:t>
      </w:r>
      <w:r>
        <w:rPr>
          <w:spacing w:val="-9"/>
          <w:sz w:val="24"/>
        </w:rPr>
        <w:t xml:space="preserve"> </w:t>
      </w:r>
      <w:r>
        <w:rPr>
          <w:spacing w:val="-5"/>
          <w:sz w:val="24"/>
        </w:rPr>
        <w:t>Introduction</w:t>
      </w:r>
      <w:r>
        <w:rPr>
          <w:spacing w:val="-12"/>
          <w:sz w:val="24"/>
        </w:rPr>
        <w:t xml:space="preserve"> </w:t>
      </w:r>
      <w:r>
        <w:rPr>
          <w:spacing w:val="-4"/>
          <w:sz w:val="24"/>
        </w:rPr>
        <w:t>to</w:t>
      </w:r>
      <w:r>
        <w:rPr>
          <w:spacing w:val="-2"/>
          <w:sz w:val="24"/>
        </w:rPr>
        <w:t xml:space="preserve"> </w:t>
      </w:r>
      <w:r>
        <w:rPr>
          <w:spacing w:val="-4"/>
          <w:sz w:val="24"/>
        </w:rPr>
        <w:t>MS-Power</w:t>
      </w:r>
      <w:r>
        <w:rPr>
          <w:spacing w:val="-6"/>
          <w:sz w:val="24"/>
        </w:rPr>
        <w:t xml:space="preserve"> </w:t>
      </w:r>
      <w:r>
        <w:rPr>
          <w:spacing w:val="-4"/>
          <w:sz w:val="24"/>
        </w:rPr>
        <w:t>point</w:t>
      </w:r>
    </w:p>
    <w:p w:rsidR="00044B7D" w:rsidRDefault="00044B7D" w:rsidP="00617A6F">
      <w:pPr>
        <w:pStyle w:val="ListParagraph"/>
        <w:numPr>
          <w:ilvl w:val="1"/>
          <w:numId w:val="141"/>
        </w:numPr>
        <w:tabs>
          <w:tab w:val="left" w:pos="1600"/>
          <w:tab w:val="left" w:pos="1601"/>
        </w:tabs>
        <w:spacing w:before="2"/>
        <w:rPr>
          <w:sz w:val="24"/>
        </w:rPr>
      </w:pPr>
      <w:r>
        <w:rPr>
          <w:spacing w:val="-6"/>
          <w:sz w:val="24"/>
        </w:rPr>
        <w:t>Explain</w:t>
      </w:r>
      <w:r>
        <w:rPr>
          <w:spacing w:val="-10"/>
          <w:sz w:val="24"/>
        </w:rPr>
        <w:t xml:space="preserve"> </w:t>
      </w:r>
      <w:r>
        <w:rPr>
          <w:spacing w:val="-6"/>
          <w:sz w:val="24"/>
        </w:rPr>
        <w:t>creating</w:t>
      </w:r>
      <w:r>
        <w:rPr>
          <w:spacing w:val="-5"/>
          <w:sz w:val="24"/>
        </w:rPr>
        <w:t xml:space="preserve"> </w:t>
      </w:r>
      <w:r>
        <w:rPr>
          <w:spacing w:val="-6"/>
          <w:sz w:val="24"/>
        </w:rPr>
        <w:t>a</w:t>
      </w:r>
      <w:r>
        <w:rPr>
          <w:spacing w:val="-7"/>
          <w:sz w:val="24"/>
        </w:rPr>
        <w:t xml:space="preserve"> </w:t>
      </w:r>
      <w:r>
        <w:rPr>
          <w:spacing w:val="-6"/>
          <w:sz w:val="24"/>
        </w:rPr>
        <w:t>presentation</w:t>
      </w:r>
    </w:p>
    <w:p w:rsidR="00044B7D" w:rsidRDefault="00044B7D" w:rsidP="00617A6F">
      <w:pPr>
        <w:pStyle w:val="ListParagraph"/>
        <w:numPr>
          <w:ilvl w:val="1"/>
          <w:numId w:val="141"/>
        </w:numPr>
        <w:tabs>
          <w:tab w:val="left" w:pos="1600"/>
          <w:tab w:val="left" w:pos="1601"/>
        </w:tabs>
        <w:spacing w:before="3"/>
        <w:rPr>
          <w:sz w:val="24"/>
        </w:rPr>
      </w:pPr>
      <w:r>
        <w:rPr>
          <w:spacing w:val="-6"/>
          <w:sz w:val="24"/>
        </w:rPr>
        <w:t>Describe</w:t>
      </w:r>
      <w:r>
        <w:rPr>
          <w:spacing w:val="-8"/>
          <w:sz w:val="24"/>
        </w:rPr>
        <w:t xml:space="preserve"> </w:t>
      </w:r>
      <w:r>
        <w:rPr>
          <w:spacing w:val="-6"/>
          <w:sz w:val="24"/>
        </w:rPr>
        <w:t>Editing</w:t>
      </w:r>
      <w:r>
        <w:rPr>
          <w:spacing w:val="-7"/>
          <w:sz w:val="24"/>
        </w:rPr>
        <w:t xml:space="preserve"> </w:t>
      </w:r>
      <w:r>
        <w:rPr>
          <w:spacing w:val="-6"/>
          <w:sz w:val="24"/>
        </w:rPr>
        <w:t>&amp;</w:t>
      </w:r>
      <w:r>
        <w:rPr>
          <w:spacing w:val="-11"/>
          <w:sz w:val="24"/>
        </w:rPr>
        <w:t xml:space="preserve"> </w:t>
      </w:r>
      <w:r>
        <w:rPr>
          <w:spacing w:val="-6"/>
          <w:sz w:val="24"/>
        </w:rPr>
        <w:t xml:space="preserve">formatting </w:t>
      </w:r>
      <w:r>
        <w:rPr>
          <w:spacing w:val="-5"/>
          <w:sz w:val="24"/>
        </w:rPr>
        <w:t>a</w:t>
      </w:r>
      <w:r>
        <w:rPr>
          <w:spacing w:val="-8"/>
          <w:sz w:val="24"/>
        </w:rPr>
        <w:t xml:space="preserve"> </w:t>
      </w:r>
      <w:r>
        <w:rPr>
          <w:spacing w:val="-5"/>
          <w:sz w:val="24"/>
        </w:rPr>
        <w:t>text</w:t>
      </w:r>
      <w:r>
        <w:rPr>
          <w:spacing w:val="-1"/>
          <w:sz w:val="24"/>
        </w:rPr>
        <w:t xml:space="preserve"> </w:t>
      </w:r>
      <w:r>
        <w:rPr>
          <w:spacing w:val="-5"/>
          <w:sz w:val="24"/>
        </w:rPr>
        <w:t>box</w:t>
      </w:r>
    </w:p>
    <w:p w:rsidR="00044B7D" w:rsidRDefault="00044B7D" w:rsidP="00617A6F">
      <w:pPr>
        <w:pStyle w:val="ListParagraph"/>
        <w:numPr>
          <w:ilvl w:val="1"/>
          <w:numId w:val="141"/>
        </w:numPr>
        <w:tabs>
          <w:tab w:val="left" w:pos="1600"/>
          <w:tab w:val="left" w:pos="1601"/>
        </w:tabs>
        <w:spacing w:before="2"/>
        <w:rPr>
          <w:sz w:val="24"/>
        </w:rPr>
      </w:pPr>
      <w:r>
        <w:rPr>
          <w:spacing w:val="-6"/>
          <w:sz w:val="24"/>
        </w:rPr>
        <w:t>Explain</w:t>
      </w:r>
      <w:r>
        <w:rPr>
          <w:spacing w:val="-12"/>
          <w:sz w:val="24"/>
        </w:rPr>
        <w:t xml:space="preserve"> </w:t>
      </w:r>
      <w:r>
        <w:rPr>
          <w:spacing w:val="-6"/>
          <w:sz w:val="24"/>
        </w:rPr>
        <w:t>Adding</w:t>
      </w:r>
      <w:r>
        <w:rPr>
          <w:spacing w:val="-8"/>
          <w:sz w:val="24"/>
        </w:rPr>
        <w:t xml:space="preserve"> </w:t>
      </w:r>
      <w:r>
        <w:rPr>
          <w:spacing w:val="-6"/>
          <w:sz w:val="24"/>
        </w:rPr>
        <w:t>pictures</w:t>
      </w:r>
      <w:r>
        <w:rPr>
          <w:spacing w:val="-10"/>
          <w:sz w:val="24"/>
        </w:rPr>
        <w:t xml:space="preserve"> </w:t>
      </w:r>
      <w:r>
        <w:rPr>
          <w:spacing w:val="-6"/>
          <w:sz w:val="24"/>
        </w:rPr>
        <w:t>&amp;</w:t>
      </w:r>
      <w:r>
        <w:rPr>
          <w:spacing w:val="-12"/>
          <w:sz w:val="24"/>
        </w:rPr>
        <w:t xml:space="preserve"> </w:t>
      </w:r>
      <w:r>
        <w:rPr>
          <w:spacing w:val="-5"/>
          <w:sz w:val="24"/>
        </w:rPr>
        <w:t>colors</w:t>
      </w:r>
      <w:r>
        <w:rPr>
          <w:spacing w:val="-10"/>
          <w:sz w:val="24"/>
        </w:rPr>
        <w:t xml:space="preserve"> </w:t>
      </w:r>
      <w:r>
        <w:rPr>
          <w:spacing w:val="-5"/>
          <w:sz w:val="24"/>
        </w:rPr>
        <w:t>to</w:t>
      </w:r>
      <w:r>
        <w:rPr>
          <w:spacing w:val="-2"/>
          <w:sz w:val="24"/>
        </w:rPr>
        <w:t xml:space="preserve"> </w:t>
      </w:r>
      <w:r>
        <w:rPr>
          <w:spacing w:val="-5"/>
          <w:sz w:val="24"/>
        </w:rPr>
        <w:t>a</w:t>
      </w:r>
      <w:r>
        <w:rPr>
          <w:spacing w:val="-9"/>
          <w:sz w:val="24"/>
        </w:rPr>
        <w:t xml:space="preserve"> </w:t>
      </w:r>
      <w:r>
        <w:rPr>
          <w:spacing w:val="-5"/>
          <w:sz w:val="24"/>
        </w:rPr>
        <w:t>slide</w:t>
      </w:r>
    </w:p>
    <w:p w:rsidR="00044B7D" w:rsidRDefault="00044B7D" w:rsidP="00617A6F">
      <w:pPr>
        <w:pStyle w:val="ListParagraph"/>
        <w:numPr>
          <w:ilvl w:val="1"/>
          <w:numId w:val="141"/>
        </w:numPr>
        <w:tabs>
          <w:tab w:val="left" w:pos="1600"/>
          <w:tab w:val="left" w:pos="1601"/>
        </w:tabs>
        <w:spacing w:before="3"/>
        <w:rPr>
          <w:sz w:val="24"/>
        </w:rPr>
      </w:pPr>
      <w:r>
        <w:rPr>
          <w:spacing w:val="-7"/>
          <w:sz w:val="24"/>
        </w:rPr>
        <w:t>Describe</w:t>
      </w:r>
      <w:r>
        <w:rPr>
          <w:spacing w:val="-8"/>
          <w:sz w:val="24"/>
        </w:rPr>
        <w:t xml:space="preserve"> </w:t>
      </w:r>
      <w:r>
        <w:rPr>
          <w:spacing w:val="-7"/>
          <w:sz w:val="24"/>
        </w:rPr>
        <w:t>Making slide</w:t>
      </w:r>
      <w:r>
        <w:rPr>
          <w:spacing w:val="-8"/>
          <w:sz w:val="24"/>
        </w:rPr>
        <w:t xml:space="preserve"> </w:t>
      </w:r>
      <w:r>
        <w:rPr>
          <w:spacing w:val="-6"/>
          <w:sz w:val="24"/>
        </w:rPr>
        <w:t>shows</w:t>
      </w:r>
    </w:p>
    <w:p w:rsidR="00044B7D" w:rsidRDefault="00044B7D" w:rsidP="00617A6F">
      <w:pPr>
        <w:pStyle w:val="ListParagraph"/>
        <w:numPr>
          <w:ilvl w:val="1"/>
          <w:numId w:val="141"/>
        </w:numPr>
        <w:tabs>
          <w:tab w:val="left" w:pos="1600"/>
          <w:tab w:val="left" w:pos="1601"/>
        </w:tabs>
        <w:spacing w:before="2"/>
        <w:rPr>
          <w:sz w:val="24"/>
        </w:rPr>
      </w:pPr>
      <w:r>
        <w:rPr>
          <w:spacing w:val="-7"/>
          <w:sz w:val="24"/>
        </w:rPr>
        <w:t>Explain</w:t>
      </w:r>
      <w:r>
        <w:rPr>
          <w:spacing w:val="-11"/>
          <w:sz w:val="24"/>
        </w:rPr>
        <w:t xml:space="preserve"> </w:t>
      </w:r>
      <w:r>
        <w:rPr>
          <w:spacing w:val="-7"/>
          <w:sz w:val="24"/>
        </w:rPr>
        <w:t>Slide</w:t>
      </w:r>
      <w:r>
        <w:rPr>
          <w:spacing w:val="-8"/>
          <w:sz w:val="24"/>
        </w:rPr>
        <w:t xml:space="preserve"> </w:t>
      </w:r>
      <w:r>
        <w:rPr>
          <w:spacing w:val="-7"/>
          <w:sz w:val="24"/>
        </w:rPr>
        <w:t>Transitions</w:t>
      </w:r>
    </w:p>
    <w:p w:rsidR="00044B7D" w:rsidRDefault="00044B7D" w:rsidP="00617A6F">
      <w:pPr>
        <w:pStyle w:val="Heading2"/>
        <w:numPr>
          <w:ilvl w:val="0"/>
          <w:numId w:val="145"/>
        </w:numPr>
        <w:tabs>
          <w:tab w:val="left" w:pos="880"/>
          <w:tab w:val="left" w:pos="881"/>
        </w:tabs>
        <w:spacing w:before="128" w:line="275" w:lineRule="exact"/>
        <w:ind w:hanging="438"/>
      </w:pPr>
      <w:r>
        <w:t>UNDERSTAND</w:t>
      </w:r>
      <w:r>
        <w:rPr>
          <w:spacing w:val="-2"/>
        </w:rPr>
        <w:t xml:space="preserve"> </w:t>
      </w:r>
      <w:r>
        <w:t>LANGUAGE</w:t>
      </w:r>
    </w:p>
    <w:p w:rsidR="00044B7D" w:rsidRDefault="00044B7D" w:rsidP="00617A6F">
      <w:pPr>
        <w:pStyle w:val="ListParagraph"/>
        <w:numPr>
          <w:ilvl w:val="1"/>
          <w:numId w:val="140"/>
        </w:numPr>
        <w:tabs>
          <w:tab w:val="left" w:pos="1600"/>
          <w:tab w:val="left" w:pos="1601"/>
        </w:tabs>
        <w:spacing w:before="0" w:line="275" w:lineRule="exact"/>
        <w:rPr>
          <w:sz w:val="24"/>
        </w:rPr>
      </w:pPr>
      <w:r>
        <w:rPr>
          <w:spacing w:val="-7"/>
          <w:sz w:val="24"/>
        </w:rPr>
        <w:t>Define</w:t>
      </w:r>
      <w:r>
        <w:rPr>
          <w:spacing w:val="-8"/>
          <w:sz w:val="24"/>
        </w:rPr>
        <w:t xml:space="preserve"> </w:t>
      </w:r>
      <w:r>
        <w:rPr>
          <w:spacing w:val="-7"/>
          <w:sz w:val="24"/>
        </w:rPr>
        <w:t>program,</w:t>
      </w:r>
      <w:r>
        <w:rPr>
          <w:spacing w:val="-4"/>
          <w:sz w:val="24"/>
        </w:rPr>
        <w:t xml:space="preserve"> </w:t>
      </w:r>
      <w:r>
        <w:rPr>
          <w:spacing w:val="-7"/>
          <w:sz w:val="24"/>
        </w:rPr>
        <w:t>programming,</w:t>
      </w:r>
      <w:r>
        <w:rPr>
          <w:spacing w:val="-4"/>
          <w:sz w:val="24"/>
        </w:rPr>
        <w:t xml:space="preserve"> </w:t>
      </w:r>
      <w:proofErr w:type="gramStart"/>
      <w:r>
        <w:rPr>
          <w:spacing w:val="-6"/>
          <w:sz w:val="24"/>
        </w:rPr>
        <w:t>programmer</w:t>
      </w:r>
      <w:r>
        <w:rPr>
          <w:spacing w:val="-4"/>
          <w:sz w:val="24"/>
        </w:rPr>
        <w:t xml:space="preserve"> </w:t>
      </w:r>
      <w:r>
        <w:rPr>
          <w:spacing w:val="-6"/>
          <w:sz w:val="24"/>
        </w:rPr>
        <w:t>,</w:t>
      </w:r>
      <w:proofErr w:type="gramEnd"/>
      <w:r>
        <w:rPr>
          <w:spacing w:val="-4"/>
          <w:sz w:val="24"/>
        </w:rPr>
        <w:t xml:space="preserve"> </w:t>
      </w:r>
      <w:r>
        <w:rPr>
          <w:spacing w:val="-6"/>
          <w:sz w:val="24"/>
        </w:rPr>
        <w:t>and programming</w:t>
      </w:r>
      <w:r>
        <w:rPr>
          <w:spacing w:val="-5"/>
          <w:sz w:val="24"/>
        </w:rPr>
        <w:t xml:space="preserve"> </w:t>
      </w:r>
      <w:r>
        <w:rPr>
          <w:spacing w:val="-6"/>
          <w:sz w:val="24"/>
        </w:rPr>
        <w:t>languages.</w:t>
      </w:r>
    </w:p>
    <w:p w:rsidR="00044B7D" w:rsidRDefault="00044B7D" w:rsidP="00617A6F">
      <w:pPr>
        <w:pStyle w:val="ListParagraph"/>
        <w:numPr>
          <w:ilvl w:val="1"/>
          <w:numId w:val="140"/>
        </w:numPr>
        <w:tabs>
          <w:tab w:val="left" w:pos="1600"/>
          <w:tab w:val="left" w:pos="1601"/>
        </w:tabs>
        <w:spacing w:before="3"/>
        <w:rPr>
          <w:sz w:val="24"/>
        </w:rPr>
      </w:pPr>
      <w:r>
        <w:rPr>
          <w:spacing w:val="-7"/>
          <w:sz w:val="24"/>
        </w:rPr>
        <w:t>Classify</w:t>
      </w:r>
      <w:r>
        <w:rPr>
          <w:spacing w:val="-17"/>
          <w:sz w:val="24"/>
        </w:rPr>
        <w:t xml:space="preserve"> </w:t>
      </w:r>
      <w:r>
        <w:rPr>
          <w:spacing w:val="-7"/>
          <w:sz w:val="24"/>
        </w:rPr>
        <w:t>computer</w:t>
      </w:r>
      <w:r>
        <w:rPr>
          <w:spacing w:val="-3"/>
          <w:sz w:val="24"/>
        </w:rPr>
        <w:t xml:space="preserve"> </w:t>
      </w:r>
      <w:r>
        <w:rPr>
          <w:spacing w:val="-7"/>
          <w:sz w:val="24"/>
        </w:rPr>
        <w:t>programming</w:t>
      </w:r>
      <w:r>
        <w:rPr>
          <w:spacing w:val="-6"/>
          <w:sz w:val="24"/>
        </w:rPr>
        <w:t xml:space="preserve"> languages.</w:t>
      </w:r>
    </w:p>
    <w:p w:rsidR="00044B7D" w:rsidRDefault="00044B7D" w:rsidP="00617A6F">
      <w:pPr>
        <w:pStyle w:val="ListParagraph"/>
        <w:numPr>
          <w:ilvl w:val="1"/>
          <w:numId w:val="140"/>
        </w:numPr>
        <w:tabs>
          <w:tab w:val="left" w:pos="1600"/>
          <w:tab w:val="left" w:pos="1601"/>
        </w:tabs>
        <w:spacing w:before="2"/>
        <w:rPr>
          <w:sz w:val="24"/>
        </w:rPr>
      </w:pPr>
      <w:r>
        <w:rPr>
          <w:spacing w:val="-7"/>
          <w:sz w:val="24"/>
        </w:rPr>
        <w:t>Describe briefly</w:t>
      </w:r>
      <w:r>
        <w:rPr>
          <w:spacing w:val="-16"/>
          <w:sz w:val="24"/>
        </w:rPr>
        <w:t xml:space="preserve"> </w:t>
      </w:r>
      <w:r>
        <w:rPr>
          <w:spacing w:val="-7"/>
          <w:sz w:val="24"/>
        </w:rPr>
        <w:t>computer</w:t>
      </w:r>
      <w:r>
        <w:rPr>
          <w:spacing w:val="-4"/>
          <w:sz w:val="24"/>
        </w:rPr>
        <w:t xml:space="preserve"> </w:t>
      </w:r>
      <w:r>
        <w:rPr>
          <w:spacing w:val="-6"/>
          <w:sz w:val="24"/>
        </w:rPr>
        <w:t>languages.</w:t>
      </w:r>
    </w:p>
    <w:p w:rsidR="00044B7D" w:rsidRDefault="00044B7D" w:rsidP="00617A6F">
      <w:pPr>
        <w:pStyle w:val="ListParagraph"/>
        <w:numPr>
          <w:ilvl w:val="1"/>
          <w:numId w:val="140"/>
        </w:numPr>
        <w:tabs>
          <w:tab w:val="left" w:pos="1600"/>
          <w:tab w:val="left" w:pos="1601"/>
        </w:tabs>
        <w:spacing w:before="2"/>
        <w:rPr>
          <w:sz w:val="24"/>
        </w:rPr>
      </w:pPr>
      <w:r>
        <w:rPr>
          <w:spacing w:val="-7"/>
          <w:sz w:val="24"/>
        </w:rPr>
        <w:t>Describe</w:t>
      </w:r>
      <w:r>
        <w:rPr>
          <w:spacing w:val="-9"/>
          <w:sz w:val="24"/>
        </w:rPr>
        <w:t xml:space="preserve"> </w:t>
      </w:r>
      <w:r>
        <w:rPr>
          <w:spacing w:val="-6"/>
          <w:sz w:val="24"/>
        </w:rPr>
        <w:t>C++</w:t>
      </w:r>
      <w:r>
        <w:rPr>
          <w:spacing w:val="-8"/>
          <w:sz w:val="24"/>
        </w:rPr>
        <w:t xml:space="preserve"> </w:t>
      </w:r>
      <w:r>
        <w:rPr>
          <w:spacing w:val="-6"/>
          <w:sz w:val="24"/>
        </w:rPr>
        <w:t>programming</w:t>
      </w:r>
      <w:r>
        <w:rPr>
          <w:spacing w:val="-7"/>
          <w:sz w:val="24"/>
        </w:rPr>
        <w:t xml:space="preserve"> </w:t>
      </w:r>
      <w:r>
        <w:rPr>
          <w:spacing w:val="-6"/>
          <w:sz w:val="24"/>
        </w:rPr>
        <w:t>language</w:t>
      </w:r>
      <w:r>
        <w:rPr>
          <w:spacing w:val="-8"/>
          <w:sz w:val="24"/>
        </w:rPr>
        <w:t xml:space="preserve"> </w:t>
      </w:r>
      <w:r>
        <w:rPr>
          <w:spacing w:val="-6"/>
          <w:sz w:val="24"/>
        </w:rPr>
        <w:t>and</w:t>
      </w:r>
      <w:r>
        <w:rPr>
          <w:spacing w:val="-8"/>
          <w:sz w:val="24"/>
        </w:rPr>
        <w:t xml:space="preserve"> </w:t>
      </w:r>
      <w:r>
        <w:rPr>
          <w:spacing w:val="-6"/>
          <w:sz w:val="24"/>
        </w:rPr>
        <w:t>its</w:t>
      </w:r>
      <w:r>
        <w:rPr>
          <w:spacing w:val="-8"/>
          <w:sz w:val="24"/>
        </w:rPr>
        <w:t xml:space="preserve"> </w:t>
      </w:r>
      <w:r>
        <w:rPr>
          <w:spacing w:val="-6"/>
          <w:sz w:val="24"/>
        </w:rPr>
        <w:t>advantages.</w:t>
      </w:r>
    </w:p>
    <w:p w:rsidR="00044B7D" w:rsidRDefault="00044B7D" w:rsidP="00617A6F">
      <w:pPr>
        <w:pStyle w:val="ListParagraph"/>
        <w:numPr>
          <w:ilvl w:val="1"/>
          <w:numId w:val="140"/>
        </w:numPr>
        <w:tabs>
          <w:tab w:val="left" w:pos="1600"/>
          <w:tab w:val="left" w:pos="1601"/>
        </w:tabs>
        <w:spacing w:before="3"/>
        <w:rPr>
          <w:sz w:val="24"/>
        </w:rPr>
      </w:pPr>
      <w:r>
        <w:rPr>
          <w:spacing w:val="-7"/>
          <w:sz w:val="24"/>
        </w:rPr>
        <w:t>Explain</w:t>
      </w:r>
      <w:r>
        <w:rPr>
          <w:spacing w:val="-12"/>
          <w:sz w:val="24"/>
        </w:rPr>
        <w:t xml:space="preserve"> </w:t>
      </w:r>
      <w:r>
        <w:rPr>
          <w:spacing w:val="-7"/>
          <w:sz w:val="24"/>
        </w:rPr>
        <w:t>arithmetic</w:t>
      </w:r>
      <w:r>
        <w:rPr>
          <w:spacing w:val="-9"/>
          <w:sz w:val="24"/>
        </w:rPr>
        <w:t xml:space="preserve"> </w:t>
      </w:r>
      <w:r>
        <w:rPr>
          <w:spacing w:val="-6"/>
          <w:sz w:val="24"/>
        </w:rPr>
        <w:t>operations</w:t>
      </w:r>
      <w:r>
        <w:rPr>
          <w:spacing w:val="-10"/>
          <w:sz w:val="24"/>
        </w:rPr>
        <w:t xml:space="preserve"> </w:t>
      </w:r>
      <w:r>
        <w:rPr>
          <w:spacing w:val="-6"/>
          <w:sz w:val="24"/>
        </w:rPr>
        <w:t>(addition,</w:t>
      </w:r>
      <w:r>
        <w:rPr>
          <w:spacing w:val="-5"/>
          <w:sz w:val="24"/>
        </w:rPr>
        <w:t xml:space="preserve"> </w:t>
      </w:r>
      <w:r>
        <w:rPr>
          <w:spacing w:val="-6"/>
          <w:sz w:val="24"/>
        </w:rPr>
        <w:t>multiplication,</w:t>
      </w:r>
      <w:r>
        <w:rPr>
          <w:spacing w:val="-4"/>
          <w:sz w:val="24"/>
        </w:rPr>
        <w:t xml:space="preserve"> </w:t>
      </w:r>
      <w:r>
        <w:rPr>
          <w:spacing w:val="-6"/>
          <w:sz w:val="24"/>
        </w:rPr>
        <w:t>subtraction,</w:t>
      </w:r>
      <w:r>
        <w:rPr>
          <w:spacing w:val="-5"/>
          <w:sz w:val="24"/>
        </w:rPr>
        <w:t xml:space="preserve"> </w:t>
      </w:r>
      <w:r>
        <w:rPr>
          <w:spacing w:val="-6"/>
          <w:sz w:val="24"/>
        </w:rPr>
        <w:t>division</w:t>
      </w:r>
      <w:r>
        <w:rPr>
          <w:spacing w:val="-12"/>
          <w:sz w:val="24"/>
        </w:rPr>
        <w:t xml:space="preserve"> </w:t>
      </w:r>
      <w:r>
        <w:rPr>
          <w:spacing w:val="-6"/>
          <w:sz w:val="24"/>
        </w:rPr>
        <w:t>etc.)</w:t>
      </w:r>
    </w:p>
    <w:p w:rsidR="00044B7D" w:rsidRDefault="00044B7D" w:rsidP="00617A6F">
      <w:pPr>
        <w:pStyle w:val="ListParagraph"/>
        <w:numPr>
          <w:ilvl w:val="1"/>
          <w:numId w:val="140"/>
        </w:numPr>
        <w:tabs>
          <w:tab w:val="left" w:pos="1600"/>
          <w:tab w:val="left" w:pos="1601"/>
        </w:tabs>
        <w:spacing w:before="2"/>
        <w:rPr>
          <w:sz w:val="24"/>
        </w:rPr>
      </w:pPr>
      <w:r>
        <w:rPr>
          <w:spacing w:val="-5"/>
          <w:sz w:val="24"/>
        </w:rPr>
        <w:t>Explain</w:t>
      </w:r>
      <w:r>
        <w:rPr>
          <w:spacing w:val="-12"/>
          <w:sz w:val="24"/>
        </w:rPr>
        <w:t xml:space="preserve"> </w:t>
      </w:r>
      <w:r>
        <w:rPr>
          <w:spacing w:val="-5"/>
          <w:sz w:val="24"/>
        </w:rPr>
        <w:t>logical</w:t>
      </w:r>
      <w:r>
        <w:rPr>
          <w:spacing w:val="-17"/>
          <w:sz w:val="24"/>
        </w:rPr>
        <w:t xml:space="preserve"> </w:t>
      </w:r>
      <w:r>
        <w:rPr>
          <w:spacing w:val="-5"/>
          <w:sz w:val="24"/>
        </w:rPr>
        <w:t>operations</w:t>
      </w:r>
      <w:r>
        <w:rPr>
          <w:spacing w:val="-10"/>
          <w:sz w:val="24"/>
        </w:rPr>
        <w:t xml:space="preserve"> </w:t>
      </w:r>
      <w:r>
        <w:rPr>
          <w:spacing w:val="-5"/>
          <w:sz w:val="24"/>
        </w:rPr>
        <w:t xml:space="preserve">(AND, OR, NOT, </w:t>
      </w:r>
      <w:r>
        <w:rPr>
          <w:spacing w:val="-4"/>
          <w:sz w:val="24"/>
        </w:rPr>
        <w:t>Equal</w:t>
      </w:r>
      <w:r>
        <w:rPr>
          <w:spacing w:val="-17"/>
          <w:sz w:val="24"/>
        </w:rPr>
        <w:t xml:space="preserve"> </w:t>
      </w:r>
      <w:r>
        <w:rPr>
          <w:spacing w:val="-4"/>
          <w:sz w:val="24"/>
        </w:rPr>
        <w:t>to,</w:t>
      </w:r>
      <w:r>
        <w:rPr>
          <w:spacing w:val="-5"/>
          <w:sz w:val="24"/>
        </w:rPr>
        <w:t xml:space="preserve"> </w:t>
      </w:r>
      <w:r>
        <w:rPr>
          <w:spacing w:val="-4"/>
          <w:sz w:val="24"/>
        </w:rPr>
        <w:t>etc.)</w:t>
      </w:r>
    </w:p>
    <w:p w:rsidR="00044B7D" w:rsidRDefault="00044B7D" w:rsidP="00617A6F">
      <w:pPr>
        <w:pStyle w:val="ListParagraph"/>
        <w:numPr>
          <w:ilvl w:val="1"/>
          <w:numId w:val="140"/>
        </w:numPr>
        <w:tabs>
          <w:tab w:val="left" w:pos="1600"/>
          <w:tab w:val="left" w:pos="1601"/>
        </w:tabs>
        <w:spacing w:before="3"/>
        <w:rPr>
          <w:sz w:val="24"/>
        </w:rPr>
      </w:pPr>
      <w:r>
        <w:rPr>
          <w:spacing w:val="-6"/>
          <w:sz w:val="24"/>
        </w:rPr>
        <w:t>Explain</w:t>
      </w:r>
      <w:r>
        <w:rPr>
          <w:spacing w:val="-12"/>
          <w:sz w:val="24"/>
        </w:rPr>
        <w:t xml:space="preserve"> </w:t>
      </w:r>
      <w:r>
        <w:rPr>
          <w:spacing w:val="-6"/>
          <w:sz w:val="24"/>
        </w:rPr>
        <w:t>the</w:t>
      </w:r>
      <w:r>
        <w:rPr>
          <w:spacing w:val="-9"/>
          <w:sz w:val="24"/>
        </w:rPr>
        <w:t xml:space="preserve"> </w:t>
      </w:r>
      <w:r>
        <w:rPr>
          <w:spacing w:val="-6"/>
          <w:sz w:val="24"/>
        </w:rPr>
        <w:t>basics</w:t>
      </w:r>
      <w:r>
        <w:rPr>
          <w:spacing w:val="-9"/>
          <w:sz w:val="24"/>
        </w:rPr>
        <w:t xml:space="preserve"> </w:t>
      </w:r>
      <w:r>
        <w:rPr>
          <w:spacing w:val="-5"/>
          <w:sz w:val="24"/>
        </w:rPr>
        <w:t>of</w:t>
      </w:r>
      <w:r>
        <w:rPr>
          <w:spacing w:val="-16"/>
          <w:sz w:val="24"/>
        </w:rPr>
        <w:t xml:space="preserve"> </w:t>
      </w:r>
      <w:r>
        <w:rPr>
          <w:spacing w:val="-5"/>
          <w:sz w:val="24"/>
        </w:rPr>
        <w:t>loops</w:t>
      </w:r>
      <w:r>
        <w:rPr>
          <w:spacing w:val="-10"/>
          <w:sz w:val="24"/>
        </w:rPr>
        <w:t xml:space="preserve"> </w:t>
      </w:r>
      <w:r>
        <w:rPr>
          <w:spacing w:val="-5"/>
          <w:sz w:val="24"/>
        </w:rPr>
        <w:t>for</w:t>
      </w:r>
      <w:r>
        <w:rPr>
          <w:spacing w:val="-6"/>
          <w:sz w:val="24"/>
        </w:rPr>
        <w:t xml:space="preserve"> </w:t>
      </w:r>
      <w:r>
        <w:rPr>
          <w:spacing w:val="-5"/>
          <w:sz w:val="24"/>
        </w:rPr>
        <w:t>repetitive</w:t>
      </w:r>
      <w:r>
        <w:rPr>
          <w:spacing w:val="-8"/>
          <w:sz w:val="24"/>
        </w:rPr>
        <w:t xml:space="preserve"> </w:t>
      </w:r>
      <w:r>
        <w:rPr>
          <w:spacing w:val="-5"/>
          <w:sz w:val="24"/>
        </w:rPr>
        <w:t>operations.</w:t>
      </w:r>
    </w:p>
    <w:p w:rsidR="00044B7D" w:rsidRDefault="00044B7D" w:rsidP="00617A6F">
      <w:pPr>
        <w:pStyle w:val="ListParagraph"/>
        <w:numPr>
          <w:ilvl w:val="1"/>
          <w:numId w:val="140"/>
        </w:numPr>
        <w:tabs>
          <w:tab w:val="left" w:pos="1600"/>
          <w:tab w:val="left" w:pos="1601"/>
        </w:tabs>
        <w:spacing w:before="2"/>
        <w:rPr>
          <w:sz w:val="24"/>
        </w:rPr>
      </w:pPr>
      <w:r>
        <w:rPr>
          <w:spacing w:val="-6"/>
          <w:sz w:val="24"/>
        </w:rPr>
        <w:t>Explain</w:t>
      </w:r>
      <w:r>
        <w:rPr>
          <w:spacing w:val="-12"/>
          <w:sz w:val="24"/>
        </w:rPr>
        <w:t xml:space="preserve"> </w:t>
      </w:r>
      <w:r>
        <w:rPr>
          <w:spacing w:val="-6"/>
          <w:sz w:val="24"/>
        </w:rPr>
        <w:t>the</w:t>
      </w:r>
      <w:r>
        <w:rPr>
          <w:spacing w:val="-7"/>
          <w:sz w:val="24"/>
        </w:rPr>
        <w:t xml:space="preserve"> </w:t>
      </w:r>
      <w:r>
        <w:rPr>
          <w:spacing w:val="-6"/>
          <w:sz w:val="24"/>
        </w:rPr>
        <w:t>components</w:t>
      </w:r>
      <w:r>
        <w:rPr>
          <w:spacing w:val="-8"/>
          <w:sz w:val="24"/>
        </w:rPr>
        <w:t xml:space="preserve"> </w:t>
      </w:r>
      <w:r>
        <w:rPr>
          <w:spacing w:val="-6"/>
          <w:sz w:val="24"/>
        </w:rPr>
        <w:t>of</w:t>
      </w:r>
      <w:r>
        <w:rPr>
          <w:spacing w:val="-16"/>
          <w:sz w:val="24"/>
        </w:rPr>
        <w:t xml:space="preserve"> </w:t>
      </w:r>
      <w:r>
        <w:rPr>
          <w:spacing w:val="-6"/>
          <w:sz w:val="24"/>
        </w:rPr>
        <w:t>Flow-Charts</w:t>
      </w:r>
      <w:r>
        <w:rPr>
          <w:spacing w:val="-8"/>
          <w:sz w:val="24"/>
        </w:rPr>
        <w:t xml:space="preserve"> </w:t>
      </w:r>
      <w:r>
        <w:rPr>
          <w:spacing w:val="-5"/>
          <w:sz w:val="24"/>
        </w:rPr>
        <w:t>for</w:t>
      </w:r>
      <w:r>
        <w:rPr>
          <w:spacing w:val="-4"/>
          <w:sz w:val="24"/>
        </w:rPr>
        <w:t xml:space="preserve"> </w:t>
      </w:r>
      <w:r>
        <w:rPr>
          <w:spacing w:val="-5"/>
          <w:sz w:val="24"/>
        </w:rPr>
        <w:t>simple</w:t>
      </w:r>
      <w:r>
        <w:rPr>
          <w:spacing w:val="-8"/>
          <w:sz w:val="24"/>
        </w:rPr>
        <w:t xml:space="preserve"> </w:t>
      </w:r>
      <w:r>
        <w:rPr>
          <w:spacing w:val="-5"/>
          <w:sz w:val="24"/>
        </w:rPr>
        <w:t>computer program.</w:t>
      </w:r>
    </w:p>
    <w:p w:rsidR="00044B7D" w:rsidRDefault="00044B7D" w:rsidP="00044B7D">
      <w:pPr>
        <w:pStyle w:val="BodyText"/>
        <w:ind w:left="0" w:firstLine="0"/>
      </w:pPr>
    </w:p>
    <w:p w:rsidR="00044B7D" w:rsidRDefault="00044B7D" w:rsidP="00617A6F">
      <w:pPr>
        <w:pStyle w:val="Heading2"/>
        <w:numPr>
          <w:ilvl w:val="0"/>
          <w:numId w:val="145"/>
        </w:numPr>
        <w:tabs>
          <w:tab w:val="left" w:pos="880"/>
          <w:tab w:val="left" w:pos="881"/>
        </w:tabs>
        <w:spacing w:line="275" w:lineRule="exact"/>
        <w:ind w:hanging="438"/>
      </w:pPr>
      <w:r>
        <w:t>UNDERSTAND</w:t>
      </w:r>
      <w:r>
        <w:rPr>
          <w:spacing w:val="19"/>
        </w:rPr>
        <w:t xml:space="preserve"> </w:t>
      </w:r>
      <w:r>
        <w:t>INTERNET</w:t>
      </w:r>
      <w:r>
        <w:rPr>
          <w:spacing w:val="5"/>
        </w:rPr>
        <w:t xml:space="preserve"> </w:t>
      </w:r>
      <w:r>
        <w:t>&amp;</w:t>
      </w:r>
      <w:r>
        <w:rPr>
          <w:spacing w:val="9"/>
        </w:rPr>
        <w:t xml:space="preserve"> </w:t>
      </w:r>
      <w:r>
        <w:t>E-MAIL</w:t>
      </w:r>
    </w:p>
    <w:p w:rsidR="00044B7D" w:rsidRDefault="00044B7D" w:rsidP="00617A6F">
      <w:pPr>
        <w:pStyle w:val="ListParagraph"/>
        <w:numPr>
          <w:ilvl w:val="1"/>
          <w:numId w:val="139"/>
        </w:numPr>
        <w:tabs>
          <w:tab w:val="left" w:pos="1600"/>
          <w:tab w:val="left" w:pos="1601"/>
        </w:tabs>
        <w:spacing w:before="0" w:line="275" w:lineRule="exact"/>
        <w:rPr>
          <w:sz w:val="24"/>
        </w:rPr>
      </w:pPr>
      <w:r>
        <w:rPr>
          <w:spacing w:val="-5"/>
          <w:sz w:val="24"/>
        </w:rPr>
        <w:t>Explain</w:t>
      </w:r>
      <w:r>
        <w:rPr>
          <w:spacing w:val="-12"/>
          <w:sz w:val="24"/>
        </w:rPr>
        <w:t xml:space="preserve"> </w:t>
      </w:r>
      <w:r>
        <w:rPr>
          <w:spacing w:val="-5"/>
          <w:sz w:val="24"/>
        </w:rPr>
        <w:t>Introduction</w:t>
      </w:r>
      <w:r>
        <w:rPr>
          <w:spacing w:val="-12"/>
          <w:sz w:val="24"/>
        </w:rPr>
        <w:t xml:space="preserve"> </w:t>
      </w:r>
      <w:r>
        <w:rPr>
          <w:spacing w:val="-5"/>
          <w:sz w:val="24"/>
        </w:rPr>
        <w:t>to</w:t>
      </w:r>
      <w:r>
        <w:rPr>
          <w:spacing w:val="-2"/>
          <w:sz w:val="24"/>
        </w:rPr>
        <w:t xml:space="preserve"> </w:t>
      </w:r>
      <w:r>
        <w:rPr>
          <w:spacing w:val="-5"/>
          <w:sz w:val="24"/>
        </w:rPr>
        <w:t>Internet</w:t>
      </w:r>
      <w:r>
        <w:rPr>
          <w:spacing w:val="-1"/>
          <w:sz w:val="24"/>
        </w:rPr>
        <w:t xml:space="preserve"> </w:t>
      </w:r>
      <w:r>
        <w:rPr>
          <w:spacing w:val="-5"/>
          <w:sz w:val="24"/>
        </w:rPr>
        <w:t>and</w:t>
      </w:r>
      <w:r>
        <w:rPr>
          <w:spacing w:val="-8"/>
          <w:sz w:val="24"/>
        </w:rPr>
        <w:t xml:space="preserve"> </w:t>
      </w:r>
      <w:r>
        <w:rPr>
          <w:spacing w:val="-5"/>
          <w:sz w:val="24"/>
        </w:rPr>
        <w:t>browser</w:t>
      </w:r>
      <w:r>
        <w:rPr>
          <w:spacing w:val="-6"/>
          <w:sz w:val="24"/>
        </w:rPr>
        <w:t xml:space="preserve"> </w:t>
      </w:r>
      <w:r>
        <w:rPr>
          <w:spacing w:val="-5"/>
          <w:sz w:val="24"/>
        </w:rPr>
        <w:t>window</w:t>
      </w:r>
    </w:p>
    <w:p w:rsidR="00044B7D" w:rsidRDefault="00044B7D" w:rsidP="00617A6F">
      <w:pPr>
        <w:pStyle w:val="ListParagraph"/>
        <w:numPr>
          <w:ilvl w:val="1"/>
          <w:numId w:val="139"/>
        </w:numPr>
        <w:tabs>
          <w:tab w:val="left" w:pos="1600"/>
          <w:tab w:val="left" w:pos="1601"/>
        </w:tabs>
        <w:spacing w:before="3"/>
        <w:rPr>
          <w:sz w:val="24"/>
        </w:rPr>
      </w:pPr>
      <w:r>
        <w:rPr>
          <w:spacing w:val="-5"/>
          <w:sz w:val="24"/>
        </w:rPr>
        <w:t>Explain</w:t>
      </w:r>
      <w:r>
        <w:rPr>
          <w:spacing w:val="-12"/>
          <w:sz w:val="24"/>
        </w:rPr>
        <w:t xml:space="preserve"> </w:t>
      </w:r>
      <w:r>
        <w:rPr>
          <w:spacing w:val="-5"/>
          <w:sz w:val="24"/>
        </w:rPr>
        <w:t>Introduction</w:t>
      </w:r>
      <w:r>
        <w:rPr>
          <w:spacing w:val="-12"/>
          <w:sz w:val="24"/>
        </w:rPr>
        <w:t xml:space="preserve"> </w:t>
      </w:r>
      <w:r>
        <w:rPr>
          <w:spacing w:val="-5"/>
          <w:sz w:val="24"/>
        </w:rPr>
        <w:t>to</w:t>
      </w:r>
      <w:r>
        <w:rPr>
          <w:spacing w:val="-2"/>
          <w:sz w:val="24"/>
        </w:rPr>
        <w:t xml:space="preserve"> </w:t>
      </w:r>
      <w:r>
        <w:rPr>
          <w:spacing w:val="-5"/>
          <w:sz w:val="24"/>
        </w:rPr>
        <w:t>Internet</w:t>
      </w:r>
      <w:r>
        <w:rPr>
          <w:spacing w:val="-1"/>
          <w:sz w:val="24"/>
        </w:rPr>
        <w:t xml:space="preserve"> </w:t>
      </w:r>
      <w:r>
        <w:rPr>
          <w:spacing w:val="-5"/>
          <w:sz w:val="24"/>
        </w:rPr>
        <w:t>and</w:t>
      </w:r>
      <w:r>
        <w:rPr>
          <w:spacing w:val="-8"/>
          <w:sz w:val="24"/>
        </w:rPr>
        <w:t xml:space="preserve"> </w:t>
      </w:r>
      <w:r>
        <w:rPr>
          <w:spacing w:val="-5"/>
          <w:sz w:val="24"/>
        </w:rPr>
        <w:t>browser</w:t>
      </w:r>
      <w:r>
        <w:rPr>
          <w:spacing w:val="-6"/>
          <w:sz w:val="24"/>
        </w:rPr>
        <w:t xml:space="preserve"> </w:t>
      </w:r>
      <w:r>
        <w:rPr>
          <w:spacing w:val="-5"/>
          <w:sz w:val="24"/>
        </w:rPr>
        <w:t>window</w:t>
      </w:r>
    </w:p>
    <w:p w:rsidR="00044B7D" w:rsidRDefault="00044B7D" w:rsidP="00617A6F">
      <w:pPr>
        <w:pStyle w:val="ListParagraph"/>
        <w:numPr>
          <w:ilvl w:val="1"/>
          <w:numId w:val="139"/>
        </w:numPr>
        <w:tabs>
          <w:tab w:val="left" w:pos="1600"/>
          <w:tab w:val="left" w:pos="1601"/>
        </w:tabs>
        <w:spacing w:before="2"/>
        <w:rPr>
          <w:sz w:val="24"/>
        </w:rPr>
      </w:pPr>
      <w:r>
        <w:rPr>
          <w:spacing w:val="-7"/>
          <w:sz w:val="24"/>
        </w:rPr>
        <w:t>Explain</w:t>
      </w:r>
      <w:r>
        <w:rPr>
          <w:spacing w:val="-12"/>
          <w:sz w:val="24"/>
        </w:rPr>
        <w:t xml:space="preserve"> </w:t>
      </w:r>
      <w:r>
        <w:rPr>
          <w:spacing w:val="-6"/>
          <w:sz w:val="24"/>
        </w:rPr>
        <w:t>Searching,</w:t>
      </w:r>
      <w:r>
        <w:rPr>
          <w:spacing w:val="-5"/>
          <w:sz w:val="24"/>
        </w:rPr>
        <w:t xml:space="preserve"> </w:t>
      </w:r>
      <w:r>
        <w:rPr>
          <w:spacing w:val="-6"/>
          <w:sz w:val="24"/>
        </w:rPr>
        <w:t>Saving</w:t>
      </w:r>
      <w:r>
        <w:rPr>
          <w:spacing w:val="-8"/>
          <w:sz w:val="24"/>
        </w:rPr>
        <w:t xml:space="preserve"> </w:t>
      </w:r>
      <w:r>
        <w:rPr>
          <w:spacing w:val="-6"/>
          <w:sz w:val="24"/>
        </w:rPr>
        <w:t>and</w:t>
      </w:r>
      <w:r>
        <w:rPr>
          <w:spacing w:val="-7"/>
          <w:sz w:val="24"/>
        </w:rPr>
        <w:t xml:space="preserve"> </w:t>
      </w:r>
      <w:r>
        <w:rPr>
          <w:spacing w:val="-6"/>
          <w:sz w:val="24"/>
        </w:rPr>
        <w:t>Print</w:t>
      </w:r>
      <w:r>
        <w:rPr>
          <w:spacing w:val="-2"/>
          <w:sz w:val="24"/>
        </w:rPr>
        <w:t xml:space="preserve"> </w:t>
      </w:r>
      <w:r>
        <w:rPr>
          <w:spacing w:val="-6"/>
          <w:sz w:val="24"/>
        </w:rPr>
        <w:t>a</w:t>
      </w:r>
      <w:r>
        <w:rPr>
          <w:spacing w:val="-9"/>
          <w:sz w:val="24"/>
        </w:rPr>
        <w:t xml:space="preserve"> </w:t>
      </w:r>
      <w:r>
        <w:rPr>
          <w:spacing w:val="-6"/>
          <w:sz w:val="24"/>
        </w:rPr>
        <w:t>page</w:t>
      </w:r>
      <w:r>
        <w:rPr>
          <w:spacing w:val="-8"/>
          <w:sz w:val="24"/>
        </w:rPr>
        <w:t xml:space="preserve"> </w:t>
      </w:r>
      <w:r>
        <w:rPr>
          <w:spacing w:val="-6"/>
          <w:sz w:val="24"/>
        </w:rPr>
        <w:t>from</w:t>
      </w:r>
      <w:r>
        <w:rPr>
          <w:spacing w:val="-17"/>
          <w:sz w:val="24"/>
        </w:rPr>
        <w:t xml:space="preserve"> </w:t>
      </w:r>
      <w:r>
        <w:rPr>
          <w:spacing w:val="-6"/>
          <w:sz w:val="24"/>
        </w:rPr>
        <w:t>internet</w:t>
      </w:r>
    </w:p>
    <w:p w:rsidR="00044B7D" w:rsidRDefault="00044B7D" w:rsidP="00617A6F">
      <w:pPr>
        <w:pStyle w:val="ListParagraph"/>
        <w:numPr>
          <w:ilvl w:val="1"/>
          <w:numId w:val="139"/>
        </w:numPr>
        <w:tabs>
          <w:tab w:val="left" w:pos="1600"/>
          <w:tab w:val="left" w:pos="1601"/>
        </w:tabs>
        <w:spacing w:before="3"/>
        <w:rPr>
          <w:sz w:val="24"/>
        </w:rPr>
      </w:pPr>
      <w:r>
        <w:rPr>
          <w:spacing w:val="-7"/>
          <w:sz w:val="24"/>
        </w:rPr>
        <w:t>Describe</w:t>
      </w:r>
      <w:r>
        <w:rPr>
          <w:spacing w:val="-9"/>
          <w:sz w:val="24"/>
        </w:rPr>
        <w:t xml:space="preserve"> </w:t>
      </w:r>
      <w:r>
        <w:rPr>
          <w:spacing w:val="-6"/>
          <w:sz w:val="24"/>
        </w:rPr>
        <w:t>Creating,</w:t>
      </w:r>
      <w:r>
        <w:rPr>
          <w:spacing w:val="-5"/>
          <w:sz w:val="24"/>
        </w:rPr>
        <w:t xml:space="preserve"> </w:t>
      </w:r>
      <w:r>
        <w:rPr>
          <w:spacing w:val="-6"/>
          <w:sz w:val="24"/>
        </w:rPr>
        <w:t>Reading</w:t>
      </w:r>
      <w:r>
        <w:rPr>
          <w:spacing w:val="-8"/>
          <w:sz w:val="24"/>
        </w:rPr>
        <w:t xml:space="preserve"> </w:t>
      </w:r>
      <w:r>
        <w:rPr>
          <w:spacing w:val="-6"/>
          <w:sz w:val="24"/>
        </w:rPr>
        <w:t>&amp;</w:t>
      </w:r>
      <w:r>
        <w:rPr>
          <w:spacing w:val="-11"/>
          <w:sz w:val="24"/>
        </w:rPr>
        <w:t xml:space="preserve"> </w:t>
      </w:r>
      <w:r>
        <w:rPr>
          <w:spacing w:val="-6"/>
          <w:sz w:val="24"/>
        </w:rPr>
        <w:t>Sending</w:t>
      </w:r>
      <w:r>
        <w:rPr>
          <w:spacing w:val="-8"/>
          <w:sz w:val="24"/>
        </w:rPr>
        <w:t xml:space="preserve"> </w:t>
      </w:r>
      <w:r>
        <w:rPr>
          <w:spacing w:val="-6"/>
          <w:sz w:val="24"/>
        </w:rPr>
        <w:t>E-Mail</w:t>
      </w:r>
    </w:p>
    <w:p w:rsidR="00044B7D" w:rsidRDefault="00044B7D" w:rsidP="00617A6F">
      <w:pPr>
        <w:pStyle w:val="ListParagraph"/>
        <w:numPr>
          <w:ilvl w:val="1"/>
          <w:numId w:val="139"/>
        </w:numPr>
        <w:tabs>
          <w:tab w:val="left" w:pos="1600"/>
          <w:tab w:val="left" w:pos="1601"/>
        </w:tabs>
        <w:spacing w:before="2"/>
        <w:rPr>
          <w:sz w:val="24"/>
        </w:rPr>
      </w:pPr>
      <w:r>
        <w:rPr>
          <w:spacing w:val="-7"/>
          <w:sz w:val="24"/>
        </w:rPr>
        <w:t>File</w:t>
      </w:r>
      <w:r>
        <w:rPr>
          <w:spacing w:val="-6"/>
          <w:sz w:val="24"/>
        </w:rPr>
        <w:t xml:space="preserve"> </w:t>
      </w:r>
      <w:r>
        <w:rPr>
          <w:spacing w:val="-7"/>
          <w:sz w:val="24"/>
        </w:rPr>
        <w:t>attachment.</w:t>
      </w:r>
    </w:p>
    <w:p w:rsidR="00044B7D" w:rsidRDefault="00044B7D" w:rsidP="00617A6F">
      <w:pPr>
        <w:pStyle w:val="ListParagraph"/>
        <w:numPr>
          <w:ilvl w:val="1"/>
          <w:numId w:val="139"/>
        </w:numPr>
        <w:tabs>
          <w:tab w:val="left" w:pos="1600"/>
          <w:tab w:val="left" w:pos="1601"/>
        </w:tabs>
        <w:spacing w:before="3"/>
        <w:rPr>
          <w:sz w:val="24"/>
        </w:rPr>
      </w:pPr>
      <w:r>
        <w:rPr>
          <w:spacing w:val="-7"/>
          <w:sz w:val="24"/>
        </w:rPr>
        <w:t>Uploading</w:t>
      </w:r>
      <w:r>
        <w:rPr>
          <w:spacing w:val="-8"/>
          <w:sz w:val="24"/>
        </w:rPr>
        <w:t xml:space="preserve"> </w:t>
      </w:r>
      <w:r>
        <w:rPr>
          <w:spacing w:val="-6"/>
          <w:sz w:val="24"/>
        </w:rPr>
        <w:t>and</w:t>
      </w:r>
      <w:r>
        <w:rPr>
          <w:spacing w:val="-8"/>
          <w:sz w:val="24"/>
        </w:rPr>
        <w:t xml:space="preserve"> </w:t>
      </w:r>
      <w:r>
        <w:rPr>
          <w:spacing w:val="-6"/>
          <w:sz w:val="24"/>
        </w:rPr>
        <w:t>downloading</w:t>
      </w:r>
      <w:r>
        <w:rPr>
          <w:spacing w:val="-8"/>
          <w:sz w:val="24"/>
        </w:rPr>
        <w:t xml:space="preserve"> </w:t>
      </w:r>
      <w:r>
        <w:rPr>
          <w:spacing w:val="-6"/>
          <w:sz w:val="24"/>
        </w:rPr>
        <w:t>file(s)</w:t>
      </w:r>
      <w:r>
        <w:rPr>
          <w:spacing w:val="-5"/>
          <w:sz w:val="24"/>
        </w:rPr>
        <w:t xml:space="preserve"> </w:t>
      </w:r>
      <w:r>
        <w:rPr>
          <w:spacing w:val="-6"/>
          <w:sz w:val="24"/>
        </w:rPr>
        <w:t>and</w:t>
      </w:r>
      <w:r>
        <w:rPr>
          <w:spacing w:val="-8"/>
          <w:sz w:val="24"/>
        </w:rPr>
        <w:t xml:space="preserve"> </w:t>
      </w:r>
      <w:r>
        <w:rPr>
          <w:spacing w:val="-6"/>
          <w:sz w:val="24"/>
        </w:rPr>
        <w:t>software(s)</w:t>
      </w:r>
    </w:p>
    <w:p w:rsidR="00044B7D" w:rsidRDefault="00044B7D" w:rsidP="00617A6F">
      <w:pPr>
        <w:pStyle w:val="ListParagraph"/>
        <w:numPr>
          <w:ilvl w:val="1"/>
          <w:numId w:val="139"/>
        </w:numPr>
        <w:tabs>
          <w:tab w:val="left" w:pos="1600"/>
          <w:tab w:val="left" w:pos="1601"/>
        </w:tabs>
        <w:spacing w:before="2" w:line="242" w:lineRule="auto"/>
        <w:ind w:right="752" w:hanging="543"/>
        <w:rPr>
          <w:sz w:val="24"/>
        </w:rPr>
      </w:pPr>
      <w:r>
        <w:rPr>
          <w:spacing w:val="-6"/>
          <w:sz w:val="24"/>
        </w:rPr>
        <w:t>Explain</w:t>
      </w:r>
      <w:r>
        <w:rPr>
          <w:spacing w:val="-12"/>
          <w:sz w:val="24"/>
        </w:rPr>
        <w:t xml:space="preserve"> </w:t>
      </w:r>
      <w:r>
        <w:rPr>
          <w:spacing w:val="-6"/>
          <w:sz w:val="24"/>
        </w:rPr>
        <w:t>some</w:t>
      </w:r>
      <w:r>
        <w:rPr>
          <w:spacing w:val="-9"/>
          <w:sz w:val="24"/>
        </w:rPr>
        <w:t xml:space="preserve"> </w:t>
      </w:r>
      <w:r>
        <w:rPr>
          <w:spacing w:val="-6"/>
          <w:sz w:val="24"/>
        </w:rPr>
        <w:t>advance</w:t>
      </w:r>
      <w:r>
        <w:rPr>
          <w:spacing w:val="-9"/>
          <w:sz w:val="24"/>
        </w:rPr>
        <w:t xml:space="preserve"> </w:t>
      </w:r>
      <w:r>
        <w:rPr>
          <w:spacing w:val="-6"/>
          <w:sz w:val="24"/>
        </w:rPr>
        <w:t>features</w:t>
      </w:r>
      <w:r>
        <w:rPr>
          <w:spacing w:val="-9"/>
          <w:sz w:val="24"/>
        </w:rPr>
        <w:t xml:space="preserve"> </w:t>
      </w:r>
      <w:r>
        <w:rPr>
          <w:spacing w:val="-5"/>
          <w:sz w:val="24"/>
        </w:rPr>
        <w:t>over</w:t>
      </w:r>
      <w:r>
        <w:rPr>
          <w:spacing w:val="-6"/>
          <w:sz w:val="24"/>
        </w:rPr>
        <w:t xml:space="preserve"> </w:t>
      </w:r>
      <w:r>
        <w:rPr>
          <w:spacing w:val="-5"/>
          <w:sz w:val="24"/>
        </w:rPr>
        <w:t>the</w:t>
      </w:r>
      <w:r>
        <w:rPr>
          <w:spacing w:val="-9"/>
          <w:sz w:val="24"/>
        </w:rPr>
        <w:t xml:space="preserve"> </w:t>
      </w:r>
      <w:r>
        <w:rPr>
          <w:spacing w:val="-5"/>
          <w:sz w:val="24"/>
        </w:rPr>
        <w:t>internet</w:t>
      </w:r>
      <w:r>
        <w:rPr>
          <w:spacing w:val="-2"/>
          <w:sz w:val="24"/>
        </w:rPr>
        <w:t xml:space="preserve"> </w:t>
      </w:r>
      <w:r>
        <w:rPr>
          <w:spacing w:val="-5"/>
          <w:sz w:val="24"/>
        </w:rPr>
        <w:t>and</w:t>
      </w:r>
      <w:r>
        <w:rPr>
          <w:spacing w:val="-7"/>
          <w:sz w:val="24"/>
        </w:rPr>
        <w:t xml:space="preserve"> </w:t>
      </w:r>
      <w:r>
        <w:rPr>
          <w:spacing w:val="-5"/>
          <w:sz w:val="24"/>
        </w:rPr>
        <w:t>how</w:t>
      </w:r>
      <w:r>
        <w:rPr>
          <w:spacing w:val="-8"/>
          <w:sz w:val="24"/>
        </w:rPr>
        <w:t xml:space="preserve"> </w:t>
      </w:r>
      <w:r>
        <w:rPr>
          <w:spacing w:val="-5"/>
          <w:sz w:val="24"/>
        </w:rPr>
        <w:t>to</w:t>
      </w:r>
      <w:r>
        <w:rPr>
          <w:spacing w:val="-2"/>
          <w:sz w:val="24"/>
        </w:rPr>
        <w:t xml:space="preserve"> </w:t>
      </w:r>
      <w:r>
        <w:rPr>
          <w:spacing w:val="-5"/>
          <w:sz w:val="24"/>
        </w:rPr>
        <w:t>search</w:t>
      </w:r>
      <w:r>
        <w:rPr>
          <w:spacing w:val="-12"/>
          <w:sz w:val="24"/>
        </w:rPr>
        <w:t xml:space="preserve"> </w:t>
      </w:r>
      <w:r>
        <w:rPr>
          <w:spacing w:val="-5"/>
          <w:sz w:val="24"/>
        </w:rPr>
        <w:t>topics</w:t>
      </w:r>
      <w:r>
        <w:rPr>
          <w:spacing w:val="-9"/>
          <w:sz w:val="24"/>
        </w:rPr>
        <w:t xml:space="preserve"> </w:t>
      </w:r>
      <w:r>
        <w:rPr>
          <w:spacing w:val="-5"/>
          <w:sz w:val="24"/>
        </w:rPr>
        <w:t>on</w:t>
      </w:r>
      <w:r>
        <w:rPr>
          <w:spacing w:val="-12"/>
          <w:sz w:val="24"/>
        </w:rPr>
        <w:t xml:space="preserve"> </w:t>
      </w:r>
      <w:r>
        <w:rPr>
          <w:spacing w:val="-5"/>
          <w:sz w:val="24"/>
        </w:rPr>
        <w:t>different</w:t>
      </w:r>
      <w:r>
        <w:rPr>
          <w:spacing w:val="-2"/>
          <w:sz w:val="24"/>
        </w:rPr>
        <w:t xml:space="preserve"> </w:t>
      </w:r>
      <w:r>
        <w:rPr>
          <w:spacing w:val="-5"/>
          <w:sz w:val="24"/>
        </w:rPr>
        <w:t>search</w:t>
      </w:r>
      <w:r>
        <w:rPr>
          <w:spacing w:val="-57"/>
          <w:sz w:val="24"/>
        </w:rPr>
        <w:t xml:space="preserve"> </w:t>
      </w:r>
      <w:r>
        <w:rPr>
          <w:sz w:val="24"/>
        </w:rPr>
        <w:t>engines</w:t>
      </w:r>
    </w:p>
    <w:p w:rsidR="00044B7D" w:rsidRDefault="00044B7D" w:rsidP="00617A6F">
      <w:pPr>
        <w:pStyle w:val="ListParagraph"/>
        <w:numPr>
          <w:ilvl w:val="1"/>
          <w:numId w:val="139"/>
        </w:numPr>
        <w:tabs>
          <w:tab w:val="left" w:pos="1600"/>
          <w:tab w:val="left" w:pos="1601"/>
        </w:tabs>
        <w:spacing w:before="0" w:line="275" w:lineRule="exact"/>
        <w:rPr>
          <w:sz w:val="24"/>
        </w:rPr>
      </w:pPr>
      <w:r>
        <w:rPr>
          <w:spacing w:val="-6"/>
          <w:sz w:val="24"/>
        </w:rPr>
        <w:t>Difference</w:t>
      </w:r>
      <w:r>
        <w:rPr>
          <w:spacing w:val="-8"/>
          <w:sz w:val="24"/>
        </w:rPr>
        <w:t xml:space="preserve"> </w:t>
      </w:r>
      <w:r>
        <w:rPr>
          <w:spacing w:val="-6"/>
          <w:sz w:val="24"/>
        </w:rPr>
        <w:t>between</w:t>
      </w:r>
      <w:r>
        <w:rPr>
          <w:spacing w:val="-11"/>
          <w:sz w:val="24"/>
        </w:rPr>
        <w:t xml:space="preserve"> </w:t>
      </w:r>
      <w:r>
        <w:rPr>
          <w:spacing w:val="-6"/>
          <w:sz w:val="24"/>
        </w:rPr>
        <w:t>Internet,</w:t>
      </w:r>
      <w:r>
        <w:rPr>
          <w:spacing w:val="-4"/>
          <w:sz w:val="24"/>
        </w:rPr>
        <w:t xml:space="preserve"> </w:t>
      </w:r>
      <w:r>
        <w:rPr>
          <w:spacing w:val="-5"/>
          <w:sz w:val="24"/>
        </w:rPr>
        <w:t>Intranet</w:t>
      </w:r>
      <w:r>
        <w:rPr>
          <w:spacing w:val="-1"/>
          <w:sz w:val="24"/>
        </w:rPr>
        <w:t xml:space="preserve"> </w:t>
      </w:r>
      <w:r>
        <w:rPr>
          <w:spacing w:val="-5"/>
          <w:sz w:val="24"/>
        </w:rPr>
        <w:t>and</w:t>
      </w:r>
      <w:r>
        <w:rPr>
          <w:spacing w:val="-7"/>
          <w:sz w:val="24"/>
        </w:rPr>
        <w:t xml:space="preserve"> </w:t>
      </w:r>
      <w:r>
        <w:rPr>
          <w:spacing w:val="-5"/>
          <w:sz w:val="24"/>
        </w:rPr>
        <w:t>Extranet</w:t>
      </w:r>
    </w:p>
    <w:p w:rsidR="00044B7D" w:rsidRDefault="00044B7D" w:rsidP="00044B7D">
      <w:pPr>
        <w:spacing w:line="275" w:lineRule="exact"/>
        <w:rPr>
          <w:sz w:val="24"/>
        </w:rPr>
        <w:sectPr w:rsidR="00044B7D">
          <w:pgSz w:w="12240" w:h="15840"/>
          <w:pgMar w:top="1360" w:right="560" w:bottom="280" w:left="920" w:header="720" w:footer="720" w:gutter="0"/>
          <w:cols w:space="720"/>
        </w:sectPr>
      </w:pPr>
    </w:p>
    <w:p w:rsidR="00044B7D" w:rsidRDefault="00044B7D" w:rsidP="00044B7D">
      <w:pPr>
        <w:pStyle w:val="BodyText"/>
        <w:ind w:left="0" w:firstLine="0"/>
      </w:pPr>
    </w:p>
    <w:p w:rsidR="00044B7D" w:rsidRDefault="00044B7D" w:rsidP="00044B7D">
      <w:pPr>
        <w:pStyle w:val="Heading2"/>
        <w:tabs>
          <w:tab w:val="left" w:pos="1600"/>
        </w:tabs>
        <w:spacing w:before="230" w:line="240" w:lineRule="auto"/>
      </w:pPr>
      <w:r>
        <w:t>COMP-162</w:t>
      </w:r>
      <w:r>
        <w:tab/>
      </w:r>
      <w:r>
        <w:rPr>
          <w:spacing w:val="-6"/>
        </w:rPr>
        <w:t>COMPUTER APPLICATIONS</w:t>
      </w:r>
    </w:p>
    <w:p w:rsidR="00044B7D" w:rsidRDefault="00044B7D" w:rsidP="00044B7D">
      <w:pPr>
        <w:pStyle w:val="BodyText"/>
        <w:spacing w:before="1"/>
        <w:ind w:left="0" w:firstLine="0"/>
        <w:rPr>
          <w:b/>
          <w:sz w:val="21"/>
        </w:rPr>
      </w:pPr>
    </w:p>
    <w:p w:rsidR="00044B7D" w:rsidRDefault="00044B7D" w:rsidP="00044B7D">
      <w:pPr>
        <w:tabs>
          <w:tab w:val="left" w:pos="8486"/>
        </w:tabs>
        <w:spacing w:before="1"/>
        <w:ind w:left="160"/>
        <w:rPr>
          <w:b/>
          <w:sz w:val="24"/>
        </w:rPr>
      </w:pPr>
      <w:r>
        <w:rPr>
          <w:b/>
          <w:sz w:val="24"/>
        </w:rPr>
        <w:t>List</w:t>
      </w:r>
      <w:r>
        <w:rPr>
          <w:b/>
          <w:spacing w:val="-2"/>
          <w:sz w:val="24"/>
        </w:rPr>
        <w:t xml:space="preserve"> </w:t>
      </w:r>
      <w:r>
        <w:rPr>
          <w:b/>
          <w:sz w:val="24"/>
        </w:rPr>
        <w:t>of</w:t>
      </w:r>
      <w:r>
        <w:rPr>
          <w:b/>
          <w:spacing w:val="-5"/>
          <w:sz w:val="24"/>
        </w:rPr>
        <w:t xml:space="preserve"> </w:t>
      </w:r>
      <w:r>
        <w:rPr>
          <w:b/>
          <w:sz w:val="24"/>
        </w:rPr>
        <w:t>Practical:</w:t>
      </w:r>
      <w:r>
        <w:rPr>
          <w:b/>
          <w:sz w:val="24"/>
        </w:rPr>
        <w:tab/>
        <w:t>96 Hours</w:t>
      </w:r>
    </w:p>
    <w:p w:rsidR="00044B7D" w:rsidRDefault="00044B7D" w:rsidP="00044B7D">
      <w:pPr>
        <w:pStyle w:val="BodyText"/>
        <w:ind w:left="0" w:firstLine="0"/>
        <w:rPr>
          <w:b/>
          <w:sz w:val="21"/>
        </w:rPr>
      </w:pPr>
    </w:p>
    <w:p w:rsidR="00044B7D" w:rsidRDefault="00044B7D" w:rsidP="00617A6F">
      <w:pPr>
        <w:pStyle w:val="ListParagraph"/>
        <w:numPr>
          <w:ilvl w:val="0"/>
          <w:numId w:val="138"/>
        </w:numPr>
        <w:tabs>
          <w:tab w:val="left" w:pos="1063"/>
          <w:tab w:val="left" w:pos="1064"/>
          <w:tab w:val="left" w:pos="8371"/>
        </w:tabs>
        <w:spacing w:before="1"/>
        <w:ind w:hanging="621"/>
        <w:jc w:val="left"/>
        <w:rPr>
          <w:b/>
          <w:sz w:val="24"/>
        </w:rPr>
      </w:pPr>
      <w:r>
        <w:rPr>
          <w:spacing w:val="-1"/>
          <w:sz w:val="24"/>
        </w:rPr>
        <w:t>Identify</w:t>
      </w:r>
      <w:r>
        <w:rPr>
          <w:spacing w:val="-14"/>
          <w:sz w:val="24"/>
        </w:rPr>
        <w:t xml:space="preserve"> </w:t>
      </w:r>
      <w:r>
        <w:rPr>
          <w:spacing w:val="-1"/>
          <w:sz w:val="24"/>
        </w:rPr>
        <w:t>key</w:t>
      </w:r>
      <w:r>
        <w:rPr>
          <w:spacing w:val="-14"/>
          <w:sz w:val="24"/>
        </w:rPr>
        <w:t xml:space="preserve"> </w:t>
      </w:r>
      <w:r>
        <w:rPr>
          <w:spacing w:val="-1"/>
          <w:sz w:val="24"/>
        </w:rPr>
        <w:t>board,</w:t>
      </w:r>
      <w:r>
        <w:rPr>
          <w:spacing w:val="-3"/>
          <w:sz w:val="24"/>
        </w:rPr>
        <w:t xml:space="preserve"> </w:t>
      </w:r>
      <w:r>
        <w:rPr>
          <w:spacing w:val="-1"/>
          <w:sz w:val="24"/>
        </w:rPr>
        <w:t>mouse,</w:t>
      </w:r>
      <w:r>
        <w:rPr>
          <w:spacing w:val="-3"/>
          <w:sz w:val="24"/>
        </w:rPr>
        <w:t xml:space="preserve"> </w:t>
      </w:r>
      <w:r>
        <w:rPr>
          <w:sz w:val="24"/>
        </w:rPr>
        <w:t>CPU,</w:t>
      </w:r>
      <w:r>
        <w:rPr>
          <w:spacing w:val="-4"/>
          <w:sz w:val="24"/>
        </w:rPr>
        <w:t xml:space="preserve"> </w:t>
      </w:r>
      <w:r>
        <w:rPr>
          <w:sz w:val="24"/>
        </w:rPr>
        <w:t>disk</w:t>
      </w:r>
      <w:r>
        <w:rPr>
          <w:spacing w:val="-5"/>
          <w:sz w:val="24"/>
        </w:rPr>
        <w:t xml:space="preserve"> </w:t>
      </w:r>
      <w:r>
        <w:rPr>
          <w:sz w:val="24"/>
        </w:rPr>
        <w:t>drives,</w:t>
      </w:r>
      <w:r>
        <w:rPr>
          <w:spacing w:val="-3"/>
          <w:sz w:val="24"/>
        </w:rPr>
        <w:t xml:space="preserve"> </w:t>
      </w:r>
      <w:r>
        <w:rPr>
          <w:sz w:val="24"/>
        </w:rPr>
        <w:t>disks,</w:t>
      </w:r>
      <w:r>
        <w:rPr>
          <w:spacing w:val="-3"/>
          <w:sz w:val="24"/>
        </w:rPr>
        <w:t xml:space="preserve"> </w:t>
      </w:r>
      <w:r>
        <w:rPr>
          <w:sz w:val="24"/>
        </w:rPr>
        <w:t>monitor,</w:t>
      </w:r>
      <w:r>
        <w:rPr>
          <w:spacing w:val="-3"/>
          <w:sz w:val="24"/>
        </w:rPr>
        <w:t xml:space="preserve"> </w:t>
      </w:r>
      <w:r>
        <w:rPr>
          <w:sz w:val="24"/>
        </w:rPr>
        <w:t>and</w:t>
      </w:r>
      <w:r>
        <w:rPr>
          <w:spacing w:val="-5"/>
          <w:sz w:val="24"/>
        </w:rPr>
        <w:t xml:space="preserve"> </w:t>
      </w:r>
      <w:r>
        <w:rPr>
          <w:sz w:val="24"/>
        </w:rPr>
        <w:t>printer,</w:t>
      </w:r>
      <w:r>
        <w:rPr>
          <w:sz w:val="24"/>
        </w:rPr>
        <w:tab/>
      </w:r>
      <w:r>
        <w:rPr>
          <w:b/>
          <w:sz w:val="24"/>
        </w:rPr>
        <w:t>3 Hours</w:t>
      </w:r>
    </w:p>
    <w:p w:rsidR="00044B7D" w:rsidRDefault="00044B7D" w:rsidP="00044B7D">
      <w:pPr>
        <w:pStyle w:val="BodyText"/>
        <w:spacing w:before="103" w:line="328" w:lineRule="auto"/>
        <w:ind w:left="1072" w:right="3480" w:firstLine="0"/>
      </w:pPr>
      <w:proofErr w:type="gramStart"/>
      <w:r>
        <w:t>Speakers,</w:t>
      </w:r>
      <w:r>
        <w:rPr>
          <w:spacing w:val="-6"/>
        </w:rPr>
        <w:t xml:space="preserve"> </w:t>
      </w:r>
      <w:r>
        <w:t>microphone,</w:t>
      </w:r>
      <w:r>
        <w:rPr>
          <w:spacing w:val="-5"/>
        </w:rPr>
        <w:t xml:space="preserve"> </w:t>
      </w:r>
      <w:r>
        <w:t>scanner,</w:t>
      </w:r>
      <w:r>
        <w:rPr>
          <w:spacing w:val="-6"/>
        </w:rPr>
        <w:t xml:space="preserve"> </w:t>
      </w:r>
      <w:r>
        <w:t>digital</w:t>
      </w:r>
      <w:r>
        <w:rPr>
          <w:spacing w:val="-15"/>
        </w:rPr>
        <w:t xml:space="preserve"> </w:t>
      </w:r>
      <w:r>
        <w:t>camera,</w:t>
      </w:r>
      <w:r>
        <w:rPr>
          <w:spacing w:val="-5"/>
        </w:rPr>
        <w:t xml:space="preserve"> </w:t>
      </w:r>
      <w:r>
        <w:t>card</w:t>
      </w:r>
      <w:r>
        <w:rPr>
          <w:spacing w:val="-8"/>
        </w:rPr>
        <w:t xml:space="preserve"> </w:t>
      </w:r>
      <w:r>
        <w:t>reader,</w:t>
      </w:r>
      <w:r>
        <w:rPr>
          <w:spacing w:val="-5"/>
        </w:rPr>
        <w:t xml:space="preserve"> </w:t>
      </w:r>
      <w:r>
        <w:t>DSL</w:t>
      </w:r>
      <w:r>
        <w:rPr>
          <w:spacing w:val="-57"/>
        </w:rPr>
        <w:t xml:space="preserve"> </w:t>
      </w:r>
      <w:r>
        <w:t>Modem</w:t>
      </w:r>
      <w:r>
        <w:rPr>
          <w:spacing w:val="-8"/>
        </w:rPr>
        <w:t xml:space="preserve"> </w:t>
      </w:r>
      <w:r>
        <w:t>and other</w:t>
      </w:r>
      <w:r>
        <w:rPr>
          <w:spacing w:val="2"/>
        </w:rPr>
        <w:t xml:space="preserve"> </w:t>
      </w:r>
      <w:r>
        <w:t>magnetic elements.</w:t>
      </w:r>
      <w:proofErr w:type="gramEnd"/>
    </w:p>
    <w:p w:rsidR="00044B7D" w:rsidRDefault="00044B7D" w:rsidP="00617A6F">
      <w:pPr>
        <w:pStyle w:val="Heading2"/>
        <w:numPr>
          <w:ilvl w:val="0"/>
          <w:numId w:val="138"/>
        </w:numPr>
        <w:tabs>
          <w:tab w:val="left" w:pos="880"/>
          <w:tab w:val="left" w:pos="881"/>
          <w:tab w:val="left" w:pos="8419"/>
        </w:tabs>
        <w:spacing w:before="7" w:line="275" w:lineRule="exact"/>
        <w:ind w:left="880" w:hanging="438"/>
        <w:jc w:val="left"/>
      </w:pPr>
      <w:r>
        <w:t>MS</w:t>
      </w:r>
      <w:r>
        <w:rPr>
          <w:spacing w:val="28"/>
        </w:rPr>
        <w:t xml:space="preserve"> </w:t>
      </w:r>
      <w:r>
        <w:t>WINDOWS</w:t>
      </w:r>
      <w:r>
        <w:rPr>
          <w:spacing w:val="105"/>
        </w:rPr>
        <w:t xml:space="preserve"> </w:t>
      </w:r>
      <w:r>
        <w:t>2010</w:t>
      </w:r>
      <w:r>
        <w:tab/>
        <w:t>18</w:t>
      </w:r>
      <w:r>
        <w:rPr>
          <w:spacing w:val="-1"/>
        </w:rPr>
        <w:t xml:space="preserve"> </w:t>
      </w:r>
      <w:r>
        <w:t>Hours</w:t>
      </w:r>
    </w:p>
    <w:p w:rsidR="00044B7D" w:rsidRDefault="00044B7D" w:rsidP="00617A6F">
      <w:pPr>
        <w:pStyle w:val="ListParagraph"/>
        <w:numPr>
          <w:ilvl w:val="1"/>
          <w:numId w:val="138"/>
        </w:numPr>
        <w:tabs>
          <w:tab w:val="left" w:pos="1600"/>
          <w:tab w:val="left" w:pos="1601"/>
        </w:tabs>
        <w:spacing w:before="0" w:line="275" w:lineRule="exact"/>
        <w:rPr>
          <w:sz w:val="24"/>
        </w:rPr>
      </w:pPr>
      <w:r>
        <w:rPr>
          <w:sz w:val="24"/>
        </w:rPr>
        <w:t>Practice</w:t>
      </w:r>
      <w:r>
        <w:rPr>
          <w:spacing w:val="-5"/>
          <w:sz w:val="24"/>
        </w:rPr>
        <w:t xml:space="preserve"> </w:t>
      </w:r>
      <w:r>
        <w:rPr>
          <w:sz w:val="24"/>
        </w:rPr>
        <w:t>of</w:t>
      </w:r>
      <w:r>
        <w:rPr>
          <w:spacing w:val="-11"/>
          <w:sz w:val="24"/>
        </w:rPr>
        <w:t xml:space="preserve"> </w:t>
      </w:r>
      <w:r>
        <w:rPr>
          <w:sz w:val="24"/>
        </w:rPr>
        <w:t>loading</w:t>
      </w:r>
      <w:r>
        <w:rPr>
          <w:spacing w:val="-4"/>
          <w:sz w:val="24"/>
        </w:rPr>
        <w:t xml:space="preserve"> </w:t>
      </w:r>
      <w:r>
        <w:rPr>
          <w:sz w:val="24"/>
        </w:rPr>
        <w:t>and</w:t>
      </w:r>
      <w:r>
        <w:rPr>
          <w:spacing w:val="-4"/>
          <w:sz w:val="24"/>
        </w:rPr>
        <w:t xml:space="preserve"> </w:t>
      </w:r>
      <w:r>
        <w:rPr>
          <w:sz w:val="24"/>
        </w:rPr>
        <w:t>shutdown</w:t>
      </w:r>
      <w:r>
        <w:rPr>
          <w:spacing w:val="-9"/>
          <w:sz w:val="24"/>
        </w:rPr>
        <w:t xml:space="preserve"> </w:t>
      </w:r>
      <w:r>
        <w:rPr>
          <w:sz w:val="24"/>
        </w:rPr>
        <w:t>of</w:t>
      </w:r>
      <w:r>
        <w:rPr>
          <w:spacing w:val="-11"/>
          <w:sz w:val="24"/>
        </w:rPr>
        <w:t xml:space="preserve"> </w:t>
      </w:r>
      <w:r>
        <w:rPr>
          <w:sz w:val="24"/>
        </w:rPr>
        <w:t>operating</w:t>
      </w:r>
      <w:r>
        <w:rPr>
          <w:spacing w:val="-3"/>
          <w:sz w:val="24"/>
        </w:rPr>
        <w:t xml:space="preserve"> </w:t>
      </w:r>
      <w:r>
        <w:rPr>
          <w:sz w:val="24"/>
        </w:rPr>
        <w:t>system</w:t>
      </w:r>
    </w:p>
    <w:p w:rsidR="00044B7D" w:rsidRDefault="00044B7D" w:rsidP="00617A6F">
      <w:pPr>
        <w:pStyle w:val="ListParagraph"/>
        <w:numPr>
          <w:ilvl w:val="1"/>
          <w:numId w:val="138"/>
        </w:numPr>
        <w:tabs>
          <w:tab w:val="left" w:pos="1600"/>
          <w:tab w:val="left" w:pos="1601"/>
        </w:tabs>
        <w:spacing w:before="3"/>
        <w:rPr>
          <w:sz w:val="24"/>
        </w:rPr>
      </w:pPr>
      <w:r>
        <w:rPr>
          <w:sz w:val="24"/>
        </w:rPr>
        <w:t>How</w:t>
      </w:r>
      <w:r>
        <w:rPr>
          <w:spacing w:val="-7"/>
          <w:sz w:val="24"/>
        </w:rPr>
        <w:t xml:space="preserve"> </w:t>
      </w:r>
      <w:r>
        <w:rPr>
          <w:sz w:val="24"/>
        </w:rPr>
        <w:t>to</w:t>
      </w:r>
      <w:r>
        <w:rPr>
          <w:spacing w:val="-2"/>
          <w:sz w:val="24"/>
        </w:rPr>
        <w:t xml:space="preserve"> </w:t>
      </w:r>
      <w:r>
        <w:rPr>
          <w:sz w:val="24"/>
        </w:rPr>
        <w:t>install</w:t>
      </w:r>
      <w:r>
        <w:rPr>
          <w:spacing w:val="-14"/>
          <w:sz w:val="24"/>
        </w:rPr>
        <w:t xml:space="preserve"> </w:t>
      </w:r>
      <w:r>
        <w:rPr>
          <w:sz w:val="24"/>
        </w:rPr>
        <w:t>Drivers</w:t>
      </w:r>
      <w:r>
        <w:rPr>
          <w:spacing w:val="-8"/>
          <w:sz w:val="24"/>
        </w:rPr>
        <w:t xml:space="preserve"> </w:t>
      </w:r>
      <w:r>
        <w:rPr>
          <w:sz w:val="24"/>
        </w:rPr>
        <w:t>&amp;</w:t>
      </w:r>
      <w:r>
        <w:rPr>
          <w:spacing w:val="-10"/>
          <w:sz w:val="24"/>
        </w:rPr>
        <w:t xml:space="preserve"> </w:t>
      </w:r>
      <w:r>
        <w:rPr>
          <w:sz w:val="24"/>
        </w:rPr>
        <w:t>Windows</w:t>
      </w:r>
    </w:p>
    <w:p w:rsidR="00044B7D" w:rsidRDefault="00044B7D" w:rsidP="00617A6F">
      <w:pPr>
        <w:pStyle w:val="ListParagraph"/>
        <w:numPr>
          <w:ilvl w:val="1"/>
          <w:numId w:val="138"/>
        </w:numPr>
        <w:tabs>
          <w:tab w:val="left" w:pos="1600"/>
          <w:tab w:val="left" w:pos="1601"/>
        </w:tabs>
        <w:spacing w:before="2"/>
        <w:rPr>
          <w:sz w:val="24"/>
        </w:rPr>
      </w:pPr>
      <w:r>
        <w:rPr>
          <w:sz w:val="24"/>
        </w:rPr>
        <w:t>Creating</w:t>
      </w:r>
      <w:r>
        <w:rPr>
          <w:spacing w:val="-10"/>
          <w:sz w:val="24"/>
        </w:rPr>
        <w:t xml:space="preserve"> </w:t>
      </w:r>
      <w:r>
        <w:rPr>
          <w:sz w:val="24"/>
        </w:rPr>
        <w:t>items</w:t>
      </w:r>
      <w:r>
        <w:rPr>
          <w:spacing w:val="-11"/>
          <w:sz w:val="24"/>
        </w:rPr>
        <w:t xml:space="preserve"> </w:t>
      </w:r>
      <w:r>
        <w:rPr>
          <w:sz w:val="24"/>
        </w:rPr>
        <w:t>(icons,</w:t>
      </w:r>
      <w:r>
        <w:rPr>
          <w:spacing w:val="-8"/>
          <w:sz w:val="24"/>
        </w:rPr>
        <w:t xml:space="preserve"> </w:t>
      </w:r>
      <w:r>
        <w:rPr>
          <w:sz w:val="24"/>
        </w:rPr>
        <w:t>shortcut,</w:t>
      </w:r>
      <w:r>
        <w:rPr>
          <w:spacing w:val="-8"/>
          <w:sz w:val="24"/>
        </w:rPr>
        <w:t xml:space="preserve"> </w:t>
      </w:r>
      <w:r>
        <w:rPr>
          <w:sz w:val="24"/>
        </w:rPr>
        <w:t>folders</w:t>
      </w:r>
      <w:r>
        <w:rPr>
          <w:spacing w:val="-12"/>
          <w:sz w:val="24"/>
        </w:rPr>
        <w:t xml:space="preserve"> </w:t>
      </w:r>
      <w:proofErr w:type="spellStart"/>
      <w:r>
        <w:rPr>
          <w:sz w:val="24"/>
        </w:rPr>
        <w:t>etc</w:t>
      </w:r>
      <w:proofErr w:type="spellEnd"/>
      <w:r>
        <w:rPr>
          <w:sz w:val="24"/>
        </w:rPr>
        <w:t>)</w:t>
      </w:r>
      <w:r>
        <w:rPr>
          <w:spacing w:val="-8"/>
          <w:sz w:val="24"/>
        </w:rPr>
        <w:t xml:space="preserve"> </w:t>
      </w:r>
      <w:r>
        <w:rPr>
          <w:sz w:val="24"/>
        </w:rPr>
        <w:t>and</w:t>
      </w:r>
      <w:r>
        <w:rPr>
          <w:spacing w:val="-10"/>
          <w:sz w:val="24"/>
        </w:rPr>
        <w:t xml:space="preserve"> </w:t>
      </w:r>
      <w:r>
        <w:rPr>
          <w:sz w:val="24"/>
        </w:rPr>
        <w:t>modifying</w:t>
      </w:r>
      <w:r>
        <w:rPr>
          <w:spacing w:val="-10"/>
          <w:sz w:val="24"/>
        </w:rPr>
        <w:t xml:space="preserve"> </w:t>
      </w:r>
      <w:r>
        <w:rPr>
          <w:sz w:val="24"/>
        </w:rPr>
        <w:t>taskbar</w:t>
      </w:r>
    </w:p>
    <w:p w:rsidR="00044B7D" w:rsidRDefault="00044B7D" w:rsidP="00617A6F">
      <w:pPr>
        <w:pStyle w:val="ListParagraph"/>
        <w:numPr>
          <w:ilvl w:val="1"/>
          <w:numId w:val="138"/>
        </w:numPr>
        <w:tabs>
          <w:tab w:val="left" w:pos="1600"/>
          <w:tab w:val="left" w:pos="1601"/>
        </w:tabs>
        <w:spacing w:before="2"/>
        <w:rPr>
          <w:sz w:val="24"/>
        </w:rPr>
      </w:pPr>
      <w:r>
        <w:rPr>
          <w:spacing w:val="-1"/>
          <w:sz w:val="24"/>
        </w:rPr>
        <w:t>Changing</w:t>
      </w:r>
      <w:r>
        <w:rPr>
          <w:spacing w:val="-6"/>
          <w:sz w:val="24"/>
        </w:rPr>
        <w:t xml:space="preserve"> </w:t>
      </w:r>
      <w:r>
        <w:rPr>
          <w:spacing w:val="-1"/>
          <w:sz w:val="24"/>
        </w:rPr>
        <w:t>of</w:t>
      </w:r>
      <w:r>
        <w:rPr>
          <w:spacing w:val="-13"/>
          <w:sz w:val="24"/>
        </w:rPr>
        <w:t xml:space="preserve"> </w:t>
      </w:r>
      <w:r>
        <w:rPr>
          <w:spacing w:val="-1"/>
          <w:sz w:val="24"/>
        </w:rPr>
        <w:t>wallpaper,</w:t>
      </w:r>
      <w:r>
        <w:rPr>
          <w:spacing w:val="-4"/>
          <w:sz w:val="24"/>
        </w:rPr>
        <w:t xml:space="preserve"> </w:t>
      </w:r>
      <w:r>
        <w:rPr>
          <w:spacing w:val="-1"/>
          <w:sz w:val="24"/>
        </w:rPr>
        <w:t>screensaver,</w:t>
      </w:r>
      <w:r>
        <w:rPr>
          <w:spacing w:val="-4"/>
          <w:sz w:val="24"/>
        </w:rPr>
        <w:t xml:space="preserve"> </w:t>
      </w:r>
      <w:r>
        <w:rPr>
          <w:sz w:val="24"/>
        </w:rPr>
        <w:t>and</w:t>
      </w:r>
      <w:r>
        <w:rPr>
          <w:spacing w:val="-6"/>
          <w:sz w:val="24"/>
        </w:rPr>
        <w:t xml:space="preserve"> </w:t>
      </w:r>
      <w:r>
        <w:rPr>
          <w:sz w:val="24"/>
        </w:rPr>
        <w:t>resolution</w:t>
      </w:r>
    </w:p>
    <w:p w:rsidR="00044B7D" w:rsidRDefault="00044B7D" w:rsidP="00617A6F">
      <w:pPr>
        <w:pStyle w:val="ListParagraph"/>
        <w:numPr>
          <w:ilvl w:val="1"/>
          <w:numId w:val="138"/>
        </w:numPr>
        <w:tabs>
          <w:tab w:val="left" w:pos="1600"/>
          <w:tab w:val="left" w:pos="1601"/>
        </w:tabs>
        <w:spacing w:before="3" w:line="242" w:lineRule="auto"/>
        <w:ind w:left="1577" w:right="1280" w:hanging="567"/>
        <w:rPr>
          <w:sz w:val="24"/>
        </w:rPr>
      </w:pPr>
      <w:r>
        <w:rPr>
          <w:sz w:val="24"/>
        </w:rPr>
        <w:t>Practice</w:t>
      </w:r>
      <w:r>
        <w:rPr>
          <w:spacing w:val="-5"/>
          <w:sz w:val="24"/>
        </w:rPr>
        <w:t xml:space="preserve"> </w:t>
      </w:r>
      <w:r>
        <w:rPr>
          <w:sz w:val="24"/>
        </w:rPr>
        <w:t>of</w:t>
      </w:r>
      <w:r>
        <w:rPr>
          <w:spacing w:val="-11"/>
          <w:sz w:val="24"/>
        </w:rPr>
        <w:t xml:space="preserve"> </w:t>
      </w:r>
      <w:r>
        <w:rPr>
          <w:sz w:val="24"/>
        </w:rPr>
        <w:t>control</w:t>
      </w:r>
      <w:r>
        <w:rPr>
          <w:spacing w:val="-11"/>
          <w:sz w:val="24"/>
        </w:rPr>
        <w:t xml:space="preserve"> </w:t>
      </w:r>
      <w:r>
        <w:rPr>
          <w:sz w:val="24"/>
        </w:rPr>
        <w:t>panel</w:t>
      </w:r>
      <w:r>
        <w:rPr>
          <w:spacing w:val="-12"/>
          <w:sz w:val="24"/>
        </w:rPr>
        <w:t xml:space="preserve"> </w:t>
      </w:r>
      <w:r>
        <w:rPr>
          <w:sz w:val="24"/>
        </w:rPr>
        <w:t>items</w:t>
      </w:r>
      <w:r>
        <w:rPr>
          <w:spacing w:val="-5"/>
          <w:sz w:val="24"/>
        </w:rPr>
        <w:t xml:space="preserve"> </w:t>
      </w:r>
      <w:r>
        <w:rPr>
          <w:sz w:val="24"/>
        </w:rPr>
        <w:t>(add/remove,</w:t>
      </w:r>
      <w:r>
        <w:rPr>
          <w:spacing w:val="-2"/>
          <w:sz w:val="24"/>
        </w:rPr>
        <w:t xml:space="preserve"> </w:t>
      </w:r>
      <w:r>
        <w:rPr>
          <w:sz w:val="24"/>
        </w:rPr>
        <w:t>time</w:t>
      </w:r>
      <w:r>
        <w:rPr>
          <w:spacing w:val="-4"/>
          <w:sz w:val="24"/>
        </w:rPr>
        <w:t xml:space="preserve"> </w:t>
      </w:r>
      <w:r>
        <w:rPr>
          <w:sz w:val="24"/>
        </w:rPr>
        <w:t>and</w:t>
      </w:r>
      <w:r>
        <w:rPr>
          <w:spacing w:val="-4"/>
          <w:sz w:val="24"/>
        </w:rPr>
        <w:t xml:space="preserve"> </w:t>
      </w:r>
      <w:r>
        <w:rPr>
          <w:sz w:val="24"/>
        </w:rPr>
        <w:t>date,</w:t>
      </w:r>
      <w:r>
        <w:rPr>
          <w:spacing w:val="-1"/>
          <w:sz w:val="24"/>
        </w:rPr>
        <w:t xml:space="preserve"> </w:t>
      </w:r>
      <w:r>
        <w:rPr>
          <w:sz w:val="24"/>
        </w:rPr>
        <w:t>mouse,</w:t>
      </w:r>
      <w:r>
        <w:rPr>
          <w:spacing w:val="-2"/>
          <w:sz w:val="24"/>
        </w:rPr>
        <w:t xml:space="preserve"> </w:t>
      </w:r>
      <w:r>
        <w:rPr>
          <w:sz w:val="24"/>
        </w:rPr>
        <w:t>and</w:t>
      </w:r>
      <w:r>
        <w:rPr>
          <w:spacing w:val="-3"/>
          <w:sz w:val="24"/>
        </w:rPr>
        <w:t xml:space="preserve"> </w:t>
      </w:r>
      <w:r>
        <w:rPr>
          <w:sz w:val="24"/>
        </w:rPr>
        <w:t>create</w:t>
      </w:r>
      <w:r>
        <w:rPr>
          <w:spacing w:val="-5"/>
          <w:sz w:val="24"/>
        </w:rPr>
        <w:t xml:space="preserve"> </w:t>
      </w:r>
      <w:r>
        <w:rPr>
          <w:sz w:val="24"/>
        </w:rPr>
        <w:t>user</w:t>
      </w:r>
      <w:r>
        <w:rPr>
          <w:spacing w:val="-57"/>
          <w:sz w:val="24"/>
        </w:rPr>
        <w:t xml:space="preserve"> </w:t>
      </w:r>
      <w:r>
        <w:rPr>
          <w:sz w:val="24"/>
        </w:rPr>
        <w:t>account)</w:t>
      </w:r>
    </w:p>
    <w:p w:rsidR="00044B7D" w:rsidRDefault="00044B7D" w:rsidP="00617A6F">
      <w:pPr>
        <w:pStyle w:val="Heading2"/>
        <w:numPr>
          <w:ilvl w:val="0"/>
          <w:numId w:val="138"/>
        </w:numPr>
        <w:tabs>
          <w:tab w:val="left" w:pos="880"/>
          <w:tab w:val="left" w:pos="881"/>
          <w:tab w:val="left" w:pos="8606"/>
        </w:tabs>
        <w:spacing w:before="125" w:line="275" w:lineRule="exact"/>
        <w:ind w:left="880" w:hanging="438"/>
        <w:jc w:val="left"/>
      </w:pPr>
      <w:r>
        <w:t>MS</w:t>
      </w:r>
      <w:r>
        <w:rPr>
          <w:spacing w:val="38"/>
        </w:rPr>
        <w:t xml:space="preserve"> </w:t>
      </w:r>
      <w:r>
        <w:t>OFFICE</w:t>
      </w:r>
      <w:r>
        <w:rPr>
          <w:spacing w:val="34"/>
        </w:rPr>
        <w:t xml:space="preserve"> </w:t>
      </w:r>
      <w:r>
        <w:t>(MS-WORD</w:t>
      </w:r>
      <w:r>
        <w:rPr>
          <w:spacing w:val="37"/>
        </w:rPr>
        <w:t xml:space="preserve"> </w:t>
      </w:r>
      <w:r>
        <w:t>2016)</w:t>
      </w:r>
      <w:r>
        <w:tab/>
        <w:t>27</w:t>
      </w:r>
      <w:r>
        <w:rPr>
          <w:spacing w:val="-1"/>
        </w:rPr>
        <w:t xml:space="preserve"> </w:t>
      </w:r>
      <w:r>
        <w:t>Hours</w:t>
      </w:r>
    </w:p>
    <w:p w:rsidR="00044B7D" w:rsidRDefault="00044B7D" w:rsidP="00617A6F">
      <w:pPr>
        <w:pStyle w:val="ListParagraph"/>
        <w:numPr>
          <w:ilvl w:val="1"/>
          <w:numId w:val="138"/>
        </w:numPr>
        <w:tabs>
          <w:tab w:val="left" w:pos="1600"/>
          <w:tab w:val="left" w:pos="1601"/>
        </w:tabs>
        <w:spacing w:before="0" w:line="275" w:lineRule="exact"/>
        <w:rPr>
          <w:sz w:val="24"/>
        </w:rPr>
      </w:pPr>
      <w:r>
        <w:rPr>
          <w:sz w:val="24"/>
        </w:rPr>
        <w:t>Identifying</w:t>
      </w:r>
      <w:r>
        <w:rPr>
          <w:spacing w:val="-8"/>
          <w:sz w:val="24"/>
        </w:rPr>
        <w:t xml:space="preserve"> </w:t>
      </w:r>
      <w:r>
        <w:rPr>
          <w:sz w:val="24"/>
        </w:rPr>
        <w:t>the</w:t>
      </w:r>
      <w:r>
        <w:rPr>
          <w:spacing w:val="-8"/>
          <w:sz w:val="24"/>
        </w:rPr>
        <w:t xml:space="preserve"> </w:t>
      </w:r>
      <w:r>
        <w:rPr>
          <w:sz w:val="24"/>
        </w:rPr>
        <w:t>MS</w:t>
      </w:r>
      <w:r>
        <w:rPr>
          <w:spacing w:val="-7"/>
          <w:sz w:val="24"/>
        </w:rPr>
        <w:t xml:space="preserve"> </w:t>
      </w:r>
      <w:r>
        <w:rPr>
          <w:sz w:val="24"/>
        </w:rPr>
        <w:t>Word</w:t>
      </w:r>
      <w:r>
        <w:rPr>
          <w:spacing w:val="-8"/>
          <w:sz w:val="24"/>
        </w:rPr>
        <w:t xml:space="preserve"> </w:t>
      </w:r>
      <w:r>
        <w:rPr>
          <w:sz w:val="24"/>
        </w:rPr>
        <w:t>Screen</w:t>
      </w:r>
      <w:r>
        <w:rPr>
          <w:spacing w:val="-11"/>
          <w:sz w:val="24"/>
        </w:rPr>
        <w:t xml:space="preserve"> </w:t>
      </w:r>
      <w:r>
        <w:rPr>
          <w:sz w:val="24"/>
        </w:rPr>
        <w:t>and</w:t>
      </w:r>
      <w:r>
        <w:rPr>
          <w:spacing w:val="-8"/>
          <w:sz w:val="24"/>
        </w:rPr>
        <w:t xml:space="preserve"> </w:t>
      </w:r>
      <w:r>
        <w:rPr>
          <w:sz w:val="24"/>
        </w:rPr>
        <w:t>its</w:t>
      </w:r>
      <w:r>
        <w:rPr>
          <w:spacing w:val="-9"/>
          <w:sz w:val="24"/>
        </w:rPr>
        <w:t xml:space="preserve"> </w:t>
      </w:r>
      <w:r>
        <w:rPr>
          <w:sz w:val="24"/>
        </w:rPr>
        <w:t>menu</w:t>
      </w:r>
    </w:p>
    <w:p w:rsidR="00044B7D" w:rsidRDefault="00044B7D" w:rsidP="00617A6F">
      <w:pPr>
        <w:pStyle w:val="ListParagraph"/>
        <w:numPr>
          <w:ilvl w:val="1"/>
          <w:numId w:val="138"/>
        </w:numPr>
        <w:tabs>
          <w:tab w:val="left" w:pos="1600"/>
          <w:tab w:val="left" w:pos="1601"/>
        </w:tabs>
        <w:spacing w:before="2" w:line="242" w:lineRule="auto"/>
        <w:ind w:left="1577" w:right="845" w:hanging="567"/>
        <w:rPr>
          <w:sz w:val="24"/>
        </w:rPr>
      </w:pPr>
      <w:r>
        <w:rPr>
          <w:sz w:val="24"/>
        </w:rPr>
        <w:t>Practice</w:t>
      </w:r>
      <w:r>
        <w:rPr>
          <w:spacing w:val="-6"/>
          <w:sz w:val="24"/>
        </w:rPr>
        <w:t xml:space="preserve"> </w:t>
      </w:r>
      <w:r>
        <w:rPr>
          <w:sz w:val="24"/>
        </w:rPr>
        <w:t>of</w:t>
      </w:r>
      <w:r>
        <w:rPr>
          <w:spacing w:val="-12"/>
          <w:sz w:val="24"/>
        </w:rPr>
        <w:t xml:space="preserve"> </w:t>
      </w:r>
      <w:r>
        <w:rPr>
          <w:sz w:val="24"/>
        </w:rPr>
        <w:t>create</w:t>
      </w:r>
      <w:r>
        <w:rPr>
          <w:spacing w:val="-6"/>
          <w:sz w:val="24"/>
        </w:rPr>
        <w:t xml:space="preserve"> </w:t>
      </w:r>
      <w:r>
        <w:rPr>
          <w:sz w:val="24"/>
        </w:rPr>
        <w:t>a</w:t>
      </w:r>
      <w:r>
        <w:rPr>
          <w:spacing w:val="-6"/>
          <w:sz w:val="24"/>
        </w:rPr>
        <w:t xml:space="preserve"> </w:t>
      </w:r>
      <w:r>
        <w:rPr>
          <w:sz w:val="24"/>
        </w:rPr>
        <w:t>new</w:t>
      </w:r>
      <w:r>
        <w:rPr>
          <w:spacing w:val="-6"/>
          <w:sz w:val="24"/>
        </w:rPr>
        <w:t xml:space="preserve"> </w:t>
      </w:r>
      <w:r>
        <w:rPr>
          <w:sz w:val="24"/>
        </w:rPr>
        <w:t>document,</w:t>
      </w:r>
      <w:r>
        <w:rPr>
          <w:spacing w:val="-3"/>
          <w:sz w:val="24"/>
        </w:rPr>
        <w:t xml:space="preserve"> </w:t>
      </w:r>
      <w:r>
        <w:rPr>
          <w:sz w:val="24"/>
        </w:rPr>
        <w:t>saving</w:t>
      </w:r>
      <w:r>
        <w:rPr>
          <w:spacing w:val="-5"/>
          <w:sz w:val="24"/>
        </w:rPr>
        <w:t xml:space="preserve"> </w:t>
      </w:r>
      <w:r>
        <w:rPr>
          <w:sz w:val="24"/>
        </w:rPr>
        <w:t>and</w:t>
      </w:r>
      <w:r>
        <w:rPr>
          <w:spacing w:val="-5"/>
          <w:sz w:val="24"/>
        </w:rPr>
        <w:t xml:space="preserve"> </w:t>
      </w:r>
      <w:r>
        <w:rPr>
          <w:sz w:val="24"/>
        </w:rPr>
        <w:t>re-opening</w:t>
      </w:r>
      <w:r>
        <w:rPr>
          <w:spacing w:val="-4"/>
          <w:sz w:val="24"/>
        </w:rPr>
        <w:t xml:space="preserve"> </w:t>
      </w:r>
      <w:r>
        <w:rPr>
          <w:sz w:val="24"/>
        </w:rPr>
        <w:t>it</w:t>
      </w:r>
      <w:r>
        <w:rPr>
          <w:spacing w:val="-1"/>
          <w:sz w:val="24"/>
        </w:rPr>
        <w:t xml:space="preserve"> </w:t>
      </w:r>
      <w:r>
        <w:rPr>
          <w:sz w:val="24"/>
        </w:rPr>
        <w:t>from</w:t>
      </w:r>
      <w:r>
        <w:rPr>
          <w:spacing w:val="-13"/>
          <w:sz w:val="24"/>
        </w:rPr>
        <w:t xml:space="preserve"> </w:t>
      </w:r>
      <w:r>
        <w:rPr>
          <w:sz w:val="24"/>
        </w:rPr>
        <w:t>the</w:t>
      </w:r>
      <w:r>
        <w:rPr>
          <w:spacing w:val="-6"/>
          <w:sz w:val="24"/>
        </w:rPr>
        <w:t xml:space="preserve"> </w:t>
      </w:r>
      <w:r>
        <w:rPr>
          <w:sz w:val="24"/>
        </w:rPr>
        <w:t>location</w:t>
      </w:r>
      <w:r>
        <w:rPr>
          <w:spacing w:val="-9"/>
          <w:sz w:val="24"/>
        </w:rPr>
        <w:t xml:space="preserve"> </w:t>
      </w:r>
      <w:r>
        <w:rPr>
          <w:sz w:val="24"/>
        </w:rPr>
        <w:t>and</w:t>
      </w:r>
      <w:r>
        <w:rPr>
          <w:spacing w:val="-5"/>
          <w:sz w:val="24"/>
        </w:rPr>
        <w:t xml:space="preserve"> </w:t>
      </w:r>
      <w:r>
        <w:rPr>
          <w:sz w:val="24"/>
        </w:rPr>
        <w:t>spell</w:t>
      </w:r>
      <w:r>
        <w:rPr>
          <w:spacing w:val="-57"/>
          <w:sz w:val="24"/>
        </w:rPr>
        <w:t xml:space="preserve"> </w:t>
      </w:r>
      <w:r>
        <w:rPr>
          <w:sz w:val="24"/>
        </w:rPr>
        <w:t>check</w:t>
      </w:r>
      <w:r>
        <w:rPr>
          <w:spacing w:val="1"/>
          <w:sz w:val="24"/>
        </w:rPr>
        <w:t xml:space="preserve"> </w:t>
      </w:r>
      <w:r>
        <w:rPr>
          <w:sz w:val="24"/>
        </w:rPr>
        <w:t>&amp;</w:t>
      </w:r>
      <w:r>
        <w:rPr>
          <w:spacing w:val="-3"/>
          <w:sz w:val="24"/>
        </w:rPr>
        <w:t xml:space="preserve"> </w:t>
      </w:r>
      <w:r>
        <w:rPr>
          <w:sz w:val="24"/>
        </w:rPr>
        <w:t>grammar</w:t>
      </w:r>
    </w:p>
    <w:p w:rsidR="00044B7D" w:rsidRDefault="00044B7D" w:rsidP="00617A6F">
      <w:pPr>
        <w:pStyle w:val="ListParagraph"/>
        <w:numPr>
          <w:ilvl w:val="1"/>
          <w:numId w:val="138"/>
        </w:numPr>
        <w:tabs>
          <w:tab w:val="left" w:pos="1600"/>
          <w:tab w:val="left" w:pos="1601"/>
        </w:tabs>
        <w:spacing w:before="0" w:line="242" w:lineRule="auto"/>
        <w:ind w:left="1577" w:right="1577" w:hanging="567"/>
        <w:rPr>
          <w:sz w:val="24"/>
        </w:rPr>
      </w:pPr>
      <w:r>
        <w:rPr>
          <w:sz w:val="24"/>
        </w:rPr>
        <w:t>Practice</w:t>
      </w:r>
      <w:r>
        <w:rPr>
          <w:spacing w:val="-6"/>
          <w:sz w:val="24"/>
        </w:rPr>
        <w:t xml:space="preserve"> </w:t>
      </w:r>
      <w:r>
        <w:rPr>
          <w:sz w:val="24"/>
        </w:rPr>
        <w:t>of</w:t>
      </w:r>
      <w:r>
        <w:rPr>
          <w:spacing w:val="-12"/>
          <w:sz w:val="24"/>
        </w:rPr>
        <w:t xml:space="preserve"> </w:t>
      </w:r>
      <w:r>
        <w:rPr>
          <w:sz w:val="24"/>
        </w:rPr>
        <w:t>Page</w:t>
      </w:r>
      <w:r>
        <w:rPr>
          <w:spacing w:val="-6"/>
          <w:sz w:val="24"/>
        </w:rPr>
        <w:t xml:space="preserve"> </w:t>
      </w:r>
      <w:r>
        <w:rPr>
          <w:sz w:val="24"/>
        </w:rPr>
        <w:t>Formatting</w:t>
      </w:r>
      <w:r>
        <w:rPr>
          <w:spacing w:val="-5"/>
          <w:sz w:val="24"/>
        </w:rPr>
        <w:t xml:space="preserve"> </w:t>
      </w:r>
      <w:r>
        <w:rPr>
          <w:sz w:val="24"/>
        </w:rPr>
        <w:t>(Borders,</w:t>
      </w:r>
      <w:r>
        <w:rPr>
          <w:spacing w:val="-3"/>
          <w:sz w:val="24"/>
        </w:rPr>
        <w:t xml:space="preserve"> </w:t>
      </w:r>
      <w:r>
        <w:rPr>
          <w:sz w:val="24"/>
        </w:rPr>
        <w:t>Character</w:t>
      </w:r>
      <w:r>
        <w:rPr>
          <w:spacing w:val="-4"/>
          <w:sz w:val="24"/>
        </w:rPr>
        <w:t xml:space="preserve"> </w:t>
      </w:r>
      <w:r>
        <w:rPr>
          <w:sz w:val="24"/>
        </w:rPr>
        <w:t>Spacing,</w:t>
      </w:r>
      <w:r>
        <w:rPr>
          <w:spacing w:val="-3"/>
          <w:sz w:val="24"/>
        </w:rPr>
        <w:t xml:space="preserve"> </w:t>
      </w:r>
      <w:r>
        <w:rPr>
          <w:sz w:val="24"/>
        </w:rPr>
        <w:t>Paragraph,</w:t>
      </w:r>
      <w:r>
        <w:rPr>
          <w:spacing w:val="-4"/>
          <w:sz w:val="24"/>
        </w:rPr>
        <w:t xml:space="preserve"> </w:t>
      </w:r>
      <w:r>
        <w:rPr>
          <w:sz w:val="24"/>
        </w:rPr>
        <w:t>Bullets</w:t>
      </w:r>
      <w:r>
        <w:rPr>
          <w:spacing w:val="-6"/>
          <w:sz w:val="24"/>
        </w:rPr>
        <w:t xml:space="preserve"> </w:t>
      </w:r>
      <w:r>
        <w:rPr>
          <w:sz w:val="24"/>
        </w:rPr>
        <w:t>&amp;</w:t>
      </w:r>
      <w:r>
        <w:rPr>
          <w:spacing w:val="-57"/>
          <w:sz w:val="24"/>
        </w:rPr>
        <w:t xml:space="preserve"> </w:t>
      </w:r>
      <w:r>
        <w:rPr>
          <w:sz w:val="24"/>
        </w:rPr>
        <w:t>Numberings</w:t>
      </w:r>
      <w:r>
        <w:rPr>
          <w:spacing w:val="-1"/>
          <w:sz w:val="24"/>
        </w:rPr>
        <w:t xml:space="preserve"> </w:t>
      </w:r>
      <w:r>
        <w:rPr>
          <w:sz w:val="24"/>
        </w:rPr>
        <w:t>and</w:t>
      </w:r>
      <w:r>
        <w:rPr>
          <w:spacing w:val="2"/>
          <w:sz w:val="24"/>
        </w:rPr>
        <w:t xml:space="preserve"> </w:t>
      </w:r>
      <w:r>
        <w:rPr>
          <w:sz w:val="24"/>
        </w:rPr>
        <w:t>Fonts)</w:t>
      </w:r>
    </w:p>
    <w:p w:rsidR="00044B7D" w:rsidRDefault="00044B7D" w:rsidP="00617A6F">
      <w:pPr>
        <w:pStyle w:val="ListParagraph"/>
        <w:numPr>
          <w:ilvl w:val="1"/>
          <w:numId w:val="138"/>
        </w:numPr>
        <w:tabs>
          <w:tab w:val="left" w:pos="1600"/>
          <w:tab w:val="left" w:pos="1601"/>
        </w:tabs>
        <w:spacing w:before="0" w:line="275" w:lineRule="exact"/>
        <w:rPr>
          <w:sz w:val="24"/>
        </w:rPr>
      </w:pPr>
      <w:r>
        <w:rPr>
          <w:sz w:val="24"/>
        </w:rPr>
        <w:t>Practice</w:t>
      </w:r>
      <w:r>
        <w:rPr>
          <w:spacing w:val="-6"/>
          <w:sz w:val="24"/>
        </w:rPr>
        <w:t xml:space="preserve"> </w:t>
      </w:r>
      <w:r>
        <w:rPr>
          <w:sz w:val="24"/>
        </w:rPr>
        <w:t>of</w:t>
      </w:r>
      <w:r>
        <w:rPr>
          <w:spacing w:val="-11"/>
          <w:sz w:val="24"/>
        </w:rPr>
        <w:t xml:space="preserve"> </w:t>
      </w:r>
      <w:r>
        <w:rPr>
          <w:sz w:val="24"/>
        </w:rPr>
        <w:t>different tool</w:t>
      </w:r>
      <w:r>
        <w:rPr>
          <w:spacing w:val="-12"/>
          <w:sz w:val="24"/>
        </w:rPr>
        <w:t xml:space="preserve"> </w:t>
      </w:r>
      <w:r>
        <w:rPr>
          <w:sz w:val="24"/>
        </w:rPr>
        <w:t>bars</w:t>
      </w:r>
      <w:r>
        <w:rPr>
          <w:spacing w:val="-6"/>
          <w:sz w:val="24"/>
        </w:rPr>
        <w:t xml:space="preserve"> </w:t>
      </w:r>
      <w:r>
        <w:rPr>
          <w:sz w:val="24"/>
        </w:rPr>
        <w:t>like</w:t>
      </w:r>
      <w:r>
        <w:rPr>
          <w:spacing w:val="-5"/>
          <w:sz w:val="24"/>
        </w:rPr>
        <w:t xml:space="preserve"> </w:t>
      </w:r>
      <w:r>
        <w:rPr>
          <w:sz w:val="24"/>
        </w:rPr>
        <w:t>standard,</w:t>
      </w:r>
      <w:r>
        <w:rPr>
          <w:spacing w:val="-3"/>
          <w:sz w:val="24"/>
        </w:rPr>
        <w:t xml:space="preserve"> </w:t>
      </w:r>
      <w:r>
        <w:rPr>
          <w:sz w:val="24"/>
        </w:rPr>
        <w:t>format&amp;</w:t>
      </w:r>
      <w:r>
        <w:rPr>
          <w:spacing w:val="-8"/>
          <w:sz w:val="24"/>
        </w:rPr>
        <w:t xml:space="preserve"> </w:t>
      </w:r>
      <w:r>
        <w:rPr>
          <w:sz w:val="24"/>
        </w:rPr>
        <w:t>drawing</w:t>
      </w:r>
      <w:r>
        <w:rPr>
          <w:spacing w:val="-4"/>
          <w:sz w:val="24"/>
        </w:rPr>
        <w:t xml:space="preserve"> </w:t>
      </w:r>
      <w:r>
        <w:rPr>
          <w:sz w:val="24"/>
        </w:rPr>
        <w:t>tool</w:t>
      </w:r>
      <w:r>
        <w:rPr>
          <w:spacing w:val="-13"/>
          <w:sz w:val="24"/>
        </w:rPr>
        <w:t xml:space="preserve"> </w:t>
      </w:r>
      <w:r>
        <w:rPr>
          <w:sz w:val="24"/>
        </w:rPr>
        <w:t>bars</w:t>
      </w:r>
    </w:p>
    <w:p w:rsidR="00044B7D" w:rsidRDefault="00044B7D" w:rsidP="00617A6F">
      <w:pPr>
        <w:pStyle w:val="ListParagraph"/>
        <w:numPr>
          <w:ilvl w:val="1"/>
          <w:numId w:val="138"/>
        </w:numPr>
        <w:tabs>
          <w:tab w:val="left" w:pos="1600"/>
          <w:tab w:val="left" w:pos="1601"/>
        </w:tabs>
        <w:spacing w:before="2"/>
        <w:rPr>
          <w:sz w:val="24"/>
        </w:rPr>
      </w:pPr>
      <w:r>
        <w:rPr>
          <w:sz w:val="24"/>
        </w:rPr>
        <w:t>Practice</w:t>
      </w:r>
      <w:r>
        <w:rPr>
          <w:spacing w:val="-6"/>
          <w:sz w:val="24"/>
        </w:rPr>
        <w:t xml:space="preserve"> </w:t>
      </w:r>
      <w:r>
        <w:rPr>
          <w:sz w:val="24"/>
        </w:rPr>
        <w:t>of</w:t>
      </w:r>
      <w:r>
        <w:rPr>
          <w:spacing w:val="-11"/>
          <w:sz w:val="24"/>
        </w:rPr>
        <w:t xml:space="preserve"> </w:t>
      </w:r>
      <w:r>
        <w:rPr>
          <w:sz w:val="24"/>
        </w:rPr>
        <w:t>Insert pictures,</w:t>
      </w:r>
      <w:r>
        <w:rPr>
          <w:spacing w:val="-3"/>
          <w:sz w:val="24"/>
        </w:rPr>
        <w:t xml:space="preserve"> </w:t>
      </w:r>
      <w:r>
        <w:rPr>
          <w:sz w:val="24"/>
        </w:rPr>
        <w:t>clipart,</w:t>
      </w:r>
      <w:r>
        <w:rPr>
          <w:spacing w:val="-4"/>
          <w:sz w:val="24"/>
        </w:rPr>
        <w:t xml:space="preserve"> </w:t>
      </w:r>
      <w:r>
        <w:rPr>
          <w:sz w:val="24"/>
        </w:rPr>
        <w:t>and</w:t>
      </w:r>
      <w:r>
        <w:rPr>
          <w:spacing w:val="-5"/>
          <w:sz w:val="24"/>
        </w:rPr>
        <w:t xml:space="preserve"> </w:t>
      </w:r>
      <w:r>
        <w:rPr>
          <w:sz w:val="24"/>
        </w:rPr>
        <w:t>shapes</w:t>
      </w:r>
    </w:p>
    <w:p w:rsidR="00044B7D" w:rsidRDefault="00044B7D" w:rsidP="00617A6F">
      <w:pPr>
        <w:pStyle w:val="ListParagraph"/>
        <w:numPr>
          <w:ilvl w:val="1"/>
          <w:numId w:val="138"/>
        </w:numPr>
        <w:tabs>
          <w:tab w:val="left" w:pos="1600"/>
          <w:tab w:val="left" w:pos="1601"/>
        </w:tabs>
        <w:spacing w:before="3"/>
        <w:rPr>
          <w:sz w:val="24"/>
        </w:rPr>
      </w:pPr>
      <w:r>
        <w:rPr>
          <w:sz w:val="24"/>
        </w:rPr>
        <w:t>Practice</w:t>
      </w:r>
      <w:r>
        <w:rPr>
          <w:spacing w:val="-2"/>
          <w:sz w:val="24"/>
        </w:rPr>
        <w:t xml:space="preserve"> </w:t>
      </w:r>
      <w:r>
        <w:rPr>
          <w:sz w:val="24"/>
        </w:rPr>
        <w:t>of</w:t>
      </w:r>
      <w:r>
        <w:rPr>
          <w:spacing w:val="-8"/>
          <w:sz w:val="24"/>
        </w:rPr>
        <w:t xml:space="preserve"> </w:t>
      </w:r>
      <w:r>
        <w:rPr>
          <w:sz w:val="24"/>
        </w:rPr>
        <w:t>header and footer</w:t>
      </w:r>
    </w:p>
    <w:p w:rsidR="00044B7D" w:rsidRDefault="00044B7D" w:rsidP="00617A6F">
      <w:pPr>
        <w:pStyle w:val="ListParagraph"/>
        <w:numPr>
          <w:ilvl w:val="1"/>
          <w:numId w:val="138"/>
        </w:numPr>
        <w:tabs>
          <w:tab w:val="left" w:pos="1600"/>
          <w:tab w:val="left" w:pos="1601"/>
        </w:tabs>
        <w:spacing w:before="2"/>
        <w:rPr>
          <w:sz w:val="24"/>
        </w:rPr>
      </w:pPr>
      <w:r>
        <w:rPr>
          <w:sz w:val="24"/>
        </w:rPr>
        <w:t>Practice</w:t>
      </w:r>
      <w:r>
        <w:rPr>
          <w:spacing w:val="-7"/>
          <w:sz w:val="24"/>
        </w:rPr>
        <w:t xml:space="preserve"> </w:t>
      </w:r>
      <w:r>
        <w:rPr>
          <w:sz w:val="24"/>
        </w:rPr>
        <w:t>of</w:t>
      </w:r>
      <w:r>
        <w:rPr>
          <w:spacing w:val="-13"/>
          <w:sz w:val="24"/>
        </w:rPr>
        <w:t xml:space="preserve"> </w:t>
      </w:r>
      <w:r>
        <w:rPr>
          <w:sz w:val="24"/>
        </w:rPr>
        <w:t>insert</w:t>
      </w:r>
      <w:r>
        <w:rPr>
          <w:spacing w:val="-2"/>
          <w:sz w:val="24"/>
        </w:rPr>
        <w:t xml:space="preserve"> </w:t>
      </w:r>
      <w:r>
        <w:rPr>
          <w:sz w:val="24"/>
        </w:rPr>
        <w:t>table</w:t>
      </w:r>
      <w:r>
        <w:rPr>
          <w:spacing w:val="-7"/>
          <w:sz w:val="24"/>
        </w:rPr>
        <w:t xml:space="preserve"> </w:t>
      </w:r>
      <w:r>
        <w:rPr>
          <w:sz w:val="24"/>
        </w:rPr>
        <w:t>and</w:t>
      </w:r>
      <w:r>
        <w:rPr>
          <w:spacing w:val="-5"/>
          <w:sz w:val="24"/>
        </w:rPr>
        <w:t xml:space="preserve"> </w:t>
      </w:r>
      <w:r>
        <w:rPr>
          <w:sz w:val="24"/>
        </w:rPr>
        <w:t>also</w:t>
      </w:r>
      <w:r>
        <w:rPr>
          <w:spacing w:val="-3"/>
          <w:sz w:val="24"/>
        </w:rPr>
        <w:t xml:space="preserve"> </w:t>
      </w:r>
      <w:r>
        <w:rPr>
          <w:sz w:val="24"/>
        </w:rPr>
        <w:t>format</w:t>
      </w:r>
      <w:r>
        <w:rPr>
          <w:spacing w:val="-1"/>
          <w:sz w:val="24"/>
        </w:rPr>
        <w:t xml:space="preserve"> </w:t>
      </w:r>
      <w:r>
        <w:rPr>
          <w:sz w:val="24"/>
        </w:rPr>
        <w:t>of</w:t>
      </w:r>
      <w:r>
        <w:rPr>
          <w:spacing w:val="-13"/>
          <w:sz w:val="24"/>
        </w:rPr>
        <w:t xml:space="preserve"> </w:t>
      </w:r>
      <w:r>
        <w:rPr>
          <w:sz w:val="24"/>
        </w:rPr>
        <w:t>table</w:t>
      </w:r>
    </w:p>
    <w:p w:rsidR="00044B7D" w:rsidRDefault="00044B7D" w:rsidP="00617A6F">
      <w:pPr>
        <w:pStyle w:val="ListParagraph"/>
        <w:numPr>
          <w:ilvl w:val="1"/>
          <w:numId w:val="138"/>
        </w:numPr>
        <w:tabs>
          <w:tab w:val="left" w:pos="1600"/>
          <w:tab w:val="left" w:pos="1601"/>
        </w:tabs>
        <w:spacing w:before="3"/>
        <w:rPr>
          <w:sz w:val="24"/>
        </w:rPr>
      </w:pPr>
      <w:r>
        <w:rPr>
          <w:sz w:val="24"/>
        </w:rPr>
        <w:t>Practice</w:t>
      </w:r>
      <w:r>
        <w:rPr>
          <w:spacing w:val="-6"/>
          <w:sz w:val="24"/>
        </w:rPr>
        <w:t xml:space="preserve"> </w:t>
      </w:r>
      <w:r>
        <w:rPr>
          <w:sz w:val="24"/>
        </w:rPr>
        <w:t>of</w:t>
      </w:r>
      <w:r>
        <w:rPr>
          <w:spacing w:val="-12"/>
          <w:sz w:val="24"/>
        </w:rPr>
        <w:t xml:space="preserve"> </w:t>
      </w:r>
      <w:r>
        <w:rPr>
          <w:sz w:val="24"/>
        </w:rPr>
        <w:t>page</w:t>
      </w:r>
      <w:r>
        <w:rPr>
          <w:spacing w:val="-5"/>
          <w:sz w:val="24"/>
        </w:rPr>
        <w:t xml:space="preserve"> </w:t>
      </w:r>
      <w:r>
        <w:rPr>
          <w:sz w:val="24"/>
        </w:rPr>
        <w:t>setup,</w:t>
      </w:r>
      <w:r>
        <w:rPr>
          <w:spacing w:val="-3"/>
          <w:sz w:val="24"/>
        </w:rPr>
        <w:t xml:space="preserve"> </w:t>
      </w:r>
      <w:r>
        <w:rPr>
          <w:sz w:val="24"/>
        </w:rPr>
        <w:t>set the</w:t>
      </w:r>
      <w:r>
        <w:rPr>
          <w:spacing w:val="-5"/>
          <w:sz w:val="24"/>
        </w:rPr>
        <w:t xml:space="preserve"> </w:t>
      </w:r>
      <w:r>
        <w:rPr>
          <w:sz w:val="24"/>
        </w:rPr>
        <w:t>page</w:t>
      </w:r>
      <w:r>
        <w:rPr>
          <w:spacing w:val="-6"/>
          <w:sz w:val="24"/>
        </w:rPr>
        <w:t xml:space="preserve"> </w:t>
      </w:r>
      <w:r>
        <w:rPr>
          <w:sz w:val="24"/>
        </w:rPr>
        <w:t>margins,</w:t>
      </w:r>
      <w:r>
        <w:rPr>
          <w:spacing w:val="-2"/>
          <w:sz w:val="24"/>
        </w:rPr>
        <w:t xml:space="preserve"> </w:t>
      </w:r>
      <w:r>
        <w:rPr>
          <w:sz w:val="24"/>
        </w:rPr>
        <w:t>and</w:t>
      </w:r>
      <w:r>
        <w:rPr>
          <w:spacing w:val="-5"/>
          <w:sz w:val="24"/>
        </w:rPr>
        <w:t xml:space="preserve"> </w:t>
      </w:r>
      <w:r>
        <w:rPr>
          <w:sz w:val="24"/>
        </w:rPr>
        <w:t>printing</w:t>
      </w:r>
      <w:r>
        <w:rPr>
          <w:spacing w:val="2"/>
          <w:sz w:val="24"/>
        </w:rPr>
        <w:t xml:space="preserve"> </w:t>
      </w:r>
      <w:r>
        <w:rPr>
          <w:sz w:val="24"/>
        </w:rPr>
        <w:t>documents</w:t>
      </w:r>
    </w:p>
    <w:p w:rsidR="00044B7D" w:rsidRDefault="00044B7D" w:rsidP="00617A6F">
      <w:pPr>
        <w:pStyle w:val="Heading2"/>
        <w:numPr>
          <w:ilvl w:val="0"/>
          <w:numId w:val="138"/>
        </w:numPr>
        <w:tabs>
          <w:tab w:val="left" w:pos="880"/>
          <w:tab w:val="left" w:pos="881"/>
          <w:tab w:val="left" w:pos="8620"/>
        </w:tabs>
        <w:spacing w:before="127" w:line="275" w:lineRule="exact"/>
        <w:ind w:left="880" w:hanging="438"/>
        <w:jc w:val="left"/>
      </w:pPr>
      <w:r>
        <w:t>MS</w:t>
      </w:r>
      <w:r>
        <w:rPr>
          <w:spacing w:val="37"/>
        </w:rPr>
        <w:t xml:space="preserve"> </w:t>
      </w:r>
      <w:r>
        <w:t>OFFICE</w:t>
      </w:r>
      <w:r>
        <w:rPr>
          <w:spacing w:val="34"/>
        </w:rPr>
        <w:t xml:space="preserve"> </w:t>
      </w:r>
      <w:r>
        <w:t>(MS-EXCEL</w:t>
      </w:r>
      <w:r>
        <w:rPr>
          <w:spacing w:val="33"/>
        </w:rPr>
        <w:t xml:space="preserve"> </w:t>
      </w:r>
      <w:r>
        <w:t>2016)</w:t>
      </w:r>
      <w:r>
        <w:tab/>
        <w:t>18 Hours</w:t>
      </w:r>
    </w:p>
    <w:p w:rsidR="00044B7D" w:rsidRDefault="00044B7D" w:rsidP="00617A6F">
      <w:pPr>
        <w:pStyle w:val="ListParagraph"/>
        <w:numPr>
          <w:ilvl w:val="1"/>
          <w:numId w:val="138"/>
        </w:numPr>
        <w:tabs>
          <w:tab w:val="left" w:pos="1600"/>
          <w:tab w:val="left" w:pos="1601"/>
        </w:tabs>
        <w:spacing w:before="0" w:line="275" w:lineRule="exact"/>
        <w:rPr>
          <w:sz w:val="24"/>
        </w:rPr>
      </w:pPr>
      <w:r>
        <w:rPr>
          <w:sz w:val="24"/>
        </w:rPr>
        <w:t>Identifying</w:t>
      </w:r>
      <w:r>
        <w:rPr>
          <w:spacing w:val="-8"/>
          <w:sz w:val="24"/>
        </w:rPr>
        <w:t xml:space="preserve"> </w:t>
      </w:r>
      <w:r>
        <w:rPr>
          <w:sz w:val="24"/>
        </w:rPr>
        <w:t>the</w:t>
      </w:r>
      <w:r>
        <w:rPr>
          <w:spacing w:val="-8"/>
          <w:sz w:val="24"/>
        </w:rPr>
        <w:t xml:space="preserve"> </w:t>
      </w:r>
      <w:r>
        <w:rPr>
          <w:sz w:val="24"/>
        </w:rPr>
        <w:t>MS</w:t>
      </w:r>
      <w:r>
        <w:rPr>
          <w:spacing w:val="-8"/>
          <w:sz w:val="24"/>
        </w:rPr>
        <w:t xml:space="preserve"> </w:t>
      </w:r>
      <w:r>
        <w:rPr>
          <w:sz w:val="24"/>
        </w:rPr>
        <w:t>EXCEL</w:t>
      </w:r>
      <w:r>
        <w:rPr>
          <w:spacing w:val="-9"/>
          <w:sz w:val="24"/>
        </w:rPr>
        <w:t xml:space="preserve"> </w:t>
      </w:r>
      <w:r>
        <w:rPr>
          <w:sz w:val="24"/>
        </w:rPr>
        <w:t>Screen</w:t>
      </w:r>
      <w:r>
        <w:rPr>
          <w:spacing w:val="-12"/>
          <w:sz w:val="24"/>
        </w:rPr>
        <w:t xml:space="preserve"> </w:t>
      </w:r>
      <w:r>
        <w:rPr>
          <w:sz w:val="24"/>
        </w:rPr>
        <w:t>and</w:t>
      </w:r>
      <w:r>
        <w:rPr>
          <w:spacing w:val="-7"/>
          <w:sz w:val="24"/>
        </w:rPr>
        <w:t xml:space="preserve"> </w:t>
      </w:r>
      <w:r>
        <w:rPr>
          <w:sz w:val="24"/>
        </w:rPr>
        <w:t>its</w:t>
      </w:r>
      <w:r>
        <w:rPr>
          <w:spacing w:val="-10"/>
          <w:sz w:val="24"/>
        </w:rPr>
        <w:t xml:space="preserve"> </w:t>
      </w:r>
      <w:r>
        <w:rPr>
          <w:sz w:val="24"/>
        </w:rPr>
        <w:t>menu</w:t>
      </w:r>
    </w:p>
    <w:p w:rsidR="00044B7D" w:rsidRDefault="00044B7D" w:rsidP="00617A6F">
      <w:pPr>
        <w:pStyle w:val="ListParagraph"/>
        <w:numPr>
          <w:ilvl w:val="1"/>
          <w:numId w:val="138"/>
        </w:numPr>
        <w:tabs>
          <w:tab w:val="left" w:pos="1600"/>
          <w:tab w:val="left" w:pos="1601"/>
        </w:tabs>
        <w:spacing w:before="3"/>
        <w:rPr>
          <w:sz w:val="24"/>
        </w:rPr>
      </w:pPr>
      <w:r>
        <w:rPr>
          <w:sz w:val="24"/>
        </w:rPr>
        <w:t>Practice</w:t>
      </w:r>
      <w:r>
        <w:rPr>
          <w:spacing w:val="-6"/>
          <w:sz w:val="24"/>
        </w:rPr>
        <w:t xml:space="preserve"> </w:t>
      </w:r>
      <w:r>
        <w:rPr>
          <w:sz w:val="24"/>
        </w:rPr>
        <w:t>of</w:t>
      </w:r>
      <w:r>
        <w:rPr>
          <w:spacing w:val="-11"/>
          <w:sz w:val="24"/>
        </w:rPr>
        <w:t xml:space="preserve"> </w:t>
      </w:r>
      <w:r>
        <w:rPr>
          <w:sz w:val="24"/>
        </w:rPr>
        <w:t>create</w:t>
      </w:r>
      <w:r>
        <w:rPr>
          <w:spacing w:val="-6"/>
          <w:sz w:val="24"/>
        </w:rPr>
        <w:t xml:space="preserve"> </w:t>
      </w:r>
      <w:r>
        <w:rPr>
          <w:sz w:val="24"/>
        </w:rPr>
        <w:t>a</w:t>
      </w:r>
      <w:r>
        <w:rPr>
          <w:spacing w:val="-5"/>
          <w:sz w:val="24"/>
        </w:rPr>
        <w:t xml:space="preserve"> </w:t>
      </w:r>
      <w:r>
        <w:rPr>
          <w:sz w:val="24"/>
        </w:rPr>
        <w:t>new</w:t>
      </w:r>
      <w:r>
        <w:rPr>
          <w:spacing w:val="-6"/>
          <w:sz w:val="24"/>
        </w:rPr>
        <w:t xml:space="preserve"> </w:t>
      </w:r>
      <w:r>
        <w:rPr>
          <w:sz w:val="24"/>
        </w:rPr>
        <w:t>sheet,</w:t>
      </w:r>
      <w:r>
        <w:rPr>
          <w:spacing w:val="-2"/>
          <w:sz w:val="24"/>
        </w:rPr>
        <w:t xml:space="preserve"> </w:t>
      </w:r>
      <w:r>
        <w:rPr>
          <w:sz w:val="24"/>
        </w:rPr>
        <w:t>saving</w:t>
      </w:r>
      <w:r>
        <w:rPr>
          <w:spacing w:val="-5"/>
          <w:sz w:val="24"/>
        </w:rPr>
        <w:t xml:space="preserve"> </w:t>
      </w:r>
      <w:r>
        <w:rPr>
          <w:sz w:val="24"/>
        </w:rPr>
        <w:t>and</w:t>
      </w:r>
      <w:r>
        <w:rPr>
          <w:spacing w:val="-4"/>
          <w:sz w:val="24"/>
        </w:rPr>
        <w:t xml:space="preserve"> </w:t>
      </w:r>
      <w:r>
        <w:rPr>
          <w:sz w:val="24"/>
        </w:rPr>
        <w:t>re-opening</w:t>
      </w:r>
      <w:r>
        <w:rPr>
          <w:spacing w:val="-5"/>
          <w:sz w:val="24"/>
        </w:rPr>
        <w:t xml:space="preserve"> </w:t>
      </w:r>
      <w:r>
        <w:rPr>
          <w:sz w:val="24"/>
        </w:rPr>
        <w:t>it from</w:t>
      </w:r>
      <w:r>
        <w:rPr>
          <w:spacing w:val="-12"/>
          <w:sz w:val="24"/>
        </w:rPr>
        <w:t xml:space="preserve"> </w:t>
      </w:r>
      <w:r>
        <w:rPr>
          <w:sz w:val="24"/>
        </w:rPr>
        <w:t>the</w:t>
      </w:r>
      <w:r>
        <w:rPr>
          <w:spacing w:val="-5"/>
          <w:sz w:val="24"/>
        </w:rPr>
        <w:t xml:space="preserve"> </w:t>
      </w:r>
      <w:r>
        <w:rPr>
          <w:sz w:val="24"/>
        </w:rPr>
        <w:t>location</w:t>
      </w:r>
      <w:r>
        <w:rPr>
          <w:spacing w:val="-9"/>
          <w:sz w:val="24"/>
        </w:rPr>
        <w:t xml:space="preserve"> </w:t>
      </w:r>
      <w:r>
        <w:rPr>
          <w:sz w:val="24"/>
        </w:rPr>
        <w:t>and</w:t>
      </w:r>
      <w:r>
        <w:rPr>
          <w:spacing w:val="-5"/>
          <w:sz w:val="24"/>
        </w:rPr>
        <w:t xml:space="preserve"> </w:t>
      </w:r>
      <w:r>
        <w:rPr>
          <w:sz w:val="24"/>
        </w:rPr>
        <w:t>spell</w:t>
      </w:r>
      <w:r>
        <w:rPr>
          <w:spacing w:val="-12"/>
          <w:sz w:val="24"/>
        </w:rPr>
        <w:t xml:space="preserve"> </w:t>
      </w:r>
      <w:r>
        <w:rPr>
          <w:sz w:val="24"/>
        </w:rPr>
        <w:t>check</w:t>
      </w:r>
    </w:p>
    <w:p w:rsidR="00044B7D" w:rsidRDefault="00044B7D" w:rsidP="00617A6F">
      <w:pPr>
        <w:pStyle w:val="ListParagraph"/>
        <w:numPr>
          <w:ilvl w:val="1"/>
          <w:numId w:val="138"/>
        </w:numPr>
        <w:tabs>
          <w:tab w:val="left" w:pos="1600"/>
          <w:tab w:val="left" w:pos="1601"/>
        </w:tabs>
        <w:spacing w:before="2"/>
        <w:rPr>
          <w:sz w:val="24"/>
        </w:rPr>
      </w:pPr>
      <w:r>
        <w:rPr>
          <w:sz w:val="24"/>
        </w:rPr>
        <w:t>Practice</w:t>
      </w:r>
      <w:r>
        <w:rPr>
          <w:spacing w:val="-6"/>
          <w:sz w:val="24"/>
        </w:rPr>
        <w:t xml:space="preserve"> </w:t>
      </w:r>
      <w:r>
        <w:rPr>
          <w:sz w:val="24"/>
        </w:rPr>
        <w:t>of</w:t>
      </w:r>
      <w:r>
        <w:rPr>
          <w:spacing w:val="-13"/>
          <w:sz w:val="24"/>
        </w:rPr>
        <w:t xml:space="preserve"> </w:t>
      </w:r>
      <w:r>
        <w:rPr>
          <w:sz w:val="24"/>
        </w:rPr>
        <w:t>insert and</w:t>
      </w:r>
      <w:r>
        <w:rPr>
          <w:spacing w:val="-5"/>
          <w:sz w:val="24"/>
        </w:rPr>
        <w:t xml:space="preserve"> </w:t>
      </w:r>
      <w:r>
        <w:rPr>
          <w:sz w:val="24"/>
        </w:rPr>
        <w:t>delete</w:t>
      </w:r>
      <w:r>
        <w:rPr>
          <w:spacing w:val="-6"/>
          <w:sz w:val="24"/>
        </w:rPr>
        <w:t xml:space="preserve"> </w:t>
      </w:r>
      <w:r>
        <w:rPr>
          <w:sz w:val="24"/>
        </w:rPr>
        <w:t>of</w:t>
      </w:r>
      <w:r>
        <w:rPr>
          <w:spacing w:val="-12"/>
          <w:sz w:val="24"/>
        </w:rPr>
        <w:t xml:space="preserve"> </w:t>
      </w:r>
      <w:r>
        <w:rPr>
          <w:sz w:val="24"/>
        </w:rPr>
        <w:t>row</w:t>
      </w:r>
      <w:r>
        <w:rPr>
          <w:spacing w:val="-6"/>
          <w:sz w:val="24"/>
        </w:rPr>
        <w:t xml:space="preserve"> </w:t>
      </w:r>
      <w:r>
        <w:rPr>
          <w:sz w:val="24"/>
        </w:rPr>
        <w:t>and</w:t>
      </w:r>
      <w:r>
        <w:rPr>
          <w:spacing w:val="-5"/>
          <w:sz w:val="24"/>
        </w:rPr>
        <w:t xml:space="preserve"> </w:t>
      </w:r>
      <w:r>
        <w:rPr>
          <w:sz w:val="24"/>
        </w:rPr>
        <w:t>columns</w:t>
      </w:r>
      <w:r>
        <w:rPr>
          <w:spacing w:val="-7"/>
          <w:sz w:val="24"/>
        </w:rPr>
        <w:t xml:space="preserve"> </w:t>
      </w:r>
      <w:r>
        <w:rPr>
          <w:sz w:val="24"/>
        </w:rPr>
        <w:t>(format of</w:t>
      </w:r>
      <w:r>
        <w:rPr>
          <w:spacing w:val="-13"/>
          <w:sz w:val="24"/>
        </w:rPr>
        <w:t xml:space="preserve"> </w:t>
      </w:r>
      <w:r>
        <w:rPr>
          <w:sz w:val="24"/>
        </w:rPr>
        <w:t>cell)</w:t>
      </w:r>
    </w:p>
    <w:p w:rsidR="00044B7D" w:rsidRDefault="00044B7D" w:rsidP="00617A6F">
      <w:pPr>
        <w:pStyle w:val="ListParagraph"/>
        <w:numPr>
          <w:ilvl w:val="1"/>
          <w:numId w:val="138"/>
        </w:numPr>
        <w:tabs>
          <w:tab w:val="left" w:pos="1600"/>
          <w:tab w:val="left" w:pos="1601"/>
        </w:tabs>
        <w:spacing w:before="2" w:line="242" w:lineRule="auto"/>
        <w:ind w:left="1577" w:right="447" w:hanging="567"/>
        <w:rPr>
          <w:sz w:val="24"/>
        </w:rPr>
      </w:pPr>
      <w:r>
        <w:rPr>
          <w:spacing w:val="-1"/>
          <w:sz w:val="24"/>
        </w:rPr>
        <w:t>Practice</w:t>
      </w:r>
      <w:r>
        <w:rPr>
          <w:spacing w:val="-8"/>
          <w:sz w:val="24"/>
        </w:rPr>
        <w:t xml:space="preserve"> </w:t>
      </w:r>
      <w:r>
        <w:rPr>
          <w:spacing w:val="-1"/>
          <w:sz w:val="24"/>
        </w:rPr>
        <w:t>of</w:t>
      </w:r>
      <w:r>
        <w:rPr>
          <w:spacing w:val="-14"/>
          <w:sz w:val="24"/>
        </w:rPr>
        <w:t xml:space="preserve"> </w:t>
      </w:r>
      <w:r>
        <w:rPr>
          <w:spacing w:val="-1"/>
          <w:sz w:val="24"/>
        </w:rPr>
        <w:t>entering</w:t>
      </w:r>
      <w:r>
        <w:rPr>
          <w:spacing w:val="-7"/>
          <w:sz w:val="24"/>
        </w:rPr>
        <w:t xml:space="preserve"> </w:t>
      </w:r>
      <w:r>
        <w:rPr>
          <w:spacing w:val="-1"/>
          <w:sz w:val="24"/>
        </w:rPr>
        <w:t>data</w:t>
      </w:r>
      <w:r>
        <w:rPr>
          <w:spacing w:val="-8"/>
          <w:sz w:val="24"/>
        </w:rPr>
        <w:t xml:space="preserve"> </w:t>
      </w:r>
      <w:r>
        <w:rPr>
          <w:spacing w:val="-1"/>
          <w:sz w:val="24"/>
        </w:rPr>
        <w:t>and</w:t>
      </w:r>
      <w:r>
        <w:rPr>
          <w:spacing w:val="-7"/>
          <w:sz w:val="24"/>
        </w:rPr>
        <w:t xml:space="preserve"> </w:t>
      </w:r>
      <w:r>
        <w:rPr>
          <w:spacing w:val="-1"/>
          <w:sz w:val="24"/>
        </w:rPr>
        <w:t>formulas</w:t>
      </w:r>
      <w:r>
        <w:rPr>
          <w:spacing w:val="-9"/>
          <w:sz w:val="24"/>
        </w:rPr>
        <w:t xml:space="preserve"> </w:t>
      </w:r>
      <w:r>
        <w:rPr>
          <w:sz w:val="24"/>
        </w:rPr>
        <w:t>in</w:t>
      </w:r>
      <w:r>
        <w:rPr>
          <w:spacing w:val="-11"/>
          <w:sz w:val="24"/>
        </w:rPr>
        <w:t xml:space="preserve"> </w:t>
      </w:r>
      <w:r>
        <w:rPr>
          <w:sz w:val="24"/>
        </w:rPr>
        <w:t>worksheet(Add,</w:t>
      </w:r>
      <w:r>
        <w:rPr>
          <w:spacing w:val="-6"/>
          <w:sz w:val="24"/>
        </w:rPr>
        <w:t xml:space="preserve"> </w:t>
      </w:r>
      <w:r>
        <w:rPr>
          <w:sz w:val="24"/>
        </w:rPr>
        <w:t>Subtract,</w:t>
      </w:r>
      <w:r>
        <w:rPr>
          <w:spacing w:val="-5"/>
          <w:sz w:val="24"/>
        </w:rPr>
        <w:t xml:space="preserve"> </w:t>
      </w:r>
      <w:r>
        <w:rPr>
          <w:sz w:val="24"/>
        </w:rPr>
        <w:t>Multiplying,</w:t>
      </w:r>
      <w:r>
        <w:rPr>
          <w:spacing w:val="-5"/>
          <w:sz w:val="24"/>
        </w:rPr>
        <w:t xml:space="preserve"> </w:t>
      </w:r>
      <w:r>
        <w:rPr>
          <w:sz w:val="24"/>
        </w:rPr>
        <w:t>and</w:t>
      </w:r>
      <w:r>
        <w:rPr>
          <w:spacing w:val="-7"/>
          <w:sz w:val="24"/>
        </w:rPr>
        <w:t xml:space="preserve"> </w:t>
      </w:r>
      <w:r>
        <w:rPr>
          <w:sz w:val="24"/>
        </w:rPr>
        <w:t>Divide</w:t>
      </w:r>
      <w:r>
        <w:rPr>
          <w:spacing w:val="-57"/>
          <w:sz w:val="24"/>
        </w:rPr>
        <w:t xml:space="preserve"> </w:t>
      </w:r>
      <w:r>
        <w:rPr>
          <w:sz w:val="24"/>
        </w:rPr>
        <w:t>&amp;</w:t>
      </w:r>
      <w:r>
        <w:rPr>
          <w:spacing w:val="-4"/>
          <w:sz w:val="24"/>
        </w:rPr>
        <w:t xml:space="preserve"> </w:t>
      </w:r>
      <w:r>
        <w:rPr>
          <w:sz w:val="24"/>
        </w:rPr>
        <w:t>Average)</w:t>
      </w:r>
    </w:p>
    <w:p w:rsidR="00044B7D" w:rsidRDefault="00044B7D" w:rsidP="00617A6F">
      <w:pPr>
        <w:pStyle w:val="ListParagraph"/>
        <w:numPr>
          <w:ilvl w:val="1"/>
          <w:numId w:val="138"/>
        </w:numPr>
        <w:tabs>
          <w:tab w:val="left" w:pos="1600"/>
          <w:tab w:val="left" w:pos="1601"/>
        </w:tabs>
        <w:spacing w:before="0"/>
        <w:rPr>
          <w:sz w:val="24"/>
        </w:rPr>
      </w:pPr>
      <w:r>
        <w:rPr>
          <w:spacing w:val="-2"/>
          <w:sz w:val="24"/>
        </w:rPr>
        <w:t>Repeating</w:t>
      </w:r>
      <w:r>
        <w:rPr>
          <w:spacing w:val="-4"/>
          <w:sz w:val="24"/>
        </w:rPr>
        <w:t xml:space="preserve"> </w:t>
      </w:r>
      <w:r>
        <w:rPr>
          <w:spacing w:val="-1"/>
          <w:sz w:val="24"/>
        </w:rPr>
        <w:t>practical</w:t>
      </w:r>
      <w:r>
        <w:rPr>
          <w:spacing w:val="-12"/>
          <w:sz w:val="24"/>
        </w:rPr>
        <w:t xml:space="preserve"> </w:t>
      </w:r>
      <w:r>
        <w:rPr>
          <w:spacing w:val="-1"/>
          <w:sz w:val="24"/>
        </w:rPr>
        <w:t>serial</w:t>
      </w:r>
      <w:r>
        <w:rPr>
          <w:spacing w:val="-13"/>
          <w:sz w:val="24"/>
        </w:rPr>
        <w:t xml:space="preserve"> </w:t>
      </w:r>
      <w:r>
        <w:rPr>
          <w:spacing w:val="-1"/>
          <w:sz w:val="24"/>
        </w:rPr>
        <w:t>number04</w:t>
      </w:r>
    </w:p>
    <w:p w:rsidR="00044B7D" w:rsidRDefault="00044B7D" w:rsidP="00617A6F">
      <w:pPr>
        <w:pStyle w:val="ListParagraph"/>
        <w:numPr>
          <w:ilvl w:val="1"/>
          <w:numId w:val="138"/>
        </w:numPr>
        <w:tabs>
          <w:tab w:val="left" w:pos="1600"/>
          <w:tab w:val="left" w:pos="1601"/>
        </w:tabs>
        <w:spacing w:before="3"/>
        <w:rPr>
          <w:sz w:val="24"/>
        </w:rPr>
      </w:pPr>
      <w:r>
        <w:rPr>
          <w:sz w:val="24"/>
        </w:rPr>
        <w:t>Practice</w:t>
      </w:r>
      <w:r>
        <w:rPr>
          <w:spacing w:val="-7"/>
          <w:sz w:val="24"/>
        </w:rPr>
        <w:t xml:space="preserve"> </w:t>
      </w:r>
      <w:r>
        <w:rPr>
          <w:sz w:val="24"/>
        </w:rPr>
        <w:t>of</w:t>
      </w:r>
      <w:r>
        <w:rPr>
          <w:spacing w:val="-12"/>
          <w:sz w:val="24"/>
        </w:rPr>
        <w:t xml:space="preserve"> </w:t>
      </w:r>
      <w:r>
        <w:rPr>
          <w:sz w:val="24"/>
        </w:rPr>
        <w:t>insert</w:t>
      </w:r>
      <w:r>
        <w:rPr>
          <w:spacing w:val="-1"/>
          <w:sz w:val="24"/>
        </w:rPr>
        <w:t xml:space="preserve"> </w:t>
      </w:r>
      <w:r>
        <w:rPr>
          <w:sz w:val="24"/>
        </w:rPr>
        <w:t>chart</w:t>
      </w:r>
      <w:r>
        <w:rPr>
          <w:spacing w:val="-1"/>
          <w:sz w:val="24"/>
        </w:rPr>
        <w:t xml:space="preserve"> </w:t>
      </w:r>
      <w:r>
        <w:rPr>
          <w:sz w:val="24"/>
        </w:rPr>
        <w:t>and</w:t>
      </w:r>
      <w:r>
        <w:rPr>
          <w:spacing w:val="-6"/>
          <w:sz w:val="24"/>
        </w:rPr>
        <w:t xml:space="preserve"> </w:t>
      </w:r>
      <w:r>
        <w:rPr>
          <w:sz w:val="24"/>
        </w:rPr>
        <w:t>its</w:t>
      </w:r>
      <w:r>
        <w:rPr>
          <w:spacing w:val="-7"/>
          <w:sz w:val="24"/>
        </w:rPr>
        <w:t xml:space="preserve"> </w:t>
      </w:r>
      <w:r>
        <w:rPr>
          <w:sz w:val="24"/>
        </w:rPr>
        <w:t>types</w:t>
      </w:r>
    </w:p>
    <w:p w:rsidR="00044B7D" w:rsidRDefault="00044B7D" w:rsidP="00617A6F">
      <w:pPr>
        <w:pStyle w:val="ListParagraph"/>
        <w:numPr>
          <w:ilvl w:val="1"/>
          <w:numId w:val="138"/>
        </w:numPr>
        <w:tabs>
          <w:tab w:val="left" w:pos="1600"/>
          <w:tab w:val="left" w:pos="1601"/>
        </w:tabs>
        <w:spacing w:before="2"/>
        <w:rPr>
          <w:sz w:val="24"/>
        </w:rPr>
      </w:pPr>
      <w:r>
        <w:rPr>
          <w:sz w:val="24"/>
        </w:rPr>
        <w:t>Practice</w:t>
      </w:r>
      <w:r>
        <w:rPr>
          <w:spacing w:val="-6"/>
          <w:sz w:val="24"/>
        </w:rPr>
        <w:t xml:space="preserve"> </w:t>
      </w:r>
      <w:r>
        <w:rPr>
          <w:sz w:val="24"/>
        </w:rPr>
        <w:t>of</w:t>
      </w:r>
      <w:r>
        <w:rPr>
          <w:spacing w:val="-11"/>
          <w:sz w:val="24"/>
        </w:rPr>
        <w:t xml:space="preserve"> </w:t>
      </w:r>
      <w:r>
        <w:rPr>
          <w:sz w:val="24"/>
        </w:rPr>
        <w:t>page</w:t>
      </w:r>
      <w:r>
        <w:rPr>
          <w:spacing w:val="-6"/>
          <w:sz w:val="24"/>
        </w:rPr>
        <w:t xml:space="preserve"> </w:t>
      </w:r>
      <w:r>
        <w:rPr>
          <w:sz w:val="24"/>
        </w:rPr>
        <w:t>setup,</w:t>
      </w:r>
      <w:r>
        <w:rPr>
          <w:spacing w:val="-3"/>
          <w:sz w:val="24"/>
        </w:rPr>
        <w:t xml:space="preserve"> </w:t>
      </w:r>
      <w:r>
        <w:rPr>
          <w:sz w:val="24"/>
        </w:rPr>
        <w:t>set</w:t>
      </w:r>
      <w:r>
        <w:rPr>
          <w:spacing w:val="1"/>
          <w:sz w:val="24"/>
        </w:rPr>
        <w:t xml:space="preserve"> </w:t>
      </w:r>
      <w:r>
        <w:rPr>
          <w:sz w:val="24"/>
        </w:rPr>
        <w:t>the</w:t>
      </w:r>
      <w:r>
        <w:rPr>
          <w:spacing w:val="-6"/>
          <w:sz w:val="24"/>
        </w:rPr>
        <w:t xml:space="preserve"> </w:t>
      </w:r>
      <w:r>
        <w:rPr>
          <w:sz w:val="24"/>
        </w:rPr>
        <w:t>page</w:t>
      </w:r>
      <w:r>
        <w:rPr>
          <w:spacing w:val="-5"/>
          <w:sz w:val="24"/>
        </w:rPr>
        <w:t xml:space="preserve"> </w:t>
      </w:r>
      <w:r>
        <w:rPr>
          <w:sz w:val="24"/>
        </w:rPr>
        <w:t>margins,</w:t>
      </w:r>
      <w:r>
        <w:rPr>
          <w:spacing w:val="-3"/>
          <w:sz w:val="24"/>
        </w:rPr>
        <w:t xml:space="preserve"> </w:t>
      </w:r>
      <w:r>
        <w:rPr>
          <w:sz w:val="24"/>
        </w:rPr>
        <w:t>and</w:t>
      </w:r>
      <w:r>
        <w:rPr>
          <w:spacing w:val="-4"/>
          <w:sz w:val="24"/>
        </w:rPr>
        <w:t xml:space="preserve"> </w:t>
      </w:r>
      <w:r>
        <w:rPr>
          <w:sz w:val="24"/>
        </w:rPr>
        <w:t>printing</w:t>
      </w:r>
    </w:p>
    <w:p w:rsidR="00044B7D" w:rsidRDefault="00044B7D" w:rsidP="00617A6F">
      <w:pPr>
        <w:pStyle w:val="Heading2"/>
        <w:numPr>
          <w:ilvl w:val="0"/>
          <w:numId w:val="138"/>
        </w:numPr>
        <w:tabs>
          <w:tab w:val="left" w:pos="880"/>
          <w:tab w:val="left" w:pos="881"/>
          <w:tab w:val="left" w:pos="8520"/>
        </w:tabs>
        <w:spacing w:before="127" w:line="275" w:lineRule="exact"/>
        <w:ind w:left="880" w:hanging="438"/>
        <w:jc w:val="left"/>
      </w:pPr>
      <w:r>
        <w:t>MS</w:t>
      </w:r>
      <w:r>
        <w:rPr>
          <w:spacing w:val="34"/>
        </w:rPr>
        <w:t xml:space="preserve"> </w:t>
      </w:r>
      <w:r>
        <w:t>OFFICE</w:t>
      </w:r>
      <w:r>
        <w:rPr>
          <w:spacing w:val="30"/>
        </w:rPr>
        <w:t xml:space="preserve"> </w:t>
      </w:r>
      <w:r>
        <w:t>(MS-POWER</w:t>
      </w:r>
      <w:r>
        <w:rPr>
          <w:spacing w:val="33"/>
        </w:rPr>
        <w:t xml:space="preserve"> </w:t>
      </w:r>
      <w:r>
        <w:t>POINT</w:t>
      </w:r>
      <w:r>
        <w:rPr>
          <w:spacing w:val="30"/>
        </w:rPr>
        <w:t xml:space="preserve"> </w:t>
      </w:r>
      <w:r>
        <w:t>2016)</w:t>
      </w:r>
      <w:r>
        <w:tab/>
        <w:t>09 Hours</w:t>
      </w:r>
    </w:p>
    <w:p w:rsidR="00044B7D" w:rsidRDefault="00044B7D" w:rsidP="00617A6F">
      <w:pPr>
        <w:pStyle w:val="ListParagraph"/>
        <w:numPr>
          <w:ilvl w:val="1"/>
          <w:numId w:val="138"/>
        </w:numPr>
        <w:tabs>
          <w:tab w:val="left" w:pos="1600"/>
          <w:tab w:val="left" w:pos="1601"/>
        </w:tabs>
        <w:spacing w:before="0" w:line="275" w:lineRule="exact"/>
        <w:rPr>
          <w:sz w:val="24"/>
        </w:rPr>
      </w:pPr>
      <w:r>
        <w:rPr>
          <w:sz w:val="24"/>
        </w:rPr>
        <w:t>Identifying</w:t>
      </w:r>
      <w:r>
        <w:rPr>
          <w:spacing w:val="-7"/>
          <w:sz w:val="24"/>
        </w:rPr>
        <w:t xml:space="preserve"> </w:t>
      </w:r>
      <w:r>
        <w:rPr>
          <w:sz w:val="24"/>
        </w:rPr>
        <w:t>the</w:t>
      </w:r>
      <w:r>
        <w:rPr>
          <w:spacing w:val="-8"/>
          <w:sz w:val="24"/>
        </w:rPr>
        <w:t xml:space="preserve"> </w:t>
      </w:r>
      <w:r>
        <w:rPr>
          <w:sz w:val="24"/>
        </w:rPr>
        <w:t>MS</w:t>
      </w:r>
      <w:r>
        <w:rPr>
          <w:spacing w:val="-7"/>
          <w:sz w:val="24"/>
        </w:rPr>
        <w:t xml:space="preserve"> </w:t>
      </w:r>
      <w:r>
        <w:rPr>
          <w:sz w:val="24"/>
        </w:rPr>
        <w:t>POWER</w:t>
      </w:r>
      <w:r>
        <w:rPr>
          <w:spacing w:val="-8"/>
          <w:sz w:val="24"/>
        </w:rPr>
        <w:t xml:space="preserve"> </w:t>
      </w:r>
      <w:r>
        <w:rPr>
          <w:sz w:val="24"/>
        </w:rPr>
        <w:t>POINT</w:t>
      </w:r>
      <w:r>
        <w:rPr>
          <w:spacing w:val="-6"/>
          <w:sz w:val="24"/>
        </w:rPr>
        <w:t xml:space="preserve"> </w:t>
      </w:r>
      <w:r>
        <w:rPr>
          <w:sz w:val="24"/>
        </w:rPr>
        <w:t>Screen</w:t>
      </w:r>
      <w:r>
        <w:rPr>
          <w:spacing w:val="-11"/>
          <w:sz w:val="24"/>
        </w:rPr>
        <w:t xml:space="preserve"> </w:t>
      </w:r>
      <w:r>
        <w:rPr>
          <w:sz w:val="24"/>
        </w:rPr>
        <w:t>and</w:t>
      </w:r>
      <w:r>
        <w:rPr>
          <w:spacing w:val="-7"/>
          <w:sz w:val="24"/>
        </w:rPr>
        <w:t xml:space="preserve"> </w:t>
      </w:r>
      <w:r>
        <w:rPr>
          <w:sz w:val="24"/>
        </w:rPr>
        <w:t>its</w:t>
      </w:r>
      <w:r>
        <w:rPr>
          <w:spacing w:val="-8"/>
          <w:sz w:val="24"/>
        </w:rPr>
        <w:t xml:space="preserve"> </w:t>
      </w:r>
      <w:r>
        <w:rPr>
          <w:sz w:val="24"/>
        </w:rPr>
        <w:t>menu</w:t>
      </w:r>
    </w:p>
    <w:p w:rsidR="00044B7D" w:rsidRDefault="00044B7D" w:rsidP="00617A6F">
      <w:pPr>
        <w:pStyle w:val="ListParagraph"/>
        <w:numPr>
          <w:ilvl w:val="1"/>
          <w:numId w:val="138"/>
        </w:numPr>
        <w:tabs>
          <w:tab w:val="left" w:pos="1600"/>
          <w:tab w:val="left" w:pos="1601"/>
        </w:tabs>
        <w:spacing w:before="3"/>
        <w:rPr>
          <w:sz w:val="24"/>
        </w:rPr>
      </w:pPr>
      <w:r>
        <w:rPr>
          <w:sz w:val="24"/>
        </w:rPr>
        <w:t>Practice</w:t>
      </w:r>
      <w:r>
        <w:rPr>
          <w:spacing w:val="-3"/>
          <w:sz w:val="24"/>
        </w:rPr>
        <w:t xml:space="preserve"> </w:t>
      </w:r>
      <w:r>
        <w:rPr>
          <w:sz w:val="24"/>
        </w:rPr>
        <w:t>of</w:t>
      </w:r>
      <w:r>
        <w:rPr>
          <w:spacing w:val="-9"/>
          <w:sz w:val="24"/>
        </w:rPr>
        <w:t xml:space="preserve"> </w:t>
      </w:r>
      <w:r>
        <w:rPr>
          <w:sz w:val="24"/>
        </w:rPr>
        <w:t>create</w:t>
      </w:r>
      <w:r>
        <w:rPr>
          <w:spacing w:val="-2"/>
          <w:sz w:val="24"/>
        </w:rPr>
        <w:t xml:space="preserve"> </w:t>
      </w:r>
      <w:r>
        <w:rPr>
          <w:sz w:val="24"/>
        </w:rPr>
        <w:t>a</w:t>
      </w:r>
      <w:r>
        <w:rPr>
          <w:spacing w:val="-2"/>
          <w:sz w:val="24"/>
        </w:rPr>
        <w:t xml:space="preserve"> </w:t>
      </w:r>
      <w:r>
        <w:rPr>
          <w:sz w:val="24"/>
        </w:rPr>
        <w:t>new</w:t>
      </w:r>
      <w:r>
        <w:rPr>
          <w:spacing w:val="-3"/>
          <w:sz w:val="24"/>
        </w:rPr>
        <w:t xml:space="preserve"> </w:t>
      </w:r>
      <w:r>
        <w:rPr>
          <w:sz w:val="24"/>
        </w:rPr>
        <w:t>presentation</w:t>
      </w:r>
      <w:r>
        <w:rPr>
          <w:spacing w:val="-6"/>
          <w:sz w:val="24"/>
        </w:rPr>
        <w:t xml:space="preserve"> </w:t>
      </w:r>
      <w:r>
        <w:rPr>
          <w:sz w:val="24"/>
        </w:rPr>
        <w:t>and</w:t>
      </w:r>
      <w:r>
        <w:rPr>
          <w:spacing w:val="-1"/>
          <w:sz w:val="24"/>
        </w:rPr>
        <w:t xml:space="preserve"> </w:t>
      </w:r>
      <w:r>
        <w:rPr>
          <w:sz w:val="24"/>
        </w:rPr>
        <w:t>save</w:t>
      </w:r>
    </w:p>
    <w:p w:rsidR="00044B7D" w:rsidRDefault="00044B7D" w:rsidP="00617A6F">
      <w:pPr>
        <w:pStyle w:val="ListParagraph"/>
        <w:numPr>
          <w:ilvl w:val="1"/>
          <w:numId w:val="138"/>
        </w:numPr>
        <w:tabs>
          <w:tab w:val="left" w:pos="1600"/>
          <w:tab w:val="left" w:pos="1601"/>
        </w:tabs>
        <w:spacing w:before="2"/>
        <w:rPr>
          <w:sz w:val="24"/>
        </w:rPr>
      </w:pPr>
      <w:r>
        <w:rPr>
          <w:sz w:val="24"/>
        </w:rPr>
        <w:t>Practice</w:t>
      </w:r>
      <w:r>
        <w:rPr>
          <w:spacing w:val="-4"/>
          <w:sz w:val="24"/>
        </w:rPr>
        <w:t xml:space="preserve"> </w:t>
      </w:r>
      <w:r>
        <w:rPr>
          <w:sz w:val="24"/>
        </w:rPr>
        <w:t>of</w:t>
      </w:r>
      <w:r>
        <w:rPr>
          <w:spacing w:val="-9"/>
          <w:sz w:val="24"/>
        </w:rPr>
        <w:t xml:space="preserve"> </w:t>
      </w:r>
      <w:r>
        <w:rPr>
          <w:sz w:val="24"/>
        </w:rPr>
        <w:t>open</w:t>
      </w:r>
      <w:r>
        <w:rPr>
          <w:spacing w:val="-7"/>
          <w:sz w:val="24"/>
        </w:rPr>
        <w:t xml:space="preserve"> </w:t>
      </w:r>
      <w:r>
        <w:rPr>
          <w:sz w:val="24"/>
        </w:rPr>
        <w:t>saves</w:t>
      </w:r>
      <w:r>
        <w:rPr>
          <w:spacing w:val="-4"/>
          <w:sz w:val="24"/>
        </w:rPr>
        <w:t xml:space="preserve"> </w:t>
      </w:r>
      <w:r>
        <w:rPr>
          <w:sz w:val="24"/>
        </w:rPr>
        <w:t>presentations</w:t>
      </w:r>
    </w:p>
    <w:p w:rsidR="00044B7D" w:rsidRDefault="00044B7D" w:rsidP="00617A6F">
      <w:pPr>
        <w:pStyle w:val="ListParagraph"/>
        <w:numPr>
          <w:ilvl w:val="1"/>
          <w:numId w:val="138"/>
        </w:numPr>
        <w:tabs>
          <w:tab w:val="left" w:pos="1600"/>
          <w:tab w:val="left" w:pos="1601"/>
        </w:tabs>
        <w:spacing w:before="3"/>
        <w:rPr>
          <w:sz w:val="24"/>
        </w:rPr>
      </w:pPr>
      <w:r>
        <w:rPr>
          <w:sz w:val="24"/>
        </w:rPr>
        <w:t>Practice</w:t>
      </w:r>
      <w:r>
        <w:rPr>
          <w:spacing w:val="-7"/>
          <w:sz w:val="24"/>
        </w:rPr>
        <w:t xml:space="preserve"> </w:t>
      </w:r>
      <w:r>
        <w:rPr>
          <w:sz w:val="24"/>
        </w:rPr>
        <w:t>of</w:t>
      </w:r>
      <w:r>
        <w:rPr>
          <w:spacing w:val="-12"/>
          <w:sz w:val="24"/>
        </w:rPr>
        <w:t xml:space="preserve"> </w:t>
      </w:r>
      <w:r>
        <w:rPr>
          <w:sz w:val="24"/>
        </w:rPr>
        <w:t>inset</w:t>
      </w:r>
      <w:r>
        <w:rPr>
          <w:spacing w:val="-1"/>
          <w:sz w:val="24"/>
        </w:rPr>
        <w:t xml:space="preserve"> </w:t>
      </w:r>
      <w:r>
        <w:rPr>
          <w:sz w:val="24"/>
        </w:rPr>
        <w:t>picture</w:t>
      </w:r>
      <w:r>
        <w:rPr>
          <w:spacing w:val="-6"/>
          <w:sz w:val="24"/>
        </w:rPr>
        <w:t xml:space="preserve"> </w:t>
      </w:r>
      <w:r>
        <w:rPr>
          <w:sz w:val="24"/>
        </w:rPr>
        <w:t>and</w:t>
      </w:r>
      <w:r>
        <w:rPr>
          <w:spacing w:val="-5"/>
          <w:sz w:val="24"/>
        </w:rPr>
        <w:t xml:space="preserve"> </w:t>
      </w:r>
      <w:r>
        <w:rPr>
          <w:sz w:val="24"/>
        </w:rPr>
        <w:t>videos</w:t>
      </w:r>
    </w:p>
    <w:p w:rsidR="00044B7D" w:rsidRDefault="00044B7D" w:rsidP="00617A6F">
      <w:pPr>
        <w:pStyle w:val="Heading2"/>
        <w:numPr>
          <w:ilvl w:val="0"/>
          <w:numId w:val="138"/>
        </w:numPr>
        <w:tabs>
          <w:tab w:val="left" w:pos="880"/>
          <w:tab w:val="left" w:pos="881"/>
          <w:tab w:val="left" w:pos="8520"/>
        </w:tabs>
        <w:spacing w:before="127" w:line="240" w:lineRule="auto"/>
        <w:ind w:left="880" w:hanging="452"/>
        <w:jc w:val="left"/>
      </w:pPr>
      <w:r>
        <w:t>INTRODUCTION</w:t>
      </w:r>
      <w:r>
        <w:rPr>
          <w:spacing w:val="-1"/>
        </w:rPr>
        <w:t xml:space="preserve"> </w:t>
      </w:r>
      <w:r>
        <w:t>TO</w:t>
      </w:r>
      <w:r>
        <w:rPr>
          <w:spacing w:val="-1"/>
        </w:rPr>
        <w:t xml:space="preserve"> </w:t>
      </w:r>
      <w:r>
        <w:t>PROGRAMMING</w:t>
      </w:r>
      <w:r>
        <w:rPr>
          <w:spacing w:val="60"/>
        </w:rPr>
        <w:t xml:space="preserve"> </w:t>
      </w:r>
      <w:r>
        <w:t>LANGUAGE</w:t>
      </w:r>
      <w:r>
        <w:tab/>
        <w:t>12</w:t>
      </w:r>
      <w:r>
        <w:rPr>
          <w:spacing w:val="1"/>
        </w:rPr>
        <w:t xml:space="preserve"> </w:t>
      </w:r>
      <w:r>
        <w:t>Hours</w:t>
      </w:r>
    </w:p>
    <w:p w:rsidR="00044B7D" w:rsidRDefault="00044B7D" w:rsidP="00044B7D">
      <w:pPr>
        <w:sectPr w:rsidR="00044B7D">
          <w:pgSz w:w="12240" w:h="15840"/>
          <w:pgMar w:top="1500" w:right="560" w:bottom="280" w:left="920" w:header="720" w:footer="720" w:gutter="0"/>
          <w:cols w:space="720"/>
        </w:sectPr>
      </w:pPr>
    </w:p>
    <w:p w:rsidR="00044B7D" w:rsidRDefault="00044B7D" w:rsidP="00617A6F">
      <w:pPr>
        <w:pStyle w:val="ListParagraph"/>
        <w:numPr>
          <w:ilvl w:val="1"/>
          <w:numId w:val="138"/>
        </w:numPr>
        <w:tabs>
          <w:tab w:val="left" w:pos="1600"/>
          <w:tab w:val="left" w:pos="1601"/>
        </w:tabs>
        <w:spacing w:before="77"/>
        <w:rPr>
          <w:sz w:val="24"/>
        </w:rPr>
      </w:pPr>
      <w:r>
        <w:rPr>
          <w:sz w:val="24"/>
        </w:rPr>
        <w:lastRenderedPageBreak/>
        <w:t>Practice</w:t>
      </w:r>
      <w:r>
        <w:rPr>
          <w:spacing w:val="-12"/>
          <w:sz w:val="24"/>
        </w:rPr>
        <w:t xml:space="preserve"> </w:t>
      </w:r>
      <w:r>
        <w:rPr>
          <w:sz w:val="24"/>
        </w:rPr>
        <w:t>on</w:t>
      </w:r>
      <w:r>
        <w:rPr>
          <w:spacing w:val="-15"/>
          <w:sz w:val="24"/>
        </w:rPr>
        <w:t xml:space="preserve"> </w:t>
      </w:r>
      <w:r>
        <w:rPr>
          <w:sz w:val="24"/>
        </w:rPr>
        <w:t>C++</w:t>
      </w:r>
      <w:r>
        <w:rPr>
          <w:spacing w:val="-11"/>
          <w:sz w:val="24"/>
        </w:rPr>
        <w:t xml:space="preserve"> </w:t>
      </w:r>
      <w:r>
        <w:rPr>
          <w:sz w:val="24"/>
        </w:rPr>
        <w:t>for</w:t>
      </w:r>
      <w:r>
        <w:rPr>
          <w:spacing w:val="-10"/>
          <w:sz w:val="24"/>
        </w:rPr>
        <w:t xml:space="preserve"> </w:t>
      </w:r>
      <w:r>
        <w:rPr>
          <w:sz w:val="24"/>
        </w:rPr>
        <w:t>addition,</w:t>
      </w:r>
      <w:r>
        <w:rPr>
          <w:spacing w:val="-9"/>
          <w:sz w:val="24"/>
        </w:rPr>
        <w:t xml:space="preserve"> </w:t>
      </w:r>
      <w:r>
        <w:rPr>
          <w:sz w:val="24"/>
        </w:rPr>
        <w:t>multiplication,</w:t>
      </w:r>
      <w:r>
        <w:rPr>
          <w:spacing w:val="-9"/>
          <w:sz w:val="24"/>
        </w:rPr>
        <w:t xml:space="preserve"> </w:t>
      </w:r>
      <w:r>
        <w:rPr>
          <w:sz w:val="24"/>
        </w:rPr>
        <w:t>subtraction,</w:t>
      </w:r>
      <w:r>
        <w:rPr>
          <w:spacing w:val="-9"/>
          <w:sz w:val="24"/>
        </w:rPr>
        <w:t xml:space="preserve"> </w:t>
      </w:r>
      <w:r>
        <w:rPr>
          <w:sz w:val="24"/>
        </w:rPr>
        <w:t>division</w:t>
      </w:r>
      <w:r>
        <w:rPr>
          <w:spacing w:val="-14"/>
          <w:sz w:val="24"/>
        </w:rPr>
        <w:t xml:space="preserve"> </w:t>
      </w:r>
      <w:r>
        <w:rPr>
          <w:sz w:val="24"/>
        </w:rPr>
        <w:t>etc.</w:t>
      </w:r>
    </w:p>
    <w:p w:rsidR="00044B7D" w:rsidRDefault="00044B7D" w:rsidP="00617A6F">
      <w:pPr>
        <w:pStyle w:val="ListParagraph"/>
        <w:numPr>
          <w:ilvl w:val="1"/>
          <w:numId w:val="138"/>
        </w:numPr>
        <w:tabs>
          <w:tab w:val="left" w:pos="1600"/>
          <w:tab w:val="left" w:pos="1601"/>
        </w:tabs>
        <w:spacing w:before="2"/>
        <w:rPr>
          <w:sz w:val="24"/>
        </w:rPr>
      </w:pPr>
      <w:r>
        <w:rPr>
          <w:sz w:val="24"/>
        </w:rPr>
        <w:t>Practice</w:t>
      </w:r>
      <w:r>
        <w:rPr>
          <w:spacing w:val="-5"/>
          <w:sz w:val="24"/>
        </w:rPr>
        <w:t xml:space="preserve"> </w:t>
      </w:r>
      <w:r>
        <w:rPr>
          <w:sz w:val="24"/>
        </w:rPr>
        <w:t>on</w:t>
      </w:r>
      <w:r>
        <w:rPr>
          <w:spacing w:val="-8"/>
          <w:sz w:val="24"/>
        </w:rPr>
        <w:t xml:space="preserve"> </w:t>
      </w:r>
      <w:r>
        <w:rPr>
          <w:sz w:val="24"/>
        </w:rPr>
        <w:t>C++</w:t>
      </w:r>
      <w:r>
        <w:rPr>
          <w:spacing w:val="-5"/>
          <w:sz w:val="24"/>
        </w:rPr>
        <w:t xml:space="preserve"> </w:t>
      </w:r>
      <w:r>
        <w:rPr>
          <w:sz w:val="24"/>
        </w:rPr>
        <w:t>using</w:t>
      </w:r>
      <w:r>
        <w:rPr>
          <w:spacing w:val="-4"/>
          <w:sz w:val="24"/>
        </w:rPr>
        <w:t xml:space="preserve"> </w:t>
      </w:r>
      <w:r>
        <w:rPr>
          <w:sz w:val="24"/>
        </w:rPr>
        <w:t>loop</w:t>
      </w:r>
      <w:r>
        <w:rPr>
          <w:spacing w:val="-3"/>
          <w:sz w:val="24"/>
        </w:rPr>
        <w:t xml:space="preserve"> </w:t>
      </w:r>
      <w:r>
        <w:rPr>
          <w:sz w:val="24"/>
        </w:rPr>
        <w:t>statements.</w:t>
      </w:r>
    </w:p>
    <w:p w:rsidR="00044B7D" w:rsidRDefault="00044B7D" w:rsidP="00617A6F">
      <w:pPr>
        <w:pStyle w:val="ListParagraph"/>
        <w:numPr>
          <w:ilvl w:val="1"/>
          <w:numId w:val="138"/>
        </w:numPr>
        <w:tabs>
          <w:tab w:val="left" w:pos="1600"/>
          <w:tab w:val="left" w:pos="1601"/>
        </w:tabs>
        <w:spacing w:before="3"/>
        <w:rPr>
          <w:sz w:val="24"/>
        </w:rPr>
      </w:pPr>
      <w:r>
        <w:rPr>
          <w:sz w:val="24"/>
        </w:rPr>
        <w:t>Practice</w:t>
      </w:r>
      <w:r>
        <w:rPr>
          <w:spacing w:val="-4"/>
          <w:sz w:val="24"/>
        </w:rPr>
        <w:t xml:space="preserve"> </w:t>
      </w:r>
      <w:r>
        <w:rPr>
          <w:sz w:val="24"/>
        </w:rPr>
        <w:t>on</w:t>
      </w:r>
      <w:r>
        <w:rPr>
          <w:spacing w:val="-7"/>
          <w:sz w:val="24"/>
        </w:rPr>
        <w:t xml:space="preserve"> </w:t>
      </w:r>
      <w:r>
        <w:rPr>
          <w:sz w:val="24"/>
        </w:rPr>
        <w:t>C++</w:t>
      </w:r>
      <w:r>
        <w:rPr>
          <w:spacing w:val="-4"/>
          <w:sz w:val="24"/>
        </w:rPr>
        <w:t xml:space="preserve"> </w:t>
      </w:r>
      <w:r>
        <w:rPr>
          <w:sz w:val="24"/>
        </w:rPr>
        <w:t>using</w:t>
      </w:r>
      <w:r>
        <w:rPr>
          <w:spacing w:val="-3"/>
          <w:sz w:val="24"/>
        </w:rPr>
        <w:t xml:space="preserve"> </w:t>
      </w:r>
      <w:r>
        <w:rPr>
          <w:sz w:val="24"/>
        </w:rPr>
        <w:t>logical</w:t>
      </w:r>
      <w:r>
        <w:rPr>
          <w:spacing w:val="-11"/>
          <w:sz w:val="24"/>
        </w:rPr>
        <w:t xml:space="preserve"> </w:t>
      </w:r>
      <w:r>
        <w:rPr>
          <w:sz w:val="24"/>
        </w:rPr>
        <w:t>operations</w:t>
      </w:r>
      <w:r>
        <w:rPr>
          <w:spacing w:val="-4"/>
          <w:sz w:val="24"/>
        </w:rPr>
        <w:t xml:space="preserve"> </w:t>
      </w:r>
      <w:r>
        <w:rPr>
          <w:sz w:val="24"/>
        </w:rPr>
        <w:t>(</w:t>
      </w:r>
      <w:r>
        <w:rPr>
          <w:spacing w:val="-2"/>
          <w:sz w:val="24"/>
        </w:rPr>
        <w:t xml:space="preserve"> </w:t>
      </w:r>
      <w:r>
        <w:rPr>
          <w:sz w:val="24"/>
        </w:rPr>
        <w:t>AND,</w:t>
      </w:r>
      <w:r>
        <w:rPr>
          <w:spacing w:val="-1"/>
          <w:sz w:val="24"/>
        </w:rPr>
        <w:t xml:space="preserve"> </w:t>
      </w:r>
      <w:r>
        <w:rPr>
          <w:sz w:val="24"/>
        </w:rPr>
        <w:t>OR, NOT,</w:t>
      </w:r>
      <w:r>
        <w:rPr>
          <w:spacing w:val="-1"/>
          <w:sz w:val="24"/>
        </w:rPr>
        <w:t xml:space="preserve"> </w:t>
      </w:r>
      <w:r>
        <w:rPr>
          <w:sz w:val="24"/>
        </w:rPr>
        <w:t>Shift,</w:t>
      </w:r>
      <w:r>
        <w:rPr>
          <w:spacing w:val="-1"/>
          <w:sz w:val="24"/>
        </w:rPr>
        <w:t xml:space="preserve"> </w:t>
      </w:r>
      <w:r>
        <w:rPr>
          <w:sz w:val="24"/>
        </w:rPr>
        <w:t>Equal</w:t>
      </w:r>
      <w:r>
        <w:rPr>
          <w:spacing w:val="-11"/>
          <w:sz w:val="24"/>
        </w:rPr>
        <w:t xml:space="preserve"> </w:t>
      </w:r>
      <w:r>
        <w:rPr>
          <w:sz w:val="24"/>
        </w:rPr>
        <w:t>to</w:t>
      </w:r>
      <w:r>
        <w:rPr>
          <w:spacing w:val="1"/>
          <w:sz w:val="24"/>
        </w:rPr>
        <w:t xml:space="preserve"> </w:t>
      </w:r>
      <w:proofErr w:type="spellStart"/>
      <w:r>
        <w:rPr>
          <w:sz w:val="24"/>
        </w:rPr>
        <w:t>etc</w:t>
      </w:r>
      <w:proofErr w:type="spellEnd"/>
      <w:r>
        <w:rPr>
          <w:sz w:val="24"/>
        </w:rPr>
        <w:t>)</w:t>
      </w:r>
    </w:p>
    <w:p w:rsidR="00044B7D" w:rsidRDefault="00044B7D" w:rsidP="00617A6F">
      <w:pPr>
        <w:pStyle w:val="ListParagraph"/>
        <w:numPr>
          <w:ilvl w:val="1"/>
          <w:numId w:val="138"/>
        </w:numPr>
        <w:tabs>
          <w:tab w:val="left" w:pos="1600"/>
          <w:tab w:val="left" w:pos="1601"/>
        </w:tabs>
        <w:spacing w:before="3"/>
        <w:rPr>
          <w:sz w:val="24"/>
        </w:rPr>
      </w:pPr>
      <w:r>
        <w:rPr>
          <w:spacing w:val="-1"/>
          <w:sz w:val="24"/>
        </w:rPr>
        <w:t>Practice</w:t>
      </w:r>
      <w:r>
        <w:rPr>
          <w:spacing w:val="-8"/>
          <w:sz w:val="24"/>
        </w:rPr>
        <w:t xml:space="preserve"> </w:t>
      </w:r>
      <w:r>
        <w:rPr>
          <w:sz w:val="24"/>
        </w:rPr>
        <w:t>on</w:t>
      </w:r>
      <w:r>
        <w:rPr>
          <w:spacing w:val="-10"/>
          <w:sz w:val="24"/>
        </w:rPr>
        <w:t xml:space="preserve"> </w:t>
      </w:r>
      <w:r>
        <w:rPr>
          <w:sz w:val="24"/>
        </w:rPr>
        <w:t>C++</w:t>
      </w:r>
      <w:r>
        <w:rPr>
          <w:spacing w:val="-7"/>
          <w:sz w:val="24"/>
        </w:rPr>
        <w:t xml:space="preserve"> </w:t>
      </w:r>
      <w:r>
        <w:rPr>
          <w:sz w:val="24"/>
        </w:rPr>
        <w:t>using</w:t>
      </w:r>
      <w:r>
        <w:rPr>
          <w:spacing w:val="-7"/>
          <w:sz w:val="24"/>
        </w:rPr>
        <w:t xml:space="preserve"> </w:t>
      </w:r>
      <w:r>
        <w:rPr>
          <w:sz w:val="24"/>
        </w:rPr>
        <w:t>incremental</w:t>
      </w:r>
      <w:r>
        <w:rPr>
          <w:spacing w:val="-14"/>
          <w:sz w:val="24"/>
        </w:rPr>
        <w:t xml:space="preserve"> </w:t>
      </w:r>
      <w:r>
        <w:rPr>
          <w:sz w:val="24"/>
        </w:rPr>
        <w:t>statement.</w:t>
      </w:r>
    </w:p>
    <w:p w:rsidR="00044B7D" w:rsidRDefault="00044B7D" w:rsidP="00617A6F">
      <w:pPr>
        <w:pStyle w:val="ListParagraph"/>
        <w:numPr>
          <w:ilvl w:val="1"/>
          <w:numId w:val="138"/>
        </w:numPr>
        <w:tabs>
          <w:tab w:val="left" w:pos="1600"/>
          <w:tab w:val="left" w:pos="1601"/>
        </w:tabs>
        <w:spacing w:before="2"/>
        <w:rPr>
          <w:sz w:val="24"/>
        </w:rPr>
      </w:pPr>
      <w:r>
        <w:rPr>
          <w:sz w:val="24"/>
        </w:rPr>
        <w:t>Practice</w:t>
      </w:r>
      <w:r>
        <w:rPr>
          <w:spacing w:val="-4"/>
          <w:sz w:val="24"/>
        </w:rPr>
        <w:t xml:space="preserve"> </w:t>
      </w:r>
      <w:r>
        <w:rPr>
          <w:sz w:val="24"/>
        </w:rPr>
        <w:t>of</w:t>
      </w:r>
      <w:r>
        <w:rPr>
          <w:spacing w:val="-10"/>
          <w:sz w:val="24"/>
        </w:rPr>
        <w:t xml:space="preserve"> </w:t>
      </w:r>
      <w:r>
        <w:rPr>
          <w:sz w:val="24"/>
        </w:rPr>
        <w:t>making</w:t>
      </w:r>
      <w:r>
        <w:rPr>
          <w:spacing w:val="-3"/>
          <w:sz w:val="24"/>
        </w:rPr>
        <w:t xml:space="preserve"> </w:t>
      </w:r>
      <w:r>
        <w:rPr>
          <w:sz w:val="24"/>
        </w:rPr>
        <w:t>flow</w:t>
      </w:r>
      <w:r>
        <w:rPr>
          <w:spacing w:val="-4"/>
          <w:sz w:val="24"/>
        </w:rPr>
        <w:t xml:space="preserve"> </w:t>
      </w:r>
      <w:r>
        <w:rPr>
          <w:sz w:val="24"/>
        </w:rPr>
        <w:t>chart(Prepare</w:t>
      </w:r>
      <w:r>
        <w:rPr>
          <w:spacing w:val="-4"/>
          <w:sz w:val="24"/>
        </w:rPr>
        <w:t xml:space="preserve"> </w:t>
      </w:r>
      <w:r>
        <w:rPr>
          <w:sz w:val="24"/>
        </w:rPr>
        <w:t>a</w:t>
      </w:r>
      <w:r>
        <w:rPr>
          <w:spacing w:val="-4"/>
          <w:sz w:val="24"/>
        </w:rPr>
        <w:t xml:space="preserve"> </w:t>
      </w:r>
      <w:r>
        <w:rPr>
          <w:sz w:val="24"/>
        </w:rPr>
        <w:t>flow</w:t>
      </w:r>
      <w:r>
        <w:rPr>
          <w:spacing w:val="-4"/>
          <w:sz w:val="24"/>
        </w:rPr>
        <w:t xml:space="preserve"> </w:t>
      </w:r>
      <w:r>
        <w:rPr>
          <w:sz w:val="24"/>
        </w:rPr>
        <w:t>chart</w:t>
      </w:r>
      <w:r>
        <w:rPr>
          <w:spacing w:val="1"/>
          <w:sz w:val="24"/>
        </w:rPr>
        <w:t xml:space="preserve"> </w:t>
      </w:r>
      <w:r>
        <w:rPr>
          <w:sz w:val="24"/>
        </w:rPr>
        <w:t>to</w:t>
      </w:r>
      <w:r>
        <w:rPr>
          <w:spacing w:val="5"/>
          <w:sz w:val="24"/>
        </w:rPr>
        <w:t xml:space="preserve"> </w:t>
      </w:r>
      <w:r>
        <w:rPr>
          <w:sz w:val="24"/>
        </w:rPr>
        <w:t>find</w:t>
      </w:r>
      <w:r>
        <w:rPr>
          <w:spacing w:val="-3"/>
          <w:sz w:val="24"/>
        </w:rPr>
        <w:t xml:space="preserve"> </w:t>
      </w:r>
      <w:r>
        <w:rPr>
          <w:sz w:val="24"/>
        </w:rPr>
        <w:t>the</w:t>
      </w:r>
      <w:r>
        <w:rPr>
          <w:spacing w:val="-4"/>
          <w:sz w:val="24"/>
        </w:rPr>
        <w:t xml:space="preserve"> </w:t>
      </w:r>
      <w:r>
        <w:rPr>
          <w:sz w:val="24"/>
        </w:rPr>
        <w:t>sum</w:t>
      </w:r>
      <w:r>
        <w:rPr>
          <w:spacing w:val="-11"/>
          <w:sz w:val="24"/>
        </w:rPr>
        <w:t xml:space="preserve"> </w:t>
      </w:r>
      <w:r>
        <w:rPr>
          <w:sz w:val="24"/>
        </w:rPr>
        <w:t>of</w:t>
      </w:r>
      <w:r>
        <w:rPr>
          <w:spacing w:val="-11"/>
          <w:sz w:val="24"/>
        </w:rPr>
        <w:t xml:space="preserve"> </w:t>
      </w:r>
      <w:r>
        <w:rPr>
          <w:sz w:val="24"/>
        </w:rPr>
        <w:t>529</w:t>
      </w:r>
      <w:r>
        <w:rPr>
          <w:spacing w:val="-3"/>
          <w:sz w:val="24"/>
        </w:rPr>
        <w:t xml:space="preserve"> </w:t>
      </w:r>
      <w:r>
        <w:rPr>
          <w:sz w:val="24"/>
        </w:rPr>
        <w:t>and</w:t>
      </w:r>
      <w:r>
        <w:rPr>
          <w:spacing w:val="-3"/>
          <w:sz w:val="24"/>
        </w:rPr>
        <w:t xml:space="preserve"> </w:t>
      </w:r>
      <w:r>
        <w:rPr>
          <w:sz w:val="24"/>
        </w:rPr>
        <w:t>256)</w:t>
      </w:r>
    </w:p>
    <w:p w:rsidR="00044B7D" w:rsidRDefault="00044B7D" w:rsidP="00044B7D">
      <w:pPr>
        <w:pStyle w:val="BodyText"/>
        <w:ind w:left="0" w:firstLine="0"/>
      </w:pPr>
    </w:p>
    <w:p w:rsidR="00044B7D" w:rsidRDefault="00044B7D" w:rsidP="00617A6F">
      <w:pPr>
        <w:pStyle w:val="Heading2"/>
        <w:numPr>
          <w:ilvl w:val="0"/>
          <w:numId w:val="138"/>
        </w:numPr>
        <w:tabs>
          <w:tab w:val="left" w:pos="1063"/>
          <w:tab w:val="left" w:pos="1064"/>
          <w:tab w:val="left" w:pos="8582"/>
        </w:tabs>
        <w:spacing w:line="275" w:lineRule="exact"/>
        <w:ind w:hanging="722"/>
        <w:jc w:val="left"/>
      </w:pPr>
      <w:r>
        <w:t>INTERNET</w:t>
      </w:r>
      <w:r>
        <w:rPr>
          <w:spacing w:val="-3"/>
        </w:rPr>
        <w:t xml:space="preserve"> </w:t>
      </w:r>
      <w:r>
        <w:t>&amp; E-MAIL</w:t>
      </w:r>
      <w:r>
        <w:tab/>
        <w:t>09 Hours</w:t>
      </w:r>
    </w:p>
    <w:p w:rsidR="00044B7D" w:rsidRDefault="00044B7D" w:rsidP="00617A6F">
      <w:pPr>
        <w:pStyle w:val="ListParagraph"/>
        <w:numPr>
          <w:ilvl w:val="1"/>
          <w:numId w:val="138"/>
        </w:numPr>
        <w:tabs>
          <w:tab w:val="left" w:pos="1600"/>
          <w:tab w:val="left" w:pos="1601"/>
        </w:tabs>
        <w:spacing w:before="0" w:line="275" w:lineRule="exact"/>
        <w:rPr>
          <w:sz w:val="24"/>
        </w:rPr>
      </w:pPr>
      <w:r>
        <w:rPr>
          <w:spacing w:val="-1"/>
          <w:sz w:val="24"/>
        </w:rPr>
        <w:t>Identifying</w:t>
      </w:r>
      <w:r>
        <w:rPr>
          <w:spacing w:val="-14"/>
          <w:sz w:val="24"/>
        </w:rPr>
        <w:t xml:space="preserve"> </w:t>
      </w:r>
      <w:r>
        <w:rPr>
          <w:spacing w:val="-1"/>
          <w:sz w:val="24"/>
        </w:rPr>
        <w:t>internet</w:t>
      </w:r>
      <w:r>
        <w:rPr>
          <w:spacing w:val="-10"/>
          <w:sz w:val="24"/>
        </w:rPr>
        <w:t xml:space="preserve"> </w:t>
      </w:r>
      <w:r>
        <w:rPr>
          <w:sz w:val="24"/>
        </w:rPr>
        <w:t>explorer</w:t>
      </w:r>
    </w:p>
    <w:p w:rsidR="00044B7D" w:rsidRDefault="00044B7D" w:rsidP="00617A6F">
      <w:pPr>
        <w:pStyle w:val="ListParagraph"/>
        <w:numPr>
          <w:ilvl w:val="1"/>
          <w:numId w:val="138"/>
        </w:numPr>
        <w:tabs>
          <w:tab w:val="left" w:pos="1600"/>
          <w:tab w:val="left" w:pos="1601"/>
        </w:tabs>
        <w:spacing w:before="2"/>
        <w:rPr>
          <w:sz w:val="24"/>
        </w:rPr>
      </w:pPr>
      <w:r>
        <w:rPr>
          <w:sz w:val="24"/>
        </w:rPr>
        <w:t>Practice</w:t>
      </w:r>
      <w:r>
        <w:rPr>
          <w:spacing w:val="-7"/>
          <w:sz w:val="24"/>
        </w:rPr>
        <w:t xml:space="preserve"> </w:t>
      </w:r>
      <w:r>
        <w:rPr>
          <w:sz w:val="24"/>
        </w:rPr>
        <w:t>of</w:t>
      </w:r>
      <w:r>
        <w:rPr>
          <w:spacing w:val="-13"/>
          <w:sz w:val="24"/>
        </w:rPr>
        <w:t xml:space="preserve"> </w:t>
      </w:r>
      <w:r>
        <w:rPr>
          <w:sz w:val="24"/>
        </w:rPr>
        <w:t>searching</w:t>
      </w:r>
      <w:r>
        <w:rPr>
          <w:spacing w:val="-5"/>
          <w:sz w:val="24"/>
        </w:rPr>
        <w:t xml:space="preserve"> </w:t>
      </w:r>
      <w:r>
        <w:rPr>
          <w:sz w:val="24"/>
        </w:rPr>
        <w:t>data</w:t>
      </w:r>
      <w:r>
        <w:rPr>
          <w:spacing w:val="-7"/>
          <w:sz w:val="24"/>
        </w:rPr>
        <w:t xml:space="preserve"> </w:t>
      </w:r>
      <w:r>
        <w:rPr>
          <w:sz w:val="24"/>
        </w:rPr>
        <w:t>from</w:t>
      </w:r>
      <w:r>
        <w:rPr>
          <w:spacing w:val="-13"/>
          <w:sz w:val="24"/>
        </w:rPr>
        <w:t xml:space="preserve"> </w:t>
      </w:r>
      <w:r>
        <w:rPr>
          <w:sz w:val="24"/>
        </w:rPr>
        <w:t>any</w:t>
      </w:r>
      <w:r>
        <w:rPr>
          <w:spacing w:val="-15"/>
          <w:sz w:val="24"/>
        </w:rPr>
        <w:t xml:space="preserve"> </w:t>
      </w:r>
      <w:r>
        <w:rPr>
          <w:sz w:val="24"/>
        </w:rPr>
        <w:t>search</w:t>
      </w:r>
      <w:r>
        <w:rPr>
          <w:spacing w:val="-10"/>
          <w:sz w:val="24"/>
        </w:rPr>
        <w:t xml:space="preserve"> </w:t>
      </w:r>
      <w:r>
        <w:rPr>
          <w:sz w:val="24"/>
        </w:rPr>
        <w:t>engine</w:t>
      </w:r>
    </w:p>
    <w:p w:rsidR="00044B7D" w:rsidRDefault="00044B7D" w:rsidP="00617A6F">
      <w:pPr>
        <w:pStyle w:val="ListParagraph"/>
        <w:numPr>
          <w:ilvl w:val="1"/>
          <w:numId w:val="138"/>
        </w:numPr>
        <w:tabs>
          <w:tab w:val="left" w:pos="1600"/>
          <w:tab w:val="left" w:pos="1601"/>
        </w:tabs>
        <w:spacing w:before="3" w:line="242" w:lineRule="auto"/>
        <w:ind w:left="1577" w:right="1283" w:hanging="567"/>
        <w:rPr>
          <w:sz w:val="24"/>
        </w:rPr>
      </w:pPr>
      <w:r>
        <w:rPr>
          <w:sz w:val="24"/>
        </w:rPr>
        <w:t>Practice</w:t>
      </w:r>
      <w:r>
        <w:rPr>
          <w:spacing w:val="-6"/>
          <w:sz w:val="24"/>
        </w:rPr>
        <w:t xml:space="preserve"> </w:t>
      </w:r>
      <w:r>
        <w:rPr>
          <w:sz w:val="24"/>
        </w:rPr>
        <w:t>of</w:t>
      </w:r>
      <w:r>
        <w:rPr>
          <w:spacing w:val="-12"/>
          <w:sz w:val="24"/>
        </w:rPr>
        <w:t xml:space="preserve"> </w:t>
      </w:r>
      <w:r>
        <w:rPr>
          <w:sz w:val="24"/>
        </w:rPr>
        <w:t>create</w:t>
      </w:r>
      <w:r>
        <w:rPr>
          <w:spacing w:val="-6"/>
          <w:sz w:val="24"/>
        </w:rPr>
        <w:t xml:space="preserve"> </w:t>
      </w:r>
      <w:r>
        <w:rPr>
          <w:sz w:val="24"/>
        </w:rPr>
        <w:t>an</w:t>
      </w:r>
      <w:r>
        <w:rPr>
          <w:spacing w:val="-9"/>
          <w:sz w:val="24"/>
        </w:rPr>
        <w:t xml:space="preserve"> </w:t>
      </w:r>
      <w:r>
        <w:rPr>
          <w:sz w:val="24"/>
        </w:rPr>
        <w:t>E-Mail</w:t>
      </w:r>
      <w:r>
        <w:rPr>
          <w:spacing w:val="-13"/>
          <w:sz w:val="24"/>
        </w:rPr>
        <w:t xml:space="preserve"> </w:t>
      </w:r>
      <w:r>
        <w:rPr>
          <w:sz w:val="24"/>
        </w:rPr>
        <w:t>account</w:t>
      </w:r>
      <w:r>
        <w:rPr>
          <w:spacing w:val="-1"/>
          <w:sz w:val="24"/>
        </w:rPr>
        <w:t xml:space="preserve"> </w:t>
      </w:r>
      <w:r>
        <w:rPr>
          <w:sz w:val="24"/>
        </w:rPr>
        <w:t>and</w:t>
      </w:r>
      <w:r>
        <w:rPr>
          <w:spacing w:val="-4"/>
          <w:sz w:val="24"/>
        </w:rPr>
        <w:t xml:space="preserve"> </w:t>
      </w:r>
      <w:r>
        <w:rPr>
          <w:sz w:val="24"/>
        </w:rPr>
        <w:t>how</w:t>
      </w:r>
      <w:r>
        <w:rPr>
          <w:spacing w:val="-6"/>
          <w:sz w:val="24"/>
        </w:rPr>
        <w:t xml:space="preserve"> </w:t>
      </w:r>
      <w:r>
        <w:rPr>
          <w:sz w:val="24"/>
        </w:rPr>
        <w:t>to</w:t>
      </w:r>
      <w:r>
        <w:rPr>
          <w:spacing w:val="-1"/>
          <w:sz w:val="24"/>
        </w:rPr>
        <w:t xml:space="preserve"> </w:t>
      </w:r>
      <w:r>
        <w:rPr>
          <w:sz w:val="24"/>
        </w:rPr>
        <w:t>send</w:t>
      </w:r>
      <w:r>
        <w:rPr>
          <w:spacing w:val="-5"/>
          <w:sz w:val="24"/>
        </w:rPr>
        <w:t xml:space="preserve"> </w:t>
      </w:r>
      <w:r>
        <w:rPr>
          <w:sz w:val="24"/>
        </w:rPr>
        <w:t>and</w:t>
      </w:r>
      <w:r>
        <w:rPr>
          <w:spacing w:val="-5"/>
          <w:sz w:val="24"/>
        </w:rPr>
        <w:t xml:space="preserve"> </w:t>
      </w:r>
      <w:r>
        <w:rPr>
          <w:sz w:val="24"/>
        </w:rPr>
        <w:t>receive</w:t>
      </w:r>
      <w:r>
        <w:rPr>
          <w:spacing w:val="-6"/>
          <w:sz w:val="24"/>
        </w:rPr>
        <w:t xml:space="preserve"> </w:t>
      </w:r>
      <w:r>
        <w:rPr>
          <w:sz w:val="24"/>
        </w:rPr>
        <w:t>mails,</w:t>
      </w:r>
      <w:r>
        <w:rPr>
          <w:spacing w:val="-3"/>
          <w:sz w:val="24"/>
        </w:rPr>
        <w:t xml:space="preserve"> </w:t>
      </w:r>
      <w:r>
        <w:rPr>
          <w:sz w:val="24"/>
        </w:rPr>
        <w:t>download</w:t>
      </w:r>
      <w:r>
        <w:rPr>
          <w:spacing w:val="-57"/>
          <w:sz w:val="24"/>
        </w:rPr>
        <w:t xml:space="preserve"> </w:t>
      </w:r>
      <w:r>
        <w:rPr>
          <w:sz w:val="24"/>
        </w:rPr>
        <w:t>attachments</w:t>
      </w:r>
    </w:p>
    <w:p w:rsidR="00044B7D" w:rsidRDefault="00044B7D" w:rsidP="00617A6F">
      <w:pPr>
        <w:pStyle w:val="ListParagraph"/>
        <w:numPr>
          <w:ilvl w:val="1"/>
          <w:numId w:val="138"/>
        </w:numPr>
        <w:tabs>
          <w:tab w:val="left" w:pos="1600"/>
          <w:tab w:val="left" w:pos="1601"/>
        </w:tabs>
        <w:spacing w:before="0" w:line="275" w:lineRule="exact"/>
        <w:rPr>
          <w:sz w:val="24"/>
        </w:rPr>
      </w:pPr>
      <w:r>
        <w:rPr>
          <w:sz w:val="24"/>
        </w:rPr>
        <w:t>File</w:t>
      </w:r>
      <w:r>
        <w:rPr>
          <w:spacing w:val="-13"/>
          <w:sz w:val="24"/>
        </w:rPr>
        <w:t xml:space="preserve"> </w:t>
      </w:r>
      <w:r>
        <w:rPr>
          <w:sz w:val="24"/>
        </w:rPr>
        <w:t>attachment.</w:t>
      </w:r>
    </w:p>
    <w:p w:rsidR="00044B7D" w:rsidRDefault="00044B7D" w:rsidP="00617A6F">
      <w:pPr>
        <w:pStyle w:val="ListParagraph"/>
        <w:numPr>
          <w:ilvl w:val="1"/>
          <w:numId w:val="138"/>
        </w:numPr>
        <w:tabs>
          <w:tab w:val="left" w:pos="1600"/>
          <w:tab w:val="left" w:pos="1601"/>
        </w:tabs>
        <w:spacing w:before="2"/>
        <w:rPr>
          <w:sz w:val="24"/>
        </w:rPr>
      </w:pPr>
      <w:r>
        <w:rPr>
          <w:sz w:val="24"/>
        </w:rPr>
        <w:t>Uploading</w:t>
      </w:r>
      <w:r>
        <w:rPr>
          <w:spacing w:val="-14"/>
          <w:sz w:val="24"/>
        </w:rPr>
        <w:t xml:space="preserve"> </w:t>
      </w:r>
      <w:r>
        <w:rPr>
          <w:sz w:val="24"/>
        </w:rPr>
        <w:t>and</w:t>
      </w:r>
      <w:r>
        <w:rPr>
          <w:spacing w:val="-13"/>
          <w:sz w:val="24"/>
        </w:rPr>
        <w:t xml:space="preserve"> </w:t>
      </w:r>
      <w:r>
        <w:rPr>
          <w:sz w:val="24"/>
        </w:rPr>
        <w:t>downloading</w:t>
      </w:r>
      <w:r>
        <w:rPr>
          <w:spacing w:val="-13"/>
          <w:sz w:val="24"/>
        </w:rPr>
        <w:t xml:space="preserve"> </w:t>
      </w:r>
      <w:r>
        <w:rPr>
          <w:sz w:val="24"/>
        </w:rPr>
        <w:t>file(s)</w:t>
      </w:r>
      <w:r>
        <w:rPr>
          <w:spacing w:val="-12"/>
          <w:sz w:val="24"/>
        </w:rPr>
        <w:t xml:space="preserve"> </w:t>
      </w:r>
      <w:r>
        <w:rPr>
          <w:sz w:val="24"/>
        </w:rPr>
        <w:t>and</w:t>
      </w:r>
      <w:r>
        <w:rPr>
          <w:spacing w:val="-13"/>
          <w:sz w:val="24"/>
        </w:rPr>
        <w:t xml:space="preserve"> </w:t>
      </w:r>
      <w:r>
        <w:rPr>
          <w:sz w:val="24"/>
        </w:rPr>
        <w:t>software(s)</w:t>
      </w:r>
    </w:p>
    <w:p w:rsidR="00044B7D" w:rsidRDefault="00044B7D" w:rsidP="00044B7D">
      <w:pPr>
        <w:rPr>
          <w:sz w:val="24"/>
        </w:rPr>
        <w:sectPr w:rsidR="00044B7D">
          <w:pgSz w:w="12240" w:h="15840"/>
          <w:pgMar w:top="1360" w:right="560" w:bottom="280" w:left="920" w:header="720" w:footer="720" w:gutter="0"/>
          <w:cols w:space="720"/>
        </w:sectPr>
      </w:pPr>
    </w:p>
    <w:p w:rsidR="00044B7D" w:rsidRDefault="00044B7D" w:rsidP="00044B7D">
      <w:pPr>
        <w:tabs>
          <w:tab w:val="left" w:pos="1600"/>
        </w:tabs>
        <w:spacing w:before="62" w:line="273" w:lineRule="exact"/>
        <w:ind w:left="160"/>
        <w:rPr>
          <w:b/>
          <w:sz w:val="24"/>
        </w:rPr>
      </w:pPr>
      <w:r>
        <w:rPr>
          <w:b/>
          <w:sz w:val="24"/>
        </w:rPr>
        <w:lastRenderedPageBreak/>
        <w:t>COMP-162</w:t>
      </w:r>
      <w:r>
        <w:rPr>
          <w:b/>
          <w:sz w:val="24"/>
        </w:rPr>
        <w:tab/>
      </w:r>
      <w:r>
        <w:rPr>
          <w:b/>
          <w:spacing w:val="-6"/>
          <w:sz w:val="24"/>
        </w:rPr>
        <w:t>COMPUTER APPLICATIONS</w:t>
      </w:r>
    </w:p>
    <w:p w:rsidR="00044B7D" w:rsidRDefault="00044B7D" w:rsidP="00044B7D">
      <w:pPr>
        <w:pStyle w:val="Heading1"/>
        <w:spacing w:line="319" w:lineRule="exact"/>
        <w:ind w:left="160" w:firstLine="0"/>
      </w:pPr>
      <w:r>
        <w:t>PRACTICAL</w:t>
      </w:r>
      <w:r>
        <w:rPr>
          <w:spacing w:val="-5"/>
        </w:rPr>
        <w:t xml:space="preserve"> </w:t>
      </w:r>
      <w:r>
        <w:t>OBJECTIVES:</w:t>
      </w:r>
    </w:p>
    <w:p w:rsidR="00044B7D" w:rsidRDefault="00044B7D" w:rsidP="00617A6F">
      <w:pPr>
        <w:pStyle w:val="Heading2"/>
        <w:numPr>
          <w:ilvl w:val="0"/>
          <w:numId w:val="137"/>
        </w:numPr>
        <w:tabs>
          <w:tab w:val="left" w:pos="880"/>
          <w:tab w:val="left" w:pos="881"/>
        </w:tabs>
        <w:spacing w:before="239" w:line="288" w:lineRule="exact"/>
        <w:ind w:hanging="438"/>
        <w:jc w:val="left"/>
        <w:rPr>
          <w:rFonts w:ascii="Calibri"/>
        </w:rPr>
      </w:pPr>
      <w:r>
        <w:t>Identify</w:t>
      </w:r>
      <w:r>
        <w:rPr>
          <w:spacing w:val="-4"/>
        </w:rPr>
        <w:t xml:space="preserve"> </w:t>
      </w:r>
      <w:r>
        <w:t>key</w:t>
      </w:r>
      <w:r>
        <w:rPr>
          <w:spacing w:val="-4"/>
        </w:rPr>
        <w:t xml:space="preserve"> </w:t>
      </w:r>
      <w:r>
        <w:t>board,</w:t>
      </w:r>
      <w:r>
        <w:rPr>
          <w:spacing w:val="-1"/>
        </w:rPr>
        <w:t xml:space="preserve"> </w:t>
      </w:r>
      <w:r>
        <w:t>mouse,</w:t>
      </w:r>
      <w:r>
        <w:rPr>
          <w:spacing w:val="-2"/>
        </w:rPr>
        <w:t xml:space="preserve"> </w:t>
      </w:r>
      <w:r>
        <w:t>CPU,</w:t>
      </w:r>
      <w:r>
        <w:rPr>
          <w:spacing w:val="-3"/>
        </w:rPr>
        <w:t xml:space="preserve"> </w:t>
      </w:r>
      <w:r>
        <w:t>disk</w:t>
      </w:r>
      <w:r>
        <w:rPr>
          <w:spacing w:val="-7"/>
        </w:rPr>
        <w:t xml:space="preserve"> </w:t>
      </w:r>
      <w:r>
        <w:t>drives,</w:t>
      </w:r>
      <w:r>
        <w:rPr>
          <w:spacing w:val="-2"/>
        </w:rPr>
        <w:t xml:space="preserve"> </w:t>
      </w:r>
      <w:r>
        <w:t>disks,</w:t>
      </w:r>
      <w:r>
        <w:rPr>
          <w:spacing w:val="-2"/>
        </w:rPr>
        <w:t xml:space="preserve"> </w:t>
      </w:r>
      <w:r>
        <w:t>monitor,</w:t>
      </w:r>
      <w:r>
        <w:rPr>
          <w:spacing w:val="-2"/>
        </w:rPr>
        <w:t xml:space="preserve"> </w:t>
      </w:r>
      <w:r>
        <w:t>and</w:t>
      </w:r>
      <w:r>
        <w:rPr>
          <w:spacing w:val="-3"/>
        </w:rPr>
        <w:t xml:space="preserve"> </w:t>
      </w:r>
      <w:r>
        <w:t>printer</w:t>
      </w:r>
    </w:p>
    <w:p w:rsidR="00044B7D" w:rsidRDefault="00044B7D" w:rsidP="00617A6F">
      <w:pPr>
        <w:pStyle w:val="ListParagraph"/>
        <w:numPr>
          <w:ilvl w:val="1"/>
          <w:numId w:val="137"/>
        </w:numPr>
        <w:tabs>
          <w:tab w:val="left" w:pos="1601"/>
        </w:tabs>
        <w:spacing w:before="0" w:line="271" w:lineRule="exact"/>
        <w:rPr>
          <w:sz w:val="24"/>
        </w:rPr>
      </w:pPr>
      <w:r>
        <w:rPr>
          <w:sz w:val="24"/>
        </w:rPr>
        <w:t>Understand</w:t>
      </w:r>
      <w:r>
        <w:rPr>
          <w:spacing w:val="-6"/>
          <w:sz w:val="24"/>
        </w:rPr>
        <w:t xml:space="preserve"> </w:t>
      </w:r>
      <w:r>
        <w:rPr>
          <w:sz w:val="24"/>
        </w:rPr>
        <w:t>use</w:t>
      </w:r>
      <w:r>
        <w:rPr>
          <w:spacing w:val="-6"/>
          <w:sz w:val="24"/>
        </w:rPr>
        <w:t xml:space="preserve"> </w:t>
      </w:r>
      <w:r>
        <w:rPr>
          <w:sz w:val="24"/>
        </w:rPr>
        <w:t>and</w:t>
      </w:r>
      <w:r>
        <w:rPr>
          <w:spacing w:val="-6"/>
          <w:sz w:val="24"/>
        </w:rPr>
        <w:t xml:space="preserve"> </w:t>
      </w:r>
      <w:r>
        <w:rPr>
          <w:sz w:val="24"/>
        </w:rPr>
        <w:t>features</w:t>
      </w:r>
      <w:r>
        <w:rPr>
          <w:spacing w:val="-7"/>
          <w:sz w:val="24"/>
        </w:rPr>
        <w:t xml:space="preserve"> </w:t>
      </w:r>
      <w:r>
        <w:rPr>
          <w:sz w:val="24"/>
        </w:rPr>
        <w:t>of</w:t>
      </w:r>
      <w:r>
        <w:rPr>
          <w:spacing w:val="-12"/>
          <w:sz w:val="24"/>
        </w:rPr>
        <w:t xml:space="preserve"> </w:t>
      </w:r>
      <w:r>
        <w:rPr>
          <w:sz w:val="24"/>
        </w:rPr>
        <w:t>keyboard,</w:t>
      </w:r>
      <w:r>
        <w:rPr>
          <w:spacing w:val="-4"/>
          <w:sz w:val="24"/>
        </w:rPr>
        <w:t xml:space="preserve"> </w:t>
      </w:r>
      <w:r>
        <w:rPr>
          <w:sz w:val="24"/>
        </w:rPr>
        <w:t>CPU,</w:t>
      </w:r>
      <w:r>
        <w:rPr>
          <w:spacing w:val="-4"/>
          <w:sz w:val="24"/>
        </w:rPr>
        <w:t xml:space="preserve"> </w:t>
      </w:r>
      <w:r>
        <w:rPr>
          <w:sz w:val="24"/>
        </w:rPr>
        <w:t>disk</w:t>
      </w:r>
      <w:r>
        <w:rPr>
          <w:spacing w:val="-6"/>
          <w:sz w:val="24"/>
        </w:rPr>
        <w:t xml:space="preserve"> </w:t>
      </w:r>
      <w:r>
        <w:rPr>
          <w:sz w:val="24"/>
        </w:rPr>
        <w:t>drives,</w:t>
      </w:r>
      <w:r>
        <w:rPr>
          <w:spacing w:val="3"/>
          <w:sz w:val="24"/>
        </w:rPr>
        <w:t xml:space="preserve"> </w:t>
      </w:r>
      <w:r>
        <w:rPr>
          <w:sz w:val="24"/>
        </w:rPr>
        <w:t>disks,</w:t>
      </w:r>
      <w:r>
        <w:rPr>
          <w:spacing w:val="-4"/>
          <w:sz w:val="24"/>
        </w:rPr>
        <w:t xml:space="preserve"> </w:t>
      </w:r>
      <w:r>
        <w:rPr>
          <w:sz w:val="24"/>
        </w:rPr>
        <w:t>monitor,</w:t>
      </w:r>
      <w:r>
        <w:rPr>
          <w:spacing w:val="-3"/>
          <w:sz w:val="24"/>
        </w:rPr>
        <w:t xml:space="preserve"> </w:t>
      </w:r>
      <w:r>
        <w:rPr>
          <w:sz w:val="24"/>
        </w:rPr>
        <w:t>and</w:t>
      </w:r>
      <w:r>
        <w:rPr>
          <w:spacing w:val="50"/>
          <w:sz w:val="24"/>
        </w:rPr>
        <w:t xml:space="preserve"> </w:t>
      </w:r>
      <w:r>
        <w:rPr>
          <w:sz w:val="24"/>
        </w:rPr>
        <w:t>printer</w:t>
      </w:r>
    </w:p>
    <w:p w:rsidR="00044B7D" w:rsidRDefault="00044B7D" w:rsidP="00044B7D">
      <w:pPr>
        <w:pStyle w:val="BodyText"/>
        <w:spacing w:before="1"/>
        <w:ind w:left="0" w:firstLine="0"/>
      </w:pPr>
    </w:p>
    <w:p w:rsidR="00044B7D" w:rsidRDefault="00044B7D" w:rsidP="00617A6F">
      <w:pPr>
        <w:pStyle w:val="Heading1"/>
        <w:numPr>
          <w:ilvl w:val="0"/>
          <w:numId w:val="137"/>
        </w:numPr>
        <w:tabs>
          <w:tab w:val="left" w:pos="880"/>
          <w:tab w:val="left" w:pos="881"/>
        </w:tabs>
        <w:spacing w:line="326" w:lineRule="exact"/>
        <w:ind w:hanging="721"/>
        <w:jc w:val="left"/>
        <w:rPr>
          <w:rFonts w:ascii="Calibri"/>
        </w:rPr>
      </w:pPr>
      <w:r>
        <w:t>MS</w:t>
      </w:r>
      <w:r>
        <w:rPr>
          <w:spacing w:val="-2"/>
        </w:rPr>
        <w:t xml:space="preserve"> </w:t>
      </w:r>
      <w:r>
        <w:t>WINDOWS</w:t>
      </w:r>
      <w:r>
        <w:rPr>
          <w:spacing w:val="68"/>
        </w:rPr>
        <w:t xml:space="preserve"> </w:t>
      </w:r>
      <w:r>
        <w:t>2010</w:t>
      </w:r>
    </w:p>
    <w:p w:rsidR="00044B7D" w:rsidRDefault="00044B7D" w:rsidP="00617A6F">
      <w:pPr>
        <w:pStyle w:val="Heading2"/>
        <w:numPr>
          <w:ilvl w:val="1"/>
          <w:numId w:val="136"/>
        </w:numPr>
        <w:tabs>
          <w:tab w:val="left" w:pos="880"/>
          <w:tab w:val="left" w:pos="881"/>
        </w:tabs>
        <w:spacing w:line="276" w:lineRule="exact"/>
      </w:pPr>
      <w:r>
        <w:t>Practice</w:t>
      </w:r>
      <w:r>
        <w:rPr>
          <w:spacing w:val="-4"/>
        </w:rPr>
        <w:t xml:space="preserve"> </w:t>
      </w:r>
      <w:r>
        <w:t>of</w:t>
      </w:r>
      <w:r>
        <w:rPr>
          <w:spacing w:val="-4"/>
        </w:rPr>
        <w:t xml:space="preserve"> </w:t>
      </w:r>
      <w:r>
        <w:t>loading</w:t>
      </w:r>
      <w:r>
        <w:rPr>
          <w:spacing w:val="-1"/>
        </w:rPr>
        <w:t xml:space="preserve"> </w:t>
      </w:r>
      <w:r>
        <w:t>and</w:t>
      </w:r>
      <w:r>
        <w:rPr>
          <w:spacing w:val="-1"/>
        </w:rPr>
        <w:t xml:space="preserve"> </w:t>
      </w:r>
      <w:r>
        <w:t>shutdown</w:t>
      </w:r>
      <w:r>
        <w:rPr>
          <w:spacing w:val="-1"/>
        </w:rPr>
        <w:t xml:space="preserve"> </w:t>
      </w:r>
      <w:r>
        <w:t>of</w:t>
      </w:r>
      <w:r>
        <w:rPr>
          <w:spacing w:val="-5"/>
        </w:rPr>
        <w:t xml:space="preserve"> </w:t>
      </w:r>
      <w:r>
        <w:t>operating</w:t>
      </w:r>
      <w:r>
        <w:rPr>
          <w:spacing w:val="-1"/>
        </w:rPr>
        <w:t xml:space="preserve"> </w:t>
      </w:r>
      <w:r>
        <w:t>system</w:t>
      </w:r>
    </w:p>
    <w:p w:rsidR="00044B7D" w:rsidRDefault="00044B7D" w:rsidP="00617A6F">
      <w:pPr>
        <w:pStyle w:val="ListParagraph"/>
        <w:numPr>
          <w:ilvl w:val="2"/>
          <w:numId w:val="136"/>
        </w:numPr>
        <w:tabs>
          <w:tab w:val="left" w:pos="1601"/>
        </w:tabs>
        <w:spacing w:before="3"/>
        <w:rPr>
          <w:sz w:val="24"/>
        </w:rPr>
      </w:pPr>
      <w:r>
        <w:rPr>
          <w:sz w:val="24"/>
        </w:rPr>
        <w:t>Students</w:t>
      </w:r>
      <w:r>
        <w:rPr>
          <w:spacing w:val="-6"/>
          <w:sz w:val="24"/>
        </w:rPr>
        <w:t xml:space="preserve"> </w:t>
      </w:r>
      <w:r>
        <w:rPr>
          <w:sz w:val="24"/>
        </w:rPr>
        <w:t>will</w:t>
      </w:r>
      <w:r>
        <w:rPr>
          <w:spacing w:val="-12"/>
          <w:sz w:val="24"/>
        </w:rPr>
        <w:t xml:space="preserve"> </w:t>
      </w:r>
      <w:r>
        <w:rPr>
          <w:sz w:val="24"/>
        </w:rPr>
        <w:t>be</w:t>
      </w:r>
      <w:r>
        <w:rPr>
          <w:spacing w:val="-4"/>
          <w:sz w:val="24"/>
        </w:rPr>
        <w:t xml:space="preserve"> </w:t>
      </w:r>
      <w:r>
        <w:rPr>
          <w:sz w:val="24"/>
        </w:rPr>
        <w:t>able</w:t>
      </w:r>
      <w:r>
        <w:rPr>
          <w:spacing w:val="-5"/>
          <w:sz w:val="24"/>
        </w:rPr>
        <w:t xml:space="preserve"> </w:t>
      </w:r>
      <w:r>
        <w:rPr>
          <w:sz w:val="24"/>
        </w:rPr>
        <w:t>to load</w:t>
      </w:r>
      <w:r>
        <w:rPr>
          <w:spacing w:val="-4"/>
          <w:sz w:val="24"/>
        </w:rPr>
        <w:t xml:space="preserve"> </w:t>
      </w:r>
      <w:r>
        <w:rPr>
          <w:sz w:val="24"/>
        </w:rPr>
        <w:t>and</w:t>
      </w:r>
      <w:r>
        <w:rPr>
          <w:spacing w:val="-3"/>
          <w:sz w:val="24"/>
        </w:rPr>
        <w:t xml:space="preserve"> </w:t>
      </w:r>
      <w:r>
        <w:rPr>
          <w:sz w:val="24"/>
        </w:rPr>
        <w:t>shutdown</w:t>
      </w:r>
      <w:r>
        <w:rPr>
          <w:spacing w:val="-9"/>
          <w:sz w:val="24"/>
        </w:rPr>
        <w:t xml:space="preserve"> </w:t>
      </w:r>
      <w:r>
        <w:rPr>
          <w:sz w:val="24"/>
        </w:rPr>
        <w:t>of</w:t>
      </w:r>
      <w:r>
        <w:rPr>
          <w:spacing w:val="-11"/>
          <w:sz w:val="24"/>
        </w:rPr>
        <w:t xml:space="preserve"> </w:t>
      </w:r>
      <w:r>
        <w:rPr>
          <w:sz w:val="24"/>
        </w:rPr>
        <w:t>operating</w:t>
      </w:r>
      <w:r>
        <w:rPr>
          <w:spacing w:val="-4"/>
          <w:sz w:val="24"/>
        </w:rPr>
        <w:t xml:space="preserve"> </w:t>
      </w:r>
      <w:r>
        <w:rPr>
          <w:sz w:val="24"/>
        </w:rPr>
        <w:t>system</w:t>
      </w:r>
      <w:r>
        <w:rPr>
          <w:spacing w:val="-5"/>
          <w:sz w:val="24"/>
        </w:rPr>
        <w:t xml:space="preserve"> </w:t>
      </w:r>
      <w:r>
        <w:rPr>
          <w:sz w:val="24"/>
        </w:rPr>
        <w:t>(MS</w:t>
      </w:r>
      <w:r>
        <w:rPr>
          <w:spacing w:val="-3"/>
          <w:sz w:val="24"/>
        </w:rPr>
        <w:t xml:space="preserve"> </w:t>
      </w:r>
      <w:r>
        <w:rPr>
          <w:sz w:val="24"/>
        </w:rPr>
        <w:t>Windows</w:t>
      </w:r>
      <w:r>
        <w:rPr>
          <w:spacing w:val="-7"/>
          <w:sz w:val="24"/>
        </w:rPr>
        <w:t xml:space="preserve"> </w:t>
      </w:r>
      <w:r>
        <w:rPr>
          <w:sz w:val="24"/>
        </w:rPr>
        <w:t>2010)</w:t>
      </w:r>
    </w:p>
    <w:p w:rsidR="00044B7D" w:rsidRDefault="00044B7D" w:rsidP="00617A6F">
      <w:pPr>
        <w:pStyle w:val="ListParagraph"/>
        <w:numPr>
          <w:ilvl w:val="2"/>
          <w:numId w:val="136"/>
        </w:numPr>
        <w:tabs>
          <w:tab w:val="left" w:pos="1601"/>
        </w:tabs>
        <w:spacing w:before="7"/>
        <w:rPr>
          <w:sz w:val="24"/>
        </w:rPr>
      </w:pPr>
      <w:r>
        <w:rPr>
          <w:sz w:val="24"/>
        </w:rPr>
        <w:t>Students</w:t>
      </w:r>
      <w:r>
        <w:rPr>
          <w:spacing w:val="-8"/>
          <w:sz w:val="24"/>
        </w:rPr>
        <w:t xml:space="preserve"> </w:t>
      </w:r>
      <w:r>
        <w:rPr>
          <w:sz w:val="24"/>
        </w:rPr>
        <w:t>will</w:t>
      </w:r>
      <w:r>
        <w:rPr>
          <w:spacing w:val="-13"/>
          <w:sz w:val="24"/>
        </w:rPr>
        <w:t xml:space="preserve"> </w:t>
      </w:r>
      <w:r>
        <w:rPr>
          <w:sz w:val="24"/>
        </w:rPr>
        <w:t>be</w:t>
      </w:r>
      <w:r>
        <w:rPr>
          <w:spacing w:val="-7"/>
          <w:sz w:val="24"/>
        </w:rPr>
        <w:t xml:space="preserve"> </w:t>
      </w:r>
      <w:r>
        <w:rPr>
          <w:sz w:val="24"/>
        </w:rPr>
        <w:t>able</w:t>
      </w:r>
      <w:r>
        <w:rPr>
          <w:spacing w:val="-6"/>
          <w:sz w:val="24"/>
        </w:rPr>
        <w:t xml:space="preserve"> </w:t>
      </w:r>
      <w:r>
        <w:rPr>
          <w:sz w:val="24"/>
        </w:rPr>
        <w:t>to</w:t>
      </w:r>
      <w:r>
        <w:rPr>
          <w:spacing w:val="-2"/>
          <w:sz w:val="24"/>
        </w:rPr>
        <w:t xml:space="preserve"> </w:t>
      </w:r>
      <w:r>
        <w:rPr>
          <w:sz w:val="24"/>
        </w:rPr>
        <w:t>Install</w:t>
      </w:r>
      <w:r>
        <w:rPr>
          <w:spacing w:val="-14"/>
          <w:sz w:val="24"/>
        </w:rPr>
        <w:t xml:space="preserve"> </w:t>
      </w:r>
      <w:r>
        <w:rPr>
          <w:sz w:val="24"/>
        </w:rPr>
        <w:t>the</w:t>
      </w:r>
      <w:r>
        <w:rPr>
          <w:spacing w:val="-6"/>
          <w:sz w:val="24"/>
        </w:rPr>
        <w:t xml:space="preserve"> </w:t>
      </w:r>
      <w:r>
        <w:rPr>
          <w:sz w:val="24"/>
        </w:rPr>
        <w:t>operating</w:t>
      </w:r>
      <w:r>
        <w:rPr>
          <w:spacing w:val="-5"/>
          <w:sz w:val="24"/>
        </w:rPr>
        <w:t xml:space="preserve"> </w:t>
      </w:r>
      <w:r>
        <w:rPr>
          <w:sz w:val="24"/>
        </w:rPr>
        <w:t>system(MS</w:t>
      </w:r>
      <w:r>
        <w:rPr>
          <w:spacing w:val="-6"/>
          <w:sz w:val="24"/>
        </w:rPr>
        <w:t xml:space="preserve"> </w:t>
      </w:r>
      <w:r>
        <w:rPr>
          <w:sz w:val="24"/>
        </w:rPr>
        <w:t>Windows</w:t>
      </w:r>
      <w:r>
        <w:rPr>
          <w:spacing w:val="-8"/>
          <w:sz w:val="24"/>
        </w:rPr>
        <w:t xml:space="preserve"> </w:t>
      </w:r>
      <w:r>
        <w:rPr>
          <w:sz w:val="24"/>
        </w:rPr>
        <w:t>2010)</w:t>
      </w:r>
      <w:r>
        <w:rPr>
          <w:spacing w:val="-4"/>
          <w:sz w:val="24"/>
        </w:rPr>
        <w:t xml:space="preserve"> </w:t>
      </w:r>
      <w:r>
        <w:rPr>
          <w:sz w:val="24"/>
        </w:rPr>
        <w:t>&amp;</w:t>
      </w:r>
      <w:r>
        <w:rPr>
          <w:spacing w:val="-9"/>
          <w:sz w:val="24"/>
        </w:rPr>
        <w:t xml:space="preserve"> </w:t>
      </w:r>
      <w:r>
        <w:rPr>
          <w:sz w:val="24"/>
        </w:rPr>
        <w:t>its</w:t>
      </w:r>
      <w:r>
        <w:rPr>
          <w:spacing w:val="-7"/>
          <w:sz w:val="24"/>
        </w:rPr>
        <w:t xml:space="preserve"> </w:t>
      </w:r>
      <w:r>
        <w:rPr>
          <w:sz w:val="24"/>
        </w:rPr>
        <w:t>Drivers</w:t>
      </w:r>
    </w:p>
    <w:p w:rsidR="00044B7D" w:rsidRDefault="00044B7D" w:rsidP="00617A6F">
      <w:pPr>
        <w:pStyle w:val="Heading2"/>
        <w:numPr>
          <w:ilvl w:val="1"/>
          <w:numId w:val="136"/>
        </w:numPr>
        <w:tabs>
          <w:tab w:val="left" w:pos="880"/>
          <w:tab w:val="left" w:pos="881"/>
        </w:tabs>
        <w:spacing w:before="8" w:line="240" w:lineRule="auto"/>
      </w:pPr>
      <w:r>
        <w:t>Creating</w:t>
      </w:r>
      <w:r>
        <w:rPr>
          <w:spacing w:val="-4"/>
        </w:rPr>
        <w:t xml:space="preserve"> </w:t>
      </w:r>
      <w:r>
        <w:t>items</w:t>
      </w:r>
      <w:r>
        <w:rPr>
          <w:spacing w:val="-5"/>
        </w:rPr>
        <w:t xml:space="preserve"> </w:t>
      </w:r>
      <w:r>
        <w:t>(icons,</w:t>
      </w:r>
      <w:r>
        <w:rPr>
          <w:spacing w:val="-1"/>
        </w:rPr>
        <w:t xml:space="preserve"> </w:t>
      </w:r>
      <w:r>
        <w:t>shortcut,</w:t>
      </w:r>
      <w:r>
        <w:rPr>
          <w:spacing w:val="-2"/>
        </w:rPr>
        <w:t xml:space="preserve"> </w:t>
      </w:r>
      <w:r>
        <w:t>folders</w:t>
      </w:r>
      <w:r>
        <w:rPr>
          <w:spacing w:val="-5"/>
        </w:rPr>
        <w:t xml:space="preserve"> </w:t>
      </w:r>
      <w:proofErr w:type="spellStart"/>
      <w:r>
        <w:t>etc</w:t>
      </w:r>
      <w:proofErr w:type="spellEnd"/>
      <w:r>
        <w:t>)</w:t>
      </w:r>
      <w:r>
        <w:rPr>
          <w:spacing w:val="-2"/>
        </w:rPr>
        <w:t xml:space="preserve"> </w:t>
      </w:r>
      <w:r>
        <w:t>and</w:t>
      </w:r>
      <w:r>
        <w:rPr>
          <w:spacing w:val="-3"/>
        </w:rPr>
        <w:t xml:space="preserve"> </w:t>
      </w:r>
      <w:r>
        <w:t>modifying</w:t>
      </w:r>
      <w:r>
        <w:rPr>
          <w:spacing w:val="-3"/>
        </w:rPr>
        <w:t xml:space="preserve"> </w:t>
      </w:r>
      <w:r>
        <w:t>taskbar</w:t>
      </w:r>
    </w:p>
    <w:p w:rsidR="00044B7D" w:rsidRDefault="00044B7D" w:rsidP="00617A6F">
      <w:pPr>
        <w:pStyle w:val="ListParagraph"/>
        <w:numPr>
          <w:ilvl w:val="2"/>
          <w:numId w:val="136"/>
        </w:numPr>
        <w:tabs>
          <w:tab w:val="left" w:pos="1601"/>
        </w:tabs>
        <w:spacing w:before="2" w:line="242" w:lineRule="auto"/>
        <w:ind w:right="532"/>
        <w:rPr>
          <w:sz w:val="24"/>
        </w:rPr>
      </w:pPr>
      <w:r>
        <w:rPr>
          <w:sz w:val="24"/>
        </w:rPr>
        <w:t>Student</w:t>
      </w:r>
      <w:r>
        <w:rPr>
          <w:spacing w:val="-2"/>
          <w:sz w:val="24"/>
        </w:rPr>
        <w:t xml:space="preserve"> </w:t>
      </w:r>
      <w:r>
        <w:rPr>
          <w:sz w:val="24"/>
        </w:rPr>
        <w:t>will</w:t>
      </w:r>
      <w:r>
        <w:rPr>
          <w:spacing w:val="-14"/>
          <w:sz w:val="24"/>
        </w:rPr>
        <w:t xml:space="preserve"> </w:t>
      </w:r>
      <w:r>
        <w:rPr>
          <w:sz w:val="24"/>
        </w:rPr>
        <w:t>be</w:t>
      </w:r>
      <w:r>
        <w:rPr>
          <w:spacing w:val="-7"/>
          <w:sz w:val="24"/>
        </w:rPr>
        <w:t xml:space="preserve"> </w:t>
      </w:r>
      <w:r>
        <w:rPr>
          <w:sz w:val="24"/>
        </w:rPr>
        <w:t>able</w:t>
      </w:r>
      <w:r>
        <w:rPr>
          <w:spacing w:val="-7"/>
          <w:sz w:val="24"/>
        </w:rPr>
        <w:t xml:space="preserve"> </w:t>
      </w:r>
      <w:r>
        <w:rPr>
          <w:sz w:val="24"/>
        </w:rPr>
        <w:t>to</w:t>
      </w:r>
      <w:r>
        <w:rPr>
          <w:spacing w:val="-2"/>
          <w:sz w:val="24"/>
        </w:rPr>
        <w:t xml:space="preserve"> </w:t>
      </w:r>
      <w:r>
        <w:rPr>
          <w:sz w:val="24"/>
        </w:rPr>
        <w:t>create,</w:t>
      </w:r>
      <w:r>
        <w:rPr>
          <w:spacing w:val="-5"/>
          <w:sz w:val="24"/>
        </w:rPr>
        <w:t xml:space="preserve"> </w:t>
      </w:r>
      <w:r>
        <w:rPr>
          <w:sz w:val="24"/>
        </w:rPr>
        <w:t>modify</w:t>
      </w:r>
      <w:r>
        <w:rPr>
          <w:spacing w:val="-14"/>
          <w:sz w:val="24"/>
        </w:rPr>
        <w:t xml:space="preserve"> </w:t>
      </w:r>
      <w:r>
        <w:rPr>
          <w:sz w:val="24"/>
        </w:rPr>
        <w:t>&amp;</w:t>
      </w:r>
      <w:r>
        <w:rPr>
          <w:spacing w:val="-11"/>
          <w:sz w:val="24"/>
        </w:rPr>
        <w:t xml:space="preserve"> </w:t>
      </w:r>
      <w:r>
        <w:rPr>
          <w:sz w:val="24"/>
        </w:rPr>
        <w:t>delete</w:t>
      </w:r>
      <w:r>
        <w:rPr>
          <w:spacing w:val="-7"/>
          <w:sz w:val="24"/>
        </w:rPr>
        <w:t xml:space="preserve"> </w:t>
      </w:r>
      <w:r>
        <w:rPr>
          <w:sz w:val="24"/>
        </w:rPr>
        <w:t>icons,</w:t>
      </w:r>
      <w:r>
        <w:rPr>
          <w:spacing w:val="-4"/>
          <w:sz w:val="24"/>
        </w:rPr>
        <w:t xml:space="preserve"> </w:t>
      </w:r>
      <w:r>
        <w:rPr>
          <w:sz w:val="24"/>
        </w:rPr>
        <w:t>shortcuts,</w:t>
      </w:r>
      <w:r>
        <w:rPr>
          <w:spacing w:val="-4"/>
          <w:sz w:val="24"/>
        </w:rPr>
        <w:t xml:space="preserve"> </w:t>
      </w:r>
      <w:r>
        <w:rPr>
          <w:sz w:val="24"/>
        </w:rPr>
        <w:t>&amp;</w:t>
      </w:r>
      <w:r>
        <w:rPr>
          <w:spacing w:val="-11"/>
          <w:sz w:val="24"/>
        </w:rPr>
        <w:t xml:space="preserve"> </w:t>
      </w:r>
      <w:r>
        <w:rPr>
          <w:sz w:val="24"/>
        </w:rPr>
        <w:t>folders</w:t>
      </w:r>
      <w:r>
        <w:rPr>
          <w:spacing w:val="1"/>
          <w:sz w:val="24"/>
        </w:rPr>
        <w:t xml:space="preserve"> </w:t>
      </w:r>
      <w:r>
        <w:rPr>
          <w:sz w:val="24"/>
        </w:rPr>
        <w:t>in</w:t>
      </w:r>
      <w:r>
        <w:rPr>
          <w:spacing w:val="-10"/>
          <w:sz w:val="24"/>
        </w:rPr>
        <w:t xml:space="preserve"> </w:t>
      </w:r>
      <w:r>
        <w:rPr>
          <w:sz w:val="24"/>
        </w:rPr>
        <w:t>MS</w:t>
      </w:r>
      <w:r>
        <w:rPr>
          <w:spacing w:val="-6"/>
          <w:sz w:val="24"/>
        </w:rPr>
        <w:t xml:space="preserve"> </w:t>
      </w:r>
      <w:r>
        <w:rPr>
          <w:sz w:val="24"/>
        </w:rPr>
        <w:t>Windows</w:t>
      </w:r>
      <w:r>
        <w:rPr>
          <w:spacing w:val="-57"/>
          <w:sz w:val="24"/>
        </w:rPr>
        <w:t xml:space="preserve"> </w:t>
      </w:r>
      <w:r>
        <w:rPr>
          <w:sz w:val="24"/>
        </w:rPr>
        <w:t>2010</w:t>
      </w:r>
    </w:p>
    <w:p w:rsidR="00044B7D" w:rsidRDefault="00044B7D" w:rsidP="00617A6F">
      <w:pPr>
        <w:pStyle w:val="Heading2"/>
        <w:numPr>
          <w:ilvl w:val="1"/>
          <w:numId w:val="136"/>
        </w:numPr>
        <w:tabs>
          <w:tab w:val="left" w:pos="880"/>
          <w:tab w:val="left" w:pos="881"/>
        </w:tabs>
        <w:spacing w:before="4" w:line="240" w:lineRule="auto"/>
      </w:pPr>
      <w:r>
        <w:t>Changing</w:t>
      </w:r>
      <w:r>
        <w:rPr>
          <w:spacing w:val="-7"/>
        </w:rPr>
        <w:t xml:space="preserve"> </w:t>
      </w:r>
      <w:r>
        <w:t>of</w:t>
      </w:r>
      <w:r>
        <w:rPr>
          <w:spacing w:val="-8"/>
        </w:rPr>
        <w:t xml:space="preserve"> </w:t>
      </w:r>
      <w:r>
        <w:t>wallpaper,</w:t>
      </w:r>
      <w:r>
        <w:rPr>
          <w:spacing w:val="-5"/>
        </w:rPr>
        <w:t xml:space="preserve"> </w:t>
      </w:r>
      <w:r>
        <w:t>screensaver,</w:t>
      </w:r>
      <w:r>
        <w:rPr>
          <w:spacing w:val="-4"/>
        </w:rPr>
        <w:t xml:space="preserve"> </w:t>
      </w:r>
      <w:r>
        <w:t>and</w:t>
      </w:r>
      <w:r>
        <w:rPr>
          <w:spacing w:val="-6"/>
        </w:rPr>
        <w:t xml:space="preserve"> </w:t>
      </w:r>
      <w:r>
        <w:t>resolution</w:t>
      </w:r>
    </w:p>
    <w:p w:rsidR="00044B7D" w:rsidRDefault="00044B7D" w:rsidP="00617A6F">
      <w:pPr>
        <w:pStyle w:val="ListParagraph"/>
        <w:numPr>
          <w:ilvl w:val="2"/>
          <w:numId w:val="136"/>
        </w:numPr>
        <w:tabs>
          <w:tab w:val="left" w:pos="1601"/>
        </w:tabs>
        <w:spacing w:before="3" w:line="242" w:lineRule="auto"/>
        <w:ind w:right="536"/>
        <w:rPr>
          <w:sz w:val="24"/>
        </w:rPr>
      </w:pPr>
      <w:r>
        <w:rPr>
          <w:spacing w:val="-1"/>
          <w:sz w:val="24"/>
        </w:rPr>
        <w:t>Student</w:t>
      </w:r>
      <w:r>
        <w:rPr>
          <w:spacing w:val="-2"/>
          <w:sz w:val="24"/>
        </w:rPr>
        <w:t xml:space="preserve"> </w:t>
      </w:r>
      <w:r>
        <w:rPr>
          <w:spacing w:val="-1"/>
          <w:sz w:val="24"/>
        </w:rPr>
        <w:t>will</w:t>
      </w:r>
      <w:r>
        <w:rPr>
          <w:spacing w:val="-13"/>
          <w:sz w:val="24"/>
        </w:rPr>
        <w:t xml:space="preserve"> </w:t>
      </w:r>
      <w:r>
        <w:rPr>
          <w:spacing w:val="-1"/>
          <w:sz w:val="24"/>
        </w:rPr>
        <w:t>be</w:t>
      </w:r>
      <w:r>
        <w:rPr>
          <w:spacing w:val="-5"/>
          <w:sz w:val="24"/>
        </w:rPr>
        <w:t xml:space="preserve"> </w:t>
      </w:r>
      <w:r>
        <w:rPr>
          <w:spacing w:val="-1"/>
          <w:sz w:val="24"/>
        </w:rPr>
        <w:t>able</w:t>
      </w:r>
      <w:r>
        <w:rPr>
          <w:spacing w:val="-7"/>
          <w:sz w:val="24"/>
        </w:rPr>
        <w:t xml:space="preserve"> </w:t>
      </w:r>
      <w:r>
        <w:rPr>
          <w:spacing w:val="-1"/>
          <w:sz w:val="24"/>
        </w:rPr>
        <w:t>to</w:t>
      </w:r>
      <w:r>
        <w:rPr>
          <w:spacing w:val="-2"/>
          <w:sz w:val="24"/>
        </w:rPr>
        <w:t xml:space="preserve"> </w:t>
      </w:r>
      <w:r>
        <w:rPr>
          <w:spacing w:val="-1"/>
          <w:sz w:val="24"/>
        </w:rPr>
        <w:t>change</w:t>
      </w:r>
      <w:r>
        <w:rPr>
          <w:spacing w:val="-6"/>
          <w:sz w:val="24"/>
        </w:rPr>
        <w:t xml:space="preserve"> </w:t>
      </w:r>
      <w:r>
        <w:rPr>
          <w:spacing w:val="-1"/>
          <w:sz w:val="24"/>
        </w:rPr>
        <w:t>wallpapers,</w:t>
      </w:r>
      <w:r>
        <w:rPr>
          <w:spacing w:val="-4"/>
          <w:sz w:val="24"/>
        </w:rPr>
        <w:t xml:space="preserve"> </w:t>
      </w:r>
      <w:r>
        <w:rPr>
          <w:spacing w:val="-1"/>
          <w:sz w:val="24"/>
        </w:rPr>
        <w:t>screensavers,</w:t>
      </w:r>
      <w:r>
        <w:rPr>
          <w:spacing w:val="-4"/>
          <w:sz w:val="24"/>
        </w:rPr>
        <w:t xml:space="preserve"> </w:t>
      </w:r>
      <w:r>
        <w:rPr>
          <w:sz w:val="24"/>
        </w:rPr>
        <w:t>&amp;</w:t>
      </w:r>
      <w:r>
        <w:rPr>
          <w:spacing w:val="-10"/>
          <w:sz w:val="24"/>
        </w:rPr>
        <w:t xml:space="preserve"> </w:t>
      </w:r>
      <w:r>
        <w:rPr>
          <w:sz w:val="24"/>
        </w:rPr>
        <w:t>resolution</w:t>
      </w:r>
      <w:r>
        <w:rPr>
          <w:spacing w:val="-10"/>
          <w:sz w:val="24"/>
        </w:rPr>
        <w:t xml:space="preserve"> </w:t>
      </w:r>
      <w:r>
        <w:rPr>
          <w:sz w:val="24"/>
        </w:rPr>
        <w:t>size</w:t>
      </w:r>
      <w:r>
        <w:rPr>
          <w:spacing w:val="-1"/>
          <w:sz w:val="24"/>
        </w:rPr>
        <w:t xml:space="preserve"> </w:t>
      </w:r>
      <w:r>
        <w:rPr>
          <w:sz w:val="24"/>
        </w:rPr>
        <w:t>in</w:t>
      </w:r>
      <w:r>
        <w:rPr>
          <w:spacing w:val="-10"/>
          <w:sz w:val="24"/>
        </w:rPr>
        <w:t xml:space="preserve"> </w:t>
      </w:r>
      <w:r>
        <w:rPr>
          <w:sz w:val="24"/>
        </w:rPr>
        <w:t>MS</w:t>
      </w:r>
      <w:r>
        <w:rPr>
          <w:spacing w:val="-5"/>
          <w:sz w:val="24"/>
        </w:rPr>
        <w:t xml:space="preserve"> </w:t>
      </w:r>
      <w:r>
        <w:rPr>
          <w:sz w:val="24"/>
        </w:rPr>
        <w:t>Windows</w:t>
      </w:r>
      <w:r>
        <w:rPr>
          <w:spacing w:val="-57"/>
          <w:sz w:val="24"/>
        </w:rPr>
        <w:t xml:space="preserve"> </w:t>
      </w:r>
      <w:r>
        <w:rPr>
          <w:sz w:val="24"/>
        </w:rPr>
        <w:t>2010</w:t>
      </w:r>
    </w:p>
    <w:p w:rsidR="00044B7D" w:rsidRDefault="00044B7D" w:rsidP="00617A6F">
      <w:pPr>
        <w:pStyle w:val="Heading2"/>
        <w:numPr>
          <w:ilvl w:val="1"/>
          <w:numId w:val="136"/>
        </w:numPr>
        <w:tabs>
          <w:tab w:val="left" w:pos="880"/>
          <w:tab w:val="left" w:pos="881"/>
        </w:tabs>
        <w:spacing w:before="4" w:line="240" w:lineRule="auto"/>
      </w:pPr>
      <w:r>
        <w:t>Practice</w:t>
      </w:r>
      <w:r>
        <w:rPr>
          <w:spacing w:val="-4"/>
        </w:rPr>
        <w:t xml:space="preserve"> </w:t>
      </w:r>
      <w:r>
        <w:t>of</w:t>
      </w:r>
      <w:r>
        <w:rPr>
          <w:spacing w:val="-5"/>
        </w:rPr>
        <w:t xml:space="preserve"> </w:t>
      </w:r>
      <w:r>
        <w:t>control</w:t>
      </w:r>
      <w:r>
        <w:rPr>
          <w:spacing w:val="-6"/>
        </w:rPr>
        <w:t xml:space="preserve"> </w:t>
      </w:r>
      <w:r>
        <w:t>panel</w:t>
      </w:r>
      <w:r>
        <w:rPr>
          <w:spacing w:val="-7"/>
        </w:rPr>
        <w:t xml:space="preserve"> </w:t>
      </w:r>
      <w:r>
        <w:t>items</w:t>
      </w:r>
      <w:r>
        <w:rPr>
          <w:spacing w:val="-4"/>
        </w:rPr>
        <w:t xml:space="preserve"> </w:t>
      </w:r>
      <w:r>
        <w:t>(add/remove, time</w:t>
      </w:r>
      <w:r>
        <w:rPr>
          <w:spacing w:val="-2"/>
        </w:rPr>
        <w:t xml:space="preserve"> </w:t>
      </w:r>
      <w:r>
        <w:t>and</w:t>
      </w:r>
      <w:r>
        <w:rPr>
          <w:spacing w:val="-2"/>
        </w:rPr>
        <w:t xml:space="preserve"> </w:t>
      </w:r>
      <w:r>
        <w:t>date, mouse, and</w:t>
      </w:r>
      <w:r>
        <w:rPr>
          <w:spacing w:val="-2"/>
        </w:rPr>
        <w:t xml:space="preserve"> </w:t>
      </w:r>
      <w:r>
        <w:t>create</w:t>
      </w:r>
      <w:r>
        <w:rPr>
          <w:spacing w:val="-3"/>
        </w:rPr>
        <w:t xml:space="preserve"> </w:t>
      </w:r>
      <w:r>
        <w:t>user</w:t>
      </w:r>
      <w:r>
        <w:rPr>
          <w:spacing w:val="-7"/>
        </w:rPr>
        <w:t xml:space="preserve"> </w:t>
      </w:r>
      <w:r>
        <w:t>account)</w:t>
      </w:r>
    </w:p>
    <w:p w:rsidR="00044B7D" w:rsidRDefault="00044B7D" w:rsidP="00617A6F">
      <w:pPr>
        <w:pStyle w:val="ListParagraph"/>
        <w:numPr>
          <w:ilvl w:val="2"/>
          <w:numId w:val="136"/>
        </w:numPr>
        <w:tabs>
          <w:tab w:val="left" w:pos="1601"/>
        </w:tabs>
        <w:spacing w:before="3" w:line="242" w:lineRule="auto"/>
        <w:ind w:right="754"/>
        <w:rPr>
          <w:sz w:val="24"/>
        </w:rPr>
      </w:pPr>
      <w:r>
        <w:rPr>
          <w:sz w:val="24"/>
        </w:rPr>
        <w:t>Student will</w:t>
      </w:r>
      <w:r>
        <w:rPr>
          <w:spacing w:val="-12"/>
          <w:sz w:val="24"/>
        </w:rPr>
        <w:t xml:space="preserve"> </w:t>
      </w:r>
      <w:r>
        <w:rPr>
          <w:sz w:val="24"/>
        </w:rPr>
        <w:t>be</w:t>
      </w:r>
      <w:r>
        <w:rPr>
          <w:spacing w:val="-6"/>
          <w:sz w:val="24"/>
        </w:rPr>
        <w:t xml:space="preserve"> </w:t>
      </w:r>
      <w:r>
        <w:rPr>
          <w:sz w:val="24"/>
        </w:rPr>
        <w:t>able</w:t>
      </w:r>
      <w:r>
        <w:rPr>
          <w:spacing w:val="-5"/>
          <w:sz w:val="24"/>
        </w:rPr>
        <w:t xml:space="preserve"> </w:t>
      </w:r>
      <w:r>
        <w:rPr>
          <w:sz w:val="24"/>
        </w:rPr>
        <w:t>to adjust control</w:t>
      </w:r>
      <w:r>
        <w:rPr>
          <w:spacing w:val="-12"/>
          <w:sz w:val="24"/>
        </w:rPr>
        <w:t xml:space="preserve"> </w:t>
      </w:r>
      <w:r>
        <w:rPr>
          <w:sz w:val="24"/>
        </w:rPr>
        <w:t>panel</w:t>
      </w:r>
      <w:r>
        <w:rPr>
          <w:spacing w:val="-12"/>
          <w:sz w:val="24"/>
        </w:rPr>
        <w:t xml:space="preserve"> </w:t>
      </w:r>
      <w:r>
        <w:rPr>
          <w:sz w:val="24"/>
        </w:rPr>
        <w:t>items</w:t>
      </w:r>
      <w:r>
        <w:rPr>
          <w:spacing w:val="-6"/>
          <w:sz w:val="24"/>
        </w:rPr>
        <w:t xml:space="preserve"> </w:t>
      </w:r>
      <w:r>
        <w:rPr>
          <w:sz w:val="24"/>
        </w:rPr>
        <w:t>(add/remove,</w:t>
      </w:r>
      <w:r>
        <w:rPr>
          <w:spacing w:val="-3"/>
          <w:sz w:val="24"/>
        </w:rPr>
        <w:t xml:space="preserve"> </w:t>
      </w:r>
      <w:r>
        <w:rPr>
          <w:sz w:val="24"/>
        </w:rPr>
        <w:t>time</w:t>
      </w:r>
      <w:r>
        <w:rPr>
          <w:spacing w:val="-5"/>
          <w:sz w:val="24"/>
        </w:rPr>
        <w:t xml:space="preserve"> </w:t>
      </w:r>
      <w:r>
        <w:rPr>
          <w:sz w:val="24"/>
        </w:rPr>
        <w:t>&amp;</w:t>
      </w:r>
      <w:r>
        <w:rPr>
          <w:spacing w:val="-9"/>
          <w:sz w:val="24"/>
        </w:rPr>
        <w:t xml:space="preserve"> </w:t>
      </w:r>
      <w:r>
        <w:rPr>
          <w:sz w:val="24"/>
        </w:rPr>
        <w:t>date,</w:t>
      </w:r>
      <w:r>
        <w:rPr>
          <w:spacing w:val="-2"/>
          <w:sz w:val="24"/>
        </w:rPr>
        <w:t xml:space="preserve"> </w:t>
      </w:r>
      <w:r>
        <w:rPr>
          <w:sz w:val="24"/>
        </w:rPr>
        <w:t>Mouse,</w:t>
      </w:r>
      <w:r>
        <w:rPr>
          <w:spacing w:val="-2"/>
          <w:sz w:val="24"/>
        </w:rPr>
        <w:t xml:space="preserve"> </w:t>
      </w:r>
      <w:r>
        <w:rPr>
          <w:sz w:val="24"/>
        </w:rPr>
        <w:t>and</w:t>
      </w:r>
      <w:r>
        <w:rPr>
          <w:spacing w:val="-57"/>
          <w:sz w:val="24"/>
        </w:rPr>
        <w:t xml:space="preserve"> </w:t>
      </w:r>
      <w:r>
        <w:rPr>
          <w:sz w:val="24"/>
        </w:rPr>
        <w:t>configure the user</w:t>
      </w:r>
      <w:r>
        <w:rPr>
          <w:spacing w:val="2"/>
          <w:sz w:val="24"/>
        </w:rPr>
        <w:t xml:space="preserve"> </w:t>
      </w:r>
      <w:r>
        <w:rPr>
          <w:sz w:val="24"/>
        </w:rPr>
        <w:t>account)</w:t>
      </w:r>
      <w:r>
        <w:rPr>
          <w:spacing w:val="6"/>
          <w:sz w:val="24"/>
        </w:rPr>
        <w:t xml:space="preserve"> </w:t>
      </w:r>
      <w:r>
        <w:rPr>
          <w:sz w:val="24"/>
        </w:rPr>
        <w:t>in</w:t>
      </w:r>
      <w:r>
        <w:rPr>
          <w:spacing w:val="-3"/>
          <w:sz w:val="24"/>
        </w:rPr>
        <w:t xml:space="preserve"> </w:t>
      </w:r>
      <w:r>
        <w:rPr>
          <w:sz w:val="24"/>
        </w:rPr>
        <w:t>MS</w:t>
      </w:r>
      <w:r>
        <w:rPr>
          <w:spacing w:val="1"/>
          <w:sz w:val="24"/>
        </w:rPr>
        <w:t xml:space="preserve"> </w:t>
      </w:r>
      <w:r>
        <w:rPr>
          <w:sz w:val="24"/>
        </w:rPr>
        <w:t>Windows</w:t>
      </w:r>
      <w:r>
        <w:rPr>
          <w:spacing w:val="-2"/>
          <w:sz w:val="24"/>
        </w:rPr>
        <w:t xml:space="preserve"> </w:t>
      </w:r>
      <w:r>
        <w:rPr>
          <w:sz w:val="24"/>
        </w:rPr>
        <w:t>2010</w:t>
      </w:r>
    </w:p>
    <w:p w:rsidR="00044B7D" w:rsidRDefault="00044B7D" w:rsidP="00044B7D">
      <w:pPr>
        <w:pStyle w:val="BodyText"/>
        <w:spacing w:before="9"/>
        <w:ind w:left="0" w:firstLine="0"/>
        <w:rPr>
          <w:sz w:val="23"/>
        </w:rPr>
      </w:pPr>
    </w:p>
    <w:p w:rsidR="00044B7D" w:rsidRDefault="00044B7D" w:rsidP="00617A6F">
      <w:pPr>
        <w:pStyle w:val="Heading1"/>
        <w:numPr>
          <w:ilvl w:val="0"/>
          <w:numId w:val="137"/>
        </w:numPr>
        <w:tabs>
          <w:tab w:val="left" w:pos="880"/>
          <w:tab w:val="left" w:pos="881"/>
        </w:tabs>
        <w:spacing w:line="240" w:lineRule="auto"/>
        <w:ind w:hanging="721"/>
        <w:jc w:val="left"/>
        <w:rPr>
          <w:rFonts w:ascii="Calibri"/>
        </w:rPr>
      </w:pPr>
      <w:r>
        <w:t>MS</w:t>
      </w:r>
      <w:r>
        <w:rPr>
          <w:spacing w:val="-3"/>
        </w:rPr>
        <w:t xml:space="preserve"> </w:t>
      </w:r>
      <w:r>
        <w:t>OFFICE (MS-WORD 2016)</w:t>
      </w:r>
    </w:p>
    <w:p w:rsidR="00044B7D" w:rsidRDefault="00044B7D" w:rsidP="00617A6F">
      <w:pPr>
        <w:pStyle w:val="Heading2"/>
        <w:numPr>
          <w:ilvl w:val="1"/>
          <w:numId w:val="135"/>
        </w:numPr>
        <w:tabs>
          <w:tab w:val="left" w:pos="880"/>
          <w:tab w:val="left" w:pos="881"/>
        </w:tabs>
        <w:spacing w:line="240" w:lineRule="auto"/>
        <w:jc w:val="left"/>
      </w:pPr>
      <w:r>
        <w:t>Identifying</w:t>
      </w:r>
      <w:r>
        <w:rPr>
          <w:spacing w:val="-1"/>
        </w:rPr>
        <w:t xml:space="preserve"> </w:t>
      </w:r>
      <w:r>
        <w:t>the</w:t>
      </w:r>
      <w:r>
        <w:rPr>
          <w:spacing w:val="-1"/>
        </w:rPr>
        <w:t xml:space="preserve"> </w:t>
      </w:r>
      <w:r>
        <w:t>MS</w:t>
      </w:r>
      <w:r>
        <w:rPr>
          <w:spacing w:val="-1"/>
        </w:rPr>
        <w:t xml:space="preserve"> </w:t>
      </w:r>
      <w:r>
        <w:t>Word Screen</w:t>
      </w:r>
      <w:r>
        <w:rPr>
          <w:spacing w:val="-1"/>
        </w:rPr>
        <w:t xml:space="preserve"> </w:t>
      </w:r>
      <w:r>
        <w:t>and its</w:t>
      </w:r>
      <w:r>
        <w:rPr>
          <w:spacing w:val="-3"/>
        </w:rPr>
        <w:t xml:space="preserve"> </w:t>
      </w:r>
      <w:r>
        <w:t>menu</w:t>
      </w:r>
    </w:p>
    <w:p w:rsidR="00044B7D" w:rsidRDefault="00044B7D" w:rsidP="00617A6F">
      <w:pPr>
        <w:pStyle w:val="ListParagraph"/>
        <w:numPr>
          <w:ilvl w:val="2"/>
          <w:numId w:val="135"/>
        </w:numPr>
        <w:tabs>
          <w:tab w:val="left" w:pos="1601"/>
        </w:tabs>
        <w:spacing w:before="2"/>
        <w:rPr>
          <w:sz w:val="24"/>
        </w:rPr>
      </w:pPr>
      <w:r>
        <w:rPr>
          <w:sz w:val="24"/>
        </w:rPr>
        <w:t>Student</w:t>
      </w:r>
      <w:r>
        <w:rPr>
          <w:spacing w:val="-1"/>
          <w:sz w:val="24"/>
        </w:rPr>
        <w:t xml:space="preserve"> </w:t>
      </w:r>
      <w:r>
        <w:rPr>
          <w:sz w:val="24"/>
        </w:rPr>
        <w:t>will</w:t>
      </w:r>
      <w:r>
        <w:rPr>
          <w:spacing w:val="-13"/>
          <w:sz w:val="24"/>
        </w:rPr>
        <w:t xml:space="preserve"> </w:t>
      </w:r>
      <w:r>
        <w:rPr>
          <w:sz w:val="24"/>
        </w:rPr>
        <w:t>be</w:t>
      </w:r>
      <w:r>
        <w:rPr>
          <w:spacing w:val="-5"/>
          <w:sz w:val="24"/>
        </w:rPr>
        <w:t xml:space="preserve"> </w:t>
      </w:r>
      <w:r>
        <w:rPr>
          <w:sz w:val="24"/>
        </w:rPr>
        <w:t>able</w:t>
      </w:r>
      <w:r>
        <w:rPr>
          <w:spacing w:val="-6"/>
          <w:sz w:val="24"/>
        </w:rPr>
        <w:t xml:space="preserve"> </w:t>
      </w:r>
      <w:r>
        <w:rPr>
          <w:sz w:val="24"/>
        </w:rPr>
        <w:t>to</w:t>
      </w:r>
      <w:r>
        <w:rPr>
          <w:spacing w:val="-2"/>
          <w:sz w:val="24"/>
        </w:rPr>
        <w:t xml:space="preserve"> </w:t>
      </w:r>
      <w:r>
        <w:rPr>
          <w:sz w:val="24"/>
        </w:rPr>
        <w:t>identify</w:t>
      </w:r>
      <w:r>
        <w:rPr>
          <w:spacing w:val="-13"/>
          <w:sz w:val="24"/>
        </w:rPr>
        <w:t xml:space="preserve"> </w:t>
      </w:r>
      <w:r>
        <w:rPr>
          <w:sz w:val="24"/>
        </w:rPr>
        <w:t>the</w:t>
      </w:r>
      <w:r>
        <w:rPr>
          <w:spacing w:val="-6"/>
          <w:sz w:val="24"/>
        </w:rPr>
        <w:t xml:space="preserve"> </w:t>
      </w:r>
      <w:r>
        <w:rPr>
          <w:sz w:val="24"/>
        </w:rPr>
        <w:t>MS</w:t>
      </w:r>
      <w:r>
        <w:rPr>
          <w:spacing w:val="-5"/>
          <w:sz w:val="24"/>
        </w:rPr>
        <w:t xml:space="preserve"> </w:t>
      </w:r>
      <w:r>
        <w:rPr>
          <w:sz w:val="24"/>
        </w:rPr>
        <w:t>Word</w:t>
      </w:r>
      <w:r>
        <w:rPr>
          <w:spacing w:val="-5"/>
          <w:sz w:val="24"/>
        </w:rPr>
        <w:t xml:space="preserve"> </w:t>
      </w:r>
      <w:r>
        <w:rPr>
          <w:sz w:val="24"/>
        </w:rPr>
        <w:t>screen</w:t>
      </w:r>
      <w:r>
        <w:rPr>
          <w:spacing w:val="-9"/>
          <w:sz w:val="24"/>
        </w:rPr>
        <w:t xml:space="preserve"> </w:t>
      </w:r>
      <w:r>
        <w:rPr>
          <w:sz w:val="24"/>
        </w:rPr>
        <w:t>and</w:t>
      </w:r>
      <w:r>
        <w:rPr>
          <w:spacing w:val="-5"/>
          <w:sz w:val="24"/>
        </w:rPr>
        <w:t xml:space="preserve"> </w:t>
      </w:r>
      <w:r>
        <w:rPr>
          <w:sz w:val="24"/>
        </w:rPr>
        <w:t>its</w:t>
      </w:r>
      <w:r>
        <w:rPr>
          <w:spacing w:val="-6"/>
          <w:sz w:val="24"/>
        </w:rPr>
        <w:t xml:space="preserve"> </w:t>
      </w:r>
      <w:r>
        <w:rPr>
          <w:sz w:val="24"/>
        </w:rPr>
        <w:t>menus in</w:t>
      </w:r>
      <w:r>
        <w:rPr>
          <w:spacing w:val="-9"/>
          <w:sz w:val="24"/>
        </w:rPr>
        <w:t xml:space="preserve"> </w:t>
      </w:r>
      <w:r>
        <w:rPr>
          <w:sz w:val="24"/>
        </w:rPr>
        <w:t>MS</w:t>
      </w:r>
      <w:r>
        <w:rPr>
          <w:spacing w:val="-5"/>
          <w:sz w:val="24"/>
        </w:rPr>
        <w:t xml:space="preserve"> </w:t>
      </w:r>
      <w:r>
        <w:rPr>
          <w:sz w:val="24"/>
        </w:rPr>
        <w:t>Word</w:t>
      </w:r>
      <w:r>
        <w:rPr>
          <w:spacing w:val="-5"/>
          <w:sz w:val="24"/>
        </w:rPr>
        <w:t xml:space="preserve"> </w:t>
      </w:r>
      <w:r>
        <w:rPr>
          <w:sz w:val="24"/>
        </w:rPr>
        <w:t>2016</w:t>
      </w:r>
    </w:p>
    <w:p w:rsidR="00044B7D" w:rsidRDefault="00044B7D" w:rsidP="00617A6F">
      <w:pPr>
        <w:pStyle w:val="Heading2"/>
        <w:numPr>
          <w:ilvl w:val="1"/>
          <w:numId w:val="135"/>
        </w:numPr>
        <w:tabs>
          <w:tab w:val="left" w:pos="880"/>
          <w:tab w:val="left" w:pos="881"/>
        </w:tabs>
        <w:spacing w:before="8" w:line="242" w:lineRule="auto"/>
        <w:ind w:right="423" w:hanging="720"/>
        <w:jc w:val="left"/>
      </w:pPr>
      <w:r>
        <w:t>Practice</w:t>
      </w:r>
      <w:r>
        <w:rPr>
          <w:spacing w:val="39"/>
        </w:rPr>
        <w:t xml:space="preserve"> </w:t>
      </w:r>
      <w:r>
        <w:t>of</w:t>
      </w:r>
      <w:r>
        <w:rPr>
          <w:spacing w:val="39"/>
        </w:rPr>
        <w:t xml:space="preserve"> </w:t>
      </w:r>
      <w:r>
        <w:t>create</w:t>
      </w:r>
      <w:r>
        <w:rPr>
          <w:spacing w:val="41"/>
        </w:rPr>
        <w:t xml:space="preserve"> </w:t>
      </w:r>
      <w:r>
        <w:t>a</w:t>
      </w:r>
      <w:r>
        <w:rPr>
          <w:spacing w:val="41"/>
        </w:rPr>
        <w:t xml:space="preserve"> </w:t>
      </w:r>
      <w:r>
        <w:t>new</w:t>
      </w:r>
      <w:r>
        <w:rPr>
          <w:spacing w:val="37"/>
        </w:rPr>
        <w:t xml:space="preserve"> </w:t>
      </w:r>
      <w:r>
        <w:t>document,</w:t>
      </w:r>
      <w:r>
        <w:rPr>
          <w:spacing w:val="39"/>
        </w:rPr>
        <w:t xml:space="preserve"> </w:t>
      </w:r>
      <w:r>
        <w:t>saving</w:t>
      </w:r>
      <w:r>
        <w:rPr>
          <w:spacing w:val="36"/>
        </w:rPr>
        <w:t xml:space="preserve"> </w:t>
      </w:r>
      <w:r>
        <w:t>and</w:t>
      </w:r>
      <w:r>
        <w:rPr>
          <w:spacing w:val="38"/>
        </w:rPr>
        <w:t xml:space="preserve"> </w:t>
      </w:r>
      <w:r>
        <w:t>re-opening</w:t>
      </w:r>
      <w:r>
        <w:rPr>
          <w:spacing w:val="37"/>
        </w:rPr>
        <w:t xml:space="preserve"> </w:t>
      </w:r>
      <w:r>
        <w:t>it</w:t>
      </w:r>
      <w:r>
        <w:rPr>
          <w:spacing w:val="39"/>
        </w:rPr>
        <w:t xml:space="preserve"> </w:t>
      </w:r>
      <w:r>
        <w:t>from</w:t>
      </w:r>
      <w:r>
        <w:rPr>
          <w:spacing w:val="33"/>
        </w:rPr>
        <w:t xml:space="preserve"> </w:t>
      </w:r>
      <w:r>
        <w:t>the</w:t>
      </w:r>
      <w:r>
        <w:rPr>
          <w:spacing w:val="36"/>
        </w:rPr>
        <w:t xml:space="preserve"> </w:t>
      </w:r>
      <w:r>
        <w:t>location</w:t>
      </w:r>
      <w:r>
        <w:rPr>
          <w:spacing w:val="38"/>
        </w:rPr>
        <w:t xml:space="preserve"> </w:t>
      </w:r>
      <w:r>
        <w:t>and</w:t>
      </w:r>
      <w:r>
        <w:rPr>
          <w:spacing w:val="38"/>
        </w:rPr>
        <w:t xml:space="preserve"> </w:t>
      </w:r>
      <w:r>
        <w:t>spell</w:t>
      </w:r>
      <w:r>
        <w:rPr>
          <w:spacing w:val="-57"/>
        </w:rPr>
        <w:t xml:space="preserve"> </w:t>
      </w:r>
      <w:r>
        <w:t>check</w:t>
      </w:r>
      <w:r>
        <w:rPr>
          <w:spacing w:val="-3"/>
        </w:rPr>
        <w:t xml:space="preserve"> </w:t>
      </w:r>
      <w:r>
        <w:t>&amp;</w:t>
      </w:r>
      <w:r>
        <w:rPr>
          <w:spacing w:val="3"/>
        </w:rPr>
        <w:t xml:space="preserve"> </w:t>
      </w:r>
      <w:r>
        <w:t>grammar</w:t>
      </w:r>
    </w:p>
    <w:p w:rsidR="00044B7D" w:rsidRDefault="00044B7D" w:rsidP="00617A6F">
      <w:pPr>
        <w:pStyle w:val="ListParagraph"/>
        <w:numPr>
          <w:ilvl w:val="2"/>
          <w:numId w:val="135"/>
        </w:numPr>
        <w:tabs>
          <w:tab w:val="left" w:pos="1601"/>
        </w:tabs>
        <w:spacing w:before="0" w:line="242" w:lineRule="auto"/>
        <w:ind w:right="1129"/>
        <w:rPr>
          <w:sz w:val="24"/>
        </w:rPr>
      </w:pPr>
      <w:r>
        <w:rPr>
          <w:sz w:val="24"/>
        </w:rPr>
        <w:t>Student will</w:t>
      </w:r>
      <w:r>
        <w:rPr>
          <w:spacing w:val="-12"/>
          <w:sz w:val="24"/>
        </w:rPr>
        <w:t xml:space="preserve"> </w:t>
      </w:r>
      <w:r>
        <w:rPr>
          <w:sz w:val="24"/>
        </w:rPr>
        <w:t>be</w:t>
      </w:r>
      <w:r>
        <w:rPr>
          <w:spacing w:val="-6"/>
          <w:sz w:val="24"/>
        </w:rPr>
        <w:t xml:space="preserve"> </w:t>
      </w:r>
      <w:r>
        <w:rPr>
          <w:sz w:val="24"/>
        </w:rPr>
        <w:t>able</w:t>
      </w:r>
      <w:r>
        <w:rPr>
          <w:spacing w:val="-5"/>
          <w:sz w:val="24"/>
        </w:rPr>
        <w:t xml:space="preserve"> </w:t>
      </w:r>
      <w:r>
        <w:rPr>
          <w:sz w:val="24"/>
        </w:rPr>
        <w:t>to create</w:t>
      </w:r>
      <w:r>
        <w:rPr>
          <w:spacing w:val="-5"/>
          <w:sz w:val="24"/>
        </w:rPr>
        <w:t xml:space="preserve"> </w:t>
      </w:r>
      <w:r>
        <w:rPr>
          <w:sz w:val="24"/>
        </w:rPr>
        <w:t>new</w:t>
      </w:r>
      <w:r>
        <w:rPr>
          <w:spacing w:val="-5"/>
          <w:sz w:val="24"/>
        </w:rPr>
        <w:t xml:space="preserve"> </w:t>
      </w:r>
      <w:r>
        <w:rPr>
          <w:sz w:val="24"/>
        </w:rPr>
        <w:t>documents,</w:t>
      </w:r>
      <w:r>
        <w:rPr>
          <w:spacing w:val="-3"/>
          <w:sz w:val="24"/>
        </w:rPr>
        <w:t xml:space="preserve"> </w:t>
      </w:r>
      <w:r>
        <w:rPr>
          <w:sz w:val="24"/>
        </w:rPr>
        <w:t>save</w:t>
      </w:r>
      <w:r>
        <w:rPr>
          <w:spacing w:val="-5"/>
          <w:sz w:val="24"/>
        </w:rPr>
        <w:t xml:space="preserve"> </w:t>
      </w:r>
      <w:r>
        <w:rPr>
          <w:sz w:val="24"/>
        </w:rPr>
        <w:t>documents</w:t>
      </w:r>
      <w:r>
        <w:rPr>
          <w:spacing w:val="-6"/>
          <w:sz w:val="24"/>
        </w:rPr>
        <w:t xml:space="preserve"> </w:t>
      </w:r>
      <w:r>
        <w:rPr>
          <w:sz w:val="24"/>
        </w:rPr>
        <w:t>and</w:t>
      </w:r>
      <w:r>
        <w:rPr>
          <w:spacing w:val="-4"/>
          <w:sz w:val="24"/>
        </w:rPr>
        <w:t xml:space="preserve"> </w:t>
      </w:r>
      <w:r>
        <w:rPr>
          <w:sz w:val="24"/>
        </w:rPr>
        <w:t>reopen</w:t>
      </w:r>
      <w:r>
        <w:rPr>
          <w:spacing w:val="-9"/>
          <w:sz w:val="24"/>
        </w:rPr>
        <w:t xml:space="preserve"> </w:t>
      </w:r>
      <w:r>
        <w:rPr>
          <w:sz w:val="24"/>
        </w:rPr>
        <w:t>the</w:t>
      </w:r>
      <w:r>
        <w:rPr>
          <w:spacing w:val="-5"/>
          <w:sz w:val="24"/>
        </w:rPr>
        <w:t xml:space="preserve"> </w:t>
      </w:r>
      <w:r>
        <w:rPr>
          <w:sz w:val="24"/>
        </w:rPr>
        <w:t>saved</w:t>
      </w:r>
      <w:r>
        <w:rPr>
          <w:spacing w:val="-57"/>
          <w:sz w:val="24"/>
        </w:rPr>
        <w:t xml:space="preserve"> </w:t>
      </w:r>
      <w:r>
        <w:rPr>
          <w:sz w:val="24"/>
        </w:rPr>
        <w:t>documents</w:t>
      </w:r>
      <w:r>
        <w:rPr>
          <w:spacing w:val="-1"/>
          <w:sz w:val="24"/>
        </w:rPr>
        <w:t xml:space="preserve"> </w:t>
      </w:r>
      <w:r>
        <w:rPr>
          <w:sz w:val="24"/>
        </w:rPr>
        <w:t>and</w:t>
      </w:r>
      <w:r>
        <w:rPr>
          <w:spacing w:val="1"/>
          <w:sz w:val="24"/>
        </w:rPr>
        <w:t xml:space="preserve"> </w:t>
      </w:r>
      <w:r>
        <w:rPr>
          <w:sz w:val="24"/>
        </w:rPr>
        <w:t>spell</w:t>
      </w:r>
      <w:r>
        <w:rPr>
          <w:spacing w:val="-8"/>
          <w:sz w:val="24"/>
        </w:rPr>
        <w:t xml:space="preserve"> </w:t>
      </w:r>
      <w:r>
        <w:rPr>
          <w:sz w:val="24"/>
        </w:rPr>
        <w:t>check</w:t>
      </w:r>
      <w:r>
        <w:rPr>
          <w:spacing w:val="1"/>
          <w:sz w:val="24"/>
        </w:rPr>
        <w:t xml:space="preserve"> </w:t>
      </w:r>
      <w:r>
        <w:rPr>
          <w:sz w:val="24"/>
        </w:rPr>
        <w:t>and</w:t>
      </w:r>
      <w:r>
        <w:rPr>
          <w:spacing w:val="1"/>
          <w:sz w:val="24"/>
        </w:rPr>
        <w:t xml:space="preserve"> </w:t>
      </w:r>
      <w:r>
        <w:rPr>
          <w:sz w:val="24"/>
        </w:rPr>
        <w:t>grammar</w:t>
      </w:r>
    </w:p>
    <w:p w:rsidR="00044B7D" w:rsidRDefault="00044B7D" w:rsidP="00617A6F">
      <w:pPr>
        <w:pStyle w:val="Heading2"/>
        <w:numPr>
          <w:ilvl w:val="1"/>
          <w:numId w:val="135"/>
        </w:numPr>
        <w:tabs>
          <w:tab w:val="left" w:pos="880"/>
          <w:tab w:val="left" w:pos="881"/>
          <w:tab w:val="left" w:pos="1916"/>
          <w:tab w:val="left" w:pos="2319"/>
          <w:tab w:val="left" w:pos="3015"/>
          <w:tab w:val="left" w:pos="4382"/>
          <w:tab w:val="left" w:pos="5542"/>
          <w:tab w:val="left" w:pos="7863"/>
          <w:tab w:val="left" w:pos="9221"/>
        </w:tabs>
        <w:spacing w:before="4" w:line="242" w:lineRule="auto"/>
        <w:ind w:left="520" w:right="425" w:hanging="360"/>
        <w:jc w:val="left"/>
      </w:pPr>
      <w:r>
        <w:rPr>
          <w:b w:val="0"/>
        </w:rPr>
        <w:tab/>
      </w:r>
      <w:r>
        <w:t>Practice</w:t>
      </w:r>
      <w:r>
        <w:tab/>
        <w:t>of</w:t>
      </w:r>
      <w:r>
        <w:tab/>
        <w:t>Page</w:t>
      </w:r>
      <w:r>
        <w:tab/>
        <w:t>Formatting</w:t>
      </w:r>
      <w:r>
        <w:tab/>
        <w:t>(Borders,</w:t>
      </w:r>
      <w:r>
        <w:tab/>
        <w:t xml:space="preserve">Character  </w:t>
      </w:r>
      <w:r>
        <w:rPr>
          <w:spacing w:val="10"/>
        </w:rPr>
        <w:t xml:space="preserve"> </w:t>
      </w:r>
      <w:r>
        <w:t>Spacing,</w:t>
      </w:r>
      <w:r>
        <w:tab/>
        <w:t>Paragraph,</w:t>
      </w:r>
      <w:r>
        <w:tab/>
        <w:t>Bullets</w:t>
      </w:r>
      <w:r>
        <w:rPr>
          <w:spacing w:val="10"/>
        </w:rPr>
        <w:t xml:space="preserve"> </w:t>
      </w:r>
      <w:r>
        <w:t>&amp;</w:t>
      </w:r>
      <w:r>
        <w:rPr>
          <w:spacing w:val="-57"/>
        </w:rPr>
        <w:t xml:space="preserve"> </w:t>
      </w:r>
      <w:r>
        <w:t>Numberings</w:t>
      </w:r>
      <w:r>
        <w:rPr>
          <w:spacing w:val="-1"/>
        </w:rPr>
        <w:t xml:space="preserve"> </w:t>
      </w:r>
      <w:r>
        <w:t>and</w:t>
      </w:r>
      <w:r>
        <w:rPr>
          <w:spacing w:val="2"/>
        </w:rPr>
        <w:t xml:space="preserve"> </w:t>
      </w:r>
      <w:r>
        <w:t>Fonts)</w:t>
      </w:r>
    </w:p>
    <w:p w:rsidR="00044B7D" w:rsidRDefault="00044B7D" w:rsidP="00617A6F">
      <w:pPr>
        <w:pStyle w:val="ListParagraph"/>
        <w:numPr>
          <w:ilvl w:val="2"/>
          <w:numId w:val="135"/>
        </w:numPr>
        <w:tabs>
          <w:tab w:val="left" w:pos="1601"/>
        </w:tabs>
        <w:spacing w:before="0" w:line="242" w:lineRule="auto"/>
        <w:ind w:right="1051"/>
        <w:rPr>
          <w:sz w:val="24"/>
        </w:rPr>
      </w:pPr>
      <w:r>
        <w:rPr>
          <w:sz w:val="24"/>
        </w:rPr>
        <w:t>Student</w:t>
      </w:r>
      <w:r>
        <w:rPr>
          <w:spacing w:val="-1"/>
          <w:sz w:val="24"/>
        </w:rPr>
        <w:t xml:space="preserve"> </w:t>
      </w:r>
      <w:r>
        <w:rPr>
          <w:sz w:val="24"/>
        </w:rPr>
        <w:t>will</w:t>
      </w:r>
      <w:r>
        <w:rPr>
          <w:spacing w:val="-13"/>
          <w:sz w:val="24"/>
        </w:rPr>
        <w:t xml:space="preserve"> </w:t>
      </w:r>
      <w:r>
        <w:rPr>
          <w:sz w:val="24"/>
        </w:rPr>
        <w:t>be</w:t>
      </w:r>
      <w:r>
        <w:rPr>
          <w:spacing w:val="-7"/>
          <w:sz w:val="24"/>
        </w:rPr>
        <w:t xml:space="preserve"> </w:t>
      </w:r>
      <w:r>
        <w:rPr>
          <w:sz w:val="24"/>
        </w:rPr>
        <w:t>able</w:t>
      </w:r>
      <w:r>
        <w:rPr>
          <w:spacing w:val="-6"/>
          <w:sz w:val="24"/>
        </w:rPr>
        <w:t xml:space="preserve"> </w:t>
      </w:r>
      <w:r>
        <w:rPr>
          <w:sz w:val="24"/>
        </w:rPr>
        <w:t>to</w:t>
      </w:r>
      <w:r>
        <w:rPr>
          <w:spacing w:val="-1"/>
          <w:sz w:val="24"/>
        </w:rPr>
        <w:t xml:space="preserve"> </w:t>
      </w:r>
      <w:r>
        <w:rPr>
          <w:sz w:val="24"/>
        </w:rPr>
        <w:t>change</w:t>
      </w:r>
      <w:r>
        <w:rPr>
          <w:spacing w:val="-6"/>
          <w:sz w:val="24"/>
        </w:rPr>
        <w:t xml:space="preserve"> </w:t>
      </w:r>
      <w:r>
        <w:rPr>
          <w:sz w:val="24"/>
        </w:rPr>
        <w:t>the</w:t>
      </w:r>
      <w:r>
        <w:rPr>
          <w:spacing w:val="-6"/>
          <w:sz w:val="24"/>
        </w:rPr>
        <w:t xml:space="preserve"> </w:t>
      </w:r>
      <w:r>
        <w:rPr>
          <w:sz w:val="24"/>
        </w:rPr>
        <w:t>format</w:t>
      </w:r>
      <w:r>
        <w:rPr>
          <w:spacing w:val="-1"/>
          <w:sz w:val="24"/>
        </w:rPr>
        <w:t xml:space="preserve"> </w:t>
      </w:r>
      <w:r>
        <w:rPr>
          <w:sz w:val="24"/>
        </w:rPr>
        <w:t>of</w:t>
      </w:r>
      <w:r>
        <w:rPr>
          <w:spacing w:val="-13"/>
          <w:sz w:val="24"/>
        </w:rPr>
        <w:t xml:space="preserve"> </w:t>
      </w:r>
      <w:r>
        <w:rPr>
          <w:sz w:val="24"/>
        </w:rPr>
        <w:t>documents</w:t>
      </w:r>
      <w:r>
        <w:rPr>
          <w:spacing w:val="-7"/>
          <w:sz w:val="24"/>
        </w:rPr>
        <w:t xml:space="preserve"> </w:t>
      </w:r>
      <w:r>
        <w:rPr>
          <w:sz w:val="24"/>
        </w:rPr>
        <w:t>(Borders,</w:t>
      </w:r>
      <w:r>
        <w:rPr>
          <w:spacing w:val="-3"/>
          <w:sz w:val="24"/>
        </w:rPr>
        <w:t xml:space="preserve"> </w:t>
      </w:r>
      <w:r>
        <w:rPr>
          <w:sz w:val="24"/>
        </w:rPr>
        <w:t>Character</w:t>
      </w:r>
      <w:r>
        <w:rPr>
          <w:spacing w:val="-4"/>
          <w:sz w:val="24"/>
        </w:rPr>
        <w:t xml:space="preserve"> </w:t>
      </w:r>
      <w:r>
        <w:rPr>
          <w:sz w:val="24"/>
        </w:rPr>
        <w:t>Spacing,</w:t>
      </w:r>
      <w:r>
        <w:rPr>
          <w:spacing w:val="-57"/>
          <w:sz w:val="24"/>
        </w:rPr>
        <w:t xml:space="preserve"> </w:t>
      </w:r>
      <w:r>
        <w:rPr>
          <w:sz w:val="24"/>
        </w:rPr>
        <w:t>Paragraph,</w:t>
      </w:r>
      <w:r>
        <w:rPr>
          <w:spacing w:val="3"/>
          <w:sz w:val="24"/>
        </w:rPr>
        <w:t xml:space="preserve"> </w:t>
      </w:r>
      <w:r>
        <w:rPr>
          <w:sz w:val="24"/>
        </w:rPr>
        <w:t>Bullets</w:t>
      </w:r>
      <w:r>
        <w:rPr>
          <w:spacing w:val="-1"/>
          <w:sz w:val="24"/>
        </w:rPr>
        <w:t xml:space="preserve"> </w:t>
      </w:r>
      <w:r>
        <w:rPr>
          <w:sz w:val="24"/>
        </w:rPr>
        <w:t>&amp;</w:t>
      </w:r>
      <w:r>
        <w:rPr>
          <w:spacing w:val="-4"/>
          <w:sz w:val="24"/>
        </w:rPr>
        <w:t xml:space="preserve"> </w:t>
      </w:r>
      <w:r>
        <w:rPr>
          <w:sz w:val="24"/>
        </w:rPr>
        <w:t>Numberings</w:t>
      </w:r>
      <w:r>
        <w:rPr>
          <w:spacing w:val="-1"/>
          <w:sz w:val="24"/>
        </w:rPr>
        <w:t xml:space="preserve"> </w:t>
      </w:r>
      <w:r>
        <w:rPr>
          <w:sz w:val="24"/>
        </w:rPr>
        <w:t>and</w:t>
      </w:r>
      <w:r>
        <w:rPr>
          <w:spacing w:val="1"/>
          <w:sz w:val="24"/>
        </w:rPr>
        <w:t xml:space="preserve"> </w:t>
      </w:r>
      <w:r>
        <w:rPr>
          <w:sz w:val="24"/>
        </w:rPr>
        <w:t>Fonts)</w:t>
      </w:r>
    </w:p>
    <w:p w:rsidR="00044B7D" w:rsidRDefault="00044B7D" w:rsidP="00617A6F">
      <w:pPr>
        <w:pStyle w:val="Heading2"/>
        <w:numPr>
          <w:ilvl w:val="1"/>
          <w:numId w:val="135"/>
        </w:numPr>
        <w:tabs>
          <w:tab w:val="left" w:pos="880"/>
          <w:tab w:val="left" w:pos="881"/>
        </w:tabs>
        <w:spacing w:before="3" w:line="240" w:lineRule="auto"/>
        <w:ind w:hanging="721"/>
        <w:jc w:val="left"/>
      </w:pPr>
      <w:r>
        <w:t>Practice</w:t>
      </w:r>
      <w:r>
        <w:rPr>
          <w:spacing w:val="-6"/>
        </w:rPr>
        <w:t xml:space="preserve"> </w:t>
      </w:r>
      <w:r>
        <w:t>of</w:t>
      </w:r>
      <w:r>
        <w:rPr>
          <w:spacing w:val="-7"/>
        </w:rPr>
        <w:t xml:space="preserve"> </w:t>
      </w:r>
      <w:r>
        <w:t>different</w:t>
      </w:r>
      <w:r>
        <w:rPr>
          <w:spacing w:val="-3"/>
        </w:rPr>
        <w:t xml:space="preserve"> </w:t>
      </w:r>
      <w:r>
        <w:t>tool</w:t>
      </w:r>
      <w:r>
        <w:rPr>
          <w:spacing w:val="-8"/>
        </w:rPr>
        <w:t xml:space="preserve"> </w:t>
      </w:r>
      <w:r>
        <w:t>bars</w:t>
      </w:r>
      <w:r>
        <w:rPr>
          <w:spacing w:val="-6"/>
        </w:rPr>
        <w:t xml:space="preserve"> </w:t>
      </w:r>
      <w:r>
        <w:t>like</w:t>
      </w:r>
      <w:r>
        <w:rPr>
          <w:spacing w:val="-5"/>
        </w:rPr>
        <w:t xml:space="preserve"> </w:t>
      </w:r>
      <w:r>
        <w:t>standard,</w:t>
      </w:r>
      <w:r>
        <w:rPr>
          <w:spacing w:val="-2"/>
        </w:rPr>
        <w:t xml:space="preserve"> </w:t>
      </w:r>
      <w:r>
        <w:t>format</w:t>
      </w:r>
      <w:r>
        <w:rPr>
          <w:spacing w:val="-3"/>
        </w:rPr>
        <w:t xml:space="preserve"> </w:t>
      </w:r>
      <w:r>
        <w:t>&amp;</w:t>
      </w:r>
      <w:r>
        <w:rPr>
          <w:spacing w:val="-3"/>
        </w:rPr>
        <w:t xml:space="preserve"> </w:t>
      </w:r>
      <w:r>
        <w:t>drawing</w:t>
      </w:r>
      <w:r>
        <w:rPr>
          <w:spacing w:val="-4"/>
        </w:rPr>
        <w:t xml:space="preserve"> </w:t>
      </w:r>
      <w:r>
        <w:t>tool</w:t>
      </w:r>
      <w:r>
        <w:rPr>
          <w:spacing w:val="-8"/>
        </w:rPr>
        <w:t xml:space="preserve"> </w:t>
      </w:r>
      <w:r>
        <w:t>bars</w:t>
      </w:r>
    </w:p>
    <w:p w:rsidR="00044B7D" w:rsidRDefault="00044B7D" w:rsidP="00617A6F">
      <w:pPr>
        <w:pStyle w:val="ListParagraph"/>
        <w:numPr>
          <w:ilvl w:val="2"/>
          <w:numId w:val="135"/>
        </w:numPr>
        <w:tabs>
          <w:tab w:val="left" w:pos="1601"/>
        </w:tabs>
        <w:spacing w:before="2"/>
        <w:rPr>
          <w:sz w:val="24"/>
        </w:rPr>
      </w:pPr>
      <w:r>
        <w:rPr>
          <w:sz w:val="24"/>
        </w:rPr>
        <w:t>Student will</w:t>
      </w:r>
      <w:r>
        <w:rPr>
          <w:spacing w:val="-12"/>
          <w:sz w:val="24"/>
        </w:rPr>
        <w:t xml:space="preserve"> </w:t>
      </w:r>
      <w:r>
        <w:rPr>
          <w:sz w:val="24"/>
        </w:rPr>
        <w:t>be</w:t>
      </w:r>
      <w:r>
        <w:rPr>
          <w:spacing w:val="-5"/>
          <w:sz w:val="24"/>
        </w:rPr>
        <w:t xml:space="preserve"> </w:t>
      </w:r>
      <w:r>
        <w:rPr>
          <w:sz w:val="24"/>
        </w:rPr>
        <w:t>able</w:t>
      </w:r>
      <w:r>
        <w:rPr>
          <w:spacing w:val="-5"/>
          <w:sz w:val="24"/>
        </w:rPr>
        <w:t xml:space="preserve"> </w:t>
      </w:r>
      <w:r>
        <w:rPr>
          <w:sz w:val="24"/>
        </w:rPr>
        <w:t>to use</w:t>
      </w:r>
      <w:r>
        <w:rPr>
          <w:spacing w:val="-5"/>
          <w:sz w:val="24"/>
        </w:rPr>
        <w:t xml:space="preserve"> </w:t>
      </w:r>
      <w:r>
        <w:rPr>
          <w:sz w:val="24"/>
        </w:rPr>
        <w:t>the</w:t>
      </w:r>
      <w:r>
        <w:rPr>
          <w:spacing w:val="-5"/>
          <w:sz w:val="24"/>
        </w:rPr>
        <w:t xml:space="preserve"> </w:t>
      </w:r>
      <w:r>
        <w:rPr>
          <w:sz w:val="24"/>
        </w:rPr>
        <w:t>standard,</w:t>
      </w:r>
      <w:r>
        <w:rPr>
          <w:spacing w:val="-2"/>
          <w:sz w:val="24"/>
        </w:rPr>
        <w:t xml:space="preserve"> </w:t>
      </w:r>
      <w:r>
        <w:rPr>
          <w:sz w:val="24"/>
        </w:rPr>
        <w:t>format</w:t>
      </w:r>
      <w:r>
        <w:rPr>
          <w:spacing w:val="1"/>
          <w:sz w:val="24"/>
        </w:rPr>
        <w:t xml:space="preserve"> </w:t>
      </w:r>
      <w:r>
        <w:rPr>
          <w:sz w:val="24"/>
        </w:rPr>
        <w:t>and</w:t>
      </w:r>
      <w:r>
        <w:rPr>
          <w:spacing w:val="-4"/>
          <w:sz w:val="24"/>
        </w:rPr>
        <w:t xml:space="preserve"> </w:t>
      </w:r>
      <w:r>
        <w:rPr>
          <w:sz w:val="24"/>
        </w:rPr>
        <w:t>drawing</w:t>
      </w:r>
      <w:r>
        <w:rPr>
          <w:spacing w:val="-4"/>
          <w:sz w:val="24"/>
        </w:rPr>
        <w:t xml:space="preserve"> </w:t>
      </w:r>
      <w:r>
        <w:rPr>
          <w:sz w:val="24"/>
        </w:rPr>
        <w:t>tools</w:t>
      </w:r>
    </w:p>
    <w:p w:rsidR="00044B7D" w:rsidRDefault="00044B7D" w:rsidP="00617A6F">
      <w:pPr>
        <w:pStyle w:val="Heading2"/>
        <w:numPr>
          <w:ilvl w:val="1"/>
          <w:numId w:val="135"/>
        </w:numPr>
        <w:tabs>
          <w:tab w:val="left" w:pos="880"/>
          <w:tab w:val="left" w:pos="881"/>
        </w:tabs>
        <w:spacing w:before="8" w:line="240" w:lineRule="auto"/>
        <w:ind w:hanging="721"/>
        <w:jc w:val="left"/>
      </w:pPr>
      <w:r>
        <w:t>Practice</w:t>
      </w:r>
      <w:r>
        <w:rPr>
          <w:spacing w:val="-7"/>
        </w:rPr>
        <w:t xml:space="preserve"> </w:t>
      </w:r>
      <w:r>
        <w:t>of</w:t>
      </w:r>
      <w:r>
        <w:rPr>
          <w:spacing w:val="-7"/>
        </w:rPr>
        <w:t xml:space="preserve"> </w:t>
      </w:r>
      <w:r>
        <w:t>Insert</w:t>
      </w:r>
      <w:r>
        <w:rPr>
          <w:spacing w:val="-3"/>
        </w:rPr>
        <w:t xml:space="preserve"> </w:t>
      </w:r>
      <w:r>
        <w:t>pictures,</w:t>
      </w:r>
      <w:r>
        <w:rPr>
          <w:spacing w:val="-3"/>
        </w:rPr>
        <w:t xml:space="preserve"> </w:t>
      </w:r>
      <w:r>
        <w:t>clipart,</w:t>
      </w:r>
      <w:r>
        <w:rPr>
          <w:spacing w:val="-2"/>
        </w:rPr>
        <w:t xml:space="preserve"> </w:t>
      </w:r>
      <w:r>
        <w:t>and</w:t>
      </w:r>
      <w:r>
        <w:rPr>
          <w:spacing w:val="-5"/>
        </w:rPr>
        <w:t xml:space="preserve"> </w:t>
      </w:r>
      <w:r>
        <w:t>shapes</w:t>
      </w:r>
    </w:p>
    <w:p w:rsidR="00044B7D" w:rsidRDefault="00044B7D" w:rsidP="00617A6F">
      <w:pPr>
        <w:pStyle w:val="ListParagraph"/>
        <w:numPr>
          <w:ilvl w:val="2"/>
          <w:numId w:val="135"/>
        </w:numPr>
        <w:tabs>
          <w:tab w:val="left" w:pos="1601"/>
        </w:tabs>
        <w:spacing w:before="3" w:line="242" w:lineRule="auto"/>
        <w:ind w:right="424"/>
        <w:rPr>
          <w:sz w:val="24"/>
        </w:rPr>
      </w:pPr>
      <w:r>
        <w:rPr>
          <w:spacing w:val="-1"/>
          <w:sz w:val="24"/>
        </w:rPr>
        <w:t>Student</w:t>
      </w:r>
      <w:r>
        <w:rPr>
          <w:spacing w:val="-4"/>
          <w:sz w:val="24"/>
        </w:rPr>
        <w:t xml:space="preserve"> </w:t>
      </w:r>
      <w:r>
        <w:rPr>
          <w:sz w:val="24"/>
        </w:rPr>
        <w:t>will</w:t>
      </w:r>
      <w:r>
        <w:rPr>
          <w:spacing w:val="-14"/>
          <w:sz w:val="24"/>
        </w:rPr>
        <w:t xml:space="preserve"> </w:t>
      </w:r>
      <w:r>
        <w:rPr>
          <w:sz w:val="24"/>
        </w:rPr>
        <w:t>be</w:t>
      </w:r>
      <w:r>
        <w:rPr>
          <w:spacing w:val="-9"/>
          <w:sz w:val="24"/>
        </w:rPr>
        <w:t xml:space="preserve"> </w:t>
      </w:r>
      <w:r>
        <w:rPr>
          <w:sz w:val="24"/>
        </w:rPr>
        <w:t>able</w:t>
      </w:r>
      <w:r>
        <w:rPr>
          <w:spacing w:val="-8"/>
          <w:sz w:val="24"/>
        </w:rPr>
        <w:t xml:space="preserve"> </w:t>
      </w:r>
      <w:r>
        <w:rPr>
          <w:sz w:val="24"/>
        </w:rPr>
        <w:t>to</w:t>
      </w:r>
      <w:r>
        <w:rPr>
          <w:spacing w:val="-4"/>
          <w:sz w:val="24"/>
        </w:rPr>
        <w:t xml:space="preserve"> </w:t>
      </w:r>
      <w:r>
        <w:rPr>
          <w:sz w:val="24"/>
        </w:rPr>
        <w:t>add</w:t>
      </w:r>
      <w:r>
        <w:rPr>
          <w:spacing w:val="-7"/>
          <w:sz w:val="24"/>
        </w:rPr>
        <w:t xml:space="preserve"> </w:t>
      </w:r>
      <w:r>
        <w:rPr>
          <w:sz w:val="24"/>
        </w:rPr>
        <w:t>pictures,</w:t>
      </w:r>
      <w:r>
        <w:rPr>
          <w:spacing w:val="-5"/>
          <w:sz w:val="24"/>
        </w:rPr>
        <w:t xml:space="preserve"> </w:t>
      </w:r>
      <w:r>
        <w:rPr>
          <w:sz w:val="24"/>
        </w:rPr>
        <w:t>clipart</w:t>
      </w:r>
      <w:r>
        <w:rPr>
          <w:spacing w:val="-3"/>
          <w:sz w:val="24"/>
        </w:rPr>
        <w:t xml:space="preserve"> </w:t>
      </w:r>
      <w:r>
        <w:rPr>
          <w:sz w:val="24"/>
        </w:rPr>
        <w:t>and</w:t>
      </w:r>
      <w:r>
        <w:rPr>
          <w:spacing w:val="-8"/>
          <w:sz w:val="24"/>
        </w:rPr>
        <w:t xml:space="preserve"> </w:t>
      </w:r>
      <w:r>
        <w:rPr>
          <w:sz w:val="24"/>
        </w:rPr>
        <w:t>different</w:t>
      </w:r>
      <w:r>
        <w:rPr>
          <w:spacing w:val="-3"/>
          <w:sz w:val="24"/>
        </w:rPr>
        <w:t xml:space="preserve"> </w:t>
      </w:r>
      <w:r>
        <w:rPr>
          <w:sz w:val="24"/>
        </w:rPr>
        <w:t>shapes</w:t>
      </w:r>
      <w:r>
        <w:rPr>
          <w:spacing w:val="-9"/>
          <w:sz w:val="24"/>
        </w:rPr>
        <w:t xml:space="preserve"> </w:t>
      </w:r>
      <w:r>
        <w:rPr>
          <w:sz w:val="24"/>
        </w:rPr>
        <w:t>into</w:t>
      </w:r>
      <w:r>
        <w:rPr>
          <w:spacing w:val="-4"/>
          <w:sz w:val="24"/>
        </w:rPr>
        <w:t xml:space="preserve"> </w:t>
      </w:r>
      <w:r>
        <w:rPr>
          <w:sz w:val="24"/>
        </w:rPr>
        <w:t>document</w:t>
      </w:r>
      <w:r>
        <w:rPr>
          <w:spacing w:val="6"/>
          <w:sz w:val="24"/>
        </w:rPr>
        <w:t xml:space="preserve"> </w:t>
      </w:r>
      <w:r>
        <w:rPr>
          <w:sz w:val="24"/>
        </w:rPr>
        <w:t>in</w:t>
      </w:r>
      <w:r>
        <w:rPr>
          <w:spacing w:val="-12"/>
          <w:sz w:val="24"/>
        </w:rPr>
        <w:t xml:space="preserve"> </w:t>
      </w:r>
      <w:r>
        <w:rPr>
          <w:sz w:val="24"/>
        </w:rPr>
        <w:t>MS</w:t>
      </w:r>
      <w:r>
        <w:rPr>
          <w:spacing w:val="-7"/>
          <w:sz w:val="24"/>
        </w:rPr>
        <w:t xml:space="preserve"> </w:t>
      </w:r>
      <w:r>
        <w:rPr>
          <w:sz w:val="24"/>
        </w:rPr>
        <w:t>Word</w:t>
      </w:r>
      <w:r>
        <w:rPr>
          <w:spacing w:val="-57"/>
          <w:sz w:val="24"/>
        </w:rPr>
        <w:t xml:space="preserve"> </w:t>
      </w:r>
      <w:r>
        <w:rPr>
          <w:sz w:val="24"/>
        </w:rPr>
        <w:t>2016</w:t>
      </w:r>
    </w:p>
    <w:p w:rsidR="00044B7D" w:rsidRDefault="00044B7D" w:rsidP="00617A6F">
      <w:pPr>
        <w:pStyle w:val="Heading2"/>
        <w:numPr>
          <w:ilvl w:val="1"/>
          <w:numId w:val="135"/>
        </w:numPr>
        <w:tabs>
          <w:tab w:val="left" w:pos="880"/>
          <w:tab w:val="left" w:pos="881"/>
        </w:tabs>
        <w:spacing w:before="4" w:line="240" w:lineRule="auto"/>
        <w:ind w:hanging="721"/>
        <w:jc w:val="left"/>
      </w:pPr>
      <w:r>
        <w:t>Practice</w:t>
      </w:r>
      <w:r>
        <w:rPr>
          <w:spacing w:val="-3"/>
        </w:rPr>
        <w:t xml:space="preserve"> </w:t>
      </w:r>
      <w:r>
        <w:t>of</w:t>
      </w:r>
      <w:r>
        <w:rPr>
          <w:spacing w:val="-4"/>
        </w:rPr>
        <w:t xml:space="preserve"> </w:t>
      </w:r>
      <w:r>
        <w:t>header</w:t>
      </w:r>
      <w:r>
        <w:rPr>
          <w:spacing w:val="-7"/>
        </w:rPr>
        <w:t xml:space="preserve"> </w:t>
      </w:r>
      <w:r>
        <w:t>and</w:t>
      </w:r>
      <w:r>
        <w:rPr>
          <w:spacing w:val="-1"/>
        </w:rPr>
        <w:t xml:space="preserve"> </w:t>
      </w:r>
      <w:r>
        <w:t>footer</w:t>
      </w:r>
    </w:p>
    <w:p w:rsidR="00044B7D" w:rsidRDefault="00044B7D" w:rsidP="00617A6F">
      <w:pPr>
        <w:pStyle w:val="ListParagraph"/>
        <w:numPr>
          <w:ilvl w:val="2"/>
          <w:numId w:val="135"/>
        </w:numPr>
        <w:tabs>
          <w:tab w:val="left" w:pos="1601"/>
        </w:tabs>
        <w:spacing w:before="2"/>
        <w:rPr>
          <w:sz w:val="24"/>
        </w:rPr>
      </w:pPr>
      <w:r>
        <w:rPr>
          <w:sz w:val="24"/>
        </w:rPr>
        <w:t>Student</w:t>
      </w:r>
      <w:r>
        <w:rPr>
          <w:spacing w:val="1"/>
          <w:sz w:val="24"/>
        </w:rPr>
        <w:t xml:space="preserve"> </w:t>
      </w:r>
      <w:r>
        <w:rPr>
          <w:sz w:val="24"/>
        </w:rPr>
        <w:t>will</w:t>
      </w:r>
      <w:r>
        <w:rPr>
          <w:spacing w:val="-12"/>
          <w:sz w:val="24"/>
        </w:rPr>
        <w:t xml:space="preserve"> </w:t>
      </w:r>
      <w:r>
        <w:rPr>
          <w:sz w:val="24"/>
        </w:rPr>
        <w:t>be</w:t>
      </w:r>
      <w:r>
        <w:rPr>
          <w:spacing w:val="-4"/>
          <w:sz w:val="24"/>
        </w:rPr>
        <w:t xml:space="preserve"> </w:t>
      </w:r>
      <w:r>
        <w:rPr>
          <w:sz w:val="24"/>
        </w:rPr>
        <w:t>able</w:t>
      </w:r>
      <w:r>
        <w:rPr>
          <w:spacing w:val="-4"/>
          <w:sz w:val="24"/>
        </w:rPr>
        <w:t xml:space="preserve"> </w:t>
      </w:r>
      <w:r>
        <w:rPr>
          <w:sz w:val="24"/>
        </w:rPr>
        <w:t>to make</w:t>
      </w:r>
      <w:r>
        <w:rPr>
          <w:spacing w:val="-4"/>
          <w:sz w:val="24"/>
        </w:rPr>
        <w:t xml:space="preserve"> </w:t>
      </w:r>
      <w:r>
        <w:rPr>
          <w:sz w:val="24"/>
        </w:rPr>
        <w:t>and</w:t>
      </w:r>
      <w:r>
        <w:rPr>
          <w:spacing w:val="-4"/>
          <w:sz w:val="24"/>
        </w:rPr>
        <w:t xml:space="preserve"> </w:t>
      </w:r>
      <w:r>
        <w:rPr>
          <w:sz w:val="24"/>
        </w:rPr>
        <w:t>adjust</w:t>
      </w:r>
      <w:r>
        <w:rPr>
          <w:spacing w:val="2"/>
          <w:sz w:val="24"/>
        </w:rPr>
        <w:t xml:space="preserve"> </w:t>
      </w:r>
      <w:r>
        <w:rPr>
          <w:sz w:val="24"/>
        </w:rPr>
        <w:t>header</w:t>
      </w:r>
      <w:r>
        <w:rPr>
          <w:spacing w:val="-3"/>
          <w:sz w:val="24"/>
        </w:rPr>
        <w:t xml:space="preserve"> </w:t>
      </w:r>
      <w:r>
        <w:rPr>
          <w:sz w:val="24"/>
        </w:rPr>
        <w:t>&amp;</w:t>
      </w:r>
      <w:r>
        <w:rPr>
          <w:spacing w:val="-8"/>
          <w:sz w:val="24"/>
        </w:rPr>
        <w:t xml:space="preserve"> </w:t>
      </w:r>
      <w:r>
        <w:rPr>
          <w:sz w:val="24"/>
        </w:rPr>
        <w:t>footer</w:t>
      </w:r>
      <w:r>
        <w:rPr>
          <w:spacing w:val="1"/>
          <w:sz w:val="24"/>
        </w:rPr>
        <w:t xml:space="preserve"> </w:t>
      </w:r>
      <w:r>
        <w:rPr>
          <w:sz w:val="24"/>
        </w:rPr>
        <w:t>in</w:t>
      </w:r>
      <w:r>
        <w:rPr>
          <w:spacing w:val="-8"/>
          <w:sz w:val="24"/>
        </w:rPr>
        <w:t xml:space="preserve"> </w:t>
      </w:r>
      <w:r>
        <w:rPr>
          <w:sz w:val="24"/>
        </w:rPr>
        <w:t>MS</w:t>
      </w:r>
      <w:r>
        <w:rPr>
          <w:spacing w:val="-3"/>
          <w:sz w:val="24"/>
        </w:rPr>
        <w:t xml:space="preserve"> </w:t>
      </w:r>
      <w:r>
        <w:rPr>
          <w:sz w:val="24"/>
        </w:rPr>
        <w:t>Word</w:t>
      </w:r>
      <w:r>
        <w:rPr>
          <w:spacing w:val="-4"/>
          <w:sz w:val="24"/>
        </w:rPr>
        <w:t xml:space="preserve"> </w:t>
      </w:r>
      <w:r>
        <w:rPr>
          <w:sz w:val="24"/>
        </w:rPr>
        <w:t>2016</w:t>
      </w:r>
    </w:p>
    <w:p w:rsidR="00044B7D" w:rsidRDefault="00044B7D" w:rsidP="00617A6F">
      <w:pPr>
        <w:pStyle w:val="Heading2"/>
        <w:numPr>
          <w:ilvl w:val="1"/>
          <w:numId w:val="135"/>
        </w:numPr>
        <w:tabs>
          <w:tab w:val="left" w:pos="880"/>
          <w:tab w:val="left" w:pos="881"/>
        </w:tabs>
        <w:spacing w:before="7" w:line="240" w:lineRule="auto"/>
        <w:ind w:hanging="721"/>
        <w:jc w:val="left"/>
      </w:pPr>
      <w:r>
        <w:t>Practice</w:t>
      </w:r>
      <w:r>
        <w:rPr>
          <w:spacing w:val="-6"/>
        </w:rPr>
        <w:t xml:space="preserve"> </w:t>
      </w:r>
      <w:r>
        <w:t>of</w:t>
      </w:r>
      <w:r>
        <w:rPr>
          <w:spacing w:val="-6"/>
        </w:rPr>
        <w:t xml:space="preserve"> </w:t>
      </w:r>
      <w:r>
        <w:t>insert</w:t>
      </w:r>
      <w:r>
        <w:rPr>
          <w:spacing w:val="-2"/>
        </w:rPr>
        <w:t xml:space="preserve"> </w:t>
      </w:r>
      <w:r>
        <w:t>table</w:t>
      </w:r>
      <w:r>
        <w:rPr>
          <w:spacing w:val="-4"/>
        </w:rPr>
        <w:t xml:space="preserve"> </w:t>
      </w:r>
      <w:r>
        <w:t>and</w:t>
      </w:r>
      <w:r>
        <w:rPr>
          <w:spacing w:val="-3"/>
        </w:rPr>
        <w:t xml:space="preserve"> </w:t>
      </w:r>
      <w:r>
        <w:t>also</w:t>
      </w:r>
      <w:r>
        <w:rPr>
          <w:spacing w:val="-4"/>
        </w:rPr>
        <w:t xml:space="preserve"> </w:t>
      </w:r>
      <w:r>
        <w:t>format</w:t>
      </w:r>
      <w:r>
        <w:rPr>
          <w:spacing w:val="-2"/>
        </w:rPr>
        <w:t xml:space="preserve"> </w:t>
      </w:r>
      <w:r>
        <w:t>of</w:t>
      </w:r>
      <w:r>
        <w:rPr>
          <w:spacing w:val="-6"/>
        </w:rPr>
        <w:t xml:space="preserve"> </w:t>
      </w:r>
      <w:r>
        <w:t>table</w:t>
      </w:r>
    </w:p>
    <w:p w:rsidR="00044B7D" w:rsidRDefault="00044B7D" w:rsidP="00617A6F">
      <w:pPr>
        <w:pStyle w:val="ListParagraph"/>
        <w:numPr>
          <w:ilvl w:val="2"/>
          <w:numId w:val="135"/>
        </w:numPr>
        <w:tabs>
          <w:tab w:val="left" w:pos="1601"/>
        </w:tabs>
        <w:spacing w:before="3"/>
        <w:rPr>
          <w:sz w:val="24"/>
        </w:rPr>
      </w:pPr>
      <w:r>
        <w:rPr>
          <w:sz w:val="24"/>
        </w:rPr>
        <w:t>Student</w:t>
      </w:r>
      <w:r>
        <w:rPr>
          <w:spacing w:val="-1"/>
          <w:sz w:val="24"/>
        </w:rPr>
        <w:t xml:space="preserve"> </w:t>
      </w:r>
      <w:r>
        <w:rPr>
          <w:sz w:val="24"/>
        </w:rPr>
        <w:t>will</w:t>
      </w:r>
      <w:r>
        <w:rPr>
          <w:spacing w:val="-13"/>
          <w:sz w:val="24"/>
        </w:rPr>
        <w:t xml:space="preserve"> </w:t>
      </w:r>
      <w:r>
        <w:rPr>
          <w:sz w:val="24"/>
        </w:rPr>
        <w:t>be</w:t>
      </w:r>
      <w:r>
        <w:rPr>
          <w:spacing w:val="-6"/>
          <w:sz w:val="24"/>
        </w:rPr>
        <w:t xml:space="preserve"> </w:t>
      </w:r>
      <w:r>
        <w:rPr>
          <w:sz w:val="24"/>
        </w:rPr>
        <w:t>able</w:t>
      </w:r>
      <w:r>
        <w:rPr>
          <w:spacing w:val="-6"/>
          <w:sz w:val="24"/>
        </w:rPr>
        <w:t xml:space="preserve"> </w:t>
      </w:r>
      <w:r>
        <w:rPr>
          <w:sz w:val="24"/>
        </w:rPr>
        <w:t>to</w:t>
      </w:r>
      <w:r>
        <w:rPr>
          <w:spacing w:val="-1"/>
          <w:sz w:val="24"/>
        </w:rPr>
        <w:t xml:space="preserve"> </w:t>
      </w:r>
      <w:r>
        <w:rPr>
          <w:sz w:val="24"/>
        </w:rPr>
        <w:t>insert</w:t>
      </w:r>
      <w:r>
        <w:rPr>
          <w:spacing w:val="-1"/>
          <w:sz w:val="24"/>
        </w:rPr>
        <w:t xml:space="preserve"> </w:t>
      </w:r>
      <w:r>
        <w:rPr>
          <w:sz w:val="24"/>
        </w:rPr>
        <w:t>and</w:t>
      </w:r>
      <w:r>
        <w:rPr>
          <w:spacing w:val="-4"/>
          <w:sz w:val="24"/>
        </w:rPr>
        <w:t xml:space="preserve"> </w:t>
      </w:r>
      <w:r>
        <w:rPr>
          <w:sz w:val="24"/>
        </w:rPr>
        <w:t>format</w:t>
      </w:r>
      <w:r>
        <w:rPr>
          <w:spacing w:val="-1"/>
          <w:sz w:val="24"/>
        </w:rPr>
        <w:t xml:space="preserve"> </w:t>
      </w:r>
      <w:r>
        <w:rPr>
          <w:sz w:val="24"/>
        </w:rPr>
        <w:t>the</w:t>
      </w:r>
      <w:r>
        <w:rPr>
          <w:spacing w:val="-6"/>
          <w:sz w:val="24"/>
        </w:rPr>
        <w:t xml:space="preserve"> </w:t>
      </w:r>
      <w:r>
        <w:rPr>
          <w:sz w:val="24"/>
        </w:rPr>
        <w:t>table</w:t>
      </w:r>
      <w:r>
        <w:rPr>
          <w:spacing w:val="1"/>
          <w:sz w:val="24"/>
        </w:rPr>
        <w:t xml:space="preserve"> </w:t>
      </w:r>
      <w:r>
        <w:rPr>
          <w:sz w:val="24"/>
        </w:rPr>
        <w:t>in</w:t>
      </w:r>
      <w:r>
        <w:rPr>
          <w:spacing w:val="-10"/>
          <w:sz w:val="24"/>
        </w:rPr>
        <w:t xml:space="preserve"> </w:t>
      </w:r>
      <w:r>
        <w:rPr>
          <w:sz w:val="24"/>
        </w:rPr>
        <w:t>MS</w:t>
      </w:r>
      <w:r>
        <w:rPr>
          <w:spacing w:val="-5"/>
          <w:sz w:val="24"/>
        </w:rPr>
        <w:t xml:space="preserve"> </w:t>
      </w:r>
      <w:r>
        <w:rPr>
          <w:sz w:val="24"/>
        </w:rPr>
        <w:t>Word</w:t>
      </w:r>
      <w:r>
        <w:rPr>
          <w:spacing w:val="-5"/>
          <w:sz w:val="24"/>
        </w:rPr>
        <w:t xml:space="preserve"> </w:t>
      </w:r>
      <w:r>
        <w:rPr>
          <w:sz w:val="24"/>
        </w:rPr>
        <w:t>2016</w:t>
      </w:r>
    </w:p>
    <w:p w:rsidR="00044B7D" w:rsidRDefault="00044B7D" w:rsidP="00617A6F">
      <w:pPr>
        <w:pStyle w:val="Heading2"/>
        <w:numPr>
          <w:ilvl w:val="1"/>
          <w:numId w:val="135"/>
        </w:numPr>
        <w:tabs>
          <w:tab w:val="left" w:pos="880"/>
          <w:tab w:val="left" w:pos="881"/>
        </w:tabs>
        <w:spacing w:before="7" w:line="240" w:lineRule="auto"/>
        <w:ind w:hanging="721"/>
        <w:jc w:val="left"/>
      </w:pPr>
      <w:r>
        <w:t>Practice</w:t>
      </w:r>
      <w:r>
        <w:rPr>
          <w:spacing w:val="-4"/>
        </w:rPr>
        <w:t xml:space="preserve"> </w:t>
      </w:r>
      <w:r>
        <w:t>of</w:t>
      </w:r>
      <w:r>
        <w:rPr>
          <w:spacing w:val="-4"/>
        </w:rPr>
        <w:t xml:space="preserve"> </w:t>
      </w:r>
      <w:r>
        <w:t>page</w:t>
      </w:r>
      <w:r>
        <w:rPr>
          <w:spacing w:val="-2"/>
        </w:rPr>
        <w:t xml:space="preserve"> </w:t>
      </w:r>
      <w:r>
        <w:t>setup,</w:t>
      </w:r>
      <w:r>
        <w:rPr>
          <w:spacing w:val="1"/>
        </w:rPr>
        <w:t xml:space="preserve"> </w:t>
      </w:r>
      <w:r>
        <w:t>set the</w:t>
      </w:r>
      <w:r>
        <w:rPr>
          <w:spacing w:val="-2"/>
        </w:rPr>
        <w:t xml:space="preserve"> </w:t>
      </w:r>
      <w:r>
        <w:t>page</w:t>
      </w:r>
      <w:r>
        <w:rPr>
          <w:spacing w:val="-2"/>
        </w:rPr>
        <w:t xml:space="preserve"> </w:t>
      </w:r>
      <w:r>
        <w:t>margins, and</w:t>
      </w:r>
      <w:r>
        <w:rPr>
          <w:spacing w:val="-1"/>
        </w:rPr>
        <w:t xml:space="preserve"> </w:t>
      </w:r>
      <w:r>
        <w:t>printing</w:t>
      </w:r>
      <w:r>
        <w:rPr>
          <w:spacing w:val="-1"/>
        </w:rPr>
        <w:t xml:space="preserve"> </w:t>
      </w:r>
      <w:r>
        <w:t>documents</w:t>
      </w:r>
    </w:p>
    <w:p w:rsidR="00044B7D" w:rsidRDefault="00044B7D" w:rsidP="00617A6F">
      <w:pPr>
        <w:pStyle w:val="ListParagraph"/>
        <w:numPr>
          <w:ilvl w:val="2"/>
          <w:numId w:val="135"/>
        </w:numPr>
        <w:tabs>
          <w:tab w:val="left" w:pos="1601"/>
        </w:tabs>
        <w:spacing w:before="3"/>
        <w:rPr>
          <w:sz w:val="24"/>
        </w:rPr>
      </w:pPr>
      <w:r>
        <w:rPr>
          <w:sz w:val="24"/>
        </w:rPr>
        <w:t>Student</w:t>
      </w:r>
      <w:r>
        <w:rPr>
          <w:spacing w:val="-1"/>
          <w:sz w:val="24"/>
        </w:rPr>
        <w:t xml:space="preserve"> </w:t>
      </w:r>
      <w:r>
        <w:rPr>
          <w:sz w:val="24"/>
        </w:rPr>
        <w:t>will</w:t>
      </w:r>
      <w:r>
        <w:rPr>
          <w:spacing w:val="-13"/>
          <w:sz w:val="24"/>
        </w:rPr>
        <w:t xml:space="preserve"> </w:t>
      </w:r>
      <w:r>
        <w:rPr>
          <w:sz w:val="24"/>
        </w:rPr>
        <w:t>be</w:t>
      </w:r>
      <w:r>
        <w:rPr>
          <w:spacing w:val="-6"/>
          <w:sz w:val="24"/>
        </w:rPr>
        <w:t xml:space="preserve"> </w:t>
      </w:r>
      <w:r>
        <w:rPr>
          <w:sz w:val="24"/>
        </w:rPr>
        <w:t>able</w:t>
      </w:r>
      <w:r>
        <w:rPr>
          <w:spacing w:val="-5"/>
          <w:sz w:val="24"/>
        </w:rPr>
        <w:t xml:space="preserve"> </w:t>
      </w:r>
      <w:r>
        <w:rPr>
          <w:sz w:val="24"/>
        </w:rPr>
        <w:t>to</w:t>
      </w:r>
      <w:r>
        <w:rPr>
          <w:spacing w:val="-2"/>
          <w:sz w:val="24"/>
        </w:rPr>
        <w:t xml:space="preserve"> </w:t>
      </w:r>
      <w:r>
        <w:rPr>
          <w:sz w:val="24"/>
        </w:rPr>
        <w:t>adjust page</w:t>
      </w:r>
      <w:r>
        <w:rPr>
          <w:spacing w:val="-2"/>
          <w:sz w:val="24"/>
        </w:rPr>
        <w:t xml:space="preserve"> </w:t>
      </w:r>
      <w:r>
        <w:rPr>
          <w:sz w:val="24"/>
        </w:rPr>
        <w:t>setup,</w:t>
      </w:r>
      <w:r>
        <w:rPr>
          <w:spacing w:val="-3"/>
          <w:sz w:val="24"/>
        </w:rPr>
        <w:t xml:space="preserve"> </w:t>
      </w:r>
      <w:r>
        <w:rPr>
          <w:sz w:val="24"/>
        </w:rPr>
        <w:t>margin</w:t>
      </w:r>
      <w:r>
        <w:rPr>
          <w:spacing w:val="-9"/>
          <w:sz w:val="24"/>
        </w:rPr>
        <w:t xml:space="preserve"> </w:t>
      </w:r>
      <w:r>
        <w:rPr>
          <w:sz w:val="24"/>
        </w:rPr>
        <w:t>and</w:t>
      </w:r>
      <w:r>
        <w:rPr>
          <w:spacing w:val="-5"/>
          <w:sz w:val="24"/>
        </w:rPr>
        <w:t xml:space="preserve"> </w:t>
      </w:r>
      <w:r>
        <w:rPr>
          <w:sz w:val="24"/>
        </w:rPr>
        <w:t>print</w:t>
      </w:r>
      <w:r>
        <w:rPr>
          <w:spacing w:val="-1"/>
          <w:sz w:val="24"/>
        </w:rPr>
        <w:t xml:space="preserve"> </w:t>
      </w:r>
      <w:r>
        <w:rPr>
          <w:sz w:val="24"/>
        </w:rPr>
        <w:t>documents</w:t>
      </w:r>
      <w:r>
        <w:rPr>
          <w:spacing w:val="-3"/>
          <w:sz w:val="24"/>
        </w:rPr>
        <w:t xml:space="preserve"> </w:t>
      </w:r>
      <w:r>
        <w:rPr>
          <w:sz w:val="24"/>
        </w:rPr>
        <w:t>in</w:t>
      </w:r>
      <w:r>
        <w:rPr>
          <w:spacing w:val="-9"/>
          <w:sz w:val="24"/>
        </w:rPr>
        <w:t xml:space="preserve"> </w:t>
      </w:r>
      <w:r>
        <w:rPr>
          <w:sz w:val="24"/>
        </w:rPr>
        <w:t>MS</w:t>
      </w:r>
      <w:r>
        <w:rPr>
          <w:spacing w:val="-5"/>
          <w:sz w:val="24"/>
        </w:rPr>
        <w:t xml:space="preserve"> </w:t>
      </w:r>
      <w:r>
        <w:rPr>
          <w:sz w:val="24"/>
        </w:rPr>
        <w:t>Word</w:t>
      </w:r>
      <w:r>
        <w:rPr>
          <w:spacing w:val="-5"/>
          <w:sz w:val="24"/>
        </w:rPr>
        <w:t xml:space="preserve"> </w:t>
      </w:r>
      <w:r>
        <w:rPr>
          <w:sz w:val="24"/>
        </w:rPr>
        <w:t>2016</w:t>
      </w:r>
    </w:p>
    <w:p w:rsidR="00044B7D" w:rsidRDefault="00044B7D" w:rsidP="00044B7D">
      <w:pPr>
        <w:pStyle w:val="BodyText"/>
        <w:spacing w:before="6"/>
        <w:ind w:left="0" w:firstLine="0"/>
        <w:rPr>
          <w:sz w:val="34"/>
        </w:rPr>
      </w:pPr>
    </w:p>
    <w:p w:rsidR="00044B7D" w:rsidRDefault="00044B7D" w:rsidP="00617A6F">
      <w:pPr>
        <w:pStyle w:val="Heading1"/>
        <w:numPr>
          <w:ilvl w:val="0"/>
          <w:numId w:val="137"/>
        </w:numPr>
        <w:tabs>
          <w:tab w:val="left" w:pos="880"/>
          <w:tab w:val="left" w:pos="881"/>
        </w:tabs>
        <w:spacing w:line="240" w:lineRule="auto"/>
        <w:ind w:hanging="721"/>
        <w:jc w:val="left"/>
      </w:pPr>
      <w:r>
        <w:t>MS</w:t>
      </w:r>
      <w:r>
        <w:rPr>
          <w:spacing w:val="-3"/>
        </w:rPr>
        <w:t xml:space="preserve"> </w:t>
      </w:r>
      <w:r>
        <w:t>OFFICE</w:t>
      </w:r>
      <w:r>
        <w:rPr>
          <w:spacing w:val="1"/>
        </w:rPr>
        <w:t xml:space="preserve"> </w:t>
      </w:r>
      <w:r>
        <w:t>(MS-EXCEL 2016)</w:t>
      </w:r>
    </w:p>
    <w:p w:rsidR="00044B7D" w:rsidRDefault="00044B7D" w:rsidP="00617A6F">
      <w:pPr>
        <w:pStyle w:val="Heading2"/>
        <w:numPr>
          <w:ilvl w:val="1"/>
          <w:numId w:val="134"/>
        </w:numPr>
        <w:tabs>
          <w:tab w:val="left" w:pos="880"/>
          <w:tab w:val="left" w:pos="881"/>
        </w:tabs>
        <w:spacing w:before="4" w:line="240" w:lineRule="auto"/>
      </w:pPr>
      <w:r>
        <w:t>Identifying</w:t>
      </w:r>
      <w:r>
        <w:rPr>
          <w:spacing w:val="-1"/>
        </w:rPr>
        <w:t xml:space="preserve"> </w:t>
      </w:r>
      <w:r>
        <w:t>the</w:t>
      </w:r>
      <w:r>
        <w:rPr>
          <w:spacing w:val="-1"/>
        </w:rPr>
        <w:t xml:space="preserve"> </w:t>
      </w:r>
      <w:r>
        <w:t>MS</w:t>
      </w:r>
      <w:r>
        <w:rPr>
          <w:spacing w:val="-1"/>
        </w:rPr>
        <w:t xml:space="preserve"> </w:t>
      </w:r>
      <w:r>
        <w:t>EXCEL</w:t>
      </w:r>
      <w:r>
        <w:rPr>
          <w:spacing w:val="-2"/>
        </w:rPr>
        <w:t xml:space="preserve"> </w:t>
      </w:r>
      <w:r>
        <w:t>Screen and</w:t>
      </w:r>
      <w:r>
        <w:rPr>
          <w:spacing w:val="-1"/>
        </w:rPr>
        <w:t xml:space="preserve"> </w:t>
      </w:r>
      <w:r>
        <w:t>its</w:t>
      </w:r>
      <w:r>
        <w:rPr>
          <w:spacing w:val="-2"/>
        </w:rPr>
        <w:t xml:space="preserve"> </w:t>
      </w:r>
      <w:r>
        <w:t>menu</w:t>
      </w:r>
    </w:p>
    <w:p w:rsidR="00044B7D" w:rsidRDefault="00044B7D" w:rsidP="00044B7D">
      <w:pPr>
        <w:sectPr w:rsidR="00044B7D">
          <w:pgSz w:w="12240" w:h="15840"/>
          <w:pgMar w:top="1380" w:right="560" w:bottom="280" w:left="920" w:header="720" w:footer="720" w:gutter="0"/>
          <w:cols w:space="720"/>
        </w:sectPr>
      </w:pPr>
    </w:p>
    <w:p w:rsidR="00044B7D" w:rsidRDefault="00044B7D" w:rsidP="00617A6F">
      <w:pPr>
        <w:pStyle w:val="ListParagraph"/>
        <w:numPr>
          <w:ilvl w:val="2"/>
          <w:numId w:val="134"/>
        </w:numPr>
        <w:tabs>
          <w:tab w:val="left" w:pos="1601"/>
        </w:tabs>
        <w:spacing w:before="62"/>
        <w:rPr>
          <w:sz w:val="24"/>
        </w:rPr>
      </w:pPr>
      <w:r>
        <w:rPr>
          <w:sz w:val="24"/>
        </w:rPr>
        <w:lastRenderedPageBreak/>
        <w:t>Student</w:t>
      </w:r>
      <w:r>
        <w:rPr>
          <w:spacing w:val="-2"/>
          <w:sz w:val="24"/>
        </w:rPr>
        <w:t xml:space="preserve"> </w:t>
      </w:r>
      <w:r>
        <w:rPr>
          <w:sz w:val="24"/>
        </w:rPr>
        <w:t>will</w:t>
      </w:r>
      <w:r>
        <w:rPr>
          <w:spacing w:val="-14"/>
          <w:sz w:val="24"/>
        </w:rPr>
        <w:t xml:space="preserve"> </w:t>
      </w:r>
      <w:r>
        <w:rPr>
          <w:sz w:val="24"/>
        </w:rPr>
        <w:t>be</w:t>
      </w:r>
      <w:r>
        <w:rPr>
          <w:spacing w:val="-7"/>
          <w:sz w:val="24"/>
        </w:rPr>
        <w:t xml:space="preserve"> </w:t>
      </w:r>
      <w:r>
        <w:rPr>
          <w:sz w:val="24"/>
        </w:rPr>
        <w:t>able</w:t>
      </w:r>
      <w:r>
        <w:rPr>
          <w:spacing w:val="-6"/>
          <w:sz w:val="24"/>
        </w:rPr>
        <w:t xml:space="preserve"> </w:t>
      </w:r>
      <w:r>
        <w:rPr>
          <w:sz w:val="24"/>
        </w:rPr>
        <w:t>to</w:t>
      </w:r>
      <w:r>
        <w:rPr>
          <w:spacing w:val="-3"/>
          <w:sz w:val="24"/>
        </w:rPr>
        <w:t xml:space="preserve"> </w:t>
      </w:r>
      <w:r>
        <w:rPr>
          <w:sz w:val="24"/>
        </w:rPr>
        <w:t>identify</w:t>
      </w:r>
      <w:r>
        <w:rPr>
          <w:spacing w:val="-14"/>
          <w:sz w:val="24"/>
        </w:rPr>
        <w:t xml:space="preserve"> </w:t>
      </w:r>
      <w:r>
        <w:rPr>
          <w:sz w:val="24"/>
        </w:rPr>
        <w:t>the</w:t>
      </w:r>
      <w:r>
        <w:rPr>
          <w:spacing w:val="-7"/>
          <w:sz w:val="24"/>
        </w:rPr>
        <w:t xml:space="preserve"> </w:t>
      </w:r>
      <w:r>
        <w:rPr>
          <w:sz w:val="24"/>
        </w:rPr>
        <w:t>MS</w:t>
      </w:r>
      <w:r>
        <w:rPr>
          <w:spacing w:val="-6"/>
          <w:sz w:val="24"/>
        </w:rPr>
        <w:t xml:space="preserve"> </w:t>
      </w:r>
      <w:r>
        <w:rPr>
          <w:sz w:val="24"/>
        </w:rPr>
        <w:t>EXCEL</w:t>
      </w:r>
      <w:r>
        <w:rPr>
          <w:spacing w:val="-9"/>
          <w:sz w:val="24"/>
        </w:rPr>
        <w:t xml:space="preserve"> </w:t>
      </w:r>
      <w:r>
        <w:rPr>
          <w:sz w:val="24"/>
        </w:rPr>
        <w:t>screen</w:t>
      </w:r>
      <w:r>
        <w:rPr>
          <w:spacing w:val="-10"/>
          <w:sz w:val="24"/>
        </w:rPr>
        <w:t xml:space="preserve"> </w:t>
      </w:r>
      <w:r>
        <w:rPr>
          <w:sz w:val="24"/>
        </w:rPr>
        <w:t>and</w:t>
      </w:r>
      <w:r>
        <w:rPr>
          <w:spacing w:val="-6"/>
          <w:sz w:val="24"/>
        </w:rPr>
        <w:t xml:space="preserve"> </w:t>
      </w:r>
      <w:r>
        <w:rPr>
          <w:sz w:val="24"/>
        </w:rPr>
        <w:t>its</w:t>
      </w:r>
      <w:r>
        <w:rPr>
          <w:spacing w:val="-8"/>
          <w:sz w:val="24"/>
        </w:rPr>
        <w:t xml:space="preserve"> </w:t>
      </w:r>
      <w:r>
        <w:rPr>
          <w:sz w:val="24"/>
        </w:rPr>
        <w:t>menus</w:t>
      </w:r>
    </w:p>
    <w:p w:rsidR="00044B7D" w:rsidRDefault="00044B7D" w:rsidP="00617A6F">
      <w:pPr>
        <w:pStyle w:val="Heading2"/>
        <w:numPr>
          <w:ilvl w:val="1"/>
          <w:numId w:val="134"/>
        </w:numPr>
        <w:tabs>
          <w:tab w:val="left" w:pos="880"/>
          <w:tab w:val="left" w:pos="881"/>
        </w:tabs>
        <w:spacing w:before="7" w:line="240" w:lineRule="auto"/>
      </w:pPr>
      <w:r>
        <w:t>Practice</w:t>
      </w:r>
      <w:r>
        <w:rPr>
          <w:spacing w:val="-3"/>
        </w:rPr>
        <w:t xml:space="preserve"> </w:t>
      </w:r>
      <w:r>
        <w:t>of</w:t>
      </w:r>
      <w:r>
        <w:rPr>
          <w:spacing w:val="-4"/>
        </w:rPr>
        <w:t xml:space="preserve"> </w:t>
      </w:r>
      <w:r>
        <w:t>creating</w:t>
      </w:r>
      <w:r>
        <w:rPr>
          <w:spacing w:val="-1"/>
        </w:rPr>
        <w:t xml:space="preserve"> </w:t>
      </w:r>
      <w:r>
        <w:t>a</w:t>
      </w:r>
      <w:r>
        <w:rPr>
          <w:spacing w:val="-1"/>
        </w:rPr>
        <w:t xml:space="preserve"> </w:t>
      </w:r>
      <w:r>
        <w:t>new</w:t>
      </w:r>
      <w:r>
        <w:rPr>
          <w:spacing w:val="-2"/>
        </w:rPr>
        <w:t xml:space="preserve"> </w:t>
      </w:r>
      <w:r>
        <w:t>sheet,</w:t>
      </w:r>
      <w:r>
        <w:rPr>
          <w:spacing w:val="1"/>
        </w:rPr>
        <w:t xml:space="preserve"> </w:t>
      </w:r>
      <w:r>
        <w:t>saving</w:t>
      </w:r>
      <w:r>
        <w:rPr>
          <w:spacing w:val="-1"/>
        </w:rPr>
        <w:t xml:space="preserve"> </w:t>
      </w:r>
      <w:r>
        <w:t>and</w:t>
      </w:r>
      <w:r>
        <w:rPr>
          <w:spacing w:val="-1"/>
        </w:rPr>
        <w:t xml:space="preserve"> </w:t>
      </w:r>
      <w:r>
        <w:t>re-opening</w:t>
      </w:r>
      <w:r>
        <w:rPr>
          <w:spacing w:val="-1"/>
        </w:rPr>
        <w:t xml:space="preserve"> </w:t>
      </w:r>
      <w:r>
        <w:t>it</w:t>
      </w:r>
      <w:r>
        <w:rPr>
          <w:spacing w:val="1"/>
        </w:rPr>
        <w:t xml:space="preserve"> </w:t>
      </w:r>
      <w:r>
        <w:t>from</w:t>
      </w:r>
      <w:r>
        <w:rPr>
          <w:spacing w:val="-4"/>
        </w:rPr>
        <w:t xml:space="preserve"> </w:t>
      </w:r>
      <w:r>
        <w:t>the</w:t>
      </w:r>
      <w:r>
        <w:rPr>
          <w:spacing w:val="-2"/>
        </w:rPr>
        <w:t xml:space="preserve"> </w:t>
      </w:r>
      <w:r>
        <w:t>location and</w:t>
      </w:r>
      <w:r>
        <w:rPr>
          <w:spacing w:val="-1"/>
        </w:rPr>
        <w:t xml:space="preserve"> </w:t>
      </w:r>
      <w:r>
        <w:t>spell</w:t>
      </w:r>
      <w:r>
        <w:rPr>
          <w:spacing w:val="-5"/>
        </w:rPr>
        <w:t xml:space="preserve"> </w:t>
      </w:r>
      <w:r>
        <w:t>check</w:t>
      </w:r>
    </w:p>
    <w:p w:rsidR="00044B7D" w:rsidRDefault="00044B7D" w:rsidP="00617A6F">
      <w:pPr>
        <w:pStyle w:val="ListParagraph"/>
        <w:numPr>
          <w:ilvl w:val="2"/>
          <w:numId w:val="134"/>
        </w:numPr>
        <w:tabs>
          <w:tab w:val="left" w:pos="1601"/>
        </w:tabs>
        <w:spacing w:before="2" w:line="242" w:lineRule="auto"/>
        <w:ind w:right="1129"/>
        <w:rPr>
          <w:sz w:val="24"/>
        </w:rPr>
      </w:pPr>
      <w:r>
        <w:rPr>
          <w:sz w:val="24"/>
        </w:rPr>
        <w:t>Student will</w:t>
      </w:r>
      <w:r>
        <w:rPr>
          <w:spacing w:val="-12"/>
          <w:sz w:val="24"/>
        </w:rPr>
        <w:t xml:space="preserve"> </w:t>
      </w:r>
      <w:r>
        <w:rPr>
          <w:sz w:val="24"/>
        </w:rPr>
        <w:t>be</w:t>
      </w:r>
      <w:r>
        <w:rPr>
          <w:spacing w:val="-6"/>
          <w:sz w:val="24"/>
        </w:rPr>
        <w:t xml:space="preserve"> </w:t>
      </w:r>
      <w:r>
        <w:rPr>
          <w:sz w:val="24"/>
        </w:rPr>
        <w:t>able</w:t>
      </w:r>
      <w:r>
        <w:rPr>
          <w:spacing w:val="-5"/>
          <w:sz w:val="24"/>
        </w:rPr>
        <w:t xml:space="preserve"> </w:t>
      </w:r>
      <w:r>
        <w:rPr>
          <w:sz w:val="24"/>
        </w:rPr>
        <w:t>to create</w:t>
      </w:r>
      <w:r>
        <w:rPr>
          <w:spacing w:val="-5"/>
          <w:sz w:val="24"/>
        </w:rPr>
        <w:t xml:space="preserve"> </w:t>
      </w:r>
      <w:r>
        <w:rPr>
          <w:sz w:val="24"/>
        </w:rPr>
        <w:t>new</w:t>
      </w:r>
      <w:r>
        <w:rPr>
          <w:spacing w:val="-5"/>
          <w:sz w:val="24"/>
        </w:rPr>
        <w:t xml:space="preserve"> </w:t>
      </w:r>
      <w:r>
        <w:rPr>
          <w:sz w:val="24"/>
        </w:rPr>
        <w:t>documents,</w:t>
      </w:r>
      <w:r>
        <w:rPr>
          <w:spacing w:val="-3"/>
          <w:sz w:val="24"/>
        </w:rPr>
        <w:t xml:space="preserve"> </w:t>
      </w:r>
      <w:r>
        <w:rPr>
          <w:sz w:val="24"/>
        </w:rPr>
        <w:t>save</w:t>
      </w:r>
      <w:r>
        <w:rPr>
          <w:spacing w:val="-5"/>
          <w:sz w:val="24"/>
        </w:rPr>
        <w:t xml:space="preserve"> </w:t>
      </w:r>
      <w:r>
        <w:rPr>
          <w:sz w:val="24"/>
        </w:rPr>
        <w:t>documents</w:t>
      </w:r>
      <w:r>
        <w:rPr>
          <w:spacing w:val="-6"/>
          <w:sz w:val="24"/>
        </w:rPr>
        <w:t xml:space="preserve"> </w:t>
      </w:r>
      <w:r>
        <w:rPr>
          <w:sz w:val="24"/>
        </w:rPr>
        <w:t>and</w:t>
      </w:r>
      <w:r>
        <w:rPr>
          <w:spacing w:val="-4"/>
          <w:sz w:val="24"/>
        </w:rPr>
        <w:t xml:space="preserve"> </w:t>
      </w:r>
      <w:r>
        <w:rPr>
          <w:sz w:val="24"/>
        </w:rPr>
        <w:t>reopen</w:t>
      </w:r>
      <w:r>
        <w:rPr>
          <w:spacing w:val="-9"/>
          <w:sz w:val="24"/>
        </w:rPr>
        <w:t xml:space="preserve"> </w:t>
      </w:r>
      <w:r>
        <w:rPr>
          <w:sz w:val="24"/>
        </w:rPr>
        <w:t>the</w:t>
      </w:r>
      <w:r>
        <w:rPr>
          <w:spacing w:val="-5"/>
          <w:sz w:val="24"/>
        </w:rPr>
        <w:t xml:space="preserve"> </w:t>
      </w:r>
      <w:r>
        <w:rPr>
          <w:sz w:val="24"/>
        </w:rPr>
        <w:t>saved</w:t>
      </w:r>
      <w:r>
        <w:rPr>
          <w:spacing w:val="-57"/>
          <w:sz w:val="24"/>
        </w:rPr>
        <w:t xml:space="preserve"> </w:t>
      </w:r>
      <w:r>
        <w:rPr>
          <w:sz w:val="24"/>
        </w:rPr>
        <w:t>documents</w:t>
      </w:r>
      <w:r>
        <w:rPr>
          <w:spacing w:val="-1"/>
          <w:sz w:val="24"/>
        </w:rPr>
        <w:t xml:space="preserve"> </w:t>
      </w:r>
      <w:r>
        <w:rPr>
          <w:sz w:val="24"/>
        </w:rPr>
        <w:t>and</w:t>
      </w:r>
      <w:r>
        <w:rPr>
          <w:spacing w:val="1"/>
          <w:sz w:val="24"/>
        </w:rPr>
        <w:t xml:space="preserve"> </w:t>
      </w:r>
      <w:r>
        <w:rPr>
          <w:sz w:val="24"/>
        </w:rPr>
        <w:t>spell</w:t>
      </w:r>
      <w:r>
        <w:rPr>
          <w:spacing w:val="-8"/>
          <w:sz w:val="24"/>
        </w:rPr>
        <w:t xml:space="preserve"> </w:t>
      </w:r>
      <w:r>
        <w:rPr>
          <w:sz w:val="24"/>
        </w:rPr>
        <w:t>check</w:t>
      </w:r>
      <w:r>
        <w:rPr>
          <w:spacing w:val="1"/>
          <w:sz w:val="24"/>
        </w:rPr>
        <w:t xml:space="preserve"> </w:t>
      </w:r>
      <w:r>
        <w:rPr>
          <w:sz w:val="24"/>
        </w:rPr>
        <w:t>and</w:t>
      </w:r>
      <w:r>
        <w:rPr>
          <w:spacing w:val="1"/>
          <w:sz w:val="24"/>
        </w:rPr>
        <w:t xml:space="preserve"> </w:t>
      </w:r>
      <w:r>
        <w:rPr>
          <w:sz w:val="24"/>
        </w:rPr>
        <w:t>grammar</w:t>
      </w:r>
    </w:p>
    <w:p w:rsidR="00044B7D" w:rsidRDefault="00044B7D" w:rsidP="00617A6F">
      <w:pPr>
        <w:pStyle w:val="Heading2"/>
        <w:numPr>
          <w:ilvl w:val="1"/>
          <w:numId w:val="134"/>
        </w:numPr>
        <w:tabs>
          <w:tab w:val="left" w:pos="880"/>
          <w:tab w:val="left" w:pos="881"/>
        </w:tabs>
        <w:spacing w:before="5" w:line="240" w:lineRule="auto"/>
      </w:pPr>
      <w:r>
        <w:t>Practice</w:t>
      </w:r>
      <w:r>
        <w:rPr>
          <w:spacing w:val="-6"/>
        </w:rPr>
        <w:t xml:space="preserve"> </w:t>
      </w:r>
      <w:r>
        <w:t>of</w:t>
      </w:r>
      <w:r>
        <w:rPr>
          <w:spacing w:val="-6"/>
        </w:rPr>
        <w:t xml:space="preserve"> </w:t>
      </w:r>
      <w:r>
        <w:t>insert</w:t>
      </w:r>
      <w:r>
        <w:rPr>
          <w:spacing w:val="-2"/>
        </w:rPr>
        <w:t xml:space="preserve"> </w:t>
      </w:r>
      <w:r>
        <w:t>and</w:t>
      </w:r>
      <w:r>
        <w:rPr>
          <w:spacing w:val="-4"/>
        </w:rPr>
        <w:t xml:space="preserve"> </w:t>
      </w:r>
      <w:r>
        <w:t>delete</w:t>
      </w:r>
      <w:r>
        <w:rPr>
          <w:spacing w:val="-4"/>
        </w:rPr>
        <w:t xml:space="preserve"> </w:t>
      </w:r>
      <w:r>
        <w:t>of</w:t>
      </w:r>
      <w:r>
        <w:rPr>
          <w:spacing w:val="-6"/>
        </w:rPr>
        <w:t xml:space="preserve"> </w:t>
      </w:r>
      <w:r>
        <w:t>row</w:t>
      </w:r>
      <w:r>
        <w:rPr>
          <w:spacing w:val="-5"/>
        </w:rPr>
        <w:t xml:space="preserve"> </w:t>
      </w:r>
      <w:r>
        <w:t>and</w:t>
      </w:r>
      <w:r>
        <w:rPr>
          <w:spacing w:val="-3"/>
        </w:rPr>
        <w:t xml:space="preserve"> </w:t>
      </w:r>
      <w:r>
        <w:t>columns</w:t>
      </w:r>
      <w:r>
        <w:rPr>
          <w:spacing w:val="-5"/>
        </w:rPr>
        <w:t xml:space="preserve"> </w:t>
      </w:r>
      <w:r>
        <w:t>(format</w:t>
      </w:r>
      <w:r>
        <w:rPr>
          <w:spacing w:val="-3"/>
        </w:rPr>
        <w:t xml:space="preserve"> </w:t>
      </w:r>
      <w:r>
        <w:t>of</w:t>
      </w:r>
      <w:r>
        <w:rPr>
          <w:spacing w:val="-6"/>
        </w:rPr>
        <w:t xml:space="preserve"> </w:t>
      </w:r>
      <w:r>
        <w:t>cell)</w:t>
      </w:r>
    </w:p>
    <w:p w:rsidR="00044B7D" w:rsidRDefault="00044B7D" w:rsidP="00617A6F">
      <w:pPr>
        <w:pStyle w:val="ListParagraph"/>
        <w:numPr>
          <w:ilvl w:val="2"/>
          <w:numId w:val="134"/>
        </w:numPr>
        <w:tabs>
          <w:tab w:val="left" w:pos="1601"/>
        </w:tabs>
        <w:spacing w:before="2"/>
        <w:rPr>
          <w:sz w:val="24"/>
        </w:rPr>
      </w:pPr>
      <w:r>
        <w:rPr>
          <w:sz w:val="24"/>
        </w:rPr>
        <w:t>Student</w:t>
      </w:r>
      <w:r>
        <w:rPr>
          <w:spacing w:val="-2"/>
          <w:sz w:val="24"/>
        </w:rPr>
        <w:t xml:space="preserve"> </w:t>
      </w:r>
      <w:r>
        <w:rPr>
          <w:sz w:val="24"/>
        </w:rPr>
        <w:t>will</w:t>
      </w:r>
      <w:r>
        <w:rPr>
          <w:spacing w:val="-14"/>
          <w:sz w:val="24"/>
        </w:rPr>
        <w:t xml:space="preserve"> </w:t>
      </w:r>
      <w:r>
        <w:rPr>
          <w:sz w:val="24"/>
        </w:rPr>
        <w:t>be</w:t>
      </w:r>
      <w:r>
        <w:rPr>
          <w:spacing w:val="-7"/>
          <w:sz w:val="24"/>
        </w:rPr>
        <w:t xml:space="preserve"> </w:t>
      </w:r>
      <w:r>
        <w:rPr>
          <w:sz w:val="24"/>
        </w:rPr>
        <w:t>able</w:t>
      </w:r>
      <w:r>
        <w:rPr>
          <w:spacing w:val="-7"/>
          <w:sz w:val="24"/>
        </w:rPr>
        <w:t xml:space="preserve"> </w:t>
      </w:r>
      <w:r>
        <w:rPr>
          <w:sz w:val="24"/>
        </w:rPr>
        <w:t>to</w:t>
      </w:r>
      <w:r>
        <w:rPr>
          <w:spacing w:val="-2"/>
          <w:sz w:val="24"/>
        </w:rPr>
        <w:t xml:space="preserve"> </w:t>
      </w:r>
      <w:r>
        <w:rPr>
          <w:sz w:val="24"/>
        </w:rPr>
        <w:t>insert</w:t>
      </w:r>
      <w:r>
        <w:rPr>
          <w:spacing w:val="1"/>
          <w:sz w:val="24"/>
        </w:rPr>
        <w:t xml:space="preserve"> </w:t>
      </w:r>
      <w:r>
        <w:rPr>
          <w:sz w:val="24"/>
        </w:rPr>
        <w:t>and</w:t>
      </w:r>
      <w:r>
        <w:rPr>
          <w:spacing w:val="-6"/>
          <w:sz w:val="24"/>
        </w:rPr>
        <w:t xml:space="preserve"> </w:t>
      </w:r>
      <w:r>
        <w:rPr>
          <w:sz w:val="24"/>
        </w:rPr>
        <w:t>delete</w:t>
      </w:r>
      <w:r>
        <w:rPr>
          <w:spacing w:val="-6"/>
          <w:sz w:val="24"/>
        </w:rPr>
        <w:t xml:space="preserve"> </w:t>
      </w:r>
      <w:r>
        <w:rPr>
          <w:sz w:val="24"/>
        </w:rPr>
        <w:t>row</w:t>
      </w:r>
      <w:r>
        <w:rPr>
          <w:spacing w:val="-7"/>
          <w:sz w:val="24"/>
        </w:rPr>
        <w:t xml:space="preserve"> </w:t>
      </w:r>
      <w:r>
        <w:rPr>
          <w:sz w:val="24"/>
        </w:rPr>
        <w:t>and</w:t>
      </w:r>
      <w:r>
        <w:rPr>
          <w:spacing w:val="-6"/>
          <w:sz w:val="24"/>
        </w:rPr>
        <w:t xml:space="preserve"> </w:t>
      </w:r>
      <w:r>
        <w:rPr>
          <w:sz w:val="24"/>
        </w:rPr>
        <w:t>columns</w:t>
      </w:r>
    </w:p>
    <w:p w:rsidR="00044B7D" w:rsidRDefault="00044B7D" w:rsidP="00617A6F">
      <w:pPr>
        <w:pStyle w:val="Heading2"/>
        <w:numPr>
          <w:ilvl w:val="1"/>
          <w:numId w:val="134"/>
        </w:numPr>
        <w:tabs>
          <w:tab w:val="left" w:pos="880"/>
          <w:tab w:val="left" w:pos="881"/>
        </w:tabs>
        <w:spacing w:before="8" w:line="242" w:lineRule="auto"/>
        <w:ind w:right="459"/>
      </w:pPr>
      <w:r>
        <w:t>Practice</w:t>
      </w:r>
      <w:r>
        <w:rPr>
          <w:spacing w:val="-5"/>
        </w:rPr>
        <w:t xml:space="preserve"> </w:t>
      </w:r>
      <w:r>
        <w:t>of</w:t>
      </w:r>
      <w:r>
        <w:rPr>
          <w:spacing w:val="-6"/>
        </w:rPr>
        <w:t xml:space="preserve"> </w:t>
      </w:r>
      <w:r>
        <w:t>entering</w:t>
      </w:r>
      <w:r>
        <w:rPr>
          <w:spacing w:val="-3"/>
        </w:rPr>
        <w:t xml:space="preserve"> </w:t>
      </w:r>
      <w:r>
        <w:t>data</w:t>
      </w:r>
      <w:r>
        <w:rPr>
          <w:spacing w:val="-2"/>
        </w:rPr>
        <w:t xml:space="preserve"> </w:t>
      </w:r>
      <w:r>
        <w:t>and</w:t>
      </w:r>
      <w:r>
        <w:rPr>
          <w:spacing w:val="-3"/>
        </w:rPr>
        <w:t xml:space="preserve"> </w:t>
      </w:r>
      <w:r>
        <w:t>formulas</w:t>
      </w:r>
      <w:r>
        <w:rPr>
          <w:spacing w:val="-5"/>
        </w:rPr>
        <w:t xml:space="preserve"> </w:t>
      </w:r>
      <w:r>
        <w:t>in</w:t>
      </w:r>
      <w:r>
        <w:rPr>
          <w:spacing w:val="-2"/>
        </w:rPr>
        <w:t xml:space="preserve"> </w:t>
      </w:r>
      <w:proofErr w:type="gramStart"/>
      <w:r>
        <w:t>worksheet(</w:t>
      </w:r>
      <w:proofErr w:type="gramEnd"/>
      <w:r>
        <w:t>Add,</w:t>
      </w:r>
      <w:r>
        <w:rPr>
          <w:spacing w:val="-1"/>
        </w:rPr>
        <w:t xml:space="preserve"> </w:t>
      </w:r>
      <w:r>
        <w:t>Subtract,</w:t>
      </w:r>
      <w:r>
        <w:rPr>
          <w:spacing w:val="-1"/>
        </w:rPr>
        <w:t xml:space="preserve"> </w:t>
      </w:r>
      <w:r>
        <w:t>Multiplying,</w:t>
      </w:r>
      <w:r>
        <w:rPr>
          <w:spacing w:val="-1"/>
        </w:rPr>
        <w:t xml:space="preserve"> </w:t>
      </w:r>
      <w:r>
        <w:t>and</w:t>
      </w:r>
      <w:r>
        <w:rPr>
          <w:spacing w:val="-2"/>
        </w:rPr>
        <w:t xml:space="preserve"> </w:t>
      </w:r>
      <w:r>
        <w:t>Divide</w:t>
      </w:r>
      <w:r>
        <w:rPr>
          <w:spacing w:val="-57"/>
        </w:rPr>
        <w:t xml:space="preserve"> </w:t>
      </w:r>
      <w:r>
        <w:t>&amp;</w:t>
      </w:r>
      <w:r>
        <w:rPr>
          <w:spacing w:val="2"/>
        </w:rPr>
        <w:t xml:space="preserve"> </w:t>
      </w:r>
      <w:r>
        <w:t>Average)</w:t>
      </w:r>
    </w:p>
    <w:p w:rsidR="00044B7D" w:rsidRDefault="00044B7D" w:rsidP="00617A6F">
      <w:pPr>
        <w:pStyle w:val="ListParagraph"/>
        <w:numPr>
          <w:ilvl w:val="2"/>
          <w:numId w:val="134"/>
        </w:numPr>
        <w:tabs>
          <w:tab w:val="left" w:pos="1601"/>
        </w:tabs>
        <w:spacing w:before="0" w:line="242" w:lineRule="auto"/>
        <w:ind w:right="496"/>
        <w:rPr>
          <w:sz w:val="24"/>
        </w:rPr>
      </w:pPr>
      <w:r>
        <w:rPr>
          <w:spacing w:val="-1"/>
          <w:sz w:val="24"/>
        </w:rPr>
        <w:t>Student will</w:t>
      </w:r>
      <w:r>
        <w:rPr>
          <w:spacing w:val="-14"/>
          <w:sz w:val="24"/>
        </w:rPr>
        <w:t xml:space="preserve"> </w:t>
      </w:r>
      <w:r>
        <w:rPr>
          <w:spacing w:val="-1"/>
          <w:sz w:val="24"/>
        </w:rPr>
        <w:t>be</w:t>
      </w:r>
      <w:r>
        <w:rPr>
          <w:spacing w:val="-6"/>
          <w:sz w:val="24"/>
        </w:rPr>
        <w:t xml:space="preserve"> </w:t>
      </w:r>
      <w:r>
        <w:rPr>
          <w:spacing w:val="-1"/>
          <w:sz w:val="24"/>
        </w:rPr>
        <w:t>able</w:t>
      </w:r>
      <w:r>
        <w:rPr>
          <w:spacing w:val="-6"/>
          <w:sz w:val="24"/>
        </w:rPr>
        <w:t xml:space="preserve"> </w:t>
      </w:r>
      <w:r>
        <w:rPr>
          <w:spacing w:val="-1"/>
          <w:sz w:val="24"/>
        </w:rPr>
        <w:t>to</w:t>
      </w:r>
      <w:r>
        <w:rPr>
          <w:spacing w:val="-2"/>
          <w:sz w:val="24"/>
        </w:rPr>
        <w:t xml:space="preserve"> </w:t>
      </w:r>
      <w:r>
        <w:rPr>
          <w:spacing w:val="-1"/>
          <w:sz w:val="24"/>
        </w:rPr>
        <w:t>use</w:t>
      </w:r>
      <w:r>
        <w:rPr>
          <w:spacing w:val="-6"/>
          <w:sz w:val="24"/>
        </w:rPr>
        <w:t xml:space="preserve"> </w:t>
      </w:r>
      <w:r>
        <w:rPr>
          <w:spacing w:val="-1"/>
          <w:sz w:val="24"/>
        </w:rPr>
        <w:t>different formulas</w:t>
      </w:r>
      <w:r>
        <w:rPr>
          <w:spacing w:val="-7"/>
          <w:sz w:val="24"/>
        </w:rPr>
        <w:t xml:space="preserve"> </w:t>
      </w:r>
      <w:r>
        <w:rPr>
          <w:spacing w:val="-1"/>
          <w:sz w:val="24"/>
        </w:rPr>
        <w:t>in</w:t>
      </w:r>
      <w:r>
        <w:rPr>
          <w:spacing w:val="-9"/>
          <w:sz w:val="24"/>
        </w:rPr>
        <w:t xml:space="preserve"> </w:t>
      </w:r>
      <w:r>
        <w:rPr>
          <w:spacing w:val="-1"/>
          <w:sz w:val="24"/>
        </w:rPr>
        <w:t>worksheet(Add,</w:t>
      </w:r>
      <w:r>
        <w:rPr>
          <w:spacing w:val="-4"/>
          <w:sz w:val="24"/>
        </w:rPr>
        <w:t xml:space="preserve"> </w:t>
      </w:r>
      <w:r>
        <w:rPr>
          <w:spacing w:val="-1"/>
          <w:sz w:val="24"/>
        </w:rPr>
        <w:t>Subtract,</w:t>
      </w:r>
      <w:r>
        <w:rPr>
          <w:spacing w:val="-3"/>
          <w:sz w:val="24"/>
        </w:rPr>
        <w:t xml:space="preserve"> </w:t>
      </w:r>
      <w:r>
        <w:rPr>
          <w:spacing w:val="-1"/>
          <w:sz w:val="24"/>
        </w:rPr>
        <w:t>Multiplying,</w:t>
      </w:r>
      <w:r>
        <w:rPr>
          <w:spacing w:val="-4"/>
          <w:sz w:val="24"/>
        </w:rPr>
        <w:t xml:space="preserve"> </w:t>
      </w:r>
      <w:r>
        <w:rPr>
          <w:sz w:val="24"/>
        </w:rPr>
        <w:t>and</w:t>
      </w:r>
      <w:r>
        <w:rPr>
          <w:spacing w:val="-57"/>
          <w:sz w:val="24"/>
        </w:rPr>
        <w:t xml:space="preserve"> </w:t>
      </w:r>
      <w:r>
        <w:rPr>
          <w:sz w:val="24"/>
        </w:rPr>
        <w:t>Divide &amp;</w:t>
      </w:r>
      <w:r>
        <w:rPr>
          <w:spacing w:val="-3"/>
          <w:sz w:val="24"/>
        </w:rPr>
        <w:t xml:space="preserve"> </w:t>
      </w:r>
      <w:r>
        <w:rPr>
          <w:sz w:val="24"/>
        </w:rPr>
        <w:t>Average)</w:t>
      </w:r>
    </w:p>
    <w:p w:rsidR="00044B7D" w:rsidRDefault="00044B7D" w:rsidP="00617A6F">
      <w:pPr>
        <w:pStyle w:val="Heading2"/>
        <w:numPr>
          <w:ilvl w:val="1"/>
          <w:numId w:val="134"/>
        </w:numPr>
        <w:tabs>
          <w:tab w:val="left" w:pos="880"/>
          <w:tab w:val="left" w:pos="881"/>
        </w:tabs>
        <w:spacing w:before="4" w:line="240" w:lineRule="auto"/>
      </w:pPr>
      <w:r>
        <w:t>Repeating</w:t>
      </w:r>
      <w:r>
        <w:rPr>
          <w:spacing w:val="-8"/>
        </w:rPr>
        <w:t xml:space="preserve"> </w:t>
      </w:r>
      <w:r>
        <w:t>practical</w:t>
      </w:r>
      <w:r>
        <w:rPr>
          <w:spacing w:val="-11"/>
        </w:rPr>
        <w:t xml:space="preserve"> </w:t>
      </w:r>
      <w:r>
        <w:t>serial</w:t>
      </w:r>
      <w:r>
        <w:rPr>
          <w:spacing w:val="-11"/>
        </w:rPr>
        <w:t xml:space="preserve"> </w:t>
      </w:r>
      <w:r>
        <w:t>number04</w:t>
      </w:r>
    </w:p>
    <w:p w:rsidR="00044B7D" w:rsidRDefault="00044B7D" w:rsidP="00617A6F">
      <w:pPr>
        <w:pStyle w:val="ListParagraph"/>
        <w:numPr>
          <w:ilvl w:val="1"/>
          <w:numId w:val="134"/>
        </w:numPr>
        <w:tabs>
          <w:tab w:val="left" w:pos="880"/>
          <w:tab w:val="left" w:pos="881"/>
        </w:tabs>
        <w:spacing w:before="2"/>
        <w:rPr>
          <w:b/>
          <w:sz w:val="24"/>
        </w:rPr>
      </w:pPr>
      <w:r>
        <w:rPr>
          <w:b/>
          <w:sz w:val="24"/>
        </w:rPr>
        <w:t>Practice</w:t>
      </w:r>
      <w:r>
        <w:rPr>
          <w:b/>
          <w:spacing w:val="-4"/>
          <w:sz w:val="24"/>
        </w:rPr>
        <w:t xml:space="preserve"> </w:t>
      </w:r>
      <w:r>
        <w:rPr>
          <w:b/>
          <w:sz w:val="24"/>
        </w:rPr>
        <w:t>of</w:t>
      </w:r>
      <w:r>
        <w:rPr>
          <w:b/>
          <w:spacing w:val="-5"/>
          <w:sz w:val="24"/>
        </w:rPr>
        <w:t xml:space="preserve"> </w:t>
      </w:r>
      <w:r>
        <w:rPr>
          <w:b/>
          <w:sz w:val="24"/>
        </w:rPr>
        <w:t>insert</w:t>
      </w:r>
      <w:r>
        <w:rPr>
          <w:b/>
          <w:spacing w:val="-2"/>
          <w:sz w:val="24"/>
        </w:rPr>
        <w:t xml:space="preserve"> </w:t>
      </w:r>
      <w:r>
        <w:rPr>
          <w:b/>
          <w:sz w:val="24"/>
        </w:rPr>
        <w:t>chart</w:t>
      </w:r>
      <w:r>
        <w:rPr>
          <w:b/>
          <w:spacing w:val="-1"/>
          <w:sz w:val="24"/>
        </w:rPr>
        <w:t xml:space="preserve"> </w:t>
      </w:r>
      <w:r>
        <w:rPr>
          <w:b/>
          <w:sz w:val="24"/>
        </w:rPr>
        <w:t>and</w:t>
      </w:r>
      <w:r>
        <w:rPr>
          <w:b/>
          <w:spacing w:val="-2"/>
          <w:sz w:val="24"/>
        </w:rPr>
        <w:t xml:space="preserve"> </w:t>
      </w:r>
      <w:r>
        <w:rPr>
          <w:b/>
          <w:sz w:val="24"/>
        </w:rPr>
        <w:t>its</w:t>
      </w:r>
      <w:r>
        <w:rPr>
          <w:b/>
          <w:spacing w:val="-4"/>
          <w:sz w:val="24"/>
        </w:rPr>
        <w:t xml:space="preserve"> </w:t>
      </w:r>
      <w:r>
        <w:rPr>
          <w:b/>
          <w:sz w:val="24"/>
        </w:rPr>
        <w:t>types</w:t>
      </w:r>
    </w:p>
    <w:p w:rsidR="00044B7D" w:rsidRDefault="00044B7D" w:rsidP="00617A6F">
      <w:pPr>
        <w:pStyle w:val="ListParagraph"/>
        <w:numPr>
          <w:ilvl w:val="2"/>
          <w:numId w:val="134"/>
        </w:numPr>
        <w:tabs>
          <w:tab w:val="left" w:pos="1601"/>
        </w:tabs>
        <w:spacing w:before="2"/>
        <w:rPr>
          <w:sz w:val="24"/>
        </w:rPr>
      </w:pPr>
      <w:r>
        <w:rPr>
          <w:sz w:val="24"/>
        </w:rPr>
        <w:t>Student</w:t>
      </w:r>
      <w:r>
        <w:rPr>
          <w:spacing w:val="-3"/>
          <w:sz w:val="24"/>
        </w:rPr>
        <w:t xml:space="preserve"> </w:t>
      </w:r>
      <w:r>
        <w:rPr>
          <w:sz w:val="24"/>
        </w:rPr>
        <w:t>will</w:t>
      </w:r>
      <w:r>
        <w:rPr>
          <w:spacing w:val="-15"/>
          <w:sz w:val="24"/>
        </w:rPr>
        <w:t xml:space="preserve"> </w:t>
      </w:r>
      <w:r>
        <w:rPr>
          <w:sz w:val="24"/>
        </w:rPr>
        <w:t>be</w:t>
      </w:r>
      <w:r>
        <w:rPr>
          <w:spacing w:val="-7"/>
          <w:sz w:val="24"/>
        </w:rPr>
        <w:t xml:space="preserve"> </w:t>
      </w:r>
      <w:r>
        <w:rPr>
          <w:sz w:val="24"/>
        </w:rPr>
        <w:t>able</w:t>
      </w:r>
      <w:r>
        <w:rPr>
          <w:spacing w:val="-8"/>
          <w:sz w:val="24"/>
        </w:rPr>
        <w:t xml:space="preserve"> </w:t>
      </w:r>
      <w:r>
        <w:rPr>
          <w:sz w:val="24"/>
        </w:rPr>
        <w:t>to</w:t>
      </w:r>
      <w:r>
        <w:rPr>
          <w:spacing w:val="-4"/>
          <w:sz w:val="24"/>
        </w:rPr>
        <w:t xml:space="preserve"> </w:t>
      </w:r>
      <w:r>
        <w:rPr>
          <w:sz w:val="24"/>
        </w:rPr>
        <w:t>insert</w:t>
      </w:r>
      <w:r>
        <w:rPr>
          <w:spacing w:val="-2"/>
          <w:sz w:val="24"/>
        </w:rPr>
        <w:t xml:space="preserve"> </w:t>
      </w:r>
      <w:r>
        <w:rPr>
          <w:sz w:val="24"/>
        </w:rPr>
        <w:t>different</w:t>
      </w:r>
      <w:r>
        <w:rPr>
          <w:spacing w:val="-3"/>
          <w:sz w:val="24"/>
        </w:rPr>
        <w:t xml:space="preserve"> </w:t>
      </w:r>
      <w:r>
        <w:rPr>
          <w:sz w:val="24"/>
        </w:rPr>
        <w:t>types</w:t>
      </w:r>
      <w:r>
        <w:rPr>
          <w:spacing w:val="-8"/>
          <w:sz w:val="24"/>
        </w:rPr>
        <w:t xml:space="preserve"> </w:t>
      </w:r>
      <w:r>
        <w:rPr>
          <w:sz w:val="24"/>
        </w:rPr>
        <w:t>of</w:t>
      </w:r>
      <w:r>
        <w:rPr>
          <w:spacing w:val="-14"/>
          <w:sz w:val="24"/>
        </w:rPr>
        <w:t xml:space="preserve"> </w:t>
      </w:r>
      <w:r>
        <w:rPr>
          <w:sz w:val="24"/>
        </w:rPr>
        <w:t>chart</w:t>
      </w:r>
      <w:r>
        <w:rPr>
          <w:spacing w:val="-3"/>
          <w:sz w:val="24"/>
        </w:rPr>
        <w:t xml:space="preserve"> </w:t>
      </w:r>
      <w:r>
        <w:rPr>
          <w:sz w:val="24"/>
        </w:rPr>
        <w:t>into</w:t>
      </w:r>
      <w:r>
        <w:rPr>
          <w:spacing w:val="-3"/>
          <w:sz w:val="24"/>
        </w:rPr>
        <w:t xml:space="preserve"> </w:t>
      </w:r>
      <w:r>
        <w:rPr>
          <w:sz w:val="24"/>
        </w:rPr>
        <w:t>worksheet</w:t>
      </w:r>
    </w:p>
    <w:p w:rsidR="00044B7D" w:rsidRDefault="00044B7D" w:rsidP="00617A6F">
      <w:pPr>
        <w:pStyle w:val="Heading2"/>
        <w:numPr>
          <w:ilvl w:val="1"/>
          <w:numId w:val="134"/>
        </w:numPr>
        <w:tabs>
          <w:tab w:val="left" w:pos="880"/>
          <w:tab w:val="left" w:pos="881"/>
        </w:tabs>
        <w:spacing w:before="8" w:line="240" w:lineRule="auto"/>
      </w:pPr>
      <w:r>
        <w:t>Practice</w:t>
      </w:r>
      <w:r>
        <w:rPr>
          <w:spacing w:val="-3"/>
        </w:rPr>
        <w:t xml:space="preserve"> </w:t>
      </w:r>
      <w:r>
        <w:t>of</w:t>
      </w:r>
      <w:r>
        <w:rPr>
          <w:spacing w:val="-4"/>
        </w:rPr>
        <w:t xml:space="preserve"> </w:t>
      </w:r>
      <w:r>
        <w:t>page</w:t>
      </w:r>
      <w:r>
        <w:rPr>
          <w:spacing w:val="-2"/>
        </w:rPr>
        <w:t xml:space="preserve"> </w:t>
      </w:r>
      <w:r>
        <w:t>setup,</w:t>
      </w:r>
      <w:r>
        <w:rPr>
          <w:spacing w:val="1"/>
        </w:rPr>
        <w:t xml:space="preserve"> </w:t>
      </w:r>
      <w:r>
        <w:t>set the</w:t>
      </w:r>
      <w:r>
        <w:rPr>
          <w:spacing w:val="-2"/>
        </w:rPr>
        <w:t xml:space="preserve"> </w:t>
      </w:r>
      <w:r>
        <w:t>page</w:t>
      </w:r>
      <w:r>
        <w:rPr>
          <w:spacing w:val="-2"/>
        </w:rPr>
        <w:t xml:space="preserve"> </w:t>
      </w:r>
      <w:r>
        <w:t>margins,</w:t>
      </w:r>
      <w:r>
        <w:rPr>
          <w:spacing w:val="1"/>
        </w:rPr>
        <w:t xml:space="preserve"> </w:t>
      </w:r>
      <w:r>
        <w:t>and</w:t>
      </w:r>
      <w:r>
        <w:rPr>
          <w:spacing w:val="-1"/>
        </w:rPr>
        <w:t xml:space="preserve"> </w:t>
      </w:r>
      <w:r>
        <w:t>printing</w:t>
      </w:r>
    </w:p>
    <w:p w:rsidR="00044B7D" w:rsidRDefault="00044B7D" w:rsidP="00617A6F">
      <w:pPr>
        <w:pStyle w:val="ListParagraph"/>
        <w:numPr>
          <w:ilvl w:val="2"/>
          <w:numId w:val="134"/>
        </w:numPr>
        <w:tabs>
          <w:tab w:val="left" w:pos="1601"/>
        </w:tabs>
        <w:spacing w:before="2"/>
        <w:rPr>
          <w:sz w:val="24"/>
        </w:rPr>
      </w:pPr>
      <w:r>
        <w:rPr>
          <w:sz w:val="24"/>
        </w:rPr>
        <w:t>Student will</w:t>
      </w:r>
      <w:r>
        <w:rPr>
          <w:spacing w:val="-13"/>
          <w:sz w:val="24"/>
        </w:rPr>
        <w:t xml:space="preserve"> </w:t>
      </w:r>
      <w:r>
        <w:rPr>
          <w:sz w:val="24"/>
        </w:rPr>
        <w:t>be</w:t>
      </w:r>
      <w:r>
        <w:rPr>
          <w:spacing w:val="-5"/>
          <w:sz w:val="24"/>
        </w:rPr>
        <w:t xml:space="preserve"> </w:t>
      </w:r>
      <w:r>
        <w:rPr>
          <w:sz w:val="24"/>
        </w:rPr>
        <w:t>able</w:t>
      </w:r>
      <w:r>
        <w:rPr>
          <w:spacing w:val="-5"/>
          <w:sz w:val="24"/>
        </w:rPr>
        <w:t xml:space="preserve"> </w:t>
      </w:r>
      <w:r>
        <w:rPr>
          <w:sz w:val="24"/>
        </w:rPr>
        <w:t>to</w:t>
      </w:r>
      <w:r>
        <w:rPr>
          <w:spacing w:val="-1"/>
          <w:sz w:val="24"/>
        </w:rPr>
        <w:t xml:space="preserve"> </w:t>
      </w:r>
      <w:r>
        <w:rPr>
          <w:sz w:val="24"/>
        </w:rPr>
        <w:t>adjust page</w:t>
      </w:r>
      <w:r>
        <w:rPr>
          <w:spacing w:val="-5"/>
          <w:sz w:val="24"/>
        </w:rPr>
        <w:t xml:space="preserve"> </w:t>
      </w:r>
      <w:r>
        <w:rPr>
          <w:sz w:val="24"/>
        </w:rPr>
        <w:t>setup,</w:t>
      </w:r>
      <w:r>
        <w:rPr>
          <w:spacing w:val="-3"/>
          <w:sz w:val="24"/>
        </w:rPr>
        <w:t xml:space="preserve"> </w:t>
      </w:r>
      <w:r>
        <w:rPr>
          <w:sz w:val="24"/>
        </w:rPr>
        <w:t>margin</w:t>
      </w:r>
      <w:r>
        <w:rPr>
          <w:spacing w:val="-8"/>
          <w:sz w:val="24"/>
        </w:rPr>
        <w:t xml:space="preserve"> </w:t>
      </w:r>
      <w:r>
        <w:rPr>
          <w:sz w:val="24"/>
        </w:rPr>
        <w:t>and</w:t>
      </w:r>
      <w:r>
        <w:rPr>
          <w:spacing w:val="-5"/>
          <w:sz w:val="24"/>
        </w:rPr>
        <w:t xml:space="preserve"> </w:t>
      </w:r>
      <w:r>
        <w:rPr>
          <w:sz w:val="24"/>
        </w:rPr>
        <w:t>print worksheets</w:t>
      </w:r>
    </w:p>
    <w:p w:rsidR="00044B7D" w:rsidRDefault="00044B7D" w:rsidP="00044B7D">
      <w:pPr>
        <w:pStyle w:val="BodyText"/>
        <w:ind w:left="0" w:firstLine="0"/>
        <w:rPr>
          <w:sz w:val="26"/>
        </w:rPr>
      </w:pPr>
    </w:p>
    <w:p w:rsidR="00044B7D" w:rsidRDefault="00044B7D" w:rsidP="00044B7D">
      <w:pPr>
        <w:pStyle w:val="BodyText"/>
        <w:spacing w:before="4"/>
        <w:ind w:left="0" w:firstLine="0"/>
        <w:rPr>
          <w:sz w:val="22"/>
        </w:rPr>
      </w:pPr>
    </w:p>
    <w:p w:rsidR="00044B7D" w:rsidRDefault="00044B7D" w:rsidP="00617A6F">
      <w:pPr>
        <w:pStyle w:val="Heading1"/>
        <w:numPr>
          <w:ilvl w:val="0"/>
          <w:numId w:val="137"/>
        </w:numPr>
        <w:tabs>
          <w:tab w:val="left" w:pos="880"/>
          <w:tab w:val="left" w:pos="881"/>
        </w:tabs>
        <w:spacing w:line="240" w:lineRule="auto"/>
        <w:ind w:hanging="721"/>
        <w:jc w:val="left"/>
      </w:pPr>
      <w:r>
        <w:t>MS</w:t>
      </w:r>
      <w:r>
        <w:rPr>
          <w:spacing w:val="-3"/>
        </w:rPr>
        <w:t xml:space="preserve"> </w:t>
      </w:r>
      <w:r>
        <w:t>OFFICE</w:t>
      </w:r>
      <w:r>
        <w:rPr>
          <w:spacing w:val="1"/>
        </w:rPr>
        <w:t xml:space="preserve"> </w:t>
      </w:r>
      <w:r>
        <w:t>(MS-POWER POINT 2016)</w:t>
      </w:r>
    </w:p>
    <w:p w:rsidR="00044B7D" w:rsidRDefault="00044B7D" w:rsidP="00044B7D">
      <w:pPr>
        <w:pStyle w:val="BodyText"/>
        <w:spacing w:before="6"/>
        <w:ind w:left="0" w:firstLine="0"/>
        <w:rPr>
          <w:b/>
        </w:rPr>
      </w:pPr>
    </w:p>
    <w:p w:rsidR="00044B7D" w:rsidRDefault="00044B7D" w:rsidP="00617A6F">
      <w:pPr>
        <w:pStyle w:val="Heading2"/>
        <w:numPr>
          <w:ilvl w:val="1"/>
          <w:numId w:val="133"/>
        </w:numPr>
        <w:tabs>
          <w:tab w:val="left" w:pos="880"/>
          <w:tab w:val="left" w:pos="881"/>
        </w:tabs>
        <w:spacing w:line="240" w:lineRule="auto"/>
      </w:pPr>
      <w:r>
        <w:t>Identifying</w:t>
      </w:r>
      <w:r>
        <w:rPr>
          <w:spacing w:val="-1"/>
        </w:rPr>
        <w:t xml:space="preserve"> </w:t>
      </w:r>
      <w:r>
        <w:t>the</w:t>
      </w:r>
      <w:r>
        <w:rPr>
          <w:spacing w:val="-2"/>
        </w:rPr>
        <w:t xml:space="preserve"> </w:t>
      </w:r>
      <w:r>
        <w:t>MS POWER</w:t>
      </w:r>
      <w:r>
        <w:rPr>
          <w:spacing w:val="-2"/>
        </w:rPr>
        <w:t xml:space="preserve"> </w:t>
      </w:r>
      <w:r>
        <w:t>POINT</w:t>
      </w:r>
      <w:r>
        <w:rPr>
          <w:spacing w:val="-3"/>
        </w:rPr>
        <w:t xml:space="preserve"> </w:t>
      </w:r>
      <w:r>
        <w:t>Screen and</w:t>
      </w:r>
      <w:r>
        <w:rPr>
          <w:spacing w:val="-1"/>
        </w:rPr>
        <w:t xml:space="preserve"> </w:t>
      </w:r>
      <w:r>
        <w:t>its</w:t>
      </w:r>
      <w:r>
        <w:rPr>
          <w:spacing w:val="-3"/>
        </w:rPr>
        <w:t xml:space="preserve"> </w:t>
      </w:r>
      <w:r>
        <w:t>menu</w:t>
      </w:r>
    </w:p>
    <w:p w:rsidR="00044B7D" w:rsidRDefault="00044B7D" w:rsidP="00617A6F">
      <w:pPr>
        <w:pStyle w:val="ListParagraph"/>
        <w:numPr>
          <w:ilvl w:val="2"/>
          <w:numId w:val="133"/>
        </w:numPr>
        <w:tabs>
          <w:tab w:val="left" w:pos="1601"/>
        </w:tabs>
        <w:spacing w:before="2"/>
        <w:rPr>
          <w:sz w:val="24"/>
        </w:rPr>
      </w:pPr>
      <w:r>
        <w:rPr>
          <w:sz w:val="24"/>
        </w:rPr>
        <w:t>Student</w:t>
      </w:r>
      <w:r>
        <w:rPr>
          <w:spacing w:val="-1"/>
          <w:sz w:val="24"/>
        </w:rPr>
        <w:t xml:space="preserve"> </w:t>
      </w:r>
      <w:r>
        <w:rPr>
          <w:sz w:val="24"/>
        </w:rPr>
        <w:t>will</w:t>
      </w:r>
      <w:r>
        <w:rPr>
          <w:spacing w:val="-14"/>
          <w:sz w:val="24"/>
        </w:rPr>
        <w:t xml:space="preserve"> </w:t>
      </w:r>
      <w:r>
        <w:rPr>
          <w:sz w:val="24"/>
        </w:rPr>
        <w:t>be</w:t>
      </w:r>
      <w:r>
        <w:rPr>
          <w:spacing w:val="-6"/>
          <w:sz w:val="24"/>
        </w:rPr>
        <w:t xml:space="preserve"> </w:t>
      </w:r>
      <w:r>
        <w:rPr>
          <w:sz w:val="24"/>
        </w:rPr>
        <w:t>able</w:t>
      </w:r>
      <w:r>
        <w:rPr>
          <w:spacing w:val="-6"/>
          <w:sz w:val="24"/>
        </w:rPr>
        <w:t xml:space="preserve"> </w:t>
      </w:r>
      <w:r>
        <w:rPr>
          <w:sz w:val="24"/>
        </w:rPr>
        <w:t>to</w:t>
      </w:r>
      <w:r>
        <w:rPr>
          <w:spacing w:val="-2"/>
          <w:sz w:val="24"/>
        </w:rPr>
        <w:t xml:space="preserve"> </w:t>
      </w:r>
      <w:r>
        <w:rPr>
          <w:sz w:val="24"/>
        </w:rPr>
        <w:t>identify</w:t>
      </w:r>
      <w:r>
        <w:rPr>
          <w:spacing w:val="-14"/>
          <w:sz w:val="24"/>
        </w:rPr>
        <w:t xml:space="preserve"> </w:t>
      </w:r>
      <w:r>
        <w:rPr>
          <w:sz w:val="24"/>
        </w:rPr>
        <w:t>the</w:t>
      </w:r>
      <w:r>
        <w:rPr>
          <w:spacing w:val="-6"/>
          <w:sz w:val="24"/>
        </w:rPr>
        <w:t xml:space="preserve"> </w:t>
      </w:r>
      <w:r>
        <w:rPr>
          <w:sz w:val="24"/>
        </w:rPr>
        <w:t>MS</w:t>
      </w:r>
      <w:r>
        <w:rPr>
          <w:spacing w:val="-6"/>
          <w:sz w:val="24"/>
        </w:rPr>
        <w:t xml:space="preserve"> </w:t>
      </w:r>
      <w:r>
        <w:rPr>
          <w:sz w:val="24"/>
        </w:rPr>
        <w:t>POWER</w:t>
      </w:r>
      <w:r>
        <w:rPr>
          <w:spacing w:val="-7"/>
          <w:sz w:val="24"/>
        </w:rPr>
        <w:t xml:space="preserve"> </w:t>
      </w:r>
      <w:r>
        <w:rPr>
          <w:sz w:val="24"/>
        </w:rPr>
        <w:t>POINT</w:t>
      </w:r>
      <w:r>
        <w:rPr>
          <w:spacing w:val="-4"/>
          <w:sz w:val="24"/>
        </w:rPr>
        <w:t xml:space="preserve"> </w:t>
      </w:r>
      <w:r>
        <w:rPr>
          <w:sz w:val="24"/>
        </w:rPr>
        <w:t>screen</w:t>
      </w:r>
      <w:r>
        <w:rPr>
          <w:spacing w:val="-10"/>
          <w:sz w:val="24"/>
        </w:rPr>
        <w:t xml:space="preserve"> </w:t>
      </w:r>
      <w:r>
        <w:rPr>
          <w:sz w:val="24"/>
        </w:rPr>
        <w:t>and</w:t>
      </w:r>
      <w:r>
        <w:rPr>
          <w:spacing w:val="-5"/>
          <w:sz w:val="24"/>
        </w:rPr>
        <w:t xml:space="preserve"> </w:t>
      </w:r>
      <w:r>
        <w:rPr>
          <w:sz w:val="24"/>
        </w:rPr>
        <w:t>its</w:t>
      </w:r>
      <w:r>
        <w:rPr>
          <w:spacing w:val="1"/>
          <w:sz w:val="24"/>
        </w:rPr>
        <w:t xml:space="preserve"> </w:t>
      </w:r>
      <w:r>
        <w:rPr>
          <w:sz w:val="24"/>
        </w:rPr>
        <w:t>components.</w:t>
      </w:r>
    </w:p>
    <w:p w:rsidR="00044B7D" w:rsidRDefault="00044B7D" w:rsidP="00617A6F">
      <w:pPr>
        <w:pStyle w:val="Heading2"/>
        <w:numPr>
          <w:ilvl w:val="1"/>
          <w:numId w:val="133"/>
        </w:numPr>
        <w:tabs>
          <w:tab w:val="left" w:pos="880"/>
          <w:tab w:val="left" w:pos="881"/>
        </w:tabs>
        <w:spacing w:before="8" w:line="240" w:lineRule="auto"/>
      </w:pPr>
      <w:r>
        <w:t>Practice</w:t>
      </w:r>
      <w:r>
        <w:rPr>
          <w:spacing w:val="-4"/>
        </w:rPr>
        <w:t xml:space="preserve"> </w:t>
      </w:r>
      <w:r>
        <w:t>of</w:t>
      </w:r>
      <w:r>
        <w:rPr>
          <w:spacing w:val="-4"/>
        </w:rPr>
        <w:t xml:space="preserve"> </w:t>
      </w:r>
      <w:r>
        <w:t>create</w:t>
      </w:r>
      <w:r>
        <w:rPr>
          <w:spacing w:val="-3"/>
        </w:rPr>
        <w:t xml:space="preserve"> </w:t>
      </w:r>
      <w:r>
        <w:t>a</w:t>
      </w:r>
      <w:r>
        <w:rPr>
          <w:spacing w:val="-1"/>
        </w:rPr>
        <w:t xml:space="preserve"> </w:t>
      </w:r>
      <w:r>
        <w:t>new</w:t>
      </w:r>
      <w:r>
        <w:rPr>
          <w:spacing w:val="-3"/>
        </w:rPr>
        <w:t xml:space="preserve"> </w:t>
      </w:r>
      <w:r>
        <w:t>presentation</w:t>
      </w:r>
      <w:r>
        <w:rPr>
          <w:spacing w:val="-1"/>
        </w:rPr>
        <w:t xml:space="preserve"> </w:t>
      </w:r>
      <w:r>
        <w:t>and</w:t>
      </w:r>
      <w:r>
        <w:rPr>
          <w:spacing w:val="-1"/>
        </w:rPr>
        <w:t xml:space="preserve"> </w:t>
      </w:r>
      <w:r>
        <w:t>save</w:t>
      </w:r>
    </w:p>
    <w:p w:rsidR="00044B7D" w:rsidRDefault="00044B7D" w:rsidP="00617A6F">
      <w:pPr>
        <w:pStyle w:val="ListParagraph"/>
        <w:numPr>
          <w:ilvl w:val="2"/>
          <w:numId w:val="133"/>
        </w:numPr>
        <w:tabs>
          <w:tab w:val="left" w:pos="1601"/>
        </w:tabs>
        <w:spacing w:before="2"/>
        <w:rPr>
          <w:sz w:val="24"/>
        </w:rPr>
      </w:pPr>
      <w:r>
        <w:rPr>
          <w:sz w:val="24"/>
        </w:rPr>
        <w:t>Student will</w:t>
      </w:r>
      <w:r>
        <w:rPr>
          <w:spacing w:val="-11"/>
          <w:sz w:val="24"/>
        </w:rPr>
        <w:t xml:space="preserve"> </w:t>
      </w:r>
      <w:r>
        <w:rPr>
          <w:sz w:val="24"/>
        </w:rPr>
        <w:t>be</w:t>
      </w:r>
      <w:r>
        <w:rPr>
          <w:spacing w:val="-5"/>
          <w:sz w:val="24"/>
        </w:rPr>
        <w:t xml:space="preserve"> </w:t>
      </w:r>
      <w:r>
        <w:rPr>
          <w:sz w:val="24"/>
        </w:rPr>
        <w:t>able</w:t>
      </w:r>
      <w:r>
        <w:rPr>
          <w:spacing w:val="-4"/>
          <w:sz w:val="24"/>
        </w:rPr>
        <w:t xml:space="preserve"> </w:t>
      </w:r>
      <w:r>
        <w:rPr>
          <w:sz w:val="24"/>
        </w:rPr>
        <w:t>to create</w:t>
      </w:r>
      <w:r>
        <w:rPr>
          <w:spacing w:val="-5"/>
          <w:sz w:val="24"/>
        </w:rPr>
        <w:t xml:space="preserve"> </w:t>
      </w:r>
      <w:r>
        <w:rPr>
          <w:sz w:val="24"/>
        </w:rPr>
        <w:t>a</w:t>
      </w:r>
      <w:r>
        <w:rPr>
          <w:spacing w:val="-4"/>
          <w:sz w:val="24"/>
        </w:rPr>
        <w:t xml:space="preserve"> </w:t>
      </w:r>
      <w:r>
        <w:rPr>
          <w:sz w:val="24"/>
        </w:rPr>
        <w:t>presentation</w:t>
      </w:r>
      <w:r>
        <w:rPr>
          <w:spacing w:val="-8"/>
          <w:sz w:val="24"/>
        </w:rPr>
        <w:t xml:space="preserve"> </w:t>
      </w:r>
      <w:r>
        <w:rPr>
          <w:sz w:val="24"/>
        </w:rPr>
        <w:t>and</w:t>
      </w:r>
      <w:r>
        <w:rPr>
          <w:spacing w:val="-4"/>
          <w:sz w:val="24"/>
        </w:rPr>
        <w:t xml:space="preserve"> </w:t>
      </w:r>
      <w:r>
        <w:rPr>
          <w:sz w:val="24"/>
        </w:rPr>
        <w:t>save</w:t>
      </w:r>
      <w:r>
        <w:rPr>
          <w:spacing w:val="-4"/>
          <w:sz w:val="24"/>
        </w:rPr>
        <w:t xml:space="preserve"> </w:t>
      </w:r>
      <w:r>
        <w:rPr>
          <w:sz w:val="24"/>
        </w:rPr>
        <w:t>it</w:t>
      </w:r>
    </w:p>
    <w:p w:rsidR="00044B7D" w:rsidRDefault="00044B7D" w:rsidP="00617A6F">
      <w:pPr>
        <w:pStyle w:val="Heading2"/>
        <w:numPr>
          <w:ilvl w:val="1"/>
          <w:numId w:val="133"/>
        </w:numPr>
        <w:tabs>
          <w:tab w:val="left" w:pos="880"/>
          <w:tab w:val="left" w:pos="881"/>
        </w:tabs>
        <w:spacing w:before="8" w:line="240" w:lineRule="auto"/>
      </w:pPr>
      <w:r>
        <w:t>Practice</w:t>
      </w:r>
      <w:r>
        <w:rPr>
          <w:spacing w:val="-5"/>
        </w:rPr>
        <w:t xml:space="preserve"> </w:t>
      </w:r>
      <w:r>
        <w:t>of</w:t>
      </w:r>
      <w:r>
        <w:rPr>
          <w:spacing w:val="-5"/>
        </w:rPr>
        <w:t xml:space="preserve"> </w:t>
      </w:r>
      <w:r>
        <w:t>open</w:t>
      </w:r>
      <w:r>
        <w:rPr>
          <w:spacing w:val="-2"/>
        </w:rPr>
        <w:t xml:space="preserve"> </w:t>
      </w:r>
      <w:r>
        <w:t>saves</w:t>
      </w:r>
      <w:r>
        <w:rPr>
          <w:spacing w:val="-4"/>
        </w:rPr>
        <w:t xml:space="preserve"> </w:t>
      </w:r>
      <w:r>
        <w:t>presentations</w:t>
      </w:r>
    </w:p>
    <w:p w:rsidR="00044B7D" w:rsidRDefault="00044B7D" w:rsidP="00617A6F">
      <w:pPr>
        <w:pStyle w:val="ListParagraph"/>
        <w:numPr>
          <w:ilvl w:val="2"/>
          <w:numId w:val="133"/>
        </w:numPr>
        <w:tabs>
          <w:tab w:val="left" w:pos="1601"/>
        </w:tabs>
        <w:spacing w:before="2"/>
        <w:rPr>
          <w:sz w:val="24"/>
        </w:rPr>
      </w:pPr>
      <w:r>
        <w:rPr>
          <w:sz w:val="24"/>
        </w:rPr>
        <w:t>Student will</w:t>
      </w:r>
      <w:r>
        <w:rPr>
          <w:spacing w:val="-12"/>
          <w:sz w:val="24"/>
        </w:rPr>
        <w:t xml:space="preserve"> </w:t>
      </w:r>
      <w:r>
        <w:rPr>
          <w:sz w:val="24"/>
        </w:rPr>
        <w:t>be</w:t>
      </w:r>
      <w:r>
        <w:rPr>
          <w:spacing w:val="-5"/>
          <w:sz w:val="24"/>
        </w:rPr>
        <w:t xml:space="preserve"> </w:t>
      </w:r>
      <w:r>
        <w:rPr>
          <w:sz w:val="24"/>
        </w:rPr>
        <w:t>able</w:t>
      </w:r>
      <w:r>
        <w:rPr>
          <w:spacing w:val="-5"/>
          <w:sz w:val="24"/>
        </w:rPr>
        <w:t xml:space="preserve"> </w:t>
      </w:r>
      <w:r>
        <w:rPr>
          <w:sz w:val="24"/>
        </w:rPr>
        <w:t>to</w:t>
      </w:r>
      <w:r>
        <w:rPr>
          <w:spacing w:val="-1"/>
          <w:sz w:val="24"/>
        </w:rPr>
        <w:t xml:space="preserve"> </w:t>
      </w:r>
      <w:r>
        <w:rPr>
          <w:sz w:val="24"/>
        </w:rPr>
        <w:t>open</w:t>
      </w:r>
      <w:r>
        <w:rPr>
          <w:spacing w:val="-8"/>
          <w:sz w:val="24"/>
        </w:rPr>
        <w:t xml:space="preserve"> </w:t>
      </w:r>
      <w:r>
        <w:rPr>
          <w:sz w:val="24"/>
        </w:rPr>
        <w:t>the</w:t>
      </w:r>
      <w:r>
        <w:rPr>
          <w:spacing w:val="-5"/>
          <w:sz w:val="24"/>
        </w:rPr>
        <w:t xml:space="preserve"> </w:t>
      </w:r>
      <w:r>
        <w:rPr>
          <w:sz w:val="24"/>
        </w:rPr>
        <w:t>saves</w:t>
      </w:r>
      <w:r>
        <w:rPr>
          <w:spacing w:val="-6"/>
          <w:sz w:val="24"/>
        </w:rPr>
        <w:t xml:space="preserve"> </w:t>
      </w:r>
      <w:r>
        <w:rPr>
          <w:sz w:val="24"/>
        </w:rPr>
        <w:t>presentations</w:t>
      </w:r>
    </w:p>
    <w:p w:rsidR="00044B7D" w:rsidRDefault="00044B7D" w:rsidP="00617A6F">
      <w:pPr>
        <w:pStyle w:val="Heading2"/>
        <w:numPr>
          <w:ilvl w:val="1"/>
          <w:numId w:val="133"/>
        </w:numPr>
        <w:tabs>
          <w:tab w:val="left" w:pos="880"/>
          <w:tab w:val="left" w:pos="881"/>
        </w:tabs>
        <w:spacing w:before="7" w:line="240" w:lineRule="auto"/>
      </w:pPr>
      <w:r>
        <w:t>Practice</w:t>
      </w:r>
      <w:r>
        <w:rPr>
          <w:spacing w:val="-3"/>
        </w:rPr>
        <w:t xml:space="preserve"> </w:t>
      </w:r>
      <w:r>
        <w:t>of</w:t>
      </w:r>
      <w:r>
        <w:rPr>
          <w:spacing w:val="-4"/>
        </w:rPr>
        <w:t xml:space="preserve"> </w:t>
      </w:r>
      <w:r>
        <w:t>inset picture</w:t>
      </w:r>
      <w:r>
        <w:rPr>
          <w:spacing w:val="-2"/>
        </w:rPr>
        <w:t xml:space="preserve"> </w:t>
      </w:r>
      <w:r>
        <w:t>and</w:t>
      </w:r>
      <w:r>
        <w:rPr>
          <w:spacing w:val="-1"/>
        </w:rPr>
        <w:t xml:space="preserve"> </w:t>
      </w:r>
      <w:r>
        <w:t>videos</w:t>
      </w:r>
    </w:p>
    <w:p w:rsidR="00044B7D" w:rsidRDefault="00044B7D" w:rsidP="00617A6F">
      <w:pPr>
        <w:pStyle w:val="ListParagraph"/>
        <w:numPr>
          <w:ilvl w:val="2"/>
          <w:numId w:val="133"/>
        </w:numPr>
        <w:tabs>
          <w:tab w:val="left" w:pos="1601"/>
        </w:tabs>
        <w:spacing w:before="3"/>
        <w:rPr>
          <w:sz w:val="24"/>
        </w:rPr>
      </w:pPr>
      <w:r>
        <w:rPr>
          <w:spacing w:val="-1"/>
          <w:sz w:val="24"/>
        </w:rPr>
        <w:t>Students</w:t>
      </w:r>
      <w:r>
        <w:rPr>
          <w:spacing w:val="-9"/>
          <w:sz w:val="24"/>
        </w:rPr>
        <w:t xml:space="preserve"> </w:t>
      </w:r>
      <w:r>
        <w:rPr>
          <w:sz w:val="24"/>
        </w:rPr>
        <w:t>will</w:t>
      </w:r>
      <w:r>
        <w:rPr>
          <w:spacing w:val="-14"/>
          <w:sz w:val="24"/>
        </w:rPr>
        <w:t xml:space="preserve"> </w:t>
      </w:r>
      <w:r>
        <w:rPr>
          <w:sz w:val="24"/>
        </w:rPr>
        <w:t>be</w:t>
      </w:r>
      <w:r>
        <w:rPr>
          <w:spacing w:val="-8"/>
          <w:sz w:val="24"/>
        </w:rPr>
        <w:t xml:space="preserve"> </w:t>
      </w:r>
      <w:r>
        <w:rPr>
          <w:sz w:val="24"/>
        </w:rPr>
        <w:t>able</w:t>
      </w:r>
      <w:r>
        <w:rPr>
          <w:spacing w:val="-8"/>
          <w:sz w:val="24"/>
        </w:rPr>
        <w:t xml:space="preserve"> </w:t>
      </w:r>
      <w:r>
        <w:rPr>
          <w:sz w:val="24"/>
        </w:rPr>
        <w:t>to</w:t>
      </w:r>
      <w:r>
        <w:rPr>
          <w:spacing w:val="-3"/>
          <w:sz w:val="24"/>
        </w:rPr>
        <w:t xml:space="preserve"> </w:t>
      </w:r>
      <w:r>
        <w:rPr>
          <w:sz w:val="24"/>
        </w:rPr>
        <w:t>insert</w:t>
      </w:r>
      <w:r>
        <w:rPr>
          <w:spacing w:val="-3"/>
          <w:sz w:val="24"/>
        </w:rPr>
        <w:t xml:space="preserve"> </w:t>
      </w:r>
      <w:r>
        <w:rPr>
          <w:sz w:val="24"/>
        </w:rPr>
        <w:t>picture</w:t>
      </w:r>
      <w:r>
        <w:rPr>
          <w:spacing w:val="-7"/>
          <w:sz w:val="24"/>
        </w:rPr>
        <w:t xml:space="preserve"> </w:t>
      </w:r>
      <w:r>
        <w:rPr>
          <w:sz w:val="24"/>
        </w:rPr>
        <w:t>and</w:t>
      </w:r>
      <w:r>
        <w:rPr>
          <w:spacing w:val="-7"/>
          <w:sz w:val="24"/>
        </w:rPr>
        <w:t xml:space="preserve"> </w:t>
      </w:r>
      <w:r>
        <w:rPr>
          <w:sz w:val="24"/>
        </w:rPr>
        <w:t>video</w:t>
      </w:r>
      <w:r>
        <w:rPr>
          <w:spacing w:val="-3"/>
          <w:sz w:val="24"/>
        </w:rPr>
        <w:t xml:space="preserve"> </w:t>
      </w:r>
      <w:r>
        <w:rPr>
          <w:sz w:val="24"/>
        </w:rPr>
        <w:t>clips</w:t>
      </w:r>
    </w:p>
    <w:p w:rsidR="00044B7D" w:rsidRDefault="00044B7D" w:rsidP="00044B7D">
      <w:pPr>
        <w:pStyle w:val="BodyText"/>
        <w:ind w:left="0" w:firstLine="0"/>
      </w:pPr>
    </w:p>
    <w:p w:rsidR="00044B7D" w:rsidRDefault="00044B7D" w:rsidP="00617A6F">
      <w:pPr>
        <w:pStyle w:val="Heading2"/>
        <w:numPr>
          <w:ilvl w:val="0"/>
          <w:numId w:val="137"/>
        </w:numPr>
        <w:tabs>
          <w:tab w:val="left" w:pos="880"/>
          <w:tab w:val="left" w:pos="881"/>
        </w:tabs>
        <w:spacing w:line="240" w:lineRule="auto"/>
        <w:ind w:hanging="438"/>
        <w:jc w:val="left"/>
      </w:pPr>
      <w:r>
        <w:t>PROGRAMMING</w:t>
      </w:r>
      <w:r>
        <w:rPr>
          <w:spacing w:val="4"/>
        </w:rPr>
        <w:t xml:space="preserve"> </w:t>
      </w:r>
      <w:r>
        <w:t>LANGUAGE</w:t>
      </w:r>
    </w:p>
    <w:p w:rsidR="00044B7D" w:rsidRDefault="00044B7D" w:rsidP="00617A6F">
      <w:pPr>
        <w:pStyle w:val="ListParagraph"/>
        <w:numPr>
          <w:ilvl w:val="1"/>
          <w:numId w:val="132"/>
        </w:numPr>
        <w:tabs>
          <w:tab w:val="left" w:pos="880"/>
          <w:tab w:val="left" w:pos="881"/>
        </w:tabs>
        <w:spacing w:before="2" w:line="275" w:lineRule="exact"/>
        <w:rPr>
          <w:b/>
          <w:sz w:val="24"/>
        </w:rPr>
      </w:pPr>
      <w:r>
        <w:rPr>
          <w:b/>
          <w:sz w:val="24"/>
        </w:rPr>
        <w:t>Practice</w:t>
      </w:r>
      <w:r>
        <w:rPr>
          <w:b/>
          <w:spacing w:val="-4"/>
          <w:sz w:val="24"/>
        </w:rPr>
        <w:t xml:space="preserve"> </w:t>
      </w:r>
      <w:r>
        <w:rPr>
          <w:b/>
          <w:sz w:val="24"/>
        </w:rPr>
        <w:t>on</w:t>
      </w:r>
      <w:r>
        <w:rPr>
          <w:b/>
          <w:spacing w:val="-2"/>
          <w:sz w:val="24"/>
        </w:rPr>
        <w:t xml:space="preserve"> </w:t>
      </w:r>
      <w:r>
        <w:rPr>
          <w:b/>
          <w:sz w:val="24"/>
        </w:rPr>
        <w:t>C++</w:t>
      </w:r>
      <w:r>
        <w:rPr>
          <w:b/>
          <w:spacing w:val="-5"/>
          <w:sz w:val="24"/>
        </w:rPr>
        <w:t xml:space="preserve"> </w:t>
      </w:r>
      <w:r>
        <w:rPr>
          <w:b/>
          <w:sz w:val="24"/>
        </w:rPr>
        <w:t>for</w:t>
      </w:r>
      <w:r>
        <w:rPr>
          <w:b/>
          <w:spacing w:val="-6"/>
          <w:sz w:val="24"/>
        </w:rPr>
        <w:t xml:space="preserve"> </w:t>
      </w:r>
      <w:r>
        <w:rPr>
          <w:b/>
          <w:sz w:val="24"/>
        </w:rPr>
        <w:t>addition, multiplication, subtraction, division</w:t>
      </w:r>
      <w:r>
        <w:rPr>
          <w:b/>
          <w:spacing w:val="-1"/>
          <w:sz w:val="24"/>
        </w:rPr>
        <w:t xml:space="preserve"> </w:t>
      </w:r>
      <w:r>
        <w:rPr>
          <w:b/>
          <w:sz w:val="24"/>
        </w:rPr>
        <w:t>etc.</w:t>
      </w:r>
    </w:p>
    <w:p w:rsidR="00044B7D" w:rsidRDefault="00044B7D" w:rsidP="00044B7D">
      <w:pPr>
        <w:pStyle w:val="BodyText"/>
        <w:spacing w:line="275" w:lineRule="exact"/>
        <w:ind w:left="880" w:firstLine="0"/>
      </w:pPr>
      <w:r>
        <w:t>By</w:t>
      </w:r>
      <w:r>
        <w:rPr>
          <w:spacing w:val="-13"/>
        </w:rPr>
        <w:t xml:space="preserve"> </w:t>
      </w:r>
      <w:r>
        <w:t>the</w:t>
      </w:r>
      <w:r>
        <w:rPr>
          <w:spacing w:val="-5"/>
        </w:rPr>
        <w:t xml:space="preserve"> </w:t>
      </w:r>
      <w:r>
        <w:t>end</w:t>
      </w:r>
      <w:r>
        <w:rPr>
          <w:spacing w:val="-4"/>
        </w:rPr>
        <w:t xml:space="preserve"> </w:t>
      </w:r>
      <w:r>
        <w:t>of</w:t>
      </w:r>
      <w:r>
        <w:rPr>
          <w:spacing w:val="-11"/>
        </w:rPr>
        <w:t xml:space="preserve"> </w:t>
      </w:r>
      <w:r>
        <w:t>this</w:t>
      </w:r>
      <w:r>
        <w:rPr>
          <w:spacing w:val="-3"/>
        </w:rPr>
        <w:t xml:space="preserve"> </w:t>
      </w:r>
      <w:r>
        <w:t>practical,</w:t>
      </w:r>
      <w:r>
        <w:rPr>
          <w:spacing w:val="-2"/>
        </w:rPr>
        <w:t xml:space="preserve"> </w:t>
      </w:r>
      <w:r>
        <w:t>Students</w:t>
      </w:r>
      <w:r>
        <w:rPr>
          <w:spacing w:val="-6"/>
        </w:rPr>
        <w:t xml:space="preserve"> </w:t>
      </w:r>
      <w:r>
        <w:t>will</w:t>
      </w:r>
      <w:r>
        <w:rPr>
          <w:spacing w:val="-12"/>
        </w:rPr>
        <w:t xml:space="preserve"> </w:t>
      </w:r>
      <w:r>
        <w:t>be</w:t>
      </w:r>
      <w:r>
        <w:rPr>
          <w:spacing w:val="-5"/>
        </w:rPr>
        <w:t xml:space="preserve"> </w:t>
      </w:r>
      <w:r>
        <w:t>able</w:t>
      </w:r>
      <w:r>
        <w:rPr>
          <w:spacing w:val="-4"/>
        </w:rPr>
        <w:t xml:space="preserve"> </w:t>
      </w:r>
      <w:r>
        <w:t>to</w:t>
      </w:r>
    </w:p>
    <w:p w:rsidR="00044B7D" w:rsidRDefault="00044B7D" w:rsidP="00617A6F">
      <w:pPr>
        <w:pStyle w:val="ListParagraph"/>
        <w:numPr>
          <w:ilvl w:val="2"/>
          <w:numId w:val="132"/>
        </w:numPr>
        <w:tabs>
          <w:tab w:val="left" w:pos="1601"/>
        </w:tabs>
        <w:spacing w:before="7"/>
        <w:rPr>
          <w:sz w:val="24"/>
        </w:rPr>
      </w:pPr>
      <w:r>
        <w:rPr>
          <w:sz w:val="24"/>
        </w:rPr>
        <w:t>Add</w:t>
      </w:r>
      <w:r>
        <w:rPr>
          <w:spacing w:val="-4"/>
          <w:sz w:val="24"/>
        </w:rPr>
        <w:t xml:space="preserve"> </w:t>
      </w:r>
      <w:r>
        <w:rPr>
          <w:sz w:val="24"/>
        </w:rPr>
        <w:t>two</w:t>
      </w:r>
      <w:r>
        <w:rPr>
          <w:spacing w:val="-1"/>
          <w:sz w:val="24"/>
        </w:rPr>
        <w:t xml:space="preserve"> </w:t>
      </w:r>
      <w:r>
        <w:rPr>
          <w:sz w:val="24"/>
        </w:rPr>
        <w:t>numbers</w:t>
      </w:r>
      <w:r>
        <w:rPr>
          <w:spacing w:val="-5"/>
          <w:sz w:val="24"/>
        </w:rPr>
        <w:t xml:space="preserve"> </w:t>
      </w:r>
      <w:r>
        <w:rPr>
          <w:sz w:val="24"/>
        </w:rPr>
        <w:t>using</w:t>
      </w:r>
      <w:r>
        <w:rPr>
          <w:spacing w:val="-4"/>
          <w:sz w:val="24"/>
        </w:rPr>
        <w:t xml:space="preserve"> </w:t>
      </w:r>
      <w:r>
        <w:rPr>
          <w:sz w:val="24"/>
        </w:rPr>
        <w:t>C++</w:t>
      </w:r>
      <w:r>
        <w:rPr>
          <w:spacing w:val="-5"/>
          <w:sz w:val="24"/>
        </w:rPr>
        <w:t xml:space="preserve"> </w:t>
      </w:r>
      <w:r>
        <w:rPr>
          <w:sz w:val="24"/>
        </w:rPr>
        <w:t>program</w:t>
      </w:r>
    </w:p>
    <w:p w:rsidR="00044B7D" w:rsidRDefault="00044B7D" w:rsidP="00617A6F">
      <w:pPr>
        <w:pStyle w:val="ListParagraph"/>
        <w:numPr>
          <w:ilvl w:val="2"/>
          <w:numId w:val="132"/>
        </w:numPr>
        <w:tabs>
          <w:tab w:val="left" w:pos="1601"/>
        </w:tabs>
        <w:spacing w:before="8"/>
        <w:rPr>
          <w:sz w:val="24"/>
        </w:rPr>
      </w:pPr>
      <w:r>
        <w:rPr>
          <w:sz w:val="24"/>
        </w:rPr>
        <w:t>Subtract</w:t>
      </w:r>
      <w:r>
        <w:rPr>
          <w:spacing w:val="1"/>
          <w:sz w:val="24"/>
        </w:rPr>
        <w:t xml:space="preserve"> </w:t>
      </w:r>
      <w:r>
        <w:rPr>
          <w:sz w:val="24"/>
        </w:rPr>
        <w:t>one</w:t>
      </w:r>
      <w:r>
        <w:rPr>
          <w:spacing w:val="-5"/>
          <w:sz w:val="24"/>
        </w:rPr>
        <w:t xml:space="preserve"> </w:t>
      </w:r>
      <w:r>
        <w:rPr>
          <w:sz w:val="24"/>
        </w:rPr>
        <w:t>value</w:t>
      </w:r>
      <w:r>
        <w:rPr>
          <w:spacing w:val="-4"/>
          <w:sz w:val="24"/>
        </w:rPr>
        <w:t xml:space="preserve"> </w:t>
      </w:r>
      <w:r>
        <w:rPr>
          <w:sz w:val="24"/>
        </w:rPr>
        <w:t>from</w:t>
      </w:r>
      <w:r>
        <w:rPr>
          <w:spacing w:val="-12"/>
          <w:sz w:val="24"/>
        </w:rPr>
        <w:t xml:space="preserve"> </w:t>
      </w:r>
      <w:r>
        <w:rPr>
          <w:sz w:val="24"/>
        </w:rPr>
        <w:t>other</w:t>
      </w:r>
      <w:r>
        <w:rPr>
          <w:spacing w:val="-2"/>
          <w:sz w:val="24"/>
        </w:rPr>
        <w:t xml:space="preserve"> </w:t>
      </w:r>
      <w:r>
        <w:rPr>
          <w:sz w:val="24"/>
        </w:rPr>
        <w:t>value</w:t>
      </w:r>
      <w:r>
        <w:rPr>
          <w:spacing w:val="-5"/>
          <w:sz w:val="24"/>
        </w:rPr>
        <w:t xml:space="preserve"> </w:t>
      </w:r>
      <w:r>
        <w:rPr>
          <w:sz w:val="24"/>
        </w:rPr>
        <w:t>using</w:t>
      </w:r>
      <w:r>
        <w:rPr>
          <w:spacing w:val="-3"/>
          <w:sz w:val="24"/>
        </w:rPr>
        <w:t xml:space="preserve"> </w:t>
      </w:r>
      <w:r>
        <w:rPr>
          <w:sz w:val="24"/>
        </w:rPr>
        <w:t>C++</w:t>
      </w:r>
      <w:r>
        <w:rPr>
          <w:spacing w:val="-5"/>
          <w:sz w:val="24"/>
        </w:rPr>
        <w:t xml:space="preserve"> </w:t>
      </w:r>
      <w:r>
        <w:rPr>
          <w:sz w:val="24"/>
        </w:rPr>
        <w:t>program</w:t>
      </w:r>
    </w:p>
    <w:p w:rsidR="00044B7D" w:rsidRDefault="00044B7D" w:rsidP="00617A6F">
      <w:pPr>
        <w:pStyle w:val="ListParagraph"/>
        <w:numPr>
          <w:ilvl w:val="2"/>
          <w:numId w:val="132"/>
        </w:numPr>
        <w:tabs>
          <w:tab w:val="left" w:pos="1601"/>
        </w:tabs>
        <w:spacing w:before="7"/>
        <w:rPr>
          <w:sz w:val="24"/>
        </w:rPr>
      </w:pPr>
      <w:r>
        <w:rPr>
          <w:sz w:val="24"/>
        </w:rPr>
        <w:t>Multiplies</w:t>
      </w:r>
      <w:r>
        <w:rPr>
          <w:spacing w:val="-11"/>
          <w:sz w:val="24"/>
        </w:rPr>
        <w:t xml:space="preserve"> </w:t>
      </w:r>
      <w:r>
        <w:rPr>
          <w:sz w:val="24"/>
        </w:rPr>
        <w:t>two</w:t>
      </w:r>
      <w:r>
        <w:rPr>
          <w:spacing w:val="-5"/>
          <w:sz w:val="24"/>
        </w:rPr>
        <w:t xml:space="preserve"> </w:t>
      </w:r>
      <w:r>
        <w:rPr>
          <w:sz w:val="24"/>
        </w:rPr>
        <w:t>values</w:t>
      </w:r>
      <w:r>
        <w:rPr>
          <w:spacing w:val="-11"/>
          <w:sz w:val="24"/>
        </w:rPr>
        <w:t xml:space="preserve"> </w:t>
      </w:r>
      <w:r>
        <w:rPr>
          <w:sz w:val="24"/>
        </w:rPr>
        <w:t>using</w:t>
      </w:r>
      <w:r>
        <w:rPr>
          <w:spacing w:val="-8"/>
          <w:sz w:val="24"/>
        </w:rPr>
        <w:t xml:space="preserve"> </w:t>
      </w:r>
      <w:r>
        <w:rPr>
          <w:sz w:val="24"/>
        </w:rPr>
        <w:t>C++</w:t>
      </w:r>
      <w:r>
        <w:rPr>
          <w:spacing w:val="-10"/>
          <w:sz w:val="24"/>
        </w:rPr>
        <w:t xml:space="preserve"> </w:t>
      </w:r>
      <w:r>
        <w:rPr>
          <w:sz w:val="24"/>
        </w:rPr>
        <w:t>program</w:t>
      </w:r>
    </w:p>
    <w:p w:rsidR="00044B7D" w:rsidRDefault="00044B7D" w:rsidP="00617A6F">
      <w:pPr>
        <w:pStyle w:val="ListParagraph"/>
        <w:numPr>
          <w:ilvl w:val="2"/>
          <w:numId w:val="132"/>
        </w:numPr>
        <w:tabs>
          <w:tab w:val="left" w:pos="1601"/>
        </w:tabs>
        <w:spacing w:before="8"/>
        <w:rPr>
          <w:sz w:val="24"/>
        </w:rPr>
      </w:pPr>
      <w:r>
        <w:rPr>
          <w:sz w:val="24"/>
        </w:rPr>
        <w:t>Divide</w:t>
      </w:r>
      <w:r>
        <w:rPr>
          <w:spacing w:val="-8"/>
          <w:sz w:val="24"/>
        </w:rPr>
        <w:t xml:space="preserve"> </w:t>
      </w:r>
      <w:r>
        <w:rPr>
          <w:sz w:val="24"/>
        </w:rPr>
        <w:t>one</w:t>
      </w:r>
      <w:r>
        <w:rPr>
          <w:spacing w:val="-8"/>
          <w:sz w:val="24"/>
        </w:rPr>
        <w:t xml:space="preserve"> </w:t>
      </w:r>
      <w:r>
        <w:rPr>
          <w:sz w:val="24"/>
        </w:rPr>
        <w:t>value</w:t>
      </w:r>
      <w:r>
        <w:rPr>
          <w:spacing w:val="-8"/>
          <w:sz w:val="24"/>
        </w:rPr>
        <w:t xml:space="preserve"> </w:t>
      </w:r>
      <w:r>
        <w:rPr>
          <w:sz w:val="24"/>
        </w:rPr>
        <w:t>by</w:t>
      </w:r>
      <w:r>
        <w:rPr>
          <w:spacing w:val="-14"/>
          <w:sz w:val="24"/>
        </w:rPr>
        <w:t xml:space="preserve"> </w:t>
      </w:r>
      <w:r>
        <w:rPr>
          <w:sz w:val="24"/>
        </w:rPr>
        <w:t>another</w:t>
      </w:r>
      <w:r>
        <w:rPr>
          <w:spacing w:val="-6"/>
          <w:sz w:val="24"/>
        </w:rPr>
        <w:t xml:space="preserve"> </w:t>
      </w:r>
      <w:r>
        <w:rPr>
          <w:sz w:val="24"/>
        </w:rPr>
        <w:t>value</w:t>
      </w:r>
      <w:r>
        <w:rPr>
          <w:spacing w:val="-8"/>
          <w:sz w:val="24"/>
        </w:rPr>
        <w:t xml:space="preserve"> </w:t>
      </w:r>
      <w:r>
        <w:rPr>
          <w:sz w:val="24"/>
        </w:rPr>
        <w:t>using</w:t>
      </w:r>
      <w:r>
        <w:rPr>
          <w:spacing w:val="-7"/>
          <w:sz w:val="24"/>
        </w:rPr>
        <w:t xml:space="preserve"> </w:t>
      </w:r>
      <w:r>
        <w:rPr>
          <w:sz w:val="24"/>
        </w:rPr>
        <w:t>C++</w:t>
      </w:r>
      <w:r>
        <w:rPr>
          <w:spacing w:val="-8"/>
          <w:sz w:val="24"/>
        </w:rPr>
        <w:t xml:space="preserve"> </w:t>
      </w:r>
      <w:r>
        <w:rPr>
          <w:sz w:val="24"/>
        </w:rPr>
        <w:t>program</w:t>
      </w:r>
    </w:p>
    <w:p w:rsidR="00044B7D" w:rsidRDefault="00044B7D" w:rsidP="00617A6F">
      <w:pPr>
        <w:pStyle w:val="Heading2"/>
        <w:numPr>
          <w:ilvl w:val="1"/>
          <w:numId w:val="132"/>
        </w:numPr>
        <w:tabs>
          <w:tab w:val="left" w:pos="880"/>
          <w:tab w:val="left" w:pos="881"/>
        </w:tabs>
        <w:spacing w:before="7" w:line="275" w:lineRule="exact"/>
      </w:pPr>
      <w:r>
        <w:t>Practice</w:t>
      </w:r>
      <w:r>
        <w:rPr>
          <w:spacing w:val="-5"/>
        </w:rPr>
        <w:t xml:space="preserve"> </w:t>
      </w:r>
      <w:r>
        <w:t>on</w:t>
      </w:r>
      <w:r>
        <w:rPr>
          <w:spacing w:val="-2"/>
        </w:rPr>
        <w:t xml:space="preserve"> </w:t>
      </w:r>
      <w:r>
        <w:t>C++</w:t>
      </w:r>
      <w:r>
        <w:rPr>
          <w:spacing w:val="-6"/>
        </w:rPr>
        <w:t xml:space="preserve"> </w:t>
      </w:r>
      <w:r>
        <w:t>using</w:t>
      </w:r>
      <w:r>
        <w:rPr>
          <w:spacing w:val="-2"/>
        </w:rPr>
        <w:t xml:space="preserve"> </w:t>
      </w:r>
      <w:r>
        <w:t>loop</w:t>
      </w:r>
      <w:r>
        <w:rPr>
          <w:spacing w:val="-3"/>
        </w:rPr>
        <w:t xml:space="preserve"> </w:t>
      </w:r>
      <w:r>
        <w:t>statements.</w:t>
      </w:r>
    </w:p>
    <w:p w:rsidR="00044B7D" w:rsidRDefault="00044B7D" w:rsidP="00044B7D">
      <w:pPr>
        <w:pStyle w:val="BodyText"/>
        <w:spacing w:line="275" w:lineRule="exact"/>
        <w:ind w:left="880" w:firstLine="0"/>
      </w:pPr>
      <w:r>
        <w:t>By</w:t>
      </w:r>
      <w:r>
        <w:rPr>
          <w:spacing w:val="-13"/>
        </w:rPr>
        <w:t xml:space="preserve"> </w:t>
      </w:r>
      <w:r>
        <w:t>the</w:t>
      </w:r>
      <w:r>
        <w:rPr>
          <w:spacing w:val="-5"/>
        </w:rPr>
        <w:t xml:space="preserve"> </w:t>
      </w:r>
      <w:r>
        <w:t>end</w:t>
      </w:r>
      <w:r>
        <w:rPr>
          <w:spacing w:val="-4"/>
        </w:rPr>
        <w:t xml:space="preserve"> </w:t>
      </w:r>
      <w:r>
        <w:t>of</w:t>
      </w:r>
      <w:r>
        <w:rPr>
          <w:spacing w:val="-11"/>
        </w:rPr>
        <w:t xml:space="preserve"> </w:t>
      </w:r>
      <w:r>
        <w:t>this</w:t>
      </w:r>
      <w:r>
        <w:rPr>
          <w:spacing w:val="-3"/>
        </w:rPr>
        <w:t xml:space="preserve"> </w:t>
      </w:r>
      <w:r>
        <w:t>practical,</w:t>
      </w:r>
      <w:r>
        <w:rPr>
          <w:spacing w:val="-2"/>
        </w:rPr>
        <w:t xml:space="preserve"> </w:t>
      </w:r>
      <w:r>
        <w:t>Students</w:t>
      </w:r>
      <w:r>
        <w:rPr>
          <w:spacing w:val="-6"/>
        </w:rPr>
        <w:t xml:space="preserve"> </w:t>
      </w:r>
      <w:r>
        <w:t>will</w:t>
      </w:r>
      <w:r>
        <w:rPr>
          <w:spacing w:val="-12"/>
        </w:rPr>
        <w:t xml:space="preserve"> </w:t>
      </w:r>
      <w:r>
        <w:t>be</w:t>
      </w:r>
      <w:r>
        <w:rPr>
          <w:spacing w:val="-5"/>
        </w:rPr>
        <w:t xml:space="preserve"> </w:t>
      </w:r>
      <w:r>
        <w:t>able</w:t>
      </w:r>
      <w:r>
        <w:rPr>
          <w:spacing w:val="-4"/>
        </w:rPr>
        <w:t xml:space="preserve"> </w:t>
      </w:r>
      <w:r>
        <w:t>to</w:t>
      </w:r>
    </w:p>
    <w:p w:rsidR="00044B7D" w:rsidRDefault="00044B7D" w:rsidP="00617A6F">
      <w:pPr>
        <w:pStyle w:val="ListParagraph"/>
        <w:numPr>
          <w:ilvl w:val="2"/>
          <w:numId w:val="132"/>
        </w:numPr>
        <w:tabs>
          <w:tab w:val="left" w:pos="1601"/>
        </w:tabs>
        <w:spacing w:before="7"/>
        <w:rPr>
          <w:sz w:val="24"/>
        </w:rPr>
      </w:pPr>
      <w:r>
        <w:rPr>
          <w:sz w:val="24"/>
        </w:rPr>
        <w:t>Student</w:t>
      </w:r>
      <w:r>
        <w:rPr>
          <w:spacing w:val="1"/>
          <w:sz w:val="24"/>
        </w:rPr>
        <w:t xml:space="preserve"> </w:t>
      </w:r>
      <w:r>
        <w:rPr>
          <w:sz w:val="24"/>
        </w:rPr>
        <w:t>will</w:t>
      </w:r>
      <w:r>
        <w:rPr>
          <w:spacing w:val="-11"/>
          <w:sz w:val="24"/>
        </w:rPr>
        <w:t xml:space="preserve"> </w:t>
      </w:r>
      <w:r>
        <w:rPr>
          <w:sz w:val="24"/>
        </w:rPr>
        <w:t>be</w:t>
      </w:r>
      <w:r>
        <w:rPr>
          <w:spacing w:val="-4"/>
          <w:sz w:val="24"/>
        </w:rPr>
        <w:t xml:space="preserve"> </w:t>
      </w:r>
      <w:r>
        <w:rPr>
          <w:sz w:val="24"/>
        </w:rPr>
        <w:t>able</w:t>
      </w:r>
      <w:r>
        <w:rPr>
          <w:spacing w:val="-4"/>
          <w:sz w:val="24"/>
        </w:rPr>
        <w:t xml:space="preserve"> </w:t>
      </w:r>
      <w:r>
        <w:rPr>
          <w:sz w:val="24"/>
        </w:rPr>
        <w:t>to</w:t>
      </w:r>
      <w:r>
        <w:rPr>
          <w:spacing w:val="5"/>
          <w:sz w:val="24"/>
        </w:rPr>
        <w:t xml:space="preserve"> </w:t>
      </w:r>
      <w:r>
        <w:rPr>
          <w:sz w:val="24"/>
        </w:rPr>
        <w:t>use</w:t>
      </w:r>
      <w:r>
        <w:rPr>
          <w:spacing w:val="-4"/>
          <w:sz w:val="24"/>
        </w:rPr>
        <w:t xml:space="preserve"> </w:t>
      </w:r>
      <w:r>
        <w:rPr>
          <w:sz w:val="24"/>
        </w:rPr>
        <w:t>Loop</w:t>
      </w:r>
      <w:r>
        <w:rPr>
          <w:spacing w:val="-3"/>
          <w:sz w:val="24"/>
        </w:rPr>
        <w:t xml:space="preserve"> </w:t>
      </w:r>
      <w:r>
        <w:rPr>
          <w:sz w:val="24"/>
        </w:rPr>
        <w:t>constructs</w:t>
      </w:r>
      <w:r>
        <w:rPr>
          <w:spacing w:val="-5"/>
          <w:sz w:val="24"/>
        </w:rPr>
        <w:t xml:space="preserve"> </w:t>
      </w:r>
      <w:r>
        <w:rPr>
          <w:sz w:val="24"/>
        </w:rPr>
        <w:t>(for-Loop,</w:t>
      </w:r>
      <w:r>
        <w:rPr>
          <w:spacing w:val="-1"/>
          <w:sz w:val="24"/>
        </w:rPr>
        <w:t xml:space="preserve"> </w:t>
      </w:r>
      <w:r>
        <w:rPr>
          <w:sz w:val="24"/>
        </w:rPr>
        <w:t>While-Loop,</w:t>
      </w:r>
      <w:r>
        <w:rPr>
          <w:spacing w:val="-1"/>
          <w:sz w:val="24"/>
        </w:rPr>
        <w:t xml:space="preserve"> </w:t>
      </w:r>
      <w:r>
        <w:rPr>
          <w:sz w:val="24"/>
        </w:rPr>
        <w:t>do-while</w:t>
      </w:r>
      <w:r>
        <w:rPr>
          <w:spacing w:val="-3"/>
          <w:sz w:val="24"/>
        </w:rPr>
        <w:t xml:space="preserve"> </w:t>
      </w:r>
      <w:r>
        <w:rPr>
          <w:sz w:val="24"/>
        </w:rPr>
        <w:t>Loop).</w:t>
      </w:r>
    </w:p>
    <w:p w:rsidR="00044B7D" w:rsidRDefault="00044B7D" w:rsidP="00617A6F">
      <w:pPr>
        <w:pStyle w:val="Heading2"/>
        <w:numPr>
          <w:ilvl w:val="1"/>
          <w:numId w:val="132"/>
        </w:numPr>
        <w:tabs>
          <w:tab w:val="left" w:pos="880"/>
          <w:tab w:val="left" w:pos="881"/>
        </w:tabs>
        <w:spacing w:before="7" w:line="275" w:lineRule="exact"/>
      </w:pPr>
      <w:r>
        <w:t>Practice</w:t>
      </w:r>
      <w:r>
        <w:rPr>
          <w:spacing w:val="-2"/>
        </w:rPr>
        <w:t xml:space="preserve"> </w:t>
      </w:r>
      <w:r>
        <w:t>on</w:t>
      </w:r>
      <w:r>
        <w:rPr>
          <w:spacing w:val="1"/>
        </w:rPr>
        <w:t xml:space="preserve"> </w:t>
      </w:r>
      <w:r>
        <w:t>C++</w:t>
      </w:r>
      <w:r>
        <w:rPr>
          <w:spacing w:val="-3"/>
        </w:rPr>
        <w:t xml:space="preserve"> </w:t>
      </w:r>
      <w:r>
        <w:t>using</w:t>
      </w:r>
      <w:r>
        <w:rPr>
          <w:spacing w:val="1"/>
        </w:rPr>
        <w:t xml:space="preserve"> </w:t>
      </w:r>
      <w:r>
        <w:t>logical</w:t>
      </w:r>
      <w:r>
        <w:rPr>
          <w:spacing w:val="-4"/>
        </w:rPr>
        <w:t xml:space="preserve"> </w:t>
      </w:r>
      <w:r>
        <w:t>operations</w:t>
      </w:r>
      <w:r>
        <w:rPr>
          <w:spacing w:val="-2"/>
        </w:rPr>
        <w:t xml:space="preserve"> </w:t>
      </w:r>
      <w:proofErr w:type="gramStart"/>
      <w:r>
        <w:t>(</w:t>
      </w:r>
      <w:r>
        <w:rPr>
          <w:spacing w:val="2"/>
        </w:rPr>
        <w:t xml:space="preserve"> </w:t>
      </w:r>
      <w:r>
        <w:t>AND</w:t>
      </w:r>
      <w:proofErr w:type="gramEnd"/>
      <w:r>
        <w:t>,</w:t>
      </w:r>
      <w:r>
        <w:rPr>
          <w:spacing w:val="3"/>
        </w:rPr>
        <w:t xml:space="preserve"> </w:t>
      </w:r>
      <w:r>
        <w:t>OR,</w:t>
      </w:r>
      <w:r>
        <w:rPr>
          <w:spacing w:val="2"/>
        </w:rPr>
        <w:t xml:space="preserve"> </w:t>
      </w:r>
      <w:r>
        <w:t>NOT,</w:t>
      </w:r>
      <w:r>
        <w:rPr>
          <w:spacing w:val="3"/>
        </w:rPr>
        <w:t xml:space="preserve"> </w:t>
      </w:r>
      <w:r>
        <w:t>Shift,</w:t>
      </w:r>
      <w:r>
        <w:rPr>
          <w:spacing w:val="2"/>
        </w:rPr>
        <w:t xml:space="preserve"> </w:t>
      </w:r>
      <w:r>
        <w:t>Equal</w:t>
      </w:r>
      <w:r>
        <w:rPr>
          <w:spacing w:val="-4"/>
        </w:rPr>
        <w:t xml:space="preserve"> </w:t>
      </w:r>
      <w:r>
        <w:t>to</w:t>
      </w:r>
      <w:r>
        <w:rPr>
          <w:spacing w:val="1"/>
        </w:rPr>
        <w:t xml:space="preserve"> </w:t>
      </w:r>
      <w:proofErr w:type="spellStart"/>
      <w:r>
        <w:t>etc</w:t>
      </w:r>
      <w:proofErr w:type="spellEnd"/>
      <w:r>
        <w:t>).</w:t>
      </w:r>
    </w:p>
    <w:p w:rsidR="00044B7D" w:rsidRDefault="00044B7D" w:rsidP="00044B7D">
      <w:pPr>
        <w:pStyle w:val="BodyText"/>
        <w:spacing w:line="275" w:lineRule="exact"/>
        <w:ind w:left="880" w:firstLine="0"/>
      </w:pPr>
      <w:r>
        <w:t>By</w:t>
      </w:r>
      <w:r>
        <w:rPr>
          <w:spacing w:val="-13"/>
        </w:rPr>
        <w:t xml:space="preserve"> </w:t>
      </w:r>
      <w:r>
        <w:t>the</w:t>
      </w:r>
      <w:r>
        <w:rPr>
          <w:spacing w:val="-5"/>
        </w:rPr>
        <w:t xml:space="preserve"> </w:t>
      </w:r>
      <w:r>
        <w:t>end</w:t>
      </w:r>
      <w:r>
        <w:rPr>
          <w:spacing w:val="-4"/>
        </w:rPr>
        <w:t xml:space="preserve"> </w:t>
      </w:r>
      <w:r>
        <w:t>of</w:t>
      </w:r>
      <w:r>
        <w:rPr>
          <w:spacing w:val="-11"/>
        </w:rPr>
        <w:t xml:space="preserve"> </w:t>
      </w:r>
      <w:r>
        <w:t>this</w:t>
      </w:r>
      <w:r>
        <w:rPr>
          <w:spacing w:val="-3"/>
        </w:rPr>
        <w:t xml:space="preserve"> </w:t>
      </w:r>
      <w:r>
        <w:t>practical,</w:t>
      </w:r>
      <w:r>
        <w:rPr>
          <w:spacing w:val="-2"/>
        </w:rPr>
        <w:t xml:space="preserve"> </w:t>
      </w:r>
      <w:r>
        <w:t>Students</w:t>
      </w:r>
      <w:r>
        <w:rPr>
          <w:spacing w:val="-6"/>
        </w:rPr>
        <w:t xml:space="preserve"> </w:t>
      </w:r>
      <w:r>
        <w:t>will</w:t>
      </w:r>
      <w:r>
        <w:rPr>
          <w:spacing w:val="-12"/>
        </w:rPr>
        <w:t xml:space="preserve"> </w:t>
      </w:r>
      <w:r>
        <w:t>be</w:t>
      </w:r>
      <w:r>
        <w:rPr>
          <w:spacing w:val="-5"/>
        </w:rPr>
        <w:t xml:space="preserve"> </w:t>
      </w:r>
      <w:r>
        <w:t>able</w:t>
      </w:r>
      <w:r>
        <w:rPr>
          <w:spacing w:val="-4"/>
        </w:rPr>
        <w:t xml:space="preserve"> </w:t>
      </w:r>
      <w:r>
        <w:t>to</w:t>
      </w:r>
    </w:p>
    <w:p w:rsidR="00044B7D" w:rsidRDefault="00044B7D" w:rsidP="00617A6F">
      <w:pPr>
        <w:pStyle w:val="ListParagraph"/>
        <w:numPr>
          <w:ilvl w:val="2"/>
          <w:numId w:val="132"/>
        </w:numPr>
        <w:tabs>
          <w:tab w:val="left" w:pos="1601"/>
        </w:tabs>
        <w:spacing w:before="8"/>
        <w:rPr>
          <w:sz w:val="24"/>
        </w:rPr>
      </w:pPr>
      <w:r>
        <w:rPr>
          <w:sz w:val="24"/>
        </w:rPr>
        <w:t>Use</w:t>
      </w:r>
      <w:r>
        <w:rPr>
          <w:spacing w:val="-2"/>
          <w:sz w:val="24"/>
        </w:rPr>
        <w:t xml:space="preserve"> </w:t>
      </w:r>
      <w:r>
        <w:rPr>
          <w:sz w:val="24"/>
        </w:rPr>
        <w:t>logical</w:t>
      </w:r>
      <w:r>
        <w:rPr>
          <w:spacing w:val="-9"/>
          <w:sz w:val="24"/>
        </w:rPr>
        <w:t xml:space="preserve"> </w:t>
      </w:r>
      <w:r>
        <w:rPr>
          <w:sz w:val="24"/>
        </w:rPr>
        <w:t>operators</w:t>
      </w:r>
      <w:r>
        <w:rPr>
          <w:spacing w:val="-2"/>
          <w:sz w:val="24"/>
        </w:rPr>
        <w:t xml:space="preserve"> </w:t>
      </w:r>
      <w:proofErr w:type="gramStart"/>
      <w:r>
        <w:rPr>
          <w:sz w:val="24"/>
        </w:rPr>
        <w:t>( AND</w:t>
      </w:r>
      <w:proofErr w:type="gramEnd"/>
      <w:r>
        <w:rPr>
          <w:sz w:val="24"/>
        </w:rPr>
        <w:t>,</w:t>
      </w:r>
      <w:r>
        <w:rPr>
          <w:spacing w:val="2"/>
          <w:sz w:val="24"/>
        </w:rPr>
        <w:t xml:space="preserve"> </w:t>
      </w:r>
      <w:r>
        <w:rPr>
          <w:sz w:val="24"/>
        </w:rPr>
        <w:t>OR,</w:t>
      </w:r>
      <w:r>
        <w:rPr>
          <w:spacing w:val="2"/>
          <w:sz w:val="24"/>
        </w:rPr>
        <w:t xml:space="preserve"> </w:t>
      </w:r>
      <w:r>
        <w:rPr>
          <w:sz w:val="24"/>
        </w:rPr>
        <w:t>NOT,</w:t>
      </w:r>
      <w:r>
        <w:rPr>
          <w:spacing w:val="1"/>
          <w:sz w:val="24"/>
        </w:rPr>
        <w:t xml:space="preserve"> </w:t>
      </w:r>
      <w:r>
        <w:rPr>
          <w:sz w:val="24"/>
        </w:rPr>
        <w:t>Shift,</w:t>
      </w:r>
      <w:r>
        <w:rPr>
          <w:spacing w:val="2"/>
          <w:sz w:val="24"/>
        </w:rPr>
        <w:t xml:space="preserve"> </w:t>
      </w:r>
      <w:r>
        <w:rPr>
          <w:sz w:val="24"/>
        </w:rPr>
        <w:t>Equal</w:t>
      </w:r>
      <w:r>
        <w:rPr>
          <w:spacing w:val="-9"/>
          <w:sz w:val="24"/>
        </w:rPr>
        <w:t xml:space="preserve"> </w:t>
      </w:r>
      <w:r>
        <w:rPr>
          <w:sz w:val="24"/>
        </w:rPr>
        <w:t>to</w:t>
      </w:r>
      <w:r>
        <w:rPr>
          <w:spacing w:val="3"/>
          <w:sz w:val="24"/>
        </w:rPr>
        <w:t xml:space="preserve"> </w:t>
      </w:r>
      <w:proofErr w:type="spellStart"/>
      <w:r>
        <w:rPr>
          <w:sz w:val="24"/>
        </w:rPr>
        <w:t>etc</w:t>
      </w:r>
      <w:proofErr w:type="spellEnd"/>
      <w:r>
        <w:rPr>
          <w:sz w:val="24"/>
        </w:rPr>
        <w:t>).</w:t>
      </w:r>
    </w:p>
    <w:p w:rsidR="00044B7D" w:rsidRDefault="00044B7D" w:rsidP="00044B7D">
      <w:pPr>
        <w:pStyle w:val="BodyText"/>
        <w:spacing w:before="9"/>
        <w:ind w:left="0" w:firstLine="0"/>
      </w:pPr>
    </w:p>
    <w:p w:rsidR="00044B7D" w:rsidRDefault="00044B7D" w:rsidP="00617A6F">
      <w:pPr>
        <w:pStyle w:val="ListParagraph"/>
        <w:numPr>
          <w:ilvl w:val="1"/>
          <w:numId w:val="132"/>
        </w:numPr>
        <w:tabs>
          <w:tab w:val="left" w:pos="880"/>
          <w:tab w:val="left" w:pos="881"/>
        </w:tabs>
        <w:spacing w:before="0"/>
        <w:rPr>
          <w:sz w:val="24"/>
        </w:rPr>
      </w:pPr>
      <w:r>
        <w:rPr>
          <w:spacing w:val="-1"/>
          <w:sz w:val="24"/>
        </w:rPr>
        <w:t>Practice</w:t>
      </w:r>
      <w:r>
        <w:rPr>
          <w:spacing w:val="-8"/>
          <w:sz w:val="24"/>
        </w:rPr>
        <w:t xml:space="preserve"> </w:t>
      </w:r>
      <w:r>
        <w:rPr>
          <w:sz w:val="24"/>
        </w:rPr>
        <w:t>on</w:t>
      </w:r>
      <w:r>
        <w:rPr>
          <w:spacing w:val="-10"/>
          <w:sz w:val="24"/>
        </w:rPr>
        <w:t xml:space="preserve"> </w:t>
      </w:r>
      <w:r>
        <w:rPr>
          <w:sz w:val="24"/>
        </w:rPr>
        <w:t>C++</w:t>
      </w:r>
      <w:r>
        <w:rPr>
          <w:spacing w:val="-7"/>
          <w:sz w:val="24"/>
        </w:rPr>
        <w:t xml:space="preserve"> </w:t>
      </w:r>
      <w:r>
        <w:rPr>
          <w:sz w:val="24"/>
        </w:rPr>
        <w:t>using</w:t>
      </w:r>
      <w:r>
        <w:rPr>
          <w:spacing w:val="-7"/>
          <w:sz w:val="24"/>
        </w:rPr>
        <w:t xml:space="preserve"> </w:t>
      </w:r>
      <w:r>
        <w:rPr>
          <w:sz w:val="24"/>
        </w:rPr>
        <w:t>incremental</w:t>
      </w:r>
      <w:r>
        <w:rPr>
          <w:spacing w:val="-14"/>
          <w:sz w:val="24"/>
        </w:rPr>
        <w:t xml:space="preserve"> </w:t>
      </w:r>
      <w:r>
        <w:rPr>
          <w:sz w:val="24"/>
        </w:rPr>
        <w:t>statement.</w:t>
      </w:r>
    </w:p>
    <w:p w:rsidR="00044B7D" w:rsidRDefault="00044B7D" w:rsidP="00044B7D">
      <w:pPr>
        <w:pStyle w:val="BodyText"/>
        <w:spacing w:before="3"/>
        <w:ind w:left="880" w:firstLine="0"/>
      </w:pPr>
      <w:r>
        <w:t>By</w:t>
      </w:r>
      <w:r>
        <w:rPr>
          <w:spacing w:val="-13"/>
        </w:rPr>
        <w:t xml:space="preserve"> </w:t>
      </w:r>
      <w:r>
        <w:t>the</w:t>
      </w:r>
      <w:r>
        <w:rPr>
          <w:spacing w:val="-5"/>
        </w:rPr>
        <w:t xml:space="preserve"> </w:t>
      </w:r>
      <w:r>
        <w:t>end</w:t>
      </w:r>
      <w:r>
        <w:rPr>
          <w:spacing w:val="-4"/>
        </w:rPr>
        <w:t xml:space="preserve"> </w:t>
      </w:r>
      <w:r>
        <w:t>of</w:t>
      </w:r>
      <w:r>
        <w:rPr>
          <w:spacing w:val="-11"/>
        </w:rPr>
        <w:t xml:space="preserve"> </w:t>
      </w:r>
      <w:r>
        <w:t>this</w:t>
      </w:r>
      <w:r>
        <w:rPr>
          <w:spacing w:val="-3"/>
        </w:rPr>
        <w:t xml:space="preserve"> </w:t>
      </w:r>
      <w:r>
        <w:t>practical,</w:t>
      </w:r>
      <w:r>
        <w:rPr>
          <w:spacing w:val="-2"/>
        </w:rPr>
        <w:t xml:space="preserve"> </w:t>
      </w:r>
      <w:r>
        <w:t>Students</w:t>
      </w:r>
      <w:r>
        <w:rPr>
          <w:spacing w:val="-6"/>
        </w:rPr>
        <w:t xml:space="preserve"> </w:t>
      </w:r>
      <w:r>
        <w:t>will</w:t>
      </w:r>
      <w:r>
        <w:rPr>
          <w:spacing w:val="-12"/>
        </w:rPr>
        <w:t xml:space="preserve"> </w:t>
      </w:r>
      <w:r>
        <w:t>be</w:t>
      </w:r>
      <w:r>
        <w:rPr>
          <w:spacing w:val="-5"/>
        </w:rPr>
        <w:t xml:space="preserve"> </w:t>
      </w:r>
      <w:r>
        <w:t>able</w:t>
      </w:r>
      <w:r>
        <w:rPr>
          <w:spacing w:val="-4"/>
        </w:rPr>
        <w:t xml:space="preserve"> </w:t>
      </w:r>
      <w:r>
        <w:t>to</w:t>
      </w:r>
    </w:p>
    <w:p w:rsidR="00044B7D" w:rsidRDefault="00044B7D" w:rsidP="00044B7D">
      <w:pPr>
        <w:sectPr w:rsidR="00044B7D">
          <w:pgSz w:w="12240" w:h="15840"/>
          <w:pgMar w:top="1380" w:right="560" w:bottom="280" w:left="920" w:header="720" w:footer="720" w:gutter="0"/>
          <w:cols w:space="720"/>
        </w:sectPr>
      </w:pPr>
    </w:p>
    <w:p w:rsidR="00044B7D" w:rsidRDefault="00044B7D" w:rsidP="00617A6F">
      <w:pPr>
        <w:pStyle w:val="ListParagraph"/>
        <w:numPr>
          <w:ilvl w:val="2"/>
          <w:numId w:val="132"/>
        </w:numPr>
        <w:tabs>
          <w:tab w:val="left" w:pos="1601"/>
        </w:tabs>
        <w:spacing w:before="62" w:line="244" w:lineRule="auto"/>
        <w:ind w:right="1135"/>
      </w:pPr>
      <w:r>
        <w:rPr>
          <w:spacing w:val="-1"/>
          <w:sz w:val="24"/>
        </w:rPr>
        <w:lastRenderedPageBreak/>
        <w:t>Student will be able to program increment (</w:t>
      </w:r>
      <w:r>
        <w:rPr>
          <w:i/>
          <w:spacing w:val="-1"/>
        </w:rPr>
        <w:t xml:space="preserve">postfix </w:t>
      </w:r>
      <w:r>
        <w:rPr>
          <w:i/>
        </w:rPr>
        <w:t>&amp; prefix</w:t>
      </w:r>
      <w:r>
        <w:t xml:space="preserve">) </w:t>
      </w:r>
      <w:r>
        <w:rPr>
          <w:sz w:val="24"/>
        </w:rPr>
        <w:t>and decrement (</w:t>
      </w:r>
      <w:r>
        <w:rPr>
          <w:i/>
        </w:rPr>
        <w:t>postfix &amp;</w:t>
      </w:r>
      <w:r>
        <w:rPr>
          <w:i/>
          <w:spacing w:val="-52"/>
        </w:rPr>
        <w:t xml:space="preserve"> </w:t>
      </w:r>
      <w:r>
        <w:rPr>
          <w:i/>
        </w:rPr>
        <w:t>prefix</w:t>
      </w:r>
      <w:r>
        <w:t>)operator</w:t>
      </w:r>
    </w:p>
    <w:p w:rsidR="00044B7D" w:rsidRDefault="00044B7D" w:rsidP="00044B7D">
      <w:pPr>
        <w:pStyle w:val="BodyText"/>
        <w:spacing w:before="8"/>
        <w:ind w:left="0" w:firstLine="0"/>
        <w:rPr>
          <w:sz w:val="23"/>
        </w:rPr>
      </w:pPr>
    </w:p>
    <w:p w:rsidR="00044B7D" w:rsidRDefault="00044B7D" w:rsidP="00617A6F">
      <w:pPr>
        <w:pStyle w:val="Heading1"/>
        <w:numPr>
          <w:ilvl w:val="0"/>
          <w:numId w:val="137"/>
        </w:numPr>
        <w:tabs>
          <w:tab w:val="left" w:pos="880"/>
          <w:tab w:val="left" w:pos="881"/>
        </w:tabs>
        <w:spacing w:line="240" w:lineRule="auto"/>
        <w:ind w:hanging="438"/>
        <w:jc w:val="left"/>
      </w:pPr>
      <w:r>
        <w:t>INTERNET</w:t>
      </w:r>
      <w:r>
        <w:rPr>
          <w:spacing w:val="1"/>
        </w:rPr>
        <w:t xml:space="preserve"> </w:t>
      </w:r>
      <w:r>
        <w:t>&amp;</w:t>
      </w:r>
      <w:r>
        <w:rPr>
          <w:spacing w:val="-1"/>
        </w:rPr>
        <w:t xml:space="preserve"> </w:t>
      </w:r>
      <w:r>
        <w:t>E-MAIL</w:t>
      </w:r>
    </w:p>
    <w:p w:rsidR="00044B7D" w:rsidRDefault="00044B7D" w:rsidP="00044B7D">
      <w:pPr>
        <w:pStyle w:val="BodyText"/>
        <w:spacing w:before="6"/>
        <w:ind w:left="0" w:firstLine="0"/>
        <w:rPr>
          <w:b/>
        </w:rPr>
      </w:pPr>
    </w:p>
    <w:p w:rsidR="00044B7D" w:rsidRDefault="00044B7D" w:rsidP="00617A6F">
      <w:pPr>
        <w:pStyle w:val="Heading2"/>
        <w:numPr>
          <w:ilvl w:val="1"/>
          <w:numId w:val="131"/>
        </w:numPr>
        <w:tabs>
          <w:tab w:val="left" w:pos="880"/>
          <w:tab w:val="left" w:pos="881"/>
        </w:tabs>
        <w:spacing w:line="240" w:lineRule="auto"/>
      </w:pPr>
      <w:r>
        <w:t>Recognize</w:t>
      </w:r>
      <w:r>
        <w:rPr>
          <w:spacing w:val="-4"/>
        </w:rPr>
        <w:t xml:space="preserve"> </w:t>
      </w:r>
      <w:r>
        <w:t>MS</w:t>
      </w:r>
      <w:r>
        <w:rPr>
          <w:spacing w:val="-3"/>
        </w:rPr>
        <w:t xml:space="preserve"> </w:t>
      </w:r>
      <w:r>
        <w:t>Edge</w:t>
      </w:r>
      <w:r>
        <w:rPr>
          <w:spacing w:val="-4"/>
        </w:rPr>
        <w:t xml:space="preserve"> </w:t>
      </w:r>
      <w:r>
        <w:t>Browser</w:t>
      </w:r>
      <w:r>
        <w:rPr>
          <w:spacing w:val="-9"/>
        </w:rPr>
        <w:t xml:space="preserve"> </w:t>
      </w:r>
      <w:r>
        <w:t>screen</w:t>
      </w:r>
    </w:p>
    <w:p w:rsidR="00044B7D" w:rsidRDefault="00044B7D" w:rsidP="00617A6F">
      <w:pPr>
        <w:pStyle w:val="ListParagraph"/>
        <w:numPr>
          <w:ilvl w:val="2"/>
          <w:numId w:val="131"/>
        </w:numPr>
        <w:tabs>
          <w:tab w:val="left" w:pos="1601"/>
        </w:tabs>
        <w:spacing w:before="3" w:line="242" w:lineRule="auto"/>
        <w:ind w:right="962"/>
        <w:rPr>
          <w:sz w:val="24"/>
        </w:rPr>
      </w:pPr>
      <w:r>
        <w:rPr>
          <w:sz w:val="24"/>
        </w:rPr>
        <w:t>Students</w:t>
      </w:r>
      <w:r>
        <w:rPr>
          <w:spacing w:val="-7"/>
          <w:sz w:val="24"/>
        </w:rPr>
        <w:t xml:space="preserve"> </w:t>
      </w:r>
      <w:r>
        <w:rPr>
          <w:sz w:val="24"/>
        </w:rPr>
        <w:t>will</w:t>
      </w:r>
      <w:r>
        <w:rPr>
          <w:spacing w:val="-13"/>
          <w:sz w:val="24"/>
        </w:rPr>
        <w:t xml:space="preserve"> </w:t>
      </w:r>
      <w:r>
        <w:rPr>
          <w:sz w:val="24"/>
        </w:rPr>
        <w:t>be</w:t>
      </w:r>
      <w:r>
        <w:rPr>
          <w:spacing w:val="-5"/>
          <w:sz w:val="24"/>
        </w:rPr>
        <w:t xml:space="preserve"> </w:t>
      </w:r>
      <w:r>
        <w:rPr>
          <w:sz w:val="24"/>
        </w:rPr>
        <w:t>able</w:t>
      </w:r>
      <w:r>
        <w:rPr>
          <w:spacing w:val="-6"/>
          <w:sz w:val="24"/>
        </w:rPr>
        <w:t xml:space="preserve"> </w:t>
      </w:r>
      <w:r>
        <w:rPr>
          <w:sz w:val="24"/>
        </w:rPr>
        <w:t>to</w:t>
      </w:r>
      <w:r>
        <w:rPr>
          <w:spacing w:val="-1"/>
          <w:sz w:val="24"/>
        </w:rPr>
        <w:t xml:space="preserve"> </w:t>
      </w:r>
      <w:r>
        <w:rPr>
          <w:sz w:val="24"/>
        </w:rPr>
        <w:t>identify</w:t>
      </w:r>
      <w:r>
        <w:rPr>
          <w:spacing w:val="-14"/>
          <w:sz w:val="24"/>
        </w:rPr>
        <w:t xml:space="preserve"> </w:t>
      </w:r>
      <w:r>
        <w:rPr>
          <w:sz w:val="24"/>
        </w:rPr>
        <w:t>the</w:t>
      </w:r>
      <w:r>
        <w:rPr>
          <w:spacing w:val="-1"/>
          <w:sz w:val="24"/>
        </w:rPr>
        <w:t xml:space="preserve"> </w:t>
      </w:r>
      <w:r>
        <w:rPr>
          <w:sz w:val="24"/>
        </w:rPr>
        <w:t>components</w:t>
      </w:r>
      <w:r>
        <w:rPr>
          <w:spacing w:val="-7"/>
          <w:sz w:val="24"/>
        </w:rPr>
        <w:t xml:space="preserve"> </w:t>
      </w:r>
      <w:r>
        <w:rPr>
          <w:sz w:val="24"/>
        </w:rPr>
        <w:t>of</w:t>
      </w:r>
      <w:r>
        <w:rPr>
          <w:spacing w:val="-12"/>
          <w:sz w:val="24"/>
        </w:rPr>
        <w:t xml:space="preserve"> </w:t>
      </w:r>
      <w:r>
        <w:rPr>
          <w:sz w:val="24"/>
        </w:rPr>
        <w:t>MS</w:t>
      </w:r>
      <w:r>
        <w:rPr>
          <w:spacing w:val="-4"/>
          <w:sz w:val="24"/>
        </w:rPr>
        <w:t xml:space="preserve"> </w:t>
      </w:r>
      <w:r>
        <w:rPr>
          <w:sz w:val="24"/>
        </w:rPr>
        <w:t>Edge</w:t>
      </w:r>
      <w:r>
        <w:rPr>
          <w:spacing w:val="-6"/>
          <w:sz w:val="24"/>
        </w:rPr>
        <w:t xml:space="preserve"> </w:t>
      </w:r>
      <w:r>
        <w:rPr>
          <w:sz w:val="24"/>
        </w:rPr>
        <w:t>browser</w:t>
      </w:r>
      <w:r>
        <w:rPr>
          <w:spacing w:val="1"/>
          <w:sz w:val="24"/>
        </w:rPr>
        <w:t xml:space="preserve"> </w:t>
      </w:r>
      <w:r>
        <w:rPr>
          <w:sz w:val="24"/>
        </w:rPr>
        <w:t>screen</w:t>
      </w:r>
      <w:r>
        <w:rPr>
          <w:spacing w:val="-9"/>
          <w:sz w:val="24"/>
        </w:rPr>
        <w:t xml:space="preserve"> </w:t>
      </w:r>
      <w:r>
        <w:rPr>
          <w:sz w:val="24"/>
        </w:rPr>
        <w:t>and</w:t>
      </w:r>
      <w:r>
        <w:rPr>
          <w:spacing w:val="-4"/>
          <w:sz w:val="24"/>
        </w:rPr>
        <w:t xml:space="preserve"> </w:t>
      </w:r>
      <w:r>
        <w:rPr>
          <w:sz w:val="24"/>
        </w:rPr>
        <w:t>their</w:t>
      </w:r>
      <w:r>
        <w:rPr>
          <w:spacing w:val="-57"/>
          <w:sz w:val="24"/>
        </w:rPr>
        <w:t xml:space="preserve"> </w:t>
      </w:r>
      <w:r>
        <w:rPr>
          <w:sz w:val="24"/>
        </w:rPr>
        <w:t>function.</w:t>
      </w:r>
    </w:p>
    <w:p w:rsidR="00044B7D" w:rsidRDefault="00044B7D" w:rsidP="00617A6F">
      <w:pPr>
        <w:pStyle w:val="Heading2"/>
        <w:numPr>
          <w:ilvl w:val="1"/>
          <w:numId w:val="131"/>
        </w:numPr>
        <w:tabs>
          <w:tab w:val="left" w:pos="880"/>
          <w:tab w:val="left" w:pos="881"/>
        </w:tabs>
        <w:spacing w:before="4" w:line="240" w:lineRule="auto"/>
      </w:pPr>
      <w:r>
        <w:t>Practice</w:t>
      </w:r>
      <w:r>
        <w:rPr>
          <w:spacing w:val="-5"/>
        </w:rPr>
        <w:t xml:space="preserve"> </w:t>
      </w:r>
      <w:r>
        <w:t>of</w:t>
      </w:r>
      <w:r>
        <w:rPr>
          <w:spacing w:val="-6"/>
        </w:rPr>
        <w:t xml:space="preserve"> </w:t>
      </w:r>
      <w:r>
        <w:t>searching</w:t>
      </w:r>
      <w:r>
        <w:rPr>
          <w:spacing w:val="-3"/>
        </w:rPr>
        <w:t xml:space="preserve"> </w:t>
      </w:r>
      <w:r>
        <w:t>data</w:t>
      </w:r>
      <w:r>
        <w:rPr>
          <w:spacing w:val="-2"/>
        </w:rPr>
        <w:t xml:space="preserve"> </w:t>
      </w:r>
      <w:r>
        <w:t>from</w:t>
      </w:r>
      <w:r>
        <w:rPr>
          <w:spacing w:val="-6"/>
        </w:rPr>
        <w:t xml:space="preserve"> </w:t>
      </w:r>
      <w:r>
        <w:t>any</w:t>
      </w:r>
      <w:r>
        <w:rPr>
          <w:spacing w:val="-3"/>
        </w:rPr>
        <w:t xml:space="preserve"> </w:t>
      </w:r>
      <w:r>
        <w:t>search</w:t>
      </w:r>
      <w:r>
        <w:rPr>
          <w:spacing w:val="-3"/>
        </w:rPr>
        <w:t xml:space="preserve"> </w:t>
      </w:r>
      <w:r>
        <w:t>engine</w:t>
      </w:r>
    </w:p>
    <w:p w:rsidR="00044B7D" w:rsidRDefault="00044B7D" w:rsidP="00617A6F">
      <w:pPr>
        <w:pStyle w:val="ListParagraph"/>
        <w:numPr>
          <w:ilvl w:val="2"/>
          <w:numId w:val="131"/>
        </w:numPr>
        <w:tabs>
          <w:tab w:val="left" w:pos="1601"/>
        </w:tabs>
        <w:spacing w:before="3" w:line="242" w:lineRule="auto"/>
        <w:ind w:right="1055"/>
        <w:rPr>
          <w:sz w:val="24"/>
        </w:rPr>
      </w:pPr>
      <w:r>
        <w:rPr>
          <w:sz w:val="24"/>
        </w:rPr>
        <w:t>Students</w:t>
      </w:r>
      <w:r>
        <w:rPr>
          <w:spacing w:val="-8"/>
          <w:sz w:val="24"/>
        </w:rPr>
        <w:t xml:space="preserve"> </w:t>
      </w:r>
      <w:r>
        <w:rPr>
          <w:sz w:val="24"/>
        </w:rPr>
        <w:t>will</w:t>
      </w:r>
      <w:r>
        <w:rPr>
          <w:spacing w:val="-14"/>
          <w:sz w:val="24"/>
        </w:rPr>
        <w:t xml:space="preserve"> </w:t>
      </w:r>
      <w:r>
        <w:rPr>
          <w:sz w:val="24"/>
        </w:rPr>
        <w:t>be</w:t>
      </w:r>
      <w:r>
        <w:rPr>
          <w:spacing w:val="-7"/>
          <w:sz w:val="24"/>
        </w:rPr>
        <w:t xml:space="preserve"> </w:t>
      </w:r>
      <w:r>
        <w:rPr>
          <w:sz w:val="24"/>
        </w:rPr>
        <w:t>able</w:t>
      </w:r>
      <w:r>
        <w:rPr>
          <w:spacing w:val="-7"/>
          <w:sz w:val="24"/>
        </w:rPr>
        <w:t xml:space="preserve"> </w:t>
      </w:r>
      <w:r>
        <w:rPr>
          <w:sz w:val="24"/>
        </w:rPr>
        <w:t>to</w:t>
      </w:r>
      <w:r>
        <w:rPr>
          <w:spacing w:val="-3"/>
          <w:sz w:val="24"/>
        </w:rPr>
        <w:t xml:space="preserve"> </w:t>
      </w:r>
      <w:r>
        <w:rPr>
          <w:sz w:val="24"/>
        </w:rPr>
        <w:t>search</w:t>
      </w:r>
      <w:r>
        <w:rPr>
          <w:spacing w:val="-10"/>
          <w:sz w:val="24"/>
        </w:rPr>
        <w:t xml:space="preserve"> </w:t>
      </w:r>
      <w:r>
        <w:rPr>
          <w:sz w:val="24"/>
        </w:rPr>
        <w:t>information</w:t>
      </w:r>
      <w:r>
        <w:rPr>
          <w:spacing w:val="-11"/>
          <w:sz w:val="24"/>
        </w:rPr>
        <w:t xml:space="preserve"> </w:t>
      </w:r>
      <w:r>
        <w:rPr>
          <w:sz w:val="24"/>
        </w:rPr>
        <w:t>catalog,</w:t>
      </w:r>
      <w:r>
        <w:rPr>
          <w:spacing w:val="-4"/>
          <w:sz w:val="24"/>
        </w:rPr>
        <w:t xml:space="preserve"> </w:t>
      </w:r>
      <w:r>
        <w:rPr>
          <w:sz w:val="24"/>
        </w:rPr>
        <w:t>e-books</w:t>
      </w:r>
      <w:r>
        <w:rPr>
          <w:spacing w:val="-8"/>
          <w:sz w:val="24"/>
        </w:rPr>
        <w:t xml:space="preserve"> </w:t>
      </w:r>
      <w:proofErr w:type="spellStart"/>
      <w:r>
        <w:rPr>
          <w:sz w:val="24"/>
        </w:rPr>
        <w:t>etc</w:t>
      </w:r>
      <w:proofErr w:type="spellEnd"/>
      <w:r>
        <w:rPr>
          <w:spacing w:val="-7"/>
          <w:sz w:val="24"/>
        </w:rPr>
        <w:t xml:space="preserve"> </w:t>
      </w:r>
      <w:r>
        <w:rPr>
          <w:sz w:val="24"/>
        </w:rPr>
        <w:t>from</w:t>
      </w:r>
      <w:r>
        <w:rPr>
          <w:spacing w:val="-14"/>
          <w:sz w:val="24"/>
        </w:rPr>
        <w:t xml:space="preserve"> </w:t>
      </w:r>
      <w:r>
        <w:rPr>
          <w:sz w:val="24"/>
        </w:rPr>
        <w:t>different</w:t>
      </w:r>
      <w:r>
        <w:rPr>
          <w:spacing w:val="-2"/>
          <w:sz w:val="24"/>
        </w:rPr>
        <w:t xml:space="preserve"> </w:t>
      </w:r>
      <w:r>
        <w:rPr>
          <w:sz w:val="24"/>
        </w:rPr>
        <w:t>search</w:t>
      </w:r>
      <w:r>
        <w:rPr>
          <w:spacing w:val="-57"/>
          <w:sz w:val="24"/>
        </w:rPr>
        <w:t xml:space="preserve"> </w:t>
      </w:r>
      <w:r>
        <w:rPr>
          <w:sz w:val="24"/>
        </w:rPr>
        <w:t>engine</w:t>
      </w:r>
    </w:p>
    <w:p w:rsidR="00044B7D" w:rsidRDefault="00044B7D" w:rsidP="00617A6F">
      <w:pPr>
        <w:pStyle w:val="Heading2"/>
        <w:numPr>
          <w:ilvl w:val="1"/>
          <w:numId w:val="131"/>
        </w:numPr>
        <w:tabs>
          <w:tab w:val="left" w:pos="880"/>
          <w:tab w:val="left" w:pos="881"/>
        </w:tabs>
        <w:spacing w:before="4" w:line="275" w:lineRule="exact"/>
      </w:pPr>
      <w:r>
        <w:t>Practice</w:t>
      </w:r>
      <w:r>
        <w:rPr>
          <w:spacing w:val="-3"/>
        </w:rPr>
        <w:t xml:space="preserve"> </w:t>
      </w:r>
      <w:r>
        <w:t>of</w:t>
      </w:r>
      <w:r>
        <w:rPr>
          <w:spacing w:val="-3"/>
        </w:rPr>
        <w:t xml:space="preserve"> </w:t>
      </w:r>
      <w:r>
        <w:t>creating</w:t>
      </w:r>
      <w:r>
        <w:rPr>
          <w:spacing w:val="-2"/>
        </w:rPr>
        <w:t xml:space="preserve"> </w:t>
      </w:r>
      <w:r>
        <w:t>an</w:t>
      </w:r>
      <w:r>
        <w:rPr>
          <w:spacing w:val="-1"/>
        </w:rPr>
        <w:t xml:space="preserve"> </w:t>
      </w:r>
      <w:r>
        <w:t>E-Mail</w:t>
      </w:r>
      <w:r>
        <w:rPr>
          <w:spacing w:val="-5"/>
        </w:rPr>
        <w:t xml:space="preserve"> </w:t>
      </w:r>
      <w:r>
        <w:t>account,</w:t>
      </w:r>
      <w:r>
        <w:rPr>
          <w:spacing w:val="2"/>
        </w:rPr>
        <w:t xml:space="preserve"> </w:t>
      </w:r>
      <w:r>
        <w:t>send</w:t>
      </w:r>
      <w:r>
        <w:rPr>
          <w:spacing w:val="-1"/>
        </w:rPr>
        <w:t xml:space="preserve"> </w:t>
      </w:r>
      <w:r>
        <w:t>and</w:t>
      </w:r>
      <w:r>
        <w:rPr>
          <w:spacing w:val="-1"/>
        </w:rPr>
        <w:t xml:space="preserve"> </w:t>
      </w:r>
      <w:r>
        <w:t>receive E-mails</w:t>
      </w:r>
      <w:r>
        <w:rPr>
          <w:spacing w:val="-3"/>
        </w:rPr>
        <w:t xml:space="preserve"> </w:t>
      </w:r>
      <w:r>
        <w:t>and download</w:t>
      </w:r>
      <w:r>
        <w:rPr>
          <w:spacing w:val="-1"/>
        </w:rPr>
        <w:t xml:space="preserve"> </w:t>
      </w:r>
      <w:r>
        <w:t>attachments</w:t>
      </w:r>
    </w:p>
    <w:p w:rsidR="00044B7D" w:rsidRDefault="00044B7D" w:rsidP="00044B7D">
      <w:pPr>
        <w:pStyle w:val="BodyText"/>
        <w:spacing w:line="275" w:lineRule="exact"/>
        <w:ind w:left="1601" w:firstLine="0"/>
      </w:pPr>
      <w:r>
        <w:t>By</w:t>
      </w:r>
      <w:r>
        <w:rPr>
          <w:spacing w:val="-14"/>
        </w:rPr>
        <w:t xml:space="preserve"> </w:t>
      </w:r>
      <w:r>
        <w:t>the</w:t>
      </w:r>
      <w:r>
        <w:rPr>
          <w:spacing w:val="-5"/>
        </w:rPr>
        <w:t xml:space="preserve"> </w:t>
      </w:r>
      <w:r>
        <w:t>end</w:t>
      </w:r>
      <w:r>
        <w:rPr>
          <w:spacing w:val="-4"/>
        </w:rPr>
        <w:t xml:space="preserve"> </w:t>
      </w:r>
      <w:r>
        <w:t>of</w:t>
      </w:r>
      <w:r>
        <w:rPr>
          <w:spacing w:val="-11"/>
        </w:rPr>
        <w:t xml:space="preserve"> </w:t>
      </w:r>
      <w:proofErr w:type="gramStart"/>
      <w:r>
        <w:t>this</w:t>
      </w:r>
      <w:r>
        <w:rPr>
          <w:spacing w:val="-4"/>
        </w:rPr>
        <w:t xml:space="preserve"> </w:t>
      </w:r>
      <w:r>
        <w:t>practical,</w:t>
      </w:r>
      <w:r>
        <w:rPr>
          <w:spacing w:val="-1"/>
        </w:rPr>
        <w:t xml:space="preserve"> </w:t>
      </w:r>
      <w:r>
        <w:t>students</w:t>
      </w:r>
      <w:proofErr w:type="gramEnd"/>
      <w:r>
        <w:rPr>
          <w:spacing w:val="-6"/>
        </w:rPr>
        <w:t xml:space="preserve"> </w:t>
      </w:r>
      <w:r>
        <w:t>will</w:t>
      </w:r>
      <w:r>
        <w:rPr>
          <w:spacing w:val="-12"/>
        </w:rPr>
        <w:t xml:space="preserve"> </w:t>
      </w:r>
      <w:r>
        <w:t>be</w:t>
      </w:r>
      <w:r>
        <w:rPr>
          <w:spacing w:val="-5"/>
        </w:rPr>
        <w:t xml:space="preserve"> </w:t>
      </w:r>
      <w:r>
        <w:t>able</w:t>
      </w:r>
      <w:r>
        <w:rPr>
          <w:spacing w:val="-5"/>
        </w:rPr>
        <w:t xml:space="preserve"> </w:t>
      </w:r>
      <w:r>
        <w:t>to</w:t>
      </w:r>
    </w:p>
    <w:p w:rsidR="00044B7D" w:rsidRDefault="00044B7D" w:rsidP="00617A6F">
      <w:pPr>
        <w:pStyle w:val="ListParagraph"/>
        <w:numPr>
          <w:ilvl w:val="2"/>
          <w:numId w:val="131"/>
        </w:numPr>
        <w:tabs>
          <w:tab w:val="left" w:pos="1601"/>
        </w:tabs>
        <w:spacing w:before="7"/>
        <w:rPr>
          <w:sz w:val="24"/>
        </w:rPr>
      </w:pPr>
      <w:r>
        <w:rPr>
          <w:sz w:val="24"/>
        </w:rPr>
        <w:t>Create</w:t>
      </w:r>
      <w:r>
        <w:rPr>
          <w:spacing w:val="-2"/>
          <w:sz w:val="24"/>
        </w:rPr>
        <w:t xml:space="preserve"> </w:t>
      </w:r>
      <w:r>
        <w:rPr>
          <w:sz w:val="24"/>
        </w:rPr>
        <w:t>a</w:t>
      </w:r>
      <w:r>
        <w:rPr>
          <w:spacing w:val="-3"/>
          <w:sz w:val="24"/>
        </w:rPr>
        <w:t xml:space="preserve"> </w:t>
      </w:r>
      <w:r>
        <w:rPr>
          <w:sz w:val="24"/>
        </w:rPr>
        <w:t>new</w:t>
      </w:r>
      <w:r>
        <w:rPr>
          <w:spacing w:val="-2"/>
          <w:sz w:val="24"/>
        </w:rPr>
        <w:t xml:space="preserve"> </w:t>
      </w:r>
      <w:r>
        <w:rPr>
          <w:sz w:val="24"/>
        </w:rPr>
        <w:t>E-mail</w:t>
      </w:r>
      <w:r>
        <w:rPr>
          <w:spacing w:val="-10"/>
          <w:sz w:val="24"/>
        </w:rPr>
        <w:t xml:space="preserve"> </w:t>
      </w:r>
      <w:r>
        <w:rPr>
          <w:sz w:val="24"/>
        </w:rPr>
        <w:t>account.</w:t>
      </w:r>
    </w:p>
    <w:p w:rsidR="00044B7D" w:rsidRDefault="00044B7D" w:rsidP="00617A6F">
      <w:pPr>
        <w:pStyle w:val="ListParagraph"/>
        <w:numPr>
          <w:ilvl w:val="2"/>
          <w:numId w:val="131"/>
        </w:numPr>
        <w:tabs>
          <w:tab w:val="left" w:pos="1663"/>
          <w:tab w:val="left" w:pos="1664"/>
        </w:tabs>
        <w:spacing w:before="7"/>
        <w:ind w:left="1663" w:hanging="423"/>
        <w:rPr>
          <w:sz w:val="24"/>
        </w:rPr>
      </w:pPr>
      <w:r>
        <w:rPr>
          <w:sz w:val="24"/>
        </w:rPr>
        <w:t>Send</w:t>
      </w:r>
      <w:r>
        <w:rPr>
          <w:spacing w:val="-13"/>
          <w:sz w:val="24"/>
        </w:rPr>
        <w:t xml:space="preserve"> </w:t>
      </w:r>
      <w:r>
        <w:rPr>
          <w:sz w:val="24"/>
        </w:rPr>
        <w:t>and</w:t>
      </w:r>
      <w:r>
        <w:rPr>
          <w:spacing w:val="-12"/>
          <w:sz w:val="24"/>
        </w:rPr>
        <w:t xml:space="preserve"> </w:t>
      </w:r>
      <w:r>
        <w:rPr>
          <w:sz w:val="24"/>
        </w:rPr>
        <w:t>receive</w:t>
      </w:r>
      <w:r>
        <w:rPr>
          <w:spacing w:val="-14"/>
          <w:sz w:val="24"/>
        </w:rPr>
        <w:t xml:space="preserve"> </w:t>
      </w:r>
      <w:r>
        <w:rPr>
          <w:sz w:val="24"/>
        </w:rPr>
        <w:t>e-mails.</w:t>
      </w:r>
    </w:p>
    <w:p w:rsidR="00044B7D" w:rsidRDefault="00044B7D" w:rsidP="00617A6F">
      <w:pPr>
        <w:pStyle w:val="ListParagraph"/>
        <w:numPr>
          <w:ilvl w:val="2"/>
          <w:numId w:val="131"/>
        </w:numPr>
        <w:tabs>
          <w:tab w:val="left" w:pos="1601"/>
        </w:tabs>
        <w:spacing w:before="8"/>
        <w:rPr>
          <w:sz w:val="24"/>
        </w:rPr>
      </w:pPr>
      <w:r>
        <w:rPr>
          <w:sz w:val="24"/>
        </w:rPr>
        <w:t>download</w:t>
      </w:r>
      <w:r>
        <w:rPr>
          <w:spacing w:val="-8"/>
          <w:sz w:val="24"/>
        </w:rPr>
        <w:t xml:space="preserve"> </w:t>
      </w:r>
      <w:r>
        <w:rPr>
          <w:sz w:val="24"/>
        </w:rPr>
        <w:t>&amp;</w:t>
      </w:r>
      <w:r>
        <w:rPr>
          <w:spacing w:val="-12"/>
          <w:sz w:val="24"/>
        </w:rPr>
        <w:t xml:space="preserve"> </w:t>
      </w:r>
      <w:r>
        <w:rPr>
          <w:sz w:val="24"/>
        </w:rPr>
        <w:t>upload</w:t>
      </w:r>
      <w:r>
        <w:rPr>
          <w:spacing w:val="-8"/>
          <w:sz w:val="24"/>
        </w:rPr>
        <w:t xml:space="preserve"> </w:t>
      </w:r>
      <w:r>
        <w:rPr>
          <w:sz w:val="24"/>
        </w:rPr>
        <w:t>files</w:t>
      </w:r>
      <w:r>
        <w:rPr>
          <w:spacing w:val="-9"/>
          <w:sz w:val="24"/>
        </w:rPr>
        <w:t xml:space="preserve"> </w:t>
      </w:r>
      <w:r>
        <w:rPr>
          <w:sz w:val="24"/>
        </w:rPr>
        <w:t>and</w:t>
      </w:r>
      <w:r>
        <w:rPr>
          <w:spacing w:val="-8"/>
          <w:sz w:val="24"/>
        </w:rPr>
        <w:t xml:space="preserve"> </w:t>
      </w:r>
      <w:r>
        <w:rPr>
          <w:sz w:val="24"/>
        </w:rPr>
        <w:t>attachments</w:t>
      </w:r>
    </w:p>
    <w:p w:rsidR="00044B7D" w:rsidRDefault="00044B7D" w:rsidP="00044B7D">
      <w:pPr>
        <w:pStyle w:val="BodyText"/>
        <w:ind w:left="0" w:firstLine="0"/>
        <w:rPr>
          <w:sz w:val="26"/>
        </w:rPr>
      </w:pPr>
    </w:p>
    <w:p w:rsidR="00044B7D" w:rsidRDefault="00044B7D" w:rsidP="00044B7D">
      <w:pPr>
        <w:pStyle w:val="BodyText"/>
        <w:ind w:left="0" w:firstLine="0"/>
        <w:rPr>
          <w:sz w:val="26"/>
        </w:rPr>
      </w:pPr>
    </w:p>
    <w:p w:rsidR="00044B7D" w:rsidRDefault="00044B7D" w:rsidP="00044B7D">
      <w:pPr>
        <w:pStyle w:val="Heading2"/>
        <w:spacing w:before="206"/>
      </w:pPr>
      <w:r>
        <w:t>RECOMMENDED</w:t>
      </w:r>
      <w:r>
        <w:rPr>
          <w:spacing w:val="3"/>
        </w:rPr>
        <w:t xml:space="preserve"> </w:t>
      </w:r>
      <w:r>
        <w:t>BOOKS:</w:t>
      </w:r>
    </w:p>
    <w:p w:rsidR="00044B7D" w:rsidRDefault="00044B7D" w:rsidP="00617A6F">
      <w:pPr>
        <w:pStyle w:val="ListParagraph"/>
        <w:numPr>
          <w:ilvl w:val="0"/>
          <w:numId w:val="130"/>
        </w:numPr>
        <w:tabs>
          <w:tab w:val="left" w:pos="881"/>
        </w:tabs>
        <w:spacing w:before="0" w:line="275" w:lineRule="exact"/>
        <w:ind w:hanging="361"/>
        <w:rPr>
          <w:sz w:val="24"/>
        </w:rPr>
      </w:pPr>
      <w:r>
        <w:rPr>
          <w:spacing w:val="-2"/>
          <w:sz w:val="24"/>
        </w:rPr>
        <w:t>Bible</w:t>
      </w:r>
      <w:r>
        <w:rPr>
          <w:spacing w:val="-6"/>
          <w:sz w:val="24"/>
        </w:rPr>
        <w:t xml:space="preserve"> </w:t>
      </w:r>
      <w:r>
        <w:rPr>
          <w:spacing w:val="-2"/>
          <w:sz w:val="24"/>
        </w:rPr>
        <w:t>Microsoft</w:t>
      </w:r>
      <w:r>
        <w:rPr>
          <w:spacing w:val="-1"/>
          <w:sz w:val="24"/>
        </w:rPr>
        <w:t xml:space="preserve"> </w:t>
      </w:r>
      <w:r>
        <w:rPr>
          <w:spacing w:val="-2"/>
          <w:sz w:val="24"/>
        </w:rPr>
        <w:t>Office</w:t>
      </w:r>
      <w:r>
        <w:rPr>
          <w:spacing w:val="-6"/>
          <w:sz w:val="24"/>
        </w:rPr>
        <w:t xml:space="preserve"> </w:t>
      </w:r>
      <w:r>
        <w:rPr>
          <w:spacing w:val="-1"/>
          <w:sz w:val="24"/>
        </w:rPr>
        <w:t>2016</w:t>
      </w:r>
      <w:r>
        <w:rPr>
          <w:spacing w:val="-5"/>
          <w:sz w:val="24"/>
        </w:rPr>
        <w:t xml:space="preserve"> </w:t>
      </w:r>
      <w:r>
        <w:rPr>
          <w:spacing w:val="-1"/>
          <w:sz w:val="24"/>
        </w:rPr>
        <w:t>by</w:t>
      </w:r>
      <w:r>
        <w:rPr>
          <w:spacing w:val="-14"/>
          <w:sz w:val="24"/>
        </w:rPr>
        <w:t xml:space="preserve"> </w:t>
      </w:r>
      <w:r>
        <w:rPr>
          <w:spacing w:val="-1"/>
          <w:sz w:val="24"/>
        </w:rPr>
        <w:t>John</w:t>
      </w:r>
      <w:r>
        <w:rPr>
          <w:spacing w:val="-10"/>
          <w:sz w:val="24"/>
        </w:rPr>
        <w:t xml:space="preserve"> </w:t>
      </w:r>
      <w:proofErr w:type="spellStart"/>
      <w:r>
        <w:rPr>
          <w:spacing w:val="-1"/>
          <w:sz w:val="24"/>
        </w:rPr>
        <w:t>Walkenbach</w:t>
      </w:r>
      <w:proofErr w:type="spellEnd"/>
    </w:p>
    <w:p w:rsidR="00044B7D" w:rsidRDefault="00044B7D" w:rsidP="00617A6F">
      <w:pPr>
        <w:pStyle w:val="ListParagraph"/>
        <w:numPr>
          <w:ilvl w:val="0"/>
          <w:numId w:val="130"/>
        </w:numPr>
        <w:tabs>
          <w:tab w:val="left" w:pos="881"/>
        </w:tabs>
        <w:spacing w:before="3"/>
        <w:ind w:hanging="361"/>
        <w:rPr>
          <w:sz w:val="24"/>
        </w:rPr>
      </w:pPr>
      <w:r>
        <w:rPr>
          <w:sz w:val="24"/>
        </w:rPr>
        <w:t>Let</w:t>
      </w:r>
      <w:r>
        <w:rPr>
          <w:spacing w:val="-1"/>
          <w:sz w:val="24"/>
        </w:rPr>
        <w:t xml:space="preserve"> </w:t>
      </w:r>
      <w:r>
        <w:rPr>
          <w:sz w:val="24"/>
        </w:rPr>
        <w:t>us</w:t>
      </w:r>
      <w:r>
        <w:rPr>
          <w:spacing w:val="-6"/>
          <w:sz w:val="24"/>
        </w:rPr>
        <w:t xml:space="preserve"> </w:t>
      </w:r>
      <w:r>
        <w:rPr>
          <w:sz w:val="24"/>
        </w:rPr>
        <w:t>C++</w:t>
      </w:r>
      <w:r>
        <w:rPr>
          <w:spacing w:val="-5"/>
          <w:sz w:val="24"/>
        </w:rPr>
        <w:t xml:space="preserve"> </w:t>
      </w:r>
      <w:r>
        <w:rPr>
          <w:sz w:val="24"/>
        </w:rPr>
        <w:t>by</w:t>
      </w:r>
      <w:r>
        <w:rPr>
          <w:spacing w:val="-14"/>
          <w:sz w:val="24"/>
        </w:rPr>
        <w:t xml:space="preserve"> </w:t>
      </w:r>
      <w:proofErr w:type="spellStart"/>
      <w:r>
        <w:rPr>
          <w:sz w:val="24"/>
        </w:rPr>
        <w:t>yashwant</w:t>
      </w:r>
      <w:proofErr w:type="spellEnd"/>
      <w:r>
        <w:rPr>
          <w:sz w:val="24"/>
        </w:rPr>
        <w:t xml:space="preserve"> </w:t>
      </w:r>
      <w:proofErr w:type="spellStart"/>
      <w:r>
        <w:rPr>
          <w:sz w:val="24"/>
        </w:rPr>
        <w:t>kanetkar</w:t>
      </w:r>
      <w:proofErr w:type="spellEnd"/>
    </w:p>
    <w:p w:rsidR="00044B7D" w:rsidRDefault="00044B7D" w:rsidP="00617A6F">
      <w:pPr>
        <w:pStyle w:val="ListParagraph"/>
        <w:numPr>
          <w:ilvl w:val="0"/>
          <w:numId w:val="130"/>
        </w:numPr>
        <w:tabs>
          <w:tab w:val="left" w:pos="881"/>
        </w:tabs>
        <w:spacing w:before="2"/>
        <w:ind w:hanging="361"/>
        <w:rPr>
          <w:sz w:val="24"/>
        </w:rPr>
      </w:pPr>
      <w:r>
        <w:rPr>
          <w:spacing w:val="-1"/>
          <w:sz w:val="24"/>
        </w:rPr>
        <w:t>Bible</w:t>
      </w:r>
      <w:r>
        <w:rPr>
          <w:spacing w:val="-6"/>
          <w:sz w:val="24"/>
        </w:rPr>
        <w:t xml:space="preserve"> </w:t>
      </w:r>
      <w:r>
        <w:rPr>
          <w:spacing w:val="-1"/>
          <w:sz w:val="24"/>
        </w:rPr>
        <w:t>Microsoft</w:t>
      </w:r>
      <w:r>
        <w:rPr>
          <w:sz w:val="24"/>
        </w:rPr>
        <w:t xml:space="preserve"> </w:t>
      </w:r>
      <w:r>
        <w:rPr>
          <w:spacing w:val="-1"/>
          <w:sz w:val="24"/>
        </w:rPr>
        <w:t>Excel</w:t>
      </w:r>
      <w:r>
        <w:rPr>
          <w:spacing w:val="-13"/>
          <w:sz w:val="24"/>
        </w:rPr>
        <w:t xml:space="preserve"> </w:t>
      </w:r>
      <w:r>
        <w:rPr>
          <w:spacing w:val="-1"/>
          <w:sz w:val="24"/>
        </w:rPr>
        <w:t>2016</w:t>
      </w:r>
      <w:r>
        <w:rPr>
          <w:spacing w:val="-4"/>
          <w:sz w:val="24"/>
        </w:rPr>
        <w:t xml:space="preserve"> </w:t>
      </w:r>
      <w:r>
        <w:rPr>
          <w:spacing w:val="-1"/>
          <w:sz w:val="24"/>
        </w:rPr>
        <w:t>by</w:t>
      </w:r>
      <w:r>
        <w:rPr>
          <w:spacing w:val="-14"/>
          <w:sz w:val="24"/>
        </w:rPr>
        <w:t xml:space="preserve"> </w:t>
      </w:r>
      <w:r>
        <w:rPr>
          <w:spacing w:val="-1"/>
          <w:sz w:val="24"/>
        </w:rPr>
        <w:t>John</w:t>
      </w:r>
      <w:r>
        <w:rPr>
          <w:spacing w:val="-9"/>
          <w:sz w:val="24"/>
        </w:rPr>
        <w:t xml:space="preserve"> </w:t>
      </w:r>
      <w:proofErr w:type="spellStart"/>
      <w:r>
        <w:rPr>
          <w:spacing w:val="-1"/>
          <w:sz w:val="24"/>
        </w:rPr>
        <w:t>Walkenbach</w:t>
      </w:r>
      <w:proofErr w:type="spellEnd"/>
    </w:p>
    <w:p w:rsidR="00044B7D" w:rsidRDefault="00044B7D" w:rsidP="00617A6F">
      <w:pPr>
        <w:pStyle w:val="ListParagraph"/>
        <w:numPr>
          <w:ilvl w:val="0"/>
          <w:numId w:val="130"/>
        </w:numPr>
        <w:tabs>
          <w:tab w:val="left" w:pos="881"/>
        </w:tabs>
        <w:spacing w:before="3"/>
        <w:ind w:hanging="361"/>
        <w:rPr>
          <w:sz w:val="24"/>
        </w:rPr>
      </w:pPr>
      <w:r>
        <w:rPr>
          <w:spacing w:val="-1"/>
          <w:sz w:val="24"/>
        </w:rPr>
        <w:t>Bible</w:t>
      </w:r>
      <w:r>
        <w:rPr>
          <w:spacing w:val="-6"/>
          <w:sz w:val="24"/>
        </w:rPr>
        <w:t xml:space="preserve"> </w:t>
      </w:r>
      <w:r>
        <w:rPr>
          <w:spacing w:val="-1"/>
          <w:sz w:val="24"/>
        </w:rPr>
        <w:t>Microsoft</w:t>
      </w:r>
      <w:r>
        <w:rPr>
          <w:sz w:val="24"/>
        </w:rPr>
        <w:t xml:space="preserve"> </w:t>
      </w:r>
      <w:r>
        <w:rPr>
          <w:spacing w:val="-1"/>
          <w:sz w:val="24"/>
        </w:rPr>
        <w:t>PowerPoint</w:t>
      </w:r>
      <w:r>
        <w:rPr>
          <w:sz w:val="24"/>
        </w:rPr>
        <w:t xml:space="preserve"> </w:t>
      </w:r>
      <w:r>
        <w:rPr>
          <w:spacing w:val="-1"/>
          <w:sz w:val="24"/>
        </w:rPr>
        <w:t>2016</w:t>
      </w:r>
      <w:r>
        <w:rPr>
          <w:spacing w:val="-4"/>
          <w:sz w:val="24"/>
        </w:rPr>
        <w:t xml:space="preserve"> </w:t>
      </w:r>
      <w:r>
        <w:rPr>
          <w:spacing w:val="-1"/>
          <w:sz w:val="24"/>
        </w:rPr>
        <w:t>by</w:t>
      </w:r>
      <w:r>
        <w:rPr>
          <w:spacing w:val="-14"/>
          <w:sz w:val="24"/>
        </w:rPr>
        <w:t xml:space="preserve"> </w:t>
      </w:r>
      <w:r>
        <w:rPr>
          <w:spacing w:val="-1"/>
          <w:sz w:val="24"/>
        </w:rPr>
        <w:t>John</w:t>
      </w:r>
      <w:r>
        <w:rPr>
          <w:spacing w:val="-8"/>
          <w:sz w:val="24"/>
        </w:rPr>
        <w:t xml:space="preserve"> </w:t>
      </w:r>
      <w:proofErr w:type="spellStart"/>
      <w:r>
        <w:rPr>
          <w:spacing w:val="-1"/>
          <w:sz w:val="24"/>
        </w:rPr>
        <w:t>Walkenbach</w:t>
      </w:r>
      <w:proofErr w:type="spellEnd"/>
    </w:p>
    <w:p w:rsidR="00044B7D" w:rsidRDefault="00044B7D" w:rsidP="00617A6F">
      <w:pPr>
        <w:pStyle w:val="ListParagraph"/>
        <w:numPr>
          <w:ilvl w:val="0"/>
          <w:numId w:val="130"/>
        </w:numPr>
        <w:tabs>
          <w:tab w:val="left" w:pos="881"/>
        </w:tabs>
        <w:spacing w:before="2"/>
        <w:ind w:hanging="361"/>
        <w:rPr>
          <w:sz w:val="24"/>
        </w:rPr>
      </w:pPr>
      <w:r>
        <w:rPr>
          <w:sz w:val="24"/>
        </w:rPr>
        <w:t>C++</w:t>
      </w:r>
      <w:r>
        <w:rPr>
          <w:spacing w:val="-1"/>
          <w:sz w:val="24"/>
        </w:rPr>
        <w:t xml:space="preserve"> </w:t>
      </w:r>
      <w:r>
        <w:rPr>
          <w:sz w:val="24"/>
        </w:rPr>
        <w:t>how</w:t>
      </w:r>
      <w:r>
        <w:rPr>
          <w:spacing w:val="-1"/>
          <w:sz w:val="24"/>
        </w:rPr>
        <w:t xml:space="preserve"> </w:t>
      </w:r>
      <w:r>
        <w:rPr>
          <w:sz w:val="24"/>
        </w:rPr>
        <w:t>to</w:t>
      </w:r>
      <w:r>
        <w:rPr>
          <w:spacing w:val="4"/>
          <w:sz w:val="24"/>
        </w:rPr>
        <w:t xml:space="preserve"> </w:t>
      </w:r>
      <w:r>
        <w:rPr>
          <w:sz w:val="24"/>
        </w:rPr>
        <w:t>program</w:t>
      </w:r>
      <w:r>
        <w:rPr>
          <w:spacing w:val="-8"/>
          <w:sz w:val="24"/>
        </w:rPr>
        <w:t xml:space="preserve"> </w:t>
      </w:r>
      <w:r>
        <w:rPr>
          <w:sz w:val="24"/>
        </w:rPr>
        <w:t>by</w:t>
      </w:r>
      <w:r>
        <w:rPr>
          <w:spacing w:val="-9"/>
          <w:sz w:val="24"/>
        </w:rPr>
        <w:t xml:space="preserve"> </w:t>
      </w:r>
      <w:proofErr w:type="spellStart"/>
      <w:r>
        <w:rPr>
          <w:sz w:val="24"/>
        </w:rPr>
        <w:t>deitel</w:t>
      </w:r>
      <w:proofErr w:type="spellEnd"/>
      <w:r>
        <w:rPr>
          <w:spacing w:val="-9"/>
          <w:sz w:val="24"/>
        </w:rPr>
        <w:t xml:space="preserve"> </w:t>
      </w:r>
      <w:r>
        <w:rPr>
          <w:sz w:val="24"/>
        </w:rPr>
        <w:t>&amp;</w:t>
      </w:r>
      <w:r>
        <w:rPr>
          <w:spacing w:val="-4"/>
          <w:sz w:val="24"/>
        </w:rPr>
        <w:t xml:space="preserve"> </w:t>
      </w:r>
      <w:proofErr w:type="spellStart"/>
      <w:r>
        <w:rPr>
          <w:sz w:val="24"/>
        </w:rPr>
        <w:t>deitel</w:t>
      </w:r>
      <w:proofErr w:type="spellEnd"/>
    </w:p>
    <w:p w:rsidR="00044B7D" w:rsidRDefault="00044B7D" w:rsidP="00617A6F">
      <w:pPr>
        <w:pStyle w:val="ListParagraph"/>
        <w:numPr>
          <w:ilvl w:val="0"/>
          <w:numId w:val="130"/>
        </w:numPr>
        <w:tabs>
          <w:tab w:val="left" w:pos="881"/>
        </w:tabs>
        <w:spacing w:before="3"/>
        <w:ind w:hanging="361"/>
        <w:rPr>
          <w:sz w:val="24"/>
        </w:rPr>
      </w:pPr>
      <w:r>
        <w:rPr>
          <w:sz w:val="24"/>
        </w:rPr>
        <w:t>User</w:t>
      </w:r>
      <w:r>
        <w:rPr>
          <w:spacing w:val="-5"/>
          <w:sz w:val="24"/>
        </w:rPr>
        <w:t xml:space="preserve"> </w:t>
      </w:r>
      <w:r>
        <w:rPr>
          <w:sz w:val="24"/>
        </w:rPr>
        <w:t>Guides</w:t>
      </w:r>
      <w:r>
        <w:rPr>
          <w:spacing w:val="-7"/>
          <w:sz w:val="24"/>
        </w:rPr>
        <w:t xml:space="preserve"> </w:t>
      </w:r>
      <w:r>
        <w:rPr>
          <w:sz w:val="24"/>
        </w:rPr>
        <w:t>for</w:t>
      </w:r>
      <w:r>
        <w:rPr>
          <w:spacing w:val="-4"/>
          <w:sz w:val="24"/>
        </w:rPr>
        <w:t xml:space="preserve"> </w:t>
      </w:r>
      <w:r>
        <w:rPr>
          <w:sz w:val="24"/>
        </w:rPr>
        <w:t>Windows</w:t>
      </w:r>
      <w:r>
        <w:rPr>
          <w:spacing w:val="-8"/>
          <w:sz w:val="24"/>
        </w:rPr>
        <w:t xml:space="preserve"> </w:t>
      </w:r>
      <w:r>
        <w:rPr>
          <w:sz w:val="24"/>
        </w:rPr>
        <w:t>2010</w:t>
      </w:r>
      <w:r>
        <w:rPr>
          <w:spacing w:val="-6"/>
          <w:sz w:val="24"/>
        </w:rPr>
        <w:t xml:space="preserve"> </w:t>
      </w:r>
      <w:r>
        <w:rPr>
          <w:sz w:val="24"/>
        </w:rPr>
        <w:t>and</w:t>
      </w:r>
      <w:r>
        <w:rPr>
          <w:spacing w:val="-5"/>
          <w:sz w:val="24"/>
        </w:rPr>
        <w:t xml:space="preserve"> </w:t>
      </w:r>
      <w:r>
        <w:rPr>
          <w:sz w:val="24"/>
        </w:rPr>
        <w:t>MS</w:t>
      </w:r>
      <w:r>
        <w:rPr>
          <w:spacing w:val="-5"/>
          <w:sz w:val="24"/>
        </w:rPr>
        <w:t xml:space="preserve"> </w:t>
      </w:r>
      <w:r>
        <w:rPr>
          <w:sz w:val="24"/>
        </w:rPr>
        <w:t>Office</w:t>
      </w:r>
      <w:r>
        <w:rPr>
          <w:spacing w:val="-6"/>
          <w:sz w:val="24"/>
        </w:rPr>
        <w:t xml:space="preserve"> </w:t>
      </w:r>
      <w:r>
        <w:rPr>
          <w:sz w:val="24"/>
        </w:rPr>
        <w:t>2016</w:t>
      </w:r>
      <w:r>
        <w:rPr>
          <w:spacing w:val="-6"/>
          <w:sz w:val="24"/>
        </w:rPr>
        <w:t xml:space="preserve"> </w:t>
      </w:r>
      <w:r>
        <w:rPr>
          <w:sz w:val="24"/>
        </w:rPr>
        <w:t>by</w:t>
      </w:r>
      <w:r>
        <w:rPr>
          <w:spacing w:val="-14"/>
          <w:sz w:val="24"/>
        </w:rPr>
        <w:t xml:space="preserve"> </w:t>
      </w:r>
      <w:r>
        <w:rPr>
          <w:sz w:val="24"/>
        </w:rPr>
        <w:t>Microsoft</w:t>
      </w:r>
      <w:r>
        <w:rPr>
          <w:spacing w:val="-1"/>
          <w:sz w:val="24"/>
        </w:rPr>
        <w:t xml:space="preserve"> </w:t>
      </w:r>
      <w:r>
        <w:rPr>
          <w:sz w:val="24"/>
        </w:rPr>
        <w:t>Corporation</w:t>
      </w:r>
    </w:p>
    <w:p w:rsidR="00044B7D" w:rsidRDefault="00044B7D">
      <w:pPr>
        <w:tabs>
          <w:tab w:val="left" w:pos="2320"/>
        </w:tabs>
        <w:spacing w:before="61"/>
        <w:ind w:left="160"/>
        <w:rPr>
          <w:rFonts w:eastAsia="SimSun"/>
          <w:b/>
          <w:sz w:val="24"/>
          <w:lang w:eastAsia="zh-CN"/>
        </w:rPr>
      </w:pPr>
    </w:p>
    <w:p w:rsidR="00044B7D" w:rsidRDefault="00044B7D">
      <w:pPr>
        <w:tabs>
          <w:tab w:val="left" w:pos="2320"/>
        </w:tabs>
        <w:spacing w:before="61"/>
        <w:ind w:left="160"/>
        <w:rPr>
          <w:rFonts w:eastAsia="SimSun"/>
          <w:b/>
          <w:sz w:val="24"/>
          <w:lang w:eastAsia="zh-CN"/>
        </w:rPr>
      </w:pPr>
    </w:p>
    <w:p w:rsidR="00044B7D" w:rsidRDefault="00044B7D">
      <w:pPr>
        <w:tabs>
          <w:tab w:val="left" w:pos="2320"/>
        </w:tabs>
        <w:spacing w:before="61"/>
        <w:ind w:left="160"/>
        <w:rPr>
          <w:rFonts w:eastAsia="SimSun"/>
          <w:b/>
          <w:sz w:val="24"/>
          <w:lang w:eastAsia="zh-CN"/>
        </w:rPr>
      </w:pPr>
    </w:p>
    <w:p w:rsidR="00044B7D" w:rsidRDefault="00044B7D">
      <w:pPr>
        <w:tabs>
          <w:tab w:val="left" w:pos="2320"/>
        </w:tabs>
        <w:spacing w:before="61"/>
        <w:ind w:left="160"/>
        <w:rPr>
          <w:rFonts w:eastAsia="SimSun"/>
          <w:b/>
          <w:sz w:val="24"/>
          <w:lang w:eastAsia="zh-CN"/>
        </w:rPr>
      </w:pPr>
    </w:p>
    <w:p w:rsidR="00044B7D" w:rsidRDefault="00044B7D">
      <w:pPr>
        <w:tabs>
          <w:tab w:val="left" w:pos="2320"/>
        </w:tabs>
        <w:spacing w:before="61"/>
        <w:ind w:left="160"/>
        <w:rPr>
          <w:rFonts w:eastAsia="SimSun"/>
          <w:b/>
          <w:sz w:val="24"/>
          <w:lang w:eastAsia="zh-CN"/>
        </w:rPr>
      </w:pPr>
    </w:p>
    <w:p w:rsidR="00044B7D" w:rsidRDefault="00044B7D">
      <w:pPr>
        <w:tabs>
          <w:tab w:val="left" w:pos="2320"/>
        </w:tabs>
        <w:spacing w:before="61"/>
        <w:ind w:left="160"/>
        <w:rPr>
          <w:rFonts w:eastAsia="SimSun"/>
          <w:b/>
          <w:sz w:val="24"/>
          <w:lang w:eastAsia="zh-CN"/>
        </w:rPr>
      </w:pPr>
    </w:p>
    <w:p w:rsidR="0011596A" w:rsidRDefault="0011596A">
      <w:pPr>
        <w:tabs>
          <w:tab w:val="left" w:pos="2320"/>
        </w:tabs>
        <w:spacing w:before="61"/>
        <w:ind w:left="160"/>
        <w:rPr>
          <w:rFonts w:eastAsia="SimSun"/>
          <w:b/>
          <w:sz w:val="24"/>
          <w:lang w:eastAsia="zh-CN"/>
        </w:rPr>
      </w:pPr>
    </w:p>
    <w:p w:rsidR="0011596A" w:rsidRDefault="0011596A">
      <w:pPr>
        <w:tabs>
          <w:tab w:val="left" w:pos="2320"/>
        </w:tabs>
        <w:spacing w:before="61"/>
        <w:ind w:left="160"/>
        <w:rPr>
          <w:rFonts w:eastAsia="SimSun"/>
          <w:b/>
          <w:sz w:val="24"/>
          <w:lang w:eastAsia="zh-CN"/>
        </w:rPr>
      </w:pPr>
    </w:p>
    <w:p w:rsidR="0011596A" w:rsidRDefault="0011596A">
      <w:pPr>
        <w:tabs>
          <w:tab w:val="left" w:pos="2320"/>
        </w:tabs>
        <w:spacing w:before="61"/>
        <w:ind w:left="160"/>
        <w:rPr>
          <w:rFonts w:eastAsia="SimSun"/>
          <w:b/>
          <w:sz w:val="24"/>
          <w:lang w:eastAsia="zh-CN"/>
        </w:rPr>
      </w:pPr>
    </w:p>
    <w:p w:rsidR="0011596A" w:rsidRDefault="0011596A">
      <w:pPr>
        <w:tabs>
          <w:tab w:val="left" w:pos="2320"/>
        </w:tabs>
        <w:spacing w:before="61"/>
        <w:ind w:left="160"/>
        <w:rPr>
          <w:rFonts w:eastAsia="SimSun"/>
          <w:b/>
          <w:sz w:val="24"/>
          <w:lang w:eastAsia="zh-CN"/>
        </w:rPr>
      </w:pPr>
    </w:p>
    <w:p w:rsidR="0011596A" w:rsidRDefault="0011596A">
      <w:pPr>
        <w:tabs>
          <w:tab w:val="left" w:pos="2320"/>
        </w:tabs>
        <w:spacing w:before="61"/>
        <w:ind w:left="160"/>
        <w:rPr>
          <w:rFonts w:eastAsia="SimSun"/>
          <w:b/>
          <w:sz w:val="24"/>
          <w:lang w:eastAsia="zh-CN"/>
        </w:rPr>
      </w:pPr>
    </w:p>
    <w:p w:rsidR="0011596A" w:rsidRDefault="0011596A">
      <w:pPr>
        <w:tabs>
          <w:tab w:val="left" w:pos="2320"/>
        </w:tabs>
        <w:spacing w:before="61"/>
        <w:ind w:left="160"/>
        <w:rPr>
          <w:rFonts w:eastAsia="SimSun"/>
          <w:b/>
          <w:sz w:val="24"/>
          <w:lang w:eastAsia="zh-CN"/>
        </w:rPr>
      </w:pPr>
    </w:p>
    <w:p w:rsidR="0011596A" w:rsidRDefault="0011596A">
      <w:pPr>
        <w:tabs>
          <w:tab w:val="left" w:pos="2320"/>
        </w:tabs>
        <w:spacing w:before="61"/>
        <w:ind w:left="160"/>
        <w:rPr>
          <w:rFonts w:eastAsia="SimSun"/>
          <w:b/>
          <w:sz w:val="24"/>
          <w:lang w:eastAsia="zh-CN"/>
        </w:rPr>
      </w:pPr>
    </w:p>
    <w:p w:rsidR="0011596A" w:rsidRDefault="0011596A">
      <w:pPr>
        <w:tabs>
          <w:tab w:val="left" w:pos="2320"/>
        </w:tabs>
        <w:spacing w:before="61"/>
        <w:ind w:left="160"/>
        <w:rPr>
          <w:rFonts w:eastAsia="SimSun"/>
          <w:b/>
          <w:sz w:val="24"/>
          <w:lang w:eastAsia="zh-CN"/>
        </w:rPr>
      </w:pPr>
    </w:p>
    <w:p w:rsidR="0011596A" w:rsidRDefault="0011596A">
      <w:pPr>
        <w:tabs>
          <w:tab w:val="left" w:pos="2320"/>
        </w:tabs>
        <w:spacing w:before="61"/>
        <w:ind w:left="160"/>
        <w:rPr>
          <w:rFonts w:eastAsia="SimSun"/>
          <w:b/>
          <w:sz w:val="24"/>
          <w:lang w:eastAsia="zh-CN"/>
        </w:rPr>
      </w:pPr>
    </w:p>
    <w:p w:rsidR="0011596A" w:rsidRDefault="0011596A">
      <w:pPr>
        <w:tabs>
          <w:tab w:val="left" w:pos="2320"/>
        </w:tabs>
        <w:spacing w:before="61"/>
        <w:ind w:left="160"/>
        <w:rPr>
          <w:rFonts w:eastAsia="SimSun"/>
          <w:b/>
          <w:sz w:val="24"/>
          <w:lang w:eastAsia="zh-CN"/>
        </w:rPr>
      </w:pPr>
    </w:p>
    <w:p w:rsidR="005F6964" w:rsidRDefault="00582FCD">
      <w:pPr>
        <w:tabs>
          <w:tab w:val="left" w:pos="2320"/>
        </w:tabs>
        <w:spacing w:before="61"/>
        <w:ind w:left="160"/>
        <w:rPr>
          <w:b/>
          <w:sz w:val="24"/>
        </w:rPr>
      </w:pPr>
      <w:r>
        <w:rPr>
          <w:rFonts w:eastAsia="SimSun" w:hint="eastAsia"/>
          <w:b/>
          <w:sz w:val="24"/>
          <w:lang w:eastAsia="zh-CN"/>
        </w:rPr>
        <w:lastRenderedPageBreak/>
        <w:t xml:space="preserve">2.7 </w:t>
      </w:r>
      <w:r>
        <w:rPr>
          <w:b/>
          <w:sz w:val="24"/>
        </w:rPr>
        <w:t>ET</w:t>
      </w:r>
      <w:r>
        <w:rPr>
          <w:b/>
          <w:spacing w:val="-1"/>
          <w:sz w:val="24"/>
        </w:rPr>
        <w:t xml:space="preserve"> </w:t>
      </w:r>
      <w:r w:rsidR="00F969CF">
        <w:rPr>
          <w:b/>
          <w:sz w:val="24"/>
        </w:rPr>
        <w:t>115</w:t>
      </w:r>
      <w:r>
        <w:rPr>
          <w:b/>
          <w:sz w:val="24"/>
        </w:rPr>
        <w:tab/>
        <w:t>PRINCIPLES OF ELECTRICAL</w:t>
      </w:r>
      <w:r>
        <w:rPr>
          <w:b/>
          <w:spacing w:val="-4"/>
          <w:sz w:val="24"/>
        </w:rPr>
        <w:t xml:space="preserve"> </w:t>
      </w:r>
      <w:r>
        <w:rPr>
          <w:b/>
          <w:sz w:val="24"/>
        </w:rPr>
        <w:t>ENGINEERING</w:t>
      </w:r>
    </w:p>
    <w:p w:rsidR="005F6964" w:rsidRDefault="005F6964">
      <w:pPr>
        <w:pStyle w:val="BodyText"/>
        <w:spacing w:before="4"/>
        <w:ind w:left="0" w:firstLine="0"/>
        <w:rPr>
          <w:b/>
          <w:sz w:val="25"/>
        </w:rPr>
      </w:pPr>
    </w:p>
    <w:tbl>
      <w:tblPr>
        <w:tblW w:w="0" w:type="auto"/>
        <w:tblInd w:w="117" w:type="dxa"/>
        <w:tblLayout w:type="fixed"/>
        <w:tblCellMar>
          <w:left w:w="0" w:type="dxa"/>
          <w:right w:w="0" w:type="dxa"/>
        </w:tblCellMar>
        <w:tblLook w:val="04A0" w:firstRow="1" w:lastRow="0" w:firstColumn="1" w:lastColumn="0" w:noHBand="0" w:noVBand="1"/>
      </w:tblPr>
      <w:tblGrid>
        <w:gridCol w:w="4911"/>
        <w:gridCol w:w="2781"/>
        <w:gridCol w:w="714"/>
        <w:gridCol w:w="511"/>
      </w:tblGrid>
      <w:tr w:rsidR="005F6964">
        <w:trPr>
          <w:trHeight w:val="269"/>
        </w:trPr>
        <w:tc>
          <w:tcPr>
            <w:tcW w:w="4911" w:type="dxa"/>
          </w:tcPr>
          <w:p w:rsidR="005F6964" w:rsidRDefault="00582FCD">
            <w:pPr>
              <w:pStyle w:val="TableParagraph"/>
              <w:spacing w:line="250" w:lineRule="exact"/>
              <w:ind w:left="50"/>
              <w:rPr>
                <w:b/>
                <w:sz w:val="24"/>
              </w:rPr>
            </w:pPr>
            <w:r>
              <w:rPr>
                <w:b/>
                <w:sz w:val="24"/>
              </w:rPr>
              <w:t>Total Contact Hours:</w:t>
            </w:r>
          </w:p>
        </w:tc>
        <w:tc>
          <w:tcPr>
            <w:tcW w:w="2781" w:type="dxa"/>
          </w:tcPr>
          <w:p w:rsidR="005F6964" w:rsidRDefault="00582FCD">
            <w:pPr>
              <w:pStyle w:val="TableParagraph"/>
              <w:spacing w:line="250" w:lineRule="exact"/>
              <w:ind w:right="278"/>
              <w:jc w:val="right"/>
              <w:rPr>
                <w:b/>
                <w:sz w:val="24"/>
              </w:rPr>
            </w:pPr>
            <w:r>
              <w:rPr>
                <w:b/>
                <w:sz w:val="24"/>
              </w:rPr>
              <w:t>T</w:t>
            </w:r>
          </w:p>
        </w:tc>
        <w:tc>
          <w:tcPr>
            <w:tcW w:w="714" w:type="dxa"/>
          </w:tcPr>
          <w:p w:rsidR="005F6964" w:rsidRDefault="00582FCD">
            <w:pPr>
              <w:pStyle w:val="TableParagraph"/>
              <w:spacing w:line="250" w:lineRule="exact"/>
              <w:ind w:right="6"/>
              <w:jc w:val="center"/>
              <w:rPr>
                <w:b/>
                <w:sz w:val="24"/>
              </w:rPr>
            </w:pPr>
            <w:r>
              <w:rPr>
                <w:b/>
                <w:sz w:val="24"/>
              </w:rPr>
              <w:t>P</w:t>
            </w:r>
          </w:p>
        </w:tc>
        <w:tc>
          <w:tcPr>
            <w:tcW w:w="511" w:type="dxa"/>
          </w:tcPr>
          <w:p w:rsidR="005F6964" w:rsidRDefault="00582FCD">
            <w:pPr>
              <w:pStyle w:val="TableParagraph"/>
              <w:spacing w:line="250" w:lineRule="exact"/>
              <w:ind w:right="50"/>
              <w:jc w:val="right"/>
              <w:rPr>
                <w:b/>
                <w:sz w:val="24"/>
              </w:rPr>
            </w:pPr>
            <w:r>
              <w:rPr>
                <w:b/>
                <w:w w:val="99"/>
                <w:sz w:val="24"/>
              </w:rPr>
              <w:t>C</w:t>
            </w:r>
          </w:p>
        </w:tc>
      </w:tr>
      <w:tr w:rsidR="005F6964">
        <w:trPr>
          <w:trHeight w:val="275"/>
        </w:trPr>
        <w:tc>
          <w:tcPr>
            <w:tcW w:w="4911" w:type="dxa"/>
          </w:tcPr>
          <w:p w:rsidR="005F6964" w:rsidRDefault="00582FCD">
            <w:pPr>
              <w:pStyle w:val="TableParagraph"/>
              <w:tabs>
                <w:tab w:val="right" w:pos="2510"/>
              </w:tabs>
              <w:spacing w:line="256" w:lineRule="exact"/>
              <w:ind w:left="770"/>
              <w:rPr>
                <w:sz w:val="24"/>
              </w:rPr>
            </w:pPr>
            <w:r>
              <w:rPr>
                <w:sz w:val="24"/>
              </w:rPr>
              <w:t>Theory:</w:t>
            </w:r>
            <w:r>
              <w:rPr>
                <w:sz w:val="24"/>
              </w:rPr>
              <w:tab/>
              <w:t>96</w:t>
            </w:r>
          </w:p>
        </w:tc>
        <w:tc>
          <w:tcPr>
            <w:tcW w:w="2781" w:type="dxa"/>
          </w:tcPr>
          <w:p w:rsidR="005F6964" w:rsidRDefault="00582FCD">
            <w:pPr>
              <w:pStyle w:val="TableParagraph"/>
              <w:spacing w:line="256" w:lineRule="exact"/>
              <w:ind w:right="318"/>
              <w:jc w:val="right"/>
              <w:rPr>
                <w:sz w:val="24"/>
              </w:rPr>
            </w:pPr>
            <w:r>
              <w:rPr>
                <w:sz w:val="24"/>
              </w:rPr>
              <w:t>3</w:t>
            </w:r>
          </w:p>
        </w:tc>
        <w:tc>
          <w:tcPr>
            <w:tcW w:w="714" w:type="dxa"/>
          </w:tcPr>
          <w:p w:rsidR="005F6964" w:rsidRDefault="00582FCD">
            <w:pPr>
              <w:pStyle w:val="TableParagraph"/>
              <w:spacing w:line="256" w:lineRule="exact"/>
              <w:ind w:right="33"/>
              <w:jc w:val="center"/>
              <w:rPr>
                <w:sz w:val="24"/>
              </w:rPr>
            </w:pPr>
            <w:r>
              <w:rPr>
                <w:sz w:val="24"/>
              </w:rPr>
              <w:t>6</w:t>
            </w:r>
          </w:p>
        </w:tc>
        <w:tc>
          <w:tcPr>
            <w:tcW w:w="511" w:type="dxa"/>
          </w:tcPr>
          <w:p w:rsidR="005F6964" w:rsidRDefault="00582FCD">
            <w:pPr>
              <w:pStyle w:val="TableParagraph"/>
              <w:spacing w:line="256" w:lineRule="exact"/>
              <w:ind w:right="103"/>
              <w:jc w:val="right"/>
              <w:rPr>
                <w:sz w:val="24"/>
              </w:rPr>
            </w:pPr>
            <w:r>
              <w:rPr>
                <w:sz w:val="24"/>
              </w:rPr>
              <w:t>5</w:t>
            </w:r>
          </w:p>
        </w:tc>
      </w:tr>
      <w:tr w:rsidR="005F6964">
        <w:trPr>
          <w:trHeight w:val="272"/>
        </w:trPr>
        <w:tc>
          <w:tcPr>
            <w:tcW w:w="4911" w:type="dxa"/>
          </w:tcPr>
          <w:p w:rsidR="005F6964" w:rsidRDefault="00582FCD">
            <w:pPr>
              <w:pStyle w:val="TableParagraph"/>
              <w:tabs>
                <w:tab w:val="left" w:pos="2210"/>
              </w:tabs>
              <w:spacing w:line="252" w:lineRule="exact"/>
              <w:ind w:left="770"/>
              <w:rPr>
                <w:sz w:val="24"/>
              </w:rPr>
            </w:pPr>
            <w:r>
              <w:rPr>
                <w:sz w:val="24"/>
              </w:rPr>
              <w:t>Practical:</w:t>
            </w:r>
            <w:r>
              <w:rPr>
                <w:sz w:val="24"/>
              </w:rPr>
              <w:tab/>
              <w:t>192</w:t>
            </w:r>
          </w:p>
        </w:tc>
        <w:tc>
          <w:tcPr>
            <w:tcW w:w="2781" w:type="dxa"/>
          </w:tcPr>
          <w:p w:rsidR="005F6964" w:rsidRDefault="005F6964">
            <w:pPr>
              <w:pStyle w:val="TableParagraph"/>
              <w:rPr>
                <w:sz w:val="20"/>
              </w:rPr>
            </w:pPr>
          </w:p>
        </w:tc>
        <w:tc>
          <w:tcPr>
            <w:tcW w:w="714" w:type="dxa"/>
          </w:tcPr>
          <w:p w:rsidR="005F6964" w:rsidRDefault="005F6964">
            <w:pPr>
              <w:pStyle w:val="TableParagraph"/>
              <w:rPr>
                <w:sz w:val="20"/>
              </w:rPr>
            </w:pPr>
          </w:p>
        </w:tc>
        <w:tc>
          <w:tcPr>
            <w:tcW w:w="511" w:type="dxa"/>
          </w:tcPr>
          <w:p w:rsidR="005F6964" w:rsidRDefault="005F6964">
            <w:pPr>
              <w:pStyle w:val="TableParagraph"/>
              <w:rPr>
                <w:sz w:val="20"/>
              </w:rPr>
            </w:pPr>
          </w:p>
        </w:tc>
      </w:tr>
    </w:tbl>
    <w:p w:rsidR="005F6964" w:rsidRDefault="005F6964">
      <w:pPr>
        <w:pStyle w:val="BodyText"/>
        <w:spacing w:before="9"/>
        <w:ind w:left="0" w:firstLine="0"/>
        <w:rPr>
          <w:b/>
          <w:sz w:val="24"/>
        </w:rPr>
      </w:pPr>
    </w:p>
    <w:p w:rsidR="005F6964" w:rsidRDefault="00582FCD">
      <w:pPr>
        <w:spacing w:line="242" w:lineRule="auto"/>
        <w:ind w:left="880" w:right="195" w:hanging="720"/>
        <w:rPr>
          <w:sz w:val="24"/>
        </w:rPr>
      </w:pPr>
      <w:r>
        <w:rPr>
          <w:b/>
          <w:sz w:val="24"/>
        </w:rPr>
        <w:t xml:space="preserve">AIMS </w:t>
      </w:r>
      <w:r>
        <w:rPr>
          <w:sz w:val="24"/>
        </w:rPr>
        <w:t>Understanding electricity involves the sound familiarity with the established laws and concepts, and their application in different situations. Thus solving problems also forms part of the cognition of these concepts.</w:t>
      </w:r>
    </w:p>
    <w:p w:rsidR="005F6964" w:rsidRDefault="005F6964">
      <w:pPr>
        <w:pStyle w:val="BodyText"/>
        <w:spacing w:before="2"/>
        <w:ind w:left="0" w:firstLine="0"/>
        <w:rPr>
          <w:sz w:val="24"/>
        </w:rPr>
      </w:pPr>
    </w:p>
    <w:p w:rsidR="005F6964" w:rsidRDefault="00582FCD">
      <w:pPr>
        <w:spacing w:line="242" w:lineRule="auto"/>
        <w:ind w:left="880"/>
        <w:rPr>
          <w:sz w:val="24"/>
        </w:rPr>
      </w:pPr>
      <w:r>
        <w:rPr>
          <w:sz w:val="24"/>
        </w:rPr>
        <w:t>This course aims at providing a strong foundation in these basic concepts and laws of electricity, along with an appreciation of the magnitudes of the quantities involved or to be guessed, through solving numerical problems. The concepts are further strengthened through extensive Laboratory work.</w:t>
      </w:r>
    </w:p>
    <w:p w:rsidR="005F6964" w:rsidRDefault="005F6964">
      <w:pPr>
        <w:pStyle w:val="BodyText"/>
        <w:spacing w:before="6"/>
        <w:ind w:left="0" w:firstLine="0"/>
        <w:rPr>
          <w:sz w:val="24"/>
        </w:rPr>
      </w:pPr>
    </w:p>
    <w:p w:rsidR="005F6964" w:rsidRDefault="00582FCD">
      <w:pPr>
        <w:ind w:left="160"/>
        <w:rPr>
          <w:b/>
          <w:sz w:val="24"/>
        </w:rPr>
      </w:pPr>
      <w:r>
        <w:rPr>
          <w:b/>
          <w:sz w:val="24"/>
        </w:rPr>
        <w:t>COURSE CONTENTS</w:t>
      </w:r>
    </w:p>
    <w:p w:rsidR="005F6964" w:rsidRDefault="005F6964">
      <w:pPr>
        <w:pStyle w:val="BodyText"/>
        <w:spacing w:before="5"/>
        <w:ind w:left="0" w:firstLine="0"/>
        <w:rPr>
          <w:b/>
          <w:sz w:val="24"/>
        </w:rPr>
      </w:pPr>
    </w:p>
    <w:p w:rsidR="005F6964" w:rsidRDefault="00582FCD">
      <w:pPr>
        <w:tabs>
          <w:tab w:val="left" w:pos="1600"/>
          <w:tab w:val="left" w:pos="8617"/>
        </w:tabs>
        <w:ind w:left="160"/>
        <w:rPr>
          <w:b/>
          <w:sz w:val="24"/>
        </w:rPr>
      </w:pPr>
      <w:proofErr w:type="gramStart"/>
      <w:r>
        <w:rPr>
          <w:b/>
          <w:sz w:val="24"/>
        </w:rPr>
        <w:t>UNIT-I</w:t>
      </w:r>
      <w:r>
        <w:rPr>
          <w:b/>
          <w:sz w:val="24"/>
        </w:rPr>
        <w:tab/>
        <w:t>D.C.</w:t>
      </w:r>
      <w:r>
        <w:rPr>
          <w:b/>
          <w:spacing w:val="-3"/>
          <w:sz w:val="24"/>
        </w:rPr>
        <w:t xml:space="preserve"> </w:t>
      </w:r>
      <w:r>
        <w:rPr>
          <w:b/>
          <w:sz w:val="24"/>
        </w:rPr>
        <w:t>FUNDAMENTAL</w:t>
      </w:r>
      <w:r>
        <w:rPr>
          <w:b/>
          <w:sz w:val="24"/>
        </w:rPr>
        <w:tab/>
        <w:t>(37 Hrs.)</w:t>
      </w:r>
      <w:proofErr w:type="gramEnd"/>
    </w:p>
    <w:p w:rsidR="005F6964" w:rsidRDefault="00582FCD" w:rsidP="00606B84">
      <w:pPr>
        <w:pStyle w:val="ListParagraph"/>
        <w:numPr>
          <w:ilvl w:val="0"/>
          <w:numId w:val="16"/>
        </w:numPr>
        <w:tabs>
          <w:tab w:val="left" w:pos="880"/>
          <w:tab w:val="left" w:pos="881"/>
        </w:tabs>
        <w:spacing w:before="3" w:line="275" w:lineRule="exact"/>
        <w:ind w:hanging="721"/>
        <w:rPr>
          <w:b/>
          <w:sz w:val="24"/>
        </w:rPr>
      </w:pPr>
      <w:r>
        <w:rPr>
          <w:b/>
          <w:sz w:val="24"/>
        </w:rPr>
        <w:t>ELECTRIC CURRENT AND OHM'S</w:t>
      </w:r>
      <w:r>
        <w:rPr>
          <w:b/>
          <w:spacing w:val="-1"/>
          <w:sz w:val="24"/>
        </w:rPr>
        <w:t xml:space="preserve"> </w:t>
      </w:r>
      <w:r>
        <w:rPr>
          <w:b/>
          <w:sz w:val="24"/>
        </w:rPr>
        <w:t>LAW</w:t>
      </w:r>
    </w:p>
    <w:p w:rsidR="005F6964" w:rsidRDefault="00582FCD" w:rsidP="00606B84">
      <w:pPr>
        <w:pStyle w:val="ListParagraph"/>
        <w:numPr>
          <w:ilvl w:val="1"/>
          <w:numId w:val="16"/>
        </w:numPr>
        <w:tabs>
          <w:tab w:val="left" w:pos="1600"/>
          <w:tab w:val="left" w:pos="1601"/>
        </w:tabs>
        <w:spacing w:before="0" w:line="275" w:lineRule="exact"/>
        <w:ind w:hanging="721"/>
        <w:rPr>
          <w:sz w:val="24"/>
        </w:rPr>
      </w:pPr>
      <w:r>
        <w:rPr>
          <w:sz w:val="24"/>
        </w:rPr>
        <w:t>Electron</w:t>
      </w:r>
      <w:r>
        <w:rPr>
          <w:spacing w:val="-1"/>
          <w:sz w:val="24"/>
        </w:rPr>
        <w:t xml:space="preserve"> </w:t>
      </w:r>
      <w:r>
        <w:rPr>
          <w:sz w:val="24"/>
        </w:rPr>
        <w:t>Theory.</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Conductor, Insulator,</w:t>
      </w:r>
      <w:r>
        <w:rPr>
          <w:spacing w:val="-1"/>
          <w:sz w:val="24"/>
        </w:rPr>
        <w:t xml:space="preserve"> </w:t>
      </w:r>
      <w:r>
        <w:rPr>
          <w:sz w:val="24"/>
        </w:rPr>
        <w:t>semiconductor.</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Resistance, conductance, electrical current, potential</w:t>
      </w:r>
      <w:r>
        <w:rPr>
          <w:spacing w:val="-4"/>
          <w:sz w:val="24"/>
        </w:rPr>
        <w:t xml:space="preserve"> </w:t>
      </w:r>
      <w:r>
        <w:rPr>
          <w:sz w:val="24"/>
        </w:rPr>
        <w:t>difference.</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Ohm's</w:t>
      </w:r>
      <w:r>
        <w:rPr>
          <w:spacing w:val="-1"/>
          <w:sz w:val="24"/>
        </w:rPr>
        <w:t xml:space="preserve"> </w:t>
      </w:r>
      <w:r>
        <w:rPr>
          <w:sz w:val="24"/>
        </w:rPr>
        <w:t>Law.</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Laws of</w:t>
      </w:r>
      <w:r>
        <w:rPr>
          <w:spacing w:val="-2"/>
          <w:sz w:val="24"/>
        </w:rPr>
        <w:t xml:space="preserve"> </w:t>
      </w:r>
      <w:r>
        <w:rPr>
          <w:sz w:val="24"/>
        </w:rPr>
        <w:t>Resistance</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Effect of temperature on</w:t>
      </w:r>
      <w:r>
        <w:rPr>
          <w:spacing w:val="-3"/>
          <w:sz w:val="24"/>
        </w:rPr>
        <w:t xml:space="preserve"> </w:t>
      </w:r>
      <w:r>
        <w:rPr>
          <w:sz w:val="24"/>
        </w:rPr>
        <w:t>Resistance.</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Temperature coefficient of</w:t>
      </w:r>
      <w:r>
        <w:rPr>
          <w:spacing w:val="-3"/>
          <w:sz w:val="24"/>
        </w:rPr>
        <w:t xml:space="preserve"> </w:t>
      </w:r>
      <w:r>
        <w:rPr>
          <w:sz w:val="24"/>
        </w:rPr>
        <w:t>resistance.</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Series and parallel</w:t>
      </w:r>
      <w:r>
        <w:rPr>
          <w:spacing w:val="-2"/>
          <w:sz w:val="24"/>
        </w:rPr>
        <w:t xml:space="preserve"> </w:t>
      </w:r>
      <w:r>
        <w:rPr>
          <w:sz w:val="24"/>
        </w:rPr>
        <w:t>circuits</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Resistances in series and</w:t>
      </w:r>
      <w:r>
        <w:rPr>
          <w:spacing w:val="-2"/>
          <w:sz w:val="24"/>
        </w:rPr>
        <w:t xml:space="preserve"> </w:t>
      </w:r>
      <w:r>
        <w:rPr>
          <w:sz w:val="24"/>
        </w:rPr>
        <w:t>parallel.</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Division of voltage in series</w:t>
      </w:r>
      <w:r>
        <w:rPr>
          <w:spacing w:val="-2"/>
          <w:sz w:val="24"/>
        </w:rPr>
        <w:t xml:space="preserve"> </w:t>
      </w:r>
      <w:r>
        <w:rPr>
          <w:sz w:val="24"/>
        </w:rPr>
        <w:t>circuit.</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Division of current in parallel</w:t>
      </w:r>
      <w:r>
        <w:rPr>
          <w:spacing w:val="1"/>
          <w:sz w:val="24"/>
        </w:rPr>
        <w:t xml:space="preserve"> </w:t>
      </w:r>
      <w:r>
        <w:rPr>
          <w:sz w:val="24"/>
        </w:rPr>
        <w:t>circuit.</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Equivalent resistance of complex network.</w:t>
      </w:r>
    </w:p>
    <w:p w:rsidR="005F6964" w:rsidRDefault="005F6964">
      <w:pPr>
        <w:pStyle w:val="BodyText"/>
        <w:spacing w:before="9"/>
        <w:ind w:left="0" w:firstLine="0"/>
        <w:rPr>
          <w:sz w:val="24"/>
        </w:rPr>
      </w:pPr>
    </w:p>
    <w:p w:rsidR="005F6964" w:rsidRDefault="00582FCD" w:rsidP="00606B84">
      <w:pPr>
        <w:pStyle w:val="ListParagraph"/>
        <w:numPr>
          <w:ilvl w:val="0"/>
          <w:numId w:val="16"/>
        </w:numPr>
        <w:tabs>
          <w:tab w:val="left" w:pos="880"/>
          <w:tab w:val="left" w:pos="881"/>
        </w:tabs>
        <w:spacing w:before="0" w:line="275" w:lineRule="exact"/>
        <w:ind w:hanging="721"/>
        <w:rPr>
          <w:b/>
          <w:sz w:val="24"/>
        </w:rPr>
      </w:pPr>
      <w:r>
        <w:rPr>
          <w:b/>
          <w:sz w:val="24"/>
        </w:rPr>
        <w:t>NETWORK</w:t>
      </w:r>
      <w:r>
        <w:rPr>
          <w:b/>
          <w:spacing w:val="-2"/>
          <w:sz w:val="24"/>
        </w:rPr>
        <w:t xml:space="preserve"> </w:t>
      </w:r>
      <w:r>
        <w:rPr>
          <w:b/>
          <w:sz w:val="24"/>
        </w:rPr>
        <w:t>THEOREMS</w:t>
      </w:r>
    </w:p>
    <w:p w:rsidR="005F6964" w:rsidRDefault="00582FCD" w:rsidP="00606B84">
      <w:pPr>
        <w:pStyle w:val="ListParagraph"/>
        <w:numPr>
          <w:ilvl w:val="1"/>
          <w:numId w:val="16"/>
        </w:numPr>
        <w:tabs>
          <w:tab w:val="left" w:pos="1600"/>
          <w:tab w:val="left" w:pos="1601"/>
        </w:tabs>
        <w:spacing w:before="0" w:line="275" w:lineRule="exact"/>
        <w:ind w:hanging="721"/>
        <w:rPr>
          <w:sz w:val="24"/>
        </w:rPr>
      </w:pPr>
      <w:r>
        <w:rPr>
          <w:sz w:val="24"/>
        </w:rPr>
        <w:t>Kirchhoff's law I - current</w:t>
      </w:r>
      <w:r>
        <w:rPr>
          <w:spacing w:val="-21"/>
          <w:sz w:val="24"/>
        </w:rPr>
        <w:t xml:space="preserve"> </w:t>
      </w:r>
      <w:r>
        <w:rPr>
          <w:sz w:val="24"/>
        </w:rPr>
        <w:t>law.</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Kirchhoff's law II-voltage</w:t>
      </w:r>
      <w:r>
        <w:rPr>
          <w:spacing w:val="-27"/>
          <w:sz w:val="24"/>
        </w:rPr>
        <w:t xml:space="preserve"> </w:t>
      </w:r>
      <w:r>
        <w:rPr>
          <w:sz w:val="24"/>
        </w:rPr>
        <w:t>law.</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Active &amp; Passive circuits, node, branch, and loop in Electrical</w:t>
      </w:r>
      <w:r>
        <w:rPr>
          <w:spacing w:val="-10"/>
          <w:sz w:val="24"/>
        </w:rPr>
        <w:t xml:space="preserve"> </w:t>
      </w:r>
      <w:r>
        <w:rPr>
          <w:sz w:val="24"/>
        </w:rPr>
        <w:t>circuits.</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Application of Kirchhoff's</w:t>
      </w:r>
      <w:r>
        <w:rPr>
          <w:spacing w:val="-2"/>
          <w:sz w:val="24"/>
        </w:rPr>
        <w:t xml:space="preserve"> </w:t>
      </w:r>
      <w:r>
        <w:rPr>
          <w:sz w:val="24"/>
        </w:rPr>
        <w:t>laws.</w:t>
      </w:r>
    </w:p>
    <w:p w:rsidR="005F6964" w:rsidRDefault="00582FCD" w:rsidP="00606B84">
      <w:pPr>
        <w:pStyle w:val="ListParagraph"/>
        <w:numPr>
          <w:ilvl w:val="1"/>
          <w:numId w:val="16"/>
        </w:numPr>
        <w:tabs>
          <w:tab w:val="left" w:pos="1600"/>
          <w:tab w:val="left" w:pos="1601"/>
        </w:tabs>
        <w:spacing w:before="4"/>
        <w:ind w:hanging="721"/>
        <w:rPr>
          <w:sz w:val="24"/>
        </w:rPr>
      </w:pPr>
      <w:r>
        <w:rPr>
          <w:sz w:val="24"/>
        </w:rPr>
        <w:t>Problem solving with Kirchhoff's Laws in D.C. circuit. (Simple</w:t>
      </w:r>
      <w:r>
        <w:rPr>
          <w:spacing w:val="-10"/>
          <w:sz w:val="24"/>
        </w:rPr>
        <w:t xml:space="preserve"> </w:t>
      </w:r>
      <w:r>
        <w:rPr>
          <w:sz w:val="24"/>
        </w:rPr>
        <w:t>problems)</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Superposition</w:t>
      </w:r>
      <w:r>
        <w:rPr>
          <w:spacing w:val="-1"/>
          <w:sz w:val="24"/>
        </w:rPr>
        <w:t xml:space="preserve"> </w:t>
      </w:r>
      <w:r>
        <w:rPr>
          <w:sz w:val="24"/>
        </w:rPr>
        <w:t>theorem.</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Maximum power transfer</w:t>
      </w:r>
      <w:r>
        <w:rPr>
          <w:spacing w:val="-1"/>
          <w:sz w:val="24"/>
        </w:rPr>
        <w:t xml:space="preserve"> </w:t>
      </w:r>
      <w:r>
        <w:rPr>
          <w:sz w:val="24"/>
        </w:rPr>
        <w:t>theorem.</w:t>
      </w:r>
    </w:p>
    <w:p w:rsidR="005F6964" w:rsidRDefault="00582FCD" w:rsidP="00606B84">
      <w:pPr>
        <w:pStyle w:val="ListParagraph"/>
        <w:numPr>
          <w:ilvl w:val="1"/>
          <w:numId w:val="16"/>
        </w:numPr>
        <w:tabs>
          <w:tab w:val="left" w:pos="1600"/>
          <w:tab w:val="left" w:pos="1601"/>
        </w:tabs>
        <w:spacing w:before="3"/>
        <w:ind w:hanging="721"/>
        <w:rPr>
          <w:sz w:val="24"/>
        </w:rPr>
      </w:pPr>
      <w:proofErr w:type="spellStart"/>
      <w:r>
        <w:rPr>
          <w:sz w:val="24"/>
        </w:rPr>
        <w:t>Thevenin’s</w:t>
      </w:r>
      <w:proofErr w:type="spellEnd"/>
      <w:r>
        <w:rPr>
          <w:spacing w:val="-1"/>
          <w:sz w:val="24"/>
        </w:rPr>
        <w:t xml:space="preserve"> </w:t>
      </w:r>
      <w:r>
        <w:rPr>
          <w:sz w:val="24"/>
        </w:rPr>
        <w:t>theorem.</w:t>
      </w:r>
    </w:p>
    <w:p w:rsidR="005F6964" w:rsidRDefault="005F6964">
      <w:pPr>
        <w:pStyle w:val="BodyText"/>
        <w:spacing w:before="9"/>
        <w:ind w:left="0" w:firstLine="0"/>
        <w:rPr>
          <w:sz w:val="24"/>
        </w:rPr>
      </w:pPr>
    </w:p>
    <w:p w:rsidR="005F6964" w:rsidRDefault="00582FCD" w:rsidP="00606B84">
      <w:pPr>
        <w:pStyle w:val="ListParagraph"/>
        <w:numPr>
          <w:ilvl w:val="0"/>
          <w:numId w:val="16"/>
        </w:numPr>
        <w:tabs>
          <w:tab w:val="left" w:pos="880"/>
          <w:tab w:val="left" w:pos="881"/>
        </w:tabs>
        <w:spacing w:before="0"/>
        <w:ind w:hanging="721"/>
        <w:rPr>
          <w:b/>
          <w:sz w:val="24"/>
        </w:rPr>
      </w:pPr>
      <w:r>
        <w:rPr>
          <w:b/>
          <w:sz w:val="24"/>
        </w:rPr>
        <w:t>WORK, POWER AND</w:t>
      </w:r>
      <w:r>
        <w:rPr>
          <w:b/>
          <w:spacing w:val="-2"/>
          <w:sz w:val="24"/>
        </w:rPr>
        <w:t xml:space="preserve"> </w:t>
      </w:r>
      <w:r>
        <w:rPr>
          <w:b/>
          <w:sz w:val="24"/>
        </w:rPr>
        <w:t>ENERGY</w:t>
      </w:r>
    </w:p>
    <w:p w:rsidR="005F6964" w:rsidRDefault="005F6964">
      <w:pPr>
        <w:rPr>
          <w:sz w:val="24"/>
        </w:rPr>
        <w:sectPr w:rsidR="005F6964">
          <w:pgSz w:w="12240" w:h="15840"/>
          <w:pgMar w:top="1380" w:right="1280" w:bottom="1420" w:left="1280" w:header="850" w:footer="1144" w:gutter="0"/>
          <w:cols w:space="720"/>
          <w:docGrid w:linePitch="299"/>
        </w:sectPr>
      </w:pPr>
    </w:p>
    <w:p w:rsidR="005F6964" w:rsidRDefault="00582FCD" w:rsidP="00606B84">
      <w:pPr>
        <w:pStyle w:val="ListParagraph"/>
        <w:numPr>
          <w:ilvl w:val="1"/>
          <w:numId w:val="16"/>
        </w:numPr>
        <w:tabs>
          <w:tab w:val="left" w:pos="1600"/>
          <w:tab w:val="left" w:pos="1601"/>
        </w:tabs>
        <w:spacing w:before="76"/>
        <w:ind w:hanging="721"/>
        <w:rPr>
          <w:sz w:val="24"/>
        </w:rPr>
      </w:pPr>
      <w:r>
        <w:rPr>
          <w:sz w:val="24"/>
        </w:rPr>
        <w:lastRenderedPageBreak/>
        <w:t>Heating effect of</w:t>
      </w:r>
      <w:r>
        <w:rPr>
          <w:spacing w:val="-4"/>
          <w:sz w:val="24"/>
        </w:rPr>
        <w:t xml:space="preserve"> </w:t>
      </w:r>
      <w:r>
        <w:rPr>
          <w:sz w:val="24"/>
        </w:rPr>
        <w:t>current.</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Joule's</w:t>
      </w:r>
      <w:r>
        <w:rPr>
          <w:spacing w:val="-1"/>
          <w:sz w:val="24"/>
        </w:rPr>
        <w:t xml:space="preserve"> </w:t>
      </w:r>
      <w:r>
        <w:rPr>
          <w:sz w:val="24"/>
        </w:rPr>
        <w:t>Law.</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Thermal</w:t>
      </w:r>
      <w:r>
        <w:rPr>
          <w:spacing w:val="-1"/>
          <w:sz w:val="24"/>
        </w:rPr>
        <w:t xml:space="preserve"> </w:t>
      </w:r>
      <w:r>
        <w:rPr>
          <w:sz w:val="24"/>
        </w:rPr>
        <w:t>efficiency.</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Conversion of electrical energy into Mechanical</w:t>
      </w:r>
      <w:r>
        <w:rPr>
          <w:spacing w:val="-13"/>
          <w:sz w:val="24"/>
        </w:rPr>
        <w:t xml:space="preserve"> </w:t>
      </w:r>
      <w:r>
        <w:rPr>
          <w:sz w:val="24"/>
        </w:rPr>
        <w:t>energy.</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Energy</w:t>
      </w:r>
      <w:r>
        <w:rPr>
          <w:spacing w:val="-9"/>
          <w:sz w:val="24"/>
        </w:rPr>
        <w:t xml:space="preserve"> </w:t>
      </w:r>
      <w:r>
        <w:rPr>
          <w:sz w:val="24"/>
        </w:rPr>
        <w:t>billing.</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Problem solving on</w:t>
      </w:r>
      <w:r>
        <w:rPr>
          <w:spacing w:val="-3"/>
          <w:sz w:val="24"/>
        </w:rPr>
        <w:t xml:space="preserve"> </w:t>
      </w:r>
      <w:r>
        <w:rPr>
          <w:sz w:val="24"/>
        </w:rPr>
        <w:t>above</w:t>
      </w:r>
    </w:p>
    <w:p w:rsidR="005F6964" w:rsidRDefault="005F6964">
      <w:pPr>
        <w:pStyle w:val="BodyText"/>
        <w:spacing w:before="9"/>
        <w:ind w:left="0" w:firstLine="0"/>
        <w:rPr>
          <w:sz w:val="24"/>
        </w:rPr>
      </w:pPr>
    </w:p>
    <w:p w:rsidR="005F6964" w:rsidRDefault="00582FCD" w:rsidP="00606B84">
      <w:pPr>
        <w:pStyle w:val="ListParagraph"/>
        <w:numPr>
          <w:ilvl w:val="0"/>
          <w:numId w:val="16"/>
        </w:numPr>
        <w:tabs>
          <w:tab w:val="left" w:pos="880"/>
          <w:tab w:val="left" w:pos="881"/>
        </w:tabs>
        <w:spacing w:before="1" w:line="275" w:lineRule="exact"/>
        <w:ind w:hanging="721"/>
        <w:rPr>
          <w:b/>
          <w:sz w:val="24"/>
        </w:rPr>
      </w:pPr>
      <w:r>
        <w:rPr>
          <w:b/>
          <w:sz w:val="24"/>
        </w:rPr>
        <w:t>MAGNETIC EFFECT OF ELECTRIC</w:t>
      </w:r>
      <w:r>
        <w:rPr>
          <w:b/>
          <w:spacing w:val="-4"/>
          <w:sz w:val="24"/>
        </w:rPr>
        <w:t xml:space="preserve"> </w:t>
      </w:r>
      <w:r>
        <w:rPr>
          <w:b/>
          <w:sz w:val="24"/>
        </w:rPr>
        <w:t>CURRENT</w:t>
      </w:r>
    </w:p>
    <w:p w:rsidR="005F6964" w:rsidRDefault="00582FCD" w:rsidP="00606B84">
      <w:pPr>
        <w:pStyle w:val="ListParagraph"/>
        <w:numPr>
          <w:ilvl w:val="1"/>
          <w:numId w:val="16"/>
        </w:numPr>
        <w:tabs>
          <w:tab w:val="left" w:pos="1600"/>
          <w:tab w:val="left" w:pos="1601"/>
        </w:tabs>
        <w:spacing w:before="0" w:line="275" w:lineRule="exact"/>
        <w:ind w:hanging="721"/>
        <w:rPr>
          <w:sz w:val="24"/>
        </w:rPr>
      </w:pPr>
      <w:r>
        <w:rPr>
          <w:sz w:val="24"/>
        </w:rPr>
        <w:t>Laws of magnetic</w:t>
      </w:r>
      <w:r>
        <w:rPr>
          <w:spacing w:val="-3"/>
          <w:sz w:val="24"/>
        </w:rPr>
        <w:t xml:space="preserve"> </w:t>
      </w:r>
      <w:r>
        <w:rPr>
          <w:sz w:val="24"/>
        </w:rPr>
        <w:t>force.</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Absolute and relative</w:t>
      </w:r>
      <w:r>
        <w:rPr>
          <w:spacing w:val="-2"/>
          <w:sz w:val="24"/>
        </w:rPr>
        <w:t xml:space="preserve"> </w:t>
      </w:r>
      <w:r>
        <w:rPr>
          <w:sz w:val="24"/>
        </w:rPr>
        <w:t>permeability.</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Magnetic field due to a straight current carrying</w:t>
      </w:r>
      <w:r>
        <w:rPr>
          <w:spacing w:val="-9"/>
          <w:sz w:val="24"/>
        </w:rPr>
        <w:t xml:space="preserve"> </w:t>
      </w:r>
      <w:r>
        <w:rPr>
          <w:sz w:val="24"/>
        </w:rPr>
        <w:t>conductor.</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Magnetic field of</w:t>
      </w:r>
      <w:r>
        <w:rPr>
          <w:spacing w:val="-3"/>
          <w:sz w:val="24"/>
        </w:rPr>
        <w:t xml:space="preserve"> </w:t>
      </w:r>
      <w:r>
        <w:rPr>
          <w:sz w:val="24"/>
        </w:rPr>
        <w:t>coil</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Cork-Screw</w:t>
      </w:r>
      <w:r>
        <w:rPr>
          <w:spacing w:val="-1"/>
          <w:sz w:val="24"/>
        </w:rPr>
        <w:t xml:space="preserve"> </w:t>
      </w:r>
      <w:r>
        <w:rPr>
          <w:sz w:val="24"/>
        </w:rPr>
        <w:t>rule.</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Effect of iron core in a</w:t>
      </w:r>
      <w:r>
        <w:rPr>
          <w:spacing w:val="-2"/>
          <w:sz w:val="24"/>
        </w:rPr>
        <w:t xml:space="preserve"> </w:t>
      </w:r>
      <w:r>
        <w:rPr>
          <w:sz w:val="24"/>
        </w:rPr>
        <w:t>coil.</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Fleming's right and left hand</w:t>
      </w:r>
      <w:r>
        <w:rPr>
          <w:spacing w:val="-1"/>
          <w:sz w:val="24"/>
        </w:rPr>
        <w:t xml:space="preserve"> </w:t>
      </w:r>
      <w:r>
        <w:rPr>
          <w:sz w:val="24"/>
        </w:rPr>
        <w:t>rules.</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Mechanical force on a current carrying conductor in a magnetic</w:t>
      </w:r>
      <w:r>
        <w:rPr>
          <w:spacing w:val="-15"/>
          <w:sz w:val="24"/>
        </w:rPr>
        <w:t xml:space="preserve"> </w:t>
      </w:r>
      <w:r>
        <w:rPr>
          <w:sz w:val="24"/>
        </w:rPr>
        <w:t>field.</w:t>
      </w:r>
    </w:p>
    <w:p w:rsidR="005F6964" w:rsidRDefault="005F6964">
      <w:pPr>
        <w:pStyle w:val="BodyText"/>
        <w:ind w:left="0" w:firstLine="0"/>
        <w:rPr>
          <w:sz w:val="24"/>
        </w:rPr>
      </w:pPr>
    </w:p>
    <w:p w:rsidR="005F6964" w:rsidRDefault="00582FCD" w:rsidP="00606B84">
      <w:pPr>
        <w:pStyle w:val="ListParagraph"/>
        <w:numPr>
          <w:ilvl w:val="0"/>
          <w:numId w:val="16"/>
        </w:numPr>
        <w:tabs>
          <w:tab w:val="left" w:pos="880"/>
          <w:tab w:val="left" w:pos="881"/>
        </w:tabs>
        <w:spacing w:before="0" w:line="275" w:lineRule="exact"/>
        <w:ind w:hanging="721"/>
        <w:rPr>
          <w:b/>
          <w:sz w:val="24"/>
        </w:rPr>
      </w:pPr>
      <w:r>
        <w:rPr>
          <w:b/>
          <w:sz w:val="24"/>
        </w:rPr>
        <w:t>ELECTROMAGNETIC</w:t>
      </w:r>
      <w:r>
        <w:rPr>
          <w:b/>
          <w:spacing w:val="-1"/>
          <w:sz w:val="24"/>
        </w:rPr>
        <w:t xml:space="preserve"> </w:t>
      </w:r>
      <w:r>
        <w:rPr>
          <w:b/>
          <w:sz w:val="24"/>
        </w:rPr>
        <w:t>INDUCTION</w:t>
      </w:r>
    </w:p>
    <w:p w:rsidR="005F6964" w:rsidRDefault="00582FCD" w:rsidP="00606B84">
      <w:pPr>
        <w:pStyle w:val="ListParagraph"/>
        <w:numPr>
          <w:ilvl w:val="1"/>
          <w:numId w:val="16"/>
        </w:numPr>
        <w:tabs>
          <w:tab w:val="left" w:pos="1600"/>
          <w:tab w:val="left" w:pos="1601"/>
        </w:tabs>
        <w:spacing w:before="0" w:line="275" w:lineRule="exact"/>
        <w:ind w:hanging="721"/>
        <w:rPr>
          <w:sz w:val="24"/>
        </w:rPr>
      </w:pPr>
      <w:r>
        <w:rPr>
          <w:sz w:val="24"/>
        </w:rPr>
        <w:t>Faraday's Laws of electromagnetic</w:t>
      </w:r>
      <w:r>
        <w:rPr>
          <w:spacing w:val="-5"/>
          <w:sz w:val="24"/>
        </w:rPr>
        <w:t xml:space="preserve"> </w:t>
      </w:r>
      <w:r>
        <w:rPr>
          <w:sz w:val="24"/>
        </w:rPr>
        <w:t>Induction.</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Dynamically and statically induced</w:t>
      </w:r>
      <w:r>
        <w:rPr>
          <w:spacing w:val="-17"/>
          <w:sz w:val="24"/>
        </w:rPr>
        <w:t xml:space="preserve"> </w:t>
      </w:r>
      <w:r>
        <w:rPr>
          <w:sz w:val="24"/>
        </w:rPr>
        <w:t>EMF.</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Lenz's</w:t>
      </w:r>
      <w:r>
        <w:rPr>
          <w:spacing w:val="-1"/>
          <w:sz w:val="24"/>
        </w:rPr>
        <w:t xml:space="preserve"> </w:t>
      </w:r>
      <w:r>
        <w:rPr>
          <w:sz w:val="24"/>
        </w:rPr>
        <w:t>Law.</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Concept of self and mutual</w:t>
      </w:r>
      <w:r>
        <w:rPr>
          <w:spacing w:val="-1"/>
          <w:sz w:val="24"/>
        </w:rPr>
        <w:t xml:space="preserve"> </w:t>
      </w:r>
      <w:r>
        <w:rPr>
          <w:sz w:val="24"/>
        </w:rPr>
        <w:t>induction.</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Unit of</w:t>
      </w:r>
      <w:r>
        <w:rPr>
          <w:spacing w:val="-1"/>
          <w:sz w:val="24"/>
        </w:rPr>
        <w:t xml:space="preserve"> </w:t>
      </w:r>
      <w:r>
        <w:rPr>
          <w:sz w:val="24"/>
        </w:rPr>
        <w:t>Inductance</w:t>
      </w:r>
    </w:p>
    <w:p w:rsidR="005F6964" w:rsidRDefault="005F6964">
      <w:pPr>
        <w:pStyle w:val="BodyText"/>
        <w:spacing w:before="9"/>
        <w:ind w:left="0" w:firstLine="0"/>
        <w:rPr>
          <w:sz w:val="24"/>
        </w:rPr>
      </w:pPr>
    </w:p>
    <w:p w:rsidR="005F6964" w:rsidRDefault="00582FCD" w:rsidP="00606B84">
      <w:pPr>
        <w:pStyle w:val="ListParagraph"/>
        <w:numPr>
          <w:ilvl w:val="0"/>
          <w:numId w:val="16"/>
        </w:numPr>
        <w:tabs>
          <w:tab w:val="left" w:pos="880"/>
          <w:tab w:val="left" w:pos="881"/>
        </w:tabs>
        <w:spacing w:before="0" w:line="275" w:lineRule="exact"/>
        <w:ind w:hanging="721"/>
        <w:rPr>
          <w:b/>
          <w:sz w:val="24"/>
        </w:rPr>
      </w:pPr>
      <w:r>
        <w:rPr>
          <w:b/>
          <w:sz w:val="24"/>
        </w:rPr>
        <w:t>ELECTROSTATICS</w:t>
      </w:r>
    </w:p>
    <w:p w:rsidR="005F6964" w:rsidRDefault="00582FCD" w:rsidP="00606B84">
      <w:pPr>
        <w:pStyle w:val="ListParagraph"/>
        <w:numPr>
          <w:ilvl w:val="1"/>
          <w:numId w:val="16"/>
        </w:numPr>
        <w:tabs>
          <w:tab w:val="left" w:pos="1600"/>
          <w:tab w:val="left" w:pos="1601"/>
        </w:tabs>
        <w:spacing w:before="0" w:line="275" w:lineRule="exact"/>
        <w:ind w:hanging="721"/>
        <w:rPr>
          <w:sz w:val="24"/>
        </w:rPr>
      </w:pPr>
      <w:r>
        <w:rPr>
          <w:sz w:val="24"/>
        </w:rPr>
        <w:t>Static</w:t>
      </w:r>
      <w:r>
        <w:rPr>
          <w:spacing w:val="-1"/>
          <w:sz w:val="24"/>
        </w:rPr>
        <w:t xml:space="preserve"> </w:t>
      </w:r>
      <w:r>
        <w:rPr>
          <w:sz w:val="24"/>
        </w:rPr>
        <w:t>Electricity.</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Absolute and relative permeability of a</w:t>
      </w:r>
      <w:r>
        <w:rPr>
          <w:spacing w:val="-12"/>
          <w:sz w:val="24"/>
        </w:rPr>
        <w:t xml:space="preserve"> </w:t>
      </w:r>
      <w:r>
        <w:rPr>
          <w:sz w:val="24"/>
        </w:rPr>
        <w:t>medium.</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Laws of</w:t>
      </w:r>
      <w:r>
        <w:rPr>
          <w:spacing w:val="-2"/>
          <w:sz w:val="24"/>
        </w:rPr>
        <w:t xml:space="preserve"> </w:t>
      </w:r>
      <w:r>
        <w:rPr>
          <w:sz w:val="24"/>
        </w:rPr>
        <w:t>Electrostatic.</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Capacitor,</w:t>
      </w:r>
      <w:r>
        <w:rPr>
          <w:spacing w:val="-1"/>
          <w:sz w:val="24"/>
        </w:rPr>
        <w:t xml:space="preserve"> </w:t>
      </w:r>
      <w:r>
        <w:rPr>
          <w:sz w:val="24"/>
        </w:rPr>
        <w:t>capacitance.</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Types of</w:t>
      </w:r>
      <w:r>
        <w:rPr>
          <w:spacing w:val="-1"/>
          <w:sz w:val="24"/>
        </w:rPr>
        <w:t xml:space="preserve"> </w:t>
      </w:r>
      <w:r>
        <w:rPr>
          <w:sz w:val="24"/>
        </w:rPr>
        <w:t>capacitors.</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Capacitors in series and</w:t>
      </w:r>
      <w:r>
        <w:rPr>
          <w:spacing w:val="-2"/>
          <w:sz w:val="24"/>
        </w:rPr>
        <w:t xml:space="preserve"> </w:t>
      </w:r>
      <w:r>
        <w:rPr>
          <w:sz w:val="24"/>
        </w:rPr>
        <w:t>parallel.</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Charging of a</w:t>
      </w:r>
      <w:r>
        <w:rPr>
          <w:spacing w:val="-5"/>
          <w:sz w:val="24"/>
        </w:rPr>
        <w:t xml:space="preserve"> </w:t>
      </w:r>
      <w:r>
        <w:rPr>
          <w:sz w:val="24"/>
        </w:rPr>
        <w:t>capacitor.</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Equation of charging of a</w:t>
      </w:r>
      <w:r>
        <w:rPr>
          <w:spacing w:val="-6"/>
          <w:sz w:val="24"/>
        </w:rPr>
        <w:t xml:space="preserve"> </w:t>
      </w:r>
      <w:r>
        <w:rPr>
          <w:sz w:val="24"/>
        </w:rPr>
        <w:t>capacitor.</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Discharging of a capacitor and its</w:t>
      </w:r>
      <w:r>
        <w:rPr>
          <w:spacing w:val="-7"/>
          <w:sz w:val="24"/>
        </w:rPr>
        <w:t xml:space="preserve"> </w:t>
      </w:r>
      <w:r>
        <w:rPr>
          <w:sz w:val="24"/>
        </w:rPr>
        <w:t>equations.</w:t>
      </w:r>
    </w:p>
    <w:p w:rsidR="005F6964" w:rsidRDefault="005F6964">
      <w:pPr>
        <w:pStyle w:val="BodyText"/>
        <w:spacing w:before="9"/>
        <w:ind w:left="0" w:firstLine="0"/>
        <w:rPr>
          <w:sz w:val="24"/>
        </w:rPr>
      </w:pPr>
    </w:p>
    <w:p w:rsidR="005F6964" w:rsidRDefault="00582FCD">
      <w:pPr>
        <w:tabs>
          <w:tab w:val="left" w:pos="1600"/>
          <w:tab w:val="left" w:pos="8509"/>
        </w:tabs>
        <w:ind w:left="160"/>
        <w:rPr>
          <w:b/>
          <w:sz w:val="24"/>
        </w:rPr>
      </w:pPr>
      <w:proofErr w:type="gramStart"/>
      <w:r>
        <w:rPr>
          <w:b/>
          <w:sz w:val="24"/>
        </w:rPr>
        <w:t>UNIT-II</w:t>
      </w:r>
      <w:r>
        <w:rPr>
          <w:b/>
          <w:sz w:val="24"/>
        </w:rPr>
        <w:tab/>
        <w:t>A.C</w:t>
      </w:r>
      <w:r>
        <w:rPr>
          <w:b/>
          <w:spacing w:val="-3"/>
          <w:sz w:val="24"/>
        </w:rPr>
        <w:t xml:space="preserve"> </w:t>
      </w:r>
      <w:r>
        <w:rPr>
          <w:b/>
          <w:sz w:val="24"/>
        </w:rPr>
        <w:t>FUNDAMENTALS.</w:t>
      </w:r>
      <w:proofErr w:type="gramEnd"/>
      <w:r>
        <w:rPr>
          <w:b/>
          <w:sz w:val="24"/>
        </w:rPr>
        <w:tab/>
      </w:r>
      <w:proofErr w:type="gramStart"/>
      <w:r>
        <w:rPr>
          <w:b/>
          <w:sz w:val="24"/>
        </w:rPr>
        <w:t>(12 Hrs.)</w:t>
      </w:r>
      <w:proofErr w:type="gramEnd"/>
    </w:p>
    <w:p w:rsidR="005F6964" w:rsidRDefault="005F6964">
      <w:pPr>
        <w:pStyle w:val="BodyText"/>
        <w:spacing w:before="5"/>
        <w:ind w:left="0" w:firstLine="0"/>
        <w:rPr>
          <w:b/>
          <w:sz w:val="24"/>
        </w:rPr>
      </w:pPr>
    </w:p>
    <w:p w:rsidR="005F6964" w:rsidRDefault="00582FCD" w:rsidP="00606B84">
      <w:pPr>
        <w:pStyle w:val="ListParagraph"/>
        <w:numPr>
          <w:ilvl w:val="0"/>
          <w:numId w:val="16"/>
        </w:numPr>
        <w:tabs>
          <w:tab w:val="left" w:pos="880"/>
          <w:tab w:val="left" w:pos="881"/>
        </w:tabs>
        <w:spacing w:before="1" w:line="275" w:lineRule="exact"/>
        <w:ind w:hanging="721"/>
        <w:rPr>
          <w:b/>
          <w:sz w:val="24"/>
        </w:rPr>
      </w:pPr>
      <w:r>
        <w:rPr>
          <w:b/>
          <w:sz w:val="24"/>
        </w:rPr>
        <w:t>FUNDAMENTALS OF</w:t>
      </w:r>
      <w:r>
        <w:rPr>
          <w:b/>
          <w:spacing w:val="-3"/>
          <w:sz w:val="24"/>
        </w:rPr>
        <w:t xml:space="preserve"> </w:t>
      </w:r>
      <w:r>
        <w:rPr>
          <w:b/>
          <w:sz w:val="24"/>
        </w:rPr>
        <w:t>A.C</w:t>
      </w:r>
    </w:p>
    <w:p w:rsidR="005F6964" w:rsidRDefault="00582FCD" w:rsidP="00606B84">
      <w:pPr>
        <w:pStyle w:val="ListParagraph"/>
        <w:numPr>
          <w:ilvl w:val="1"/>
          <w:numId w:val="16"/>
        </w:numPr>
        <w:tabs>
          <w:tab w:val="left" w:pos="1600"/>
          <w:tab w:val="left" w:pos="1601"/>
        </w:tabs>
        <w:spacing w:before="0" w:line="275" w:lineRule="exact"/>
        <w:ind w:hanging="721"/>
        <w:rPr>
          <w:sz w:val="24"/>
        </w:rPr>
      </w:pPr>
      <w:r>
        <w:rPr>
          <w:sz w:val="24"/>
        </w:rPr>
        <w:t>Definition of Alternating current &amp;</w:t>
      </w:r>
      <w:r>
        <w:rPr>
          <w:spacing w:val="-7"/>
          <w:sz w:val="24"/>
        </w:rPr>
        <w:t xml:space="preserve"> </w:t>
      </w:r>
      <w:r>
        <w:rPr>
          <w:sz w:val="24"/>
        </w:rPr>
        <w:t>voltage.</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Working principle of Alternating current</w:t>
      </w:r>
      <w:r>
        <w:rPr>
          <w:spacing w:val="-8"/>
          <w:sz w:val="24"/>
        </w:rPr>
        <w:t xml:space="preserve"> </w:t>
      </w:r>
      <w:r>
        <w:rPr>
          <w:sz w:val="24"/>
        </w:rPr>
        <w:t>generator.</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Simple loop Alternator, Relationship between Speed, poles and</w:t>
      </w:r>
      <w:r>
        <w:rPr>
          <w:spacing w:val="-9"/>
          <w:sz w:val="24"/>
        </w:rPr>
        <w:t xml:space="preserve"> </w:t>
      </w:r>
      <w:r>
        <w:rPr>
          <w:sz w:val="24"/>
        </w:rPr>
        <w:t>frequency.</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 xml:space="preserve">Sinusoidal </w:t>
      </w:r>
      <w:proofErr w:type="spellStart"/>
      <w:r>
        <w:rPr>
          <w:sz w:val="24"/>
        </w:rPr>
        <w:t>Emf</w:t>
      </w:r>
      <w:proofErr w:type="spellEnd"/>
      <w:r>
        <w:rPr>
          <w:sz w:val="24"/>
        </w:rPr>
        <w:t xml:space="preserve"> Equation, other wave forms, triangular, square wave</w:t>
      </w:r>
      <w:r>
        <w:rPr>
          <w:spacing w:val="-12"/>
          <w:sz w:val="24"/>
        </w:rPr>
        <w:t xml:space="preserve"> </w:t>
      </w:r>
      <w:r>
        <w:rPr>
          <w:sz w:val="24"/>
        </w:rPr>
        <w:t>etc.</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Cycle, period, Frequency, amplitude, instantaneous</w:t>
      </w:r>
      <w:r>
        <w:rPr>
          <w:spacing w:val="-4"/>
          <w:sz w:val="24"/>
        </w:rPr>
        <w:t xml:space="preserve"> </w:t>
      </w:r>
      <w:r>
        <w:rPr>
          <w:sz w:val="24"/>
        </w:rPr>
        <w:t>value.</w:t>
      </w:r>
    </w:p>
    <w:p w:rsidR="005F6964" w:rsidRDefault="005F6964">
      <w:pPr>
        <w:rPr>
          <w:sz w:val="24"/>
        </w:rPr>
        <w:sectPr w:rsidR="005F6964">
          <w:pgSz w:w="12240" w:h="15840"/>
          <w:pgMar w:top="1360" w:right="1280" w:bottom="1420" w:left="1280" w:header="850" w:footer="1144" w:gutter="0"/>
          <w:cols w:space="720"/>
          <w:docGrid w:linePitch="299"/>
        </w:sectPr>
      </w:pPr>
    </w:p>
    <w:p w:rsidR="005F6964" w:rsidRDefault="00582FCD" w:rsidP="00606B84">
      <w:pPr>
        <w:pStyle w:val="ListParagraph"/>
        <w:numPr>
          <w:ilvl w:val="1"/>
          <w:numId w:val="16"/>
        </w:numPr>
        <w:tabs>
          <w:tab w:val="left" w:pos="1600"/>
          <w:tab w:val="left" w:pos="1601"/>
        </w:tabs>
        <w:spacing w:before="76"/>
        <w:ind w:hanging="721"/>
        <w:rPr>
          <w:sz w:val="24"/>
        </w:rPr>
      </w:pPr>
      <w:r>
        <w:rPr>
          <w:sz w:val="24"/>
        </w:rPr>
        <w:lastRenderedPageBreak/>
        <w:t>Average value, Effective value. R.M.S value. Form factor. Peak</w:t>
      </w:r>
      <w:r>
        <w:rPr>
          <w:spacing w:val="-9"/>
          <w:sz w:val="24"/>
        </w:rPr>
        <w:t xml:space="preserve"> </w:t>
      </w:r>
      <w:r>
        <w:rPr>
          <w:sz w:val="24"/>
        </w:rPr>
        <w:t>factor.</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Representation of A.C. through</w:t>
      </w:r>
      <w:r>
        <w:rPr>
          <w:spacing w:val="-1"/>
          <w:sz w:val="24"/>
        </w:rPr>
        <w:t xml:space="preserve"> </w:t>
      </w:r>
      <w:r>
        <w:rPr>
          <w:sz w:val="24"/>
        </w:rPr>
        <w:t>vectors.</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Phasor Diagrams, Phase difference, Polar form of A.C</w:t>
      </w:r>
      <w:r>
        <w:rPr>
          <w:spacing w:val="-7"/>
          <w:sz w:val="24"/>
        </w:rPr>
        <w:t xml:space="preserve"> </w:t>
      </w:r>
      <w:r>
        <w:rPr>
          <w:sz w:val="24"/>
        </w:rPr>
        <w:t>quantities.</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j Notation</w:t>
      </w:r>
    </w:p>
    <w:p w:rsidR="005F6964" w:rsidRDefault="005F6964">
      <w:pPr>
        <w:pStyle w:val="BodyText"/>
        <w:ind w:left="0" w:firstLine="0"/>
        <w:rPr>
          <w:sz w:val="24"/>
        </w:rPr>
      </w:pPr>
    </w:p>
    <w:p w:rsidR="005F6964" w:rsidRDefault="00582FCD" w:rsidP="00606B84">
      <w:pPr>
        <w:pStyle w:val="ListParagraph"/>
        <w:numPr>
          <w:ilvl w:val="0"/>
          <w:numId w:val="16"/>
        </w:numPr>
        <w:tabs>
          <w:tab w:val="left" w:pos="880"/>
          <w:tab w:val="left" w:pos="881"/>
          <w:tab w:val="left" w:pos="8509"/>
        </w:tabs>
        <w:spacing w:before="0" w:line="275" w:lineRule="exact"/>
        <w:ind w:hanging="721"/>
        <w:rPr>
          <w:b/>
          <w:sz w:val="24"/>
        </w:rPr>
      </w:pPr>
      <w:r>
        <w:rPr>
          <w:b/>
          <w:sz w:val="24"/>
        </w:rPr>
        <w:t>SINGLE PHASE</w:t>
      </w:r>
      <w:r>
        <w:rPr>
          <w:b/>
          <w:spacing w:val="-4"/>
          <w:sz w:val="24"/>
        </w:rPr>
        <w:t xml:space="preserve"> </w:t>
      </w:r>
      <w:r>
        <w:rPr>
          <w:b/>
          <w:sz w:val="24"/>
        </w:rPr>
        <w:t>A.C.</w:t>
      </w:r>
      <w:r>
        <w:rPr>
          <w:b/>
          <w:spacing w:val="-2"/>
          <w:sz w:val="24"/>
        </w:rPr>
        <w:t xml:space="preserve"> </w:t>
      </w:r>
      <w:r>
        <w:rPr>
          <w:b/>
          <w:sz w:val="24"/>
        </w:rPr>
        <w:t>CIRCUIT</w:t>
      </w:r>
      <w:r>
        <w:rPr>
          <w:b/>
          <w:sz w:val="24"/>
        </w:rPr>
        <w:tab/>
        <w:t>(22 Hrs.)</w:t>
      </w:r>
    </w:p>
    <w:p w:rsidR="005F6964" w:rsidRDefault="00582FCD" w:rsidP="00606B84">
      <w:pPr>
        <w:pStyle w:val="ListParagraph"/>
        <w:numPr>
          <w:ilvl w:val="1"/>
          <w:numId w:val="16"/>
        </w:numPr>
        <w:tabs>
          <w:tab w:val="left" w:pos="1600"/>
          <w:tab w:val="left" w:pos="1601"/>
        </w:tabs>
        <w:spacing w:before="0" w:line="275" w:lineRule="exact"/>
        <w:ind w:hanging="721"/>
        <w:rPr>
          <w:sz w:val="24"/>
        </w:rPr>
      </w:pPr>
      <w:r>
        <w:rPr>
          <w:sz w:val="24"/>
        </w:rPr>
        <w:t>A.C through pure Resistance and Vector</w:t>
      </w:r>
      <w:r>
        <w:rPr>
          <w:spacing w:val="-21"/>
          <w:sz w:val="24"/>
        </w:rPr>
        <w:t xml:space="preserve"> </w:t>
      </w:r>
      <w:r>
        <w:rPr>
          <w:sz w:val="24"/>
        </w:rPr>
        <w:t>Diagram.</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A.C through pure Inductance and Vector</w:t>
      </w:r>
      <w:r>
        <w:rPr>
          <w:spacing w:val="-27"/>
          <w:sz w:val="24"/>
        </w:rPr>
        <w:t xml:space="preserve"> </w:t>
      </w:r>
      <w:r>
        <w:rPr>
          <w:sz w:val="24"/>
        </w:rPr>
        <w:t>Diagram.</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A.C through pure Capacitance and Vector</w:t>
      </w:r>
      <w:r>
        <w:rPr>
          <w:spacing w:val="-5"/>
          <w:sz w:val="24"/>
        </w:rPr>
        <w:t xml:space="preserve"> </w:t>
      </w:r>
      <w:r>
        <w:rPr>
          <w:sz w:val="24"/>
        </w:rPr>
        <w:t>Diagram.</w:t>
      </w:r>
    </w:p>
    <w:p w:rsidR="005F6964" w:rsidRDefault="00582FCD" w:rsidP="00606B84">
      <w:pPr>
        <w:pStyle w:val="ListParagraph"/>
        <w:numPr>
          <w:ilvl w:val="1"/>
          <w:numId w:val="16"/>
        </w:numPr>
        <w:tabs>
          <w:tab w:val="left" w:pos="1600"/>
          <w:tab w:val="left" w:pos="1601"/>
        </w:tabs>
        <w:spacing w:before="2" w:line="242" w:lineRule="auto"/>
        <w:ind w:right="556"/>
        <w:rPr>
          <w:sz w:val="24"/>
        </w:rPr>
      </w:pPr>
      <w:r>
        <w:rPr>
          <w:sz w:val="24"/>
        </w:rPr>
        <w:t>A.C through pure Resistance &amp; Inductance in series including wave forms</w:t>
      </w:r>
      <w:r>
        <w:rPr>
          <w:spacing w:val="-32"/>
          <w:sz w:val="24"/>
        </w:rPr>
        <w:t xml:space="preserve"> </w:t>
      </w:r>
      <w:r>
        <w:rPr>
          <w:sz w:val="24"/>
        </w:rPr>
        <w:t>and Phasor</w:t>
      </w:r>
      <w:r>
        <w:rPr>
          <w:spacing w:val="-1"/>
          <w:sz w:val="24"/>
        </w:rPr>
        <w:t xml:space="preserve"> </w:t>
      </w:r>
      <w:r>
        <w:rPr>
          <w:sz w:val="24"/>
        </w:rPr>
        <w:t>diagram.</w:t>
      </w:r>
    </w:p>
    <w:p w:rsidR="005F6964" w:rsidRDefault="00582FCD" w:rsidP="00606B84">
      <w:pPr>
        <w:pStyle w:val="ListParagraph"/>
        <w:numPr>
          <w:ilvl w:val="1"/>
          <w:numId w:val="16"/>
        </w:numPr>
        <w:tabs>
          <w:tab w:val="left" w:pos="1600"/>
          <w:tab w:val="left" w:pos="1601"/>
        </w:tabs>
        <w:spacing w:before="0" w:line="242" w:lineRule="auto"/>
        <w:ind w:right="748"/>
        <w:rPr>
          <w:sz w:val="24"/>
        </w:rPr>
      </w:pPr>
      <w:r>
        <w:rPr>
          <w:sz w:val="24"/>
        </w:rPr>
        <w:t xml:space="preserve">A.C through Resistance and Capacitance connected in series including </w:t>
      </w:r>
      <w:r>
        <w:rPr>
          <w:spacing w:val="-4"/>
          <w:sz w:val="24"/>
        </w:rPr>
        <w:t xml:space="preserve">wave </w:t>
      </w:r>
      <w:r>
        <w:rPr>
          <w:sz w:val="24"/>
        </w:rPr>
        <w:t xml:space="preserve">forms and </w:t>
      </w:r>
      <w:proofErr w:type="spellStart"/>
      <w:r>
        <w:rPr>
          <w:sz w:val="24"/>
        </w:rPr>
        <w:t>phaser</w:t>
      </w:r>
      <w:proofErr w:type="spellEnd"/>
      <w:r>
        <w:rPr>
          <w:spacing w:val="-1"/>
          <w:sz w:val="24"/>
        </w:rPr>
        <w:t xml:space="preserve"> </w:t>
      </w:r>
      <w:r>
        <w:rPr>
          <w:sz w:val="24"/>
        </w:rPr>
        <w:t>diagram.</w:t>
      </w:r>
    </w:p>
    <w:p w:rsidR="005F6964" w:rsidRDefault="00582FCD" w:rsidP="00606B84">
      <w:pPr>
        <w:pStyle w:val="ListParagraph"/>
        <w:numPr>
          <w:ilvl w:val="1"/>
          <w:numId w:val="16"/>
        </w:numPr>
        <w:tabs>
          <w:tab w:val="left" w:pos="1600"/>
          <w:tab w:val="left" w:pos="1601"/>
        </w:tabs>
        <w:spacing w:before="0"/>
        <w:ind w:hanging="721"/>
        <w:rPr>
          <w:sz w:val="24"/>
        </w:rPr>
      </w:pPr>
      <w:r>
        <w:rPr>
          <w:sz w:val="24"/>
        </w:rPr>
        <w:t>Voltage, current and power relation in A.C. R/L and R/C</w:t>
      </w:r>
      <w:r>
        <w:rPr>
          <w:spacing w:val="-8"/>
          <w:sz w:val="24"/>
        </w:rPr>
        <w:t xml:space="preserve"> </w:t>
      </w:r>
      <w:r>
        <w:rPr>
          <w:sz w:val="24"/>
        </w:rPr>
        <w:t>Circuits.</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R.L.C series</w:t>
      </w:r>
      <w:r>
        <w:rPr>
          <w:spacing w:val="-1"/>
          <w:sz w:val="24"/>
        </w:rPr>
        <w:t xml:space="preserve"> </w:t>
      </w:r>
      <w:r>
        <w:rPr>
          <w:sz w:val="24"/>
        </w:rPr>
        <w:t>circuit.</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Impedance Triangle, Phase angle, power</w:t>
      </w:r>
      <w:r>
        <w:rPr>
          <w:spacing w:val="-5"/>
          <w:sz w:val="24"/>
        </w:rPr>
        <w:t xml:space="preserve"> </w:t>
      </w:r>
      <w:r>
        <w:rPr>
          <w:sz w:val="24"/>
        </w:rPr>
        <w:t>factor.</w:t>
      </w:r>
    </w:p>
    <w:p w:rsidR="005F6964" w:rsidRDefault="00582FCD" w:rsidP="00606B84">
      <w:pPr>
        <w:pStyle w:val="ListParagraph"/>
        <w:numPr>
          <w:ilvl w:val="1"/>
          <w:numId w:val="16"/>
        </w:numPr>
        <w:tabs>
          <w:tab w:val="left" w:pos="1600"/>
          <w:tab w:val="left" w:pos="1601"/>
        </w:tabs>
        <w:spacing w:before="3" w:line="242" w:lineRule="auto"/>
        <w:ind w:right="220"/>
        <w:rPr>
          <w:sz w:val="24"/>
        </w:rPr>
      </w:pPr>
      <w:r>
        <w:rPr>
          <w:sz w:val="24"/>
        </w:rPr>
        <w:t>Active and Reactive component. Actual power, Apparent Power, Reactive</w:t>
      </w:r>
      <w:r>
        <w:rPr>
          <w:spacing w:val="-23"/>
          <w:sz w:val="24"/>
        </w:rPr>
        <w:t xml:space="preserve"> </w:t>
      </w:r>
      <w:r>
        <w:rPr>
          <w:sz w:val="24"/>
        </w:rPr>
        <w:t>Power, relationship.</w:t>
      </w:r>
    </w:p>
    <w:p w:rsidR="005F6964" w:rsidRDefault="00582FCD" w:rsidP="00606B84">
      <w:pPr>
        <w:pStyle w:val="ListParagraph"/>
        <w:numPr>
          <w:ilvl w:val="1"/>
          <w:numId w:val="16"/>
        </w:numPr>
        <w:tabs>
          <w:tab w:val="left" w:pos="1600"/>
          <w:tab w:val="left" w:pos="1601"/>
        </w:tabs>
        <w:spacing w:before="0" w:line="275" w:lineRule="exact"/>
        <w:ind w:hanging="721"/>
        <w:rPr>
          <w:sz w:val="24"/>
        </w:rPr>
      </w:pPr>
      <w:r>
        <w:rPr>
          <w:sz w:val="24"/>
        </w:rPr>
        <w:t>Parallel A.C</w:t>
      </w:r>
      <w:r>
        <w:rPr>
          <w:spacing w:val="-1"/>
          <w:sz w:val="24"/>
        </w:rPr>
        <w:t xml:space="preserve"> </w:t>
      </w:r>
      <w:r>
        <w:rPr>
          <w:sz w:val="24"/>
        </w:rPr>
        <w:t>circuits.</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Solution of Parallel circuits by vector and admittance</w:t>
      </w:r>
      <w:r>
        <w:rPr>
          <w:spacing w:val="-11"/>
          <w:sz w:val="24"/>
        </w:rPr>
        <w:t xml:space="preserve"> </w:t>
      </w:r>
      <w:r>
        <w:rPr>
          <w:sz w:val="24"/>
        </w:rPr>
        <w:t>method.</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Solution of simple problems with Phasor</w:t>
      </w:r>
      <w:r>
        <w:rPr>
          <w:spacing w:val="-1"/>
          <w:sz w:val="24"/>
        </w:rPr>
        <w:t xml:space="preserve"> </w:t>
      </w:r>
      <w:r>
        <w:rPr>
          <w:sz w:val="24"/>
        </w:rPr>
        <w:t>Algebra.</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Power factor improvement with static</w:t>
      </w:r>
      <w:r>
        <w:rPr>
          <w:spacing w:val="-3"/>
          <w:sz w:val="24"/>
        </w:rPr>
        <w:t xml:space="preserve"> </w:t>
      </w:r>
      <w:r>
        <w:rPr>
          <w:sz w:val="24"/>
        </w:rPr>
        <w:t>capacitor.</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Solving problems involving power factor</w:t>
      </w:r>
      <w:r>
        <w:rPr>
          <w:spacing w:val="-7"/>
          <w:sz w:val="24"/>
        </w:rPr>
        <w:t xml:space="preserve"> </w:t>
      </w:r>
      <w:r>
        <w:rPr>
          <w:sz w:val="24"/>
        </w:rPr>
        <w:t>improvement.</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Resonance</w:t>
      </w:r>
      <w:r>
        <w:rPr>
          <w:spacing w:val="-2"/>
          <w:sz w:val="24"/>
        </w:rPr>
        <w:t xml:space="preserve"> </w:t>
      </w:r>
      <w:r>
        <w:rPr>
          <w:sz w:val="24"/>
        </w:rPr>
        <w:t>circuit.</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Series, parallel resonance</w:t>
      </w:r>
      <w:r>
        <w:rPr>
          <w:spacing w:val="-2"/>
          <w:sz w:val="24"/>
        </w:rPr>
        <w:t xml:space="preserve"> </w:t>
      </w:r>
      <w:r>
        <w:rPr>
          <w:sz w:val="24"/>
        </w:rPr>
        <w:t>circuit.</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Problems on resonant</w:t>
      </w:r>
      <w:r>
        <w:rPr>
          <w:spacing w:val="-1"/>
          <w:sz w:val="24"/>
        </w:rPr>
        <w:t xml:space="preserve"> </w:t>
      </w:r>
      <w:r>
        <w:rPr>
          <w:sz w:val="24"/>
        </w:rPr>
        <w:t>circuit.</w:t>
      </w:r>
    </w:p>
    <w:p w:rsidR="005F6964" w:rsidRDefault="005F6964">
      <w:pPr>
        <w:pStyle w:val="BodyText"/>
        <w:spacing w:before="9"/>
        <w:ind w:left="0" w:firstLine="0"/>
        <w:rPr>
          <w:sz w:val="24"/>
        </w:rPr>
      </w:pPr>
    </w:p>
    <w:p w:rsidR="005F6964" w:rsidRDefault="00582FCD">
      <w:pPr>
        <w:tabs>
          <w:tab w:val="left" w:pos="8509"/>
        </w:tabs>
        <w:spacing w:before="1"/>
        <w:ind w:left="160"/>
        <w:rPr>
          <w:b/>
          <w:sz w:val="24"/>
        </w:rPr>
      </w:pPr>
      <w:r>
        <w:rPr>
          <w:b/>
          <w:sz w:val="24"/>
        </w:rPr>
        <w:t>UNIT-</w:t>
      </w:r>
      <w:proofErr w:type="gramStart"/>
      <w:r>
        <w:rPr>
          <w:b/>
          <w:sz w:val="24"/>
        </w:rPr>
        <w:t xml:space="preserve">III </w:t>
      </w:r>
      <w:r>
        <w:rPr>
          <w:b/>
          <w:spacing w:val="52"/>
          <w:sz w:val="24"/>
        </w:rPr>
        <w:t xml:space="preserve"> </w:t>
      </w:r>
      <w:r>
        <w:rPr>
          <w:b/>
          <w:sz w:val="24"/>
        </w:rPr>
        <w:t>POLY</w:t>
      </w:r>
      <w:proofErr w:type="gramEnd"/>
      <w:r>
        <w:rPr>
          <w:b/>
          <w:sz w:val="24"/>
        </w:rPr>
        <w:t>-PHASE</w:t>
      </w:r>
      <w:r>
        <w:rPr>
          <w:b/>
          <w:spacing w:val="-2"/>
          <w:sz w:val="24"/>
        </w:rPr>
        <w:t xml:space="preserve"> </w:t>
      </w:r>
      <w:r>
        <w:rPr>
          <w:b/>
          <w:sz w:val="24"/>
        </w:rPr>
        <w:t>FUNDAMENTALS</w:t>
      </w:r>
      <w:r>
        <w:rPr>
          <w:b/>
          <w:sz w:val="24"/>
        </w:rPr>
        <w:tab/>
        <w:t>(25</w:t>
      </w:r>
      <w:r>
        <w:rPr>
          <w:b/>
          <w:spacing w:val="-1"/>
          <w:sz w:val="24"/>
        </w:rPr>
        <w:t xml:space="preserve"> </w:t>
      </w:r>
      <w:r>
        <w:rPr>
          <w:b/>
          <w:sz w:val="24"/>
        </w:rPr>
        <w:t>Hrs.)</w:t>
      </w:r>
    </w:p>
    <w:p w:rsidR="005F6964" w:rsidRDefault="005F6964">
      <w:pPr>
        <w:pStyle w:val="BodyText"/>
        <w:spacing w:before="4"/>
        <w:ind w:left="0" w:firstLine="0"/>
        <w:rPr>
          <w:b/>
          <w:sz w:val="24"/>
        </w:rPr>
      </w:pPr>
    </w:p>
    <w:p w:rsidR="005F6964" w:rsidRDefault="00582FCD" w:rsidP="00606B84">
      <w:pPr>
        <w:pStyle w:val="ListParagraph"/>
        <w:numPr>
          <w:ilvl w:val="0"/>
          <w:numId w:val="16"/>
        </w:numPr>
        <w:tabs>
          <w:tab w:val="left" w:pos="880"/>
          <w:tab w:val="left" w:pos="881"/>
        </w:tabs>
        <w:spacing w:before="0" w:line="275" w:lineRule="exact"/>
        <w:ind w:hanging="721"/>
        <w:rPr>
          <w:b/>
          <w:sz w:val="24"/>
        </w:rPr>
      </w:pPr>
      <w:r>
        <w:rPr>
          <w:b/>
          <w:sz w:val="24"/>
        </w:rPr>
        <w:t>POLY-PHASE A.C.</w:t>
      </w:r>
      <w:r>
        <w:rPr>
          <w:b/>
          <w:spacing w:val="-1"/>
          <w:sz w:val="24"/>
        </w:rPr>
        <w:t xml:space="preserve"> </w:t>
      </w:r>
      <w:r>
        <w:rPr>
          <w:b/>
          <w:sz w:val="24"/>
        </w:rPr>
        <w:t>CIRCUIT</w:t>
      </w:r>
    </w:p>
    <w:p w:rsidR="005F6964" w:rsidRDefault="00582FCD" w:rsidP="00606B84">
      <w:pPr>
        <w:pStyle w:val="ListParagraph"/>
        <w:numPr>
          <w:ilvl w:val="1"/>
          <w:numId w:val="16"/>
        </w:numPr>
        <w:tabs>
          <w:tab w:val="left" w:pos="1600"/>
          <w:tab w:val="left" w:pos="1601"/>
        </w:tabs>
        <w:spacing w:before="0" w:line="275" w:lineRule="exact"/>
        <w:ind w:hanging="721"/>
        <w:rPr>
          <w:sz w:val="24"/>
        </w:rPr>
      </w:pPr>
      <w:r>
        <w:rPr>
          <w:sz w:val="24"/>
        </w:rPr>
        <w:t xml:space="preserve">Generation of two </w:t>
      </w:r>
      <w:proofErr w:type="gramStart"/>
      <w:r>
        <w:rPr>
          <w:sz w:val="24"/>
        </w:rPr>
        <w:t>Phase</w:t>
      </w:r>
      <w:proofErr w:type="gramEnd"/>
      <w:r>
        <w:rPr>
          <w:sz w:val="24"/>
        </w:rPr>
        <w:t>, three Phase</w:t>
      </w:r>
      <w:r>
        <w:rPr>
          <w:spacing w:val="-4"/>
          <w:sz w:val="24"/>
        </w:rPr>
        <w:t xml:space="preserve"> </w:t>
      </w:r>
      <w:proofErr w:type="spellStart"/>
      <w:r>
        <w:rPr>
          <w:sz w:val="24"/>
        </w:rPr>
        <w:t>emf</w:t>
      </w:r>
      <w:proofErr w:type="spellEnd"/>
      <w:r>
        <w:rPr>
          <w:sz w:val="24"/>
        </w:rPr>
        <w:t>.</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Advantages of Poly Phase</w:t>
      </w:r>
      <w:r>
        <w:rPr>
          <w:spacing w:val="-10"/>
          <w:sz w:val="24"/>
        </w:rPr>
        <w:t xml:space="preserve"> </w:t>
      </w:r>
      <w:r>
        <w:rPr>
          <w:sz w:val="24"/>
        </w:rPr>
        <w:t>system.</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Current in Neutral in a 3 Phase</w:t>
      </w:r>
      <w:r>
        <w:rPr>
          <w:spacing w:val="-3"/>
          <w:sz w:val="24"/>
        </w:rPr>
        <w:t xml:space="preserve"> </w:t>
      </w:r>
      <w:r>
        <w:rPr>
          <w:sz w:val="24"/>
        </w:rPr>
        <w:t>circuit.</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Power</w:t>
      </w:r>
      <w:r>
        <w:rPr>
          <w:spacing w:val="-1"/>
          <w:sz w:val="24"/>
        </w:rPr>
        <w:t xml:space="preserve"> </w:t>
      </w:r>
      <w:r>
        <w:rPr>
          <w:sz w:val="24"/>
        </w:rPr>
        <w:t>Equation.</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 xml:space="preserve">Star &amp; Delta connection, </w:t>
      </w:r>
      <w:proofErr w:type="spellStart"/>
      <w:r>
        <w:rPr>
          <w:sz w:val="24"/>
        </w:rPr>
        <w:t>Relation ship</w:t>
      </w:r>
      <w:proofErr w:type="spellEnd"/>
      <w:r>
        <w:rPr>
          <w:sz w:val="24"/>
        </w:rPr>
        <w:t xml:space="preserve"> between line and Phase</w:t>
      </w:r>
      <w:r>
        <w:rPr>
          <w:spacing w:val="-11"/>
          <w:sz w:val="24"/>
        </w:rPr>
        <w:t xml:space="preserve"> </w:t>
      </w:r>
      <w:r>
        <w:rPr>
          <w:sz w:val="24"/>
        </w:rPr>
        <w:t>values.</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Comparison of Star and Delta connections, their uses, and</w:t>
      </w:r>
      <w:r>
        <w:rPr>
          <w:spacing w:val="-7"/>
          <w:sz w:val="24"/>
        </w:rPr>
        <w:t xml:space="preserve"> </w:t>
      </w:r>
      <w:r>
        <w:rPr>
          <w:sz w:val="24"/>
        </w:rPr>
        <w:t>conversion.</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Power in a three Phase Balanced</w:t>
      </w:r>
      <w:r>
        <w:rPr>
          <w:spacing w:val="-5"/>
          <w:sz w:val="24"/>
        </w:rPr>
        <w:t xml:space="preserve"> </w:t>
      </w:r>
      <w:r>
        <w:rPr>
          <w:sz w:val="24"/>
        </w:rPr>
        <w:t>load.</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Vector diagram of a Star and Delta connected</w:t>
      </w:r>
      <w:r>
        <w:rPr>
          <w:spacing w:val="-8"/>
          <w:sz w:val="24"/>
        </w:rPr>
        <w:t xml:space="preserve"> </w:t>
      </w:r>
      <w:r>
        <w:rPr>
          <w:sz w:val="24"/>
        </w:rPr>
        <w:t>load.</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Measurement of power with one watt meter without the use of Neutral</w:t>
      </w:r>
      <w:r>
        <w:rPr>
          <w:spacing w:val="-14"/>
          <w:sz w:val="24"/>
        </w:rPr>
        <w:t xml:space="preserve"> </w:t>
      </w:r>
      <w:r>
        <w:rPr>
          <w:sz w:val="24"/>
        </w:rPr>
        <w:t>wire.</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Measurement of power with two watt meters and its vector</w:t>
      </w:r>
      <w:r>
        <w:rPr>
          <w:spacing w:val="-23"/>
          <w:sz w:val="24"/>
        </w:rPr>
        <w:t xml:space="preserve"> </w:t>
      </w:r>
      <w:r>
        <w:rPr>
          <w:sz w:val="24"/>
        </w:rPr>
        <w:t>diagram.</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Measurement of Power with three watt meters and its vector</w:t>
      </w:r>
      <w:r>
        <w:rPr>
          <w:spacing w:val="-26"/>
          <w:sz w:val="24"/>
        </w:rPr>
        <w:t xml:space="preserve"> </w:t>
      </w:r>
      <w:r>
        <w:rPr>
          <w:sz w:val="24"/>
        </w:rPr>
        <w:t>diagram.</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Measurement of Reactive power in a three Phase</w:t>
      </w:r>
      <w:r>
        <w:rPr>
          <w:spacing w:val="-9"/>
          <w:sz w:val="24"/>
        </w:rPr>
        <w:t xml:space="preserve"> </w:t>
      </w:r>
      <w:r>
        <w:rPr>
          <w:sz w:val="24"/>
        </w:rPr>
        <w:t>circuit.</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Calculation of P.F. with Active and reactive</w:t>
      </w:r>
      <w:r>
        <w:rPr>
          <w:spacing w:val="-5"/>
          <w:sz w:val="24"/>
        </w:rPr>
        <w:t xml:space="preserve"> </w:t>
      </w:r>
      <w:r>
        <w:rPr>
          <w:sz w:val="24"/>
        </w:rPr>
        <w:t>power.</w:t>
      </w:r>
    </w:p>
    <w:p w:rsidR="005F6964" w:rsidRDefault="005F6964">
      <w:pPr>
        <w:rPr>
          <w:sz w:val="24"/>
        </w:rPr>
        <w:sectPr w:rsidR="005F6964">
          <w:pgSz w:w="12240" w:h="15840"/>
          <w:pgMar w:top="1360" w:right="1280" w:bottom="1420" w:left="1280" w:header="850" w:footer="1144" w:gutter="0"/>
          <w:cols w:space="720"/>
          <w:docGrid w:linePitch="299"/>
        </w:sectPr>
      </w:pPr>
    </w:p>
    <w:p w:rsidR="005F6964" w:rsidRDefault="00582FCD" w:rsidP="00606B84">
      <w:pPr>
        <w:pStyle w:val="ListParagraph"/>
        <w:numPr>
          <w:ilvl w:val="1"/>
          <w:numId w:val="16"/>
        </w:numPr>
        <w:tabs>
          <w:tab w:val="left" w:pos="1600"/>
          <w:tab w:val="left" w:pos="1601"/>
        </w:tabs>
        <w:spacing w:before="76"/>
        <w:ind w:hanging="721"/>
        <w:rPr>
          <w:sz w:val="24"/>
        </w:rPr>
      </w:pPr>
      <w:r>
        <w:rPr>
          <w:sz w:val="24"/>
        </w:rPr>
        <w:lastRenderedPageBreak/>
        <w:t>Phase</w:t>
      </w:r>
      <w:r>
        <w:rPr>
          <w:spacing w:val="-2"/>
          <w:sz w:val="24"/>
        </w:rPr>
        <w:t xml:space="preserve"> </w:t>
      </w:r>
      <w:r>
        <w:rPr>
          <w:sz w:val="24"/>
        </w:rPr>
        <w:t>sequence.</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Power factor improvement and problems</w:t>
      </w:r>
      <w:r>
        <w:rPr>
          <w:spacing w:val="-1"/>
          <w:sz w:val="24"/>
        </w:rPr>
        <w:t xml:space="preserve"> </w:t>
      </w:r>
      <w:r>
        <w:rPr>
          <w:sz w:val="24"/>
        </w:rPr>
        <w:t>solving.</w:t>
      </w:r>
    </w:p>
    <w:p w:rsidR="005F6964" w:rsidRDefault="00582FCD" w:rsidP="00606B84">
      <w:pPr>
        <w:pStyle w:val="ListParagraph"/>
        <w:numPr>
          <w:ilvl w:val="1"/>
          <w:numId w:val="16"/>
        </w:numPr>
        <w:tabs>
          <w:tab w:val="left" w:pos="1600"/>
          <w:tab w:val="left" w:pos="1601"/>
        </w:tabs>
        <w:spacing w:before="3"/>
        <w:ind w:hanging="721"/>
        <w:rPr>
          <w:sz w:val="24"/>
        </w:rPr>
      </w:pPr>
      <w:r>
        <w:rPr>
          <w:sz w:val="24"/>
        </w:rPr>
        <w:t>Advantages of 3 Phase supply over single Phase</w:t>
      </w:r>
      <w:r>
        <w:rPr>
          <w:spacing w:val="-15"/>
          <w:sz w:val="24"/>
        </w:rPr>
        <w:t xml:space="preserve"> </w:t>
      </w:r>
      <w:r>
        <w:rPr>
          <w:sz w:val="24"/>
        </w:rPr>
        <w:t>supply.</w:t>
      </w:r>
    </w:p>
    <w:p w:rsidR="005F6964" w:rsidRDefault="00582FCD" w:rsidP="00606B84">
      <w:pPr>
        <w:pStyle w:val="ListParagraph"/>
        <w:numPr>
          <w:ilvl w:val="1"/>
          <w:numId w:val="16"/>
        </w:numPr>
        <w:tabs>
          <w:tab w:val="left" w:pos="1600"/>
          <w:tab w:val="left" w:pos="1601"/>
        </w:tabs>
        <w:spacing w:before="2"/>
        <w:ind w:hanging="721"/>
        <w:rPr>
          <w:sz w:val="24"/>
        </w:rPr>
      </w:pPr>
      <w:r>
        <w:rPr>
          <w:sz w:val="24"/>
        </w:rPr>
        <w:t>Problem solving on 3 Phase</w:t>
      </w:r>
      <w:r>
        <w:rPr>
          <w:spacing w:val="-4"/>
          <w:sz w:val="24"/>
        </w:rPr>
        <w:t xml:space="preserve"> </w:t>
      </w:r>
      <w:r>
        <w:rPr>
          <w:sz w:val="24"/>
        </w:rPr>
        <w:t>circuits.</w:t>
      </w:r>
    </w:p>
    <w:p w:rsidR="005F6964" w:rsidRDefault="005F6964">
      <w:pPr>
        <w:rPr>
          <w:sz w:val="24"/>
        </w:rPr>
        <w:sectPr w:rsidR="005F6964">
          <w:pgSz w:w="12240" w:h="15840"/>
          <w:pgMar w:top="1360" w:right="1280" w:bottom="1420" w:left="1280" w:header="850" w:footer="1144" w:gutter="0"/>
          <w:cols w:space="720"/>
          <w:docGrid w:linePitch="299"/>
        </w:sectPr>
      </w:pPr>
    </w:p>
    <w:p w:rsidR="005F6964" w:rsidRDefault="00582FCD">
      <w:pPr>
        <w:tabs>
          <w:tab w:val="left" w:pos="2320"/>
        </w:tabs>
        <w:spacing w:before="61" w:line="484" w:lineRule="auto"/>
        <w:ind w:left="160" w:right="2077"/>
        <w:rPr>
          <w:b/>
          <w:sz w:val="24"/>
        </w:rPr>
      </w:pPr>
      <w:r>
        <w:rPr>
          <w:b/>
          <w:sz w:val="24"/>
        </w:rPr>
        <w:lastRenderedPageBreak/>
        <w:t>ET</w:t>
      </w:r>
      <w:r w:rsidR="00F969CF">
        <w:rPr>
          <w:b/>
          <w:sz w:val="24"/>
        </w:rPr>
        <w:t>-</w:t>
      </w:r>
      <w:r>
        <w:rPr>
          <w:b/>
          <w:spacing w:val="-1"/>
          <w:sz w:val="24"/>
        </w:rPr>
        <w:t xml:space="preserve"> </w:t>
      </w:r>
      <w:r w:rsidR="00F969CF">
        <w:rPr>
          <w:b/>
          <w:sz w:val="24"/>
        </w:rPr>
        <w:t>115</w:t>
      </w:r>
      <w:r>
        <w:rPr>
          <w:b/>
          <w:sz w:val="24"/>
        </w:rPr>
        <w:tab/>
        <w:t>PRINCIPLES OF ELECTRICAL</w:t>
      </w:r>
      <w:r>
        <w:rPr>
          <w:b/>
          <w:spacing w:val="-15"/>
          <w:sz w:val="24"/>
        </w:rPr>
        <w:t xml:space="preserve"> </w:t>
      </w:r>
      <w:r>
        <w:rPr>
          <w:b/>
          <w:sz w:val="24"/>
        </w:rPr>
        <w:t>ENGINEERING INSTRUCTIONAL</w:t>
      </w:r>
      <w:r>
        <w:rPr>
          <w:b/>
          <w:spacing w:val="-1"/>
          <w:sz w:val="24"/>
        </w:rPr>
        <w:t xml:space="preserve"> </w:t>
      </w:r>
      <w:r>
        <w:rPr>
          <w:b/>
          <w:sz w:val="24"/>
        </w:rPr>
        <w:t>OBJECTIVES</w:t>
      </w:r>
    </w:p>
    <w:p w:rsidR="005F6964" w:rsidRDefault="00582FCD">
      <w:pPr>
        <w:spacing w:line="270" w:lineRule="exact"/>
        <w:ind w:left="107" w:right="103"/>
        <w:jc w:val="center"/>
        <w:rPr>
          <w:sz w:val="24"/>
        </w:rPr>
      </w:pPr>
      <w:r>
        <w:rPr>
          <w:sz w:val="24"/>
        </w:rPr>
        <w:t>TIME SCHEDULE</w:t>
      </w:r>
    </w:p>
    <w:p w:rsidR="005F6964" w:rsidRDefault="005F6964">
      <w:pPr>
        <w:pStyle w:val="BodyText"/>
        <w:spacing w:before="0"/>
        <w:ind w:left="0" w:firstLine="0"/>
        <w:rPr>
          <w:sz w:val="15"/>
        </w:rPr>
      </w:pPr>
    </w:p>
    <w:tbl>
      <w:tblPr>
        <w:tblW w:w="0" w:type="auto"/>
        <w:tblInd w:w="190"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4A0" w:firstRow="1" w:lastRow="0" w:firstColumn="1" w:lastColumn="0" w:noHBand="0" w:noVBand="1"/>
      </w:tblPr>
      <w:tblGrid>
        <w:gridCol w:w="898"/>
        <w:gridCol w:w="4134"/>
        <w:gridCol w:w="1351"/>
        <w:gridCol w:w="2254"/>
      </w:tblGrid>
      <w:tr w:rsidR="005F6964">
        <w:trPr>
          <w:trHeight w:val="619"/>
        </w:trPr>
        <w:tc>
          <w:tcPr>
            <w:tcW w:w="898" w:type="dxa"/>
            <w:tcBorders>
              <w:bottom w:val="single" w:sz="8" w:space="0" w:color="000000"/>
              <w:right w:val="single" w:sz="8" w:space="0" w:color="000000"/>
            </w:tcBorders>
          </w:tcPr>
          <w:p w:rsidR="005F6964" w:rsidRDefault="00582FCD">
            <w:pPr>
              <w:pStyle w:val="TableParagraph"/>
              <w:spacing w:before="91"/>
              <w:ind w:left="158" w:right="158"/>
              <w:jc w:val="center"/>
              <w:rPr>
                <w:sz w:val="20"/>
              </w:rPr>
            </w:pPr>
            <w:r>
              <w:rPr>
                <w:sz w:val="20"/>
              </w:rPr>
              <w:t>S.NO.</w:t>
            </w:r>
          </w:p>
        </w:tc>
        <w:tc>
          <w:tcPr>
            <w:tcW w:w="4134" w:type="dxa"/>
            <w:tcBorders>
              <w:left w:val="single" w:sz="8" w:space="0" w:color="000000"/>
              <w:bottom w:val="single" w:sz="8" w:space="0" w:color="000000"/>
              <w:right w:val="single" w:sz="8" w:space="0" w:color="000000"/>
            </w:tcBorders>
          </w:tcPr>
          <w:p w:rsidR="005F6964" w:rsidRDefault="00582FCD">
            <w:pPr>
              <w:pStyle w:val="TableParagraph"/>
              <w:spacing w:before="91"/>
              <w:ind w:left="119"/>
              <w:rPr>
                <w:sz w:val="20"/>
              </w:rPr>
            </w:pPr>
            <w:r>
              <w:rPr>
                <w:sz w:val="20"/>
              </w:rPr>
              <w:t>MAJOR TOPICS</w:t>
            </w:r>
          </w:p>
        </w:tc>
        <w:tc>
          <w:tcPr>
            <w:tcW w:w="1351" w:type="dxa"/>
            <w:tcBorders>
              <w:left w:val="single" w:sz="8" w:space="0" w:color="000000"/>
              <w:bottom w:val="single" w:sz="8" w:space="0" w:color="000000"/>
              <w:right w:val="single" w:sz="8" w:space="0" w:color="000000"/>
            </w:tcBorders>
          </w:tcPr>
          <w:p w:rsidR="005F6964" w:rsidRDefault="00582FCD">
            <w:pPr>
              <w:pStyle w:val="TableParagraph"/>
              <w:spacing w:before="91" w:line="249" w:lineRule="auto"/>
              <w:ind w:left="258" w:firstLine="93"/>
              <w:rPr>
                <w:sz w:val="20"/>
              </w:rPr>
            </w:pPr>
            <w:r>
              <w:rPr>
                <w:sz w:val="20"/>
              </w:rPr>
              <w:t xml:space="preserve">NO. OF </w:t>
            </w:r>
            <w:r>
              <w:rPr>
                <w:w w:val="95"/>
                <w:sz w:val="20"/>
              </w:rPr>
              <w:t>PERIODS</w:t>
            </w:r>
          </w:p>
        </w:tc>
        <w:tc>
          <w:tcPr>
            <w:tcW w:w="2254" w:type="dxa"/>
            <w:tcBorders>
              <w:left w:val="single" w:sz="8" w:space="0" w:color="000000"/>
              <w:bottom w:val="single" w:sz="8" w:space="0" w:color="000000"/>
            </w:tcBorders>
          </w:tcPr>
          <w:p w:rsidR="005F6964" w:rsidRDefault="00582FCD">
            <w:pPr>
              <w:pStyle w:val="TableParagraph"/>
              <w:spacing w:before="91" w:line="249" w:lineRule="auto"/>
              <w:ind w:left="561" w:right="166" w:hanging="339"/>
              <w:rPr>
                <w:sz w:val="20"/>
              </w:rPr>
            </w:pPr>
            <w:r>
              <w:rPr>
                <w:sz w:val="20"/>
              </w:rPr>
              <w:t>NO. OF QUESTIONS IN Q. PAPER</w:t>
            </w:r>
          </w:p>
        </w:tc>
      </w:tr>
      <w:tr w:rsidR="005F6964">
        <w:trPr>
          <w:trHeight w:val="383"/>
        </w:trPr>
        <w:tc>
          <w:tcPr>
            <w:tcW w:w="898" w:type="dxa"/>
            <w:tcBorders>
              <w:top w:val="single" w:sz="8" w:space="0" w:color="000000"/>
              <w:bottom w:val="single" w:sz="8" w:space="0" w:color="000000"/>
              <w:right w:val="single" w:sz="8" w:space="0" w:color="000000"/>
            </w:tcBorders>
          </w:tcPr>
          <w:p w:rsidR="005F6964" w:rsidRDefault="00582FCD">
            <w:pPr>
              <w:pStyle w:val="TableParagraph"/>
              <w:spacing w:before="95"/>
              <w:ind w:left="156" w:right="158"/>
              <w:jc w:val="center"/>
              <w:rPr>
                <w:sz w:val="20"/>
              </w:rPr>
            </w:pPr>
            <w:r>
              <w:rPr>
                <w:sz w:val="20"/>
              </w:rPr>
              <w:t>1.</w:t>
            </w:r>
          </w:p>
        </w:tc>
        <w:tc>
          <w:tcPr>
            <w:tcW w:w="4134"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spacing w:before="95"/>
              <w:ind w:left="119"/>
              <w:rPr>
                <w:sz w:val="20"/>
              </w:rPr>
            </w:pPr>
            <w:r>
              <w:rPr>
                <w:sz w:val="20"/>
              </w:rPr>
              <w:t>D.C. fundamentals</w:t>
            </w:r>
          </w:p>
        </w:tc>
        <w:tc>
          <w:tcPr>
            <w:tcW w:w="1351"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spacing w:before="95"/>
              <w:ind w:left="446" w:right="431"/>
              <w:jc w:val="center"/>
              <w:rPr>
                <w:sz w:val="20"/>
              </w:rPr>
            </w:pPr>
            <w:r>
              <w:rPr>
                <w:sz w:val="20"/>
              </w:rPr>
              <w:t>35+2</w:t>
            </w:r>
          </w:p>
        </w:tc>
        <w:tc>
          <w:tcPr>
            <w:tcW w:w="2254" w:type="dxa"/>
            <w:tcBorders>
              <w:top w:val="single" w:sz="8" w:space="0" w:color="000000"/>
              <w:left w:val="single" w:sz="8" w:space="0" w:color="000000"/>
              <w:bottom w:val="single" w:sz="8" w:space="0" w:color="000000"/>
            </w:tcBorders>
          </w:tcPr>
          <w:p w:rsidR="005F6964" w:rsidRDefault="005F6964">
            <w:pPr>
              <w:pStyle w:val="TableParagraph"/>
            </w:pPr>
          </w:p>
        </w:tc>
      </w:tr>
      <w:tr w:rsidR="005F6964">
        <w:trPr>
          <w:trHeight w:val="623"/>
        </w:trPr>
        <w:tc>
          <w:tcPr>
            <w:tcW w:w="898" w:type="dxa"/>
            <w:tcBorders>
              <w:top w:val="single" w:sz="8" w:space="0" w:color="000000"/>
              <w:bottom w:val="single" w:sz="8" w:space="0" w:color="000000"/>
              <w:right w:val="single" w:sz="8" w:space="0" w:color="000000"/>
            </w:tcBorders>
          </w:tcPr>
          <w:p w:rsidR="005F6964" w:rsidRDefault="005F6964">
            <w:pPr>
              <w:pStyle w:val="TableParagraph"/>
            </w:pPr>
          </w:p>
        </w:tc>
        <w:tc>
          <w:tcPr>
            <w:tcW w:w="4134"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tabs>
                <w:tab w:val="left" w:pos="839"/>
              </w:tabs>
              <w:spacing w:before="95" w:line="252" w:lineRule="auto"/>
              <w:ind w:left="20" w:right="856" w:firstLine="98"/>
              <w:rPr>
                <w:sz w:val="20"/>
              </w:rPr>
            </w:pPr>
            <w:r>
              <w:rPr>
                <w:sz w:val="20"/>
              </w:rPr>
              <w:t>a.</w:t>
            </w:r>
            <w:r>
              <w:rPr>
                <w:sz w:val="20"/>
              </w:rPr>
              <w:tab/>
              <w:t>Electric current, ohm’s law,</w:t>
            </w:r>
            <w:r>
              <w:rPr>
                <w:spacing w:val="-21"/>
                <w:sz w:val="20"/>
              </w:rPr>
              <w:t xml:space="preserve"> </w:t>
            </w:r>
            <w:r>
              <w:rPr>
                <w:spacing w:val="-11"/>
                <w:sz w:val="20"/>
              </w:rPr>
              <w:t xml:space="preserve">&amp; </w:t>
            </w:r>
            <w:proofErr w:type="spellStart"/>
            <w:r>
              <w:rPr>
                <w:sz w:val="20"/>
              </w:rPr>
              <w:t>rchhoff’s</w:t>
            </w:r>
            <w:proofErr w:type="spellEnd"/>
            <w:r>
              <w:rPr>
                <w:spacing w:val="-2"/>
                <w:sz w:val="20"/>
              </w:rPr>
              <w:t xml:space="preserve"> </w:t>
            </w:r>
            <w:r>
              <w:rPr>
                <w:sz w:val="20"/>
              </w:rPr>
              <w:t>laws.</w:t>
            </w:r>
          </w:p>
        </w:tc>
        <w:tc>
          <w:tcPr>
            <w:tcW w:w="1351" w:type="dxa"/>
            <w:tcBorders>
              <w:top w:val="single" w:sz="8" w:space="0" w:color="000000"/>
              <w:left w:val="single" w:sz="8" w:space="0" w:color="000000"/>
              <w:bottom w:val="single" w:sz="8" w:space="0" w:color="000000"/>
              <w:right w:val="single" w:sz="8" w:space="0" w:color="000000"/>
            </w:tcBorders>
          </w:tcPr>
          <w:p w:rsidR="005F6964" w:rsidRDefault="005F6964">
            <w:pPr>
              <w:pStyle w:val="TableParagraph"/>
            </w:pPr>
          </w:p>
        </w:tc>
        <w:tc>
          <w:tcPr>
            <w:tcW w:w="2254" w:type="dxa"/>
            <w:tcBorders>
              <w:top w:val="single" w:sz="8" w:space="0" w:color="000000"/>
              <w:left w:val="single" w:sz="8" w:space="0" w:color="000000"/>
              <w:bottom w:val="single" w:sz="8" w:space="0" w:color="000000"/>
            </w:tcBorders>
          </w:tcPr>
          <w:p w:rsidR="005F6964" w:rsidRDefault="00582FCD">
            <w:pPr>
              <w:pStyle w:val="TableParagraph"/>
              <w:spacing w:before="95"/>
              <w:ind w:left="35"/>
              <w:jc w:val="center"/>
              <w:rPr>
                <w:sz w:val="20"/>
              </w:rPr>
            </w:pPr>
            <w:r>
              <w:rPr>
                <w:w w:val="99"/>
                <w:sz w:val="20"/>
              </w:rPr>
              <w:t>1</w:t>
            </w:r>
          </w:p>
        </w:tc>
      </w:tr>
      <w:tr w:rsidR="005F6964">
        <w:trPr>
          <w:trHeight w:val="383"/>
        </w:trPr>
        <w:tc>
          <w:tcPr>
            <w:tcW w:w="898" w:type="dxa"/>
            <w:tcBorders>
              <w:top w:val="single" w:sz="8" w:space="0" w:color="000000"/>
              <w:bottom w:val="single" w:sz="8" w:space="0" w:color="000000"/>
              <w:right w:val="single" w:sz="8" w:space="0" w:color="000000"/>
            </w:tcBorders>
          </w:tcPr>
          <w:p w:rsidR="005F6964" w:rsidRDefault="005F6964">
            <w:pPr>
              <w:pStyle w:val="TableParagraph"/>
            </w:pPr>
          </w:p>
        </w:tc>
        <w:tc>
          <w:tcPr>
            <w:tcW w:w="4134"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tabs>
                <w:tab w:val="left" w:pos="839"/>
              </w:tabs>
              <w:spacing w:before="95"/>
              <w:ind w:left="119"/>
              <w:rPr>
                <w:sz w:val="20"/>
              </w:rPr>
            </w:pPr>
            <w:r>
              <w:rPr>
                <w:sz w:val="20"/>
              </w:rPr>
              <w:t>b.</w:t>
            </w:r>
            <w:r>
              <w:rPr>
                <w:sz w:val="20"/>
              </w:rPr>
              <w:tab/>
              <w:t>Work, Power &amp;</w:t>
            </w:r>
            <w:r>
              <w:rPr>
                <w:spacing w:val="-3"/>
                <w:sz w:val="20"/>
              </w:rPr>
              <w:t xml:space="preserve"> </w:t>
            </w:r>
            <w:r>
              <w:rPr>
                <w:sz w:val="20"/>
              </w:rPr>
              <w:t>Energy.</w:t>
            </w:r>
          </w:p>
        </w:tc>
        <w:tc>
          <w:tcPr>
            <w:tcW w:w="1351" w:type="dxa"/>
            <w:tcBorders>
              <w:top w:val="single" w:sz="8" w:space="0" w:color="000000"/>
              <w:left w:val="single" w:sz="8" w:space="0" w:color="000000"/>
              <w:bottom w:val="single" w:sz="8" w:space="0" w:color="000000"/>
              <w:right w:val="single" w:sz="8" w:space="0" w:color="000000"/>
            </w:tcBorders>
          </w:tcPr>
          <w:p w:rsidR="005F6964" w:rsidRDefault="005F6964">
            <w:pPr>
              <w:pStyle w:val="TableParagraph"/>
            </w:pPr>
          </w:p>
        </w:tc>
        <w:tc>
          <w:tcPr>
            <w:tcW w:w="2254" w:type="dxa"/>
            <w:tcBorders>
              <w:top w:val="single" w:sz="8" w:space="0" w:color="000000"/>
              <w:left w:val="single" w:sz="8" w:space="0" w:color="000000"/>
              <w:bottom w:val="single" w:sz="8" w:space="0" w:color="000000"/>
            </w:tcBorders>
          </w:tcPr>
          <w:p w:rsidR="005F6964" w:rsidRDefault="00582FCD">
            <w:pPr>
              <w:pStyle w:val="TableParagraph"/>
              <w:spacing w:before="95"/>
              <w:ind w:left="35"/>
              <w:jc w:val="center"/>
              <w:rPr>
                <w:sz w:val="20"/>
              </w:rPr>
            </w:pPr>
            <w:r>
              <w:rPr>
                <w:w w:val="99"/>
                <w:sz w:val="20"/>
              </w:rPr>
              <w:t>1</w:t>
            </w:r>
          </w:p>
        </w:tc>
      </w:tr>
      <w:tr w:rsidR="005F6964">
        <w:trPr>
          <w:trHeight w:val="623"/>
        </w:trPr>
        <w:tc>
          <w:tcPr>
            <w:tcW w:w="898" w:type="dxa"/>
            <w:tcBorders>
              <w:top w:val="single" w:sz="8" w:space="0" w:color="000000"/>
              <w:bottom w:val="single" w:sz="8" w:space="0" w:color="000000"/>
              <w:right w:val="single" w:sz="8" w:space="0" w:color="000000"/>
            </w:tcBorders>
          </w:tcPr>
          <w:p w:rsidR="005F6964" w:rsidRDefault="005F6964">
            <w:pPr>
              <w:pStyle w:val="TableParagraph"/>
            </w:pPr>
          </w:p>
        </w:tc>
        <w:tc>
          <w:tcPr>
            <w:tcW w:w="4134"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tabs>
                <w:tab w:val="left" w:pos="839"/>
              </w:tabs>
              <w:spacing w:before="95" w:line="249" w:lineRule="auto"/>
              <w:ind w:left="-35" w:right="964" w:firstLine="153"/>
              <w:rPr>
                <w:sz w:val="20"/>
              </w:rPr>
            </w:pPr>
            <w:r>
              <w:rPr>
                <w:sz w:val="20"/>
              </w:rPr>
              <w:t>c.</w:t>
            </w:r>
            <w:r>
              <w:rPr>
                <w:sz w:val="20"/>
              </w:rPr>
              <w:tab/>
              <w:t xml:space="preserve">Electromagnetic induction </w:t>
            </w:r>
            <w:r>
              <w:rPr>
                <w:spacing w:val="-14"/>
                <w:sz w:val="20"/>
              </w:rPr>
              <w:t xml:space="preserve">&amp; </w:t>
            </w:r>
            <w:proofErr w:type="spellStart"/>
            <w:r>
              <w:rPr>
                <w:sz w:val="20"/>
              </w:rPr>
              <w:t>ectrostatic</w:t>
            </w:r>
            <w:proofErr w:type="spellEnd"/>
            <w:r>
              <w:rPr>
                <w:sz w:val="20"/>
              </w:rPr>
              <w:t>.</w:t>
            </w:r>
          </w:p>
        </w:tc>
        <w:tc>
          <w:tcPr>
            <w:tcW w:w="1351" w:type="dxa"/>
            <w:tcBorders>
              <w:top w:val="single" w:sz="8" w:space="0" w:color="000000"/>
              <w:left w:val="single" w:sz="8" w:space="0" w:color="000000"/>
              <w:bottom w:val="single" w:sz="8" w:space="0" w:color="000000"/>
              <w:right w:val="single" w:sz="8" w:space="0" w:color="000000"/>
            </w:tcBorders>
          </w:tcPr>
          <w:p w:rsidR="005F6964" w:rsidRDefault="005F6964">
            <w:pPr>
              <w:pStyle w:val="TableParagraph"/>
            </w:pPr>
          </w:p>
        </w:tc>
        <w:tc>
          <w:tcPr>
            <w:tcW w:w="2254" w:type="dxa"/>
            <w:tcBorders>
              <w:top w:val="single" w:sz="8" w:space="0" w:color="000000"/>
              <w:left w:val="single" w:sz="8" w:space="0" w:color="000000"/>
              <w:bottom w:val="single" w:sz="8" w:space="0" w:color="000000"/>
            </w:tcBorders>
          </w:tcPr>
          <w:p w:rsidR="005F6964" w:rsidRDefault="00582FCD">
            <w:pPr>
              <w:pStyle w:val="TableParagraph"/>
              <w:spacing w:before="95"/>
              <w:ind w:right="1011"/>
              <w:jc w:val="right"/>
              <w:rPr>
                <w:sz w:val="20"/>
              </w:rPr>
            </w:pPr>
            <w:r>
              <w:rPr>
                <w:w w:val="99"/>
                <w:sz w:val="20"/>
              </w:rPr>
              <w:t>½</w:t>
            </w:r>
          </w:p>
        </w:tc>
      </w:tr>
      <w:tr w:rsidR="005F6964">
        <w:trPr>
          <w:trHeight w:val="383"/>
        </w:trPr>
        <w:tc>
          <w:tcPr>
            <w:tcW w:w="898" w:type="dxa"/>
            <w:tcBorders>
              <w:top w:val="single" w:sz="8" w:space="0" w:color="000000"/>
              <w:bottom w:val="single" w:sz="8" w:space="0" w:color="000000"/>
              <w:right w:val="single" w:sz="8" w:space="0" w:color="000000"/>
            </w:tcBorders>
          </w:tcPr>
          <w:p w:rsidR="005F6964" w:rsidRDefault="00582FCD">
            <w:pPr>
              <w:pStyle w:val="TableParagraph"/>
              <w:spacing w:before="95"/>
              <w:ind w:left="156" w:right="158"/>
              <w:jc w:val="center"/>
              <w:rPr>
                <w:sz w:val="20"/>
              </w:rPr>
            </w:pPr>
            <w:r>
              <w:rPr>
                <w:sz w:val="20"/>
              </w:rPr>
              <w:t>2.</w:t>
            </w:r>
          </w:p>
        </w:tc>
        <w:tc>
          <w:tcPr>
            <w:tcW w:w="4134"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spacing w:before="95"/>
              <w:ind w:left="119"/>
              <w:rPr>
                <w:sz w:val="20"/>
              </w:rPr>
            </w:pPr>
            <w:r>
              <w:rPr>
                <w:sz w:val="20"/>
              </w:rPr>
              <w:t>A.C. fundamentals</w:t>
            </w:r>
          </w:p>
        </w:tc>
        <w:tc>
          <w:tcPr>
            <w:tcW w:w="1351"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spacing w:before="95"/>
              <w:ind w:left="446" w:right="431"/>
              <w:jc w:val="center"/>
              <w:rPr>
                <w:sz w:val="20"/>
              </w:rPr>
            </w:pPr>
            <w:r>
              <w:rPr>
                <w:sz w:val="20"/>
              </w:rPr>
              <w:t>10+2</w:t>
            </w:r>
          </w:p>
        </w:tc>
        <w:tc>
          <w:tcPr>
            <w:tcW w:w="2254" w:type="dxa"/>
            <w:tcBorders>
              <w:top w:val="single" w:sz="8" w:space="0" w:color="000000"/>
              <w:left w:val="single" w:sz="8" w:space="0" w:color="000000"/>
              <w:bottom w:val="single" w:sz="8" w:space="0" w:color="000000"/>
            </w:tcBorders>
          </w:tcPr>
          <w:p w:rsidR="005F6964" w:rsidRDefault="00582FCD">
            <w:pPr>
              <w:pStyle w:val="TableParagraph"/>
              <w:spacing w:before="95"/>
              <w:ind w:right="960"/>
              <w:jc w:val="right"/>
              <w:rPr>
                <w:sz w:val="20"/>
              </w:rPr>
            </w:pPr>
            <w:r>
              <w:rPr>
                <w:sz w:val="20"/>
              </w:rPr>
              <w:t>1½</w:t>
            </w:r>
          </w:p>
        </w:tc>
      </w:tr>
      <w:tr w:rsidR="005F6964">
        <w:trPr>
          <w:trHeight w:val="383"/>
        </w:trPr>
        <w:tc>
          <w:tcPr>
            <w:tcW w:w="898" w:type="dxa"/>
            <w:tcBorders>
              <w:top w:val="single" w:sz="8" w:space="0" w:color="000000"/>
              <w:bottom w:val="single" w:sz="8" w:space="0" w:color="000000"/>
              <w:right w:val="single" w:sz="8" w:space="0" w:color="000000"/>
            </w:tcBorders>
          </w:tcPr>
          <w:p w:rsidR="005F6964" w:rsidRDefault="00582FCD">
            <w:pPr>
              <w:pStyle w:val="TableParagraph"/>
              <w:spacing w:before="95"/>
              <w:ind w:left="156" w:right="158"/>
              <w:jc w:val="center"/>
              <w:rPr>
                <w:sz w:val="20"/>
              </w:rPr>
            </w:pPr>
            <w:r>
              <w:rPr>
                <w:sz w:val="20"/>
              </w:rPr>
              <w:t>3.</w:t>
            </w:r>
          </w:p>
        </w:tc>
        <w:tc>
          <w:tcPr>
            <w:tcW w:w="4134"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spacing w:before="95"/>
              <w:ind w:left="119"/>
              <w:rPr>
                <w:sz w:val="20"/>
              </w:rPr>
            </w:pPr>
            <w:r>
              <w:rPr>
                <w:sz w:val="20"/>
              </w:rPr>
              <w:t>Single phase A.C. circuits</w:t>
            </w:r>
          </w:p>
        </w:tc>
        <w:tc>
          <w:tcPr>
            <w:tcW w:w="1351"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spacing w:before="95"/>
              <w:ind w:left="446" w:right="430"/>
              <w:jc w:val="center"/>
              <w:rPr>
                <w:sz w:val="20"/>
              </w:rPr>
            </w:pPr>
            <w:r>
              <w:rPr>
                <w:sz w:val="20"/>
              </w:rPr>
              <w:t>20+2</w:t>
            </w:r>
          </w:p>
        </w:tc>
        <w:tc>
          <w:tcPr>
            <w:tcW w:w="2254" w:type="dxa"/>
            <w:tcBorders>
              <w:top w:val="single" w:sz="8" w:space="0" w:color="000000"/>
              <w:left w:val="single" w:sz="8" w:space="0" w:color="000000"/>
              <w:bottom w:val="single" w:sz="8" w:space="0" w:color="000000"/>
            </w:tcBorders>
          </w:tcPr>
          <w:p w:rsidR="005F6964" w:rsidRDefault="00582FCD">
            <w:pPr>
              <w:pStyle w:val="TableParagraph"/>
              <w:spacing w:before="95"/>
              <w:ind w:right="960"/>
              <w:jc w:val="right"/>
              <w:rPr>
                <w:sz w:val="20"/>
              </w:rPr>
            </w:pPr>
            <w:r>
              <w:rPr>
                <w:sz w:val="20"/>
              </w:rPr>
              <w:t>1½</w:t>
            </w:r>
          </w:p>
        </w:tc>
      </w:tr>
      <w:tr w:rsidR="005F6964">
        <w:trPr>
          <w:trHeight w:val="383"/>
        </w:trPr>
        <w:tc>
          <w:tcPr>
            <w:tcW w:w="898" w:type="dxa"/>
            <w:tcBorders>
              <w:top w:val="single" w:sz="8" w:space="0" w:color="000000"/>
              <w:bottom w:val="single" w:sz="8" w:space="0" w:color="000000"/>
              <w:right w:val="single" w:sz="8" w:space="0" w:color="000000"/>
            </w:tcBorders>
          </w:tcPr>
          <w:p w:rsidR="005F6964" w:rsidRDefault="00582FCD">
            <w:pPr>
              <w:pStyle w:val="TableParagraph"/>
              <w:spacing w:before="95"/>
              <w:ind w:left="156" w:right="158"/>
              <w:jc w:val="center"/>
              <w:rPr>
                <w:sz w:val="20"/>
              </w:rPr>
            </w:pPr>
            <w:r>
              <w:rPr>
                <w:sz w:val="20"/>
              </w:rPr>
              <w:t>4.</w:t>
            </w:r>
          </w:p>
        </w:tc>
        <w:tc>
          <w:tcPr>
            <w:tcW w:w="4134"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spacing w:before="95"/>
              <w:ind w:left="119"/>
              <w:rPr>
                <w:sz w:val="20"/>
              </w:rPr>
            </w:pPr>
            <w:r>
              <w:rPr>
                <w:sz w:val="20"/>
              </w:rPr>
              <w:t>Poly phase A.C. circuits</w:t>
            </w:r>
          </w:p>
        </w:tc>
        <w:tc>
          <w:tcPr>
            <w:tcW w:w="1351"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spacing w:before="95"/>
              <w:ind w:left="446" w:right="431"/>
              <w:jc w:val="center"/>
              <w:rPr>
                <w:sz w:val="20"/>
              </w:rPr>
            </w:pPr>
            <w:r>
              <w:rPr>
                <w:sz w:val="20"/>
              </w:rPr>
              <w:t>25</w:t>
            </w:r>
          </w:p>
        </w:tc>
        <w:tc>
          <w:tcPr>
            <w:tcW w:w="2254" w:type="dxa"/>
            <w:tcBorders>
              <w:top w:val="single" w:sz="8" w:space="0" w:color="000000"/>
              <w:left w:val="single" w:sz="8" w:space="0" w:color="000000"/>
              <w:bottom w:val="single" w:sz="8" w:space="0" w:color="000000"/>
            </w:tcBorders>
          </w:tcPr>
          <w:p w:rsidR="005F6964" w:rsidRDefault="00582FCD">
            <w:pPr>
              <w:pStyle w:val="TableParagraph"/>
              <w:spacing w:before="95"/>
              <w:ind w:right="960"/>
              <w:jc w:val="right"/>
              <w:rPr>
                <w:sz w:val="20"/>
              </w:rPr>
            </w:pPr>
            <w:r>
              <w:rPr>
                <w:sz w:val="20"/>
              </w:rPr>
              <w:t>1½</w:t>
            </w:r>
          </w:p>
        </w:tc>
      </w:tr>
      <w:tr w:rsidR="005F6964">
        <w:trPr>
          <w:trHeight w:val="380"/>
        </w:trPr>
        <w:tc>
          <w:tcPr>
            <w:tcW w:w="898" w:type="dxa"/>
            <w:tcBorders>
              <w:top w:val="single" w:sz="8" w:space="0" w:color="000000"/>
              <w:right w:val="single" w:sz="8" w:space="0" w:color="000000"/>
            </w:tcBorders>
          </w:tcPr>
          <w:p w:rsidR="005F6964" w:rsidRDefault="005F6964">
            <w:pPr>
              <w:pStyle w:val="TableParagraph"/>
            </w:pPr>
          </w:p>
        </w:tc>
        <w:tc>
          <w:tcPr>
            <w:tcW w:w="4134" w:type="dxa"/>
            <w:tcBorders>
              <w:top w:val="single" w:sz="8" w:space="0" w:color="000000"/>
              <w:left w:val="single" w:sz="8" w:space="0" w:color="000000"/>
              <w:right w:val="single" w:sz="8" w:space="0" w:color="000000"/>
            </w:tcBorders>
          </w:tcPr>
          <w:p w:rsidR="005F6964" w:rsidRDefault="00582FCD">
            <w:pPr>
              <w:pStyle w:val="TableParagraph"/>
              <w:spacing w:before="95"/>
              <w:ind w:right="99"/>
              <w:jc w:val="right"/>
              <w:rPr>
                <w:sz w:val="20"/>
              </w:rPr>
            </w:pPr>
            <w:r>
              <w:rPr>
                <w:sz w:val="20"/>
              </w:rPr>
              <w:t>Total:</w:t>
            </w:r>
          </w:p>
        </w:tc>
        <w:tc>
          <w:tcPr>
            <w:tcW w:w="1351" w:type="dxa"/>
            <w:tcBorders>
              <w:top w:val="single" w:sz="8" w:space="0" w:color="000000"/>
              <w:left w:val="single" w:sz="8" w:space="0" w:color="000000"/>
              <w:right w:val="single" w:sz="8" w:space="0" w:color="000000"/>
            </w:tcBorders>
          </w:tcPr>
          <w:p w:rsidR="005F6964" w:rsidRDefault="00582FCD">
            <w:pPr>
              <w:pStyle w:val="TableParagraph"/>
              <w:spacing w:before="95"/>
              <w:ind w:left="446" w:right="431"/>
              <w:jc w:val="center"/>
              <w:rPr>
                <w:sz w:val="20"/>
              </w:rPr>
            </w:pPr>
            <w:r>
              <w:rPr>
                <w:sz w:val="20"/>
              </w:rPr>
              <w:t>96</w:t>
            </w:r>
          </w:p>
        </w:tc>
        <w:tc>
          <w:tcPr>
            <w:tcW w:w="2254" w:type="dxa"/>
            <w:tcBorders>
              <w:top w:val="single" w:sz="8" w:space="0" w:color="000000"/>
              <w:left w:val="single" w:sz="8" w:space="0" w:color="000000"/>
            </w:tcBorders>
          </w:tcPr>
          <w:p w:rsidR="005F6964" w:rsidRDefault="00582FCD">
            <w:pPr>
              <w:pStyle w:val="TableParagraph"/>
              <w:spacing w:before="95"/>
              <w:ind w:left="35"/>
              <w:jc w:val="center"/>
              <w:rPr>
                <w:sz w:val="20"/>
              </w:rPr>
            </w:pPr>
            <w:r>
              <w:rPr>
                <w:w w:val="99"/>
                <w:sz w:val="20"/>
              </w:rPr>
              <w:t>7</w:t>
            </w:r>
          </w:p>
        </w:tc>
      </w:tr>
    </w:tbl>
    <w:p w:rsidR="005F6964" w:rsidRDefault="005F6964">
      <w:pPr>
        <w:pStyle w:val="BodyText"/>
        <w:spacing w:before="0"/>
        <w:ind w:left="0" w:firstLine="0"/>
      </w:pPr>
    </w:p>
    <w:p w:rsidR="005F6964" w:rsidRDefault="005F6964">
      <w:pPr>
        <w:pStyle w:val="BodyText"/>
        <w:spacing w:before="0"/>
        <w:ind w:left="0" w:firstLine="0"/>
        <w:rPr>
          <w:sz w:val="27"/>
        </w:rPr>
      </w:pPr>
    </w:p>
    <w:p w:rsidR="005F6964" w:rsidRDefault="00582FCD">
      <w:pPr>
        <w:tabs>
          <w:tab w:val="left" w:pos="1600"/>
        </w:tabs>
        <w:spacing w:before="90"/>
        <w:ind w:left="160"/>
        <w:rPr>
          <w:b/>
          <w:sz w:val="24"/>
        </w:rPr>
      </w:pPr>
      <w:r>
        <w:rPr>
          <w:b/>
          <w:sz w:val="24"/>
        </w:rPr>
        <w:t>UNIT-I:</w:t>
      </w:r>
      <w:r>
        <w:rPr>
          <w:b/>
          <w:sz w:val="24"/>
        </w:rPr>
        <w:tab/>
        <w:t>D.C.</w:t>
      </w:r>
      <w:r>
        <w:rPr>
          <w:b/>
          <w:spacing w:val="-1"/>
          <w:sz w:val="24"/>
        </w:rPr>
        <w:t xml:space="preserve"> </w:t>
      </w:r>
      <w:r>
        <w:rPr>
          <w:b/>
          <w:sz w:val="24"/>
        </w:rPr>
        <w:t>FUNDAMENTALS.</w:t>
      </w:r>
    </w:p>
    <w:p w:rsidR="005F6964" w:rsidRDefault="005F6964">
      <w:pPr>
        <w:pStyle w:val="BodyText"/>
        <w:spacing w:before="5"/>
        <w:ind w:left="0" w:firstLine="0"/>
        <w:rPr>
          <w:b/>
          <w:sz w:val="24"/>
        </w:rPr>
      </w:pPr>
    </w:p>
    <w:p w:rsidR="005F6964" w:rsidRDefault="00582FCD" w:rsidP="00606B84">
      <w:pPr>
        <w:pStyle w:val="ListParagraph"/>
        <w:numPr>
          <w:ilvl w:val="0"/>
          <w:numId w:val="17"/>
        </w:numPr>
        <w:tabs>
          <w:tab w:val="left" w:pos="880"/>
          <w:tab w:val="left" w:pos="881"/>
        </w:tabs>
        <w:spacing w:before="0" w:line="275" w:lineRule="exact"/>
        <w:ind w:hanging="721"/>
        <w:rPr>
          <w:b/>
          <w:sz w:val="24"/>
        </w:rPr>
      </w:pPr>
      <w:r>
        <w:rPr>
          <w:b/>
          <w:sz w:val="24"/>
        </w:rPr>
        <w:t>UNDERSTAND BASIC CONCEPTS OF</w:t>
      </w:r>
      <w:r>
        <w:rPr>
          <w:b/>
          <w:spacing w:val="-4"/>
          <w:sz w:val="24"/>
        </w:rPr>
        <w:t xml:space="preserve"> </w:t>
      </w:r>
      <w:r>
        <w:rPr>
          <w:b/>
          <w:sz w:val="24"/>
        </w:rPr>
        <w:t>ELECTRICITY</w:t>
      </w:r>
    </w:p>
    <w:p w:rsidR="005F6964" w:rsidRDefault="00582FCD" w:rsidP="00606B84">
      <w:pPr>
        <w:pStyle w:val="ListParagraph"/>
        <w:numPr>
          <w:ilvl w:val="1"/>
          <w:numId w:val="17"/>
        </w:numPr>
        <w:tabs>
          <w:tab w:val="left" w:pos="1600"/>
          <w:tab w:val="left" w:pos="1601"/>
        </w:tabs>
        <w:spacing w:before="0" w:line="275" w:lineRule="exact"/>
        <w:ind w:hanging="721"/>
        <w:rPr>
          <w:sz w:val="24"/>
        </w:rPr>
      </w:pPr>
      <w:r>
        <w:rPr>
          <w:sz w:val="24"/>
        </w:rPr>
        <w:t>State Electron</w:t>
      </w:r>
      <w:r>
        <w:rPr>
          <w:spacing w:val="-2"/>
          <w:sz w:val="24"/>
        </w:rPr>
        <w:t xml:space="preserve"> </w:t>
      </w:r>
      <w:r>
        <w:rPr>
          <w:sz w:val="24"/>
        </w:rPr>
        <w:t>theory.</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Compare conductor, Insulator &amp;</w:t>
      </w:r>
      <w:r>
        <w:rPr>
          <w:spacing w:val="-5"/>
          <w:sz w:val="24"/>
        </w:rPr>
        <w:t xml:space="preserve"> </w:t>
      </w:r>
      <w:r>
        <w:rPr>
          <w:sz w:val="24"/>
        </w:rPr>
        <w:t>semi-conductor.</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Define Resistance, conductance and state</w:t>
      </w:r>
      <w:r>
        <w:rPr>
          <w:spacing w:val="-3"/>
          <w:sz w:val="24"/>
        </w:rPr>
        <w:t xml:space="preserve"> </w:t>
      </w:r>
      <w:r>
        <w:rPr>
          <w:sz w:val="24"/>
        </w:rPr>
        <w:t>units.</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Define electrical current and state its</w:t>
      </w:r>
      <w:r>
        <w:rPr>
          <w:spacing w:val="-5"/>
          <w:sz w:val="24"/>
        </w:rPr>
        <w:t xml:space="preserve"> </w:t>
      </w:r>
      <w:r>
        <w:rPr>
          <w:sz w:val="24"/>
        </w:rPr>
        <w:t>unit.</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Define potential difference and state its</w:t>
      </w:r>
      <w:r>
        <w:rPr>
          <w:spacing w:val="-4"/>
          <w:sz w:val="24"/>
        </w:rPr>
        <w:t xml:space="preserve"> </w:t>
      </w:r>
      <w:r>
        <w:rPr>
          <w:sz w:val="24"/>
        </w:rPr>
        <w:t>unit.</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State Ohm`s</w:t>
      </w:r>
      <w:r>
        <w:rPr>
          <w:spacing w:val="-2"/>
          <w:sz w:val="24"/>
        </w:rPr>
        <w:t xml:space="preserve"> </w:t>
      </w:r>
      <w:r>
        <w:rPr>
          <w:sz w:val="24"/>
        </w:rPr>
        <w:t>law.</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Explain laws of resistance and</w:t>
      </w:r>
      <w:r>
        <w:rPr>
          <w:spacing w:val="-1"/>
          <w:sz w:val="24"/>
        </w:rPr>
        <w:t xml:space="preserve"> </w:t>
      </w:r>
      <w:r>
        <w:rPr>
          <w:sz w:val="24"/>
        </w:rPr>
        <w:t>calculations.</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State effects of temperature on</w:t>
      </w:r>
      <w:r>
        <w:rPr>
          <w:spacing w:val="-4"/>
          <w:sz w:val="24"/>
        </w:rPr>
        <w:t xml:space="preserve"> </w:t>
      </w:r>
      <w:r>
        <w:rPr>
          <w:sz w:val="24"/>
        </w:rPr>
        <w:t>Resistance.</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Calculate temperature co-efficient of</w:t>
      </w:r>
      <w:r>
        <w:rPr>
          <w:spacing w:val="-3"/>
          <w:sz w:val="24"/>
        </w:rPr>
        <w:t xml:space="preserve"> </w:t>
      </w:r>
      <w:r>
        <w:rPr>
          <w:sz w:val="24"/>
        </w:rPr>
        <w:t>Resistance.</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Define series and parallel circuits with their</w:t>
      </w:r>
      <w:r>
        <w:rPr>
          <w:spacing w:val="-18"/>
          <w:sz w:val="24"/>
        </w:rPr>
        <w:t xml:space="preserve"> </w:t>
      </w:r>
      <w:r>
        <w:rPr>
          <w:sz w:val="24"/>
        </w:rPr>
        <w:t>properties.</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Determine total resistances in series &amp; parallel</w:t>
      </w:r>
      <w:r>
        <w:rPr>
          <w:spacing w:val="-23"/>
          <w:sz w:val="24"/>
        </w:rPr>
        <w:t xml:space="preserve"> </w:t>
      </w:r>
      <w:r>
        <w:rPr>
          <w:sz w:val="24"/>
        </w:rPr>
        <w:t>circuits.</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Calculate division of voltage in series</w:t>
      </w:r>
      <w:r>
        <w:rPr>
          <w:spacing w:val="-2"/>
          <w:sz w:val="24"/>
        </w:rPr>
        <w:t xml:space="preserve"> </w:t>
      </w:r>
      <w:r>
        <w:rPr>
          <w:sz w:val="24"/>
        </w:rPr>
        <w:t>circuits.</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Calculate division of current in parallel</w:t>
      </w:r>
      <w:r>
        <w:rPr>
          <w:spacing w:val="-1"/>
          <w:sz w:val="24"/>
        </w:rPr>
        <w:t xml:space="preserve"> </w:t>
      </w:r>
      <w:r>
        <w:rPr>
          <w:sz w:val="24"/>
        </w:rPr>
        <w:t>circuits.</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Draw equivalent circuits of complex networks.</w:t>
      </w:r>
    </w:p>
    <w:p w:rsidR="005F6964" w:rsidRDefault="005F6964">
      <w:pPr>
        <w:rPr>
          <w:sz w:val="24"/>
        </w:rPr>
        <w:sectPr w:rsidR="005F6964">
          <w:pgSz w:w="12240" w:h="15840"/>
          <w:pgMar w:top="1380" w:right="1280" w:bottom="1420" w:left="1280" w:header="850" w:footer="1144" w:gutter="0"/>
          <w:cols w:space="720"/>
          <w:docGrid w:linePitch="299"/>
        </w:sectPr>
      </w:pPr>
    </w:p>
    <w:p w:rsidR="005F6964" w:rsidRDefault="00582FCD" w:rsidP="00606B84">
      <w:pPr>
        <w:pStyle w:val="ListParagraph"/>
        <w:numPr>
          <w:ilvl w:val="0"/>
          <w:numId w:val="17"/>
        </w:numPr>
        <w:tabs>
          <w:tab w:val="left" w:pos="880"/>
          <w:tab w:val="left" w:pos="881"/>
        </w:tabs>
        <w:spacing w:before="61" w:line="275" w:lineRule="exact"/>
        <w:ind w:hanging="721"/>
        <w:rPr>
          <w:b/>
          <w:sz w:val="24"/>
        </w:rPr>
      </w:pPr>
      <w:r>
        <w:rPr>
          <w:b/>
          <w:sz w:val="24"/>
        </w:rPr>
        <w:lastRenderedPageBreak/>
        <w:t>UNDERSTAND KIRCHHOFF'S LAWS</w:t>
      </w:r>
    </w:p>
    <w:p w:rsidR="005F6964" w:rsidRDefault="00582FCD" w:rsidP="00606B84">
      <w:pPr>
        <w:pStyle w:val="ListParagraph"/>
        <w:numPr>
          <w:ilvl w:val="1"/>
          <w:numId w:val="17"/>
        </w:numPr>
        <w:tabs>
          <w:tab w:val="left" w:pos="1600"/>
          <w:tab w:val="left" w:pos="1601"/>
        </w:tabs>
        <w:spacing w:before="0" w:line="275" w:lineRule="exact"/>
        <w:ind w:hanging="721"/>
        <w:rPr>
          <w:sz w:val="24"/>
        </w:rPr>
      </w:pPr>
      <w:r>
        <w:rPr>
          <w:sz w:val="24"/>
        </w:rPr>
        <w:t xml:space="preserve">State Kirchhoff`s </w:t>
      </w:r>
      <w:proofErr w:type="spellStart"/>
      <w:r>
        <w:rPr>
          <w:sz w:val="24"/>
        </w:rPr>
        <w:t>Ist</w:t>
      </w:r>
      <w:proofErr w:type="spellEnd"/>
      <w:r>
        <w:rPr>
          <w:sz w:val="24"/>
        </w:rPr>
        <w:t xml:space="preserve"> Law - (current</w:t>
      </w:r>
      <w:r>
        <w:rPr>
          <w:spacing w:val="-5"/>
          <w:sz w:val="24"/>
        </w:rPr>
        <w:t xml:space="preserve"> </w:t>
      </w:r>
      <w:r>
        <w:rPr>
          <w:sz w:val="24"/>
        </w:rPr>
        <w:t>Law).</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State Kirchhoff`s 2nd Law - (voltage</w:t>
      </w:r>
      <w:r>
        <w:rPr>
          <w:spacing w:val="-6"/>
          <w:sz w:val="24"/>
        </w:rPr>
        <w:t xml:space="preserve"> </w:t>
      </w:r>
      <w:r>
        <w:rPr>
          <w:sz w:val="24"/>
        </w:rPr>
        <w:t>Law).</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Define active circuit, passive circuit, node, branch &amp; loop</w:t>
      </w:r>
      <w:r>
        <w:rPr>
          <w:spacing w:val="-10"/>
          <w:sz w:val="24"/>
        </w:rPr>
        <w:t xml:space="preserve"> </w:t>
      </w:r>
      <w:r>
        <w:rPr>
          <w:sz w:val="24"/>
        </w:rPr>
        <w:t>circuit.</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Give examples for applications of Kirchhoff's</w:t>
      </w:r>
      <w:r>
        <w:rPr>
          <w:spacing w:val="-5"/>
          <w:sz w:val="24"/>
        </w:rPr>
        <w:t xml:space="preserve"> </w:t>
      </w:r>
      <w:r>
        <w:rPr>
          <w:sz w:val="24"/>
        </w:rPr>
        <w:t>Laws.</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Solve simple problems on Kirchhoff's Laws in</w:t>
      </w:r>
      <w:r>
        <w:rPr>
          <w:spacing w:val="-3"/>
          <w:sz w:val="24"/>
        </w:rPr>
        <w:t xml:space="preserve"> </w:t>
      </w:r>
      <w:proofErr w:type="spellStart"/>
      <w:r>
        <w:rPr>
          <w:sz w:val="24"/>
        </w:rPr>
        <w:t>D.C.circuits</w:t>
      </w:r>
      <w:proofErr w:type="spellEnd"/>
      <w:r>
        <w:rPr>
          <w:sz w:val="24"/>
        </w:rPr>
        <w:t>.</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State superposition</w:t>
      </w:r>
      <w:r>
        <w:rPr>
          <w:spacing w:val="-2"/>
          <w:sz w:val="24"/>
        </w:rPr>
        <w:t xml:space="preserve"> </w:t>
      </w:r>
      <w:r>
        <w:rPr>
          <w:sz w:val="24"/>
        </w:rPr>
        <w:t>theorem.</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State Maximum power transfer</w:t>
      </w:r>
      <w:r>
        <w:rPr>
          <w:spacing w:val="-2"/>
          <w:sz w:val="24"/>
        </w:rPr>
        <w:t xml:space="preserve"> </w:t>
      </w:r>
      <w:r>
        <w:rPr>
          <w:sz w:val="24"/>
        </w:rPr>
        <w:t>theorem.</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 xml:space="preserve">Solve circuits through </w:t>
      </w:r>
      <w:proofErr w:type="spellStart"/>
      <w:r>
        <w:rPr>
          <w:sz w:val="24"/>
        </w:rPr>
        <w:t>Thevenin's</w:t>
      </w:r>
      <w:proofErr w:type="spellEnd"/>
      <w:r>
        <w:rPr>
          <w:spacing w:val="-1"/>
          <w:sz w:val="24"/>
        </w:rPr>
        <w:t xml:space="preserve"> </w:t>
      </w:r>
      <w:r>
        <w:rPr>
          <w:sz w:val="24"/>
        </w:rPr>
        <w:t>Theorem.</w:t>
      </w:r>
    </w:p>
    <w:p w:rsidR="005F6964" w:rsidRDefault="005F6964">
      <w:pPr>
        <w:pStyle w:val="BodyText"/>
        <w:ind w:left="0" w:firstLine="0"/>
        <w:rPr>
          <w:sz w:val="24"/>
        </w:rPr>
      </w:pPr>
    </w:p>
    <w:p w:rsidR="005F6964" w:rsidRDefault="00582FCD" w:rsidP="00606B84">
      <w:pPr>
        <w:pStyle w:val="ListParagraph"/>
        <w:numPr>
          <w:ilvl w:val="0"/>
          <w:numId w:val="17"/>
        </w:numPr>
        <w:tabs>
          <w:tab w:val="left" w:pos="880"/>
          <w:tab w:val="left" w:pos="881"/>
        </w:tabs>
        <w:spacing w:before="0" w:line="275" w:lineRule="exact"/>
        <w:ind w:hanging="721"/>
        <w:rPr>
          <w:b/>
          <w:sz w:val="24"/>
        </w:rPr>
      </w:pPr>
      <w:r>
        <w:rPr>
          <w:b/>
          <w:sz w:val="24"/>
        </w:rPr>
        <w:t>UNDERSTAND WORK, POWER &amp;</w:t>
      </w:r>
      <w:r>
        <w:rPr>
          <w:b/>
          <w:spacing w:val="-3"/>
          <w:sz w:val="24"/>
        </w:rPr>
        <w:t xml:space="preserve"> </w:t>
      </w:r>
      <w:r>
        <w:rPr>
          <w:b/>
          <w:sz w:val="24"/>
        </w:rPr>
        <w:t>ENERGY</w:t>
      </w:r>
    </w:p>
    <w:p w:rsidR="005F6964" w:rsidRDefault="00582FCD" w:rsidP="00606B84">
      <w:pPr>
        <w:pStyle w:val="ListParagraph"/>
        <w:numPr>
          <w:ilvl w:val="1"/>
          <w:numId w:val="17"/>
        </w:numPr>
        <w:tabs>
          <w:tab w:val="left" w:pos="1600"/>
          <w:tab w:val="left" w:pos="1601"/>
        </w:tabs>
        <w:spacing w:before="0" w:line="275" w:lineRule="exact"/>
        <w:ind w:hanging="721"/>
        <w:rPr>
          <w:sz w:val="24"/>
        </w:rPr>
      </w:pPr>
      <w:r>
        <w:rPr>
          <w:sz w:val="24"/>
        </w:rPr>
        <w:t>Define work, electrical power, mechanical power and energy with their</w:t>
      </w:r>
      <w:r>
        <w:rPr>
          <w:spacing w:val="-21"/>
          <w:sz w:val="24"/>
        </w:rPr>
        <w:t xml:space="preserve"> </w:t>
      </w:r>
      <w:r>
        <w:rPr>
          <w:sz w:val="24"/>
        </w:rPr>
        <w:t>units.</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State formula for conversion of Electrical Energy to Mechanical</w:t>
      </w:r>
      <w:r>
        <w:rPr>
          <w:spacing w:val="-23"/>
          <w:sz w:val="24"/>
        </w:rPr>
        <w:t xml:space="preserve"> </w:t>
      </w:r>
      <w:r>
        <w:rPr>
          <w:sz w:val="24"/>
        </w:rPr>
        <w:t>Energy.</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Calculate Energy billing of an</w:t>
      </w:r>
      <w:r>
        <w:rPr>
          <w:spacing w:val="-12"/>
          <w:sz w:val="24"/>
        </w:rPr>
        <w:t xml:space="preserve"> </w:t>
      </w:r>
      <w:r>
        <w:rPr>
          <w:sz w:val="24"/>
        </w:rPr>
        <w:t>installation.</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Explain heating effect of</w:t>
      </w:r>
      <w:r>
        <w:rPr>
          <w:spacing w:val="-4"/>
          <w:sz w:val="24"/>
        </w:rPr>
        <w:t xml:space="preserve"> </w:t>
      </w:r>
      <w:r>
        <w:rPr>
          <w:sz w:val="24"/>
        </w:rPr>
        <w:t>current.</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State Joule's Law of</w:t>
      </w:r>
      <w:r>
        <w:rPr>
          <w:spacing w:val="-4"/>
          <w:sz w:val="24"/>
        </w:rPr>
        <w:t xml:space="preserve"> </w:t>
      </w:r>
      <w:r>
        <w:rPr>
          <w:sz w:val="24"/>
        </w:rPr>
        <w:t>current.</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Define thermal</w:t>
      </w:r>
      <w:r>
        <w:rPr>
          <w:spacing w:val="-3"/>
          <w:sz w:val="24"/>
        </w:rPr>
        <w:t xml:space="preserve"> </w:t>
      </w:r>
      <w:r>
        <w:rPr>
          <w:sz w:val="24"/>
        </w:rPr>
        <w:t>efficiency.</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Solve problems on Thermal</w:t>
      </w:r>
      <w:r>
        <w:rPr>
          <w:spacing w:val="-1"/>
          <w:sz w:val="24"/>
        </w:rPr>
        <w:t xml:space="preserve"> </w:t>
      </w:r>
      <w:r>
        <w:rPr>
          <w:sz w:val="24"/>
        </w:rPr>
        <w:t>Efficiency.</w:t>
      </w:r>
    </w:p>
    <w:p w:rsidR="005F6964" w:rsidRDefault="005F6964">
      <w:pPr>
        <w:pStyle w:val="BodyText"/>
        <w:spacing w:before="9"/>
        <w:ind w:left="0" w:firstLine="0"/>
        <w:rPr>
          <w:sz w:val="24"/>
        </w:rPr>
      </w:pPr>
    </w:p>
    <w:p w:rsidR="005F6964" w:rsidRDefault="00582FCD" w:rsidP="00606B84">
      <w:pPr>
        <w:pStyle w:val="ListParagraph"/>
        <w:numPr>
          <w:ilvl w:val="0"/>
          <w:numId w:val="17"/>
        </w:numPr>
        <w:tabs>
          <w:tab w:val="left" w:pos="880"/>
          <w:tab w:val="left" w:pos="881"/>
        </w:tabs>
        <w:spacing w:before="1" w:line="275" w:lineRule="exact"/>
        <w:ind w:hanging="721"/>
        <w:rPr>
          <w:b/>
          <w:sz w:val="24"/>
        </w:rPr>
      </w:pPr>
      <w:r>
        <w:rPr>
          <w:b/>
          <w:sz w:val="24"/>
        </w:rPr>
        <w:t>UNDERSTAND MAGNETIC EFFECTS OF ELECTRIC</w:t>
      </w:r>
      <w:r>
        <w:rPr>
          <w:b/>
          <w:spacing w:val="-6"/>
          <w:sz w:val="24"/>
        </w:rPr>
        <w:t xml:space="preserve"> </w:t>
      </w:r>
      <w:r>
        <w:rPr>
          <w:b/>
          <w:sz w:val="24"/>
        </w:rPr>
        <w:t>CURRENT</w:t>
      </w:r>
    </w:p>
    <w:p w:rsidR="005F6964" w:rsidRDefault="00582FCD" w:rsidP="00606B84">
      <w:pPr>
        <w:pStyle w:val="ListParagraph"/>
        <w:numPr>
          <w:ilvl w:val="1"/>
          <w:numId w:val="17"/>
        </w:numPr>
        <w:tabs>
          <w:tab w:val="left" w:pos="1600"/>
          <w:tab w:val="left" w:pos="1601"/>
        </w:tabs>
        <w:spacing w:before="0" w:line="275" w:lineRule="exact"/>
        <w:ind w:hanging="721"/>
        <w:rPr>
          <w:sz w:val="24"/>
        </w:rPr>
      </w:pPr>
      <w:r>
        <w:rPr>
          <w:sz w:val="24"/>
        </w:rPr>
        <w:t>Explain Laws of Magnetic</w:t>
      </w:r>
      <w:r>
        <w:rPr>
          <w:spacing w:val="-3"/>
          <w:sz w:val="24"/>
        </w:rPr>
        <w:t xml:space="preserve"> </w:t>
      </w:r>
      <w:r>
        <w:rPr>
          <w:sz w:val="24"/>
        </w:rPr>
        <w:t>force.</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Define Absolute &amp; Relative</w:t>
      </w:r>
      <w:r>
        <w:rPr>
          <w:spacing w:val="-6"/>
          <w:sz w:val="24"/>
        </w:rPr>
        <w:t xml:space="preserve"> </w:t>
      </w:r>
      <w:r>
        <w:rPr>
          <w:sz w:val="24"/>
        </w:rPr>
        <w:t>permeability.</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Describe Magnetic field of a straight current carrying</w:t>
      </w:r>
      <w:r>
        <w:rPr>
          <w:spacing w:val="-13"/>
          <w:sz w:val="24"/>
        </w:rPr>
        <w:t xml:space="preserve"> </w:t>
      </w:r>
      <w:r>
        <w:rPr>
          <w:sz w:val="24"/>
        </w:rPr>
        <w:t>conductor.</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Determine Magnetic field of a</w:t>
      </w:r>
      <w:r>
        <w:rPr>
          <w:spacing w:val="-5"/>
          <w:sz w:val="24"/>
        </w:rPr>
        <w:t xml:space="preserve"> </w:t>
      </w:r>
      <w:r>
        <w:rPr>
          <w:sz w:val="24"/>
        </w:rPr>
        <w:t>coil.</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State cork-screw</w:t>
      </w:r>
      <w:r>
        <w:rPr>
          <w:spacing w:val="-2"/>
          <w:sz w:val="24"/>
        </w:rPr>
        <w:t xml:space="preserve"> </w:t>
      </w:r>
      <w:r>
        <w:rPr>
          <w:sz w:val="24"/>
        </w:rPr>
        <w:t>rule.</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Describe effect of iron core in a</w:t>
      </w:r>
      <w:r>
        <w:rPr>
          <w:spacing w:val="-5"/>
          <w:sz w:val="24"/>
        </w:rPr>
        <w:t xml:space="preserve"> </w:t>
      </w:r>
      <w:r>
        <w:rPr>
          <w:sz w:val="24"/>
        </w:rPr>
        <w:t>coil.</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State Fleming's Right hand &amp; Left hand</w:t>
      </w:r>
      <w:r>
        <w:rPr>
          <w:spacing w:val="-6"/>
          <w:sz w:val="24"/>
        </w:rPr>
        <w:t xml:space="preserve"> </w:t>
      </w:r>
      <w:r>
        <w:rPr>
          <w:sz w:val="24"/>
        </w:rPr>
        <w:t>rules.</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Explain mechanical force on a current carrying conductor in a magnetic</w:t>
      </w:r>
      <w:r>
        <w:rPr>
          <w:spacing w:val="-21"/>
          <w:sz w:val="24"/>
        </w:rPr>
        <w:t xml:space="preserve"> </w:t>
      </w:r>
      <w:r>
        <w:rPr>
          <w:sz w:val="24"/>
        </w:rPr>
        <w:t>field.</w:t>
      </w:r>
    </w:p>
    <w:p w:rsidR="005F6964" w:rsidRDefault="005F6964">
      <w:pPr>
        <w:pStyle w:val="BodyText"/>
        <w:spacing w:before="9"/>
        <w:ind w:left="0" w:firstLine="0"/>
        <w:rPr>
          <w:sz w:val="24"/>
        </w:rPr>
      </w:pPr>
    </w:p>
    <w:p w:rsidR="005F6964" w:rsidRDefault="00582FCD" w:rsidP="00606B84">
      <w:pPr>
        <w:pStyle w:val="ListParagraph"/>
        <w:numPr>
          <w:ilvl w:val="0"/>
          <w:numId w:val="17"/>
        </w:numPr>
        <w:tabs>
          <w:tab w:val="left" w:pos="880"/>
          <w:tab w:val="left" w:pos="881"/>
        </w:tabs>
        <w:spacing w:before="1" w:line="275" w:lineRule="exact"/>
        <w:ind w:hanging="721"/>
        <w:rPr>
          <w:b/>
          <w:sz w:val="24"/>
        </w:rPr>
      </w:pPr>
      <w:r>
        <w:rPr>
          <w:b/>
          <w:sz w:val="24"/>
        </w:rPr>
        <w:t>UNDERSTAND ELECTROMAGNETIC</w:t>
      </w:r>
      <w:r>
        <w:rPr>
          <w:b/>
          <w:spacing w:val="-1"/>
          <w:sz w:val="24"/>
        </w:rPr>
        <w:t xml:space="preserve"> </w:t>
      </w:r>
      <w:r>
        <w:rPr>
          <w:b/>
          <w:sz w:val="24"/>
        </w:rPr>
        <w:t>INDUCTION</w:t>
      </w:r>
    </w:p>
    <w:p w:rsidR="005F6964" w:rsidRDefault="00582FCD" w:rsidP="00606B84">
      <w:pPr>
        <w:pStyle w:val="ListParagraph"/>
        <w:numPr>
          <w:ilvl w:val="1"/>
          <w:numId w:val="17"/>
        </w:numPr>
        <w:tabs>
          <w:tab w:val="left" w:pos="1600"/>
          <w:tab w:val="left" w:pos="1601"/>
        </w:tabs>
        <w:spacing w:before="0" w:line="275" w:lineRule="exact"/>
        <w:ind w:hanging="721"/>
        <w:rPr>
          <w:sz w:val="24"/>
        </w:rPr>
      </w:pPr>
      <w:r>
        <w:rPr>
          <w:sz w:val="24"/>
        </w:rPr>
        <w:t>State Faraday's Laws of Electromagnetic</w:t>
      </w:r>
      <w:r>
        <w:rPr>
          <w:spacing w:val="-7"/>
          <w:sz w:val="24"/>
        </w:rPr>
        <w:t xml:space="preserve"> </w:t>
      </w:r>
      <w:r>
        <w:rPr>
          <w:sz w:val="24"/>
        </w:rPr>
        <w:t>Induction.</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 xml:space="preserve">Define </w:t>
      </w:r>
      <w:proofErr w:type="gramStart"/>
      <w:r>
        <w:rPr>
          <w:sz w:val="24"/>
        </w:rPr>
        <w:t>Dynamically</w:t>
      </w:r>
      <w:proofErr w:type="gramEnd"/>
      <w:r>
        <w:rPr>
          <w:sz w:val="24"/>
        </w:rPr>
        <w:t xml:space="preserve"> &amp; statically induced</w:t>
      </w:r>
      <w:r>
        <w:rPr>
          <w:spacing w:val="-22"/>
          <w:sz w:val="24"/>
        </w:rPr>
        <w:t xml:space="preserve"> </w:t>
      </w:r>
      <w:proofErr w:type="spellStart"/>
      <w:r>
        <w:rPr>
          <w:sz w:val="24"/>
        </w:rPr>
        <w:t>e.m.f</w:t>
      </w:r>
      <w:proofErr w:type="spellEnd"/>
      <w:r>
        <w:rPr>
          <w:sz w:val="24"/>
        </w:rPr>
        <w:t>.</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 xml:space="preserve">Explain Lenz's </w:t>
      </w:r>
      <w:r>
        <w:rPr>
          <w:spacing w:val="-3"/>
          <w:sz w:val="24"/>
        </w:rPr>
        <w:t>Law</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Explain self &amp; Mutual</w:t>
      </w:r>
      <w:r>
        <w:rPr>
          <w:spacing w:val="-4"/>
          <w:sz w:val="24"/>
        </w:rPr>
        <w:t xml:space="preserve"> </w:t>
      </w:r>
      <w:r>
        <w:rPr>
          <w:sz w:val="24"/>
        </w:rPr>
        <w:t>Inductances.</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State units of</w:t>
      </w:r>
      <w:r>
        <w:rPr>
          <w:spacing w:val="-2"/>
          <w:sz w:val="24"/>
        </w:rPr>
        <w:t xml:space="preserve"> </w:t>
      </w:r>
      <w:r>
        <w:rPr>
          <w:sz w:val="24"/>
        </w:rPr>
        <w:t>Inductance.</w:t>
      </w:r>
    </w:p>
    <w:p w:rsidR="005F6964" w:rsidRDefault="005F6964">
      <w:pPr>
        <w:pStyle w:val="BodyText"/>
        <w:ind w:left="0" w:firstLine="0"/>
        <w:rPr>
          <w:sz w:val="24"/>
        </w:rPr>
      </w:pPr>
    </w:p>
    <w:p w:rsidR="005F6964" w:rsidRDefault="00582FCD" w:rsidP="00606B84">
      <w:pPr>
        <w:pStyle w:val="ListParagraph"/>
        <w:numPr>
          <w:ilvl w:val="0"/>
          <w:numId w:val="17"/>
        </w:numPr>
        <w:tabs>
          <w:tab w:val="left" w:pos="880"/>
          <w:tab w:val="left" w:pos="881"/>
        </w:tabs>
        <w:spacing w:before="0" w:line="275" w:lineRule="exact"/>
        <w:ind w:hanging="721"/>
        <w:rPr>
          <w:b/>
          <w:sz w:val="24"/>
        </w:rPr>
      </w:pPr>
      <w:r>
        <w:rPr>
          <w:b/>
          <w:sz w:val="24"/>
        </w:rPr>
        <w:t>UNDERSTAND FUNDAMENTALS OF</w:t>
      </w:r>
      <w:r>
        <w:rPr>
          <w:b/>
          <w:spacing w:val="-3"/>
          <w:sz w:val="24"/>
        </w:rPr>
        <w:t xml:space="preserve"> </w:t>
      </w:r>
      <w:r>
        <w:rPr>
          <w:b/>
          <w:sz w:val="24"/>
        </w:rPr>
        <w:t>ELECTROSTATICS</w:t>
      </w:r>
    </w:p>
    <w:p w:rsidR="005F6964" w:rsidRDefault="00582FCD" w:rsidP="00606B84">
      <w:pPr>
        <w:pStyle w:val="ListParagraph"/>
        <w:numPr>
          <w:ilvl w:val="1"/>
          <w:numId w:val="17"/>
        </w:numPr>
        <w:tabs>
          <w:tab w:val="left" w:pos="1600"/>
          <w:tab w:val="left" w:pos="1601"/>
        </w:tabs>
        <w:spacing w:before="0" w:line="275" w:lineRule="exact"/>
        <w:ind w:hanging="721"/>
        <w:rPr>
          <w:sz w:val="24"/>
        </w:rPr>
      </w:pPr>
      <w:r>
        <w:rPr>
          <w:sz w:val="24"/>
        </w:rPr>
        <w:t>Define the term</w:t>
      </w:r>
      <w:r>
        <w:rPr>
          <w:spacing w:val="-3"/>
          <w:sz w:val="24"/>
        </w:rPr>
        <w:t xml:space="preserve"> </w:t>
      </w:r>
      <w:r>
        <w:rPr>
          <w:sz w:val="24"/>
        </w:rPr>
        <w:t>static-electricity.</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Describe Absolute &amp; Relative Permeability of a</w:t>
      </w:r>
      <w:r>
        <w:rPr>
          <w:spacing w:val="-17"/>
          <w:sz w:val="24"/>
        </w:rPr>
        <w:t xml:space="preserve"> </w:t>
      </w:r>
      <w:r>
        <w:rPr>
          <w:sz w:val="24"/>
        </w:rPr>
        <w:t>Medium.</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State Laws of</w:t>
      </w:r>
      <w:r>
        <w:rPr>
          <w:spacing w:val="-3"/>
          <w:sz w:val="24"/>
        </w:rPr>
        <w:t xml:space="preserve"> </w:t>
      </w:r>
      <w:r>
        <w:rPr>
          <w:sz w:val="24"/>
        </w:rPr>
        <w:t>Electrostatics.</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Explain the term</w:t>
      </w:r>
      <w:r>
        <w:rPr>
          <w:spacing w:val="-1"/>
          <w:sz w:val="24"/>
        </w:rPr>
        <w:t xml:space="preserve"> </w:t>
      </w:r>
      <w:r>
        <w:rPr>
          <w:sz w:val="24"/>
        </w:rPr>
        <w:t>capacitance.</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List types of</w:t>
      </w:r>
      <w:r>
        <w:rPr>
          <w:spacing w:val="-1"/>
          <w:sz w:val="24"/>
        </w:rPr>
        <w:t xml:space="preserve"> </w:t>
      </w:r>
      <w:r>
        <w:rPr>
          <w:sz w:val="24"/>
        </w:rPr>
        <w:t>capacitors.</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Solve problems on capacitors in series &amp;</w:t>
      </w:r>
      <w:r>
        <w:rPr>
          <w:spacing w:val="-4"/>
          <w:sz w:val="24"/>
        </w:rPr>
        <w:t xml:space="preserve"> </w:t>
      </w:r>
      <w:r>
        <w:rPr>
          <w:sz w:val="24"/>
        </w:rPr>
        <w:t>Parallel.</w:t>
      </w:r>
    </w:p>
    <w:p w:rsidR="005F6964" w:rsidRDefault="005F6964">
      <w:pPr>
        <w:rPr>
          <w:sz w:val="24"/>
        </w:rPr>
        <w:sectPr w:rsidR="005F6964">
          <w:headerReference w:type="default" r:id="rId20"/>
          <w:pgSz w:w="12240" w:h="15840"/>
          <w:pgMar w:top="1380" w:right="1280" w:bottom="1420" w:left="1280" w:header="850" w:footer="1144" w:gutter="0"/>
          <w:cols w:space="720"/>
          <w:docGrid w:linePitch="299"/>
        </w:sectPr>
      </w:pPr>
    </w:p>
    <w:p w:rsidR="005F6964" w:rsidRDefault="00582FCD" w:rsidP="00606B84">
      <w:pPr>
        <w:pStyle w:val="ListParagraph"/>
        <w:numPr>
          <w:ilvl w:val="1"/>
          <w:numId w:val="17"/>
        </w:numPr>
        <w:tabs>
          <w:tab w:val="left" w:pos="1600"/>
          <w:tab w:val="left" w:pos="1601"/>
        </w:tabs>
        <w:spacing w:before="76"/>
        <w:ind w:hanging="721"/>
        <w:rPr>
          <w:sz w:val="24"/>
        </w:rPr>
      </w:pPr>
      <w:r>
        <w:rPr>
          <w:sz w:val="24"/>
        </w:rPr>
        <w:lastRenderedPageBreak/>
        <w:t>Explain charging &amp; Discharging of capacitors along with</w:t>
      </w:r>
      <w:r>
        <w:rPr>
          <w:spacing w:val="-14"/>
          <w:sz w:val="24"/>
        </w:rPr>
        <w:t xml:space="preserve"> </w:t>
      </w:r>
      <w:r>
        <w:rPr>
          <w:sz w:val="24"/>
        </w:rPr>
        <w:t>equations.</w:t>
      </w:r>
    </w:p>
    <w:p w:rsidR="005F6964" w:rsidRDefault="005F6964">
      <w:pPr>
        <w:pStyle w:val="BodyText"/>
        <w:ind w:left="0" w:firstLine="0"/>
        <w:rPr>
          <w:sz w:val="24"/>
        </w:rPr>
      </w:pPr>
    </w:p>
    <w:p w:rsidR="005F6964" w:rsidRDefault="00582FCD">
      <w:pPr>
        <w:tabs>
          <w:tab w:val="left" w:pos="1600"/>
        </w:tabs>
        <w:ind w:left="160"/>
        <w:rPr>
          <w:b/>
          <w:sz w:val="24"/>
        </w:rPr>
      </w:pPr>
      <w:r>
        <w:rPr>
          <w:b/>
          <w:sz w:val="24"/>
        </w:rPr>
        <w:t>UNIT-II:</w:t>
      </w:r>
      <w:r>
        <w:rPr>
          <w:b/>
          <w:sz w:val="24"/>
        </w:rPr>
        <w:tab/>
        <w:t>A.C.</w:t>
      </w:r>
      <w:r>
        <w:rPr>
          <w:b/>
          <w:spacing w:val="-1"/>
          <w:sz w:val="24"/>
        </w:rPr>
        <w:t xml:space="preserve"> </w:t>
      </w:r>
      <w:r>
        <w:rPr>
          <w:b/>
          <w:sz w:val="24"/>
        </w:rPr>
        <w:t>FUNDAMENTALS.</w:t>
      </w:r>
    </w:p>
    <w:p w:rsidR="005F6964" w:rsidRDefault="005F6964">
      <w:pPr>
        <w:pStyle w:val="BodyText"/>
        <w:spacing w:before="5"/>
        <w:ind w:left="0" w:firstLine="0"/>
        <w:rPr>
          <w:b/>
          <w:sz w:val="24"/>
        </w:rPr>
      </w:pPr>
    </w:p>
    <w:p w:rsidR="005F6964" w:rsidRDefault="00582FCD" w:rsidP="00606B84">
      <w:pPr>
        <w:pStyle w:val="ListParagraph"/>
        <w:numPr>
          <w:ilvl w:val="0"/>
          <w:numId w:val="17"/>
        </w:numPr>
        <w:tabs>
          <w:tab w:val="left" w:pos="880"/>
          <w:tab w:val="left" w:pos="881"/>
        </w:tabs>
        <w:spacing w:before="0" w:line="275" w:lineRule="exact"/>
        <w:ind w:hanging="721"/>
        <w:rPr>
          <w:b/>
          <w:sz w:val="24"/>
        </w:rPr>
      </w:pPr>
      <w:r>
        <w:rPr>
          <w:b/>
          <w:sz w:val="24"/>
        </w:rPr>
        <w:t>UNDERSTAND A.C.</w:t>
      </w:r>
      <w:r>
        <w:rPr>
          <w:b/>
          <w:spacing w:val="59"/>
          <w:sz w:val="24"/>
        </w:rPr>
        <w:t xml:space="preserve"> </w:t>
      </w:r>
      <w:r>
        <w:rPr>
          <w:b/>
          <w:sz w:val="24"/>
        </w:rPr>
        <w:t>FUNDAMENTALS</w:t>
      </w:r>
    </w:p>
    <w:p w:rsidR="005F6964" w:rsidRDefault="00582FCD" w:rsidP="00606B84">
      <w:pPr>
        <w:pStyle w:val="ListParagraph"/>
        <w:numPr>
          <w:ilvl w:val="1"/>
          <w:numId w:val="17"/>
        </w:numPr>
        <w:tabs>
          <w:tab w:val="left" w:pos="1600"/>
          <w:tab w:val="left" w:pos="1601"/>
        </w:tabs>
        <w:spacing w:before="0" w:line="275" w:lineRule="exact"/>
        <w:ind w:hanging="721"/>
        <w:rPr>
          <w:sz w:val="24"/>
        </w:rPr>
      </w:pPr>
      <w:r>
        <w:rPr>
          <w:sz w:val="24"/>
        </w:rPr>
        <w:t>Define alternating current &amp;</w:t>
      </w:r>
      <w:r>
        <w:rPr>
          <w:spacing w:val="-8"/>
          <w:sz w:val="24"/>
        </w:rPr>
        <w:t xml:space="preserve"> </w:t>
      </w:r>
      <w:r>
        <w:rPr>
          <w:sz w:val="24"/>
        </w:rPr>
        <w:t>voltage.</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Describe principle of working of A.C.</w:t>
      </w:r>
      <w:r>
        <w:rPr>
          <w:spacing w:val="-7"/>
          <w:sz w:val="24"/>
        </w:rPr>
        <w:t xml:space="preserve"> </w:t>
      </w:r>
      <w:r>
        <w:rPr>
          <w:sz w:val="24"/>
        </w:rPr>
        <w:t>Generator.</w:t>
      </w:r>
    </w:p>
    <w:p w:rsidR="005F6964" w:rsidRDefault="00582FCD" w:rsidP="00606B84">
      <w:pPr>
        <w:pStyle w:val="ListParagraph"/>
        <w:numPr>
          <w:ilvl w:val="1"/>
          <w:numId w:val="17"/>
        </w:numPr>
        <w:tabs>
          <w:tab w:val="left" w:pos="1600"/>
          <w:tab w:val="left" w:pos="1601"/>
        </w:tabs>
        <w:spacing w:before="2" w:line="242" w:lineRule="auto"/>
        <w:ind w:right="1167"/>
        <w:rPr>
          <w:sz w:val="24"/>
        </w:rPr>
      </w:pPr>
      <w:r>
        <w:rPr>
          <w:sz w:val="24"/>
        </w:rPr>
        <w:t xml:space="preserve">Explain simple loop Alternator &amp; relationship between speed, poles </w:t>
      </w:r>
      <w:r>
        <w:rPr>
          <w:spacing w:val="-5"/>
          <w:sz w:val="24"/>
        </w:rPr>
        <w:t xml:space="preserve">and </w:t>
      </w:r>
      <w:r>
        <w:rPr>
          <w:sz w:val="24"/>
        </w:rPr>
        <w:t>frequency.</w:t>
      </w:r>
    </w:p>
    <w:p w:rsidR="005F6964" w:rsidRDefault="00582FCD" w:rsidP="00606B84">
      <w:pPr>
        <w:pStyle w:val="ListParagraph"/>
        <w:numPr>
          <w:ilvl w:val="1"/>
          <w:numId w:val="17"/>
        </w:numPr>
        <w:tabs>
          <w:tab w:val="left" w:pos="1600"/>
          <w:tab w:val="left" w:pos="1601"/>
        </w:tabs>
        <w:spacing w:before="0" w:line="275" w:lineRule="exact"/>
        <w:ind w:hanging="721"/>
        <w:rPr>
          <w:sz w:val="24"/>
        </w:rPr>
      </w:pPr>
      <w:r>
        <w:rPr>
          <w:sz w:val="24"/>
        </w:rPr>
        <w:t>State sinusoidal E.M.F. equation, triangular, square waves</w:t>
      </w:r>
      <w:r>
        <w:rPr>
          <w:spacing w:val="-6"/>
          <w:sz w:val="24"/>
        </w:rPr>
        <w:t xml:space="preserve"> </w:t>
      </w:r>
      <w:r>
        <w:rPr>
          <w:sz w:val="24"/>
        </w:rPr>
        <w:t>etc.</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Define terms cycle, period, frequency, amplitude, &amp; Instantaneous</w:t>
      </w:r>
      <w:r>
        <w:rPr>
          <w:spacing w:val="-16"/>
          <w:sz w:val="24"/>
        </w:rPr>
        <w:t xml:space="preserve"> </w:t>
      </w:r>
      <w:r>
        <w:rPr>
          <w:sz w:val="24"/>
        </w:rPr>
        <w:t>value.</w:t>
      </w:r>
    </w:p>
    <w:p w:rsidR="005F6964" w:rsidRDefault="00582FCD" w:rsidP="00606B84">
      <w:pPr>
        <w:pStyle w:val="ListParagraph"/>
        <w:numPr>
          <w:ilvl w:val="1"/>
          <w:numId w:val="17"/>
        </w:numPr>
        <w:tabs>
          <w:tab w:val="left" w:pos="1600"/>
          <w:tab w:val="left" w:pos="1601"/>
        </w:tabs>
        <w:spacing w:before="2" w:line="242" w:lineRule="auto"/>
        <w:ind w:right="184"/>
        <w:rPr>
          <w:sz w:val="24"/>
        </w:rPr>
      </w:pPr>
      <w:r>
        <w:rPr>
          <w:sz w:val="24"/>
        </w:rPr>
        <w:t>Define the terms average value, Effective value, R.M.S. value, form factor &amp;</w:t>
      </w:r>
      <w:r>
        <w:rPr>
          <w:spacing w:val="-32"/>
          <w:sz w:val="24"/>
        </w:rPr>
        <w:t xml:space="preserve"> </w:t>
      </w:r>
      <w:r>
        <w:rPr>
          <w:sz w:val="24"/>
        </w:rPr>
        <w:t>peak factor.</w:t>
      </w:r>
    </w:p>
    <w:p w:rsidR="005F6964" w:rsidRDefault="00582FCD" w:rsidP="00606B84">
      <w:pPr>
        <w:pStyle w:val="ListParagraph"/>
        <w:numPr>
          <w:ilvl w:val="1"/>
          <w:numId w:val="17"/>
        </w:numPr>
        <w:tabs>
          <w:tab w:val="left" w:pos="1600"/>
          <w:tab w:val="left" w:pos="1601"/>
        </w:tabs>
        <w:spacing w:before="0"/>
        <w:ind w:hanging="721"/>
        <w:rPr>
          <w:sz w:val="24"/>
        </w:rPr>
      </w:pPr>
      <w:r>
        <w:rPr>
          <w:sz w:val="24"/>
        </w:rPr>
        <w:t>Explain how AC quantities can be represented by</w:t>
      </w:r>
      <w:r>
        <w:rPr>
          <w:spacing w:val="-11"/>
          <w:sz w:val="24"/>
        </w:rPr>
        <w:t xml:space="preserve"> </w:t>
      </w:r>
      <w:r>
        <w:rPr>
          <w:sz w:val="24"/>
        </w:rPr>
        <w:t>vectors.</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Draw phasor</w:t>
      </w:r>
      <w:r>
        <w:rPr>
          <w:spacing w:val="-1"/>
          <w:sz w:val="24"/>
        </w:rPr>
        <w:t xml:space="preserve"> </w:t>
      </w:r>
      <w:r>
        <w:rPr>
          <w:sz w:val="24"/>
        </w:rPr>
        <w:t>diagrams.</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Explain the term phase</w:t>
      </w:r>
      <w:r>
        <w:rPr>
          <w:spacing w:val="-2"/>
          <w:sz w:val="24"/>
        </w:rPr>
        <w:t xml:space="preserve"> </w:t>
      </w:r>
      <w:r>
        <w:rPr>
          <w:sz w:val="24"/>
        </w:rPr>
        <w:t>difference.</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Describe polar forms of A.C.</w:t>
      </w:r>
      <w:r>
        <w:rPr>
          <w:spacing w:val="-5"/>
          <w:sz w:val="24"/>
        </w:rPr>
        <w:t xml:space="preserve"> </w:t>
      </w:r>
      <w:r>
        <w:rPr>
          <w:sz w:val="24"/>
        </w:rPr>
        <w:t>quantities.</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Conversion from R-P form and P-R</w:t>
      </w:r>
      <w:r>
        <w:rPr>
          <w:spacing w:val="-1"/>
          <w:sz w:val="24"/>
        </w:rPr>
        <w:t xml:space="preserve"> </w:t>
      </w:r>
      <w:r>
        <w:rPr>
          <w:sz w:val="24"/>
        </w:rPr>
        <w:t>form.</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Simple calculations of</w:t>
      </w:r>
      <w:r>
        <w:rPr>
          <w:spacing w:val="-1"/>
          <w:sz w:val="24"/>
        </w:rPr>
        <w:t xml:space="preserve"> </w:t>
      </w:r>
      <w:r>
        <w:rPr>
          <w:sz w:val="24"/>
        </w:rPr>
        <w:t>j-notation.</w:t>
      </w:r>
    </w:p>
    <w:p w:rsidR="005F6964" w:rsidRDefault="005F6964">
      <w:pPr>
        <w:pStyle w:val="BodyText"/>
        <w:ind w:left="0" w:firstLine="0"/>
        <w:rPr>
          <w:sz w:val="24"/>
        </w:rPr>
      </w:pPr>
    </w:p>
    <w:p w:rsidR="005F6964" w:rsidRDefault="00582FCD" w:rsidP="00606B84">
      <w:pPr>
        <w:pStyle w:val="ListParagraph"/>
        <w:numPr>
          <w:ilvl w:val="0"/>
          <w:numId w:val="17"/>
        </w:numPr>
        <w:tabs>
          <w:tab w:val="left" w:pos="880"/>
          <w:tab w:val="left" w:pos="881"/>
        </w:tabs>
        <w:spacing w:before="0" w:line="275" w:lineRule="exact"/>
        <w:ind w:hanging="721"/>
        <w:rPr>
          <w:b/>
          <w:sz w:val="24"/>
        </w:rPr>
      </w:pPr>
      <w:r>
        <w:rPr>
          <w:b/>
          <w:sz w:val="24"/>
        </w:rPr>
        <w:t>UNDERSTAND A.C. CIRCUITS (SINGLE PHASE)</w:t>
      </w:r>
    </w:p>
    <w:p w:rsidR="005F6964" w:rsidRDefault="00582FCD" w:rsidP="00606B84">
      <w:pPr>
        <w:pStyle w:val="ListParagraph"/>
        <w:numPr>
          <w:ilvl w:val="1"/>
          <w:numId w:val="17"/>
        </w:numPr>
        <w:tabs>
          <w:tab w:val="left" w:pos="1600"/>
          <w:tab w:val="left" w:pos="1601"/>
        </w:tabs>
        <w:spacing w:before="0" w:line="242" w:lineRule="auto"/>
        <w:ind w:right="1118"/>
        <w:rPr>
          <w:sz w:val="24"/>
        </w:rPr>
      </w:pPr>
      <w:r>
        <w:rPr>
          <w:sz w:val="24"/>
        </w:rPr>
        <w:t>Explain the effects of A.C. supply through pure resistance, inductance</w:t>
      </w:r>
      <w:r>
        <w:rPr>
          <w:spacing w:val="-26"/>
          <w:sz w:val="24"/>
        </w:rPr>
        <w:t xml:space="preserve"> </w:t>
      </w:r>
      <w:r>
        <w:rPr>
          <w:sz w:val="24"/>
        </w:rPr>
        <w:t>&amp; Capacitance with their vector</w:t>
      </w:r>
      <w:r>
        <w:rPr>
          <w:spacing w:val="-3"/>
          <w:sz w:val="24"/>
        </w:rPr>
        <w:t xml:space="preserve"> </w:t>
      </w:r>
      <w:r>
        <w:rPr>
          <w:sz w:val="24"/>
        </w:rPr>
        <w:t>diagrams.</w:t>
      </w:r>
    </w:p>
    <w:p w:rsidR="005F6964" w:rsidRDefault="00582FCD" w:rsidP="00606B84">
      <w:pPr>
        <w:pStyle w:val="ListParagraph"/>
        <w:numPr>
          <w:ilvl w:val="1"/>
          <w:numId w:val="17"/>
        </w:numPr>
        <w:tabs>
          <w:tab w:val="left" w:pos="1600"/>
          <w:tab w:val="left" w:pos="1601"/>
        </w:tabs>
        <w:spacing w:before="0" w:line="242" w:lineRule="auto"/>
        <w:ind w:right="507"/>
        <w:rPr>
          <w:sz w:val="24"/>
        </w:rPr>
      </w:pPr>
      <w:r>
        <w:rPr>
          <w:sz w:val="24"/>
        </w:rPr>
        <w:t>Describe the effects of A.C. supply through RL and RC Series circuits with</w:t>
      </w:r>
      <w:r>
        <w:rPr>
          <w:spacing w:val="-31"/>
          <w:sz w:val="24"/>
        </w:rPr>
        <w:t xml:space="preserve"> </w:t>
      </w:r>
      <w:r>
        <w:rPr>
          <w:sz w:val="24"/>
        </w:rPr>
        <w:t>the help of waveforms and vector</w:t>
      </w:r>
      <w:r>
        <w:rPr>
          <w:spacing w:val="-2"/>
          <w:sz w:val="24"/>
        </w:rPr>
        <w:t xml:space="preserve"> </w:t>
      </w:r>
      <w:r>
        <w:rPr>
          <w:sz w:val="24"/>
        </w:rPr>
        <w:t>diagrams.</w:t>
      </w:r>
    </w:p>
    <w:p w:rsidR="005F6964" w:rsidRDefault="00582FCD" w:rsidP="00606B84">
      <w:pPr>
        <w:pStyle w:val="ListParagraph"/>
        <w:numPr>
          <w:ilvl w:val="1"/>
          <w:numId w:val="17"/>
        </w:numPr>
        <w:tabs>
          <w:tab w:val="left" w:pos="1600"/>
          <w:tab w:val="left" w:pos="1601"/>
        </w:tabs>
        <w:spacing w:before="0" w:line="276" w:lineRule="exact"/>
        <w:ind w:hanging="721"/>
        <w:rPr>
          <w:sz w:val="24"/>
        </w:rPr>
      </w:pPr>
      <w:r>
        <w:rPr>
          <w:sz w:val="24"/>
        </w:rPr>
        <w:t>Derive voltage current &amp; power relation in A.C.</w:t>
      </w:r>
      <w:r>
        <w:rPr>
          <w:spacing w:val="-7"/>
          <w:sz w:val="24"/>
        </w:rPr>
        <w:t xml:space="preserve"> </w:t>
      </w:r>
      <w:r>
        <w:rPr>
          <w:sz w:val="24"/>
        </w:rPr>
        <w:t>circuits.</w:t>
      </w:r>
    </w:p>
    <w:p w:rsidR="005F6964" w:rsidRDefault="00582FCD" w:rsidP="00606B84">
      <w:pPr>
        <w:pStyle w:val="ListParagraph"/>
        <w:numPr>
          <w:ilvl w:val="1"/>
          <w:numId w:val="17"/>
        </w:numPr>
        <w:tabs>
          <w:tab w:val="left" w:pos="1600"/>
          <w:tab w:val="left" w:pos="1601"/>
        </w:tabs>
        <w:spacing w:before="0"/>
        <w:ind w:hanging="721"/>
        <w:rPr>
          <w:sz w:val="24"/>
        </w:rPr>
      </w:pPr>
      <w:r>
        <w:rPr>
          <w:sz w:val="24"/>
        </w:rPr>
        <w:t>Solve examples on R.L.C. series</w:t>
      </w:r>
      <w:r>
        <w:rPr>
          <w:spacing w:val="-1"/>
          <w:sz w:val="24"/>
        </w:rPr>
        <w:t xml:space="preserve"> </w:t>
      </w:r>
      <w:r>
        <w:rPr>
          <w:sz w:val="24"/>
        </w:rPr>
        <w:t>circuit.</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Define terms Impedance triangle, phase angle &amp; power</w:t>
      </w:r>
      <w:r>
        <w:rPr>
          <w:spacing w:val="-12"/>
          <w:sz w:val="24"/>
        </w:rPr>
        <w:t xml:space="preserve"> </w:t>
      </w:r>
      <w:r>
        <w:rPr>
          <w:sz w:val="24"/>
        </w:rPr>
        <w:t>factor</w:t>
      </w:r>
    </w:p>
    <w:p w:rsidR="005F6964" w:rsidRDefault="00582FCD" w:rsidP="00606B84">
      <w:pPr>
        <w:pStyle w:val="ListParagraph"/>
        <w:numPr>
          <w:ilvl w:val="1"/>
          <w:numId w:val="17"/>
        </w:numPr>
        <w:tabs>
          <w:tab w:val="left" w:pos="1600"/>
          <w:tab w:val="left" w:pos="1601"/>
        </w:tabs>
        <w:spacing w:before="2" w:line="242" w:lineRule="auto"/>
        <w:ind w:right="266"/>
        <w:rPr>
          <w:sz w:val="24"/>
        </w:rPr>
      </w:pPr>
      <w:r>
        <w:rPr>
          <w:sz w:val="24"/>
        </w:rPr>
        <w:t xml:space="preserve">Describe active &amp; reactive component, Actual power, </w:t>
      </w:r>
      <w:proofErr w:type="gramStart"/>
      <w:r>
        <w:rPr>
          <w:sz w:val="24"/>
        </w:rPr>
        <w:t>Apparent</w:t>
      </w:r>
      <w:proofErr w:type="gramEnd"/>
      <w:r>
        <w:rPr>
          <w:sz w:val="24"/>
        </w:rPr>
        <w:t xml:space="preserve"> power &amp;</w:t>
      </w:r>
      <w:r>
        <w:rPr>
          <w:spacing w:val="-33"/>
          <w:sz w:val="24"/>
        </w:rPr>
        <w:t xml:space="preserve"> </w:t>
      </w:r>
      <w:r>
        <w:rPr>
          <w:sz w:val="24"/>
        </w:rPr>
        <w:t xml:space="preserve">reactive power with </w:t>
      </w:r>
      <w:proofErr w:type="spellStart"/>
      <w:r>
        <w:rPr>
          <w:sz w:val="24"/>
        </w:rPr>
        <w:t>relation</w:t>
      </w:r>
      <w:r>
        <w:rPr>
          <w:spacing w:val="-1"/>
          <w:sz w:val="24"/>
        </w:rPr>
        <w:t xml:space="preserve"> </w:t>
      </w:r>
      <w:r>
        <w:rPr>
          <w:sz w:val="24"/>
        </w:rPr>
        <w:t>ships</w:t>
      </w:r>
      <w:proofErr w:type="spellEnd"/>
      <w:r>
        <w:rPr>
          <w:sz w:val="24"/>
        </w:rPr>
        <w:t>.</w:t>
      </w:r>
    </w:p>
    <w:p w:rsidR="005F6964" w:rsidRDefault="00582FCD" w:rsidP="00606B84">
      <w:pPr>
        <w:pStyle w:val="ListParagraph"/>
        <w:numPr>
          <w:ilvl w:val="1"/>
          <w:numId w:val="17"/>
        </w:numPr>
        <w:tabs>
          <w:tab w:val="left" w:pos="1600"/>
          <w:tab w:val="left" w:pos="1601"/>
        </w:tabs>
        <w:spacing w:before="0" w:line="275" w:lineRule="exact"/>
        <w:ind w:hanging="721"/>
        <w:rPr>
          <w:sz w:val="24"/>
        </w:rPr>
      </w:pPr>
      <w:r>
        <w:rPr>
          <w:sz w:val="24"/>
        </w:rPr>
        <w:t>Explain parallel A.C circuits</w:t>
      </w:r>
      <w:r>
        <w:rPr>
          <w:spacing w:val="-1"/>
          <w:sz w:val="24"/>
        </w:rPr>
        <w:t xml:space="preserve"> </w:t>
      </w:r>
      <w:r>
        <w:rPr>
          <w:sz w:val="24"/>
        </w:rPr>
        <w:t>(R.L.C).</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Solve problems on parallel A.C.</w:t>
      </w:r>
      <w:r>
        <w:rPr>
          <w:spacing w:val="-1"/>
          <w:sz w:val="24"/>
        </w:rPr>
        <w:t xml:space="preserve"> </w:t>
      </w:r>
      <w:r>
        <w:rPr>
          <w:sz w:val="24"/>
        </w:rPr>
        <w:t>circuits</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Explain power factors improvement with static capacitor</w:t>
      </w:r>
      <w:r>
        <w:rPr>
          <w:spacing w:val="-5"/>
          <w:sz w:val="24"/>
        </w:rPr>
        <w:t xml:space="preserve"> </w:t>
      </w:r>
      <w:r>
        <w:rPr>
          <w:sz w:val="24"/>
        </w:rPr>
        <w:t>bank.</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Solve simple problems on power factor improving</w:t>
      </w:r>
      <w:r>
        <w:rPr>
          <w:spacing w:val="-4"/>
          <w:sz w:val="24"/>
        </w:rPr>
        <w:t xml:space="preserve"> </w:t>
      </w:r>
      <w:r>
        <w:rPr>
          <w:sz w:val="24"/>
        </w:rPr>
        <w:t>circuits.</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Write relationship for V.I.Z. for resonance circuit in series &amp;</w:t>
      </w:r>
      <w:r>
        <w:rPr>
          <w:spacing w:val="-13"/>
          <w:sz w:val="24"/>
        </w:rPr>
        <w:t xml:space="preserve"> </w:t>
      </w:r>
      <w:r>
        <w:rPr>
          <w:sz w:val="24"/>
        </w:rPr>
        <w:t>parallel.</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Solve simple problem on resonance</w:t>
      </w:r>
      <w:r>
        <w:rPr>
          <w:spacing w:val="-2"/>
          <w:sz w:val="24"/>
        </w:rPr>
        <w:t xml:space="preserve"> </w:t>
      </w:r>
      <w:r>
        <w:rPr>
          <w:sz w:val="24"/>
        </w:rPr>
        <w:t>circuit.</w:t>
      </w:r>
    </w:p>
    <w:p w:rsidR="005F6964" w:rsidRDefault="005F6964">
      <w:pPr>
        <w:pStyle w:val="BodyText"/>
        <w:ind w:left="0" w:firstLine="0"/>
        <w:rPr>
          <w:sz w:val="24"/>
        </w:rPr>
      </w:pPr>
    </w:p>
    <w:p w:rsidR="005F6964" w:rsidRDefault="00582FCD">
      <w:pPr>
        <w:tabs>
          <w:tab w:val="left" w:pos="1600"/>
        </w:tabs>
        <w:ind w:left="160"/>
        <w:rPr>
          <w:b/>
          <w:sz w:val="24"/>
        </w:rPr>
      </w:pPr>
      <w:r>
        <w:rPr>
          <w:b/>
          <w:sz w:val="24"/>
        </w:rPr>
        <w:t>UNIT-III:</w:t>
      </w:r>
      <w:r>
        <w:rPr>
          <w:b/>
          <w:sz w:val="24"/>
        </w:rPr>
        <w:tab/>
        <w:t>POLYPHASE</w:t>
      </w:r>
      <w:r>
        <w:rPr>
          <w:b/>
          <w:spacing w:val="-1"/>
          <w:sz w:val="24"/>
        </w:rPr>
        <w:t xml:space="preserve"> </w:t>
      </w:r>
      <w:r>
        <w:rPr>
          <w:b/>
          <w:sz w:val="24"/>
        </w:rPr>
        <w:t>FUNDAMENTALS.</w:t>
      </w:r>
    </w:p>
    <w:p w:rsidR="005F6964" w:rsidRDefault="005F6964">
      <w:pPr>
        <w:pStyle w:val="BodyText"/>
        <w:spacing w:before="5"/>
        <w:ind w:left="0" w:firstLine="0"/>
        <w:rPr>
          <w:b/>
          <w:sz w:val="24"/>
        </w:rPr>
      </w:pPr>
    </w:p>
    <w:p w:rsidR="005F6964" w:rsidRDefault="00582FCD" w:rsidP="00606B84">
      <w:pPr>
        <w:pStyle w:val="ListParagraph"/>
        <w:numPr>
          <w:ilvl w:val="0"/>
          <w:numId w:val="17"/>
        </w:numPr>
        <w:tabs>
          <w:tab w:val="left" w:pos="880"/>
          <w:tab w:val="left" w:pos="881"/>
        </w:tabs>
        <w:spacing w:before="0" w:line="275" w:lineRule="exact"/>
        <w:ind w:hanging="721"/>
        <w:rPr>
          <w:b/>
          <w:sz w:val="24"/>
        </w:rPr>
      </w:pPr>
      <w:r>
        <w:rPr>
          <w:b/>
          <w:sz w:val="24"/>
        </w:rPr>
        <w:t>UNDERSTAND POLYPHASE A.C.</w:t>
      </w:r>
      <w:r>
        <w:rPr>
          <w:b/>
          <w:spacing w:val="-1"/>
          <w:sz w:val="24"/>
        </w:rPr>
        <w:t xml:space="preserve"> </w:t>
      </w:r>
      <w:r>
        <w:rPr>
          <w:b/>
          <w:sz w:val="24"/>
        </w:rPr>
        <w:t>CIRCUITS</w:t>
      </w:r>
    </w:p>
    <w:p w:rsidR="005F6964" w:rsidRDefault="00582FCD" w:rsidP="00606B84">
      <w:pPr>
        <w:pStyle w:val="ListParagraph"/>
        <w:numPr>
          <w:ilvl w:val="1"/>
          <w:numId w:val="17"/>
        </w:numPr>
        <w:tabs>
          <w:tab w:val="left" w:pos="1600"/>
          <w:tab w:val="left" w:pos="1601"/>
        </w:tabs>
        <w:spacing w:before="0" w:line="275" w:lineRule="exact"/>
        <w:ind w:hanging="721"/>
        <w:rPr>
          <w:sz w:val="24"/>
        </w:rPr>
      </w:pPr>
      <w:r>
        <w:rPr>
          <w:sz w:val="24"/>
        </w:rPr>
        <w:t>Explain generation of two-phase &amp; 3-phase</w:t>
      </w:r>
      <w:r>
        <w:rPr>
          <w:spacing w:val="-7"/>
          <w:sz w:val="24"/>
        </w:rPr>
        <w:t xml:space="preserve"> </w:t>
      </w:r>
      <w:proofErr w:type="spellStart"/>
      <w:r>
        <w:rPr>
          <w:sz w:val="24"/>
        </w:rPr>
        <w:t>e.m.f</w:t>
      </w:r>
      <w:proofErr w:type="spellEnd"/>
      <w:r>
        <w:rPr>
          <w:sz w:val="24"/>
        </w:rPr>
        <w:t>.</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 xml:space="preserve">Explain advantages of A.C. </w:t>
      </w:r>
      <w:proofErr w:type="spellStart"/>
      <w:r>
        <w:rPr>
          <w:sz w:val="24"/>
        </w:rPr>
        <w:t>polyphase</w:t>
      </w:r>
      <w:proofErr w:type="spellEnd"/>
      <w:r>
        <w:rPr>
          <w:spacing w:val="-3"/>
          <w:sz w:val="24"/>
        </w:rPr>
        <w:t xml:space="preserve"> </w:t>
      </w:r>
      <w:r>
        <w:rPr>
          <w:sz w:val="24"/>
        </w:rPr>
        <w:t>system.</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State value of current in neutral in a 3-phase balanced</w:t>
      </w:r>
      <w:r>
        <w:rPr>
          <w:spacing w:val="-9"/>
          <w:sz w:val="24"/>
        </w:rPr>
        <w:t xml:space="preserve"> </w:t>
      </w:r>
      <w:r>
        <w:rPr>
          <w:sz w:val="24"/>
        </w:rPr>
        <w:t>circuit.</w:t>
      </w:r>
    </w:p>
    <w:p w:rsidR="005F6964" w:rsidRDefault="005F6964">
      <w:pPr>
        <w:rPr>
          <w:sz w:val="24"/>
        </w:rPr>
        <w:sectPr w:rsidR="005F6964">
          <w:pgSz w:w="12240" w:h="15840"/>
          <w:pgMar w:top="1360" w:right="1280" w:bottom="1420" w:left="1280" w:header="850" w:footer="1144" w:gutter="0"/>
          <w:cols w:space="720"/>
          <w:docGrid w:linePitch="299"/>
        </w:sectPr>
      </w:pPr>
    </w:p>
    <w:p w:rsidR="005F6964" w:rsidRDefault="00582FCD" w:rsidP="00606B84">
      <w:pPr>
        <w:pStyle w:val="ListParagraph"/>
        <w:numPr>
          <w:ilvl w:val="1"/>
          <w:numId w:val="17"/>
        </w:numPr>
        <w:tabs>
          <w:tab w:val="left" w:pos="1600"/>
          <w:tab w:val="left" w:pos="1601"/>
        </w:tabs>
        <w:spacing w:before="76"/>
        <w:ind w:hanging="721"/>
        <w:rPr>
          <w:sz w:val="24"/>
        </w:rPr>
      </w:pPr>
      <w:r>
        <w:rPr>
          <w:sz w:val="24"/>
        </w:rPr>
        <w:lastRenderedPageBreak/>
        <w:t>State power equation for 3-phase</w:t>
      </w:r>
      <w:r>
        <w:rPr>
          <w:spacing w:val="-18"/>
          <w:sz w:val="24"/>
        </w:rPr>
        <w:t xml:space="preserve"> </w:t>
      </w:r>
      <w:r>
        <w:rPr>
          <w:sz w:val="24"/>
        </w:rPr>
        <w:t>system.</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Draw &amp; explain star &amp; delta</w:t>
      </w:r>
      <w:r>
        <w:rPr>
          <w:spacing w:val="-15"/>
          <w:sz w:val="24"/>
        </w:rPr>
        <w:t xml:space="preserve"> </w:t>
      </w:r>
      <w:r>
        <w:rPr>
          <w:sz w:val="24"/>
        </w:rPr>
        <w:t>connections.</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Calculate relationship between line &amp; phase values in</w:t>
      </w:r>
      <w:r>
        <w:rPr>
          <w:spacing w:val="-7"/>
          <w:sz w:val="24"/>
        </w:rPr>
        <w:t xml:space="preserve"> </w:t>
      </w:r>
      <w:r>
        <w:rPr>
          <w:sz w:val="24"/>
        </w:rPr>
        <w:t>star/delta.</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Compare star &amp; delta connections with their</w:t>
      </w:r>
      <w:r>
        <w:rPr>
          <w:spacing w:val="-7"/>
          <w:sz w:val="24"/>
        </w:rPr>
        <w:t xml:space="preserve"> </w:t>
      </w:r>
      <w:r>
        <w:rPr>
          <w:sz w:val="24"/>
        </w:rPr>
        <w:t>uses.</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Draw vector diagrams of star &amp; delta connected</w:t>
      </w:r>
      <w:r>
        <w:rPr>
          <w:spacing w:val="-7"/>
          <w:sz w:val="24"/>
        </w:rPr>
        <w:t xml:space="preserve"> </w:t>
      </w:r>
      <w:r>
        <w:rPr>
          <w:sz w:val="24"/>
        </w:rPr>
        <w:t>loads.</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Calculate power in 3-phase balanced</w:t>
      </w:r>
      <w:r>
        <w:rPr>
          <w:spacing w:val="-12"/>
          <w:sz w:val="24"/>
        </w:rPr>
        <w:t xml:space="preserve"> </w:t>
      </w:r>
      <w:r>
        <w:rPr>
          <w:sz w:val="24"/>
        </w:rPr>
        <w:t>load.</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Solve problems on 3-phase balanced</w:t>
      </w:r>
      <w:r>
        <w:rPr>
          <w:spacing w:val="-10"/>
          <w:sz w:val="24"/>
        </w:rPr>
        <w:t xml:space="preserve"> </w:t>
      </w:r>
      <w:r>
        <w:rPr>
          <w:sz w:val="24"/>
        </w:rPr>
        <w:t>load.</w:t>
      </w:r>
    </w:p>
    <w:p w:rsidR="005F6964" w:rsidRDefault="00582FCD" w:rsidP="00606B84">
      <w:pPr>
        <w:pStyle w:val="ListParagraph"/>
        <w:numPr>
          <w:ilvl w:val="1"/>
          <w:numId w:val="17"/>
        </w:numPr>
        <w:tabs>
          <w:tab w:val="left" w:pos="1600"/>
          <w:tab w:val="left" w:pos="1601"/>
        </w:tabs>
        <w:spacing w:before="3" w:line="242" w:lineRule="auto"/>
        <w:ind w:right="533"/>
        <w:rPr>
          <w:sz w:val="24"/>
        </w:rPr>
      </w:pPr>
      <w:r>
        <w:rPr>
          <w:sz w:val="24"/>
        </w:rPr>
        <w:t>Explain Measurements of power with one wattmeter without the use of</w:t>
      </w:r>
      <w:r>
        <w:rPr>
          <w:spacing w:val="-16"/>
          <w:sz w:val="24"/>
        </w:rPr>
        <w:t xml:space="preserve"> </w:t>
      </w:r>
      <w:r>
        <w:rPr>
          <w:sz w:val="24"/>
        </w:rPr>
        <w:t>neutral wire.</w:t>
      </w:r>
    </w:p>
    <w:p w:rsidR="005F6964" w:rsidRDefault="00582FCD" w:rsidP="00606B84">
      <w:pPr>
        <w:pStyle w:val="ListParagraph"/>
        <w:numPr>
          <w:ilvl w:val="1"/>
          <w:numId w:val="17"/>
        </w:numPr>
        <w:tabs>
          <w:tab w:val="left" w:pos="1600"/>
          <w:tab w:val="left" w:pos="1601"/>
        </w:tabs>
        <w:spacing w:before="0" w:line="242" w:lineRule="auto"/>
        <w:ind w:right="845"/>
        <w:rPr>
          <w:sz w:val="24"/>
        </w:rPr>
      </w:pPr>
      <w:r>
        <w:rPr>
          <w:sz w:val="24"/>
        </w:rPr>
        <w:t>Describe Measurement of power with two watt meters along with its</w:t>
      </w:r>
      <w:r>
        <w:rPr>
          <w:spacing w:val="-21"/>
          <w:sz w:val="24"/>
        </w:rPr>
        <w:t xml:space="preserve"> </w:t>
      </w:r>
      <w:r>
        <w:rPr>
          <w:sz w:val="24"/>
        </w:rPr>
        <w:t>vector diagram.</w:t>
      </w:r>
    </w:p>
    <w:p w:rsidR="005F6964" w:rsidRDefault="00582FCD" w:rsidP="00606B84">
      <w:pPr>
        <w:pStyle w:val="ListParagraph"/>
        <w:numPr>
          <w:ilvl w:val="1"/>
          <w:numId w:val="17"/>
        </w:numPr>
        <w:tabs>
          <w:tab w:val="left" w:pos="1600"/>
          <w:tab w:val="left" w:pos="1601"/>
        </w:tabs>
        <w:spacing w:before="0" w:line="275" w:lineRule="exact"/>
        <w:ind w:hanging="721"/>
        <w:rPr>
          <w:sz w:val="24"/>
        </w:rPr>
      </w:pPr>
      <w:r>
        <w:rPr>
          <w:sz w:val="24"/>
        </w:rPr>
        <w:t>Calculate power with three watt-meters along with vector</w:t>
      </w:r>
      <w:r>
        <w:rPr>
          <w:spacing w:val="-8"/>
          <w:sz w:val="24"/>
        </w:rPr>
        <w:t xml:space="preserve"> </w:t>
      </w:r>
      <w:r>
        <w:rPr>
          <w:sz w:val="24"/>
        </w:rPr>
        <w:t>diagrams.</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Describe Measurement of Reactive power in a three phase</w:t>
      </w:r>
      <w:r>
        <w:rPr>
          <w:spacing w:val="-13"/>
          <w:sz w:val="24"/>
        </w:rPr>
        <w:t xml:space="preserve"> </w:t>
      </w:r>
      <w:r>
        <w:rPr>
          <w:sz w:val="24"/>
        </w:rPr>
        <w:t>circuit.</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Solve problems on P.F with active &amp; reactive</w:t>
      </w:r>
      <w:r>
        <w:rPr>
          <w:spacing w:val="-8"/>
          <w:sz w:val="24"/>
        </w:rPr>
        <w:t xml:space="preserve"> </w:t>
      </w:r>
      <w:r>
        <w:rPr>
          <w:sz w:val="24"/>
        </w:rPr>
        <w:t>power.</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Explain phase sequence</w:t>
      </w:r>
      <w:r>
        <w:rPr>
          <w:spacing w:val="-3"/>
          <w:sz w:val="24"/>
        </w:rPr>
        <w:t xml:space="preserve"> </w:t>
      </w:r>
      <w:r>
        <w:rPr>
          <w:sz w:val="24"/>
        </w:rPr>
        <w:t>meter.</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Explain power factor improvement</w:t>
      </w:r>
      <w:r>
        <w:rPr>
          <w:spacing w:val="-1"/>
          <w:sz w:val="24"/>
        </w:rPr>
        <w:t xml:space="preserve"> </w:t>
      </w:r>
      <w:r>
        <w:rPr>
          <w:sz w:val="24"/>
        </w:rPr>
        <w:t>methods.</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Solve problems on power factor</w:t>
      </w:r>
      <w:r>
        <w:rPr>
          <w:spacing w:val="-1"/>
          <w:sz w:val="24"/>
        </w:rPr>
        <w:t xml:space="preserve"> </w:t>
      </w:r>
      <w:r>
        <w:rPr>
          <w:sz w:val="24"/>
        </w:rPr>
        <w:t>improvements.</w:t>
      </w:r>
    </w:p>
    <w:p w:rsidR="005F6964" w:rsidRDefault="00582FCD" w:rsidP="00606B84">
      <w:pPr>
        <w:pStyle w:val="ListParagraph"/>
        <w:numPr>
          <w:ilvl w:val="1"/>
          <w:numId w:val="17"/>
        </w:numPr>
        <w:tabs>
          <w:tab w:val="left" w:pos="1600"/>
          <w:tab w:val="left" w:pos="1601"/>
        </w:tabs>
        <w:spacing w:before="2"/>
        <w:ind w:hanging="721"/>
        <w:rPr>
          <w:sz w:val="24"/>
        </w:rPr>
      </w:pPr>
      <w:r>
        <w:rPr>
          <w:sz w:val="24"/>
        </w:rPr>
        <w:t>Explain advantages of 3-phase supply over single phase</w:t>
      </w:r>
      <w:r>
        <w:rPr>
          <w:spacing w:val="-15"/>
          <w:sz w:val="24"/>
        </w:rPr>
        <w:t xml:space="preserve"> </w:t>
      </w:r>
      <w:r>
        <w:rPr>
          <w:sz w:val="24"/>
        </w:rPr>
        <w:t>supply.</w:t>
      </w:r>
    </w:p>
    <w:p w:rsidR="005F6964" w:rsidRDefault="00582FCD" w:rsidP="00606B84">
      <w:pPr>
        <w:pStyle w:val="ListParagraph"/>
        <w:numPr>
          <w:ilvl w:val="1"/>
          <w:numId w:val="17"/>
        </w:numPr>
        <w:tabs>
          <w:tab w:val="left" w:pos="1600"/>
          <w:tab w:val="left" w:pos="1601"/>
        </w:tabs>
        <w:spacing w:before="3"/>
        <w:ind w:hanging="721"/>
        <w:rPr>
          <w:sz w:val="24"/>
        </w:rPr>
      </w:pPr>
      <w:r>
        <w:rPr>
          <w:sz w:val="24"/>
        </w:rPr>
        <w:t>Solve problems on 3-phase circuits.(Balanced</w:t>
      </w:r>
      <w:r>
        <w:rPr>
          <w:spacing w:val="-3"/>
          <w:sz w:val="24"/>
        </w:rPr>
        <w:t xml:space="preserve"> </w:t>
      </w:r>
      <w:r>
        <w:rPr>
          <w:sz w:val="24"/>
        </w:rPr>
        <w:t>load)</w:t>
      </w:r>
    </w:p>
    <w:p w:rsidR="005F6964" w:rsidRDefault="005F6964">
      <w:pPr>
        <w:rPr>
          <w:sz w:val="24"/>
        </w:rPr>
        <w:sectPr w:rsidR="005F6964">
          <w:pgSz w:w="12240" w:h="15840"/>
          <w:pgMar w:top="1360" w:right="1280" w:bottom="1420" w:left="1280" w:header="850" w:footer="1144" w:gutter="0"/>
          <w:cols w:space="720"/>
          <w:docGrid w:linePitch="299"/>
        </w:sectPr>
      </w:pPr>
    </w:p>
    <w:p w:rsidR="005F6964" w:rsidRDefault="00582FCD">
      <w:pPr>
        <w:tabs>
          <w:tab w:val="left" w:pos="1845"/>
        </w:tabs>
        <w:spacing w:before="61" w:line="485" w:lineRule="auto"/>
        <w:rPr>
          <w:b/>
          <w:sz w:val="24"/>
        </w:rPr>
      </w:pPr>
      <w:r>
        <w:rPr>
          <w:b/>
          <w:sz w:val="24"/>
        </w:rPr>
        <w:lastRenderedPageBreak/>
        <w:t>ET</w:t>
      </w:r>
      <w:r>
        <w:rPr>
          <w:b/>
          <w:spacing w:val="-1"/>
          <w:sz w:val="24"/>
        </w:rPr>
        <w:t xml:space="preserve"> </w:t>
      </w:r>
      <w:r w:rsidR="00055F17">
        <w:rPr>
          <w:b/>
          <w:spacing w:val="-1"/>
          <w:sz w:val="24"/>
        </w:rPr>
        <w:t>-</w:t>
      </w:r>
      <w:r w:rsidR="00055F17">
        <w:rPr>
          <w:b/>
          <w:sz w:val="24"/>
        </w:rPr>
        <w:t>115</w:t>
      </w:r>
      <w:r>
        <w:rPr>
          <w:b/>
          <w:sz w:val="24"/>
        </w:rPr>
        <w:tab/>
        <w:t>PRINCIPLES OF ELECTRICAL</w:t>
      </w:r>
      <w:r>
        <w:rPr>
          <w:b/>
          <w:spacing w:val="-15"/>
          <w:sz w:val="24"/>
        </w:rPr>
        <w:t xml:space="preserve"> </w:t>
      </w:r>
      <w:r>
        <w:rPr>
          <w:b/>
          <w:sz w:val="24"/>
        </w:rPr>
        <w:t>ENGINEERING LIST OF</w:t>
      </w:r>
      <w:r>
        <w:rPr>
          <w:b/>
          <w:spacing w:val="-4"/>
          <w:sz w:val="24"/>
        </w:rPr>
        <w:t xml:space="preserve"> </w:t>
      </w:r>
      <w:r>
        <w:rPr>
          <w:b/>
          <w:sz w:val="24"/>
        </w:rPr>
        <w:t>PRACTICALS</w:t>
      </w:r>
    </w:p>
    <w:p w:rsidR="005F6964" w:rsidRDefault="00582FCD">
      <w:pPr>
        <w:spacing w:line="242" w:lineRule="auto"/>
        <w:ind w:left="880" w:hanging="720"/>
        <w:rPr>
          <w:sz w:val="24"/>
        </w:rPr>
      </w:pPr>
      <w:r>
        <w:rPr>
          <w:sz w:val="24"/>
        </w:rPr>
        <w:t>Note: Students should demonstrate concern for personal and equipment safety while working in Electrical Labs</w:t>
      </w:r>
    </w:p>
    <w:p w:rsidR="005F6964" w:rsidRDefault="005F6964">
      <w:pPr>
        <w:pStyle w:val="BodyText"/>
        <w:spacing w:before="8"/>
        <w:ind w:left="0" w:firstLine="0"/>
        <w:rPr>
          <w:sz w:val="23"/>
        </w:rPr>
      </w:pPr>
    </w:p>
    <w:p w:rsidR="005F6964" w:rsidRDefault="00582FCD" w:rsidP="00606B84">
      <w:pPr>
        <w:pStyle w:val="ListParagraph"/>
        <w:numPr>
          <w:ilvl w:val="0"/>
          <w:numId w:val="18"/>
        </w:numPr>
        <w:tabs>
          <w:tab w:val="left" w:pos="880"/>
          <w:tab w:val="left" w:pos="881"/>
        </w:tabs>
        <w:spacing w:before="0"/>
        <w:ind w:hanging="721"/>
        <w:rPr>
          <w:sz w:val="24"/>
        </w:rPr>
      </w:pPr>
      <w:r>
        <w:rPr>
          <w:sz w:val="24"/>
        </w:rPr>
        <w:t xml:space="preserve">Study of simple Electrical Instruments (Ammeter, Voltmeter </w:t>
      </w:r>
      <w:proofErr w:type="spellStart"/>
      <w:r>
        <w:rPr>
          <w:sz w:val="24"/>
        </w:rPr>
        <w:t>etc</w:t>
      </w:r>
      <w:proofErr w:type="spellEnd"/>
      <w:r>
        <w:rPr>
          <w:sz w:val="24"/>
        </w:rPr>
        <w:t>,</w:t>
      </w:r>
      <w:r>
        <w:rPr>
          <w:spacing w:val="-13"/>
          <w:sz w:val="24"/>
        </w:rPr>
        <w:t xml:space="preserve"> </w:t>
      </w:r>
      <w:proofErr w:type="spellStart"/>
      <w:r>
        <w:rPr>
          <w:sz w:val="24"/>
        </w:rPr>
        <w:t>etc</w:t>
      </w:r>
      <w:proofErr w:type="spellEnd"/>
      <w:r>
        <w:rPr>
          <w:sz w:val="24"/>
        </w:rPr>
        <w:t>).</w:t>
      </w:r>
    </w:p>
    <w:p w:rsidR="005F6964" w:rsidRDefault="00582FCD" w:rsidP="00606B84">
      <w:pPr>
        <w:pStyle w:val="ListParagraph"/>
        <w:numPr>
          <w:ilvl w:val="0"/>
          <w:numId w:val="18"/>
        </w:numPr>
        <w:tabs>
          <w:tab w:val="left" w:pos="880"/>
          <w:tab w:val="left" w:pos="881"/>
        </w:tabs>
        <w:spacing w:before="2"/>
        <w:ind w:hanging="721"/>
        <w:rPr>
          <w:sz w:val="24"/>
        </w:rPr>
      </w:pPr>
      <w:r>
        <w:rPr>
          <w:sz w:val="24"/>
        </w:rPr>
        <w:t>Determination of the resistances</w:t>
      </w:r>
      <w:r>
        <w:rPr>
          <w:spacing w:val="-2"/>
          <w:sz w:val="24"/>
        </w:rPr>
        <w:t xml:space="preserve"> </w:t>
      </w:r>
      <w:r>
        <w:rPr>
          <w:sz w:val="24"/>
        </w:rPr>
        <w:t>of</w:t>
      </w:r>
    </w:p>
    <w:p w:rsidR="005F6964" w:rsidRDefault="00582FCD" w:rsidP="00606B84">
      <w:pPr>
        <w:pStyle w:val="ListParagraph"/>
        <w:numPr>
          <w:ilvl w:val="1"/>
          <w:numId w:val="18"/>
        </w:numPr>
        <w:tabs>
          <w:tab w:val="left" w:pos="1600"/>
          <w:tab w:val="left" w:pos="1601"/>
        </w:tabs>
        <w:spacing w:before="3"/>
        <w:ind w:hanging="721"/>
        <w:rPr>
          <w:sz w:val="24"/>
        </w:rPr>
      </w:pPr>
      <w:r>
        <w:rPr>
          <w:sz w:val="24"/>
        </w:rPr>
        <w:t>Sliding</w:t>
      </w:r>
      <w:r>
        <w:rPr>
          <w:spacing w:val="-2"/>
          <w:sz w:val="24"/>
        </w:rPr>
        <w:t xml:space="preserve"> </w:t>
      </w:r>
      <w:r>
        <w:rPr>
          <w:sz w:val="24"/>
        </w:rPr>
        <w:t>Rheostat.</w:t>
      </w:r>
    </w:p>
    <w:p w:rsidR="005F6964" w:rsidRDefault="00582FCD" w:rsidP="00606B84">
      <w:pPr>
        <w:pStyle w:val="ListParagraph"/>
        <w:numPr>
          <w:ilvl w:val="1"/>
          <w:numId w:val="18"/>
        </w:numPr>
        <w:tabs>
          <w:tab w:val="left" w:pos="1600"/>
          <w:tab w:val="left" w:pos="1601"/>
        </w:tabs>
        <w:spacing w:before="2"/>
        <w:ind w:hanging="721"/>
        <w:rPr>
          <w:sz w:val="24"/>
        </w:rPr>
      </w:pPr>
      <w:r>
        <w:rPr>
          <w:sz w:val="24"/>
        </w:rPr>
        <w:t>Voltmeter.</w:t>
      </w:r>
    </w:p>
    <w:p w:rsidR="005F6964" w:rsidRDefault="00582FCD" w:rsidP="00606B84">
      <w:pPr>
        <w:pStyle w:val="ListParagraph"/>
        <w:numPr>
          <w:ilvl w:val="1"/>
          <w:numId w:val="18"/>
        </w:numPr>
        <w:tabs>
          <w:tab w:val="left" w:pos="1600"/>
          <w:tab w:val="left" w:pos="1601"/>
        </w:tabs>
        <w:spacing w:before="2"/>
        <w:ind w:hanging="721"/>
        <w:rPr>
          <w:sz w:val="24"/>
        </w:rPr>
      </w:pPr>
      <w:r>
        <w:rPr>
          <w:sz w:val="24"/>
        </w:rPr>
        <w:t>Incandescent</w:t>
      </w:r>
      <w:r>
        <w:rPr>
          <w:spacing w:val="-1"/>
          <w:sz w:val="24"/>
        </w:rPr>
        <w:t xml:space="preserve"> </w:t>
      </w:r>
      <w:r>
        <w:rPr>
          <w:sz w:val="24"/>
        </w:rPr>
        <w:t>lamp.</w:t>
      </w:r>
    </w:p>
    <w:p w:rsidR="005F6964" w:rsidRDefault="00582FCD" w:rsidP="00606B84">
      <w:pPr>
        <w:pStyle w:val="ListParagraph"/>
        <w:numPr>
          <w:ilvl w:val="0"/>
          <w:numId w:val="18"/>
        </w:numPr>
        <w:tabs>
          <w:tab w:val="left" w:pos="880"/>
          <w:tab w:val="left" w:pos="881"/>
        </w:tabs>
        <w:spacing w:before="3"/>
        <w:ind w:hanging="721"/>
        <w:rPr>
          <w:sz w:val="24"/>
        </w:rPr>
      </w:pPr>
      <w:r>
        <w:rPr>
          <w:sz w:val="24"/>
        </w:rPr>
        <w:t>Determination of resistance of a wire by</w:t>
      </w:r>
      <w:r>
        <w:rPr>
          <w:spacing w:val="-16"/>
          <w:sz w:val="24"/>
        </w:rPr>
        <w:t xml:space="preserve"> </w:t>
      </w:r>
      <w:r>
        <w:rPr>
          <w:sz w:val="24"/>
        </w:rPr>
        <w:t>micrometer.</w:t>
      </w:r>
    </w:p>
    <w:p w:rsidR="005F6964" w:rsidRDefault="00582FCD" w:rsidP="00606B84">
      <w:pPr>
        <w:pStyle w:val="ListParagraph"/>
        <w:numPr>
          <w:ilvl w:val="0"/>
          <w:numId w:val="18"/>
        </w:numPr>
        <w:tabs>
          <w:tab w:val="left" w:pos="880"/>
          <w:tab w:val="left" w:pos="881"/>
        </w:tabs>
        <w:spacing w:before="3"/>
        <w:ind w:hanging="721"/>
        <w:rPr>
          <w:sz w:val="24"/>
        </w:rPr>
      </w:pPr>
      <w:r>
        <w:rPr>
          <w:sz w:val="24"/>
        </w:rPr>
        <w:t>Determination of temperature co-efficient of copper by ammeter-voltmeter</w:t>
      </w:r>
      <w:r>
        <w:rPr>
          <w:spacing w:val="-21"/>
          <w:sz w:val="24"/>
        </w:rPr>
        <w:t xml:space="preserve"> </w:t>
      </w:r>
      <w:r>
        <w:rPr>
          <w:sz w:val="24"/>
        </w:rPr>
        <w:t>methods.</w:t>
      </w:r>
    </w:p>
    <w:p w:rsidR="005F6964" w:rsidRDefault="00582FCD" w:rsidP="00606B84">
      <w:pPr>
        <w:pStyle w:val="ListParagraph"/>
        <w:numPr>
          <w:ilvl w:val="0"/>
          <w:numId w:val="18"/>
        </w:numPr>
        <w:tabs>
          <w:tab w:val="left" w:pos="880"/>
          <w:tab w:val="left" w:pos="881"/>
        </w:tabs>
        <w:spacing w:before="2"/>
        <w:ind w:hanging="721"/>
        <w:rPr>
          <w:sz w:val="24"/>
        </w:rPr>
      </w:pPr>
      <w:r>
        <w:rPr>
          <w:sz w:val="24"/>
        </w:rPr>
        <w:t>Verification of ohm's</w:t>
      </w:r>
      <w:r>
        <w:rPr>
          <w:spacing w:val="-2"/>
          <w:sz w:val="24"/>
        </w:rPr>
        <w:t xml:space="preserve"> </w:t>
      </w:r>
      <w:r>
        <w:rPr>
          <w:sz w:val="24"/>
        </w:rPr>
        <w:t>law.</w:t>
      </w:r>
    </w:p>
    <w:p w:rsidR="005F6964" w:rsidRDefault="00582FCD" w:rsidP="00606B84">
      <w:pPr>
        <w:pStyle w:val="ListParagraph"/>
        <w:numPr>
          <w:ilvl w:val="0"/>
          <w:numId w:val="18"/>
        </w:numPr>
        <w:tabs>
          <w:tab w:val="left" w:pos="880"/>
          <w:tab w:val="left" w:pos="881"/>
        </w:tabs>
        <w:spacing w:before="3"/>
        <w:ind w:hanging="721"/>
        <w:rPr>
          <w:sz w:val="24"/>
        </w:rPr>
      </w:pPr>
      <w:r>
        <w:rPr>
          <w:sz w:val="24"/>
        </w:rPr>
        <w:t>Verification of laws of combination of</w:t>
      </w:r>
      <w:r>
        <w:rPr>
          <w:spacing w:val="-4"/>
          <w:sz w:val="24"/>
        </w:rPr>
        <w:t xml:space="preserve"> </w:t>
      </w:r>
      <w:r>
        <w:rPr>
          <w:sz w:val="24"/>
        </w:rPr>
        <w:t>resistances.</w:t>
      </w:r>
    </w:p>
    <w:p w:rsidR="005F6964" w:rsidRDefault="00582FCD" w:rsidP="00606B84">
      <w:pPr>
        <w:pStyle w:val="ListParagraph"/>
        <w:numPr>
          <w:ilvl w:val="0"/>
          <w:numId w:val="18"/>
        </w:numPr>
        <w:tabs>
          <w:tab w:val="left" w:pos="880"/>
          <w:tab w:val="left" w:pos="881"/>
        </w:tabs>
        <w:spacing w:before="2"/>
        <w:ind w:hanging="721"/>
        <w:rPr>
          <w:sz w:val="24"/>
        </w:rPr>
      </w:pPr>
      <w:r>
        <w:rPr>
          <w:sz w:val="24"/>
        </w:rPr>
        <w:t>Study of various types of resistors and determination of resistance by color</w:t>
      </w:r>
      <w:r>
        <w:rPr>
          <w:spacing w:val="-30"/>
          <w:sz w:val="24"/>
        </w:rPr>
        <w:t xml:space="preserve"> </w:t>
      </w:r>
      <w:r>
        <w:rPr>
          <w:sz w:val="24"/>
        </w:rPr>
        <w:t>coding.</w:t>
      </w:r>
    </w:p>
    <w:p w:rsidR="005F6964" w:rsidRDefault="00582FCD" w:rsidP="00606B84">
      <w:pPr>
        <w:pStyle w:val="ListParagraph"/>
        <w:numPr>
          <w:ilvl w:val="0"/>
          <w:numId w:val="18"/>
        </w:numPr>
        <w:tabs>
          <w:tab w:val="left" w:pos="880"/>
          <w:tab w:val="left" w:pos="881"/>
        </w:tabs>
        <w:spacing w:before="3"/>
        <w:ind w:hanging="721"/>
        <w:rPr>
          <w:sz w:val="24"/>
        </w:rPr>
      </w:pPr>
      <w:r>
        <w:rPr>
          <w:sz w:val="24"/>
        </w:rPr>
        <w:t>Measurement of power by Voltmeter-ammeter method and watt</w:t>
      </w:r>
      <w:r>
        <w:rPr>
          <w:spacing w:val="-14"/>
          <w:sz w:val="24"/>
        </w:rPr>
        <w:t xml:space="preserve"> </w:t>
      </w:r>
      <w:r>
        <w:rPr>
          <w:sz w:val="24"/>
        </w:rPr>
        <w:t>meter.</w:t>
      </w:r>
    </w:p>
    <w:p w:rsidR="005F6964" w:rsidRDefault="00582FCD" w:rsidP="00606B84">
      <w:pPr>
        <w:pStyle w:val="ListParagraph"/>
        <w:numPr>
          <w:ilvl w:val="0"/>
          <w:numId w:val="18"/>
        </w:numPr>
        <w:tabs>
          <w:tab w:val="left" w:pos="880"/>
          <w:tab w:val="left" w:pos="881"/>
        </w:tabs>
        <w:spacing w:before="2"/>
        <w:ind w:hanging="721"/>
        <w:rPr>
          <w:sz w:val="24"/>
        </w:rPr>
      </w:pPr>
      <w:r>
        <w:rPr>
          <w:sz w:val="24"/>
        </w:rPr>
        <w:t>Study of connections of thermal</w:t>
      </w:r>
      <w:r>
        <w:rPr>
          <w:spacing w:val="-8"/>
          <w:sz w:val="24"/>
        </w:rPr>
        <w:t xml:space="preserve"> </w:t>
      </w:r>
      <w:r>
        <w:rPr>
          <w:sz w:val="24"/>
        </w:rPr>
        <w:t>relay.</w:t>
      </w:r>
    </w:p>
    <w:p w:rsidR="005F6964" w:rsidRDefault="00582FCD" w:rsidP="00606B84">
      <w:pPr>
        <w:pStyle w:val="ListParagraph"/>
        <w:numPr>
          <w:ilvl w:val="0"/>
          <w:numId w:val="18"/>
        </w:numPr>
        <w:tabs>
          <w:tab w:val="left" w:pos="880"/>
          <w:tab w:val="left" w:pos="881"/>
        </w:tabs>
        <w:spacing w:before="2"/>
        <w:ind w:hanging="721"/>
        <w:rPr>
          <w:sz w:val="24"/>
        </w:rPr>
      </w:pPr>
      <w:r>
        <w:rPr>
          <w:sz w:val="24"/>
        </w:rPr>
        <w:t>Measurement of energy by energy</w:t>
      </w:r>
      <w:r>
        <w:rPr>
          <w:spacing w:val="-26"/>
          <w:sz w:val="24"/>
        </w:rPr>
        <w:t xml:space="preserve"> </w:t>
      </w:r>
      <w:r>
        <w:rPr>
          <w:sz w:val="24"/>
        </w:rPr>
        <w:t>meter.</w:t>
      </w:r>
    </w:p>
    <w:p w:rsidR="005F6964" w:rsidRDefault="00582FCD" w:rsidP="00606B84">
      <w:pPr>
        <w:pStyle w:val="ListParagraph"/>
        <w:numPr>
          <w:ilvl w:val="0"/>
          <w:numId w:val="18"/>
        </w:numPr>
        <w:tabs>
          <w:tab w:val="left" w:pos="880"/>
          <w:tab w:val="left" w:pos="881"/>
        </w:tabs>
        <w:spacing w:before="3"/>
        <w:ind w:hanging="721"/>
        <w:rPr>
          <w:sz w:val="24"/>
        </w:rPr>
      </w:pPr>
      <w:r>
        <w:rPr>
          <w:sz w:val="24"/>
        </w:rPr>
        <w:t>Verification of Kirchhoff's</w:t>
      </w:r>
      <w:r>
        <w:rPr>
          <w:spacing w:val="-2"/>
          <w:sz w:val="24"/>
        </w:rPr>
        <w:t xml:space="preserve"> </w:t>
      </w:r>
      <w:r>
        <w:rPr>
          <w:sz w:val="24"/>
        </w:rPr>
        <w:t>Laws.</w:t>
      </w:r>
    </w:p>
    <w:p w:rsidR="005F6964" w:rsidRDefault="00582FCD" w:rsidP="00606B84">
      <w:pPr>
        <w:pStyle w:val="ListParagraph"/>
        <w:numPr>
          <w:ilvl w:val="0"/>
          <w:numId w:val="18"/>
        </w:numPr>
        <w:tabs>
          <w:tab w:val="left" w:pos="880"/>
          <w:tab w:val="left" w:pos="881"/>
        </w:tabs>
        <w:spacing w:before="2"/>
        <w:ind w:hanging="721"/>
        <w:rPr>
          <w:sz w:val="24"/>
        </w:rPr>
      </w:pPr>
      <w:r>
        <w:rPr>
          <w:sz w:val="24"/>
        </w:rPr>
        <w:t>Determination of the efficiency of an electric</w:t>
      </w:r>
      <w:r>
        <w:rPr>
          <w:spacing w:val="-11"/>
          <w:sz w:val="24"/>
        </w:rPr>
        <w:t xml:space="preserve"> </w:t>
      </w:r>
      <w:r>
        <w:rPr>
          <w:sz w:val="24"/>
        </w:rPr>
        <w:t>Kettle.</w:t>
      </w:r>
    </w:p>
    <w:p w:rsidR="005F6964" w:rsidRDefault="00582FCD" w:rsidP="00606B84">
      <w:pPr>
        <w:pStyle w:val="ListParagraph"/>
        <w:numPr>
          <w:ilvl w:val="0"/>
          <w:numId w:val="18"/>
        </w:numPr>
        <w:tabs>
          <w:tab w:val="left" w:pos="880"/>
          <w:tab w:val="left" w:pos="881"/>
        </w:tabs>
        <w:spacing w:before="3"/>
        <w:ind w:hanging="721"/>
        <w:rPr>
          <w:sz w:val="24"/>
        </w:rPr>
      </w:pPr>
      <w:r>
        <w:rPr>
          <w:sz w:val="24"/>
        </w:rPr>
        <w:t>Make an</w:t>
      </w:r>
      <w:r>
        <w:rPr>
          <w:spacing w:val="-3"/>
          <w:sz w:val="24"/>
        </w:rPr>
        <w:t xml:space="preserve"> </w:t>
      </w:r>
      <w:r>
        <w:rPr>
          <w:sz w:val="24"/>
        </w:rPr>
        <w:t>electromagnet.</w:t>
      </w:r>
    </w:p>
    <w:p w:rsidR="005F6964" w:rsidRDefault="00582FCD" w:rsidP="00606B84">
      <w:pPr>
        <w:pStyle w:val="ListParagraph"/>
        <w:numPr>
          <w:ilvl w:val="0"/>
          <w:numId w:val="18"/>
        </w:numPr>
        <w:tabs>
          <w:tab w:val="left" w:pos="880"/>
          <w:tab w:val="left" w:pos="881"/>
        </w:tabs>
        <w:spacing w:before="2"/>
        <w:ind w:hanging="721"/>
        <w:rPr>
          <w:sz w:val="24"/>
        </w:rPr>
      </w:pPr>
      <w:r>
        <w:rPr>
          <w:sz w:val="24"/>
        </w:rPr>
        <w:t>Study of the force on a current-carrying conductor in magnetic</w:t>
      </w:r>
      <w:r>
        <w:rPr>
          <w:spacing w:val="-20"/>
          <w:sz w:val="24"/>
        </w:rPr>
        <w:t xml:space="preserve"> </w:t>
      </w:r>
      <w:r>
        <w:rPr>
          <w:sz w:val="24"/>
        </w:rPr>
        <w:t>field.</w:t>
      </w:r>
    </w:p>
    <w:p w:rsidR="005F6964" w:rsidRDefault="00582FCD" w:rsidP="00606B84">
      <w:pPr>
        <w:pStyle w:val="ListParagraph"/>
        <w:numPr>
          <w:ilvl w:val="0"/>
          <w:numId w:val="18"/>
        </w:numPr>
        <w:tabs>
          <w:tab w:val="left" w:pos="880"/>
          <w:tab w:val="left" w:pos="881"/>
        </w:tabs>
        <w:spacing w:before="3"/>
        <w:ind w:hanging="721"/>
        <w:rPr>
          <w:sz w:val="24"/>
        </w:rPr>
      </w:pPr>
      <w:r>
        <w:rPr>
          <w:sz w:val="24"/>
        </w:rPr>
        <w:t>Verification of Faraday's laws of electromagnet</w:t>
      </w:r>
      <w:r>
        <w:rPr>
          <w:spacing w:val="-5"/>
          <w:sz w:val="24"/>
        </w:rPr>
        <w:t xml:space="preserve"> </w:t>
      </w:r>
      <w:r>
        <w:rPr>
          <w:sz w:val="24"/>
        </w:rPr>
        <w:t>induction.</w:t>
      </w:r>
    </w:p>
    <w:p w:rsidR="005F6964" w:rsidRDefault="00582FCD" w:rsidP="00606B84">
      <w:pPr>
        <w:pStyle w:val="ListParagraph"/>
        <w:numPr>
          <w:ilvl w:val="0"/>
          <w:numId w:val="18"/>
        </w:numPr>
        <w:tabs>
          <w:tab w:val="left" w:pos="880"/>
          <w:tab w:val="left" w:pos="881"/>
        </w:tabs>
        <w:spacing w:before="2"/>
        <w:ind w:hanging="721"/>
        <w:rPr>
          <w:sz w:val="24"/>
        </w:rPr>
      </w:pPr>
      <w:r>
        <w:rPr>
          <w:sz w:val="24"/>
        </w:rPr>
        <w:t>Study of Generator and</w:t>
      </w:r>
      <w:r>
        <w:rPr>
          <w:spacing w:val="-8"/>
          <w:sz w:val="24"/>
        </w:rPr>
        <w:t xml:space="preserve"> </w:t>
      </w:r>
      <w:r>
        <w:rPr>
          <w:sz w:val="24"/>
        </w:rPr>
        <w:t>Transformer.</w:t>
      </w:r>
    </w:p>
    <w:p w:rsidR="005F6964" w:rsidRDefault="00582FCD" w:rsidP="00606B84">
      <w:pPr>
        <w:pStyle w:val="ListParagraph"/>
        <w:numPr>
          <w:ilvl w:val="0"/>
          <w:numId w:val="18"/>
        </w:numPr>
        <w:tabs>
          <w:tab w:val="left" w:pos="880"/>
          <w:tab w:val="left" w:pos="881"/>
        </w:tabs>
        <w:spacing w:before="3"/>
        <w:ind w:hanging="721"/>
        <w:rPr>
          <w:sz w:val="24"/>
        </w:rPr>
      </w:pPr>
      <w:r>
        <w:rPr>
          <w:sz w:val="24"/>
        </w:rPr>
        <w:t xml:space="preserve">Study the production of </w:t>
      </w:r>
      <w:proofErr w:type="spellStart"/>
      <w:r>
        <w:rPr>
          <w:sz w:val="24"/>
        </w:rPr>
        <w:t>e.m.f</w:t>
      </w:r>
      <w:proofErr w:type="spellEnd"/>
      <w:r>
        <w:rPr>
          <w:sz w:val="24"/>
        </w:rPr>
        <w:t xml:space="preserve"> in coupled coils by changing current in one</w:t>
      </w:r>
      <w:r>
        <w:rPr>
          <w:spacing w:val="-25"/>
          <w:sz w:val="24"/>
        </w:rPr>
        <w:t xml:space="preserve"> </w:t>
      </w:r>
      <w:r>
        <w:rPr>
          <w:sz w:val="24"/>
        </w:rPr>
        <w:t>coil.</w:t>
      </w:r>
    </w:p>
    <w:p w:rsidR="005F6964" w:rsidRDefault="00582FCD" w:rsidP="00606B84">
      <w:pPr>
        <w:pStyle w:val="ListParagraph"/>
        <w:numPr>
          <w:ilvl w:val="0"/>
          <w:numId w:val="18"/>
        </w:numPr>
        <w:tabs>
          <w:tab w:val="left" w:pos="880"/>
          <w:tab w:val="left" w:pos="881"/>
        </w:tabs>
        <w:spacing w:before="2"/>
        <w:ind w:hanging="721"/>
        <w:rPr>
          <w:sz w:val="24"/>
        </w:rPr>
      </w:pPr>
      <w:r>
        <w:rPr>
          <w:sz w:val="24"/>
        </w:rPr>
        <w:t>Problem solving</w:t>
      </w:r>
      <w:r>
        <w:rPr>
          <w:spacing w:val="-4"/>
          <w:sz w:val="24"/>
        </w:rPr>
        <w:t xml:space="preserve"> </w:t>
      </w:r>
      <w:r>
        <w:rPr>
          <w:sz w:val="24"/>
        </w:rPr>
        <w:t>session.</w:t>
      </w:r>
    </w:p>
    <w:p w:rsidR="005F6964" w:rsidRDefault="00582FCD" w:rsidP="00606B84">
      <w:pPr>
        <w:pStyle w:val="ListParagraph"/>
        <w:numPr>
          <w:ilvl w:val="0"/>
          <w:numId w:val="18"/>
        </w:numPr>
        <w:tabs>
          <w:tab w:val="left" w:pos="880"/>
          <w:tab w:val="left" w:pos="881"/>
        </w:tabs>
        <w:spacing w:before="3"/>
        <w:ind w:hanging="721"/>
        <w:rPr>
          <w:sz w:val="24"/>
        </w:rPr>
      </w:pPr>
      <w:r>
        <w:rPr>
          <w:sz w:val="24"/>
        </w:rPr>
        <w:t>Study of self-induction of a coil and effect of introducing iron core in</w:t>
      </w:r>
      <w:r>
        <w:rPr>
          <w:spacing w:val="-17"/>
          <w:sz w:val="24"/>
        </w:rPr>
        <w:t xml:space="preserve"> </w:t>
      </w:r>
      <w:r>
        <w:rPr>
          <w:sz w:val="24"/>
        </w:rPr>
        <w:t>it.</w:t>
      </w:r>
    </w:p>
    <w:p w:rsidR="005F6964" w:rsidRDefault="00582FCD" w:rsidP="00606B84">
      <w:pPr>
        <w:pStyle w:val="ListParagraph"/>
        <w:numPr>
          <w:ilvl w:val="0"/>
          <w:numId w:val="18"/>
        </w:numPr>
        <w:tabs>
          <w:tab w:val="left" w:pos="880"/>
          <w:tab w:val="left" w:pos="881"/>
        </w:tabs>
        <w:spacing w:before="2"/>
        <w:ind w:hanging="721"/>
        <w:rPr>
          <w:sz w:val="24"/>
        </w:rPr>
      </w:pPr>
      <w:r>
        <w:rPr>
          <w:sz w:val="24"/>
        </w:rPr>
        <w:t>Study of various types of capacitors and</w:t>
      </w:r>
      <w:r>
        <w:rPr>
          <w:spacing w:val="-11"/>
          <w:sz w:val="24"/>
        </w:rPr>
        <w:t xml:space="preserve"> </w:t>
      </w:r>
      <w:r>
        <w:rPr>
          <w:sz w:val="24"/>
        </w:rPr>
        <w:t>Inductors.</w:t>
      </w:r>
    </w:p>
    <w:p w:rsidR="005F6964" w:rsidRDefault="00582FCD" w:rsidP="00606B84">
      <w:pPr>
        <w:pStyle w:val="ListParagraph"/>
        <w:numPr>
          <w:ilvl w:val="0"/>
          <w:numId w:val="18"/>
        </w:numPr>
        <w:tabs>
          <w:tab w:val="left" w:pos="880"/>
          <w:tab w:val="left" w:pos="881"/>
        </w:tabs>
        <w:spacing w:before="2"/>
        <w:ind w:hanging="721"/>
        <w:rPr>
          <w:sz w:val="24"/>
        </w:rPr>
      </w:pPr>
      <w:r>
        <w:rPr>
          <w:sz w:val="24"/>
        </w:rPr>
        <w:t xml:space="preserve">Determination of the capacity of capacitors by </w:t>
      </w:r>
      <w:proofErr w:type="spellStart"/>
      <w:proofErr w:type="gramStart"/>
      <w:r>
        <w:rPr>
          <w:sz w:val="24"/>
        </w:rPr>
        <w:t>colour</w:t>
      </w:r>
      <w:proofErr w:type="spellEnd"/>
      <w:r>
        <w:rPr>
          <w:sz w:val="24"/>
        </w:rPr>
        <w:t xml:space="preserve"> </w:t>
      </w:r>
      <w:r>
        <w:rPr>
          <w:spacing w:val="-19"/>
          <w:sz w:val="24"/>
        </w:rPr>
        <w:t xml:space="preserve"> </w:t>
      </w:r>
      <w:r>
        <w:rPr>
          <w:sz w:val="24"/>
        </w:rPr>
        <w:t>coding</w:t>
      </w:r>
      <w:proofErr w:type="gramEnd"/>
      <w:r>
        <w:rPr>
          <w:sz w:val="24"/>
        </w:rPr>
        <w:t>.</w:t>
      </w:r>
    </w:p>
    <w:p w:rsidR="005F6964" w:rsidRDefault="00582FCD" w:rsidP="00606B84">
      <w:pPr>
        <w:pStyle w:val="ListParagraph"/>
        <w:numPr>
          <w:ilvl w:val="0"/>
          <w:numId w:val="18"/>
        </w:numPr>
        <w:tabs>
          <w:tab w:val="left" w:pos="880"/>
          <w:tab w:val="left" w:pos="881"/>
        </w:tabs>
        <w:spacing w:before="3"/>
        <w:ind w:hanging="721"/>
        <w:rPr>
          <w:sz w:val="24"/>
        </w:rPr>
      </w:pPr>
      <w:r>
        <w:rPr>
          <w:sz w:val="24"/>
        </w:rPr>
        <w:t>Verification of the laws of the combination of</w:t>
      </w:r>
      <w:r>
        <w:rPr>
          <w:spacing w:val="-5"/>
          <w:sz w:val="24"/>
        </w:rPr>
        <w:t xml:space="preserve"> </w:t>
      </w:r>
      <w:r>
        <w:rPr>
          <w:sz w:val="24"/>
        </w:rPr>
        <w:t>capacitors.</w:t>
      </w:r>
    </w:p>
    <w:p w:rsidR="005F6964" w:rsidRDefault="00582FCD" w:rsidP="00606B84">
      <w:pPr>
        <w:pStyle w:val="ListParagraph"/>
        <w:numPr>
          <w:ilvl w:val="0"/>
          <w:numId w:val="18"/>
        </w:numPr>
        <w:tabs>
          <w:tab w:val="left" w:pos="880"/>
          <w:tab w:val="left" w:pos="881"/>
        </w:tabs>
        <w:spacing w:before="2"/>
        <w:ind w:hanging="721"/>
        <w:rPr>
          <w:sz w:val="24"/>
        </w:rPr>
      </w:pPr>
      <w:r>
        <w:rPr>
          <w:sz w:val="24"/>
        </w:rPr>
        <w:t>Determination of breakdown voltage of a low-voltage</w:t>
      </w:r>
      <w:r>
        <w:rPr>
          <w:spacing w:val="-8"/>
          <w:sz w:val="24"/>
        </w:rPr>
        <w:t xml:space="preserve"> </w:t>
      </w:r>
      <w:r>
        <w:rPr>
          <w:sz w:val="24"/>
        </w:rPr>
        <w:t>capacitor.</w:t>
      </w:r>
    </w:p>
    <w:p w:rsidR="005F6964" w:rsidRDefault="00582FCD" w:rsidP="00606B84">
      <w:pPr>
        <w:pStyle w:val="ListParagraph"/>
        <w:numPr>
          <w:ilvl w:val="0"/>
          <w:numId w:val="18"/>
        </w:numPr>
        <w:tabs>
          <w:tab w:val="left" w:pos="880"/>
          <w:tab w:val="left" w:pos="881"/>
        </w:tabs>
        <w:spacing w:before="3" w:line="242" w:lineRule="auto"/>
        <w:ind w:right="554"/>
        <w:rPr>
          <w:sz w:val="24"/>
        </w:rPr>
      </w:pPr>
      <w:r>
        <w:rPr>
          <w:sz w:val="24"/>
        </w:rPr>
        <w:t>Test week: Every student should be given independent different practical and</w:t>
      </w:r>
      <w:r>
        <w:rPr>
          <w:spacing w:val="-23"/>
          <w:sz w:val="24"/>
        </w:rPr>
        <w:t xml:space="preserve"> </w:t>
      </w:r>
      <w:r>
        <w:rPr>
          <w:spacing w:val="-3"/>
          <w:sz w:val="24"/>
        </w:rPr>
        <w:t xml:space="preserve">teacher </w:t>
      </w:r>
      <w:r>
        <w:rPr>
          <w:sz w:val="24"/>
        </w:rPr>
        <w:t>should count its performance towards sessional</w:t>
      </w:r>
      <w:r>
        <w:rPr>
          <w:spacing w:val="-3"/>
          <w:sz w:val="24"/>
        </w:rPr>
        <w:t xml:space="preserve"> </w:t>
      </w:r>
      <w:r>
        <w:rPr>
          <w:sz w:val="24"/>
        </w:rPr>
        <w:t>marks.</w:t>
      </w:r>
    </w:p>
    <w:p w:rsidR="005F6964" w:rsidRDefault="00582FCD" w:rsidP="00606B84">
      <w:pPr>
        <w:pStyle w:val="ListParagraph"/>
        <w:numPr>
          <w:ilvl w:val="0"/>
          <w:numId w:val="18"/>
        </w:numPr>
        <w:tabs>
          <w:tab w:val="left" w:pos="880"/>
          <w:tab w:val="left" w:pos="881"/>
        </w:tabs>
        <w:spacing w:before="0" w:line="275" w:lineRule="exact"/>
        <w:ind w:hanging="721"/>
        <w:rPr>
          <w:sz w:val="24"/>
        </w:rPr>
      </w:pPr>
      <w:r>
        <w:rPr>
          <w:sz w:val="24"/>
        </w:rPr>
        <w:t>Study of C.R.O. and measurement of sine</w:t>
      </w:r>
      <w:r>
        <w:rPr>
          <w:spacing w:val="-9"/>
          <w:sz w:val="24"/>
        </w:rPr>
        <w:t xml:space="preserve"> </w:t>
      </w:r>
      <w:r>
        <w:rPr>
          <w:sz w:val="24"/>
        </w:rPr>
        <w:t>wave.</w:t>
      </w:r>
    </w:p>
    <w:p w:rsidR="005F6964" w:rsidRDefault="00582FCD" w:rsidP="00606B84">
      <w:pPr>
        <w:pStyle w:val="ListParagraph"/>
        <w:numPr>
          <w:ilvl w:val="0"/>
          <w:numId w:val="18"/>
        </w:numPr>
        <w:tabs>
          <w:tab w:val="left" w:pos="880"/>
          <w:tab w:val="left" w:pos="881"/>
        </w:tabs>
        <w:spacing w:before="2"/>
        <w:ind w:hanging="721"/>
        <w:rPr>
          <w:sz w:val="24"/>
        </w:rPr>
      </w:pPr>
      <w:r>
        <w:rPr>
          <w:sz w:val="24"/>
        </w:rPr>
        <w:t>Determination of average and R.M.S values and sine wave (on graph</w:t>
      </w:r>
      <w:r>
        <w:rPr>
          <w:spacing w:val="-12"/>
          <w:sz w:val="24"/>
        </w:rPr>
        <w:t xml:space="preserve"> </w:t>
      </w:r>
      <w:r>
        <w:rPr>
          <w:sz w:val="24"/>
        </w:rPr>
        <w:t>paper)</w:t>
      </w:r>
    </w:p>
    <w:p w:rsidR="005F6964" w:rsidRDefault="00582FCD" w:rsidP="00606B84">
      <w:pPr>
        <w:pStyle w:val="ListParagraph"/>
        <w:numPr>
          <w:ilvl w:val="0"/>
          <w:numId w:val="18"/>
        </w:numPr>
        <w:tabs>
          <w:tab w:val="left" w:pos="880"/>
          <w:tab w:val="left" w:pos="881"/>
        </w:tabs>
        <w:spacing w:before="3"/>
        <w:ind w:hanging="721"/>
        <w:rPr>
          <w:sz w:val="24"/>
        </w:rPr>
      </w:pPr>
      <w:r>
        <w:rPr>
          <w:sz w:val="24"/>
        </w:rPr>
        <w:t>Determination of inductance of a choke coil using ammeter and voltmeter</w:t>
      </w:r>
      <w:r>
        <w:rPr>
          <w:spacing w:val="-17"/>
          <w:sz w:val="24"/>
        </w:rPr>
        <w:t xml:space="preserve"> </w:t>
      </w:r>
      <w:r>
        <w:rPr>
          <w:sz w:val="24"/>
        </w:rPr>
        <w:t>method.</w:t>
      </w:r>
    </w:p>
    <w:p w:rsidR="005F6964" w:rsidRDefault="00582FCD" w:rsidP="00606B84">
      <w:pPr>
        <w:pStyle w:val="ListParagraph"/>
        <w:numPr>
          <w:ilvl w:val="0"/>
          <w:numId w:val="18"/>
        </w:numPr>
        <w:tabs>
          <w:tab w:val="left" w:pos="880"/>
          <w:tab w:val="left" w:pos="881"/>
        </w:tabs>
        <w:spacing w:before="3"/>
        <w:ind w:hanging="721"/>
        <w:rPr>
          <w:sz w:val="24"/>
        </w:rPr>
      </w:pPr>
      <w:r>
        <w:rPr>
          <w:sz w:val="24"/>
        </w:rPr>
        <w:t>Determination of impedance of a resistive-inductive series</w:t>
      </w:r>
      <w:r>
        <w:rPr>
          <w:spacing w:val="-7"/>
          <w:sz w:val="24"/>
        </w:rPr>
        <w:t xml:space="preserve"> </w:t>
      </w:r>
      <w:r>
        <w:rPr>
          <w:sz w:val="24"/>
        </w:rPr>
        <w:t>circuit.</w:t>
      </w:r>
    </w:p>
    <w:p w:rsidR="005F6964" w:rsidRDefault="00582FCD" w:rsidP="00606B84">
      <w:pPr>
        <w:pStyle w:val="ListParagraph"/>
        <w:numPr>
          <w:ilvl w:val="0"/>
          <w:numId w:val="18"/>
        </w:numPr>
        <w:tabs>
          <w:tab w:val="left" w:pos="880"/>
          <w:tab w:val="left" w:pos="881"/>
        </w:tabs>
        <w:spacing w:before="2"/>
        <w:ind w:hanging="721"/>
        <w:rPr>
          <w:sz w:val="24"/>
        </w:rPr>
      </w:pPr>
      <w:r>
        <w:rPr>
          <w:sz w:val="24"/>
        </w:rPr>
        <w:t>Study of phase displacement by</w:t>
      </w:r>
      <w:r>
        <w:rPr>
          <w:spacing w:val="-17"/>
          <w:sz w:val="24"/>
        </w:rPr>
        <w:t xml:space="preserve"> </w:t>
      </w:r>
      <w:r>
        <w:rPr>
          <w:sz w:val="24"/>
        </w:rPr>
        <w:t>C.R.O.</w:t>
      </w:r>
    </w:p>
    <w:p w:rsidR="005F6964" w:rsidRDefault="00582FCD" w:rsidP="00606B84">
      <w:pPr>
        <w:pStyle w:val="ListParagraph"/>
        <w:numPr>
          <w:ilvl w:val="0"/>
          <w:numId w:val="18"/>
        </w:numPr>
        <w:tabs>
          <w:tab w:val="left" w:pos="880"/>
          <w:tab w:val="left" w:pos="881"/>
        </w:tabs>
        <w:spacing w:before="2"/>
        <w:ind w:hanging="721"/>
        <w:rPr>
          <w:sz w:val="24"/>
        </w:rPr>
      </w:pPr>
      <w:r>
        <w:rPr>
          <w:sz w:val="24"/>
        </w:rPr>
        <w:t>Determination of power consumed by a fan/choke by 3-ammeter</w:t>
      </w:r>
      <w:r>
        <w:rPr>
          <w:spacing w:val="-26"/>
          <w:sz w:val="24"/>
        </w:rPr>
        <w:t xml:space="preserve"> </w:t>
      </w:r>
      <w:r>
        <w:rPr>
          <w:sz w:val="24"/>
        </w:rPr>
        <w:t>method.</w:t>
      </w:r>
    </w:p>
    <w:p w:rsidR="005F6964" w:rsidRDefault="00582FCD" w:rsidP="00606B84">
      <w:pPr>
        <w:pStyle w:val="ListParagraph"/>
        <w:numPr>
          <w:ilvl w:val="0"/>
          <w:numId w:val="18"/>
        </w:numPr>
        <w:tabs>
          <w:tab w:val="left" w:pos="880"/>
          <w:tab w:val="left" w:pos="881"/>
        </w:tabs>
        <w:spacing w:before="3"/>
        <w:ind w:hanging="721"/>
        <w:rPr>
          <w:sz w:val="24"/>
        </w:rPr>
      </w:pPr>
      <w:r>
        <w:rPr>
          <w:sz w:val="24"/>
        </w:rPr>
        <w:t>Vector Diagrams</w:t>
      </w:r>
      <w:r>
        <w:rPr>
          <w:spacing w:val="-1"/>
          <w:sz w:val="24"/>
        </w:rPr>
        <w:t xml:space="preserve"> </w:t>
      </w:r>
      <w:r>
        <w:rPr>
          <w:sz w:val="24"/>
        </w:rPr>
        <w:t>practice.</w:t>
      </w:r>
    </w:p>
    <w:p w:rsidR="005F6964" w:rsidRDefault="00582FCD" w:rsidP="00606B84">
      <w:pPr>
        <w:pStyle w:val="ListParagraph"/>
        <w:numPr>
          <w:ilvl w:val="0"/>
          <w:numId w:val="18"/>
        </w:numPr>
        <w:tabs>
          <w:tab w:val="left" w:pos="880"/>
          <w:tab w:val="left" w:pos="881"/>
        </w:tabs>
        <w:spacing w:before="2"/>
        <w:ind w:hanging="721"/>
        <w:rPr>
          <w:sz w:val="24"/>
        </w:rPr>
      </w:pPr>
      <w:r>
        <w:rPr>
          <w:sz w:val="24"/>
        </w:rPr>
        <w:t>Determination of power-factor of a single phase circuit using voltmeter, ammeter</w:t>
      </w:r>
      <w:r>
        <w:rPr>
          <w:spacing w:val="-21"/>
          <w:sz w:val="24"/>
        </w:rPr>
        <w:t xml:space="preserve"> </w:t>
      </w:r>
      <w:r>
        <w:rPr>
          <w:sz w:val="24"/>
        </w:rPr>
        <w:t>and</w:t>
      </w:r>
    </w:p>
    <w:p w:rsidR="005F6964" w:rsidRDefault="005F6964">
      <w:pPr>
        <w:rPr>
          <w:sz w:val="24"/>
        </w:rPr>
        <w:sectPr w:rsidR="005F6964">
          <w:pgSz w:w="12240" w:h="15840"/>
          <w:pgMar w:top="1380" w:right="1280" w:bottom="1420" w:left="1280" w:header="850" w:footer="1144" w:gutter="0"/>
          <w:cols w:space="720"/>
          <w:docGrid w:linePitch="299"/>
        </w:sectPr>
      </w:pPr>
    </w:p>
    <w:p w:rsidR="005F6964" w:rsidRDefault="00582FCD">
      <w:pPr>
        <w:spacing w:before="76"/>
        <w:ind w:left="880"/>
        <w:rPr>
          <w:sz w:val="24"/>
        </w:rPr>
      </w:pPr>
      <w:proofErr w:type="gramStart"/>
      <w:r>
        <w:rPr>
          <w:sz w:val="24"/>
        </w:rPr>
        <w:lastRenderedPageBreak/>
        <w:t>watt</w:t>
      </w:r>
      <w:proofErr w:type="gramEnd"/>
      <w:r>
        <w:rPr>
          <w:sz w:val="24"/>
        </w:rPr>
        <w:t xml:space="preserve"> meter.</w:t>
      </w:r>
    </w:p>
    <w:p w:rsidR="005F6964" w:rsidRDefault="00582FCD">
      <w:pPr>
        <w:tabs>
          <w:tab w:val="left" w:pos="880"/>
        </w:tabs>
        <w:spacing w:before="3"/>
        <w:ind w:left="160"/>
        <w:rPr>
          <w:sz w:val="24"/>
        </w:rPr>
      </w:pPr>
      <w:r>
        <w:rPr>
          <w:sz w:val="24"/>
        </w:rPr>
        <w:t>33</w:t>
      </w:r>
      <w:r>
        <w:rPr>
          <w:sz w:val="24"/>
        </w:rPr>
        <w:tab/>
        <w:t>Measurement of power factor of a single phase circuit using a power factor</w:t>
      </w:r>
      <w:r>
        <w:rPr>
          <w:spacing w:val="-20"/>
          <w:sz w:val="24"/>
        </w:rPr>
        <w:t xml:space="preserve"> </w:t>
      </w:r>
      <w:r>
        <w:rPr>
          <w:sz w:val="24"/>
        </w:rPr>
        <w:t>meter.</w:t>
      </w:r>
    </w:p>
    <w:p w:rsidR="005F6964" w:rsidRDefault="00582FCD" w:rsidP="00606B84">
      <w:pPr>
        <w:pStyle w:val="ListParagraph"/>
        <w:numPr>
          <w:ilvl w:val="0"/>
          <w:numId w:val="19"/>
        </w:numPr>
        <w:tabs>
          <w:tab w:val="left" w:pos="880"/>
          <w:tab w:val="left" w:pos="881"/>
        </w:tabs>
        <w:spacing w:before="3" w:line="242" w:lineRule="auto"/>
        <w:ind w:right="1006"/>
        <w:rPr>
          <w:sz w:val="24"/>
        </w:rPr>
      </w:pPr>
      <w:r>
        <w:rPr>
          <w:sz w:val="24"/>
        </w:rPr>
        <w:t>Determination of resonance frequency of a series circuit using</w:t>
      </w:r>
      <w:r>
        <w:rPr>
          <w:spacing w:val="-44"/>
          <w:sz w:val="24"/>
        </w:rPr>
        <w:t xml:space="preserve"> </w:t>
      </w:r>
      <w:r>
        <w:rPr>
          <w:sz w:val="24"/>
        </w:rPr>
        <w:t>variable frequency oscillator.</w:t>
      </w:r>
    </w:p>
    <w:p w:rsidR="005F6964" w:rsidRDefault="00582FCD" w:rsidP="00606B84">
      <w:pPr>
        <w:pStyle w:val="ListParagraph"/>
        <w:numPr>
          <w:ilvl w:val="0"/>
          <w:numId w:val="19"/>
        </w:numPr>
        <w:tabs>
          <w:tab w:val="left" w:pos="880"/>
          <w:tab w:val="left" w:pos="881"/>
        </w:tabs>
        <w:spacing w:before="0" w:line="275" w:lineRule="exact"/>
        <w:ind w:hanging="721"/>
        <w:rPr>
          <w:sz w:val="24"/>
        </w:rPr>
      </w:pPr>
      <w:r>
        <w:rPr>
          <w:sz w:val="24"/>
        </w:rPr>
        <w:t>Study of the effects of capacitors on the power of an inductive</w:t>
      </w:r>
      <w:r>
        <w:rPr>
          <w:spacing w:val="-17"/>
          <w:sz w:val="24"/>
        </w:rPr>
        <w:t xml:space="preserve"> </w:t>
      </w:r>
      <w:r>
        <w:rPr>
          <w:sz w:val="24"/>
        </w:rPr>
        <w:t>circuit.</w:t>
      </w:r>
    </w:p>
    <w:p w:rsidR="005F6964" w:rsidRDefault="00582FCD" w:rsidP="00606B84">
      <w:pPr>
        <w:pStyle w:val="ListParagraph"/>
        <w:numPr>
          <w:ilvl w:val="0"/>
          <w:numId w:val="19"/>
        </w:numPr>
        <w:tabs>
          <w:tab w:val="left" w:pos="880"/>
          <w:tab w:val="left" w:pos="881"/>
        </w:tabs>
        <w:spacing w:before="2"/>
        <w:ind w:hanging="721"/>
        <w:rPr>
          <w:sz w:val="24"/>
        </w:rPr>
      </w:pPr>
      <w:r>
        <w:rPr>
          <w:sz w:val="24"/>
        </w:rPr>
        <w:t>Study of an elementary poly phase</w:t>
      </w:r>
      <w:r>
        <w:rPr>
          <w:spacing w:val="-24"/>
          <w:sz w:val="24"/>
        </w:rPr>
        <w:t xml:space="preserve"> </w:t>
      </w:r>
      <w:r>
        <w:rPr>
          <w:sz w:val="24"/>
        </w:rPr>
        <w:t>generator.</w:t>
      </w:r>
    </w:p>
    <w:p w:rsidR="005F6964" w:rsidRDefault="00582FCD" w:rsidP="00606B84">
      <w:pPr>
        <w:pStyle w:val="ListParagraph"/>
        <w:numPr>
          <w:ilvl w:val="0"/>
          <w:numId w:val="19"/>
        </w:numPr>
        <w:tabs>
          <w:tab w:val="left" w:pos="880"/>
          <w:tab w:val="left" w:pos="881"/>
        </w:tabs>
        <w:spacing w:before="3"/>
        <w:ind w:hanging="721"/>
        <w:rPr>
          <w:sz w:val="24"/>
        </w:rPr>
      </w:pPr>
      <w:r>
        <w:rPr>
          <w:sz w:val="24"/>
        </w:rPr>
        <w:t>Verification of the line and phase relationship in star and delta</w:t>
      </w:r>
      <w:r>
        <w:rPr>
          <w:spacing w:val="-9"/>
          <w:sz w:val="24"/>
        </w:rPr>
        <w:t xml:space="preserve"> </w:t>
      </w:r>
      <w:r>
        <w:rPr>
          <w:sz w:val="24"/>
        </w:rPr>
        <w:t>connections.</w:t>
      </w:r>
    </w:p>
    <w:p w:rsidR="005F6964" w:rsidRDefault="00582FCD" w:rsidP="00606B84">
      <w:pPr>
        <w:pStyle w:val="ListParagraph"/>
        <w:numPr>
          <w:ilvl w:val="0"/>
          <w:numId w:val="19"/>
        </w:numPr>
        <w:tabs>
          <w:tab w:val="left" w:pos="880"/>
          <w:tab w:val="left" w:pos="881"/>
        </w:tabs>
        <w:spacing w:before="2"/>
        <w:ind w:hanging="721"/>
        <w:rPr>
          <w:sz w:val="24"/>
        </w:rPr>
      </w:pPr>
      <w:r>
        <w:rPr>
          <w:sz w:val="24"/>
        </w:rPr>
        <w:t>Study of 3-Phase, 4-wire distribution</w:t>
      </w:r>
      <w:r>
        <w:rPr>
          <w:spacing w:val="-10"/>
          <w:sz w:val="24"/>
        </w:rPr>
        <w:t xml:space="preserve"> </w:t>
      </w:r>
      <w:r>
        <w:rPr>
          <w:sz w:val="24"/>
        </w:rPr>
        <w:t>network.</w:t>
      </w:r>
    </w:p>
    <w:p w:rsidR="005F6964" w:rsidRDefault="00582FCD" w:rsidP="00606B84">
      <w:pPr>
        <w:pStyle w:val="ListParagraph"/>
        <w:numPr>
          <w:ilvl w:val="0"/>
          <w:numId w:val="19"/>
        </w:numPr>
        <w:tabs>
          <w:tab w:val="left" w:pos="880"/>
          <w:tab w:val="left" w:pos="881"/>
        </w:tabs>
        <w:spacing w:before="2"/>
        <w:ind w:hanging="721"/>
        <w:rPr>
          <w:sz w:val="24"/>
        </w:rPr>
      </w:pPr>
      <w:r>
        <w:rPr>
          <w:sz w:val="24"/>
        </w:rPr>
        <w:t>Measurement of power of a 3-phase load by 3-wattmeter</w:t>
      </w:r>
      <w:r>
        <w:rPr>
          <w:spacing w:val="-28"/>
          <w:sz w:val="24"/>
        </w:rPr>
        <w:t xml:space="preserve"> </w:t>
      </w:r>
      <w:r>
        <w:rPr>
          <w:sz w:val="24"/>
        </w:rPr>
        <w:t>method.</w:t>
      </w:r>
    </w:p>
    <w:p w:rsidR="005F6964" w:rsidRDefault="00582FCD" w:rsidP="00606B84">
      <w:pPr>
        <w:pStyle w:val="ListParagraph"/>
        <w:numPr>
          <w:ilvl w:val="0"/>
          <w:numId w:val="19"/>
        </w:numPr>
        <w:tabs>
          <w:tab w:val="left" w:pos="880"/>
          <w:tab w:val="left" w:pos="881"/>
        </w:tabs>
        <w:spacing w:before="3"/>
        <w:ind w:hanging="721"/>
        <w:rPr>
          <w:sz w:val="24"/>
        </w:rPr>
      </w:pPr>
      <w:r>
        <w:rPr>
          <w:sz w:val="24"/>
        </w:rPr>
        <w:t>Measurement of power of a 3-phase load by 2-wattmeter</w:t>
      </w:r>
      <w:r>
        <w:rPr>
          <w:spacing w:val="-28"/>
          <w:sz w:val="24"/>
        </w:rPr>
        <w:t xml:space="preserve"> </w:t>
      </w:r>
      <w:r>
        <w:rPr>
          <w:sz w:val="24"/>
        </w:rPr>
        <w:t>method.</w:t>
      </w:r>
    </w:p>
    <w:p w:rsidR="005F6964" w:rsidRDefault="00582FCD" w:rsidP="00606B84">
      <w:pPr>
        <w:pStyle w:val="ListParagraph"/>
        <w:numPr>
          <w:ilvl w:val="0"/>
          <w:numId w:val="19"/>
        </w:numPr>
        <w:tabs>
          <w:tab w:val="left" w:pos="880"/>
          <w:tab w:val="left" w:pos="881"/>
        </w:tabs>
        <w:spacing w:before="2"/>
        <w:ind w:hanging="721"/>
        <w:rPr>
          <w:sz w:val="24"/>
        </w:rPr>
      </w:pPr>
      <w:r>
        <w:rPr>
          <w:sz w:val="24"/>
        </w:rPr>
        <w:t>Measurement of 3-phase power by one watt meter</w:t>
      </w:r>
      <w:r>
        <w:rPr>
          <w:spacing w:val="-13"/>
          <w:sz w:val="24"/>
        </w:rPr>
        <w:t xml:space="preserve"> </w:t>
      </w:r>
      <w:r>
        <w:rPr>
          <w:sz w:val="24"/>
        </w:rPr>
        <w:t>method.</w:t>
      </w:r>
    </w:p>
    <w:p w:rsidR="005F6964" w:rsidRDefault="00582FCD" w:rsidP="00606B84">
      <w:pPr>
        <w:pStyle w:val="ListParagraph"/>
        <w:numPr>
          <w:ilvl w:val="0"/>
          <w:numId w:val="19"/>
        </w:numPr>
        <w:tabs>
          <w:tab w:val="left" w:pos="880"/>
          <w:tab w:val="left" w:pos="881"/>
        </w:tabs>
        <w:spacing w:before="3"/>
        <w:ind w:hanging="721"/>
        <w:rPr>
          <w:sz w:val="24"/>
        </w:rPr>
      </w:pPr>
      <w:r>
        <w:rPr>
          <w:sz w:val="24"/>
        </w:rPr>
        <w:t>Determination of phase sequence by phase sequence</w:t>
      </w:r>
      <w:r>
        <w:rPr>
          <w:spacing w:val="-15"/>
          <w:sz w:val="24"/>
        </w:rPr>
        <w:t xml:space="preserve"> </w:t>
      </w:r>
      <w:r>
        <w:rPr>
          <w:sz w:val="24"/>
        </w:rPr>
        <w:t>meter.</w:t>
      </w:r>
    </w:p>
    <w:p w:rsidR="005F6964" w:rsidRDefault="00582FCD" w:rsidP="00606B84">
      <w:pPr>
        <w:pStyle w:val="ListParagraph"/>
        <w:numPr>
          <w:ilvl w:val="0"/>
          <w:numId w:val="19"/>
        </w:numPr>
        <w:tabs>
          <w:tab w:val="left" w:pos="880"/>
          <w:tab w:val="left" w:pos="881"/>
        </w:tabs>
        <w:spacing w:before="2"/>
        <w:ind w:hanging="721"/>
        <w:rPr>
          <w:sz w:val="24"/>
        </w:rPr>
      </w:pPr>
      <w:r>
        <w:rPr>
          <w:sz w:val="24"/>
        </w:rPr>
        <w:t>Measurement of reactive power, in a 3-phase balanced</w:t>
      </w:r>
      <w:r>
        <w:rPr>
          <w:spacing w:val="-8"/>
          <w:sz w:val="24"/>
        </w:rPr>
        <w:t xml:space="preserve"> </w:t>
      </w:r>
      <w:r>
        <w:rPr>
          <w:sz w:val="24"/>
        </w:rPr>
        <w:t>circuit.</w:t>
      </w:r>
    </w:p>
    <w:p w:rsidR="005F6964" w:rsidRDefault="00582FCD" w:rsidP="00606B84">
      <w:pPr>
        <w:pStyle w:val="ListParagraph"/>
        <w:numPr>
          <w:ilvl w:val="0"/>
          <w:numId w:val="19"/>
        </w:numPr>
        <w:tabs>
          <w:tab w:val="left" w:pos="880"/>
          <w:tab w:val="left" w:pos="881"/>
        </w:tabs>
        <w:spacing w:before="3"/>
        <w:ind w:hanging="721"/>
        <w:rPr>
          <w:sz w:val="24"/>
        </w:rPr>
      </w:pPr>
      <w:proofErr w:type="gramStart"/>
      <w:r>
        <w:rPr>
          <w:sz w:val="24"/>
        </w:rPr>
        <w:t>Measurement of power in 3 phase</w:t>
      </w:r>
      <w:proofErr w:type="gramEnd"/>
      <w:r>
        <w:rPr>
          <w:sz w:val="24"/>
        </w:rPr>
        <w:t xml:space="preserve"> circuit using phase angle</w:t>
      </w:r>
      <w:r>
        <w:rPr>
          <w:spacing w:val="-10"/>
          <w:sz w:val="24"/>
        </w:rPr>
        <w:t xml:space="preserve"> </w:t>
      </w:r>
      <w:r>
        <w:rPr>
          <w:sz w:val="24"/>
        </w:rPr>
        <w:t>meter.</w:t>
      </w:r>
    </w:p>
    <w:p w:rsidR="005F6964" w:rsidRDefault="00582FCD" w:rsidP="00606B84">
      <w:pPr>
        <w:pStyle w:val="ListParagraph"/>
        <w:numPr>
          <w:ilvl w:val="0"/>
          <w:numId w:val="19"/>
        </w:numPr>
        <w:tabs>
          <w:tab w:val="left" w:pos="880"/>
          <w:tab w:val="left" w:pos="881"/>
        </w:tabs>
        <w:spacing w:before="3"/>
        <w:ind w:hanging="721"/>
        <w:rPr>
          <w:sz w:val="24"/>
        </w:rPr>
      </w:pPr>
      <w:r>
        <w:rPr>
          <w:sz w:val="24"/>
        </w:rPr>
        <w:t>Measurements of 3-Phase load energy using C.T. &amp;</w:t>
      </w:r>
      <w:r>
        <w:rPr>
          <w:spacing w:val="-17"/>
          <w:sz w:val="24"/>
        </w:rPr>
        <w:t xml:space="preserve"> </w:t>
      </w:r>
      <w:r>
        <w:rPr>
          <w:sz w:val="24"/>
        </w:rPr>
        <w:t>P.T.</w:t>
      </w:r>
    </w:p>
    <w:p w:rsidR="005F6964" w:rsidRDefault="00582FCD" w:rsidP="00606B84">
      <w:pPr>
        <w:pStyle w:val="ListParagraph"/>
        <w:numPr>
          <w:ilvl w:val="0"/>
          <w:numId w:val="19"/>
        </w:numPr>
        <w:tabs>
          <w:tab w:val="left" w:pos="880"/>
          <w:tab w:val="left" w:pos="881"/>
        </w:tabs>
        <w:spacing w:before="2"/>
        <w:ind w:hanging="721"/>
        <w:rPr>
          <w:sz w:val="24"/>
        </w:rPr>
      </w:pPr>
      <w:r>
        <w:rPr>
          <w:sz w:val="24"/>
        </w:rPr>
        <w:t>Improvement of power factor of an inductive load using capacitors and its</w:t>
      </w:r>
      <w:r>
        <w:rPr>
          <w:spacing w:val="-21"/>
          <w:sz w:val="24"/>
        </w:rPr>
        <w:t xml:space="preserve"> </w:t>
      </w:r>
      <w:r>
        <w:rPr>
          <w:sz w:val="24"/>
        </w:rPr>
        <w:t>verification.</w:t>
      </w:r>
    </w:p>
    <w:p w:rsidR="005F6964" w:rsidRDefault="00582FCD" w:rsidP="00606B84">
      <w:pPr>
        <w:pStyle w:val="ListParagraph"/>
        <w:numPr>
          <w:ilvl w:val="0"/>
          <w:numId w:val="19"/>
        </w:numPr>
        <w:tabs>
          <w:tab w:val="left" w:pos="880"/>
          <w:tab w:val="left" w:pos="881"/>
        </w:tabs>
        <w:spacing w:before="2"/>
        <w:ind w:hanging="721"/>
        <w:rPr>
          <w:sz w:val="24"/>
        </w:rPr>
      </w:pPr>
      <w:r>
        <w:rPr>
          <w:sz w:val="24"/>
        </w:rPr>
        <w:t>Determination of current in neutral wire in balanced &amp; unbalanced</w:t>
      </w:r>
      <w:r>
        <w:rPr>
          <w:spacing w:val="-8"/>
          <w:sz w:val="24"/>
        </w:rPr>
        <w:t xml:space="preserve"> </w:t>
      </w:r>
      <w:r>
        <w:rPr>
          <w:sz w:val="24"/>
        </w:rPr>
        <w:t>load.</w:t>
      </w:r>
    </w:p>
    <w:p w:rsidR="005F6964" w:rsidRDefault="00582FCD" w:rsidP="00606B84">
      <w:pPr>
        <w:pStyle w:val="ListParagraph"/>
        <w:numPr>
          <w:ilvl w:val="0"/>
          <w:numId w:val="19"/>
        </w:numPr>
        <w:tabs>
          <w:tab w:val="left" w:pos="880"/>
          <w:tab w:val="left" w:pos="881"/>
        </w:tabs>
        <w:spacing w:before="3"/>
        <w:ind w:hanging="721"/>
        <w:rPr>
          <w:sz w:val="24"/>
        </w:rPr>
      </w:pPr>
      <w:r>
        <w:rPr>
          <w:sz w:val="24"/>
        </w:rPr>
        <w:t>Visit to local / college</w:t>
      </w:r>
      <w:r>
        <w:rPr>
          <w:spacing w:val="-1"/>
          <w:sz w:val="24"/>
        </w:rPr>
        <w:t xml:space="preserve"> </w:t>
      </w:r>
      <w:r>
        <w:rPr>
          <w:sz w:val="24"/>
        </w:rPr>
        <w:t>sub-station.</w:t>
      </w:r>
    </w:p>
    <w:p w:rsidR="005F6964" w:rsidRDefault="005F6964">
      <w:pPr>
        <w:pStyle w:val="BodyText"/>
        <w:spacing w:before="4"/>
        <w:ind w:left="0" w:firstLine="0"/>
        <w:rPr>
          <w:sz w:val="24"/>
        </w:rPr>
      </w:pPr>
    </w:p>
    <w:p w:rsidR="005F6964" w:rsidRDefault="00582FCD">
      <w:pPr>
        <w:spacing w:before="1"/>
        <w:ind w:left="160"/>
        <w:rPr>
          <w:sz w:val="24"/>
        </w:rPr>
      </w:pPr>
      <w:r>
        <w:rPr>
          <w:sz w:val="24"/>
        </w:rPr>
        <w:t>Each student must conduct one practical for evaluation for final test.</w:t>
      </w:r>
    </w:p>
    <w:p w:rsidR="005F6964" w:rsidRDefault="005F6964">
      <w:pPr>
        <w:pStyle w:val="BodyText"/>
        <w:spacing w:before="4"/>
        <w:ind w:left="0" w:firstLine="0"/>
        <w:rPr>
          <w:sz w:val="24"/>
        </w:rPr>
      </w:pPr>
    </w:p>
    <w:p w:rsidR="005F6964" w:rsidRDefault="00582FCD">
      <w:pPr>
        <w:tabs>
          <w:tab w:val="left" w:pos="1600"/>
        </w:tabs>
        <w:spacing w:line="242" w:lineRule="auto"/>
        <w:ind w:left="1600" w:right="235" w:hanging="720"/>
        <w:rPr>
          <w:sz w:val="24"/>
        </w:rPr>
      </w:pPr>
      <w:r>
        <w:rPr>
          <w:sz w:val="24"/>
        </w:rPr>
        <w:t>**</w:t>
      </w:r>
      <w:r>
        <w:rPr>
          <w:sz w:val="24"/>
        </w:rPr>
        <w:tab/>
        <w:t>Students must prepare theory and practical note books and get it checked weekly by the concerned teacher. He should produce it to external examiner for</w:t>
      </w:r>
      <w:r>
        <w:rPr>
          <w:spacing w:val="-29"/>
          <w:sz w:val="24"/>
        </w:rPr>
        <w:t xml:space="preserve"> </w:t>
      </w:r>
      <w:r>
        <w:rPr>
          <w:sz w:val="24"/>
        </w:rPr>
        <w:t>sessional work/marking check up at the time of final</w:t>
      </w:r>
      <w:r>
        <w:rPr>
          <w:spacing w:val="-8"/>
          <w:sz w:val="24"/>
        </w:rPr>
        <w:t xml:space="preserve"> </w:t>
      </w:r>
      <w:r>
        <w:rPr>
          <w:sz w:val="24"/>
        </w:rPr>
        <w:t>exam.</w:t>
      </w:r>
    </w:p>
    <w:p w:rsidR="005F6964" w:rsidRDefault="005F6964">
      <w:pPr>
        <w:pStyle w:val="BodyText"/>
        <w:spacing w:before="7"/>
        <w:ind w:left="0" w:firstLine="0"/>
        <w:rPr>
          <w:sz w:val="24"/>
        </w:rPr>
      </w:pPr>
    </w:p>
    <w:p w:rsidR="005F6964" w:rsidRDefault="00582FCD">
      <w:pPr>
        <w:spacing w:line="275" w:lineRule="exact"/>
        <w:ind w:left="160"/>
        <w:rPr>
          <w:b/>
          <w:sz w:val="24"/>
        </w:rPr>
      </w:pPr>
      <w:r>
        <w:rPr>
          <w:b/>
          <w:sz w:val="24"/>
        </w:rPr>
        <w:t>Books Recommended:</w:t>
      </w:r>
    </w:p>
    <w:p w:rsidR="005F6964" w:rsidRDefault="00582FCD" w:rsidP="00606B84">
      <w:pPr>
        <w:pStyle w:val="ListParagraph"/>
        <w:numPr>
          <w:ilvl w:val="0"/>
          <w:numId w:val="20"/>
        </w:numPr>
        <w:tabs>
          <w:tab w:val="left" w:pos="880"/>
          <w:tab w:val="left" w:pos="881"/>
        </w:tabs>
        <w:spacing w:before="0" w:line="275" w:lineRule="exact"/>
        <w:ind w:hanging="721"/>
        <w:rPr>
          <w:sz w:val="24"/>
        </w:rPr>
      </w:pPr>
      <w:r>
        <w:rPr>
          <w:sz w:val="24"/>
        </w:rPr>
        <w:t xml:space="preserve">New Electric Library Vol </w:t>
      </w:r>
      <w:r>
        <w:rPr>
          <w:spacing w:val="-4"/>
          <w:sz w:val="24"/>
        </w:rPr>
        <w:t xml:space="preserve">III </w:t>
      </w:r>
      <w:r>
        <w:rPr>
          <w:sz w:val="24"/>
        </w:rPr>
        <w:t xml:space="preserve">by </w:t>
      </w:r>
      <w:proofErr w:type="spellStart"/>
      <w:r>
        <w:rPr>
          <w:sz w:val="24"/>
        </w:rPr>
        <w:t>Frakd</w:t>
      </w:r>
      <w:proofErr w:type="spellEnd"/>
      <w:r>
        <w:rPr>
          <w:spacing w:val="-20"/>
          <w:sz w:val="24"/>
        </w:rPr>
        <w:t xml:space="preserve"> </w:t>
      </w:r>
      <w:r>
        <w:rPr>
          <w:sz w:val="24"/>
        </w:rPr>
        <w:t>Graham.</w:t>
      </w:r>
    </w:p>
    <w:p w:rsidR="005F6964" w:rsidRDefault="00582FCD" w:rsidP="00606B84">
      <w:pPr>
        <w:pStyle w:val="ListParagraph"/>
        <w:numPr>
          <w:ilvl w:val="0"/>
          <w:numId w:val="20"/>
        </w:numPr>
        <w:tabs>
          <w:tab w:val="left" w:pos="880"/>
          <w:tab w:val="left" w:pos="881"/>
        </w:tabs>
        <w:spacing w:before="3"/>
        <w:ind w:hanging="721"/>
        <w:rPr>
          <w:sz w:val="24"/>
        </w:rPr>
      </w:pPr>
      <w:r>
        <w:rPr>
          <w:sz w:val="24"/>
        </w:rPr>
        <w:t>Electrical Engineering by C.L</w:t>
      </w:r>
      <w:r>
        <w:rPr>
          <w:spacing w:val="-18"/>
          <w:sz w:val="24"/>
        </w:rPr>
        <w:t xml:space="preserve"> </w:t>
      </w:r>
      <w:r>
        <w:rPr>
          <w:sz w:val="24"/>
        </w:rPr>
        <w:t>Dawes.</w:t>
      </w:r>
    </w:p>
    <w:p w:rsidR="005F6964" w:rsidRDefault="00582FCD" w:rsidP="00606B84">
      <w:pPr>
        <w:pStyle w:val="ListParagraph"/>
        <w:numPr>
          <w:ilvl w:val="0"/>
          <w:numId w:val="20"/>
        </w:numPr>
        <w:tabs>
          <w:tab w:val="left" w:pos="880"/>
          <w:tab w:val="left" w:pos="881"/>
        </w:tabs>
        <w:spacing w:before="2"/>
        <w:ind w:hanging="721"/>
        <w:rPr>
          <w:sz w:val="24"/>
        </w:rPr>
      </w:pPr>
      <w:r>
        <w:rPr>
          <w:sz w:val="24"/>
        </w:rPr>
        <w:t>Examples of Electrical Calculation</w:t>
      </w:r>
      <w:r>
        <w:rPr>
          <w:spacing w:val="-1"/>
          <w:sz w:val="24"/>
        </w:rPr>
        <w:t xml:space="preserve"> </w:t>
      </w:r>
      <w:r>
        <w:rPr>
          <w:sz w:val="24"/>
        </w:rPr>
        <w:t>Admiralty.</w:t>
      </w:r>
    </w:p>
    <w:p w:rsidR="005F6964" w:rsidRDefault="00582FCD" w:rsidP="00606B84">
      <w:pPr>
        <w:pStyle w:val="ListParagraph"/>
        <w:numPr>
          <w:ilvl w:val="0"/>
          <w:numId w:val="20"/>
        </w:numPr>
        <w:tabs>
          <w:tab w:val="left" w:pos="880"/>
          <w:tab w:val="left" w:pos="881"/>
        </w:tabs>
        <w:spacing w:before="2"/>
        <w:ind w:hanging="721"/>
        <w:rPr>
          <w:sz w:val="24"/>
        </w:rPr>
      </w:pPr>
      <w:r>
        <w:rPr>
          <w:sz w:val="24"/>
        </w:rPr>
        <w:t>Electrical Technology by B.L</w:t>
      </w:r>
      <w:r>
        <w:rPr>
          <w:spacing w:val="-23"/>
          <w:sz w:val="24"/>
        </w:rPr>
        <w:t xml:space="preserve"> </w:t>
      </w:r>
      <w:proofErr w:type="spellStart"/>
      <w:r>
        <w:rPr>
          <w:sz w:val="24"/>
        </w:rPr>
        <w:t>Teraja</w:t>
      </w:r>
      <w:proofErr w:type="spellEnd"/>
      <w:r>
        <w:rPr>
          <w:sz w:val="24"/>
        </w:rPr>
        <w:t>.</w:t>
      </w:r>
    </w:p>
    <w:p w:rsidR="005F6964" w:rsidRDefault="00582FCD" w:rsidP="00606B84">
      <w:pPr>
        <w:pStyle w:val="ListParagraph"/>
        <w:numPr>
          <w:ilvl w:val="0"/>
          <w:numId w:val="20"/>
        </w:numPr>
        <w:tabs>
          <w:tab w:val="left" w:pos="880"/>
          <w:tab w:val="left" w:pos="881"/>
        </w:tabs>
        <w:spacing w:before="3"/>
        <w:ind w:hanging="721"/>
        <w:rPr>
          <w:sz w:val="24"/>
        </w:rPr>
      </w:pPr>
      <w:r>
        <w:rPr>
          <w:sz w:val="24"/>
        </w:rPr>
        <w:t>Reeds Basic Electro-Technology for Marine Engineers by E.G.</w:t>
      </w:r>
      <w:r>
        <w:rPr>
          <w:spacing w:val="-22"/>
          <w:sz w:val="24"/>
        </w:rPr>
        <w:t xml:space="preserve"> </w:t>
      </w:r>
      <w:r>
        <w:rPr>
          <w:sz w:val="24"/>
        </w:rPr>
        <w:t>Krall.</w:t>
      </w:r>
    </w:p>
    <w:p w:rsidR="005F6964" w:rsidRDefault="00582FCD" w:rsidP="00606B84">
      <w:pPr>
        <w:pStyle w:val="ListParagraph"/>
        <w:numPr>
          <w:ilvl w:val="0"/>
          <w:numId w:val="20"/>
        </w:numPr>
        <w:tabs>
          <w:tab w:val="left" w:pos="880"/>
          <w:tab w:val="left" w:pos="881"/>
        </w:tabs>
        <w:spacing w:before="2"/>
        <w:ind w:hanging="721"/>
        <w:rPr>
          <w:sz w:val="24"/>
        </w:rPr>
      </w:pPr>
      <w:r>
        <w:rPr>
          <w:sz w:val="24"/>
        </w:rPr>
        <w:t xml:space="preserve">Fundamentals of Electrical Engineering by </w:t>
      </w:r>
      <w:proofErr w:type="spellStart"/>
      <w:r>
        <w:rPr>
          <w:sz w:val="24"/>
        </w:rPr>
        <w:t>M.Kuzmetsov</w:t>
      </w:r>
      <w:proofErr w:type="spellEnd"/>
      <w:r>
        <w:rPr>
          <w:spacing w:val="34"/>
          <w:sz w:val="24"/>
        </w:rPr>
        <w:t xml:space="preserve"> </w:t>
      </w:r>
      <w:r>
        <w:rPr>
          <w:sz w:val="24"/>
        </w:rPr>
        <w:t>Moscow.</w:t>
      </w:r>
    </w:p>
    <w:p w:rsidR="005F6964" w:rsidRDefault="00582FCD" w:rsidP="00606B84">
      <w:pPr>
        <w:pStyle w:val="ListParagraph"/>
        <w:numPr>
          <w:ilvl w:val="0"/>
          <w:numId w:val="20"/>
        </w:numPr>
        <w:tabs>
          <w:tab w:val="left" w:pos="880"/>
          <w:tab w:val="left" w:pos="881"/>
        </w:tabs>
        <w:spacing w:before="3"/>
        <w:ind w:hanging="721"/>
        <w:rPr>
          <w:sz w:val="24"/>
        </w:rPr>
      </w:pPr>
      <w:r>
        <w:rPr>
          <w:sz w:val="24"/>
        </w:rPr>
        <w:t xml:space="preserve">Theory &amp; Problems of Electrical Circuit by </w:t>
      </w:r>
      <w:proofErr w:type="spellStart"/>
      <w:r>
        <w:rPr>
          <w:sz w:val="24"/>
        </w:rPr>
        <w:t>Schaum's</w:t>
      </w:r>
      <w:proofErr w:type="spellEnd"/>
      <w:r>
        <w:rPr>
          <w:sz w:val="24"/>
        </w:rPr>
        <w:t xml:space="preserve"> </w:t>
      </w:r>
      <w:proofErr w:type="spellStart"/>
      <w:r>
        <w:rPr>
          <w:sz w:val="24"/>
        </w:rPr>
        <w:t>out line</w:t>
      </w:r>
      <w:proofErr w:type="spellEnd"/>
      <w:r>
        <w:rPr>
          <w:spacing w:val="-37"/>
          <w:sz w:val="24"/>
        </w:rPr>
        <w:t xml:space="preserve"> </w:t>
      </w:r>
      <w:r>
        <w:rPr>
          <w:sz w:val="24"/>
        </w:rPr>
        <w:t>series.</w:t>
      </w:r>
    </w:p>
    <w:p w:rsidR="005F6964" w:rsidRDefault="00582FCD" w:rsidP="00606B84">
      <w:pPr>
        <w:pStyle w:val="ListParagraph"/>
        <w:numPr>
          <w:ilvl w:val="0"/>
          <w:numId w:val="20"/>
        </w:numPr>
        <w:tabs>
          <w:tab w:val="left" w:pos="880"/>
          <w:tab w:val="left" w:pos="881"/>
        </w:tabs>
        <w:spacing w:before="2"/>
        <w:ind w:hanging="721"/>
        <w:rPr>
          <w:sz w:val="24"/>
        </w:rPr>
      </w:pPr>
      <w:r>
        <w:rPr>
          <w:sz w:val="24"/>
        </w:rPr>
        <w:t xml:space="preserve">Electrical Technology by </w:t>
      </w:r>
      <w:proofErr w:type="spellStart"/>
      <w:r>
        <w:rPr>
          <w:sz w:val="24"/>
        </w:rPr>
        <w:t>Edwerd</w:t>
      </w:r>
      <w:proofErr w:type="spellEnd"/>
      <w:r>
        <w:rPr>
          <w:spacing w:val="-17"/>
          <w:sz w:val="24"/>
        </w:rPr>
        <w:t xml:space="preserve"> </w:t>
      </w:r>
      <w:proofErr w:type="spellStart"/>
      <w:r>
        <w:rPr>
          <w:sz w:val="24"/>
        </w:rPr>
        <w:t>Huges</w:t>
      </w:r>
      <w:proofErr w:type="spellEnd"/>
      <w:r>
        <w:rPr>
          <w:sz w:val="24"/>
        </w:rPr>
        <w:t>.</w:t>
      </w:r>
    </w:p>
    <w:p w:rsidR="005F6964" w:rsidRDefault="00582FCD" w:rsidP="00606B84">
      <w:pPr>
        <w:pStyle w:val="ListParagraph"/>
        <w:numPr>
          <w:ilvl w:val="0"/>
          <w:numId w:val="20"/>
        </w:numPr>
        <w:tabs>
          <w:tab w:val="left" w:pos="880"/>
          <w:tab w:val="left" w:pos="881"/>
        </w:tabs>
        <w:spacing w:before="2"/>
        <w:ind w:hanging="721"/>
        <w:rPr>
          <w:sz w:val="24"/>
        </w:rPr>
      </w:pPr>
      <w:r>
        <w:rPr>
          <w:sz w:val="24"/>
        </w:rPr>
        <w:t>Practical Electricity by</w:t>
      </w:r>
      <w:r>
        <w:rPr>
          <w:spacing w:val="-16"/>
          <w:sz w:val="24"/>
        </w:rPr>
        <w:t xml:space="preserve"> </w:t>
      </w:r>
      <w:proofErr w:type="spellStart"/>
      <w:r>
        <w:rPr>
          <w:sz w:val="24"/>
        </w:rPr>
        <w:t>T.Croft</w:t>
      </w:r>
      <w:proofErr w:type="spellEnd"/>
      <w:r>
        <w:rPr>
          <w:sz w:val="24"/>
        </w:rPr>
        <w:t>.</w:t>
      </w:r>
    </w:p>
    <w:p w:rsidR="005F6964" w:rsidRDefault="00582FCD" w:rsidP="00606B84">
      <w:pPr>
        <w:pStyle w:val="ListParagraph"/>
        <w:numPr>
          <w:ilvl w:val="0"/>
          <w:numId w:val="20"/>
        </w:numPr>
        <w:tabs>
          <w:tab w:val="left" w:pos="880"/>
          <w:tab w:val="left" w:pos="881"/>
        </w:tabs>
        <w:spacing w:before="3"/>
        <w:ind w:hanging="721"/>
        <w:rPr>
          <w:sz w:val="24"/>
        </w:rPr>
      </w:pPr>
      <w:r>
        <w:rPr>
          <w:sz w:val="24"/>
        </w:rPr>
        <w:t>Industrial Electric Circuits by Herbart</w:t>
      </w:r>
      <w:r>
        <w:rPr>
          <w:spacing w:val="-9"/>
          <w:sz w:val="24"/>
        </w:rPr>
        <w:t xml:space="preserve"> </w:t>
      </w:r>
      <w:proofErr w:type="spellStart"/>
      <w:r>
        <w:rPr>
          <w:sz w:val="24"/>
        </w:rPr>
        <w:t>W.Jackson</w:t>
      </w:r>
      <w:proofErr w:type="spellEnd"/>
      <w:r>
        <w:rPr>
          <w:sz w:val="24"/>
        </w:rPr>
        <w:t>.</w:t>
      </w:r>
    </w:p>
    <w:p w:rsidR="005F6964" w:rsidRDefault="005F6964">
      <w:pPr>
        <w:rPr>
          <w:sz w:val="24"/>
        </w:rPr>
        <w:sectPr w:rsidR="005F6964">
          <w:pgSz w:w="12240" w:h="15840"/>
          <w:pgMar w:top="1360" w:right="1280" w:bottom="1420" w:left="1280" w:header="850" w:footer="1144" w:gutter="0"/>
          <w:cols w:space="720"/>
          <w:docGrid w:linePitch="299"/>
        </w:sectPr>
      </w:pPr>
    </w:p>
    <w:p w:rsidR="005F6964" w:rsidRDefault="00582FCD">
      <w:pPr>
        <w:tabs>
          <w:tab w:val="left" w:pos="1600"/>
        </w:tabs>
        <w:spacing w:before="61" w:line="275" w:lineRule="exact"/>
        <w:ind w:left="160"/>
        <w:rPr>
          <w:b/>
          <w:sz w:val="24"/>
        </w:rPr>
      </w:pPr>
      <w:r>
        <w:rPr>
          <w:rFonts w:eastAsia="SimSun" w:hint="eastAsia"/>
          <w:b/>
          <w:sz w:val="24"/>
          <w:lang w:eastAsia="zh-CN"/>
        </w:rPr>
        <w:lastRenderedPageBreak/>
        <w:t xml:space="preserve">2.8 </w:t>
      </w:r>
      <w:r>
        <w:rPr>
          <w:b/>
          <w:sz w:val="24"/>
        </w:rPr>
        <w:t>ET-121</w:t>
      </w:r>
      <w:r>
        <w:rPr>
          <w:b/>
          <w:sz w:val="24"/>
        </w:rPr>
        <w:tab/>
        <w:t>BASIC ELECTRICAL</w:t>
      </w:r>
      <w:r>
        <w:rPr>
          <w:b/>
          <w:spacing w:val="-1"/>
          <w:sz w:val="24"/>
        </w:rPr>
        <w:t xml:space="preserve"> </w:t>
      </w:r>
      <w:r>
        <w:rPr>
          <w:b/>
          <w:sz w:val="24"/>
        </w:rPr>
        <w:t>DRAWING</w:t>
      </w:r>
    </w:p>
    <w:p w:rsidR="005F6964" w:rsidRDefault="00582FCD">
      <w:pPr>
        <w:tabs>
          <w:tab w:val="left" w:pos="8081"/>
          <w:tab w:val="left" w:pos="8801"/>
        </w:tabs>
        <w:spacing w:line="275" w:lineRule="exact"/>
        <w:ind w:left="7361"/>
        <w:rPr>
          <w:b/>
          <w:bCs/>
          <w:sz w:val="24"/>
        </w:rPr>
      </w:pPr>
      <w:r>
        <w:rPr>
          <w:b/>
          <w:bCs/>
          <w:sz w:val="24"/>
        </w:rPr>
        <w:t>T</w:t>
      </w:r>
      <w:r>
        <w:rPr>
          <w:b/>
          <w:bCs/>
          <w:sz w:val="24"/>
        </w:rPr>
        <w:tab/>
        <w:t>P</w:t>
      </w:r>
      <w:r>
        <w:rPr>
          <w:b/>
          <w:bCs/>
          <w:sz w:val="24"/>
        </w:rPr>
        <w:tab/>
        <w:t>C</w:t>
      </w:r>
    </w:p>
    <w:p w:rsidR="005F6964" w:rsidRDefault="00582FCD">
      <w:pPr>
        <w:tabs>
          <w:tab w:val="left" w:pos="7361"/>
          <w:tab w:val="left" w:pos="8081"/>
          <w:tab w:val="right" w:pos="8921"/>
        </w:tabs>
        <w:spacing w:before="7"/>
        <w:ind w:left="160"/>
        <w:rPr>
          <w:sz w:val="24"/>
        </w:rPr>
      </w:pPr>
      <w:r>
        <w:rPr>
          <w:b/>
          <w:sz w:val="24"/>
        </w:rPr>
        <w:t>Total</w:t>
      </w:r>
      <w:r>
        <w:rPr>
          <w:b/>
          <w:spacing w:val="-1"/>
          <w:sz w:val="24"/>
        </w:rPr>
        <w:t xml:space="preserve"> </w:t>
      </w:r>
      <w:r>
        <w:rPr>
          <w:b/>
          <w:sz w:val="24"/>
        </w:rPr>
        <w:t>contact</w:t>
      </w:r>
      <w:r>
        <w:rPr>
          <w:b/>
          <w:spacing w:val="-1"/>
          <w:sz w:val="24"/>
        </w:rPr>
        <w:t xml:space="preserve"> </w:t>
      </w:r>
      <w:r>
        <w:rPr>
          <w:b/>
          <w:sz w:val="24"/>
        </w:rPr>
        <w:t>hours</w:t>
      </w:r>
      <w:r>
        <w:rPr>
          <w:b/>
          <w:sz w:val="24"/>
        </w:rPr>
        <w:tab/>
      </w:r>
      <w:r>
        <w:rPr>
          <w:sz w:val="24"/>
        </w:rPr>
        <w:t>0</w:t>
      </w:r>
      <w:r>
        <w:rPr>
          <w:sz w:val="24"/>
        </w:rPr>
        <w:tab/>
        <w:t>3</w:t>
      </w:r>
      <w:r>
        <w:rPr>
          <w:sz w:val="24"/>
        </w:rPr>
        <w:tab/>
        <w:t>1</w:t>
      </w:r>
    </w:p>
    <w:p w:rsidR="005F6964" w:rsidRDefault="00582FCD">
      <w:pPr>
        <w:tabs>
          <w:tab w:val="left" w:pos="2320"/>
        </w:tabs>
        <w:spacing w:before="3"/>
        <w:ind w:left="880"/>
        <w:rPr>
          <w:sz w:val="24"/>
        </w:rPr>
      </w:pPr>
      <w:r>
        <w:rPr>
          <w:sz w:val="24"/>
        </w:rPr>
        <w:t>Theory:            0</w:t>
      </w:r>
    </w:p>
    <w:p w:rsidR="005F6964" w:rsidRDefault="00582FCD">
      <w:pPr>
        <w:tabs>
          <w:tab w:val="left" w:pos="2320"/>
        </w:tabs>
        <w:spacing w:before="3"/>
        <w:ind w:left="880"/>
        <w:rPr>
          <w:sz w:val="24"/>
        </w:rPr>
      </w:pPr>
      <w:r>
        <w:rPr>
          <w:sz w:val="24"/>
        </w:rPr>
        <w:t>Practical:</w:t>
      </w:r>
      <w:r>
        <w:rPr>
          <w:sz w:val="24"/>
        </w:rPr>
        <w:tab/>
        <w:t>96</w:t>
      </w:r>
      <w:r>
        <w:rPr>
          <w:spacing w:val="-1"/>
          <w:sz w:val="24"/>
        </w:rPr>
        <w:t xml:space="preserve"> </w:t>
      </w:r>
    </w:p>
    <w:p w:rsidR="005F6964" w:rsidRDefault="005F6964">
      <w:pPr>
        <w:pStyle w:val="BodyText"/>
        <w:spacing w:before="9"/>
        <w:ind w:left="0" w:firstLine="0"/>
        <w:rPr>
          <w:sz w:val="24"/>
        </w:rPr>
      </w:pPr>
    </w:p>
    <w:p w:rsidR="005F6964" w:rsidRDefault="00582FCD">
      <w:pPr>
        <w:tabs>
          <w:tab w:val="left" w:pos="880"/>
        </w:tabs>
        <w:spacing w:before="1" w:line="242" w:lineRule="auto"/>
        <w:ind w:left="880" w:right="449" w:hanging="720"/>
        <w:rPr>
          <w:sz w:val="24"/>
        </w:rPr>
      </w:pPr>
      <w:r>
        <w:rPr>
          <w:b/>
          <w:sz w:val="24"/>
        </w:rPr>
        <w:t>AIM</w:t>
      </w:r>
      <w:r>
        <w:rPr>
          <w:b/>
          <w:sz w:val="24"/>
        </w:rPr>
        <w:tab/>
      </w:r>
      <w:r>
        <w:rPr>
          <w:sz w:val="24"/>
        </w:rPr>
        <w:t>To provide basic skills in the use of drawing tools and to enable the students to</w:t>
      </w:r>
      <w:r>
        <w:rPr>
          <w:spacing w:val="-19"/>
          <w:sz w:val="24"/>
        </w:rPr>
        <w:t xml:space="preserve"> </w:t>
      </w:r>
      <w:r>
        <w:rPr>
          <w:sz w:val="24"/>
        </w:rPr>
        <w:t>prepare Orthographic, pictorial, free hand sketching for electrical</w:t>
      </w:r>
      <w:r>
        <w:rPr>
          <w:spacing w:val="-10"/>
          <w:sz w:val="24"/>
        </w:rPr>
        <w:t xml:space="preserve"> </w:t>
      </w:r>
      <w:r>
        <w:rPr>
          <w:sz w:val="24"/>
        </w:rPr>
        <w:t>drawings</w:t>
      </w:r>
    </w:p>
    <w:p w:rsidR="005F6964" w:rsidRDefault="005F6964">
      <w:pPr>
        <w:pStyle w:val="BodyText"/>
        <w:spacing w:before="6"/>
        <w:ind w:left="0" w:firstLine="0"/>
        <w:rPr>
          <w:sz w:val="24"/>
        </w:rPr>
      </w:pPr>
    </w:p>
    <w:p w:rsidR="005F6964" w:rsidRDefault="00582FCD">
      <w:pPr>
        <w:ind w:left="160"/>
        <w:rPr>
          <w:b/>
          <w:sz w:val="24"/>
        </w:rPr>
      </w:pPr>
      <w:r>
        <w:rPr>
          <w:b/>
          <w:sz w:val="24"/>
        </w:rPr>
        <w:t>COURSE CONTENTS</w:t>
      </w:r>
    </w:p>
    <w:p w:rsidR="005F6964" w:rsidRDefault="005F6964">
      <w:pPr>
        <w:pStyle w:val="BodyText"/>
        <w:spacing w:before="5"/>
        <w:ind w:left="0" w:firstLine="0"/>
        <w:rPr>
          <w:b/>
          <w:sz w:val="24"/>
        </w:rPr>
      </w:pPr>
    </w:p>
    <w:p w:rsidR="005F6964" w:rsidRDefault="00582FCD">
      <w:pPr>
        <w:ind w:left="880"/>
        <w:rPr>
          <w:b/>
          <w:sz w:val="24"/>
        </w:rPr>
      </w:pPr>
      <w:r>
        <w:rPr>
          <w:b/>
          <w:sz w:val="24"/>
        </w:rPr>
        <w:t>(SHOP TALK ONLY)</w:t>
      </w:r>
    </w:p>
    <w:p w:rsidR="005F6964" w:rsidRDefault="00582FCD" w:rsidP="00606B84">
      <w:pPr>
        <w:pStyle w:val="ListParagraph"/>
        <w:numPr>
          <w:ilvl w:val="0"/>
          <w:numId w:val="21"/>
        </w:numPr>
        <w:tabs>
          <w:tab w:val="left" w:pos="880"/>
          <w:tab w:val="left" w:pos="881"/>
        </w:tabs>
        <w:spacing w:before="2" w:line="275" w:lineRule="exact"/>
        <w:ind w:hanging="721"/>
        <w:rPr>
          <w:b/>
          <w:sz w:val="24"/>
        </w:rPr>
      </w:pPr>
      <w:r>
        <w:rPr>
          <w:b/>
          <w:sz w:val="24"/>
        </w:rPr>
        <w:t>USES AND APPLICATION OF TECHNICAL</w:t>
      </w:r>
      <w:r>
        <w:rPr>
          <w:b/>
          <w:spacing w:val="-5"/>
          <w:sz w:val="24"/>
        </w:rPr>
        <w:t xml:space="preserve"> </w:t>
      </w:r>
      <w:r>
        <w:rPr>
          <w:b/>
          <w:sz w:val="24"/>
        </w:rPr>
        <w:t>DRAWING</w:t>
      </w:r>
    </w:p>
    <w:p w:rsidR="005F6964" w:rsidRDefault="00582FCD" w:rsidP="00606B84">
      <w:pPr>
        <w:pStyle w:val="ListParagraph"/>
        <w:numPr>
          <w:ilvl w:val="1"/>
          <w:numId w:val="21"/>
        </w:numPr>
        <w:tabs>
          <w:tab w:val="left" w:pos="1600"/>
          <w:tab w:val="left" w:pos="1601"/>
        </w:tabs>
        <w:spacing w:before="0" w:line="275" w:lineRule="exact"/>
        <w:ind w:hanging="721"/>
        <w:rPr>
          <w:sz w:val="24"/>
        </w:rPr>
      </w:pPr>
      <w:r>
        <w:rPr>
          <w:sz w:val="24"/>
        </w:rPr>
        <w:t>Importance of Technical drawing and Techniques/Engineer's</w:t>
      </w:r>
      <w:r>
        <w:rPr>
          <w:spacing w:val="-11"/>
          <w:sz w:val="24"/>
        </w:rPr>
        <w:t xml:space="preserve"> </w:t>
      </w:r>
      <w:r>
        <w:rPr>
          <w:sz w:val="24"/>
        </w:rPr>
        <w:t>language.</w:t>
      </w:r>
    </w:p>
    <w:p w:rsidR="005F6964" w:rsidRDefault="00582FCD" w:rsidP="00606B84">
      <w:pPr>
        <w:pStyle w:val="ListParagraph"/>
        <w:numPr>
          <w:ilvl w:val="1"/>
          <w:numId w:val="21"/>
        </w:numPr>
        <w:tabs>
          <w:tab w:val="left" w:pos="1600"/>
          <w:tab w:val="left" w:pos="1601"/>
        </w:tabs>
        <w:spacing w:before="3"/>
        <w:ind w:hanging="721"/>
        <w:rPr>
          <w:sz w:val="24"/>
        </w:rPr>
      </w:pPr>
      <w:r>
        <w:rPr>
          <w:sz w:val="24"/>
        </w:rPr>
        <w:t xml:space="preserve">Uses of technical drawing, tools </w:t>
      </w:r>
      <w:proofErr w:type="gramStart"/>
      <w:r>
        <w:rPr>
          <w:sz w:val="24"/>
        </w:rPr>
        <w:t xml:space="preserve">and </w:t>
      </w:r>
      <w:r>
        <w:rPr>
          <w:spacing w:val="-3"/>
          <w:sz w:val="24"/>
        </w:rPr>
        <w:t xml:space="preserve"> </w:t>
      </w:r>
      <w:proofErr w:type="spellStart"/>
      <w:r>
        <w:rPr>
          <w:sz w:val="24"/>
        </w:rPr>
        <w:t>equipments</w:t>
      </w:r>
      <w:proofErr w:type="spellEnd"/>
      <w:proofErr w:type="gramEnd"/>
      <w:r>
        <w:rPr>
          <w:sz w:val="24"/>
        </w:rPr>
        <w:t>.</w:t>
      </w:r>
    </w:p>
    <w:p w:rsidR="005F6964" w:rsidRDefault="00582FCD" w:rsidP="00606B84">
      <w:pPr>
        <w:pStyle w:val="ListParagraph"/>
        <w:numPr>
          <w:ilvl w:val="1"/>
          <w:numId w:val="21"/>
        </w:numPr>
        <w:tabs>
          <w:tab w:val="left" w:pos="1600"/>
          <w:tab w:val="left" w:pos="1601"/>
        </w:tabs>
        <w:spacing w:before="3"/>
        <w:ind w:hanging="721"/>
        <w:rPr>
          <w:sz w:val="24"/>
        </w:rPr>
      </w:pPr>
      <w:r>
        <w:rPr>
          <w:sz w:val="24"/>
        </w:rPr>
        <w:t>Types of drawings and their</w:t>
      </w:r>
      <w:r>
        <w:rPr>
          <w:spacing w:val="-3"/>
          <w:sz w:val="24"/>
        </w:rPr>
        <w:t xml:space="preserve"> </w:t>
      </w:r>
      <w:r>
        <w:rPr>
          <w:sz w:val="24"/>
        </w:rPr>
        <w:t>uses.</w:t>
      </w:r>
    </w:p>
    <w:p w:rsidR="005F6964" w:rsidRDefault="005F6964">
      <w:pPr>
        <w:pStyle w:val="BodyText"/>
        <w:spacing w:before="9"/>
        <w:ind w:left="0" w:firstLine="0"/>
        <w:rPr>
          <w:sz w:val="24"/>
        </w:rPr>
      </w:pPr>
    </w:p>
    <w:p w:rsidR="005F6964" w:rsidRDefault="00582FCD" w:rsidP="00606B84">
      <w:pPr>
        <w:pStyle w:val="ListParagraph"/>
        <w:numPr>
          <w:ilvl w:val="0"/>
          <w:numId w:val="21"/>
        </w:numPr>
        <w:tabs>
          <w:tab w:val="left" w:pos="880"/>
          <w:tab w:val="left" w:pos="881"/>
        </w:tabs>
        <w:spacing w:before="0" w:line="275" w:lineRule="exact"/>
        <w:ind w:hanging="721"/>
        <w:rPr>
          <w:b/>
          <w:sz w:val="24"/>
        </w:rPr>
      </w:pPr>
      <w:r>
        <w:rPr>
          <w:b/>
          <w:sz w:val="24"/>
        </w:rPr>
        <w:t>DRAWING TOOLS AND</w:t>
      </w:r>
      <w:r>
        <w:rPr>
          <w:b/>
          <w:spacing w:val="-3"/>
          <w:sz w:val="24"/>
        </w:rPr>
        <w:t xml:space="preserve"> </w:t>
      </w:r>
      <w:r>
        <w:rPr>
          <w:b/>
          <w:sz w:val="24"/>
        </w:rPr>
        <w:t>MATERIALS</w:t>
      </w:r>
    </w:p>
    <w:p w:rsidR="005F6964" w:rsidRDefault="00582FCD" w:rsidP="00606B84">
      <w:pPr>
        <w:pStyle w:val="ListParagraph"/>
        <w:numPr>
          <w:ilvl w:val="1"/>
          <w:numId w:val="21"/>
        </w:numPr>
        <w:tabs>
          <w:tab w:val="left" w:pos="1600"/>
          <w:tab w:val="left" w:pos="1601"/>
        </w:tabs>
        <w:spacing w:before="0" w:line="275" w:lineRule="exact"/>
        <w:ind w:hanging="721"/>
        <w:rPr>
          <w:sz w:val="24"/>
        </w:rPr>
      </w:pPr>
      <w:r>
        <w:rPr>
          <w:sz w:val="24"/>
        </w:rPr>
        <w:t>Classification of drawing pencils and</w:t>
      </w:r>
      <w:r>
        <w:rPr>
          <w:spacing w:val="-6"/>
          <w:sz w:val="24"/>
        </w:rPr>
        <w:t xml:space="preserve"> </w:t>
      </w:r>
      <w:r>
        <w:rPr>
          <w:sz w:val="24"/>
        </w:rPr>
        <w:t>uses</w:t>
      </w:r>
    </w:p>
    <w:p w:rsidR="005F6964" w:rsidRDefault="00582FCD" w:rsidP="00606B84">
      <w:pPr>
        <w:pStyle w:val="ListParagraph"/>
        <w:numPr>
          <w:ilvl w:val="1"/>
          <w:numId w:val="21"/>
        </w:numPr>
        <w:tabs>
          <w:tab w:val="left" w:pos="1600"/>
          <w:tab w:val="left" w:pos="1601"/>
        </w:tabs>
        <w:spacing w:before="3"/>
        <w:ind w:hanging="721"/>
        <w:rPr>
          <w:sz w:val="24"/>
        </w:rPr>
      </w:pPr>
      <w:r>
        <w:rPr>
          <w:sz w:val="24"/>
        </w:rPr>
        <w:t>Types of drawing papers and</w:t>
      </w:r>
      <w:r>
        <w:rPr>
          <w:spacing w:val="-4"/>
          <w:sz w:val="24"/>
        </w:rPr>
        <w:t xml:space="preserve"> </w:t>
      </w:r>
      <w:r>
        <w:rPr>
          <w:sz w:val="24"/>
        </w:rPr>
        <w:t>sizes</w:t>
      </w:r>
    </w:p>
    <w:p w:rsidR="005F6964" w:rsidRDefault="00582FCD" w:rsidP="00606B84">
      <w:pPr>
        <w:pStyle w:val="ListParagraph"/>
        <w:numPr>
          <w:ilvl w:val="1"/>
          <w:numId w:val="21"/>
        </w:numPr>
        <w:tabs>
          <w:tab w:val="left" w:pos="1600"/>
          <w:tab w:val="left" w:pos="1601"/>
        </w:tabs>
        <w:spacing w:before="2"/>
        <w:ind w:hanging="721"/>
        <w:rPr>
          <w:sz w:val="24"/>
        </w:rPr>
      </w:pPr>
      <w:r>
        <w:rPr>
          <w:sz w:val="24"/>
        </w:rPr>
        <w:t>Drawing instruments and</w:t>
      </w:r>
      <w:r>
        <w:rPr>
          <w:spacing w:val="-4"/>
          <w:sz w:val="24"/>
        </w:rPr>
        <w:t xml:space="preserve"> </w:t>
      </w:r>
      <w:r>
        <w:rPr>
          <w:sz w:val="24"/>
        </w:rPr>
        <w:t>uses.</w:t>
      </w:r>
    </w:p>
    <w:p w:rsidR="005F6964" w:rsidRDefault="00582FCD" w:rsidP="00606B84">
      <w:pPr>
        <w:pStyle w:val="ListParagraph"/>
        <w:numPr>
          <w:ilvl w:val="1"/>
          <w:numId w:val="21"/>
        </w:numPr>
        <w:tabs>
          <w:tab w:val="left" w:pos="1600"/>
          <w:tab w:val="left" w:pos="1601"/>
        </w:tabs>
        <w:spacing w:before="3"/>
        <w:ind w:hanging="721"/>
        <w:rPr>
          <w:sz w:val="24"/>
        </w:rPr>
      </w:pPr>
      <w:r>
        <w:rPr>
          <w:sz w:val="24"/>
        </w:rPr>
        <w:t>Types and use of</w:t>
      </w:r>
      <w:r>
        <w:rPr>
          <w:spacing w:val="-2"/>
          <w:sz w:val="24"/>
        </w:rPr>
        <w:t xml:space="preserve"> </w:t>
      </w:r>
      <w:r>
        <w:rPr>
          <w:sz w:val="24"/>
        </w:rPr>
        <w:t>erasers.</w:t>
      </w:r>
    </w:p>
    <w:p w:rsidR="005F6964" w:rsidRDefault="00582FCD" w:rsidP="00606B84">
      <w:pPr>
        <w:pStyle w:val="ListParagraph"/>
        <w:numPr>
          <w:ilvl w:val="1"/>
          <w:numId w:val="21"/>
        </w:numPr>
        <w:tabs>
          <w:tab w:val="left" w:pos="1600"/>
          <w:tab w:val="left" w:pos="1601"/>
        </w:tabs>
        <w:spacing w:before="2"/>
        <w:ind w:hanging="721"/>
        <w:rPr>
          <w:sz w:val="24"/>
        </w:rPr>
      </w:pPr>
      <w:r>
        <w:rPr>
          <w:sz w:val="24"/>
        </w:rPr>
        <w:t>Care &amp; maintenance of drawing</w:t>
      </w:r>
      <w:r>
        <w:rPr>
          <w:spacing w:val="-9"/>
          <w:sz w:val="24"/>
        </w:rPr>
        <w:t xml:space="preserve"> </w:t>
      </w:r>
      <w:r>
        <w:rPr>
          <w:sz w:val="24"/>
        </w:rPr>
        <w:t>tools.</w:t>
      </w:r>
    </w:p>
    <w:p w:rsidR="005F6964" w:rsidRDefault="005F6964">
      <w:pPr>
        <w:pStyle w:val="BodyText"/>
        <w:ind w:left="0" w:firstLine="0"/>
        <w:rPr>
          <w:sz w:val="24"/>
        </w:rPr>
      </w:pPr>
    </w:p>
    <w:p w:rsidR="005F6964" w:rsidRDefault="00582FCD" w:rsidP="00606B84">
      <w:pPr>
        <w:pStyle w:val="ListParagraph"/>
        <w:numPr>
          <w:ilvl w:val="0"/>
          <w:numId w:val="21"/>
        </w:numPr>
        <w:tabs>
          <w:tab w:val="left" w:pos="880"/>
          <w:tab w:val="left" w:pos="881"/>
        </w:tabs>
        <w:spacing w:before="0" w:line="275" w:lineRule="exact"/>
        <w:ind w:hanging="721"/>
        <w:rPr>
          <w:b/>
          <w:sz w:val="24"/>
        </w:rPr>
      </w:pPr>
      <w:r>
        <w:rPr>
          <w:b/>
          <w:sz w:val="24"/>
        </w:rPr>
        <w:t>BASIC</w:t>
      </w:r>
      <w:r>
        <w:rPr>
          <w:b/>
          <w:spacing w:val="-1"/>
          <w:sz w:val="24"/>
        </w:rPr>
        <w:t xml:space="preserve"> </w:t>
      </w:r>
      <w:r>
        <w:rPr>
          <w:b/>
          <w:sz w:val="24"/>
        </w:rPr>
        <w:t>DIMENSIONING</w:t>
      </w:r>
    </w:p>
    <w:p w:rsidR="005F6964" w:rsidRDefault="00582FCD" w:rsidP="00606B84">
      <w:pPr>
        <w:pStyle w:val="ListParagraph"/>
        <w:numPr>
          <w:ilvl w:val="1"/>
          <w:numId w:val="21"/>
        </w:numPr>
        <w:tabs>
          <w:tab w:val="left" w:pos="1600"/>
          <w:tab w:val="left" w:pos="1601"/>
        </w:tabs>
        <w:spacing w:before="0" w:line="275" w:lineRule="exact"/>
        <w:ind w:hanging="721"/>
        <w:rPr>
          <w:sz w:val="24"/>
        </w:rPr>
      </w:pPr>
      <w:r>
        <w:rPr>
          <w:sz w:val="24"/>
        </w:rPr>
        <w:t>Definition of</w:t>
      </w:r>
      <w:r>
        <w:rPr>
          <w:spacing w:val="-7"/>
          <w:sz w:val="24"/>
        </w:rPr>
        <w:t xml:space="preserve"> </w:t>
      </w:r>
      <w:r>
        <w:rPr>
          <w:sz w:val="24"/>
        </w:rPr>
        <w:t>dimensioning.</w:t>
      </w:r>
    </w:p>
    <w:p w:rsidR="005F6964" w:rsidRDefault="00582FCD" w:rsidP="00606B84">
      <w:pPr>
        <w:pStyle w:val="ListParagraph"/>
        <w:numPr>
          <w:ilvl w:val="1"/>
          <w:numId w:val="21"/>
        </w:numPr>
        <w:tabs>
          <w:tab w:val="left" w:pos="1600"/>
          <w:tab w:val="left" w:pos="1601"/>
        </w:tabs>
        <w:spacing w:before="3"/>
        <w:ind w:hanging="721"/>
        <w:rPr>
          <w:sz w:val="24"/>
        </w:rPr>
      </w:pPr>
      <w:r>
        <w:rPr>
          <w:sz w:val="24"/>
        </w:rPr>
        <w:t>Two types of</w:t>
      </w:r>
      <w:r>
        <w:rPr>
          <w:spacing w:val="-13"/>
          <w:sz w:val="24"/>
        </w:rPr>
        <w:t xml:space="preserve"> </w:t>
      </w:r>
      <w:r>
        <w:rPr>
          <w:sz w:val="24"/>
        </w:rPr>
        <w:t>dimensioning.</w:t>
      </w:r>
    </w:p>
    <w:p w:rsidR="005F6964" w:rsidRDefault="00582FCD" w:rsidP="00606B84">
      <w:pPr>
        <w:pStyle w:val="ListParagraph"/>
        <w:numPr>
          <w:ilvl w:val="1"/>
          <w:numId w:val="21"/>
        </w:numPr>
        <w:tabs>
          <w:tab w:val="left" w:pos="1600"/>
          <w:tab w:val="left" w:pos="1601"/>
        </w:tabs>
        <w:spacing w:before="2"/>
        <w:ind w:hanging="721"/>
        <w:rPr>
          <w:sz w:val="24"/>
        </w:rPr>
      </w:pPr>
      <w:r>
        <w:rPr>
          <w:sz w:val="24"/>
        </w:rPr>
        <w:t>Elements in</w:t>
      </w:r>
      <w:r>
        <w:rPr>
          <w:spacing w:val="-1"/>
          <w:sz w:val="24"/>
        </w:rPr>
        <w:t xml:space="preserve"> </w:t>
      </w:r>
      <w:r>
        <w:rPr>
          <w:sz w:val="24"/>
        </w:rPr>
        <w:t>dimensioning.</w:t>
      </w:r>
    </w:p>
    <w:p w:rsidR="005F6964" w:rsidRDefault="00582FCD" w:rsidP="00606B84">
      <w:pPr>
        <w:pStyle w:val="ListParagraph"/>
        <w:numPr>
          <w:ilvl w:val="1"/>
          <w:numId w:val="21"/>
        </w:numPr>
        <w:tabs>
          <w:tab w:val="left" w:pos="1600"/>
          <w:tab w:val="left" w:pos="1601"/>
        </w:tabs>
        <w:spacing w:before="2"/>
        <w:ind w:hanging="721"/>
        <w:rPr>
          <w:sz w:val="24"/>
        </w:rPr>
      </w:pPr>
      <w:r>
        <w:rPr>
          <w:sz w:val="24"/>
        </w:rPr>
        <w:t>Dimensioning</w:t>
      </w:r>
      <w:r>
        <w:rPr>
          <w:spacing w:val="-3"/>
          <w:sz w:val="24"/>
        </w:rPr>
        <w:t xml:space="preserve"> </w:t>
      </w:r>
      <w:r>
        <w:rPr>
          <w:sz w:val="24"/>
        </w:rPr>
        <w:t>pictorials.</w:t>
      </w:r>
    </w:p>
    <w:p w:rsidR="005F6964" w:rsidRDefault="00582FCD" w:rsidP="00606B84">
      <w:pPr>
        <w:pStyle w:val="ListParagraph"/>
        <w:numPr>
          <w:ilvl w:val="1"/>
          <w:numId w:val="21"/>
        </w:numPr>
        <w:tabs>
          <w:tab w:val="left" w:pos="1600"/>
          <w:tab w:val="left" w:pos="1601"/>
        </w:tabs>
        <w:spacing w:before="3"/>
        <w:ind w:hanging="721"/>
        <w:rPr>
          <w:sz w:val="24"/>
        </w:rPr>
      </w:pPr>
      <w:r>
        <w:rPr>
          <w:sz w:val="24"/>
        </w:rPr>
        <w:t>Dimensioning Multi</w:t>
      </w:r>
      <w:r>
        <w:rPr>
          <w:spacing w:val="-4"/>
          <w:sz w:val="24"/>
        </w:rPr>
        <w:t xml:space="preserve"> </w:t>
      </w:r>
      <w:r>
        <w:rPr>
          <w:sz w:val="24"/>
        </w:rPr>
        <w:t>Views.</w:t>
      </w:r>
    </w:p>
    <w:p w:rsidR="005F6964" w:rsidRDefault="00582FCD" w:rsidP="00606B84">
      <w:pPr>
        <w:pStyle w:val="ListParagraph"/>
        <w:numPr>
          <w:ilvl w:val="1"/>
          <w:numId w:val="21"/>
        </w:numPr>
        <w:tabs>
          <w:tab w:val="left" w:pos="1600"/>
          <w:tab w:val="left" w:pos="1601"/>
        </w:tabs>
        <w:spacing w:before="2"/>
        <w:ind w:hanging="721"/>
        <w:rPr>
          <w:sz w:val="24"/>
        </w:rPr>
      </w:pPr>
      <w:r>
        <w:rPr>
          <w:sz w:val="24"/>
        </w:rPr>
        <w:t>Dimensioning Holes and</w:t>
      </w:r>
      <w:r>
        <w:rPr>
          <w:spacing w:val="-5"/>
          <w:sz w:val="24"/>
        </w:rPr>
        <w:t xml:space="preserve"> </w:t>
      </w:r>
      <w:r>
        <w:rPr>
          <w:sz w:val="24"/>
        </w:rPr>
        <w:t>arcs.</w:t>
      </w:r>
    </w:p>
    <w:p w:rsidR="005F6964" w:rsidRDefault="00582FCD" w:rsidP="00606B84">
      <w:pPr>
        <w:pStyle w:val="ListParagraph"/>
        <w:numPr>
          <w:ilvl w:val="1"/>
          <w:numId w:val="21"/>
        </w:numPr>
        <w:tabs>
          <w:tab w:val="left" w:pos="1600"/>
          <w:tab w:val="left" w:pos="1601"/>
        </w:tabs>
        <w:spacing w:before="3"/>
        <w:ind w:hanging="721"/>
        <w:rPr>
          <w:sz w:val="24"/>
        </w:rPr>
      </w:pPr>
      <w:r>
        <w:rPr>
          <w:sz w:val="24"/>
        </w:rPr>
        <w:t>Dimensioning</w:t>
      </w:r>
      <w:r>
        <w:rPr>
          <w:spacing w:val="-4"/>
          <w:sz w:val="24"/>
        </w:rPr>
        <w:t xml:space="preserve"> </w:t>
      </w:r>
      <w:r>
        <w:rPr>
          <w:sz w:val="24"/>
        </w:rPr>
        <w:t>Angles.</w:t>
      </w:r>
    </w:p>
    <w:p w:rsidR="005F6964" w:rsidRDefault="005F6964">
      <w:pPr>
        <w:pStyle w:val="BodyText"/>
        <w:spacing w:before="9"/>
        <w:ind w:left="0" w:firstLine="0"/>
        <w:rPr>
          <w:sz w:val="24"/>
        </w:rPr>
      </w:pPr>
    </w:p>
    <w:p w:rsidR="005F6964" w:rsidRDefault="00582FCD" w:rsidP="00606B84">
      <w:pPr>
        <w:pStyle w:val="ListParagraph"/>
        <w:numPr>
          <w:ilvl w:val="0"/>
          <w:numId w:val="21"/>
        </w:numPr>
        <w:tabs>
          <w:tab w:val="left" w:pos="880"/>
          <w:tab w:val="left" w:pos="881"/>
        </w:tabs>
        <w:spacing w:before="0" w:line="275" w:lineRule="exact"/>
        <w:ind w:hanging="721"/>
        <w:rPr>
          <w:b/>
          <w:sz w:val="24"/>
        </w:rPr>
      </w:pPr>
      <w:r>
        <w:rPr>
          <w:b/>
          <w:sz w:val="24"/>
        </w:rPr>
        <w:t>MULTI VIEW DRAWING/ORTHOGRAPHIC</w:t>
      </w:r>
      <w:r>
        <w:rPr>
          <w:b/>
          <w:spacing w:val="-1"/>
          <w:sz w:val="24"/>
        </w:rPr>
        <w:t xml:space="preserve"> </w:t>
      </w:r>
      <w:r>
        <w:rPr>
          <w:b/>
          <w:sz w:val="24"/>
        </w:rPr>
        <w:t>DRAWING</w:t>
      </w:r>
    </w:p>
    <w:p w:rsidR="005F6964" w:rsidRDefault="00582FCD" w:rsidP="00606B84">
      <w:pPr>
        <w:pStyle w:val="ListParagraph"/>
        <w:numPr>
          <w:ilvl w:val="1"/>
          <w:numId w:val="21"/>
        </w:numPr>
        <w:tabs>
          <w:tab w:val="left" w:pos="1600"/>
          <w:tab w:val="left" w:pos="1601"/>
        </w:tabs>
        <w:spacing w:before="0" w:line="275" w:lineRule="exact"/>
        <w:ind w:hanging="721"/>
        <w:rPr>
          <w:sz w:val="24"/>
        </w:rPr>
      </w:pPr>
      <w:r>
        <w:rPr>
          <w:sz w:val="24"/>
        </w:rPr>
        <w:t>Definition and</w:t>
      </w:r>
      <w:r>
        <w:rPr>
          <w:spacing w:val="-1"/>
          <w:sz w:val="24"/>
        </w:rPr>
        <w:t xml:space="preserve"> </w:t>
      </w:r>
      <w:r>
        <w:rPr>
          <w:sz w:val="24"/>
        </w:rPr>
        <w:t>concept.</w:t>
      </w:r>
    </w:p>
    <w:p w:rsidR="005F6964" w:rsidRDefault="00582FCD" w:rsidP="00606B84">
      <w:pPr>
        <w:pStyle w:val="ListParagraph"/>
        <w:numPr>
          <w:ilvl w:val="1"/>
          <w:numId w:val="21"/>
        </w:numPr>
        <w:tabs>
          <w:tab w:val="left" w:pos="1600"/>
          <w:tab w:val="left" w:pos="1601"/>
        </w:tabs>
        <w:spacing w:before="3"/>
        <w:ind w:hanging="721"/>
        <w:rPr>
          <w:sz w:val="24"/>
        </w:rPr>
      </w:pPr>
      <w:r>
        <w:rPr>
          <w:sz w:val="24"/>
        </w:rPr>
        <w:t>Six principle views.</w:t>
      </w:r>
    </w:p>
    <w:p w:rsidR="005F6964" w:rsidRDefault="00582FCD" w:rsidP="00606B84">
      <w:pPr>
        <w:pStyle w:val="ListParagraph"/>
        <w:numPr>
          <w:ilvl w:val="1"/>
          <w:numId w:val="21"/>
        </w:numPr>
        <w:tabs>
          <w:tab w:val="left" w:pos="1600"/>
          <w:tab w:val="left" w:pos="1601"/>
        </w:tabs>
        <w:spacing w:before="2"/>
        <w:ind w:hanging="721"/>
        <w:rPr>
          <w:sz w:val="24"/>
        </w:rPr>
      </w:pPr>
      <w:r>
        <w:rPr>
          <w:sz w:val="24"/>
        </w:rPr>
        <w:t>Visualization glass box</w:t>
      </w:r>
      <w:r>
        <w:rPr>
          <w:spacing w:val="1"/>
          <w:sz w:val="24"/>
        </w:rPr>
        <w:t xml:space="preserve"> </w:t>
      </w:r>
      <w:r>
        <w:rPr>
          <w:sz w:val="24"/>
        </w:rPr>
        <w:t>technique.</w:t>
      </w:r>
    </w:p>
    <w:p w:rsidR="005F6964" w:rsidRDefault="00582FCD" w:rsidP="00606B84">
      <w:pPr>
        <w:pStyle w:val="ListParagraph"/>
        <w:numPr>
          <w:ilvl w:val="1"/>
          <w:numId w:val="21"/>
        </w:numPr>
        <w:tabs>
          <w:tab w:val="left" w:pos="1600"/>
          <w:tab w:val="left" w:pos="1601"/>
        </w:tabs>
        <w:spacing w:before="3"/>
        <w:ind w:hanging="721"/>
        <w:rPr>
          <w:sz w:val="24"/>
        </w:rPr>
      </w:pPr>
      <w:r>
        <w:rPr>
          <w:sz w:val="24"/>
        </w:rPr>
        <w:t>Principal planes of</w:t>
      </w:r>
      <w:r>
        <w:rPr>
          <w:spacing w:val="-1"/>
          <w:sz w:val="24"/>
        </w:rPr>
        <w:t xml:space="preserve"> </w:t>
      </w:r>
      <w:r>
        <w:rPr>
          <w:sz w:val="24"/>
        </w:rPr>
        <w:t>projections.</w:t>
      </w:r>
    </w:p>
    <w:p w:rsidR="005F6964" w:rsidRDefault="00582FCD" w:rsidP="00606B84">
      <w:pPr>
        <w:pStyle w:val="ListParagraph"/>
        <w:numPr>
          <w:ilvl w:val="1"/>
          <w:numId w:val="21"/>
        </w:numPr>
        <w:tabs>
          <w:tab w:val="left" w:pos="1600"/>
          <w:tab w:val="left" w:pos="1601"/>
        </w:tabs>
        <w:spacing w:before="3"/>
        <w:ind w:hanging="721"/>
        <w:rPr>
          <w:sz w:val="24"/>
        </w:rPr>
      </w:pPr>
      <w:r>
        <w:rPr>
          <w:sz w:val="24"/>
        </w:rPr>
        <w:t>Projection</w:t>
      </w:r>
      <w:r>
        <w:rPr>
          <w:spacing w:val="-1"/>
          <w:sz w:val="24"/>
        </w:rPr>
        <w:t xml:space="preserve"> </w:t>
      </w:r>
      <w:r>
        <w:rPr>
          <w:sz w:val="24"/>
        </w:rPr>
        <w:t>lines.</w:t>
      </w:r>
    </w:p>
    <w:p w:rsidR="005F6964" w:rsidRDefault="00582FCD" w:rsidP="00606B84">
      <w:pPr>
        <w:pStyle w:val="ListParagraph"/>
        <w:numPr>
          <w:ilvl w:val="1"/>
          <w:numId w:val="21"/>
        </w:numPr>
        <w:tabs>
          <w:tab w:val="left" w:pos="1600"/>
          <w:tab w:val="left" w:pos="1601"/>
        </w:tabs>
        <w:spacing w:before="2"/>
        <w:ind w:hanging="721"/>
        <w:rPr>
          <w:sz w:val="24"/>
        </w:rPr>
      </w:pPr>
      <w:r>
        <w:rPr>
          <w:sz w:val="24"/>
        </w:rPr>
        <w:t>Arrangement of</w:t>
      </w:r>
      <w:r>
        <w:rPr>
          <w:spacing w:val="-2"/>
          <w:sz w:val="24"/>
        </w:rPr>
        <w:t xml:space="preserve"> </w:t>
      </w:r>
      <w:r>
        <w:rPr>
          <w:sz w:val="24"/>
        </w:rPr>
        <w:t>views.</w:t>
      </w:r>
    </w:p>
    <w:p w:rsidR="005F6964" w:rsidRDefault="00582FCD" w:rsidP="00606B84">
      <w:pPr>
        <w:pStyle w:val="ListParagraph"/>
        <w:numPr>
          <w:ilvl w:val="1"/>
          <w:numId w:val="21"/>
        </w:numPr>
        <w:tabs>
          <w:tab w:val="left" w:pos="1600"/>
          <w:tab w:val="left" w:pos="1601"/>
        </w:tabs>
        <w:spacing w:before="3"/>
        <w:ind w:hanging="721"/>
        <w:rPr>
          <w:sz w:val="24"/>
        </w:rPr>
      </w:pPr>
      <w:r>
        <w:rPr>
          <w:sz w:val="24"/>
        </w:rPr>
        <w:t>Multi view drawing, 1st angle and 3rd angle projection of simple</w:t>
      </w:r>
      <w:r>
        <w:rPr>
          <w:spacing w:val="-11"/>
          <w:sz w:val="24"/>
        </w:rPr>
        <w:t xml:space="preserve"> </w:t>
      </w:r>
      <w:r>
        <w:rPr>
          <w:sz w:val="24"/>
        </w:rPr>
        <w:t>objects.</w:t>
      </w:r>
    </w:p>
    <w:p w:rsidR="005F6964" w:rsidRDefault="005F6964">
      <w:pPr>
        <w:pStyle w:val="BodyText"/>
        <w:spacing w:before="9"/>
        <w:ind w:left="0" w:firstLine="0"/>
        <w:rPr>
          <w:sz w:val="24"/>
        </w:rPr>
      </w:pPr>
    </w:p>
    <w:p w:rsidR="005F6964" w:rsidRDefault="00582FCD" w:rsidP="00606B84">
      <w:pPr>
        <w:pStyle w:val="ListParagraph"/>
        <w:numPr>
          <w:ilvl w:val="0"/>
          <w:numId w:val="21"/>
        </w:numPr>
        <w:tabs>
          <w:tab w:val="left" w:pos="880"/>
          <w:tab w:val="left" w:pos="881"/>
        </w:tabs>
        <w:spacing w:before="0" w:line="275" w:lineRule="exact"/>
        <w:ind w:hanging="721"/>
        <w:rPr>
          <w:b/>
          <w:sz w:val="24"/>
        </w:rPr>
      </w:pPr>
      <w:r>
        <w:rPr>
          <w:b/>
          <w:sz w:val="24"/>
        </w:rPr>
        <w:t>INTRODUCTION TO PICTORIAL</w:t>
      </w:r>
      <w:r>
        <w:rPr>
          <w:b/>
          <w:spacing w:val="-1"/>
          <w:sz w:val="24"/>
        </w:rPr>
        <w:t xml:space="preserve"> </w:t>
      </w:r>
      <w:r>
        <w:rPr>
          <w:b/>
          <w:sz w:val="24"/>
        </w:rPr>
        <w:t>DRAWING</w:t>
      </w:r>
    </w:p>
    <w:p w:rsidR="005F6964" w:rsidRDefault="00582FCD" w:rsidP="00606B84">
      <w:pPr>
        <w:pStyle w:val="ListParagraph"/>
        <w:numPr>
          <w:ilvl w:val="1"/>
          <w:numId w:val="21"/>
        </w:numPr>
        <w:tabs>
          <w:tab w:val="left" w:pos="1600"/>
          <w:tab w:val="left" w:pos="1601"/>
        </w:tabs>
        <w:spacing w:before="0" w:line="275" w:lineRule="exact"/>
        <w:ind w:hanging="721"/>
        <w:rPr>
          <w:sz w:val="24"/>
        </w:rPr>
      </w:pPr>
      <w:r>
        <w:rPr>
          <w:sz w:val="24"/>
        </w:rPr>
        <w:t>Three types of</w:t>
      </w:r>
      <w:r>
        <w:rPr>
          <w:spacing w:val="-2"/>
          <w:sz w:val="24"/>
        </w:rPr>
        <w:t xml:space="preserve"> </w:t>
      </w:r>
      <w:r>
        <w:rPr>
          <w:sz w:val="24"/>
        </w:rPr>
        <w:t>pictorials</w:t>
      </w:r>
    </w:p>
    <w:p w:rsidR="005F6964" w:rsidRDefault="005F6964">
      <w:pPr>
        <w:spacing w:line="275" w:lineRule="exact"/>
        <w:rPr>
          <w:sz w:val="24"/>
        </w:rPr>
        <w:sectPr w:rsidR="005F6964">
          <w:pgSz w:w="12240" w:h="15840"/>
          <w:pgMar w:top="1380" w:right="1280" w:bottom="1420" w:left="1280" w:header="850" w:footer="1144" w:gutter="0"/>
          <w:cols w:space="720"/>
          <w:docGrid w:linePitch="299"/>
        </w:sectPr>
      </w:pPr>
    </w:p>
    <w:p w:rsidR="005F6964" w:rsidRDefault="00582FCD" w:rsidP="00606B84">
      <w:pPr>
        <w:pStyle w:val="ListParagraph"/>
        <w:numPr>
          <w:ilvl w:val="1"/>
          <w:numId w:val="21"/>
        </w:numPr>
        <w:tabs>
          <w:tab w:val="left" w:pos="1600"/>
          <w:tab w:val="left" w:pos="1601"/>
        </w:tabs>
        <w:spacing w:before="76"/>
        <w:ind w:hanging="721"/>
        <w:rPr>
          <w:sz w:val="24"/>
        </w:rPr>
      </w:pPr>
      <w:r>
        <w:rPr>
          <w:sz w:val="24"/>
        </w:rPr>
        <w:lastRenderedPageBreak/>
        <w:t>Uses of pictorial</w:t>
      </w:r>
      <w:r>
        <w:rPr>
          <w:spacing w:val="-1"/>
          <w:sz w:val="24"/>
        </w:rPr>
        <w:t xml:space="preserve"> </w:t>
      </w:r>
      <w:r>
        <w:rPr>
          <w:sz w:val="24"/>
        </w:rPr>
        <w:t>views.</w:t>
      </w:r>
    </w:p>
    <w:p w:rsidR="005F6964" w:rsidRDefault="00582FCD" w:rsidP="00606B84">
      <w:pPr>
        <w:pStyle w:val="ListParagraph"/>
        <w:numPr>
          <w:ilvl w:val="1"/>
          <w:numId w:val="21"/>
        </w:numPr>
        <w:tabs>
          <w:tab w:val="left" w:pos="1600"/>
          <w:tab w:val="left" w:pos="1601"/>
        </w:tabs>
        <w:spacing w:before="3"/>
        <w:ind w:hanging="721"/>
        <w:rPr>
          <w:sz w:val="24"/>
        </w:rPr>
      </w:pPr>
      <w:r>
        <w:rPr>
          <w:sz w:val="24"/>
        </w:rPr>
        <w:t>Isometric sketching of Rectangular Block and simple</w:t>
      </w:r>
      <w:r>
        <w:rPr>
          <w:spacing w:val="-9"/>
          <w:sz w:val="24"/>
        </w:rPr>
        <w:t xml:space="preserve"> </w:t>
      </w:r>
      <w:r>
        <w:rPr>
          <w:sz w:val="24"/>
        </w:rPr>
        <w:t>objects.</w:t>
      </w:r>
    </w:p>
    <w:p w:rsidR="005F6964" w:rsidRDefault="00582FCD" w:rsidP="00606B84">
      <w:pPr>
        <w:pStyle w:val="ListParagraph"/>
        <w:numPr>
          <w:ilvl w:val="1"/>
          <w:numId w:val="21"/>
        </w:numPr>
        <w:tabs>
          <w:tab w:val="left" w:pos="1600"/>
          <w:tab w:val="left" w:pos="1601"/>
        </w:tabs>
        <w:spacing w:before="3"/>
        <w:ind w:hanging="721"/>
        <w:rPr>
          <w:sz w:val="24"/>
        </w:rPr>
      </w:pPr>
      <w:r>
        <w:rPr>
          <w:sz w:val="24"/>
        </w:rPr>
        <w:t>Oblique sketching of rectangular block and simple</w:t>
      </w:r>
      <w:r>
        <w:rPr>
          <w:spacing w:val="-8"/>
          <w:sz w:val="24"/>
        </w:rPr>
        <w:t xml:space="preserve"> </w:t>
      </w:r>
      <w:r>
        <w:rPr>
          <w:sz w:val="24"/>
        </w:rPr>
        <w:t>objects.</w:t>
      </w:r>
    </w:p>
    <w:p w:rsidR="005F6964" w:rsidRDefault="00582FCD" w:rsidP="00606B84">
      <w:pPr>
        <w:pStyle w:val="ListParagraph"/>
        <w:numPr>
          <w:ilvl w:val="1"/>
          <w:numId w:val="21"/>
        </w:numPr>
        <w:tabs>
          <w:tab w:val="left" w:pos="1600"/>
          <w:tab w:val="left" w:pos="1601"/>
        </w:tabs>
        <w:spacing w:before="2"/>
        <w:ind w:hanging="721"/>
        <w:rPr>
          <w:sz w:val="24"/>
        </w:rPr>
      </w:pPr>
      <w:r>
        <w:rPr>
          <w:sz w:val="24"/>
        </w:rPr>
        <w:t>Proportions in pictorial</w:t>
      </w:r>
      <w:r>
        <w:rPr>
          <w:spacing w:val="-1"/>
          <w:sz w:val="24"/>
        </w:rPr>
        <w:t xml:space="preserve"> </w:t>
      </w:r>
      <w:r>
        <w:rPr>
          <w:sz w:val="24"/>
        </w:rPr>
        <w:t>drawing.</w:t>
      </w:r>
    </w:p>
    <w:p w:rsidR="005F6964" w:rsidRDefault="005F6964">
      <w:pPr>
        <w:pStyle w:val="BodyText"/>
        <w:ind w:left="0" w:firstLine="0"/>
        <w:rPr>
          <w:sz w:val="24"/>
        </w:rPr>
      </w:pPr>
    </w:p>
    <w:p w:rsidR="005F6964" w:rsidRDefault="00582FCD" w:rsidP="00606B84">
      <w:pPr>
        <w:pStyle w:val="ListParagraph"/>
        <w:numPr>
          <w:ilvl w:val="0"/>
          <w:numId w:val="21"/>
        </w:numPr>
        <w:tabs>
          <w:tab w:val="left" w:pos="880"/>
          <w:tab w:val="left" w:pos="881"/>
        </w:tabs>
        <w:spacing w:before="0" w:line="275" w:lineRule="exact"/>
        <w:ind w:hanging="721"/>
        <w:rPr>
          <w:b/>
          <w:sz w:val="24"/>
        </w:rPr>
      </w:pPr>
      <w:r>
        <w:rPr>
          <w:b/>
          <w:sz w:val="24"/>
        </w:rPr>
        <w:t>SYMBOLS</w:t>
      </w:r>
    </w:p>
    <w:p w:rsidR="005F6964" w:rsidRDefault="00582FCD" w:rsidP="00606B84">
      <w:pPr>
        <w:pStyle w:val="ListParagraph"/>
        <w:numPr>
          <w:ilvl w:val="1"/>
          <w:numId w:val="21"/>
        </w:numPr>
        <w:tabs>
          <w:tab w:val="left" w:pos="1600"/>
          <w:tab w:val="left" w:pos="1601"/>
        </w:tabs>
        <w:spacing w:before="0" w:line="275" w:lineRule="exact"/>
        <w:ind w:hanging="721"/>
        <w:rPr>
          <w:sz w:val="24"/>
        </w:rPr>
      </w:pPr>
      <w:r>
        <w:rPr>
          <w:sz w:val="24"/>
        </w:rPr>
        <w:t>Building Material</w:t>
      </w:r>
      <w:r>
        <w:rPr>
          <w:spacing w:val="-3"/>
          <w:sz w:val="24"/>
        </w:rPr>
        <w:t xml:space="preserve"> </w:t>
      </w:r>
      <w:r>
        <w:rPr>
          <w:sz w:val="24"/>
        </w:rPr>
        <w:t>symbols.</w:t>
      </w:r>
    </w:p>
    <w:p w:rsidR="005F6964" w:rsidRDefault="00582FCD" w:rsidP="00606B84">
      <w:pPr>
        <w:pStyle w:val="ListParagraph"/>
        <w:numPr>
          <w:ilvl w:val="1"/>
          <w:numId w:val="21"/>
        </w:numPr>
        <w:tabs>
          <w:tab w:val="left" w:pos="1600"/>
          <w:tab w:val="left" w:pos="1601"/>
        </w:tabs>
        <w:spacing w:before="2"/>
        <w:ind w:hanging="721"/>
        <w:rPr>
          <w:sz w:val="24"/>
        </w:rPr>
      </w:pPr>
      <w:r>
        <w:rPr>
          <w:sz w:val="24"/>
        </w:rPr>
        <w:t>Metal</w:t>
      </w:r>
      <w:r>
        <w:rPr>
          <w:spacing w:val="-1"/>
          <w:sz w:val="24"/>
        </w:rPr>
        <w:t xml:space="preserve"> </w:t>
      </w:r>
      <w:r>
        <w:rPr>
          <w:sz w:val="24"/>
        </w:rPr>
        <w:t>symbols.</w:t>
      </w:r>
    </w:p>
    <w:p w:rsidR="005F6964" w:rsidRDefault="00582FCD" w:rsidP="00606B84">
      <w:pPr>
        <w:pStyle w:val="ListParagraph"/>
        <w:numPr>
          <w:ilvl w:val="1"/>
          <w:numId w:val="21"/>
        </w:numPr>
        <w:tabs>
          <w:tab w:val="left" w:pos="1600"/>
          <w:tab w:val="left" w:pos="1601"/>
        </w:tabs>
        <w:spacing w:before="3"/>
        <w:ind w:hanging="721"/>
        <w:rPr>
          <w:sz w:val="24"/>
        </w:rPr>
      </w:pPr>
      <w:r>
        <w:rPr>
          <w:sz w:val="24"/>
        </w:rPr>
        <w:t>Electrical</w:t>
      </w:r>
      <w:r>
        <w:rPr>
          <w:spacing w:val="-1"/>
          <w:sz w:val="24"/>
        </w:rPr>
        <w:t xml:space="preserve"> </w:t>
      </w:r>
      <w:r>
        <w:rPr>
          <w:sz w:val="24"/>
        </w:rPr>
        <w:t>symbols.</w:t>
      </w:r>
    </w:p>
    <w:p w:rsidR="005F6964" w:rsidRDefault="00582FCD" w:rsidP="00606B84">
      <w:pPr>
        <w:pStyle w:val="ListParagraph"/>
        <w:numPr>
          <w:ilvl w:val="1"/>
          <w:numId w:val="21"/>
        </w:numPr>
        <w:tabs>
          <w:tab w:val="left" w:pos="1600"/>
          <w:tab w:val="left" w:pos="1601"/>
        </w:tabs>
        <w:spacing w:before="2"/>
        <w:ind w:hanging="721"/>
        <w:rPr>
          <w:sz w:val="24"/>
        </w:rPr>
      </w:pPr>
      <w:r>
        <w:rPr>
          <w:sz w:val="24"/>
        </w:rPr>
        <w:t>Importance and</w:t>
      </w:r>
      <w:r>
        <w:rPr>
          <w:spacing w:val="-2"/>
          <w:sz w:val="24"/>
        </w:rPr>
        <w:t xml:space="preserve"> </w:t>
      </w:r>
      <w:r>
        <w:rPr>
          <w:sz w:val="24"/>
        </w:rPr>
        <w:t>uses.</w:t>
      </w:r>
    </w:p>
    <w:p w:rsidR="005F6964" w:rsidRDefault="005F6964">
      <w:pPr>
        <w:pStyle w:val="BodyText"/>
        <w:spacing w:before="9"/>
        <w:ind w:left="0" w:firstLine="0"/>
        <w:rPr>
          <w:sz w:val="24"/>
        </w:rPr>
      </w:pPr>
    </w:p>
    <w:p w:rsidR="005F6964" w:rsidRDefault="00582FCD" w:rsidP="00606B84">
      <w:pPr>
        <w:pStyle w:val="ListParagraph"/>
        <w:numPr>
          <w:ilvl w:val="0"/>
          <w:numId w:val="21"/>
        </w:numPr>
        <w:tabs>
          <w:tab w:val="left" w:pos="880"/>
          <w:tab w:val="left" w:pos="881"/>
        </w:tabs>
        <w:spacing w:before="1" w:line="275" w:lineRule="exact"/>
        <w:ind w:hanging="721"/>
        <w:rPr>
          <w:b/>
          <w:sz w:val="24"/>
        </w:rPr>
      </w:pPr>
      <w:r>
        <w:rPr>
          <w:b/>
          <w:sz w:val="24"/>
        </w:rPr>
        <w:t>ELECTRICAL</w:t>
      </w:r>
      <w:r>
        <w:rPr>
          <w:b/>
          <w:spacing w:val="-1"/>
          <w:sz w:val="24"/>
        </w:rPr>
        <w:t xml:space="preserve"> </w:t>
      </w:r>
      <w:r>
        <w:rPr>
          <w:b/>
          <w:sz w:val="24"/>
        </w:rPr>
        <w:t>DRAWING</w:t>
      </w:r>
    </w:p>
    <w:p w:rsidR="005F6964" w:rsidRDefault="00582FCD" w:rsidP="00606B84">
      <w:pPr>
        <w:pStyle w:val="ListParagraph"/>
        <w:numPr>
          <w:ilvl w:val="1"/>
          <w:numId w:val="21"/>
        </w:numPr>
        <w:tabs>
          <w:tab w:val="left" w:pos="1600"/>
          <w:tab w:val="left" w:pos="1601"/>
        </w:tabs>
        <w:spacing w:before="0" w:line="275" w:lineRule="exact"/>
        <w:ind w:hanging="721"/>
        <w:rPr>
          <w:sz w:val="24"/>
        </w:rPr>
      </w:pPr>
      <w:r>
        <w:rPr>
          <w:sz w:val="24"/>
        </w:rPr>
        <w:t>Drawing wiring</w:t>
      </w:r>
      <w:r>
        <w:rPr>
          <w:spacing w:val="-7"/>
          <w:sz w:val="24"/>
        </w:rPr>
        <w:t xml:space="preserve"> </w:t>
      </w:r>
      <w:r>
        <w:rPr>
          <w:sz w:val="24"/>
        </w:rPr>
        <w:t>circuits.</w:t>
      </w:r>
    </w:p>
    <w:p w:rsidR="005F6964" w:rsidRDefault="00582FCD" w:rsidP="00606B84">
      <w:pPr>
        <w:pStyle w:val="ListParagraph"/>
        <w:numPr>
          <w:ilvl w:val="2"/>
          <w:numId w:val="21"/>
        </w:numPr>
        <w:tabs>
          <w:tab w:val="left" w:pos="2320"/>
          <w:tab w:val="left" w:pos="2321"/>
        </w:tabs>
        <w:spacing w:before="3"/>
        <w:rPr>
          <w:sz w:val="24"/>
        </w:rPr>
      </w:pPr>
      <w:r>
        <w:rPr>
          <w:sz w:val="24"/>
        </w:rPr>
        <w:t>Single line</w:t>
      </w:r>
      <w:r>
        <w:rPr>
          <w:spacing w:val="-1"/>
          <w:sz w:val="24"/>
        </w:rPr>
        <w:t xml:space="preserve"> </w:t>
      </w:r>
      <w:r>
        <w:rPr>
          <w:sz w:val="24"/>
        </w:rPr>
        <w:t>diagram.</w:t>
      </w:r>
    </w:p>
    <w:p w:rsidR="005F6964" w:rsidRDefault="00582FCD" w:rsidP="00606B84">
      <w:pPr>
        <w:pStyle w:val="ListParagraph"/>
        <w:numPr>
          <w:ilvl w:val="2"/>
          <w:numId w:val="21"/>
        </w:numPr>
        <w:tabs>
          <w:tab w:val="left" w:pos="2320"/>
          <w:tab w:val="left" w:pos="2321"/>
        </w:tabs>
        <w:spacing w:before="2"/>
        <w:rPr>
          <w:sz w:val="24"/>
        </w:rPr>
      </w:pPr>
      <w:r>
        <w:rPr>
          <w:sz w:val="24"/>
        </w:rPr>
        <w:t>Wiring</w:t>
      </w:r>
      <w:r>
        <w:rPr>
          <w:spacing w:val="-7"/>
          <w:sz w:val="24"/>
        </w:rPr>
        <w:t xml:space="preserve"> </w:t>
      </w:r>
      <w:r>
        <w:rPr>
          <w:sz w:val="24"/>
        </w:rPr>
        <w:t>diagram.</w:t>
      </w:r>
    </w:p>
    <w:p w:rsidR="005F6964" w:rsidRDefault="00582FCD" w:rsidP="00606B84">
      <w:pPr>
        <w:pStyle w:val="ListParagraph"/>
        <w:numPr>
          <w:ilvl w:val="2"/>
          <w:numId w:val="21"/>
        </w:numPr>
        <w:tabs>
          <w:tab w:val="left" w:pos="2320"/>
          <w:tab w:val="left" w:pos="2321"/>
        </w:tabs>
        <w:spacing w:before="3"/>
        <w:rPr>
          <w:sz w:val="24"/>
        </w:rPr>
      </w:pPr>
      <w:r>
        <w:rPr>
          <w:spacing w:val="-3"/>
          <w:sz w:val="24"/>
        </w:rPr>
        <w:t xml:space="preserve">Layout </w:t>
      </w:r>
      <w:r>
        <w:rPr>
          <w:sz w:val="24"/>
        </w:rPr>
        <w:t>diagram.</w:t>
      </w:r>
    </w:p>
    <w:p w:rsidR="005F6964" w:rsidRDefault="00582FCD" w:rsidP="00606B84">
      <w:pPr>
        <w:pStyle w:val="ListParagraph"/>
        <w:numPr>
          <w:ilvl w:val="2"/>
          <w:numId w:val="21"/>
        </w:numPr>
        <w:tabs>
          <w:tab w:val="left" w:pos="2320"/>
          <w:tab w:val="left" w:pos="2321"/>
        </w:tabs>
        <w:spacing w:before="2"/>
        <w:rPr>
          <w:sz w:val="24"/>
        </w:rPr>
      </w:pPr>
      <w:r>
        <w:rPr>
          <w:sz w:val="24"/>
        </w:rPr>
        <w:t>Schematic</w:t>
      </w:r>
      <w:r>
        <w:rPr>
          <w:spacing w:val="-1"/>
          <w:sz w:val="24"/>
        </w:rPr>
        <w:t xml:space="preserve"> </w:t>
      </w:r>
      <w:r>
        <w:rPr>
          <w:sz w:val="24"/>
        </w:rPr>
        <w:t>diagram.</w:t>
      </w:r>
    </w:p>
    <w:p w:rsidR="005F6964" w:rsidRDefault="00582FCD" w:rsidP="00606B84">
      <w:pPr>
        <w:pStyle w:val="ListParagraph"/>
        <w:numPr>
          <w:ilvl w:val="2"/>
          <w:numId w:val="21"/>
        </w:numPr>
        <w:tabs>
          <w:tab w:val="left" w:pos="2320"/>
          <w:tab w:val="left" w:pos="2321"/>
        </w:tabs>
        <w:spacing w:before="2"/>
        <w:rPr>
          <w:sz w:val="24"/>
        </w:rPr>
      </w:pPr>
      <w:r>
        <w:rPr>
          <w:sz w:val="24"/>
        </w:rPr>
        <w:t>Circuit</w:t>
      </w:r>
      <w:r>
        <w:rPr>
          <w:spacing w:val="-1"/>
          <w:sz w:val="24"/>
        </w:rPr>
        <w:t xml:space="preserve"> </w:t>
      </w:r>
      <w:r>
        <w:rPr>
          <w:sz w:val="24"/>
        </w:rPr>
        <w:t>diagram.</w:t>
      </w:r>
    </w:p>
    <w:p w:rsidR="005F6964" w:rsidRDefault="005F6964">
      <w:pPr>
        <w:pStyle w:val="BodyText"/>
        <w:ind w:left="0" w:firstLine="0"/>
        <w:rPr>
          <w:sz w:val="24"/>
        </w:rPr>
      </w:pPr>
    </w:p>
    <w:p w:rsidR="005F6964" w:rsidRDefault="00582FCD" w:rsidP="00606B84">
      <w:pPr>
        <w:pStyle w:val="ListParagraph"/>
        <w:numPr>
          <w:ilvl w:val="0"/>
          <w:numId w:val="21"/>
        </w:numPr>
        <w:tabs>
          <w:tab w:val="left" w:pos="880"/>
          <w:tab w:val="left" w:pos="881"/>
        </w:tabs>
        <w:spacing w:before="0" w:line="275" w:lineRule="exact"/>
        <w:ind w:hanging="721"/>
        <w:rPr>
          <w:b/>
          <w:sz w:val="24"/>
        </w:rPr>
      </w:pPr>
      <w:r>
        <w:rPr>
          <w:b/>
          <w:sz w:val="24"/>
        </w:rPr>
        <w:t>LINE</w:t>
      </w:r>
      <w:r>
        <w:rPr>
          <w:b/>
          <w:spacing w:val="-1"/>
          <w:sz w:val="24"/>
        </w:rPr>
        <w:t xml:space="preserve"> </w:t>
      </w:r>
      <w:r>
        <w:rPr>
          <w:b/>
          <w:sz w:val="24"/>
        </w:rPr>
        <w:t>SKETCHING</w:t>
      </w:r>
    </w:p>
    <w:p w:rsidR="005F6964" w:rsidRDefault="00582FCD" w:rsidP="00606B84">
      <w:pPr>
        <w:pStyle w:val="ListParagraph"/>
        <w:numPr>
          <w:ilvl w:val="1"/>
          <w:numId w:val="21"/>
        </w:numPr>
        <w:tabs>
          <w:tab w:val="left" w:pos="1600"/>
          <w:tab w:val="left" w:pos="1601"/>
        </w:tabs>
        <w:spacing w:before="0" w:line="275" w:lineRule="exact"/>
        <w:ind w:hanging="721"/>
        <w:rPr>
          <w:sz w:val="24"/>
        </w:rPr>
      </w:pPr>
      <w:r>
        <w:rPr>
          <w:sz w:val="24"/>
        </w:rPr>
        <w:t>Introduction to sketching</w:t>
      </w:r>
      <w:r>
        <w:rPr>
          <w:spacing w:val="-4"/>
          <w:sz w:val="24"/>
        </w:rPr>
        <w:t xml:space="preserve"> </w:t>
      </w:r>
      <w:r>
        <w:rPr>
          <w:sz w:val="24"/>
        </w:rPr>
        <w:t>techniques.</w:t>
      </w:r>
    </w:p>
    <w:p w:rsidR="005F6964" w:rsidRDefault="00582FCD" w:rsidP="00606B84">
      <w:pPr>
        <w:pStyle w:val="ListParagraph"/>
        <w:numPr>
          <w:ilvl w:val="1"/>
          <w:numId w:val="21"/>
        </w:numPr>
        <w:tabs>
          <w:tab w:val="left" w:pos="1600"/>
          <w:tab w:val="left" w:pos="1601"/>
        </w:tabs>
        <w:spacing w:before="2"/>
        <w:ind w:hanging="721"/>
        <w:rPr>
          <w:sz w:val="24"/>
        </w:rPr>
      </w:pPr>
      <w:r>
        <w:rPr>
          <w:sz w:val="24"/>
        </w:rPr>
        <w:t>Sketching Horizontal, vertical, inclined</w:t>
      </w:r>
      <w:r>
        <w:rPr>
          <w:spacing w:val="-4"/>
          <w:sz w:val="24"/>
        </w:rPr>
        <w:t xml:space="preserve"> </w:t>
      </w:r>
      <w:r>
        <w:rPr>
          <w:sz w:val="24"/>
        </w:rPr>
        <w:t>lines.</w:t>
      </w:r>
    </w:p>
    <w:p w:rsidR="005F6964" w:rsidRDefault="00582FCD" w:rsidP="00606B84">
      <w:pPr>
        <w:pStyle w:val="ListParagraph"/>
        <w:numPr>
          <w:ilvl w:val="1"/>
          <w:numId w:val="21"/>
        </w:numPr>
        <w:tabs>
          <w:tab w:val="left" w:pos="1600"/>
          <w:tab w:val="left" w:pos="1601"/>
        </w:tabs>
        <w:spacing w:before="3"/>
        <w:ind w:hanging="721"/>
        <w:rPr>
          <w:sz w:val="24"/>
        </w:rPr>
      </w:pPr>
      <w:r>
        <w:rPr>
          <w:sz w:val="24"/>
        </w:rPr>
        <w:t>Sketching of parallel (Horizontal, vertical, inclined</w:t>
      </w:r>
      <w:r>
        <w:rPr>
          <w:spacing w:val="-5"/>
          <w:sz w:val="24"/>
        </w:rPr>
        <w:t xml:space="preserve"> </w:t>
      </w:r>
      <w:r>
        <w:rPr>
          <w:sz w:val="24"/>
        </w:rPr>
        <w:t>lines).</w:t>
      </w:r>
    </w:p>
    <w:p w:rsidR="005F6964" w:rsidRDefault="00582FCD" w:rsidP="00606B84">
      <w:pPr>
        <w:pStyle w:val="ListParagraph"/>
        <w:numPr>
          <w:ilvl w:val="1"/>
          <w:numId w:val="21"/>
        </w:numPr>
        <w:tabs>
          <w:tab w:val="left" w:pos="1600"/>
          <w:tab w:val="left" w:pos="1601"/>
        </w:tabs>
        <w:spacing w:before="2"/>
        <w:ind w:hanging="721"/>
        <w:rPr>
          <w:sz w:val="24"/>
        </w:rPr>
      </w:pPr>
      <w:r>
        <w:rPr>
          <w:sz w:val="24"/>
        </w:rPr>
        <w:t>Sketching arcs and</w:t>
      </w:r>
      <w:r>
        <w:rPr>
          <w:spacing w:val="-5"/>
          <w:sz w:val="24"/>
        </w:rPr>
        <w:t xml:space="preserve"> </w:t>
      </w:r>
      <w:r>
        <w:rPr>
          <w:sz w:val="24"/>
        </w:rPr>
        <w:t>circles.</w:t>
      </w:r>
    </w:p>
    <w:p w:rsidR="005F6964" w:rsidRDefault="00582FCD" w:rsidP="00606B84">
      <w:pPr>
        <w:pStyle w:val="ListParagraph"/>
        <w:numPr>
          <w:ilvl w:val="1"/>
          <w:numId w:val="21"/>
        </w:numPr>
        <w:tabs>
          <w:tab w:val="left" w:pos="1600"/>
          <w:tab w:val="left" w:pos="1601"/>
        </w:tabs>
        <w:spacing w:before="3"/>
        <w:ind w:hanging="721"/>
        <w:rPr>
          <w:sz w:val="24"/>
        </w:rPr>
      </w:pPr>
      <w:r>
        <w:rPr>
          <w:sz w:val="24"/>
        </w:rPr>
        <w:t>Sketching squares, Rectangles, ellipses and simple</w:t>
      </w:r>
      <w:r>
        <w:rPr>
          <w:spacing w:val="-6"/>
          <w:sz w:val="24"/>
        </w:rPr>
        <w:t xml:space="preserve"> </w:t>
      </w:r>
      <w:r>
        <w:rPr>
          <w:sz w:val="24"/>
        </w:rPr>
        <w:t>objects.</w:t>
      </w:r>
    </w:p>
    <w:p w:rsidR="005F6964" w:rsidRDefault="00582FCD" w:rsidP="00606B84">
      <w:pPr>
        <w:pStyle w:val="ListParagraph"/>
        <w:numPr>
          <w:ilvl w:val="1"/>
          <w:numId w:val="21"/>
        </w:numPr>
        <w:tabs>
          <w:tab w:val="left" w:pos="1600"/>
          <w:tab w:val="left" w:pos="1601"/>
        </w:tabs>
        <w:spacing w:before="3"/>
        <w:ind w:hanging="721"/>
        <w:rPr>
          <w:sz w:val="24"/>
        </w:rPr>
      </w:pPr>
      <w:r>
        <w:rPr>
          <w:sz w:val="24"/>
        </w:rPr>
        <w:t>Proportion in</w:t>
      </w:r>
      <w:r>
        <w:rPr>
          <w:spacing w:val="-1"/>
          <w:sz w:val="24"/>
        </w:rPr>
        <w:t xml:space="preserve"> </w:t>
      </w:r>
      <w:r>
        <w:rPr>
          <w:sz w:val="24"/>
        </w:rPr>
        <w:t>sketching.</w:t>
      </w:r>
    </w:p>
    <w:p w:rsidR="005F6964" w:rsidRDefault="005F6964">
      <w:pPr>
        <w:rPr>
          <w:sz w:val="24"/>
        </w:rPr>
        <w:sectPr w:rsidR="005F6964">
          <w:pgSz w:w="12240" w:h="15840"/>
          <w:pgMar w:top="1360" w:right="1280" w:bottom="1420" w:left="1280" w:header="850" w:footer="1144" w:gutter="0"/>
          <w:cols w:space="720"/>
          <w:docGrid w:linePitch="299"/>
        </w:sectPr>
      </w:pPr>
    </w:p>
    <w:p w:rsidR="005F6964" w:rsidRDefault="00582FCD">
      <w:pPr>
        <w:tabs>
          <w:tab w:val="left" w:pos="1600"/>
        </w:tabs>
        <w:spacing w:before="61" w:line="484" w:lineRule="auto"/>
        <w:ind w:left="160" w:right="4423"/>
        <w:rPr>
          <w:b/>
          <w:sz w:val="24"/>
        </w:rPr>
      </w:pPr>
      <w:r>
        <w:rPr>
          <w:b/>
          <w:sz w:val="24"/>
        </w:rPr>
        <w:lastRenderedPageBreak/>
        <w:t>ET-121</w:t>
      </w:r>
      <w:r>
        <w:rPr>
          <w:b/>
          <w:sz w:val="24"/>
        </w:rPr>
        <w:tab/>
        <w:t xml:space="preserve">BASIC ELECTRICAL </w:t>
      </w:r>
      <w:r>
        <w:rPr>
          <w:b/>
          <w:spacing w:val="-3"/>
          <w:sz w:val="24"/>
        </w:rPr>
        <w:t xml:space="preserve">DRAWING </w:t>
      </w:r>
      <w:r>
        <w:rPr>
          <w:b/>
          <w:sz w:val="24"/>
        </w:rPr>
        <w:t>INSTRUCTIONAL</w:t>
      </w:r>
      <w:r>
        <w:rPr>
          <w:b/>
          <w:spacing w:val="-1"/>
          <w:sz w:val="24"/>
        </w:rPr>
        <w:t xml:space="preserve"> </w:t>
      </w:r>
      <w:r>
        <w:rPr>
          <w:b/>
          <w:sz w:val="24"/>
        </w:rPr>
        <w:t>OBJECTIVES</w:t>
      </w:r>
    </w:p>
    <w:p w:rsidR="005F6964" w:rsidRDefault="00582FCD">
      <w:pPr>
        <w:spacing w:line="275" w:lineRule="exact"/>
        <w:ind w:left="160"/>
        <w:rPr>
          <w:b/>
          <w:sz w:val="24"/>
        </w:rPr>
      </w:pPr>
      <w:r>
        <w:rPr>
          <w:b/>
          <w:sz w:val="24"/>
        </w:rPr>
        <w:t>UNIT-1:</w:t>
      </w:r>
    </w:p>
    <w:p w:rsidR="005F6964" w:rsidRDefault="00582FCD" w:rsidP="00606B84">
      <w:pPr>
        <w:pStyle w:val="ListParagraph"/>
        <w:numPr>
          <w:ilvl w:val="0"/>
          <w:numId w:val="22"/>
        </w:numPr>
        <w:tabs>
          <w:tab w:val="left" w:pos="880"/>
          <w:tab w:val="left" w:pos="881"/>
          <w:tab w:val="left" w:pos="1600"/>
        </w:tabs>
        <w:spacing w:before="3" w:line="242" w:lineRule="auto"/>
        <w:ind w:right="368" w:hanging="1440"/>
        <w:rPr>
          <w:b/>
          <w:sz w:val="24"/>
        </w:rPr>
      </w:pPr>
      <w:r>
        <w:rPr>
          <w:b/>
          <w:sz w:val="24"/>
        </w:rPr>
        <w:t>A.</w:t>
      </w:r>
      <w:r>
        <w:rPr>
          <w:b/>
          <w:sz w:val="24"/>
        </w:rPr>
        <w:tab/>
        <w:t xml:space="preserve">UNDERSTAND THE IMPORTANCE OF TECHNICAL DRAWING </w:t>
      </w:r>
      <w:r>
        <w:rPr>
          <w:b/>
          <w:spacing w:val="-5"/>
          <w:sz w:val="24"/>
        </w:rPr>
        <w:t xml:space="preserve">AND </w:t>
      </w:r>
      <w:r>
        <w:rPr>
          <w:b/>
          <w:sz w:val="24"/>
        </w:rPr>
        <w:t>CONSTRUCT GEOMETRICAL</w:t>
      </w:r>
      <w:r>
        <w:rPr>
          <w:b/>
          <w:spacing w:val="-1"/>
          <w:sz w:val="24"/>
        </w:rPr>
        <w:t xml:space="preserve"> </w:t>
      </w:r>
      <w:r>
        <w:rPr>
          <w:b/>
          <w:sz w:val="24"/>
        </w:rPr>
        <w:t>SHAPES.</w:t>
      </w:r>
    </w:p>
    <w:p w:rsidR="005F6964" w:rsidRDefault="00582FCD">
      <w:pPr>
        <w:tabs>
          <w:tab w:val="left" w:pos="1600"/>
        </w:tabs>
        <w:spacing w:line="242" w:lineRule="auto"/>
        <w:ind w:left="1600" w:right="1580" w:hanging="720"/>
        <w:rPr>
          <w:b/>
          <w:sz w:val="24"/>
        </w:rPr>
      </w:pPr>
      <w:r>
        <w:rPr>
          <w:b/>
          <w:sz w:val="24"/>
        </w:rPr>
        <w:t>B.</w:t>
      </w:r>
      <w:r>
        <w:rPr>
          <w:b/>
          <w:sz w:val="24"/>
        </w:rPr>
        <w:tab/>
        <w:t>APPRECIATE THE POWER OF DRAWING AS A TOOL</w:t>
      </w:r>
      <w:r>
        <w:rPr>
          <w:b/>
          <w:spacing w:val="-18"/>
          <w:sz w:val="24"/>
        </w:rPr>
        <w:t xml:space="preserve"> </w:t>
      </w:r>
      <w:r>
        <w:rPr>
          <w:b/>
          <w:sz w:val="24"/>
        </w:rPr>
        <w:t>OF COMMUNICATING</w:t>
      </w:r>
      <w:r>
        <w:rPr>
          <w:b/>
          <w:spacing w:val="-4"/>
          <w:sz w:val="24"/>
        </w:rPr>
        <w:t xml:space="preserve"> </w:t>
      </w:r>
      <w:r>
        <w:rPr>
          <w:b/>
          <w:sz w:val="24"/>
        </w:rPr>
        <w:t>IDEAS.</w:t>
      </w:r>
    </w:p>
    <w:p w:rsidR="005F6964" w:rsidRDefault="00582FCD" w:rsidP="00606B84">
      <w:pPr>
        <w:pStyle w:val="ListParagraph"/>
        <w:numPr>
          <w:ilvl w:val="1"/>
          <w:numId w:val="22"/>
        </w:numPr>
        <w:tabs>
          <w:tab w:val="left" w:pos="1600"/>
          <w:tab w:val="left" w:pos="1601"/>
        </w:tabs>
        <w:spacing w:before="0" w:line="271" w:lineRule="exact"/>
        <w:ind w:hanging="721"/>
        <w:rPr>
          <w:sz w:val="24"/>
        </w:rPr>
      </w:pPr>
      <w:r>
        <w:rPr>
          <w:sz w:val="24"/>
        </w:rPr>
        <w:t>Define importance of technical drawing/engineer's</w:t>
      </w:r>
      <w:r>
        <w:rPr>
          <w:spacing w:val="-7"/>
          <w:sz w:val="24"/>
        </w:rPr>
        <w:t xml:space="preserve"> </w:t>
      </w:r>
      <w:r>
        <w:rPr>
          <w:sz w:val="24"/>
        </w:rPr>
        <w:t>language.</w:t>
      </w:r>
    </w:p>
    <w:p w:rsidR="005F6964" w:rsidRDefault="00582FCD" w:rsidP="00606B84">
      <w:pPr>
        <w:pStyle w:val="ListParagraph"/>
        <w:numPr>
          <w:ilvl w:val="1"/>
          <w:numId w:val="22"/>
        </w:numPr>
        <w:tabs>
          <w:tab w:val="left" w:pos="1600"/>
          <w:tab w:val="left" w:pos="1601"/>
        </w:tabs>
        <w:spacing w:before="1" w:line="242" w:lineRule="auto"/>
        <w:ind w:right="762"/>
        <w:rPr>
          <w:sz w:val="24"/>
        </w:rPr>
      </w:pPr>
      <w:r>
        <w:rPr>
          <w:sz w:val="24"/>
        </w:rPr>
        <w:t xml:space="preserve">Use drawing equipment, board, sheet, pencil, T-square, set square, </w:t>
      </w:r>
      <w:r>
        <w:rPr>
          <w:spacing w:val="-3"/>
          <w:sz w:val="24"/>
        </w:rPr>
        <w:t xml:space="preserve">compass, </w:t>
      </w:r>
      <w:r>
        <w:rPr>
          <w:sz w:val="24"/>
        </w:rPr>
        <w:t>divider, protractor, French curves</w:t>
      </w:r>
      <w:r>
        <w:rPr>
          <w:spacing w:val="-1"/>
          <w:sz w:val="24"/>
        </w:rPr>
        <w:t xml:space="preserve"> </w:t>
      </w:r>
      <w:r>
        <w:rPr>
          <w:sz w:val="24"/>
        </w:rPr>
        <w:t>etc.</w:t>
      </w:r>
    </w:p>
    <w:p w:rsidR="005F6964" w:rsidRDefault="00582FCD" w:rsidP="00606B84">
      <w:pPr>
        <w:pStyle w:val="ListParagraph"/>
        <w:numPr>
          <w:ilvl w:val="1"/>
          <w:numId w:val="22"/>
        </w:numPr>
        <w:tabs>
          <w:tab w:val="left" w:pos="1600"/>
          <w:tab w:val="left" w:pos="1601"/>
        </w:tabs>
        <w:spacing w:before="0" w:line="275" w:lineRule="exact"/>
        <w:ind w:hanging="721"/>
        <w:rPr>
          <w:sz w:val="24"/>
        </w:rPr>
      </w:pPr>
      <w:r>
        <w:rPr>
          <w:sz w:val="24"/>
        </w:rPr>
        <w:t>Draw different types of</w:t>
      </w:r>
      <w:r>
        <w:rPr>
          <w:spacing w:val="-1"/>
          <w:sz w:val="24"/>
        </w:rPr>
        <w:t xml:space="preserve"> </w:t>
      </w:r>
      <w:r>
        <w:rPr>
          <w:sz w:val="24"/>
        </w:rPr>
        <w:t>lines.</w:t>
      </w:r>
    </w:p>
    <w:p w:rsidR="005F6964" w:rsidRDefault="00582FCD" w:rsidP="00606B84">
      <w:pPr>
        <w:pStyle w:val="ListParagraph"/>
        <w:numPr>
          <w:ilvl w:val="1"/>
          <w:numId w:val="22"/>
        </w:numPr>
        <w:tabs>
          <w:tab w:val="left" w:pos="1600"/>
          <w:tab w:val="left" w:pos="1601"/>
        </w:tabs>
        <w:spacing w:before="3"/>
        <w:ind w:hanging="721"/>
        <w:rPr>
          <w:sz w:val="24"/>
        </w:rPr>
      </w:pPr>
      <w:r>
        <w:rPr>
          <w:sz w:val="24"/>
        </w:rPr>
        <w:t>Show skill in lettering and</w:t>
      </w:r>
      <w:r>
        <w:rPr>
          <w:spacing w:val="-3"/>
          <w:sz w:val="24"/>
        </w:rPr>
        <w:t xml:space="preserve"> </w:t>
      </w:r>
      <w:r>
        <w:rPr>
          <w:sz w:val="24"/>
        </w:rPr>
        <w:t>dimension</w:t>
      </w:r>
    </w:p>
    <w:p w:rsidR="005F6964" w:rsidRDefault="00582FCD" w:rsidP="00606B84">
      <w:pPr>
        <w:pStyle w:val="ListParagraph"/>
        <w:numPr>
          <w:ilvl w:val="1"/>
          <w:numId w:val="22"/>
        </w:numPr>
        <w:tabs>
          <w:tab w:val="left" w:pos="1600"/>
          <w:tab w:val="left" w:pos="1601"/>
        </w:tabs>
        <w:spacing w:before="3"/>
        <w:ind w:hanging="721"/>
        <w:rPr>
          <w:sz w:val="24"/>
        </w:rPr>
      </w:pPr>
      <w:r>
        <w:rPr>
          <w:sz w:val="24"/>
        </w:rPr>
        <w:t>Divide a line in two and more than two</w:t>
      </w:r>
      <w:r>
        <w:rPr>
          <w:spacing w:val="-6"/>
          <w:sz w:val="24"/>
        </w:rPr>
        <w:t xml:space="preserve"> </w:t>
      </w:r>
      <w:r>
        <w:rPr>
          <w:sz w:val="24"/>
        </w:rPr>
        <w:t>parts.</w:t>
      </w:r>
    </w:p>
    <w:p w:rsidR="005F6964" w:rsidRDefault="00582FCD" w:rsidP="00606B84">
      <w:pPr>
        <w:pStyle w:val="ListParagraph"/>
        <w:numPr>
          <w:ilvl w:val="1"/>
          <w:numId w:val="22"/>
        </w:numPr>
        <w:tabs>
          <w:tab w:val="left" w:pos="1600"/>
          <w:tab w:val="left" w:pos="1601"/>
        </w:tabs>
        <w:spacing w:before="2"/>
        <w:ind w:hanging="721"/>
        <w:rPr>
          <w:sz w:val="24"/>
        </w:rPr>
      </w:pPr>
      <w:r>
        <w:rPr>
          <w:sz w:val="24"/>
        </w:rPr>
        <w:t>Draw different angles and</w:t>
      </w:r>
      <w:r>
        <w:rPr>
          <w:spacing w:val="-1"/>
          <w:sz w:val="24"/>
        </w:rPr>
        <w:t xml:space="preserve"> </w:t>
      </w:r>
      <w:r>
        <w:rPr>
          <w:sz w:val="24"/>
        </w:rPr>
        <w:t>bisect.</w:t>
      </w:r>
    </w:p>
    <w:p w:rsidR="005F6964" w:rsidRDefault="00582FCD" w:rsidP="00606B84">
      <w:pPr>
        <w:pStyle w:val="ListParagraph"/>
        <w:numPr>
          <w:ilvl w:val="1"/>
          <w:numId w:val="22"/>
        </w:numPr>
        <w:tabs>
          <w:tab w:val="left" w:pos="1600"/>
          <w:tab w:val="left" w:pos="1601"/>
        </w:tabs>
        <w:spacing w:before="3"/>
        <w:ind w:hanging="721"/>
        <w:rPr>
          <w:sz w:val="24"/>
        </w:rPr>
      </w:pPr>
      <w:r>
        <w:rPr>
          <w:sz w:val="24"/>
        </w:rPr>
        <w:t>Draw square, rectangle, triangles, circle, hexagon,</w:t>
      </w:r>
      <w:r>
        <w:rPr>
          <w:spacing w:val="-4"/>
          <w:sz w:val="24"/>
        </w:rPr>
        <w:t xml:space="preserve"> </w:t>
      </w:r>
      <w:r>
        <w:rPr>
          <w:sz w:val="24"/>
        </w:rPr>
        <w:t>ellipses.</w:t>
      </w:r>
    </w:p>
    <w:p w:rsidR="005F6964" w:rsidRDefault="005F6964">
      <w:pPr>
        <w:pStyle w:val="BodyText"/>
        <w:spacing w:before="9"/>
        <w:ind w:left="0" w:firstLine="0"/>
        <w:rPr>
          <w:sz w:val="24"/>
        </w:rPr>
      </w:pPr>
    </w:p>
    <w:p w:rsidR="005F6964" w:rsidRDefault="00582FCD">
      <w:pPr>
        <w:ind w:left="160"/>
        <w:rPr>
          <w:b/>
          <w:sz w:val="24"/>
        </w:rPr>
      </w:pPr>
      <w:r>
        <w:rPr>
          <w:b/>
          <w:sz w:val="24"/>
        </w:rPr>
        <w:t>UNIT-2:</w:t>
      </w:r>
    </w:p>
    <w:p w:rsidR="005F6964" w:rsidRDefault="00582FCD" w:rsidP="00606B84">
      <w:pPr>
        <w:pStyle w:val="ListParagraph"/>
        <w:numPr>
          <w:ilvl w:val="0"/>
          <w:numId w:val="22"/>
        </w:numPr>
        <w:tabs>
          <w:tab w:val="left" w:pos="880"/>
          <w:tab w:val="left" w:pos="881"/>
        </w:tabs>
        <w:spacing w:before="3" w:line="242" w:lineRule="auto"/>
        <w:ind w:left="880" w:right="301"/>
        <w:rPr>
          <w:b/>
          <w:sz w:val="24"/>
        </w:rPr>
      </w:pPr>
      <w:r>
        <w:rPr>
          <w:b/>
          <w:sz w:val="24"/>
        </w:rPr>
        <w:t xml:space="preserve">UNDERSTAND ORTHOGRAPHIC DRAWING/MULTI-VIEW DRAWING </w:t>
      </w:r>
      <w:r>
        <w:rPr>
          <w:b/>
          <w:spacing w:val="-5"/>
          <w:sz w:val="24"/>
        </w:rPr>
        <w:t xml:space="preserve">AND </w:t>
      </w:r>
      <w:r>
        <w:rPr>
          <w:b/>
          <w:sz w:val="24"/>
        </w:rPr>
        <w:t>PICTORIAL</w:t>
      </w:r>
      <w:r>
        <w:rPr>
          <w:b/>
          <w:spacing w:val="-1"/>
          <w:sz w:val="24"/>
        </w:rPr>
        <w:t xml:space="preserve"> </w:t>
      </w:r>
      <w:r>
        <w:rPr>
          <w:b/>
          <w:sz w:val="24"/>
        </w:rPr>
        <w:t>DRAWING</w:t>
      </w:r>
    </w:p>
    <w:p w:rsidR="005F6964" w:rsidRDefault="00582FCD" w:rsidP="00606B84">
      <w:pPr>
        <w:pStyle w:val="ListParagraph"/>
        <w:numPr>
          <w:ilvl w:val="1"/>
          <w:numId w:val="22"/>
        </w:numPr>
        <w:tabs>
          <w:tab w:val="left" w:pos="1600"/>
          <w:tab w:val="left" w:pos="1601"/>
        </w:tabs>
        <w:spacing w:before="0" w:line="271" w:lineRule="exact"/>
        <w:ind w:hanging="721"/>
        <w:rPr>
          <w:sz w:val="24"/>
        </w:rPr>
      </w:pPr>
      <w:r>
        <w:rPr>
          <w:sz w:val="24"/>
        </w:rPr>
        <w:t>Prepare 1st angle</w:t>
      </w:r>
      <w:r>
        <w:rPr>
          <w:spacing w:val="-3"/>
          <w:sz w:val="24"/>
        </w:rPr>
        <w:t xml:space="preserve"> </w:t>
      </w:r>
      <w:r>
        <w:rPr>
          <w:sz w:val="24"/>
        </w:rPr>
        <w:t>drawings.</w:t>
      </w:r>
    </w:p>
    <w:p w:rsidR="005F6964" w:rsidRDefault="00582FCD" w:rsidP="00606B84">
      <w:pPr>
        <w:pStyle w:val="ListParagraph"/>
        <w:numPr>
          <w:ilvl w:val="1"/>
          <w:numId w:val="22"/>
        </w:numPr>
        <w:tabs>
          <w:tab w:val="left" w:pos="1600"/>
          <w:tab w:val="left" w:pos="1601"/>
        </w:tabs>
        <w:spacing w:before="2"/>
        <w:ind w:hanging="721"/>
        <w:rPr>
          <w:sz w:val="24"/>
        </w:rPr>
      </w:pPr>
      <w:r>
        <w:rPr>
          <w:sz w:val="24"/>
        </w:rPr>
        <w:t>Prepare drawings according to 3rd angle</w:t>
      </w:r>
      <w:r>
        <w:rPr>
          <w:spacing w:val="-6"/>
          <w:sz w:val="24"/>
        </w:rPr>
        <w:t xml:space="preserve"> </w:t>
      </w:r>
      <w:r>
        <w:rPr>
          <w:sz w:val="24"/>
        </w:rPr>
        <w:t>projection.</w:t>
      </w:r>
    </w:p>
    <w:p w:rsidR="005F6964" w:rsidRDefault="00582FCD" w:rsidP="00606B84">
      <w:pPr>
        <w:pStyle w:val="ListParagraph"/>
        <w:numPr>
          <w:ilvl w:val="1"/>
          <w:numId w:val="22"/>
        </w:numPr>
        <w:tabs>
          <w:tab w:val="left" w:pos="1600"/>
          <w:tab w:val="left" w:pos="1601"/>
        </w:tabs>
        <w:spacing w:before="3"/>
        <w:ind w:hanging="721"/>
        <w:rPr>
          <w:sz w:val="24"/>
        </w:rPr>
      </w:pPr>
      <w:r>
        <w:rPr>
          <w:sz w:val="24"/>
        </w:rPr>
        <w:t>Draw surface development of simple</w:t>
      </w:r>
      <w:r>
        <w:rPr>
          <w:spacing w:val="-2"/>
          <w:sz w:val="24"/>
        </w:rPr>
        <w:t xml:space="preserve"> </w:t>
      </w:r>
      <w:r>
        <w:rPr>
          <w:sz w:val="24"/>
        </w:rPr>
        <w:t>objects.</w:t>
      </w:r>
    </w:p>
    <w:p w:rsidR="005F6964" w:rsidRDefault="00582FCD" w:rsidP="00606B84">
      <w:pPr>
        <w:pStyle w:val="ListParagraph"/>
        <w:numPr>
          <w:ilvl w:val="1"/>
          <w:numId w:val="22"/>
        </w:numPr>
        <w:tabs>
          <w:tab w:val="left" w:pos="1600"/>
          <w:tab w:val="left" w:pos="1601"/>
        </w:tabs>
        <w:spacing w:before="2"/>
        <w:ind w:hanging="721"/>
        <w:rPr>
          <w:sz w:val="24"/>
        </w:rPr>
      </w:pPr>
      <w:r>
        <w:rPr>
          <w:sz w:val="24"/>
        </w:rPr>
        <w:t>Draw oblique and pictorial view of simple shapes and</w:t>
      </w:r>
      <w:r>
        <w:rPr>
          <w:spacing w:val="-6"/>
          <w:sz w:val="24"/>
        </w:rPr>
        <w:t xml:space="preserve"> </w:t>
      </w:r>
      <w:r>
        <w:rPr>
          <w:sz w:val="24"/>
        </w:rPr>
        <w:t>objects.</w:t>
      </w:r>
    </w:p>
    <w:p w:rsidR="005F6964" w:rsidRDefault="005F6964">
      <w:pPr>
        <w:pStyle w:val="BodyText"/>
        <w:ind w:left="0" w:firstLine="0"/>
        <w:rPr>
          <w:sz w:val="24"/>
        </w:rPr>
      </w:pPr>
    </w:p>
    <w:p w:rsidR="005F6964" w:rsidRDefault="00582FCD">
      <w:pPr>
        <w:ind w:left="160"/>
        <w:rPr>
          <w:b/>
          <w:sz w:val="24"/>
        </w:rPr>
      </w:pPr>
      <w:r>
        <w:rPr>
          <w:b/>
          <w:sz w:val="24"/>
        </w:rPr>
        <w:t>UNIT-3:</w:t>
      </w:r>
    </w:p>
    <w:p w:rsidR="005F6964" w:rsidRDefault="00582FCD" w:rsidP="00606B84">
      <w:pPr>
        <w:pStyle w:val="ListParagraph"/>
        <w:numPr>
          <w:ilvl w:val="0"/>
          <w:numId w:val="22"/>
        </w:numPr>
        <w:tabs>
          <w:tab w:val="left" w:pos="880"/>
          <w:tab w:val="left" w:pos="881"/>
        </w:tabs>
        <w:spacing w:before="3" w:line="247" w:lineRule="auto"/>
        <w:ind w:left="880" w:right="870"/>
        <w:rPr>
          <w:b/>
          <w:sz w:val="24"/>
        </w:rPr>
      </w:pPr>
      <w:r>
        <w:rPr>
          <w:b/>
          <w:sz w:val="24"/>
        </w:rPr>
        <w:t>UNDERSTAND ELECTRICAL SYMBOLS, RESIDENTIAL, AND</w:t>
      </w:r>
      <w:r>
        <w:rPr>
          <w:b/>
          <w:spacing w:val="-10"/>
          <w:sz w:val="24"/>
        </w:rPr>
        <w:t xml:space="preserve"> </w:t>
      </w:r>
      <w:r>
        <w:rPr>
          <w:b/>
          <w:sz w:val="24"/>
        </w:rPr>
        <w:t>POWER WIRING, AND DIFFERENT POWER</w:t>
      </w:r>
      <w:r>
        <w:rPr>
          <w:b/>
          <w:spacing w:val="-4"/>
          <w:sz w:val="24"/>
        </w:rPr>
        <w:t xml:space="preserve"> </w:t>
      </w:r>
      <w:r>
        <w:rPr>
          <w:b/>
          <w:sz w:val="24"/>
        </w:rPr>
        <w:t>CIRCUITS/DRAWINGS</w:t>
      </w:r>
    </w:p>
    <w:p w:rsidR="005F6964" w:rsidRDefault="00582FCD" w:rsidP="00606B84">
      <w:pPr>
        <w:pStyle w:val="ListParagraph"/>
        <w:numPr>
          <w:ilvl w:val="1"/>
          <w:numId w:val="22"/>
        </w:numPr>
        <w:tabs>
          <w:tab w:val="left" w:pos="1600"/>
          <w:tab w:val="left" w:pos="1601"/>
        </w:tabs>
        <w:spacing w:before="0" w:line="264" w:lineRule="exact"/>
        <w:ind w:hanging="721"/>
        <w:rPr>
          <w:sz w:val="24"/>
        </w:rPr>
      </w:pPr>
      <w:r>
        <w:rPr>
          <w:sz w:val="24"/>
        </w:rPr>
        <w:t>Draw electrical</w:t>
      </w:r>
      <w:r>
        <w:rPr>
          <w:spacing w:val="-1"/>
          <w:sz w:val="24"/>
        </w:rPr>
        <w:t xml:space="preserve"> </w:t>
      </w:r>
      <w:r>
        <w:rPr>
          <w:sz w:val="24"/>
        </w:rPr>
        <w:t>symbols.</w:t>
      </w:r>
    </w:p>
    <w:p w:rsidR="005F6964" w:rsidRDefault="00582FCD" w:rsidP="00606B84">
      <w:pPr>
        <w:pStyle w:val="ListParagraph"/>
        <w:numPr>
          <w:ilvl w:val="1"/>
          <w:numId w:val="22"/>
        </w:numPr>
        <w:tabs>
          <w:tab w:val="left" w:pos="1600"/>
          <w:tab w:val="left" w:pos="1601"/>
        </w:tabs>
        <w:spacing w:before="2"/>
        <w:ind w:hanging="721"/>
        <w:rPr>
          <w:sz w:val="24"/>
        </w:rPr>
      </w:pPr>
      <w:r>
        <w:rPr>
          <w:sz w:val="24"/>
        </w:rPr>
        <w:t>Draw single phase wiring</w:t>
      </w:r>
      <w:r>
        <w:rPr>
          <w:spacing w:val="-5"/>
          <w:sz w:val="24"/>
        </w:rPr>
        <w:t xml:space="preserve"> </w:t>
      </w:r>
      <w:r>
        <w:rPr>
          <w:sz w:val="24"/>
        </w:rPr>
        <w:t>circuits.</w:t>
      </w:r>
    </w:p>
    <w:p w:rsidR="005F6964" w:rsidRDefault="00582FCD" w:rsidP="00606B84">
      <w:pPr>
        <w:pStyle w:val="ListParagraph"/>
        <w:numPr>
          <w:ilvl w:val="1"/>
          <w:numId w:val="22"/>
        </w:numPr>
        <w:tabs>
          <w:tab w:val="left" w:pos="1600"/>
          <w:tab w:val="left" w:pos="1601"/>
        </w:tabs>
        <w:spacing w:before="2" w:line="242" w:lineRule="auto"/>
        <w:ind w:right="489"/>
        <w:rPr>
          <w:sz w:val="24"/>
        </w:rPr>
      </w:pPr>
      <w:r>
        <w:rPr>
          <w:sz w:val="24"/>
        </w:rPr>
        <w:t xml:space="preserve">Draw wiring circuit diagram of house wiring along with point position of </w:t>
      </w:r>
      <w:r>
        <w:rPr>
          <w:spacing w:val="-3"/>
          <w:sz w:val="24"/>
        </w:rPr>
        <w:t xml:space="preserve">single </w:t>
      </w:r>
      <w:r>
        <w:rPr>
          <w:sz w:val="24"/>
        </w:rPr>
        <w:t>room and double room houses on given building</w:t>
      </w:r>
      <w:r>
        <w:rPr>
          <w:spacing w:val="-6"/>
          <w:sz w:val="24"/>
        </w:rPr>
        <w:t xml:space="preserve"> </w:t>
      </w:r>
      <w:r>
        <w:rPr>
          <w:sz w:val="24"/>
        </w:rPr>
        <w:t>layouts.</w:t>
      </w:r>
    </w:p>
    <w:p w:rsidR="005F6964" w:rsidRDefault="00582FCD" w:rsidP="00606B84">
      <w:pPr>
        <w:pStyle w:val="ListParagraph"/>
        <w:numPr>
          <w:ilvl w:val="1"/>
          <w:numId w:val="22"/>
        </w:numPr>
        <w:tabs>
          <w:tab w:val="left" w:pos="1600"/>
          <w:tab w:val="left" w:pos="1601"/>
        </w:tabs>
        <w:spacing w:before="0" w:line="275" w:lineRule="exact"/>
        <w:ind w:hanging="721"/>
        <w:rPr>
          <w:sz w:val="24"/>
        </w:rPr>
      </w:pPr>
      <w:r>
        <w:rPr>
          <w:sz w:val="24"/>
        </w:rPr>
        <w:t>Draw wiring diagrams of</w:t>
      </w:r>
      <w:r>
        <w:rPr>
          <w:spacing w:val="-4"/>
          <w:sz w:val="24"/>
        </w:rPr>
        <w:t xml:space="preserve"> </w:t>
      </w:r>
      <w:r>
        <w:rPr>
          <w:sz w:val="24"/>
        </w:rPr>
        <w:t>motors.</w:t>
      </w:r>
    </w:p>
    <w:p w:rsidR="005F6964" w:rsidRDefault="00582FCD" w:rsidP="00606B84">
      <w:pPr>
        <w:pStyle w:val="ListParagraph"/>
        <w:numPr>
          <w:ilvl w:val="1"/>
          <w:numId w:val="22"/>
        </w:numPr>
        <w:tabs>
          <w:tab w:val="left" w:pos="1600"/>
          <w:tab w:val="left" w:pos="1601"/>
        </w:tabs>
        <w:spacing w:before="3"/>
        <w:ind w:hanging="721"/>
        <w:rPr>
          <w:sz w:val="24"/>
        </w:rPr>
      </w:pPr>
      <w:r>
        <w:rPr>
          <w:sz w:val="24"/>
        </w:rPr>
        <w:t>Draw different industrial wiring</w:t>
      </w:r>
      <w:r>
        <w:rPr>
          <w:spacing w:val="-4"/>
          <w:sz w:val="24"/>
        </w:rPr>
        <w:t xml:space="preserve"> </w:t>
      </w:r>
      <w:r>
        <w:rPr>
          <w:sz w:val="24"/>
        </w:rPr>
        <w:t>circuits.</w:t>
      </w:r>
    </w:p>
    <w:p w:rsidR="005F6964" w:rsidRDefault="00582FCD" w:rsidP="00606B84">
      <w:pPr>
        <w:pStyle w:val="ListParagraph"/>
        <w:numPr>
          <w:ilvl w:val="1"/>
          <w:numId w:val="22"/>
        </w:numPr>
        <w:tabs>
          <w:tab w:val="left" w:pos="1600"/>
          <w:tab w:val="left" w:pos="1601"/>
        </w:tabs>
        <w:spacing w:before="2"/>
        <w:ind w:hanging="721"/>
        <w:rPr>
          <w:sz w:val="24"/>
        </w:rPr>
      </w:pPr>
      <w:r>
        <w:rPr>
          <w:sz w:val="24"/>
        </w:rPr>
        <w:t>Draw three phase wiring circuits</w:t>
      </w:r>
      <w:r>
        <w:rPr>
          <w:spacing w:val="-7"/>
          <w:sz w:val="24"/>
        </w:rPr>
        <w:t xml:space="preserve"> </w:t>
      </w:r>
      <w:r>
        <w:rPr>
          <w:sz w:val="24"/>
        </w:rPr>
        <w:t>layout.</w:t>
      </w:r>
    </w:p>
    <w:p w:rsidR="005F6964" w:rsidRDefault="005F6964">
      <w:pPr>
        <w:pStyle w:val="BodyText"/>
        <w:ind w:left="0" w:firstLine="0"/>
        <w:rPr>
          <w:sz w:val="24"/>
        </w:rPr>
      </w:pPr>
    </w:p>
    <w:p w:rsidR="005F6964" w:rsidRDefault="00582FCD">
      <w:pPr>
        <w:ind w:left="160"/>
        <w:rPr>
          <w:b/>
          <w:sz w:val="24"/>
        </w:rPr>
      </w:pPr>
      <w:r>
        <w:rPr>
          <w:b/>
          <w:sz w:val="24"/>
        </w:rPr>
        <w:t>UNIT-4:</w:t>
      </w:r>
    </w:p>
    <w:p w:rsidR="005F6964" w:rsidRDefault="00582FCD" w:rsidP="00606B84">
      <w:pPr>
        <w:pStyle w:val="ListParagraph"/>
        <w:numPr>
          <w:ilvl w:val="0"/>
          <w:numId w:val="22"/>
        </w:numPr>
        <w:tabs>
          <w:tab w:val="left" w:pos="880"/>
          <w:tab w:val="left" w:pos="881"/>
        </w:tabs>
        <w:spacing w:before="3" w:line="275" w:lineRule="exact"/>
        <w:ind w:left="880" w:hanging="721"/>
        <w:rPr>
          <w:b/>
          <w:sz w:val="24"/>
        </w:rPr>
      </w:pPr>
      <w:r>
        <w:rPr>
          <w:b/>
          <w:sz w:val="24"/>
        </w:rPr>
        <w:t>SHOW SKILL IN FREE HAND</w:t>
      </w:r>
      <w:r>
        <w:rPr>
          <w:b/>
          <w:spacing w:val="-2"/>
          <w:sz w:val="24"/>
        </w:rPr>
        <w:t xml:space="preserve"> </w:t>
      </w:r>
      <w:r>
        <w:rPr>
          <w:b/>
          <w:sz w:val="24"/>
        </w:rPr>
        <w:t>SKETCHING</w:t>
      </w:r>
    </w:p>
    <w:p w:rsidR="005F6964" w:rsidRDefault="00582FCD" w:rsidP="00606B84">
      <w:pPr>
        <w:pStyle w:val="ListParagraph"/>
        <w:numPr>
          <w:ilvl w:val="1"/>
          <w:numId w:val="22"/>
        </w:numPr>
        <w:tabs>
          <w:tab w:val="left" w:pos="1600"/>
          <w:tab w:val="left" w:pos="1601"/>
        </w:tabs>
        <w:spacing w:before="0" w:line="275" w:lineRule="exact"/>
        <w:ind w:hanging="721"/>
        <w:rPr>
          <w:sz w:val="24"/>
        </w:rPr>
      </w:pPr>
      <w:r>
        <w:rPr>
          <w:sz w:val="24"/>
        </w:rPr>
        <w:t>Sketch free hand horizontal, vertical, and inclined</w:t>
      </w:r>
      <w:r>
        <w:rPr>
          <w:spacing w:val="-3"/>
          <w:sz w:val="24"/>
        </w:rPr>
        <w:t xml:space="preserve"> </w:t>
      </w:r>
      <w:r>
        <w:rPr>
          <w:sz w:val="24"/>
        </w:rPr>
        <w:t>lines.</w:t>
      </w:r>
    </w:p>
    <w:p w:rsidR="005F6964" w:rsidRDefault="00582FCD" w:rsidP="00606B84">
      <w:pPr>
        <w:pStyle w:val="ListParagraph"/>
        <w:numPr>
          <w:ilvl w:val="1"/>
          <w:numId w:val="22"/>
        </w:numPr>
        <w:tabs>
          <w:tab w:val="left" w:pos="1600"/>
          <w:tab w:val="left" w:pos="1601"/>
        </w:tabs>
        <w:spacing w:before="2"/>
        <w:ind w:hanging="721"/>
        <w:rPr>
          <w:sz w:val="24"/>
        </w:rPr>
      </w:pPr>
      <w:r>
        <w:rPr>
          <w:sz w:val="24"/>
        </w:rPr>
        <w:t>Sketch free hand rectangles, triangles, circles, arcs,</w:t>
      </w:r>
      <w:r>
        <w:rPr>
          <w:spacing w:val="-5"/>
          <w:sz w:val="24"/>
        </w:rPr>
        <w:t xml:space="preserve"> </w:t>
      </w:r>
      <w:proofErr w:type="gramStart"/>
      <w:r>
        <w:rPr>
          <w:sz w:val="24"/>
        </w:rPr>
        <w:t>ellipse</w:t>
      </w:r>
      <w:proofErr w:type="gramEnd"/>
      <w:r>
        <w:rPr>
          <w:sz w:val="24"/>
        </w:rPr>
        <w:t>.</w:t>
      </w:r>
    </w:p>
    <w:p w:rsidR="005F6964" w:rsidRDefault="00582FCD" w:rsidP="00606B84">
      <w:pPr>
        <w:pStyle w:val="ListParagraph"/>
        <w:numPr>
          <w:ilvl w:val="1"/>
          <w:numId w:val="22"/>
        </w:numPr>
        <w:tabs>
          <w:tab w:val="left" w:pos="1600"/>
          <w:tab w:val="left" w:pos="1601"/>
        </w:tabs>
        <w:spacing w:before="3"/>
        <w:ind w:hanging="721"/>
        <w:rPr>
          <w:sz w:val="24"/>
        </w:rPr>
      </w:pPr>
      <w:r>
        <w:rPr>
          <w:sz w:val="24"/>
        </w:rPr>
        <w:t>Sketch free hand, oblique and isometric views of simple regular</w:t>
      </w:r>
      <w:r>
        <w:rPr>
          <w:spacing w:val="-12"/>
          <w:sz w:val="24"/>
        </w:rPr>
        <w:t xml:space="preserve"> </w:t>
      </w:r>
      <w:r>
        <w:rPr>
          <w:sz w:val="24"/>
        </w:rPr>
        <w:t>objects.</w:t>
      </w:r>
    </w:p>
    <w:p w:rsidR="005F6964" w:rsidRDefault="005F6964">
      <w:pPr>
        <w:rPr>
          <w:sz w:val="24"/>
        </w:rPr>
        <w:sectPr w:rsidR="005F6964">
          <w:pgSz w:w="12240" w:h="15840"/>
          <w:pgMar w:top="1380" w:right="1280" w:bottom="1420" w:left="1280" w:header="850" w:footer="1144" w:gutter="0"/>
          <w:cols w:space="720"/>
          <w:docGrid w:linePitch="299"/>
        </w:sectPr>
      </w:pPr>
    </w:p>
    <w:p w:rsidR="005F6964" w:rsidRDefault="00582FCD">
      <w:pPr>
        <w:tabs>
          <w:tab w:val="left" w:pos="1600"/>
        </w:tabs>
        <w:spacing w:before="61" w:line="242" w:lineRule="auto"/>
        <w:ind w:left="160" w:right="4424"/>
        <w:rPr>
          <w:b/>
          <w:sz w:val="24"/>
        </w:rPr>
      </w:pPr>
      <w:r>
        <w:rPr>
          <w:b/>
          <w:sz w:val="24"/>
        </w:rPr>
        <w:lastRenderedPageBreak/>
        <w:t>ET-121</w:t>
      </w:r>
      <w:r>
        <w:rPr>
          <w:b/>
          <w:sz w:val="24"/>
        </w:rPr>
        <w:tab/>
        <w:t xml:space="preserve">BASIC ELECTRICAL </w:t>
      </w:r>
      <w:r>
        <w:rPr>
          <w:b/>
          <w:spacing w:val="-4"/>
          <w:sz w:val="24"/>
        </w:rPr>
        <w:t xml:space="preserve">DRAWING </w:t>
      </w:r>
      <w:r>
        <w:rPr>
          <w:b/>
          <w:sz w:val="24"/>
        </w:rPr>
        <w:t>LIST OF</w:t>
      </w:r>
      <w:r>
        <w:rPr>
          <w:b/>
          <w:spacing w:val="-4"/>
          <w:sz w:val="24"/>
        </w:rPr>
        <w:t xml:space="preserve"> </w:t>
      </w:r>
      <w:r>
        <w:rPr>
          <w:b/>
          <w:sz w:val="24"/>
        </w:rPr>
        <w:t>PRACTICALS</w:t>
      </w:r>
    </w:p>
    <w:p w:rsidR="005F6964" w:rsidRDefault="00582FCD" w:rsidP="00606B84">
      <w:pPr>
        <w:pStyle w:val="ListParagraph"/>
        <w:numPr>
          <w:ilvl w:val="0"/>
          <w:numId w:val="23"/>
        </w:numPr>
        <w:tabs>
          <w:tab w:val="left" w:pos="880"/>
          <w:tab w:val="left" w:pos="881"/>
        </w:tabs>
        <w:spacing w:before="0" w:line="271" w:lineRule="exact"/>
        <w:ind w:hanging="721"/>
        <w:rPr>
          <w:sz w:val="24"/>
        </w:rPr>
      </w:pPr>
      <w:r>
        <w:rPr>
          <w:sz w:val="24"/>
        </w:rPr>
        <w:t>Prepare the title</w:t>
      </w:r>
      <w:r>
        <w:rPr>
          <w:spacing w:val="-3"/>
          <w:sz w:val="24"/>
        </w:rPr>
        <w:t xml:space="preserve"> </w:t>
      </w:r>
      <w:r>
        <w:rPr>
          <w:sz w:val="24"/>
        </w:rPr>
        <w:t>block.</w:t>
      </w:r>
    </w:p>
    <w:p w:rsidR="005F6964" w:rsidRDefault="00582FCD" w:rsidP="00606B84">
      <w:pPr>
        <w:pStyle w:val="ListParagraph"/>
        <w:numPr>
          <w:ilvl w:val="0"/>
          <w:numId w:val="23"/>
        </w:numPr>
        <w:tabs>
          <w:tab w:val="left" w:pos="880"/>
          <w:tab w:val="left" w:pos="881"/>
        </w:tabs>
        <w:spacing w:before="3"/>
        <w:ind w:hanging="721"/>
        <w:rPr>
          <w:sz w:val="24"/>
        </w:rPr>
      </w:pPr>
      <w:r>
        <w:rPr>
          <w:sz w:val="24"/>
        </w:rPr>
        <w:t>Draw the different lines according to rules (Horizontal and vertical lines)</w:t>
      </w:r>
      <w:r>
        <w:rPr>
          <w:spacing w:val="-10"/>
          <w:sz w:val="24"/>
        </w:rPr>
        <w:t xml:space="preserve"> </w:t>
      </w:r>
      <w:r>
        <w:rPr>
          <w:sz w:val="24"/>
        </w:rPr>
        <w:t>etc.</w:t>
      </w:r>
    </w:p>
    <w:p w:rsidR="005F6964" w:rsidRDefault="00582FCD" w:rsidP="00606B84">
      <w:pPr>
        <w:pStyle w:val="ListParagraph"/>
        <w:numPr>
          <w:ilvl w:val="0"/>
          <w:numId w:val="23"/>
        </w:numPr>
        <w:tabs>
          <w:tab w:val="left" w:pos="880"/>
          <w:tab w:val="left" w:pos="881"/>
        </w:tabs>
        <w:spacing w:before="2"/>
        <w:ind w:hanging="721"/>
        <w:rPr>
          <w:sz w:val="24"/>
        </w:rPr>
      </w:pPr>
      <w:r>
        <w:rPr>
          <w:sz w:val="24"/>
        </w:rPr>
        <w:t>Draw square, rectangle, triangles, circle, hexagon, ellipse (</w:t>
      </w:r>
      <w:proofErr w:type="spellStart"/>
      <w:r>
        <w:rPr>
          <w:sz w:val="24"/>
        </w:rPr>
        <w:t>atleast</w:t>
      </w:r>
      <w:proofErr w:type="spellEnd"/>
      <w:r>
        <w:rPr>
          <w:sz w:val="24"/>
        </w:rPr>
        <w:t xml:space="preserve"> 3</w:t>
      </w:r>
      <w:r>
        <w:rPr>
          <w:spacing w:val="-9"/>
          <w:sz w:val="24"/>
        </w:rPr>
        <w:t xml:space="preserve"> </w:t>
      </w:r>
      <w:r>
        <w:rPr>
          <w:sz w:val="24"/>
        </w:rPr>
        <w:t>sheets).</w:t>
      </w:r>
    </w:p>
    <w:p w:rsidR="005F6964" w:rsidRDefault="00582FCD" w:rsidP="00606B84">
      <w:pPr>
        <w:pStyle w:val="ListParagraph"/>
        <w:numPr>
          <w:ilvl w:val="0"/>
          <w:numId w:val="23"/>
        </w:numPr>
        <w:tabs>
          <w:tab w:val="left" w:pos="880"/>
          <w:tab w:val="left" w:pos="881"/>
        </w:tabs>
        <w:spacing w:before="3"/>
        <w:ind w:hanging="721"/>
        <w:rPr>
          <w:sz w:val="24"/>
        </w:rPr>
      </w:pPr>
      <w:r>
        <w:rPr>
          <w:sz w:val="24"/>
        </w:rPr>
        <w:t>Practice of lettering and</w:t>
      </w:r>
      <w:r>
        <w:rPr>
          <w:spacing w:val="-5"/>
          <w:sz w:val="24"/>
        </w:rPr>
        <w:t xml:space="preserve"> </w:t>
      </w:r>
      <w:r>
        <w:rPr>
          <w:sz w:val="24"/>
        </w:rPr>
        <w:t>dimensioning.</w:t>
      </w:r>
    </w:p>
    <w:p w:rsidR="005F6964" w:rsidRDefault="00582FCD" w:rsidP="00606B84">
      <w:pPr>
        <w:pStyle w:val="ListParagraph"/>
        <w:numPr>
          <w:ilvl w:val="0"/>
          <w:numId w:val="23"/>
        </w:numPr>
        <w:tabs>
          <w:tab w:val="left" w:pos="880"/>
          <w:tab w:val="left" w:pos="881"/>
        </w:tabs>
        <w:spacing w:before="2" w:line="242" w:lineRule="auto"/>
        <w:ind w:right="635"/>
        <w:rPr>
          <w:sz w:val="24"/>
        </w:rPr>
      </w:pPr>
      <w:r>
        <w:rPr>
          <w:sz w:val="24"/>
        </w:rPr>
        <w:t>Draw first and third angle drawing of single parts, i.e. prism, stepped block,</w:t>
      </w:r>
      <w:r>
        <w:rPr>
          <w:spacing w:val="-26"/>
          <w:sz w:val="24"/>
        </w:rPr>
        <w:t xml:space="preserve"> </w:t>
      </w:r>
      <w:r>
        <w:rPr>
          <w:sz w:val="24"/>
        </w:rPr>
        <w:t>V-block, gland etc. (at least 5</w:t>
      </w:r>
      <w:r>
        <w:rPr>
          <w:spacing w:val="-1"/>
          <w:sz w:val="24"/>
        </w:rPr>
        <w:t xml:space="preserve"> </w:t>
      </w:r>
      <w:r>
        <w:rPr>
          <w:sz w:val="24"/>
        </w:rPr>
        <w:t>sheets).</w:t>
      </w:r>
    </w:p>
    <w:p w:rsidR="005F6964" w:rsidRDefault="00582FCD" w:rsidP="00606B84">
      <w:pPr>
        <w:pStyle w:val="ListParagraph"/>
        <w:numPr>
          <w:ilvl w:val="0"/>
          <w:numId w:val="23"/>
        </w:numPr>
        <w:tabs>
          <w:tab w:val="left" w:pos="880"/>
          <w:tab w:val="left" w:pos="881"/>
        </w:tabs>
        <w:spacing w:before="0" w:line="242" w:lineRule="auto"/>
        <w:ind w:right="299"/>
        <w:rPr>
          <w:sz w:val="24"/>
        </w:rPr>
      </w:pPr>
      <w:r>
        <w:rPr>
          <w:sz w:val="24"/>
        </w:rPr>
        <w:t>Draw isometric projection and oblique projection of rectangular prism, stepped block,</w:t>
      </w:r>
      <w:r>
        <w:rPr>
          <w:spacing w:val="-22"/>
          <w:sz w:val="24"/>
        </w:rPr>
        <w:t xml:space="preserve"> </w:t>
      </w:r>
      <w:r>
        <w:rPr>
          <w:sz w:val="24"/>
        </w:rPr>
        <w:t>v- block, angle block etc. (at least 5</w:t>
      </w:r>
      <w:r>
        <w:rPr>
          <w:spacing w:val="-2"/>
          <w:sz w:val="24"/>
        </w:rPr>
        <w:t xml:space="preserve"> </w:t>
      </w:r>
      <w:r>
        <w:rPr>
          <w:sz w:val="24"/>
        </w:rPr>
        <w:t>sheets).</w:t>
      </w:r>
    </w:p>
    <w:p w:rsidR="005F6964" w:rsidRDefault="00582FCD" w:rsidP="00606B84">
      <w:pPr>
        <w:pStyle w:val="ListParagraph"/>
        <w:numPr>
          <w:ilvl w:val="0"/>
          <w:numId w:val="23"/>
        </w:numPr>
        <w:tabs>
          <w:tab w:val="left" w:pos="880"/>
          <w:tab w:val="left" w:pos="881"/>
        </w:tabs>
        <w:spacing w:before="0" w:line="242" w:lineRule="auto"/>
        <w:ind w:right="887"/>
        <w:rPr>
          <w:sz w:val="24"/>
        </w:rPr>
      </w:pPr>
      <w:r>
        <w:rPr>
          <w:sz w:val="24"/>
        </w:rPr>
        <w:t>Draw the surface development of prism, cylinder, cone, square, pyramid (at least</w:t>
      </w:r>
      <w:r>
        <w:rPr>
          <w:spacing w:val="-43"/>
          <w:sz w:val="24"/>
        </w:rPr>
        <w:t xml:space="preserve"> </w:t>
      </w:r>
      <w:r>
        <w:rPr>
          <w:sz w:val="24"/>
        </w:rPr>
        <w:t>3 sheets).</w:t>
      </w:r>
    </w:p>
    <w:p w:rsidR="005F6964" w:rsidRDefault="00582FCD" w:rsidP="00606B84">
      <w:pPr>
        <w:pStyle w:val="ListParagraph"/>
        <w:numPr>
          <w:ilvl w:val="0"/>
          <w:numId w:val="23"/>
        </w:numPr>
        <w:tabs>
          <w:tab w:val="left" w:pos="880"/>
          <w:tab w:val="left" w:pos="881"/>
        </w:tabs>
        <w:spacing w:before="0" w:line="275" w:lineRule="exact"/>
        <w:ind w:hanging="721"/>
        <w:rPr>
          <w:sz w:val="24"/>
        </w:rPr>
      </w:pPr>
      <w:r>
        <w:rPr>
          <w:sz w:val="24"/>
        </w:rPr>
        <w:t>Draw the section diagram of a bolt and</w:t>
      </w:r>
      <w:r>
        <w:rPr>
          <w:spacing w:val="-5"/>
          <w:sz w:val="24"/>
        </w:rPr>
        <w:t xml:space="preserve"> </w:t>
      </w:r>
      <w:r>
        <w:rPr>
          <w:sz w:val="24"/>
        </w:rPr>
        <w:t>nuts.</w:t>
      </w:r>
    </w:p>
    <w:p w:rsidR="005F6964" w:rsidRDefault="00582FCD" w:rsidP="00606B84">
      <w:pPr>
        <w:pStyle w:val="ListParagraph"/>
        <w:numPr>
          <w:ilvl w:val="0"/>
          <w:numId w:val="23"/>
        </w:numPr>
        <w:tabs>
          <w:tab w:val="left" w:pos="880"/>
          <w:tab w:val="left" w:pos="881"/>
        </w:tabs>
        <w:spacing w:before="2"/>
        <w:ind w:hanging="721"/>
        <w:rPr>
          <w:sz w:val="24"/>
        </w:rPr>
      </w:pPr>
      <w:r>
        <w:rPr>
          <w:sz w:val="24"/>
        </w:rPr>
        <w:t xml:space="preserve">Draw building materials, metals and electrical </w:t>
      </w:r>
      <w:proofErr w:type="gramStart"/>
      <w:r>
        <w:rPr>
          <w:sz w:val="24"/>
        </w:rPr>
        <w:t>symbols(</w:t>
      </w:r>
      <w:proofErr w:type="gramEnd"/>
      <w:r>
        <w:rPr>
          <w:sz w:val="24"/>
        </w:rPr>
        <w:t>3</w:t>
      </w:r>
      <w:r>
        <w:rPr>
          <w:spacing w:val="-7"/>
          <w:sz w:val="24"/>
        </w:rPr>
        <w:t xml:space="preserve"> </w:t>
      </w:r>
      <w:r>
        <w:rPr>
          <w:sz w:val="24"/>
        </w:rPr>
        <w:t>sheets).</w:t>
      </w:r>
    </w:p>
    <w:p w:rsidR="005F6964" w:rsidRDefault="00582FCD" w:rsidP="00606B84">
      <w:pPr>
        <w:pStyle w:val="ListParagraph"/>
        <w:numPr>
          <w:ilvl w:val="0"/>
          <w:numId w:val="23"/>
        </w:numPr>
        <w:tabs>
          <w:tab w:val="left" w:pos="880"/>
          <w:tab w:val="left" w:pos="881"/>
        </w:tabs>
        <w:spacing w:before="2"/>
        <w:ind w:hanging="721"/>
        <w:rPr>
          <w:sz w:val="24"/>
        </w:rPr>
      </w:pPr>
      <w:r>
        <w:rPr>
          <w:sz w:val="24"/>
        </w:rPr>
        <w:t>Draw the single line diagram of a grid-station</w:t>
      </w:r>
      <w:r>
        <w:rPr>
          <w:spacing w:val="-7"/>
          <w:sz w:val="24"/>
        </w:rPr>
        <w:t xml:space="preserve"> </w:t>
      </w:r>
      <w:r>
        <w:rPr>
          <w:sz w:val="24"/>
        </w:rPr>
        <w:t>switch-yard.</w:t>
      </w:r>
    </w:p>
    <w:p w:rsidR="005F6964" w:rsidRDefault="00582FCD" w:rsidP="00606B84">
      <w:pPr>
        <w:pStyle w:val="ListParagraph"/>
        <w:numPr>
          <w:ilvl w:val="0"/>
          <w:numId w:val="23"/>
        </w:numPr>
        <w:tabs>
          <w:tab w:val="left" w:pos="880"/>
          <w:tab w:val="left" w:pos="881"/>
        </w:tabs>
        <w:spacing w:before="2" w:line="242" w:lineRule="auto"/>
        <w:ind w:right="221"/>
        <w:rPr>
          <w:sz w:val="24"/>
        </w:rPr>
      </w:pPr>
      <w:r>
        <w:rPr>
          <w:sz w:val="24"/>
        </w:rPr>
        <w:t xml:space="preserve">Draw the wiring circuit diagram of house wiring and house wiring layout </w:t>
      </w:r>
      <w:proofErr w:type="spellStart"/>
      <w:r>
        <w:rPr>
          <w:sz w:val="24"/>
        </w:rPr>
        <w:t>alongwith</w:t>
      </w:r>
      <w:proofErr w:type="spellEnd"/>
      <w:r>
        <w:rPr>
          <w:spacing w:val="-31"/>
          <w:sz w:val="24"/>
        </w:rPr>
        <w:t xml:space="preserve"> </w:t>
      </w:r>
      <w:r>
        <w:rPr>
          <w:spacing w:val="-3"/>
          <w:sz w:val="24"/>
        </w:rPr>
        <w:t xml:space="preserve">point </w:t>
      </w:r>
      <w:r>
        <w:rPr>
          <w:sz w:val="24"/>
        </w:rPr>
        <w:t>position on given house layout single/double room (2</w:t>
      </w:r>
      <w:r>
        <w:rPr>
          <w:spacing w:val="-5"/>
          <w:sz w:val="24"/>
        </w:rPr>
        <w:t xml:space="preserve"> </w:t>
      </w:r>
      <w:r>
        <w:rPr>
          <w:sz w:val="24"/>
        </w:rPr>
        <w:t>sheets).</w:t>
      </w:r>
    </w:p>
    <w:p w:rsidR="005F6964" w:rsidRDefault="00582FCD" w:rsidP="00606B84">
      <w:pPr>
        <w:pStyle w:val="ListParagraph"/>
        <w:numPr>
          <w:ilvl w:val="0"/>
          <w:numId w:val="23"/>
        </w:numPr>
        <w:tabs>
          <w:tab w:val="left" w:pos="880"/>
          <w:tab w:val="left" w:pos="881"/>
        </w:tabs>
        <w:spacing w:before="0" w:line="275" w:lineRule="exact"/>
        <w:ind w:hanging="721"/>
        <w:rPr>
          <w:sz w:val="24"/>
        </w:rPr>
      </w:pPr>
      <w:r>
        <w:rPr>
          <w:sz w:val="24"/>
        </w:rPr>
        <w:t>Wiring diagram of a single phase motor with</w:t>
      </w:r>
      <w:r>
        <w:rPr>
          <w:spacing w:val="-9"/>
          <w:sz w:val="24"/>
        </w:rPr>
        <w:t xml:space="preserve"> </w:t>
      </w:r>
      <w:r>
        <w:rPr>
          <w:sz w:val="24"/>
        </w:rPr>
        <w:t>starter.</w:t>
      </w:r>
    </w:p>
    <w:p w:rsidR="005F6964" w:rsidRDefault="00582FCD" w:rsidP="00606B84">
      <w:pPr>
        <w:pStyle w:val="ListParagraph"/>
        <w:numPr>
          <w:ilvl w:val="0"/>
          <w:numId w:val="23"/>
        </w:numPr>
        <w:tabs>
          <w:tab w:val="left" w:pos="880"/>
          <w:tab w:val="left" w:pos="881"/>
        </w:tabs>
        <w:spacing w:before="3"/>
        <w:ind w:hanging="721"/>
        <w:rPr>
          <w:sz w:val="24"/>
        </w:rPr>
      </w:pPr>
      <w:r>
        <w:rPr>
          <w:sz w:val="24"/>
        </w:rPr>
        <w:t>Circuit diagram of 3-phase motor with magnetic contractor and star delta</w:t>
      </w:r>
      <w:r>
        <w:rPr>
          <w:spacing w:val="-15"/>
          <w:sz w:val="24"/>
        </w:rPr>
        <w:t xml:space="preserve"> </w:t>
      </w:r>
      <w:r>
        <w:rPr>
          <w:sz w:val="24"/>
        </w:rPr>
        <w:t>starters.</w:t>
      </w:r>
    </w:p>
    <w:p w:rsidR="005F6964" w:rsidRDefault="00582FCD" w:rsidP="00606B84">
      <w:pPr>
        <w:pStyle w:val="ListParagraph"/>
        <w:numPr>
          <w:ilvl w:val="0"/>
          <w:numId w:val="23"/>
        </w:numPr>
        <w:tabs>
          <w:tab w:val="left" w:pos="880"/>
          <w:tab w:val="left" w:pos="881"/>
        </w:tabs>
        <w:spacing w:before="2"/>
        <w:ind w:hanging="721"/>
        <w:rPr>
          <w:sz w:val="24"/>
        </w:rPr>
      </w:pPr>
      <w:r>
        <w:rPr>
          <w:sz w:val="24"/>
        </w:rPr>
        <w:t xml:space="preserve">Draw layout of </w:t>
      </w:r>
      <w:proofErr w:type="spellStart"/>
      <w:r>
        <w:rPr>
          <w:sz w:val="24"/>
        </w:rPr>
        <w:t>earthing</w:t>
      </w:r>
      <w:proofErr w:type="spellEnd"/>
      <w:r>
        <w:rPr>
          <w:sz w:val="24"/>
        </w:rPr>
        <w:t xml:space="preserve"> for a simple house (Earth Wire, Earth lead, </w:t>
      </w:r>
      <w:proofErr w:type="spellStart"/>
      <w:r>
        <w:rPr>
          <w:sz w:val="24"/>
        </w:rPr>
        <w:t>Earthing</w:t>
      </w:r>
      <w:proofErr w:type="spellEnd"/>
      <w:r>
        <w:rPr>
          <w:spacing w:val="-31"/>
          <w:sz w:val="24"/>
        </w:rPr>
        <w:t xml:space="preserve"> </w:t>
      </w:r>
      <w:r>
        <w:rPr>
          <w:sz w:val="24"/>
        </w:rPr>
        <w:t>Electrode).</w:t>
      </w:r>
    </w:p>
    <w:p w:rsidR="005F6964" w:rsidRDefault="00582FCD" w:rsidP="00606B84">
      <w:pPr>
        <w:pStyle w:val="ListParagraph"/>
        <w:numPr>
          <w:ilvl w:val="0"/>
          <w:numId w:val="23"/>
        </w:numPr>
        <w:tabs>
          <w:tab w:val="left" w:pos="880"/>
          <w:tab w:val="left" w:pos="881"/>
        </w:tabs>
        <w:spacing w:before="3"/>
        <w:ind w:hanging="721"/>
        <w:rPr>
          <w:sz w:val="24"/>
        </w:rPr>
      </w:pPr>
      <w:r>
        <w:rPr>
          <w:sz w:val="24"/>
        </w:rPr>
        <w:t xml:space="preserve">Draw layout of </w:t>
      </w:r>
      <w:proofErr w:type="spellStart"/>
      <w:r>
        <w:rPr>
          <w:sz w:val="24"/>
        </w:rPr>
        <w:t>earthing</w:t>
      </w:r>
      <w:proofErr w:type="spellEnd"/>
      <w:r>
        <w:rPr>
          <w:sz w:val="24"/>
        </w:rPr>
        <w:t xml:space="preserve"> circuit for a shop or a</w:t>
      </w:r>
      <w:r>
        <w:rPr>
          <w:spacing w:val="-12"/>
          <w:sz w:val="24"/>
        </w:rPr>
        <w:t xml:space="preserve"> </w:t>
      </w:r>
      <w:r>
        <w:rPr>
          <w:sz w:val="24"/>
        </w:rPr>
        <w:t>factory.</w:t>
      </w:r>
    </w:p>
    <w:p w:rsidR="005F6964" w:rsidRDefault="00582FCD" w:rsidP="00606B84">
      <w:pPr>
        <w:pStyle w:val="ListParagraph"/>
        <w:numPr>
          <w:ilvl w:val="0"/>
          <w:numId w:val="23"/>
        </w:numPr>
        <w:tabs>
          <w:tab w:val="left" w:pos="880"/>
          <w:tab w:val="left" w:pos="881"/>
        </w:tabs>
        <w:spacing w:before="2"/>
        <w:ind w:hanging="721"/>
        <w:rPr>
          <w:sz w:val="24"/>
        </w:rPr>
      </w:pPr>
      <w:r>
        <w:rPr>
          <w:sz w:val="24"/>
        </w:rPr>
        <w:t>Draw Single line power wiring diagram of a shop of a</w:t>
      </w:r>
      <w:r>
        <w:rPr>
          <w:spacing w:val="-12"/>
          <w:sz w:val="24"/>
        </w:rPr>
        <w:t xml:space="preserve"> </w:t>
      </w:r>
      <w:r>
        <w:rPr>
          <w:sz w:val="24"/>
        </w:rPr>
        <w:t>factory.</w:t>
      </w:r>
    </w:p>
    <w:p w:rsidR="005F6964" w:rsidRDefault="00582FCD" w:rsidP="00606B84">
      <w:pPr>
        <w:pStyle w:val="ListParagraph"/>
        <w:numPr>
          <w:ilvl w:val="0"/>
          <w:numId w:val="23"/>
        </w:numPr>
        <w:tabs>
          <w:tab w:val="left" w:pos="880"/>
          <w:tab w:val="left" w:pos="881"/>
        </w:tabs>
        <w:spacing w:before="3"/>
        <w:ind w:hanging="721"/>
        <w:rPr>
          <w:sz w:val="24"/>
        </w:rPr>
      </w:pPr>
      <w:r>
        <w:rPr>
          <w:sz w:val="24"/>
        </w:rPr>
        <w:t>Draw single line power wiring of power lab of a technical</w:t>
      </w:r>
      <w:r>
        <w:rPr>
          <w:spacing w:val="-10"/>
          <w:sz w:val="24"/>
        </w:rPr>
        <w:t xml:space="preserve"> </w:t>
      </w:r>
      <w:r>
        <w:rPr>
          <w:sz w:val="24"/>
        </w:rPr>
        <w:t>college.</w:t>
      </w:r>
    </w:p>
    <w:p w:rsidR="005F6964" w:rsidRDefault="00582FCD" w:rsidP="00606B84">
      <w:pPr>
        <w:pStyle w:val="ListParagraph"/>
        <w:numPr>
          <w:ilvl w:val="0"/>
          <w:numId w:val="23"/>
        </w:numPr>
        <w:tabs>
          <w:tab w:val="left" w:pos="880"/>
          <w:tab w:val="left" w:pos="881"/>
        </w:tabs>
        <w:spacing w:before="2"/>
        <w:ind w:hanging="721"/>
        <w:rPr>
          <w:sz w:val="24"/>
        </w:rPr>
      </w:pPr>
      <w:r>
        <w:rPr>
          <w:sz w:val="24"/>
        </w:rPr>
        <w:t>Schematic diagram of power control panel of power lab of a technical</w:t>
      </w:r>
      <w:r>
        <w:rPr>
          <w:spacing w:val="-11"/>
          <w:sz w:val="24"/>
        </w:rPr>
        <w:t xml:space="preserve"> </w:t>
      </w:r>
      <w:r>
        <w:rPr>
          <w:sz w:val="24"/>
        </w:rPr>
        <w:t>college.</w:t>
      </w:r>
    </w:p>
    <w:p w:rsidR="005F6964" w:rsidRDefault="00582FCD" w:rsidP="00606B84">
      <w:pPr>
        <w:pStyle w:val="ListParagraph"/>
        <w:numPr>
          <w:ilvl w:val="0"/>
          <w:numId w:val="23"/>
        </w:numPr>
        <w:tabs>
          <w:tab w:val="left" w:pos="880"/>
          <w:tab w:val="left" w:pos="881"/>
        </w:tabs>
        <w:spacing w:before="2"/>
        <w:ind w:hanging="721"/>
        <w:rPr>
          <w:sz w:val="24"/>
        </w:rPr>
      </w:pPr>
      <w:r>
        <w:rPr>
          <w:sz w:val="24"/>
        </w:rPr>
        <w:t>Study Drawing of a multi room house with electrical</w:t>
      </w:r>
      <w:r>
        <w:rPr>
          <w:spacing w:val="-15"/>
          <w:sz w:val="24"/>
        </w:rPr>
        <w:t xml:space="preserve"> </w:t>
      </w:r>
      <w:r>
        <w:rPr>
          <w:sz w:val="24"/>
        </w:rPr>
        <w:t>wiring.</w:t>
      </w:r>
    </w:p>
    <w:p w:rsidR="005F6964" w:rsidRDefault="00582FCD" w:rsidP="00606B84">
      <w:pPr>
        <w:pStyle w:val="ListParagraph"/>
        <w:numPr>
          <w:ilvl w:val="0"/>
          <w:numId w:val="23"/>
        </w:numPr>
        <w:tabs>
          <w:tab w:val="left" w:pos="880"/>
          <w:tab w:val="left" w:pos="881"/>
        </w:tabs>
        <w:spacing w:before="3"/>
        <w:ind w:hanging="721"/>
        <w:rPr>
          <w:sz w:val="24"/>
        </w:rPr>
      </w:pPr>
      <w:r>
        <w:rPr>
          <w:sz w:val="24"/>
        </w:rPr>
        <w:t>Detailed drawing of a small house with front</w:t>
      </w:r>
      <w:r>
        <w:rPr>
          <w:spacing w:val="-7"/>
          <w:sz w:val="24"/>
        </w:rPr>
        <w:t xml:space="preserve"> </w:t>
      </w:r>
      <w:r>
        <w:rPr>
          <w:sz w:val="24"/>
        </w:rPr>
        <w:t>elevation.</w:t>
      </w:r>
    </w:p>
    <w:p w:rsidR="005F6964" w:rsidRDefault="00582FCD" w:rsidP="00606B84">
      <w:pPr>
        <w:pStyle w:val="ListParagraph"/>
        <w:numPr>
          <w:ilvl w:val="0"/>
          <w:numId w:val="23"/>
        </w:numPr>
        <w:tabs>
          <w:tab w:val="left" w:pos="880"/>
          <w:tab w:val="left" w:pos="881"/>
        </w:tabs>
        <w:spacing w:before="3"/>
        <w:ind w:hanging="721"/>
        <w:rPr>
          <w:sz w:val="24"/>
        </w:rPr>
      </w:pPr>
      <w:r>
        <w:rPr>
          <w:sz w:val="24"/>
        </w:rPr>
        <w:t>Draw circuit diagram of six lines intercom-network.</w:t>
      </w:r>
    </w:p>
    <w:p w:rsidR="005F6964" w:rsidRDefault="00582FCD" w:rsidP="00606B84">
      <w:pPr>
        <w:pStyle w:val="ListParagraph"/>
        <w:numPr>
          <w:ilvl w:val="0"/>
          <w:numId w:val="23"/>
        </w:numPr>
        <w:tabs>
          <w:tab w:val="left" w:pos="880"/>
          <w:tab w:val="left" w:pos="881"/>
        </w:tabs>
        <w:spacing w:before="2" w:line="242" w:lineRule="auto"/>
        <w:ind w:right="312"/>
        <w:rPr>
          <w:sz w:val="24"/>
        </w:rPr>
      </w:pPr>
      <w:r>
        <w:rPr>
          <w:sz w:val="24"/>
        </w:rPr>
        <w:t>Sketch free hand horizontal lines, vertical and inclined lines, rectangle, triangle, circle</w:t>
      </w:r>
      <w:r>
        <w:rPr>
          <w:spacing w:val="-29"/>
          <w:sz w:val="24"/>
        </w:rPr>
        <w:t xml:space="preserve"> </w:t>
      </w:r>
      <w:r>
        <w:rPr>
          <w:sz w:val="24"/>
        </w:rPr>
        <w:t>&amp; ellipse (at least 3</w:t>
      </w:r>
      <w:r>
        <w:rPr>
          <w:spacing w:val="-1"/>
          <w:sz w:val="24"/>
        </w:rPr>
        <w:t xml:space="preserve"> </w:t>
      </w:r>
      <w:r>
        <w:rPr>
          <w:sz w:val="24"/>
        </w:rPr>
        <w:t>sheets).</w:t>
      </w:r>
    </w:p>
    <w:p w:rsidR="005F6964" w:rsidRDefault="00582FCD" w:rsidP="00606B84">
      <w:pPr>
        <w:pStyle w:val="ListParagraph"/>
        <w:numPr>
          <w:ilvl w:val="0"/>
          <w:numId w:val="23"/>
        </w:numPr>
        <w:tabs>
          <w:tab w:val="left" w:pos="880"/>
          <w:tab w:val="left" w:pos="881"/>
        </w:tabs>
        <w:spacing w:before="0" w:line="275" w:lineRule="exact"/>
        <w:ind w:hanging="721"/>
        <w:rPr>
          <w:sz w:val="24"/>
        </w:rPr>
      </w:pPr>
      <w:r>
        <w:rPr>
          <w:sz w:val="24"/>
        </w:rPr>
        <w:t>Sketch simple objects i.e. try square, switch plate, bulb holder,</w:t>
      </w:r>
      <w:r>
        <w:rPr>
          <w:spacing w:val="-11"/>
          <w:sz w:val="24"/>
        </w:rPr>
        <w:t xml:space="preserve"> </w:t>
      </w:r>
      <w:r>
        <w:rPr>
          <w:sz w:val="24"/>
        </w:rPr>
        <w:t>etc.</w:t>
      </w:r>
    </w:p>
    <w:p w:rsidR="005F6964" w:rsidRDefault="00582FCD" w:rsidP="00606B84">
      <w:pPr>
        <w:pStyle w:val="ListParagraph"/>
        <w:numPr>
          <w:ilvl w:val="0"/>
          <w:numId w:val="23"/>
        </w:numPr>
        <w:tabs>
          <w:tab w:val="left" w:pos="880"/>
          <w:tab w:val="left" w:pos="881"/>
        </w:tabs>
        <w:spacing w:before="3"/>
        <w:ind w:hanging="721"/>
        <w:rPr>
          <w:sz w:val="24"/>
        </w:rPr>
      </w:pPr>
      <w:r>
        <w:rPr>
          <w:sz w:val="24"/>
        </w:rPr>
        <w:t>Sketch isometric view of a</w:t>
      </w:r>
      <w:r>
        <w:rPr>
          <w:spacing w:val="-4"/>
          <w:sz w:val="24"/>
        </w:rPr>
        <w:t xml:space="preserve"> </w:t>
      </w:r>
      <w:r>
        <w:rPr>
          <w:sz w:val="24"/>
        </w:rPr>
        <w:t>commutator.</w:t>
      </w:r>
    </w:p>
    <w:p w:rsidR="005F6964" w:rsidRDefault="00582FCD" w:rsidP="00606B84">
      <w:pPr>
        <w:pStyle w:val="ListParagraph"/>
        <w:numPr>
          <w:ilvl w:val="0"/>
          <w:numId w:val="23"/>
        </w:numPr>
        <w:tabs>
          <w:tab w:val="left" w:pos="880"/>
          <w:tab w:val="left" w:pos="881"/>
        </w:tabs>
        <w:spacing w:before="2"/>
        <w:ind w:hanging="721"/>
        <w:rPr>
          <w:sz w:val="24"/>
        </w:rPr>
      </w:pPr>
      <w:r>
        <w:rPr>
          <w:sz w:val="24"/>
        </w:rPr>
        <w:t xml:space="preserve">Sketch sectional view of cable, single core cable, </w:t>
      </w:r>
      <w:proofErr w:type="gramStart"/>
      <w:r>
        <w:rPr>
          <w:sz w:val="24"/>
        </w:rPr>
        <w:t>3</w:t>
      </w:r>
      <w:proofErr w:type="gramEnd"/>
      <w:r>
        <w:rPr>
          <w:sz w:val="24"/>
        </w:rPr>
        <w:t xml:space="preserve"> core</w:t>
      </w:r>
      <w:r>
        <w:rPr>
          <w:spacing w:val="-8"/>
          <w:sz w:val="24"/>
        </w:rPr>
        <w:t xml:space="preserve"> </w:t>
      </w:r>
      <w:r>
        <w:rPr>
          <w:sz w:val="24"/>
        </w:rPr>
        <w:t>cable.</w:t>
      </w:r>
    </w:p>
    <w:p w:rsidR="005F6964" w:rsidRDefault="00582FCD" w:rsidP="00606B84">
      <w:pPr>
        <w:pStyle w:val="ListParagraph"/>
        <w:numPr>
          <w:ilvl w:val="0"/>
          <w:numId w:val="23"/>
        </w:numPr>
        <w:tabs>
          <w:tab w:val="left" w:pos="880"/>
          <w:tab w:val="left" w:pos="881"/>
        </w:tabs>
        <w:spacing w:before="2"/>
        <w:ind w:hanging="721"/>
        <w:rPr>
          <w:sz w:val="24"/>
        </w:rPr>
      </w:pPr>
      <w:r>
        <w:rPr>
          <w:sz w:val="24"/>
        </w:rPr>
        <w:t>Sketch electrical</w:t>
      </w:r>
      <w:r>
        <w:rPr>
          <w:spacing w:val="-1"/>
          <w:sz w:val="24"/>
        </w:rPr>
        <w:t xml:space="preserve"> </w:t>
      </w:r>
      <w:r>
        <w:rPr>
          <w:sz w:val="24"/>
        </w:rPr>
        <w:t>tower.</w:t>
      </w:r>
    </w:p>
    <w:p w:rsidR="005F6964" w:rsidRDefault="00582FCD" w:rsidP="00606B84">
      <w:pPr>
        <w:pStyle w:val="ListParagraph"/>
        <w:numPr>
          <w:ilvl w:val="0"/>
          <w:numId w:val="23"/>
        </w:numPr>
        <w:tabs>
          <w:tab w:val="left" w:pos="880"/>
          <w:tab w:val="left" w:pos="881"/>
        </w:tabs>
        <w:spacing w:before="3"/>
        <w:ind w:hanging="721"/>
        <w:rPr>
          <w:sz w:val="24"/>
        </w:rPr>
      </w:pPr>
      <w:r>
        <w:rPr>
          <w:sz w:val="24"/>
        </w:rPr>
        <w:t>Sketch</w:t>
      </w:r>
      <w:r>
        <w:rPr>
          <w:spacing w:val="-1"/>
          <w:sz w:val="24"/>
        </w:rPr>
        <w:t xml:space="preserve"> </w:t>
      </w:r>
      <w:r>
        <w:rPr>
          <w:sz w:val="24"/>
        </w:rPr>
        <w:t>insulators.</w:t>
      </w:r>
    </w:p>
    <w:p w:rsidR="005F6964" w:rsidRDefault="00582FCD" w:rsidP="00606B84">
      <w:pPr>
        <w:pStyle w:val="ListParagraph"/>
        <w:numPr>
          <w:ilvl w:val="0"/>
          <w:numId w:val="23"/>
        </w:numPr>
        <w:tabs>
          <w:tab w:val="left" w:pos="880"/>
          <w:tab w:val="left" w:pos="881"/>
        </w:tabs>
        <w:spacing w:before="2"/>
        <w:ind w:hanging="721"/>
        <w:rPr>
          <w:sz w:val="24"/>
        </w:rPr>
      </w:pPr>
      <w:r>
        <w:rPr>
          <w:sz w:val="24"/>
        </w:rPr>
        <w:t>Draw a</w:t>
      </w:r>
      <w:r>
        <w:rPr>
          <w:spacing w:val="-3"/>
          <w:sz w:val="24"/>
        </w:rPr>
        <w:t xml:space="preserve"> </w:t>
      </w:r>
      <w:r>
        <w:rPr>
          <w:sz w:val="24"/>
        </w:rPr>
        <w:t>commutator.</w:t>
      </w:r>
    </w:p>
    <w:p w:rsidR="005F6964" w:rsidRDefault="00582FCD" w:rsidP="00606B84">
      <w:pPr>
        <w:pStyle w:val="ListParagraph"/>
        <w:numPr>
          <w:ilvl w:val="0"/>
          <w:numId w:val="23"/>
        </w:numPr>
        <w:tabs>
          <w:tab w:val="left" w:pos="880"/>
          <w:tab w:val="left" w:pos="881"/>
        </w:tabs>
        <w:spacing w:before="3" w:after="4"/>
        <w:ind w:hanging="721"/>
        <w:rPr>
          <w:sz w:val="24"/>
        </w:rPr>
      </w:pPr>
      <w:r>
        <w:rPr>
          <w:sz w:val="24"/>
        </w:rPr>
        <w:t>Draw schematic diagram of a power supply/power</w:t>
      </w:r>
      <w:r>
        <w:rPr>
          <w:spacing w:val="-5"/>
          <w:sz w:val="24"/>
        </w:rPr>
        <w:t xml:space="preserve"> </w:t>
      </w:r>
      <w:r>
        <w:rPr>
          <w:sz w:val="24"/>
        </w:rPr>
        <w:t>house.</w:t>
      </w:r>
    </w:p>
    <w:p w:rsidR="005F6964" w:rsidRDefault="005F6964">
      <w:pPr>
        <w:pStyle w:val="BodyText"/>
        <w:spacing w:before="0" w:line="20" w:lineRule="exact"/>
        <w:ind w:left="-1289" w:firstLine="0"/>
        <w:rPr>
          <w:sz w:val="2"/>
        </w:rPr>
      </w:pPr>
    </w:p>
    <w:p w:rsidR="005F6964" w:rsidRDefault="00582FCD">
      <w:pPr>
        <w:spacing w:line="242" w:lineRule="auto"/>
        <w:ind w:left="880" w:right="195" w:hanging="720"/>
        <w:rPr>
          <w:sz w:val="24"/>
        </w:rPr>
      </w:pPr>
      <w:r>
        <w:rPr>
          <w:sz w:val="24"/>
        </w:rPr>
        <w:t>Note</w:t>
      </w:r>
      <w:proofErr w:type="gramStart"/>
      <w:r>
        <w:rPr>
          <w:sz w:val="24"/>
        </w:rPr>
        <w:t>:-</w:t>
      </w:r>
      <w:proofErr w:type="gramEnd"/>
      <w:r>
        <w:rPr>
          <w:sz w:val="24"/>
        </w:rPr>
        <w:t xml:space="preserve"> Students should prepare at least twenty drawings in college and thirty as home assignment.</w:t>
      </w:r>
    </w:p>
    <w:p w:rsidR="005F6964" w:rsidRDefault="00582FCD">
      <w:pPr>
        <w:spacing w:line="242" w:lineRule="auto"/>
        <w:ind w:left="880" w:right="164"/>
        <w:rPr>
          <w:sz w:val="24"/>
        </w:rPr>
      </w:pPr>
      <w:r>
        <w:rPr>
          <w:sz w:val="24"/>
        </w:rPr>
        <w:t>They</w:t>
      </w:r>
      <w:r>
        <w:rPr>
          <w:spacing w:val="-10"/>
          <w:sz w:val="24"/>
        </w:rPr>
        <w:t xml:space="preserve"> </w:t>
      </w:r>
      <w:r>
        <w:rPr>
          <w:sz w:val="24"/>
        </w:rPr>
        <w:t>should</w:t>
      </w:r>
      <w:r>
        <w:rPr>
          <w:spacing w:val="-2"/>
          <w:sz w:val="24"/>
        </w:rPr>
        <w:t xml:space="preserve"> </w:t>
      </w:r>
      <w:r>
        <w:rPr>
          <w:sz w:val="24"/>
        </w:rPr>
        <w:t>get</w:t>
      </w:r>
      <w:r>
        <w:rPr>
          <w:spacing w:val="-2"/>
          <w:sz w:val="24"/>
        </w:rPr>
        <w:t xml:space="preserve"> </w:t>
      </w:r>
      <w:r>
        <w:rPr>
          <w:sz w:val="24"/>
        </w:rPr>
        <w:t>it</w:t>
      </w:r>
      <w:r>
        <w:rPr>
          <w:spacing w:val="-2"/>
          <w:sz w:val="24"/>
        </w:rPr>
        <w:t xml:space="preserve"> </w:t>
      </w:r>
      <w:r>
        <w:rPr>
          <w:sz w:val="24"/>
        </w:rPr>
        <w:t>checked</w:t>
      </w:r>
      <w:r>
        <w:rPr>
          <w:spacing w:val="-2"/>
          <w:sz w:val="24"/>
        </w:rPr>
        <w:t xml:space="preserve"> </w:t>
      </w:r>
      <w:r>
        <w:rPr>
          <w:sz w:val="24"/>
        </w:rPr>
        <w:t>weekly</w:t>
      </w:r>
      <w:r>
        <w:rPr>
          <w:spacing w:val="-9"/>
          <w:sz w:val="24"/>
        </w:rPr>
        <w:t xml:space="preserve"> </w:t>
      </w:r>
      <w:r>
        <w:rPr>
          <w:sz w:val="24"/>
        </w:rPr>
        <w:t>by</w:t>
      </w:r>
      <w:r>
        <w:rPr>
          <w:spacing w:val="-10"/>
          <w:sz w:val="24"/>
        </w:rPr>
        <w:t xml:space="preserve"> </w:t>
      </w:r>
      <w:r>
        <w:rPr>
          <w:sz w:val="24"/>
        </w:rPr>
        <w:t>the</w:t>
      </w:r>
      <w:r>
        <w:rPr>
          <w:spacing w:val="-2"/>
          <w:sz w:val="24"/>
        </w:rPr>
        <w:t xml:space="preserve"> </w:t>
      </w:r>
      <w:r>
        <w:rPr>
          <w:sz w:val="24"/>
        </w:rPr>
        <w:t>concerned</w:t>
      </w:r>
      <w:r>
        <w:rPr>
          <w:spacing w:val="-2"/>
          <w:sz w:val="24"/>
        </w:rPr>
        <w:t xml:space="preserve"> </w:t>
      </w:r>
      <w:r>
        <w:rPr>
          <w:sz w:val="24"/>
        </w:rPr>
        <w:t>teacher.</w:t>
      </w:r>
      <w:r>
        <w:rPr>
          <w:spacing w:val="-2"/>
          <w:sz w:val="24"/>
        </w:rPr>
        <w:t xml:space="preserve"> </w:t>
      </w:r>
      <w:r>
        <w:rPr>
          <w:sz w:val="24"/>
        </w:rPr>
        <w:t>They</w:t>
      </w:r>
      <w:r>
        <w:rPr>
          <w:spacing w:val="-10"/>
          <w:sz w:val="24"/>
        </w:rPr>
        <w:t xml:space="preserve"> </w:t>
      </w:r>
      <w:r>
        <w:rPr>
          <w:sz w:val="24"/>
        </w:rPr>
        <w:t>should</w:t>
      </w:r>
      <w:r>
        <w:rPr>
          <w:spacing w:val="-2"/>
          <w:sz w:val="24"/>
        </w:rPr>
        <w:t xml:space="preserve"> </w:t>
      </w:r>
      <w:r>
        <w:rPr>
          <w:sz w:val="24"/>
        </w:rPr>
        <w:t>also</w:t>
      </w:r>
      <w:r>
        <w:rPr>
          <w:spacing w:val="-2"/>
          <w:sz w:val="24"/>
        </w:rPr>
        <w:t xml:space="preserve"> </w:t>
      </w:r>
      <w:r>
        <w:rPr>
          <w:sz w:val="24"/>
        </w:rPr>
        <w:t>produce</w:t>
      </w:r>
      <w:r>
        <w:rPr>
          <w:spacing w:val="-3"/>
          <w:sz w:val="24"/>
        </w:rPr>
        <w:t xml:space="preserve"> </w:t>
      </w:r>
      <w:r>
        <w:rPr>
          <w:sz w:val="24"/>
        </w:rPr>
        <w:t>all these drawings to the external examiner for marking/sectional work checkup at the time of final</w:t>
      </w:r>
      <w:r>
        <w:rPr>
          <w:spacing w:val="-2"/>
          <w:sz w:val="24"/>
        </w:rPr>
        <w:t xml:space="preserve"> </w:t>
      </w:r>
      <w:r>
        <w:rPr>
          <w:sz w:val="24"/>
        </w:rPr>
        <w:t>examination.</w:t>
      </w:r>
    </w:p>
    <w:p w:rsidR="005F6964" w:rsidRDefault="00582FCD">
      <w:pPr>
        <w:spacing w:before="3" w:line="275" w:lineRule="exact"/>
        <w:ind w:left="160"/>
        <w:rPr>
          <w:b/>
          <w:sz w:val="24"/>
        </w:rPr>
      </w:pPr>
      <w:r>
        <w:rPr>
          <w:b/>
          <w:sz w:val="24"/>
        </w:rPr>
        <w:t>RECOMMENDED BOOKS</w:t>
      </w:r>
    </w:p>
    <w:p w:rsidR="005F6964" w:rsidRDefault="00582FCD" w:rsidP="00606B84">
      <w:pPr>
        <w:pStyle w:val="ListParagraph"/>
        <w:numPr>
          <w:ilvl w:val="0"/>
          <w:numId w:val="24"/>
        </w:numPr>
        <w:tabs>
          <w:tab w:val="left" w:pos="880"/>
          <w:tab w:val="left" w:pos="881"/>
        </w:tabs>
        <w:spacing w:before="0" w:line="275" w:lineRule="exact"/>
        <w:ind w:hanging="721"/>
        <w:rPr>
          <w:sz w:val="24"/>
        </w:rPr>
      </w:pPr>
      <w:r>
        <w:rPr>
          <w:sz w:val="24"/>
        </w:rPr>
        <w:t>Interior Electrical Wiring &amp; Estimating (Residential) by</w:t>
      </w:r>
      <w:r>
        <w:rPr>
          <w:spacing w:val="-21"/>
          <w:sz w:val="24"/>
        </w:rPr>
        <w:t xml:space="preserve"> </w:t>
      </w:r>
      <w:proofErr w:type="spellStart"/>
      <w:r>
        <w:rPr>
          <w:sz w:val="24"/>
        </w:rPr>
        <w:t>Uhl</w:t>
      </w:r>
      <w:proofErr w:type="spellEnd"/>
      <w:r>
        <w:rPr>
          <w:sz w:val="24"/>
        </w:rPr>
        <w:t>-Dunlap-Flynn.</w:t>
      </w:r>
    </w:p>
    <w:p w:rsidR="005F6964" w:rsidRDefault="005F6964">
      <w:pPr>
        <w:spacing w:line="275" w:lineRule="exact"/>
        <w:rPr>
          <w:sz w:val="24"/>
        </w:rPr>
        <w:sectPr w:rsidR="005F6964">
          <w:pgSz w:w="12240" w:h="15840"/>
          <w:pgMar w:top="1380" w:right="1280" w:bottom="1420" w:left="1280" w:header="850" w:footer="1144" w:gutter="0"/>
          <w:cols w:space="720"/>
          <w:docGrid w:linePitch="299"/>
        </w:sectPr>
      </w:pPr>
    </w:p>
    <w:p w:rsidR="005F6964" w:rsidRDefault="00582FCD" w:rsidP="00606B84">
      <w:pPr>
        <w:pStyle w:val="ListParagraph"/>
        <w:numPr>
          <w:ilvl w:val="0"/>
          <w:numId w:val="24"/>
        </w:numPr>
        <w:tabs>
          <w:tab w:val="left" w:pos="880"/>
          <w:tab w:val="left" w:pos="881"/>
        </w:tabs>
        <w:spacing w:before="76"/>
        <w:ind w:hanging="721"/>
        <w:rPr>
          <w:sz w:val="24"/>
        </w:rPr>
      </w:pPr>
      <w:r>
        <w:rPr>
          <w:sz w:val="24"/>
        </w:rPr>
        <w:lastRenderedPageBreak/>
        <w:t>Interior Electrical Wiring &amp; Estimating by</w:t>
      </w:r>
      <w:r>
        <w:rPr>
          <w:spacing w:val="-17"/>
          <w:sz w:val="24"/>
        </w:rPr>
        <w:t xml:space="preserve"> </w:t>
      </w:r>
      <w:r>
        <w:rPr>
          <w:sz w:val="24"/>
        </w:rPr>
        <w:t>Graham.</w:t>
      </w:r>
    </w:p>
    <w:p w:rsidR="005F6964" w:rsidRDefault="00582FCD" w:rsidP="00606B84">
      <w:pPr>
        <w:pStyle w:val="ListParagraph"/>
        <w:numPr>
          <w:ilvl w:val="0"/>
          <w:numId w:val="24"/>
        </w:numPr>
        <w:tabs>
          <w:tab w:val="left" w:pos="880"/>
          <w:tab w:val="left" w:pos="881"/>
        </w:tabs>
        <w:spacing w:before="3"/>
        <w:ind w:hanging="721"/>
        <w:rPr>
          <w:sz w:val="24"/>
        </w:rPr>
      </w:pPr>
      <w:r>
        <w:rPr>
          <w:sz w:val="24"/>
        </w:rPr>
        <w:t>Engineering Drawing by Muhammad Iqbal (Prescribed by</w:t>
      </w:r>
      <w:r>
        <w:rPr>
          <w:spacing w:val="-26"/>
          <w:sz w:val="24"/>
        </w:rPr>
        <w:t xml:space="preserve"> </w:t>
      </w:r>
      <w:r>
        <w:rPr>
          <w:sz w:val="24"/>
        </w:rPr>
        <w:t>S.B.T.E).</w:t>
      </w:r>
    </w:p>
    <w:p w:rsidR="005F6964" w:rsidRDefault="00582FCD" w:rsidP="00606B84">
      <w:pPr>
        <w:pStyle w:val="ListParagraph"/>
        <w:numPr>
          <w:ilvl w:val="0"/>
          <w:numId w:val="24"/>
        </w:numPr>
        <w:tabs>
          <w:tab w:val="left" w:pos="880"/>
          <w:tab w:val="left" w:pos="881"/>
        </w:tabs>
        <w:spacing w:before="3"/>
        <w:ind w:hanging="721"/>
        <w:rPr>
          <w:sz w:val="24"/>
        </w:rPr>
      </w:pPr>
      <w:r>
        <w:rPr>
          <w:sz w:val="24"/>
        </w:rPr>
        <w:t>How to Read Electrical Blue Prints by</w:t>
      </w:r>
      <w:r>
        <w:rPr>
          <w:spacing w:val="-10"/>
          <w:sz w:val="24"/>
        </w:rPr>
        <w:t xml:space="preserve"> </w:t>
      </w:r>
      <w:r>
        <w:rPr>
          <w:sz w:val="24"/>
        </w:rPr>
        <w:t>Heine-Dunlap.</w:t>
      </w:r>
    </w:p>
    <w:p w:rsidR="005F6964" w:rsidRDefault="00582FCD" w:rsidP="00606B84">
      <w:pPr>
        <w:pStyle w:val="ListParagraph"/>
        <w:numPr>
          <w:ilvl w:val="0"/>
          <w:numId w:val="24"/>
        </w:numPr>
        <w:tabs>
          <w:tab w:val="left" w:pos="880"/>
          <w:tab w:val="left" w:pos="881"/>
        </w:tabs>
        <w:spacing w:before="2"/>
        <w:ind w:hanging="721"/>
        <w:rPr>
          <w:sz w:val="24"/>
        </w:rPr>
      </w:pPr>
      <w:r>
        <w:rPr>
          <w:sz w:val="24"/>
        </w:rPr>
        <w:t>Power Wiring by</w:t>
      </w:r>
      <w:r>
        <w:rPr>
          <w:spacing w:val="-11"/>
          <w:sz w:val="24"/>
        </w:rPr>
        <w:t xml:space="preserve"> </w:t>
      </w:r>
      <w:proofErr w:type="spellStart"/>
      <w:r>
        <w:rPr>
          <w:sz w:val="24"/>
        </w:rPr>
        <w:t>Audels</w:t>
      </w:r>
      <w:proofErr w:type="spellEnd"/>
      <w:r>
        <w:rPr>
          <w:sz w:val="24"/>
        </w:rPr>
        <w:t>.</w:t>
      </w:r>
    </w:p>
    <w:p w:rsidR="005F6964" w:rsidRDefault="00582FCD" w:rsidP="00606B84">
      <w:pPr>
        <w:pStyle w:val="ListParagraph"/>
        <w:numPr>
          <w:ilvl w:val="0"/>
          <w:numId w:val="24"/>
        </w:numPr>
        <w:tabs>
          <w:tab w:val="left" w:pos="880"/>
          <w:tab w:val="left" w:pos="881"/>
        </w:tabs>
        <w:spacing w:before="3"/>
        <w:ind w:hanging="721"/>
        <w:rPr>
          <w:sz w:val="24"/>
        </w:rPr>
      </w:pPr>
      <w:r>
        <w:rPr>
          <w:sz w:val="24"/>
        </w:rPr>
        <w:t>Elementary Engineering Drawing by</w:t>
      </w:r>
      <w:r>
        <w:rPr>
          <w:spacing w:val="-23"/>
          <w:sz w:val="24"/>
        </w:rPr>
        <w:t xml:space="preserve"> </w:t>
      </w:r>
      <w:proofErr w:type="spellStart"/>
      <w:r>
        <w:rPr>
          <w:sz w:val="24"/>
        </w:rPr>
        <w:t>N.D.Bhat</w:t>
      </w:r>
      <w:proofErr w:type="spellEnd"/>
      <w:r>
        <w:rPr>
          <w:sz w:val="24"/>
        </w:rPr>
        <w:t>.</w:t>
      </w:r>
    </w:p>
    <w:p w:rsidR="005F6964" w:rsidRDefault="00582FCD" w:rsidP="00606B84">
      <w:pPr>
        <w:pStyle w:val="ListParagraph"/>
        <w:numPr>
          <w:ilvl w:val="0"/>
          <w:numId w:val="24"/>
        </w:numPr>
        <w:tabs>
          <w:tab w:val="left" w:pos="880"/>
          <w:tab w:val="left" w:pos="881"/>
        </w:tabs>
        <w:spacing w:before="2"/>
        <w:ind w:hanging="721"/>
        <w:rPr>
          <w:sz w:val="24"/>
        </w:rPr>
      </w:pPr>
      <w:r>
        <w:rPr>
          <w:sz w:val="24"/>
        </w:rPr>
        <w:t>Elementary Engineering Drawing by A.T.</w:t>
      </w:r>
      <w:r>
        <w:rPr>
          <w:spacing w:val="-24"/>
          <w:sz w:val="24"/>
        </w:rPr>
        <w:t xml:space="preserve"> </w:t>
      </w:r>
      <w:r>
        <w:rPr>
          <w:sz w:val="24"/>
        </w:rPr>
        <w:t>Parkinson.</w:t>
      </w:r>
    </w:p>
    <w:p w:rsidR="005F6964" w:rsidRDefault="00582FCD" w:rsidP="00606B84">
      <w:pPr>
        <w:pStyle w:val="ListParagraph"/>
        <w:numPr>
          <w:ilvl w:val="0"/>
          <w:numId w:val="24"/>
        </w:numPr>
        <w:tabs>
          <w:tab w:val="left" w:pos="880"/>
          <w:tab w:val="left" w:pos="881"/>
        </w:tabs>
        <w:spacing w:before="2"/>
        <w:ind w:hanging="721"/>
        <w:rPr>
          <w:sz w:val="24"/>
        </w:rPr>
      </w:pPr>
      <w:r>
        <w:rPr>
          <w:sz w:val="24"/>
        </w:rPr>
        <w:t xml:space="preserve">Technical Drawing by </w:t>
      </w:r>
      <w:proofErr w:type="spellStart"/>
      <w:r>
        <w:rPr>
          <w:sz w:val="24"/>
        </w:rPr>
        <w:t>Niaz</w:t>
      </w:r>
      <w:proofErr w:type="spellEnd"/>
      <w:r>
        <w:rPr>
          <w:sz w:val="24"/>
        </w:rPr>
        <w:t>. M.</w:t>
      </w:r>
      <w:r>
        <w:rPr>
          <w:spacing w:val="-12"/>
          <w:sz w:val="24"/>
        </w:rPr>
        <w:t xml:space="preserve"> </w:t>
      </w:r>
      <w:r>
        <w:rPr>
          <w:sz w:val="24"/>
        </w:rPr>
        <w:t>Mirza.</w:t>
      </w: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11596A" w:rsidRDefault="0011596A" w:rsidP="0011596A">
      <w:pPr>
        <w:tabs>
          <w:tab w:val="left" w:pos="880"/>
          <w:tab w:val="left" w:pos="881"/>
        </w:tabs>
        <w:spacing w:before="2"/>
        <w:rPr>
          <w:sz w:val="24"/>
        </w:rPr>
      </w:pPr>
    </w:p>
    <w:p w:rsidR="00C35D8A" w:rsidRDefault="00C35D8A" w:rsidP="00C35D8A">
      <w:pPr>
        <w:pStyle w:val="Heading2"/>
        <w:tabs>
          <w:tab w:val="left" w:pos="2681"/>
        </w:tabs>
        <w:spacing w:before="1" w:line="240" w:lineRule="auto"/>
        <w:ind w:left="520"/>
      </w:pPr>
      <w:bookmarkStart w:id="6" w:name="_Toc162516816"/>
      <w:r>
        <w:lastRenderedPageBreak/>
        <w:t>ET</w:t>
      </w:r>
      <w:r>
        <w:rPr>
          <w:spacing w:val="-14"/>
        </w:rPr>
        <w:t>-133</w:t>
      </w:r>
      <w:r>
        <w:tab/>
      </w:r>
      <w:r>
        <w:rPr>
          <w:spacing w:val="-5"/>
        </w:rPr>
        <w:t>BASIC</w:t>
      </w:r>
      <w:r>
        <w:rPr>
          <w:spacing w:val="-9"/>
        </w:rPr>
        <w:t xml:space="preserve"> </w:t>
      </w:r>
      <w:r>
        <w:rPr>
          <w:spacing w:val="-5"/>
        </w:rPr>
        <w:t>ELECTRONICS</w:t>
      </w:r>
    </w:p>
    <w:p w:rsidR="00C35D8A" w:rsidRDefault="00C35D8A" w:rsidP="00C35D8A">
      <w:pPr>
        <w:pStyle w:val="BodyText"/>
        <w:spacing w:before="5"/>
        <w:ind w:left="0" w:firstLine="0"/>
        <w:rPr>
          <w:b/>
        </w:rPr>
      </w:pPr>
    </w:p>
    <w:p w:rsidR="00C35D8A" w:rsidRDefault="00C35D8A" w:rsidP="00C35D8A">
      <w:pPr>
        <w:tabs>
          <w:tab w:val="left" w:pos="7002"/>
          <w:tab w:val="left" w:pos="7674"/>
          <w:tab w:val="left" w:pos="8274"/>
        </w:tabs>
        <w:spacing w:line="275" w:lineRule="exact"/>
        <w:ind w:left="520"/>
        <w:rPr>
          <w:b/>
          <w:sz w:val="24"/>
        </w:rPr>
      </w:pPr>
      <w:r>
        <w:rPr>
          <w:b/>
          <w:spacing w:val="-5"/>
          <w:sz w:val="24"/>
        </w:rPr>
        <w:t>Total</w:t>
      </w:r>
      <w:r>
        <w:rPr>
          <w:b/>
          <w:spacing w:val="-12"/>
          <w:sz w:val="24"/>
        </w:rPr>
        <w:t xml:space="preserve"> </w:t>
      </w:r>
      <w:r>
        <w:rPr>
          <w:b/>
          <w:spacing w:val="-5"/>
          <w:sz w:val="24"/>
        </w:rPr>
        <w:t>Contact</w:t>
      </w:r>
      <w:r>
        <w:rPr>
          <w:b/>
          <w:spacing w:val="-6"/>
          <w:sz w:val="24"/>
        </w:rPr>
        <w:t xml:space="preserve"> </w:t>
      </w:r>
      <w:r>
        <w:rPr>
          <w:b/>
          <w:spacing w:val="-4"/>
          <w:sz w:val="24"/>
        </w:rPr>
        <w:t>Hours:</w:t>
      </w:r>
      <w:r>
        <w:rPr>
          <w:b/>
          <w:spacing w:val="-4"/>
          <w:sz w:val="24"/>
        </w:rPr>
        <w:tab/>
      </w:r>
      <w:r>
        <w:rPr>
          <w:b/>
          <w:sz w:val="24"/>
        </w:rPr>
        <w:t>T</w:t>
      </w:r>
      <w:r>
        <w:rPr>
          <w:b/>
          <w:sz w:val="24"/>
        </w:rPr>
        <w:tab/>
        <w:t>P</w:t>
      </w:r>
      <w:r>
        <w:rPr>
          <w:b/>
          <w:sz w:val="24"/>
        </w:rPr>
        <w:tab/>
        <w:t>C</w:t>
      </w:r>
    </w:p>
    <w:p w:rsidR="00C35D8A" w:rsidRDefault="00C35D8A" w:rsidP="00C35D8A">
      <w:pPr>
        <w:pStyle w:val="BodyText"/>
        <w:tabs>
          <w:tab w:val="left" w:pos="7002"/>
          <w:tab w:val="left" w:pos="7636"/>
          <w:tab w:val="right" w:pos="8447"/>
        </w:tabs>
        <w:spacing w:line="275" w:lineRule="exact"/>
        <w:ind w:left="520" w:firstLine="0"/>
      </w:pPr>
      <w:r>
        <w:t>Theory:</w:t>
      </w:r>
      <w:r>
        <w:rPr>
          <w:spacing w:val="84"/>
        </w:rPr>
        <w:t xml:space="preserve"> </w:t>
      </w:r>
      <w:r>
        <w:t>60</w:t>
      </w:r>
      <w:r>
        <w:tab/>
        <w:t>2</w:t>
      </w:r>
      <w:r>
        <w:tab/>
        <w:t>3</w:t>
      </w:r>
      <w:r>
        <w:tab/>
        <w:t>3</w:t>
      </w:r>
    </w:p>
    <w:p w:rsidR="00C35D8A" w:rsidRDefault="00C35D8A" w:rsidP="00C35D8A">
      <w:pPr>
        <w:pStyle w:val="BodyText"/>
        <w:spacing w:before="3"/>
        <w:ind w:left="520" w:firstLine="0"/>
      </w:pPr>
      <w:r>
        <w:rPr>
          <w:spacing w:val="-5"/>
        </w:rPr>
        <w:t>Practical:</w:t>
      </w:r>
      <w:r>
        <w:rPr>
          <w:spacing w:val="-10"/>
        </w:rPr>
        <w:t xml:space="preserve"> </w:t>
      </w:r>
      <w:r>
        <w:rPr>
          <w:spacing w:val="-4"/>
        </w:rPr>
        <w:t>90</w:t>
      </w:r>
    </w:p>
    <w:p w:rsidR="00C35D8A" w:rsidRDefault="00C35D8A" w:rsidP="00C35D8A">
      <w:pPr>
        <w:pStyle w:val="BodyText"/>
        <w:spacing w:before="9"/>
        <w:ind w:left="0" w:firstLine="0"/>
      </w:pPr>
    </w:p>
    <w:p w:rsidR="00C35D8A" w:rsidRDefault="00C35D8A" w:rsidP="00C35D8A">
      <w:pPr>
        <w:pStyle w:val="BodyText"/>
        <w:spacing w:line="242" w:lineRule="auto"/>
        <w:ind w:left="1241" w:right="867"/>
        <w:jc w:val="both"/>
      </w:pPr>
      <w:r>
        <w:rPr>
          <w:b/>
        </w:rPr>
        <w:t xml:space="preserve">AIMS </w:t>
      </w:r>
      <w:r>
        <w:t>This</w:t>
      </w:r>
      <w:r>
        <w:rPr>
          <w:spacing w:val="1"/>
        </w:rPr>
        <w:t xml:space="preserve"> </w:t>
      </w:r>
      <w:r>
        <w:t>course</w:t>
      </w:r>
      <w:r>
        <w:rPr>
          <w:spacing w:val="1"/>
        </w:rPr>
        <w:t xml:space="preserve"> </w:t>
      </w:r>
      <w:r>
        <w:t>is</w:t>
      </w:r>
      <w:r>
        <w:rPr>
          <w:spacing w:val="1"/>
        </w:rPr>
        <w:t xml:space="preserve"> </w:t>
      </w:r>
      <w:r>
        <w:t>designed</w:t>
      </w:r>
      <w:r>
        <w:rPr>
          <w:spacing w:val="1"/>
        </w:rPr>
        <w:t xml:space="preserve"> </w:t>
      </w:r>
      <w:r>
        <w:t>to</w:t>
      </w:r>
      <w:r>
        <w:rPr>
          <w:spacing w:val="1"/>
        </w:rPr>
        <w:t xml:space="preserve"> </w:t>
      </w:r>
      <w:r>
        <w:t>enable the students to</w:t>
      </w:r>
      <w:r>
        <w:rPr>
          <w:spacing w:val="1"/>
        </w:rPr>
        <w:t xml:space="preserve"> </w:t>
      </w:r>
      <w:r>
        <w:t>understand the basic principles of</w:t>
      </w:r>
      <w:r>
        <w:rPr>
          <w:spacing w:val="1"/>
        </w:rPr>
        <w:t xml:space="preserve"> </w:t>
      </w:r>
      <w:r>
        <w:t>semiconductor</w:t>
      </w:r>
      <w:r>
        <w:rPr>
          <w:spacing w:val="1"/>
        </w:rPr>
        <w:t xml:space="preserve"> </w:t>
      </w:r>
      <w:r>
        <w:t>electronics</w:t>
      </w:r>
      <w:r>
        <w:rPr>
          <w:spacing w:val="1"/>
        </w:rPr>
        <w:t xml:space="preserve"> </w:t>
      </w:r>
      <w:r>
        <w:t>devices. It</w:t>
      </w:r>
      <w:r>
        <w:rPr>
          <w:spacing w:val="1"/>
        </w:rPr>
        <w:t xml:space="preserve"> </w:t>
      </w:r>
      <w:r>
        <w:t>also</w:t>
      </w:r>
      <w:r>
        <w:rPr>
          <w:spacing w:val="1"/>
        </w:rPr>
        <w:t xml:space="preserve"> </w:t>
      </w:r>
      <w:r>
        <w:t>provides basic insight</w:t>
      </w:r>
      <w:r>
        <w:rPr>
          <w:spacing w:val="1"/>
        </w:rPr>
        <w:t xml:space="preserve"> </w:t>
      </w:r>
      <w:r>
        <w:t>in the working and</w:t>
      </w:r>
      <w:r>
        <w:rPr>
          <w:spacing w:val="1"/>
        </w:rPr>
        <w:t xml:space="preserve"> </w:t>
      </w:r>
      <w:r>
        <w:rPr>
          <w:spacing w:val="-6"/>
        </w:rPr>
        <w:t>applications</w:t>
      </w:r>
      <w:r>
        <w:rPr>
          <w:spacing w:val="-10"/>
        </w:rPr>
        <w:t xml:space="preserve"> </w:t>
      </w:r>
      <w:r>
        <w:rPr>
          <w:spacing w:val="-6"/>
        </w:rPr>
        <w:t>of</w:t>
      </w:r>
      <w:r>
        <w:rPr>
          <w:spacing w:val="-16"/>
        </w:rPr>
        <w:t xml:space="preserve"> </w:t>
      </w:r>
      <w:r>
        <w:rPr>
          <w:spacing w:val="-6"/>
        </w:rPr>
        <w:t>power electronic</w:t>
      </w:r>
      <w:r>
        <w:rPr>
          <w:spacing w:val="-9"/>
        </w:rPr>
        <w:t xml:space="preserve"> </w:t>
      </w:r>
      <w:r>
        <w:rPr>
          <w:spacing w:val="-5"/>
        </w:rPr>
        <w:t>devices</w:t>
      </w:r>
      <w:r>
        <w:rPr>
          <w:spacing w:val="-10"/>
        </w:rPr>
        <w:t xml:space="preserve"> </w:t>
      </w:r>
      <w:r>
        <w:rPr>
          <w:spacing w:val="-5"/>
        </w:rPr>
        <w:t>in</w:t>
      </w:r>
      <w:r>
        <w:rPr>
          <w:spacing w:val="-12"/>
        </w:rPr>
        <w:t xml:space="preserve"> </w:t>
      </w:r>
      <w:r>
        <w:rPr>
          <w:spacing w:val="-5"/>
        </w:rPr>
        <w:t>control</w:t>
      </w:r>
      <w:r>
        <w:rPr>
          <w:spacing w:val="-17"/>
        </w:rPr>
        <w:t xml:space="preserve"> </w:t>
      </w:r>
      <w:r>
        <w:rPr>
          <w:spacing w:val="-5"/>
        </w:rPr>
        <w:t>circuits.</w:t>
      </w:r>
    </w:p>
    <w:p w:rsidR="00C35D8A" w:rsidRDefault="00C35D8A" w:rsidP="00C35D8A">
      <w:pPr>
        <w:pStyle w:val="BodyText"/>
        <w:spacing w:line="275" w:lineRule="exact"/>
        <w:ind w:left="1241" w:firstLine="0"/>
        <w:jc w:val="both"/>
      </w:pPr>
      <w:r>
        <w:rPr>
          <w:spacing w:val="-7"/>
        </w:rPr>
        <w:t>The</w:t>
      </w:r>
      <w:r>
        <w:rPr>
          <w:spacing w:val="-9"/>
        </w:rPr>
        <w:t xml:space="preserve"> </w:t>
      </w:r>
      <w:r>
        <w:rPr>
          <w:spacing w:val="-7"/>
        </w:rPr>
        <w:t>course</w:t>
      </w:r>
      <w:r>
        <w:rPr>
          <w:spacing w:val="-8"/>
        </w:rPr>
        <w:t xml:space="preserve"> </w:t>
      </w:r>
      <w:r>
        <w:rPr>
          <w:spacing w:val="-7"/>
        </w:rPr>
        <w:t>also</w:t>
      </w:r>
      <w:r>
        <w:rPr>
          <w:spacing w:val="-3"/>
        </w:rPr>
        <w:t xml:space="preserve"> </w:t>
      </w:r>
      <w:r>
        <w:rPr>
          <w:spacing w:val="-7"/>
        </w:rPr>
        <w:t>includes</w:t>
      </w:r>
      <w:r>
        <w:rPr>
          <w:spacing w:val="-9"/>
        </w:rPr>
        <w:t xml:space="preserve"> </w:t>
      </w:r>
      <w:r>
        <w:rPr>
          <w:spacing w:val="-7"/>
        </w:rPr>
        <w:t>simple</w:t>
      </w:r>
      <w:r>
        <w:rPr>
          <w:spacing w:val="-9"/>
        </w:rPr>
        <w:t xml:space="preserve"> </w:t>
      </w:r>
      <w:r>
        <w:rPr>
          <w:spacing w:val="-6"/>
        </w:rPr>
        <w:t>problem</w:t>
      </w:r>
      <w:r>
        <w:rPr>
          <w:spacing w:val="-16"/>
        </w:rPr>
        <w:t xml:space="preserve"> </w:t>
      </w:r>
      <w:r>
        <w:rPr>
          <w:spacing w:val="-6"/>
        </w:rPr>
        <w:t>solving.</w:t>
      </w:r>
    </w:p>
    <w:p w:rsidR="00C35D8A" w:rsidRDefault="00C35D8A" w:rsidP="00C35D8A">
      <w:pPr>
        <w:pStyle w:val="BodyText"/>
        <w:ind w:left="0" w:firstLine="0"/>
      </w:pPr>
    </w:p>
    <w:p w:rsidR="00C35D8A" w:rsidRDefault="00C35D8A" w:rsidP="00617A6F">
      <w:pPr>
        <w:pStyle w:val="Heading2"/>
        <w:numPr>
          <w:ilvl w:val="0"/>
          <w:numId w:val="188"/>
        </w:numPr>
        <w:tabs>
          <w:tab w:val="left" w:pos="1240"/>
          <w:tab w:val="left" w:pos="1241"/>
          <w:tab w:val="left" w:pos="9288"/>
        </w:tabs>
        <w:spacing w:line="275" w:lineRule="exact"/>
      </w:pPr>
      <w:proofErr w:type="gramStart"/>
      <w:r>
        <w:rPr>
          <w:spacing w:val="-5"/>
        </w:rPr>
        <w:t>ELECTRON</w:t>
      </w:r>
      <w:r>
        <w:rPr>
          <w:spacing w:val="-9"/>
        </w:rPr>
        <w:t xml:space="preserve"> </w:t>
      </w:r>
      <w:r>
        <w:rPr>
          <w:spacing w:val="-5"/>
        </w:rPr>
        <w:t>EMISSION</w:t>
      </w:r>
      <w:r>
        <w:rPr>
          <w:spacing w:val="-9"/>
        </w:rPr>
        <w:t xml:space="preserve"> </w:t>
      </w:r>
      <w:r>
        <w:rPr>
          <w:spacing w:val="-5"/>
        </w:rPr>
        <w:t>AND</w:t>
      </w:r>
      <w:r>
        <w:rPr>
          <w:spacing w:val="-9"/>
        </w:rPr>
        <w:t xml:space="preserve"> </w:t>
      </w:r>
      <w:r>
        <w:rPr>
          <w:spacing w:val="-5"/>
        </w:rPr>
        <w:t>BASIC</w:t>
      </w:r>
      <w:r>
        <w:rPr>
          <w:spacing w:val="-9"/>
        </w:rPr>
        <w:t xml:space="preserve"> </w:t>
      </w:r>
      <w:r>
        <w:rPr>
          <w:spacing w:val="-4"/>
        </w:rPr>
        <w:t>SEMI</w:t>
      </w:r>
      <w:r>
        <w:rPr>
          <w:spacing w:val="-11"/>
        </w:rPr>
        <w:t xml:space="preserve"> </w:t>
      </w:r>
      <w:r>
        <w:rPr>
          <w:spacing w:val="-4"/>
        </w:rPr>
        <w:t>CONDUCTOR</w:t>
      </w:r>
      <w:r>
        <w:rPr>
          <w:spacing w:val="-8"/>
        </w:rPr>
        <w:t xml:space="preserve"> </w:t>
      </w:r>
      <w:r>
        <w:rPr>
          <w:spacing w:val="-4"/>
        </w:rPr>
        <w:t>THEORY.</w:t>
      </w:r>
      <w:proofErr w:type="gramEnd"/>
      <w:r>
        <w:rPr>
          <w:spacing w:val="-4"/>
        </w:rPr>
        <w:tab/>
      </w:r>
      <w:proofErr w:type="gramStart"/>
      <w:r>
        <w:rPr>
          <w:spacing w:val="-3"/>
        </w:rPr>
        <w:t>4</w:t>
      </w:r>
      <w:r>
        <w:rPr>
          <w:spacing w:val="-11"/>
        </w:rPr>
        <w:t xml:space="preserve"> </w:t>
      </w:r>
      <w:r>
        <w:rPr>
          <w:spacing w:val="-3"/>
        </w:rPr>
        <w:t>Hrs.</w:t>
      </w:r>
      <w:proofErr w:type="gramEnd"/>
    </w:p>
    <w:p w:rsidR="00C35D8A" w:rsidRDefault="00C35D8A" w:rsidP="00617A6F">
      <w:pPr>
        <w:pStyle w:val="ListParagraph"/>
        <w:numPr>
          <w:ilvl w:val="1"/>
          <w:numId w:val="188"/>
        </w:numPr>
        <w:tabs>
          <w:tab w:val="left" w:pos="1960"/>
          <w:tab w:val="left" w:pos="1961"/>
        </w:tabs>
        <w:spacing w:before="0" w:line="275" w:lineRule="exact"/>
        <w:rPr>
          <w:sz w:val="24"/>
        </w:rPr>
      </w:pPr>
      <w:r>
        <w:rPr>
          <w:spacing w:val="-7"/>
          <w:sz w:val="24"/>
        </w:rPr>
        <w:t>Electronic</w:t>
      </w:r>
      <w:r>
        <w:rPr>
          <w:spacing w:val="-8"/>
          <w:sz w:val="24"/>
        </w:rPr>
        <w:t xml:space="preserve"> </w:t>
      </w:r>
      <w:r>
        <w:rPr>
          <w:spacing w:val="-6"/>
          <w:sz w:val="24"/>
        </w:rPr>
        <w:t>emission</w:t>
      </w:r>
      <w:r>
        <w:rPr>
          <w:spacing w:val="-11"/>
          <w:sz w:val="24"/>
        </w:rPr>
        <w:t xml:space="preserve"> </w:t>
      </w:r>
      <w:r>
        <w:rPr>
          <w:spacing w:val="-6"/>
          <w:sz w:val="24"/>
        </w:rPr>
        <w:t>and</w:t>
      </w:r>
      <w:r>
        <w:rPr>
          <w:spacing w:val="-7"/>
          <w:sz w:val="24"/>
        </w:rPr>
        <w:t xml:space="preserve"> </w:t>
      </w:r>
      <w:r>
        <w:rPr>
          <w:spacing w:val="-6"/>
          <w:sz w:val="24"/>
        </w:rPr>
        <w:t>fundamentals</w:t>
      </w:r>
      <w:r>
        <w:rPr>
          <w:spacing w:val="-9"/>
          <w:sz w:val="24"/>
        </w:rPr>
        <w:t xml:space="preserve"> </w:t>
      </w:r>
      <w:r>
        <w:rPr>
          <w:spacing w:val="-6"/>
          <w:sz w:val="24"/>
        </w:rPr>
        <w:t>of</w:t>
      </w:r>
      <w:r>
        <w:rPr>
          <w:spacing w:val="-15"/>
          <w:sz w:val="24"/>
        </w:rPr>
        <w:t xml:space="preserve"> </w:t>
      </w:r>
      <w:r>
        <w:rPr>
          <w:spacing w:val="-6"/>
          <w:sz w:val="24"/>
        </w:rPr>
        <w:t>solid</w:t>
      </w:r>
      <w:r>
        <w:rPr>
          <w:spacing w:val="-7"/>
          <w:sz w:val="24"/>
        </w:rPr>
        <w:t xml:space="preserve"> </w:t>
      </w:r>
      <w:r>
        <w:rPr>
          <w:spacing w:val="-6"/>
          <w:sz w:val="24"/>
        </w:rPr>
        <w:t>state</w:t>
      </w:r>
      <w:r>
        <w:rPr>
          <w:spacing w:val="-7"/>
          <w:sz w:val="24"/>
        </w:rPr>
        <w:t xml:space="preserve"> </w:t>
      </w:r>
      <w:r>
        <w:rPr>
          <w:spacing w:val="-6"/>
          <w:sz w:val="24"/>
        </w:rPr>
        <w:t>electronics.</w:t>
      </w:r>
    </w:p>
    <w:p w:rsidR="00C35D8A" w:rsidRDefault="00C35D8A" w:rsidP="00617A6F">
      <w:pPr>
        <w:pStyle w:val="ListParagraph"/>
        <w:numPr>
          <w:ilvl w:val="2"/>
          <w:numId w:val="188"/>
        </w:numPr>
        <w:tabs>
          <w:tab w:val="left" w:pos="2681"/>
          <w:tab w:val="left" w:pos="2682"/>
        </w:tabs>
        <w:spacing w:before="3"/>
        <w:rPr>
          <w:sz w:val="24"/>
        </w:rPr>
      </w:pPr>
      <w:r>
        <w:rPr>
          <w:spacing w:val="-5"/>
          <w:sz w:val="24"/>
        </w:rPr>
        <w:t>Introduction</w:t>
      </w:r>
      <w:r>
        <w:rPr>
          <w:spacing w:val="-10"/>
          <w:sz w:val="24"/>
        </w:rPr>
        <w:t xml:space="preserve"> </w:t>
      </w:r>
      <w:r>
        <w:rPr>
          <w:spacing w:val="-5"/>
          <w:sz w:val="24"/>
        </w:rPr>
        <w:t>to</w:t>
      </w:r>
      <w:r>
        <w:rPr>
          <w:spacing w:val="2"/>
          <w:sz w:val="24"/>
        </w:rPr>
        <w:t xml:space="preserve"> </w:t>
      </w:r>
      <w:r>
        <w:rPr>
          <w:spacing w:val="-5"/>
          <w:sz w:val="24"/>
        </w:rPr>
        <w:t>electronics.</w:t>
      </w:r>
    </w:p>
    <w:p w:rsidR="00C35D8A" w:rsidRDefault="00C35D8A" w:rsidP="00617A6F">
      <w:pPr>
        <w:pStyle w:val="ListParagraph"/>
        <w:numPr>
          <w:ilvl w:val="2"/>
          <w:numId w:val="188"/>
        </w:numPr>
        <w:tabs>
          <w:tab w:val="left" w:pos="2681"/>
          <w:tab w:val="left" w:pos="2682"/>
        </w:tabs>
        <w:spacing w:before="2"/>
        <w:rPr>
          <w:sz w:val="24"/>
        </w:rPr>
      </w:pPr>
      <w:r>
        <w:rPr>
          <w:spacing w:val="-6"/>
          <w:sz w:val="24"/>
        </w:rPr>
        <w:t>Introduction</w:t>
      </w:r>
      <w:r>
        <w:rPr>
          <w:spacing w:val="-12"/>
          <w:sz w:val="24"/>
        </w:rPr>
        <w:t xml:space="preserve"> </w:t>
      </w:r>
      <w:r>
        <w:rPr>
          <w:spacing w:val="-5"/>
          <w:sz w:val="24"/>
        </w:rPr>
        <w:t>to</w:t>
      </w:r>
      <w:r>
        <w:rPr>
          <w:spacing w:val="-2"/>
          <w:sz w:val="24"/>
        </w:rPr>
        <w:t xml:space="preserve"> </w:t>
      </w:r>
      <w:r>
        <w:rPr>
          <w:spacing w:val="-5"/>
          <w:sz w:val="24"/>
        </w:rPr>
        <w:t>various</w:t>
      </w:r>
      <w:r>
        <w:rPr>
          <w:spacing w:val="-10"/>
          <w:sz w:val="24"/>
        </w:rPr>
        <w:t xml:space="preserve"> </w:t>
      </w:r>
      <w:r>
        <w:rPr>
          <w:spacing w:val="-5"/>
          <w:sz w:val="24"/>
        </w:rPr>
        <w:t>types</w:t>
      </w:r>
      <w:r>
        <w:rPr>
          <w:spacing w:val="-10"/>
          <w:sz w:val="24"/>
        </w:rPr>
        <w:t xml:space="preserve"> </w:t>
      </w:r>
      <w:r>
        <w:rPr>
          <w:spacing w:val="-5"/>
          <w:sz w:val="24"/>
        </w:rPr>
        <w:t>of</w:t>
      </w:r>
      <w:r>
        <w:rPr>
          <w:spacing w:val="-16"/>
          <w:sz w:val="24"/>
        </w:rPr>
        <w:t xml:space="preserve"> </w:t>
      </w:r>
      <w:r>
        <w:rPr>
          <w:spacing w:val="-5"/>
          <w:sz w:val="24"/>
        </w:rPr>
        <w:t>electron</w:t>
      </w:r>
      <w:r>
        <w:rPr>
          <w:spacing w:val="-11"/>
          <w:sz w:val="24"/>
        </w:rPr>
        <w:t xml:space="preserve"> </w:t>
      </w:r>
      <w:r>
        <w:rPr>
          <w:spacing w:val="-5"/>
          <w:sz w:val="24"/>
        </w:rPr>
        <w:t>emission</w:t>
      </w:r>
      <w:r>
        <w:rPr>
          <w:spacing w:val="-12"/>
          <w:sz w:val="24"/>
        </w:rPr>
        <w:t xml:space="preserve"> </w:t>
      </w:r>
      <w:r>
        <w:rPr>
          <w:spacing w:val="-5"/>
          <w:sz w:val="24"/>
        </w:rPr>
        <w:t>and</w:t>
      </w:r>
      <w:r>
        <w:rPr>
          <w:spacing w:val="-8"/>
          <w:sz w:val="24"/>
        </w:rPr>
        <w:t xml:space="preserve"> </w:t>
      </w:r>
      <w:r>
        <w:rPr>
          <w:spacing w:val="-5"/>
          <w:sz w:val="24"/>
        </w:rPr>
        <w:t>their</w:t>
      </w:r>
      <w:r>
        <w:rPr>
          <w:spacing w:val="-6"/>
          <w:sz w:val="24"/>
        </w:rPr>
        <w:t xml:space="preserve"> </w:t>
      </w:r>
      <w:r>
        <w:rPr>
          <w:spacing w:val="-5"/>
          <w:sz w:val="24"/>
        </w:rPr>
        <w:t>characteristics.</w:t>
      </w:r>
    </w:p>
    <w:p w:rsidR="00C35D8A" w:rsidRDefault="00C35D8A" w:rsidP="00617A6F">
      <w:pPr>
        <w:pStyle w:val="ListParagraph"/>
        <w:numPr>
          <w:ilvl w:val="2"/>
          <w:numId w:val="188"/>
        </w:numPr>
        <w:tabs>
          <w:tab w:val="left" w:pos="2681"/>
          <w:tab w:val="left" w:pos="2682"/>
        </w:tabs>
        <w:spacing w:before="3"/>
        <w:rPr>
          <w:sz w:val="24"/>
        </w:rPr>
      </w:pPr>
      <w:r>
        <w:rPr>
          <w:spacing w:val="-5"/>
          <w:sz w:val="24"/>
        </w:rPr>
        <w:t>Brief</w:t>
      </w:r>
      <w:r>
        <w:rPr>
          <w:spacing w:val="-16"/>
          <w:sz w:val="24"/>
        </w:rPr>
        <w:t xml:space="preserve"> </w:t>
      </w:r>
      <w:r>
        <w:rPr>
          <w:spacing w:val="-5"/>
          <w:sz w:val="24"/>
        </w:rPr>
        <w:t>history</w:t>
      </w:r>
      <w:r>
        <w:rPr>
          <w:spacing w:val="-17"/>
          <w:sz w:val="24"/>
        </w:rPr>
        <w:t xml:space="preserve"> </w:t>
      </w:r>
      <w:r>
        <w:rPr>
          <w:spacing w:val="-5"/>
          <w:sz w:val="24"/>
        </w:rPr>
        <w:t>of</w:t>
      </w:r>
      <w:r>
        <w:rPr>
          <w:spacing w:val="-16"/>
          <w:sz w:val="24"/>
        </w:rPr>
        <w:t xml:space="preserve"> </w:t>
      </w:r>
      <w:r>
        <w:rPr>
          <w:spacing w:val="-5"/>
          <w:sz w:val="24"/>
        </w:rPr>
        <w:t>electron</w:t>
      </w:r>
      <w:r>
        <w:rPr>
          <w:spacing w:val="-11"/>
          <w:sz w:val="24"/>
        </w:rPr>
        <w:t xml:space="preserve"> </w:t>
      </w:r>
      <w:r>
        <w:rPr>
          <w:spacing w:val="-5"/>
          <w:sz w:val="24"/>
        </w:rPr>
        <w:t>tubes</w:t>
      </w:r>
      <w:r>
        <w:rPr>
          <w:spacing w:val="-10"/>
          <w:sz w:val="24"/>
        </w:rPr>
        <w:t xml:space="preserve"> </w:t>
      </w:r>
      <w:r>
        <w:rPr>
          <w:spacing w:val="-5"/>
          <w:sz w:val="24"/>
        </w:rPr>
        <w:t>and</w:t>
      </w:r>
      <w:r>
        <w:rPr>
          <w:spacing w:val="-8"/>
          <w:sz w:val="24"/>
        </w:rPr>
        <w:t xml:space="preserve"> </w:t>
      </w:r>
      <w:r>
        <w:rPr>
          <w:spacing w:val="-5"/>
          <w:sz w:val="24"/>
        </w:rPr>
        <w:t xml:space="preserve">their </w:t>
      </w:r>
      <w:r>
        <w:rPr>
          <w:spacing w:val="-4"/>
          <w:sz w:val="24"/>
        </w:rPr>
        <w:t>uses.</w:t>
      </w:r>
    </w:p>
    <w:p w:rsidR="00C35D8A" w:rsidRDefault="00C35D8A" w:rsidP="00617A6F">
      <w:pPr>
        <w:pStyle w:val="ListParagraph"/>
        <w:numPr>
          <w:ilvl w:val="2"/>
          <w:numId w:val="188"/>
        </w:numPr>
        <w:tabs>
          <w:tab w:val="left" w:pos="2681"/>
          <w:tab w:val="left" w:pos="2682"/>
        </w:tabs>
        <w:spacing w:before="2"/>
        <w:rPr>
          <w:sz w:val="24"/>
        </w:rPr>
      </w:pPr>
      <w:r>
        <w:rPr>
          <w:spacing w:val="-6"/>
          <w:sz w:val="24"/>
        </w:rPr>
        <w:t>Semiconductors,</w:t>
      </w:r>
      <w:r>
        <w:rPr>
          <w:spacing w:val="-9"/>
          <w:sz w:val="24"/>
        </w:rPr>
        <w:t xml:space="preserve"> </w:t>
      </w:r>
      <w:r>
        <w:rPr>
          <w:spacing w:val="-6"/>
          <w:sz w:val="24"/>
        </w:rPr>
        <w:t>intrinsic,</w:t>
      </w:r>
      <w:r>
        <w:rPr>
          <w:spacing w:val="-8"/>
          <w:sz w:val="24"/>
        </w:rPr>
        <w:t xml:space="preserve"> </w:t>
      </w:r>
      <w:r>
        <w:rPr>
          <w:spacing w:val="-6"/>
          <w:sz w:val="24"/>
        </w:rPr>
        <w:t>extrinsic,</w:t>
      </w:r>
      <w:r>
        <w:rPr>
          <w:spacing w:val="-9"/>
          <w:sz w:val="24"/>
        </w:rPr>
        <w:t xml:space="preserve"> </w:t>
      </w:r>
      <w:r>
        <w:rPr>
          <w:spacing w:val="-6"/>
          <w:sz w:val="24"/>
        </w:rPr>
        <w:t>doping.</w:t>
      </w:r>
    </w:p>
    <w:p w:rsidR="00C35D8A" w:rsidRDefault="00C35D8A" w:rsidP="00617A6F">
      <w:pPr>
        <w:pStyle w:val="ListParagraph"/>
        <w:numPr>
          <w:ilvl w:val="2"/>
          <w:numId w:val="188"/>
        </w:numPr>
        <w:tabs>
          <w:tab w:val="left" w:pos="2681"/>
          <w:tab w:val="left" w:pos="2682"/>
        </w:tabs>
        <w:spacing w:before="3"/>
        <w:rPr>
          <w:sz w:val="24"/>
        </w:rPr>
      </w:pPr>
      <w:r>
        <w:rPr>
          <w:spacing w:val="-6"/>
          <w:sz w:val="24"/>
        </w:rPr>
        <w:t>P</w:t>
      </w:r>
      <w:r>
        <w:rPr>
          <w:spacing w:val="-7"/>
          <w:sz w:val="24"/>
        </w:rPr>
        <w:t xml:space="preserve"> </w:t>
      </w:r>
      <w:r>
        <w:rPr>
          <w:spacing w:val="-6"/>
          <w:sz w:val="24"/>
        </w:rPr>
        <w:t>type</w:t>
      </w:r>
      <w:r>
        <w:rPr>
          <w:spacing w:val="-8"/>
          <w:sz w:val="24"/>
        </w:rPr>
        <w:t xml:space="preserve"> </w:t>
      </w:r>
      <w:r>
        <w:rPr>
          <w:spacing w:val="-6"/>
          <w:sz w:val="24"/>
        </w:rPr>
        <w:t>and</w:t>
      </w:r>
      <w:r>
        <w:rPr>
          <w:spacing w:val="-7"/>
          <w:sz w:val="24"/>
        </w:rPr>
        <w:t xml:space="preserve"> </w:t>
      </w:r>
      <w:r>
        <w:rPr>
          <w:spacing w:val="-6"/>
          <w:sz w:val="24"/>
        </w:rPr>
        <w:t>N</w:t>
      </w:r>
      <w:r>
        <w:rPr>
          <w:spacing w:val="-7"/>
          <w:sz w:val="24"/>
        </w:rPr>
        <w:t xml:space="preserve"> </w:t>
      </w:r>
      <w:r>
        <w:rPr>
          <w:spacing w:val="-6"/>
          <w:sz w:val="24"/>
        </w:rPr>
        <w:t>type</w:t>
      </w:r>
      <w:r>
        <w:rPr>
          <w:spacing w:val="-8"/>
          <w:sz w:val="24"/>
        </w:rPr>
        <w:t xml:space="preserve"> </w:t>
      </w:r>
      <w:r>
        <w:rPr>
          <w:spacing w:val="-6"/>
          <w:sz w:val="24"/>
        </w:rPr>
        <w:t>materials,</w:t>
      </w:r>
      <w:r>
        <w:rPr>
          <w:spacing w:val="-4"/>
          <w:sz w:val="24"/>
        </w:rPr>
        <w:t xml:space="preserve"> </w:t>
      </w:r>
      <w:r>
        <w:rPr>
          <w:spacing w:val="-5"/>
          <w:sz w:val="24"/>
        </w:rPr>
        <w:t>carriers.</w:t>
      </w:r>
    </w:p>
    <w:p w:rsidR="00C35D8A" w:rsidRDefault="00C35D8A" w:rsidP="00C35D8A">
      <w:pPr>
        <w:pStyle w:val="BodyText"/>
        <w:spacing w:before="9"/>
        <w:ind w:left="0" w:firstLine="0"/>
      </w:pPr>
    </w:p>
    <w:p w:rsidR="00C35D8A" w:rsidRDefault="00C35D8A" w:rsidP="00617A6F">
      <w:pPr>
        <w:pStyle w:val="Heading2"/>
        <w:numPr>
          <w:ilvl w:val="0"/>
          <w:numId w:val="188"/>
        </w:numPr>
        <w:tabs>
          <w:tab w:val="left" w:pos="1240"/>
          <w:tab w:val="left" w:pos="1241"/>
          <w:tab w:val="left" w:pos="9288"/>
        </w:tabs>
        <w:spacing w:before="1" w:line="275" w:lineRule="exact"/>
      </w:pPr>
      <w:proofErr w:type="gramStart"/>
      <w:r>
        <w:rPr>
          <w:spacing w:val="-5"/>
        </w:rPr>
        <w:t>SEMICONDUCTOR</w:t>
      </w:r>
      <w:r>
        <w:rPr>
          <w:spacing w:val="-9"/>
        </w:rPr>
        <w:t xml:space="preserve"> </w:t>
      </w:r>
      <w:r>
        <w:rPr>
          <w:spacing w:val="-5"/>
        </w:rPr>
        <w:t>DIODES.</w:t>
      </w:r>
      <w:proofErr w:type="gramEnd"/>
      <w:r>
        <w:rPr>
          <w:spacing w:val="-5"/>
        </w:rPr>
        <w:tab/>
      </w:r>
      <w:proofErr w:type="gramStart"/>
      <w:r>
        <w:rPr>
          <w:spacing w:val="-3"/>
        </w:rPr>
        <w:t>6</w:t>
      </w:r>
      <w:r>
        <w:rPr>
          <w:spacing w:val="-11"/>
        </w:rPr>
        <w:t xml:space="preserve"> </w:t>
      </w:r>
      <w:r>
        <w:rPr>
          <w:spacing w:val="-3"/>
        </w:rPr>
        <w:t>Hrs.</w:t>
      </w:r>
      <w:proofErr w:type="gramEnd"/>
    </w:p>
    <w:p w:rsidR="00C35D8A" w:rsidRDefault="00C35D8A" w:rsidP="00617A6F">
      <w:pPr>
        <w:pStyle w:val="ListParagraph"/>
        <w:numPr>
          <w:ilvl w:val="1"/>
          <w:numId w:val="188"/>
        </w:numPr>
        <w:tabs>
          <w:tab w:val="left" w:pos="1960"/>
          <w:tab w:val="left" w:pos="1961"/>
        </w:tabs>
        <w:spacing w:before="0" w:line="275" w:lineRule="exact"/>
        <w:rPr>
          <w:sz w:val="24"/>
        </w:rPr>
      </w:pPr>
      <w:r>
        <w:rPr>
          <w:spacing w:val="-5"/>
          <w:sz w:val="24"/>
        </w:rPr>
        <w:t>PN</w:t>
      </w:r>
      <w:r>
        <w:rPr>
          <w:spacing w:val="-7"/>
          <w:sz w:val="24"/>
        </w:rPr>
        <w:t xml:space="preserve"> </w:t>
      </w:r>
      <w:r>
        <w:rPr>
          <w:spacing w:val="-5"/>
          <w:sz w:val="24"/>
        </w:rPr>
        <w:t>Junction</w:t>
      </w:r>
      <w:r>
        <w:rPr>
          <w:spacing w:val="-11"/>
          <w:sz w:val="24"/>
        </w:rPr>
        <w:t xml:space="preserve"> </w:t>
      </w:r>
      <w:r>
        <w:rPr>
          <w:spacing w:val="-5"/>
          <w:sz w:val="24"/>
        </w:rPr>
        <w:t>Diode</w:t>
      </w:r>
    </w:p>
    <w:p w:rsidR="00C35D8A" w:rsidRDefault="00C35D8A" w:rsidP="00617A6F">
      <w:pPr>
        <w:pStyle w:val="ListParagraph"/>
        <w:numPr>
          <w:ilvl w:val="2"/>
          <w:numId w:val="188"/>
        </w:numPr>
        <w:tabs>
          <w:tab w:val="left" w:pos="2681"/>
          <w:tab w:val="left" w:pos="2682"/>
        </w:tabs>
        <w:spacing w:before="2"/>
        <w:rPr>
          <w:sz w:val="24"/>
        </w:rPr>
      </w:pPr>
      <w:r>
        <w:rPr>
          <w:spacing w:val="-6"/>
          <w:sz w:val="24"/>
        </w:rPr>
        <w:t>Diode</w:t>
      </w:r>
      <w:r>
        <w:rPr>
          <w:spacing w:val="-8"/>
          <w:sz w:val="24"/>
        </w:rPr>
        <w:t xml:space="preserve"> </w:t>
      </w:r>
      <w:r>
        <w:rPr>
          <w:spacing w:val="-6"/>
          <w:sz w:val="24"/>
        </w:rPr>
        <w:t>construction,</w:t>
      </w:r>
      <w:r>
        <w:rPr>
          <w:spacing w:val="-3"/>
          <w:sz w:val="24"/>
        </w:rPr>
        <w:t xml:space="preserve"> </w:t>
      </w:r>
      <w:r>
        <w:rPr>
          <w:spacing w:val="-5"/>
          <w:sz w:val="24"/>
        </w:rPr>
        <w:t>operation</w:t>
      </w:r>
      <w:r>
        <w:rPr>
          <w:spacing w:val="-11"/>
          <w:sz w:val="24"/>
        </w:rPr>
        <w:t xml:space="preserve"> </w:t>
      </w:r>
      <w:r>
        <w:rPr>
          <w:spacing w:val="-5"/>
          <w:sz w:val="24"/>
        </w:rPr>
        <w:t>and</w:t>
      </w:r>
      <w:r>
        <w:rPr>
          <w:spacing w:val="-6"/>
          <w:sz w:val="24"/>
        </w:rPr>
        <w:t xml:space="preserve"> </w:t>
      </w:r>
      <w:r>
        <w:rPr>
          <w:spacing w:val="-5"/>
          <w:sz w:val="24"/>
        </w:rPr>
        <w:t>applications.</w:t>
      </w:r>
    </w:p>
    <w:p w:rsidR="00C35D8A" w:rsidRDefault="00C35D8A" w:rsidP="00617A6F">
      <w:pPr>
        <w:pStyle w:val="ListParagraph"/>
        <w:numPr>
          <w:ilvl w:val="2"/>
          <w:numId w:val="188"/>
        </w:numPr>
        <w:tabs>
          <w:tab w:val="left" w:pos="2681"/>
          <w:tab w:val="left" w:pos="2682"/>
        </w:tabs>
        <w:spacing w:before="2"/>
        <w:rPr>
          <w:sz w:val="24"/>
        </w:rPr>
      </w:pPr>
      <w:r>
        <w:rPr>
          <w:spacing w:val="-7"/>
          <w:sz w:val="24"/>
        </w:rPr>
        <w:t>Half-wave</w:t>
      </w:r>
      <w:r>
        <w:rPr>
          <w:spacing w:val="-8"/>
          <w:sz w:val="24"/>
        </w:rPr>
        <w:t xml:space="preserve"> </w:t>
      </w:r>
      <w:r>
        <w:rPr>
          <w:spacing w:val="-7"/>
          <w:sz w:val="24"/>
        </w:rPr>
        <w:t>&amp;</w:t>
      </w:r>
      <w:r>
        <w:rPr>
          <w:spacing w:val="-10"/>
          <w:sz w:val="24"/>
        </w:rPr>
        <w:t xml:space="preserve"> </w:t>
      </w:r>
      <w:r>
        <w:rPr>
          <w:spacing w:val="-7"/>
          <w:sz w:val="24"/>
        </w:rPr>
        <w:t>full</w:t>
      </w:r>
      <w:r>
        <w:rPr>
          <w:spacing w:val="-15"/>
          <w:sz w:val="24"/>
        </w:rPr>
        <w:t xml:space="preserve"> </w:t>
      </w:r>
      <w:r>
        <w:rPr>
          <w:spacing w:val="-7"/>
          <w:sz w:val="24"/>
        </w:rPr>
        <w:t>wave</w:t>
      </w:r>
      <w:r>
        <w:rPr>
          <w:spacing w:val="-8"/>
          <w:sz w:val="24"/>
        </w:rPr>
        <w:t xml:space="preserve"> </w:t>
      </w:r>
      <w:r>
        <w:rPr>
          <w:spacing w:val="-7"/>
          <w:sz w:val="24"/>
        </w:rPr>
        <w:t>rectifiers.</w:t>
      </w:r>
    </w:p>
    <w:p w:rsidR="00C35D8A" w:rsidRDefault="00C35D8A" w:rsidP="00617A6F">
      <w:pPr>
        <w:pStyle w:val="ListParagraph"/>
        <w:numPr>
          <w:ilvl w:val="1"/>
          <w:numId w:val="188"/>
        </w:numPr>
        <w:tabs>
          <w:tab w:val="left" w:pos="1960"/>
          <w:tab w:val="left" w:pos="1961"/>
        </w:tabs>
        <w:spacing w:before="3"/>
        <w:rPr>
          <w:sz w:val="24"/>
        </w:rPr>
      </w:pPr>
      <w:r>
        <w:rPr>
          <w:spacing w:val="-5"/>
          <w:sz w:val="24"/>
        </w:rPr>
        <w:t>D.C</w:t>
      </w:r>
      <w:r>
        <w:rPr>
          <w:spacing w:val="-10"/>
          <w:sz w:val="24"/>
        </w:rPr>
        <w:t xml:space="preserve"> </w:t>
      </w:r>
      <w:r>
        <w:rPr>
          <w:spacing w:val="-5"/>
          <w:sz w:val="24"/>
        </w:rPr>
        <w:t>Power</w:t>
      </w:r>
      <w:r>
        <w:rPr>
          <w:spacing w:val="-6"/>
          <w:sz w:val="24"/>
        </w:rPr>
        <w:t xml:space="preserve"> </w:t>
      </w:r>
      <w:r>
        <w:rPr>
          <w:spacing w:val="-5"/>
          <w:sz w:val="24"/>
        </w:rPr>
        <w:t>supply.</w:t>
      </w:r>
    </w:p>
    <w:p w:rsidR="00C35D8A" w:rsidRDefault="00C35D8A" w:rsidP="00617A6F">
      <w:pPr>
        <w:pStyle w:val="ListParagraph"/>
        <w:numPr>
          <w:ilvl w:val="2"/>
          <w:numId w:val="188"/>
        </w:numPr>
        <w:tabs>
          <w:tab w:val="left" w:pos="2681"/>
          <w:tab w:val="left" w:pos="2682"/>
        </w:tabs>
        <w:spacing w:before="2"/>
        <w:rPr>
          <w:sz w:val="24"/>
        </w:rPr>
      </w:pPr>
      <w:r>
        <w:rPr>
          <w:spacing w:val="-7"/>
          <w:sz w:val="24"/>
        </w:rPr>
        <w:t>Circuit</w:t>
      </w:r>
      <w:r>
        <w:rPr>
          <w:spacing w:val="-2"/>
          <w:sz w:val="24"/>
        </w:rPr>
        <w:t xml:space="preserve"> </w:t>
      </w:r>
      <w:r>
        <w:rPr>
          <w:spacing w:val="-7"/>
          <w:sz w:val="24"/>
        </w:rPr>
        <w:t>and block diagram</w:t>
      </w:r>
      <w:r>
        <w:rPr>
          <w:spacing w:val="-16"/>
          <w:sz w:val="24"/>
        </w:rPr>
        <w:t xml:space="preserve"> </w:t>
      </w:r>
      <w:r>
        <w:rPr>
          <w:spacing w:val="-7"/>
          <w:sz w:val="24"/>
        </w:rPr>
        <w:t>of</w:t>
      </w:r>
      <w:r>
        <w:rPr>
          <w:spacing w:val="-16"/>
          <w:sz w:val="24"/>
        </w:rPr>
        <w:t xml:space="preserve"> </w:t>
      </w:r>
      <w:r>
        <w:rPr>
          <w:spacing w:val="-7"/>
          <w:sz w:val="24"/>
        </w:rPr>
        <w:t>full-wave</w:t>
      </w:r>
      <w:r>
        <w:rPr>
          <w:spacing w:val="-8"/>
          <w:sz w:val="24"/>
        </w:rPr>
        <w:t xml:space="preserve"> </w:t>
      </w:r>
      <w:r>
        <w:rPr>
          <w:spacing w:val="-6"/>
          <w:sz w:val="24"/>
        </w:rPr>
        <w:t>bridge</w:t>
      </w:r>
      <w:r>
        <w:rPr>
          <w:spacing w:val="-8"/>
          <w:sz w:val="24"/>
        </w:rPr>
        <w:t xml:space="preserve"> </w:t>
      </w:r>
      <w:r>
        <w:rPr>
          <w:spacing w:val="-6"/>
          <w:sz w:val="24"/>
        </w:rPr>
        <w:t>rectifier</w:t>
      </w:r>
      <w:r>
        <w:rPr>
          <w:spacing w:val="-5"/>
          <w:sz w:val="24"/>
        </w:rPr>
        <w:t xml:space="preserve"> </w:t>
      </w:r>
      <w:r>
        <w:rPr>
          <w:spacing w:val="-6"/>
          <w:sz w:val="24"/>
        </w:rPr>
        <w:t>with</w:t>
      </w:r>
      <w:r>
        <w:rPr>
          <w:spacing w:val="-12"/>
          <w:sz w:val="24"/>
        </w:rPr>
        <w:t xml:space="preserve"> </w:t>
      </w:r>
      <w:r>
        <w:rPr>
          <w:spacing w:val="-6"/>
          <w:sz w:val="24"/>
        </w:rPr>
        <w:t>filter.</w:t>
      </w:r>
    </w:p>
    <w:p w:rsidR="00C35D8A" w:rsidRDefault="00C35D8A" w:rsidP="00617A6F">
      <w:pPr>
        <w:pStyle w:val="ListParagraph"/>
        <w:numPr>
          <w:ilvl w:val="2"/>
          <w:numId w:val="188"/>
        </w:numPr>
        <w:tabs>
          <w:tab w:val="left" w:pos="2681"/>
          <w:tab w:val="left" w:pos="2682"/>
        </w:tabs>
        <w:spacing w:before="3"/>
        <w:rPr>
          <w:sz w:val="24"/>
        </w:rPr>
      </w:pPr>
      <w:r>
        <w:rPr>
          <w:spacing w:val="-6"/>
          <w:sz w:val="24"/>
        </w:rPr>
        <w:t>Circuit</w:t>
      </w:r>
      <w:r>
        <w:rPr>
          <w:spacing w:val="-2"/>
          <w:sz w:val="24"/>
        </w:rPr>
        <w:t xml:space="preserve"> </w:t>
      </w:r>
      <w:r>
        <w:rPr>
          <w:spacing w:val="-6"/>
          <w:sz w:val="24"/>
        </w:rPr>
        <w:t>and</w:t>
      </w:r>
      <w:r>
        <w:rPr>
          <w:spacing w:val="-7"/>
          <w:sz w:val="24"/>
        </w:rPr>
        <w:t xml:space="preserve"> </w:t>
      </w:r>
      <w:r>
        <w:rPr>
          <w:spacing w:val="-6"/>
          <w:sz w:val="24"/>
        </w:rPr>
        <w:t>block</w:t>
      </w:r>
      <w:r>
        <w:rPr>
          <w:spacing w:val="-8"/>
          <w:sz w:val="24"/>
        </w:rPr>
        <w:t xml:space="preserve"> </w:t>
      </w:r>
      <w:r>
        <w:rPr>
          <w:spacing w:val="-6"/>
          <w:sz w:val="24"/>
        </w:rPr>
        <w:t>diagram</w:t>
      </w:r>
      <w:r>
        <w:rPr>
          <w:spacing w:val="-16"/>
          <w:sz w:val="24"/>
        </w:rPr>
        <w:t xml:space="preserve"> </w:t>
      </w:r>
      <w:r>
        <w:rPr>
          <w:spacing w:val="-6"/>
          <w:sz w:val="24"/>
        </w:rPr>
        <w:t>of</w:t>
      </w:r>
      <w:r>
        <w:rPr>
          <w:spacing w:val="-15"/>
          <w:sz w:val="24"/>
        </w:rPr>
        <w:t xml:space="preserve"> </w:t>
      </w:r>
      <w:r>
        <w:rPr>
          <w:spacing w:val="-6"/>
          <w:sz w:val="24"/>
        </w:rPr>
        <w:t>center-tapped</w:t>
      </w:r>
      <w:r>
        <w:rPr>
          <w:spacing w:val="-8"/>
          <w:sz w:val="24"/>
        </w:rPr>
        <w:t xml:space="preserve"> </w:t>
      </w:r>
      <w:r>
        <w:rPr>
          <w:spacing w:val="-6"/>
          <w:sz w:val="24"/>
        </w:rPr>
        <w:t>transformer</w:t>
      </w:r>
      <w:r>
        <w:rPr>
          <w:spacing w:val="-5"/>
          <w:sz w:val="24"/>
        </w:rPr>
        <w:t xml:space="preserve"> rectifier</w:t>
      </w:r>
      <w:r>
        <w:rPr>
          <w:spacing w:val="-6"/>
          <w:sz w:val="24"/>
        </w:rPr>
        <w:t xml:space="preserve"> </w:t>
      </w:r>
      <w:r>
        <w:rPr>
          <w:spacing w:val="-5"/>
          <w:sz w:val="24"/>
        </w:rPr>
        <w:t>circuit.</w:t>
      </w:r>
    </w:p>
    <w:p w:rsidR="00C35D8A" w:rsidRDefault="00C35D8A" w:rsidP="00617A6F">
      <w:pPr>
        <w:pStyle w:val="ListParagraph"/>
        <w:numPr>
          <w:ilvl w:val="2"/>
          <w:numId w:val="188"/>
        </w:numPr>
        <w:tabs>
          <w:tab w:val="left" w:pos="2681"/>
          <w:tab w:val="left" w:pos="2682"/>
        </w:tabs>
        <w:spacing w:before="3"/>
        <w:rPr>
          <w:sz w:val="24"/>
        </w:rPr>
      </w:pPr>
      <w:r>
        <w:rPr>
          <w:spacing w:val="-7"/>
          <w:sz w:val="24"/>
        </w:rPr>
        <w:t>Ripple</w:t>
      </w:r>
      <w:r>
        <w:rPr>
          <w:spacing w:val="-8"/>
          <w:sz w:val="24"/>
        </w:rPr>
        <w:t xml:space="preserve"> </w:t>
      </w:r>
      <w:r>
        <w:rPr>
          <w:spacing w:val="-7"/>
          <w:sz w:val="24"/>
        </w:rPr>
        <w:t>factor</w:t>
      </w:r>
      <w:r>
        <w:rPr>
          <w:spacing w:val="-4"/>
          <w:sz w:val="24"/>
        </w:rPr>
        <w:t xml:space="preserve"> </w:t>
      </w:r>
      <w:r>
        <w:rPr>
          <w:spacing w:val="-7"/>
          <w:sz w:val="24"/>
        </w:rPr>
        <w:t>and</w:t>
      </w:r>
      <w:r>
        <w:rPr>
          <w:spacing w:val="-6"/>
          <w:sz w:val="24"/>
        </w:rPr>
        <w:t xml:space="preserve"> </w:t>
      </w:r>
      <w:r>
        <w:rPr>
          <w:spacing w:val="-7"/>
          <w:sz w:val="24"/>
        </w:rPr>
        <w:t>filtering.</w:t>
      </w:r>
    </w:p>
    <w:p w:rsidR="00C35D8A" w:rsidRDefault="00C35D8A" w:rsidP="00617A6F">
      <w:pPr>
        <w:pStyle w:val="ListParagraph"/>
        <w:numPr>
          <w:ilvl w:val="2"/>
          <w:numId w:val="188"/>
        </w:numPr>
        <w:tabs>
          <w:tab w:val="left" w:pos="2681"/>
          <w:tab w:val="left" w:pos="2682"/>
        </w:tabs>
        <w:spacing w:before="2"/>
        <w:rPr>
          <w:sz w:val="24"/>
        </w:rPr>
      </w:pPr>
      <w:r>
        <w:rPr>
          <w:spacing w:val="-6"/>
          <w:sz w:val="24"/>
        </w:rPr>
        <w:t>Effect</w:t>
      </w:r>
      <w:r>
        <w:rPr>
          <w:spacing w:val="-1"/>
          <w:sz w:val="24"/>
        </w:rPr>
        <w:t xml:space="preserve"> </w:t>
      </w:r>
      <w:r>
        <w:rPr>
          <w:spacing w:val="-6"/>
          <w:sz w:val="24"/>
        </w:rPr>
        <w:t>of</w:t>
      </w:r>
      <w:r>
        <w:rPr>
          <w:spacing w:val="-14"/>
          <w:sz w:val="24"/>
        </w:rPr>
        <w:t xml:space="preserve"> </w:t>
      </w:r>
      <w:r>
        <w:rPr>
          <w:spacing w:val="-6"/>
          <w:sz w:val="24"/>
        </w:rPr>
        <w:t>rectification</w:t>
      </w:r>
      <w:r>
        <w:rPr>
          <w:spacing w:val="-10"/>
          <w:sz w:val="24"/>
        </w:rPr>
        <w:t xml:space="preserve"> </w:t>
      </w:r>
      <w:r>
        <w:rPr>
          <w:spacing w:val="-5"/>
          <w:sz w:val="24"/>
        </w:rPr>
        <w:t>on</w:t>
      </w:r>
      <w:r>
        <w:rPr>
          <w:spacing w:val="-11"/>
          <w:sz w:val="24"/>
        </w:rPr>
        <w:t xml:space="preserve"> </w:t>
      </w:r>
      <w:r>
        <w:rPr>
          <w:spacing w:val="-5"/>
          <w:sz w:val="24"/>
        </w:rPr>
        <w:t>supply</w:t>
      </w:r>
      <w:r>
        <w:rPr>
          <w:spacing w:val="-15"/>
          <w:sz w:val="24"/>
        </w:rPr>
        <w:t xml:space="preserve"> </w:t>
      </w:r>
      <w:r>
        <w:rPr>
          <w:spacing w:val="-5"/>
          <w:sz w:val="24"/>
        </w:rPr>
        <w:t>current.</w:t>
      </w:r>
    </w:p>
    <w:p w:rsidR="00C35D8A" w:rsidRDefault="00C35D8A" w:rsidP="00617A6F">
      <w:pPr>
        <w:pStyle w:val="Heading2"/>
        <w:numPr>
          <w:ilvl w:val="0"/>
          <w:numId w:val="188"/>
        </w:numPr>
        <w:tabs>
          <w:tab w:val="left" w:pos="1240"/>
          <w:tab w:val="left" w:pos="1241"/>
          <w:tab w:val="left" w:pos="9134"/>
        </w:tabs>
        <w:spacing w:before="7" w:line="275" w:lineRule="exact"/>
        <w:ind w:hanging="663"/>
      </w:pPr>
      <w:proofErr w:type="gramStart"/>
      <w:r>
        <w:rPr>
          <w:spacing w:val="-5"/>
        </w:rPr>
        <w:t>SPECIAL</w:t>
      </w:r>
      <w:r>
        <w:rPr>
          <w:spacing w:val="-10"/>
        </w:rPr>
        <w:t xml:space="preserve"> </w:t>
      </w:r>
      <w:r>
        <w:rPr>
          <w:spacing w:val="-5"/>
        </w:rPr>
        <w:t>DIODES.</w:t>
      </w:r>
      <w:proofErr w:type="gramEnd"/>
      <w:r>
        <w:rPr>
          <w:spacing w:val="-5"/>
        </w:rPr>
        <w:tab/>
      </w:r>
      <w:proofErr w:type="gramStart"/>
      <w:r>
        <w:rPr>
          <w:spacing w:val="-3"/>
        </w:rPr>
        <w:t>8</w:t>
      </w:r>
      <w:r>
        <w:rPr>
          <w:spacing w:val="-12"/>
        </w:rPr>
        <w:t xml:space="preserve"> </w:t>
      </w:r>
      <w:r>
        <w:rPr>
          <w:spacing w:val="-3"/>
        </w:rPr>
        <w:t>Hrs.</w:t>
      </w:r>
      <w:proofErr w:type="gramEnd"/>
    </w:p>
    <w:p w:rsidR="00C35D8A" w:rsidRDefault="00C35D8A" w:rsidP="00617A6F">
      <w:pPr>
        <w:pStyle w:val="ListParagraph"/>
        <w:numPr>
          <w:ilvl w:val="1"/>
          <w:numId w:val="188"/>
        </w:numPr>
        <w:tabs>
          <w:tab w:val="left" w:pos="1960"/>
          <w:tab w:val="left" w:pos="1961"/>
        </w:tabs>
        <w:spacing w:before="0" w:line="275" w:lineRule="exact"/>
        <w:rPr>
          <w:sz w:val="24"/>
        </w:rPr>
      </w:pPr>
      <w:r>
        <w:rPr>
          <w:spacing w:val="-5"/>
          <w:sz w:val="24"/>
        </w:rPr>
        <w:t>Zener</w:t>
      </w:r>
      <w:r>
        <w:rPr>
          <w:spacing w:val="-9"/>
          <w:sz w:val="24"/>
        </w:rPr>
        <w:t xml:space="preserve"> </w:t>
      </w:r>
      <w:r>
        <w:rPr>
          <w:spacing w:val="-5"/>
          <w:sz w:val="24"/>
        </w:rPr>
        <w:t>Diode.</w:t>
      </w:r>
    </w:p>
    <w:p w:rsidR="00C35D8A" w:rsidRDefault="00C35D8A" w:rsidP="00617A6F">
      <w:pPr>
        <w:pStyle w:val="ListParagraph"/>
        <w:numPr>
          <w:ilvl w:val="2"/>
          <w:numId w:val="188"/>
        </w:numPr>
        <w:tabs>
          <w:tab w:val="left" w:pos="2681"/>
          <w:tab w:val="left" w:pos="2682"/>
        </w:tabs>
        <w:spacing w:before="3"/>
        <w:rPr>
          <w:sz w:val="24"/>
        </w:rPr>
      </w:pPr>
      <w:r>
        <w:rPr>
          <w:spacing w:val="-5"/>
          <w:sz w:val="24"/>
        </w:rPr>
        <w:t>Construction, operation</w:t>
      </w:r>
      <w:r>
        <w:rPr>
          <w:spacing w:val="-12"/>
          <w:sz w:val="24"/>
        </w:rPr>
        <w:t xml:space="preserve"> </w:t>
      </w:r>
      <w:r>
        <w:rPr>
          <w:spacing w:val="-5"/>
          <w:sz w:val="24"/>
        </w:rPr>
        <w:t>and</w:t>
      </w:r>
      <w:r>
        <w:rPr>
          <w:spacing w:val="-8"/>
          <w:sz w:val="24"/>
        </w:rPr>
        <w:t xml:space="preserve"> </w:t>
      </w:r>
      <w:r>
        <w:rPr>
          <w:spacing w:val="-5"/>
          <w:sz w:val="24"/>
        </w:rPr>
        <w:t>rating</w:t>
      </w:r>
      <w:r>
        <w:rPr>
          <w:spacing w:val="-7"/>
          <w:sz w:val="24"/>
        </w:rPr>
        <w:t xml:space="preserve"> </w:t>
      </w:r>
      <w:r>
        <w:rPr>
          <w:spacing w:val="-4"/>
          <w:sz w:val="24"/>
        </w:rPr>
        <w:t>of</w:t>
      </w:r>
      <w:r>
        <w:rPr>
          <w:spacing w:val="-16"/>
          <w:sz w:val="24"/>
        </w:rPr>
        <w:t xml:space="preserve"> </w:t>
      </w:r>
      <w:proofErr w:type="spellStart"/>
      <w:r>
        <w:rPr>
          <w:spacing w:val="-4"/>
          <w:sz w:val="24"/>
        </w:rPr>
        <w:t>zener</w:t>
      </w:r>
      <w:proofErr w:type="spellEnd"/>
      <w:r>
        <w:rPr>
          <w:spacing w:val="-6"/>
          <w:sz w:val="24"/>
        </w:rPr>
        <w:t xml:space="preserve"> </w:t>
      </w:r>
      <w:r>
        <w:rPr>
          <w:spacing w:val="-4"/>
          <w:sz w:val="24"/>
        </w:rPr>
        <w:t>diode.</w:t>
      </w:r>
    </w:p>
    <w:p w:rsidR="00C35D8A" w:rsidRDefault="00C35D8A" w:rsidP="00617A6F">
      <w:pPr>
        <w:pStyle w:val="ListParagraph"/>
        <w:numPr>
          <w:ilvl w:val="2"/>
          <w:numId w:val="188"/>
        </w:numPr>
        <w:tabs>
          <w:tab w:val="left" w:pos="2681"/>
          <w:tab w:val="left" w:pos="2682"/>
        </w:tabs>
        <w:spacing w:before="2"/>
        <w:rPr>
          <w:sz w:val="24"/>
        </w:rPr>
      </w:pPr>
      <w:r>
        <w:rPr>
          <w:spacing w:val="-5"/>
          <w:sz w:val="24"/>
        </w:rPr>
        <w:t>Zener</w:t>
      </w:r>
      <w:r>
        <w:rPr>
          <w:spacing w:val="-6"/>
          <w:sz w:val="24"/>
        </w:rPr>
        <w:t xml:space="preserve"> </w:t>
      </w:r>
      <w:r>
        <w:rPr>
          <w:spacing w:val="-5"/>
          <w:sz w:val="24"/>
        </w:rPr>
        <w:t>diode</w:t>
      </w:r>
      <w:r>
        <w:rPr>
          <w:spacing w:val="-8"/>
          <w:sz w:val="24"/>
        </w:rPr>
        <w:t xml:space="preserve"> </w:t>
      </w:r>
      <w:r>
        <w:rPr>
          <w:spacing w:val="-5"/>
          <w:sz w:val="24"/>
        </w:rPr>
        <w:t>as</w:t>
      </w:r>
      <w:r>
        <w:rPr>
          <w:spacing w:val="-10"/>
          <w:sz w:val="24"/>
        </w:rPr>
        <w:t xml:space="preserve"> </w:t>
      </w:r>
      <w:r>
        <w:rPr>
          <w:spacing w:val="-5"/>
          <w:sz w:val="24"/>
        </w:rPr>
        <w:t>a</w:t>
      </w:r>
      <w:r>
        <w:rPr>
          <w:spacing w:val="-8"/>
          <w:sz w:val="24"/>
        </w:rPr>
        <w:t xml:space="preserve"> </w:t>
      </w:r>
      <w:r>
        <w:rPr>
          <w:spacing w:val="-5"/>
          <w:sz w:val="24"/>
        </w:rPr>
        <w:t>voltage</w:t>
      </w:r>
      <w:r>
        <w:rPr>
          <w:spacing w:val="-8"/>
          <w:sz w:val="24"/>
        </w:rPr>
        <w:t xml:space="preserve"> </w:t>
      </w:r>
      <w:r>
        <w:rPr>
          <w:spacing w:val="-5"/>
          <w:sz w:val="24"/>
        </w:rPr>
        <w:t>regulators, series</w:t>
      </w:r>
      <w:r>
        <w:rPr>
          <w:spacing w:val="-9"/>
          <w:sz w:val="24"/>
        </w:rPr>
        <w:t xml:space="preserve"> </w:t>
      </w:r>
      <w:r>
        <w:rPr>
          <w:spacing w:val="-5"/>
          <w:sz w:val="24"/>
        </w:rPr>
        <w:t>&amp;</w:t>
      </w:r>
      <w:r>
        <w:rPr>
          <w:spacing w:val="-12"/>
          <w:sz w:val="24"/>
        </w:rPr>
        <w:t xml:space="preserve"> </w:t>
      </w:r>
      <w:r>
        <w:rPr>
          <w:spacing w:val="-5"/>
          <w:sz w:val="24"/>
        </w:rPr>
        <w:t>shunt.</w:t>
      </w:r>
    </w:p>
    <w:p w:rsidR="00C35D8A" w:rsidRDefault="00C35D8A" w:rsidP="00617A6F">
      <w:pPr>
        <w:pStyle w:val="ListParagraph"/>
        <w:numPr>
          <w:ilvl w:val="1"/>
          <w:numId w:val="188"/>
        </w:numPr>
        <w:tabs>
          <w:tab w:val="left" w:pos="1960"/>
          <w:tab w:val="left" w:pos="1961"/>
        </w:tabs>
        <w:spacing w:before="3"/>
        <w:rPr>
          <w:sz w:val="24"/>
        </w:rPr>
      </w:pPr>
      <w:r>
        <w:rPr>
          <w:spacing w:val="-5"/>
          <w:sz w:val="24"/>
        </w:rPr>
        <w:t>Photodiode</w:t>
      </w:r>
      <w:r>
        <w:rPr>
          <w:spacing w:val="-10"/>
          <w:sz w:val="24"/>
        </w:rPr>
        <w:t xml:space="preserve"> </w:t>
      </w:r>
      <w:r>
        <w:rPr>
          <w:spacing w:val="-5"/>
          <w:sz w:val="24"/>
        </w:rPr>
        <w:t>and</w:t>
      </w:r>
      <w:r>
        <w:rPr>
          <w:spacing w:val="-8"/>
          <w:sz w:val="24"/>
        </w:rPr>
        <w:t xml:space="preserve"> </w:t>
      </w:r>
      <w:r>
        <w:rPr>
          <w:spacing w:val="-5"/>
          <w:sz w:val="24"/>
        </w:rPr>
        <w:t>photo</w:t>
      </w:r>
      <w:r>
        <w:rPr>
          <w:spacing w:val="-3"/>
          <w:sz w:val="24"/>
        </w:rPr>
        <w:t xml:space="preserve"> </w:t>
      </w:r>
      <w:r>
        <w:rPr>
          <w:spacing w:val="-5"/>
          <w:sz w:val="24"/>
        </w:rPr>
        <w:t>conductive</w:t>
      </w:r>
      <w:r>
        <w:rPr>
          <w:spacing w:val="-9"/>
          <w:sz w:val="24"/>
        </w:rPr>
        <w:t xml:space="preserve"> </w:t>
      </w:r>
      <w:r>
        <w:rPr>
          <w:spacing w:val="-5"/>
          <w:sz w:val="24"/>
        </w:rPr>
        <w:t>cells.</w:t>
      </w:r>
    </w:p>
    <w:p w:rsidR="00C35D8A" w:rsidRDefault="00C35D8A" w:rsidP="00617A6F">
      <w:pPr>
        <w:pStyle w:val="ListParagraph"/>
        <w:numPr>
          <w:ilvl w:val="2"/>
          <w:numId w:val="188"/>
        </w:numPr>
        <w:tabs>
          <w:tab w:val="left" w:pos="2681"/>
          <w:tab w:val="left" w:pos="2682"/>
        </w:tabs>
        <w:spacing w:before="2"/>
        <w:rPr>
          <w:sz w:val="24"/>
        </w:rPr>
      </w:pPr>
      <w:r>
        <w:rPr>
          <w:spacing w:val="-5"/>
          <w:sz w:val="24"/>
        </w:rPr>
        <w:t>Construction</w:t>
      </w:r>
      <w:r>
        <w:rPr>
          <w:spacing w:val="-12"/>
          <w:sz w:val="24"/>
        </w:rPr>
        <w:t xml:space="preserve"> </w:t>
      </w:r>
      <w:r>
        <w:rPr>
          <w:spacing w:val="-4"/>
          <w:sz w:val="24"/>
        </w:rPr>
        <w:t>and</w:t>
      </w:r>
      <w:r>
        <w:rPr>
          <w:spacing w:val="-7"/>
          <w:sz w:val="24"/>
        </w:rPr>
        <w:t xml:space="preserve"> </w:t>
      </w:r>
      <w:r>
        <w:rPr>
          <w:spacing w:val="-4"/>
          <w:sz w:val="24"/>
        </w:rPr>
        <w:t>working</w:t>
      </w:r>
      <w:r>
        <w:rPr>
          <w:spacing w:val="-8"/>
          <w:sz w:val="24"/>
        </w:rPr>
        <w:t xml:space="preserve"> </w:t>
      </w:r>
      <w:r>
        <w:rPr>
          <w:spacing w:val="-4"/>
          <w:sz w:val="24"/>
        </w:rPr>
        <w:t>of</w:t>
      </w:r>
      <w:r>
        <w:rPr>
          <w:spacing w:val="-15"/>
          <w:sz w:val="24"/>
        </w:rPr>
        <w:t xml:space="preserve"> </w:t>
      </w:r>
      <w:r>
        <w:rPr>
          <w:spacing w:val="-4"/>
          <w:sz w:val="24"/>
        </w:rPr>
        <w:t>photodiode</w:t>
      </w:r>
    </w:p>
    <w:p w:rsidR="00C35D8A" w:rsidRDefault="00C35D8A" w:rsidP="00617A6F">
      <w:pPr>
        <w:pStyle w:val="ListParagraph"/>
        <w:numPr>
          <w:ilvl w:val="2"/>
          <w:numId w:val="188"/>
        </w:numPr>
        <w:tabs>
          <w:tab w:val="left" w:pos="2681"/>
          <w:tab w:val="left" w:pos="2682"/>
        </w:tabs>
        <w:spacing w:before="3"/>
        <w:rPr>
          <w:sz w:val="24"/>
        </w:rPr>
      </w:pPr>
      <w:r>
        <w:rPr>
          <w:spacing w:val="-6"/>
          <w:sz w:val="24"/>
        </w:rPr>
        <w:t>Photodiode</w:t>
      </w:r>
      <w:r>
        <w:rPr>
          <w:spacing w:val="-8"/>
          <w:sz w:val="24"/>
        </w:rPr>
        <w:t xml:space="preserve"> </w:t>
      </w:r>
      <w:r>
        <w:rPr>
          <w:spacing w:val="-5"/>
          <w:sz w:val="24"/>
        </w:rPr>
        <w:t>as</w:t>
      </w:r>
      <w:r>
        <w:rPr>
          <w:spacing w:val="-8"/>
          <w:sz w:val="24"/>
        </w:rPr>
        <w:t xml:space="preserve"> </w:t>
      </w:r>
      <w:r>
        <w:rPr>
          <w:spacing w:val="-5"/>
          <w:sz w:val="24"/>
        </w:rPr>
        <w:t>light</w:t>
      </w:r>
      <w:r>
        <w:rPr>
          <w:sz w:val="24"/>
        </w:rPr>
        <w:t xml:space="preserve"> </w:t>
      </w:r>
      <w:r>
        <w:rPr>
          <w:spacing w:val="-5"/>
          <w:sz w:val="24"/>
        </w:rPr>
        <w:t>sensor.</w:t>
      </w:r>
    </w:p>
    <w:p w:rsidR="00C35D8A" w:rsidRDefault="00C35D8A" w:rsidP="00617A6F">
      <w:pPr>
        <w:pStyle w:val="ListParagraph"/>
        <w:numPr>
          <w:ilvl w:val="2"/>
          <w:numId w:val="188"/>
        </w:numPr>
        <w:tabs>
          <w:tab w:val="left" w:pos="2681"/>
          <w:tab w:val="left" w:pos="2682"/>
        </w:tabs>
        <w:spacing w:before="2"/>
        <w:rPr>
          <w:sz w:val="24"/>
        </w:rPr>
      </w:pPr>
      <w:r>
        <w:rPr>
          <w:spacing w:val="-5"/>
          <w:sz w:val="24"/>
        </w:rPr>
        <w:t>Use</w:t>
      </w:r>
      <w:r>
        <w:rPr>
          <w:spacing w:val="-9"/>
          <w:sz w:val="24"/>
        </w:rPr>
        <w:t xml:space="preserve"> </w:t>
      </w:r>
      <w:r>
        <w:rPr>
          <w:spacing w:val="-5"/>
          <w:sz w:val="24"/>
        </w:rPr>
        <w:t>of</w:t>
      </w:r>
      <w:r>
        <w:rPr>
          <w:spacing w:val="-16"/>
          <w:sz w:val="24"/>
        </w:rPr>
        <w:t xml:space="preserve"> </w:t>
      </w:r>
      <w:r>
        <w:rPr>
          <w:spacing w:val="-5"/>
          <w:sz w:val="24"/>
        </w:rPr>
        <w:t>photo</w:t>
      </w:r>
      <w:r>
        <w:rPr>
          <w:spacing w:val="-2"/>
          <w:sz w:val="24"/>
        </w:rPr>
        <w:t xml:space="preserve"> </w:t>
      </w:r>
      <w:r>
        <w:rPr>
          <w:spacing w:val="-5"/>
          <w:sz w:val="24"/>
        </w:rPr>
        <w:t>conductive</w:t>
      </w:r>
      <w:r>
        <w:rPr>
          <w:spacing w:val="-9"/>
          <w:sz w:val="24"/>
        </w:rPr>
        <w:t xml:space="preserve"> </w:t>
      </w:r>
      <w:r>
        <w:rPr>
          <w:spacing w:val="-5"/>
          <w:sz w:val="24"/>
        </w:rPr>
        <w:t>cell.</w:t>
      </w:r>
    </w:p>
    <w:p w:rsidR="00C35D8A" w:rsidRDefault="00C35D8A" w:rsidP="00617A6F">
      <w:pPr>
        <w:pStyle w:val="ListParagraph"/>
        <w:numPr>
          <w:ilvl w:val="1"/>
          <w:numId w:val="188"/>
        </w:numPr>
        <w:tabs>
          <w:tab w:val="left" w:pos="1960"/>
          <w:tab w:val="left" w:pos="1961"/>
        </w:tabs>
        <w:spacing w:before="3"/>
        <w:rPr>
          <w:sz w:val="24"/>
        </w:rPr>
      </w:pPr>
      <w:proofErr w:type="spellStart"/>
      <w:r>
        <w:rPr>
          <w:spacing w:val="-4"/>
          <w:sz w:val="24"/>
        </w:rPr>
        <w:t>Varactor</w:t>
      </w:r>
      <w:proofErr w:type="spellEnd"/>
      <w:r>
        <w:rPr>
          <w:spacing w:val="-10"/>
          <w:sz w:val="24"/>
        </w:rPr>
        <w:t xml:space="preserve"> </w:t>
      </w:r>
      <w:r>
        <w:rPr>
          <w:spacing w:val="-3"/>
          <w:sz w:val="24"/>
        </w:rPr>
        <w:t>diodes</w:t>
      </w:r>
    </w:p>
    <w:p w:rsidR="00C35D8A" w:rsidRDefault="00C35D8A" w:rsidP="00C35D8A">
      <w:pPr>
        <w:pStyle w:val="BodyText"/>
        <w:ind w:left="0" w:firstLine="0"/>
      </w:pPr>
    </w:p>
    <w:p w:rsidR="00C35D8A" w:rsidRDefault="00C35D8A" w:rsidP="00617A6F">
      <w:pPr>
        <w:pStyle w:val="Heading2"/>
        <w:numPr>
          <w:ilvl w:val="0"/>
          <w:numId w:val="188"/>
        </w:numPr>
        <w:tabs>
          <w:tab w:val="left" w:pos="1298"/>
          <w:tab w:val="left" w:pos="1299"/>
          <w:tab w:val="left" w:pos="9173"/>
        </w:tabs>
        <w:spacing w:line="275" w:lineRule="exact"/>
        <w:ind w:left="1298" w:hanging="779"/>
      </w:pPr>
      <w:r>
        <w:rPr>
          <w:spacing w:val="-6"/>
        </w:rPr>
        <w:t>FIELD</w:t>
      </w:r>
      <w:r>
        <w:rPr>
          <w:spacing w:val="-7"/>
        </w:rPr>
        <w:t xml:space="preserve"> </w:t>
      </w:r>
      <w:r>
        <w:rPr>
          <w:spacing w:val="-6"/>
        </w:rPr>
        <w:t>EFFECT</w:t>
      </w:r>
      <w:r>
        <w:rPr>
          <w:spacing w:val="-8"/>
        </w:rPr>
        <w:t xml:space="preserve"> </w:t>
      </w:r>
      <w:r>
        <w:rPr>
          <w:spacing w:val="-6"/>
        </w:rPr>
        <w:t xml:space="preserve">TRANSISTOR </w:t>
      </w:r>
      <w:r>
        <w:rPr>
          <w:spacing w:val="-5"/>
        </w:rPr>
        <w:t>(FET)</w:t>
      </w:r>
      <w:r>
        <w:rPr>
          <w:spacing w:val="-5"/>
        </w:rPr>
        <w:tab/>
      </w:r>
      <w:r>
        <w:rPr>
          <w:spacing w:val="-3"/>
        </w:rPr>
        <w:t>12</w:t>
      </w:r>
      <w:r>
        <w:rPr>
          <w:spacing w:val="-12"/>
        </w:rPr>
        <w:t xml:space="preserve"> </w:t>
      </w:r>
      <w:r>
        <w:rPr>
          <w:spacing w:val="-3"/>
        </w:rPr>
        <w:t>Hrs.</w:t>
      </w:r>
    </w:p>
    <w:p w:rsidR="00C35D8A" w:rsidRDefault="00C35D8A" w:rsidP="00617A6F">
      <w:pPr>
        <w:pStyle w:val="ListParagraph"/>
        <w:numPr>
          <w:ilvl w:val="1"/>
          <w:numId w:val="188"/>
        </w:numPr>
        <w:tabs>
          <w:tab w:val="left" w:pos="1960"/>
          <w:tab w:val="left" w:pos="1961"/>
        </w:tabs>
        <w:spacing w:before="0" w:line="275" w:lineRule="exact"/>
        <w:rPr>
          <w:sz w:val="24"/>
        </w:rPr>
      </w:pPr>
      <w:r>
        <w:rPr>
          <w:spacing w:val="-5"/>
          <w:sz w:val="24"/>
        </w:rPr>
        <w:t>FET</w:t>
      </w:r>
      <w:r>
        <w:rPr>
          <w:spacing w:val="-4"/>
          <w:sz w:val="24"/>
        </w:rPr>
        <w:t xml:space="preserve"> </w:t>
      </w:r>
      <w:r>
        <w:rPr>
          <w:spacing w:val="-5"/>
          <w:sz w:val="24"/>
        </w:rPr>
        <w:t>construction</w:t>
      </w:r>
      <w:r>
        <w:rPr>
          <w:spacing w:val="-11"/>
          <w:sz w:val="24"/>
        </w:rPr>
        <w:t xml:space="preserve"> </w:t>
      </w:r>
      <w:r>
        <w:rPr>
          <w:spacing w:val="-4"/>
          <w:sz w:val="24"/>
        </w:rPr>
        <w:t>and</w:t>
      </w:r>
      <w:r>
        <w:rPr>
          <w:spacing w:val="-6"/>
          <w:sz w:val="24"/>
        </w:rPr>
        <w:t xml:space="preserve"> </w:t>
      </w:r>
      <w:r>
        <w:rPr>
          <w:spacing w:val="-4"/>
          <w:sz w:val="24"/>
        </w:rPr>
        <w:t>operation</w:t>
      </w:r>
    </w:p>
    <w:p w:rsidR="00C35D8A" w:rsidRDefault="00C35D8A" w:rsidP="00617A6F">
      <w:pPr>
        <w:pStyle w:val="ListParagraph"/>
        <w:numPr>
          <w:ilvl w:val="2"/>
          <w:numId w:val="188"/>
        </w:numPr>
        <w:tabs>
          <w:tab w:val="left" w:pos="2681"/>
          <w:tab w:val="left" w:pos="2682"/>
        </w:tabs>
        <w:spacing w:before="2"/>
        <w:rPr>
          <w:sz w:val="24"/>
        </w:rPr>
      </w:pPr>
      <w:r>
        <w:rPr>
          <w:spacing w:val="-5"/>
          <w:sz w:val="24"/>
        </w:rPr>
        <w:t>FET</w:t>
      </w:r>
      <w:r>
        <w:rPr>
          <w:spacing w:val="-6"/>
          <w:sz w:val="24"/>
        </w:rPr>
        <w:t xml:space="preserve"> </w:t>
      </w:r>
      <w:r>
        <w:rPr>
          <w:spacing w:val="-5"/>
          <w:sz w:val="24"/>
        </w:rPr>
        <w:t>transistor types</w:t>
      </w:r>
      <w:r>
        <w:rPr>
          <w:spacing w:val="-9"/>
          <w:sz w:val="24"/>
        </w:rPr>
        <w:t xml:space="preserve"> </w:t>
      </w:r>
      <w:r>
        <w:rPr>
          <w:spacing w:val="-5"/>
          <w:sz w:val="24"/>
        </w:rPr>
        <w:t>(JFET,</w:t>
      </w:r>
      <w:r>
        <w:rPr>
          <w:spacing w:val="-4"/>
          <w:sz w:val="24"/>
        </w:rPr>
        <w:t xml:space="preserve"> MOSFET)</w:t>
      </w:r>
      <w:r>
        <w:rPr>
          <w:spacing w:val="-6"/>
          <w:sz w:val="24"/>
        </w:rPr>
        <w:t xml:space="preserve"> </w:t>
      </w:r>
      <w:r>
        <w:rPr>
          <w:spacing w:val="-4"/>
          <w:sz w:val="24"/>
        </w:rPr>
        <w:t>&amp;</w:t>
      </w:r>
      <w:r>
        <w:rPr>
          <w:spacing w:val="-11"/>
          <w:sz w:val="24"/>
        </w:rPr>
        <w:t xml:space="preserve"> </w:t>
      </w:r>
      <w:r>
        <w:rPr>
          <w:spacing w:val="-4"/>
          <w:sz w:val="24"/>
        </w:rPr>
        <w:t>Construction</w:t>
      </w:r>
    </w:p>
    <w:p w:rsidR="00C35D8A" w:rsidRDefault="00C35D8A" w:rsidP="00617A6F">
      <w:pPr>
        <w:pStyle w:val="ListParagraph"/>
        <w:numPr>
          <w:ilvl w:val="2"/>
          <w:numId w:val="188"/>
        </w:numPr>
        <w:tabs>
          <w:tab w:val="left" w:pos="2681"/>
          <w:tab w:val="left" w:pos="2682"/>
        </w:tabs>
        <w:spacing w:before="3"/>
        <w:rPr>
          <w:sz w:val="24"/>
        </w:rPr>
      </w:pPr>
      <w:r>
        <w:rPr>
          <w:spacing w:val="-4"/>
          <w:sz w:val="24"/>
        </w:rPr>
        <w:t>MOSFET,</w:t>
      </w:r>
      <w:r>
        <w:rPr>
          <w:spacing w:val="-9"/>
          <w:sz w:val="24"/>
        </w:rPr>
        <w:t xml:space="preserve"> </w:t>
      </w:r>
      <w:r>
        <w:rPr>
          <w:spacing w:val="-4"/>
          <w:sz w:val="24"/>
        </w:rPr>
        <w:t>operation.</w:t>
      </w:r>
    </w:p>
    <w:p w:rsidR="00C35D8A" w:rsidRDefault="00C35D8A" w:rsidP="00617A6F">
      <w:pPr>
        <w:pStyle w:val="ListParagraph"/>
        <w:numPr>
          <w:ilvl w:val="2"/>
          <w:numId w:val="188"/>
        </w:numPr>
        <w:tabs>
          <w:tab w:val="left" w:pos="2681"/>
          <w:tab w:val="left" w:pos="2682"/>
        </w:tabs>
        <w:spacing w:before="2"/>
        <w:rPr>
          <w:sz w:val="24"/>
        </w:rPr>
      </w:pPr>
      <w:r>
        <w:rPr>
          <w:spacing w:val="-7"/>
          <w:sz w:val="24"/>
        </w:rPr>
        <w:t>MOSFET</w:t>
      </w:r>
      <w:r>
        <w:rPr>
          <w:spacing w:val="-8"/>
          <w:sz w:val="24"/>
        </w:rPr>
        <w:t xml:space="preserve"> </w:t>
      </w:r>
      <w:r>
        <w:rPr>
          <w:spacing w:val="-6"/>
          <w:sz w:val="24"/>
        </w:rPr>
        <w:t>Biasing</w:t>
      </w:r>
    </w:p>
    <w:p w:rsidR="00C35D8A" w:rsidRDefault="00C35D8A" w:rsidP="00617A6F">
      <w:pPr>
        <w:pStyle w:val="ListParagraph"/>
        <w:numPr>
          <w:ilvl w:val="1"/>
          <w:numId w:val="188"/>
        </w:numPr>
        <w:tabs>
          <w:tab w:val="left" w:pos="1960"/>
          <w:tab w:val="left" w:pos="1961"/>
        </w:tabs>
        <w:spacing w:before="3"/>
        <w:rPr>
          <w:sz w:val="24"/>
        </w:rPr>
      </w:pPr>
      <w:r>
        <w:rPr>
          <w:spacing w:val="-6"/>
          <w:sz w:val="24"/>
        </w:rPr>
        <w:t>MOSFET</w:t>
      </w:r>
      <w:r>
        <w:rPr>
          <w:spacing w:val="-7"/>
          <w:sz w:val="24"/>
        </w:rPr>
        <w:t xml:space="preserve"> </w:t>
      </w:r>
      <w:r>
        <w:rPr>
          <w:spacing w:val="-6"/>
          <w:sz w:val="24"/>
        </w:rPr>
        <w:t>Application</w:t>
      </w:r>
    </w:p>
    <w:p w:rsidR="00C35D8A" w:rsidRDefault="00C35D8A" w:rsidP="00C35D8A">
      <w:pPr>
        <w:rPr>
          <w:sz w:val="24"/>
        </w:rPr>
        <w:sectPr w:rsidR="00C35D8A">
          <w:pgSz w:w="12240" w:h="15840"/>
          <w:pgMar w:top="1500" w:right="560" w:bottom="280" w:left="920" w:header="720" w:footer="720" w:gutter="0"/>
          <w:cols w:space="720"/>
        </w:sectPr>
      </w:pPr>
    </w:p>
    <w:p w:rsidR="00C35D8A" w:rsidRDefault="00C35D8A" w:rsidP="00C35D8A">
      <w:pPr>
        <w:pStyle w:val="BodyText"/>
        <w:ind w:left="0" w:firstLine="0"/>
      </w:pPr>
    </w:p>
    <w:p w:rsidR="00C35D8A" w:rsidRDefault="00C35D8A" w:rsidP="00C35D8A">
      <w:pPr>
        <w:pStyle w:val="BodyText"/>
        <w:spacing w:before="5"/>
        <w:ind w:left="0" w:firstLine="0"/>
      </w:pPr>
    </w:p>
    <w:p w:rsidR="00C35D8A" w:rsidRDefault="00C35D8A" w:rsidP="00617A6F">
      <w:pPr>
        <w:pStyle w:val="ListParagraph"/>
        <w:numPr>
          <w:ilvl w:val="2"/>
          <w:numId w:val="188"/>
        </w:numPr>
        <w:tabs>
          <w:tab w:val="left" w:pos="2681"/>
          <w:tab w:val="left" w:pos="2682"/>
        </w:tabs>
        <w:spacing w:before="0"/>
        <w:rPr>
          <w:sz w:val="24"/>
        </w:rPr>
      </w:pPr>
      <w:r>
        <w:rPr>
          <w:spacing w:val="-7"/>
          <w:sz w:val="24"/>
        </w:rPr>
        <w:t>MOSFET</w:t>
      </w:r>
      <w:r>
        <w:rPr>
          <w:spacing w:val="-6"/>
          <w:sz w:val="24"/>
        </w:rPr>
        <w:t xml:space="preserve"> </w:t>
      </w:r>
      <w:r>
        <w:rPr>
          <w:spacing w:val="-7"/>
          <w:sz w:val="24"/>
        </w:rPr>
        <w:t>as</w:t>
      </w:r>
      <w:r>
        <w:rPr>
          <w:spacing w:val="-10"/>
          <w:sz w:val="24"/>
        </w:rPr>
        <w:t xml:space="preserve"> </w:t>
      </w:r>
      <w:r>
        <w:rPr>
          <w:spacing w:val="-7"/>
          <w:sz w:val="24"/>
        </w:rPr>
        <w:t>amplifier.</w:t>
      </w:r>
    </w:p>
    <w:p w:rsidR="00C35D8A" w:rsidRDefault="00C35D8A" w:rsidP="00617A6F">
      <w:pPr>
        <w:pStyle w:val="ListParagraph"/>
        <w:numPr>
          <w:ilvl w:val="3"/>
          <w:numId w:val="188"/>
        </w:numPr>
        <w:tabs>
          <w:tab w:val="left" w:pos="3401"/>
          <w:tab w:val="left" w:pos="3402"/>
        </w:tabs>
        <w:spacing w:before="3"/>
        <w:ind w:hanging="721"/>
        <w:rPr>
          <w:sz w:val="24"/>
        </w:rPr>
      </w:pPr>
      <w:r>
        <w:rPr>
          <w:spacing w:val="-7"/>
          <w:sz w:val="24"/>
        </w:rPr>
        <w:t>Types</w:t>
      </w:r>
      <w:r>
        <w:rPr>
          <w:spacing w:val="-10"/>
          <w:sz w:val="24"/>
        </w:rPr>
        <w:t xml:space="preserve"> </w:t>
      </w:r>
      <w:r>
        <w:rPr>
          <w:spacing w:val="-7"/>
          <w:sz w:val="24"/>
        </w:rPr>
        <w:t>of</w:t>
      </w:r>
      <w:r>
        <w:rPr>
          <w:spacing w:val="-16"/>
          <w:sz w:val="24"/>
        </w:rPr>
        <w:t xml:space="preserve"> </w:t>
      </w:r>
      <w:r>
        <w:rPr>
          <w:spacing w:val="-7"/>
          <w:sz w:val="24"/>
        </w:rPr>
        <w:t>MOSFET</w:t>
      </w:r>
      <w:r>
        <w:rPr>
          <w:spacing w:val="-5"/>
          <w:sz w:val="24"/>
        </w:rPr>
        <w:t xml:space="preserve"> </w:t>
      </w:r>
      <w:r>
        <w:rPr>
          <w:spacing w:val="-6"/>
          <w:sz w:val="24"/>
        </w:rPr>
        <w:t>amplifier and</w:t>
      </w:r>
      <w:r>
        <w:rPr>
          <w:spacing w:val="-7"/>
          <w:sz w:val="24"/>
        </w:rPr>
        <w:t xml:space="preserve"> </w:t>
      </w:r>
      <w:r>
        <w:rPr>
          <w:spacing w:val="-6"/>
          <w:sz w:val="24"/>
        </w:rPr>
        <w:t>their</w:t>
      </w:r>
    </w:p>
    <w:p w:rsidR="00C35D8A" w:rsidRDefault="00C35D8A" w:rsidP="00617A6F">
      <w:pPr>
        <w:pStyle w:val="ListParagraph"/>
        <w:numPr>
          <w:ilvl w:val="3"/>
          <w:numId w:val="188"/>
        </w:numPr>
        <w:tabs>
          <w:tab w:val="left" w:pos="3401"/>
          <w:tab w:val="left" w:pos="3402"/>
        </w:tabs>
        <w:spacing w:before="2"/>
        <w:ind w:hanging="721"/>
        <w:rPr>
          <w:sz w:val="24"/>
        </w:rPr>
      </w:pPr>
      <w:r>
        <w:rPr>
          <w:spacing w:val="-6"/>
          <w:sz w:val="24"/>
        </w:rPr>
        <w:t>Characteristics</w:t>
      </w:r>
      <w:r>
        <w:rPr>
          <w:spacing w:val="-8"/>
          <w:sz w:val="24"/>
        </w:rPr>
        <w:t xml:space="preserve"> </w:t>
      </w:r>
      <w:r>
        <w:rPr>
          <w:spacing w:val="-5"/>
          <w:sz w:val="24"/>
        </w:rPr>
        <w:t>(CS,</w:t>
      </w:r>
      <w:r>
        <w:rPr>
          <w:spacing w:val="-3"/>
          <w:sz w:val="24"/>
        </w:rPr>
        <w:t xml:space="preserve"> </w:t>
      </w:r>
      <w:r>
        <w:rPr>
          <w:spacing w:val="-5"/>
          <w:sz w:val="24"/>
        </w:rPr>
        <w:t>CG,</w:t>
      </w:r>
      <w:r>
        <w:rPr>
          <w:spacing w:val="-3"/>
          <w:sz w:val="24"/>
        </w:rPr>
        <w:t xml:space="preserve"> </w:t>
      </w:r>
      <w:r>
        <w:rPr>
          <w:spacing w:val="-5"/>
          <w:sz w:val="24"/>
        </w:rPr>
        <w:t>CD).</w:t>
      </w:r>
    </w:p>
    <w:p w:rsidR="00C35D8A" w:rsidRDefault="00C35D8A" w:rsidP="00617A6F">
      <w:pPr>
        <w:pStyle w:val="ListParagraph"/>
        <w:numPr>
          <w:ilvl w:val="0"/>
          <w:numId w:val="187"/>
        </w:numPr>
        <w:tabs>
          <w:tab w:val="left" w:pos="3401"/>
          <w:tab w:val="left" w:pos="3402"/>
        </w:tabs>
        <w:spacing w:before="3"/>
        <w:ind w:hanging="721"/>
        <w:rPr>
          <w:sz w:val="24"/>
        </w:rPr>
      </w:pPr>
      <w:r>
        <w:rPr>
          <w:spacing w:val="-7"/>
          <w:sz w:val="24"/>
        </w:rPr>
        <w:t>CS as</w:t>
      </w:r>
      <w:r>
        <w:rPr>
          <w:spacing w:val="-10"/>
          <w:sz w:val="24"/>
        </w:rPr>
        <w:t xml:space="preserve"> </w:t>
      </w:r>
      <w:r>
        <w:rPr>
          <w:spacing w:val="-6"/>
          <w:sz w:val="24"/>
        </w:rPr>
        <w:t>current</w:t>
      </w:r>
      <w:r>
        <w:rPr>
          <w:spacing w:val="-2"/>
          <w:sz w:val="24"/>
        </w:rPr>
        <w:t xml:space="preserve"> </w:t>
      </w:r>
      <w:r>
        <w:rPr>
          <w:spacing w:val="-6"/>
          <w:sz w:val="24"/>
        </w:rPr>
        <w:t>and</w:t>
      </w:r>
      <w:r>
        <w:rPr>
          <w:spacing w:val="-8"/>
          <w:sz w:val="24"/>
        </w:rPr>
        <w:t xml:space="preserve"> </w:t>
      </w:r>
      <w:r>
        <w:rPr>
          <w:spacing w:val="-6"/>
          <w:sz w:val="24"/>
        </w:rPr>
        <w:t>voltage</w:t>
      </w:r>
      <w:r>
        <w:rPr>
          <w:spacing w:val="-9"/>
          <w:sz w:val="24"/>
        </w:rPr>
        <w:t xml:space="preserve"> </w:t>
      </w:r>
      <w:r>
        <w:rPr>
          <w:spacing w:val="-6"/>
          <w:sz w:val="24"/>
        </w:rPr>
        <w:t>amplifier.</w:t>
      </w:r>
    </w:p>
    <w:p w:rsidR="00C35D8A" w:rsidRDefault="00C35D8A" w:rsidP="00617A6F">
      <w:pPr>
        <w:pStyle w:val="ListParagraph"/>
        <w:numPr>
          <w:ilvl w:val="0"/>
          <w:numId w:val="187"/>
        </w:numPr>
        <w:tabs>
          <w:tab w:val="left" w:pos="3401"/>
          <w:tab w:val="left" w:pos="3402"/>
        </w:tabs>
        <w:spacing w:before="2"/>
        <w:ind w:hanging="721"/>
        <w:rPr>
          <w:sz w:val="24"/>
        </w:rPr>
      </w:pPr>
      <w:r>
        <w:rPr>
          <w:spacing w:val="-7"/>
          <w:sz w:val="24"/>
        </w:rPr>
        <w:t>Applications</w:t>
      </w:r>
      <w:r>
        <w:rPr>
          <w:spacing w:val="-9"/>
          <w:sz w:val="24"/>
        </w:rPr>
        <w:t xml:space="preserve"> </w:t>
      </w:r>
      <w:r>
        <w:rPr>
          <w:spacing w:val="-7"/>
          <w:sz w:val="24"/>
        </w:rPr>
        <w:t>of</w:t>
      </w:r>
      <w:r>
        <w:rPr>
          <w:spacing w:val="-15"/>
          <w:sz w:val="24"/>
        </w:rPr>
        <w:t xml:space="preserve"> </w:t>
      </w:r>
      <w:r>
        <w:rPr>
          <w:spacing w:val="-7"/>
          <w:sz w:val="24"/>
        </w:rPr>
        <w:t>MOSFET</w:t>
      </w:r>
      <w:r>
        <w:rPr>
          <w:spacing w:val="-4"/>
          <w:sz w:val="24"/>
        </w:rPr>
        <w:t xml:space="preserve"> </w:t>
      </w:r>
      <w:r>
        <w:rPr>
          <w:spacing w:val="-7"/>
          <w:sz w:val="24"/>
        </w:rPr>
        <w:t>amplifiers.</w:t>
      </w:r>
    </w:p>
    <w:p w:rsidR="00C35D8A" w:rsidRDefault="00C35D8A" w:rsidP="00617A6F">
      <w:pPr>
        <w:pStyle w:val="ListParagraph"/>
        <w:numPr>
          <w:ilvl w:val="2"/>
          <w:numId w:val="188"/>
        </w:numPr>
        <w:tabs>
          <w:tab w:val="left" w:pos="2681"/>
          <w:tab w:val="left" w:pos="2682"/>
        </w:tabs>
        <w:spacing w:before="3"/>
        <w:rPr>
          <w:sz w:val="24"/>
        </w:rPr>
      </w:pPr>
      <w:r>
        <w:rPr>
          <w:spacing w:val="-5"/>
          <w:sz w:val="24"/>
        </w:rPr>
        <w:t>MOSFET</w:t>
      </w:r>
      <w:r>
        <w:rPr>
          <w:spacing w:val="-6"/>
          <w:sz w:val="24"/>
        </w:rPr>
        <w:t xml:space="preserve"> </w:t>
      </w:r>
      <w:r>
        <w:rPr>
          <w:spacing w:val="-4"/>
          <w:sz w:val="24"/>
        </w:rPr>
        <w:t>&amp;</w:t>
      </w:r>
      <w:r>
        <w:rPr>
          <w:spacing w:val="-12"/>
          <w:sz w:val="24"/>
        </w:rPr>
        <w:t xml:space="preserve"> </w:t>
      </w:r>
      <w:r>
        <w:rPr>
          <w:spacing w:val="-4"/>
          <w:sz w:val="24"/>
        </w:rPr>
        <w:t>CMOS.</w:t>
      </w:r>
    </w:p>
    <w:p w:rsidR="00C35D8A" w:rsidRDefault="00C35D8A" w:rsidP="00617A6F">
      <w:pPr>
        <w:pStyle w:val="ListParagraph"/>
        <w:numPr>
          <w:ilvl w:val="3"/>
          <w:numId w:val="188"/>
        </w:numPr>
        <w:tabs>
          <w:tab w:val="left" w:pos="2917"/>
        </w:tabs>
        <w:spacing w:before="2"/>
        <w:ind w:left="2916" w:hanging="236"/>
        <w:rPr>
          <w:sz w:val="24"/>
        </w:rPr>
      </w:pPr>
      <w:r>
        <w:rPr>
          <w:spacing w:val="-6"/>
          <w:sz w:val="24"/>
        </w:rPr>
        <w:t>MOSFET as</w:t>
      </w:r>
      <w:r>
        <w:rPr>
          <w:spacing w:val="-9"/>
          <w:sz w:val="24"/>
        </w:rPr>
        <w:t xml:space="preserve"> </w:t>
      </w:r>
      <w:r>
        <w:rPr>
          <w:spacing w:val="-6"/>
          <w:sz w:val="24"/>
        </w:rPr>
        <w:t>a</w:t>
      </w:r>
      <w:r>
        <w:rPr>
          <w:spacing w:val="-8"/>
          <w:sz w:val="24"/>
        </w:rPr>
        <w:t xml:space="preserve"> </w:t>
      </w:r>
      <w:r>
        <w:rPr>
          <w:spacing w:val="-6"/>
          <w:sz w:val="24"/>
        </w:rPr>
        <w:t>switch</w:t>
      </w:r>
      <w:r>
        <w:rPr>
          <w:spacing w:val="-12"/>
          <w:sz w:val="24"/>
        </w:rPr>
        <w:t xml:space="preserve"> </w:t>
      </w:r>
      <w:r>
        <w:rPr>
          <w:spacing w:val="-5"/>
          <w:sz w:val="24"/>
        </w:rPr>
        <w:t>and</w:t>
      </w:r>
      <w:r>
        <w:rPr>
          <w:spacing w:val="-7"/>
          <w:sz w:val="24"/>
        </w:rPr>
        <w:t xml:space="preserve"> </w:t>
      </w:r>
      <w:r>
        <w:rPr>
          <w:spacing w:val="-5"/>
          <w:sz w:val="24"/>
        </w:rPr>
        <w:t>its</w:t>
      </w:r>
      <w:r>
        <w:rPr>
          <w:spacing w:val="-8"/>
          <w:sz w:val="24"/>
        </w:rPr>
        <w:t xml:space="preserve"> </w:t>
      </w:r>
      <w:r>
        <w:rPr>
          <w:spacing w:val="-5"/>
          <w:sz w:val="24"/>
        </w:rPr>
        <w:t>characteristics.</w:t>
      </w:r>
    </w:p>
    <w:p w:rsidR="00C35D8A" w:rsidRDefault="00C35D8A" w:rsidP="00617A6F">
      <w:pPr>
        <w:pStyle w:val="ListParagraph"/>
        <w:numPr>
          <w:ilvl w:val="3"/>
          <w:numId w:val="188"/>
        </w:numPr>
        <w:tabs>
          <w:tab w:val="left" w:pos="2927"/>
        </w:tabs>
        <w:spacing w:before="3"/>
        <w:ind w:left="2926" w:hanging="246"/>
        <w:rPr>
          <w:sz w:val="24"/>
        </w:rPr>
      </w:pPr>
      <w:r>
        <w:rPr>
          <w:spacing w:val="-6"/>
          <w:sz w:val="24"/>
        </w:rPr>
        <w:t>CMOS</w:t>
      </w:r>
      <w:r>
        <w:rPr>
          <w:spacing w:val="-7"/>
          <w:sz w:val="24"/>
        </w:rPr>
        <w:t xml:space="preserve"> </w:t>
      </w:r>
      <w:r>
        <w:rPr>
          <w:spacing w:val="-6"/>
          <w:sz w:val="24"/>
        </w:rPr>
        <w:t>as</w:t>
      </w:r>
      <w:r>
        <w:rPr>
          <w:spacing w:val="-9"/>
          <w:sz w:val="24"/>
        </w:rPr>
        <w:t xml:space="preserve"> </w:t>
      </w:r>
      <w:r>
        <w:rPr>
          <w:spacing w:val="-5"/>
          <w:sz w:val="24"/>
        </w:rPr>
        <w:t>switch.</w:t>
      </w:r>
    </w:p>
    <w:p w:rsidR="00C35D8A" w:rsidRDefault="00C35D8A" w:rsidP="00C35D8A">
      <w:pPr>
        <w:pStyle w:val="BodyText"/>
        <w:spacing w:before="9"/>
        <w:ind w:left="0" w:firstLine="0"/>
      </w:pPr>
    </w:p>
    <w:p w:rsidR="00C35D8A" w:rsidRDefault="00C35D8A" w:rsidP="00617A6F">
      <w:pPr>
        <w:pStyle w:val="Heading2"/>
        <w:numPr>
          <w:ilvl w:val="0"/>
          <w:numId w:val="188"/>
        </w:numPr>
        <w:tabs>
          <w:tab w:val="left" w:pos="1240"/>
          <w:tab w:val="left" w:pos="1241"/>
          <w:tab w:val="left" w:pos="9288"/>
        </w:tabs>
        <w:spacing w:line="275" w:lineRule="exact"/>
      </w:pPr>
      <w:proofErr w:type="gramStart"/>
      <w:r>
        <w:rPr>
          <w:spacing w:val="-5"/>
        </w:rPr>
        <w:t>BIPOLAR</w:t>
      </w:r>
      <w:r>
        <w:rPr>
          <w:spacing w:val="-9"/>
        </w:rPr>
        <w:t xml:space="preserve"> </w:t>
      </w:r>
      <w:r>
        <w:rPr>
          <w:spacing w:val="-5"/>
        </w:rPr>
        <w:t>JUNCTION</w:t>
      </w:r>
      <w:r>
        <w:rPr>
          <w:spacing w:val="-9"/>
        </w:rPr>
        <w:t xml:space="preserve"> </w:t>
      </w:r>
      <w:r>
        <w:rPr>
          <w:spacing w:val="-5"/>
        </w:rPr>
        <w:t>TRANSISTORS.</w:t>
      </w:r>
      <w:proofErr w:type="gramEnd"/>
      <w:r>
        <w:rPr>
          <w:spacing w:val="-5"/>
        </w:rPr>
        <w:tab/>
      </w:r>
      <w:proofErr w:type="gramStart"/>
      <w:r>
        <w:rPr>
          <w:spacing w:val="-3"/>
        </w:rPr>
        <w:t>8</w:t>
      </w:r>
      <w:r>
        <w:rPr>
          <w:spacing w:val="-12"/>
        </w:rPr>
        <w:t xml:space="preserve"> </w:t>
      </w:r>
      <w:r>
        <w:rPr>
          <w:spacing w:val="-3"/>
        </w:rPr>
        <w:t>Hrs.</w:t>
      </w:r>
      <w:proofErr w:type="gramEnd"/>
    </w:p>
    <w:p w:rsidR="00C35D8A" w:rsidRDefault="00C35D8A" w:rsidP="00617A6F">
      <w:pPr>
        <w:pStyle w:val="ListParagraph"/>
        <w:numPr>
          <w:ilvl w:val="1"/>
          <w:numId w:val="188"/>
        </w:numPr>
        <w:tabs>
          <w:tab w:val="left" w:pos="1960"/>
          <w:tab w:val="left" w:pos="1961"/>
        </w:tabs>
        <w:spacing w:before="0" w:line="275" w:lineRule="exact"/>
        <w:rPr>
          <w:sz w:val="24"/>
        </w:rPr>
      </w:pPr>
      <w:r>
        <w:rPr>
          <w:spacing w:val="-6"/>
          <w:sz w:val="24"/>
        </w:rPr>
        <w:t>Bipolar</w:t>
      </w:r>
      <w:r>
        <w:rPr>
          <w:spacing w:val="-5"/>
          <w:sz w:val="24"/>
        </w:rPr>
        <w:t xml:space="preserve"> </w:t>
      </w:r>
      <w:r>
        <w:rPr>
          <w:spacing w:val="-6"/>
          <w:sz w:val="24"/>
        </w:rPr>
        <w:t>Junction</w:t>
      </w:r>
      <w:r>
        <w:rPr>
          <w:spacing w:val="-11"/>
          <w:sz w:val="24"/>
        </w:rPr>
        <w:t xml:space="preserve"> </w:t>
      </w:r>
      <w:r>
        <w:rPr>
          <w:spacing w:val="-5"/>
          <w:sz w:val="24"/>
        </w:rPr>
        <w:t>Transistor (BJT)</w:t>
      </w:r>
    </w:p>
    <w:p w:rsidR="00C35D8A" w:rsidRDefault="00C35D8A" w:rsidP="00617A6F">
      <w:pPr>
        <w:pStyle w:val="ListParagraph"/>
        <w:numPr>
          <w:ilvl w:val="2"/>
          <w:numId w:val="188"/>
        </w:numPr>
        <w:tabs>
          <w:tab w:val="left" w:pos="2681"/>
          <w:tab w:val="left" w:pos="2682"/>
        </w:tabs>
        <w:spacing w:before="3"/>
        <w:rPr>
          <w:sz w:val="24"/>
        </w:rPr>
      </w:pPr>
      <w:r>
        <w:rPr>
          <w:spacing w:val="-6"/>
          <w:sz w:val="24"/>
        </w:rPr>
        <w:t>Construction,</w:t>
      </w:r>
      <w:r>
        <w:rPr>
          <w:spacing w:val="-4"/>
          <w:sz w:val="24"/>
        </w:rPr>
        <w:t xml:space="preserve"> </w:t>
      </w:r>
      <w:r>
        <w:rPr>
          <w:spacing w:val="-5"/>
          <w:sz w:val="24"/>
        </w:rPr>
        <w:t>Application</w:t>
      </w:r>
      <w:r>
        <w:rPr>
          <w:spacing w:val="-10"/>
          <w:sz w:val="24"/>
        </w:rPr>
        <w:t xml:space="preserve"> </w:t>
      </w:r>
      <w:r>
        <w:rPr>
          <w:spacing w:val="-5"/>
          <w:sz w:val="24"/>
        </w:rPr>
        <w:t>of</w:t>
      </w:r>
      <w:r>
        <w:rPr>
          <w:spacing w:val="-15"/>
          <w:sz w:val="24"/>
        </w:rPr>
        <w:t xml:space="preserve"> </w:t>
      </w:r>
      <w:r>
        <w:rPr>
          <w:spacing w:val="-5"/>
          <w:sz w:val="24"/>
        </w:rPr>
        <w:t>BJT</w:t>
      </w:r>
    </w:p>
    <w:p w:rsidR="00C35D8A" w:rsidRDefault="00C35D8A" w:rsidP="00617A6F">
      <w:pPr>
        <w:pStyle w:val="ListParagraph"/>
        <w:numPr>
          <w:ilvl w:val="2"/>
          <w:numId w:val="188"/>
        </w:numPr>
        <w:tabs>
          <w:tab w:val="left" w:pos="2681"/>
          <w:tab w:val="left" w:pos="2682"/>
        </w:tabs>
        <w:spacing w:before="2"/>
        <w:rPr>
          <w:sz w:val="24"/>
        </w:rPr>
      </w:pPr>
      <w:r>
        <w:rPr>
          <w:spacing w:val="-8"/>
          <w:sz w:val="24"/>
        </w:rPr>
        <w:t>BJT</w:t>
      </w:r>
      <w:r>
        <w:rPr>
          <w:spacing w:val="-6"/>
          <w:sz w:val="24"/>
        </w:rPr>
        <w:t xml:space="preserve"> </w:t>
      </w:r>
      <w:r>
        <w:rPr>
          <w:spacing w:val="-8"/>
          <w:sz w:val="24"/>
        </w:rPr>
        <w:t>amplifiers.</w:t>
      </w:r>
    </w:p>
    <w:p w:rsidR="00C35D8A" w:rsidRDefault="00C35D8A" w:rsidP="00617A6F">
      <w:pPr>
        <w:pStyle w:val="ListParagraph"/>
        <w:numPr>
          <w:ilvl w:val="2"/>
          <w:numId w:val="188"/>
        </w:numPr>
        <w:tabs>
          <w:tab w:val="left" w:pos="2681"/>
          <w:tab w:val="left" w:pos="2682"/>
        </w:tabs>
        <w:spacing w:before="3" w:line="242" w:lineRule="auto"/>
        <w:ind w:right="869" w:hanging="778"/>
        <w:rPr>
          <w:sz w:val="24"/>
        </w:rPr>
      </w:pPr>
      <w:r>
        <w:rPr>
          <w:spacing w:val="-3"/>
          <w:sz w:val="24"/>
        </w:rPr>
        <w:t>Characteristics</w:t>
      </w:r>
      <w:r>
        <w:rPr>
          <w:spacing w:val="-5"/>
          <w:sz w:val="24"/>
        </w:rPr>
        <w:t xml:space="preserve"> </w:t>
      </w:r>
      <w:r>
        <w:rPr>
          <w:spacing w:val="-3"/>
          <w:sz w:val="24"/>
        </w:rPr>
        <w:t>of</w:t>
      </w:r>
      <w:r>
        <w:rPr>
          <w:spacing w:val="-12"/>
          <w:sz w:val="24"/>
        </w:rPr>
        <w:t xml:space="preserve"> </w:t>
      </w:r>
      <w:r>
        <w:rPr>
          <w:spacing w:val="-3"/>
          <w:sz w:val="24"/>
        </w:rPr>
        <w:t>BJT</w:t>
      </w:r>
      <w:r>
        <w:rPr>
          <w:spacing w:val="-5"/>
          <w:sz w:val="24"/>
        </w:rPr>
        <w:t xml:space="preserve"> </w:t>
      </w:r>
      <w:r>
        <w:rPr>
          <w:spacing w:val="-3"/>
          <w:sz w:val="24"/>
        </w:rPr>
        <w:t>amplifiers</w:t>
      </w:r>
      <w:r>
        <w:rPr>
          <w:spacing w:val="-7"/>
          <w:sz w:val="24"/>
        </w:rPr>
        <w:t xml:space="preserve"> </w:t>
      </w:r>
      <w:r>
        <w:rPr>
          <w:spacing w:val="-3"/>
          <w:sz w:val="24"/>
        </w:rPr>
        <w:t>(Common</w:t>
      </w:r>
      <w:r>
        <w:rPr>
          <w:spacing w:val="-10"/>
          <w:sz w:val="24"/>
        </w:rPr>
        <w:t xml:space="preserve"> </w:t>
      </w:r>
      <w:r>
        <w:rPr>
          <w:spacing w:val="-3"/>
          <w:sz w:val="24"/>
        </w:rPr>
        <w:t>Emitter,</w:t>
      </w:r>
      <w:r>
        <w:rPr>
          <w:spacing w:val="-5"/>
          <w:sz w:val="24"/>
        </w:rPr>
        <w:t xml:space="preserve"> </w:t>
      </w:r>
      <w:r>
        <w:rPr>
          <w:spacing w:val="-3"/>
          <w:sz w:val="24"/>
        </w:rPr>
        <w:t>common</w:t>
      </w:r>
      <w:r>
        <w:rPr>
          <w:spacing w:val="-10"/>
          <w:sz w:val="24"/>
        </w:rPr>
        <w:t xml:space="preserve"> </w:t>
      </w:r>
      <w:r>
        <w:rPr>
          <w:spacing w:val="-3"/>
          <w:sz w:val="24"/>
        </w:rPr>
        <w:t>Base,</w:t>
      </w:r>
      <w:r>
        <w:rPr>
          <w:spacing w:val="-5"/>
          <w:sz w:val="24"/>
        </w:rPr>
        <w:t xml:space="preserve"> </w:t>
      </w:r>
      <w:r>
        <w:rPr>
          <w:spacing w:val="-3"/>
          <w:sz w:val="24"/>
        </w:rPr>
        <w:t>common</w:t>
      </w:r>
      <w:r>
        <w:rPr>
          <w:spacing w:val="-57"/>
          <w:sz w:val="24"/>
        </w:rPr>
        <w:t xml:space="preserve"> </w:t>
      </w:r>
      <w:r>
        <w:rPr>
          <w:sz w:val="24"/>
        </w:rPr>
        <w:t>collector).</w:t>
      </w:r>
    </w:p>
    <w:p w:rsidR="00C35D8A" w:rsidRDefault="00C35D8A" w:rsidP="00617A6F">
      <w:pPr>
        <w:pStyle w:val="ListParagraph"/>
        <w:numPr>
          <w:ilvl w:val="2"/>
          <w:numId w:val="188"/>
        </w:numPr>
        <w:tabs>
          <w:tab w:val="left" w:pos="2681"/>
          <w:tab w:val="left" w:pos="2682"/>
        </w:tabs>
        <w:spacing w:before="0" w:line="275" w:lineRule="exact"/>
        <w:rPr>
          <w:sz w:val="24"/>
        </w:rPr>
      </w:pPr>
      <w:r>
        <w:rPr>
          <w:spacing w:val="-7"/>
          <w:sz w:val="24"/>
        </w:rPr>
        <w:t>BJT</w:t>
      </w:r>
      <w:r>
        <w:rPr>
          <w:spacing w:val="-5"/>
          <w:sz w:val="24"/>
        </w:rPr>
        <w:t xml:space="preserve"> </w:t>
      </w:r>
      <w:r>
        <w:rPr>
          <w:spacing w:val="-7"/>
          <w:sz w:val="24"/>
        </w:rPr>
        <w:t>as</w:t>
      </w:r>
      <w:r>
        <w:rPr>
          <w:spacing w:val="-9"/>
          <w:sz w:val="24"/>
        </w:rPr>
        <w:t xml:space="preserve"> </w:t>
      </w:r>
      <w:r>
        <w:rPr>
          <w:spacing w:val="-7"/>
          <w:sz w:val="24"/>
        </w:rPr>
        <w:t>a</w:t>
      </w:r>
      <w:r>
        <w:rPr>
          <w:spacing w:val="-8"/>
          <w:sz w:val="24"/>
        </w:rPr>
        <w:t xml:space="preserve"> </w:t>
      </w:r>
      <w:r>
        <w:rPr>
          <w:spacing w:val="-7"/>
          <w:sz w:val="24"/>
        </w:rPr>
        <w:t>voltage</w:t>
      </w:r>
      <w:r>
        <w:rPr>
          <w:spacing w:val="-8"/>
          <w:sz w:val="24"/>
        </w:rPr>
        <w:t xml:space="preserve"> </w:t>
      </w:r>
      <w:r>
        <w:rPr>
          <w:spacing w:val="-6"/>
          <w:sz w:val="24"/>
        </w:rPr>
        <w:t>amplifier.</w:t>
      </w:r>
    </w:p>
    <w:p w:rsidR="00C35D8A" w:rsidRDefault="00C35D8A" w:rsidP="00617A6F">
      <w:pPr>
        <w:pStyle w:val="ListParagraph"/>
        <w:numPr>
          <w:ilvl w:val="1"/>
          <w:numId w:val="188"/>
        </w:numPr>
        <w:tabs>
          <w:tab w:val="left" w:pos="1960"/>
          <w:tab w:val="left" w:pos="1961"/>
        </w:tabs>
        <w:spacing w:before="3"/>
        <w:rPr>
          <w:sz w:val="24"/>
        </w:rPr>
      </w:pPr>
      <w:r>
        <w:rPr>
          <w:spacing w:val="-5"/>
          <w:sz w:val="24"/>
        </w:rPr>
        <w:t>BJT</w:t>
      </w:r>
      <w:r>
        <w:rPr>
          <w:spacing w:val="-7"/>
          <w:sz w:val="24"/>
        </w:rPr>
        <w:t xml:space="preserve"> </w:t>
      </w:r>
      <w:r>
        <w:rPr>
          <w:spacing w:val="-4"/>
          <w:sz w:val="24"/>
        </w:rPr>
        <w:t>as</w:t>
      </w:r>
      <w:r>
        <w:rPr>
          <w:spacing w:val="-10"/>
          <w:sz w:val="24"/>
        </w:rPr>
        <w:t xml:space="preserve"> </w:t>
      </w:r>
      <w:r>
        <w:rPr>
          <w:spacing w:val="-4"/>
          <w:sz w:val="24"/>
        </w:rPr>
        <w:t>a</w:t>
      </w:r>
      <w:r>
        <w:rPr>
          <w:spacing w:val="-10"/>
          <w:sz w:val="24"/>
        </w:rPr>
        <w:t xml:space="preserve"> </w:t>
      </w:r>
      <w:r>
        <w:rPr>
          <w:spacing w:val="-4"/>
          <w:sz w:val="24"/>
        </w:rPr>
        <w:t>switch</w:t>
      </w:r>
    </w:p>
    <w:p w:rsidR="00C35D8A" w:rsidRDefault="00C35D8A" w:rsidP="00617A6F">
      <w:pPr>
        <w:pStyle w:val="ListParagraph"/>
        <w:numPr>
          <w:ilvl w:val="0"/>
          <w:numId w:val="186"/>
        </w:numPr>
        <w:tabs>
          <w:tab w:val="left" w:pos="3401"/>
          <w:tab w:val="left" w:pos="3402"/>
        </w:tabs>
        <w:spacing w:before="2"/>
        <w:ind w:hanging="721"/>
        <w:rPr>
          <w:sz w:val="24"/>
        </w:rPr>
      </w:pPr>
      <w:r>
        <w:rPr>
          <w:spacing w:val="-6"/>
          <w:sz w:val="24"/>
        </w:rPr>
        <w:t>Characteristics</w:t>
      </w:r>
      <w:r>
        <w:rPr>
          <w:spacing w:val="-9"/>
          <w:sz w:val="24"/>
        </w:rPr>
        <w:t xml:space="preserve"> </w:t>
      </w:r>
      <w:r>
        <w:rPr>
          <w:spacing w:val="-5"/>
          <w:sz w:val="24"/>
        </w:rPr>
        <w:t>of</w:t>
      </w:r>
      <w:r>
        <w:rPr>
          <w:spacing w:val="-15"/>
          <w:sz w:val="24"/>
        </w:rPr>
        <w:t xml:space="preserve"> </w:t>
      </w:r>
      <w:r>
        <w:rPr>
          <w:spacing w:val="-5"/>
          <w:sz w:val="24"/>
        </w:rPr>
        <w:t>a</w:t>
      </w:r>
      <w:r>
        <w:rPr>
          <w:spacing w:val="-7"/>
          <w:sz w:val="24"/>
        </w:rPr>
        <w:t xml:space="preserve"> </w:t>
      </w:r>
      <w:r>
        <w:rPr>
          <w:spacing w:val="-5"/>
          <w:sz w:val="24"/>
        </w:rPr>
        <w:t>BJT switch.</w:t>
      </w:r>
    </w:p>
    <w:p w:rsidR="00C35D8A" w:rsidRDefault="00C35D8A" w:rsidP="00617A6F">
      <w:pPr>
        <w:pStyle w:val="ListParagraph"/>
        <w:numPr>
          <w:ilvl w:val="0"/>
          <w:numId w:val="186"/>
        </w:numPr>
        <w:tabs>
          <w:tab w:val="left" w:pos="3401"/>
          <w:tab w:val="left" w:pos="3402"/>
        </w:tabs>
        <w:spacing w:before="3"/>
        <w:ind w:hanging="721"/>
        <w:rPr>
          <w:sz w:val="24"/>
        </w:rPr>
      </w:pPr>
      <w:r>
        <w:rPr>
          <w:spacing w:val="-5"/>
          <w:sz w:val="24"/>
        </w:rPr>
        <w:t>Use</w:t>
      </w:r>
      <w:r>
        <w:rPr>
          <w:spacing w:val="-9"/>
          <w:sz w:val="24"/>
        </w:rPr>
        <w:t xml:space="preserve"> </w:t>
      </w:r>
      <w:r>
        <w:rPr>
          <w:spacing w:val="-5"/>
          <w:sz w:val="24"/>
        </w:rPr>
        <w:t>of</w:t>
      </w:r>
      <w:r>
        <w:rPr>
          <w:spacing w:val="-16"/>
          <w:sz w:val="24"/>
        </w:rPr>
        <w:t xml:space="preserve"> </w:t>
      </w:r>
      <w:r>
        <w:rPr>
          <w:spacing w:val="-5"/>
          <w:sz w:val="24"/>
        </w:rPr>
        <w:t>BJT</w:t>
      </w:r>
      <w:r>
        <w:rPr>
          <w:spacing w:val="-6"/>
          <w:sz w:val="24"/>
        </w:rPr>
        <w:t xml:space="preserve"> </w:t>
      </w:r>
      <w:r>
        <w:rPr>
          <w:spacing w:val="-5"/>
          <w:sz w:val="24"/>
        </w:rPr>
        <w:t>as</w:t>
      </w:r>
      <w:r>
        <w:rPr>
          <w:spacing w:val="-9"/>
          <w:sz w:val="24"/>
        </w:rPr>
        <w:t xml:space="preserve"> </w:t>
      </w:r>
      <w:r>
        <w:rPr>
          <w:spacing w:val="-4"/>
          <w:sz w:val="24"/>
        </w:rPr>
        <w:t>switch.</w:t>
      </w:r>
    </w:p>
    <w:p w:rsidR="00C35D8A" w:rsidRDefault="00C35D8A" w:rsidP="00C35D8A">
      <w:pPr>
        <w:pStyle w:val="BodyText"/>
        <w:spacing w:before="9"/>
        <w:ind w:left="0" w:firstLine="0"/>
      </w:pPr>
    </w:p>
    <w:p w:rsidR="00C35D8A" w:rsidRDefault="00C35D8A" w:rsidP="00617A6F">
      <w:pPr>
        <w:pStyle w:val="Heading2"/>
        <w:numPr>
          <w:ilvl w:val="0"/>
          <w:numId w:val="188"/>
        </w:numPr>
        <w:tabs>
          <w:tab w:val="left" w:pos="1240"/>
          <w:tab w:val="left" w:pos="1241"/>
          <w:tab w:val="left" w:pos="9173"/>
        </w:tabs>
        <w:spacing w:before="1" w:line="275" w:lineRule="exact"/>
      </w:pPr>
      <w:r>
        <w:rPr>
          <w:spacing w:val="-6"/>
        </w:rPr>
        <w:t>SILICON</w:t>
      </w:r>
      <w:r>
        <w:rPr>
          <w:spacing w:val="-8"/>
        </w:rPr>
        <w:t xml:space="preserve"> </w:t>
      </w:r>
      <w:r>
        <w:rPr>
          <w:spacing w:val="-6"/>
        </w:rPr>
        <w:t>CONTROLLED</w:t>
      </w:r>
      <w:r>
        <w:rPr>
          <w:spacing w:val="-8"/>
        </w:rPr>
        <w:t xml:space="preserve"> </w:t>
      </w:r>
      <w:r>
        <w:rPr>
          <w:spacing w:val="-5"/>
        </w:rPr>
        <w:t>RECTIFIERS.</w:t>
      </w:r>
      <w:r>
        <w:rPr>
          <w:spacing w:val="-5"/>
        </w:rPr>
        <w:tab/>
      </w:r>
      <w:proofErr w:type="gramStart"/>
      <w:r>
        <w:rPr>
          <w:spacing w:val="-3"/>
        </w:rPr>
        <w:t>08</w:t>
      </w:r>
      <w:r>
        <w:rPr>
          <w:spacing w:val="-12"/>
        </w:rPr>
        <w:t xml:space="preserve"> </w:t>
      </w:r>
      <w:r>
        <w:rPr>
          <w:spacing w:val="-3"/>
        </w:rPr>
        <w:t>Hrs.</w:t>
      </w:r>
      <w:proofErr w:type="gramEnd"/>
    </w:p>
    <w:p w:rsidR="00C35D8A" w:rsidRDefault="00C35D8A" w:rsidP="00617A6F">
      <w:pPr>
        <w:pStyle w:val="ListParagraph"/>
        <w:numPr>
          <w:ilvl w:val="1"/>
          <w:numId w:val="188"/>
        </w:numPr>
        <w:tabs>
          <w:tab w:val="left" w:pos="1960"/>
          <w:tab w:val="left" w:pos="1961"/>
        </w:tabs>
        <w:spacing w:before="0" w:line="275" w:lineRule="exact"/>
        <w:rPr>
          <w:sz w:val="24"/>
        </w:rPr>
      </w:pPr>
      <w:r>
        <w:rPr>
          <w:spacing w:val="-7"/>
          <w:sz w:val="24"/>
        </w:rPr>
        <w:t>Silicon</w:t>
      </w:r>
      <w:r>
        <w:rPr>
          <w:spacing w:val="-12"/>
          <w:sz w:val="24"/>
        </w:rPr>
        <w:t xml:space="preserve"> </w:t>
      </w:r>
      <w:r>
        <w:rPr>
          <w:spacing w:val="-7"/>
          <w:sz w:val="24"/>
        </w:rPr>
        <w:t xml:space="preserve">Controlled </w:t>
      </w:r>
      <w:r>
        <w:rPr>
          <w:spacing w:val="-6"/>
          <w:sz w:val="24"/>
        </w:rPr>
        <w:t>Rectifiers.</w:t>
      </w:r>
    </w:p>
    <w:p w:rsidR="00C35D8A" w:rsidRDefault="00C35D8A" w:rsidP="00617A6F">
      <w:pPr>
        <w:pStyle w:val="ListParagraph"/>
        <w:numPr>
          <w:ilvl w:val="2"/>
          <w:numId w:val="188"/>
        </w:numPr>
        <w:tabs>
          <w:tab w:val="left" w:pos="2681"/>
          <w:tab w:val="left" w:pos="2682"/>
        </w:tabs>
        <w:spacing w:before="2"/>
        <w:rPr>
          <w:sz w:val="24"/>
        </w:rPr>
      </w:pPr>
      <w:r>
        <w:rPr>
          <w:spacing w:val="-7"/>
          <w:sz w:val="24"/>
        </w:rPr>
        <w:t>Silicon</w:t>
      </w:r>
      <w:r>
        <w:rPr>
          <w:spacing w:val="-10"/>
          <w:sz w:val="24"/>
        </w:rPr>
        <w:t xml:space="preserve"> </w:t>
      </w:r>
      <w:r>
        <w:rPr>
          <w:spacing w:val="-7"/>
          <w:sz w:val="24"/>
        </w:rPr>
        <w:t>controlled</w:t>
      </w:r>
      <w:r>
        <w:rPr>
          <w:spacing w:val="-6"/>
          <w:sz w:val="24"/>
        </w:rPr>
        <w:t xml:space="preserve"> Rectifier</w:t>
      </w:r>
      <w:r>
        <w:rPr>
          <w:spacing w:val="-4"/>
          <w:sz w:val="24"/>
        </w:rPr>
        <w:t xml:space="preserve"> </w:t>
      </w:r>
      <w:r>
        <w:rPr>
          <w:spacing w:val="-6"/>
          <w:sz w:val="24"/>
        </w:rPr>
        <w:t>(SCR)</w:t>
      </w:r>
    </w:p>
    <w:p w:rsidR="00C35D8A" w:rsidRDefault="00C35D8A" w:rsidP="00617A6F">
      <w:pPr>
        <w:pStyle w:val="ListParagraph"/>
        <w:numPr>
          <w:ilvl w:val="0"/>
          <w:numId w:val="185"/>
        </w:numPr>
        <w:tabs>
          <w:tab w:val="left" w:pos="3401"/>
          <w:tab w:val="left" w:pos="3402"/>
        </w:tabs>
        <w:spacing w:before="3"/>
        <w:ind w:hanging="721"/>
        <w:rPr>
          <w:sz w:val="24"/>
        </w:rPr>
      </w:pPr>
      <w:r>
        <w:rPr>
          <w:spacing w:val="-6"/>
          <w:sz w:val="24"/>
        </w:rPr>
        <w:t>SCR,</w:t>
      </w:r>
      <w:r>
        <w:rPr>
          <w:spacing w:val="-4"/>
          <w:sz w:val="24"/>
        </w:rPr>
        <w:t xml:space="preserve"> </w:t>
      </w:r>
      <w:r>
        <w:rPr>
          <w:spacing w:val="-6"/>
          <w:sz w:val="24"/>
        </w:rPr>
        <w:t>construction,</w:t>
      </w:r>
      <w:r>
        <w:rPr>
          <w:spacing w:val="-3"/>
          <w:sz w:val="24"/>
        </w:rPr>
        <w:t xml:space="preserve"> </w:t>
      </w:r>
      <w:r>
        <w:rPr>
          <w:spacing w:val="-5"/>
          <w:sz w:val="24"/>
        </w:rPr>
        <w:t>operation</w:t>
      </w:r>
      <w:r>
        <w:rPr>
          <w:spacing w:val="-10"/>
          <w:sz w:val="24"/>
        </w:rPr>
        <w:t xml:space="preserve"> </w:t>
      </w:r>
      <w:r>
        <w:rPr>
          <w:spacing w:val="-5"/>
          <w:sz w:val="24"/>
        </w:rPr>
        <w:t>and</w:t>
      </w:r>
      <w:r>
        <w:rPr>
          <w:spacing w:val="-6"/>
          <w:sz w:val="24"/>
        </w:rPr>
        <w:t xml:space="preserve"> </w:t>
      </w:r>
      <w:r>
        <w:rPr>
          <w:spacing w:val="-5"/>
          <w:sz w:val="24"/>
        </w:rPr>
        <w:t>triggering</w:t>
      </w:r>
      <w:r>
        <w:rPr>
          <w:spacing w:val="-6"/>
          <w:sz w:val="24"/>
        </w:rPr>
        <w:t xml:space="preserve"> </w:t>
      </w:r>
      <w:r>
        <w:rPr>
          <w:spacing w:val="-5"/>
          <w:sz w:val="24"/>
        </w:rPr>
        <w:t>pulses.</w:t>
      </w:r>
    </w:p>
    <w:p w:rsidR="00C35D8A" w:rsidRDefault="00C35D8A" w:rsidP="00617A6F">
      <w:pPr>
        <w:pStyle w:val="ListParagraph"/>
        <w:numPr>
          <w:ilvl w:val="0"/>
          <w:numId w:val="185"/>
        </w:numPr>
        <w:tabs>
          <w:tab w:val="left" w:pos="3401"/>
          <w:tab w:val="left" w:pos="3402"/>
        </w:tabs>
        <w:spacing w:before="2"/>
        <w:ind w:hanging="721"/>
        <w:rPr>
          <w:sz w:val="24"/>
        </w:rPr>
      </w:pPr>
      <w:r>
        <w:rPr>
          <w:spacing w:val="-5"/>
          <w:sz w:val="24"/>
        </w:rPr>
        <w:t>SCR</w:t>
      </w:r>
      <w:r>
        <w:rPr>
          <w:spacing w:val="-9"/>
          <w:sz w:val="24"/>
        </w:rPr>
        <w:t xml:space="preserve"> </w:t>
      </w:r>
      <w:r>
        <w:rPr>
          <w:spacing w:val="-5"/>
          <w:sz w:val="24"/>
        </w:rPr>
        <w:t>application, power</w:t>
      </w:r>
      <w:r>
        <w:rPr>
          <w:spacing w:val="-6"/>
          <w:sz w:val="24"/>
        </w:rPr>
        <w:t xml:space="preserve"> </w:t>
      </w:r>
      <w:r>
        <w:rPr>
          <w:spacing w:val="-4"/>
          <w:sz w:val="24"/>
        </w:rPr>
        <w:t>control</w:t>
      </w:r>
      <w:r>
        <w:rPr>
          <w:spacing w:val="-17"/>
          <w:sz w:val="24"/>
        </w:rPr>
        <w:t xml:space="preserve"> </w:t>
      </w:r>
      <w:r>
        <w:rPr>
          <w:spacing w:val="-4"/>
          <w:sz w:val="24"/>
        </w:rPr>
        <w:t>of</w:t>
      </w:r>
      <w:r>
        <w:rPr>
          <w:spacing w:val="-16"/>
          <w:sz w:val="24"/>
        </w:rPr>
        <w:t xml:space="preserve"> </w:t>
      </w:r>
      <w:r>
        <w:rPr>
          <w:spacing w:val="-4"/>
          <w:sz w:val="24"/>
        </w:rPr>
        <w:t>AC</w:t>
      </w:r>
      <w:r>
        <w:rPr>
          <w:spacing w:val="-9"/>
          <w:sz w:val="24"/>
        </w:rPr>
        <w:t xml:space="preserve"> </w:t>
      </w:r>
      <w:r>
        <w:rPr>
          <w:spacing w:val="-4"/>
          <w:sz w:val="24"/>
        </w:rPr>
        <w:t>and</w:t>
      </w:r>
      <w:r>
        <w:rPr>
          <w:spacing w:val="-8"/>
          <w:sz w:val="24"/>
        </w:rPr>
        <w:t xml:space="preserve"> </w:t>
      </w:r>
      <w:r>
        <w:rPr>
          <w:spacing w:val="-4"/>
          <w:sz w:val="24"/>
        </w:rPr>
        <w:t>DC.</w:t>
      </w:r>
    </w:p>
    <w:p w:rsidR="00C35D8A" w:rsidRDefault="00C35D8A" w:rsidP="00617A6F">
      <w:pPr>
        <w:pStyle w:val="ListParagraph"/>
        <w:numPr>
          <w:ilvl w:val="0"/>
          <w:numId w:val="185"/>
        </w:numPr>
        <w:tabs>
          <w:tab w:val="left" w:pos="3401"/>
          <w:tab w:val="left" w:pos="3402"/>
        </w:tabs>
        <w:spacing w:before="2"/>
        <w:ind w:hanging="721"/>
        <w:rPr>
          <w:sz w:val="24"/>
        </w:rPr>
      </w:pPr>
      <w:r>
        <w:rPr>
          <w:spacing w:val="-5"/>
          <w:sz w:val="24"/>
        </w:rPr>
        <w:t>Phase</w:t>
      </w:r>
      <w:r>
        <w:rPr>
          <w:spacing w:val="-8"/>
          <w:sz w:val="24"/>
        </w:rPr>
        <w:t xml:space="preserve"> </w:t>
      </w:r>
      <w:r>
        <w:rPr>
          <w:spacing w:val="-5"/>
          <w:sz w:val="24"/>
        </w:rPr>
        <w:t>control</w:t>
      </w:r>
      <w:r>
        <w:rPr>
          <w:spacing w:val="-16"/>
          <w:sz w:val="24"/>
        </w:rPr>
        <w:t xml:space="preserve"> </w:t>
      </w:r>
      <w:r>
        <w:rPr>
          <w:spacing w:val="-5"/>
          <w:sz w:val="24"/>
        </w:rPr>
        <w:t>of</w:t>
      </w:r>
      <w:r>
        <w:rPr>
          <w:spacing w:val="-15"/>
          <w:sz w:val="24"/>
        </w:rPr>
        <w:t xml:space="preserve"> </w:t>
      </w:r>
      <w:r>
        <w:rPr>
          <w:spacing w:val="-5"/>
          <w:sz w:val="24"/>
        </w:rPr>
        <w:t>SCR's</w:t>
      </w:r>
      <w:r>
        <w:rPr>
          <w:spacing w:val="-9"/>
          <w:sz w:val="24"/>
        </w:rPr>
        <w:t xml:space="preserve"> </w:t>
      </w:r>
      <w:r>
        <w:rPr>
          <w:spacing w:val="-5"/>
          <w:sz w:val="24"/>
        </w:rPr>
        <w:t>on</w:t>
      </w:r>
      <w:r>
        <w:rPr>
          <w:spacing w:val="-11"/>
          <w:sz w:val="24"/>
        </w:rPr>
        <w:t xml:space="preserve"> </w:t>
      </w:r>
      <w:r>
        <w:rPr>
          <w:spacing w:val="-5"/>
          <w:sz w:val="24"/>
        </w:rPr>
        <w:t>resistive</w:t>
      </w:r>
      <w:r>
        <w:rPr>
          <w:spacing w:val="-8"/>
          <w:sz w:val="24"/>
        </w:rPr>
        <w:t xml:space="preserve"> </w:t>
      </w:r>
      <w:r>
        <w:rPr>
          <w:spacing w:val="-4"/>
          <w:sz w:val="24"/>
        </w:rPr>
        <w:t>loads</w:t>
      </w:r>
    </w:p>
    <w:p w:rsidR="00C35D8A" w:rsidRDefault="00C35D8A" w:rsidP="00C35D8A">
      <w:pPr>
        <w:pStyle w:val="BodyText"/>
        <w:ind w:left="0" w:firstLine="0"/>
      </w:pPr>
    </w:p>
    <w:p w:rsidR="00C35D8A" w:rsidRDefault="00C35D8A" w:rsidP="00617A6F">
      <w:pPr>
        <w:pStyle w:val="Heading2"/>
        <w:numPr>
          <w:ilvl w:val="0"/>
          <w:numId w:val="188"/>
        </w:numPr>
        <w:tabs>
          <w:tab w:val="left" w:pos="1240"/>
          <w:tab w:val="left" w:pos="1241"/>
          <w:tab w:val="left" w:pos="9173"/>
        </w:tabs>
        <w:spacing w:line="275" w:lineRule="exact"/>
      </w:pPr>
      <w:proofErr w:type="gramStart"/>
      <w:r>
        <w:t>THYRISTORS.</w:t>
      </w:r>
      <w:proofErr w:type="gramEnd"/>
      <w:r>
        <w:tab/>
      </w:r>
      <w:proofErr w:type="gramStart"/>
      <w:r>
        <w:rPr>
          <w:spacing w:val="-3"/>
        </w:rPr>
        <w:t>10</w:t>
      </w:r>
      <w:r>
        <w:rPr>
          <w:spacing w:val="-12"/>
        </w:rPr>
        <w:t xml:space="preserve"> </w:t>
      </w:r>
      <w:r>
        <w:rPr>
          <w:spacing w:val="-3"/>
        </w:rPr>
        <w:t>Hrs.</w:t>
      </w:r>
      <w:proofErr w:type="gramEnd"/>
    </w:p>
    <w:p w:rsidR="00C35D8A" w:rsidRDefault="00C35D8A" w:rsidP="00617A6F">
      <w:pPr>
        <w:pStyle w:val="ListParagraph"/>
        <w:numPr>
          <w:ilvl w:val="1"/>
          <w:numId w:val="188"/>
        </w:numPr>
        <w:tabs>
          <w:tab w:val="left" w:pos="1960"/>
          <w:tab w:val="left" w:pos="1961"/>
        </w:tabs>
        <w:spacing w:before="0" w:line="275" w:lineRule="exact"/>
        <w:rPr>
          <w:sz w:val="24"/>
        </w:rPr>
      </w:pPr>
      <w:r>
        <w:rPr>
          <w:spacing w:val="-5"/>
          <w:sz w:val="24"/>
        </w:rPr>
        <w:t>Other</w:t>
      </w:r>
      <w:r>
        <w:rPr>
          <w:spacing w:val="-9"/>
          <w:sz w:val="24"/>
        </w:rPr>
        <w:t xml:space="preserve"> </w:t>
      </w:r>
      <w:r>
        <w:rPr>
          <w:spacing w:val="-5"/>
          <w:sz w:val="24"/>
        </w:rPr>
        <w:t>Thyristors.</w:t>
      </w:r>
    </w:p>
    <w:p w:rsidR="00C35D8A" w:rsidRDefault="00C35D8A" w:rsidP="00617A6F">
      <w:pPr>
        <w:pStyle w:val="ListParagraph"/>
        <w:numPr>
          <w:ilvl w:val="2"/>
          <w:numId w:val="188"/>
        </w:numPr>
        <w:tabs>
          <w:tab w:val="left" w:pos="2681"/>
          <w:tab w:val="left" w:pos="2682"/>
        </w:tabs>
        <w:spacing w:before="3"/>
        <w:rPr>
          <w:sz w:val="24"/>
        </w:rPr>
      </w:pPr>
      <w:r>
        <w:rPr>
          <w:spacing w:val="-5"/>
          <w:sz w:val="24"/>
        </w:rPr>
        <w:t>Construction</w:t>
      </w:r>
      <w:r>
        <w:rPr>
          <w:spacing w:val="-12"/>
          <w:sz w:val="24"/>
        </w:rPr>
        <w:t xml:space="preserve"> </w:t>
      </w:r>
      <w:r>
        <w:rPr>
          <w:spacing w:val="-4"/>
          <w:sz w:val="24"/>
        </w:rPr>
        <w:t>and</w:t>
      </w:r>
      <w:r>
        <w:rPr>
          <w:spacing w:val="-7"/>
          <w:sz w:val="24"/>
        </w:rPr>
        <w:t xml:space="preserve"> </w:t>
      </w:r>
      <w:r>
        <w:rPr>
          <w:spacing w:val="-4"/>
          <w:sz w:val="24"/>
        </w:rPr>
        <w:t>operation</w:t>
      </w:r>
      <w:r>
        <w:rPr>
          <w:spacing w:val="-12"/>
          <w:sz w:val="24"/>
        </w:rPr>
        <w:t xml:space="preserve"> </w:t>
      </w:r>
      <w:r>
        <w:rPr>
          <w:spacing w:val="-4"/>
          <w:sz w:val="24"/>
        </w:rPr>
        <w:t>of</w:t>
      </w:r>
      <w:r>
        <w:rPr>
          <w:spacing w:val="-16"/>
          <w:sz w:val="24"/>
        </w:rPr>
        <w:t xml:space="preserve"> </w:t>
      </w:r>
      <w:r>
        <w:rPr>
          <w:spacing w:val="-4"/>
          <w:sz w:val="24"/>
        </w:rPr>
        <w:t>TRIAC</w:t>
      </w:r>
      <w:r>
        <w:rPr>
          <w:spacing w:val="-8"/>
          <w:sz w:val="24"/>
        </w:rPr>
        <w:t xml:space="preserve"> </w:t>
      </w:r>
      <w:r>
        <w:rPr>
          <w:spacing w:val="-4"/>
          <w:sz w:val="24"/>
        </w:rPr>
        <w:t>&amp;</w:t>
      </w:r>
      <w:r>
        <w:rPr>
          <w:spacing w:val="-12"/>
          <w:sz w:val="24"/>
        </w:rPr>
        <w:t xml:space="preserve"> </w:t>
      </w:r>
      <w:r>
        <w:rPr>
          <w:spacing w:val="-4"/>
          <w:sz w:val="24"/>
        </w:rPr>
        <w:t>DIAC.</w:t>
      </w:r>
    </w:p>
    <w:p w:rsidR="00C35D8A" w:rsidRDefault="00C35D8A" w:rsidP="00C35D8A">
      <w:pPr>
        <w:pStyle w:val="BodyText"/>
        <w:spacing w:before="2"/>
        <w:ind w:firstLine="0"/>
      </w:pPr>
      <w:r>
        <w:rPr>
          <w:spacing w:val="-5"/>
        </w:rPr>
        <w:t>7.1.2.</w:t>
      </w:r>
      <w:r>
        <w:rPr>
          <w:spacing w:val="87"/>
        </w:rPr>
        <w:t xml:space="preserve"> </w:t>
      </w:r>
      <w:r>
        <w:rPr>
          <w:spacing w:val="-5"/>
        </w:rPr>
        <w:t>DIAC/TRIAC</w:t>
      </w:r>
      <w:r>
        <w:rPr>
          <w:spacing w:val="-9"/>
        </w:rPr>
        <w:t xml:space="preserve"> </w:t>
      </w:r>
      <w:r>
        <w:rPr>
          <w:spacing w:val="-5"/>
        </w:rPr>
        <w:t>power control</w:t>
      </w:r>
      <w:r>
        <w:rPr>
          <w:spacing w:val="-17"/>
        </w:rPr>
        <w:t xml:space="preserve"> </w:t>
      </w:r>
      <w:r>
        <w:rPr>
          <w:spacing w:val="-4"/>
        </w:rPr>
        <w:t>circuits.</w:t>
      </w:r>
    </w:p>
    <w:p w:rsidR="00C35D8A" w:rsidRDefault="00C35D8A" w:rsidP="00C35D8A">
      <w:pPr>
        <w:pStyle w:val="BodyText"/>
        <w:tabs>
          <w:tab w:val="left" w:pos="2681"/>
        </w:tabs>
        <w:spacing w:before="3"/>
        <w:ind w:firstLine="0"/>
      </w:pPr>
      <w:r>
        <w:t>7.1.3</w:t>
      </w:r>
      <w:r>
        <w:tab/>
      </w:r>
      <w:r>
        <w:rPr>
          <w:spacing w:val="-6"/>
        </w:rPr>
        <w:t xml:space="preserve">UJT, operation, </w:t>
      </w:r>
      <w:r>
        <w:rPr>
          <w:spacing w:val="-5"/>
        </w:rPr>
        <w:t>working</w:t>
      </w:r>
      <w:r>
        <w:rPr>
          <w:spacing w:val="-9"/>
        </w:rPr>
        <w:t xml:space="preserve"> </w:t>
      </w:r>
      <w:r>
        <w:rPr>
          <w:spacing w:val="-5"/>
        </w:rPr>
        <w:t>and</w:t>
      </w:r>
      <w:r>
        <w:rPr>
          <w:spacing w:val="-9"/>
        </w:rPr>
        <w:t xml:space="preserve"> </w:t>
      </w:r>
      <w:r>
        <w:rPr>
          <w:spacing w:val="-5"/>
        </w:rPr>
        <w:t>applications.</w:t>
      </w:r>
    </w:p>
    <w:p w:rsidR="00C35D8A" w:rsidRDefault="00C35D8A" w:rsidP="00617A6F">
      <w:pPr>
        <w:pStyle w:val="ListParagraph"/>
        <w:numPr>
          <w:ilvl w:val="2"/>
          <w:numId w:val="184"/>
        </w:numPr>
        <w:tabs>
          <w:tab w:val="left" w:pos="2681"/>
          <w:tab w:val="left" w:pos="2682"/>
        </w:tabs>
        <w:spacing w:before="3"/>
        <w:rPr>
          <w:sz w:val="24"/>
        </w:rPr>
      </w:pPr>
      <w:r>
        <w:rPr>
          <w:spacing w:val="-5"/>
          <w:sz w:val="24"/>
        </w:rPr>
        <w:t>Photo</w:t>
      </w:r>
      <w:r>
        <w:rPr>
          <w:spacing w:val="-3"/>
          <w:sz w:val="24"/>
        </w:rPr>
        <w:t xml:space="preserve"> </w:t>
      </w:r>
      <w:r>
        <w:rPr>
          <w:spacing w:val="-5"/>
          <w:sz w:val="24"/>
        </w:rPr>
        <w:t>transistor,</w:t>
      </w:r>
      <w:r>
        <w:rPr>
          <w:spacing w:val="-6"/>
          <w:sz w:val="24"/>
        </w:rPr>
        <w:t xml:space="preserve"> </w:t>
      </w:r>
      <w:r>
        <w:rPr>
          <w:spacing w:val="-5"/>
          <w:sz w:val="24"/>
        </w:rPr>
        <w:t>operation, rating</w:t>
      </w:r>
      <w:r>
        <w:rPr>
          <w:spacing w:val="-9"/>
          <w:sz w:val="24"/>
        </w:rPr>
        <w:t xml:space="preserve"> </w:t>
      </w:r>
      <w:r>
        <w:rPr>
          <w:spacing w:val="-5"/>
          <w:sz w:val="24"/>
        </w:rPr>
        <w:t>and</w:t>
      </w:r>
      <w:r>
        <w:rPr>
          <w:spacing w:val="-9"/>
          <w:sz w:val="24"/>
        </w:rPr>
        <w:t xml:space="preserve"> </w:t>
      </w:r>
      <w:r>
        <w:rPr>
          <w:spacing w:val="-5"/>
          <w:sz w:val="24"/>
        </w:rPr>
        <w:t>application.</w:t>
      </w:r>
    </w:p>
    <w:p w:rsidR="00C35D8A" w:rsidRDefault="00C35D8A" w:rsidP="00617A6F">
      <w:pPr>
        <w:pStyle w:val="ListParagraph"/>
        <w:numPr>
          <w:ilvl w:val="2"/>
          <w:numId w:val="184"/>
        </w:numPr>
        <w:tabs>
          <w:tab w:val="left" w:pos="2681"/>
          <w:tab w:val="left" w:pos="2682"/>
        </w:tabs>
        <w:spacing w:before="2"/>
        <w:rPr>
          <w:sz w:val="24"/>
        </w:rPr>
      </w:pPr>
      <w:r>
        <w:rPr>
          <w:spacing w:val="-6"/>
          <w:sz w:val="24"/>
        </w:rPr>
        <w:t>Light</w:t>
      </w:r>
      <w:r>
        <w:rPr>
          <w:spacing w:val="-2"/>
          <w:sz w:val="24"/>
        </w:rPr>
        <w:t xml:space="preserve"> </w:t>
      </w:r>
      <w:r>
        <w:rPr>
          <w:spacing w:val="-6"/>
          <w:sz w:val="24"/>
        </w:rPr>
        <w:t>activated</w:t>
      </w:r>
      <w:r>
        <w:rPr>
          <w:spacing w:val="-7"/>
          <w:sz w:val="24"/>
        </w:rPr>
        <w:t xml:space="preserve"> </w:t>
      </w:r>
      <w:r>
        <w:rPr>
          <w:spacing w:val="-6"/>
          <w:sz w:val="24"/>
        </w:rPr>
        <w:t>SCR</w:t>
      </w:r>
      <w:r>
        <w:rPr>
          <w:spacing w:val="-9"/>
          <w:sz w:val="24"/>
        </w:rPr>
        <w:t xml:space="preserve"> </w:t>
      </w:r>
      <w:r>
        <w:rPr>
          <w:spacing w:val="-6"/>
          <w:sz w:val="24"/>
        </w:rPr>
        <w:t>(LASCR),</w:t>
      </w:r>
      <w:r>
        <w:rPr>
          <w:spacing w:val="-4"/>
          <w:sz w:val="24"/>
        </w:rPr>
        <w:t xml:space="preserve"> </w:t>
      </w:r>
      <w:r>
        <w:rPr>
          <w:spacing w:val="-6"/>
          <w:sz w:val="24"/>
        </w:rPr>
        <w:t>rating</w:t>
      </w:r>
      <w:r>
        <w:rPr>
          <w:spacing w:val="-7"/>
          <w:sz w:val="24"/>
        </w:rPr>
        <w:t xml:space="preserve"> </w:t>
      </w:r>
      <w:r>
        <w:rPr>
          <w:spacing w:val="-6"/>
          <w:sz w:val="24"/>
        </w:rPr>
        <w:t>and</w:t>
      </w:r>
      <w:r>
        <w:rPr>
          <w:spacing w:val="-8"/>
          <w:sz w:val="24"/>
        </w:rPr>
        <w:t xml:space="preserve"> </w:t>
      </w:r>
      <w:r>
        <w:rPr>
          <w:spacing w:val="-6"/>
          <w:sz w:val="24"/>
        </w:rPr>
        <w:t>application.</w:t>
      </w:r>
    </w:p>
    <w:p w:rsidR="00C35D8A" w:rsidRDefault="00C35D8A" w:rsidP="00617A6F">
      <w:pPr>
        <w:pStyle w:val="ListParagraph"/>
        <w:numPr>
          <w:ilvl w:val="2"/>
          <w:numId w:val="184"/>
        </w:numPr>
        <w:tabs>
          <w:tab w:val="left" w:pos="2681"/>
          <w:tab w:val="left" w:pos="2682"/>
        </w:tabs>
        <w:spacing w:before="3"/>
        <w:rPr>
          <w:sz w:val="24"/>
        </w:rPr>
      </w:pPr>
      <w:proofErr w:type="spellStart"/>
      <w:r>
        <w:rPr>
          <w:spacing w:val="-6"/>
          <w:sz w:val="24"/>
        </w:rPr>
        <w:t>Opto</w:t>
      </w:r>
      <w:proofErr w:type="spellEnd"/>
      <w:r>
        <w:rPr>
          <w:spacing w:val="-6"/>
          <w:sz w:val="24"/>
        </w:rPr>
        <w:t>-coupler,</w:t>
      </w:r>
      <w:r>
        <w:rPr>
          <w:spacing w:val="-5"/>
          <w:sz w:val="24"/>
        </w:rPr>
        <w:t xml:space="preserve"> ratings</w:t>
      </w:r>
      <w:r>
        <w:rPr>
          <w:spacing w:val="-9"/>
          <w:sz w:val="24"/>
        </w:rPr>
        <w:t xml:space="preserve"> </w:t>
      </w:r>
      <w:r>
        <w:rPr>
          <w:spacing w:val="-5"/>
          <w:sz w:val="24"/>
        </w:rPr>
        <w:t>&amp;</w:t>
      </w:r>
      <w:r>
        <w:rPr>
          <w:spacing w:val="-11"/>
          <w:sz w:val="24"/>
        </w:rPr>
        <w:t xml:space="preserve"> </w:t>
      </w:r>
      <w:r>
        <w:rPr>
          <w:spacing w:val="-5"/>
          <w:sz w:val="24"/>
        </w:rPr>
        <w:t>application.</w:t>
      </w:r>
    </w:p>
    <w:p w:rsidR="00C35D8A" w:rsidRDefault="00C35D8A" w:rsidP="00C35D8A">
      <w:pPr>
        <w:pStyle w:val="BodyText"/>
        <w:spacing w:before="9"/>
        <w:ind w:left="0" w:firstLine="0"/>
      </w:pPr>
    </w:p>
    <w:p w:rsidR="00C35D8A" w:rsidRDefault="00C35D8A" w:rsidP="00617A6F">
      <w:pPr>
        <w:pStyle w:val="Heading2"/>
        <w:numPr>
          <w:ilvl w:val="0"/>
          <w:numId w:val="188"/>
        </w:numPr>
        <w:tabs>
          <w:tab w:val="left" w:pos="1240"/>
          <w:tab w:val="left" w:pos="1241"/>
          <w:tab w:val="left" w:pos="9288"/>
        </w:tabs>
        <w:spacing w:line="275" w:lineRule="exact"/>
      </w:pPr>
      <w:proofErr w:type="gramStart"/>
      <w:r>
        <w:rPr>
          <w:spacing w:val="-6"/>
        </w:rPr>
        <w:t>INTEGRATED</w:t>
      </w:r>
      <w:r>
        <w:rPr>
          <w:spacing w:val="-9"/>
        </w:rPr>
        <w:t xml:space="preserve"> </w:t>
      </w:r>
      <w:r>
        <w:rPr>
          <w:spacing w:val="-5"/>
        </w:rPr>
        <w:t>CIRCUITS.</w:t>
      </w:r>
      <w:proofErr w:type="gramEnd"/>
      <w:r>
        <w:rPr>
          <w:spacing w:val="-5"/>
        </w:rPr>
        <w:tab/>
      </w:r>
      <w:proofErr w:type="gramStart"/>
      <w:r>
        <w:rPr>
          <w:spacing w:val="-3"/>
        </w:rPr>
        <w:t>8</w:t>
      </w:r>
      <w:r>
        <w:rPr>
          <w:spacing w:val="-11"/>
        </w:rPr>
        <w:t xml:space="preserve"> </w:t>
      </w:r>
      <w:r>
        <w:rPr>
          <w:spacing w:val="-3"/>
        </w:rPr>
        <w:t>Hrs.</w:t>
      </w:r>
      <w:proofErr w:type="gramEnd"/>
    </w:p>
    <w:p w:rsidR="00C35D8A" w:rsidRDefault="00C35D8A" w:rsidP="00617A6F">
      <w:pPr>
        <w:pStyle w:val="ListParagraph"/>
        <w:numPr>
          <w:ilvl w:val="1"/>
          <w:numId w:val="188"/>
        </w:numPr>
        <w:tabs>
          <w:tab w:val="left" w:pos="1960"/>
          <w:tab w:val="left" w:pos="1961"/>
        </w:tabs>
        <w:spacing w:before="0" w:line="275" w:lineRule="exact"/>
        <w:rPr>
          <w:sz w:val="24"/>
        </w:rPr>
      </w:pPr>
      <w:r>
        <w:rPr>
          <w:spacing w:val="-6"/>
          <w:sz w:val="24"/>
        </w:rPr>
        <w:t>Integrated</w:t>
      </w:r>
      <w:r>
        <w:rPr>
          <w:spacing w:val="-9"/>
          <w:sz w:val="24"/>
        </w:rPr>
        <w:t xml:space="preserve"> </w:t>
      </w:r>
      <w:r>
        <w:rPr>
          <w:spacing w:val="-5"/>
          <w:sz w:val="24"/>
        </w:rPr>
        <w:t>Circuits</w:t>
      </w:r>
      <w:r>
        <w:rPr>
          <w:spacing w:val="-9"/>
          <w:sz w:val="24"/>
        </w:rPr>
        <w:t xml:space="preserve"> </w:t>
      </w:r>
      <w:r>
        <w:rPr>
          <w:spacing w:val="-5"/>
          <w:sz w:val="24"/>
        </w:rPr>
        <w:t>(IC's)</w:t>
      </w:r>
      <w:r>
        <w:rPr>
          <w:spacing w:val="-6"/>
          <w:sz w:val="24"/>
        </w:rPr>
        <w:t xml:space="preserve"> </w:t>
      </w:r>
      <w:r>
        <w:rPr>
          <w:spacing w:val="-5"/>
          <w:sz w:val="24"/>
        </w:rPr>
        <w:t>and</w:t>
      </w:r>
      <w:r>
        <w:rPr>
          <w:spacing w:val="-8"/>
          <w:sz w:val="24"/>
        </w:rPr>
        <w:t xml:space="preserve"> </w:t>
      </w:r>
      <w:r>
        <w:rPr>
          <w:spacing w:val="-5"/>
          <w:sz w:val="24"/>
        </w:rPr>
        <w:t>Op-amps.</w:t>
      </w:r>
    </w:p>
    <w:p w:rsidR="00C35D8A" w:rsidRDefault="00C35D8A" w:rsidP="00617A6F">
      <w:pPr>
        <w:pStyle w:val="ListParagraph"/>
        <w:numPr>
          <w:ilvl w:val="2"/>
          <w:numId w:val="188"/>
        </w:numPr>
        <w:tabs>
          <w:tab w:val="left" w:pos="2681"/>
          <w:tab w:val="left" w:pos="2682"/>
        </w:tabs>
        <w:spacing w:before="3"/>
        <w:rPr>
          <w:sz w:val="24"/>
        </w:rPr>
      </w:pPr>
      <w:r>
        <w:rPr>
          <w:spacing w:val="-5"/>
          <w:sz w:val="24"/>
        </w:rPr>
        <w:t>Types</w:t>
      </w:r>
      <w:r>
        <w:rPr>
          <w:spacing w:val="-10"/>
          <w:sz w:val="24"/>
        </w:rPr>
        <w:t xml:space="preserve"> </w:t>
      </w:r>
      <w:r>
        <w:rPr>
          <w:spacing w:val="-5"/>
          <w:sz w:val="24"/>
        </w:rPr>
        <w:t>of</w:t>
      </w:r>
      <w:r>
        <w:rPr>
          <w:spacing w:val="-16"/>
          <w:sz w:val="24"/>
        </w:rPr>
        <w:t xml:space="preserve"> </w:t>
      </w:r>
      <w:r>
        <w:rPr>
          <w:spacing w:val="-4"/>
          <w:sz w:val="24"/>
        </w:rPr>
        <w:t>IC's</w:t>
      </w:r>
    </w:p>
    <w:p w:rsidR="00C35D8A" w:rsidRDefault="00C35D8A" w:rsidP="00617A6F">
      <w:pPr>
        <w:pStyle w:val="ListParagraph"/>
        <w:numPr>
          <w:ilvl w:val="2"/>
          <w:numId w:val="188"/>
        </w:numPr>
        <w:tabs>
          <w:tab w:val="left" w:pos="2681"/>
          <w:tab w:val="left" w:pos="2682"/>
        </w:tabs>
        <w:spacing w:before="2"/>
        <w:rPr>
          <w:sz w:val="24"/>
        </w:rPr>
      </w:pPr>
      <w:r>
        <w:rPr>
          <w:spacing w:val="-6"/>
          <w:sz w:val="24"/>
        </w:rPr>
        <w:t>Monolithic</w:t>
      </w:r>
      <w:r>
        <w:rPr>
          <w:spacing w:val="-8"/>
          <w:sz w:val="24"/>
        </w:rPr>
        <w:t xml:space="preserve"> </w:t>
      </w:r>
      <w:r>
        <w:rPr>
          <w:spacing w:val="-6"/>
          <w:sz w:val="24"/>
        </w:rPr>
        <w:t>IC's,</w:t>
      </w:r>
      <w:r>
        <w:rPr>
          <w:spacing w:val="-4"/>
          <w:sz w:val="24"/>
        </w:rPr>
        <w:t xml:space="preserve"> </w:t>
      </w:r>
      <w:r>
        <w:rPr>
          <w:spacing w:val="-6"/>
          <w:sz w:val="24"/>
        </w:rPr>
        <w:t>fabrication</w:t>
      </w:r>
      <w:r>
        <w:rPr>
          <w:spacing w:val="-11"/>
          <w:sz w:val="24"/>
        </w:rPr>
        <w:t xml:space="preserve"> </w:t>
      </w:r>
      <w:r>
        <w:rPr>
          <w:spacing w:val="-6"/>
          <w:sz w:val="24"/>
        </w:rPr>
        <w:t>of</w:t>
      </w:r>
      <w:r>
        <w:rPr>
          <w:spacing w:val="-15"/>
          <w:sz w:val="24"/>
        </w:rPr>
        <w:t xml:space="preserve"> </w:t>
      </w:r>
      <w:r>
        <w:rPr>
          <w:spacing w:val="-6"/>
          <w:sz w:val="24"/>
        </w:rPr>
        <w:t>components</w:t>
      </w:r>
    </w:p>
    <w:p w:rsidR="00C35D8A" w:rsidRDefault="00C35D8A" w:rsidP="00617A6F">
      <w:pPr>
        <w:pStyle w:val="ListParagraph"/>
        <w:numPr>
          <w:ilvl w:val="2"/>
          <w:numId w:val="188"/>
        </w:numPr>
        <w:tabs>
          <w:tab w:val="left" w:pos="2681"/>
          <w:tab w:val="left" w:pos="2682"/>
        </w:tabs>
        <w:spacing w:before="3"/>
        <w:rPr>
          <w:sz w:val="24"/>
        </w:rPr>
      </w:pPr>
      <w:r>
        <w:rPr>
          <w:spacing w:val="-6"/>
          <w:sz w:val="24"/>
        </w:rPr>
        <w:t>Types</w:t>
      </w:r>
      <w:r>
        <w:rPr>
          <w:spacing w:val="-10"/>
          <w:sz w:val="24"/>
        </w:rPr>
        <w:t xml:space="preserve"> </w:t>
      </w:r>
      <w:r>
        <w:rPr>
          <w:spacing w:val="-5"/>
          <w:sz w:val="24"/>
        </w:rPr>
        <w:t>of</w:t>
      </w:r>
      <w:r>
        <w:rPr>
          <w:spacing w:val="-15"/>
          <w:sz w:val="24"/>
        </w:rPr>
        <w:t xml:space="preserve"> </w:t>
      </w:r>
      <w:r>
        <w:rPr>
          <w:spacing w:val="-5"/>
          <w:sz w:val="24"/>
        </w:rPr>
        <w:t>integration.</w:t>
      </w:r>
    </w:p>
    <w:p w:rsidR="00C35D8A" w:rsidRDefault="00C35D8A" w:rsidP="00617A6F">
      <w:pPr>
        <w:pStyle w:val="ListParagraph"/>
        <w:numPr>
          <w:ilvl w:val="2"/>
          <w:numId w:val="188"/>
        </w:numPr>
        <w:tabs>
          <w:tab w:val="left" w:pos="2681"/>
          <w:tab w:val="left" w:pos="2682"/>
        </w:tabs>
        <w:spacing w:before="2"/>
        <w:rPr>
          <w:sz w:val="24"/>
        </w:rPr>
      </w:pPr>
      <w:r>
        <w:rPr>
          <w:spacing w:val="-7"/>
          <w:sz w:val="24"/>
        </w:rPr>
        <w:t>Operational</w:t>
      </w:r>
      <w:r>
        <w:rPr>
          <w:spacing w:val="-17"/>
          <w:sz w:val="24"/>
        </w:rPr>
        <w:t xml:space="preserve"> </w:t>
      </w:r>
      <w:r>
        <w:rPr>
          <w:spacing w:val="-7"/>
          <w:sz w:val="24"/>
        </w:rPr>
        <w:t>amplifiers</w:t>
      </w:r>
      <w:r>
        <w:rPr>
          <w:spacing w:val="-9"/>
          <w:sz w:val="24"/>
        </w:rPr>
        <w:t xml:space="preserve"> </w:t>
      </w:r>
      <w:r>
        <w:rPr>
          <w:spacing w:val="-6"/>
          <w:sz w:val="24"/>
        </w:rPr>
        <w:t>(op-amps),</w:t>
      </w:r>
      <w:r>
        <w:rPr>
          <w:spacing w:val="-4"/>
          <w:sz w:val="24"/>
        </w:rPr>
        <w:t xml:space="preserve"> </w:t>
      </w:r>
      <w:r>
        <w:rPr>
          <w:spacing w:val="-6"/>
          <w:sz w:val="24"/>
        </w:rPr>
        <w:t>characteristics</w:t>
      </w:r>
      <w:r>
        <w:rPr>
          <w:spacing w:val="-9"/>
          <w:sz w:val="24"/>
        </w:rPr>
        <w:t xml:space="preserve"> </w:t>
      </w:r>
      <w:r>
        <w:rPr>
          <w:spacing w:val="-6"/>
          <w:sz w:val="24"/>
        </w:rPr>
        <w:t>and</w:t>
      </w:r>
      <w:r>
        <w:rPr>
          <w:spacing w:val="-7"/>
          <w:sz w:val="24"/>
        </w:rPr>
        <w:t xml:space="preserve"> </w:t>
      </w:r>
      <w:r>
        <w:rPr>
          <w:spacing w:val="-6"/>
          <w:sz w:val="24"/>
        </w:rPr>
        <w:t>applications.</w:t>
      </w:r>
    </w:p>
    <w:p w:rsidR="00C35D8A" w:rsidRDefault="00C35D8A" w:rsidP="00617A6F">
      <w:pPr>
        <w:pStyle w:val="ListParagraph"/>
        <w:numPr>
          <w:ilvl w:val="2"/>
          <w:numId w:val="188"/>
        </w:numPr>
        <w:tabs>
          <w:tab w:val="left" w:pos="2681"/>
          <w:tab w:val="left" w:pos="2682"/>
        </w:tabs>
        <w:spacing w:before="3"/>
        <w:rPr>
          <w:sz w:val="24"/>
        </w:rPr>
      </w:pPr>
      <w:r>
        <w:rPr>
          <w:spacing w:val="-6"/>
          <w:sz w:val="24"/>
        </w:rPr>
        <w:t>Basic</w:t>
      </w:r>
      <w:r>
        <w:rPr>
          <w:spacing w:val="-9"/>
          <w:sz w:val="24"/>
        </w:rPr>
        <w:t xml:space="preserve"> </w:t>
      </w:r>
      <w:r>
        <w:rPr>
          <w:spacing w:val="-6"/>
          <w:sz w:val="24"/>
        </w:rPr>
        <w:t>op-amp</w:t>
      </w:r>
      <w:r>
        <w:rPr>
          <w:spacing w:val="-8"/>
          <w:sz w:val="24"/>
        </w:rPr>
        <w:t xml:space="preserve"> </w:t>
      </w:r>
      <w:r>
        <w:rPr>
          <w:spacing w:val="-6"/>
          <w:sz w:val="24"/>
        </w:rPr>
        <w:t>circuits.</w:t>
      </w:r>
    </w:p>
    <w:p w:rsidR="00C35D8A" w:rsidRDefault="00C35D8A" w:rsidP="00C35D8A">
      <w:pPr>
        <w:rPr>
          <w:sz w:val="24"/>
        </w:rPr>
        <w:sectPr w:rsidR="00C35D8A">
          <w:pgSz w:w="12240" w:h="15840"/>
          <w:pgMar w:top="1500" w:right="560" w:bottom="280" w:left="920" w:header="720" w:footer="720" w:gutter="0"/>
          <w:cols w:space="720"/>
        </w:sectPr>
      </w:pPr>
    </w:p>
    <w:p w:rsidR="00C35D8A" w:rsidRDefault="00C35D8A" w:rsidP="00C35D8A">
      <w:pPr>
        <w:pStyle w:val="BodyText"/>
        <w:ind w:left="0" w:firstLine="0"/>
      </w:pPr>
    </w:p>
    <w:p w:rsidR="00C35D8A" w:rsidRDefault="00C35D8A" w:rsidP="00C35D8A">
      <w:pPr>
        <w:pStyle w:val="BodyText"/>
        <w:spacing w:before="9"/>
        <w:ind w:left="0" w:firstLine="0"/>
      </w:pPr>
    </w:p>
    <w:p w:rsidR="00C35D8A" w:rsidRDefault="00C35D8A" w:rsidP="00C35D8A">
      <w:pPr>
        <w:pStyle w:val="Heading2"/>
        <w:tabs>
          <w:tab w:val="left" w:pos="1960"/>
        </w:tabs>
        <w:spacing w:before="1" w:line="484" w:lineRule="auto"/>
        <w:ind w:left="520" w:right="6340"/>
      </w:pPr>
      <w:r>
        <w:t>ET-</w:t>
      </w:r>
      <w:r>
        <w:rPr>
          <w:spacing w:val="-13"/>
        </w:rPr>
        <w:t xml:space="preserve"> </w:t>
      </w:r>
      <w:r>
        <w:t>133</w:t>
      </w:r>
      <w:r>
        <w:tab/>
      </w:r>
      <w:r>
        <w:rPr>
          <w:spacing w:val="-6"/>
        </w:rPr>
        <w:t xml:space="preserve">BASIC </w:t>
      </w:r>
      <w:r>
        <w:rPr>
          <w:spacing w:val="-5"/>
        </w:rPr>
        <w:t>ELECTRONICS</w:t>
      </w:r>
      <w:r>
        <w:rPr>
          <w:spacing w:val="-57"/>
        </w:rPr>
        <w:t xml:space="preserve"> </w:t>
      </w:r>
      <w:r>
        <w:rPr>
          <w:spacing w:val="-6"/>
        </w:rPr>
        <w:t>INSTRUCTIONAL</w:t>
      </w:r>
      <w:r>
        <w:rPr>
          <w:spacing w:val="-9"/>
        </w:rPr>
        <w:t xml:space="preserve"> </w:t>
      </w:r>
      <w:r>
        <w:rPr>
          <w:spacing w:val="-5"/>
        </w:rPr>
        <w:t>OBJECTIVES</w:t>
      </w:r>
    </w:p>
    <w:p w:rsidR="00C35D8A" w:rsidRDefault="00C35D8A" w:rsidP="00617A6F">
      <w:pPr>
        <w:pStyle w:val="ListParagraph"/>
        <w:numPr>
          <w:ilvl w:val="0"/>
          <w:numId w:val="183"/>
        </w:numPr>
        <w:tabs>
          <w:tab w:val="left" w:pos="1240"/>
          <w:tab w:val="left" w:pos="1241"/>
          <w:tab w:val="left" w:pos="3069"/>
          <w:tab w:val="left" w:pos="4024"/>
          <w:tab w:val="left" w:pos="4556"/>
          <w:tab w:val="left" w:pos="6068"/>
          <w:tab w:val="left" w:pos="7570"/>
          <w:tab w:val="left" w:pos="8285"/>
          <w:tab w:val="left" w:pos="9207"/>
        </w:tabs>
        <w:spacing w:before="0" w:line="242" w:lineRule="auto"/>
        <w:ind w:right="871"/>
        <w:rPr>
          <w:b/>
          <w:sz w:val="24"/>
        </w:rPr>
      </w:pPr>
      <w:r>
        <w:rPr>
          <w:b/>
          <w:sz w:val="24"/>
        </w:rPr>
        <w:t>UNDERSTAND</w:t>
      </w:r>
      <w:r>
        <w:rPr>
          <w:b/>
          <w:sz w:val="24"/>
        </w:rPr>
        <w:tab/>
        <w:t>TYPES</w:t>
      </w:r>
      <w:r>
        <w:rPr>
          <w:b/>
          <w:sz w:val="24"/>
        </w:rPr>
        <w:tab/>
        <w:t>OF</w:t>
      </w:r>
      <w:r>
        <w:rPr>
          <w:b/>
          <w:sz w:val="24"/>
        </w:rPr>
        <w:tab/>
        <w:t>ELECTRON</w:t>
      </w:r>
      <w:r>
        <w:rPr>
          <w:b/>
          <w:sz w:val="24"/>
        </w:rPr>
        <w:tab/>
        <w:t>EMISSIONS</w:t>
      </w:r>
      <w:r>
        <w:rPr>
          <w:b/>
          <w:sz w:val="24"/>
        </w:rPr>
        <w:tab/>
        <w:t>AND</w:t>
      </w:r>
      <w:r>
        <w:rPr>
          <w:b/>
          <w:sz w:val="24"/>
        </w:rPr>
        <w:tab/>
        <w:t>BASIC</w:t>
      </w:r>
      <w:r>
        <w:rPr>
          <w:b/>
          <w:sz w:val="24"/>
        </w:rPr>
        <w:tab/>
      </w:r>
      <w:r>
        <w:rPr>
          <w:b/>
          <w:spacing w:val="-4"/>
          <w:sz w:val="24"/>
        </w:rPr>
        <w:t>SEMI-</w:t>
      </w:r>
      <w:r>
        <w:rPr>
          <w:b/>
          <w:spacing w:val="-57"/>
          <w:sz w:val="24"/>
        </w:rPr>
        <w:t xml:space="preserve"> </w:t>
      </w:r>
      <w:r>
        <w:rPr>
          <w:b/>
          <w:sz w:val="24"/>
        </w:rPr>
        <w:t>CONDUCTOR</w:t>
      </w:r>
      <w:r>
        <w:rPr>
          <w:b/>
          <w:spacing w:val="-9"/>
          <w:sz w:val="24"/>
        </w:rPr>
        <w:t xml:space="preserve"> </w:t>
      </w:r>
      <w:r>
        <w:rPr>
          <w:b/>
          <w:sz w:val="24"/>
        </w:rPr>
        <w:t>THEORY</w:t>
      </w:r>
    </w:p>
    <w:p w:rsidR="00C35D8A" w:rsidRDefault="00C35D8A" w:rsidP="00617A6F">
      <w:pPr>
        <w:pStyle w:val="ListParagraph"/>
        <w:numPr>
          <w:ilvl w:val="1"/>
          <w:numId w:val="183"/>
        </w:numPr>
        <w:tabs>
          <w:tab w:val="left" w:pos="1960"/>
          <w:tab w:val="left" w:pos="1961"/>
        </w:tabs>
        <w:spacing w:before="0" w:line="271" w:lineRule="exact"/>
        <w:rPr>
          <w:sz w:val="24"/>
        </w:rPr>
      </w:pPr>
      <w:r>
        <w:rPr>
          <w:spacing w:val="-6"/>
          <w:sz w:val="24"/>
        </w:rPr>
        <w:t>Explain</w:t>
      </w:r>
      <w:r>
        <w:rPr>
          <w:spacing w:val="-11"/>
          <w:sz w:val="24"/>
        </w:rPr>
        <w:t xml:space="preserve"> </w:t>
      </w:r>
      <w:r>
        <w:rPr>
          <w:spacing w:val="-6"/>
          <w:sz w:val="24"/>
        </w:rPr>
        <w:t>types</w:t>
      </w:r>
      <w:r>
        <w:rPr>
          <w:spacing w:val="-9"/>
          <w:sz w:val="24"/>
        </w:rPr>
        <w:t xml:space="preserve"> </w:t>
      </w:r>
      <w:r>
        <w:rPr>
          <w:spacing w:val="-6"/>
          <w:sz w:val="24"/>
        </w:rPr>
        <w:t>of</w:t>
      </w:r>
      <w:r>
        <w:rPr>
          <w:spacing w:val="-15"/>
          <w:sz w:val="24"/>
        </w:rPr>
        <w:t xml:space="preserve"> </w:t>
      </w:r>
      <w:r>
        <w:rPr>
          <w:spacing w:val="-6"/>
          <w:sz w:val="24"/>
        </w:rPr>
        <w:t>electron</w:t>
      </w:r>
      <w:r>
        <w:rPr>
          <w:spacing w:val="-11"/>
          <w:sz w:val="24"/>
        </w:rPr>
        <w:t xml:space="preserve"> </w:t>
      </w:r>
      <w:r>
        <w:rPr>
          <w:spacing w:val="-6"/>
          <w:sz w:val="24"/>
        </w:rPr>
        <w:t>emission</w:t>
      </w:r>
    </w:p>
    <w:p w:rsidR="00C35D8A" w:rsidRDefault="00C35D8A" w:rsidP="00617A6F">
      <w:pPr>
        <w:pStyle w:val="ListParagraph"/>
        <w:numPr>
          <w:ilvl w:val="1"/>
          <w:numId w:val="183"/>
        </w:numPr>
        <w:tabs>
          <w:tab w:val="left" w:pos="1960"/>
          <w:tab w:val="left" w:pos="1961"/>
        </w:tabs>
        <w:spacing w:before="2"/>
        <w:rPr>
          <w:sz w:val="24"/>
        </w:rPr>
      </w:pPr>
      <w:r>
        <w:rPr>
          <w:spacing w:val="-7"/>
          <w:sz w:val="24"/>
        </w:rPr>
        <w:t>Explain</w:t>
      </w:r>
      <w:r>
        <w:rPr>
          <w:spacing w:val="-10"/>
          <w:sz w:val="24"/>
        </w:rPr>
        <w:t xml:space="preserve"> </w:t>
      </w:r>
      <w:r>
        <w:rPr>
          <w:spacing w:val="-7"/>
          <w:sz w:val="24"/>
        </w:rPr>
        <w:t>the terms-semi-conductor,</w:t>
      </w:r>
      <w:r>
        <w:rPr>
          <w:spacing w:val="-3"/>
          <w:sz w:val="24"/>
        </w:rPr>
        <w:t xml:space="preserve"> </w:t>
      </w:r>
      <w:r>
        <w:rPr>
          <w:spacing w:val="-6"/>
          <w:sz w:val="24"/>
        </w:rPr>
        <w:t>intrinsic and extrinsic</w:t>
      </w:r>
    </w:p>
    <w:p w:rsidR="00C35D8A" w:rsidRDefault="00C35D8A" w:rsidP="00617A6F">
      <w:pPr>
        <w:pStyle w:val="ListParagraph"/>
        <w:numPr>
          <w:ilvl w:val="1"/>
          <w:numId w:val="183"/>
        </w:numPr>
        <w:tabs>
          <w:tab w:val="left" w:pos="1960"/>
          <w:tab w:val="left" w:pos="1961"/>
        </w:tabs>
        <w:spacing w:before="2"/>
        <w:rPr>
          <w:sz w:val="24"/>
        </w:rPr>
      </w:pPr>
      <w:r>
        <w:rPr>
          <w:spacing w:val="-6"/>
          <w:sz w:val="24"/>
        </w:rPr>
        <w:t>Name</w:t>
      </w:r>
      <w:r>
        <w:rPr>
          <w:spacing w:val="-9"/>
          <w:sz w:val="24"/>
        </w:rPr>
        <w:t xml:space="preserve"> </w:t>
      </w:r>
      <w:r>
        <w:rPr>
          <w:spacing w:val="-6"/>
          <w:sz w:val="24"/>
        </w:rPr>
        <w:t>types</w:t>
      </w:r>
      <w:r>
        <w:rPr>
          <w:spacing w:val="-9"/>
          <w:sz w:val="24"/>
        </w:rPr>
        <w:t xml:space="preserve"> </w:t>
      </w:r>
      <w:r>
        <w:rPr>
          <w:spacing w:val="-6"/>
          <w:sz w:val="24"/>
        </w:rPr>
        <w:t>of</w:t>
      </w:r>
      <w:r>
        <w:rPr>
          <w:spacing w:val="-15"/>
          <w:sz w:val="24"/>
        </w:rPr>
        <w:t xml:space="preserve"> </w:t>
      </w:r>
      <w:r>
        <w:rPr>
          <w:spacing w:val="-6"/>
          <w:sz w:val="24"/>
        </w:rPr>
        <w:t>electron</w:t>
      </w:r>
      <w:r>
        <w:rPr>
          <w:spacing w:val="-12"/>
          <w:sz w:val="24"/>
        </w:rPr>
        <w:t xml:space="preserve"> </w:t>
      </w:r>
      <w:r>
        <w:rPr>
          <w:spacing w:val="-5"/>
          <w:sz w:val="24"/>
        </w:rPr>
        <w:t>tubes</w:t>
      </w:r>
      <w:r>
        <w:rPr>
          <w:spacing w:val="-9"/>
          <w:sz w:val="24"/>
        </w:rPr>
        <w:t xml:space="preserve"> </w:t>
      </w:r>
      <w:r>
        <w:rPr>
          <w:spacing w:val="-5"/>
          <w:sz w:val="24"/>
        </w:rPr>
        <w:t>and</w:t>
      </w:r>
      <w:r>
        <w:rPr>
          <w:spacing w:val="-7"/>
          <w:sz w:val="24"/>
        </w:rPr>
        <w:t xml:space="preserve"> </w:t>
      </w:r>
      <w:r>
        <w:rPr>
          <w:spacing w:val="-5"/>
          <w:sz w:val="24"/>
        </w:rPr>
        <w:t>their uses, brief</w:t>
      </w:r>
      <w:r>
        <w:rPr>
          <w:spacing w:val="-15"/>
          <w:sz w:val="24"/>
        </w:rPr>
        <w:t xml:space="preserve"> </w:t>
      </w:r>
      <w:r>
        <w:rPr>
          <w:spacing w:val="-5"/>
          <w:sz w:val="24"/>
        </w:rPr>
        <w:t>history.</w:t>
      </w:r>
    </w:p>
    <w:p w:rsidR="00C35D8A" w:rsidRDefault="00C35D8A" w:rsidP="00617A6F">
      <w:pPr>
        <w:pStyle w:val="ListParagraph"/>
        <w:numPr>
          <w:ilvl w:val="1"/>
          <w:numId w:val="183"/>
        </w:numPr>
        <w:tabs>
          <w:tab w:val="left" w:pos="1960"/>
          <w:tab w:val="left" w:pos="1961"/>
        </w:tabs>
        <w:spacing w:before="3"/>
        <w:rPr>
          <w:sz w:val="24"/>
        </w:rPr>
      </w:pPr>
      <w:r>
        <w:rPr>
          <w:spacing w:val="-6"/>
          <w:sz w:val="24"/>
        </w:rPr>
        <w:t>Explain</w:t>
      </w:r>
      <w:r>
        <w:rPr>
          <w:spacing w:val="-12"/>
          <w:sz w:val="24"/>
        </w:rPr>
        <w:t xml:space="preserve"> </w:t>
      </w:r>
      <w:r>
        <w:rPr>
          <w:spacing w:val="-6"/>
          <w:sz w:val="24"/>
        </w:rPr>
        <w:t>P</w:t>
      </w:r>
      <w:r>
        <w:rPr>
          <w:spacing w:val="-7"/>
          <w:sz w:val="24"/>
        </w:rPr>
        <w:t xml:space="preserve"> </w:t>
      </w:r>
      <w:r>
        <w:rPr>
          <w:spacing w:val="-6"/>
          <w:sz w:val="24"/>
        </w:rPr>
        <w:t>and</w:t>
      </w:r>
      <w:r>
        <w:rPr>
          <w:spacing w:val="-8"/>
          <w:sz w:val="24"/>
        </w:rPr>
        <w:t xml:space="preserve"> </w:t>
      </w:r>
      <w:r>
        <w:rPr>
          <w:spacing w:val="-6"/>
          <w:sz w:val="24"/>
        </w:rPr>
        <w:t>N</w:t>
      </w:r>
      <w:r>
        <w:rPr>
          <w:spacing w:val="-8"/>
          <w:sz w:val="24"/>
        </w:rPr>
        <w:t xml:space="preserve"> </w:t>
      </w:r>
      <w:r>
        <w:rPr>
          <w:spacing w:val="-5"/>
          <w:sz w:val="24"/>
        </w:rPr>
        <w:t>type</w:t>
      </w:r>
      <w:r>
        <w:rPr>
          <w:spacing w:val="-9"/>
          <w:sz w:val="24"/>
        </w:rPr>
        <w:t xml:space="preserve"> </w:t>
      </w:r>
      <w:r>
        <w:rPr>
          <w:spacing w:val="-5"/>
          <w:sz w:val="24"/>
        </w:rPr>
        <w:t>doping</w:t>
      </w:r>
    </w:p>
    <w:p w:rsidR="00C35D8A" w:rsidRDefault="00C35D8A" w:rsidP="00617A6F">
      <w:pPr>
        <w:pStyle w:val="ListParagraph"/>
        <w:numPr>
          <w:ilvl w:val="1"/>
          <w:numId w:val="183"/>
        </w:numPr>
        <w:tabs>
          <w:tab w:val="left" w:pos="1960"/>
          <w:tab w:val="left" w:pos="1961"/>
        </w:tabs>
        <w:spacing w:before="2"/>
        <w:rPr>
          <w:sz w:val="24"/>
        </w:rPr>
      </w:pPr>
      <w:r>
        <w:rPr>
          <w:spacing w:val="-6"/>
          <w:sz w:val="24"/>
        </w:rPr>
        <w:t>State</w:t>
      </w:r>
      <w:r>
        <w:rPr>
          <w:spacing w:val="-8"/>
          <w:sz w:val="24"/>
        </w:rPr>
        <w:t xml:space="preserve"> </w:t>
      </w:r>
      <w:r>
        <w:rPr>
          <w:spacing w:val="-6"/>
          <w:sz w:val="24"/>
        </w:rPr>
        <w:t>majority</w:t>
      </w:r>
      <w:r>
        <w:rPr>
          <w:spacing w:val="-17"/>
          <w:sz w:val="24"/>
        </w:rPr>
        <w:t xml:space="preserve"> </w:t>
      </w:r>
      <w:r>
        <w:rPr>
          <w:spacing w:val="-5"/>
          <w:sz w:val="24"/>
        </w:rPr>
        <w:t>and</w:t>
      </w:r>
      <w:r>
        <w:rPr>
          <w:spacing w:val="-8"/>
          <w:sz w:val="24"/>
        </w:rPr>
        <w:t xml:space="preserve"> </w:t>
      </w:r>
      <w:r>
        <w:rPr>
          <w:spacing w:val="-5"/>
          <w:sz w:val="24"/>
        </w:rPr>
        <w:t>minority</w:t>
      </w:r>
      <w:r>
        <w:rPr>
          <w:spacing w:val="-17"/>
          <w:sz w:val="24"/>
        </w:rPr>
        <w:t xml:space="preserve"> </w:t>
      </w:r>
      <w:r>
        <w:rPr>
          <w:spacing w:val="-5"/>
          <w:sz w:val="24"/>
        </w:rPr>
        <w:t>charge</w:t>
      </w:r>
      <w:r>
        <w:rPr>
          <w:spacing w:val="-9"/>
          <w:sz w:val="24"/>
        </w:rPr>
        <w:t xml:space="preserve"> </w:t>
      </w:r>
      <w:r>
        <w:rPr>
          <w:spacing w:val="-5"/>
          <w:sz w:val="24"/>
        </w:rPr>
        <w:t>carriers</w:t>
      </w:r>
      <w:r>
        <w:rPr>
          <w:spacing w:val="-10"/>
          <w:sz w:val="24"/>
        </w:rPr>
        <w:t xml:space="preserve"> </w:t>
      </w:r>
      <w:r>
        <w:rPr>
          <w:spacing w:val="-5"/>
          <w:sz w:val="24"/>
        </w:rPr>
        <w:t>in</w:t>
      </w:r>
      <w:r>
        <w:rPr>
          <w:spacing w:val="-12"/>
          <w:sz w:val="24"/>
        </w:rPr>
        <w:t xml:space="preserve"> </w:t>
      </w:r>
      <w:r>
        <w:rPr>
          <w:spacing w:val="-5"/>
          <w:sz w:val="24"/>
        </w:rPr>
        <w:t>P &amp;</w:t>
      </w:r>
      <w:r>
        <w:rPr>
          <w:spacing w:val="-12"/>
          <w:sz w:val="24"/>
        </w:rPr>
        <w:t xml:space="preserve"> </w:t>
      </w:r>
      <w:r>
        <w:rPr>
          <w:spacing w:val="-5"/>
          <w:sz w:val="24"/>
        </w:rPr>
        <w:t>N</w:t>
      </w:r>
      <w:r>
        <w:rPr>
          <w:spacing w:val="-8"/>
          <w:sz w:val="24"/>
        </w:rPr>
        <w:t xml:space="preserve"> </w:t>
      </w:r>
      <w:r>
        <w:rPr>
          <w:spacing w:val="-5"/>
          <w:sz w:val="24"/>
        </w:rPr>
        <w:t>type</w:t>
      </w:r>
      <w:r>
        <w:rPr>
          <w:spacing w:val="-9"/>
          <w:sz w:val="24"/>
        </w:rPr>
        <w:t xml:space="preserve"> </w:t>
      </w:r>
      <w:r>
        <w:rPr>
          <w:spacing w:val="-5"/>
          <w:sz w:val="24"/>
        </w:rPr>
        <w:t>semi-conductors</w:t>
      </w:r>
    </w:p>
    <w:p w:rsidR="00C35D8A" w:rsidRDefault="00C35D8A" w:rsidP="00C35D8A">
      <w:pPr>
        <w:pStyle w:val="BodyText"/>
        <w:spacing w:before="9"/>
        <w:ind w:left="0" w:firstLine="0"/>
      </w:pPr>
    </w:p>
    <w:p w:rsidR="00C35D8A" w:rsidRDefault="00C35D8A" w:rsidP="00617A6F">
      <w:pPr>
        <w:pStyle w:val="Heading2"/>
        <w:numPr>
          <w:ilvl w:val="0"/>
          <w:numId w:val="183"/>
        </w:numPr>
        <w:tabs>
          <w:tab w:val="left" w:pos="1240"/>
          <w:tab w:val="left" w:pos="1241"/>
        </w:tabs>
        <w:spacing w:before="1" w:line="242" w:lineRule="auto"/>
        <w:ind w:right="875"/>
      </w:pPr>
      <w:r>
        <w:rPr>
          <w:spacing w:val="-3"/>
        </w:rPr>
        <w:t>UNDERSTAND</w:t>
      </w:r>
      <w:r>
        <w:rPr>
          <w:spacing w:val="-7"/>
        </w:rPr>
        <w:t xml:space="preserve"> </w:t>
      </w:r>
      <w:r>
        <w:rPr>
          <w:spacing w:val="-3"/>
        </w:rPr>
        <w:t>THE</w:t>
      </w:r>
      <w:r>
        <w:rPr>
          <w:spacing w:val="-11"/>
        </w:rPr>
        <w:t xml:space="preserve"> </w:t>
      </w:r>
      <w:r>
        <w:rPr>
          <w:spacing w:val="-3"/>
        </w:rPr>
        <w:t>CONSTRUCTION</w:t>
      </w:r>
      <w:r>
        <w:rPr>
          <w:spacing w:val="-10"/>
        </w:rPr>
        <w:t xml:space="preserve"> </w:t>
      </w:r>
      <w:r>
        <w:rPr>
          <w:spacing w:val="-2"/>
        </w:rPr>
        <w:t>AND</w:t>
      </w:r>
      <w:r>
        <w:rPr>
          <w:spacing w:val="-10"/>
        </w:rPr>
        <w:t xml:space="preserve"> </w:t>
      </w:r>
      <w:r>
        <w:rPr>
          <w:spacing w:val="-2"/>
        </w:rPr>
        <w:t>APPLICATIONS</w:t>
      </w:r>
      <w:r>
        <w:rPr>
          <w:spacing w:val="-10"/>
        </w:rPr>
        <w:t xml:space="preserve"> </w:t>
      </w:r>
      <w:r>
        <w:rPr>
          <w:spacing w:val="-2"/>
        </w:rPr>
        <w:t>OF</w:t>
      </w:r>
      <w:r>
        <w:rPr>
          <w:spacing w:val="-11"/>
        </w:rPr>
        <w:t xml:space="preserve"> </w:t>
      </w:r>
      <w:r>
        <w:rPr>
          <w:spacing w:val="-2"/>
        </w:rPr>
        <w:t>PN</w:t>
      </w:r>
      <w:r>
        <w:rPr>
          <w:spacing w:val="-11"/>
        </w:rPr>
        <w:t xml:space="preserve"> </w:t>
      </w:r>
      <w:r>
        <w:rPr>
          <w:spacing w:val="-2"/>
        </w:rPr>
        <w:t>DIODES</w:t>
      </w:r>
      <w:r>
        <w:rPr>
          <w:spacing w:val="-9"/>
        </w:rPr>
        <w:t xml:space="preserve"> </w:t>
      </w:r>
      <w:r>
        <w:rPr>
          <w:spacing w:val="-2"/>
        </w:rPr>
        <w:t>AS</w:t>
      </w:r>
      <w:r>
        <w:rPr>
          <w:spacing w:val="-57"/>
        </w:rPr>
        <w:t xml:space="preserve"> </w:t>
      </w:r>
      <w:r>
        <w:t>RECTIFIER</w:t>
      </w:r>
    </w:p>
    <w:p w:rsidR="00C35D8A" w:rsidRDefault="00C35D8A" w:rsidP="00617A6F">
      <w:pPr>
        <w:pStyle w:val="ListParagraph"/>
        <w:numPr>
          <w:ilvl w:val="1"/>
          <w:numId w:val="183"/>
        </w:numPr>
        <w:tabs>
          <w:tab w:val="left" w:pos="1960"/>
          <w:tab w:val="left" w:pos="1961"/>
        </w:tabs>
        <w:spacing w:before="0" w:line="271" w:lineRule="exact"/>
        <w:rPr>
          <w:sz w:val="24"/>
        </w:rPr>
      </w:pPr>
      <w:r>
        <w:rPr>
          <w:spacing w:val="-6"/>
          <w:sz w:val="24"/>
        </w:rPr>
        <w:t>Explain</w:t>
      </w:r>
      <w:r>
        <w:rPr>
          <w:spacing w:val="-11"/>
          <w:sz w:val="24"/>
        </w:rPr>
        <w:t xml:space="preserve"> </w:t>
      </w:r>
      <w:r>
        <w:rPr>
          <w:spacing w:val="-6"/>
          <w:sz w:val="24"/>
        </w:rPr>
        <w:t>formation</w:t>
      </w:r>
      <w:r>
        <w:rPr>
          <w:spacing w:val="-11"/>
          <w:sz w:val="24"/>
        </w:rPr>
        <w:t xml:space="preserve"> </w:t>
      </w:r>
      <w:r>
        <w:rPr>
          <w:spacing w:val="-6"/>
          <w:sz w:val="24"/>
        </w:rPr>
        <w:t>of</w:t>
      </w:r>
      <w:r>
        <w:rPr>
          <w:spacing w:val="-15"/>
          <w:sz w:val="24"/>
        </w:rPr>
        <w:t xml:space="preserve"> </w:t>
      </w:r>
      <w:r>
        <w:rPr>
          <w:spacing w:val="-6"/>
          <w:sz w:val="24"/>
        </w:rPr>
        <w:t>PN-junction.</w:t>
      </w:r>
    </w:p>
    <w:p w:rsidR="00C35D8A" w:rsidRDefault="00C35D8A" w:rsidP="00617A6F">
      <w:pPr>
        <w:pStyle w:val="ListParagraph"/>
        <w:numPr>
          <w:ilvl w:val="1"/>
          <w:numId w:val="183"/>
        </w:numPr>
        <w:tabs>
          <w:tab w:val="left" w:pos="1960"/>
          <w:tab w:val="left" w:pos="1961"/>
        </w:tabs>
        <w:spacing w:before="2"/>
        <w:rPr>
          <w:sz w:val="24"/>
        </w:rPr>
      </w:pPr>
      <w:r>
        <w:rPr>
          <w:spacing w:val="-6"/>
          <w:sz w:val="24"/>
        </w:rPr>
        <w:t>Define</w:t>
      </w:r>
      <w:r>
        <w:rPr>
          <w:spacing w:val="-9"/>
          <w:sz w:val="24"/>
        </w:rPr>
        <w:t xml:space="preserve"> </w:t>
      </w:r>
      <w:r>
        <w:rPr>
          <w:spacing w:val="-6"/>
          <w:sz w:val="24"/>
        </w:rPr>
        <w:t>potential</w:t>
      </w:r>
      <w:r>
        <w:rPr>
          <w:spacing w:val="-17"/>
          <w:sz w:val="24"/>
        </w:rPr>
        <w:t xml:space="preserve"> </w:t>
      </w:r>
      <w:r>
        <w:rPr>
          <w:spacing w:val="-6"/>
          <w:sz w:val="24"/>
        </w:rPr>
        <w:t>barrier of</w:t>
      </w:r>
      <w:r>
        <w:rPr>
          <w:spacing w:val="-15"/>
          <w:sz w:val="24"/>
        </w:rPr>
        <w:t xml:space="preserve"> </w:t>
      </w:r>
      <w:r>
        <w:rPr>
          <w:spacing w:val="-5"/>
          <w:sz w:val="24"/>
        </w:rPr>
        <w:t>PN</w:t>
      </w:r>
      <w:r>
        <w:rPr>
          <w:spacing w:val="-8"/>
          <w:sz w:val="24"/>
        </w:rPr>
        <w:t xml:space="preserve"> </w:t>
      </w:r>
      <w:r>
        <w:rPr>
          <w:spacing w:val="-5"/>
          <w:sz w:val="24"/>
        </w:rPr>
        <w:t>junction.</w:t>
      </w:r>
    </w:p>
    <w:p w:rsidR="00C35D8A" w:rsidRDefault="00C35D8A" w:rsidP="00617A6F">
      <w:pPr>
        <w:pStyle w:val="ListParagraph"/>
        <w:numPr>
          <w:ilvl w:val="1"/>
          <w:numId w:val="183"/>
        </w:numPr>
        <w:tabs>
          <w:tab w:val="left" w:pos="1960"/>
          <w:tab w:val="left" w:pos="1961"/>
        </w:tabs>
        <w:spacing w:before="3"/>
        <w:rPr>
          <w:sz w:val="24"/>
        </w:rPr>
      </w:pPr>
      <w:r>
        <w:rPr>
          <w:spacing w:val="-6"/>
          <w:sz w:val="24"/>
        </w:rPr>
        <w:t>Compare</w:t>
      </w:r>
      <w:r>
        <w:rPr>
          <w:spacing w:val="-9"/>
          <w:sz w:val="24"/>
        </w:rPr>
        <w:t xml:space="preserve"> </w:t>
      </w:r>
      <w:r>
        <w:rPr>
          <w:spacing w:val="-6"/>
          <w:sz w:val="24"/>
        </w:rPr>
        <w:t>forward</w:t>
      </w:r>
      <w:r>
        <w:rPr>
          <w:spacing w:val="-7"/>
          <w:sz w:val="24"/>
        </w:rPr>
        <w:t xml:space="preserve"> </w:t>
      </w:r>
      <w:r>
        <w:rPr>
          <w:spacing w:val="-6"/>
          <w:sz w:val="24"/>
        </w:rPr>
        <w:t>bias</w:t>
      </w:r>
      <w:r>
        <w:rPr>
          <w:spacing w:val="-10"/>
          <w:sz w:val="24"/>
        </w:rPr>
        <w:t xml:space="preserve"> </w:t>
      </w:r>
      <w:r>
        <w:rPr>
          <w:spacing w:val="-6"/>
          <w:sz w:val="24"/>
        </w:rPr>
        <w:t>and</w:t>
      </w:r>
      <w:r>
        <w:rPr>
          <w:spacing w:val="-7"/>
          <w:sz w:val="24"/>
        </w:rPr>
        <w:t xml:space="preserve"> </w:t>
      </w:r>
      <w:r>
        <w:rPr>
          <w:spacing w:val="-6"/>
          <w:sz w:val="24"/>
        </w:rPr>
        <w:t>reverse</w:t>
      </w:r>
      <w:r>
        <w:rPr>
          <w:spacing w:val="-9"/>
          <w:sz w:val="24"/>
        </w:rPr>
        <w:t xml:space="preserve"> </w:t>
      </w:r>
      <w:r>
        <w:rPr>
          <w:spacing w:val="-5"/>
          <w:sz w:val="24"/>
        </w:rPr>
        <w:t>bias.</w:t>
      </w:r>
    </w:p>
    <w:p w:rsidR="00C35D8A" w:rsidRDefault="00C35D8A" w:rsidP="00617A6F">
      <w:pPr>
        <w:pStyle w:val="ListParagraph"/>
        <w:numPr>
          <w:ilvl w:val="1"/>
          <w:numId w:val="183"/>
        </w:numPr>
        <w:tabs>
          <w:tab w:val="left" w:pos="1960"/>
          <w:tab w:val="left" w:pos="1961"/>
        </w:tabs>
        <w:spacing w:before="2"/>
        <w:rPr>
          <w:sz w:val="24"/>
        </w:rPr>
      </w:pPr>
      <w:r>
        <w:rPr>
          <w:spacing w:val="-6"/>
          <w:sz w:val="24"/>
        </w:rPr>
        <w:t>Discuss</w:t>
      </w:r>
      <w:r>
        <w:rPr>
          <w:spacing w:val="-10"/>
          <w:sz w:val="24"/>
        </w:rPr>
        <w:t xml:space="preserve"> </w:t>
      </w:r>
      <w:r>
        <w:rPr>
          <w:spacing w:val="-6"/>
          <w:sz w:val="24"/>
        </w:rPr>
        <w:t>static</w:t>
      </w:r>
      <w:r>
        <w:rPr>
          <w:spacing w:val="-8"/>
          <w:sz w:val="24"/>
        </w:rPr>
        <w:t xml:space="preserve"> </w:t>
      </w:r>
      <w:r>
        <w:rPr>
          <w:spacing w:val="-6"/>
          <w:sz w:val="24"/>
        </w:rPr>
        <w:t>volt</w:t>
      </w:r>
      <w:r>
        <w:rPr>
          <w:spacing w:val="-1"/>
          <w:sz w:val="24"/>
        </w:rPr>
        <w:t xml:space="preserve"> </w:t>
      </w:r>
      <w:r>
        <w:rPr>
          <w:spacing w:val="-6"/>
          <w:sz w:val="24"/>
        </w:rPr>
        <w:t>ampere</w:t>
      </w:r>
      <w:r>
        <w:rPr>
          <w:spacing w:val="-8"/>
          <w:sz w:val="24"/>
        </w:rPr>
        <w:t xml:space="preserve"> </w:t>
      </w:r>
      <w:r>
        <w:rPr>
          <w:spacing w:val="-6"/>
          <w:sz w:val="24"/>
        </w:rPr>
        <w:t>characteristics</w:t>
      </w:r>
      <w:r>
        <w:rPr>
          <w:spacing w:val="-10"/>
          <w:sz w:val="24"/>
        </w:rPr>
        <w:t xml:space="preserve"> </w:t>
      </w:r>
      <w:r>
        <w:rPr>
          <w:spacing w:val="-5"/>
          <w:sz w:val="24"/>
        </w:rPr>
        <w:t>of</w:t>
      </w:r>
      <w:r>
        <w:rPr>
          <w:spacing w:val="-15"/>
          <w:sz w:val="24"/>
        </w:rPr>
        <w:t xml:space="preserve"> </w:t>
      </w:r>
      <w:r>
        <w:rPr>
          <w:spacing w:val="-5"/>
          <w:sz w:val="24"/>
        </w:rPr>
        <w:t>diode</w:t>
      </w:r>
      <w:r>
        <w:rPr>
          <w:spacing w:val="-8"/>
          <w:sz w:val="24"/>
        </w:rPr>
        <w:t xml:space="preserve"> </w:t>
      </w:r>
      <w:r>
        <w:rPr>
          <w:spacing w:val="-5"/>
          <w:sz w:val="24"/>
        </w:rPr>
        <w:t>(forward</w:t>
      </w:r>
      <w:r>
        <w:rPr>
          <w:spacing w:val="-8"/>
          <w:sz w:val="24"/>
        </w:rPr>
        <w:t xml:space="preserve"> </w:t>
      </w:r>
      <w:r>
        <w:rPr>
          <w:spacing w:val="-5"/>
          <w:sz w:val="24"/>
        </w:rPr>
        <w:t>and</w:t>
      </w:r>
      <w:r>
        <w:rPr>
          <w:spacing w:val="-7"/>
          <w:sz w:val="24"/>
        </w:rPr>
        <w:t xml:space="preserve"> </w:t>
      </w:r>
      <w:r>
        <w:rPr>
          <w:spacing w:val="-5"/>
          <w:sz w:val="24"/>
        </w:rPr>
        <w:t>reverse</w:t>
      </w:r>
      <w:r>
        <w:rPr>
          <w:spacing w:val="-8"/>
          <w:sz w:val="24"/>
        </w:rPr>
        <w:t xml:space="preserve"> </w:t>
      </w:r>
      <w:r>
        <w:rPr>
          <w:spacing w:val="-5"/>
          <w:sz w:val="24"/>
        </w:rPr>
        <w:t>bias).</w:t>
      </w:r>
    </w:p>
    <w:p w:rsidR="00C35D8A" w:rsidRDefault="00C35D8A" w:rsidP="00617A6F">
      <w:pPr>
        <w:pStyle w:val="ListParagraph"/>
        <w:numPr>
          <w:ilvl w:val="1"/>
          <w:numId w:val="183"/>
        </w:numPr>
        <w:tabs>
          <w:tab w:val="left" w:pos="1960"/>
          <w:tab w:val="left" w:pos="1961"/>
        </w:tabs>
        <w:spacing w:before="2"/>
        <w:rPr>
          <w:sz w:val="24"/>
        </w:rPr>
      </w:pPr>
      <w:r>
        <w:rPr>
          <w:spacing w:val="-5"/>
          <w:sz w:val="24"/>
        </w:rPr>
        <w:t>State</w:t>
      </w:r>
      <w:r>
        <w:rPr>
          <w:spacing w:val="-7"/>
          <w:sz w:val="24"/>
        </w:rPr>
        <w:t xml:space="preserve"> </w:t>
      </w:r>
      <w:r>
        <w:rPr>
          <w:spacing w:val="-5"/>
          <w:sz w:val="24"/>
        </w:rPr>
        <w:t>applications</w:t>
      </w:r>
      <w:r>
        <w:rPr>
          <w:spacing w:val="-9"/>
          <w:sz w:val="24"/>
        </w:rPr>
        <w:t xml:space="preserve"> </w:t>
      </w:r>
      <w:r>
        <w:rPr>
          <w:spacing w:val="-5"/>
          <w:sz w:val="24"/>
        </w:rPr>
        <w:t>of</w:t>
      </w:r>
      <w:r>
        <w:rPr>
          <w:spacing w:val="-15"/>
          <w:sz w:val="24"/>
        </w:rPr>
        <w:t xml:space="preserve"> </w:t>
      </w:r>
      <w:r>
        <w:rPr>
          <w:spacing w:val="-5"/>
          <w:sz w:val="24"/>
        </w:rPr>
        <w:t>diode.</w:t>
      </w:r>
    </w:p>
    <w:p w:rsidR="00C35D8A" w:rsidRDefault="00C35D8A" w:rsidP="00617A6F">
      <w:pPr>
        <w:pStyle w:val="ListParagraph"/>
        <w:numPr>
          <w:ilvl w:val="1"/>
          <w:numId w:val="183"/>
        </w:numPr>
        <w:tabs>
          <w:tab w:val="left" w:pos="1960"/>
          <w:tab w:val="left" w:pos="1961"/>
          <w:tab w:val="left" w:pos="7002"/>
        </w:tabs>
        <w:spacing w:before="3"/>
        <w:rPr>
          <w:sz w:val="24"/>
        </w:rPr>
      </w:pPr>
      <w:r>
        <w:rPr>
          <w:spacing w:val="-7"/>
          <w:sz w:val="24"/>
        </w:rPr>
        <w:t>Draw</w:t>
      </w:r>
      <w:r>
        <w:rPr>
          <w:spacing w:val="-8"/>
          <w:sz w:val="24"/>
        </w:rPr>
        <w:t xml:space="preserve"> </w:t>
      </w:r>
      <w:r>
        <w:rPr>
          <w:spacing w:val="-6"/>
          <w:sz w:val="24"/>
        </w:rPr>
        <w:t>and</w:t>
      </w:r>
      <w:r>
        <w:rPr>
          <w:spacing w:val="-8"/>
          <w:sz w:val="24"/>
        </w:rPr>
        <w:t xml:space="preserve"> </w:t>
      </w:r>
      <w:r>
        <w:rPr>
          <w:spacing w:val="-6"/>
          <w:sz w:val="24"/>
        </w:rPr>
        <w:t>discuss</w:t>
      </w:r>
      <w:r>
        <w:rPr>
          <w:spacing w:val="-10"/>
          <w:sz w:val="24"/>
        </w:rPr>
        <w:t xml:space="preserve"> </w:t>
      </w:r>
      <w:r>
        <w:rPr>
          <w:spacing w:val="-6"/>
          <w:sz w:val="24"/>
        </w:rPr>
        <w:t>half</w:t>
      </w:r>
      <w:r>
        <w:rPr>
          <w:spacing w:val="-16"/>
          <w:sz w:val="24"/>
        </w:rPr>
        <w:t xml:space="preserve"> </w:t>
      </w:r>
      <w:r>
        <w:rPr>
          <w:spacing w:val="-6"/>
          <w:sz w:val="24"/>
        </w:rPr>
        <w:t>wave</w:t>
      </w:r>
      <w:r>
        <w:rPr>
          <w:spacing w:val="-9"/>
          <w:sz w:val="24"/>
        </w:rPr>
        <w:t xml:space="preserve"> </w:t>
      </w:r>
      <w:r>
        <w:rPr>
          <w:spacing w:val="-6"/>
          <w:sz w:val="24"/>
        </w:rPr>
        <w:t>rectification</w:t>
      </w:r>
      <w:r>
        <w:rPr>
          <w:spacing w:val="-11"/>
          <w:sz w:val="24"/>
        </w:rPr>
        <w:t xml:space="preserve"> </w:t>
      </w:r>
      <w:r>
        <w:rPr>
          <w:spacing w:val="-6"/>
          <w:sz w:val="24"/>
        </w:rPr>
        <w:t>circuit</w:t>
      </w:r>
      <w:r>
        <w:rPr>
          <w:spacing w:val="-2"/>
          <w:sz w:val="24"/>
        </w:rPr>
        <w:t xml:space="preserve"> </w:t>
      </w:r>
      <w:r>
        <w:rPr>
          <w:spacing w:val="-6"/>
          <w:sz w:val="24"/>
        </w:rPr>
        <w:t>(with</w:t>
      </w:r>
      <w:r>
        <w:rPr>
          <w:spacing w:val="-6"/>
          <w:sz w:val="24"/>
        </w:rPr>
        <w:tab/>
        <w:t>wave</w:t>
      </w:r>
      <w:r>
        <w:rPr>
          <w:spacing w:val="-9"/>
          <w:sz w:val="24"/>
        </w:rPr>
        <w:t xml:space="preserve"> </w:t>
      </w:r>
      <w:r>
        <w:rPr>
          <w:spacing w:val="-6"/>
          <w:sz w:val="24"/>
        </w:rPr>
        <w:t>forms).</w:t>
      </w:r>
    </w:p>
    <w:p w:rsidR="00C35D8A" w:rsidRDefault="00C35D8A" w:rsidP="00617A6F">
      <w:pPr>
        <w:pStyle w:val="ListParagraph"/>
        <w:numPr>
          <w:ilvl w:val="1"/>
          <w:numId w:val="183"/>
        </w:numPr>
        <w:tabs>
          <w:tab w:val="left" w:pos="1960"/>
          <w:tab w:val="left" w:pos="1961"/>
          <w:tab w:val="left" w:pos="7002"/>
        </w:tabs>
        <w:spacing w:before="3"/>
        <w:rPr>
          <w:sz w:val="24"/>
        </w:rPr>
      </w:pPr>
      <w:r>
        <w:rPr>
          <w:spacing w:val="-7"/>
          <w:sz w:val="24"/>
        </w:rPr>
        <w:t>Draw</w:t>
      </w:r>
      <w:r>
        <w:rPr>
          <w:spacing w:val="-8"/>
          <w:sz w:val="24"/>
        </w:rPr>
        <w:t xml:space="preserve"> </w:t>
      </w:r>
      <w:r>
        <w:rPr>
          <w:spacing w:val="-7"/>
          <w:sz w:val="24"/>
        </w:rPr>
        <w:t>and</w:t>
      </w:r>
      <w:r>
        <w:rPr>
          <w:spacing w:val="-8"/>
          <w:sz w:val="24"/>
        </w:rPr>
        <w:t xml:space="preserve"> </w:t>
      </w:r>
      <w:r>
        <w:rPr>
          <w:spacing w:val="-6"/>
          <w:sz w:val="24"/>
        </w:rPr>
        <w:t>discuss</w:t>
      </w:r>
      <w:r>
        <w:rPr>
          <w:spacing w:val="-10"/>
          <w:sz w:val="24"/>
        </w:rPr>
        <w:t xml:space="preserve"> </w:t>
      </w:r>
      <w:r>
        <w:rPr>
          <w:spacing w:val="-6"/>
          <w:sz w:val="24"/>
        </w:rPr>
        <w:t>full</w:t>
      </w:r>
      <w:r>
        <w:rPr>
          <w:spacing w:val="-16"/>
          <w:sz w:val="24"/>
        </w:rPr>
        <w:t xml:space="preserve"> </w:t>
      </w:r>
      <w:r>
        <w:rPr>
          <w:spacing w:val="-6"/>
          <w:sz w:val="24"/>
        </w:rPr>
        <w:t>wave</w:t>
      </w:r>
      <w:r>
        <w:rPr>
          <w:spacing w:val="-9"/>
          <w:sz w:val="24"/>
        </w:rPr>
        <w:t xml:space="preserve"> </w:t>
      </w:r>
      <w:r>
        <w:rPr>
          <w:spacing w:val="-6"/>
          <w:sz w:val="24"/>
        </w:rPr>
        <w:t>rectification</w:t>
      </w:r>
      <w:r>
        <w:rPr>
          <w:spacing w:val="-12"/>
          <w:sz w:val="24"/>
        </w:rPr>
        <w:t xml:space="preserve"> </w:t>
      </w:r>
      <w:r>
        <w:rPr>
          <w:spacing w:val="-6"/>
          <w:sz w:val="24"/>
        </w:rPr>
        <w:t>circuit</w:t>
      </w:r>
      <w:r>
        <w:rPr>
          <w:spacing w:val="-2"/>
          <w:sz w:val="24"/>
        </w:rPr>
        <w:t xml:space="preserve"> </w:t>
      </w:r>
      <w:r>
        <w:rPr>
          <w:spacing w:val="-6"/>
          <w:sz w:val="24"/>
        </w:rPr>
        <w:t>(with</w:t>
      </w:r>
      <w:r>
        <w:rPr>
          <w:spacing w:val="-6"/>
          <w:sz w:val="24"/>
        </w:rPr>
        <w:tab/>
      </w:r>
      <w:r>
        <w:rPr>
          <w:spacing w:val="-7"/>
          <w:sz w:val="24"/>
        </w:rPr>
        <w:t>waveforms)</w:t>
      </w:r>
      <w:r>
        <w:rPr>
          <w:spacing w:val="-5"/>
          <w:sz w:val="24"/>
        </w:rPr>
        <w:t xml:space="preserve"> </w:t>
      </w:r>
      <w:r>
        <w:rPr>
          <w:spacing w:val="-6"/>
          <w:sz w:val="24"/>
        </w:rPr>
        <w:t>by</w:t>
      </w:r>
      <w:r>
        <w:rPr>
          <w:spacing w:val="-17"/>
          <w:sz w:val="24"/>
        </w:rPr>
        <w:t xml:space="preserve"> </w:t>
      </w:r>
      <w:r>
        <w:rPr>
          <w:spacing w:val="-6"/>
          <w:sz w:val="24"/>
        </w:rPr>
        <w:t>using:</w:t>
      </w:r>
    </w:p>
    <w:p w:rsidR="00C35D8A" w:rsidRDefault="00C35D8A" w:rsidP="00617A6F">
      <w:pPr>
        <w:pStyle w:val="ListParagraph"/>
        <w:numPr>
          <w:ilvl w:val="2"/>
          <w:numId w:val="183"/>
        </w:numPr>
        <w:tabs>
          <w:tab w:val="left" w:pos="2681"/>
          <w:tab w:val="left" w:pos="2682"/>
        </w:tabs>
        <w:spacing w:before="2"/>
        <w:rPr>
          <w:sz w:val="24"/>
        </w:rPr>
      </w:pPr>
      <w:r>
        <w:rPr>
          <w:spacing w:val="-5"/>
          <w:sz w:val="24"/>
        </w:rPr>
        <w:t>Centre</w:t>
      </w:r>
      <w:r>
        <w:rPr>
          <w:spacing w:val="-8"/>
          <w:sz w:val="24"/>
        </w:rPr>
        <w:t xml:space="preserve"> </w:t>
      </w:r>
      <w:r>
        <w:rPr>
          <w:spacing w:val="-5"/>
          <w:sz w:val="24"/>
        </w:rPr>
        <w:t>tapped</w:t>
      </w:r>
      <w:r>
        <w:rPr>
          <w:spacing w:val="-7"/>
          <w:sz w:val="24"/>
        </w:rPr>
        <w:t xml:space="preserve"> </w:t>
      </w:r>
      <w:r>
        <w:rPr>
          <w:spacing w:val="-5"/>
          <w:sz w:val="24"/>
        </w:rPr>
        <w:t>transformer.</w:t>
      </w:r>
    </w:p>
    <w:p w:rsidR="00C35D8A" w:rsidRDefault="00C35D8A" w:rsidP="00617A6F">
      <w:pPr>
        <w:pStyle w:val="ListParagraph"/>
        <w:numPr>
          <w:ilvl w:val="2"/>
          <w:numId w:val="183"/>
        </w:numPr>
        <w:tabs>
          <w:tab w:val="left" w:pos="2681"/>
          <w:tab w:val="left" w:pos="2682"/>
        </w:tabs>
        <w:spacing w:before="2"/>
        <w:rPr>
          <w:sz w:val="24"/>
        </w:rPr>
      </w:pPr>
      <w:r>
        <w:rPr>
          <w:spacing w:val="-7"/>
          <w:sz w:val="24"/>
        </w:rPr>
        <w:t>Bridge</w:t>
      </w:r>
      <w:r>
        <w:rPr>
          <w:spacing w:val="-6"/>
          <w:sz w:val="24"/>
        </w:rPr>
        <w:t xml:space="preserve"> </w:t>
      </w:r>
      <w:r>
        <w:rPr>
          <w:spacing w:val="-7"/>
          <w:sz w:val="24"/>
        </w:rPr>
        <w:t>rectifier.</w:t>
      </w:r>
    </w:p>
    <w:p w:rsidR="00C35D8A" w:rsidRDefault="00C35D8A" w:rsidP="00617A6F">
      <w:pPr>
        <w:pStyle w:val="ListParagraph"/>
        <w:numPr>
          <w:ilvl w:val="1"/>
          <w:numId w:val="183"/>
        </w:numPr>
        <w:tabs>
          <w:tab w:val="left" w:pos="1960"/>
          <w:tab w:val="left" w:pos="1961"/>
        </w:tabs>
        <w:spacing w:before="3"/>
        <w:rPr>
          <w:sz w:val="24"/>
        </w:rPr>
      </w:pPr>
      <w:r>
        <w:rPr>
          <w:spacing w:val="-6"/>
          <w:sz w:val="24"/>
        </w:rPr>
        <w:t>Explain</w:t>
      </w:r>
      <w:r>
        <w:rPr>
          <w:spacing w:val="-12"/>
          <w:sz w:val="24"/>
        </w:rPr>
        <w:t xml:space="preserve"> </w:t>
      </w:r>
      <w:r>
        <w:rPr>
          <w:spacing w:val="-6"/>
          <w:sz w:val="24"/>
        </w:rPr>
        <w:t>the</w:t>
      </w:r>
      <w:r>
        <w:rPr>
          <w:spacing w:val="-8"/>
          <w:sz w:val="24"/>
        </w:rPr>
        <w:t xml:space="preserve"> </w:t>
      </w:r>
      <w:r>
        <w:rPr>
          <w:spacing w:val="-6"/>
          <w:sz w:val="24"/>
        </w:rPr>
        <w:t>need</w:t>
      </w:r>
      <w:r>
        <w:rPr>
          <w:spacing w:val="-8"/>
          <w:sz w:val="24"/>
        </w:rPr>
        <w:t xml:space="preserve"> </w:t>
      </w:r>
      <w:r>
        <w:rPr>
          <w:spacing w:val="-6"/>
          <w:sz w:val="24"/>
        </w:rPr>
        <w:t>of</w:t>
      </w:r>
      <w:r>
        <w:rPr>
          <w:spacing w:val="-16"/>
          <w:sz w:val="24"/>
        </w:rPr>
        <w:t xml:space="preserve"> </w:t>
      </w:r>
      <w:r>
        <w:rPr>
          <w:spacing w:val="-6"/>
          <w:sz w:val="24"/>
        </w:rPr>
        <w:t>filters</w:t>
      </w:r>
      <w:r>
        <w:rPr>
          <w:spacing w:val="-9"/>
          <w:sz w:val="24"/>
        </w:rPr>
        <w:t xml:space="preserve"> </w:t>
      </w:r>
      <w:r>
        <w:rPr>
          <w:spacing w:val="-5"/>
          <w:sz w:val="24"/>
        </w:rPr>
        <w:t>in</w:t>
      </w:r>
      <w:r>
        <w:rPr>
          <w:spacing w:val="-12"/>
          <w:sz w:val="24"/>
        </w:rPr>
        <w:t xml:space="preserve"> </w:t>
      </w:r>
      <w:r>
        <w:rPr>
          <w:spacing w:val="-5"/>
          <w:sz w:val="24"/>
        </w:rPr>
        <w:t>DC</w:t>
      </w:r>
      <w:r>
        <w:rPr>
          <w:spacing w:val="-8"/>
          <w:sz w:val="24"/>
        </w:rPr>
        <w:t xml:space="preserve"> </w:t>
      </w:r>
      <w:r>
        <w:rPr>
          <w:spacing w:val="-5"/>
          <w:sz w:val="24"/>
        </w:rPr>
        <w:t>power supply</w:t>
      </w:r>
    </w:p>
    <w:p w:rsidR="00C35D8A" w:rsidRDefault="00C35D8A" w:rsidP="00617A6F">
      <w:pPr>
        <w:pStyle w:val="ListParagraph"/>
        <w:numPr>
          <w:ilvl w:val="1"/>
          <w:numId w:val="183"/>
        </w:numPr>
        <w:tabs>
          <w:tab w:val="left" w:pos="1960"/>
          <w:tab w:val="left" w:pos="1961"/>
        </w:tabs>
        <w:spacing w:before="2"/>
        <w:rPr>
          <w:sz w:val="24"/>
        </w:rPr>
      </w:pPr>
      <w:r>
        <w:rPr>
          <w:spacing w:val="-6"/>
          <w:sz w:val="24"/>
        </w:rPr>
        <w:t>Draw</w:t>
      </w:r>
      <w:r>
        <w:rPr>
          <w:spacing w:val="-8"/>
          <w:sz w:val="24"/>
        </w:rPr>
        <w:t xml:space="preserve"> </w:t>
      </w:r>
      <w:r>
        <w:rPr>
          <w:spacing w:val="-6"/>
          <w:sz w:val="24"/>
        </w:rPr>
        <w:t>circuit</w:t>
      </w:r>
      <w:r>
        <w:rPr>
          <w:spacing w:val="-2"/>
          <w:sz w:val="24"/>
        </w:rPr>
        <w:t xml:space="preserve"> </w:t>
      </w:r>
      <w:r>
        <w:rPr>
          <w:spacing w:val="-6"/>
          <w:sz w:val="24"/>
        </w:rPr>
        <w:t>diagram</w:t>
      </w:r>
      <w:r>
        <w:rPr>
          <w:spacing w:val="-17"/>
          <w:sz w:val="24"/>
        </w:rPr>
        <w:t xml:space="preserve"> </w:t>
      </w:r>
      <w:r>
        <w:rPr>
          <w:spacing w:val="-5"/>
          <w:sz w:val="24"/>
        </w:rPr>
        <w:t>of</w:t>
      </w:r>
      <w:r>
        <w:rPr>
          <w:spacing w:val="-16"/>
          <w:sz w:val="24"/>
        </w:rPr>
        <w:t xml:space="preserve"> </w:t>
      </w:r>
      <w:r>
        <w:rPr>
          <w:spacing w:val="-5"/>
          <w:sz w:val="24"/>
        </w:rPr>
        <w:t>filtering</w:t>
      </w:r>
      <w:r>
        <w:rPr>
          <w:spacing w:val="-8"/>
          <w:sz w:val="24"/>
        </w:rPr>
        <w:t xml:space="preserve"> </w:t>
      </w:r>
      <w:r>
        <w:rPr>
          <w:spacing w:val="-5"/>
          <w:sz w:val="24"/>
        </w:rPr>
        <w:t>network</w:t>
      </w:r>
      <w:r>
        <w:rPr>
          <w:spacing w:val="-7"/>
          <w:sz w:val="24"/>
        </w:rPr>
        <w:t xml:space="preserve"> </w:t>
      </w:r>
      <w:r>
        <w:rPr>
          <w:spacing w:val="-5"/>
          <w:sz w:val="24"/>
        </w:rPr>
        <w:t>(T</w:t>
      </w:r>
      <w:r>
        <w:rPr>
          <w:spacing w:val="-6"/>
          <w:sz w:val="24"/>
        </w:rPr>
        <w:t xml:space="preserve"> </w:t>
      </w:r>
      <w:r>
        <w:rPr>
          <w:spacing w:val="-5"/>
          <w:sz w:val="24"/>
        </w:rPr>
        <w:t>&amp;</w:t>
      </w:r>
      <w:r>
        <w:rPr>
          <w:spacing w:val="-12"/>
          <w:sz w:val="24"/>
        </w:rPr>
        <w:t xml:space="preserve"> </w:t>
      </w:r>
      <w:r>
        <w:rPr>
          <w:spacing w:val="-5"/>
          <w:sz w:val="24"/>
        </w:rPr>
        <w:t>Pi).</w:t>
      </w:r>
    </w:p>
    <w:p w:rsidR="00C35D8A" w:rsidRDefault="00C35D8A" w:rsidP="00617A6F">
      <w:pPr>
        <w:pStyle w:val="ListParagraph"/>
        <w:numPr>
          <w:ilvl w:val="1"/>
          <w:numId w:val="183"/>
        </w:numPr>
        <w:tabs>
          <w:tab w:val="left" w:pos="1960"/>
          <w:tab w:val="left" w:pos="1961"/>
        </w:tabs>
        <w:spacing w:before="3"/>
        <w:rPr>
          <w:sz w:val="24"/>
        </w:rPr>
      </w:pPr>
      <w:r>
        <w:rPr>
          <w:spacing w:val="-6"/>
          <w:sz w:val="24"/>
        </w:rPr>
        <w:t>Define</w:t>
      </w:r>
      <w:r>
        <w:rPr>
          <w:spacing w:val="-9"/>
          <w:sz w:val="24"/>
        </w:rPr>
        <w:t xml:space="preserve"> </w:t>
      </w:r>
      <w:r>
        <w:rPr>
          <w:spacing w:val="-6"/>
          <w:sz w:val="24"/>
        </w:rPr>
        <w:t>term</w:t>
      </w:r>
      <w:r>
        <w:rPr>
          <w:spacing w:val="-17"/>
          <w:sz w:val="24"/>
        </w:rPr>
        <w:t xml:space="preserve"> </w:t>
      </w:r>
      <w:r>
        <w:rPr>
          <w:spacing w:val="-6"/>
          <w:sz w:val="24"/>
        </w:rPr>
        <w:t>ripple</w:t>
      </w:r>
      <w:r>
        <w:rPr>
          <w:spacing w:val="-8"/>
          <w:sz w:val="24"/>
        </w:rPr>
        <w:t xml:space="preserve"> </w:t>
      </w:r>
      <w:r>
        <w:rPr>
          <w:spacing w:val="-5"/>
          <w:sz w:val="24"/>
        </w:rPr>
        <w:t>factor.</w:t>
      </w:r>
    </w:p>
    <w:p w:rsidR="00C35D8A" w:rsidRDefault="00C35D8A" w:rsidP="00617A6F">
      <w:pPr>
        <w:pStyle w:val="ListParagraph"/>
        <w:numPr>
          <w:ilvl w:val="1"/>
          <w:numId w:val="183"/>
        </w:numPr>
        <w:tabs>
          <w:tab w:val="left" w:pos="1960"/>
          <w:tab w:val="left" w:pos="1961"/>
        </w:tabs>
        <w:spacing w:before="3"/>
        <w:rPr>
          <w:sz w:val="24"/>
        </w:rPr>
      </w:pPr>
      <w:r>
        <w:rPr>
          <w:spacing w:val="-5"/>
          <w:sz w:val="24"/>
        </w:rPr>
        <w:t>Describe</w:t>
      </w:r>
      <w:r>
        <w:rPr>
          <w:spacing w:val="-9"/>
          <w:sz w:val="24"/>
        </w:rPr>
        <w:t xml:space="preserve"> </w:t>
      </w:r>
      <w:r>
        <w:rPr>
          <w:spacing w:val="-5"/>
          <w:sz w:val="24"/>
        </w:rPr>
        <w:t>use</w:t>
      </w:r>
      <w:r>
        <w:rPr>
          <w:spacing w:val="-9"/>
          <w:sz w:val="24"/>
        </w:rPr>
        <w:t xml:space="preserve"> </w:t>
      </w:r>
      <w:r>
        <w:rPr>
          <w:spacing w:val="-5"/>
          <w:sz w:val="24"/>
        </w:rPr>
        <w:t>of</w:t>
      </w:r>
      <w:r>
        <w:rPr>
          <w:spacing w:val="-16"/>
          <w:sz w:val="24"/>
        </w:rPr>
        <w:t xml:space="preserve"> </w:t>
      </w:r>
      <w:r>
        <w:rPr>
          <w:spacing w:val="-5"/>
          <w:sz w:val="24"/>
        </w:rPr>
        <w:t>diode</w:t>
      </w:r>
      <w:r>
        <w:rPr>
          <w:spacing w:val="-9"/>
          <w:sz w:val="24"/>
        </w:rPr>
        <w:t xml:space="preserve"> </w:t>
      </w:r>
      <w:r>
        <w:rPr>
          <w:spacing w:val="-5"/>
          <w:sz w:val="24"/>
        </w:rPr>
        <w:t>as</w:t>
      </w:r>
      <w:r>
        <w:rPr>
          <w:spacing w:val="-9"/>
          <w:sz w:val="24"/>
        </w:rPr>
        <w:t xml:space="preserve"> </w:t>
      </w:r>
      <w:r>
        <w:rPr>
          <w:spacing w:val="-5"/>
          <w:sz w:val="24"/>
        </w:rPr>
        <w:t>a</w:t>
      </w:r>
      <w:r>
        <w:rPr>
          <w:spacing w:val="-9"/>
          <w:sz w:val="24"/>
        </w:rPr>
        <w:t xml:space="preserve"> </w:t>
      </w:r>
      <w:r>
        <w:rPr>
          <w:spacing w:val="-5"/>
          <w:sz w:val="24"/>
        </w:rPr>
        <w:t>switch.</w:t>
      </w:r>
    </w:p>
    <w:p w:rsidR="00C35D8A" w:rsidRDefault="00C35D8A" w:rsidP="00C35D8A">
      <w:pPr>
        <w:pStyle w:val="BodyText"/>
        <w:spacing w:before="9"/>
        <w:ind w:left="0" w:firstLine="0"/>
      </w:pPr>
    </w:p>
    <w:p w:rsidR="00C35D8A" w:rsidRDefault="00C35D8A" w:rsidP="00617A6F">
      <w:pPr>
        <w:pStyle w:val="Heading2"/>
        <w:numPr>
          <w:ilvl w:val="0"/>
          <w:numId w:val="183"/>
        </w:numPr>
        <w:tabs>
          <w:tab w:val="left" w:pos="1240"/>
          <w:tab w:val="left" w:pos="1241"/>
        </w:tabs>
        <w:spacing w:line="275" w:lineRule="exact"/>
      </w:pPr>
      <w:r>
        <w:rPr>
          <w:spacing w:val="-5"/>
        </w:rPr>
        <w:t>UNDERSTAND</w:t>
      </w:r>
      <w:r>
        <w:rPr>
          <w:spacing w:val="-8"/>
        </w:rPr>
        <w:t xml:space="preserve"> </w:t>
      </w:r>
      <w:r>
        <w:rPr>
          <w:spacing w:val="-5"/>
        </w:rPr>
        <w:t>WORKING</w:t>
      </w:r>
      <w:r>
        <w:rPr>
          <w:spacing w:val="-7"/>
        </w:rPr>
        <w:t xml:space="preserve"> </w:t>
      </w:r>
      <w:r>
        <w:rPr>
          <w:spacing w:val="-5"/>
        </w:rPr>
        <w:t>AND</w:t>
      </w:r>
      <w:r>
        <w:rPr>
          <w:spacing w:val="-8"/>
        </w:rPr>
        <w:t xml:space="preserve"> </w:t>
      </w:r>
      <w:r>
        <w:rPr>
          <w:spacing w:val="-5"/>
        </w:rPr>
        <w:t>USES</w:t>
      </w:r>
      <w:r>
        <w:rPr>
          <w:spacing w:val="-7"/>
        </w:rPr>
        <w:t xml:space="preserve"> </w:t>
      </w:r>
      <w:r>
        <w:rPr>
          <w:spacing w:val="-5"/>
        </w:rPr>
        <w:t>OF</w:t>
      </w:r>
      <w:r>
        <w:rPr>
          <w:spacing w:val="-9"/>
        </w:rPr>
        <w:t xml:space="preserve"> </w:t>
      </w:r>
      <w:r>
        <w:rPr>
          <w:spacing w:val="-5"/>
        </w:rPr>
        <w:t>ZENER</w:t>
      </w:r>
      <w:r>
        <w:rPr>
          <w:spacing w:val="-8"/>
        </w:rPr>
        <w:t xml:space="preserve"> </w:t>
      </w:r>
      <w:r>
        <w:rPr>
          <w:spacing w:val="-5"/>
        </w:rPr>
        <w:t>AND</w:t>
      </w:r>
      <w:r>
        <w:rPr>
          <w:spacing w:val="-8"/>
        </w:rPr>
        <w:t xml:space="preserve"> </w:t>
      </w:r>
      <w:r>
        <w:rPr>
          <w:spacing w:val="-5"/>
        </w:rPr>
        <w:t>PHOTO</w:t>
      </w:r>
      <w:r>
        <w:rPr>
          <w:spacing w:val="-7"/>
        </w:rPr>
        <w:t xml:space="preserve"> </w:t>
      </w:r>
      <w:r>
        <w:rPr>
          <w:spacing w:val="-4"/>
        </w:rPr>
        <w:t>DIODES</w:t>
      </w:r>
    </w:p>
    <w:p w:rsidR="00C35D8A" w:rsidRDefault="00C35D8A" w:rsidP="00617A6F">
      <w:pPr>
        <w:pStyle w:val="ListParagraph"/>
        <w:numPr>
          <w:ilvl w:val="1"/>
          <w:numId w:val="183"/>
        </w:numPr>
        <w:tabs>
          <w:tab w:val="left" w:pos="1960"/>
          <w:tab w:val="left" w:pos="1961"/>
        </w:tabs>
        <w:spacing w:before="0" w:line="275" w:lineRule="exact"/>
        <w:rPr>
          <w:sz w:val="24"/>
        </w:rPr>
      </w:pPr>
      <w:r>
        <w:rPr>
          <w:spacing w:val="-6"/>
          <w:sz w:val="24"/>
        </w:rPr>
        <w:t>Explain</w:t>
      </w:r>
      <w:r>
        <w:rPr>
          <w:spacing w:val="-12"/>
          <w:sz w:val="24"/>
        </w:rPr>
        <w:t xml:space="preserve"> </w:t>
      </w:r>
      <w:r>
        <w:rPr>
          <w:spacing w:val="-5"/>
          <w:sz w:val="24"/>
        </w:rPr>
        <w:t>the</w:t>
      </w:r>
      <w:r>
        <w:rPr>
          <w:spacing w:val="-8"/>
          <w:sz w:val="24"/>
        </w:rPr>
        <w:t xml:space="preserve"> </w:t>
      </w:r>
      <w:r>
        <w:rPr>
          <w:spacing w:val="-5"/>
          <w:sz w:val="24"/>
        </w:rPr>
        <w:t>working</w:t>
      </w:r>
      <w:r>
        <w:rPr>
          <w:spacing w:val="-8"/>
          <w:sz w:val="24"/>
        </w:rPr>
        <w:t xml:space="preserve"> </w:t>
      </w:r>
      <w:r>
        <w:rPr>
          <w:spacing w:val="-5"/>
          <w:sz w:val="24"/>
        </w:rPr>
        <w:t>and</w:t>
      </w:r>
      <w:r>
        <w:rPr>
          <w:spacing w:val="-7"/>
          <w:sz w:val="24"/>
        </w:rPr>
        <w:t xml:space="preserve"> </w:t>
      </w:r>
      <w:r>
        <w:rPr>
          <w:spacing w:val="-5"/>
          <w:sz w:val="24"/>
        </w:rPr>
        <w:t>construction</w:t>
      </w:r>
      <w:r>
        <w:rPr>
          <w:spacing w:val="-12"/>
          <w:sz w:val="24"/>
        </w:rPr>
        <w:t xml:space="preserve"> </w:t>
      </w:r>
      <w:r>
        <w:rPr>
          <w:spacing w:val="-5"/>
          <w:sz w:val="24"/>
        </w:rPr>
        <w:t>of</w:t>
      </w:r>
      <w:r>
        <w:rPr>
          <w:spacing w:val="-15"/>
          <w:sz w:val="24"/>
        </w:rPr>
        <w:t xml:space="preserve"> </w:t>
      </w:r>
      <w:r>
        <w:rPr>
          <w:spacing w:val="-5"/>
          <w:sz w:val="24"/>
        </w:rPr>
        <w:t>Zener</w:t>
      </w:r>
      <w:r>
        <w:rPr>
          <w:spacing w:val="-6"/>
          <w:sz w:val="24"/>
        </w:rPr>
        <w:t xml:space="preserve"> </w:t>
      </w:r>
      <w:r>
        <w:rPr>
          <w:spacing w:val="-5"/>
          <w:sz w:val="24"/>
        </w:rPr>
        <w:t>diode</w:t>
      </w:r>
    </w:p>
    <w:p w:rsidR="00C35D8A" w:rsidRDefault="00C35D8A" w:rsidP="00617A6F">
      <w:pPr>
        <w:pStyle w:val="ListParagraph"/>
        <w:numPr>
          <w:ilvl w:val="1"/>
          <w:numId w:val="183"/>
        </w:numPr>
        <w:tabs>
          <w:tab w:val="left" w:pos="1960"/>
          <w:tab w:val="left" w:pos="1961"/>
        </w:tabs>
        <w:spacing w:before="3"/>
        <w:rPr>
          <w:sz w:val="24"/>
        </w:rPr>
      </w:pPr>
      <w:r>
        <w:rPr>
          <w:spacing w:val="-6"/>
          <w:sz w:val="24"/>
        </w:rPr>
        <w:t>Explain</w:t>
      </w:r>
      <w:r>
        <w:rPr>
          <w:spacing w:val="-12"/>
          <w:sz w:val="24"/>
        </w:rPr>
        <w:t xml:space="preserve"> </w:t>
      </w:r>
      <w:r>
        <w:rPr>
          <w:spacing w:val="-6"/>
          <w:sz w:val="24"/>
        </w:rPr>
        <w:t>the</w:t>
      </w:r>
      <w:r>
        <w:rPr>
          <w:spacing w:val="-9"/>
          <w:sz w:val="24"/>
        </w:rPr>
        <w:t xml:space="preserve"> </w:t>
      </w:r>
      <w:proofErr w:type="spellStart"/>
      <w:r>
        <w:rPr>
          <w:spacing w:val="-6"/>
          <w:sz w:val="24"/>
        </w:rPr>
        <w:t>behaviour</w:t>
      </w:r>
      <w:proofErr w:type="spellEnd"/>
      <w:r>
        <w:rPr>
          <w:spacing w:val="-6"/>
          <w:sz w:val="24"/>
        </w:rPr>
        <w:t xml:space="preserve"> of</w:t>
      </w:r>
      <w:r>
        <w:rPr>
          <w:spacing w:val="-16"/>
          <w:sz w:val="24"/>
        </w:rPr>
        <w:t xml:space="preserve"> </w:t>
      </w:r>
      <w:r>
        <w:rPr>
          <w:spacing w:val="-5"/>
          <w:sz w:val="24"/>
        </w:rPr>
        <w:t>Zener diode</w:t>
      </w:r>
      <w:r>
        <w:rPr>
          <w:spacing w:val="-9"/>
          <w:sz w:val="24"/>
        </w:rPr>
        <w:t xml:space="preserve"> </w:t>
      </w:r>
      <w:r>
        <w:rPr>
          <w:spacing w:val="-5"/>
          <w:sz w:val="24"/>
        </w:rPr>
        <w:t>in</w:t>
      </w:r>
      <w:r>
        <w:rPr>
          <w:spacing w:val="-12"/>
          <w:sz w:val="24"/>
        </w:rPr>
        <w:t xml:space="preserve"> </w:t>
      </w:r>
      <w:r>
        <w:rPr>
          <w:spacing w:val="-5"/>
          <w:sz w:val="24"/>
        </w:rPr>
        <w:t>Breakdown</w:t>
      </w:r>
      <w:r>
        <w:rPr>
          <w:spacing w:val="-12"/>
          <w:sz w:val="24"/>
        </w:rPr>
        <w:t xml:space="preserve"> </w:t>
      </w:r>
      <w:r>
        <w:rPr>
          <w:spacing w:val="-5"/>
          <w:sz w:val="24"/>
        </w:rPr>
        <w:t>region</w:t>
      </w:r>
    </w:p>
    <w:p w:rsidR="00C35D8A" w:rsidRDefault="00C35D8A" w:rsidP="00617A6F">
      <w:pPr>
        <w:pStyle w:val="ListParagraph"/>
        <w:numPr>
          <w:ilvl w:val="1"/>
          <w:numId w:val="183"/>
        </w:numPr>
        <w:tabs>
          <w:tab w:val="left" w:pos="1960"/>
          <w:tab w:val="left" w:pos="1961"/>
        </w:tabs>
        <w:spacing w:before="2"/>
        <w:rPr>
          <w:sz w:val="24"/>
        </w:rPr>
      </w:pPr>
      <w:r>
        <w:rPr>
          <w:spacing w:val="-6"/>
          <w:sz w:val="24"/>
        </w:rPr>
        <w:t>Give</w:t>
      </w:r>
      <w:r>
        <w:rPr>
          <w:spacing w:val="-9"/>
          <w:sz w:val="24"/>
        </w:rPr>
        <w:t xml:space="preserve"> </w:t>
      </w:r>
      <w:r>
        <w:rPr>
          <w:spacing w:val="-6"/>
          <w:sz w:val="24"/>
        </w:rPr>
        <w:t>ratings</w:t>
      </w:r>
      <w:r>
        <w:rPr>
          <w:spacing w:val="-9"/>
          <w:sz w:val="24"/>
        </w:rPr>
        <w:t xml:space="preserve"> </w:t>
      </w:r>
      <w:r>
        <w:rPr>
          <w:spacing w:val="-5"/>
          <w:sz w:val="24"/>
        </w:rPr>
        <w:t>of</w:t>
      </w:r>
      <w:r>
        <w:rPr>
          <w:spacing w:val="-15"/>
          <w:sz w:val="24"/>
        </w:rPr>
        <w:t xml:space="preserve"> </w:t>
      </w:r>
      <w:proofErr w:type="spellStart"/>
      <w:r>
        <w:rPr>
          <w:spacing w:val="-5"/>
          <w:sz w:val="24"/>
        </w:rPr>
        <w:t>zener</w:t>
      </w:r>
      <w:proofErr w:type="spellEnd"/>
      <w:r>
        <w:rPr>
          <w:spacing w:val="-6"/>
          <w:sz w:val="24"/>
        </w:rPr>
        <w:t xml:space="preserve"> </w:t>
      </w:r>
      <w:r>
        <w:rPr>
          <w:spacing w:val="-5"/>
          <w:sz w:val="24"/>
        </w:rPr>
        <w:t>diode.</w:t>
      </w:r>
    </w:p>
    <w:p w:rsidR="00C35D8A" w:rsidRDefault="00C35D8A" w:rsidP="00617A6F">
      <w:pPr>
        <w:pStyle w:val="ListParagraph"/>
        <w:numPr>
          <w:ilvl w:val="1"/>
          <w:numId w:val="183"/>
        </w:numPr>
        <w:tabs>
          <w:tab w:val="left" w:pos="1960"/>
          <w:tab w:val="left" w:pos="1961"/>
        </w:tabs>
        <w:spacing w:before="3"/>
        <w:rPr>
          <w:sz w:val="24"/>
        </w:rPr>
      </w:pPr>
      <w:r>
        <w:rPr>
          <w:spacing w:val="-6"/>
          <w:sz w:val="24"/>
        </w:rPr>
        <w:t>Explain</w:t>
      </w:r>
      <w:r>
        <w:rPr>
          <w:spacing w:val="-12"/>
          <w:sz w:val="24"/>
        </w:rPr>
        <w:t xml:space="preserve"> </w:t>
      </w:r>
      <w:r>
        <w:rPr>
          <w:spacing w:val="-6"/>
          <w:sz w:val="24"/>
        </w:rPr>
        <w:t>the</w:t>
      </w:r>
      <w:r>
        <w:rPr>
          <w:spacing w:val="-9"/>
          <w:sz w:val="24"/>
        </w:rPr>
        <w:t xml:space="preserve"> </w:t>
      </w:r>
      <w:r>
        <w:rPr>
          <w:spacing w:val="-6"/>
          <w:sz w:val="24"/>
        </w:rPr>
        <w:t>Zener</w:t>
      </w:r>
      <w:r>
        <w:rPr>
          <w:spacing w:val="-5"/>
          <w:sz w:val="24"/>
        </w:rPr>
        <w:t xml:space="preserve"> </w:t>
      </w:r>
      <w:r>
        <w:rPr>
          <w:spacing w:val="-6"/>
          <w:sz w:val="24"/>
        </w:rPr>
        <w:t>diode</w:t>
      </w:r>
      <w:r>
        <w:rPr>
          <w:spacing w:val="-9"/>
          <w:sz w:val="24"/>
        </w:rPr>
        <w:t xml:space="preserve"> </w:t>
      </w:r>
      <w:r>
        <w:rPr>
          <w:spacing w:val="-6"/>
          <w:sz w:val="24"/>
        </w:rPr>
        <w:t>in</w:t>
      </w:r>
      <w:r>
        <w:rPr>
          <w:spacing w:val="-12"/>
          <w:sz w:val="24"/>
        </w:rPr>
        <w:t xml:space="preserve"> </w:t>
      </w:r>
      <w:r>
        <w:rPr>
          <w:spacing w:val="-6"/>
          <w:sz w:val="24"/>
        </w:rPr>
        <w:t>power</w:t>
      </w:r>
      <w:r>
        <w:rPr>
          <w:spacing w:val="-5"/>
          <w:sz w:val="24"/>
        </w:rPr>
        <w:t xml:space="preserve"> </w:t>
      </w:r>
      <w:r>
        <w:rPr>
          <w:spacing w:val="-6"/>
          <w:sz w:val="24"/>
        </w:rPr>
        <w:t>supplies</w:t>
      </w:r>
      <w:r>
        <w:rPr>
          <w:spacing w:val="-10"/>
          <w:sz w:val="24"/>
        </w:rPr>
        <w:t xml:space="preserve"> </w:t>
      </w:r>
      <w:r>
        <w:rPr>
          <w:spacing w:val="-6"/>
          <w:sz w:val="24"/>
        </w:rPr>
        <w:t>and</w:t>
      </w:r>
      <w:r>
        <w:rPr>
          <w:spacing w:val="-8"/>
          <w:sz w:val="24"/>
        </w:rPr>
        <w:t xml:space="preserve"> </w:t>
      </w:r>
      <w:r>
        <w:rPr>
          <w:spacing w:val="-6"/>
          <w:sz w:val="24"/>
        </w:rPr>
        <w:t>voltage</w:t>
      </w:r>
      <w:r>
        <w:rPr>
          <w:spacing w:val="-8"/>
          <w:sz w:val="24"/>
        </w:rPr>
        <w:t xml:space="preserve"> </w:t>
      </w:r>
      <w:r>
        <w:rPr>
          <w:spacing w:val="-5"/>
          <w:sz w:val="24"/>
        </w:rPr>
        <w:t>regulation</w:t>
      </w:r>
      <w:r>
        <w:rPr>
          <w:spacing w:val="-12"/>
          <w:sz w:val="24"/>
        </w:rPr>
        <w:t xml:space="preserve"> </w:t>
      </w:r>
      <w:r>
        <w:rPr>
          <w:spacing w:val="-5"/>
          <w:sz w:val="24"/>
        </w:rPr>
        <w:t>circuits.</w:t>
      </w:r>
    </w:p>
    <w:p w:rsidR="00C35D8A" w:rsidRDefault="00C35D8A" w:rsidP="00617A6F">
      <w:pPr>
        <w:pStyle w:val="ListParagraph"/>
        <w:numPr>
          <w:ilvl w:val="1"/>
          <w:numId w:val="183"/>
        </w:numPr>
        <w:tabs>
          <w:tab w:val="left" w:pos="1960"/>
          <w:tab w:val="left" w:pos="1961"/>
        </w:tabs>
        <w:spacing w:before="2"/>
        <w:rPr>
          <w:sz w:val="24"/>
        </w:rPr>
      </w:pPr>
      <w:r>
        <w:rPr>
          <w:spacing w:val="-5"/>
          <w:sz w:val="24"/>
        </w:rPr>
        <w:t>Describe</w:t>
      </w:r>
      <w:r>
        <w:rPr>
          <w:spacing w:val="-9"/>
          <w:sz w:val="24"/>
        </w:rPr>
        <w:t xml:space="preserve"> </w:t>
      </w:r>
      <w:r>
        <w:rPr>
          <w:spacing w:val="-5"/>
          <w:sz w:val="24"/>
        </w:rPr>
        <w:t>construction</w:t>
      </w:r>
      <w:r>
        <w:rPr>
          <w:spacing w:val="-11"/>
          <w:sz w:val="24"/>
        </w:rPr>
        <w:t xml:space="preserve"> </w:t>
      </w:r>
      <w:r>
        <w:rPr>
          <w:spacing w:val="-5"/>
          <w:sz w:val="24"/>
        </w:rPr>
        <w:t>&amp;</w:t>
      </w:r>
      <w:r>
        <w:rPr>
          <w:spacing w:val="-12"/>
          <w:sz w:val="24"/>
        </w:rPr>
        <w:t xml:space="preserve"> </w:t>
      </w:r>
      <w:r>
        <w:rPr>
          <w:spacing w:val="-5"/>
          <w:sz w:val="24"/>
        </w:rPr>
        <w:t>working</w:t>
      </w:r>
      <w:r>
        <w:rPr>
          <w:spacing w:val="-7"/>
          <w:sz w:val="24"/>
        </w:rPr>
        <w:t xml:space="preserve"> </w:t>
      </w:r>
      <w:r>
        <w:rPr>
          <w:spacing w:val="-4"/>
          <w:sz w:val="24"/>
        </w:rPr>
        <w:t>of</w:t>
      </w:r>
      <w:r>
        <w:rPr>
          <w:spacing w:val="-16"/>
          <w:sz w:val="24"/>
        </w:rPr>
        <w:t xml:space="preserve"> </w:t>
      </w:r>
      <w:r>
        <w:rPr>
          <w:spacing w:val="-4"/>
          <w:sz w:val="24"/>
        </w:rPr>
        <w:t>photodiode.</w:t>
      </w:r>
    </w:p>
    <w:p w:rsidR="00C35D8A" w:rsidRDefault="00C35D8A" w:rsidP="00617A6F">
      <w:pPr>
        <w:pStyle w:val="ListParagraph"/>
        <w:numPr>
          <w:ilvl w:val="1"/>
          <w:numId w:val="183"/>
        </w:numPr>
        <w:tabs>
          <w:tab w:val="left" w:pos="1960"/>
          <w:tab w:val="left" w:pos="1961"/>
        </w:tabs>
        <w:spacing w:before="3"/>
        <w:rPr>
          <w:sz w:val="24"/>
        </w:rPr>
      </w:pPr>
      <w:r>
        <w:rPr>
          <w:spacing w:val="-5"/>
          <w:sz w:val="24"/>
        </w:rPr>
        <w:t>Draw</w:t>
      </w:r>
      <w:r>
        <w:rPr>
          <w:spacing w:val="-7"/>
          <w:sz w:val="24"/>
        </w:rPr>
        <w:t xml:space="preserve"> </w:t>
      </w:r>
      <w:r>
        <w:rPr>
          <w:spacing w:val="-5"/>
          <w:sz w:val="24"/>
        </w:rPr>
        <w:t>photodiode</w:t>
      </w:r>
      <w:r>
        <w:rPr>
          <w:spacing w:val="-7"/>
          <w:sz w:val="24"/>
        </w:rPr>
        <w:t xml:space="preserve"> </w:t>
      </w:r>
      <w:r>
        <w:rPr>
          <w:spacing w:val="-4"/>
          <w:sz w:val="24"/>
        </w:rPr>
        <w:t>control</w:t>
      </w:r>
      <w:r>
        <w:rPr>
          <w:spacing w:val="-16"/>
          <w:sz w:val="24"/>
        </w:rPr>
        <w:t xml:space="preserve"> </w:t>
      </w:r>
      <w:r>
        <w:rPr>
          <w:spacing w:val="-4"/>
          <w:sz w:val="24"/>
        </w:rPr>
        <w:t>circuit.</w:t>
      </w:r>
    </w:p>
    <w:p w:rsidR="00C35D8A" w:rsidRDefault="00C35D8A" w:rsidP="00C35D8A">
      <w:pPr>
        <w:pStyle w:val="BodyText"/>
        <w:spacing w:before="9"/>
        <w:ind w:left="0" w:firstLine="0"/>
      </w:pPr>
    </w:p>
    <w:p w:rsidR="00C35D8A" w:rsidRDefault="00C35D8A" w:rsidP="00617A6F">
      <w:pPr>
        <w:pStyle w:val="Heading2"/>
        <w:numPr>
          <w:ilvl w:val="0"/>
          <w:numId w:val="183"/>
        </w:numPr>
        <w:tabs>
          <w:tab w:val="left" w:pos="1240"/>
          <w:tab w:val="left" w:pos="1241"/>
        </w:tabs>
        <w:spacing w:before="1" w:line="242" w:lineRule="auto"/>
        <w:ind w:right="873"/>
      </w:pPr>
      <w:r>
        <w:t>UNDERSTANDING</w:t>
      </w:r>
      <w:r>
        <w:rPr>
          <w:spacing w:val="58"/>
        </w:rPr>
        <w:t xml:space="preserve"> </w:t>
      </w:r>
      <w:r>
        <w:t>CONSTRUCTION,</w:t>
      </w:r>
      <w:r>
        <w:rPr>
          <w:spacing w:val="59"/>
        </w:rPr>
        <w:t xml:space="preserve"> </w:t>
      </w:r>
      <w:r>
        <w:t>WORKING</w:t>
      </w:r>
      <w:r>
        <w:rPr>
          <w:spacing w:val="58"/>
        </w:rPr>
        <w:t xml:space="preserve"> </w:t>
      </w:r>
      <w:r>
        <w:t>AND</w:t>
      </w:r>
      <w:r>
        <w:rPr>
          <w:spacing w:val="54"/>
        </w:rPr>
        <w:t xml:space="preserve"> </w:t>
      </w:r>
      <w:r>
        <w:t>USES</w:t>
      </w:r>
      <w:r>
        <w:rPr>
          <w:spacing w:val="55"/>
        </w:rPr>
        <w:t xml:space="preserve"> </w:t>
      </w:r>
      <w:r>
        <w:t>OF</w:t>
      </w:r>
      <w:r>
        <w:rPr>
          <w:spacing w:val="52"/>
        </w:rPr>
        <w:t xml:space="preserve"> </w:t>
      </w:r>
      <w:r>
        <w:t>BIPOLAR</w:t>
      </w:r>
      <w:r>
        <w:rPr>
          <w:spacing w:val="-57"/>
        </w:rPr>
        <w:t xml:space="preserve"> </w:t>
      </w:r>
      <w:r>
        <w:t>JUNCTION</w:t>
      </w:r>
      <w:r>
        <w:rPr>
          <w:spacing w:val="-9"/>
        </w:rPr>
        <w:t xml:space="preserve"> </w:t>
      </w:r>
      <w:r>
        <w:t>TRANSISTOR</w:t>
      </w:r>
    </w:p>
    <w:p w:rsidR="00C35D8A" w:rsidRDefault="00C35D8A" w:rsidP="00617A6F">
      <w:pPr>
        <w:pStyle w:val="ListParagraph"/>
        <w:numPr>
          <w:ilvl w:val="1"/>
          <w:numId w:val="183"/>
        </w:numPr>
        <w:tabs>
          <w:tab w:val="left" w:pos="1960"/>
          <w:tab w:val="left" w:pos="1961"/>
        </w:tabs>
        <w:spacing w:before="0" w:line="271" w:lineRule="exact"/>
        <w:rPr>
          <w:sz w:val="24"/>
        </w:rPr>
      </w:pPr>
      <w:r>
        <w:rPr>
          <w:spacing w:val="-5"/>
          <w:sz w:val="24"/>
        </w:rPr>
        <w:t>Explain</w:t>
      </w:r>
      <w:r>
        <w:rPr>
          <w:spacing w:val="-11"/>
          <w:sz w:val="24"/>
        </w:rPr>
        <w:t xml:space="preserve"> </w:t>
      </w:r>
      <w:r>
        <w:rPr>
          <w:spacing w:val="-5"/>
          <w:sz w:val="24"/>
        </w:rPr>
        <w:t>construction</w:t>
      </w:r>
      <w:r>
        <w:rPr>
          <w:spacing w:val="-11"/>
          <w:sz w:val="24"/>
        </w:rPr>
        <w:t xml:space="preserve"> </w:t>
      </w:r>
      <w:r>
        <w:rPr>
          <w:spacing w:val="-5"/>
          <w:sz w:val="24"/>
        </w:rPr>
        <w:t>of</w:t>
      </w:r>
      <w:r>
        <w:rPr>
          <w:spacing w:val="-15"/>
          <w:sz w:val="24"/>
        </w:rPr>
        <w:t xml:space="preserve"> </w:t>
      </w:r>
      <w:r>
        <w:rPr>
          <w:spacing w:val="-5"/>
          <w:sz w:val="24"/>
        </w:rPr>
        <w:t>transistors.</w:t>
      </w:r>
    </w:p>
    <w:p w:rsidR="00C35D8A" w:rsidRDefault="00C35D8A" w:rsidP="00617A6F">
      <w:pPr>
        <w:pStyle w:val="ListParagraph"/>
        <w:numPr>
          <w:ilvl w:val="1"/>
          <w:numId w:val="183"/>
        </w:numPr>
        <w:tabs>
          <w:tab w:val="left" w:pos="1960"/>
          <w:tab w:val="left" w:pos="1961"/>
        </w:tabs>
        <w:spacing w:before="2"/>
        <w:rPr>
          <w:sz w:val="24"/>
        </w:rPr>
      </w:pPr>
      <w:r>
        <w:rPr>
          <w:spacing w:val="-5"/>
          <w:sz w:val="24"/>
        </w:rPr>
        <w:t>Constructional</w:t>
      </w:r>
      <w:r>
        <w:rPr>
          <w:spacing w:val="-17"/>
          <w:sz w:val="24"/>
        </w:rPr>
        <w:t xml:space="preserve"> </w:t>
      </w:r>
      <w:r>
        <w:rPr>
          <w:spacing w:val="-5"/>
          <w:sz w:val="24"/>
        </w:rPr>
        <w:t>details</w:t>
      </w:r>
      <w:r>
        <w:rPr>
          <w:spacing w:val="-10"/>
          <w:sz w:val="24"/>
        </w:rPr>
        <w:t xml:space="preserve"> </w:t>
      </w:r>
      <w:r>
        <w:rPr>
          <w:spacing w:val="-5"/>
          <w:sz w:val="24"/>
        </w:rPr>
        <w:t>of</w:t>
      </w:r>
      <w:r>
        <w:rPr>
          <w:spacing w:val="-16"/>
          <w:sz w:val="24"/>
        </w:rPr>
        <w:t xml:space="preserve"> </w:t>
      </w:r>
      <w:r>
        <w:rPr>
          <w:spacing w:val="-5"/>
          <w:sz w:val="24"/>
        </w:rPr>
        <w:t>PNP</w:t>
      </w:r>
      <w:r>
        <w:rPr>
          <w:spacing w:val="-7"/>
          <w:sz w:val="24"/>
        </w:rPr>
        <w:t xml:space="preserve"> </w:t>
      </w:r>
      <w:r>
        <w:rPr>
          <w:spacing w:val="-5"/>
          <w:sz w:val="24"/>
        </w:rPr>
        <w:t xml:space="preserve">and </w:t>
      </w:r>
      <w:r>
        <w:rPr>
          <w:spacing w:val="-4"/>
          <w:sz w:val="24"/>
        </w:rPr>
        <w:t>NPN</w:t>
      </w:r>
      <w:r>
        <w:rPr>
          <w:spacing w:val="-8"/>
          <w:sz w:val="24"/>
        </w:rPr>
        <w:t xml:space="preserve"> </w:t>
      </w:r>
      <w:r>
        <w:rPr>
          <w:spacing w:val="-4"/>
          <w:sz w:val="24"/>
        </w:rPr>
        <w:t>transistor.</w:t>
      </w:r>
    </w:p>
    <w:p w:rsidR="00C35D8A" w:rsidRDefault="00C35D8A" w:rsidP="00617A6F">
      <w:pPr>
        <w:pStyle w:val="ListParagraph"/>
        <w:numPr>
          <w:ilvl w:val="1"/>
          <w:numId w:val="183"/>
        </w:numPr>
        <w:tabs>
          <w:tab w:val="left" w:pos="1960"/>
          <w:tab w:val="left" w:pos="1961"/>
        </w:tabs>
        <w:spacing w:before="2"/>
        <w:rPr>
          <w:sz w:val="24"/>
        </w:rPr>
      </w:pPr>
      <w:r>
        <w:rPr>
          <w:spacing w:val="-6"/>
          <w:sz w:val="24"/>
        </w:rPr>
        <w:t>Draw</w:t>
      </w:r>
      <w:r>
        <w:rPr>
          <w:spacing w:val="-8"/>
          <w:sz w:val="24"/>
        </w:rPr>
        <w:t xml:space="preserve"> </w:t>
      </w:r>
      <w:r>
        <w:rPr>
          <w:spacing w:val="-6"/>
          <w:sz w:val="24"/>
        </w:rPr>
        <w:t>PNP</w:t>
      </w:r>
      <w:r>
        <w:rPr>
          <w:spacing w:val="-7"/>
          <w:sz w:val="24"/>
        </w:rPr>
        <w:t xml:space="preserve"> </w:t>
      </w:r>
      <w:r>
        <w:rPr>
          <w:spacing w:val="-6"/>
          <w:sz w:val="24"/>
        </w:rPr>
        <w:t>and</w:t>
      </w:r>
      <w:r>
        <w:rPr>
          <w:spacing w:val="-8"/>
          <w:sz w:val="24"/>
        </w:rPr>
        <w:t xml:space="preserve"> </w:t>
      </w:r>
      <w:r>
        <w:rPr>
          <w:spacing w:val="-5"/>
          <w:sz w:val="24"/>
        </w:rPr>
        <w:t>NPN</w:t>
      </w:r>
      <w:r>
        <w:rPr>
          <w:spacing w:val="-8"/>
          <w:sz w:val="24"/>
        </w:rPr>
        <w:t xml:space="preserve"> </w:t>
      </w:r>
      <w:r>
        <w:rPr>
          <w:spacing w:val="-5"/>
          <w:sz w:val="24"/>
        </w:rPr>
        <w:t>transistor</w:t>
      </w:r>
      <w:r>
        <w:rPr>
          <w:spacing w:val="-6"/>
          <w:sz w:val="24"/>
        </w:rPr>
        <w:t xml:space="preserve"> </w:t>
      </w:r>
      <w:r>
        <w:rPr>
          <w:spacing w:val="-5"/>
          <w:sz w:val="24"/>
        </w:rPr>
        <w:t>circuits</w:t>
      </w:r>
      <w:r>
        <w:rPr>
          <w:spacing w:val="-9"/>
          <w:sz w:val="24"/>
        </w:rPr>
        <w:t xml:space="preserve"> </w:t>
      </w:r>
      <w:r>
        <w:rPr>
          <w:spacing w:val="-5"/>
          <w:sz w:val="24"/>
        </w:rPr>
        <w:t>with</w:t>
      </w:r>
      <w:r>
        <w:rPr>
          <w:spacing w:val="-12"/>
          <w:sz w:val="24"/>
        </w:rPr>
        <w:t xml:space="preserve"> </w:t>
      </w:r>
      <w:r>
        <w:rPr>
          <w:spacing w:val="-5"/>
          <w:sz w:val="24"/>
        </w:rPr>
        <w:t>proper</w:t>
      </w:r>
      <w:r>
        <w:rPr>
          <w:spacing w:val="-6"/>
          <w:sz w:val="24"/>
        </w:rPr>
        <w:t xml:space="preserve"> </w:t>
      </w:r>
      <w:r>
        <w:rPr>
          <w:spacing w:val="-5"/>
          <w:sz w:val="24"/>
        </w:rPr>
        <w:t>biasing.</w:t>
      </w:r>
    </w:p>
    <w:p w:rsidR="00C35D8A" w:rsidRDefault="00C35D8A" w:rsidP="00617A6F">
      <w:pPr>
        <w:pStyle w:val="ListParagraph"/>
        <w:numPr>
          <w:ilvl w:val="1"/>
          <w:numId w:val="183"/>
        </w:numPr>
        <w:tabs>
          <w:tab w:val="left" w:pos="1960"/>
          <w:tab w:val="left" w:pos="1961"/>
        </w:tabs>
        <w:spacing w:before="3"/>
        <w:rPr>
          <w:sz w:val="24"/>
        </w:rPr>
      </w:pPr>
      <w:r>
        <w:rPr>
          <w:spacing w:val="-7"/>
          <w:sz w:val="24"/>
        </w:rPr>
        <w:t>Describe</w:t>
      </w:r>
      <w:r>
        <w:rPr>
          <w:spacing w:val="-9"/>
          <w:sz w:val="24"/>
        </w:rPr>
        <w:t xml:space="preserve"> </w:t>
      </w:r>
      <w:r>
        <w:rPr>
          <w:spacing w:val="-6"/>
          <w:sz w:val="24"/>
        </w:rPr>
        <w:t>principle</w:t>
      </w:r>
      <w:r>
        <w:rPr>
          <w:spacing w:val="-9"/>
          <w:sz w:val="24"/>
        </w:rPr>
        <w:t xml:space="preserve"> </w:t>
      </w:r>
      <w:r>
        <w:rPr>
          <w:spacing w:val="-6"/>
          <w:sz w:val="24"/>
        </w:rPr>
        <w:t>of</w:t>
      </w:r>
      <w:r>
        <w:rPr>
          <w:spacing w:val="-16"/>
          <w:sz w:val="24"/>
        </w:rPr>
        <w:t xml:space="preserve"> </w:t>
      </w:r>
      <w:r>
        <w:rPr>
          <w:spacing w:val="-6"/>
          <w:sz w:val="24"/>
        </w:rPr>
        <w:t>working</w:t>
      </w:r>
      <w:r>
        <w:rPr>
          <w:spacing w:val="-8"/>
          <w:sz w:val="24"/>
        </w:rPr>
        <w:t xml:space="preserve"> </w:t>
      </w:r>
      <w:r>
        <w:rPr>
          <w:spacing w:val="-6"/>
          <w:sz w:val="24"/>
        </w:rPr>
        <w:t>of</w:t>
      </w:r>
      <w:r>
        <w:rPr>
          <w:spacing w:val="-16"/>
          <w:sz w:val="24"/>
        </w:rPr>
        <w:t xml:space="preserve"> </w:t>
      </w:r>
      <w:r>
        <w:rPr>
          <w:spacing w:val="-6"/>
          <w:sz w:val="24"/>
        </w:rPr>
        <w:t>transistor as</w:t>
      </w:r>
      <w:r>
        <w:rPr>
          <w:spacing w:val="-10"/>
          <w:sz w:val="24"/>
        </w:rPr>
        <w:t xml:space="preserve"> </w:t>
      </w:r>
      <w:r>
        <w:rPr>
          <w:spacing w:val="-6"/>
          <w:sz w:val="24"/>
        </w:rPr>
        <w:t>amplifier.</w:t>
      </w:r>
    </w:p>
    <w:p w:rsidR="00C35D8A" w:rsidRDefault="00C35D8A" w:rsidP="00617A6F">
      <w:pPr>
        <w:pStyle w:val="ListParagraph"/>
        <w:numPr>
          <w:ilvl w:val="1"/>
          <w:numId w:val="183"/>
        </w:numPr>
        <w:tabs>
          <w:tab w:val="left" w:pos="1960"/>
          <w:tab w:val="left" w:pos="1961"/>
        </w:tabs>
        <w:spacing w:before="2"/>
        <w:rPr>
          <w:sz w:val="24"/>
        </w:rPr>
      </w:pPr>
      <w:r>
        <w:rPr>
          <w:spacing w:val="-6"/>
          <w:sz w:val="24"/>
        </w:rPr>
        <w:t>Describe</w:t>
      </w:r>
      <w:r>
        <w:rPr>
          <w:spacing w:val="-9"/>
          <w:sz w:val="24"/>
        </w:rPr>
        <w:t xml:space="preserve"> </w:t>
      </w:r>
      <w:r>
        <w:rPr>
          <w:spacing w:val="-6"/>
          <w:sz w:val="24"/>
        </w:rPr>
        <w:t>current</w:t>
      </w:r>
      <w:r>
        <w:rPr>
          <w:spacing w:val="-2"/>
          <w:sz w:val="24"/>
        </w:rPr>
        <w:t xml:space="preserve"> </w:t>
      </w:r>
      <w:r>
        <w:rPr>
          <w:spacing w:val="-6"/>
          <w:sz w:val="24"/>
        </w:rPr>
        <w:t>gain,</w:t>
      </w:r>
      <w:r>
        <w:rPr>
          <w:spacing w:val="-5"/>
          <w:sz w:val="24"/>
        </w:rPr>
        <w:t xml:space="preserve"> </w:t>
      </w:r>
      <w:r>
        <w:rPr>
          <w:spacing w:val="-6"/>
          <w:sz w:val="24"/>
        </w:rPr>
        <w:t>voltage</w:t>
      </w:r>
      <w:r>
        <w:rPr>
          <w:spacing w:val="-9"/>
          <w:sz w:val="24"/>
        </w:rPr>
        <w:t xml:space="preserve"> </w:t>
      </w:r>
      <w:r>
        <w:rPr>
          <w:spacing w:val="-6"/>
          <w:sz w:val="24"/>
        </w:rPr>
        <w:t>gain</w:t>
      </w:r>
      <w:r>
        <w:rPr>
          <w:spacing w:val="-12"/>
          <w:sz w:val="24"/>
        </w:rPr>
        <w:t xml:space="preserve"> </w:t>
      </w:r>
      <w:r>
        <w:rPr>
          <w:spacing w:val="-6"/>
          <w:sz w:val="24"/>
        </w:rPr>
        <w:t>&amp;</w:t>
      </w:r>
      <w:r>
        <w:rPr>
          <w:spacing w:val="-12"/>
          <w:sz w:val="24"/>
        </w:rPr>
        <w:t xml:space="preserve"> </w:t>
      </w:r>
      <w:r>
        <w:rPr>
          <w:spacing w:val="-6"/>
          <w:sz w:val="24"/>
        </w:rPr>
        <w:t>power gain</w:t>
      </w:r>
      <w:r>
        <w:rPr>
          <w:spacing w:val="-12"/>
          <w:sz w:val="24"/>
        </w:rPr>
        <w:t xml:space="preserve"> </w:t>
      </w:r>
      <w:r>
        <w:rPr>
          <w:spacing w:val="-6"/>
          <w:sz w:val="24"/>
        </w:rPr>
        <w:t>of</w:t>
      </w:r>
      <w:r>
        <w:rPr>
          <w:spacing w:val="-16"/>
          <w:sz w:val="24"/>
        </w:rPr>
        <w:t xml:space="preserve"> </w:t>
      </w:r>
      <w:r>
        <w:rPr>
          <w:spacing w:val="-5"/>
          <w:sz w:val="24"/>
        </w:rPr>
        <w:t>a</w:t>
      </w:r>
      <w:r>
        <w:rPr>
          <w:spacing w:val="-9"/>
          <w:sz w:val="24"/>
        </w:rPr>
        <w:t xml:space="preserve"> </w:t>
      </w:r>
      <w:r>
        <w:rPr>
          <w:spacing w:val="-5"/>
          <w:sz w:val="24"/>
        </w:rPr>
        <w:t>CE</w:t>
      </w:r>
      <w:r>
        <w:rPr>
          <w:spacing w:val="-6"/>
          <w:sz w:val="24"/>
        </w:rPr>
        <w:t xml:space="preserve"> </w:t>
      </w:r>
      <w:r>
        <w:rPr>
          <w:spacing w:val="-5"/>
          <w:sz w:val="24"/>
        </w:rPr>
        <w:t>amplifier.</w:t>
      </w:r>
    </w:p>
    <w:p w:rsidR="00C35D8A" w:rsidRDefault="00C35D8A" w:rsidP="00617A6F">
      <w:pPr>
        <w:pStyle w:val="ListParagraph"/>
        <w:numPr>
          <w:ilvl w:val="1"/>
          <w:numId w:val="183"/>
        </w:numPr>
        <w:tabs>
          <w:tab w:val="left" w:pos="1960"/>
          <w:tab w:val="left" w:pos="1961"/>
        </w:tabs>
        <w:spacing w:before="3"/>
        <w:rPr>
          <w:sz w:val="24"/>
        </w:rPr>
      </w:pPr>
      <w:r>
        <w:rPr>
          <w:spacing w:val="-5"/>
          <w:sz w:val="24"/>
        </w:rPr>
        <w:t>List</w:t>
      </w:r>
      <w:r>
        <w:rPr>
          <w:spacing w:val="-1"/>
          <w:sz w:val="24"/>
        </w:rPr>
        <w:t xml:space="preserve"> </w:t>
      </w:r>
      <w:r>
        <w:rPr>
          <w:spacing w:val="-5"/>
          <w:sz w:val="24"/>
        </w:rPr>
        <w:t>uses</w:t>
      </w:r>
      <w:r>
        <w:rPr>
          <w:spacing w:val="-9"/>
          <w:sz w:val="24"/>
        </w:rPr>
        <w:t xml:space="preserve"> </w:t>
      </w:r>
      <w:r>
        <w:rPr>
          <w:spacing w:val="-5"/>
          <w:sz w:val="24"/>
        </w:rPr>
        <w:t>of</w:t>
      </w:r>
      <w:r>
        <w:rPr>
          <w:spacing w:val="-15"/>
          <w:sz w:val="24"/>
        </w:rPr>
        <w:t xml:space="preserve"> </w:t>
      </w:r>
      <w:r>
        <w:rPr>
          <w:spacing w:val="-5"/>
          <w:sz w:val="24"/>
        </w:rPr>
        <w:t>transistors.</w:t>
      </w:r>
    </w:p>
    <w:p w:rsidR="00C35D8A" w:rsidRDefault="00C35D8A" w:rsidP="00C35D8A">
      <w:pPr>
        <w:rPr>
          <w:sz w:val="24"/>
        </w:rPr>
        <w:sectPr w:rsidR="00C35D8A">
          <w:pgSz w:w="12240" w:h="15840"/>
          <w:pgMar w:top="1500" w:right="560" w:bottom="280" w:left="920" w:header="720" w:footer="720" w:gutter="0"/>
          <w:cols w:space="720"/>
        </w:sectPr>
      </w:pPr>
    </w:p>
    <w:p w:rsidR="00C35D8A" w:rsidRDefault="00C35D8A" w:rsidP="00C35D8A">
      <w:pPr>
        <w:pStyle w:val="BodyText"/>
        <w:ind w:left="0" w:firstLine="0"/>
      </w:pPr>
    </w:p>
    <w:p w:rsidR="00C35D8A" w:rsidRDefault="00C35D8A" w:rsidP="00C35D8A">
      <w:pPr>
        <w:pStyle w:val="BodyText"/>
        <w:spacing w:before="5"/>
        <w:ind w:left="0" w:firstLine="0"/>
      </w:pPr>
    </w:p>
    <w:p w:rsidR="00C35D8A" w:rsidRDefault="00C35D8A" w:rsidP="00617A6F">
      <w:pPr>
        <w:pStyle w:val="ListParagraph"/>
        <w:numPr>
          <w:ilvl w:val="2"/>
          <w:numId w:val="183"/>
        </w:numPr>
        <w:tabs>
          <w:tab w:val="left" w:pos="2681"/>
          <w:tab w:val="left" w:pos="2682"/>
        </w:tabs>
        <w:spacing w:before="0"/>
        <w:rPr>
          <w:sz w:val="24"/>
        </w:rPr>
      </w:pPr>
      <w:r>
        <w:rPr>
          <w:spacing w:val="-6"/>
          <w:sz w:val="24"/>
        </w:rPr>
        <w:t>As</w:t>
      </w:r>
      <w:r>
        <w:rPr>
          <w:spacing w:val="-9"/>
          <w:sz w:val="24"/>
        </w:rPr>
        <w:t xml:space="preserve"> </w:t>
      </w:r>
      <w:r>
        <w:rPr>
          <w:spacing w:val="-6"/>
          <w:sz w:val="24"/>
        </w:rPr>
        <w:t>a</w:t>
      </w:r>
      <w:r>
        <w:rPr>
          <w:spacing w:val="-7"/>
          <w:sz w:val="24"/>
        </w:rPr>
        <w:t xml:space="preserve"> </w:t>
      </w:r>
      <w:r>
        <w:rPr>
          <w:spacing w:val="-6"/>
          <w:sz w:val="24"/>
        </w:rPr>
        <w:t>switch.</w:t>
      </w:r>
    </w:p>
    <w:p w:rsidR="00C35D8A" w:rsidRDefault="00C35D8A" w:rsidP="00617A6F">
      <w:pPr>
        <w:pStyle w:val="ListParagraph"/>
        <w:numPr>
          <w:ilvl w:val="2"/>
          <w:numId w:val="183"/>
        </w:numPr>
        <w:tabs>
          <w:tab w:val="left" w:pos="2681"/>
          <w:tab w:val="left" w:pos="2682"/>
        </w:tabs>
        <w:spacing w:before="3"/>
        <w:rPr>
          <w:sz w:val="24"/>
        </w:rPr>
      </w:pPr>
      <w:r>
        <w:rPr>
          <w:spacing w:val="-7"/>
          <w:sz w:val="24"/>
        </w:rPr>
        <w:t>As</w:t>
      </w:r>
      <w:r>
        <w:rPr>
          <w:spacing w:val="-10"/>
          <w:sz w:val="24"/>
        </w:rPr>
        <w:t xml:space="preserve"> </w:t>
      </w:r>
      <w:r>
        <w:rPr>
          <w:spacing w:val="-7"/>
          <w:sz w:val="24"/>
        </w:rPr>
        <w:t>voltage</w:t>
      </w:r>
      <w:r>
        <w:rPr>
          <w:spacing w:val="-9"/>
          <w:sz w:val="24"/>
        </w:rPr>
        <w:t xml:space="preserve"> </w:t>
      </w:r>
      <w:r>
        <w:rPr>
          <w:spacing w:val="-7"/>
          <w:sz w:val="24"/>
        </w:rPr>
        <w:t>&amp;</w:t>
      </w:r>
      <w:r>
        <w:rPr>
          <w:spacing w:val="-12"/>
          <w:sz w:val="24"/>
        </w:rPr>
        <w:t xml:space="preserve"> </w:t>
      </w:r>
      <w:r>
        <w:rPr>
          <w:spacing w:val="-6"/>
          <w:sz w:val="24"/>
        </w:rPr>
        <w:t>current</w:t>
      </w:r>
      <w:r>
        <w:rPr>
          <w:spacing w:val="-2"/>
          <w:sz w:val="24"/>
        </w:rPr>
        <w:t xml:space="preserve"> </w:t>
      </w:r>
      <w:r>
        <w:rPr>
          <w:spacing w:val="-6"/>
          <w:sz w:val="24"/>
        </w:rPr>
        <w:t>amplifier.</w:t>
      </w:r>
    </w:p>
    <w:p w:rsidR="00C35D8A" w:rsidRDefault="00C35D8A" w:rsidP="00C35D8A">
      <w:pPr>
        <w:pStyle w:val="BodyText"/>
        <w:spacing w:before="9"/>
        <w:ind w:left="0" w:firstLine="0"/>
      </w:pPr>
    </w:p>
    <w:p w:rsidR="00C35D8A" w:rsidRDefault="00C35D8A" w:rsidP="00617A6F">
      <w:pPr>
        <w:pStyle w:val="Heading2"/>
        <w:numPr>
          <w:ilvl w:val="0"/>
          <w:numId w:val="183"/>
        </w:numPr>
        <w:tabs>
          <w:tab w:val="left" w:pos="1240"/>
          <w:tab w:val="left" w:pos="1241"/>
        </w:tabs>
        <w:spacing w:before="1" w:line="275" w:lineRule="exact"/>
      </w:pPr>
      <w:r>
        <w:rPr>
          <w:spacing w:val="-5"/>
        </w:rPr>
        <w:t>UNDERSTAND</w:t>
      </w:r>
      <w:r>
        <w:rPr>
          <w:spacing w:val="-8"/>
        </w:rPr>
        <w:t xml:space="preserve"> </w:t>
      </w:r>
      <w:r>
        <w:rPr>
          <w:spacing w:val="-5"/>
        </w:rPr>
        <w:t>THE</w:t>
      </w:r>
      <w:r>
        <w:rPr>
          <w:spacing w:val="-9"/>
        </w:rPr>
        <w:t xml:space="preserve"> </w:t>
      </w:r>
      <w:r>
        <w:rPr>
          <w:spacing w:val="-5"/>
        </w:rPr>
        <w:t>WORKING</w:t>
      </w:r>
      <w:r>
        <w:rPr>
          <w:spacing w:val="-7"/>
        </w:rPr>
        <w:t xml:space="preserve"> </w:t>
      </w:r>
      <w:r>
        <w:rPr>
          <w:spacing w:val="-5"/>
        </w:rPr>
        <w:t>AND</w:t>
      </w:r>
      <w:r>
        <w:rPr>
          <w:spacing w:val="-8"/>
        </w:rPr>
        <w:t xml:space="preserve"> </w:t>
      </w:r>
      <w:r>
        <w:rPr>
          <w:spacing w:val="-5"/>
        </w:rPr>
        <w:t>USES</w:t>
      </w:r>
      <w:r>
        <w:rPr>
          <w:spacing w:val="-6"/>
        </w:rPr>
        <w:t xml:space="preserve"> </w:t>
      </w:r>
      <w:r>
        <w:rPr>
          <w:spacing w:val="-5"/>
        </w:rPr>
        <w:t>OF</w:t>
      </w:r>
      <w:r>
        <w:rPr>
          <w:spacing w:val="-10"/>
        </w:rPr>
        <w:t xml:space="preserve"> </w:t>
      </w:r>
      <w:r>
        <w:rPr>
          <w:spacing w:val="-5"/>
        </w:rPr>
        <w:t>FIELD</w:t>
      </w:r>
      <w:r>
        <w:rPr>
          <w:spacing w:val="-8"/>
        </w:rPr>
        <w:t xml:space="preserve"> </w:t>
      </w:r>
      <w:r>
        <w:rPr>
          <w:spacing w:val="-5"/>
        </w:rPr>
        <w:t>EFFECT</w:t>
      </w:r>
      <w:r>
        <w:rPr>
          <w:spacing w:val="-9"/>
        </w:rPr>
        <w:t xml:space="preserve"> </w:t>
      </w:r>
      <w:r>
        <w:rPr>
          <w:spacing w:val="-5"/>
        </w:rPr>
        <w:t>TRANSISTORS</w:t>
      </w:r>
    </w:p>
    <w:p w:rsidR="00C35D8A" w:rsidRDefault="00C35D8A" w:rsidP="00617A6F">
      <w:pPr>
        <w:pStyle w:val="ListParagraph"/>
        <w:numPr>
          <w:ilvl w:val="1"/>
          <w:numId w:val="183"/>
        </w:numPr>
        <w:tabs>
          <w:tab w:val="left" w:pos="1960"/>
          <w:tab w:val="left" w:pos="1961"/>
        </w:tabs>
        <w:spacing w:before="0" w:line="275" w:lineRule="exact"/>
        <w:rPr>
          <w:sz w:val="24"/>
        </w:rPr>
      </w:pPr>
      <w:r>
        <w:rPr>
          <w:spacing w:val="-5"/>
          <w:sz w:val="24"/>
        </w:rPr>
        <w:t>Explain</w:t>
      </w:r>
      <w:r>
        <w:rPr>
          <w:spacing w:val="-12"/>
          <w:sz w:val="24"/>
        </w:rPr>
        <w:t xml:space="preserve"> </w:t>
      </w:r>
      <w:r>
        <w:rPr>
          <w:spacing w:val="-5"/>
          <w:sz w:val="24"/>
        </w:rPr>
        <w:t>the</w:t>
      </w:r>
      <w:r>
        <w:rPr>
          <w:spacing w:val="-8"/>
          <w:sz w:val="24"/>
        </w:rPr>
        <w:t xml:space="preserve"> </w:t>
      </w:r>
      <w:r>
        <w:rPr>
          <w:spacing w:val="-5"/>
          <w:sz w:val="24"/>
        </w:rPr>
        <w:t>construction</w:t>
      </w:r>
      <w:r>
        <w:rPr>
          <w:spacing w:val="-12"/>
          <w:sz w:val="24"/>
        </w:rPr>
        <w:t xml:space="preserve"> </w:t>
      </w:r>
      <w:r>
        <w:rPr>
          <w:spacing w:val="-5"/>
          <w:sz w:val="24"/>
        </w:rPr>
        <w:t>&amp;</w:t>
      </w:r>
      <w:r>
        <w:rPr>
          <w:spacing w:val="-11"/>
          <w:sz w:val="24"/>
        </w:rPr>
        <w:t xml:space="preserve"> </w:t>
      </w:r>
      <w:r>
        <w:rPr>
          <w:spacing w:val="-5"/>
          <w:sz w:val="24"/>
        </w:rPr>
        <w:t>working</w:t>
      </w:r>
      <w:r>
        <w:rPr>
          <w:spacing w:val="-8"/>
          <w:sz w:val="24"/>
        </w:rPr>
        <w:t xml:space="preserve"> </w:t>
      </w:r>
      <w:r>
        <w:rPr>
          <w:spacing w:val="-4"/>
          <w:sz w:val="24"/>
        </w:rPr>
        <w:t>of</w:t>
      </w:r>
      <w:r>
        <w:rPr>
          <w:spacing w:val="-15"/>
          <w:sz w:val="24"/>
        </w:rPr>
        <w:t xml:space="preserve"> </w:t>
      </w:r>
      <w:r>
        <w:rPr>
          <w:spacing w:val="-4"/>
          <w:sz w:val="24"/>
        </w:rPr>
        <w:t>JFET.</w:t>
      </w:r>
    </w:p>
    <w:p w:rsidR="00C35D8A" w:rsidRDefault="00C35D8A" w:rsidP="00617A6F">
      <w:pPr>
        <w:pStyle w:val="ListParagraph"/>
        <w:numPr>
          <w:ilvl w:val="1"/>
          <w:numId w:val="183"/>
        </w:numPr>
        <w:tabs>
          <w:tab w:val="left" w:pos="1960"/>
          <w:tab w:val="left" w:pos="1961"/>
        </w:tabs>
        <w:spacing w:before="2"/>
        <w:rPr>
          <w:sz w:val="24"/>
        </w:rPr>
      </w:pPr>
      <w:r>
        <w:rPr>
          <w:spacing w:val="-6"/>
          <w:sz w:val="24"/>
        </w:rPr>
        <w:t>List</w:t>
      </w:r>
      <w:r>
        <w:rPr>
          <w:spacing w:val="-2"/>
          <w:sz w:val="24"/>
        </w:rPr>
        <w:t xml:space="preserve"> </w:t>
      </w:r>
      <w:r>
        <w:rPr>
          <w:spacing w:val="-5"/>
          <w:sz w:val="24"/>
        </w:rPr>
        <w:t>types</w:t>
      </w:r>
      <w:r>
        <w:rPr>
          <w:spacing w:val="-10"/>
          <w:sz w:val="24"/>
        </w:rPr>
        <w:t xml:space="preserve"> </w:t>
      </w:r>
      <w:r>
        <w:rPr>
          <w:spacing w:val="-5"/>
          <w:sz w:val="24"/>
        </w:rPr>
        <w:t>of</w:t>
      </w:r>
      <w:r>
        <w:rPr>
          <w:spacing w:val="-16"/>
          <w:sz w:val="24"/>
        </w:rPr>
        <w:t xml:space="preserve"> </w:t>
      </w:r>
      <w:r>
        <w:rPr>
          <w:spacing w:val="-5"/>
          <w:sz w:val="24"/>
        </w:rPr>
        <w:t>FET</w:t>
      </w:r>
      <w:r>
        <w:rPr>
          <w:spacing w:val="-6"/>
          <w:sz w:val="24"/>
        </w:rPr>
        <w:t xml:space="preserve"> </w:t>
      </w:r>
      <w:r>
        <w:rPr>
          <w:spacing w:val="-5"/>
          <w:sz w:val="24"/>
        </w:rPr>
        <w:t>and</w:t>
      </w:r>
      <w:r>
        <w:rPr>
          <w:spacing w:val="-7"/>
          <w:sz w:val="24"/>
        </w:rPr>
        <w:t xml:space="preserve"> </w:t>
      </w:r>
      <w:r>
        <w:rPr>
          <w:spacing w:val="-5"/>
          <w:sz w:val="24"/>
        </w:rPr>
        <w:t>their</w:t>
      </w:r>
      <w:r>
        <w:rPr>
          <w:spacing w:val="-6"/>
          <w:sz w:val="24"/>
        </w:rPr>
        <w:t xml:space="preserve"> </w:t>
      </w:r>
      <w:r>
        <w:rPr>
          <w:spacing w:val="-5"/>
          <w:sz w:val="24"/>
        </w:rPr>
        <w:t>uses.</w:t>
      </w:r>
    </w:p>
    <w:p w:rsidR="00C35D8A" w:rsidRDefault="00C35D8A" w:rsidP="00617A6F">
      <w:pPr>
        <w:pStyle w:val="ListParagraph"/>
        <w:numPr>
          <w:ilvl w:val="1"/>
          <w:numId w:val="183"/>
        </w:numPr>
        <w:tabs>
          <w:tab w:val="left" w:pos="1960"/>
          <w:tab w:val="left" w:pos="1961"/>
        </w:tabs>
        <w:spacing w:before="2"/>
        <w:rPr>
          <w:sz w:val="24"/>
        </w:rPr>
      </w:pPr>
      <w:r>
        <w:rPr>
          <w:spacing w:val="-7"/>
          <w:sz w:val="24"/>
        </w:rPr>
        <w:t>Describe</w:t>
      </w:r>
      <w:r>
        <w:rPr>
          <w:spacing w:val="-8"/>
          <w:sz w:val="24"/>
        </w:rPr>
        <w:t xml:space="preserve"> </w:t>
      </w:r>
      <w:r>
        <w:rPr>
          <w:spacing w:val="-6"/>
          <w:sz w:val="24"/>
        </w:rPr>
        <w:t>use</w:t>
      </w:r>
      <w:r>
        <w:rPr>
          <w:spacing w:val="-8"/>
          <w:sz w:val="24"/>
        </w:rPr>
        <w:t xml:space="preserve"> </w:t>
      </w:r>
      <w:r>
        <w:rPr>
          <w:spacing w:val="-6"/>
          <w:sz w:val="24"/>
        </w:rPr>
        <w:t>of</w:t>
      </w:r>
      <w:r>
        <w:rPr>
          <w:spacing w:val="-15"/>
          <w:sz w:val="24"/>
        </w:rPr>
        <w:t xml:space="preserve"> </w:t>
      </w:r>
      <w:r>
        <w:rPr>
          <w:spacing w:val="-6"/>
          <w:sz w:val="24"/>
        </w:rPr>
        <w:t>JFET</w:t>
      </w:r>
      <w:r>
        <w:rPr>
          <w:spacing w:val="-4"/>
          <w:sz w:val="24"/>
        </w:rPr>
        <w:t xml:space="preserve"> </w:t>
      </w:r>
      <w:r>
        <w:rPr>
          <w:spacing w:val="-6"/>
          <w:sz w:val="24"/>
        </w:rPr>
        <w:t>as</w:t>
      </w:r>
      <w:r>
        <w:rPr>
          <w:spacing w:val="-9"/>
          <w:sz w:val="24"/>
        </w:rPr>
        <w:t xml:space="preserve"> </w:t>
      </w:r>
      <w:r>
        <w:rPr>
          <w:spacing w:val="-6"/>
          <w:sz w:val="24"/>
        </w:rPr>
        <w:t>an</w:t>
      </w:r>
      <w:r>
        <w:rPr>
          <w:spacing w:val="-11"/>
          <w:sz w:val="24"/>
        </w:rPr>
        <w:t xml:space="preserve"> </w:t>
      </w:r>
      <w:r>
        <w:rPr>
          <w:spacing w:val="-6"/>
          <w:sz w:val="24"/>
        </w:rPr>
        <w:t>amplifier.</w:t>
      </w:r>
    </w:p>
    <w:p w:rsidR="00C35D8A" w:rsidRDefault="00C35D8A" w:rsidP="00617A6F">
      <w:pPr>
        <w:pStyle w:val="ListParagraph"/>
        <w:numPr>
          <w:ilvl w:val="1"/>
          <w:numId w:val="183"/>
        </w:numPr>
        <w:tabs>
          <w:tab w:val="left" w:pos="1960"/>
          <w:tab w:val="left" w:pos="1961"/>
        </w:tabs>
        <w:spacing w:before="3"/>
        <w:rPr>
          <w:sz w:val="24"/>
        </w:rPr>
      </w:pPr>
      <w:r>
        <w:rPr>
          <w:spacing w:val="-5"/>
          <w:sz w:val="24"/>
        </w:rPr>
        <w:t>Draw</w:t>
      </w:r>
      <w:r>
        <w:rPr>
          <w:spacing w:val="-8"/>
          <w:sz w:val="24"/>
        </w:rPr>
        <w:t xml:space="preserve"> </w:t>
      </w:r>
      <w:r>
        <w:rPr>
          <w:spacing w:val="-5"/>
          <w:sz w:val="24"/>
        </w:rPr>
        <w:t>characteristics</w:t>
      </w:r>
      <w:r>
        <w:rPr>
          <w:spacing w:val="-9"/>
          <w:sz w:val="24"/>
        </w:rPr>
        <w:t xml:space="preserve"> </w:t>
      </w:r>
      <w:r>
        <w:rPr>
          <w:spacing w:val="-5"/>
          <w:sz w:val="24"/>
        </w:rPr>
        <w:t>curves</w:t>
      </w:r>
      <w:r>
        <w:rPr>
          <w:spacing w:val="-9"/>
          <w:sz w:val="24"/>
        </w:rPr>
        <w:t xml:space="preserve"> </w:t>
      </w:r>
      <w:r>
        <w:rPr>
          <w:spacing w:val="-5"/>
          <w:sz w:val="24"/>
        </w:rPr>
        <w:t>of</w:t>
      </w:r>
      <w:r>
        <w:rPr>
          <w:spacing w:val="-16"/>
          <w:sz w:val="24"/>
        </w:rPr>
        <w:t xml:space="preserve"> </w:t>
      </w:r>
      <w:r>
        <w:rPr>
          <w:spacing w:val="-5"/>
          <w:sz w:val="24"/>
        </w:rPr>
        <w:t>JFET.</w:t>
      </w:r>
    </w:p>
    <w:p w:rsidR="00C35D8A" w:rsidRDefault="00C35D8A" w:rsidP="00617A6F">
      <w:pPr>
        <w:pStyle w:val="ListParagraph"/>
        <w:numPr>
          <w:ilvl w:val="1"/>
          <w:numId w:val="183"/>
        </w:numPr>
        <w:tabs>
          <w:tab w:val="left" w:pos="1960"/>
          <w:tab w:val="left" w:pos="1961"/>
        </w:tabs>
        <w:spacing w:before="3"/>
        <w:rPr>
          <w:sz w:val="24"/>
        </w:rPr>
      </w:pPr>
      <w:r>
        <w:rPr>
          <w:spacing w:val="-5"/>
          <w:sz w:val="24"/>
        </w:rPr>
        <w:t>Explain</w:t>
      </w:r>
      <w:r>
        <w:rPr>
          <w:spacing w:val="-12"/>
          <w:sz w:val="24"/>
        </w:rPr>
        <w:t xml:space="preserve"> </w:t>
      </w:r>
      <w:r>
        <w:rPr>
          <w:spacing w:val="-5"/>
          <w:sz w:val="24"/>
        </w:rPr>
        <w:t>construction</w:t>
      </w:r>
      <w:r>
        <w:rPr>
          <w:spacing w:val="-11"/>
          <w:sz w:val="24"/>
        </w:rPr>
        <w:t xml:space="preserve"> </w:t>
      </w:r>
      <w:r>
        <w:rPr>
          <w:spacing w:val="-5"/>
          <w:sz w:val="24"/>
        </w:rPr>
        <w:t>of</w:t>
      </w:r>
      <w:r>
        <w:rPr>
          <w:spacing w:val="-16"/>
          <w:sz w:val="24"/>
        </w:rPr>
        <w:t xml:space="preserve"> </w:t>
      </w:r>
      <w:r>
        <w:rPr>
          <w:spacing w:val="-5"/>
          <w:sz w:val="24"/>
        </w:rPr>
        <w:t>MOSFET</w:t>
      </w:r>
    </w:p>
    <w:p w:rsidR="00C35D8A" w:rsidRDefault="00C35D8A" w:rsidP="00617A6F">
      <w:pPr>
        <w:pStyle w:val="ListParagraph"/>
        <w:numPr>
          <w:ilvl w:val="1"/>
          <w:numId w:val="183"/>
        </w:numPr>
        <w:tabs>
          <w:tab w:val="left" w:pos="1960"/>
          <w:tab w:val="left" w:pos="1961"/>
        </w:tabs>
        <w:spacing w:before="2"/>
        <w:rPr>
          <w:sz w:val="24"/>
        </w:rPr>
      </w:pPr>
      <w:r>
        <w:rPr>
          <w:spacing w:val="-6"/>
          <w:sz w:val="24"/>
        </w:rPr>
        <w:t>State</w:t>
      </w:r>
      <w:r>
        <w:rPr>
          <w:spacing w:val="-8"/>
          <w:sz w:val="24"/>
        </w:rPr>
        <w:t xml:space="preserve"> </w:t>
      </w:r>
      <w:r>
        <w:rPr>
          <w:spacing w:val="-6"/>
          <w:sz w:val="24"/>
        </w:rPr>
        <w:t>types</w:t>
      </w:r>
      <w:r>
        <w:rPr>
          <w:spacing w:val="-10"/>
          <w:sz w:val="24"/>
        </w:rPr>
        <w:t xml:space="preserve"> </w:t>
      </w:r>
      <w:r>
        <w:rPr>
          <w:spacing w:val="-6"/>
          <w:sz w:val="24"/>
        </w:rPr>
        <w:t>of</w:t>
      </w:r>
      <w:r>
        <w:rPr>
          <w:spacing w:val="-16"/>
          <w:sz w:val="24"/>
        </w:rPr>
        <w:t xml:space="preserve"> </w:t>
      </w:r>
      <w:r>
        <w:rPr>
          <w:spacing w:val="-5"/>
          <w:sz w:val="24"/>
        </w:rPr>
        <w:t>MOSFET(depletion</w:t>
      </w:r>
      <w:r>
        <w:rPr>
          <w:spacing w:val="-12"/>
          <w:sz w:val="24"/>
        </w:rPr>
        <w:t xml:space="preserve"> </w:t>
      </w:r>
      <w:r>
        <w:rPr>
          <w:spacing w:val="-5"/>
          <w:sz w:val="24"/>
        </w:rPr>
        <w:t>mode</w:t>
      </w:r>
      <w:r>
        <w:rPr>
          <w:spacing w:val="-8"/>
          <w:sz w:val="24"/>
        </w:rPr>
        <w:t xml:space="preserve"> </w:t>
      </w:r>
      <w:r>
        <w:rPr>
          <w:spacing w:val="-5"/>
          <w:sz w:val="24"/>
        </w:rPr>
        <w:t>and</w:t>
      </w:r>
      <w:r>
        <w:rPr>
          <w:spacing w:val="-8"/>
          <w:sz w:val="24"/>
        </w:rPr>
        <w:t xml:space="preserve"> </w:t>
      </w:r>
      <w:r>
        <w:rPr>
          <w:spacing w:val="-5"/>
          <w:sz w:val="24"/>
        </w:rPr>
        <w:t>enhancement</w:t>
      </w:r>
      <w:r>
        <w:rPr>
          <w:spacing w:val="-2"/>
          <w:sz w:val="24"/>
        </w:rPr>
        <w:t xml:space="preserve"> </w:t>
      </w:r>
      <w:r>
        <w:rPr>
          <w:spacing w:val="-5"/>
          <w:sz w:val="24"/>
        </w:rPr>
        <w:t>mode)</w:t>
      </w:r>
    </w:p>
    <w:p w:rsidR="00C35D8A" w:rsidRDefault="00C35D8A" w:rsidP="00617A6F">
      <w:pPr>
        <w:pStyle w:val="ListParagraph"/>
        <w:numPr>
          <w:ilvl w:val="1"/>
          <w:numId w:val="183"/>
        </w:numPr>
        <w:tabs>
          <w:tab w:val="left" w:pos="1960"/>
          <w:tab w:val="left" w:pos="1961"/>
        </w:tabs>
        <w:spacing w:before="2"/>
        <w:rPr>
          <w:sz w:val="24"/>
        </w:rPr>
      </w:pPr>
      <w:r>
        <w:rPr>
          <w:spacing w:val="-6"/>
          <w:sz w:val="24"/>
        </w:rPr>
        <w:t>Draw</w:t>
      </w:r>
      <w:r>
        <w:rPr>
          <w:spacing w:val="-8"/>
          <w:sz w:val="24"/>
        </w:rPr>
        <w:t xml:space="preserve"> </w:t>
      </w:r>
      <w:r>
        <w:rPr>
          <w:spacing w:val="-6"/>
          <w:sz w:val="24"/>
        </w:rPr>
        <w:t>symbols</w:t>
      </w:r>
      <w:r>
        <w:rPr>
          <w:spacing w:val="-9"/>
          <w:sz w:val="24"/>
        </w:rPr>
        <w:t xml:space="preserve"> </w:t>
      </w:r>
      <w:r>
        <w:rPr>
          <w:spacing w:val="-5"/>
          <w:sz w:val="24"/>
        </w:rPr>
        <w:t>of</w:t>
      </w:r>
      <w:r>
        <w:rPr>
          <w:spacing w:val="-15"/>
          <w:sz w:val="24"/>
        </w:rPr>
        <w:t xml:space="preserve"> </w:t>
      </w:r>
      <w:r>
        <w:rPr>
          <w:spacing w:val="-5"/>
          <w:sz w:val="24"/>
        </w:rPr>
        <w:t>IGFET</w:t>
      </w:r>
      <w:r>
        <w:rPr>
          <w:spacing w:val="-6"/>
          <w:sz w:val="24"/>
        </w:rPr>
        <w:t xml:space="preserve"> </w:t>
      </w:r>
      <w:r>
        <w:rPr>
          <w:spacing w:val="-5"/>
          <w:sz w:val="24"/>
        </w:rPr>
        <w:t>and</w:t>
      </w:r>
      <w:r>
        <w:rPr>
          <w:spacing w:val="-7"/>
          <w:sz w:val="24"/>
        </w:rPr>
        <w:t xml:space="preserve"> </w:t>
      </w:r>
      <w:r>
        <w:rPr>
          <w:spacing w:val="-5"/>
          <w:sz w:val="24"/>
        </w:rPr>
        <w:t>MOSFETS</w:t>
      </w:r>
    </w:p>
    <w:p w:rsidR="00C35D8A" w:rsidRDefault="00C35D8A" w:rsidP="00617A6F">
      <w:pPr>
        <w:pStyle w:val="ListParagraph"/>
        <w:numPr>
          <w:ilvl w:val="1"/>
          <w:numId w:val="183"/>
        </w:numPr>
        <w:tabs>
          <w:tab w:val="left" w:pos="1960"/>
          <w:tab w:val="left" w:pos="1961"/>
        </w:tabs>
        <w:spacing w:before="3"/>
        <w:rPr>
          <w:sz w:val="24"/>
        </w:rPr>
      </w:pPr>
      <w:r>
        <w:rPr>
          <w:spacing w:val="-6"/>
          <w:sz w:val="24"/>
        </w:rPr>
        <w:t>State</w:t>
      </w:r>
      <w:r>
        <w:rPr>
          <w:spacing w:val="-8"/>
          <w:sz w:val="24"/>
        </w:rPr>
        <w:t xml:space="preserve"> </w:t>
      </w:r>
      <w:r>
        <w:rPr>
          <w:spacing w:val="-5"/>
          <w:sz w:val="24"/>
        </w:rPr>
        <w:t>special</w:t>
      </w:r>
      <w:r>
        <w:rPr>
          <w:spacing w:val="-16"/>
          <w:sz w:val="24"/>
        </w:rPr>
        <w:t xml:space="preserve"> </w:t>
      </w:r>
      <w:r>
        <w:rPr>
          <w:spacing w:val="-5"/>
          <w:sz w:val="24"/>
        </w:rPr>
        <w:t>handling</w:t>
      </w:r>
      <w:r>
        <w:rPr>
          <w:spacing w:val="-8"/>
          <w:sz w:val="24"/>
        </w:rPr>
        <w:t xml:space="preserve"> </w:t>
      </w:r>
      <w:r>
        <w:rPr>
          <w:spacing w:val="-5"/>
          <w:sz w:val="24"/>
        </w:rPr>
        <w:t>procedures</w:t>
      </w:r>
      <w:r>
        <w:rPr>
          <w:spacing w:val="-9"/>
          <w:sz w:val="24"/>
        </w:rPr>
        <w:t xml:space="preserve"> </w:t>
      </w:r>
      <w:r>
        <w:rPr>
          <w:spacing w:val="-5"/>
          <w:sz w:val="24"/>
        </w:rPr>
        <w:t>of</w:t>
      </w:r>
      <w:r>
        <w:rPr>
          <w:spacing w:val="-16"/>
          <w:sz w:val="24"/>
        </w:rPr>
        <w:t xml:space="preserve"> </w:t>
      </w:r>
      <w:r>
        <w:rPr>
          <w:spacing w:val="-5"/>
          <w:sz w:val="24"/>
        </w:rPr>
        <w:t>MOSFETS</w:t>
      </w:r>
    </w:p>
    <w:p w:rsidR="00C35D8A" w:rsidRDefault="00C35D8A" w:rsidP="00C35D8A">
      <w:pPr>
        <w:pStyle w:val="BodyText"/>
        <w:ind w:left="0" w:firstLine="0"/>
      </w:pPr>
    </w:p>
    <w:p w:rsidR="00C35D8A" w:rsidRDefault="00C35D8A" w:rsidP="00617A6F">
      <w:pPr>
        <w:pStyle w:val="Heading2"/>
        <w:numPr>
          <w:ilvl w:val="0"/>
          <w:numId w:val="183"/>
        </w:numPr>
        <w:tabs>
          <w:tab w:val="left" w:pos="1241"/>
        </w:tabs>
        <w:spacing w:line="242" w:lineRule="auto"/>
        <w:ind w:right="871"/>
        <w:jc w:val="both"/>
      </w:pPr>
      <w:r>
        <w:t>UNDERSTAND</w:t>
      </w:r>
      <w:r>
        <w:rPr>
          <w:spacing w:val="1"/>
        </w:rPr>
        <w:t xml:space="preserve"> </w:t>
      </w:r>
      <w:r>
        <w:t>THE</w:t>
      </w:r>
      <w:r>
        <w:rPr>
          <w:spacing w:val="1"/>
        </w:rPr>
        <w:t xml:space="preserve"> </w:t>
      </w:r>
      <w:r>
        <w:t>TYPES,</w:t>
      </w:r>
      <w:r>
        <w:rPr>
          <w:spacing w:val="1"/>
        </w:rPr>
        <w:t xml:space="preserve"> </w:t>
      </w:r>
      <w:r>
        <w:t>WORKING</w:t>
      </w:r>
      <w:r>
        <w:rPr>
          <w:spacing w:val="1"/>
        </w:rPr>
        <w:t xml:space="preserve"> </w:t>
      </w:r>
      <w:r>
        <w:t>AND</w:t>
      </w:r>
      <w:r>
        <w:rPr>
          <w:spacing w:val="1"/>
        </w:rPr>
        <w:t xml:space="preserve"> </w:t>
      </w:r>
      <w:r>
        <w:t>USES</w:t>
      </w:r>
      <w:r>
        <w:rPr>
          <w:spacing w:val="1"/>
        </w:rPr>
        <w:t xml:space="preserve"> </w:t>
      </w:r>
      <w:r>
        <w:t>OF</w:t>
      </w:r>
      <w:r>
        <w:rPr>
          <w:spacing w:val="1"/>
        </w:rPr>
        <w:t xml:space="preserve"> </w:t>
      </w:r>
      <w:r>
        <w:t>THYRISTORS</w:t>
      </w:r>
      <w:r>
        <w:rPr>
          <w:spacing w:val="1"/>
        </w:rPr>
        <w:t xml:space="preserve"> </w:t>
      </w:r>
      <w:r>
        <w:t>SPECIALLY</w:t>
      </w:r>
      <w:r>
        <w:rPr>
          <w:spacing w:val="-15"/>
        </w:rPr>
        <w:t xml:space="preserve"> </w:t>
      </w:r>
      <w:r>
        <w:t>SILICON</w:t>
      </w:r>
      <w:r>
        <w:rPr>
          <w:spacing w:val="-15"/>
        </w:rPr>
        <w:t xml:space="preserve"> </w:t>
      </w:r>
      <w:r>
        <w:t>CONTROLLED</w:t>
      </w:r>
      <w:r>
        <w:rPr>
          <w:spacing w:val="-15"/>
        </w:rPr>
        <w:t xml:space="preserve"> </w:t>
      </w:r>
      <w:r>
        <w:t>RECTIFIER,</w:t>
      </w:r>
      <w:r>
        <w:rPr>
          <w:spacing w:val="-12"/>
        </w:rPr>
        <w:t xml:space="preserve"> </w:t>
      </w:r>
      <w:r>
        <w:t>DIAC,</w:t>
      </w:r>
      <w:r>
        <w:rPr>
          <w:spacing w:val="-12"/>
        </w:rPr>
        <w:t xml:space="preserve"> </w:t>
      </w:r>
      <w:r>
        <w:t>TRIAC</w:t>
      </w:r>
    </w:p>
    <w:p w:rsidR="00C35D8A" w:rsidRDefault="00C35D8A" w:rsidP="00617A6F">
      <w:pPr>
        <w:pStyle w:val="ListParagraph"/>
        <w:numPr>
          <w:ilvl w:val="1"/>
          <w:numId w:val="183"/>
        </w:numPr>
        <w:tabs>
          <w:tab w:val="left" w:pos="1960"/>
          <w:tab w:val="left" w:pos="1961"/>
        </w:tabs>
        <w:spacing w:before="0" w:line="271" w:lineRule="exact"/>
        <w:rPr>
          <w:sz w:val="24"/>
        </w:rPr>
      </w:pPr>
      <w:r>
        <w:rPr>
          <w:spacing w:val="-7"/>
          <w:sz w:val="24"/>
        </w:rPr>
        <w:t>Define</w:t>
      </w:r>
      <w:r>
        <w:rPr>
          <w:spacing w:val="-8"/>
          <w:sz w:val="24"/>
        </w:rPr>
        <w:t xml:space="preserve"> </w:t>
      </w:r>
      <w:r>
        <w:rPr>
          <w:spacing w:val="-6"/>
          <w:sz w:val="24"/>
        </w:rPr>
        <w:t>a</w:t>
      </w:r>
      <w:r>
        <w:rPr>
          <w:spacing w:val="-7"/>
          <w:sz w:val="24"/>
        </w:rPr>
        <w:t xml:space="preserve"> </w:t>
      </w:r>
      <w:proofErr w:type="spellStart"/>
      <w:r>
        <w:rPr>
          <w:spacing w:val="-6"/>
          <w:sz w:val="24"/>
        </w:rPr>
        <w:t>thyristor</w:t>
      </w:r>
      <w:proofErr w:type="spellEnd"/>
      <w:r>
        <w:rPr>
          <w:spacing w:val="-6"/>
          <w:sz w:val="24"/>
        </w:rPr>
        <w:t>.</w:t>
      </w:r>
    </w:p>
    <w:p w:rsidR="00C35D8A" w:rsidRDefault="00C35D8A" w:rsidP="00617A6F">
      <w:pPr>
        <w:pStyle w:val="ListParagraph"/>
        <w:numPr>
          <w:ilvl w:val="1"/>
          <w:numId w:val="183"/>
        </w:numPr>
        <w:tabs>
          <w:tab w:val="left" w:pos="1960"/>
          <w:tab w:val="left" w:pos="1961"/>
        </w:tabs>
        <w:spacing w:before="3"/>
        <w:rPr>
          <w:sz w:val="24"/>
        </w:rPr>
      </w:pPr>
      <w:r>
        <w:rPr>
          <w:spacing w:val="-5"/>
          <w:sz w:val="24"/>
        </w:rPr>
        <w:t>Explain</w:t>
      </w:r>
      <w:r>
        <w:rPr>
          <w:spacing w:val="-12"/>
          <w:sz w:val="24"/>
        </w:rPr>
        <w:t xml:space="preserve"> </w:t>
      </w:r>
      <w:r>
        <w:rPr>
          <w:spacing w:val="-5"/>
          <w:sz w:val="24"/>
        </w:rPr>
        <w:t>construction</w:t>
      </w:r>
      <w:r>
        <w:rPr>
          <w:spacing w:val="-12"/>
          <w:sz w:val="24"/>
        </w:rPr>
        <w:t xml:space="preserve"> </w:t>
      </w:r>
      <w:r>
        <w:rPr>
          <w:spacing w:val="-5"/>
          <w:sz w:val="24"/>
        </w:rPr>
        <w:t>and</w:t>
      </w:r>
      <w:r>
        <w:rPr>
          <w:spacing w:val="-8"/>
          <w:sz w:val="24"/>
        </w:rPr>
        <w:t xml:space="preserve"> </w:t>
      </w:r>
      <w:r>
        <w:rPr>
          <w:spacing w:val="-5"/>
          <w:sz w:val="24"/>
        </w:rPr>
        <w:t>working</w:t>
      </w:r>
      <w:r>
        <w:rPr>
          <w:spacing w:val="-8"/>
          <w:sz w:val="24"/>
        </w:rPr>
        <w:t xml:space="preserve"> </w:t>
      </w:r>
      <w:r>
        <w:rPr>
          <w:spacing w:val="-5"/>
          <w:sz w:val="24"/>
        </w:rPr>
        <w:t>operation</w:t>
      </w:r>
      <w:r>
        <w:rPr>
          <w:spacing w:val="-11"/>
          <w:sz w:val="24"/>
        </w:rPr>
        <w:t xml:space="preserve"> </w:t>
      </w:r>
      <w:r>
        <w:rPr>
          <w:spacing w:val="-5"/>
          <w:sz w:val="24"/>
        </w:rPr>
        <w:t>of</w:t>
      </w:r>
      <w:r>
        <w:rPr>
          <w:spacing w:val="-16"/>
          <w:sz w:val="24"/>
        </w:rPr>
        <w:t xml:space="preserve"> </w:t>
      </w:r>
      <w:r>
        <w:rPr>
          <w:spacing w:val="-5"/>
          <w:sz w:val="24"/>
        </w:rPr>
        <w:t>SCR's.</w:t>
      </w:r>
    </w:p>
    <w:p w:rsidR="00C35D8A" w:rsidRDefault="00C35D8A" w:rsidP="00617A6F">
      <w:pPr>
        <w:pStyle w:val="ListParagraph"/>
        <w:numPr>
          <w:ilvl w:val="1"/>
          <w:numId w:val="183"/>
        </w:numPr>
        <w:tabs>
          <w:tab w:val="left" w:pos="1960"/>
          <w:tab w:val="left" w:pos="1961"/>
        </w:tabs>
        <w:spacing w:before="2"/>
        <w:rPr>
          <w:sz w:val="24"/>
        </w:rPr>
      </w:pPr>
      <w:r>
        <w:rPr>
          <w:spacing w:val="-6"/>
          <w:sz w:val="24"/>
        </w:rPr>
        <w:t>Draw</w:t>
      </w:r>
      <w:r>
        <w:rPr>
          <w:spacing w:val="-8"/>
          <w:sz w:val="24"/>
        </w:rPr>
        <w:t xml:space="preserve"> </w:t>
      </w:r>
      <w:r>
        <w:rPr>
          <w:spacing w:val="-6"/>
          <w:sz w:val="24"/>
        </w:rPr>
        <w:t>equivalent</w:t>
      </w:r>
      <w:r>
        <w:rPr>
          <w:spacing w:val="-1"/>
          <w:sz w:val="24"/>
        </w:rPr>
        <w:t xml:space="preserve"> </w:t>
      </w:r>
      <w:r>
        <w:rPr>
          <w:spacing w:val="-5"/>
          <w:sz w:val="24"/>
        </w:rPr>
        <w:t>model</w:t>
      </w:r>
      <w:r>
        <w:rPr>
          <w:spacing w:val="-17"/>
          <w:sz w:val="24"/>
        </w:rPr>
        <w:t xml:space="preserve"> </w:t>
      </w:r>
      <w:r>
        <w:rPr>
          <w:spacing w:val="-5"/>
          <w:sz w:val="24"/>
        </w:rPr>
        <w:t>of</w:t>
      </w:r>
      <w:r>
        <w:rPr>
          <w:spacing w:val="-16"/>
          <w:sz w:val="24"/>
        </w:rPr>
        <w:t xml:space="preserve"> </w:t>
      </w:r>
      <w:r>
        <w:rPr>
          <w:spacing w:val="-5"/>
          <w:sz w:val="24"/>
        </w:rPr>
        <w:t>SCR</w:t>
      </w:r>
      <w:r>
        <w:rPr>
          <w:spacing w:val="-8"/>
          <w:sz w:val="24"/>
        </w:rPr>
        <w:t xml:space="preserve"> </w:t>
      </w:r>
      <w:r>
        <w:rPr>
          <w:spacing w:val="-5"/>
          <w:sz w:val="24"/>
        </w:rPr>
        <w:t>by</w:t>
      </w:r>
      <w:r>
        <w:rPr>
          <w:spacing w:val="-17"/>
          <w:sz w:val="24"/>
        </w:rPr>
        <w:t xml:space="preserve"> </w:t>
      </w:r>
      <w:r>
        <w:rPr>
          <w:spacing w:val="-5"/>
          <w:sz w:val="24"/>
        </w:rPr>
        <w:t>two</w:t>
      </w:r>
      <w:r>
        <w:rPr>
          <w:spacing w:val="-2"/>
          <w:sz w:val="24"/>
        </w:rPr>
        <w:t xml:space="preserve"> </w:t>
      </w:r>
      <w:r>
        <w:rPr>
          <w:spacing w:val="-5"/>
          <w:sz w:val="24"/>
        </w:rPr>
        <w:t>transistors</w:t>
      </w:r>
      <w:r>
        <w:rPr>
          <w:spacing w:val="-10"/>
          <w:sz w:val="24"/>
        </w:rPr>
        <w:t xml:space="preserve"> </w:t>
      </w:r>
      <w:r>
        <w:rPr>
          <w:spacing w:val="-5"/>
          <w:sz w:val="24"/>
        </w:rPr>
        <w:t>analogy.</w:t>
      </w:r>
    </w:p>
    <w:p w:rsidR="00C35D8A" w:rsidRDefault="00C35D8A" w:rsidP="00617A6F">
      <w:pPr>
        <w:pStyle w:val="ListParagraph"/>
        <w:numPr>
          <w:ilvl w:val="1"/>
          <w:numId w:val="183"/>
        </w:numPr>
        <w:tabs>
          <w:tab w:val="left" w:pos="1960"/>
          <w:tab w:val="left" w:pos="1961"/>
        </w:tabs>
        <w:spacing w:before="2"/>
        <w:rPr>
          <w:sz w:val="24"/>
        </w:rPr>
      </w:pPr>
      <w:r>
        <w:rPr>
          <w:spacing w:val="-6"/>
          <w:sz w:val="24"/>
        </w:rPr>
        <w:t>Draw</w:t>
      </w:r>
      <w:r>
        <w:rPr>
          <w:spacing w:val="-7"/>
          <w:sz w:val="24"/>
        </w:rPr>
        <w:t xml:space="preserve"> </w:t>
      </w:r>
      <w:r>
        <w:rPr>
          <w:spacing w:val="-6"/>
          <w:sz w:val="24"/>
        </w:rPr>
        <w:t>characteristics</w:t>
      </w:r>
      <w:r>
        <w:rPr>
          <w:spacing w:val="-8"/>
          <w:sz w:val="24"/>
        </w:rPr>
        <w:t xml:space="preserve"> </w:t>
      </w:r>
      <w:r>
        <w:rPr>
          <w:spacing w:val="-6"/>
          <w:sz w:val="24"/>
        </w:rPr>
        <w:t>waveforms</w:t>
      </w:r>
      <w:r>
        <w:rPr>
          <w:spacing w:val="-9"/>
          <w:sz w:val="24"/>
        </w:rPr>
        <w:t xml:space="preserve"> </w:t>
      </w:r>
      <w:r>
        <w:rPr>
          <w:spacing w:val="-5"/>
          <w:sz w:val="24"/>
        </w:rPr>
        <w:t>of</w:t>
      </w:r>
      <w:r>
        <w:rPr>
          <w:spacing w:val="-14"/>
          <w:sz w:val="24"/>
        </w:rPr>
        <w:t xml:space="preserve"> </w:t>
      </w:r>
      <w:r>
        <w:rPr>
          <w:spacing w:val="-5"/>
          <w:sz w:val="24"/>
        </w:rPr>
        <w:t>SCR's.</w:t>
      </w:r>
    </w:p>
    <w:p w:rsidR="00C35D8A" w:rsidRDefault="00C35D8A" w:rsidP="00617A6F">
      <w:pPr>
        <w:pStyle w:val="ListParagraph"/>
        <w:numPr>
          <w:ilvl w:val="1"/>
          <w:numId w:val="183"/>
        </w:numPr>
        <w:tabs>
          <w:tab w:val="left" w:pos="1960"/>
          <w:tab w:val="left" w:pos="1961"/>
        </w:tabs>
        <w:spacing w:before="3"/>
        <w:rPr>
          <w:sz w:val="24"/>
        </w:rPr>
      </w:pPr>
      <w:r>
        <w:rPr>
          <w:spacing w:val="-5"/>
          <w:sz w:val="24"/>
        </w:rPr>
        <w:t>Explain</w:t>
      </w:r>
      <w:r>
        <w:rPr>
          <w:spacing w:val="-12"/>
          <w:sz w:val="24"/>
        </w:rPr>
        <w:t xml:space="preserve"> </w:t>
      </w:r>
      <w:r>
        <w:rPr>
          <w:spacing w:val="-5"/>
          <w:sz w:val="24"/>
        </w:rPr>
        <w:t>phase</w:t>
      </w:r>
      <w:r>
        <w:rPr>
          <w:spacing w:val="-9"/>
          <w:sz w:val="24"/>
        </w:rPr>
        <w:t xml:space="preserve"> </w:t>
      </w:r>
      <w:r>
        <w:rPr>
          <w:spacing w:val="-5"/>
          <w:sz w:val="24"/>
        </w:rPr>
        <w:t>control</w:t>
      </w:r>
      <w:r>
        <w:rPr>
          <w:spacing w:val="-16"/>
          <w:sz w:val="24"/>
        </w:rPr>
        <w:t xml:space="preserve"> </w:t>
      </w:r>
      <w:r>
        <w:rPr>
          <w:spacing w:val="-4"/>
          <w:sz w:val="24"/>
        </w:rPr>
        <w:t>of</w:t>
      </w:r>
      <w:r>
        <w:rPr>
          <w:spacing w:val="-16"/>
          <w:sz w:val="24"/>
        </w:rPr>
        <w:t xml:space="preserve"> </w:t>
      </w:r>
      <w:r>
        <w:rPr>
          <w:spacing w:val="-4"/>
          <w:sz w:val="24"/>
        </w:rPr>
        <w:t>SCR.</w:t>
      </w:r>
    </w:p>
    <w:p w:rsidR="00C35D8A" w:rsidRDefault="00C35D8A" w:rsidP="00617A6F">
      <w:pPr>
        <w:pStyle w:val="ListParagraph"/>
        <w:numPr>
          <w:ilvl w:val="1"/>
          <w:numId w:val="183"/>
        </w:numPr>
        <w:tabs>
          <w:tab w:val="left" w:pos="1960"/>
          <w:tab w:val="left" w:pos="1961"/>
        </w:tabs>
        <w:spacing w:before="3" w:line="242" w:lineRule="auto"/>
        <w:ind w:right="881"/>
        <w:rPr>
          <w:sz w:val="24"/>
        </w:rPr>
      </w:pPr>
      <w:r>
        <w:rPr>
          <w:sz w:val="24"/>
        </w:rPr>
        <w:t>Explain</w:t>
      </w:r>
      <w:r>
        <w:rPr>
          <w:spacing w:val="9"/>
          <w:sz w:val="24"/>
        </w:rPr>
        <w:t xml:space="preserve"> </w:t>
      </w:r>
      <w:r>
        <w:rPr>
          <w:sz w:val="24"/>
        </w:rPr>
        <w:t>use</w:t>
      </w:r>
      <w:r>
        <w:rPr>
          <w:spacing w:val="13"/>
          <w:sz w:val="24"/>
        </w:rPr>
        <w:t xml:space="preserve"> </w:t>
      </w:r>
      <w:r>
        <w:rPr>
          <w:sz w:val="24"/>
        </w:rPr>
        <w:t>of</w:t>
      </w:r>
      <w:r>
        <w:rPr>
          <w:spacing w:val="8"/>
          <w:sz w:val="24"/>
        </w:rPr>
        <w:t xml:space="preserve"> </w:t>
      </w:r>
      <w:r>
        <w:rPr>
          <w:sz w:val="24"/>
        </w:rPr>
        <w:t>SCR's</w:t>
      </w:r>
      <w:r>
        <w:rPr>
          <w:spacing w:val="12"/>
          <w:sz w:val="24"/>
        </w:rPr>
        <w:t xml:space="preserve"> </w:t>
      </w:r>
      <w:r>
        <w:rPr>
          <w:sz w:val="24"/>
        </w:rPr>
        <w:t>as</w:t>
      </w:r>
      <w:r>
        <w:rPr>
          <w:spacing w:val="12"/>
          <w:sz w:val="24"/>
        </w:rPr>
        <w:t xml:space="preserve"> </w:t>
      </w:r>
      <w:r>
        <w:rPr>
          <w:sz w:val="24"/>
        </w:rPr>
        <w:t>AC</w:t>
      </w:r>
      <w:r>
        <w:rPr>
          <w:spacing w:val="13"/>
          <w:sz w:val="24"/>
        </w:rPr>
        <w:t xml:space="preserve"> </w:t>
      </w:r>
      <w:r>
        <w:rPr>
          <w:sz w:val="24"/>
        </w:rPr>
        <w:t>&amp;</w:t>
      </w:r>
      <w:r>
        <w:rPr>
          <w:spacing w:val="10"/>
          <w:sz w:val="24"/>
        </w:rPr>
        <w:t xml:space="preserve"> </w:t>
      </w:r>
      <w:r>
        <w:rPr>
          <w:sz w:val="24"/>
        </w:rPr>
        <w:t>DC</w:t>
      </w:r>
      <w:r>
        <w:rPr>
          <w:spacing w:val="13"/>
          <w:sz w:val="24"/>
        </w:rPr>
        <w:t xml:space="preserve"> </w:t>
      </w:r>
      <w:r>
        <w:rPr>
          <w:sz w:val="24"/>
        </w:rPr>
        <w:t>Power</w:t>
      </w:r>
      <w:r>
        <w:rPr>
          <w:spacing w:val="11"/>
          <w:sz w:val="24"/>
        </w:rPr>
        <w:t xml:space="preserve"> </w:t>
      </w:r>
      <w:r>
        <w:rPr>
          <w:sz w:val="24"/>
        </w:rPr>
        <w:t>control</w:t>
      </w:r>
      <w:r>
        <w:rPr>
          <w:spacing w:val="3"/>
          <w:sz w:val="24"/>
        </w:rPr>
        <w:t xml:space="preserve"> </w:t>
      </w:r>
      <w:r>
        <w:rPr>
          <w:sz w:val="24"/>
        </w:rPr>
        <w:t>circuits</w:t>
      </w:r>
      <w:r>
        <w:rPr>
          <w:spacing w:val="9"/>
          <w:sz w:val="24"/>
        </w:rPr>
        <w:t xml:space="preserve"> </w:t>
      </w:r>
      <w:r>
        <w:rPr>
          <w:sz w:val="24"/>
        </w:rPr>
        <w:t>with</w:t>
      </w:r>
      <w:r>
        <w:rPr>
          <w:spacing w:val="7"/>
          <w:sz w:val="24"/>
        </w:rPr>
        <w:t xml:space="preserve"> </w:t>
      </w:r>
      <w:r>
        <w:rPr>
          <w:sz w:val="24"/>
        </w:rPr>
        <w:t>the</w:t>
      </w:r>
      <w:r>
        <w:rPr>
          <w:spacing w:val="9"/>
          <w:sz w:val="24"/>
        </w:rPr>
        <w:t xml:space="preserve"> </w:t>
      </w:r>
      <w:r>
        <w:rPr>
          <w:sz w:val="24"/>
        </w:rPr>
        <w:t>help</w:t>
      </w:r>
      <w:r>
        <w:rPr>
          <w:spacing w:val="10"/>
          <w:sz w:val="24"/>
        </w:rPr>
        <w:t xml:space="preserve"> </w:t>
      </w:r>
      <w:r>
        <w:rPr>
          <w:sz w:val="24"/>
        </w:rPr>
        <w:t>of</w:t>
      </w:r>
      <w:r>
        <w:rPr>
          <w:spacing w:val="4"/>
          <w:sz w:val="24"/>
        </w:rPr>
        <w:t xml:space="preserve"> </w:t>
      </w:r>
      <w:r>
        <w:rPr>
          <w:sz w:val="24"/>
        </w:rPr>
        <w:t>circuit</w:t>
      </w:r>
      <w:r>
        <w:rPr>
          <w:spacing w:val="-57"/>
          <w:sz w:val="24"/>
        </w:rPr>
        <w:t xml:space="preserve"> </w:t>
      </w:r>
      <w:r>
        <w:rPr>
          <w:sz w:val="24"/>
        </w:rPr>
        <w:t>diagrams.</w:t>
      </w:r>
    </w:p>
    <w:p w:rsidR="00C35D8A" w:rsidRDefault="00C35D8A" w:rsidP="00617A6F">
      <w:pPr>
        <w:pStyle w:val="ListParagraph"/>
        <w:numPr>
          <w:ilvl w:val="1"/>
          <w:numId w:val="183"/>
        </w:numPr>
        <w:tabs>
          <w:tab w:val="left" w:pos="1960"/>
          <w:tab w:val="left" w:pos="1961"/>
        </w:tabs>
        <w:spacing w:before="0" w:line="275" w:lineRule="exact"/>
        <w:rPr>
          <w:sz w:val="24"/>
        </w:rPr>
      </w:pPr>
      <w:r>
        <w:rPr>
          <w:spacing w:val="-5"/>
          <w:sz w:val="24"/>
        </w:rPr>
        <w:t>Explain</w:t>
      </w:r>
      <w:r>
        <w:rPr>
          <w:spacing w:val="-12"/>
          <w:sz w:val="24"/>
        </w:rPr>
        <w:t xml:space="preserve"> </w:t>
      </w:r>
      <w:r>
        <w:rPr>
          <w:spacing w:val="-5"/>
          <w:sz w:val="24"/>
        </w:rPr>
        <w:t>the</w:t>
      </w:r>
      <w:r>
        <w:rPr>
          <w:spacing w:val="-9"/>
          <w:sz w:val="24"/>
        </w:rPr>
        <w:t xml:space="preserve"> </w:t>
      </w:r>
      <w:r>
        <w:rPr>
          <w:spacing w:val="-5"/>
          <w:sz w:val="24"/>
        </w:rPr>
        <w:t>operation</w:t>
      </w:r>
      <w:r>
        <w:rPr>
          <w:spacing w:val="-12"/>
          <w:sz w:val="24"/>
        </w:rPr>
        <w:t xml:space="preserve"> </w:t>
      </w:r>
      <w:r>
        <w:rPr>
          <w:spacing w:val="-5"/>
          <w:sz w:val="24"/>
        </w:rPr>
        <w:t>of</w:t>
      </w:r>
      <w:r>
        <w:rPr>
          <w:spacing w:val="-16"/>
          <w:sz w:val="24"/>
        </w:rPr>
        <w:t xml:space="preserve"> </w:t>
      </w:r>
      <w:proofErr w:type="spellStart"/>
      <w:r>
        <w:rPr>
          <w:spacing w:val="-5"/>
          <w:sz w:val="24"/>
        </w:rPr>
        <w:t>Diac</w:t>
      </w:r>
      <w:proofErr w:type="spellEnd"/>
      <w:r>
        <w:rPr>
          <w:spacing w:val="-5"/>
          <w:sz w:val="24"/>
        </w:rPr>
        <w:t>.</w:t>
      </w:r>
    </w:p>
    <w:p w:rsidR="00C35D8A" w:rsidRDefault="00C35D8A" w:rsidP="00617A6F">
      <w:pPr>
        <w:pStyle w:val="ListParagraph"/>
        <w:numPr>
          <w:ilvl w:val="1"/>
          <w:numId w:val="183"/>
        </w:numPr>
        <w:tabs>
          <w:tab w:val="left" w:pos="1960"/>
          <w:tab w:val="left" w:pos="1961"/>
        </w:tabs>
        <w:spacing w:before="2"/>
        <w:rPr>
          <w:sz w:val="24"/>
        </w:rPr>
      </w:pPr>
      <w:r>
        <w:rPr>
          <w:spacing w:val="-6"/>
          <w:sz w:val="24"/>
        </w:rPr>
        <w:t>Draw</w:t>
      </w:r>
      <w:r>
        <w:rPr>
          <w:spacing w:val="-8"/>
          <w:sz w:val="24"/>
        </w:rPr>
        <w:t xml:space="preserve"> </w:t>
      </w:r>
      <w:r>
        <w:rPr>
          <w:spacing w:val="-6"/>
          <w:sz w:val="24"/>
        </w:rPr>
        <w:t>characteristics</w:t>
      </w:r>
      <w:r>
        <w:rPr>
          <w:spacing w:val="-10"/>
          <w:sz w:val="24"/>
        </w:rPr>
        <w:t xml:space="preserve"> </w:t>
      </w:r>
      <w:r>
        <w:rPr>
          <w:spacing w:val="-5"/>
          <w:sz w:val="24"/>
        </w:rPr>
        <w:t>&amp;</w:t>
      </w:r>
      <w:r>
        <w:rPr>
          <w:spacing w:val="-11"/>
          <w:sz w:val="24"/>
        </w:rPr>
        <w:t xml:space="preserve"> </w:t>
      </w:r>
      <w:r>
        <w:rPr>
          <w:spacing w:val="-5"/>
          <w:sz w:val="24"/>
        </w:rPr>
        <w:t>waveforms</w:t>
      </w:r>
      <w:r>
        <w:rPr>
          <w:spacing w:val="-10"/>
          <w:sz w:val="24"/>
        </w:rPr>
        <w:t xml:space="preserve"> </w:t>
      </w:r>
      <w:r>
        <w:rPr>
          <w:spacing w:val="-5"/>
          <w:sz w:val="24"/>
        </w:rPr>
        <w:t>of</w:t>
      </w:r>
      <w:r>
        <w:rPr>
          <w:spacing w:val="-15"/>
          <w:sz w:val="24"/>
        </w:rPr>
        <w:t xml:space="preserve"> </w:t>
      </w:r>
      <w:proofErr w:type="spellStart"/>
      <w:r>
        <w:rPr>
          <w:spacing w:val="-5"/>
          <w:sz w:val="24"/>
        </w:rPr>
        <w:t>Diac</w:t>
      </w:r>
      <w:proofErr w:type="spellEnd"/>
      <w:r>
        <w:rPr>
          <w:spacing w:val="-5"/>
          <w:sz w:val="24"/>
        </w:rPr>
        <w:t>.</w:t>
      </w:r>
    </w:p>
    <w:p w:rsidR="00C35D8A" w:rsidRDefault="00C35D8A" w:rsidP="00617A6F">
      <w:pPr>
        <w:pStyle w:val="ListParagraph"/>
        <w:numPr>
          <w:ilvl w:val="1"/>
          <w:numId w:val="183"/>
        </w:numPr>
        <w:tabs>
          <w:tab w:val="left" w:pos="1960"/>
          <w:tab w:val="left" w:pos="1961"/>
        </w:tabs>
        <w:spacing w:before="3"/>
        <w:rPr>
          <w:sz w:val="24"/>
        </w:rPr>
      </w:pPr>
      <w:r>
        <w:rPr>
          <w:spacing w:val="-6"/>
          <w:sz w:val="24"/>
        </w:rPr>
        <w:t>Explain</w:t>
      </w:r>
      <w:r>
        <w:rPr>
          <w:spacing w:val="-12"/>
          <w:sz w:val="24"/>
        </w:rPr>
        <w:t xml:space="preserve"> </w:t>
      </w:r>
      <w:r>
        <w:rPr>
          <w:spacing w:val="-5"/>
          <w:sz w:val="24"/>
        </w:rPr>
        <w:t>the</w:t>
      </w:r>
      <w:r>
        <w:rPr>
          <w:spacing w:val="-9"/>
          <w:sz w:val="24"/>
        </w:rPr>
        <w:t xml:space="preserve"> </w:t>
      </w:r>
      <w:r>
        <w:rPr>
          <w:spacing w:val="-5"/>
          <w:sz w:val="24"/>
        </w:rPr>
        <w:t>construction</w:t>
      </w:r>
      <w:r>
        <w:rPr>
          <w:spacing w:val="-11"/>
          <w:sz w:val="24"/>
        </w:rPr>
        <w:t xml:space="preserve"> </w:t>
      </w:r>
      <w:r>
        <w:rPr>
          <w:spacing w:val="-5"/>
          <w:sz w:val="24"/>
        </w:rPr>
        <w:t>and</w:t>
      </w:r>
      <w:r>
        <w:rPr>
          <w:spacing w:val="-8"/>
          <w:sz w:val="24"/>
        </w:rPr>
        <w:t xml:space="preserve"> </w:t>
      </w:r>
      <w:r>
        <w:rPr>
          <w:spacing w:val="-5"/>
          <w:sz w:val="24"/>
        </w:rPr>
        <w:t>working</w:t>
      </w:r>
      <w:r>
        <w:rPr>
          <w:spacing w:val="-6"/>
          <w:sz w:val="24"/>
        </w:rPr>
        <w:t xml:space="preserve"> </w:t>
      </w:r>
      <w:r>
        <w:rPr>
          <w:spacing w:val="-5"/>
          <w:sz w:val="24"/>
        </w:rPr>
        <w:t>of</w:t>
      </w:r>
      <w:r>
        <w:rPr>
          <w:spacing w:val="-15"/>
          <w:sz w:val="24"/>
        </w:rPr>
        <w:t xml:space="preserve"> </w:t>
      </w:r>
      <w:r>
        <w:rPr>
          <w:spacing w:val="-5"/>
          <w:sz w:val="24"/>
        </w:rPr>
        <w:t>TRAIAC</w:t>
      </w:r>
    </w:p>
    <w:p w:rsidR="00C35D8A" w:rsidRDefault="00C35D8A" w:rsidP="00617A6F">
      <w:pPr>
        <w:pStyle w:val="ListParagraph"/>
        <w:numPr>
          <w:ilvl w:val="1"/>
          <w:numId w:val="183"/>
        </w:numPr>
        <w:tabs>
          <w:tab w:val="left" w:pos="1960"/>
          <w:tab w:val="left" w:pos="1961"/>
        </w:tabs>
        <w:spacing w:before="2"/>
        <w:rPr>
          <w:sz w:val="24"/>
        </w:rPr>
      </w:pPr>
      <w:r>
        <w:rPr>
          <w:spacing w:val="-7"/>
          <w:sz w:val="24"/>
        </w:rPr>
        <w:t>Enlist</w:t>
      </w:r>
      <w:r>
        <w:rPr>
          <w:spacing w:val="-2"/>
          <w:sz w:val="24"/>
        </w:rPr>
        <w:t xml:space="preserve"> </w:t>
      </w:r>
      <w:r>
        <w:rPr>
          <w:spacing w:val="-6"/>
          <w:sz w:val="24"/>
        </w:rPr>
        <w:t>applications</w:t>
      </w:r>
      <w:r>
        <w:rPr>
          <w:spacing w:val="-9"/>
          <w:sz w:val="24"/>
        </w:rPr>
        <w:t xml:space="preserve"> </w:t>
      </w:r>
      <w:r>
        <w:rPr>
          <w:spacing w:val="-6"/>
          <w:sz w:val="24"/>
        </w:rPr>
        <w:t>of</w:t>
      </w:r>
      <w:r>
        <w:rPr>
          <w:spacing w:val="-15"/>
          <w:sz w:val="24"/>
        </w:rPr>
        <w:t xml:space="preserve"> </w:t>
      </w:r>
      <w:proofErr w:type="spellStart"/>
      <w:r>
        <w:rPr>
          <w:spacing w:val="-6"/>
          <w:sz w:val="24"/>
        </w:rPr>
        <w:t>Diac</w:t>
      </w:r>
      <w:proofErr w:type="spellEnd"/>
      <w:r>
        <w:rPr>
          <w:spacing w:val="-8"/>
          <w:sz w:val="24"/>
        </w:rPr>
        <w:t xml:space="preserve"> </w:t>
      </w:r>
      <w:r>
        <w:rPr>
          <w:spacing w:val="-6"/>
          <w:sz w:val="24"/>
        </w:rPr>
        <w:t>&amp;</w:t>
      </w:r>
      <w:r>
        <w:rPr>
          <w:spacing w:val="-12"/>
          <w:sz w:val="24"/>
        </w:rPr>
        <w:t xml:space="preserve"> </w:t>
      </w:r>
      <w:proofErr w:type="spellStart"/>
      <w:r>
        <w:rPr>
          <w:spacing w:val="-6"/>
          <w:sz w:val="24"/>
        </w:rPr>
        <w:t>Triac</w:t>
      </w:r>
      <w:proofErr w:type="spellEnd"/>
      <w:r>
        <w:rPr>
          <w:spacing w:val="-6"/>
          <w:sz w:val="24"/>
        </w:rPr>
        <w:t>.</w:t>
      </w:r>
    </w:p>
    <w:p w:rsidR="00C35D8A" w:rsidRDefault="00C35D8A" w:rsidP="00C35D8A">
      <w:pPr>
        <w:pStyle w:val="BodyText"/>
        <w:ind w:left="0" w:firstLine="0"/>
      </w:pPr>
    </w:p>
    <w:p w:rsidR="00C35D8A" w:rsidRDefault="00C35D8A" w:rsidP="00617A6F">
      <w:pPr>
        <w:pStyle w:val="Heading2"/>
        <w:numPr>
          <w:ilvl w:val="0"/>
          <w:numId w:val="183"/>
        </w:numPr>
        <w:tabs>
          <w:tab w:val="left" w:pos="1241"/>
        </w:tabs>
        <w:spacing w:line="242" w:lineRule="auto"/>
        <w:ind w:right="871"/>
        <w:jc w:val="both"/>
      </w:pPr>
      <w:r>
        <w:t>UNDERSTAND WORKING AND USES OF SPECIAL SOLID STATE DEVICES</w:t>
      </w:r>
      <w:r>
        <w:rPr>
          <w:spacing w:val="1"/>
        </w:rPr>
        <w:t xml:space="preserve"> </w:t>
      </w:r>
      <w:r>
        <w:rPr>
          <w:spacing w:val="-1"/>
        </w:rPr>
        <w:t xml:space="preserve">SUCH AS UNI-JUNCTION TRANSISTOR (UJT), PHOTO TRANSISTOR, </w:t>
      </w:r>
      <w:r>
        <w:t>LIGHT</w:t>
      </w:r>
      <w:r>
        <w:rPr>
          <w:spacing w:val="-57"/>
        </w:rPr>
        <w:t xml:space="preserve"> </w:t>
      </w:r>
      <w:r>
        <w:rPr>
          <w:spacing w:val="-6"/>
        </w:rPr>
        <w:t>ACTIVATED</w:t>
      </w:r>
      <w:r>
        <w:rPr>
          <w:spacing w:val="-9"/>
        </w:rPr>
        <w:t xml:space="preserve"> </w:t>
      </w:r>
      <w:r>
        <w:rPr>
          <w:spacing w:val="-6"/>
        </w:rPr>
        <w:t>SILICON</w:t>
      </w:r>
      <w:r>
        <w:rPr>
          <w:spacing w:val="-9"/>
        </w:rPr>
        <w:t xml:space="preserve"> </w:t>
      </w:r>
      <w:r>
        <w:rPr>
          <w:spacing w:val="-5"/>
        </w:rPr>
        <w:t>CONTROLLED</w:t>
      </w:r>
      <w:r>
        <w:rPr>
          <w:spacing w:val="-9"/>
        </w:rPr>
        <w:t xml:space="preserve"> </w:t>
      </w:r>
      <w:r>
        <w:rPr>
          <w:spacing w:val="-5"/>
        </w:rPr>
        <w:t>RECTIFIER</w:t>
      </w:r>
      <w:r>
        <w:rPr>
          <w:spacing w:val="-9"/>
        </w:rPr>
        <w:t xml:space="preserve"> </w:t>
      </w:r>
      <w:r>
        <w:rPr>
          <w:spacing w:val="-5"/>
        </w:rPr>
        <w:t>(LASCR),</w:t>
      </w:r>
      <w:r>
        <w:rPr>
          <w:spacing w:val="-6"/>
        </w:rPr>
        <w:t xml:space="preserve"> </w:t>
      </w:r>
      <w:r>
        <w:rPr>
          <w:spacing w:val="-5"/>
        </w:rPr>
        <w:t>OPTO</w:t>
      </w:r>
      <w:r>
        <w:rPr>
          <w:spacing w:val="-8"/>
        </w:rPr>
        <w:t xml:space="preserve"> </w:t>
      </w:r>
      <w:r>
        <w:rPr>
          <w:spacing w:val="-5"/>
        </w:rPr>
        <w:t>COUPLER</w:t>
      </w:r>
    </w:p>
    <w:p w:rsidR="00C35D8A" w:rsidRDefault="00C35D8A" w:rsidP="00617A6F">
      <w:pPr>
        <w:pStyle w:val="ListParagraph"/>
        <w:numPr>
          <w:ilvl w:val="1"/>
          <w:numId w:val="183"/>
        </w:numPr>
        <w:tabs>
          <w:tab w:val="left" w:pos="1960"/>
          <w:tab w:val="left" w:pos="1961"/>
        </w:tabs>
        <w:spacing w:before="0" w:line="270" w:lineRule="exact"/>
        <w:rPr>
          <w:sz w:val="24"/>
        </w:rPr>
      </w:pPr>
      <w:r>
        <w:rPr>
          <w:spacing w:val="-5"/>
          <w:sz w:val="24"/>
        </w:rPr>
        <w:t>Explain</w:t>
      </w:r>
      <w:r>
        <w:rPr>
          <w:spacing w:val="-12"/>
          <w:sz w:val="24"/>
        </w:rPr>
        <w:t xml:space="preserve"> </w:t>
      </w:r>
      <w:r>
        <w:rPr>
          <w:spacing w:val="-5"/>
          <w:sz w:val="24"/>
        </w:rPr>
        <w:t>the</w:t>
      </w:r>
      <w:r>
        <w:rPr>
          <w:spacing w:val="-8"/>
          <w:sz w:val="24"/>
        </w:rPr>
        <w:t xml:space="preserve"> </w:t>
      </w:r>
      <w:r>
        <w:rPr>
          <w:spacing w:val="-5"/>
          <w:sz w:val="24"/>
        </w:rPr>
        <w:t>construction</w:t>
      </w:r>
      <w:r>
        <w:rPr>
          <w:spacing w:val="-12"/>
          <w:sz w:val="24"/>
        </w:rPr>
        <w:t xml:space="preserve"> </w:t>
      </w:r>
      <w:r>
        <w:rPr>
          <w:spacing w:val="-5"/>
          <w:sz w:val="24"/>
        </w:rPr>
        <w:t>and</w:t>
      </w:r>
      <w:r>
        <w:rPr>
          <w:spacing w:val="-8"/>
          <w:sz w:val="24"/>
        </w:rPr>
        <w:t xml:space="preserve"> </w:t>
      </w:r>
      <w:r>
        <w:rPr>
          <w:spacing w:val="-5"/>
          <w:sz w:val="24"/>
        </w:rPr>
        <w:t>working</w:t>
      </w:r>
      <w:r>
        <w:rPr>
          <w:spacing w:val="-8"/>
          <w:sz w:val="24"/>
        </w:rPr>
        <w:t xml:space="preserve"> </w:t>
      </w:r>
      <w:r>
        <w:rPr>
          <w:spacing w:val="-5"/>
          <w:sz w:val="24"/>
        </w:rPr>
        <w:t>of</w:t>
      </w:r>
      <w:r>
        <w:rPr>
          <w:spacing w:val="-16"/>
          <w:sz w:val="24"/>
        </w:rPr>
        <w:t xml:space="preserve"> </w:t>
      </w:r>
      <w:r>
        <w:rPr>
          <w:spacing w:val="-4"/>
          <w:sz w:val="24"/>
        </w:rPr>
        <w:t>UJT</w:t>
      </w:r>
    </w:p>
    <w:p w:rsidR="00C35D8A" w:rsidRDefault="00C35D8A" w:rsidP="00617A6F">
      <w:pPr>
        <w:pStyle w:val="ListParagraph"/>
        <w:numPr>
          <w:ilvl w:val="1"/>
          <w:numId w:val="183"/>
        </w:numPr>
        <w:tabs>
          <w:tab w:val="left" w:pos="1960"/>
          <w:tab w:val="left" w:pos="1961"/>
        </w:tabs>
        <w:spacing w:before="2"/>
        <w:rPr>
          <w:sz w:val="24"/>
        </w:rPr>
      </w:pPr>
      <w:r>
        <w:rPr>
          <w:spacing w:val="-6"/>
          <w:sz w:val="24"/>
        </w:rPr>
        <w:t>Define</w:t>
      </w:r>
      <w:r>
        <w:rPr>
          <w:spacing w:val="-9"/>
          <w:sz w:val="24"/>
        </w:rPr>
        <w:t xml:space="preserve"> </w:t>
      </w:r>
      <w:r>
        <w:rPr>
          <w:spacing w:val="-6"/>
          <w:sz w:val="24"/>
        </w:rPr>
        <w:t>Intrinsic</w:t>
      </w:r>
      <w:r>
        <w:rPr>
          <w:spacing w:val="-9"/>
          <w:sz w:val="24"/>
        </w:rPr>
        <w:t xml:space="preserve"> </w:t>
      </w:r>
      <w:proofErr w:type="spellStart"/>
      <w:r>
        <w:rPr>
          <w:spacing w:val="-6"/>
          <w:sz w:val="24"/>
        </w:rPr>
        <w:t>stand</w:t>
      </w:r>
      <w:r>
        <w:rPr>
          <w:spacing w:val="-8"/>
          <w:sz w:val="24"/>
        </w:rPr>
        <w:t xml:space="preserve"> </w:t>
      </w:r>
      <w:r>
        <w:rPr>
          <w:spacing w:val="-6"/>
          <w:sz w:val="24"/>
        </w:rPr>
        <w:t>off</w:t>
      </w:r>
      <w:proofErr w:type="spellEnd"/>
      <w:r>
        <w:rPr>
          <w:spacing w:val="-16"/>
          <w:sz w:val="24"/>
        </w:rPr>
        <w:t xml:space="preserve"> </w:t>
      </w:r>
      <w:r>
        <w:rPr>
          <w:spacing w:val="-5"/>
          <w:sz w:val="24"/>
        </w:rPr>
        <w:t>Ratio</w:t>
      </w:r>
      <w:r>
        <w:rPr>
          <w:spacing w:val="-3"/>
          <w:sz w:val="24"/>
        </w:rPr>
        <w:t xml:space="preserve"> </w:t>
      </w:r>
      <w:r>
        <w:rPr>
          <w:spacing w:val="-5"/>
          <w:sz w:val="24"/>
        </w:rPr>
        <w:t>of</w:t>
      </w:r>
      <w:r>
        <w:rPr>
          <w:spacing w:val="-16"/>
          <w:sz w:val="24"/>
        </w:rPr>
        <w:t xml:space="preserve"> </w:t>
      </w:r>
      <w:r>
        <w:rPr>
          <w:spacing w:val="-5"/>
          <w:sz w:val="24"/>
        </w:rPr>
        <w:t>UJT</w:t>
      </w:r>
    </w:p>
    <w:p w:rsidR="00C35D8A" w:rsidRDefault="00C35D8A" w:rsidP="00617A6F">
      <w:pPr>
        <w:pStyle w:val="ListParagraph"/>
        <w:numPr>
          <w:ilvl w:val="1"/>
          <w:numId w:val="183"/>
        </w:numPr>
        <w:tabs>
          <w:tab w:val="left" w:pos="1960"/>
          <w:tab w:val="left" w:pos="1961"/>
        </w:tabs>
        <w:spacing w:before="3"/>
        <w:rPr>
          <w:sz w:val="24"/>
        </w:rPr>
      </w:pPr>
      <w:r>
        <w:rPr>
          <w:spacing w:val="-5"/>
          <w:sz w:val="24"/>
        </w:rPr>
        <w:t>State</w:t>
      </w:r>
      <w:r>
        <w:rPr>
          <w:spacing w:val="-8"/>
          <w:sz w:val="24"/>
        </w:rPr>
        <w:t xml:space="preserve"> </w:t>
      </w:r>
      <w:r>
        <w:rPr>
          <w:spacing w:val="-5"/>
          <w:sz w:val="24"/>
        </w:rPr>
        <w:t>the</w:t>
      </w:r>
      <w:r>
        <w:rPr>
          <w:spacing w:val="-8"/>
          <w:sz w:val="24"/>
        </w:rPr>
        <w:t xml:space="preserve"> </w:t>
      </w:r>
      <w:r>
        <w:rPr>
          <w:spacing w:val="-5"/>
          <w:sz w:val="24"/>
        </w:rPr>
        <w:t>equation</w:t>
      </w:r>
      <w:r>
        <w:rPr>
          <w:spacing w:val="-11"/>
          <w:sz w:val="24"/>
        </w:rPr>
        <w:t xml:space="preserve"> </w:t>
      </w:r>
      <w:r>
        <w:rPr>
          <w:spacing w:val="-5"/>
          <w:sz w:val="24"/>
        </w:rPr>
        <w:t>for Peak</w:t>
      </w:r>
      <w:r>
        <w:rPr>
          <w:spacing w:val="-8"/>
          <w:sz w:val="24"/>
        </w:rPr>
        <w:t xml:space="preserve"> </w:t>
      </w:r>
      <w:r>
        <w:rPr>
          <w:spacing w:val="-5"/>
          <w:sz w:val="24"/>
        </w:rPr>
        <w:t>Firing</w:t>
      </w:r>
      <w:r>
        <w:rPr>
          <w:spacing w:val="-7"/>
          <w:sz w:val="24"/>
        </w:rPr>
        <w:t xml:space="preserve"> </w:t>
      </w:r>
      <w:r>
        <w:rPr>
          <w:spacing w:val="-4"/>
          <w:sz w:val="24"/>
        </w:rPr>
        <w:t>Voltage</w:t>
      </w:r>
    </w:p>
    <w:p w:rsidR="00C35D8A" w:rsidRDefault="00C35D8A" w:rsidP="00617A6F">
      <w:pPr>
        <w:pStyle w:val="ListParagraph"/>
        <w:numPr>
          <w:ilvl w:val="1"/>
          <w:numId w:val="183"/>
        </w:numPr>
        <w:tabs>
          <w:tab w:val="left" w:pos="1960"/>
          <w:tab w:val="left" w:pos="1961"/>
        </w:tabs>
        <w:spacing w:before="3"/>
        <w:rPr>
          <w:sz w:val="24"/>
        </w:rPr>
      </w:pPr>
      <w:r>
        <w:rPr>
          <w:spacing w:val="-5"/>
          <w:sz w:val="24"/>
        </w:rPr>
        <w:t>Draw</w:t>
      </w:r>
      <w:r>
        <w:rPr>
          <w:spacing w:val="-8"/>
          <w:sz w:val="24"/>
        </w:rPr>
        <w:t xml:space="preserve"> </w:t>
      </w:r>
      <w:r>
        <w:rPr>
          <w:spacing w:val="-5"/>
          <w:sz w:val="24"/>
        </w:rPr>
        <w:t>characteristic</w:t>
      </w:r>
      <w:r>
        <w:rPr>
          <w:spacing w:val="-8"/>
          <w:sz w:val="24"/>
        </w:rPr>
        <w:t xml:space="preserve"> </w:t>
      </w:r>
      <w:r>
        <w:rPr>
          <w:spacing w:val="-5"/>
          <w:sz w:val="24"/>
        </w:rPr>
        <w:t>curve</w:t>
      </w:r>
      <w:r>
        <w:rPr>
          <w:spacing w:val="-9"/>
          <w:sz w:val="24"/>
        </w:rPr>
        <w:t xml:space="preserve"> </w:t>
      </w:r>
      <w:r>
        <w:rPr>
          <w:spacing w:val="-5"/>
          <w:sz w:val="24"/>
        </w:rPr>
        <w:t>of</w:t>
      </w:r>
      <w:r>
        <w:rPr>
          <w:spacing w:val="-15"/>
          <w:sz w:val="24"/>
        </w:rPr>
        <w:t xml:space="preserve"> </w:t>
      </w:r>
      <w:r>
        <w:rPr>
          <w:spacing w:val="-5"/>
          <w:sz w:val="24"/>
        </w:rPr>
        <w:t>UJT</w:t>
      </w:r>
    </w:p>
    <w:p w:rsidR="00C35D8A" w:rsidRDefault="00C35D8A" w:rsidP="00617A6F">
      <w:pPr>
        <w:pStyle w:val="ListParagraph"/>
        <w:numPr>
          <w:ilvl w:val="1"/>
          <w:numId w:val="183"/>
        </w:numPr>
        <w:tabs>
          <w:tab w:val="left" w:pos="1960"/>
          <w:tab w:val="left" w:pos="1961"/>
        </w:tabs>
        <w:spacing w:before="2"/>
        <w:rPr>
          <w:sz w:val="24"/>
        </w:rPr>
      </w:pPr>
      <w:r>
        <w:rPr>
          <w:spacing w:val="-7"/>
          <w:sz w:val="24"/>
        </w:rPr>
        <w:t>Enlist</w:t>
      </w:r>
      <w:r>
        <w:rPr>
          <w:spacing w:val="-1"/>
          <w:sz w:val="24"/>
        </w:rPr>
        <w:t xml:space="preserve"> </w:t>
      </w:r>
      <w:r>
        <w:rPr>
          <w:spacing w:val="-6"/>
          <w:sz w:val="24"/>
        </w:rPr>
        <w:t>common</w:t>
      </w:r>
      <w:r>
        <w:rPr>
          <w:spacing w:val="-12"/>
          <w:sz w:val="24"/>
        </w:rPr>
        <w:t xml:space="preserve"> </w:t>
      </w:r>
      <w:r>
        <w:rPr>
          <w:spacing w:val="-6"/>
          <w:sz w:val="24"/>
        </w:rPr>
        <w:t>applications</w:t>
      </w:r>
      <w:r>
        <w:rPr>
          <w:spacing w:val="-9"/>
          <w:sz w:val="24"/>
        </w:rPr>
        <w:t xml:space="preserve"> </w:t>
      </w:r>
      <w:r>
        <w:rPr>
          <w:spacing w:val="-6"/>
          <w:sz w:val="24"/>
        </w:rPr>
        <w:t>of</w:t>
      </w:r>
      <w:r>
        <w:rPr>
          <w:spacing w:val="-15"/>
          <w:sz w:val="24"/>
        </w:rPr>
        <w:t xml:space="preserve"> </w:t>
      </w:r>
      <w:r>
        <w:rPr>
          <w:spacing w:val="-6"/>
          <w:sz w:val="24"/>
        </w:rPr>
        <w:t>UJT</w:t>
      </w:r>
    </w:p>
    <w:p w:rsidR="00C35D8A" w:rsidRDefault="00C35D8A" w:rsidP="00617A6F">
      <w:pPr>
        <w:pStyle w:val="ListParagraph"/>
        <w:numPr>
          <w:ilvl w:val="1"/>
          <w:numId w:val="183"/>
        </w:numPr>
        <w:tabs>
          <w:tab w:val="left" w:pos="1960"/>
          <w:tab w:val="left" w:pos="1961"/>
        </w:tabs>
        <w:spacing w:before="3"/>
        <w:rPr>
          <w:sz w:val="24"/>
        </w:rPr>
      </w:pPr>
      <w:r>
        <w:rPr>
          <w:spacing w:val="-6"/>
          <w:sz w:val="24"/>
        </w:rPr>
        <w:t>Explain</w:t>
      </w:r>
      <w:r>
        <w:rPr>
          <w:spacing w:val="-12"/>
          <w:sz w:val="24"/>
        </w:rPr>
        <w:t xml:space="preserve"> </w:t>
      </w:r>
      <w:r>
        <w:rPr>
          <w:spacing w:val="-6"/>
          <w:sz w:val="24"/>
        </w:rPr>
        <w:t>Saw-tooth</w:t>
      </w:r>
      <w:r>
        <w:rPr>
          <w:spacing w:val="-12"/>
          <w:sz w:val="24"/>
        </w:rPr>
        <w:t xml:space="preserve"> </w:t>
      </w:r>
      <w:r>
        <w:rPr>
          <w:spacing w:val="-6"/>
          <w:sz w:val="24"/>
        </w:rPr>
        <w:t xml:space="preserve">oscillator </w:t>
      </w:r>
      <w:r>
        <w:rPr>
          <w:spacing w:val="-5"/>
          <w:sz w:val="24"/>
        </w:rPr>
        <w:t>using</w:t>
      </w:r>
      <w:r>
        <w:rPr>
          <w:spacing w:val="-8"/>
          <w:sz w:val="24"/>
        </w:rPr>
        <w:t xml:space="preserve"> </w:t>
      </w:r>
      <w:r>
        <w:rPr>
          <w:spacing w:val="-5"/>
          <w:sz w:val="24"/>
        </w:rPr>
        <w:t>UJT,</w:t>
      </w:r>
      <w:r>
        <w:rPr>
          <w:spacing w:val="-4"/>
          <w:sz w:val="24"/>
        </w:rPr>
        <w:t xml:space="preserve"> </w:t>
      </w:r>
      <w:r>
        <w:rPr>
          <w:spacing w:val="-5"/>
          <w:sz w:val="24"/>
        </w:rPr>
        <w:t>with</w:t>
      </w:r>
      <w:r>
        <w:rPr>
          <w:spacing w:val="-12"/>
          <w:sz w:val="24"/>
        </w:rPr>
        <w:t xml:space="preserve"> </w:t>
      </w:r>
      <w:r>
        <w:rPr>
          <w:spacing w:val="-5"/>
          <w:sz w:val="24"/>
        </w:rPr>
        <w:t>the</w:t>
      </w:r>
      <w:r>
        <w:rPr>
          <w:spacing w:val="-7"/>
          <w:sz w:val="24"/>
        </w:rPr>
        <w:t xml:space="preserve"> </w:t>
      </w:r>
      <w:r>
        <w:rPr>
          <w:spacing w:val="-5"/>
          <w:sz w:val="24"/>
        </w:rPr>
        <w:t>help</w:t>
      </w:r>
      <w:r>
        <w:rPr>
          <w:spacing w:val="-8"/>
          <w:sz w:val="24"/>
        </w:rPr>
        <w:t xml:space="preserve"> </w:t>
      </w:r>
      <w:r>
        <w:rPr>
          <w:spacing w:val="-5"/>
          <w:sz w:val="24"/>
        </w:rPr>
        <w:t>of</w:t>
      </w:r>
      <w:r>
        <w:rPr>
          <w:spacing w:val="-16"/>
          <w:sz w:val="24"/>
        </w:rPr>
        <w:t xml:space="preserve"> </w:t>
      </w:r>
      <w:r>
        <w:rPr>
          <w:spacing w:val="-5"/>
          <w:sz w:val="24"/>
        </w:rPr>
        <w:t>circuit</w:t>
      </w:r>
      <w:r>
        <w:rPr>
          <w:spacing w:val="2"/>
          <w:sz w:val="24"/>
        </w:rPr>
        <w:t xml:space="preserve"> </w:t>
      </w:r>
      <w:r>
        <w:rPr>
          <w:spacing w:val="-5"/>
          <w:sz w:val="24"/>
        </w:rPr>
        <w:t>diagram</w:t>
      </w:r>
    </w:p>
    <w:p w:rsidR="00C35D8A" w:rsidRDefault="00C35D8A" w:rsidP="00617A6F">
      <w:pPr>
        <w:pStyle w:val="ListParagraph"/>
        <w:numPr>
          <w:ilvl w:val="1"/>
          <w:numId w:val="183"/>
        </w:numPr>
        <w:tabs>
          <w:tab w:val="left" w:pos="1960"/>
          <w:tab w:val="left" w:pos="1961"/>
        </w:tabs>
        <w:spacing w:before="2"/>
        <w:rPr>
          <w:sz w:val="24"/>
        </w:rPr>
      </w:pPr>
      <w:r>
        <w:rPr>
          <w:spacing w:val="-5"/>
          <w:sz w:val="24"/>
        </w:rPr>
        <w:t>Explain</w:t>
      </w:r>
      <w:r>
        <w:rPr>
          <w:spacing w:val="-12"/>
          <w:sz w:val="24"/>
        </w:rPr>
        <w:t xml:space="preserve"> </w:t>
      </w:r>
      <w:r>
        <w:rPr>
          <w:spacing w:val="-5"/>
          <w:sz w:val="24"/>
        </w:rPr>
        <w:t>the</w:t>
      </w:r>
      <w:r>
        <w:rPr>
          <w:spacing w:val="-7"/>
          <w:sz w:val="24"/>
        </w:rPr>
        <w:t xml:space="preserve"> </w:t>
      </w:r>
      <w:r>
        <w:rPr>
          <w:spacing w:val="-5"/>
          <w:sz w:val="24"/>
        </w:rPr>
        <w:t>working</w:t>
      </w:r>
      <w:r>
        <w:rPr>
          <w:spacing w:val="-7"/>
          <w:sz w:val="24"/>
        </w:rPr>
        <w:t xml:space="preserve"> </w:t>
      </w:r>
      <w:r>
        <w:rPr>
          <w:spacing w:val="-5"/>
          <w:sz w:val="24"/>
        </w:rPr>
        <w:t>of</w:t>
      </w:r>
      <w:r>
        <w:rPr>
          <w:spacing w:val="-15"/>
          <w:sz w:val="24"/>
        </w:rPr>
        <w:t xml:space="preserve"> </w:t>
      </w:r>
      <w:r>
        <w:rPr>
          <w:spacing w:val="-5"/>
          <w:sz w:val="24"/>
        </w:rPr>
        <w:t>photo</w:t>
      </w:r>
      <w:r>
        <w:rPr>
          <w:spacing w:val="-1"/>
          <w:sz w:val="24"/>
        </w:rPr>
        <w:t xml:space="preserve"> </w:t>
      </w:r>
      <w:r>
        <w:rPr>
          <w:spacing w:val="-5"/>
          <w:sz w:val="24"/>
        </w:rPr>
        <w:t>transistor</w:t>
      </w:r>
    </w:p>
    <w:p w:rsidR="00C35D8A" w:rsidRDefault="00C35D8A" w:rsidP="00617A6F">
      <w:pPr>
        <w:pStyle w:val="ListParagraph"/>
        <w:numPr>
          <w:ilvl w:val="1"/>
          <w:numId w:val="183"/>
        </w:numPr>
        <w:tabs>
          <w:tab w:val="left" w:pos="1960"/>
          <w:tab w:val="left" w:pos="1961"/>
        </w:tabs>
        <w:spacing w:before="3"/>
        <w:rPr>
          <w:sz w:val="24"/>
        </w:rPr>
      </w:pPr>
      <w:r>
        <w:rPr>
          <w:spacing w:val="-5"/>
          <w:sz w:val="24"/>
        </w:rPr>
        <w:t>State</w:t>
      </w:r>
      <w:r>
        <w:rPr>
          <w:spacing w:val="-8"/>
          <w:sz w:val="24"/>
        </w:rPr>
        <w:t xml:space="preserve"> </w:t>
      </w:r>
      <w:r>
        <w:rPr>
          <w:spacing w:val="-5"/>
          <w:sz w:val="24"/>
        </w:rPr>
        <w:t>common</w:t>
      </w:r>
      <w:r>
        <w:rPr>
          <w:spacing w:val="-11"/>
          <w:sz w:val="24"/>
        </w:rPr>
        <w:t xml:space="preserve"> </w:t>
      </w:r>
      <w:r>
        <w:rPr>
          <w:spacing w:val="-5"/>
          <w:sz w:val="24"/>
        </w:rPr>
        <w:t>uses</w:t>
      </w:r>
      <w:r>
        <w:rPr>
          <w:spacing w:val="-10"/>
          <w:sz w:val="24"/>
        </w:rPr>
        <w:t xml:space="preserve"> </w:t>
      </w:r>
      <w:r>
        <w:rPr>
          <w:spacing w:val="-5"/>
          <w:sz w:val="24"/>
        </w:rPr>
        <w:t>of</w:t>
      </w:r>
      <w:r>
        <w:rPr>
          <w:spacing w:val="-15"/>
          <w:sz w:val="24"/>
        </w:rPr>
        <w:t xml:space="preserve"> </w:t>
      </w:r>
      <w:r>
        <w:rPr>
          <w:spacing w:val="-5"/>
          <w:sz w:val="24"/>
        </w:rPr>
        <w:t>photo</w:t>
      </w:r>
      <w:r>
        <w:rPr>
          <w:spacing w:val="-2"/>
          <w:sz w:val="24"/>
        </w:rPr>
        <w:t xml:space="preserve"> </w:t>
      </w:r>
      <w:r>
        <w:rPr>
          <w:spacing w:val="-4"/>
          <w:sz w:val="24"/>
        </w:rPr>
        <w:t>transistor</w:t>
      </w:r>
      <w:r>
        <w:rPr>
          <w:spacing w:val="-5"/>
          <w:sz w:val="24"/>
        </w:rPr>
        <w:t xml:space="preserve"> </w:t>
      </w:r>
      <w:r>
        <w:rPr>
          <w:spacing w:val="-4"/>
          <w:sz w:val="24"/>
        </w:rPr>
        <w:t>with</w:t>
      </w:r>
      <w:r>
        <w:rPr>
          <w:spacing w:val="-12"/>
          <w:sz w:val="24"/>
        </w:rPr>
        <w:t xml:space="preserve"> </w:t>
      </w:r>
      <w:r>
        <w:rPr>
          <w:spacing w:val="-4"/>
          <w:sz w:val="24"/>
        </w:rPr>
        <w:t>circuits</w:t>
      </w:r>
    </w:p>
    <w:p w:rsidR="00C35D8A" w:rsidRDefault="00C35D8A" w:rsidP="00617A6F">
      <w:pPr>
        <w:pStyle w:val="ListParagraph"/>
        <w:numPr>
          <w:ilvl w:val="1"/>
          <w:numId w:val="183"/>
        </w:numPr>
        <w:tabs>
          <w:tab w:val="left" w:pos="1960"/>
          <w:tab w:val="left" w:pos="1961"/>
        </w:tabs>
        <w:spacing w:before="2"/>
        <w:rPr>
          <w:sz w:val="24"/>
        </w:rPr>
      </w:pPr>
      <w:r>
        <w:rPr>
          <w:spacing w:val="-6"/>
          <w:sz w:val="24"/>
        </w:rPr>
        <w:t>Explain</w:t>
      </w:r>
      <w:r>
        <w:rPr>
          <w:spacing w:val="-12"/>
          <w:sz w:val="24"/>
        </w:rPr>
        <w:t xml:space="preserve"> </w:t>
      </w:r>
      <w:r>
        <w:rPr>
          <w:spacing w:val="-6"/>
          <w:sz w:val="24"/>
        </w:rPr>
        <w:t>the</w:t>
      </w:r>
      <w:r>
        <w:rPr>
          <w:spacing w:val="-9"/>
          <w:sz w:val="24"/>
        </w:rPr>
        <w:t xml:space="preserve"> </w:t>
      </w:r>
      <w:r>
        <w:rPr>
          <w:spacing w:val="-6"/>
          <w:sz w:val="24"/>
        </w:rPr>
        <w:t>working</w:t>
      </w:r>
      <w:r>
        <w:rPr>
          <w:spacing w:val="-7"/>
          <w:sz w:val="24"/>
        </w:rPr>
        <w:t xml:space="preserve"> </w:t>
      </w:r>
      <w:r>
        <w:rPr>
          <w:spacing w:val="-6"/>
          <w:sz w:val="24"/>
        </w:rPr>
        <w:t>of</w:t>
      </w:r>
      <w:r>
        <w:rPr>
          <w:spacing w:val="-16"/>
          <w:sz w:val="24"/>
        </w:rPr>
        <w:t xml:space="preserve"> </w:t>
      </w:r>
      <w:r>
        <w:rPr>
          <w:spacing w:val="-6"/>
          <w:sz w:val="24"/>
        </w:rPr>
        <w:t>LASCR</w:t>
      </w:r>
      <w:r>
        <w:rPr>
          <w:spacing w:val="-9"/>
          <w:sz w:val="24"/>
        </w:rPr>
        <w:t xml:space="preserve"> </w:t>
      </w:r>
      <w:r>
        <w:rPr>
          <w:spacing w:val="-5"/>
          <w:sz w:val="24"/>
        </w:rPr>
        <w:t>with</w:t>
      </w:r>
      <w:r>
        <w:rPr>
          <w:spacing w:val="-11"/>
          <w:sz w:val="24"/>
        </w:rPr>
        <w:t xml:space="preserve"> </w:t>
      </w:r>
      <w:r>
        <w:rPr>
          <w:spacing w:val="-5"/>
          <w:sz w:val="24"/>
        </w:rPr>
        <w:t>the</w:t>
      </w:r>
      <w:r>
        <w:rPr>
          <w:spacing w:val="-9"/>
          <w:sz w:val="24"/>
        </w:rPr>
        <w:t xml:space="preserve"> </w:t>
      </w:r>
      <w:r>
        <w:rPr>
          <w:spacing w:val="-5"/>
          <w:sz w:val="24"/>
        </w:rPr>
        <w:t>help</w:t>
      </w:r>
      <w:r>
        <w:rPr>
          <w:spacing w:val="-8"/>
          <w:sz w:val="24"/>
        </w:rPr>
        <w:t xml:space="preserve"> </w:t>
      </w:r>
      <w:r>
        <w:rPr>
          <w:spacing w:val="-5"/>
          <w:sz w:val="24"/>
        </w:rPr>
        <w:t>of</w:t>
      </w:r>
      <w:r>
        <w:rPr>
          <w:spacing w:val="-15"/>
          <w:sz w:val="24"/>
        </w:rPr>
        <w:t xml:space="preserve"> </w:t>
      </w:r>
      <w:r>
        <w:rPr>
          <w:spacing w:val="-5"/>
          <w:sz w:val="24"/>
        </w:rPr>
        <w:t>circuit</w:t>
      </w:r>
    </w:p>
    <w:p w:rsidR="00C35D8A" w:rsidRDefault="00C35D8A" w:rsidP="00617A6F">
      <w:pPr>
        <w:pStyle w:val="ListParagraph"/>
        <w:numPr>
          <w:ilvl w:val="1"/>
          <w:numId w:val="183"/>
        </w:numPr>
        <w:tabs>
          <w:tab w:val="left" w:pos="1960"/>
          <w:tab w:val="left" w:pos="1961"/>
        </w:tabs>
        <w:spacing w:before="3"/>
        <w:rPr>
          <w:sz w:val="24"/>
        </w:rPr>
      </w:pPr>
      <w:r>
        <w:rPr>
          <w:spacing w:val="-5"/>
          <w:sz w:val="24"/>
        </w:rPr>
        <w:t>Explain</w:t>
      </w:r>
      <w:r>
        <w:rPr>
          <w:spacing w:val="-11"/>
          <w:sz w:val="24"/>
        </w:rPr>
        <w:t xml:space="preserve"> </w:t>
      </w:r>
      <w:r>
        <w:rPr>
          <w:spacing w:val="-5"/>
          <w:sz w:val="24"/>
        </w:rPr>
        <w:t>the</w:t>
      </w:r>
      <w:r>
        <w:rPr>
          <w:spacing w:val="-7"/>
          <w:sz w:val="24"/>
        </w:rPr>
        <w:t xml:space="preserve"> </w:t>
      </w:r>
      <w:r>
        <w:rPr>
          <w:spacing w:val="-5"/>
          <w:sz w:val="24"/>
        </w:rPr>
        <w:t>working</w:t>
      </w:r>
      <w:r>
        <w:rPr>
          <w:spacing w:val="-6"/>
          <w:sz w:val="24"/>
        </w:rPr>
        <w:t xml:space="preserve"> </w:t>
      </w:r>
      <w:r>
        <w:rPr>
          <w:spacing w:val="-5"/>
          <w:sz w:val="24"/>
        </w:rPr>
        <w:t>of</w:t>
      </w:r>
      <w:r>
        <w:rPr>
          <w:spacing w:val="-14"/>
          <w:sz w:val="24"/>
        </w:rPr>
        <w:t xml:space="preserve"> </w:t>
      </w:r>
      <w:proofErr w:type="spellStart"/>
      <w:r>
        <w:rPr>
          <w:spacing w:val="-5"/>
          <w:sz w:val="24"/>
        </w:rPr>
        <w:t>opto</w:t>
      </w:r>
      <w:proofErr w:type="spellEnd"/>
      <w:r>
        <w:rPr>
          <w:spacing w:val="-5"/>
          <w:sz w:val="24"/>
        </w:rPr>
        <w:t>-coupler</w:t>
      </w:r>
    </w:p>
    <w:p w:rsidR="00C35D8A" w:rsidRDefault="00C35D8A" w:rsidP="00617A6F">
      <w:pPr>
        <w:pStyle w:val="ListParagraph"/>
        <w:numPr>
          <w:ilvl w:val="1"/>
          <w:numId w:val="183"/>
        </w:numPr>
        <w:tabs>
          <w:tab w:val="left" w:pos="1960"/>
          <w:tab w:val="left" w:pos="1961"/>
        </w:tabs>
        <w:spacing w:before="2"/>
        <w:rPr>
          <w:sz w:val="24"/>
        </w:rPr>
      </w:pPr>
      <w:r>
        <w:rPr>
          <w:spacing w:val="-5"/>
          <w:sz w:val="24"/>
        </w:rPr>
        <w:t>State</w:t>
      </w:r>
      <w:r>
        <w:rPr>
          <w:spacing w:val="-8"/>
          <w:sz w:val="24"/>
        </w:rPr>
        <w:t xml:space="preserve"> </w:t>
      </w:r>
      <w:r>
        <w:rPr>
          <w:spacing w:val="-5"/>
          <w:sz w:val="24"/>
        </w:rPr>
        <w:t>the</w:t>
      </w:r>
      <w:r>
        <w:rPr>
          <w:spacing w:val="-9"/>
          <w:sz w:val="24"/>
        </w:rPr>
        <w:t xml:space="preserve"> </w:t>
      </w:r>
      <w:r>
        <w:rPr>
          <w:spacing w:val="-5"/>
          <w:sz w:val="24"/>
        </w:rPr>
        <w:t>need</w:t>
      </w:r>
      <w:r>
        <w:rPr>
          <w:spacing w:val="-8"/>
          <w:sz w:val="24"/>
        </w:rPr>
        <w:t xml:space="preserve"> </w:t>
      </w:r>
      <w:r>
        <w:rPr>
          <w:spacing w:val="-5"/>
          <w:sz w:val="24"/>
        </w:rPr>
        <w:t>of</w:t>
      </w:r>
      <w:r>
        <w:rPr>
          <w:spacing w:val="-16"/>
          <w:sz w:val="24"/>
        </w:rPr>
        <w:t xml:space="preserve"> </w:t>
      </w:r>
      <w:proofErr w:type="spellStart"/>
      <w:r>
        <w:rPr>
          <w:spacing w:val="-5"/>
          <w:sz w:val="24"/>
        </w:rPr>
        <w:t>opto</w:t>
      </w:r>
      <w:proofErr w:type="spellEnd"/>
      <w:r>
        <w:rPr>
          <w:spacing w:val="-5"/>
          <w:sz w:val="24"/>
        </w:rPr>
        <w:t>-coupling</w:t>
      </w:r>
      <w:r>
        <w:rPr>
          <w:spacing w:val="-8"/>
          <w:sz w:val="24"/>
        </w:rPr>
        <w:t xml:space="preserve"> </w:t>
      </w:r>
      <w:r>
        <w:rPr>
          <w:spacing w:val="-5"/>
          <w:sz w:val="24"/>
        </w:rPr>
        <w:t>in</w:t>
      </w:r>
      <w:r>
        <w:rPr>
          <w:spacing w:val="-12"/>
          <w:sz w:val="24"/>
        </w:rPr>
        <w:t xml:space="preserve"> </w:t>
      </w:r>
      <w:r>
        <w:rPr>
          <w:spacing w:val="-5"/>
          <w:sz w:val="24"/>
        </w:rPr>
        <w:t>electronic</w:t>
      </w:r>
      <w:r>
        <w:rPr>
          <w:spacing w:val="-9"/>
          <w:sz w:val="24"/>
        </w:rPr>
        <w:t xml:space="preserve"> </w:t>
      </w:r>
      <w:r>
        <w:rPr>
          <w:spacing w:val="-4"/>
          <w:sz w:val="24"/>
        </w:rPr>
        <w:t>circuits</w:t>
      </w:r>
    </w:p>
    <w:p w:rsidR="00C35D8A" w:rsidRDefault="00C35D8A" w:rsidP="00C35D8A">
      <w:pPr>
        <w:pStyle w:val="BodyText"/>
        <w:ind w:left="0" w:firstLine="0"/>
      </w:pPr>
    </w:p>
    <w:p w:rsidR="00C35D8A" w:rsidRDefault="00C35D8A" w:rsidP="00617A6F">
      <w:pPr>
        <w:pStyle w:val="Heading2"/>
        <w:numPr>
          <w:ilvl w:val="0"/>
          <w:numId w:val="183"/>
        </w:numPr>
        <w:tabs>
          <w:tab w:val="left" w:pos="1240"/>
          <w:tab w:val="left" w:pos="1241"/>
        </w:tabs>
        <w:spacing w:line="275" w:lineRule="exact"/>
      </w:pPr>
      <w:r>
        <w:rPr>
          <w:spacing w:val="-5"/>
        </w:rPr>
        <w:t>UNDERSTAND</w:t>
      </w:r>
      <w:r>
        <w:rPr>
          <w:spacing w:val="-9"/>
        </w:rPr>
        <w:t xml:space="preserve"> </w:t>
      </w:r>
      <w:r>
        <w:rPr>
          <w:spacing w:val="-5"/>
        </w:rPr>
        <w:t>BASIC</w:t>
      </w:r>
      <w:r>
        <w:rPr>
          <w:spacing w:val="-8"/>
        </w:rPr>
        <w:t xml:space="preserve"> </w:t>
      </w:r>
      <w:r>
        <w:rPr>
          <w:spacing w:val="-5"/>
        </w:rPr>
        <w:t>WORKING</w:t>
      </w:r>
      <w:r>
        <w:rPr>
          <w:spacing w:val="-8"/>
        </w:rPr>
        <w:t xml:space="preserve"> </w:t>
      </w:r>
      <w:r>
        <w:rPr>
          <w:spacing w:val="-5"/>
        </w:rPr>
        <w:t>AND</w:t>
      </w:r>
      <w:r>
        <w:rPr>
          <w:spacing w:val="-8"/>
        </w:rPr>
        <w:t xml:space="preserve"> </w:t>
      </w:r>
      <w:r>
        <w:rPr>
          <w:spacing w:val="-5"/>
        </w:rPr>
        <w:t>APPLICATIONS</w:t>
      </w:r>
      <w:r>
        <w:rPr>
          <w:spacing w:val="-7"/>
        </w:rPr>
        <w:t xml:space="preserve"> </w:t>
      </w:r>
      <w:r>
        <w:rPr>
          <w:spacing w:val="-4"/>
        </w:rPr>
        <w:t>OF</w:t>
      </w:r>
      <w:r>
        <w:rPr>
          <w:spacing w:val="-11"/>
        </w:rPr>
        <w:t xml:space="preserve"> </w:t>
      </w:r>
      <w:r>
        <w:rPr>
          <w:spacing w:val="-4"/>
        </w:rPr>
        <w:t>IC'S</w:t>
      </w:r>
      <w:r>
        <w:rPr>
          <w:spacing w:val="-7"/>
        </w:rPr>
        <w:t xml:space="preserve"> </w:t>
      </w:r>
      <w:r>
        <w:rPr>
          <w:spacing w:val="-4"/>
        </w:rPr>
        <w:t>AND</w:t>
      </w:r>
      <w:r>
        <w:rPr>
          <w:spacing w:val="-8"/>
        </w:rPr>
        <w:t xml:space="preserve"> </w:t>
      </w:r>
      <w:r>
        <w:rPr>
          <w:spacing w:val="-4"/>
        </w:rPr>
        <w:t>OP-AMPS</w:t>
      </w:r>
    </w:p>
    <w:p w:rsidR="00C35D8A" w:rsidRDefault="00C35D8A" w:rsidP="00617A6F">
      <w:pPr>
        <w:pStyle w:val="ListParagraph"/>
        <w:numPr>
          <w:ilvl w:val="1"/>
          <w:numId w:val="183"/>
        </w:numPr>
        <w:tabs>
          <w:tab w:val="left" w:pos="1960"/>
          <w:tab w:val="left" w:pos="1961"/>
        </w:tabs>
        <w:spacing w:before="0" w:line="275" w:lineRule="exact"/>
        <w:rPr>
          <w:sz w:val="24"/>
        </w:rPr>
      </w:pPr>
      <w:r>
        <w:rPr>
          <w:spacing w:val="-5"/>
          <w:sz w:val="24"/>
        </w:rPr>
        <w:t>Explain</w:t>
      </w:r>
      <w:r>
        <w:rPr>
          <w:spacing w:val="-12"/>
          <w:sz w:val="24"/>
        </w:rPr>
        <w:t xml:space="preserve"> </w:t>
      </w:r>
      <w:r>
        <w:rPr>
          <w:spacing w:val="-5"/>
          <w:sz w:val="24"/>
        </w:rPr>
        <w:t>the</w:t>
      </w:r>
      <w:r>
        <w:rPr>
          <w:spacing w:val="-9"/>
          <w:sz w:val="24"/>
        </w:rPr>
        <w:t xml:space="preserve"> </w:t>
      </w:r>
      <w:r>
        <w:rPr>
          <w:spacing w:val="-5"/>
          <w:sz w:val="24"/>
        </w:rPr>
        <w:t>term</w:t>
      </w:r>
      <w:r>
        <w:rPr>
          <w:spacing w:val="-16"/>
          <w:sz w:val="24"/>
        </w:rPr>
        <w:t xml:space="preserve"> </w:t>
      </w:r>
      <w:r>
        <w:rPr>
          <w:spacing w:val="-5"/>
          <w:sz w:val="24"/>
        </w:rPr>
        <w:t>IC.</w:t>
      </w:r>
    </w:p>
    <w:p w:rsidR="00C35D8A" w:rsidRDefault="00C35D8A" w:rsidP="00C35D8A">
      <w:pPr>
        <w:spacing w:line="275" w:lineRule="exact"/>
        <w:rPr>
          <w:sz w:val="24"/>
        </w:rPr>
        <w:sectPr w:rsidR="00C35D8A">
          <w:pgSz w:w="12240" w:h="15840"/>
          <w:pgMar w:top="1500" w:right="560" w:bottom="280" w:left="920" w:header="720" w:footer="720" w:gutter="0"/>
          <w:cols w:space="720"/>
        </w:sectPr>
      </w:pPr>
    </w:p>
    <w:p w:rsidR="00C35D8A" w:rsidRDefault="00C35D8A" w:rsidP="00C35D8A">
      <w:pPr>
        <w:pStyle w:val="BodyText"/>
        <w:ind w:left="0" w:firstLine="0"/>
      </w:pPr>
    </w:p>
    <w:p w:rsidR="00C35D8A" w:rsidRDefault="00C35D8A" w:rsidP="00C35D8A">
      <w:pPr>
        <w:pStyle w:val="BodyText"/>
        <w:spacing w:before="5"/>
        <w:ind w:left="0" w:firstLine="0"/>
      </w:pPr>
    </w:p>
    <w:p w:rsidR="00C35D8A" w:rsidRDefault="00C35D8A" w:rsidP="00617A6F">
      <w:pPr>
        <w:pStyle w:val="ListParagraph"/>
        <w:numPr>
          <w:ilvl w:val="1"/>
          <w:numId w:val="183"/>
        </w:numPr>
        <w:tabs>
          <w:tab w:val="left" w:pos="1960"/>
          <w:tab w:val="left" w:pos="1961"/>
        </w:tabs>
        <w:spacing w:before="0"/>
        <w:rPr>
          <w:sz w:val="24"/>
        </w:rPr>
      </w:pPr>
      <w:r>
        <w:rPr>
          <w:spacing w:val="-5"/>
          <w:sz w:val="24"/>
        </w:rPr>
        <w:t>Define</w:t>
      </w:r>
      <w:r>
        <w:rPr>
          <w:spacing w:val="-10"/>
          <w:sz w:val="24"/>
        </w:rPr>
        <w:t xml:space="preserve"> </w:t>
      </w:r>
      <w:r>
        <w:rPr>
          <w:spacing w:val="-5"/>
          <w:sz w:val="24"/>
        </w:rPr>
        <w:t>SSI,</w:t>
      </w:r>
      <w:r>
        <w:rPr>
          <w:spacing w:val="-6"/>
          <w:sz w:val="24"/>
        </w:rPr>
        <w:t xml:space="preserve"> </w:t>
      </w:r>
      <w:r>
        <w:rPr>
          <w:spacing w:val="-5"/>
          <w:sz w:val="24"/>
        </w:rPr>
        <w:t>MSI,</w:t>
      </w:r>
      <w:r>
        <w:rPr>
          <w:spacing w:val="-6"/>
          <w:sz w:val="24"/>
        </w:rPr>
        <w:t xml:space="preserve"> </w:t>
      </w:r>
      <w:r>
        <w:rPr>
          <w:spacing w:val="-5"/>
          <w:sz w:val="24"/>
        </w:rPr>
        <w:t>LSI,</w:t>
      </w:r>
      <w:r>
        <w:rPr>
          <w:spacing w:val="-6"/>
          <w:sz w:val="24"/>
        </w:rPr>
        <w:t xml:space="preserve"> </w:t>
      </w:r>
      <w:r>
        <w:rPr>
          <w:spacing w:val="-4"/>
          <w:sz w:val="24"/>
        </w:rPr>
        <w:t>VLSI</w:t>
      </w:r>
    </w:p>
    <w:p w:rsidR="00C35D8A" w:rsidRDefault="00C35D8A" w:rsidP="00617A6F">
      <w:pPr>
        <w:pStyle w:val="ListParagraph"/>
        <w:numPr>
          <w:ilvl w:val="1"/>
          <w:numId w:val="183"/>
        </w:numPr>
        <w:tabs>
          <w:tab w:val="left" w:pos="1960"/>
          <w:tab w:val="left" w:pos="1961"/>
        </w:tabs>
        <w:spacing w:before="3"/>
        <w:rPr>
          <w:sz w:val="24"/>
        </w:rPr>
      </w:pPr>
      <w:r>
        <w:rPr>
          <w:spacing w:val="-6"/>
          <w:sz w:val="24"/>
        </w:rPr>
        <w:t>Sketch</w:t>
      </w:r>
      <w:r>
        <w:rPr>
          <w:spacing w:val="-12"/>
          <w:sz w:val="24"/>
        </w:rPr>
        <w:t xml:space="preserve"> </w:t>
      </w:r>
      <w:r>
        <w:rPr>
          <w:spacing w:val="-5"/>
          <w:sz w:val="24"/>
        </w:rPr>
        <w:t>a</w:t>
      </w:r>
      <w:r>
        <w:rPr>
          <w:spacing w:val="-8"/>
          <w:sz w:val="24"/>
        </w:rPr>
        <w:t xml:space="preserve"> </w:t>
      </w:r>
      <w:r>
        <w:rPr>
          <w:spacing w:val="-5"/>
          <w:sz w:val="24"/>
        </w:rPr>
        <w:t>monolithic</w:t>
      </w:r>
      <w:r>
        <w:rPr>
          <w:spacing w:val="-8"/>
          <w:sz w:val="24"/>
        </w:rPr>
        <w:t xml:space="preserve"> </w:t>
      </w:r>
      <w:r>
        <w:rPr>
          <w:spacing w:val="-5"/>
          <w:sz w:val="24"/>
        </w:rPr>
        <w:t>IC</w:t>
      </w:r>
      <w:r>
        <w:rPr>
          <w:spacing w:val="-9"/>
          <w:sz w:val="24"/>
        </w:rPr>
        <w:t xml:space="preserve"> </w:t>
      </w:r>
      <w:r>
        <w:rPr>
          <w:spacing w:val="-5"/>
          <w:sz w:val="24"/>
        </w:rPr>
        <w:t>cross</w:t>
      </w:r>
      <w:r>
        <w:rPr>
          <w:spacing w:val="-9"/>
          <w:sz w:val="24"/>
        </w:rPr>
        <w:t xml:space="preserve"> </w:t>
      </w:r>
      <w:r>
        <w:rPr>
          <w:spacing w:val="-5"/>
          <w:sz w:val="24"/>
        </w:rPr>
        <w:t>section.</w:t>
      </w:r>
    </w:p>
    <w:p w:rsidR="00C35D8A" w:rsidRDefault="00C35D8A" w:rsidP="00617A6F">
      <w:pPr>
        <w:pStyle w:val="ListParagraph"/>
        <w:numPr>
          <w:ilvl w:val="1"/>
          <w:numId w:val="183"/>
        </w:numPr>
        <w:tabs>
          <w:tab w:val="left" w:pos="1960"/>
          <w:tab w:val="left" w:pos="1961"/>
        </w:tabs>
        <w:spacing w:before="2"/>
        <w:rPr>
          <w:sz w:val="24"/>
        </w:rPr>
      </w:pPr>
      <w:r>
        <w:rPr>
          <w:spacing w:val="-6"/>
          <w:sz w:val="24"/>
        </w:rPr>
        <w:t>Explain</w:t>
      </w:r>
      <w:r>
        <w:rPr>
          <w:spacing w:val="-11"/>
          <w:sz w:val="24"/>
        </w:rPr>
        <w:t xml:space="preserve"> </w:t>
      </w:r>
      <w:r>
        <w:rPr>
          <w:spacing w:val="-5"/>
          <w:sz w:val="24"/>
        </w:rPr>
        <w:t>the</w:t>
      </w:r>
      <w:r>
        <w:rPr>
          <w:spacing w:val="-7"/>
          <w:sz w:val="24"/>
        </w:rPr>
        <w:t xml:space="preserve"> </w:t>
      </w:r>
      <w:r>
        <w:rPr>
          <w:spacing w:val="-5"/>
          <w:sz w:val="24"/>
        </w:rPr>
        <w:t>term</w:t>
      </w:r>
      <w:r>
        <w:rPr>
          <w:spacing w:val="-16"/>
          <w:sz w:val="24"/>
        </w:rPr>
        <w:t xml:space="preserve"> </w:t>
      </w:r>
      <w:r>
        <w:rPr>
          <w:spacing w:val="-5"/>
          <w:sz w:val="24"/>
        </w:rPr>
        <w:t>op-amp.</w:t>
      </w:r>
    </w:p>
    <w:p w:rsidR="00C35D8A" w:rsidRDefault="00C35D8A" w:rsidP="00617A6F">
      <w:pPr>
        <w:pStyle w:val="ListParagraph"/>
        <w:numPr>
          <w:ilvl w:val="1"/>
          <w:numId w:val="183"/>
        </w:numPr>
        <w:tabs>
          <w:tab w:val="left" w:pos="1960"/>
          <w:tab w:val="left" w:pos="1961"/>
        </w:tabs>
        <w:spacing w:before="3"/>
        <w:rPr>
          <w:sz w:val="24"/>
        </w:rPr>
      </w:pPr>
      <w:r>
        <w:rPr>
          <w:spacing w:val="-5"/>
          <w:sz w:val="24"/>
        </w:rPr>
        <w:t>State</w:t>
      </w:r>
      <w:r>
        <w:rPr>
          <w:spacing w:val="-8"/>
          <w:sz w:val="24"/>
        </w:rPr>
        <w:t xml:space="preserve"> </w:t>
      </w:r>
      <w:r>
        <w:rPr>
          <w:spacing w:val="-5"/>
          <w:sz w:val="24"/>
        </w:rPr>
        <w:t>the</w:t>
      </w:r>
      <w:r>
        <w:rPr>
          <w:spacing w:val="-8"/>
          <w:sz w:val="24"/>
        </w:rPr>
        <w:t xml:space="preserve"> </w:t>
      </w:r>
      <w:r>
        <w:rPr>
          <w:spacing w:val="-5"/>
          <w:sz w:val="24"/>
        </w:rPr>
        <w:t>main</w:t>
      </w:r>
      <w:r>
        <w:rPr>
          <w:spacing w:val="-12"/>
          <w:sz w:val="24"/>
        </w:rPr>
        <w:t xml:space="preserve"> </w:t>
      </w:r>
      <w:r>
        <w:rPr>
          <w:spacing w:val="-5"/>
          <w:sz w:val="24"/>
        </w:rPr>
        <w:t>characteristics</w:t>
      </w:r>
      <w:r>
        <w:rPr>
          <w:spacing w:val="-9"/>
          <w:sz w:val="24"/>
        </w:rPr>
        <w:t xml:space="preserve"> </w:t>
      </w:r>
      <w:r>
        <w:rPr>
          <w:spacing w:val="-5"/>
          <w:sz w:val="24"/>
        </w:rPr>
        <w:t>of</w:t>
      </w:r>
      <w:r>
        <w:rPr>
          <w:spacing w:val="-16"/>
          <w:sz w:val="24"/>
        </w:rPr>
        <w:t xml:space="preserve"> </w:t>
      </w:r>
      <w:r>
        <w:rPr>
          <w:spacing w:val="-5"/>
          <w:sz w:val="24"/>
        </w:rPr>
        <w:t>op-amp</w:t>
      </w:r>
    </w:p>
    <w:p w:rsidR="00C35D8A" w:rsidRDefault="00C35D8A" w:rsidP="00617A6F">
      <w:pPr>
        <w:pStyle w:val="ListParagraph"/>
        <w:numPr>
          <w:ilvl w:val="1"/>
          <w:numId w:val="183"/>
        </w:numPr>
        <w:tabs>
          <w:tab w:val="left" w:pos="1960"/>
          <w:tab w:val="left" w:pos="1961"/>
        </w:tabs>
        <w:spacing w:before="2"/>
        <w:rPr>
          <w:sz w:val="24"/>
        </w:rPr>
      </w:pPr>
      <w:r>
        <w:rPr>
          <w:spacing w:val="-6"/>
          <w:sz w:val="24"/>
        </w:rPr>
        <w:t>Draw</w:t>
      </w:r>
      <w:r>
        <w:rPr>
          <w:spacing w:val="-8"/>
          <w:sz w:val="24"/>
        </w:rPr>
        <w:t xml:space="preserve"> </w:t>
      </w:r>
      <w:r>
        <w:rPr>
          <w:spacing w:val="-6"/>
          <w:sz w:val="24"/>
        </w:rPr>
        <w:t>a</w:t>
      </w:r>
      <w:r>
        <w:rPr>
          <w:spacing w:val="-9"/>
          <w:sz w:val="24"/>
        </w:rPr>
        <w:t xml:space="preserve"> </w:t>
      </w:r>
      <w:r>
        <w:rPr>
          <w:spacing w:val="-6"/>
          <w:sz w:val="24"/>
        </w:rPr>
        <w:t>symbol</w:t>
      </w:r>
      <w:r>
        <w:rPr>
          <w:spacing w:val="-17"/>
          <w:sz w:val="24"/>
        </w:rPr>
        <w:t xml:space="preserve"> </w:t>
      </w:r>
      <w:r>
        <w:rPr>
          <w:spacing w:val="-6"/>
          <w:sz w:val="24"/>
        </w:rPr>
        <w:t>of</w:t>
      </w:r>
      <w:r>
        <w:rPr>
          <w:spacing w:val="-16"/>
          <w:sz w:val="24"/>
        </w:rPr>
        <w:t xml:space="preserve"> </w:t>
      </w:r>
      <w:r>
        <w:rPr>
          <w:spacing w:val="-5"/>
          <w:sz w:val="24"/>
        </w:rPr>
        <w:t>op-amp</w:t>
      </w:r>
      <w:r>
        <w:rPr>
          <w:spacing w:val="-7"/>
          <w:sz w:val="24"/>
        </w:rPr>
        <w:t xml:space="preserve"> </w:t>
      </w:r>
      <w:r>
        <w:rPr>
          <w:spacing w:val="-5"/>
          <w:sz w:val="24"/>
        </w:rPr>
        <w:t>and</w:t>
      </w:r>
      <w:r>
        <w:rPr>
          <w:spacing w:val="-8"/>
          <w:sz w:val="24"/>
        </w:rPr>
        <w:t xml:space="preserve"> </w:t>
      </w:r>
      <w:r>
        <w:rPr>
          <w:spacing w:val="-5"/>
          <w:sz w:val="24"/>
        </w:rPr>
        <w:t>label</w:t>
      </w:r>
      <w:r>
        <w:rPr>
          <w:spacing w:val="-17"/>
          <w:sz w:val="24"/>
        </w:rPr>
        <w:t xml:space="preserve"> </w:t>
      </w:r>
      <w:r>
        <w:rPr>
          <w:spacing w:val="-5"/>
          <w:sz w:val="24"/>
        </w:rPr>
        <w:t>it</w:t>
      </w:r>
    </w:p>
    <w:p w:rsidR="00C35D8A" w:rsidRDefault="00C35D8A" w:rsidP="00617A6F">
      <w:pPr>
        <w:pStyle w:val="ListParagraph"/>
        <w:numPr>
          <w:ilvl w:val="1"/>
          <w:numId w:val="183"/>
        </w:numPr>
        <w:tabs>
          <w:tab w:val="left" w:pos="1960"/>
          <w:tab w:val="left" w:pos="1961"/>
        </w:tabs>
        <w:spacing w:before="3" w:line="242" w:lineRule="auto"/>
        <w:ind w:right="874"/>
        <w:rPr>
          <w:sz w:val="24"/>
        </w:rPr>
      </w:pPr>
      <w:r>
        <w:rPr>
          <w:sz w:val="24"/>
        </w:rPr>
        <w:t>Explain</w:t>
      </w:r>
      <w:r>
        <w:rPr>
          <w:spacing w:val="-6"/>
          <w:sz w:val="24"/>
        </w:rPr>
        <w:t xml:space="preserve"> </w:t>
      </w:r>
      <w:r>
        <w:rPr>
          <w:sz w:val="24"/>
        </w:rPr>
        <w:t>the</w:t>
      </w:r>
      <w:r>
        <w:rPr>
          <w:spacing w:val="-3"/>
          <w:sz w:val="24"/>
        </w:rPr>
        <w:t xml:space="preserve"> </w:t>
      </w:r>
      <w:r>
        <w:rPr>
          <w:sz w:val="24"/>
        </w:rPr>
        <w:t>working</w:t>
      </w:r>
      <w:r>
        <w:rPr>
          <w:spacing w:val="-2"/>
          <w:sz w:val="24"/>
        </w:rPr>
        <w:t xml:space="preserve"> </w:t>
      </w:r>
      <w:r>
        <w:rPr>
          <w:sz w:val="24"/>
        </w:rPr>
        <w:t>of</w:t>
      </w:r>
      <w:r>
        <w:rPr>
          <w:spacing w:val="-7"/>
          <w:sz w:val="24"/>
        </w:rPr>
        <w:t xml:space="preserve"> </w:t>
      </w:r>
      <w:r>
        <w:rPr>
          <w:sz w:val="24"/>
        </w:rPr>
        <w:t>a</w:t>
      </w:r>
      <w:r>
        <w:rPr>
          <w:spacing w:val="-3"/>
          <w:sz w:val="24"/>
        </w:rPr>
        <w:t xml:space="preserve"> </w:t>
      </w:r>
      <w:r>
        <w:rPr>
          <w:sz w:val="24"/>
        </w:rPr>
        <w:t>common</w:t>
      </w:r>
      <w:r>
        <w:rPr>
          <w:spacing w:val="-6"/>
          <w:sz w:val="24"/>
        </w:rPr>
        <w:t xml:space="preserve"> </w:t>
      </w:r>
      <w:r>
        <w:rPr>
          <w:sz w:val="24"/>
        </w:rPr>
        <w:t>op-amp</w:t>
      </w:r>
      <w:r>
        <w:rPr>
          <w:spacing w:val="-2"/>
          <w:sz w:val="24"/>
        </w:rPr>
        <w:t xml:space="preserve"> </w:t>
      </w:r>
      <w:r>
        <w:rPr>
          <w:sz w:val="24"/>
        </w:rPr>
        <w:t>with</w:t>
      </w:r>
      <w:r>
        <w:rPr>
          <w:spacing w:val="-4"/>
          <w:sz w:val="24"/>
        </w:rPr>
        <w:t xml:space="preserve"> </w:t>
      </w:r>
      <w:r>
        <w:rPr>
          <w:sz w:val="24"/>
        </w:rPr>
        <w:t>the</w:t>
      </w:r>
      <w:r>
        <w:rPr>
          <w:spacing w:val="-3"/>
          <w:sz w:val="24"/>
        </w:rPr>
        <w:t xml:space="preserve"> </w:t>
      </w:r>
      <w:r>
        <w:rPr>
          <w:sz w:val="24"/>
        </w:rPr>
        <w:t>help</w:t>
      </w:r>
      <w:r>
        <w:rPr>
          <w:spacing w:val="-2"/>
          <w:sz w:val="24"/>
        </w:rPr>
        <w:t xml:space="preserve"> </w:t>
      </w:r>
      <w:r>
        <w:rPr>
          <w:sz w:val="24"/>
        </w:rPr>
        <w:t>of</w:t>
      </w:r>
      <w:r>
        <w:rPr>
          <w:spacing w:val="-8"/>
          <w:sz w:val="24"/>
        </w:rPr>
        <w:t xml:space="preserve"> </w:t>
      </w:r>
      <w:r>
        <w:rPr>
          <w:sz w:val="24"/>
        </w:rPr>
        <w:t>block</w:t>
      </w:r>
      <w:r>
        <w:rPr>
          <w:spacing w:val="-2"/>
          <w:sz w:val="24"/>
        </w:rPr>
        <w:t xml:space="preserve"> </w:t>
      </w:r>
      <w:r>
        <w:rPr>
          <w:sz w:val="24"/>
        </w:rPr>
        <w:t>diagram</w:t>
      </w:r>
      <w:r>
        <w:rPr>
          <w:spacing w:val="-8"/>
          <w:sz w:val="24"/>
        </w:rPr>
        <w:t xml:space="preserve"> </w:t>
      </w:r>
      <w:r>
        <w:rPr>
          <w:sz w:val="24"/>
        </w:rPr>
        <w:t>(IC</w:t>
      </w:r>
      <w:r>
        <w:rPr>
          <w:spacing w:val="-7"/>
          <w:sz w:val="24"/>
        </w:rPr>
        <w:t xml:space="preserve"> </w:t>
      </w:r>
      <w:r>
        <w:rPr>
          <w:sz w:val="24"/>
        </w:rPr>
        <w:t>741)</w:t>
      </w:r>
      <w:r>
        <w:rPr>
          <w:spacing w:val="-57"/>
          <w:sz w:val="24"/>
        </w:rPr>
        <w:t xml:space="preserve"> </w:t>
      </w:r>
      <w:r>
        <w:rPr>
          <w:spacing w:val="-8"/>
          <w:sz w:val="24"/>
        </w:rPr>
        <w:t>especially,</w:t>
      </w:r>
      <w:r>
        <w:rPr>
          <w:spacing w:val="-5"/>
          <w:sz w:val="24"/>
        </w:rPr>
        <w:t xml:space="preserve"> </w:t>
      </w:r>
      <w:r>
        <w:rPr>
          <w:spacing w:val="-7"/>
          <w:sz w:val="24"/>
        </w:rPr>
        <w:t>discussing</w:t>
      </w:r>
      <w:r>
        <w:rPr>
          <w:spacing w:val="-8"/>
          <w:sz w:val="24"/>
        </w:rPr>
        <w:t xml:space="preserve"> </w:t>
      </w:r>
      <w:r>
        <w:rPr>
          <w:spacing w:val="-7"/>
          <w:sz w:val="24"/>
        </w:rPr>
        <w:t>“Offset</w:t>
      </w:r>
      <w:r>
        <w:rPr>
          <w:spacing w:val="-2"/>
          <w:sz w:val="24"/>
        </w:rPr>
        <w:t xml:space="preserve"> </w:t>
      </w:r>
      <w:r>
        <w:rPr>
          <w:spacing w:val="-7"/>
          <w:sz w:val="24"/>
        </w:rPr>
        <w:t>null</w:t>
      </w:r>
      <w:r>
        <w:rPr>
          <w:spacing w:val="-17"/>
          <w:sz w:val="24"/>
        </w:rPr>
        <w:t xml:space="preserve"> </w:t>
      </w:r>
      <w:r>
        <w:rPr>
          <w:spacing w:val="-7"/>
          <w:sz w:val="24"/>
        </w:rPr>
        <w:t>in</w:t>
      </w:r>
      <w:r>
        <w:rPr>
          <w:spacing w:val="-12"/>
          <w:sz w:val="24"/>
        </w:rPr>
        <w:t xml:space="preserve"> </w:t>
      </w:r>
      <w:r>
        <w:rPr>
          <w:spacing w:val="-7"/>
          <w:sz w:val="24"/>
        </w:rPr>
        <w:t>741</w:t>
      </w:r>
      <w:r>
        <w:rPr>
          <w:spacing w:val="-8"/>
          <w:sz w:val="24"/>
        </w:rPr>
        <w:t xml:space="preserve"> </w:t>
      </w:r>
      <w:r>
        <w:rPr>
          <w:spacing w:val="-7"/>
          <w:sz w:val="24"/>
        </w:rPr>
        <w:t>op</w:t>
      </w:r>
      <w:r>
        <w:rPr>
          <w:spacing w:val="-8"/>
          <w:sz w:val="24"/>
        </w:rPr>
        <w:t xml:space="preserve"> </w:t>
      </w:r>
      <w:r>
        <w:rPr>
          <w:spacing w:val="-7"/>
          <w:sz w:val="24"/>
        </w:rPr>
        <w:t>amp”</w:t>
      </w:r>
    </w:p>
    <w:p w:rsidR="00C35D8A" w:rsidRDefault="00C35D8A" w:rsidP="00C35D8A">
      <w:pPr>
        <w:spacing w:line="242" w:lineRule="auto"/>
        <w:rPr>
          <w:sz w:val="24"/>
        </w:rPr>
        <w:sectPr w:rsidR="00C35D8A">
          <w:pgSz w:w="12240" w:h="15840"/>
          <w:pgMar w:top="1500" w:right="560" w:bottom="280" w:left="920" w:header="720" w:footer="720" w:gutter="0"/>
          <w:cols w:space="720"/>
        </w:sectPr>
      </w:pPr>
    </w:p>
    <w:p w:rsidR="00C35D8A" w:rsidRDefault="00C35D8A" w:rsidP="00C35D8A">
      <w:pPr>
        <w:pStyle w:val="BodyText"/>
        <w:ind w:left="0" w:firstLine="0"/>
      </w:pPr>
    </w:p>
    <w:p w:rsidR="00C35D8A" w:rsidRDefault="00C35D8A" w:rsidP="00C35D8A">
      <w:pPr>
        <w:pStyle w:val="BodyText"/>
        <w:spacing w:before="9"/>
        <w:ind w:left="0" w:firstLine="0"/>
      </w:pPr>
    </w:p>
    <w:p w:rsidR="00C35D8A" w:rsidRDefault="00C35D8A" w:rsidP="00C35D8A">
      <w:pPr>
        <w:pStyle w:val="Heading2"/>
        <w:tabs>
          <w:tab w:val="left" w:pos="2681"/>
        </w:tabs>
        <w:spacing w:before="1" w:line="484" w:lineRule="auto"/>
        <w:ind w:left="520" w:right="5619"/>
      </w:pPr>
      <w:r>
        <w:t>ET-</w:t>
      </w:r>
      <w:r>
        <w:rPr>
          <w:spacing w:val="-13"/>
        </w:rPr>
        <w:t xml:space="preserve"> </w:t>
      </w:r>
      <w:r>
        <w:t>133</w:t>
      </w:r>
      <w:r>
        <w:tab/>
      </w:r>
      <w:r>
        <w:rPr>
          <w:spacing w:val="-6"/>
        </w:rPr>
        <w:t xml:space="preserve">BASIC </w:t>
      </w:r>
      <w:r>
        <w:rPr>
          <w:spacing w:val="-5"/>
        </w:rPr>
        <w:t>ELECTRONICS</w:t>
      </w:r>
      <w:r>
        <w:rPr>
          <w:spacing w:val="-57"/>
        </w:rPr>
        <w:t xml:space="preserve"> </w:t>
      </w:r>
      <w:r>
        <w:t>LIST</w:t>
      </w:r>
      <w:r>
        <w:rPr>
          <w:spacing w:val="-11"/>
        </w:rPr>
        <w:t xml:space="preserve"> </w:t>
      </w:r>
      <w:r>
        <w:t>OF</w:t>
      </w:r>
      <w:r>
        <w:rPr>
          <w:spacing w:val="-12"/>
        </w:rPr>
        <w:t xml:space="preserve"> </w:t>
      </w:r>
      <w:r>
        <w:t>PRACTICALS</w:t>
      </w:r>
    </w:p>
    <w:p w:rsidR="00C35D8A" w:rsidRDefault="00C35D8A" w:rsidP="00617A6F">
      <w:pPr>
        <w:pStyle w:val="ListParagraph"/>
        <w:numPr>
          <w:ilvl w:val="0"/>
          <w:numId w:val="182"/>
        </w:numPr>
        <w:tabs>
          <w:tab w:val="left" w:pos="1240"/>
          <w:tab w:val="left" w:pos="1241"/>
        </w:tabs>
        <w:spacing w:before="0" w:line="270" w:lineRule="exact"/>
        <w:rPr>
          <w:sz w:val="24"/>
        </w:rPr>
      </w:pPr>
      <w:r>
        <w:rPr>
          <w:spacing w:val="-5"/>
          <w:sz w:val="24"/>
        </w:rPr>
        <w:t>To</w:t>
      </w:r>
      <w:r>
        <w:rPr>
          <w:spacing w:val="-3"/>
          <w:sz w:val="24"/>
        </w:rPr>
        <w:t xml:space="preserve"> </w:t>
      </w:r>
      <w:r>
        <w:rPr>
          <w:spacing w:val="-5"/>
          <w:sz w:val="24"/>
        </w:rPr>
        <w:t>study</w:t>
      </w:r>
      <w:r>
        <w:rPr>
          <w:spacing w:val="-16"/>
          <w:sz w:val="24"/>
        </w:rPr>
        <w:t xml:space="preserve"> </w:t>
      </w:r>
      <w:r>
        <w:rPr>
          <w:spacing w:val="-4"/>
          <w:sz w:val="24"/>
        </w:rPr>
        <w:t>vacuum</w:t>
      </w:r>
      <w:r>
        <w:rPr>
          <w:spacing w:val="-17"/>
          <w:sz w:val="24"/>
        </w:rPr>
        <w:t xml:space="preserve"> </w:t>
      </w:r>
      <w:r>
        <w:rPr>
          <w:spacing w:val="-4"/>
          <w:sz w:val="24"/>
        </w:rPr>
        <w:t>tubes.</w:t>
      </w:r>
    </w:p>
    <w:p w:rsidR="00C35D8A" w:rsidRDefault="00C35D8A" w:rsidP="00617A6F">
      <w:pPr>
        <w:pStyle w:val="ListParagraph"/>
        <w:numPr>
          <w:ilvl w:val="0"/>
          <w:numId w:val="182"/>
        </w:numPr>
        <w:tabs>
          <w:tab w:val="left" w:pos="1240"/>
          <w:tab w:val="left" w:pos="1241"/>
        </w:tabs>
        <w:spacing w:before="2"/>
        <w:rPr>
          <w:sz w:val="24"/>
        </w:rPr>
      </w:pPr>
      <w:r>
        <w:rPr>
          <w:spacing w:val="-6"/>
          <w:sz w:val="24"/>
        </w:rPr>
        <w:t>To</w:t>
      </w:r>
      <w:r>
        <w:rPr>
          <w:spacing w:val="-3"/>
          <w:sz w:val="24"/>
        </w:rPr>
        <w:t xml:space="preserve"> </w:t>
      </w:r>
      <w:r>
        <w:rPr>
          <w:spacing w:val="-6"/>
          <w:sz w:val="24"/>
        </w:rPr>
        <w:t>construct</w:t>
      </w:r>
      <w:r>
        <w:rPr>
          <w:spacing w:val="-2"/>
          <w:sz w:val="24"/>
        </w:rPr>
        <w:t xml:space="preserve"> </w:t>
      </w:r>
      <w:r>
        <w:rPr>
          <w:spacing w:val="-5"/>
          <w:sz w:val="24"/>
        </w:rPr>
        <w:t>a</w:t>
      </w:r>
      <w:r>
        <w:rPr>
          <w:spacing w:val="-8"/>
          <w:sz w:val="24"/>
        </w:rPr>
        <w:t xml:space="preserve"> </w:t>
      </w:r>
      <w:r>
        <w:rPr>
          <w:spacing w:val="-5"/>
          <w:sz w:val="24"/>
        </w:rPr>
        <w:t>half</w:t>
      </w:r>
      <w:r>
        <w:rPr>
          <w:spacing w:val="-16"/>
          <w:sz w:val="24"/>
        </w:rPr>
        <w:t xml:space="preserve"> </w:t>
      </w:r>
      <w:r>
        <w:rPr>
          <w:spacing w:val="-5"/>
          <w:sz w:val="24"/>
        </w:rPr>
        <w:t>wave</w:t>
      </w:r>
      <w:r>
        <w:rPr>
          <w:spacing w:val="-9"/>
          <w:sz w:val="24"/>
        </w:rPr>
        <w:t xml:space="preserve"> </w:t>
      </w:r>
      <w:r>
        <w:rPr>
          <w:spacing w:val="-5"/>
          <w:sz w:val="24"/>
        </w:rPr>
        <w:t>rectifier</w:t>
      </w:r>
      <w:r>
        <w:rPr>
          <w:spacing w:val="-6"/>
          <w:sz w:val="24"/>
        </w:rPr>
        <w:t xml:space="preserve"> </w:t>
      </w:r>
      <w:r>
        <w:rPr>
          <w:spacing w:val="-5"/>
          <w:sz w:val="24"/>
        </w:rPr>
        <w:t>circuit</w:t>
      </w:r>
      <w:r>
        <w:rPr>
          <w:spacing w:val="-1"/>
          <w:sz w:val="24"/>
        </w:rPr>
        <w:t xml:space="preserve"> </w:t>
      </w:r>
      <w:r>
        <w:rPr>
          <w:spacing w:val="-5"/>
          <w:sz w:val="24"/>
        </w:rPr>
        <w:t>and</w:t>
      </w:r>
      <w:r>
        <w:rPr>
          <w:spacing w:val="-8"/>
          <w:sz w:val="24"/>
        </w:rPr>
        <w:t xml:space="preserve"> </w:t>
      </w:r>
      <w:r>
        <w:rPr>
          <w:spacing w:val="-5"/>
          <w:sz w:val="24"/>
        </w:rPr>
        <w:t>to</w:t>
      </w:r>
      <w:r>
        <w:rPr>
          <w:spacing w:val="-1"/>
          <w:sz w:val="24"/>
        </w:rPr>
        <w:t xml:space="preserve"> </w:t>
      </w:r>
      <w:r>
        <w:rPr>
          <w:spacing w:val="-5"/>
          <w:sz w:val="24"/>
        </w:rPr>
        <w:t>check</w:t>
      </w:r>
      <w:r>
        <w:rPr>
          <w:spacing w:val="-8"/>
          <w:sz w:val="24"/>
        </w:rPr>
        <w:t xml:space="preserve"> </w:t>
      </w:r>
      <w:r>
        <w:rPr>
          <w:spacing w:val="-5"/>
          <w:sz w:val="24"/>
        </w:rPr>
        <w:t>its</w:t>
      </w:r>
      <w:r>
        <w:rPr>
          <w:spacing w:val="-9"/>
          <w:sz w:val="24"/>
        </w:rPr>
        <w:t xml:space="preserve"> </w:t>
      </w:r>
      <w:r>
        <w:rPr>
          <w:spacing w:val="-5"/>
          <w:sz w:val="24"/>
        </w:rPr>
        <w:t>output</w:t>
      </w:r>
      <w:r>
        <w:rPr>
          <w:spacing w:val="-1"/>
          <w:sz w:val="24"/>
        </w:rPr>
        <w:t xml:space="preserve"> </w:t>
      </w:r>
      <w:r>
        <w:rPr>
          <w:spacing w:val="-5"/>
          <w:sz w:val="24"/>
        </w:rPr>
        <w:t>on</w:t>
      </w:r>
      <w:r>
        <w:rPr>
          <w:spacing w:val="-12"/>
          <w:sz w:val="24"/>
        </w:rPr>
        <w:t xml:space="preserve"> </w:t>
      </w:r>
      <w:r>
        <w:rPr>
          <w:spacing w:val="-5"/>
          <w:sz w:val="24"/>
        </w:rPr>
        <w:t>oscilloscope.</w:t>
      </w:r>
    </w:p>
    <w:p w:rsidR="00C35D8A" w:rsidRDefault="00C35D8A" w:rsidP="00617A6F">
      <w:pPr>
        <w:pStyle w:val="ListParagraph"/>
        <w:numPr>
          <w:ilvl w:val="0"/>
          <w:numId w:val="182"/>
        </w:numPr>
        <w:tabs>
          <w:tab w:val="left" w:pos="1240"/>
          <w:tab w:val="left" w:pos="1241"/>
        </w:tabs>
        <w:spacing w:before="3"/>
        <w:rPr>
          <w:sz w:val="24"/>
        </w:rPr>
      </w:pPr>
      <w:r>
        <w:rPr>
          <w:spacing w:val="-6"/>
          <w:sz w:val="24"/>
        </w:rPr>
        <w:t>To</w:t>
      </w:r>
      <w:r>
        <w:rPr>
          <w:spacing w:val="-3"/>
          <w:sz w:val="24"/>
        </w:rPr>
        <w:t xml:space="preserve"> </w:t>
      </w:r>
      <w:r>
        <w:rPr>
          <w:spacing w:val="-6"/>
          <w:sz w:val="24"/>
        </w:rPr>
        <w:t>construct</w:t>
      </w:r>
      <w:r>
        <w:rPr>
          <w:spacing w:val="-2"/>
          <w:sz w:val="24"/>
        </w:rPr>
        <w:t xml:space="preserve"> </w:t>
      </w:r>
      <w:r>
        <w:rPr>
          <w:spacing w:val="-6"/>
          <w:sz w:val="24"/>
        </w:rPr>
        <w:t>a</w:t>
      </w:r>
      <w:r>
        <w:rPr>
          <w:spacing w:val="-8"/>
          <w:sz w:val="24"/>
        </w:rPr>
        <w:t xml:space="preserve"> </w:t>
      </w:r>
      <w:r>
        <w:rPr>
          <w:spacing w:val="-6"/>
          <w:sz w:val="24"/>
        </w:rPr>
        <w:t>full</w:t>
      </w:r>
      <w:r>
        <w:rPr>
          <w:spacing w:val="-17"/>
          <w:sz w:val="24"/>
        </w:rPr>
        <w:t xml:space="preserve"> </w:t>
      </w:r>
      <w:r>
        <w:rPr>
          <w:spacing w:val="-6"/>
          <w:sz w:val="24"/>
        </w:rPr>
        <w:t>wave</w:t>
      </w:r>
      <w:r>
        <w:rPr>
          <w:spacing w:val="-9"/>
          <w:sz w:val="24"/>
        </w:rPr>
        <w:t xml:space="preserve"> </w:t>
      </w:r>
      <w:r>
        <w:rPr>
          <w:spacing w:val="-6"/>
          <w:sz w:val="24"/>
        </w:rPr>
        <w:t>rectifier</w:t>
      </w:r>
      <w:r>
        <w:rPr>
          <w:spacing w:val="-5"/>
          <w:sz w:val="24"/>
        </w:rPr>
        <w:t xml:space="preserve"> circuit</w:t>
      </w:r>
      <w:r>
        <w:rPr>
          <w:spacing w:val="-2"/>
          <w:sz w:val="24"/>
        </w:rPr>
        <w:t xml:space="preserve"> </w:t>
      </w:r>
      <w:r>
        <w:rPr>
          <w:spacing w:val="-5"/>
          <w:sz w:val="24"/>
        </w:rPr>
        <w:t>and</w:t>
      </w:r>
      <w:r>
        <w:rPr>
          <w:spacing w:val="-7"/>
          <w:sz w:val="24"/>
        </w:rPr>
        <w:t xml:space="preserve"> </w:t>
      </w:r>
      <w:r>
        <w:rPr>
          <w:spacing w:val="-5"/>
          <w:sz w:val="24"/>
        </w:rPr>
        <w:t>measure</w:t>
      </w:r>
      <w:r>
        <w:rPr>
          <w:spacing w:val="-9"/>
          <w:sz w:val="24"/>
        </w:rPr>
        <w:t xml:space="preserve"> </w:t>
      </w:r>
      <w:r>
        <w:rPr>
          <w:spacing w:val="-5"/>
          <w:sz w:val="24"/>
        </w:rPr>
        <w:t>the</w:t>
      </w:r>
      <w:r>
        <w:rPr>
          <w:spacing w:val="-9"/>
          <w:sz w:val="24"/>
        </w:rPr>
        <w:t xml:space="preserve"> </w:t>
      </w:r>
      <w:r>
        <w:rPr>
          <w:spacing w:val="-5"/>
          <w:sz w:val="24"/>
        </w:rPr>
        <w:t>input</w:t>
      </w:r>
      <w:r>
        <w:rPr>
          <w:spacing w:val="-1"/>
          <w:sz w:val="24"/>
        </w:rPr>
        <w:t xml:space="preserve"> </w:t>
      </w:r>
      <w:r>
        <w:rPr>
          <w:spacing w:val="-5"/>
          <w:sz w:val="24"/>
        </w:rPr>
        <w:t>&amp;</w:t>
      </w:r>
      <w:r>
        <w:rPr>
          <w:spacing w:val="-12"/>
          <w:sz w:val="24"/>
        </w:rPr>
        <w:t xml:space="preserve"> </w:t>
      </w:r>
      <w:r>
        <w:rPr>
          <w:spacing w:val="-5"/>
          <w:sz w:val="24"/>
        </w:rPr>
        <w:t>outputs</w:t>
      </w:r>
      <w:r>
        <w:rPr>
          <w:spacing w:val="-9"/>
          <w:sz w:val="24"/>
        </w:rPr>
        <w:t xml:space="preserve"> </w:t>
      </w:r>
      <w:r>
        <w:rPr>
          <w:spacing w:val="-5"/>
          <w:sz w:val="24"/>
        </w:rPr>
        <w:t>wave</w:t>
      </w:r>
      <w:r>
        <w:rPr>
          <w:spacing w:val="-8"/>
          <w:sz w:val="24"/>
        </w:rPr>
        <w:t xml:space="preserve"> </w:t>
      </w:r>
      <w:r>
        <w:rPr>
          <w:spacing w:val="-5"/>
          <w:sz w:val="24"/>
        </w:rPr>
        <w:t>forms.</w:t>
      </w:r>
    </w:p>
    <w:p w:rsidR="00C35D8A" w:rsidRDefault="00C35D8A" w:rsidP="00617A6F">
      <w:pPr>
        <w:pStyle w:val="ListParagraph"/>
        <w:numPr>
          <w:ilvl w:val="0"/>
          <w:numId w:val="182"/>
        </w:numPr>
        <w:tabs>
          <w:tab w:val="left" w:pos="1240"/>
          <w:tab w:val="left" w:pos="1241"/>
        </w:tabs>
        <w:spacing w:before="2"/>
        <w:rPr>
          <w:sz w:val="24"/>
        </w:rPr>
      </w:pPr>
      <w:r>
        <w:rPr>
          <w:spacing w:val="-6"/>
          <w:sz w:val="24"/>
        </w:rPr>
        <w:t>Demonstrate</w:t>
      </w:r>
      <w:r>
        <w:rPr>
          <w:spacing w:val="-8"/>
          <w:sz w:val="24"/>
        </w:rPr>
        <w:t xml:space="preserve"> </w:t>
      </w:r>
      <w:r>
        <w:rPr>
          <w:spacing w:val="-5"/>
          <w:sz w:val="24"/>
        </w:rPr>
        <w:t>the</w:t>
      </w:r>
      <w:r>
        <w:rPr>
          <w:spacing w:val="-8"/>
          <w:sz w:val="24"/>
        </w:rPr>
        <w:t xml:space="preserve"> </w:t>
      </w:r>
      <w:r>
        <w:rPr>
          <w:spacing w:val="-5"/>
          <w:sz w:val="24"/>
        </w:rPr>
        <w:t>effects</w:t>
      </w:r>
      <w:r>
        <w:rPr>
          <w:spacing w:val="-9"/>
          <w:sz w:val="24"/>
        </w:rPr>
        <w:t xml:space="preserve"> </w:t>
      </w:r>
      <w:r>
        <w:rPr>
          <w:spacing w:val="-5"/>
          <w:sz w:val="24"/>
        </w:rPr>
        <w:t>of</w:t>
      </w:r>
      <w:r>
        <w:rPr>
          <w:spacing w:val="-15"/>
          <w:sz w:val="24"/>
        </w:rPr>
        <w:t xml:space="preserve"> </w:t>
      </w:r>
      <w:r>
        <w:rPr>
          <w:spacing w:val="-5"/>
          <w:sz w:val="24"/>
        </w:rPr>
        <w:t>filter capacitance</w:t>
      </w:r>
      <w:r>
        <w:rPr>
          <w:spacing w:val="-9"/>
          <w:sz w:val="24"/>
        </w:rPr>
        <w:t xml:space="preserve"> </w:t>
      </w:r>
      <w:r>
        <w:rPr>
          <w:spacing w:val="-5"/>
          <w:sz w:val="24"/>
        </w:rPr>
        <w:t>on</w:t>
      </w:r>
      <w:r>
        <w:rPr>
          <w:spacing w:val="-11"/>
          <w:sz w:val="24"/>
        </w:rPr>
        <w:t xml:space="preserve"> </w:t>
      </w:r>
      <w:r>
        <w:rPr>
          <w:spacing w:val="-5"/>
          <w:sz w:val="24"/>
        </w:rPr>
        <w:t>DC</w:t>
      </w:r>
      <w:r>
        <w:rPr>
          <w:spacing w:val="-9"/>
          <w:sz w:val="24"/>
        </w:rPr>
        <w:t xml:space="preserve"> </w:t>
      </w:r>
      <w:r>
        <w:rPr>
          <w:spacing w:val="-5"/>
          <w:sz w:val="24"/>
        </w:rPr>
        <w:t>output</w:t>
      </w:r>
      <w:r>
        <w:rPr>
          <w:spacing w:val="1"/>
          <w:sz w:val="24"/>
        </w:rPr>
        <w:t xml:space="preserve"> </w:t>
      </w:r>
      <w:r>
        <w:rPr>
          <w:spacing w:val="-5"/>
          <w:sz w:val="24"/>
        </w:rPr>
        <w:t>voltage</w:t>
      </w:r>
      <w:r>
        <w:rPr>
          <w:spacing w:val="-8"/>
          <w:sz w:val="24"/>
        </w:rPr>
        <w:t xml:space="preserve"> </w:t>
      </w:r>
      <w:r>
        <w:rPr>
          <w:spacing w:val="-5"/>
          <w:sz w:val="24"/>
        </w:rPr>
        <w:t>and</w:t>
      </w:r>
      <w:r>
        <w:rPr>
          <w:spacing w:val="-8"/>
          <w:sz w:val="24"/>
        </w:rPr>
        <w:t xml:space="preserve"> </w:t>
      </w:r>
      <w:r>
        <w:rPr>
          <w:spacing w:val="-5"/>
          <w:sz w:val="24"/>
        </w:rPr>
        <w:t>ripple.</w:t>
      </w:r>
    </w:p>
    <w:p w:rsidR="00C35D8A" w:rsidRDefault="00C35D8A" w:rsidP="00617A6F">
      <w:pPr>
        <w:pStyle w:val="ListParagraph"/>
        <w:numPr>
          <w:ilvl w:val="0"/>
          <w:numId w:val="182"/>
        </w:numPr>
        <w:tabs>
          <w:tab w:val="left" w:pos="1240"/>
          <w:tab w:val="left" w:pos="1241"/>
        </w:tabs>
        <w:spacing w:before="3" w:line="242" w:lineRule="auto"/>
        <w:ind w:right="865"/>
        <w:rPr>
          <w:sz w:val="24"/>
        </w:rPr>
      </w:pPr>
      <w:r>
        <w:rPr>
          <w:sz w:val="24"/>
        </w:rPr>
        <w:t>Measure</w:t>
      </w:r>
      <w:r>
        <w:rPr>
          <w:spacing w:val="-1"/>
          <w:sz w:val="24"/>
        </w:rPr>
        <w:t xml:space="preserve"> </w:t>
      </w:r>
      <w:r>
        <w:rPr>
          <w:sz w:val="24"/>
        </w:rPr>
        <w:t>and</w:t>
      </w:r>
      <w:r>
        <w:rPr>
          <w:spacing w:val="-1"/>
          <w:sz w:val="24"/>
        </w:rPr>
        <w:t xml:space="preserve"> </w:t>
      </w:r>
      <w:r>
        <w:rPr>
          <w:sz w:val="24"/>
        </w:rPr>
        <w:t>plot</w:t>
      </w:r>
      <w:r>
        <w:rPr>
          <w:spacing w:val="3"/>
          <w:sz w:val="24"/>
        </w:rPr>
        <w:t xml:space="preserve"> </w:t>
      </w:r>
      <w:r>
        <w:rPr>
          <w:sz w:val="24"/>
        </w:rPr>
        <w:t>the</w:t>
      </w:r>
      <w:r>
        <w:rPr>
          <w:spacing w:val="-1"/>
          <w:sz w:val="24"/>
        </w:rPr>
        <w:t xml:space="preserve"> </w:t>
      </w:r>
      <w:r>
        <w:rPr>
          <w:sz w:val="24"/>
        </w:rPr>
        <w:t>forward</w:t>
      </w:r>
      <w:r>
        <w:rPr>
          <w:spacing w:val="-1"/>
          <w:sz w:val="24"/>
        </w:rPr>
        <w:t xml:space="preserve"> </w:t>
      </w:r>
      <w:r>
        <w:rPr>
          <w:sz w:val="24"/>
        </w:rPr>
        <w:t>and</w:t>
      </w:r>
      <w:r>
        <w:rPr>
          <w:spacing w:val="-1"/>
          <w:sz w:val="24"/>
        </w:rPr>
        <w:t xml:space="preserve"> </w:t>
      </w:r>
      <w:r>
        <w:rPr>
          <w:sz w:val="24"/>
        </w:rPr>
        <w:t>reverse characteristics</w:t>
      </w:r>
      <w:r>
        <w:rPr>
          <w:spacing w:val="-3"/>
          <w:sz w:val="24"/>
        </w:rPr>
        <w:t xml:space="preserve"> </w:t>
      </w:r>
      <w:r>
        <w:rPr>
          <w:sz w:val="24"/>
        </w:rPr>
        <w:t>of</w:t>
      </w:r>
      <w:r>
        <w:rPr>
          <w:spacing w:val="-8"/>
          <w:sz w:val="24"/>
        </w:rPr>
        <w:t xml:space="preserve"> </w:t>
      </w:r>
      <w:r>
        <w:rPr>
          <w:sz w:val="24"/>
        </w:rPr>
        <w:t>a</w:t>
      </w:r>
      <w:r>
        <w:rPr>
          <w:spacing w:val="-4"/>
          <w:sz w:val="24"/>
        </w:rPr>
        <w:t xml:space="preserve"> </w:t>
      </w:r>
      <w:r>
        <w:rPr>
          <w:sz w:val="24"/>
        </w:rPr>
        <w:t>typical</w:t>
      </w:r>
      <w:r>
        <w:rPr>
          <w:spacing w:val="-10"/>
          <w:sz w:val="24"/>
        </w:rPr>
        <w:t xml:space="preserve"> </w:t>
      </w:r>
      <w:r>
        <w:rPr>
          <w:sz w:val="24"/>
        </w:rPr>
        <w:t>Zener-diode</w:t>
      </w:r>
      <w:r>
        <w:rPr>
          <w:spacing w:val="-4"/>
          <w:sz w:val="24"/>
        </w:rPr>
        <w:t xml:space="preserve"> </w:t>
      </w:r>
      <w:r>
        <w:rPr>
          <w:sz w:val="24"/>
        </w:rPr>
        <w:t>using</w:t>
      </w:r>
      <w:r>
        <w:rPr>
          <w:spacing w:val="-3"/>
          <w:sz w:val="24"/>
        </w:rPr>
        <w:t xml:space="preserve"> </w:t>
      </w:r>
      <w:r>
        <w:rPr>
          <w:sz w:val="24"/>
        </w:rPr>
        <w:t>an</w:t>
      </w:r>
      <w:r>
        <w:rPr>
          <w:spacing w:val="-57"/>
          <w:sz w:val="24"/>
        </w:rPr>
        <w:t xml:space="preserve"> </w:t>
      </w:r>
      <w:r>
        <w:rPr>
          <w:sz w:val="24"/>
        </w:rPr>
        <w:t>Electronic</w:t>
      </w:r>
      <w:r>
        <w:rPr>
          <w:spacing w:val="-10"/>
          <w:sz w:val="24"/>
        </w:rPr>
        <w:t xml:space="preserve"> </w:t>
      </w:r>
      <w:r>
        <w:rPr>
          <w:sz w:val="24"/>
        </w:rPr>
        <w:t>VOM.</w:t>
      </w:r>
    </w:p>
    <w:p w:rsidR="00C35D8A" w:rsidRDefault="00C35D8A" w:rsidP="00617A6F">
      <w:pPr>
        <w:pStyle w:val="ListParagraph"/>
        <w:numPr>
          <w:ilvl w:val="0"/>
          <w:numId w:val="182"/>
        </w:numPr>
        <w:tabs>
          <w:tab w:val="left" w:pos="1240"/>
          <w:tab w:val="left" w:pos="1241"/>
        </w:tabs>
        <w:spacing w:before="0" w:line="242" w:lineRule="auto"/>
        <w:ind w:right="869"/>
        <w:rPr>
          <w:sz w:val="24"/>
        </w:rPr>
      </w:pPr>
      <w:r>
        <w:rPr>
          <w:sz w:val="24"/>
        </w:rPr>
        <w:t>Measure</w:t>
      </w:r>
      <w:r>
        <w:rPr>
          <w:spacing w:val="-2"/>
          <w:sz w:val="24"/>
        </w:rPr>
        <w:t xml:space="preserve"> </w:t>
      </w:r>
      <w:r>
        <w:rPr>
          <w:sz w:val="24"/>
        </w:rPr>
        <w:t>and</w:t>
      </w:r>
      <w:r>
        <w:rPr>
          <w:spacing w:val="-1"/>
          <w:sz w:val="24"/>
        </w:rPr>
        <w:t xml:space="preserve"> </w:t>
      </w:r>
      <w:r>
        <w:rPr>
          <w:sz w:val="24"/>
        </w:rPr>
        <w:t>plot</w:t>
      </w:r>
      <w:r>
        <w:rPr>
          <w:spacing w:val="2"/>
          <w:sz w:val="24"/>
        </w:rPr>
        <w:t xml:space="preserve"> </w:t>
      </w:r>
      <w:r>
        <w:rPr>
          <w:sz w:val="24"/>
        </w:rPr>
        <w:t>the</w:t>
      </w:r>
      <w:r>
        <w:rPr>
          <w:spacing w:val="-1"/>
          <w:sz w:val="24"/>
        </w:rPr>
        <w:t xml:space="preserve"> </w:t>
      </w:r>
      <w:r>
        <w:rPr>
          <w:sz w:val="24"/>
        </w:rPr>
        <w:t>line</w:t>
      </w:r>
      <w:r>
        <w:rPr>
          <w:spacing w:val="-1"/>
          <w:sz w:val="24"/>
        </w:rPr>
        <w:t xml:space="preserve"> </w:t>
      </w:r>
      <w:r>
        <w:rPr>
          <w:sz w:val="24"/>
        </w:rPr>
        <w:t>voltage</w:t>
      </w:r>
      <w:r>
        <w:rPr>
          <w:spacing w:val="-2"/>
          <w:sz w:val="24"/>
        </w:rPr>
        <w:t xml:space="preserve"> </w:t>
      </w:r>
      <w:r>
        <w:rPr>
          <w:sz w:val="24"/>
        </w:rPr>
        <w:t>regulation</w:t>
      </w:r>
      <w:r>
        <w:rPr>
          <w:spacing w:val="-7"/>
          <w:sz w:val="24"/>
        </w:rPr>
        <w:t xml:space="preserve"> </w:t>
      </w:r>
      <w:r>
        <w:rPr>
          <w:sz w:val="24"/>
        </w:rPr>
        <w:t>properties</w:t>
      </w:r>
      <w:r>
        <w:rPr>
          <w:spacing w:val="-5"/>
          <w:sz w:val="24"/>
        </w:rPr>
        <w:t xml:space="preserve"> </w:t>
      </w:r>
      <w:r>
        <w:rPr>
          <w:sz w:val="24"/>
        </w:rPr>
        <w:t>of</w:t>
      </w:r>
      <w:r>
        <w:rPr>
          <w:spacing w:val="-9"/>
          <w:sz w:val="24"/>
        </w:rPr>
        <w:t xml:space="preserve"> </w:t>
      </w:r>
      <w:r>
        <w:rPr>
          <w:sz w:val="24"/>
        </w:rPr>
        <w:t>a</w:t>
      </w:r>
      <w:r>
        <w:rPr>
          <w:spacing w:val="-5"/>
          <w:sz w:val="24"/>
        </w:rPr>
        <w:t xml:space="preserve"> </w:t>
      </w:r>
      <w:r>
        <w:rPr>
          <w:sz w:val="24"/>
        </w:rPr>
        <w:t>typical</w:t>
      </w:r>
      <w:r>
        <w:rPr>
          <w:spacing w:val="-10"/>
          <w:sz w:val="24"/>
        </w:rPr>
        <w:t xml:space="preserve"> </w:t>
      </w:r>
      <w:r>
        <w:rPr>
          <w:sz w:val="24"/>
        </w:rPr>
        <w:t>shunt-type</w:t>
      </w:r>
      <w:r>
        <w:rPr>
          <w:spacing w:val="-5"/>
          <w:sz w:val="24"/>
        </w:rPr>
        <w:t xml:space="preserve"> </w:t>
      </w:r>
      <w:r>
        <w:rPr>
          <w:sz w:val="24"/>
        </w:rPr>
        <w:t>Zener</w:t>
      </w:r>
      <w:r>
        <w:rPr>
          <w:spacing w:val="-3"/>
          <w:sz w:val="24"/>
        </w:rPr>
        <w:t xml:space="preserve"> </w:t>
      </w:r>
      <w:r>
        <w:rPr>
          <w:sz w:val="24"/>
        </w:rPr>
        <w:t>diode</w:t>
      </w:r>
      <w:r>
        <w:rPr>
          <w:spacing w:val="-57"/>
          <w:sz w:val="24"/>
        </w:rPr>
        <w:t xml:space="preserve"> </w:t>
      </w:r>
      <w:r>
        <w:rPr>
          <w:sz w:val="24"/>
        </w:rPr>
        <w:t>voltage</w:t>
      </w:r>
      <w:r>
        <w:rPr>
          <w:spacing w:val="-10"/>
          <w:sz w:val="24"/>
        </w:rPr>
        <w:t xml:space="preserve"> </w:t>
      </w:r>
      <w:r>
        <w:rPr>
          <w:sz w:val="24"/>
        </w:rPr>
        <w:t>regulator.</w:t>
      </w:r>
    </w:p>
    <w:p w:rsidR="00C35D8A" w:rsidRDefault="00C35D8A" w:rsidP="00617A6F">
      <w:pPr>
        <w:pStyle w:val="ListParagraph"/>
        <w:numPr>
          <w:ilvl w:val="0"/>
          <w:numId w:val="182"/>
        </w:numPr>
        <w:tabs>
          <w:tab w:val="left" w:pos="1240"/>
          <w:tab w:val="left" w:pos="1241"/>
        </w:tabs>
        <w:spacing w:before="0" w:line="275" w:lineRule="exact"/>
        <w:rPr>
          <w:sz w:val="24"/>
        </w:rPr>
      </w:pPr>
      <w:r>
        <w:rPr>
          <w:spacing w:val="-6"/>
          <w:sz w:val="24"/>
        </w:rPr>
        <w:t>Assemble</w:t>
      </w:r>
      <w:r>
        <w:rPr>
          <w:spacing w:val="-9"/>
          <w:sz w:val="24"/>
        </w:rPr>
        <w:t xml:space="preserve"> </w:t>
      </w:r>
      <w:r>
        <w:rPr>
          <w:spacing w:val="-6"/>
          <w:sz w:val="24"/>
        </w:rPr>
        <w:t>an</w:t>
      </w:r>
      <w:r>
        <w:rPr>
          <w:spacing w:val="-12"/>
          <w:sz w:val="24"/>
        </w:rPr>
        <w:t xml:space="preserve"> </w:t>
      </w:r>
      <w:r>
        <w:rPr>
          <w:spacing w:val="-6"/>
          <w:sz w:val="24"/>
        </w:rPr>
        <w:t>alarm</w:t>
      </w:r>
      <w:r>
        <w:rPr>
          <w:spacing w:val="-16"/>
          <w:sz w:val="24"/>
        </w:rPr>
        <w:t xml:space="preserve"> </w:t>
      </w:r>
      <w:r>
        <w:rPr>
          <w:spacing w:val="-6"/>
          <w:sz w:val="24"/>
        </w:rPr>
        <w:t>circuit</w:t>
      </w:r>
      <w:r>
        <w:rPr>
          <w:spacing w:val="-2"/>
          <w:sz w:val="24"/>
        </w:rPr>
        <w:t xml:space="preserve"> </w:t>
      </w:r>
      <w:r>
        <w:rPr>
          <w:spacing w:val="-6"/>
          <w:sz w:val="24"/>
        </w:rPr>
        <w:t>using</w:t>
      </w:r>
      <w:r>
        <w:rPr>
          <w:spacing w:val="-8"/>
          <w:sz w:val="24"/>
        </w:rPr>
        <w:t xml:space="preserve"> </w:t>
      </w:r>
      <w:r>
        <w:rPr>
          <w:spacing w:val="-6"/>
          <w:sz w:val="24"/>
        </w:rPr>
        <w:t>a</w:t>
      </w:r>
      <w:r>
        <w:rPr>
          <w:spacing w:val="-8"/>
          <w:sz w:val="24"/>
        </w:rPr>
        <w:t xml:space="preserve"> </w:t>
      </w:r>
      <w:r>
        <w:rPr>
          <w:spacing w:val="-6"/>
          <w:sz w:val="24"/>
        </w:rPr>
        <w:t>photo</w:t>
      </w:r>
      <w:r>
        <w:rPr>
          <w:spacing w:val="-2"/>
          <w:sz w:val="24"/>
        </w:rPr>
        <w:t xml:space="preserve"> </w:t>
      </w:r>
      <w:r>
        <w:rPr>
          <w:spacing w:val="-6"/>
          <w:sz w:val="24"/>
        </w:rPr>
        <w:t>conductive</w:t>
      </w:r>
      <w:r>
        <w:rPr>
          <w:spacing w:val="-9"/>
          <w:sz w:val="24"/>
        </w:rPr>
        <w:t xml:space="preserve"> </w:t>
      </w:r>
      <w:r>
        <w:rPr>
          <w:spacing w:val="-6"/>
          <w:sz w:val="24"/>
        </w:rPr>
        <w:t>cell</w:t>
      </w:r>
      <w:r>
        <w:rPr>
          <w:spacing w:val="-16"/>
          <w:sz w:val="24"/>
        </w:rPr>
        <w:t xml:space="preserve"> </w:t>
      </w:r>
      <w:r>
        <w:rPr>
          <w:spacing w:val="-5"/>
          <w:sz w:val="24"/>
        </w:rPr>
        <w:t>(Project).</w:t>
      </w:r>
    </w:p>
    <w:p w:rsidR="00C35D8A" w:rsidRDefault="00C35D8A" w:rsidP="00617A6F">
      <w:pPr>
        <w:pStyle w:val="ListParagraph"/>
        <w:numPr>
          <w:ilvl w:val="0"/>
          <w:numId w:val="182"/>
        </w:numPr>
        <w:tabs>
          <w:tab w:val="left" w:pos="1240"/>
          <w:tab w:val="left" w:pos="1241"/>
        </w:tabs>
        <w:spacing w:before="2"/>
        <w:rPr>
          <w:sz w:val="24"/>
        </w:rPr>
      </w:pPr>
      <w:r>
        <w:rPr>
          <w:spacing w:val="-6"/>
          <w:sz w:val="24"/>
        </w:rPr>
        <w:t>Assemble</w:t>
      </w:r>
      <w:r>
        <w:rPr>
          <w:spacing w:val="-9"/>
          <w:sz w:val="24"/>
        </w:rPr>
        <w:t xml:space="preserve"> </w:t>
      </w:r>
      <w:r>
        <w:rPr>
          <w:spacing w:val="-6"/>
          <w:sz w:val="24"/>
        </w:rPr>
        <w:t>a</w:t>
      </w:r>
      <w:r>
        <w:rPr>
          <w:spacing w:val="-8"/>
          <w:sz w:val="24"/>
        </w:rPr>
        <w:t xml:space="preserve"> </w:t>
      </w:r>
      <w:r>
        <w:rPr>
          <w:spacing w:val="-6"/>
          <w:sz w:val="24"/>
        </w:rPr>
        <w:t>Regulated</w:t>
      </w:r>
      <w:r>
        <w:rPr>
          <w:spacing w:val="-7"/>
          <w:sz w:val="24"/>
        </w:rPr>
        <w:t xml:space="preserve"> </w:t>
      </w:r>
      <w:r>
        <w:rPr>
          <w:spacing w:val="-6"/>
          <w:sz w:val="24"/>
        </w:rPr>
        <w:t>Power</w:t>
      </w:r>
      <w:r>
        <w:rPr>
          <w:spacing w:val="-5"/>
          <w:sz w:val="24"/>
        </w:rPr>
        <w:t xml:space="preserve"> </w:t>
      </w:r>
      <w:r>
        <w:rPr>
          <w:spacing w:val="-6"/>
          <w:sz w:val="24"/>
        </w:rPr>
        <w:t>Supply</w:t>
      </w:r>
      <w:r>
        <w:rPr>
          <w:spacing w:val="-17"/>
          <w:sz w:val="24"/>
        </w:rPr>
        <w:t xml:space="preserve"> </w:t>
      </w:r>
      <w:r>
        <w:rPr>
          <w:spacing w:val="-6"/>
          <w:sz w:val="24"/>
        </w:rPr>
        <w:t>Circuit</w:t>
      </w:r>
      <w:r>
        <w:rPr>
          <w:spacing w:val="-1"/>
          <w:sz w:val="24"/>
        </w:rPr>
        <w:t xml:space="preserve"> </w:t>
      </w:r>
      <w:r>
        <w:rPr>
          <w:spacing w:val="-5"/>
          <w:sz w:val="24"/>
        </w:rPr>
        <w:t>(Project)</w:t>
      </w:r>
    </w:p>
    <w:p w:rsidR="00C35D8A" w:rsidRDefault="00C35D8A" w:rsidP="00617A6F">
      <w:pPr>
        <w:pStyle w:val="ListParagraph"/>
        <w:numPr>
          <w:ilvl w:val="0"/>
          <w:numId w:val="182"/>
        </w:numPr>
        <w:tabs>
          <w:tab w:val="left" w:pos="1240"/>
          <w:tab w:val="left" w:pos="1241"/>
        </w:tabs>
        <w:spacing w:before="3"/>
        <w:rPr>
          <w:sz w:val="24"/>
        </w:rPr>
      </w:pPr>
      <w:r>
        <w:rPr>
          <w:spacing w:val="-6"/>
          <w:sz w:val="24"/>
        </w:rPr>
        <w:t>Identify</w:t>
      </w:r>
      <w:r>
        <w:rPr>
          <w:spacing w:val="-17"/>
          <w:sz w:val="24"/>
        </w:rPr>
        <w:t xml:space="preserve"> </w:t>
      </w:r>
      <w:r>
        <w:rPr>
          <w:spacing w:val="-6"/>
          <w:sz w:val="24"/>
        </w:rPr>
        <w:t>base</w:t>
      </w:r>
      <w:r>
        <w:rPr>
          <w:spacing w:val="-8"/>
          <w:sz w:val="24"/>
        </w:rPr>
        <w:t xml:space="preserve"> </w:t>
      </w:r>
      <w:r>
        <w:rPr>
          <w:spacing w:val="-6"/>
          <w:sz w:val="24"/>
        </w:rPr>
        <w:t>-</w:t>
      </w:r>
      <w:r>
        <w:rPr>
          <w:spacing w:val="-5"/>
          <w:sz w:val="24"/>
        </w:rPr>
        <w:t xml:space="preserve"> </w:t>
      </w:r>
      <w:r>
        <w:rPr>
          <w:spacing w:val="-6"/>
          <w:sz w:val="24"/>
        </w:rPr>
        <w:t>emitter and</w:t>
      </w:r>
      <w:r>
        <w:rPr>
          <w:spacing w:val="-8"/>
          <w:sz w:val="24"/>
        </w:rPr>
        <w:t xml:space="preserve"> </w:t>
      </w:r>
      <w:r>
        <w:rPr>
          <w:spacing w:val="-6"/>
          <w:sz w:val="24"/>
        </w:rPr>
        <w:t>collector</w:t>
      </w:r>
      <w:r>
        <w:rPr>
          <w:spacing w:val="-5"/>
          <w:sz w:val="24"/>
        </w:rPr>
        <w:t xml:space="preserve"> terminals</w:t>
      </w:r>
      <w:r>
        <w:rPr>
          <w:spacing w:val="-10"/>
          <w:sz w:val="24"/>
        </w:rPr>
        <w:t xml:space="preserve"> </w:t>
      </w:r>
      <w:r>
        <w:rPr>
          <w:spacing w:val="-5"/>
          <w:sz w:val="24"/>
        </w:rPr>
        <w:t>and</w:t>
      </w:r>
      <w:r>
        <w:rPr>
          <w:spacing w:val="-7"/>
          <w:sz w:val="24"/>
        </w:rPr>
        <w:t xml:space="preserve"> </w:t>
      </w:r>
      <w:r>
        <w:rPr>
          <w:spacing w:val="-5"/>
          <w:sz w:val="24"/>
        </w:rPr>
        <w:t>connections</w:t>
      </w:r>
      <w:r>
        <w:rPr>
          <w:spacing w:val="-10"/>
          <w:sz w:val="24"/>
        </w:rPr>
        <w:t xml:space="preserve"> </w:t>
      </w:r>
      <w:r>
        <w:rPr>
          <w:spacing w:val="-5"/>
          <w:sz w:val="24"/>
        </w:rPr>
        <w:t>of</w:t>
      </w:r>
      <w:r>
        <w:rPr>
          <w:spacing w:val="-16"/>
          <w:sz w:val="24"/>
        </w:rPr>
        <w:t xml:space="preserve"> </w:t>
      </w:r>
      <w:r>
        <w:rPr>
          <w:spacing w:val="-5"/>
          <w:sz w:val="24"/>
        </w:rPr>
        <w:t>NPN</w:t>
      </w:r>
      <w:r>
        <w:rPr>
          <w:spacing w:val="-7"/>
          <w:sz w:val="24"/>
        </w:rPr>
        <w:t xml:space="preserve"> </w:t>
      </w:r>
      <w:r>
        <w:rPr>
          <w:spacing w:val="-5"/>
          <w:sz w:val="24"/>
        </w:rPr>
        <w:t>and</w:t>
      </w:r>
      <w:r>
        <w:rPr>
          <w:spacing w:val="-8"/>
          <w:sz w:val="24"/>
        </w:rPr>
        <w:t xml:space="preserve"> </w:t>
      </w:r>
      <w:r>
        <w:rPr>
          <w:spacing w:val="-5"/>
          <w:sz w:val="24"/>
        </w:rPr>
        <w:t>PNP</w:t>
      </w:r>
      <w:r>
        <w:rPr>
          <w:spacing w:val="-7"/>
          <w:sz w:val="24"/>
        </w:rPr>
        <w:t xml:space="preserve"> </w:t>
      </w:r>
      <w:r>
        <w:rPr>
          <w:spacing w:val="-5"/>
          <w:sz w:val="24"/>
        </w:rPr>
        <w:t>transistors.</w:t>
      </w:r>
    </w:p>
    <w:p w:rsidR="00C35D8A" w:rsidRDefault="00C35D8A" w:rsidP="00617A6F">
      <w:pPr>
        <w:pStyle w:val="ListParagraph"/>
        <w:numPr>
          <w:ilvl w:val="0"/>
          <w:numId w:val="182"/>
        </w:numPr>
        <w:tabs>
          <w:tab w:val="left" w:pos="1240"/>
          <w:tab w:val="left" w:pos="1241"/>
        </w:tabs>
        <w:spacing w:before="2" w:line="242" w:lineRule="auto"/>
        <w:ind w:right="872"/>
        <w:rPr>
          <w:sz w:val="24"/>
        </w:rPr>
      </w:pPr>
      <w:r>
        <w:rPr>
          <w:sz w:val="24"/>
        </w:rPr>
        <w:t>Demonstrate</w:t>
      </w:r>
      <w:r>
        <w:rPr>
          <w:spacing w:val="17"/>
          <w:sz w:val="24"/>
        </w:rPr>
        <w:t xml:space="preserve"> </w:t>
      </w:r>
      <w:r>
        <w:rPr>
          <w:sz w:val="24"/>
        </w:rPr>
        <w:t>and</w:t>
      </w:r>
      <w:r>
        <w:rPr>
          <w:spacing w:val="14"/>
          <w:sz w:val="24"/>
        </w:rPr>
        <w:t xml:space="preserve"> </w:t>
      </w:r>
      <w:r>
        <w:rPr>
          <w:sz w:val="24"/>
        </w:rPr>
        <w:t>measure</w:t>
      </w:r>
      <w:r>
        <w:rPr>
          <w:spacing w:val="14"/>
          <w:sz w:val="24"/>
        </w:rPr>
        <w:t xml:space="preserve"> </w:t>
      </w:r>
      <w:r>
        <w:rPr>
          <w:sz w:val="24"/>
        </w:rPr>
        <w:t>the</w:t>
      </w:r>
      <w:r>
        <w:rPr>
          <w:spacing w:val="13"/>
          <w:sz w:val="24"/>
        </w:rPr>
        <w:t xml:space="preserve"> </w:t>
      </w:r>
      <w:r>
        <w:rPr>
          <w:sz w:val="24"/>
        </w:rPr>
        <w:t>effects</w:t>
      </w:r>
      <w:r>
        <w:rPr>
          <w:spacing w:val="13"/>
          <w:sz w:val="24"/>
        </w:rPr>
        <w:t xml:space="preserve"> </w:t>
      </w:r>
      <w:r>
        <w:rPr>
          <w:sz w:val="24"/>
        </w:rPr>
        <w:t>on</w:t>
      </w:r>
      <w:r>
        <w:rPr>
          <w:spacing w:val="11"/>
          <w:sz w:val="24"/>
        </w:rPr>
        <w:t xml:space="preserve"> </w:t>
      </w:r>
      <w:r>
        <w:rPr>
          <w:sz w:val="24"/>
        </w:rPr>
        <w:t>base</w:t>
      </w:r>
      <w:r>
        <w:rPr>
          <w:spacing w:val="14"/>
          <w:sz w:val="24"/>
        </w:rPr>
        <w:t xml:space="preserve"> </w:t>
      </w:r>
      <w:r>
        <w:rPr>
          <w:sz w:val="24"/>
        </w:rPr>
        <w:t>current</w:t>
      </w:r>
      <w:r>
        <w:rPr>
          <w:spacing w:val="18"/>
          <w:sz w:val="24"/>
        </w:rPr>
        <w:t xml:space="preserve"> </w:t>
      </w:r>
      <w:r>
        <w:rPr>
          <w:sz w:val="24"/>
        </w:rPr>
        <w:t>of</w:t>
      </w:r>
      <w:r>
        <w:rPr>
          <w:spacing w:val="8"/>
          <w:sz w:val="24"/>
        </w:rPr>
        <w:t xml:space="preserve"> </w:t>
      </w:r>
      <w:r>
        <w:rPr>
          <w:sz w:val="24"/>
        </w:rPr>
        <w:t>forward</w:t>
      </w:r>
      <w:r>
        <w:rPr>
          <w:spacing w:val="14"/>
          <w:sz w:val="24"/>
        </w:rPr>
        <w:t xml:space="preserve"> </w:t>
      </w:r>
      <w:r>
        <w:rPr>
          <w:sz w:val="24"/>
        </w:rPr>
        <w:t>and</w:t>
      </w:r>
      <w:r>
        <w:rPr>
          <w:spacing w:val="15"/>
          <w:sz w:val="24"/>
        </w:rPr>
        <w:t xml:space="preserve"> </w:t>
      </w:r>
      <w:proofErr w:type="gramStart"/>
      <w:r>
        <w:rPr>
          <w:sz w:val="24"/>
        </w:rPr>
        <w:t>Reverse</w:t>
      </w:r>
      <w:proofErr w:type="gramEnd"/>
      <w:r>
        <w:rPr>
          <w:spacing w:val="13"/>
          <w:sz w:val="24"/>
        </w:rPr>
        <w:t xml:space="preserve"> </w:t>
      </w:r>
      <w:r>
        <w:rPr>
          <w:sz w:val="24"/>
        </w:rPr>
        <w:t>bias</w:t>
      </w:r>
      <w:r>
        <w:rPr>
          <w:spacing w:val="13"/>
          <w:sz w:val="24"/>
        </w:rPr>
        <w:t xml:space="preserve"> </w:t>
      </w:r>
      <w:r>
        <w:rPr>
          <w:sz w:val="24"/>
        </w:rPr>
        <w:t>in</w:t>
      </w:r>
      <w:r>
        <w:rPr>
          <w:spacing w:val="11"/>
          <w:sz w:val="24"/>
        </w:rPr>
        <w:t xml:space="preserve"> </w:t>
      </w:r>
      <w:r>
        <w:rPr>
          <w:sz w:val="24"/>
        </w:rPr>
        <w:t>the</w:t>
      </w:r>
      <w:r>
        <w:rPr>
          <w:spacing w:val="-57"/>
          <w:sz w:val="24"/>
        </w:rPr>
        <w:t xml:space="preserve"> </w:t>
      </w:r>
      <w:r>
        <w:rPr>
          <w:sz w:val="24"/>
        </w:rPr>
        <w:t>emitter</w:t>
      </w:r>
      <w:r>
        <w:rPr>
          <w:spacing w:val="-7"/>
          <w:sz w:val="24"/>
        </w:rPr>
        <w:t xml:space="preserve"> </w:t>
      </w:r>
      <w:r>
        <w:rPr>
          <w:sz w:val="24"/>
        </w:rPr>
        <w:t>-</w:t>
      </w:r>
      <w:r>
        <w:rPr>
          <w:spacing w:val="-7"/>
          <w:sz w:val="24"/>
        </w:rPr>
        <w:t xml:space="preserve"> </w:t>
      </w:r>
      <w:r>
        <w:rPr>
          <w:sz w:val="24"/>
        </w:rPr>
        <w:t>base</w:t>
      </w:r>
      <w:r>
        <w:rPr>
          <w:spacing w:val="-10"/>
          <w:sz w:val="24"/>
        </w:rPr>
        <w:t xml:space="preserve"> </w:t>
      </w:r>
      <w:r>
        <w:rPr>
          <w:sz w:val="24"/>
        </w:rPr>
        <w:t>circuit.</w:t>
      </w:r>
    </w:p>
    <w:p w:rsidR="00C35D8A" w:rsidRDefault="00C35D8A" w:rsidP="00617A6F">
      <w:pPr>
        <w:pStyle w:val="ListParagraph"/>
        <w:numPr>
          <w:ilvl w:val="0"/>
          <w:numId w:val="182"/>
        </w:numPr>
        <w:tabs>
          <w:tab w:val="left" w:pos="1240"/>
          <w:tab w:val="left" w:pos="1241"/>
        </w:tabs>
        <w:spacing w:before="0" w:line="242" w:lineRule="auto"/>
        <w:ind w:right="875"/>
        <w:rPr>
          <w:sz w:val="24"/>
        </w:rPr>
      </w:pPr>
      <w:r>
        <w:rPr>
          <w:spacing w:val="-1"/>
          <w:sz w:val="24"/>
        </w:rPr>
        <w:t>Demonstrate</w:t>
      </w:r>
      <w:r>
        <w:rPr>
          <w:spacing w:val="-7"/>
          <w:sz w:val="24"/>
        </w:rPr>
        <w:t xml:space="preserve"> </w:t>
      </w:r>
      <w:r>
        <w:rPr>
          <w:spacing w:val="-1"/>
          <w:sz w:val="24"/>
        </w:rPr>
        <w:t>and</w:t>
      </w:r>
      <w:r>
        <w:rPr>
          <w:spacing w:val="-7"/>
          <w:sz w:val="24"/>
        </w:rPr>
        <w:t xml:space="preserve"> </w:t>
      </w:r>
      <w:r>
        <w:rPr>
          <w:sz w:val="24"/>
        </w:rPr>
        <w:t>measure</w:t>
      </w:r>
      <w:r>
        <w:rPr>
          <w:spacing w:val="-7"/>
          <w:sz w:val="24"/>
        </w:rPr>
        <w:t xml:space="preserve"> </w:t>
      </w:r>
      <w:r>
        <w:rPr>
          <w:sz w:val="24"/>
        </w:rPr>
        <w:t>the</w:t>
      </w:r>
      <w:r>
        <w:rPr>
          <w:spacing w:val="-7"/>
          <w:sz w:val="24"/>
        </w:rPr>
        <w:t xml:space="preserve"> </w:t>
      </w:r>
      <w:r>
        <w:rPr>
          <w:sz w:val="24"/>
        </w:rPr>
        <w:t>effects</w:t>
      </w:r>
      <w:r>
        <w:rPr>
          <w:spacing w:val="-8"/>
          <w:sz w:val="24"/>
        </w:rPr>
        <w:t xml:space="preserve"> </w:t>
      </w:r>
      <w:r>
        <w:rPr>
          <w:sz w:val="24"/>
        </w:rPr>
        <w:t>on</w:t>
      </w:r>
      <w:r>
        <w:rPr>
          <w:spacing w:val="-12"/>
          <w:sz w:val="24"/>
        </w:rPr>
        <w:t xml:space="preserve"> </w:t>
      </w:r>
      <w:r>
        <w:rPr>
          <w:sz w:val="24"/>
        </w:rPr>
        <w:t>collector</w:t>
      </w:r>
      <w:r>
        <w:rPr>
          <w:spacing w:val="-9"/>
          <w:sz w:val="24"/>
        </w:rPr>
        <w:t xml:space="preserve"> </w:t>
      </w:r>
      <w:r>
        <w:rPr>
          <w:sz w:val="24"/>
        </w:rPr>
        <w:t>current</w:t>
      </w:r>
      <w:r>
        <w:rPr>
          <w:spacing w:val="-6"/>
          <w:sz w:val="24"/>
        </w:rPr>
        <w:t xml:space="preserve"> </w:t>
      </w:r>
      <w:r>
        <w:rPr>
          <w:sz w:val="24"/>
        </w:rPr>
        <w:t>of</w:t>
      </w:r>
      <w:r>
        <w:rPr>
          <w:spacing w:val="-15"/>
          <w:sz w:val="24"/>
        </w:rPr>
        <w:t xml:space="preserve"> </w:t>
      </w:r>
      <w:r>
        <w:rPr>
          <w:sz w:val="24"/>
        </w:rPr>
        <w:t>forward</w:t>
      </w:r>
      <w:r>
        <w:rPr>
          <w:spacing w:val="-10"/>
          <w:sz w:val="24"/>
        </w:rPr>
        <w:t xml:space="preserve"> </w:t>
      </w:r>
      <w:r>
        <w:rPr>
          <w:sz w:val="24"/>
        </w:rPr>
        <w:t>and</w:t>
      </w:r>
      <w:r>
        <w:rPr>
          <w:spacing w:val="-9"/>
          <w:sz w:val="24"/>
        </w:rPr>
        <w:t xml:space="preserve"> </w:t>
      </w:r>
      <w:r>
        <w:rPr>
          <w:sz w:val="24"/>
        </w:rPr>
        <w:t>reverse</w:t>
      </w:r>
      <w:r>
        <w:rPr>
          <w:spacing w:val="-11"/>
          <w:sz w:val="24"/>
        </w:rPr>
        <w:t xml:space="preserve"> </w:t>
      </w:r>
      <w:r>
        <w:rPr>
          <w:sz w:val="24"/>
        </w:rPr>
        <w:t>bias</w:t>
      </w:r>
      <w:r>
        <w:rPr>
          <w:spacing w:val="-11"/>
          <w:sz w:val="24"/>
        </w:rPr>
        <w:t xml:space="preserve"> </w:t>
      </w:r>
      <w:r>
        <w:rPr>
          <w:sz w:val="24"/>
        </w:rPr>
        <w:t>in</w:t>
      </w:r>
      <w:r>
        <w:rPr>
          <w:spacing w:val="-13"/>
          <w:sz w:val="24"/>
        </w:rPr>
        <w:t xml:space="preserve"> </w:t>
      </w:r>
      <w:r>
        <w:rPr>
          <w:sz w:val="24"/>
        </w:rPr>
        <w:t>the</w:t>
      </w:r>
      <w:r>
        <w:rPr>
          <w:spacing w:val="-57"/>
          <w:sz w:val="24"/>
        </w:rPr>
        <w:t xml:space="preserve"> </w:t>
      </w:r>
      <w:r>
        <w:rPr>
          <w:sz w:val="24"/>
        </w:rPr>
        <w:t>emitter</w:t>
      </w:r>
      <w:r>
        <w:rPr>
          <w:spacing w:val="-10"/>
          <w:sz w:val="24"/>
        </w:rPr>
        <w:t xml:space="preserve"> </w:t>
      </w:r>
      <w:r>
        <w:rPr>
          <w:sz w:val="24"/>
        </w:rPr>
        <w:t>-</w:t>
      </w:r>
      <w:r>
        <w:rPr>
          <w:spacing w:val="-9"/>
          <w:sz w:val="24"/>
        </w:rPr>
        <w:t xml:space="preserve"> </w:t>
      </w:r>
      <w:r>
        <w:rPr>
          <w:sz w:val="24"/>
        </w:rPr>
        <w:t>base</w:t>
      </w:r>
      <w:r>
        <w:rPr>
          <w:spacing w:val="-12"/>
          <w:sz w:val="24"/>
        </w:rPr>
        <w:t xml:space="preserve"> </w:t>
      </w:r>
      <w:r>
        <w:rPr>
          <w:sz w:val="24"/>
        </w:rPr>
        <w:t>circuit</w:t>
      </w:r>
      <w:r>
        <w:rPr>
          <w:spacing w:val="-6"/>
          <w:sz w:val="24"/>
        </w:rPr>
        <w:t xml:space="preserve"> </w:t>
      </w:r>
      <w:r>
        <w:rPr>
          <w:sz w:val="24"/>
        </w:rPr>
        <w:t>and</w:t>
      </w:r>
      <w:r>
        <w:rPr>
          <w:spacing w:val="-11"/>
          <w:sz w:val="24"/>
        </w:rPr>
        <w:t xml:space="preserve"> </w:t>
      </w:r>
      <w:r>
        <w:rPr>
          <w:sz w:val="24"/>
        </w:rPr>
        <w:t>change</w:t>
      </w:r>
      <w:r>
        <w:rPr>
          <w:spacing w:val="-12"/>
          <w:sz w:val="24"/>
        </w:rPr>
        <w:t xml:space="preserve"> </w:t>
      </w:r>
      <w:r>
        <w:rPr>
          <w:sz w:val="24"/>
        </w:rPr>
        <w:t>in</w:t>
      </w:r>
      <w:r>
        <w:rPr>
          <w:spacing w:val="-15"/>
          <w:sz w:val="24"/>
        </w:rPr>
        <w:t xml:space="preserve"> </w:t>
      </w:r>
      <w:r>
        <w:rPr>
          <w:sz w:val="24"/>
        </w:rPr>
        <w:t>collector</w:t>
      </w:r>
      <w:r>
        <w:rPr>
          <w:spacing w:val="-10"/>
          <w:sz w:val="24"/>
        </w:rPr>
        <w:t xml:space="preserve"> </w:t>
      </w:r>
      <w:r>
        <w:rPr>
          <w:sz w:val="24"/>
        </w:rPr>
        <w:t>voltage.</w:t>
      </w:r>
    </w:p>
    <w:p w:rsidR="00C35D8A" w:rsidRDefault="00C35D8A" w:rsidP="00617A6F">
      <w:pPr>
        <w:pStyle w:val="ListParagraph"/>
        <w:numPr>
          <w:ilvl w:val="0"/>
          <w:numId w:val="182"/>
        </w:numPr>
        <w:tabs>
          <w:tab w:val="left" w:pos="1240"/>
          <w:tab w:val="left" w:pos="1241"/>
        </w:tabs>
        <w:spacing w:before="0" w:line="275" w:lineRule="exact"/>
        <w:rPr>
          <w:sz w:val="24"/>
        </w:rPr>
      </w:pPr>
      <w:r>
        <w:rPr>
          <w:spacing w:val="-6"/>
          <w:sz w:val="24"/>
        </w:rPr>
        <w:t>Assemble</w:t>
      </w:r>
      <w:r>
        <w:rPr>
          <w:spacing w:val="-9"/>
          <w:sz w:val="24"/>
        </w:rPr>
        <w:t xml:space="preserve"> </w:t>
      </w:r>
      <w:r>
        <w:rPr>
          <w:spacing w:val="-6"/>
          <w:sz w:val="24"/>
        </w:rPr>
        <w:t>a</w:t>
      </w:r>
      <w:r>
        <w:rPr>
          <w:spacing w:val="-8"/>
          <w:sz w:val="24"/>
        </w:rPr>
        <w:t xml:space="preserve"> </w:t>
      </w:r>
      <w:r>
        <w:rPr>
          <w:spacing w:val="-6"/>
          <w:sz w:val="24"/>
        </w:rPr>
        <w:t>simple</w:t>
      </w:r>
      <w:r>
        <w:rPr>
          <w:spacing w:val="-9"/>
          <w:sz w:val="24"/>
        </w:rPr>
        <w:t xml:space="preserve"> </w:t>
      </w:r>
      <w:r>
        <w:rPr>
          <w:spacing w:val="-6"/>
          <w:sz w:val="24"/>
        </w:rPr>
        <w:t>transistor</w:t>
      </w:r>
      <w:r>
        <w:rPr>
          <w:spacing w:val="-5"/>
          <w:sz w:val="24"/>
        </w:rPr>
        <w:t xml:space="preserve"> radio</w:t>
      </w:r>
      <w:r>
        <w:rPr>
          <w:spacing w:val="-3"/>
          <w:sz w:val="24"/>
        </w:rPr>
        <w:t xml:space="preserve"> </w:t>
      </w:r>
      <w:r>
        <w:rPr>
          <w:spacing w:val="-5"/>
          <w:sz w:val="24"/>
        </w:rPr>
        <w:t>circuit</w:t>
      </w:r>
      <w:r>
        <w:rPr>
          <w:spacing w:val="-1"/>
          <w:sz w:val="24"/>
        </w:rPr>
        <w:t xml:space="preserve"> </w:t>
      </w:r>
      <w:r>
        <w:rPr>
          <w:spacing w:val="-5"/>
          <w:sz w:val="24"/>
        </w:rPr>
        <w:t>(Project)</w:t>
      </w:r>
      <w:r>
        <w:rPr>
          <w:spacing w:val="-6"/>
          <w:sz w:val="24"/>
        </w:rPr>
        <w:t xml:space="preserve"> </w:t>
      </w:r>
      <w:r>
        <w:rPr>
          <w:spacing w:val="-5"/>
          <w:sz w:val="24"/>
        </w:rPr>
        <w:t>on</w:t>
      </w:r>
      <w:r>
        <w:rPr>
          <w:spacing w:val="-11"/>
          <w:sz w:val="24"/>
        </w:rPr>
        <w:t xml:space="preserve"> </w:t>
      </w:r>
      <w:r>
        <w:rPr>
          <w:spacing w:val="-5"/>
          <w:sz w:val="24"/>
        </w:rPr>
        <w:t>PCB</w:t>
      </w:r>
      <w:r>
        <w:rPr>
          <w:spacing w:val="-9"/>
          <w:sz w:val="24"/>
        </w:rPr>
        <w:t xml:space="preserve"> </w:t>
      </w:r>
      <w:r>
        <w:rPr>
          <w:spacing w:val="-5"/>
          <w:sz w:val="24"/>
        </w:rPr>
        <w:t>or Vero</w:t>
      </w:r>
      <w:r>
        <w:rPr>
          <w:spacing w:val="-3"/>
          <w:sz w:val="24"/>
        </w:rPr>
        <w:t xml:space="preserve"> </w:t>
      </w:r>
      <w:r>
        <w:rPr>
          <w:spacing w:val="-5"/>
          <w:sz w:val="24"/>
        </w:rPr>
        <w:t>Board</w:t>
      </w:r>
    </w:p>
    <w:p w:rsidR="00C35D8A" w:rsidRDefault="00C35D8A" w:rsidP="00617A6F">
      <w:pPr>
        <w:pStyle w:val="ListParagraph"/>
        <w:numPr>
          <w:ilvl w:val="0"/>
          <w:numId w:val="182"/>
        </w:numPr>
        <w:tabs>
          <w:tab w:val="left" w:pos="1240"/>
          <w:tab w:val="left" w:pos="1241"/>
        </w:tabs>
        <w:spacing w:before="2"/>
        <w:rPr>
          <w:sz w:val="24"/>
        </w:rPr>
      </w:pPr>
      <w:r>
        <w:rPr>
          <w:spacing w:val="-5"/>
          <w:sz w:val="24"/>
        </w:rPr>
        <w:t>Assemble</w:t>
      </w:r>
      <w:r>
        <w:rPr>
          <w:spacing w:val="-9"/>
          <w:sz w:val="24"/>
        </w:rPr>
        <w:t xml:space="preserve"> </w:t>
      </w:r>
      <w:r>
        <w:rPr>
          <w:spacing w:val="-5"/>
          <w:sz w:val="24"/>
        </w:rPr>
        <w:t>a</w:t>
      </w:r>
      <w:r>
        <w:rPr>
          <w:spacing w:val="-9"/>
          <w:sz w:val="24"/>
        </w:rPr>
        <w:t xml:space="preserve"> </w:t>
      </w:r>
      <w:r>
        <w:rPr>
          <w:spacing w:val="-5"/>
          <w:sz w:val="24"/>
        </w:rPr>
        <w:t>Bird</w:t>
      </w:r>
      <w:r>
        <w:rPr>
          <w:spacing w:val="-8"/>
          <w:sz w:val="24"/>
        </w:rPr>
        <w:t xml:space="preserve"> </w:t>
      </w:r>
      <w:r>
        <w:rPr>
          <w:spacing w:val="-5"/>
          <w:sz w:val="24"/>
        </w:rPr>
        <w:t>Bell</w:t>
      </w:r>
      <w:r>
        <w:rPr>
          <w:spacing w:val="-17"/>
          <w:sz w:val="24"/>
        </w:rPr>
        <w:t xml:space="preserve"> </w:t>
      </w:r>
      <w:r>
        <w:rPr>
          <w:spacing w:val="-5"/>
          <w:sz w:val="24"/>
        </w:rPr>
        <w:t>(Project)</w:t>
      </w:r>
      <w:r>
        <w:rPr>
          <w:spacing w:val="-6"/>
          <w:sz w:val="24"/>
        </w:rPr>
        <w:t xml:space="preserve"> </w:t>
      </w:r>
      <w:r>
        <w:rPr>
          <w:spacing w:val="-5"/>
          <w:sz w:val="24"/>
        </w:rPr>
        <w:t>on</w:t>
      </w:r>
      <w:r>
        <w:rPr>
          <w:spacing w:val="-12"/>
          <w:sz w:val="24"/>
        </w:rPr>
        <w:t xml:space="preserve"> </w:t>
      </w:r>
      <w:r>
        <w:rPr>
          <w:spacing w:val="-5"/>
          <w:sz w:val="24"/>
        </w:rPr>
        <w:t>PCB</w:t>
      </w:r>
      <w:r>
        <w:rPr>
          <w:spacing w:val="-9"/>
          <w:sz w:val="24"/>
        </w:rPr>
        <w:t xml:space="preserve"> </w:t>
      </w:r>
      <w:r>
        <w:rPr>
          <w:spacing w:val="-5"/>
          <w:sz w:val="24"/>
        </w:rPr>
        <w:t>OR</w:t>
      </w:r>
      <w:r>
        <w:rPr>
          <w:spacing w:val="-9"/>
          <w:sz w:val="24"/>
        </w:rPr>
        <w:t xml:space="preserve"> </w:t>
      </w:r>
      <w:r>
        <w:rPr>
          <w:spacing w:val="-5"/>
          <w:sz w:val="24"/>
        </w:rPr>
        <w:t>Vero</w:t>
      </w:r>
      <w:r>
        <w:rPr>
          <w:spacing w:val="-3"/>
          <w:sz w:val="24"/>
        </w:rPr>
        <w:t xml:space="preserve"> </w:t>
      </w:r>
      <w:r>
        <w:rPr>
          <w:spacing w:val="-5"/>
          <w:sz w:val="24"/>
        </w:rPr>
        <w:t>Board</w:t>
      </w:r>
    </w:p>
    <w:p w:rsidR="00C35D8A" w:rsidRDefault="00C35D8A" w:rsidP="00617A6F">
      <w:pPr>
        <w:pStyle w:val="ListParagraph"/>
        <w:numPr>
          <w:ilvl w:val="0"/>
          <w:numId w:val="182"/>
        </w:numPr>
        <w:tabs>
          <w:tab w:val="left" w:pos="1240"/>
          <w:tab w:val="left" w:pos="1241"/>
        </w:tabs>
        <w:spacing w:before="3"/>
        <w:rPr>
          <w:sz w:val="24"/>
        </w:rPr>
      </w:pPr>
      <w:r>
        <w:rPr>
          <w:spacing w:val="-6"/>
          <w:sz w:val="24"/>
        </w:rPr>
        <w:t>Assemble</w:t>
      </w:r>
      <w:r>
        <w:rPr>
          <w:spacing w:val="-9"/>
          <w:sz w:val="24"/>
        </w:rPr>
        <w:t xml:space="preserve"> </w:t>
      </w:r>
      <w:r>
        <w:rPr>
          <w:spacing w:val="-5"/>
          <w:sz w:val="24"/>
        </w:rPr>
        <w:t>water level</w:t>
      </w:r>
      <w:r>
        <w:rPr>
          <w:spacing w:val="-17"/>
          <w:sz w:val="24"/>
        </w:rPr>
        <w:t xml:space="preserve"> </w:t>
      </w:r>
      <w:r>
        <w:rPr>
          <w:spacing w:val="-5"/>
          <w:sz w:val="24"/>
        </w:rPr>
        <w:t>alarm</w:t>
      </w:r>
      <w:r>
        <w:rPr>
          <w:spacing w:val="-17"/>
          <w:sz w:val="24"/>
        </w:rPr>
        <w:t xml:space="preserve"> </w:t>
      </w:r>
      <w:r>
        <w:rPr>
          <w:spacing w:val="-5"/>
          <w:sz w:val="24"/>
        </w:rPr>
        <w:t>using</w:t>
      </w:r>
      <w:r>
        <w:rPr>
          <w:spacing w:val="-7"/>
          <w:sz w:val="24"/>
        </w:rPr>
        <w:t xml:space="preserve"> </w:t>
      </w:r>
      <w:r>
        <w:rPr>
          <w:spacing w:val="-5"/>
          <w:sz w:val="24"/>
        </w:rPr>
        <w:t>transistors</w:t>
      </w:r>
      <w:r>
        <w:rPr>
          <w:spacing w:val="-9"/>
          <w:sz w:val="24"/>
        </w:rPr>
        <w:t xml:space="preserve"> </w:t>
      </w:r>
      <w:r>
        <w:rPr>
          <w:spacing w:val="-5"/>
          <w:sz w:val="24"/>
        </w:rPr>
        <w:t>(Project)</w:t>
      </w:r>
      <w:r>
        <w:rPr>
          <w:spacing w:val="-6"/>
          <w:sz w:val="24"/>
        </w:rPr>
        <w:t xml:space="preserve"> </w:t>
      </w:r>
      <w:r>
        <w:rPr>
          <w:spacing w:val="-5"/>
          <w:sz w:val="24"/>
        </w:rPr>
        <w:t>on</w:t>
      </w:r>
      <w:r>
        <w:rPr>
          <w:spacing w:val="-11"/>
          <w:sz w:val="24"/>
        </w:rPr>
        <w:t xml:space="preserve"> </w:t>
      </w:r>
      <w:r>
        <w:rPr>
          <w:spacing w:val="-5"/>
          <w:sz w:val="24"/>
        </w:rPr>
        <w:t>PCB</w:t>
      </w:r>
      <w:r>
        <w:rPr>
          <w:spacing w:val="-9"/>
          <w:sz w:val="24"/>
        </w:rPr>
        <w:t xml:space="preserve"> </w:t>
      </w:r>
      <w:r>
        <w:rPr>
          <w:spacing w:val="-5"/>
          <w:sz w:val="24"/>
        </w:rPr>
        <w:t>or Vero</w:t>
      </w:r>
      <w:r>
        <w:rPr>
          <w:spacing w:val="-3"/>
          <w:sz w:val="24"/>
        </w:rPr>
        <w:t xml:space="preserve"> </w:t>
      </w:r>
      <w:r>
        <w:rPr>
          <w:spacing w:val="-5"/>
          <w:sz w:val="24"/>
        </w:rPr>
        <w:t>Board</w:t>
      </w:r>
    </w:p>
    <w:p w:rsidR="00C35D8A" w:rsidRDefault="00C35D8A" w:rsidP="00617A6F">
      <w:pPr>
        <w:pStyle w:val="ListParagraph"/>
        <w:numPr>
          <w:ilvl w:val="0"/>
          <w:numId w:val="182"/>
        </w:numPr>
        <w:tabs>
          <w:tab w:val="left" w:pos="1241"/>
        </w:tabs>
        <w:spacing w:before="2" w:line="242" w:lineRule="auto"/>
        <w:ind w:right="867"/>
        <w:jc w:val="both"/>
        <w:rPr>
          <w:sz w:val="24"/>
        </w:rPr>
      </w:pPr>
      <w:r>
        <w:rPr>
          <w:spacing w:val="-4"/>
          <w:sz w:val="24"/>
        </w:rPr>
        <w:t xml:space="preserve">Demonstrate and measure the effect of drain voltage on drain current with Zero gate </w:t>
      </w:r>
      <w:r>
        <w:rPr>
          <w:spacing w:val="-3"/>
          <w:sz w:val="24"/>
        </w:rPr>
        <w:t>bias, and</w:t>
      </w:r>
      <w:r>
        <w:rPr>
          <w:spacing w:val="-57"/>
          <w:sz w:val="24"/>
        </w:rPr>
        <w:t xml:space="preserve"> </w:t>
      </w:r>
      <w:r>
        <w:rPr>
          <w:sz w:val="24"/>
        </w:rPr>
        <w:t>determine</w:t>
      </w:r>
      <w:r>
        <w:rPr>
          <w:spacing w:val="-8"/>
          <w:sz w:val="24"/>
        </w:rPr>
        <w:t xml:space="preserve"> </w:t>
      </w:r>
      <w:r>
        <w:rPr>
          <w:sz w:val="24"/>
        </w:rPr>
        <w:t>the</w:t>
      </w:r>
      <w:r>
        <w:rPr>
          <w:spacing w:val="-8"/>
          <w:sz w:val="24"/>
        </w:rPr>
        <w:t xml:space="preserve"> </w:t>
      </w:r>
      <w:r>
        <w:rPr>
          <w:sz w:val="24"/>
        </w:rPr>
        <w:t>value</w:t>
      </w:r>
      <w:r>
        <w:rPr>
          <w:spacing w:val="-8"/>
          <w:sz w:val="24"/>
        </w:rPr>
        <w:t xml:space="preserve"> </w:t>
      </w:r>
      <w:r>
        <w:rPr>
          <w:sz w:val="24"/>
        </w:rPr>
        <w:t>of</w:t>
      </w:r>
      <w:r>
        <w:rPr>
          <w:spacing w:val="-12"/>
          <w:sz w:val="24"/>
        </w:rPr>
        <w:t xml:space="preserve"> </w:t>
      </w:r>
      <w:r>
        <w:rPr>
          <w:sz w:val="24"/>
        </w:rPr>
        <w:t>drain</w:t>
      </w:r>
      <w:r>
        <w:rPr>
          <w:spacing w:val="-11"/>
          <w:sz w:val="24"/>
        </w:rPr>
        <w:t xml:space="preserve"> </w:t>
      </w:r>
      <w:r>
        <w:rPr>
          <w:sz w:val="24"/>
        </w:rPr>
        <w:t>source</w:t>
      </w:r>
      <w:r>
        <w:rPr>
          <w:spacing w:val="-7"/>
          <w:sz w:val="24"/>
        </w:rPr>
        <w:t xml:space="preserve"> </w:t>
      </w:r>
      <w:r>
        <w:rPr>
          <w:sz w:val="24"/>
        </w:rPr>
        <w:t>(Pinch</w:t>
      </w:r>
      <w:r>
        <w:rPr>
          <w:spacing w:val="-9"/>
          <w:sz w:val="24"/>
        </w:rPr>
        <w:t xml:space="preserve"> </w:t>
      </w:r>
      <w:r>
        <w:rPr>
          <w:sz w:val="24"/>
        </w:rPr>
        <w:t>-</w:t>
      </w:r>
      <w:r>
        <w:rPr>
          <w:spacing w:val="-6"/>
          <w:sz w:val="24"/>
        </w:rPr>
        <w:t xml:space="preserve"> </w:t>
      </w:r>
      <w:r>
        <w:rPr>
          <w:sz w:val="24"/>
        </w:rPr>
        <w:t>off)</w:t>
      </w:r>
      <w:r>
        <w:rPr>
          <w:spacing w:val="-9"/>
          <w:sz w:val="24"/>
        </w:rPr>
        <w:t xml:space="preserve"> </w:t>
      </w:r>
      <w:r>
        <w:rPr>
          <w:sz w:val="24"/>
        </w:rPr>
        <w:t>voltage</w:t>
      </w:r>
      <w:r>
        <w:rPr>
          <w:spacing w:val="-11"/>
          <w:sz w:val="24"/>
        </w:rPr>
        <w:t xml:space="preserve"> </w:t>
      </w:r>
      <w:r>
        <w:rPr>
          <w:sz w:val="24"/>
        </w:rPr>
        <w:t>required</w:t>
      </w:r>
      <w:r>
        <w:rPr>
          <w:spacing w:val="-10"/>
          <w:sz w:val="24"/>
        </w:rPr>
        <w:t xml:space="preserve"> </w:t>
      </w:r>
      <w:r>
        <w:rPr>
          <w:sz w:val="24"/>
        </w:rPr>
        <w:t>to</w:t>
      </w:r>
      <w:r>
        <w:rPr>
          <w:spacing w:val="-7"/>
          <w:sz w:val="24"/>
        </w:rPr>
        <w:t xml:space="preserve"> </w:t>
      </w:r>
      <w:r>
        <w:rPr>
          <w:sz w:val="24"/>
        </w:rPr>
        <w:t>produce</w:t>
      </w:r>
      <w:r>
        <w:rPr>
          <w:spacing w:val="-11"/>
          <w:sz w:val="24"/>
        </w:rPr>
        <w:t xml:space="preserve"> </w:t>
      </w:r>
      <w:r>
        <w:rPr>
          <w:sz w:val="24"/>
        </w:rPr>
        <w:t>constant</w:t>
      </w:r>
      <w:r>
        <w:rPr>
          <w:spacing w:val="-7"/>
          <w:sz w:val="24"/>
        </w:rPr>
        <w:t xml:space="preserve"> </w:t>
      </w:r>
      <w:r>
        <w:rPr>
          <w:sz w:val="24"/>
        </w:rPr>
        <w:t>drain</w:t>
      </w:r>
      <w:r>
        <w:rPr>
          <w:spacing w:val="-58"/>
          <w:sz w:val="24"/>
        </w:rPr>
        <w:t xml:space="preserve"> </w:t>
      </w:r>
      <w:r>
        <w:rPr>
          <w:sz w:val="24"/>
        </w:rPr>
        <w:t>current.</w:t>
      </w:r>
    </w:p>
    <w:p w:rsidR="00C35D8A" w:rsidRDefault="00C35D8A" w:rsidP="00617A6F">
      <w:pPr>
        <w:pStyle w:val="ListParagraph"/>
        <w:numPr>
          <w:ilvl w:val="0"/>
          <w:numId w:val="182"/>
        </w:numPr>
        <w:tabs>
          <w:tab w:val="left" w:pos="1241"/>
        </w:tabs>
        <w:spacing w:before="0" w:line="275" w:lineRule="exact"/>
        <w:jc w:val="both"/>
        <w:rPr>
          <w:sz w:val="24"/>
        </w:rPr>
      </w:pPr>
      <w:r>
        <w:rPr>
          <w:spacing w:val="-6"/>
          <w:sz w:val="24"/>
        </w:rPr>
        <w:t>Measure</w:t>
      </w:r>
      <w:r>
        <w:rPr>
          <w:spacing w:val="-9"/>
          <w:sz w:val="24"/>
        </w:rPr>
        <w:t xml:space="preserve"> </w:t>
      </w:r>
      <w:r>
        <w:rPr>
          <w:spacing w:val="-6"/>
          <w:sz w:val="24"/>
        </w:rPr>
        <w:t>the</w:t>
      </w:r>
      <w:r>
        <w:rPr>
          <w:spacing w:val="-9"/>
          <w:sz w:val="24"/>
        </w:rPr>
        <w:t xml:space="preserve"> </w:t>
      </w:r>
      <w:r>
        <w:rPr>
          <w:spacing w:val="-6"/>
          <w:sz w:val="24"/>
        </w:rPr>
        <w:t>DC</w:t>
      </w:r>
      <w:r>
        <w:rPr>
          <w:spacing w:val="-9"/>
          <w:sz w:val="24"/>
        </w:rPr>
        <w:t xml:space="preserve"> </w:t>
      </w:r>
      <w:r>
        <w:rPr>
          <w:spacing w:val="-6"/>
          <w:sz w:val="24"/>
        </w:rPr>
        <w:t>operating</w:t>
      </w:r>
      <w:r>
        <w:rPr>
          <w:spacing w:val="-8"/>
          <w:sz w:val="24"/>
        </w:rPr>
        <w:t xml:space="preserve"> </w:t>
      </w:r>
      <w:r>
        <w:rPr>
          <w:spacing w:val="-6"/>
          <w:sz w:val="24"/>
        </w:rPr>
        <w:t>voltages</w:t>
      </w:r>
      <w:r>
        <w:rPr>
          <w:spacing w:val="-9"/>
          <w:sz w:val="24"/>
        </w:rPr>
        <w:t xml:space="preserve"> </w:t>
      </w:r>
      <w:r>
        <w:rPr>
          <w:spacing w:val="-5"/>
          <w:sz w:val="24"/>
        </w:rPr>
        <w:t>of</w:t>
      </w:r>
      <w:r>
        <w:rPr>
          <w:spacing w:val="-16"/>
          <w:sz w:val="24"/>
        </w:rPr>
        <w:t xml:space="preserve"> </w:t>
      </w:r>
      <w:r>
        <w:rPr>
          <w:spacing w:val="-5"/>
          <w:sz w:val="24"/>
        </w:rPr>
        <w:t>a</w:t>
      </w:r>
      <w:r>
        <w:rPr>
          <w:spacing w:val="-9"/>
          <w:sz w:val="24"/>
        </w:rPr>
        <w:t xml:space="preserve"> </w:t>
      </w:r>
      <w:r>
        <w:rPr>
          <w:spacing w:val="-5"/>
          <w:sz w:val="24"/>
        </w:rPr>
        <w:t>typical</w:t>
      </w:r>
      <w:r>
        <w:rPr>
          <w:spacing w:val="-17"/>
          <w:sz w:val="24"/>
        </w:rPr>
        <w:t xml:space="preserve"> </w:t>
      </w:r>
      <w:r>
        <w:rPr>
          <w:spacing w:val="-5"/>
          <w:sz w:val="24"/>
        </w:rPr>
        <w:t>JFET voltage</w:t>
      </w:r>
      <w:r>
        <w:rPr>
          <w:spacing w:val="-9"/>
          <w:sz w:val="24"/>
        </w:rPr>
        <w:t xml:space="preserve"> </w:t>
      </w:r>
      <w:r>
        <w:rPr>
          <w:spacing w:val="-5"/>
          <w:sz w:val="24"/>
        </w:rPr>
        <w:t>amplifier.</w:t>
      </w:r>
    </w:p>
    <w:p w:rsidR="00C35D8A" w:rsidRDefault="00C35D8A" w:rsidP="00617A6F">
      <w:pPr>
        <w:pStyle w:val="ListParagraph"/>
        <w:numPr>
          <w:ilvl w:val="0"/>
          <w:numId w:val="182"/>
        </w:numPr>
        <w:tabs>
          <w:tab w:val="left" w:pos="1241"/>
        </w:tabs>
        <w:spacing w:before="3"/>
        <w:jc w:val="both"/>
        <w:rPr>
          <w:sz w:val="24"/>
        </w:rPr>
      </w:pPr>
      <w:r>
        <w:rPr>
          <w:spacing w:val="-6"/>
          <w:sz w:val="24"/>
        </w:rPr>
        <w:t>Demonstrate</w:t>
      </w:r>
      <w:r>
        <w:rPr>
          <w:spacing w:val="-8"/>
          <w:sz w:val="24"/>
        </w:rPr>
        <w:t xml:space="preserve"> </w:t>
      </w:r>
      <w:r>
        <w:rPr>
          <w:spacing w:val="-6"/>
          <w:sz w:val="24"/>
        </w:rPr>
        <w:t>the</w:t>
      </w:r>
      <w:r>
        <w:rPr>
          <w:spacing w:val="-9"/>
          <w:sz w:val="24"/>
        </w:rPr>
        <w:t xml:space="preserve"> </w:t>
      </w:r>
      <w:r>
        <w:rPr>
          <w:spacing w:val="-6"/>
          <w:sz w:val="24"/>
        </w:rPr>
        <w:t>operation</w:t>
      </w:r>
      <w:r>
        <w:rPr>
          <w:spacing w:val="-12"/>
          <w:sz w:val="24"/>
        </w:rPr>
        <w:t xml:space="preserve"> </w:t>
      </w:r>
      <w:r>
        <w:rPr>
          <w:spacing w:val="-6"/>
          <w:sz w:val="24"/>
        </w:rPr>
        <w:t>and</w:t>
      </w:r>
      <w:r>
        <w:rPr>
          <w:spacing w:val="-7"/>
          <w:sz w:val="24"/>
        </w:rPr>
        <w:t xml:space="preserve"> </w:t>
      </w:r>
      <w:r>
        <w:rPr>
          <w:spacing w:val="-6"/>
          <w:sz w:val="24"/>
        </w:rPr>
        <w:t>determine</w:t>
      </w:r>
      <w:r>
        <w:rPr>
          <w:spacing w:val="-9"/>
          <w:sz w:val="24"/>
        </w:rPr>
        <w:t xml:space="preserve"> </w:t>
      </w:r>
      <w:r>
        <w:rPr>
          <w:spacing w:val="-5"/>
          <w:sz w:val="24"/>
        </w:rPr>
        <w:t>the</w:t>
      </w:r>
      <w:r>
        <w:rPr>
          <w:spacing w:val="-9"/>
          <w:sz w:val="24"/>
        </w:rPr>
        <w:t xml:space="preserve"> </w:t>
      </w:r>
      <w:r>
        <w:rPr>
          <w:spacing w:val="-5"/>
          <w:sz w:val="24"/>
        </w:rPr>
        <w:t>voltage</w:t>
      </w:r>
      <w:r>
        <w:rPr>
          <w:spacing w:val="-7"/>
          <w:sz w:val="24"/>
        </w:rPr>
        <w:t xml:space="preserve"> </w:t>
      </w:r>
      <w:r>
        <w:rPr>
          <w:spacing w:val="-5"/>
          <w:sz w:val="24"/>
        </w:rPr>
        <w:t>gain</w:t>
      </w:r>
      <w:r>
        <w:rPr>
          <w:spacing w:val="-11"/>
          <w:sz w:val="24"/>
        </w:rPr>
        <w:t xml:space="preserve"> </w:t>
      </w:r>
      <w:r>
        <w:rPr>
          <w:spacing w:val="-5"/>
          <w:sz w:val="24"/>
        </w:rPr>
        <w:t>of</w:t>
      </w:r>
      <w:r>
        <w:rPr>
          <w:spacing w:val="-16"/>
          <w:sz w:val="24"/>
        </w:rPr>
        <w:t xml:space="preserve"> </w:t>
      </w:r>
      <w:r>
        <w:rPr>
          <w:spacing w:val="-5"/>
          <w:sz w:val="24"/>
        </w:rPr>
        <w:t>a</w:t>
      </w:r>
      <w:r>
        <w:rPr>
          <w:spacing w:val="-9"/>
          <w:sz w:val="24"/>
        </w:rPr>
        <w:t xml:space="preserve"> </w:t>
      </w:r>
      <w:r>
        <w:rPr>
          <w:spacing w:val="-5"/>
          <w:sz w:val="24"/>
        </w:rPr>
        <w:t>typical</w:t>
      </w:r>
      <w:r>
        <w:rPr>
          <w:spacing w:val="-17"/>
          <w:sz w:val="24"/>
        </w:rPr>
        <w:t xml:space="preserve"> </w:t>
      </w:r>
      <w:r>
        <w:rPr>
          <w:spacing w:val="-5"/>
          <w:sz w:val="24"/>
        </w:rPr>
        <w:t>JFET voltage</w:t>
      </w:r>
      <w:r>
        <w:rPr>
          <w:spacing w:val="-9"/>
          <w:sz w:val="24"/>
        </w:rPr>
        <w:t xml:space="preserve"> </w:t>
      </w:r>
      <w:r>
        <w:rPr>
          <w:spacing w:val="-5"/>
          <w:sz w:val="24"/>
        </w:rPr>
        <w:t>amplifier.</w:t>
      </w:r>
    </w:p>
    <w:p w:rsidR="00C35D8A" w:rsidRDefault="00C35D8A" w:rsidP="00617A6F">
      <w:pPr>
        <w:pStyle w:val="ListParagraph"/>
        <w:numPr>
          <w:ilvl w:val="0"/>
          <w:numId w:val="182"/>
        </w:numPr>
        <w:tabs>
          <w:tab w:val="left" w:pos="1240"/>
          <w:tab w:val="left" w:pos="1241"/>
        </w:tabs>
        <w:spacing w:before="2" w:line="242" w:lineRule="auto"/>
        <w:ind w:right="875"/>
        <w:rPr>
          <w:sz w:val="24"/>
        </w:rPr>
      </w:pPr>
      <w:r>
        <w:rPr>
          <w:spacing w:val="-2"/>
          <w:sz w:val="24"/>
        </w:rPr>
        <w:t>Demonstrate</w:t>
      </w:r>
      <w:r>
        <w:rPr>
          <w:spacing w:val="-8"/>
          <w:sz w:val="24"/>
        </w:rPr>
        <w:t xml:space="preserve"> </w:t>
      </w:r>
      <w:r>
        <w:rPr>
          <w:spacing w:val="-2"/>
          <w:sz w:val="24"/>
        </w:rPr>
        <w:t>and</w:t>
      </w:r>
      <w:r>
        <w:rPr>
          <w:spacing w:val="-8"/>
          <w:sz w:val="24"/>
        </w:rPr>
        <w:t xml:space="preserve"> </w:t>
      </w:r>
      <w:r>
        <w:rPr>
          <w:spacing w:val="-1"/>
          <w:sz w:val="24"/>
        </w:rPr>
        <w:t>measure</w:t>
      </w:r>
      <w:r>
        <w:rPr>
          <w:spacing w:val="-8"/>
          <w:sz w:val="24"/>
        </w:rPr>
        <w:t xml:space="preserve"> </w:t>
      </w:r>
      <w:r>
        <w:rPr>
          <w:spacing w:val="-1"/>
          <w:sz w:val="24"/>
        </w:rPr>
        <w:t>the</w:t>
      </w:r>
      <w:r>
        <w:rPr>
          <w:spacing w:val="-8"/>
          <w:sz w:val="24"/>
        </w:rPr>
        <w:t xml:space="preserve"> </w:t>
      </w:r>
      <w:r>
        <w:rPr>
          <w:spacing w:val="-1"/>
          <w:sz w:val="24"/>
        </w:rPr>
        <w:t>Zero</w:t>
      </w:r>
      <w:r>
        <w:rPr>
          <w:spacing w:val="-4"/>
          <w:sz w:val="24"/>
        </w:rPr>
        <w:t xml:space="preserve"> </w:t>
      </w:r>
      <w:r>
        <w:rPr>
          <w:spacing w:val="-1"/>
          <w:sz w:val="24"/>
        </w:rPr>
        <w:t>bias</w:t>
      </w:r>
      <w:r>
        <w:rPr>
          <w:spacing w:val="-8"/>
          <w:sz w:val="24"/>
        </w:rPr>
        <w:t xml:space="preserve"> </w:t>
      </w:r>
      <w:r>
        <w:rPr>
          <w:spacing w:val="-1"/>
          <w:sz w:val="24"/>
        </w:rPr>
        <w:t>characteristics</w:t>
      </w:r>
      <w:r>
        <w:rPr>
          <w:spacing w:val="-9"/>
          <w:sz w:val="24"/>
        </w:rPr>
        <w:t xml:space="preserve"> </w:t>
      </w:r>
      <w:r>
        <w:rPr>
          <w:spacing w:val="-1"/>
          <w:sz w:val="24"/>
        </w:rPr>
        <w:t>of</w:t>
      </w:r>
      <w:r>
        <w:rPr>
          <w:spacing w:val="-13"/>
          <w:sz w:val="24"/>
        </w:rPr>
        <w:t xml:space="preserve"> </w:t>
      </w:r>
      <w:r>
        <w:rPr>
          <w:spacing w:val="-1"/>
          <w:sz w:val="24"/>
        </w:rPr>
        <w:t>a</w:t>
      </w:r>
      <w:r>
        <w:rPr>
          <w:spacing w:val="-8"/>
          <w:sz w:val="24"/>
        </w:rPr>
        <w:t xml:space="preserve"> </w:t>
      </w:r>
      <w:r>
        <w:rPr>
          <w:spacing w:val="-1"/>
          <w:sz w:val="24"/>
        </w:rPr>
        <w:t>metal</w:t>
      </w:r>
      <w:r>
        <w:rPr>
          <w:spacing w:val="-13"/>
          <w:sz w:val="24"/>
        </w:rPr>
        <w:t xml:space="preserve"> </w:t>
      </w:r>
      <w:r>
        <w:rPr>
          <w:spacing w:val="-1"/>
          <w:sz w:val="24"/>
        </w:rPr>
        <w:t>oxide</w:t>
      </w:r>
      <w:r>
        <w:rPr>
          <w:spacing w:val="-8"/>
          <w:sz w:val="24"/>
        </w:rPr>
        <w:t xml:space="preserve"> </w:t>
      </w:r>
      <w:r>
        <w:rPr>
          <w:spacing w:val="-1"/>
          <w:sz w:val="24"/>
        </w:rPr>
        <w:t>semiconductor</w:t>
      </w:r>
      <w:r>
        <w:rPr>
          <w:spacing w:val="-9"/>
          <w:sz w:val="24"/>
        </w:rPr>
        <w:t xml:space="preserve"> </w:t>
      </w:r>
      <w:r>
        <w:rPr>
          <w:spacing w:val="-1"/>
          <w:sz w:val="24"/>
        </w:rPr>
        <w:t>field</w:t>
      </w:r>
      <w:r>
        <w:rPr>
          <w:spacing w:val="-57"/>
          <w:sz w:val="24"/>
        </w:rPr>
        <w:t xml:space="preserve"> </w:t>
      </w:r>
      <w:r>
        <w:rPr>
          <w:sz w:val="24"/>
        </w:rPr>
        <w:t>effect</w:t>
      </w:r>
      <w:r>
        <w:rPr>
          <w:spacing w:val="-4"/>
          <w:sz w:val="24"/>
        </w:rPr>
        <w:t xml:space="preserve"> </w:t>
      </w:r>
      <w:r>
        <w:rPr>
          <w:sz w:val="24"/>
        </w:rPr>
        <w:t>transistor</w:t>
      </w:r>
      <w:r>
        <w:rPr>
          <w:spacing w:val="-7"/>
          <w:sz w:val="24"/>
        </w:rPr>
        <w:t xml:space="preserve"> </w:t>
      </w:r>
      <w:r>
        <w:rPr>
          <w:sz w:val="24"/>
        </w:rPr>
        <w:t>(MOSFET).</w:t>
      </w:r>
    </w:p>
    <w:p w:rsidR="00C35D8A" w:rsidRDefault="00C35D8A" w:rsidP="00617A6F">
      <w:pPr>
        <w:pStyle w:val="ListParagraph"/>
        <w:numPr>
          <w:ilvl w:val="0"/>
          <w:numId w:val="182"/>
        </w:numPr>
        <w:tabs>
          <w:tab w:val="left" w:pos="1240"/>
          <w:tab w:val="left" w:pos="1241"/>
        </w:tabs>
        <w:spacing w:before="0" w:line="242" w:lineRule="auto"/>
        <w:ind w:right="871"/>
        <w:rPr>
          <w:sz w:val="24"/>
        </w:rPr>
      </w:pPr>
      <w:r>
        <w:rPr>
          <w:spacing w:val="-3"/>
          <w:sz w:val="24"/>
        </w:rPr>
        <w:t>Demonstrate and</w:t>
      </w:r>
      <w:r>
        <w:rPr>
          <w:spacing w:val="-2"/>
          <w:sz w:val="24"/>
        </w:rPr>
        <w:t xml:space="preserve"> </w:t>
      </w:r>
      <w:r>
        <w:rPr>
          <w:spacing w:val="-3"/>
          <w:sz w:val="24"/>
        </w:rPr>
        <w:t>measure the depletion</w:t>
      </w:r>
      <w:r>
        <w:rPr>
          <w:spacing w:val="-10"/>
          <w:sz w:val="24"/>
        </w:rPr>
        <w:t xml:space="preserve"> </w:t>
      </w:r>
      <w:r>
        <w:rPr>
          <w:spacing w:val="-3"/>
          <w:sz w:val="24"/>
        </w:rPr>
        <w:t>mode</w:t>
      </w:r>
      <w:r>
        <w:rPr>
          <w:spacing w:val="-7"/>
          <w:sz w:val="24"/>
        </w:rPr>
        <w:t xml:space="preserve"> </w:t>
      </w:r>
      <w:r>
        <w:rPr>
          <w:spacing w:val="-3"/>
          <w:sz w:val="24"/>
        </w:rPr>
        <w:t>characteristics</w:t>
      </w:r>
      <w:r>
        <w:rPr>
          <w:spacing w:val="-8"/>
          <w:sz w:val="24"/>
        </w:rPr>
        <w:t xml:space="preserve"> </w:t>
      </w:r>
      <w:r>
        <w:rPr>
          <w:spacing w:val="-2"/>
          <w:sz w:val="24"/>
        </w:rPr>
        <w:t>of</w:t>
      </w:r>
      <w:r>
        <w:rPr>
          <w:spacing w:val="-12"/>
          <w:sz w:val="24"/>
        </w:rPr>
        <w:t xml:space="preserve"> </w:t>
      </w:r>
      <w:r>
        <w:rPr>
          <w:spacing w:val="-2"/>
          <w:sz w:val="24"/>
        </w:rPr>
        <w:t>a</w:t>
      </w:r>
      <w:r>
        <w:rPr>
          <w:spacing w:val="-7"/>
          <w:sz w:val="24"/>
        </w:rPr>
        <w:t xml:space="preserve"> </w:t>
      </w:r>
      <w:r>
        <w:rPr>
          <w:spacing w:val="-2"/>
          <w:sz w:val="24"/>
        </w:rPr>
        <w:t>metal</w:t>
      </w:r>
      <w:r>
        <w:rPr>
          <w:spacing w:val="-13"/>
          <w:sz w:val="24"/>
        </w:rPr>
        <w:t xml:space="preserve"> </w:t>
      </w:r>
      <w:r>
        <w:rPr>
          <w:spacing w:val="-2"/>
          <w:sz w:val="24"/>
        </w:rPr>
        <w:t>oxide</w:t>
      </w:r>
      <w:r>
        <w:rPr>
          <w:spacing w:val="-6"/>
          <w:sz w:val="24"/>
        </w:rPr>
        <w:t xml:space="preserve"> </w:t>
      </w:r>
      <w:r>
        <w:rPr>
          <w:spacing w:val="-2"/>
          <w:sz w:val="24"/>
        </w:rPr>
        <w:t>semiconductor</w:t>
      </w:r>
      <w:r>
        <w:rPr>
          <w:spacing w:val="-57"/>
          <w:sz w:val="24"/>
        </w:rPr>
        <w:t xml:space="preserve"> </w:t>
      </w:r>
      <w:r>
        <w:rPr>
          <w:sz w:val="24"/>
        </w:rPr>
        <w:t>field</w:t>
      </w:r>
      <w:r>
        <w:rPr>
          <w:spacing w:val="-10"/>
          <w:sz w:val="24"/>
        </w:rPr>
        <w:t xml:space="preserve"> </w:t>
      </w:r>
      <w:r>
        <w:rPr>
          <w:sz w:val="24"/>
        </w:rPr>
        <w:t>effect</w:t>
      </w:r>
      <w:r>
        <w:rPr>
          <w:spacing w:val="-4"/>
          <w:sz w:val="24"/>
        </w:rPr>
        <w:t xml:space="preserve"> </w:t>
      </w:r>
      <w:r>
        <w:rPr>
          <w:sz w:val="24"/>
        </w:rPr>
        <w:t>transistor</w:t>
      </w:r>
      <w:r>
        <w:rPr>
          <w:spacing w:val="-8"/>
          <w:sz w:val="24"/>
        </w:rPr>
        <w:t xml:space="preserve"> </w:t>
      </w:r>
      <w:r>
        <w:rPr>
          <w:sz w:val="24"/>
        </w:rPr>
        <w:t>(MOSFET).</w:t>
      </w:r>
    </w:p>
    <w:p w:rsidR="00C35D8A" w:rsidRDefault="00C35D8A" w:rsidP="00617A6F">
      <w:pPr>
        <w:pStyle w:val="ListParagraph"/>
        <w:numPr>
          <w:ilvl w:val="0"/>
          <w:numId w:val="182"/>
        </w:numPr>
        <w:tabs>
          <w:tab w:val="left" w:pos="1240"/>
          <w:tab w:val="left" w:pos="1241"/>
        </w:tabs>
        <w:spacing w:before="0" w:line="275" w:lineRule="exact"/>
        <w:rPr>
          <w:sz w:val="24"/>
        </w:rPr>
      </w:pPr>
      <w:r>
        <w:rPr>
          <w:spacing w:val="-6"/>
          <w:sz w:val="24"/>
        </w:rPr>
        <w:t>Measure</w:t>
      </w:r>
      <w:r>
        <w:rPr>
          <w:spacing w:val="-9"/>
          <w:sz w:val="24"/>
        </w:rPr>
        <w:t xml:space="preserve"> </w:t>
      </w:r>
      <w:r>
        <w:rPr>
          <w:spacing w:val="-6"/>
          <w:sz w:val="24"/>
        </w:rPr>
        <w:t>the</w:t>
      </w:r>
      <w:r>
        <w:rPr>
          <w:spacing w:val="-8"/>
          <w:sz w:val="24"/>
        </w:rPr>
        <w:t xml:space="preserve"> </w:t>
      </w:r>
      <w:r>
        <w:rPr>
          <w:spacing w:val="-6"/>
          <w:sz w:val="24"/>
        </w:rPr>
        <w:t>DC</w:t>
      </w:r>
      <w:r>
        <w:rPr>
          <w:spacing w:val="-9"/>
          <w:sz w:val="24"/>
        </w:rPr>
        <w:t xml:space="preserve"> </w:t>
      </w:r>
      <w:r>
        <w:rPr>
          <w:spacing w:val="-6"/>
          <w:sz w:val="24"/>
        </w:rPr>
        <w:t>operating</w:t>
      </w:r>
      <w:r>
        <w:rPr>
          <w:spacing w:val="-7"/>
          <w:sz w:val="24"/>
        </w:rPr>
        <w:t xml:space="preserve"> </w:t>
      </w:r>
      <w:r>
        <w:rPr>
          <w:spacing w:val="-5"/>
          <w:sz w:val="24"/>
        </w:rPr>
        <w:t>voltage</w:t>
      </w:r>
      <w:r>
        <w:rPr>
          <w:spacing w:val="-9"/>
          <w:sz w:val="24"/>
        </w:rPr>
        <w:t xml:space="preserve"> </w:t>
      </w:r>
      <w:r>
        <w:rPr>
          <w:spacing w:val="-5"/>
          <w:sz w:val="24"/>
        </w:rPr>
        <w:t>of</w:t>
      </w:r>
      <w:r>
        <w:rPr>
          <w:spacing w:val="-15"/>
          <w:sz w:val="24"/>
        </w:rPr>
        <w:t xml:space="preserve"> </w:t>
      </w:r>
      <w:r>
        <w:rPr>
          <w:spacing w:val="-5"/>
          <w:sz w:val="24"/>
        </w:rPr>
        <w:t>a</w:t>
      </w:r>
      <w:r>
        <w:rPr>
          <w:spacing w:val="-9"/>
          <w:sz w:val="24"/>
        </w:rPr>
        <w:t xml:space="preserve"> </w:t>
      </w:r>
      <w:r>
        <w:rPr>
          <w:spacing w:val="-5"/>
          <w:sz w:val="24"/>
        </w:rPr>
        <w:t>MOSFET voltage</w:t>
      </w:r>
      <w:r>
        <w:rPr>
          <w:spacing w:val="-9"/>
          <w:sz w:val="24"/>
        </w:rPr>
        <w:t xml:space="preserve"> </w:t>
      </w:r>
      <w:r>
        <w:rPr>
          <w:spacing w:val="-5"/>
          <w:sz w:val="24"/>
        </w:rPr>
        <w:t>amplifier.</w:t>
      </w:r>
    </w:p>
    <w:p w:rsidR="00C35D8A" w:rsidRDefault="00C35D8A" w:rsidP="00617A6F">
      <w:pPr>
        <w:pStyle w:val="ListParagraph"/>
        <w:numPr>
          <w:ilvl w:val="0"/>
          <w:numId w:val="182"/>
        </w:numPr>
        <w:tabs>
          <w:tab w:val="left" w:pos="1240"/>
          <w:tab w:val="left" w:pos="1241"/>
        </w:tabs>
        <w:spacing w:before="3"/>
        <w:rPr>
          <w:sz w:val="24"/>
        </w:rPr>
      </w:pPr>
      <w:r>
        <w:rPr>
          <w:spacing w:val="-6"/>
          <w:sz w:val="24"/>
        </w:rPr>
        <w:t>Measure</w:t>
      </w:r>
      <w:r>
        <w:rPr>
          <w:spacing w:val="-9"/>
          <w:sz w:val="24"/>
        </w:rPr>
        <w:t xml:space="preserve"> </w:t>
      </w:r>
      <w:r>
        <w:rPr>
          <w:spacing w:val="-5"/>
          <w:sz w:val="24"/>
        </w:rPr>
        <w:t>the</w:t>
      </w:r>
      <w:r>
        <w:rPr>
          <w:spacing w:val="-9"/>
          <w:sz w:val="24"/>
        </w:rPr>
        <w:t xml:space="preserve"> </w:t>
      </w:r>
      <w:r>
        <w:rPr>
          <w:spacing w:val="-5"/>
          <w:sz w:val="24"/>
        </w:rPr>
        <w:t>DC</w:t>
      </w:r>
      <w:r>
        <w:rPr>
          <w:spacing w:val="-8"/>
          <w:sz w:val="24"/>
        </w:rPr>
        <w:t xml:space="preserve"> </w:t>
      </w:r>
      <w:r>
        <w:rPr>
          <w:spacing w:val="-5"/>
          <w:sz w:val="24"/>
        </w:rPr>
        <w:t>operating</w:t>
      </w:r>
      <w:r>
        <w:rPr>
          <w:spacing w:val="-8"/>
          <w:sz w:val="24"/>
        </w:rPr>
        <w:t xml:space="preserve"> </w:t>
      </w:r>
      <w:r>
        <w:rPr>
          <w:spacing w:val="-5"/>
          <w:sz w:val="24"/>
        </w:rPr>
        <w:t>voltages</w:t>
      </w:r>
      <w:r>
        <w:rPr>
          <w:spacing w:val="-9"/>
          <w:sz w:val="24"/>
        </w:rPr>
        <w:t xml:space="preserve"> </w:t>
      </w:r>
      <w:r>
        <w:rPr>
          <w:spacing w:val="-5"/>
          <w:sz w:val="24"/>
        </w:rPr>
        <w:t>of</w:t>
      </w:r>
      <w:r>
        <w:rPr>
          <w:spacing w:val="-16"/>
          <w:sz w:val="24"/>
        </w:rPr>
        <w:t xml:space="preserve"> </w:t>
      </w:r>
      <w:r>
        <w:rPr>
          <w:spacing w:val="-5"/>
          <w:sz w:val="24"/>
        </w:rPr>
        <w:t>a</w:t>
      </w:r>
      <w:r>
        <w:rPr>
          <w:spacing w:val="-8"/>
          <w:sz w:val="24"/>
        </w:rPr>
        <w:t xml:space="preserve"> </w:t>
      </w:r>
      <w:r>
        <w:rPr>
          <w:spacing w:val="-5"/>
          <w:sz w:val="24"/>
        </w:rPr>
        <w:t>Dual</w:t>
      </w:r>
      <w:r>
        <w:rPr>
          <w:spacing w:val="-17"/>
          <w:sz w:val="24"/>
        </w:rPr>
        <w:t xml:space="preserve"> </w:t>
      </w:r>
      <w:r>
        <w:rPr>
          <w:spacing w:val="-5"/>
          <w:sz w:val="24"/>
        </w:rPr>
        <w:t>gate</w:t>
      </w:r>
      <w:r>
        <w:rPr>
          <w:spacing w:val="-7"/>
          <w:sz w:val="24"/>
        </w:rPr>
        <w:t xml:space="preserve"> </w:t>
      </w:r>
      <w:r>
        <w:rPr>
          <w:spacing w:val="-5"/>
          <w:sz w:val="24"/>
        </w:rPr>
        <w:t>MOSFET</w:t>
      </w:r>
      <w:r>
        <w:rPr>
          <w:spacing w:val="-6"/>
          <w:sz w:val="24"/>
        </w:rPr>
        <w:t xml:space="preserve"> </w:t>
      </w:r>
      <w:r>
        <w:rPr>
          <w:spacing w:val="-5"/>
          <w:sz w:val="24"/>
        </w:rPr>
        <w:t>RF</w:t>
      </w:r>
      <w:r>
        <w:rPr>
          <w:spacing w:val="-12"/>
          <w:sz w:val="24"/>
        </w:rPr>
        <w:t xml:space="preserve"> </w:t>
      </w:r>
      <w:r>
        <w:rPr>
          <w:spacing w:val="-5"/>
          <w:sz w:val="24"/>
        </w:rPr>
        <w:t>amplifier.</w:t>
      </w:r>
    </w:p>
    <w:p w:rsidR="00C35D8A" w:rsidRDefault="00C35D8A" w:rsidP="00617A6F">
      <w:pPr>
        <w:pStyle w:val="ListParagraph"/>
        <w:numPr>
          <w:ilvl w:val="0"/>
          <w:numId w:val="182"/>
        </w:numPr>
        <w:tabs>
          <w:tab w:val="left" w:pos="1240"/>
          <w:tab w:val="left" w:pos="1241"/>
        </w:tabs>
        <w:spacing w:before="2"/>
        <w:rPr>
          <w:sz w:val="24"/>
        </w:rPr>
      </w:pPr>
      <w:r>
        <w:rPr>
          <w:spacing w:val="-6"/>
          <w:sz w:val="24"/>
        </w:rPr>
        <w:t>Test</w:t>
      </w:r>
      <w:r>
        <w:rPr>
          <w:spacing w:val="-2"/>
          <w:sz w:val="24"/>
        </w:rPr>
        <w:t xml:space="preserve"> </w:t>
      </w:r>
      <w:r>
        <w:rPr>
          <w:spacing w:val="-6"/>
          <w:sz w:val="24"/>
        </w:rPr>
        <w:t>a</w:t>
      </w:r>
      <w:r>
        <w:rPr>
          <w:spacing w:val="-9"/>
          <w:sz w:val="24"/>
        </w:rPr>
        <w:t xml:space="preserve"> </w:t>
      </w:r>
      <w:r>
        <w:rPr>
          <w:spacing w:val="-6"/>
          <w:sz w:val="24"/>
        </w:rPr>
        <w:t>silicon</w:t>
      </w:r>
      <w:r>
        <w:rPr>
          <w:spacing w:val="-12"/>
          <w:sz w:val="24"/>
        </w:rPr>
        <w:t xml:space="preserve"> </w:t>
      </w:r>
      <w:r>
        <w:rPr>
          <w:spacing w:val="-6"/>
          <w:sz w:val="24"/>
        </w:rPr>
        <w:t>controlled</w:t>
      </w:r>
      <w:r>
        <w:rPr>
          <w:spacing w:val="-8"/>
          <w:sz w:val="24"/>
        </w:rPr>
        <w:t xml:space="preserve"> </w:t>
      </w:r>
      <w:r>
        <w:rPr>
          <w:spacing w:val="-6"/>
          <w:sz w:val="24"/>
        </w:rPr>
        <w:t>rectifier (SCR) using</w:t>
      </w:r>
      <w:r>
        <w:rPr>
          <w:spacing w:val="-8"/>
          <w:sz w:val="24"/>
        </w:rPr>
        <w:t xml:space="preserve"> </w:t>
      </w:r>
      <w:r>
        <w:rPr>
          <w:spacing w:val="-6"/>
          <w:sz w:val="24"/>
        </w:rPr>
        <w:t>an</w:t>
      </w:r>
      <w:r>
        <w:rPr>
          <w:spacing w:val="-12"/>
          <w:sz w:val="24"/>
        </w:rPr>
        <w:t xml:space="preserve"> </w:t>
      </w:r>
      <w:r>
        <w:rPr>
          <w:spacing w:val="-6"/>
          <w:sz w:val="24"/>
        </w:rPr>
        <w:t>Ohmmeter.</w:t>
      </w:r>
    </w:p>
    <w:p w:rsidR="00C35D8A" w:rsidRDefault="00C35D8A" w:rsidP="00617A6F">
      <w:pPr>
        <w:pStyle w:val="ListParagraph"/>
        <w:numPr>
          <w:ilvl w:val="0"/>
          <w:numId w:val="182"/>
        </w:numPr>
        <w:tabs>
          <w:tab w:val="left" w:pos="1240"/>
          <w:tab w:val="left" w:pos="1241"/>
        </w:tabs>
        <w:spacing w:before="2"/>
        <w:rPr>
          <w:sz w:val="24"/>
        </w:rPr>
      </w:pPr>
      <w:r>
        <w:rPr>
          <w:spacing w:val="-5"/>
          <w:sz w:val="24"/>
        </w:rPr>
        <w:t>Demonstrate</w:t>
      </w:r>
      <w:r>
        <w:rPr>
          <w:spacing w:val="-8"/>
          <w:sz w:val="24"/>
        </w:rPr>
        <w:t xml:space="preserve"> </w:t>
      </w:r>
      <w:r>
        <w:rPr>
          <w:spacing w:val="-5"/>
          <w:sz w:val="24"/>
        </w:rPr>
        <w:t>the</w:t>
      </w:r>
      <w:r>
        <w:rPr>
          <w:spacing w:val="-9"/>
          <w:sz w:val="24"/>
        </w:rPr>
        <w:t xml:space="preserve"> </w:t>
      </w:r>
      <w:r>
        <w:rPr>
          <w:spacing w:val="-5"/>
          <w:sz w:val="24"/>
        </w:rPr>
        <w:t>effect</w:t>
      </w:r>
      <w:r>
        <w:rPr>
          <w:spacing w:val="-2"/>
          <w:sz w:val="24"/>
        </w:rPr>
        <w:t xml:space="preserve"> </w:t>
      </w:r>
      <w:r>
        <w:rPr>
          <w:spacing w:val="-5"/>
          <w:sz w:val="24"/>
        </w:rPr>
        <w:t>of</w:t>
      </w:r>
      <w:r>
        <w:rPr>
          <w:spacing w:val="-16"/>
          <w:sz w:val="24"/>
        </w:rPr>
        <w:t xml:space="preserve"> </w:t>
      </w:r>
      <w:r>
        <w:rPr>
          <w:spacing w:val="-5"/>
          <w:sz w:val="24"/>
        </w:rPr>
        <w:t>Negative</w:t>
      </w:r>
      <w:r>
        <w:rPr>
          <w:spacing w:val="-9"/>
          <w:sz w:val="24"/>
        </w:rPr>
        <w:t xml:space="preserve"> </w:t>
      </w:r>
      <w:r>
        <w:rPr>
          <w:spacing w:val="-5"/>
          <w:sz w:val="24"/>
        </w:rPr>
        <w:t>gate</w:t>
      </w:r>
      <w:r>
        <w:rPr>
          <w:spacing w:val="-7"/>
          <w:sz w:val="24"/>
        </w:rPr>
        <w:t xml:space="preserve"> </w:t>
      </w:r>
      <w:r>
        <w:rPr>
          <w:spacing w:val="-5"/>
          <w:sz w:val="24"/>
        </w:rPr>
        <w:t>current</w:t>
      </w:r>
      <w:r>
        <w:rPr>
          <w:spacing w:val="-2"/>
          <w:sz w:val="24"/>
        </w:rPr>
        <w:t xml:space="preserve"> </w:t>
      </w:r>
      <w:r>
        <w:rPr>
          <w:spacing w:val="-5"/>
          <w:sz w:val="24"/>
        </w:rPr>
        <w:t>in</w:t>
      </w:r>
      <w:r>
        <w:rPr>
          <w:spacing w:val="-12"/>
          <w:sz w:val="24"/>
        </w:rPr>
        <w:t xml:space="preserve"> </w:t>
      </w:r>
      <w:r>
        <w:rPr>
          <w:spacing w:val="-4"/>
          <w:sz w:val="24"/>
        </w:rPr>
        <w:t>an</w:t>
      </w:r>
      <w:r>
        <w:rPr>
          <w:spacing w:val="-12"/>
          <w:sz w:val="24"/>
        </w:rPr>
        <w:t xml:space="preserve"> </w:t>
      </w:r>
      <w:r>
        <w:rPr>
          <w:spacing w:val="-4"/>
          <w:sz w:val="24"/>
        </w:rPr>
        <w:t>SCR.</w:t>
      </w:r>
    </w:p>
    <w:p w:rsidR="00C35D8A" w:rsidRDefault="00C35D8A" w:rsidP="00617A6F">
      <w:pPr>
        <w:pStyle w:val="ListParagraph"/>
        <w:numPr>
          <w:ilvl w:val="0"/>
          <w:numId w:val="182"/>
        </w:numPr>
        <w:tabs>
          <w:tab w:val="left" w:pos="1240"/>
          <w:tab w:val="left" w:pos="1241"/>
        </w:tabs>
        <w:spacing w:before="3" w:line="242" w:lineRule="auto"/>
        <w:ind w:right="875"/>
        <w:rPr>
          <w:sz w:val="24"/>
        </w:rPr>
      </w:pPr>
      <w:r>
        <w:rPr>
          <w:sz w:val="24"/>
        </w:rPr>
        <w:t>Verify</w:t>
      </w:r>
      <w:r>
        <w:rPr>
          <w:spacing w:val="4"/>
          <w:sz w:val="24"/>
        </w:rPr>
        <w:t xml:space="preserve"> </w:t>
      </w:r>
      <w:r>
        <w:rPr>
          <w:sz w:val="24"/>
        </w:rPr>
        <w:t>that</w:t>
      </w:r>
      <w:r>
        <w:rPr>
          <w:spacing w:val="17"/>
          <w:sz w:val="24"/>
        </w:rPr>
        <w:t xml:space="preserve"> </w:t>
      </w:r>
      <w:r>
        <w:rPr>
          <w:sz w:val="24"/>
        </w:rPr>
        <w:t>an</w:t>
      </w:r>
      <w:r>
        <w:rPr>
          <w:spacing w:val="8"/>
          <w:sz w:val="24"/>
        </w:rPr>
        <w:t xml:space="preserve"> </w:t>
      </w:r>
      <w:r>
        <w:rPr>
          <w:sz w:val="24"/>
        </w:rPr>
        <w:t>SCR</w:t>
      </w:r>
      <w:r>
        <w:rPr>
          <w:spacing w:val="7"/>
          <w:sz w:val="24"/>
        </w:rPr>
        <w:t xml:space="preserve"> </w:t>
      </w:r>
      <w:r>
        <w:rPr>
          <w:sz w:val="24"/>
        </w:rPr>
        <w:t>operates</w:t>
      </w:r>
      <w:r>
        <w:rPr>
          <w:spacing w:val="6"/>
          <w:sz w:val="24"/>
        </w:rPr>
        <w:t xml:space="preserve"> </w:t>
      </w:r>
      <w:r>
        <w:rPr>
          <w:sz w:val="24"/>
        </w:rPr>
        <w:t>as</w:t>
      </w:r>
      <w:r>
        <w:rPr>
          <w:spacing w:val="7"/>
          <w:sz w:val="24"/>
        </w:rPr>
        <w:t xml:space="preserve"> </w:t>
      </w:r>
      <w:r>
        <w:rPr>
          <w:sz w:val="24"/>
        </w:rPr>
        <w:t>a</w:t>
      </w:r>
      <w:r>
        <w:rPr>
          <w:spacing w:val="8"/>
          <w:sz w:val="24"/>
        </w:rPr>
        <w:t xml:space="preserve"> </w:t>
      </w:r>
      <w:r>
        <w:rPr>
          <w:sz w:val="24"/>
        </w:rPr>
        <w:t>semiconductor</w:t>
      </w:r>
      <w:r>
        <w:rPr>
          <w:spacing w:val="10"/>
          <w:sz w:val="24"/>
        </w:rPr>
        <w:t xml:space="preserve"> </w:t>
      </w:r>
      <w:r>
        <w:rPr>
          <w:sz w:val="24"/>
        </w:rPr>
        <w:t>switch</w:t>
      </w:r>
      <w:r>
        <w:rPr>
          <w:spacing w:val="5"/>
          <w:sz w:val="24"/>
        </w:rPr>
        <w:t xml:space="preserve"> </w:t>
      </w:r>
      <w:r>
        <w:rPr>
          <w:sz w:val="24"/>
        </w:rPr>
        <w:t>by</w:t>
      </w:r>
      <w:r>
        <w:rPr>
          <w:spacing w:val="1"/>
          <w:sz w:val="24"/>
        </w:rPr>
        <w:t xml:space="preserve"> </w:t>
      </w:r>
      <w:r>
        <w:rPr>
          <w:sz w:val="24"/>
        </w:rPr>
        <w:t>using</w:t>
      </w:r>
      <w:r>
        <w:rPr>
          <w:spacing w:val="8"/>
          <w:sz w:val="24"/>
        </w:rPr>
        <w:t xml:space="preserve"> </w:t>
      </w:r>
      <w:r>
        <w:rPr>
          <w:sz w:val="24"/>
        </w:rPr>
        <w:t>it</w:t>
      </w:r>
      <w:r>
        <w:rPr>
          <w:spacing w:val="12"/>
          <w:sz w:val="24"/>
        </w:rPr>
        <w:t xml:space="preserve"> </w:t>
      </w:r>
      <w:r>
        <w:rPr>
          <w:sz w:val="24"/>
        </w:rPr>
        <w:t>to</w:t>
      </w:r>
      <w:r>
        <w:rPr>
          <w:spacing w:val="13"/>
          <w:sz w:val="24"/>
        </w:rPr>
        <w:t xml:space="preserve"> </w:t>
      </w:r>
      <w:r>
        <w:rPr>
          <w:sz w:val="24"/>
        </w:rPr>
        <w:t>control</w:t>
      </w:r>
      <w:r>
        <w:rPr>
          <w:spacing w:val="1"/>
          <w:sz w:val="24"/>
        </w:rPr>
        <w:t xml:space="preserve"> </w:t>
      </w:r>
      <w:r>
        <w:rPr>
          <w:sz w:val="24"/>
        </w:rPr>
        <w:t>DC</w:t>
      </w:r>
      <w:r>
        <w:rPr>
          <w:spacing w:val="7"/>
          <w:sz w:val="24"/>
        </w:rPr>
        <w:t xml:space="preserve"> </w:t>
      </w:r>
      <w:r>
        <w:rPr>
          <w:sz w:val="24"/>
        </w:rPr>
        <w:t>voltage</w:t>
      </w:r>
      <w:r>
        <w:rPr>
          <w:spacing w:val="-57"/>
          <w:sz w:val="24"/>
        </w:rPr>
        <w:t xml:space="preserve"> </w:t>
      </w:r>
      <w:r>
        <w:rPr>
          <w:sz w:val="24"/>
        </w:rPr>
        <w:t>applied</w:t>
      </w:r>
      <w:r>
        <w:rPr>
          <w:spacing w:val="-9"/>
          <w:sz w:val="24"/>
        </w:rPr>
        <w:t xml:space="preserve"> </w:t>
      </w:r>
      <w:r>
        <w:rPr>
          <w:sz w:val="24"/>
        </w:rPr>
        <w:t>to</w:t>
      </w:r>
      <w:r>
        <w:rPr>
          <w:spacing w:val="-3"/>
          <w:sz w:val="24"/>
        </w:rPr>
        <w:t xml:space="preserve"> </w:t>
      </w:r>
      <w:r>
        <w:rPr>
          <w:sz w:val="24"/>
        </w:rPr>
        <w:t>a</w:t>
      </w:r>
      <w:r>
        <w:rPr>
          <w:spacing w:val="-9"/>
          <w:sz w:val="24"/>
        </w:rPr>
        <w:t xml:space="preserve"> </w:t>
      </w:r>
      <w:r>
        <w:rPr>
          <w:sz w:val="24"/>
        </w:rPr>
        <w:t>load.</w:t>
      </w:r>
    </w:p>
    <w:p w:rsidR="00C35D8A" w:rsidRDefault="00C35D8A" w:rsidP="00617A6F">
      <w:pPr>
        <w:pStyle w:val="ListParagraph"/>
        <w:numPr>
          <w:ilvl w:val="0"/>
          <w:numId w:val="182"/>
        </w:numPr>
        <w:tabs>
          <w:tab w:val="left" w:pos="1240"/>
          <w:tab w:val="left" w:pos="1241"/>
        </w:tabs>
        <w:spacing w:before="0" w:line="275" w:lineRule="exact"/>
        <w:rPr>
          <w:sz w:val="24"/>
        </w:rPr>
      </w:pPr>
      <w:r>
        <w:rPr>
          <w:spacing w:val="-6"/>
          <w:sz w:val="24"/>
        </w:rPr>
        <w:t>Familiarize</w:t>
      </w:r>
      <w:r>
        <w:rPr>
          <w:spacing w:val="-9"/>
          <w:sz w:val="24"/>
        </w:rPr>
        <w:t xml:space="preserve"> </w:t>
      </w:r>
      <w:r>
        <w:rPr>
          <w:spacing w:val="-6"/>
          <w:sz w:val="24"/>
        </w:rPr>
        <w:t>with</w:t>
      </w:r>
      <w:r>
        <w:rPr>
          <w:spacing w:val="-12"/>
          <w:sz w:val="24"/>
        </w:rPr>
        <w:t xml:space="preserve"> </w:t>
      </w:r>
      <w:r>
        <w:rPr>
          <w:spacing w:val="-6"/>
          <w:sz w:val="24"/>
        </w:rPr>
        <w:t>the</w:t>
      </w:r>
      <w:r>
        <w:rPr>
          <w:spacing w:val="-8"/>
          <w:sz w:val="24"/>
        </w:rPr>
        <w:t xml:space="preserve"> </w:t>
      </w:r>
      <w:r>
        <w:rPr>
          <w:spacing w:val="-6"/>
          <w:sz w:val="24"/>
        </w:rPr>
        <w:t>operations</w:t>
      </w:r>
      <w:r>
        <w:rPr>
          <w:spacing w:val="-10"/>
          <w:sz w:val="24"/>
        </w:rPr>
        <w:t xml:space="preserve"> </w:t>
      </w:r>
      <w:r>
        <w:rPr>
          <w:spacing w:val="-6"/>
          <w:sz w:val="24"/>
        </w:rPr>
        <w:t>of</w:t>
      </w:r>
      <w:r>
        <w:rPr>
          <w:spacing w:val="-15"/>
          <w:sz w:val="24"/>
        </w:rPr>
        <w:t xml:space="preserve"> </w:t>
      </w:r>
      <w:r>
        <w:rPr>
          <w:spacing w:val="-6"/>
          <w:sz w:val="24"/>
        </w:rPr>
        <w:t>a</w:t>
      </w:r>
      <w:r>
        <w:rPr>
          <w:spacing w:val="-9"/>
          <w:sz w:val="24"/>
        </w:rPr>
        <w:t xml:space="preserve"> </w:t>
      </w:r>
      <w:r>
        <w:rPr>
          <w:spacing w:val="-6"/>
          <w:sz w:val="24"/>
        </w:rPr>
        <w:t>half</w:t>
      </w:r>
      <w:r>
        <w:rPr>
          <w:spacing w:val="-15"/>
          <w:sz w:val="24"/>
        </w:rPr>
        <w:t xml:space="preserve"> </w:t>
      </w:r>
      <w:r>
        <w:rPr>
          <w:spacing w:val="-6"/>
          <w:sz w:val="24"/>
        </w:rPr>
        <w:t>wave</w:t>
      </w:r>
      <w:r>
        <w:rPr>
          <w:spacing w:val="-9"/>
          <w:sz w:val="24"/>
        </w:rPr>
        <w:t xml:space="preserve"> </w:t>
      </w:r>
      <w:r>
        <w:rPr>
          <w:spacing w:val="-6"/>
          <w:sz w:val="24"/>
        </w:rPr>
        <w:t>variable</w:t>
      </w:r>
      <w:r>
        <w:rPr>
          <w:spacing w:val="-8"/>
          <w:sz w:val="24"/>
        </w:rPr>
        <w:t xml:space="preserve"> </w:t>
      </w:r>
      <w:r>
        <w:rPr>
          <w:spacing w:val="-5"/>
          <w:sz w:val="24"/>
        </w:rPr>
        <w:t>resistor</w:t>
      </w:r>
      <w:r>
        <w:rPr>
          <w:spacing w:val="-6"/>
          <w:sz w:val="24"/>
        </w:rPr>
        <w:t xml:space="preserve"> </w:t>
      </w:r>
      <w:r>
        <w:rPr>
          <w:spacing w:val="-5"/>
          <w:sz w:val="24"/>
        </w:rPr>
        <w:t>phase -</w:t>
      </w:r>
      <w:r>
        <w:rPr>
          <w:spacing w:val="-6"/>
          <w:sz w:val="24"/>
        </w:rPr>
        <w:t xml:space="preserve"> </w:t>
      </w:r>
      <w:r>
        <w:rPr>
          <w:spacing w:val="-5"/>
          <w:sz w:val="24"/>
        </w:rPr>
        <w:t>control</w:t>
      </w:r>
      <w:r>
        <w:rPr>
          <w:spacing w:val="-16"/>
          <w:sz w:val="24"/>
        </w:rPr>
        <w:t xml:space="preserve"> </w:t>
      </w:r>
      <w:r>
        <w:rPr>
          <w:spacing w:val="-5"/>
          <w:sz w:val="24"/>
        </w:rPr>
        <w:t>circuit</w:t>
      </w:r>
      <w:r>
        <w:rPr>
          <w:spacing w:val="-2"/>
          <w:sz w:val="24"/>
        </w:rPr>
        <w:t xml:space="preserve"> </w:t>
      </w:r>
      <w:r>
        <w:rPr>
          <w:spacing w:val="-5"/>
          <w:sz w:val="24"/>
        </w:rPr>
        <w:t>of</w:t>
      </w:r>
      <w:r>
        <w:rPr>
          <w:spacing w:val="-16"/>
          <w:sz w:val="24"/>
        </w:rPr>
        <w:t xml:space="preserve"> </w:t>
      </w:r>
      <w:r>
        <w:rPr>
          <w:spacing w:val="-5"/>
          <w:sz w:val="24"/>
        </w:rPr>
        <w:t>SCR.</w:t>
      </w:r>
    </w:p>
    <w:p w:rsidR="00C35D8A" w:rsidRDefault="00C35D8A" w:rsidP="00617A6F">
      <w:pPr>
        <w:pStyle w:val="ListParagraph"/>
        <w:numPr>
          <w:ilvl w:val="0"/>
          <w:numId w:val="182"/>
        </w:numPr>
        <w:tabs>
          <w:tab w:val="left" w:pos="1240"/>
          <w:tab w:val="left" w:pos="1241"/>
        </w:tabs>
        <w:spacing w:before="3"/>
        <w:rPr>
          <w:sz w:val="24"/>
        </w:rPr>
      </w:pPr>
      <w:r>
        <w:rPr>
          <w:spacing w:val="-5"/>
          <w:sz w:val="24"/>
        </w:rPr>
        <w:t>Demonstrate</w:t>
      </w:r>
      <w:r>
        <w:rPr>
          <w:spacing w:val="-8"/>
          <w:sz w:val="24"/>
        </w:rPr>
        <w:t xml:space="preserve"> </w:t>
      </w:r>
      <w:r>
        <w:rPr>
          <w:spacing w:val="-5"/>
          <w:sz w:val="24"/>
        </w:rPr>
        <w:t>bidirectional</w:t>
      </w:r>
      <w:r>
        <w:rPr>
          <w:spacing w:val="-17"/>
          <w:sz w:val="24"/>
        </w:rPr>
        <w:t xml:space="preserve"> </w:t>
      </w:r>
      <w:r>
        <w:rPr>
          <w:spacing w:val="-5"/>
          <w:sz w:val="24"/>
        </w:rPr>
        <w:t>conduction</w:t>
      </w:r>
      <w:r>
        <w:rPr>
          <w:spacing w:val="-12"/>
          <w:sz w:val="24"/>
        </w:rPr>
        <w:t xml:space="preserve"> </w:t>
      </w:r>
      <w:r>
        <w:rPr>
          <w:spacing w:val="-5"/>
          <w:sz w:val="24"/>
        </w:rPr>
        <w:t>of</w:t>
      </w:r>
      <w:r>
        <w:rPr>
          <w:spacing w:val="-16"/>
          <w:sz w:val="24"/>
        </w:rPr>
        <w:t xml:space="preserve"> </w:t>
      </w:r>
      <w:r>
        <w:rPr>
          <w:spacing w:val="-5"/>
          <w:sz w:val="24"/>
        </w:rPr>
        <w:t>a</w:t>
      </w:r>
      <w:r>
        <w:rPr>
          <w:spacing w:val="-9"/>
          <w:sz w:val="24"/>
        </w:rPr>
        <w:t xml:space="preserve"> </w:t>
      </w:r>
      <w:r>
        <w:rPr>
          <w:spacing w:val="-5"/>
          <w:sz w:val="24"/>
        </w:rPr>
        <w:t>gated</w:t>
      </w:r>
      <w:r>
        <w:rPr>
          <w:spacing w:val="-7"/>
          <w:sz w:val="24"/>
        </w:rPr>
        <w:t xml:space="preserve"> </w:t>
      </w:r>
      <w:r>
        <w:rPr>
          <w:spacing w:val="-5"/>
          <w:sz w:val="24"/>
        </w:rPr>
        <w:t>TRIAC</w:t>
      </w:r>
      <w:r>
        <w:rPr>
          <w:spacing w:val="-9"/>
          <w:sz w:val="24"/>
        </w:rPr>
        <w:t xml:space="preserve"> </w:t>
      </w:r>
      <w:r>
        <w:rPr>
          <w:spacing w:val="-5"/>
          <w:sz w:val="24"/>
        </w:rPr>
        <w:t>and</w:t>
      </w:r>
      <w:r>
        <w:rPr>
          <w:spacing w:val="-8"/>
          <w:sz w:val="24"/>
        </w:rPr>
        <w:t xml:space="preserve"> </w:t>
      </w:r>
      <w:r>
        <w:rPr>
          <w:spacing w:val="-5"/>
          <w:sz w:val="24"/>
        </w:rPr>
        <w:t>DIAC.</w:t>
      </w:r>
    </w:p>
    <w:p w:rsidR="00C35D8A" w:rsidRDefault="00C35D8A" w:rsidP="00617A6F">
      <w:pPr>
        <w:pStyle w:val="ListParagraph"/>
        <w:numPr>
          <w:ilvl w:val="0"/>
          <w:numId w:val="182"/>
        </w:numPr>
        <w:tabs>
          <w:tab w:val="left" w:pos="1240"/>
          <w:tab w:val="left" w:pos="1241"/>
        </w:tabs>
        <w:spacing w:before="2"/>
        <w:rPr>
          <w:sz w:val="24"/>
        </w:rPr>
      </w:pPr>
      <w:r>
        <w:rPr>
          <w:spacing w:val="-5"/>
          <w:sz w:val="24"/>
        </w:rPr>
        <w:t>Demonstrate</w:t>
      </w:r>
      <w:r>
        <w:rPr>
          <w:spacing w:val="-8"/>
          <w:sz w:val="24"/>
        </w:rPr>
        <w:t xml:space="preserve"> </w:t>
      </w:r>
      <w:r>
        <w:rPr>
          <w:spacing w:val="-5"/>
          <w:sz w:val="24"/>
        </w:rPr>
        <w:t>the</w:t>
      </w:r>
      <w:r>
        <w:rPr>
          <w:spacing w:val="-9"/>
          <w:sz w:val="24"/>
        </w:rPr>
        <w:t xml:space="preserve"> </w:t>
      </w:r>
      <w:r>
        <w:rPr>
          <w:spacing w:val="-5"/>
          <w:sz w:val="24"/>
        </w:rPr>
        <w:t>four triggering</w:t>
      </w:r>
      <w:r>
        <w:rPr>
          <w:spacing w:val="-8"/>
          <w:sz w:val="24"/>
        </w:rPr>
        <w:t xml:space="preserve"> </w:t>
      </w:r>
      <w:r>
        <w:rPr>
          <w:spacing w:val="-5"/>
          <w:sz w:val="24"/>
        </w:rPr>
        <w:t>modes</w:t>
      </w:r>
      <w:r>
        <w:rPr>
          <w:spacing w:val="-10"/>
          <w:sz w:val="24"/>
        </w:rPr>
        <w:t xml:space="preserve"> </w:t>
      </w:r>
      <w:r>
        <w:rPr>
          <w:spacing w:val="-4"/>
          <w:sz w:val="24"/>
        </w:rPr>
        <w:t>of</w:t>
      </w:r>
      <w:r>
        <w:rPr>
          <w:spacing w:val="-16"/>
          <w:sz w:val="24"/>
        </w:rPr>
        <w:t xml:space="preserve"> </w:t>
      </w:r>
      <w:r>
        <w:rPr>
          <w:spacing w:val="-4"/>
          <w:sz w:val="24"/>
        </w:rPr>
        <w:t>a</w:t>
      </w:r>
      <w:r>
        <w:rPr>
          <w:spacing w:val="-8"/>
          <w:sz w:val="24"/>
        </w:rPr>
        <w:t xml:space="preserve"> </w:t>
      </w:r>
      <w:r>
        <w:rPr>
          <w:spacing w:val="-4"/>
          <w:sz w:val="24"/>
        </w:rPr>
        <w:t>TRIAC.</w:t>
      </w:r>
    </w:p>
    <w:p w:rsidR="00C35D8A" w:rsidRDefault="00C35D8A" w:rsidP="00617A6F">
      <w:pPr>
        <w:pStyle w:val="ListParagraph"/>
        <w:numPr>
          <w:ilvl w:val="0"/>
          <w:numId w:val="182"/>
        </w:numPr>
        <w:tabs>
          <w:tab w:val="left" w:pos="1240"/>
          <w:tab w:val="left" w:pos="1241"/>
        </w:tabs>
        <w:spacing w:before="3"/>
        <w:rPr>
          <w:sz w:val="24"/>
        </w:rPr>
      </w:pPr>
      <w:r>
        <w:rPr>
          <w:spacing w:val="-7"/>
          <w:sz w:val="24"/>
        </w:rPr>
        <w:t>Assemble</w:t>
      </w:r>
      <w:r>
        <w:rPr>
          <w:spacing w:val="-9"/>
          <w:sz w:val="24"/>
        </w:rPr>
        <w:t xml:space="preserve"> </w:t>
      </w:r>
      <w:r>
        <w:rPr>
          <w:spacing w:val="-7"/>
          <w:sz w:val="24"/>
        </w:rPr>
        <w:t>a</w:t>
      </w:r>
      <w:r>
        <w:rPr>
          <w:spacing w:val="-8"/>
          <w:sz w:val="24"/>
        </w:rPr>
        <w:t xml:space="preserve"> </w:t>
      </w:r>
      <w:r>
        <w:rPr>
          <w:spacing w:val="-7"/>
          <w:sz w:val="24"/>
        </w:rPr>
        <w:t>switching</w:t>
      </w:r>
      <w:r>
        <w:rPr>
          <w:spacing w:val="-8"/>
          <w:sz w:val="24"/>
        </w:rPr>
        <w:t xml:space="preserve"> </w:t>
      </w:r>
      <w:r>
        <w:rPr>
          <w:spacing w:val="-7"/>
          <w:sz w:val="24"/>
        </w:rPr>
        <w:t>circuit</w:t>
      </w:r>
      <w:r>
        <w:rPr>
          <w:spacing w:val="-1"/>
          <w:sz w:val="24"/>
        </w:rPr>
        <w:t xml:space="preserve"> </w:t>
      </w:r>
      <w:r>
        <w:rPr>
          <w:spacing w:val="-6"/>
          <w:sz w:val="24"/>
        </w:rPr>
        <w:t>using</w:t>
      </w:r>
      <w:r>
        <w:rPr>
          <w:spacing w:val="-7"/>
          <w:sz w:val="24"/>
        </w:rPr>
        <w:t xml:space="preserve"> </w:t>
      </w:r>
      <w:r>
        <w:rPr>
          <w:spacing w:val="-6"/>
          <w:sz w:val="24"/>
        </w:rPr>
        <w:t>TRIAC-DIAC</w:t>
      </w:r>
      <w:r>
        <w:rPr>
          <w:spacing w:val="-9"/>
          <w:sz w:val="24"/>
        </w:rPr>
        <w:t xml:space="preserve"> </w:t>
      </w:r>
      <w:r>
        <w:rPr>
          <w:spacing w:val="-6"/>
          <w:sz w:val="24"/>
        </w:rPr>
        <w:t>(Project)</w:t>
      </w:r>
    </w:p>
    <w:p w:rsidR="00C35D8A" w:rsidRDefault="00C35D8A" w:rsidP="00617A6F">
      <w:pPr>
        <w:pStyle w:val="ListParagraph"/>
        <w:numPr>
          <w:ilvl w:val="0"/>
          <w:numId w:val="182"/>
        </w:numPr>
        <w:tabs>
          <w:tab w:val="left" w:pos="1240"/>
          <w:tab w:val="left" w:pos="1241"/>
        </w:tabs>
        <w:spacing w:before="2" w:line="242" w:lineRule="auto"/>
        <w:ind w:right="869"/>
        <w:rPr>
          <w:sz w:val="24"/>
        </w:rPr>
      </w:pPr>
      <w:r>
        <w:rPr>
          <w:sz w:val="24"/>
        </w:rPr>
        <w:t>Measure</w:t>
      </w:r>
      <w:r>
        <w:rPr>
          <w:spacing w:val="1"/>
          <w:sz w:val="24"/>
        </w:rPr>
        <w:t xml:space="preserve"> </w:t>
      </w:r>
      <w:r>
        <w:rPr>
          <w:sz w:val="24"/>
        </w:rPr>
        <w:t>the</w:t>
      </w:r>
      <w:r>
        <w:rPr>
          <w:spacing w:val="1"/>
          <w:sz w:val="24"/>
        </w:rPr>
        <w:t xml:space="preserve"> </w:t>
      </w:r>
      <w:r>
        <w:rPr>
          <w:sz w:val="24"/>
        </w:rPr>
        <w:t>inter-base</w:t>
      </w:r>
      <w:r>
        <w:rPr>
          <w:spacing w:val="1"/>
          <w:sz w:val="24"/>
        </w:rPr>
        <w:t xml:space="preserve"> </w:t>
      </w:r>
      <w:r>
        <w:rPr>
          <w:sz w:val="24"/>
        </w:rPr>
        <w:t>resistance</w:t>
      </w:r>
      <w:r>
        <w:rPr>
          <w:spacing w:val="1"/>
          <w:sz w:val="24"/>
        </w:rPr>
        <w:t xml:space="preserve"> </w:t>
      </w:r>
      <w:r>
        <w:rPr>
          <w:sz w:val="24"/>
        </w:rPr>
        <w:t>and</w:t>
      </w:r>
      <w:r>
        <w:rPr>
          <w:spacing w:val="1"/>
          <w:sz w:val="24"/>
        </w:rPr>
        <w:t xml:space="preserve"> </w:t>
      </w:r>
      <w:r>
        <w:rPr>
          <w:sz w:val="24"/>
        </w:rPr>
        <w:t>determine</w:t>
      </w:r>
      <w:r>
        <w:rPr>
          <w:spacing w:val="1"/>
          <w:sz w:val="24"/>
        </w:rPr>
        <w:t xml:space="preserve"> </w:t>
      </w:r>
      <w:r>
        <w:rPr>
          <w:sz w:val="24"/>
        </w:rPr>
        <w:t>the</w:t>
      </w:r>
      <w:r>
        <w:rPr>
          <w:spacing w:val="1"/>
          <w:sz w:val="24"/>
        </w:rPr>
        <w:t xml:space="preserve"> </w:t>
      </w:r>
      <w:r>
        <w:rPr>
          <w:sz w:val="24"/>
        </w:rPr>
        <w:t>emitter</w:t>
      </w:r>
      <w:r>
        <w:rPr>
          <w:spacing w:val="1"/>
          <w:sz w:val="24"/>
        </w:rPr>
        <w:t xml:space="preserve"> </w:t>
      </w:r>
      <w:r>
        <w:rPr>
          <w:sz w:val="24"/>
        </w:rPr>
        <w:t>base</w:t>
      </w:r>
      <w:r>
        <w:rPr>
          <w:spacing w:val="1"/>
          <w:sz w:val="24"/>
        </w:rPr>
        <w:t xml:space="preserve"> </w:t>
      </w:r>
      <w:r>
        <w:rPr>
          <w:sz w:val="24"/>
        </w:rPr>
        <w:t>PN</w:t>
      </w:r>
      <w:r>
        <w:rPr>
          <w:spacing w:val="1"/>
          <w:sz w:val="24"/>
        </w:rPr>
        <w:t xml:space="preserve"> </w:t>
      </w:r>
      <w:r>
        <w:rPr>
          <w:sz w:val="24"/>
        </w:rPr>
        <w:t>Junction diode</w:t>
      </w:r>
      <w:r>
        <w:rPr>
          <w:spacing w:val="-57"/>
          <w:sz w:val="24"/>
        </w:rPr>
        <w:t xml:space="preserve"> </w:t>
      </w:r>
      <w:r>
        <w:rPr>
          <w:sz w:val="24"/>
        </w:rPr>
        <w:t>characteristics</w:t>
      </w:r>
      <w:r>
        <w:rPr>
          <w:spacing w:val="-13"/>
          <w:sz w:val="24"/>
        </w:rPr>
        <w:t xml:space="preserve"> </w:t>
      </w:r>
      <w:r>
        <w:rPr>
          <w:sz w:val="24"/>
        </w:rPr>
        <w:t>of</w:t>
      </w:r>
      <w:r>
        <w:rPr>
          <w:spacing w:val="-18"/>
          <w:sz w:val="24"/>
        </w:rPr>
        <w:t xml:space="preserve"> </w:t>
      </w:r>
      <w:r>
        <w:rPr>
          <w:sz w:val="24"/>
        </w:rPr>
        <w:t>a</w:t>
      </w:r>
      <w:r>
        <w:rPr>
          <w:spacing w:val="-11"/>
          <w:sz w:val="24"/>
        </w:rPr>
        <w:t xml:space="preserve"> </w:t>
      </w:r>
      <w:proofErr w:type="spellStart"/>
      <w:r>
        <w:rPr>
          <w:sz w:val="24"/>
        </w:rPr>
        <w:t>uni</w:t>
      </w:r>
      <w:proofErr w:type="spellEnd"/>
      <w:r>
        <w:rPr>
          <w:sz w:val="24"/>
        </w:rPr>
        <w:t>-junction</w:t>
      </w:r>
      <w:r>
        <w:rPr>
          <w:spacing w:val="-14"/>
          <w:sz w:val="24"/>
        </w:rPr>
        <w:t xml:space="preserve"> </w:t>
      </w:r>
      <w:r>
        <w:rPr>
          <w:sz w:val="24"/>
        </w:rPr>
        <w:t>transistor.</w:t>
      </w:r>
    </w:p>
    <w:p w:rsidR="00C35D8A" w:rsidRDefault="00C35D8A" w:rsidP="00617A6F">
      <w:pPr>
        <w:pStyle w:val="ListParagraph"/>
        <w:numPr>
          <w:ilvl w:val="0"/>
          <w:numId w:val="182"/>
        </w:numPr>
        <w:tabs>
          <w:tab w:val="left" w:pos="1240"/>
          <w:tab w:val="left" w:pos="1241"/>
        </w:tabs>
        <w:spacing w:before="0" w:line="275" w:lineRule="exact"/>
        <w:rPr>
          <w:sz w:val="24"/>
        </w:rPr>
      </w:pPr>
      <w:r>
        <w:rPr>
          <w:spacing w:val="-6"/>
          <w:sz w:val="24"/>
        </w:rPr>
        <w:t>Measure</w:t>
      </w:r>
      <w:r>
        <w:rPr>
          <w:spacing w:val="-9"/>
          <w:sz w:val="24"/>
        </w:rPr>
        <w:t xml:space="preserve"> </w:t>
      </w:r>
      <w:r>
        <w:rPr>
          <w:spacing w:val="-6"/>
          <w:sz w:val="24"/>
        </w:rPr>
        <w:t>the</w:t>
      </w:r>
      <w:r>
        <w:rPr>
          <w:spacing w:val="-9"/>
          <w:sz w:val="24"/>
        </w:rPr>
        <w:t xml:space="preserve"> </w:t>
      </w:r>
      <w:r>
        <w:rPr>
          <w:spacing w:val="-6"/>
          <w:sz w:val="24"/>
        </w:rPr>
        <w:t>peak</w:t>
      </w:r>
      <w:r>
        <w:rPr>
          <w:spacing w:val="-7"/>
          <w:sz w:val="24"/>
        </w:rPr>
        <w:t xml:space="preserve"> </w:t>
      </w:r>
      <w:r>
        <w:rPr>
          <w:spacing w:val="-6"/>
          <w:sz w:val="24"/>
        </w:rPr>
        <w:t>emitter firing</w:t>
      </w:r>
      <w:r>
        <w:rPr>
          <w:spacing w:val="-7"/>
          <w:sz w:val="24"/>
        </w:rPr>
        <w:t xml:space="preserve"> </w:t>
      </w:r>
      <w:r>
        <w:rPr>
          <w:spacing w:val="-5"/>
          <w:sz w:val="24"/>
        </w:rPr>
        <w:t>voltage</w:t>
      </w:r>
      <w:r>
        <w:rPr>
          <w:spacing w:val="-9"/>
          <w:sz w:val="24"/>
        </w:rPr>
        <w:t xml:space="preserve"> </w:t>
      </w:r>
      <w:r>
        <w:rPr>
          <w:spacing w:val="-5"/>
          <w:sz w:val="24"/>
        </w:rPr>
        <w:t>of</w:t>
      </w:r>
      <w:r>
        <w:rPr>
          <w:spacing w:val="-15"/>
          <w:sz w:val="24"/>
        </w:rPr>
        <w:t xml:space="preserve"> </w:t>
      </w:r>
      <w:r>
        <w:rPr>
          <w:spacing w:val="-5"/>
          <w:sz w:val="24"/>
        </w:rPr>
        <w:t>a</w:t>
      </w:r>
      <w:r>
        <w:rPr>
          <w:spacing w:val="-9"/>
          <w:sz w:val="24"/>
        </w:rPr>
        <w:t xml:space="preserve"> </w:t>
      </w:r>
      <w:proofErr w:type="spellStart"/>
      <w:r>
        <w:rPr>
          <w:spacing w:val="-5"/>
          <w:sz w:val="24"/>
        </w:rPr>
        <w:t>uni</w:t>
      </w:r>
      <w:proofErr w:type="spellEnd"/>
      <w:r>
        <w:rPr>
          <w:spacing w:val="-5"/>
          <w:sz w:val="24"/>
        </w:rPr>
        <w:t>-junction</w:t>
      </w:r>
      <w:r>
        <w:rPr>
          <w:spacing w:val="-11"/>
          <w:sz w:val="24"/>
        </w:rPr>
        <w:t xml:space="preserve"> </w:t>
      </w:r>
      <w:r>
        <w:rPr>
          <w:spacing w:val="-5"/>
          <w:sz w:val="24"/>
        </w:rPr>
        <w:t>transistor.</w:t>
      </w:r>
    </w:p>
    <w:p w:rsidR="00C35D8A" w:rsidRDefault="00C35D8A" w:rsidP="00C35D8A">
      <w:pPr>
        <w:spacing w:line="275" w:lineRule="exact"/>
        <w:rPr>
          <w:sz w:val="24"/>
        </w:rPr>
        <w:sectPr w:rsidR="00C35D8A">
          <w:pgSz w:w="12240" w:h="15840"/>
          <w:pgMar w:top="1500" w:right="560" w:bottom="280" w:left="920" w:header="720" w:footer="720" w:gutter="0"/>
          <w:cols w:space="720"/>
        </w:sectPr>
      </w:pPr>
    </w:p>
    <w:p w:rsidR="00C35D8A" w:rsidRDefault="00C35D8A" w:rsidP="00C35D8A">
      <w:pPr>
        <w:pStyle w:val="BodyText"/>
        <w:ind w:left="0" w:firstLine="0"/>
      </w:pPr>
    </w:p>
    <w:p w:rsidR="00C35D8A" w:rsidRDefault="00C35D8A" w:rsidP="00C35D8A">
      <w:pPr>
        <w:pStyle w:val="BodyText"/>
        <w:spacing w:before="5"/>
        <w:ind w:left="0" w:firstLine="0"/>
      </w:pPr>
    </w:p>
    <w:p w:rsidR="00C35D8A" w:rsidRDefault="00C35D8A" w:rsidP="00617A6F">
      <w:pPr>
        <w:pStyle w:val="ListParagraph"/>
        <w:numPr>
          <w:ilvl w:val="0"/>
          <w:numId w:val="182"/>
        </w:numPr>
        <w:tabs>
          <w:tab w:val="left" w:pos="1240"/>
          <w:tab w:val="left" w:pos="1241"/>
        </w:tabs>
        <w:spacing w:before="0"/>
        <w:rPr>
          <w:sz w:val="24"/>
        </w:rPr>
      </w:pPr>
      <w:r>
        <w:rPr>
          <w:spacing w:val="-6"/>
          <w:sz w:val="24"/>
        </w:rPr>
        <w:t>Study</w:t>
      </w:r>
      <w:r>
        <w:rPr>
          <w:spacing w:val="-17"/>
          <w:sz w:val="24"/>
        </w:rPr>
        <w:t xml:space="preserve"> </w:t>
      </w:r>
      <w:r>
        <w:rPr>
          <w:spacing w:val="-6"/>
          <w:sz w:val="24"/>
        </w:rPr>
        <w:t>various</w:t>
      </w:r>
      <w:r>
        <w:rPr>
          <w:spacing w:val="-10"/>
          <w:sz w:val="24"/>
        </w:rPr>
        <w:t xml:space="preserve"> </w:t>
      </w:r>
      <w:r>
        <w:rPr>
          <w:spacing w:val="-6"/>
          <w:sz w:val="24"/>
        </w:rPr>
        <w:t>IC's</w:t>
      </w:r>
      <w:r>
        <w:rPr>
          <w:spacing w:val="-10"/>
          <w:sz w:val="24"/>
        </w:rPr>
        <w:t xml:space="preserve"> </w:t>
      </w:r>
      <w:r>
        <w:rPr>
          <w:spacing w:val="-6"/>
          <w:sz w:val="24"/>
        </w:rPr>
        <w:t>and</w:t>
      </w:r>
      <w:r>
        <w:rPr>
          <w:spacing w:val="-8"/>
          <w:sz w:val="24"/>
        </w:rPr>
        <w:t xml:space="preserve"> </w:t>
      </w:r>
      <w:r>
        <w:rPr>
          <w:spacing w:val="-5"/>
          <w:sz w:val="24"/>
        </w:rPr>
        <w:t>their</w:t>
      </w:r>
      <w:r>
        <w:rPr>
          <w:spacing w:val="-6"/>
          <w:sz w:val="24"/>
        </w:rPr>
        <w:t xml:space="preserve"> </w:t>
      </w:r>
      <w:r>
        <w:rPr>
          <w:spacing w:val="-5"/>
          <w:sz w:val="24"/>
        </w:rPr>
        <w:t>pin</w:t>
      </w:r>
      <w:r>
        <w:rPr>
          <w:spacing w:val="-12"/>
          <w:sz w:val="24"/>
        </w:rPr>
        <w:t xml:space="preserve"> </w:t>
      </w:r>
      <w:r>
        <w:rPr>
          <w:spacing w:val="-5"/>
          <w:sz w:val="24"/>
        </w:rPr>
        <w:t>configuration</w:t>
      </w:r>
      <w:r>
        <w:rPr>
          <w:spacing w:val="-12"/>
          <w:sz w:val="24"/>
        </w:rPr>
        <w:t xml:space="preserve"> </w:t>
      </w:r>
      <w:r>
        <w:rPr>
          <w:spacing w:val="-5"/>
          <w:sz w:val="24"/>
        </w:rPr>
        <w:t>and</w:t>
      </w:r>
      <w:r>
        <w:rPr>
          <w:spacing w:val="-8"/>
          <w:sz w:val="24"/>
        </w:rPr>
        <w:t xml:space="preserve"> </w:t>
      </w:r>
      <w:r>
        <w:rPr>
          <w:spacing w:val="-5"/>
          <w:sz w:val="24"/>
        </w:rPr>
        <w:t>packages.</w:t>
      </w:r>
    </w:p>
    <w:p w:rsidR="00C35D8A" w:rsidRDefault="00C35D8A" w:rsidP="00617A6F">
      <w:pPr>
        <w:pStyle w:val="ListParagraph"/>
        <w:numPr>
          <w:ilvl w:val="0"/>
          <w:numId w:val="182"/>
        </w:numPr>
        <w:tabs>
          <w:tab w:val="left" w:pos="1240"/>
          <w:tab w:val="left" w:pos="1241"/>
        </w:tabs>
        <w:spacing w:before="3"/>
        <w:rPr>
          <w:sz w:val="24"/>
        </w:rPr>
      </w:pPr>
      <w:r>
        <w:rPr>
          <w:spacing w:val="-6"/>
          <w:sz w:val="24"/>
        </w:rPr>
        <w:t>Connect</w:t>
      </w:r>
      <w:r>
        <w:rPr>
          <w:spacing w:val="-2"/>
          <w:sz w:val="24"/>
        </w:rPr>
        <w:t xml:space="preserve"> </w:t>
      </w:r>
      <w:r>
        <w:rPr>
          <w:spacing w:val="-6"/>
          <w:sz w:val="24"/>
        </w:rPr>
        <w:t>op-amps</w:t>
      </w:r>
      <w:r>
        <w:rPr>
          <w:spacing w:val="-10"/>
          <w:sz w:val="24"/>
        </w:rPr>
        <w:t xml:space="preserve"> </w:t>
      </w:r>
      <w:r>
        <w:rPr>
          <w:spacing w:val="-6"/>
          <w:sz w:val="24"/>
        </w:rPr>
        <w:t>in</w:t>
      </w:r>
      <w:r>
        <w:rPr>
          <w:spacing w:val="-12"/>
          <w:sz w:val="24"/>
        </w:rPr>
        <w:t xml:space="preserve"> </w:t>
      </w:r>
      <w:r>
        <w:rPr>
          <w:spacing w:val="-6"/>
          <w:sz w:val="24"/>
        </w:rPr>
        <w:t>functional</w:t>
      </w:r>
      <w:r>
        <w:rPr>
          <w:spacing w:val="-17"/>
          <w:sz w:val="24"/>
        </w:rPr>
        <w:t xml:space="preserve"> </w:t>
      </w:r>
      <w:r>
        <w:rPr>
          <w:spacing w:val="-5"/>
          <w:sz w:val="24"/>
        </w:rPr>
        <w:t>circuits</w:t>
      </w:r>
      <w:r>
        <w:rPr>
          <w:spacing w:val="-9"/>
          <w:sz w:val="24"/>
        </w:rPr>
        <w:t xml:space="preserve"> </w:t>
      </w:r>
      <w:r>
        <w:rPr>
          <w:spacing w:val="-5"/>
          <w:sz w:val="24"/>
        </w:rPr>
        <w:t>and</w:t>
      </w:r>
      <w:r>
        <w:rPr>
          <w:spacing w:val="-8"/>
          <w:sz w:val="24"/>
        </w:rPr>
        <w:t xml:space="preserve"> </w:t>
      </w:r>
      <w:r>
        <w:rPr>
          <w:spacing w:val="-5"/>
          <w:sz w:val="24"/>
        </w:rPr>
        <w:t>observe</w:t>
      </w:r>
      <w:r>
        <w:rPr>
          <w:spacing w:val="-8"/>
          <w:sz w:val="24"/>
        </w:rPr>
        <w:t xml:space="preserve"> </w:t>
      </w:r>
      <w:r>
        <w:rPr>
          <w:spacing w:val="-5"/>
          <w:sz w:val="24"/>
        </w:rPr>
        <w:t>their</w:t>
      </w:r>
      <w:r>
        <w:rPr>
          <w:spacing w:val="-6"/>
          <w:sz w:val="24"/>
        </w:rPr>
        <w:t xml:space="preserve"> </w:t>
      </w:r>
      <w:r>
        <w:rPr>
          <w:spacing w:val="-5"/>
          <w:sz w:val="24"/>
        </w:rPr>
        <w:t>working</w:t>
      </w:r>
      <w:r>
        <w:rPr>
          <w:spacing w:val="-8"/>
          <w:sz w:val="24"/>
        </w:rPr>
        <w:t xml:space="preserve"> </w:t>
      </w:r>
      <w:r>
        <w:rPr>
          <w:spacing w:val="-5"/>
          <w:sz w:val="24"/>
        </w:rPr>
        <w:t>and</w:t>
      </w:r>
      <w:r>
        <w:rPr>
          <w:spacing w:val="-8"/>
          <w:sz w:val="24"/>
        </w:rPr>
        <w:t xml:space="preserve"> </w:t>
      </w:r>
      <w:r>
        <w:rPr>
          <w:spacing w:val="-5"/>
          <w:sz w:val="24"/>
        </w:rPr>
        <w:t>outputs.</w:t>
      </w:r>
    </w:p>
    <w:p w:rsidR="00C35D8A" w:rsidRDefault="00C35D8A" w:rsidP="00C35D8A">
      <w:pPr>
        <w:pStyle w:val="BodyText"/>
        <w:spacing w:before="9"/>
        <w:ind w:left="0" w:firstLine="0"/>
      </w:pPr>
    </w:p>
    <w:p w:rsidR="00C35D8A" w:rsidRDefault="00C35D8A" w:rsidP="00C35D8A">
      <w:pPr>
        <w:pStyle w:val="Heading2"/>
        <w:spacing w:before="1"/>
        <w:ind w:left="520"/>
      </w:pPr>
      <w:r>
        <w:rPr>
          <w:spacing w:val="-5"/>
        </w:rPr>
        <w:t>REFERENCE</w:t>
      </w:r>
      <w:r>
        <w:rPr>
          <w:spacing w:val="-10"/>
        </w:rPr>
        <w:t xml:space="preserve"> </w:t>
      </w:r>
      <w:r>
        <w:rPr>
          <w:spacing w:val="-4"/>
        </w:rPr>
        <w:t>BOOKS:</w:t>
      </w:r>
    </w:p>
    <w:p w:rsidR="00C35D8A" w:rsidRDefault="00C35D8A" w:rsidP="00617A6F">
      <w:pPr>
        <w:pStyle w:val="ListParagraph"/>
        <w:numPr>
          <w:ilvl w:val="0"/>
          <w:numId w:val="181"/>
        </w:numPr>
        <w:tabs>
          <w:tab w:val="left" w:pos="1240"/>
          <w:tab w:val="left" w:pos="1241"/>
        </w:tabs>
        <w:spacing w:before="0" w:line="275" w:lineRule="exact"/>
        <w:rPr>
          <w:sz w:val="24"/>
        </w:rPr>
      </w:pPr>
      <w:r>
        <w:rPr>
          <w:spacing w:val="-6"/>
          <w:sz w:val="24"/>
        </w:rPr>
        <w:t>Basic</w:t>
      </w:r>
      <w:r>
        <w:rPr>
          <w:spacing w:val="-8"/>
          <w:sz w:val="24"/>
        </w:rPr>
        <w:t xml:space="preserve"> </w:t>
      </w:r>
      <w:r>
        <w:rPr>
          <w:spacing w:val="-6"/>
          <w:sz w:val="24"/>
        </w:rPr>
        <w:t>Electronics</w:t>
      </w:r>
      <w:r>
        <w:rPr>
          <w:spacing w:val="-9"/>
          <w:sz w:val="24"/>
        </w:rPr>
        <w:t xml:space="preserve"> </w:t>
      </w:r>
      <w:r>
        <w:rPr>
          <w:spacing w:val="-5"/>
          <w:sz w:val="24"/>
        </w:rPr>
        <w:t>by</w:t>
      </w:r>
      <w:r>
        <w:rPr>
          <w:spacing w:val="-16"/>
          <w:sz w:val="24"/>
        </w:rPr>
        <w:t xml:space="preserve"> </w:t>
      </w:r>
      <w:proofErr w:type="spellStart"/>
      <w:r>
        <w:rPr>
          <w:spacing w:val="-5"/>
          <w:sz w:val="24"/>
        </w:rPr>
        <w:t>B.Grob</w:t>
      </w:r>
      <w:proofErr w:type="spellEnd"/>
      <w:r>
        <w:rPr>
          <w:spacing w:val="-5"/>
          <w:sz w:val="24"/>
        </w:rPr>
        <w:t>.</w:t>
      </w:r>
    </w:p>
    <w:p w:rsidR="00C35D8A" w:rsidRDefault="00C35D8A" w:rsidP="00617A6F">
      <w:pPr>
        <w:pStyle w:val="ListParagraph"/>
        <w:numPr>
          <w:ilvl w:val="0"/>
          <w:numId w:val="181"/>
        </w:numPr>
        <w:tabs>
          <w:tab w:val="left" w:pos="1240"/>
          <w:tab w:val="left" w:pos="1241"/>
        </w:tabs>
        <w:spacing w:before="2"/>
        <w:rPr>
          <w:sz w:val="24"/>
        </w:rPr>
      </w:pPr>
      <w:r>
        <w:rPr>
          <w:spacing w:val="-6"/>
          <w:sz w:val="24"/>
        </w:rPr>
        <w:t>Electronic</w:t>
      </w:r>
      <w:r>
        <w:rPr>
          <w:spacing w:val="-9"/>
          <w:sz w:val="24"/>
        </w:rPr>
        <w:t xml:space="preserve"> </w:t>
      </w:r>
      <w:r>
        <w:rPr>
          <w:spacing w:val="-6"/>
          <w:sz w:val="24"/>
        </w:rPr>
        <w:t>Devices</w:t>
      </w:r>
      <w:r>
        <w:rPr>
          <w:spacing w:val="-10"/>
          <w:sz w:val="24"/>
        </w:rPr>
        <w:t xml:space="preserve"> </w:t>
      </w:r>
      <w:r>
        <w:rPr>
          <w:spacing w:val="-6"/>
          <w:sz w:val="24"/>
        </w:rPr>
        <w:t>&amp;</w:t>
      </w:r>
      <w:r>
        <w:rPr>
          <w:spacing w:val="-12"/>
          <w:sz w:val="24"/>
        </w:rPr>
        <w:t xml:space="preserve"> </w:t>
      </w:r>
      <w:r>
        <w:rPr>
          <w:spacing w:val="-6"/>
          <w:sz w:val="24"/>
        </w:rPr>
        <w:t>Circuits</w:t>
      </w:r>
      <w:r>
        <w:rPr>
          <w:spacing w:val="-9"/>
          <w:sz w:val="24"/>
        </w:rPr>
        <w:t xml:space="preserve"> </w:t>
      </w:r>
      <w:r>
        <w:rPr>
          <w:spacing w:val="-6"/>
          <w:sz w:val="24"/>
        </w:rPr>
        <w:t>by</w:t>
      </w:r>
      <w:r>
        <w:rPr>
          <w:spacing w:val="-17"/>
          <w:sz w:val="24"/>
        </w:rPr>
        <w:t xml:space="preserve"> </w:t>
      </w:r>
      <w:proofErr w:type="spellStart"/>
      <w:r>
        <w:rPr>
          <w:spacing w:val="-6"/>
          <w:sz w:val="24"/>
        </w:rPr>
        <w:t>Boylstd</w:t>
      </w:r>
      <w:proofErr w:type="spellEnd"/>
      <w:r>
        <w:rPr>
          <w:spacing w:val="-6"/>
          <w:sz w:val="24"/>
        </w:rPr>
        <w:t>.</w:t>
      </w:r>
      <w:r>
        <w:rPr>
          <w:spacing w:val="-5"/>
          <w:sz w:val="24"/>
        </w:rPr>
        <w:t xml:space="preserve"> </w:t>
      </w:r>
      <w:r>
        <w:rPr>
          <w:spacing w:val="-6"/>
          <w:sz w:val="24"/>
        </w:rPr>
        <w:t>10</w:t>
      </w:r>
      <w:r>
        <w:rPr>
          <w:spacing w:val="-6"/>
          <w:sz w:val="24"/>
          <w:vertAlign w:val="superscript"/>
        </w:rPr>
        <w:t>th</w:t>
      </w:r>
      <w:r>
        <w:rPr>
          <w:spacing w:val="-34"/>
          <w:sz w:val="24"/>
        </w:rPr>
        <w:t xml:space="preserve"> </w:t>
      </w:r>
      <w:r>
        <w:rPr>
          <w:spacing w:val="-5"/>
          <w:sz w:val="24"/>
        </w:rPr>
        <w:t>Edition.</w:t>
      </w:r>
    </w:p>
    <w:p w:rsidR="00C35D8A" w:rsidRDefault="00C35D8A" w:rsidP="00617A6F">
      <w:pPr>
        <w:pStyle w:val="ListParagraph"/>
        <w:numPr>
          <w:ilvl w:val="0"/>
          <w:numId w:val="181"/>
        </w:numPr>
        <w:tabs>
          <w:tab w:val="left" w:pos="1240"/>
          <w:tab w:val="left" w:pos="1241"/>
        </w:tabs>
        <w:spacing w:before="2"/>
        <w:rPr>
          <w:sz w:val="24"/>
        </w:rPr>
      </w:pPr>
      <w:r>
        <w:rPr>
          <w:spacing w:val="-6"/>
          <w:sz w:val="24"/>
        </w:rPr>
        <w:t>Electronics</w:t>
      </w:r>
      <w:r>
        <w:rPr>
          <w:spacing w:val="-10"/>
          <w:sz w:val="24"/>
        </w:rPr>
        <w:t xml:space="preserve"> </w:t>
      </w:r>
      <w:r>
        <w:rPr>
          <w:spacing w:val="-5"/>
          <w:sz w:val="24"/>
        </w:rPr>
        <w:t>(Vol.1) by</w:t>
      </w:r>
      <w:r>
        <w:rPr>
          <w:spacing w:val="-16"/>
          <w:sz w:val="24"/>
        </w:rPr>
        <w:t xml:space="preserve"> </w:t>
      </w:r>
      <w:proofErr w:type="spellStart"/>
      <w:r>
        <w:rPr>
          <w:spacing w:val="-5"/>
          <w:sz w:val="24"/>
        </w:rPr>
        <w:t>Manzar</w:t>
      </w:r>
      <w:proofErr w:type="spellEnd"/>
      <w:r>
        <w:rPr>
          <w:spacing w:val="-5"/>
          <w:sz w:val="24"/>
        </w:rPr>
        <w:t xml:space="preserve"> Saeed.</w:t>
      </w:r>
    </w:p>
    <w:p w:rsidR="00C35D8A" w:rsidRDefault="00C35D8A" w:rsidP="00617A6F">
      <w:pPr>
        <w:pStyle w:val="ListParagraph"/>
        <w:numPr>
          <w:ilvl w:val="0"/>
          <w:numId w:val="181"/>
        </w:numPr>
        <w:tabs>
          <w:tab w:val="left" w:pos="1240"/>
          <w:tab w:val="left" w:pos="1241"/>
        </w:tabs>
        <w:spacing w:before="3"/>
        <w:rPr>
          <w:sz w:val="24"/>
        </w:rPr>
      </w:pPr>
      <w:r>
        <w:rPr>
          <w:spacing w:val="-7"/>
          <w:sz w:val="24"/>
        </w:rPr>
        <w:t>Experiments</w:t>
      </w:r>
      <w:r>
        <w:rPr>
          <w:spacing w:val="-9"/>
          <w:sz w:val="24"/>
        </w:rPr>
        <w:t xml:space="preserve"> </w:t>
      </w:r>
      <w:r>
        <w:rPr>
          <w:spacing w:val="-6"/>
          <w:sz w:val="24"/>
        </w:rPr>
        <w:t>in</w:t>
      </w:r>
      <w:r>
        <w:rPr>
          <w:spacing w:val="-12"/>
          <w:sz w:val="24"/>
        </w:rPr>
        <w:t xml:space="preserve"> </w:t>
      </w:r>
      <w:r>
        <w:rPr>
          <w:spacing w:val="-6"/>
          <w:sz w:val="24"/>
        </w:rPr>
        <w:t>Electronic</w:t>
      </w:r>
      <w:r>
        <w:rPr>
          <w:spacing w:val="-8"/>
          <w:sz w:val="24"/>
        </w:rPr>
        <w:t xml:space="preserve"> </w:t>
      </w:r>
      <w:r>
        <w:rPr>
          <w:spacing w:val="-6"/>
          <w:sz w:val="24"/>
        </w:rPr>
        <w:t>Devices</w:t>
      </w:r>
      <w:r>
        <w:rPr>
          <w:spacing w:val="-10"/>
          <w:sz w:val="24"/>
        </w:rPr>
        <w:t xml:space="preserve"> </w:t>
      </w:r>
      <w:r>
        <w:rPr>
          <w:spacing w:val="-6"/>
          <w:sz w:val="24"/>
        </w:rPr>
        <w:t>by</w:t>
      </w:r>
      <w:r>
        <w:rPr>
          <w:spacing w:val="-17"/>
          <w:sz w:val="24"/>
        </w:rPr>
        <w:t xml:space="preserve"> </w:t>
      </w:r>
      <w:r>
        <w:rPr>
          <w:spacing w:val="-6"/>
          <w:sz w:val="24"/>
        </w:rPr>
        <w:t>Berlin</w:t>
      </w:r>
      <w:r>
        <w:rPr>
          <w:spacing w:val="-12"/>
          <w:sz w:val="24"/>
        </w:rPr>
        <w:t xml:space="preserve"> </w:t>
      </w:r>
      <w:r>
        <w:rPr>
          <w:spacing w:val="-6"/>
          <w:sz w:val="24"/>
        </w:rPr>
        <w:t>(2nd</w:t>
      </w:r>
      <w:r>
        <w:rPr>
          <w:spacing w:val="-7"/>
          <w:sz w:val="24"/>
        </w:rPr>
        <w:t xml:space="preserve"> </w:t>
      </w:r>
      <w:r>
        <w:rPr>
          <w:spacing w:val="-6"/>
          <w:sz w:val="24"/>
        </w:rPr>
        <w:t>Edition).</w:t>
      </w:r>
    </w:p>
    <w:p w:rsidR="00C35D8A" w:rsidRDefault="00C35D8A" w:rsidP="00617A6F">
      <w:pPr>
        <w:pStyle w:val="ListParagraph"/>
        <w:numPr>
          <w:ilvl w:val="0"/>
          <w:numId w:val="181"/>
        </w:numPr>
        <w:tabs>
          <w:tab w:val="left" w:pos="1240"/>
          <w:tab w:val="left" w:pos="1241"/>
        </w:tabs>
        <w:spacing w:before="3"/>
        <w:rPr>
          <w:sz w:val="24"/>
        </w:rPr>
      </w:pPr>
      <w:r>
        <w:rPr>
          <w:spacing w:val="-5"/>
          <w:sz w:val="24"/>
        </w:rPr>
        <w:t>Electronics</w:t>
      </w:r>
      <w:r>
        <w:rPr>
          <w:spacing w:val="-9"/>
          <w:sz w:val="24"/>
        </w:rPr>
        <w:t xml:space="preserve"> </w:t>
      </w:r>
      <w:r>
        <w:rPr>
          <w:spacing w:val="-4"/>
          <w:sz w:val="24"/>
        </w:rPr>
        <w:t>for</w:t>
      </w:r>
      <w:r>
        <w:rPr>
          <w:spacing w:val="-6"/>
          <w:sz w:val="24"/>
        </w:rPr>
        <w:t xml:space="preserve"> </w:t>
      </w:r>
      <w:r>
        <w:rPr>
          <w:spacing w:val="-4"/>
          <w:sz w:val="24"/>
        </w:rPr>
        <w:t>Today</w:t>
      </w:r>
      <w:r>
        <w:rPr>
          <w:spacing w:val="-17"/>
          <w:sz w:val="24"/>
        </w:rPr>
        <w:t xml:space="preserve"> </w:t>
      </w:r>
      <w:r>
        <w:rPr>
          <w:spacing w:val="-4"/>
          <w:sz w:val="24"/>
        </w:rPr>
        <w:t>&amp;</w:t>
      </w:r>
      <w:r>
        <w:rPr>
          <w:spacing w:val="-12"/>
          <w:sz w:val="24"/>
        </w:rPr>
        <w:t xml:space="preserve"> </w:t>
      </w:r>
      <w:r>
        <w:rPr>
          <w:spacing w:val="-4"/>
          <w:sz w:val="24"/>
        </w:rPr>
        <w:t>Tomorrow</w:t>
      </w:r>
      <w:r>
        <w:rPr>
          <w:spacing w:val="-8"/>
          <w:sz w:val="24"/>
        </w:rPr>
        <w:t xml:space="preserve"> </w:t>
      </w:r>
      <w:r>
        <w:rPr>
          <w:spacing w:val="-4"/>
          <w:sz w:val="24"/>
        </w:rPr>
        <w:t>by</w:t>
      </w:r>
      <w:r>
        <w:rPr>
          <w:spacing w:val="-17"/>
          <w:sz w:val="24"/>
        </w:rPr>
        <w:t xml:space="preserve"> </w:t>
      </w:r>
      <w:r>
        <w:rPr>
          <w:spacing w:val="-4"/>
          <w:sz w:val="24"/>
        </w:rPr>
        <w:t>Tom</w:t>
      </w:r>
      <w:r>
        <w:rPr>
          <w:spacing w:val="-17"/>
          <w:sz w:val="24"/>
        </w:rPr>
        <w:t xml:space="preserve"> </w:t>
      </w:r>
      <w:r>
        <w:rPr>
          <w:spacing w:val="-4"/>
          <w:sz w:val="24"/>
        </w:rPr>
        <w:t>Duncan.</w:t>
      </w:r>
    </w:p>
    <w:p w:rsidR="00C35D8A" w:rsidRDefault="00C35D8A" w:rsidP="00C35D8A">
      <w:pPr>
        <w:rPr>
          <w:sz w:val="24"/>
        </w:rPr>
        <w:sectPr w:rsidR="00C35D8A">
          <w:pgSz w:w="12240" w:h="15840"/>
          <w:pgMar w:top="1500" w:right="560" w:bottom="280" w:left="920" w:header="720" w:footer="720" w:gutter="0"/>
          <w:cols w:space="720"/>
        </w:sectPr>
      </w:pPr>
    </w:p>
    <w:p w:rsidR="00C35D8A" w:rsidRDefault="00C35D8A" w:rsidP="00C35D8A">
      <w:pPr>
        <w:pStyle w:val="Heading2"/>
        <w:tabs>
          <w:tab w:val="left" w:pos="1120"/>
        </w:tabs>
        <w:spacing w:before="62" w:line="240" w:lineRule="auto"/>
      </w:pPr>
      <w:r>
        <w:lastRenderedPageBreak/>
        <w:t>ET-143</w:t>
      </w:r>
      <w:r>
        <w:tab/>
      </w:r>
      <w:r>
        <w:rPr>
          <w:spacing w:val="-4"/>
        </w:rPr>
        <w:t>WORKSHOP</w:t>
      </w:r>
      <w:r>
        <w:rPr>
          <w:spacing w:val="-11"/>
        </w:rPr>
        <w:t xml:space="preserve"> </w:t>
      </w:r>
      <w:r w:rsidR="00CB20A7">
        <w:rPr>
          <w:spacing w:val="-3"/>
        </w:rPr>
        <w:t xml:space="preserve">PRACTICE </w:t>
      </w:r>
      <w:r>
        <w:rPr>
          <w:spacing w:val="-3"/>
        </w:rPr>
        <w:t>(ELECTRICAL)</w:t>
      </w:r>
    </w:p>
    <w:p w:rsidR="00C35D8A" w:rsidRDefault="00C35D8A" w:rsidP="00C35D8A">
      <w:pPr>
        <w:pStyle w:val="BodyText"/>
        <w:ind w:left="0" w:firstLine="0"/>
        <w:rPr>
          <w:b/>
          <w:sz w:val="21"/>
        </w:rPr>
      </w:pPr>
    </w:p>
    <w:p w:rsidR="00C35D8A" w:rsidRDefault="00C35D8A" w:rsidP="00C35D8A">
      <w:pPr>
        <w:tabs>
          <w:tab w:val="left" w:pos="7202"/>
          <w:tab w:val="left" w:pos="7759"/>
          <w:tab w:val="left" w:pos="8153"/>
        </w:tabs>
        <w:spacing w:before="1" w:line="275" w:lineRule="exact"/>
        <w:ind w:right="2270"/>
        <w:jc w:val="right"/>
        <w:rPr>
          <w:b/>
          <w:sz w:val="24"/>
        </w:rPr>
      </w:pPr>
      <w:r>
        <w:rPr>
          <w:b/>
          <w:spacing w:val="-5"/>
          <w:sz w:val="24"/>
        </w:rPr>
        <w:t>Total</w:t>
      </w:r>
      <w:r>
        <w:rPr>
          <w:b/>
          <w:spacing w:val="-12"/>
          <w:sz w:val="24"/>
        </w:rPr>
        <w:t xml:space="preserve"> </w:t>
      </w:r>
      <w:r>
        <w:rPr>
          <w:b/>
          <w:spacing w:val="-5"/>
          <w:sz w:val="24"/>
        </w:rPr>
        <w:t>Contact</w:t>
      </w:r>
      <w:r>
        <w:rPr>
          <w:b/>
          <w:spacing w:val="-6"/>
          <w:sz w:val="24"/>
        </w:rPr>
        <w:t xml:space="preserve"> </w:t>
      </w:r>
      <w:r>
        <w:rPr>
          <w:b/>
          <w:spacing w:val="-4"/>
          <w:sz w:val="24"/>
        </w:rPr>
        <w:t>Hours:</w:t>
      </w:r>
      <w:r>
        <w:rPr>
          <w:b/>
          <w:spacing w:val="-4"/>
          <w:sz w:val="24"/>
        </w:rPr>
        <w:tab/>
      </w:r>
      <w:r>
        <w:rPr>
          <w:b/>
          <w:sz w:val="24"/>
        </w:rPr>
        <w:t>T</w:t>
      </w:r>
      <w:r>
        <w:rPr>
          <w:b/>
          <w:sz w:val="24"/>
        </w:rPr>
        <w:tab/>
        <w:t>P</w:t>
      </w:r>
      <w:r>
        <w:rPr>
          <w:b/>
          <w:sz w:val="24"/>
        </w:rPr>
        <w:tab/>
        <w:t>C</w:t>
      </w:r>
    </w:p>
    <w:p w:rsidR="00C35D8A" w:rsidRDefault="00C35D8A" w:rsidP="00C35D8A">
      <w:pPr>
        <w:pStyle w:val="BodyText"/>
        <w:tabs>
          <w:tab w:val="left" w:pos="518"/>
          <w:tab w:val="left" w:pos="979"/>
        </w:tabs>
        <w:spacing w:line="275" w:lineRule="exact"/>
        <w:ind w:left="0" w:right="2297" w:firstLine="0"/>
        <w:jc w:val="right"/>
      </w:pPr>
      <w:r>
        <w:t>1</w:t>
      </w:r>
      <w:r>
        <w:tab/>
        <w:t>6</w:t>
      </w:r>
      <w:r>
        <w:tab/>
        <w:t>3</w:t>
      </w:r>
    </w:p>
    <w:p w:rsidR="00C35D8A" w:rsidRDefault="000D2E93" w:rsidP="00C35D8A">
      <w:pPr>
        <w:pStyle w:val="BodyText"/>
        <w:tabs>
          <w:tab w:val="right" w:pos="2551"/>
        </w:tabs>
        <w:spacing w:before="3"/>
        <w:ind w:left="880" w:firstLine="0"/>
      </w:pPr>
      <w:r>
        <w:t>Theory:</w:t>
      </w:r>
      <w:r>
        <w:tab/>
        <w:t>32</w:t>
      </w:r>
    </w:p>
    <w:p w:rsidR="00C35D8A" w:rsidRDefault="000D2E93" w:rsidP="000D2E93">
      <w:pPr>
        <w:pStyle w:val="BodyText"/>
        <w:tabs>
          <w:tab w:val="right" w:pos="2666"/>
        </w:tabs>
        <w:spacing w:before="2"/>
        <w:ind w:left="880" w:firstLine="0"/>
      </w:pPr>
      <w:r>
        <w:t>Practical:</w:t>
      </w:r>
      <w:r>
        <w:tab/>
        <w:t>192</w:t>
      </w:r>
    </w:p>
    <w:p w:rsidR="000D2E93" w:rsidRDefault="000D2E93" w:rsidP="000D2E93">
      <w:pPr>
        <w:pStyle w:val="BodyText"/>
        <w:tabs>
          <w:tab w:val="right" w:pos="2666"/>
        </w:tabs>
        <w:spacing w:before="2"/>
        <w:ind w:left="880" w:firstLine="0"/>
      </w:pPr>
    </w:p>
    <w:p w:rsidR="00C35D8A" w:rsidRDefault="00C35D8A" w:rsidP="00C35D8A">
      <w:pPr>
        <w:pStyle w:val="BodyText"/>
        <w:spacing w:before="1" w:line="242" w:lineRule="auto"/>
        <w:ind w:left="880" w:right="418"/>
        <w:jc w:val="both"/>
      </w:pPr>
      <w:r>
        <w:rPr>
          <w:b/>
          <w:spacing w:val="-5"/>
        </w:rPr>
        <w:t>AIM</w:t>
      </w:r>
      <w:r>
        <w:rPr>
          <w:b/>
          <w:spacing w:val="-4"/>
        </w:rPr>
        <w:t xml:space="preserve"> </w:t>
      </w:r>
      <w:r>
        <w:rPr>
          <w:spacing w:val="-5"/>
        </w:rPr>
        <w:t xml:space="preserve">The course </w:t>
      </w:r>
      <w:r>
        <w:rPr>
          <w:spacing w:val="-4"/>
        </w:rPr>
        <w:t>is aimed at providing skill in the use of tools and machines of common usage, to enable the</w:t>
      </w:r>
      <w:r>
        <w:rPr>
          <w:spacing w:val="-57"/>
        </w:rPr>
        <w:t xml:space="preserve"> </w:t>
      </w:r>
      <w:r>
        <w:rPr>
          <w:spacing w:val="-5"/>
        </w:rPr>
        <w:t xml:space="preserve">student to develop simple projects related to wiring. Related </w:t>
      </w:r>
      <w:r>
        <w:rPr>
          <w:spacing w:val="-4"/>
        </w:rPr>
        <w:t>safety concerns while working on the job,</w:t>
      </w:r>
      <w:r>
        <w:rPr>
          <w:spacing w:val="-3"/>
        </w:rPr>
        <w:t xml:space="preserve"> </w:t>
      </w:r>
      <w:r>
        <w:rPr>
          <w:spacing w:val="-6"/>
        </w:rPr>
        <w:t xml:space="preserve">forms an integrated part of the course. Necessary </w:t>
      </w:r>
      <w:r>
        <w:rPr>
          <w:spacing w:val="-5"/>
        </w:rPr>
        <w:t>information about the types, materials, tools/machines</w:t>
      </w:r>
      <w:r>
        <w:rPr>
          <w:spacing w:val="-4"/>
        </w:rPr>
        <w:t xml:space="preserve"> </w:t>
      </w:r>
      <w:r>
        <w:rPr>
          <w:spacing w:val="-6"/>
        </w:rPr>
        <w:t xml:space="preserve">may be provided as shop-talk. For wiring, </w:t>
      </w:r>
      <w:r>
        <w:rPr>
          <w:spacing w:val="-5"/>
        </w:rPr>
        <w:t>separate theory classes will provide the essential background</w:t>
      </w:r>
      <w:r>
        <w:rPr>
          <w:spacing w:val="-4"/>
        </w:rPr>
        <w:t xml:space="preserve"> </w:t>
      </w:r>
      <w:r>
        <w:t>knowledge</w:t>
      </w:r>
      <w:r>
        <w:rPr>
          <w:spacing w:val="-12"/>
        </w:rPr>
        <w:t xml:space="preserve"> </w:t>
      </w:r>
      <w:r>
        <w:t>of</w:t>
      </w:r>
      <w:r>
        <w:rPr>
          <w:spacing w:val="-17"/>
        </w:rPr>
        <w:t xml:space="preserve"> </w:t>
      </w:r>
      <w:r>
        <w:t>electrical</w:t>
      </w:r>
      <w:r>
        <w:rPr>
          <w:spacing w:val="-19"/>
        </w:rPr>
        <w:t xml:space="preserve"> </w:t>
      </w:r>
      <w:r>
        <w:t>rules</w:t>
      </w:r>
      <w:r>
        <w:rPr>
          <w:spacing w:val="-12"/>
        </w:rPr>
        <w:t xml:space="preserve"> </w:t>
      </w:r>
      <w:r>
        <w:t>and</w:t>
      </w:r>
      <w:r>
        <w:rPr>
          <w:spacing w:val="-10"/>
        </w:rPr>
        <w:t xml:space="preserve"> </w:t>
      </w:r>
      <w:r>
        <w:t>regulations.</w:t>
      </w:r>
    </w:p>
    <w:p w:rsidR="00C35D8A" w:rsidRDefault="00C35D8A" w:rsidP="00C35D8A">
      <w:pPr>
        <w:pStyle w:val="BodyText"/>
        <w:spacing w:before="5"/>
        <w:ind w:left="0" w:firstLine="0"/>
      </w:pPr>
    </w:p>
    <w:p w:rsidR="00C35D8A" w:rsidRDefault="00C35D8A" w:rsidP="00617A6F">
      <w:pPr>
        <w:pStyle w:val="Heading2"/>
        <w:numPr>
          <w:ilvl w:val="0"/>
          <w:numId w:val="200"/>
        </w:numPr>
        <w:tabs>
          <w:tab w:val="left" w:pos="880"/>
          <w:tab w:val="left" w:pos="881"/>
          <w:tab w:val="left" w:pos="8083"/>
        </w:tabs>
        <w:spacing w:before="1" w:line="240" w:lineRule="auto"/>
        <w:ind w:hanging="721"/>
      </w:pPr>
      <w:r>
        <w:rPr>
          <w:spacing w:val="-6"/>
        </w:rPr>
        <w:t>ELECTRICAL</w:t>
      </w:r>
      <w:r>
        <w:rPr>
          <w:spacing w:val="-8"/>
        </w:rPr>
        <w:t xml:space="preserve"> </w:t>
      </w:r>
      <w:r>
        <w:rPr>
          <w:spacing w:val="-6"/>
        </w:rPr>
        <w:t>WIRING</w:t>
      </w:r>
      <w:r>
        <w:rPr>
          <w:spacing w:val="-6"/>
        </w:rPr>
        <w:tab/>
      </w:r>
      <w:r>
        <w:t>12</w:t>
      </w:r>
      <w:r>
        <w:rPr>
          <w:spacing w:val="-1"/>
        </w:rPr>
        <w:t xml:space="preserve"> </w:t>
      </w:r>
      <w:r>
        <w:t>Hours.</w:t>
      </w:r>
    </w:p>
    <w:p w:rsidR="00C35D8A" w:rsidRDefault="00C35D8A" w:rsidP="00617A6F">
      <w:pPr>
        <w:pStyle w:val="ListParagraph"/>
        <w:numPr>
          <w:ilvl w:val="1"/>
          <w:numId w:val="200"/>
        </w:numPr>
        <w:tabs>
          <w:tab w:val="left" w:pos="1600"/>
          <w:tab w:val="left" w:pos="1601"/>
        </w:tabs>
        <w:spacing w:before="2" w:line="275" w:lineRule="exact"/>
        <w:rPr>
          <w:b/>
          <w:sz w:val="24"/>
        </w:rPr>
      </w:pPr>
      <w:r>
        <w:rPr>
          <w:b/>
          <w:spacing w:val="-5"/>
          <w:sz w:val="24"/>
        </w:rPr>
        <w:t>HOUSE</w:t>
      </w:r>
      <w:r>
        <w:rPr>
          <w:b/>
          <w:spacing w:val="-8"/>
          <w:sz w:val="24"/>
        </w:rPr>
        <w:t xml:space="preserve"> </w:t>
      </w:r>
      <w:r>
        <w:rPr>
          <w:b/>
          <w:spacing w:val="-5"/>
          <w:sz w:val="24"/>
        </w:rPr>
        <w:t>WIRING.</w:t>
      </w:r>
    </w:p>
    <w:p w:rsidR="00C35D8A" w:rsidRDefault="00C35D8A" w:rsidP="00617A6F">
      <w:pPr>
        <w:pStyle w:val="ListParagraph"/>
        <w:numPr>
          <w:ilvl w:val="2"/>
          <w:numId w:val="200"/>
        </w:numPr>
        <w:tabs>
          <w:tab w:val="left" w:pos="1600"/>
          <w:tab w:val="left" w:pos="1601"/>
        </w:tabs>
        <w:spacing w:before="0" w:line="275" w:lineRule="exact"/>
        <w:rPr>
          <w:sz w:val="24"/>
        </w:rPr>
      </w:pPr>
      <w:r>
        <w:rPr>
          <w:spacing w:val="-8"/>
          <w:sz w:val="24"/>
        </w:rPr>
        <w:t>Wiring Cables:</w:t>
      </w:r>
    </w:p>
    <w:p w:rsidR="00C35D8A" w:rsidRDefault="00C35D8A" w:rsidP="00617A6F">
      <w:pPr>
        <w:pStyle w:val="ListParagraph"/>
        <w:numPr>
          <w:ilvl w:val="3"/>
          <w:numId w:val="200"/>
        </w:numPr>
        <w:tabs>
          <w:tab w:val="left" w:pos="1961"/>
        </w:tabs>
        <w:spacing w:before="3" w:line="242" w:lineRule="auto"/>
        <w:ind w:right="430"/>
        <w:jc w:val="left"/>
        <w:rPr>
          <w:sz w:val="24"/>
        </w:rPr>
      </w:pPr>
      <w:r>
        <w:rPr>
          <w:sz w:val="24"/>
        </w:rPr>
        <w:t>Terms</w:t>
      </w:r>
      <w:r>
        <w:rPr>
          <w:spacing w:val="9"/>
          <w:sz w:val="24"/>
        </w:rPr>
        <w:t xml:space="preserve"> </w:t>
      </w:r>
      <w:r>
        <w:rPr>
          <w:sz w:val="24"/>
        </w:rPr>
        <w:t>related</w:t>
      </w:r>
      <w:r>
        <w:rPr>
          <w:spacing w:val="10"/>
          <w:sz w:val="24"/>
        </w:rPr>
        <w:t xml:space="preserve"> </w:t>
      </w:r>
      <w:r>
        <w:rPr>
          <w:sz w:val="24"/>
        </w:rPr>
        <w:t>to</w:t>
      </w:r>
      <w:r>
        <w:rPr>
          <w:spacing w:val="15"/>
          <w:sz w:val="24"/>
        </w:rPr>
        <w:t xml:space="preserve"> </w:t>
      </w:r>
      <w:r>
        <w:rPr>
          <w:sz w:val="24"/>
        </w:rPr>
        <w:t>cables</w:t>
      </w:r>
      <w:r>
        <w:rPr>
          <w:spacing w:val="9"/>
          <w:sz w:val="24"/>
        </w:rPr>
        <w:t xml:space="preserve"> </w:t>
      </w:r>
      <w:r>
        <w:rPr>
          <w:sz w:val="24"/>
        </w:rPr>
        <w:t>(cable,</w:t>
      </w:r>
      <w:r>
        <w:rPr>
          <w:spacing w:val="12"/>
          <w:sz w:val="24"/>
        </w:rPr>
        <w:t xml:space="preserve"> </w:t>
      </w:r>
      <w:r>
        <w:rPr>
          <w:sz w:val="24"/>
        </w:rPr>
        <w:t>Wire,</w:t>
      </w:r>
      <w:r>
        <w:rPr>
          <w:spacing w:val="13"/>
          <w:sz w:val="24"/>
        </w:rPr>
        <w:t xml:space="preserve"> </w:t>
      </w:r>
      <w:r>
        <w:rPr>
          <w:sz w:val="24"/>
        </w:rPr>
        <w:t>Core,</w:t>
      </w:r>
      <w:r>
        <w:rPr>
          <w:spacing w:val="12"/>
          <w:sz w:val="24"/>
        </w:rPr>
        <w:t xml:space="preserve"> </w:t>
      </w:r>
      <w:proofErr w:type="spellStart"/>
      <w:r>
        <w:rPr>
          <w:sz w:val="24"/>
        </w:rPr>
        <w:t>Armouring</w:t>
      </w:r>
      <w:proofErr w:type="spellEnd"/>
      <w:r>
        <w:rPr>
          <w:sz w:val="24"/>
        </w:rPr>
        <w:t>,</w:t>
      </w:r>
      <w:r>
        <w:rPr>
          <w:spacing w:val="9"/>
          <w:sz w:val="24"/>
        </w:rPr>
        <w:t xml:space="preserve"> </w:t>
      </w:r>
      <w:r>
        <w:rPr>
          <w:sz w:val="24"/>
        </w:rPr>
        <w:t>Conductor,</w:t>
      </w:r>
      <w:r>
        <w:rPr>
          <w:spacing w:val="8"/>
          <w:sz w:val="24"/>
        </w:rPr>
        <w:t xml:space="preserve"> </w:t>
      </w:r>
      <w:r>
        <w:rPr>
          <w:sz w:val="24"/>
        </w:rPr>
        <w:t>Insulation,</w:t>
      </w:r>
      <w:r>
        <w:rPr>
          <w:spacing w:val="8"/>
          <w:sz w:val="24"/>
        </w:rPr>
        <w:t xml:space="preserve"> </w:t>
      </w:r>
      <w:r>
        <w:rPr>
          <w:sz w:val="24"/>
        </w:rPr>
        <w:t>Sheath</w:t>
      </w:r>
      <w:r>
        <w:rPr>
          <w:spacing w:val="-57"/>
          <w:sz w:val="24"/>
        </w:rPr>
        <w:t xml:space="preserve"> </w:t>
      </w:r>
      <w:r>
        <w:rPr>
          <w:sz w:val="24"/>
        </w:rPr>
        <w:t>etc.)</w:t>
      </w:r>
    </w:p>
    <w:p w:rsidR="00C35D8A" w:rsidRDefault="00C35D8A" w:rsidP="00617A6F">
      <w:pPr>
        <w:pStyle w:val="ListParagraph"/>
        <w:numPr>
          <w:ilvl w:val="3"/>
          <w:numId w:val="200"/>
        </w:numPr>
        <w:tabs>
          <w:tab w:val="left" w:pos="1961"/>
        </w:tabs>
        <w:spacing w:before="0" w:line="275" w:lineRule="exact"/>
        <w:ind w:hanging="360"/>
        <w:jc w:val="left"/>
        <w:rPr>
          <w:sz w:val="24"/>
        </w:rPr>
      </w:pPr>
      <w:r>
        <w:rPr>
          <w:spacing w:val="-1"/>
          <w:sz w:val="24"/>
        </w:rPr>
        <w:t>Types,</w:t>
      </w:r>
      <w:r>
        <w:rPr>
          <w:spacing w:val="-7"/>
          <w:sz w:val="24"/>
        </w:rPr>
        <w:t xml:space="preserve"> </w:t>
      </w:r>
      <w:r>
        <w:rPr>
          <w:spacing w:val="-1"/>
          <w:sz w:val="24"/>
        </w:rPr>
        <w:t>systems</w:t>
      </w:r>
      <w:r>
        <w:rPr>
          <w:spacing w:val="-10"/>
          <w:sz w:val="24"/>
        </w:rPr>
        <w:t xml:space="preserve"> </w:t>
      </w:r>
      <w:r>
        <w:rPr>
          <w:spacing w:val="-1"/>
          <w:sz w:val="24"/>
        </w:rPr>
        <w:t>and</w:t>
      </w:r>
      <w:r>
        <w:rPr>
          <w:spacing w:val="-8"/>
          <w:sz w:val="24"/>
        </w:rPr>
        <w:t xml:space="preserve"> </w:t>
      </w:r>
      <w:r>
        <w:rPr>
          <w:spacing w:val="-1"/>
          <w:sz w:val="24"/>
        </w:rPr>
        <w:t>sizes</w:t>
      </w:r>
      <w:r>
        <w:rPr>
          <w:spacing w:val="-10"/>
          <w:sz w:val="24"/>
        </w:rPr>
        <w:t xml:space="preserve"> </w:t>
      </w:r>
      <w:r>
        <w:rPr>
          <w:sz w:val="24"/>
        </w:rPr>
        <w:t>of</w:t>
      </w:r>
      <w:r>
        <w:rPr>
          <w:spacing w:val="-15"/>
          <w:sz w:val="24"/>
        </w:rPr>
        <w:t xml:space="preserve"> </w:t>
      </w:r>
      <w:r>
        <w:rPr>
          <w:sz w:val="24"/>
        </w:rPr>
        <w:t>wiring</w:t>
      </w:r>
      <w:r>
        <w:rPr>
          <w:spacing w:val="-9"/>
          <w:sz w:val="24"/>
        </w:rPr>
        <w:t xml:space="preserve"> </w:t>
      </w:r>
      <w:r>
        <w:rPr>
          <w:sz w:val="24"/>
        </w:rPr>
        <w:t>cables</w:t>
      </w:r>
      <w:r>
        <w:rPr>
          <w:spacing w:val="-9"/>
          <w:sz w:val="24"/>
        </w:rPr>
        <w:t xml:space="preserve"> </w:t>
      </w:r>
      <w:r>
        <w:rPr>
          <w:sz w:val="24"/>
        </w:rPr>
        <w:t>and</w:t>
      </w:r>
      <w:r>
        <w:rPr>
          <w:spacing w:val="-9"/>
          <w:sz w:val="24"/>
        </w:rPr>
        <w:t xml:space="preserve"> </w:t>
      </w:r>
      <w:r>
        <w:rPr>
          <w:sz w:val="24"/>
        </w:rPr>
        <w:t>their</w:t>
      </w:r>
      <w:r>
        <w:rPr>
          <w:spacing w:val="-7"/>
          <w:sz w:val="24"/>
        </w:rPr>
        <w:t xml:space="preserve"> </w:t>
      </w:r>
      <w:r>
        <w:rPr>
          <w:sz w:val="24"/>
        </w:rPr>
        <w:t>current</w:t>
      </w:r>
      <w:r>
        <w:rPr>
          <w:spacing w:val="-4"/>
          <w:sz w:val="24"/>
        </w:rPr>
        <w:t xml:space="preserve"> </w:t>
      </w:r>
      <w:r>
        <w:rPr>
          <w:sz w:val="24"/>
        </w:rPr>
        <w:t>carrying</w:t>
      </w:r>
      <w:r>
        <w:rPr>
          <w:spacing w:val="-9"/>
          <w:sz w:val="24"/>
        </w:rPr>
        <w:t xml:space="preserve"> </w:t>
      </w:r>
      <w:r>
        <w:rPr>
          <w:sz w:val="24"/>
        </w:rPr>
        <w:t>capacity</w:t>
      </w:r>
    </w:p>
    <w:p w:rsidR="00C35D8A" w:rsidRDefault="00C35D8A" w:rsidP="00617A6F">
      <w:pPr>
        <w:pStyle w:val="ListParagraph"/>
        <w:numPr>
          <w:ilvl w:val="3"/>
          <w:numId w:val="200"/>
        </w:numPr>
        <w:tabs>
          <w:tab w:val="left" w:pos="1961"/>
        </w:tabs>
        <w:spacing w:before="2"/>
        <w:ind w:hanging="418"/>
        <w:jc w:val="left"/>
        <w:rPr>
          <w:sz w:val="24"/>
        </w:rPr>
      </w:pPr>
      <w:r>
        <w:rPr>
          <w:spacing w:val="-1"/>
          <w:sz w:val="24"/>
        </w:rPr>
        <w:t>Flexible</w:t>
      </w:r>
      <w:r>
        <w:rPr>
          <w:spacing w:val="-13"/>
          <w:sz w:val="24"/>
        </w:rPr>
        <w:t xml:space="preserve"> </w:t>
      </w:r>
      <w:r>
        <w:rPr>
          <w:sz w:val="24"/>
        </w:rPr>
        <w:t>cables</w:t>
      </w:r>
      <w:r>
        <w:rPr>
          <w:spacing w:val="-14"/>
          <w:sz w:val="24"/>
        </w:rPr>
        <w:t xml:space="preserve"> </w:t>
      </w:r>
      <w:r>
        <w:rPr>
          <w:sz w:val="24"/>
        </w:rPr>
        <w:t>and</w:t>
      </w:r>
      <w:r>
        <w:rPr>
          <w:spacing w:val="-12"/>
          <w:sz w:val="24"/>
        </w:rPr>
        <w:t xml:space="preserve"> </w:t>
      </w:r>
      <w:r>
        <w:rPr>
          <w:sz w:val="24"/>
        </w:rPr>
        <w:t>cords.</w:t>
      </w:r>
    </w:p>
    <w:p w:rsidR="00C35D8A" w:rsidRDefault="00C35D8A" w:rsidP="00617A6F">
      <w:pPr>
        <w:pStyle w:val="ListParagraph"/>
        <w:numPr>
          <w:ilvl w:val="3"/>
          <w:numId w:val="200"/>
        </w:numPr>
        <w:tabs>
          <w:tab w:val="left" w:pos="1961"/>
        </w:tabs>
        <w:spacing w:before="3" w:line="242" w:lineRule="auto"/>
        <w:ind w:right="417" w:hanging="418"/>
        <w:jc w:val="left"/>
        <w:rPr>
          <w:sz w:val="24"/>
        </w:rPr>
      </w:pPr>
      <w:r>
        <w:rPr>
          <w:sz w:val="24"/>
        </w:rPr>
        <w:t>L.T</w:t>
      </w:r>
      <w:r>
        <w:rPr>
          <w:spacing w:val="11"/>
          <w:sz w:val="24"/>
        </w:rPr>
        <w:t xml:space="preserve"> </w:t>
      </w:r>
      <w:r>
        <w:rPr>
          <w:color w:val="00AF50"/>
          <w:sz w:val="24"/>
        </w:rPr>
        <w:t>and</w:t>
      </w:r>
      <w:r>
        <w:rPr>
          <w:color w:val="00AF50"/>
          <w:spacing w:val="9"/>
          <w:sz w:val="24"/>
        </w:rPr>
        <w:t xml:space="preserve"> </w:t>
      </w:r>
      <w:r>
        <w:rPr>
          <w:color w:val="00AF50"/>
          <w:sz w:val="24"/>
        </w:rPr>
        <w:t>H.T</w:t>
      </w:r>
      <w:r>
        <w:rPr>
          <w:color w:val="00AF50"/>
          <w:spacing w:val="11"/>
          <w:sz w:val="24"/>
        </w:rPr>
        <w:t xml:space="preserve"> </w:t>
      </w:r>
      <w:r>
        <w:rPr>
          <w:sz w:val="24"/>
        </w:rPr>
        <w:t>power</w:t>
      </w:r>
      <w:r>
        <w:rPr>
          <w:spacing w:val="11"/>
          <w:sz w:val="24"/>
        </w:rPr>
        <w:t xml:space="preserve"> </w:t>
      </w:r>
      <w:proofErr w:type="gramStart"/>
      <w:r>
        <w:rPr>
          <w:sz w:val="24"/>
        </w:rPr>
        <w:t>cables.</w:t>
      </w:r>
      <w:r>
        <w:rPr>
          <w:color w:val="FF0000"/>
          <w:sz w:val="24"/>
        </w:rPr>
        <w:t>,</w:t>
      </w:r>
      <w:proofErr w:type="gramEnd"/>
      <w:r>
        <w:rPr>
          <w:color w:val="FF0000"/>
          <w:spacing w:val="22"/>
          <w:sz w:val="24"/>
        </w:rPr>
        <w:t xml:space="preserve"> </w:t>
      </w:r>
      <w:r>
        <w:rPr>
          <w:sz w:val="24"/>
        </w:rPr>
        <w:t>Special</w:t>
      </w:r>
      <w:r>
        <w:rPr>
          <w:spacing w:val="1"/>
          <w:sz w:val="24"/>
        </w:rPr>
        <w:t xml:space="preserve"> </w:t>
      </w:r>
      <w:r>
        <w:rPr>
          <w:sz w:val="24"/>
        </w:rPr>
        <w:t>purpose</w:t>
      </w:r>
      <w:r>
        <w:rPr>
          <w:spacing w:val="8"/>
          <w:sz w:val="24"/>
        </w:rPr>
        <w:t xml:space="preserve"> </w:t>
      </w:r>
      <w:r>
        <w:rPr>
          <w:sz w:val="24"/>
        </w:rPr>
        <w:t>cables</w:t>
      </w:r>
      <w:r>
        <w:rPr>
          <w:spacing w:val="7"/>
          <w:sz w:val="24"/>
        </w:rPr>
        <w:t xml:space="preserve"> </w:t>
      </w:r>
      <w:r>
        <w:rPr>
          <w:sz w:val="24"/>
        </w:rPr>
        <w:t>(heat</w:t>
      </w:r>
      <w:r>
        <w:rPr>
          <w:spacing w:val="13"/>
          <w:sz w:val="24"/>
        </w:rPr>
        <w:t xml:space="preserve"> </w:t>
      </w:r>
      <w:r>
        <w:rPr>
          <w:sz w:val="24"/>
        </w:rPr>
        <w:t>resistant,</w:t>
      </w:r>
      <w:r>
        <w:rPr>
          <w:spacing w:val="15"/>
          <w:sz w:val="24"/>
        </w:rPr>
        <w:t xml:space="preserve"> </w:t>
      </w:r>
      <w:r>
        <w:rPr>
          <w:color w:val="00AF50"/>
          <w:sz w:val="24"/>
        </w:rPr>
        <w:t>fire</w:t>
      </w:r>
      <w:r>
        <w:rPr>
          <w:color w:val="00AF50"/>
          <w:spacing w:val="4"/>
          <w:sz w:val="24"/>
        </w:rPr>
        <w:t xml:space="preserve"> </w:t>
      </w:r>
      <w:r>
        <w:rPr>
          <w:color w:val="00AF50"/>
          <w:sz w:val="24"/>
        </w:rPr>
        <w:t>resistant/proof</w:t>
      </w:r>
      <w:r>
        <w:rPr>
          <w:color w:val="00AF50"/>
          <w:spacing w:val="-57"/>
          <w:sz w:val="24"/>
        </w:rPr>
        <w:t xml:space="preserve"> </w:t>
      </w:r>
      <w:r>
        <w:rPr>
          <w:color w:val="00AF50"/>
          <w:sz w:val="24"/>
        </w:rPr>
        <w:t>and</w:t>
      </w:r>
      <w:r>
        <w:rPr>
          <w:color w:val="00AF50"/>
          <w:spacing w:val="1"/>
          <w:sz w:val="24"/>
        </w:rPr>
        <w:t xml:space="preserve"> </w:t>
      </w:r>
      <w:r>
        <w:rPr>
          <w:color w:val="00AF50"/>
          <w:sz w:val="24"/>
        </w:rPr>
        <w:t xml:space="preserve">fire </w:t>
      </w:r>
      <w:r>
        <w:rPr>
          <w:sz w:val="24"/>
        </w:rPr>
        <w:t>retarding,</w:t>
      </w:r>
      <w:r>
        <w:rPr>
          <w:spacing w:val="3"/>
          <w:sz w:val="24"/>
        </w:rPr>
        <w:t xml:space="preserve"> </w:t>
      </w:r>
      <w:r>
        <w:rPr>
          <w:sz w:val="24"/>
        </w:rPr>
        <w:t>welding</w:t>
      </w:r>
      <w:r>
        <w:rPr>
          <w:spacing w:val="1"/>
          <w:sz w:val="24"/>
        </w:rPr>
        <w:t xml:space="preserve"> </w:t>
      </w:r>
      <w:r>
        <w:rPr>
          <w:sz w:val="24"/>
        </w:rPr>
        <w:t xml:space="preserve">cable </w:t>
      </w:r>
      <w:proofErr w:type="spellStart"/>
      <w:r>
        <w:rPr>
          <w:sz w:val="24"/>
        </w:rPr>
        <w:t>etc</w:t>
      </w:r>
      <w:proofErr w:type="spellEnd"/>
      <w:r>
        <w:rPr>
          <w:sz w:val="24"/>
        </w:rPr>
        <w:t>).</w:t>
      </w:r>
    </w:p>
    <w:p w:rsidR="00C35D8A" w:rsidRDefault="00C35D8A" w:rsidP="00617A6F">
      <w:pPr>
        <w:pStyle w:val="ListParagraph"/>
        <w:numPr>
          <w:ilvl w:val="3"/>
          <w:numId w:val="200"/>
        </w:numPr>
        <w:tabs>
          <w:tab w:val="left" w:pos="1961"/>
        </w:tabs>
        <w:spacing w:before="0" w:line="276" w:lineRule="exact"/>
        <w:ind w:hanging="360"/>
        <w:jc w:val="left"/>
        <w:rPr>
          <w:sz w:val="24"/>
        </w:rPr>
      </w:pPr>
      <w:r>
        <w:rPr>
          <w:spacing w:val="-1"/>
          <w:sz w:val="24"/>
        </w:rPr>
        <w:t>Selection</w:t>
      </w:r>
      <w:r>
        <w:rPr>
          <w:spacing w:val="-13"/>
          <w:sz w:val="24"/>
        </w:rPr>
        <w:t xml:space="preserve"> </w:t>
      </w:r>
      <w:r>
        <w:rPr>
          <w:sz w:val="24"/>
        </w:rPr>
        <w:t>of</w:t>
      </w:r>
      <w:r>
        <w:rPr>
          <w:spacing w:val="-13"/>
          <w:sz w:val="24"/>
        </w:rPr>
        <w:t xml:space="preserve"> </w:t>
      </w:r>
      <w:r>
        <w:rPr>
          <w:color w:val="00AF50"/>
          <w:sz w:val="24"/>
        </w:rPr>
        <w:t>electrical</w:t>
      </w:r>
      <w:r>
        <w:rPr>
          <w:color w:val="00AF50"/>
          <w:spacing w:val="-15"/>
          <w:sz w:val="24"/>
        </w:rPr>
        <w:t xml:space="preserve"> </w:t>
      </w:r>
      <w:r>
        <w:rPr>
          <w:sz w:val="24"/>
        </w:rPr>
        <w:t>cables</w:t>
      </w:r>
      <w:r>
        <w:rPr>
          <w:spacing w:val="-9"/>
          <w:sz w:val="24"/>
        </w:rPr>
        <w:t xml:space="preserve"> </w:t>
      </w:r>
      <w:r>
        <w:rPr>
          <w:sz w:val="24"/>
        </w:rPr>
        <w:t>for</w:t>
      </w:r>
      <w:r>
        <w:rPr>
          <w:spacing w:val="-7"/>
          <w:sz w:val="24"/>
        </w:rPr>
        <w:t xml:space="preserve"> </w:t>
      </w:r>
      <w:r>
        <w:rPr>
          <w:sz w:val="24"/>
        </w:rPr>
        <w:t>a</w:t>
      </w:r>
      <w:r>
        <w:rPr>
          <w:spacing w:val="-9"/>
          <w:sz w:val="24"/>
        </w:rPr>
        <w:t xml:space="preserve"> </w:t>
      </w:r>
      <w:r>
        <w:rPr>
          <w:sz w:val="24"/>
        </w:rPr>
        <w:t>particular</w:t>
      </w:r>
      <w:r>
        <w:rPr>
          <w:spacing w:val="-8"/>
          <w:sz w:val="24"/>
        </w:rPr>
        <w:t xml:space="preserve"> </w:t>
      </w:r>
      <w:r>
        <w:rPr>
          <w:sz w:val="24"/>
        </w:rPr>
        <w:t>application</w:t>
      </w:r>
    </w:p>
    <w:p w:rsidR="00C35D8A" w:rsidRDefault="00C35D8A" w:rsidP="00617A6F">
      <w:pPr>
        <w:pStyle w:val="ListParagraph"/>
        <w:numPr>
          <w:ilvl w:val="3"/>
          <w:numId w:val="200"/>
        </w:numPr>
        <w:tabs>
          <w:tab w:val="left" w:pos="1961"/>
        </w:tabs>
        <w:spacing w:before="2"/>
        <w:ind w:hanging="418"/>
        <w:jc w:val="left"/>
        <w:rPr>
          <w:sz w:val="24"/>
        </w:rPr>
      </w:pPr>
      <w:r>
        <w:rPr>
          <w:spacing w:val="-1"/>
          <w:sz w:val="24"/>
        </w:rPr>
        <w:t>Voltage</w:t>
      </w:r>
      <w:r>
        <w:rPr>
          <w:spacing w:val="-12"/>
          <w:sz w:val="24"/>
        </w:rPr>
        <w:t xml:space="preserve"> </w:t>
      </w:r>
      <w:r>
        <w:rPr>
          <w:sz w:val="24"/>
        </w:rPr>
        <w:t>drops</w:t>
      </w:r>
      <w:r>
        <w:rPr>
          <w:spacing w:val="-11"/>
          <w:sz w:val="24"/>
        </w:rPr>
        <w:t xml:space="preserve"> </w:t>
      </w:r>
      <w:r>
        <w:rPr>
          <w:sz w:val="24"/>
        </w:rPr>
        <w:t>in</w:t>
      </w:r>
      <w:r>
        <w:rPr>
          <w:spacing w:val="-15"/>
          <w:sz w:val="24"/>
        </w:rPr>
        <w:t xml:space="preserve"> </w:t>
      </w:r>
      <w:r>
        <w:rPr>
          <w:sz w:val="24"/>
        </w:rPr>
        <w:t>cables</w:t>
      </w:r>
      <w:r>
        <w:rPr>
          <w:spacing w:val="-12"/>
          <w:sz w:val="24"/>
        </w:rPr>
        <w:t xml:space="preserve"> </w:t>
      </w:r>
      <w:r>
        <w:rPr>
          <w:sz w:val="24"/>
        </w:rPr>
        <w:t>and</w:t>
      </w:r>
      <w:r>
        <w:rPr>
          <w:spacing w:val="-10"/>
          <w:sz w:val="24"/>
        </w:rPr>
        <w:t xml:space="preserve"> </w:t>
      </w:r>
      <w:r>
        <w:rPr>
          <w:sz w:val="24"/>
        </w:rPr>
        <w:t>simple</w:t>
      </w:r>
      <w:r>
        <w:rPr>
          <w:spacing w:val="-11"/>
          <w:sz w:val="24"/>
        </w:rPr>
        <w:t xml:space="preserve"> </w:t>
      </w:r>
      <w:r>
        <w:rPr>
          <w:sz w:val="24"/>
        </w:rPr>
        <w:t>calculation.</w:t>
      </w:r>
    </w:p>
    <w:p w:rsidR="00C35D8A" w:rsidRDefault="00C35D8A" w:rsidP="00617A6F">
      <w:pPr>
        <w:pStyle w:val="ListParagraph"/>
        <w:numPr>
          <w:ilvl w:val="3"/>
          <w:numId w:val="200"/>
        </w:numPr>
        <w:tabs>
          <w:tab w:val="left" w:pos="1961"/>
        </w:tabs>
        <w:spacing w:before="3"/>
        <w:ind w:hanging="476"/>
        <w:jc w:val="left"/>
        <w:rPr>
          <w:sz w:val="24"/>
        </w:rPr>
      </w:pPr>
      <w:r>
        <w:rPr>
          <w:spacing w:val="-2"/>
          <w:sz w:val="24"/>
        </w:rPr>
        <w:t>Cable</w:t>
      </w:r>
      <w:r>
        <w:rPr>
          <w:spacing w:val="-13"/>
          <w:sz w:val="24"/>
        </w:rPr>
        <w:t xml:space="preserve"> </w:t>
      </w:r>
      <w:r>
        <w:rPr>
          <w:spacing w:val="-1"/>
          <w:sz w:val="24"/>
        </w:rPr>
        <w:t>jointing</w:t>
      </w:r>
    </w:p>
    <w:p w:rsidR="00C35D8A" w:rsidRDefault="00C35D8A" w:rsidP="00617A6F">
      <w:pPr>
        <w:pStyle w:val="ListParagraph"/>
        <w:numPr>
          <w:ilvl w:val="2"/>
          <w:numId w:val="200"/>
        </w:numPr>
        <w:tabs>
          <w:tab w:val="left" w:pos="1600"/>
          <w:tab w:val="left" w:pos="1601"/>
        </w:tabs>
        <w:spacing w:before="2"/>
        <w:rPr>
          <w:sz w:val="24"/>
        </w:rPr>
      </w:pPr>
      <w:r>
        <w:rPr>
          <w:color w:val="00AF50"/>
          <w:spacing w:val="-6"/>
          <w:sz w:val="24"/>
        </w:rPr>
        <w:t xml:space="preserve">Electrical </w:t>
      </w:r>
      <w:r>
        <w:rPr>
          <w:spacing w:val="-5"/>
          <w:sz w:val="24"/>
        </w:rPr>
        <w:t>Wiring</w:t>
      </w:r>
      <w:r>
        <w:rPr>
          <w:spacing w:val="-8"/>
          <w:sz w:val="24"/>
        </w:rPr>
        <w:t xml:space="preserve"> </w:t>
      </w:r>
      <w:r>
        <w:rPr>
          <w:spacing w:val="-5"/>
          <w:sz w:val="24"/>
        </w:rPr>
        <w:t>accessories</w:t>
      </w:r>
      <w:r>
        <w:rPr>
          <w:spacing w:val="-10"/>
          <w:sz w:val="24"/>
        </w:rPr>
        <w:t xml:space="preserve"> </w:t>
      </w:r>
      <w:r>
        <w:rPr>
          <w:spacing w:val="-5"/>
          <w:sz w:val="24"/>
        </w:rPr>
        <w:t>and</w:t>
      </w:r>
      <w:r>
        <w:rPr>
          <w:spacing w:val="-8"/>
          <w:sz w:val="24"/>
        </w:rPr>
        <w:t xml:space="preserve"> </w:t>
      </w:r>
      <w:r>
        <w:rPr>
          <w:spacing w:val="-5"/>
          <w:sz w:val="24"/>
        </w:rPr>
        <w:t>their</w:t>
      </w:r>
      <w:r>
        <w:rPr>
          <w:spacing w:val="-6"/>
          <w:sz w:val="24"/>
        </w:rPr>
        <w:t xml:space="preserve"> </w:t>
      </w:r>
      <w:r>
        <w:rPr>
          <w:spacing w:val="-5"/>
          <w:sz w:val="24"/>
        </w:rPr>
        <w:t>ratings.</w:t>
      </w:r>
    </w:p>
    <w:p w:rsidR="00C35D8A" w:rsidRDefault="00C35D8A" w:rsidP="00617A6F">
      <w:pPr>
        <w:pStyle w:val="ListParagraph"/>
        <w:numPr>
          <w:ilvl w:val="2"/>
          <w:numId w:val="200"/>
        </w:numPr>
        <w:tabs>
          <w:tab w:val="left" w:pos="1600"/>
          <w:tab w:val="left" w:pos="1601"/>
        </w:tabs>
        <w:spacing w:before="3"/>
        <w:rPr>
          <w:sz w:val="24"/>
        </w:rPr>
      </w:pPr>
      <w:r>
        <w:rPr>
          <w:color w:val="00AF50"/>
          <w:spacing w:val="-4"/>
          <w:sz w:val="24"/>
        </w:rPr>
        <w:t>Domestic</w:t>
      </w:r>
      <w:r>
        <w:rPr>
          <w:color w:val="00AF50"/>
          <w:spacing w:val="-11"/>
          <w:sz w:val="24"/>
        </w:rPr>
        <w:t xml:space="preserve"> </w:t>
      </w:r>
      <w:r>
        <w:rPr>
          <w:spacing w:val="-4"/>
          <w:sz w:val="24"/>
        </w:rPr>
        <w:t>Wiring</w:t>
      </w:r>
      <w:r>
        <w:rPr>
          <w:spacing w:val="-10"/>
          <w:sz w:val="24"/>
        </w:rPr>
        <w:t xml:space="preserve"> </w:t>
      </w:r>
      <w:r>
        <w:rPr>
          <w:spacing w:val="-4"/>
          <w:sz w:val="24"/>
        </w:rPr>
        <w:t>system</w:t>
      </w:r>
      <w:r>
        <w:rPr>
          <w:color w:val="00AF50"/>
          <w:spacing w:val="-4"/>
          <w:sz w:val="24"/>
        </w:rPr>
        <w:t>s</w:t>
      </w:r>
      <w:r>
        <w:rPr>
          <w:color w:val="00AF50"/>
          <w:spacing w:val="-8"/>
          <w:sz w:val="24"/>
        </w:rPr>
        <w:t xml:space="preserve"> </w:t>
      </w:r>
      <w:r>
        <w:rPr>
          <w:spacing w:val="-3"/>
          <w:sz w:val="24"/>
        </w:rPr>
        <w:t>(PVC conduit</w:t>
      </w:r>
      <w:r>
        <w:rPr>
          <w:spacing w:val="4"/>
          <w:sz w:val="24"/>
        </w:rPr>
        <w:t xml:space="preserve"> </w:t>
      </w:r>
      <w:r>
        <w:rPr>
          <w:spacing w:val="-3"/>
          <w:sz w:val="24"/>
        </w:rPr>
        <w:t>and</w:t>
      </w:r>
      <w:r>
        <w:rPr>
          <w:spacing w:val="-1"/>
          <w:sz w:val="24"/>
        </w:rPr>
        <w:t xml:space="preserve"> </w:t>
      </w:r>
      <w:r>
        <w:rPr>
          <w:spacing w:val="-3"/>
          <w:sz w:val="24"/>
        </w:rPr>
        <w:t>PVC channel/duct</w:t>
      </w:r>
      <w:r>
        <w:rPr>
          <w:spacing w:val="3"/>
          <w:sz w:val="24"/>
        </w:rPr>
        <w:t xml:space="preserve"> </w:t>
      </w:r>
      <w:r>
        <w:rPr>
          <w:spacing w:val="-3"/>
          <w:sz w:val="24"/>
        </w:rPr>
        <w:t>wiring)</w:t>
      </w:r>
    </w:p>
    <w:p w:rsidR="00C35D8A" w:rsidRDefault="00C35D8A" w:rsidP="00617A6F">
      <w:pPr>
        <w:pStyle w:val="ListParagraph"/>
        <w:numPr>
          <w:ilvl w:val="2"/>
          <w:numId w:val="200"/>
        </w:numPr>
        <w:tabs>
          <w:tab w:val="left" w:pos="1600"/>
          <w:tab w:val="left" w:pos="1601"/>
        </w:tabs>
        <w:spacing w:before="2"/>
        <w:rPr>
          <w:sz w:val="24"/>
        </w:rPr>
      </w:pPr>
      <w:r>
        <w:rPr>
          <w:spacing w:val="-5"/>
          <w:sz w:val="24"/>
        </w:rPr>
        <w:t>Protection</w:t>
      </w:r>
      <w:r>
        <w:rPr>
          <w:spacing w:val="-12"/>
          <w:sz w:val="24"/>
        </w:rPr>
        <w:t xml:space="preserve"> </w:t>
      </w:r>
      <w:r>
        <w:rPr>
          <w:spacing w:val="-5"/>
          <w:sz w:val="24"/>
        </w:rPr>
        <w:t>of</w:t>
      </w:r>
      <w:r>
        <w:rPr>
          <w:spacing w:val="-15"/>
          <w:sz w:val="24"/>
        </w:rPr>
        <w:t xml:space="preserve"> </w:t>
      </w:r>
      <w:r>
        <w:rPr>
          <w:spacing w:val="-5"/>
          <w:sz w:val="24"/>
        </w:rPr>
        <w:t>house</w:t>
      </w:r>
      <w:r>
        <w:rPr>
          <w:spacing w:val="-8"/>
          <w:sz w:val="24"/>
        </w:rPr>
        <w:t xml:space="preserve"> </w:t>
      </w:r>
      <w:r>
        <w:rPr>
          <w:spacing w:val="-4"/>
          <w:sz w:val="24"/>
        </w:rPr>
        <w:t>wiring.</w:t>
      </w:r>
    </w:p>
    <w:p w:rsidR="00C35D8A" w:rsidRDefault="00C35D8A" w:rsidP="00617A6F">
      <w:pPr>
        <w:pStyle w:val="ListParagraph"/>
        <w:numPr>
          <w:ilvl w:val="3"/>
          <w:numId w:val="200"/>
        </w:numPr>
        <w:tabs>
          <w:tab w:val="left" w:pos="1960"/>
          <w:tab w:val="left" w:pos="1961"/>
        </w:tabs>
        <w:spacing w:before="3"/>
        <w:ind w:hanging="480"/>
        <w:jc w:val="left"/>
        <w:rPr>
          <w:sz w:val="24"/>
        </w:rPr>
      </w:pPr>
      <w:r>
        <w:rPr>
          <w:sz w:val="24"/>
        </w:rPr>
        <w:t>Fuses</w:t>
      </w:r>
      <w:r>
        <w:rPr>
          <w:spacing w:val="-10"/>
          <w:sz w:val="24"/>
        </w:rPr>
        <w:t xml:space="preserve"> </w:t>
      </w:r>
      <w:r>
        <w:rPr>
          <w:sz w:val="24"/>
        </w:rPr>
        <w:t>and</w:t>
      </w:r>
      <w:r>
        <w:rPr>
          <w:spacing w:val="-8"/>
          <w:sz w:val="24"/>
        </w:rPr>
        <w:t xml:space="preserve"> </w:t>
      </w:r>
      <w:r>
        <w:rPr>
          <w:sz w:val="24"/>
        </w:rPr>
        <w:t>circuit</w:t>
      </w:r>
      <w:r>
        <w:rPr>
          <w:spacing w:val="-3"/>
          <w:sz w:val="24"/>
        </w:rPr>
        <w:t xml:space="preserve"> </w:t>
      </w:r>
      <w:r>
        <w:rPr>
          <w:sz w:val="24"/>
        </w:rPr>
        <w:t>breakers.</w:t>
      </w:r>
    </w:p>
    <w:p w:rsidR="00C35D8A" w:rsidRDefault="00C35D8A" w:rsidP="00617A6F">
      <w:pPr>
        <w:pStyle w:val="ListParagraph"/>
        <w:numPr>
          <w:ilvl w:val="3"/>
          <w:numId w:val="200"/>
        </w:numPr>
        <w:tabs>
          <w:tab w:val="left" w:pos="1960"/>
          <w:tab w:val="left" w:pos="1961"/>
        </w:tabs>
        <w:spacing w:before="2"/>
        <w:ind w:hanging="538"/>
        <w:jc w:val="left"/>
        <w:rPr>
          <w:sz w:val="24"/>
        </w:rPr>
      </w:pPr>
      <w:proofErr w:type="spellStart"/>
      <w:r>
        <w:rPr>
          <w:sz w:val="24"/>
        </w:rPr>
        <w:t>Earthing</w:t>
      </w:r>
      <w:proofErr w:type="spellEnd"/>
      <w:r>
        <w:rPr>
          <w:sz w:val="24"/>
        </w:rPr>
        <w:t>.</w:t>
      </w:r>
    </w:p>
    <w:p w:rsidR="00C35D8A" w:rsidRDefault="00C35D8A" w:rsidP="00617A6F">
      <w:pPr>
        <w:pStyle w:val="ListParagraph"/>
        <w:numPr>
          <w:ilvl w:val="2"/>
          <w:numId w:val="200"/>
        </w:numPr>
        <w:tabs>
          <w:tab w:val="left" w:pos="1600"/>
          <w:tab w:val="left" w:pos="1601"/>
        </w:tabs>
        <w:spacing w:before="3"/>
        <w:rPr>
          <w:sz w:val="24"/>
        </w:rPr>
      </w:pPr>
      <w:r>
        <w:rPr>
          <w:color w:val="00AF50"/>
          <w:spacing w:val="-3"/>
          <w:sz w:val="24"/>
        </w:rPr>
        <w:t>Distribution of</w:t>
      </w:r>
      <w:r>
        <w:rPr>
          <w:color w:val="00AF50"/>
          <w:spacing w:val="-6"/>
          <w:sz w:val="24"/>
        </w:rPr>
        <w:t xml:space="preserve"> </w:t>
      </w:r>
      <w:r>
        <w:rPr>
          <w:color w:val="00AF50"/>
          <w:spacing w:val="-3"/>
          <w:sz w:val="24"/>
        </w:rPr>
        <w:t>supply</w:t>
      </w:r>
      <w:r>
        <w:rPr>
          <w:color w:val="00AF50"/>
          <w:spacing w:val="-5"/>
          <w:sz w:val="24"/>
        </w:rPr>
        <w:t xml:space="preserve"> </w:t>
      </w:r>
      <w:r>
        <w:rPr>
          <w:spacing w:val="-3"/>
          <w:sz w:val="24"/>
        </w:rPr>
        <w:t>and</w:t>
      </w:r>
      <w:r>
        <w:rPr>
          <w:spacing w:val="2"/>
          <w:sz w:val="24"/>
        </w:rPr>
        <w:t xml:space="preserve"> </w:t>
      </w:r>
      <w:r>
        <w:rPr>
          <w:spacing w:val="-3"/>
          <w:sz w:val="24"/>
        </w:rPr>
        <w:t>distribution</w:t>
      </w:r>
      <w:r>
        <w:rPr>
          <w:spacing w:val="-12"/>
          <w:sz w:val="24"/>
        </w:rPr>
        <w:t xml:space="preserve"> </w:t>
      </w:r>
      <w:r>
        <w:rPr>
          <w:spacing w:val="-3"/>
          <w:sz w:val="24"/>
        </w:rPr>
        <w:t>boxes</w:t>
      </w:r>
      <w:r>
        <w:rPr>
          <w:color w:val="00AF50"/>
          <w:spacing w:val="-3"/>
          <w:sz w:val="24"/>
        </w:rPr>
        <w:t>.</w:t>
      </w:r>
      <w:r>
        <w:rPr>
          <w:color w:val="00AF50"/>
          <w:sz w:val="24"/>
        </w:rPr>
        <w:t xml:space="preserve"> </w:t>
      </w:r>
      <w:r>
        <w:rPr>
          <w:color w:val="00AF50"/>
          <w:spacing w:val="-3"/>
          <w:sz w:val="24"/>
        </w:rPr>
        <w:t>(Single</w:t>
      </w:r>
      <w:r>
        <w:rPr>
          <w:color w:val="00AF50"/>
          <w:spacing w:val="2"/>
          <w:sz w:val="24"/>
        </w:rPr>
        <w:t xml:space="preserve"> </w:t>
      </w:r>
      <w:r>
        <w:rPr>
          <w:color w:val="00AF50"/>
          <w:spacing w:val="-3"/>
          <w:sz w:val="24"/>
        </w:rPr>
        <w:t>and</w:t>
      </w:r>
      <w:r>
        <w:rPr>
          <w:color w:val="00AF50"/>
          <w:spacing w:val="2"/>
          <w:sz w:val="24"/>
        </w:rPr>
        <w:t xml:space="preserve"> </w:t>
      </w:r>
      <w:r>
        <w:rPr>
          <w:color w:val="00AF50"/>
          <w:spacing w:val="-3"/>
          <w:sz w:val="24"/>
        </w:rPr>
        <w:t>three</w:t>
      </w:r>
      <w:r>
        <w:rPr>
          <w:color w:val="00AF50"/>
          <w:spacing w:val="1"/>
          <w:sz w:val="24"/>
        </w:rPr>
        <w:t xml:space="preserve"> </w:t>
      </w:r>
      <w:r>
        <w:rPr>
          <w:color w:val="00AF50"/>
          <w:spacing w:val="-3"/>
          <w:sz w:val="24"/>
        </w:rPr>
        <w:t>phase)</w:t>
      </w:r>
    </w:p>
    <w:p w:rsidR="00C35D8A" w:rsidRDefault="00C35D8A" w:rsidP="00617A6F">
      <w:pPr>
        <w:pStyle w:val="ListParagraph"/>
        <w:numPr>
          <w:ilvl w:val="2"/>
          <w:numId w:val="200"/>
        </w:numPr>
        <w:tabs>
          <w:tab w:val="left" w:pos="1600"/>
          <w:tab w:val="left" w:pos="1601"/>
        </w:tabs>
        <w:spacing w:before="2"/>
        <w:rPr>
          <w:sz w:val="24"/>
        </w:rPr>
      </w:pPr>
      <w:r>
        <w:rPr>
          <w:spacing w:val="-1"/>
          <w:sz w:val="24"/>
        </w:rPr>
        <w:t>Testing</w:t>
      </w:r>
      <w:r>
        <w:rPr>
          <w:spacing w:val="-7"/>
          <w:sz w:val="24"/>
        </w:rPr>
        <w:t xml:space="preserve"> </w:t>
      </w:r>
      <w:r>
        <w:rPr>
          <w:sz w:val="24"/>
        </w:rPr>
        <w:t>of</w:t>
      </w:r>
      <w:r>
        <w:rPr>
          <w:spacing w:val="-13"/>
          <w:sz w:val="24"/>
        </w:rPr>
        <w:t xml:space="preserve"> </w:t>
      </w:r>
      <w:r>
        <w:rPr>
          <w:sz w:val="24"/>
        </w:rPr>
        <w:t>wiring.</w:t>
      </w:r>
    </w:p>
    <w:p w:rsidR="00C35D8A" w:rsidRDefault="00C35D8A" w:rsidP="00617A6F">
      <w:pPr>
        <w:pStyle w:val="ListParagraph"/>
        <w:numPr>
          <w:ilvl w:val="2"/>
          <w:numId w:val="200"/>
        </w:numPr>
        <w:tabs>
          <w:tab w:val="left" w:pos="1600"/>
          <w:tab w:val="left" w:pos="1601"/>
        </w:tabs>
        <w:spacing w:before="3"/>
        <w:rPr>
          <w:sz w:val="24"/>
        </w:rPr>
      </w:pPr>
      <w:r>
        <w:rPr>
          <w:spacing w:val="-6"/>
          <w:sz w:val="24"/>
        </w:rPr>
        <w:t>Electricity</w:t>
      </w:r>
      <w:r>
        <w:rPr>
          <w:spacing w:val="-17"/>
          <w:sz w:val="24"/>
        </w:rPr>
        <w:t xml:space="preserve"> </w:t>
      </w:r>
      <w:r>
        <w:rPr>
          <w:spacing w:val="-6"/>
          <w:sz w:val="24"/>
        </w:rPr>
        <w:t>rules</w:t>
      </w:r>
      <w:r>
        <w:rPr>
          <w:spacing w:val="-10"/>
          <w:sz w:val="24"/>
        </w:rPr>
        <w:t xml:space="preserve"> </w:t>
      </w:r>
      <w:r>
        <w:rPr>
          <w:spacing w:val="-6"/>
          <w:sz w:val="24"/>
        </w:rPr>
        <w:t>about</w:t>
      </w:r>
      <w:r>
        <w:rPr>
          <w:spacing w:val="-2"/>
          <w:sz w:val="24"/>
        </w:rPr>
        <w:t xml:space="preserve"> </w:t>
      </w:r>
      <w:r>
        <w:rPr>
          <w:spacing w:val="-6"/>
          <w:sz w:val="24"/>
        </w:rPr>
        <w:t>domestic</w:t>
      </w:r>
      <w:r>
        <w:rPr>
          <w:spacing w:val="-9"/>
          <w:sz w:val="24"/>
        </w:rPr>
        <w:t xml:space="preserve"> </w:t>
      </w:r>
      <w:r>
        <w:rPr>
          <w:spacing w:val="-6"/>
          <w:sz w:val="24"/>
        </w:rPr>
        <w:t>wiring</w:t>
      </w:r>
      <w:r>
        <w:rPr>
          <w:spacing w:val="-8"/>
          <w:sz w:val="24"/>
        </w:rPr>
        <w:t xml:space="preserve"> </w:t>
      </w:r>
      <w:r>
        <w:rPr>
          <w:spacing w:val="-6"/>
          <w:sz w:val="24"/>
        </w:rPr>
        <w:t>and</w:t>
      </w:r>
      <w:r>
        <w:rPr>
          <w:spacing w:val="-8"/>
          <w:sz w:val="24"/>
        </w:rPr>
        <w:t xml:space="preserve"> </w:t>
      </w:r>
      <w:proofErr w:type="spellStart"/>
      <w:r>
        <w:rPr>
          <w:spacing w:val="-6"/>
          <w:sz w:val="24"/>
        </w:rPr>
        <w:t>earthing</w:t>
      </w:r>
      <w:proofErr w:type="spellEnd"/>
      <w:r>
        <w:rPr>
          <w:spacing w:val="-6"/>
          <w:sz w:val="24"/>
        </w:rPr>
        <w:t>.</w:t>
      </w:r>
    </w:p>
    <w:p w:rsidR="00C35D8A" w:rsidRDefault="00C35D8A" w:rsidP="00C35D8A">
      <w:pPr>
        <w:pStyle w:val="BodyText"/>
        <w:ind w:left="0" w:firstLine="0"/>
      </w:pPr>
    </w:p>
    <w:p w:rsidR="00C35D8A" w:rsidRDefault="00C35D8A" w:rsidP="00617A6F">
      <w:pPr>
        <w:pStyle w:val="Heading2"/>
        <w:numPr>
          <w:ilvl w:val="1"/>
          <w:numId w:val="200"/>
        </w:numPr>
        <w:tabs>
          <w:tab w:val="left" w:pos="1600"/>
          <w:tab w:val="left" w:pos="1601"/>
          <w:tab w:val="left" w:pos="8644"/>
        </w:tabs>
        <w:spacing w:line="275" w:lineRule="exact"/>
      </w:pPr>
      <w:r>
        <w:rPr>
          <w:spacing w:val="-5"/>
        </w:rPr>
        <w:t>INDUSTRIAL</w:t>
      </w:r>
      <w:r>
        <w:rPr>
          <w:spacing w:val="-9"/>
        </w:rPr>
        <w:t xml:space="preserve"> </w:t>
      </w:r>
      <w:r>
        <w:rPr>
          <w:spacing w:val="-5"/>
        </w:rPr>
        <w:t>AND</w:t>
      </w:r>
      <w:r>
        <w:rPr>
          <w:spacing w:val="-8"/>
        </w:rPr>
        <w:t xml:space="preserve"> </w:t>
      </w:r>
      <w:r>
        <w:rPr>
          <w:spacing w:val="-5"/>
        </w:rPr>
        <w:t>COMMERCIAL</w:t>
      </w:r>
      <w:r>
        <w:rPr>
          <w:spacing w:val="-9"/>
        </w:rPr>
        <w:t xml:space="preserve"> </w:t>
      </w:r>
      <w:r>
        <w:rPr>
          <w:spacing w:val="-5"/>
        </w:rPr>
        <w:t>WIRING.</w:t>
      </w:r>
      <w:r>
        <w:rPr>
          <w:spacing w:val="-5"/>
        </w:rPr>
        <w:tab/>
      </w:r>
      <w:r>
        <w:t>5</w:t>
      </w:r>
      <w:r>
        <w:rPr>
          <w:spacing w:val="-1"/>
        </w:rPr>
        <w:t xml:space="preserve"> </w:t>
      </w:r>
      <w:r>
        <w:t>Hours.</w:t>
      </w:r>
    </w:p>
    <w:p w:rsidR="00C35D8A" w:rsidRDefault="00C35D8A" w:rsidP="00617A6F">
      <w:pPr>
        <w:pStyle w:val="ListParagraph"/>
        <w:numPr>
          <w:ilvl w:val="2"/>
          <w:numId w:val="200"/>
        </w:numPr>
        <w:tabs>
          <w:tab w:val="left" w:pos="1600"/>
          <w:tab w:val="left" w:pos="1601"/>
        </w:tabs>
        <w:spacing w:before="0" w:line="242" w:lineRule="auto"/>
        <w:ind w:right="434" w:hanging="692"/>
        <w:rPr>
          <w:sz w:val="24"/>
        </w:rPr>
      </w:pPr>
      <w:r>
        <w:rPr>
          <w:sz w:val="24"/>
        </w:rPr>
        <w:t>Power</w:t>
      </w:r>
      <w:r>
        <w:rPr>
          <w:spacing w:val="33"/>
          <w:sz w:val="24"/>
        </w:rPr>
        <w:t xml:space="preserve"> </w:t>
      </w:r>
      <w:r>
        <w:rPr>
          <w:sz w:val="24"/>
        </w:rPr>
        <w:t>wiring</w:t>
      </w:r>
      <w:r>
        <w:rPr>
          <w:spacing w:val="33"/>
          <w:sz w:val="24"/>
        </w:rPr>
        <w:t xml:space="preserve"> </w:t>
      </w:r>
      <w:r>
        <w:rPr>
          <w:sz w:val="24"/>
        </w:rPr>
        <w:t>systems</w:t>
      </w:r>
      <w:r>
        <w:rPr>
          <w:spacing w:val="32"/>
          <w:sz w:val="24"/>
        </w:rPr>
        <w:t xml:space="preserve"> </w:t>
      </w:r>
      <w:r>
        <w:rPr>
          <w:sz w:val="24"/>
        </w:rPr>
        <w:t>(Steel</w:t>
      </w:r>
      <w:r>
        <w:rPr>
          <w:spacing w:val="20"/>
          <w:sz w:val="24"/>
        </w:rPr>
        <w:t xml:space="preserve"> </w:t>
      </w:r>
      <w:r>
        <w:rPr>
          <w:sz w:val="24"/>
        </w:rPr>
        <w:t>conduit,</w:t>
      </w:r>
      <w:r>
        <w:rPr>
          <w:spacing w:val="31"/>
          <w:sz w:val="24"/>
        </w:rPr>
        <w:t xml:space="preserve"> </w:t>
      </w:r>
      <w:proofErr w:type="spellStart"/>
      <w:r>
        <w:rPr>
          <w:sz w:val="24"/>
        </w:rPr>
        <w:t>Trunking</w:t>
      </w:r>
      <w:proofErr w:type="spellEnd"/>
      <w:r>
        <w:rPr>
          <w:sz w:val="24"/>
        </w:rPr>
        <w:t>,</w:t>
      </w:r>
      <w:r>
        <w:rPr>
          <w:spacing w:val="30"/>
          <w:sz w:val="24"/>
        </w:rPr>
        <w:t xml:space="preserve"> </w:t>
      </w:r>
      <w:r>
        <w:rPr>
          <w:sz w:val="24"/>
        </w:rPr>
        <w:t>Ducting,</w:t>
      </w:r>
      <w:r>
        <w:rPr>
          <w:spacing w:val="30"/>
          <w:sz w:val="24"/>
        </w:rPr>
        <w:t xml:space="preserve"> </w:t>
      </w:r>
      <w:r>
        <w:rPr>
          <w:sz w:val="24"/>
        </w:rPr>
        <w:t>Centenary,</w:t>
      </w:r>
      <w:r>
        <w:rPr>
          <w:spacing w:val="31"/>
          <w:sz w:val="24"/>
        </w:rPr>
        <w:t xml:space="preserve"> </w:t>
      </w:r>
      <w:r>
        <w:rPr>
          <w:sz w:val="24"/>
        </w:rPr>
        <w:t>Overhead</w:t>
      </w:r>
      <w:r>
        <w:rPr>
          <w:spacing w:val="28"/>
          <w:sz w:val="24"/>
        </w:rPr>
        <w:t xml:space="preserve"> </w:t>
      </w:r>
      <w:r>
        <w:rPr>
          <w:sz w:val="24"/>
        </w:rPr>
        <w:t>bus</w:t>
      </w:r>
      <w:r>
        <w:rPr>
          <w:spacing w:val="27"/>
          <w:sz w:val="24"/>
        </w:rPr>
        <w:t xml:space="preserve"> </w:t>
      </w:r>
      <w:r>
        <w:rPr>
          <w:sz w:val="24"/>
        </w:rPr>
        <w:t>bar,</w:t>
      </w:r>
      <w:r>
        <w:rPr>
          <w:spacing w:val="-57"/>
          <w:sz w:val="24"/>
        </w:rPr>
        <w:t xml:space="preserve"> </w:t>
      </w:r>
      <w:r>
        <w:rPr>
          <w:sz w:val="24"/>
        </w:rPr>
        <w:t>cable tray</w:t>
      </w:r>
      <w:r>
        <w:rPr>
          <w:spacing w:val="-9"/>
          <w:sz w:val="24"/>
        </w:rPr>
        <w:t xml:space="preserve"> </w:t>
      </w:r>
      <w:r>
        <w:rPr>
          <w:sz w:val="24"/>
        </w:rPr>
        <w:t>and</w:t>
      </w:r>
      <w:r>
        <w:rPr>
          <w:spacing w:val="1"/>
          <w:sz w:val="24"/>
        </w:rPr>
        <w:t xml:space="preserve"> </w:t>
      </w:r>
      <w:r>
        <w:rPr>
          <w:sz w:val="24"/>
        </w:rPr>
        <w:t>Tough</w:t>
      </w:r>
      <w:r>
        <w:rPr>
          <w:spacing w:val="-4"/>
          <w:sz w:val="24"/>
        </w:rPr>
        <w:t xml:space="preserve"> </w:t>
      </w:r>
      <w:r>
        <w:rPr>
          <w:sz w:val="24"/>
        </w:rPr>
        <w:t>sheathed</w:t>
      </w:r>
      <w:r>
        <w:rPr>
          <w:spacing w:val="2"/>
          <w:sz w:val="24"/>
        </w:rPr>
        <w:t xml:space="preserve"> </w:t>
      </w:r>
      <w:r>
        <w:rPr>
          <w:sz w:val="24"/>
        </w:rPr>
        <w:t>cable system)</w:t>
      </w:r>
    </w:p>
    <w:p w:rsidR="00C35D8A" w:rsidRDefault="00C35D8A" w:rsidP="00617A6F">
      <w:pPr>
        <w:pStyle w:val="ListParagraph"/>
        <w:numPr>
          <w:ilvl w:val="2"/>
          <w:numId w:val="200"/>
        </w:numPr>
        <w:tabs>
          <w:tab w:val="left" w:pos="1600"/>
          <w:tab w:val="left" w:pos="1601"/>
        </w:tabs>
        <w:spacing w:before="0" w:line="275" w:lineRule="exact"/>
        <w:rPr>
          <w:sz w:val="24"/>
        </w:rPr>
      </w:pPr>
      <w:r>
        <w:rPr>
          <w:spacing w:val="-1"/>
          <w:sz w:val="24"/>
        </w:rPr>
        <w:t>Single</w:t>
      </w:r>
      <w:r>
        <w:rPr>
          <w:spacing w:val="-6"/>
          <w:sz w:val="24"/>
        </w:rPr>
        <w:t xml:space="preserve"> </w:t>
      </w:r>
      <w:r>
        <w:rPr>
          <w:spacing w:val="-1"/>
          <w:sz w:val="24"/>
        </w:rPr>
        <w:t>&amp;</w:t>
      </w:r>
      <w:r>
        <w:rPr>
          <w:spacing w:val="-9"/>
          <w:sz w:val="24"/>
        </w:rPr>
        <w:t xml:space="preserve"> </w:t>
      </w:r>
      <w:r>
        <w:rPr>
          <w:spacing w:val="-1"/>
          <w:sz w:val="24"/>
        </w:rPr>
        <w:t>three</w:t>
      </w:r>
      <w:r>
        <w:rPr>
          <w:spacing w:val="-5"/>
          <w:sz w:val="24"/>
        </w:rPr>
        <w:t xml:space="preserve"> </w:t>
      </w:r>
      <w:r>
        <w:rPr>
          <w:spacing w:val="-1"/>
          <w:sz w:val="24"/>
        </w:rPr>
        <w:t>phase</w:t>
      </w:r>
      <w:r>
        <w:rPr>
          <w:spacing w:val="-5"/>
          <w:sz w:val="24"/>
        </w:rPr>
        <w:t xml:space="preserve"> </w:t>
      </w:r>
      <w:r>
        <w:rPr>
          <w:spacing w:val="-1"/>
          <w:sz w:val="24"/>
        </w:rPr>
        <w:t>supply</w:t>
      </w:r>
      <w:r>
        <w:rPr>
          <w:spacing w:val="-14"/>
          <w:sz w:val="24"/>
        </w:rPr>
        <w:t xml:space="preserve"> </w:t>
      </w:r>
      <w:r>
        <w:rPr>
          <w:spacing w:val="-1"/>
          <w:sz w:val="24"/>
        </w:rPr>
        <w:t>for</w:t>
      </w:r>
      <w:r>
        <w:rPr>
          <w:spacing w:val="-3"/>
          <w:sz w:val="24"/>
        </w:rPr>
        <w:t xml:space="preserve"> </w:t>
      </w:r>
      <w:r>
        <w:rPr>
          <w:spacing w:val="-1"/>
          <w:sz w:val="24"/>
        </w:rPr>
        <w:t>multi</w:t>
      </w:r>
      <w:r>
        <w:rPr>
          <w:spacing w:val="-13"/>
          <w:sz w:val="24"/>
        </w:rPr>
        <w:t xml:space="preserve"> </w:t>
      </w:r>
      <w:proofErr w:type="spellStart"/>
      <w:r>
        <w:rPr>
          <w:spacing w:val="-1"/>
          <w:sz w:val="24"/>
        </w:rPr>
        <w:t>storey</w:t>
      </w:r>
      <w:proofErr w:type="spellEnd"/>
      <w:r>
        <w:rPr>
          <w:spacing w:val="-13"/>
          <w:sz w:val="24"/>
        </w:rPr>
        <w:t xml:space="preserve"> </w:t>
      </w:r>
      <w:r>
        <w:rPr>
          <w:spacing w:val="-1"/>
          <w:sz w:val="24"/>
        </w:rPr>
        <w:t>buildings.</w:t>
      </w:r>
    </w:p>
    <w:p w:rsidR="00C35D8A" w:rsidRDefault="00C35D8A" w:rsidP="00617A6F">
      <w:pPr>
        <w:pStyle w:val="ListParagraph"/>
        <w:numPr>
          <w:ilvl w:val="2"/>
          <w:numId w:val="200"/>
        </w:numPr>
        <w:tabs>
          <w:tab w:val="left" w:pos="1600"/>
          <w:tab w:val="left" w:pos="1601"/>
        </w:tabs>
        <w:spacing w:before="1"/>
        <w:rPr>
          <w:sz w:val="24"/>
        </w:rPr>
      </w:pPr>
      <w:r>
        <w:rPr>
          <w:sz w:val="24"/>
        </w:rPr>
        <w:t>Power</w:t>
      </w:r>
      <w:r>
        <w:rPr>
          <w:spacing w:val="-4"/>
          <w:sz w:val="24"/>
        </w:rPr>
        <w:t xml:space="preserve"> </w:t>
      </w:r>
      <w:r>
        <w:rPr>
          <w:sz w:val="24"/>
        </w:rPr>
        <w:t>wiring</w:t>
      </w:r>
      <w:r>
        <w:rPr>
          <w:spacing w:val="-5"/>
          <w:sz w:val="24"/>
        </w:rPr>
        <w:t xml:space="preserve"> </w:t>
      </w:r>
      <w:r>
        <w:rPr>
          <w:sz w:val="24"/>
        </w:rPr>
        <w:t>for</w:t>
      </w:r>
      <w:r>
        <w:rPr>
          <w:spacing w:val="-4"/>
          <w:sz w:val="24"/>
        </w:rPr>
        <w:t xml:space="preserve"> </w:t>
      </w:r>
      <w:r>
        <w:rPr>
          <w:sz w:val="24"/>
        </w:rPr>
        <w:t>motors,</w:t>
      </w:r>
      <w:r>
        <w:rPr>
          <w:spacing w:val="-3"/>
          <w:sz w:val="24"/>
        </w:rPr>
        <w:t xml:space="preserve"> </w:t>
      </w:r>
      <w:r>
        <w:rPr>
          <w:sz w:val="24"/>
        </w:rPr>
        <w:t>Cable</w:t>
      </w:r>
      <w:r>
        <w:rPr>
          <w:spacing w:val="-6"/>
          <w:sz w:val="24"/>
        </w:rPr>
        <w:t xml:space="preserve"> </w:t>
      </w:r>
      <w:r>
        <w:rPr>
          <w:sz w:val="24"/>
        </w:rPr>
        <w:t>and</w:t>
      </w:r>
      <w:r>
        <w:rPr>
          <w:spacing w:val="-5"/>
          <w:sz w:val="24"/>
        </w:rPr>
        <w:t xml:space="preserve"> </w:t>
      </w:r>
      <w:r>
        <w:rPr>
          <w:sz w:val="24"/>
        </w:rPr>
        <w:t>fuse</w:t>
      </w:r>
      <w:r>
        <w:rPr>
          <w:spacing w:val="-6"/>
          <w:sz w:val="24"/>
        </w:rPr>
        <w:t xml:space="preserve"> </w:t>
      </w:r>
      <w:r>
        <w:rPr>
          <w:sz w:val="24"/>
        </w:rPr>
        <w:t>/</w:t>
      </w:r>
      <w:r>
        <w:rPr>
          <w:spacing w:val="-5"/>
          <w:sz w:val="24"/>
        </w:rPr>
        <w:t xml:space="preserve"> </w:t>
      </w:r>
      <w:r>
        <w:rPr>
          <w:sz w:val="24"/>
        </w:rPr>
        <w:t>circuit breaker</w:t>
      </w:r>
      <w:r>
        <w:rPr>
          <w:spacing w:val="-4"/>
          <w:sz w:val="24"/>
        </w:rPr>
        <w:t xml:space="preserve"> </w:t>
      </w:r>
      <w:r>
        <w:rPr>
          <w:sz w:val="24"/>
        </w:rPr>
        <w:t>size</w:t>
      </w:r>
      <w:r>
        <w:rPr>
          <w:spacing w:val="-6"/>
          <w:sz w:val="24"/>
        </w:rPr>
        <w:t xml:space="preserve"> </w:t>
      </w:r>
      <w:r>
        <w:rPr>
          <w:sz w:val="24"/>
        </w:rPr>
        <w:t>for</w:t>
      </w:r>
      <w:r>
        <w:rPr>
          <w:spacing w:val="-4"/>
          <w:sz w:val="24"/>
        </w:rPr>
        <w:t xml:space="preserve"> </w:t>
      </w:r>
      <w:r>
        <w:rPr>
          <w:sz w:val="24"/>
        </w:rPr>
        <w:t>motor.</w:t>
      </w:r>
    </w:p>
    <w:p w:rsidR="00C35D8A" w:rsidRDefault="00C35D8A" w:rsidP="00617A6F">
      <w:pPr>
        <w:pStyle w:val="ListParagraph"/>
        <w:numPr>
          <w:ilvl w:val="2"/>
          <w:numId w:val="200"/>
        </w:numPr>
        <w:tabs>
          <w:tab w:val="left" w:pos="1600"/>
          <w:tab w:val="left" w:pos="1601"/>
        </w:tabs>
        <w:spacing w:before="2" w:line="242" w:lineRule="auto"/>
        <w:ind w:right="433"/>
        <w:rPr>
          <w:sz w:val="24"/>
        </w:rPr>
      </w:pPr>
      <w:r>
        <w:rPr>
          <w:sz w:val="24"/>
        </w:rPr>
        <w:t>Study</w:t>
      </w:r>
      <w:r>
        <w:rPr>
          <w:spacing w:val="1"/>
          <w:sz w:val="24"/>
        </w:rPr>
        <w:t xml:space="preserve"> </w:t>
      </w:r>
      <w:r>
        <w:rPr>
          <w:sz w:val="24"/>
        </w:rPr>
        <w:t>and</w:t>
      </w:r>
      <w:r>
        <w:rPr>
          <w:spacing w:val="1"/>
          <w:sz w:val="24"/>
        </w:rPr>
        <w:t xml:space="preserve"> </w:t>
      </w:r>
      <w:r>
        <w:rPr>
          <w:sz w:val="24"/>
        </w:rPr>
        <w:t>use</w:t>
      </w:r>
      <w:r>
        <w:rPr>
          <w:spacing w:val="1"/>
          <w:sz w:val="24"/>
        </w:rPr>
        <w:t xml:space="preserve"> </w:t>
      </w:r>
      <w:r>
        <w:rPr>
          <w:sz w:val="24"/>
        </w:rPr>
        <w:t>of</w:t>
      </w:r>
      <w:r>
        <w:rPr>
          <w:spacing w:val="1"/>
          <w:sz w:val="24"/>
        </w:rPr>
        <w:t xml:space="preserve"> </w:t>
      </w:r>
      <w:r>
        <w:rPr>
          <w:sz w:val="24"/>
        </w:rPr>
        <w:t>magnetic</w:t>
      </w:r>
      <w:r>
        <w:rPr>
          <w:spacing w:val="1"/>
          <w:sz w:val="24"/>
        </w:rPr>
        <w:t xml:space="preserve"> </w:t>
      </w:r>
      <w:r>
        <w:rPr>
          <w:sz w:val="24"/>
        </w:rPr>
        <w:t>contactors,</w:t>
      </w:r>
      <w:r>
        <w:rPr>
          <w:spacing w:val="1"/>
          <w:sz w:val="24"/>
        </w:rPr>
        <w:t xml:space="preserve"> </w:t>
      </w:r>
      <w:r>
        <w:rPr>
          <w:sz w:val="24"/>
        </w:rPr>
        <w:t>push</w:t>
      </w:r>
      <w:r>
        <w:rPr>
          <w:spacing w:val="1"/>
          <w:sz w:val="24"/>
        </w:rPr>
        <w:t xml:space="preserve"> </w:t>
      </w:r>
      <w:r>
        <w:rPr>
          <w:sz w:val="24"/>
        </w:rPr>
        <w:t>buttons,</w:t>
      </w:r>
      <w:r>
        <w:rPr>
          <w:spacing w:val="1"/>
          <w:sz w:val="24"/>
        </w:rPr>
        <w:t xml:space="preserve"> </w:t>
      </w:r>
      <w:r>
        <w:rPr>
          <w:sz w:val="24"/>
        </w:rPr>
        <w:t>thermal</w:t>
      </w:r>
      <w:r>
        <w:rPr>
          <w:spacing w:val="1"/>
          <w:sz w:val="24"/>
        </w:rPr>
        <w:t xml:space="preserve"> </w:t>
      </w:r>
      <w:r>
        <w:rPr>
          <w:sz w:val="24"/>
        </w:rPr>
        <w:t>overload</w:t>
      </w:r>
      <w:r>
        <w:rPr>
          <w:spacing w:val="1"/>
          <w:sz w:val="24"/>
        </w:rPr>
        <w:t xml:space="preserve"> </w:t>
      </w:r>
      <w:r>
        <w:rPr>
          <w:sz w:val="24"/>
        </w:rPr>
        <w:t>relay</w:t>
      </w:r>
      <w:r>
        <w:rPr>
          <w:spacing w:val="1"/>
          <w:sz w:val="24"/>
        </w:rPr>
        <w:t xml:space="preserve"> </w:t>
      </w:r>
      <w:r>
        <w:rPr>
          <w:sz w:val="24"/>
        </w:rPr>
        <w:t>and</w:t>
      </w:r>
      <w:r>
        <w:rPr>
          <w:spacing w:val="-57"/>
          <w:sz w:val="24"/>
        </w:rPr>
        <w:t xml:space="preserve"> </w:t>
      </w:r>
      <w:proofErr w:type="gramStart"/>
      <w:r>
        <w:rPr>
          <w:sz w:val="24"/>
        </w:rPr>
        <w:t>EOR(</w:t>
      </w:r>
      <w:proofErr w:type="gramEnd"/>
      <w:r>
        <w:rPr>
          <w:sz w:val="24"/>
        </w:rPr>
        <w:t>electronic over</w:t>
      </w:r>
      <w:r>
        <w:rPr>
          <w:spacing w:val="2"/>
          <w:sz w:val="24"/>
        </w:rPr>
        <w:t xml:space="preserve"> </w:t>
      </w:r>
      <w:r>
        <w:rPr>
          <w:sz w:val="24"/>
        </w:rPr>
        <w:t>current</w:t>
      </w:r>
      <w:r>
        <w:rPr>
          <w:spacing w:val="7"/>
          <w:sz w:val="24"/>
        </w:rPr>
        <w:t xml:space="preserve"> </w:t>
      </w:r>
      <w:r>
        <w:rPr>
          <w:sz w:val="24"/>
        </w:rPr>
        <w:t>relay).</w:t>
      </w:r>
    </w:p>
    <w:p w:rsidR="00C35D8A" w:rsidRDefault="00C35D8A" w:rsidP="00C35D8A">
      <w:pPr>
        <w:pStyle w:val="BodyText"/>
        <w:spacing w:before="7"/>
        <w:ind w:left="0" w:firstLine="0"/>
      </w:pPr>
    </w:p>
    <w:p w:rsidR="00C35D8A" w:rsidRDefault="00C35D8A" w:rsidP="00617A6F">
      <w:pPr>
        <w:pStyle w:val="Heading2"/>
        <w:numPr>
          <w:ilvl w:val="0"/>
          <w:numId w:val="200"/>
        </w:numPr>
        <w:tabs>
          <w:tab w:val="left" w:pos="880"/>
          <w:tab w:val="left" w:pos="881"/>
        </w:tabs>
        <w:spacing w:line="240" w:lineRule="auto"/>
        <w:ind w:hanging="721"/>
      </w:pPr>
      <w:proofErr w:type="gramStart"/>
      <w:r>
        <w:rPr>
          <w:spacing w:val="-6"/>
        </w:rPr>
        <w:t>ELECTRICITY</w:t>
      </w:r>
      <w:r>
        <w:rPr>
          <w:spacing w:val="-9"/>
        </w:rPr>
        <w:t xml:space="preserve"> </w:t>
      </w:r>
      <w:r>
        <w:rPr>
          <w:spacing w:val="-6"/>
        </w:rPr>
        <w:t>RULES</w:t>
      </w:r>
      <w:r>
        <w:rPr>
          <w:spacing w:val="-7"/>
        </w:rPr>
        <w:t xml:space="preserve"> </w:t>
      </w:r>
      <w:r>
        <w:rPr>
          <w:spacing w:val="-5"/>
        </w:rPr>
        <w:t>AND</w:t>
      </w:r>
      <w:r>
        <w:rPr>
          <w:spacing w:val="-8"/>
        </w:rPr>
        <w:t xml:space="preserve"> </w:t>
      </w:r>
      <w:r>
        <w:rPr>
          <w:spacing w:val="-5"/>
        </w:rPr>
        <w:t>REGULATIONS.</w:t>
      </w:r>
      <w:proofErr w:type="gramEnd"/>
    </w:p>
    <w:p w:rsidR="00C35D8A" w:rsidRDefault="00C35D8A" w:rsidP="00617A6F">
      <w:pPr>
        <w:pStyle w:val="ListParagraph"/>
        <w:numPr>
          <w:ilvl w:val="1"/>
          <w:numId w:val="200"/>
        </w:numPr>
        <w:tabs>
          <w:tab w:val="left" w:pos="1513"/>
          <w:tab w:val="left" w:pos="1515"/>
          <w:tab w:val="left" w:pos="8644"/>
        </w:tabs>
        <w:spacing w:before="3" w:line="275" w:lineRule="exact"/>
        <w:ind w:left="1514" w:hanging="635"/>
        <w:rPr>
          <w:b/>
          <w:sz w:val="24"/>
        </w:rPr>
      </w:pPr>
      <w:r>
        <w:rPr>
          <w:b/>
          <w:spacing w:val="-6"/>
          <w:sz w:val="24"/>
        </w:rPr>
        <w:t>Pakistan electricity</w:t>
      </w:r>
      <w:r>
        <w:rPr>
          <w:b/>
          <w:spacing w:val="-7"/>
          <w:sz w:val="24"/>
        </w:rPr>
        <w:t xml:space="preserve"> </w:t>
      </w:r>
      <w:r>
        <w:rPr>
          <w:b/>
          <w:spacing w:val="-5"/>
          <w:sz w:val="24"/>
        </w:rPr>
        <w:t>rules</w:t>
      </w:r>
      <w:r>
        <w:rPr>
          <w:b/>
          <w:spacing w:val="-9"/>
          <w:sz w:val="24"/>
        </w:rPr>
        <w:t xml:space="preserve"> </w:t>
      </w:r>
      <w:r>
        <w:rPr>
          <w:b/>
          <w:spacing w:val="-5"/>
          <w:sz w:val="24"/>
        </w:rPr>
        <w:t>1973.</w:t>
      </w:r>
      <w:r>
        <w:rPr>
          <w:b/>
          <w:spacing w:val="-5"/>
          <w:sz w:val="24"/>
        </w:rPr>
        <w:tab/>
      </w:r>
      <w:r>
        <w:rPr>
          <w:b/>
          <w:sz w:val="24"/>
        </w:rPr>
        <w:t>5</w:t>
      </w:r>
      <w:r>
        <w:rPr>
          <w:b/>
          <w:spacing w:val="-1"/>
          <w:sz w:val="24"/>
        </w:rPr>
        <w:t xml:space="preserve"> </w:t>
      </w:r>
      <w:r>
        <w:rPr>
          <w:b/>
          <w:sz w:val="24"/>
        </w:rPr>
        <w:t>Hours.</w:t>
      </w:r>
    </w:p>
    <w:p w:rsidR="00C35D8A" w:rsidRDefault="00C35D8A" w:rsidP="00617A6F">
      <w:pPr>
        <w:pStyle w:val="ListParagraph"/>
        <w:numPr>
          <w:ilvl w:val="2"/>
          <w:numId w:val="200"/>
        </w:numPr>
        <w:tabs>
          <w:tab w:val="left" w:pos="2321"/>
          <w:tab w:val="left" w:pos="2322"/>
        </w:tabs>
        <w:spacing w:before="0" w:line="275" w:lineRule="exact"/>
        <w:ind w:left="2321"/>
        <w:rPr>
          <w:sz w:val="24"/>
        </w:rPr>
      </w:pPr>
      <w:r>
        <w:rPr>
          <w:sz w:val="24"/>
        </w:rPr>
        <w:t>Condition</w:t>
      </w:r>
      <w:r>
        <w:rPr>
          <w:spacing w:val="-8"/>
          <w:sz w:val="24"/>
        </w:rPr>
        <w:t xml:space="preserve"> </w:t>
      </w:r>
      <w:r>
        <w:rPr>
          <w:sz w:val="24"/>
        </w:rPr>
        <w:t>of</w:t>
      </w:r>
      <w:r>
        <w:rPr>
          <w:spacing w:val="-10"/>
          <w:sz w:val="24"/>
        </w:rPr>
        <w:t xml:space="preserve"> </w:t>
      </w:r>
      <w:r>
        <w:rPr>
          <w:sz w:val="24"/>
        </w:rPr>
        <w:t>supply</w:t>
      </w:r>
      <w:r>
        <w:rPr>
          <w:spacing w:val="-13"/>
          <w:sz w:val="24"/>
        </w:rPr>
        <w:t xml:space="preserve"> </w:t>
      </w:r>
      <w:r>
        <w:rPr>
          <w:sz w:val="24"/>
        </w:rPr>
        <w:t>by</w:t>
      </w:r>
      <w:r>
        <w:rPr>
          <w:spacing w:val="-12"/>
          <w:sz w:val="24"/>
        </w:rPr>
        <w:t xml:space="preserve"> </w:t>
      </w:r>
      <w:r>
        <w:rPr>
          <w:sz w:val="24"/>
        </w:rPr>
        <w:t>license</w:t>
      </w:r>
      <w:r>
        <w:rPr>
          <w:spacing w:val="-4"/>
          <w:sz w:val="24"/>
        </w:rPr>
        <w:t xml:space="preserve"> </w:t>
      </w:r>
      <w:r>
        <w:rPr>
          <w:sz w:val="24"/>
        </w:rPr>
        <w:t>(rule</w:t>
      </w:r>
      <w:r>
        <w:rPr>
          <w:spacing w:val="-3"/>
          <w:sz w:val="24"/>
        </w:rPr>
        <w:t xml:space="preserve"> </w:t>
      </w:r>
      <w:r>
        <w:rPr>
          <w:sz w:val="24"/>
        </w:rPr>
        <w:t>no.</w:t>
      </w:r>
      <w:r>
        <w:rPr>
          <w:spacing w:val="-2"/>
          <w:sz w:val="24"/>
        </w:rPr>
        <w:t xml:space="preserve"> </w:t>
      </w:r>
      <w:r>
        <w:rPr>
          <w:sz w:val="24"/>
        </w:rPr>
        <w:t>25,</w:t>
      </w:r>
      <w:r>
        <w:rPr>
          <w:spacing w:val="-1"/>
          <w:sz w:val="24"/>
        </w:rPr>
        <w:t xml:space="preserve"> </w:t>
      </w:r>
      <w:r>
        <w:rPr>
          <w:sz w:val="24"/>
        </w:rPr>
        <w:t>28,</w:t>
      </w:r>
      <w:r>
        <w:rPr>
          <w:spacing w:val="-1"/>
          <w:sz w:val="24"/>
        </w:rPr>
        <w:t xml:space="preserve"> </w:t>
      </w:r>
      <w:r>
        <w:rPr>
          <w:sz w:val="24"/>
        </w:rPr>
        <w:t>29,</w:t>
      </w:r>
      <w:r>
        <w:rPr>
          <w:spacing w:val="-1"/>
          <w:sz w:val="24"/>
        </w:rPr>
        <w:t xml:space="preserve"> </w:t>
      </w:r>
      <w:r>
        <w:rPr>
          <w:sz w:val="24"/>
        </w:rPr>
        <w:t>32,</w:t>
      </w:r>
      <w:r>
        <w:rPr>
          <w:spacing w:val="-1"/>
          <w:sz w:val="24"/>
        </w:rPr>
        <w:t xml:space="preserve"> </w:t>
      </w:r>
      <w:r>
        <w:rPr>
          <w:sz w:val="24"/>
        </w:rPr>
        <w:t>40,</w:t>
      </w:r>
      <w:r>
        <w:rPr>
          <w:spacing w:val="-1"/>
          <w:sz w:val="24"/>
        </w:rPr>
        <w:t xml:space="preserve"> </w:t>
      </w:r>
      <w:r>
        <w:rPr>
          <w:sz w:val="24"/>
        </w:rPr>
        <w:t>46).</w:t>
      </w:r>
    </w:p>
    <w:p w:rsidR="00C35D8A" w:rsidRDefault="00C35D8A" w:rsidP="00617A6F">
      <w:pPr>
        <w:pStyle w:val="ListParagraph"/>
        <w:numPr>
          <w:ilvl w:val="2"/>
          <w:numId w:val="200"/>
        </w:numPr>
        <w:tabs>
          <w:tab w:val="left" w:pos="2321"/>
          <w:tab w:val="left" w:pos="2322"/>
        </w:tabs>
        <w:spacing w:before="2"/>
        <w:ind w:left="2321"/>
        <w:rPr>
          <w:sz w:val="24"/>
        </w:rPr>
      </w:pPr>
      <w:r>
        <w:rPr>
          <w:sz w:val="24"/>
        </w:rPr>
        <w:t>General</w:t>
      </w:r>
      <w:r>
        <w:rPr>
          <w:spacing w:val="-13"/>
          <w:sz w:val="24"/>
        </w:rPr>
        <w:t xml:space="preserve"> </w:t>
      </w:r>
      <w:r>
        <w:rPr>
          <w:sz w:val="24"/>
        </w:rPr>
        <w:t>precaution</w:t>
      </w:r>
      <w:r>
        <w:rPr>
          <w:spacing w:val="-8"/>
          <w:sz w:val="24"/>
        </w:rPr>
        <w:t xml:space="preserve"> </w:t>
      </w:r>
      <w:r>
        <w:rPr>
          <w:sz w:val="24"/>
        </w:rPr>
        <w:t>for</w:t>
      </w:r>
      <w:r>
        <w:rPr>
          <w:spacing w:val="-3"/>
          <w:sz w:val="24"/>
        </w:rPr>
        <w:t xml:space="preserve"> </w:t>
      </w:r>
      <w:r>
        <w:rPr>
          <w:sz w:val="24"/>
        </w:rPr>
        <w:t>safety</w:t>
      </w:r>
      <w:r>
        <w:rPr>
          <w:spacing w:val="-13"/>
          <w:sz w:val="24"/>
        </w:rPr>
        <w:t xml:space="preserve"> </w:t>
      </w:r>
      <w:r>
        <w:rPr>
          <w:sz w:val="24"/>
        </w:rPr>
        <w:t>of</w:t>
      </w:r>
      <w:r>
        <w:rPr>
          <w:spacing w:val="-11"/>
          <w:sz w:val="24"/>
        </w:rPr>
        <w:t xml:space="preserve"> </w:t>
      </w:r>
      <w:r>
        <w:rPr>
          <w:sz w:val="24"/>
        </w:rPr>
        <w:t>public</w:t>
      </w:r>
      <w:r>
        <w:rPr>
          <w:spacing w:val="-5"/>
          <w:sz w:val="24"/>
        </w:rPr>
        <w:t xml:space="preserve"> </w:t>
      </w:r>
      <w:r>
        <w:rPr>
          <w:sz w:val="24"/>
        </w:rPr>
        <w:t>(Rule</w:t>
      </w:r>
      <w:r>
        <w:rPr>
          <w:spacing w:val="-5"/>
          <w:sz w:val="24"/>
        </w:rPr>
        <w:t xml:space="preserve"> </w:t>
      </w:r>
      <w:r>
        <w:rPr>
          <w:sz w:val="24"/>
        </w:rPr>
        <w:t>49</w:t>
      </w:r>
      <w:proofErr w:type="gramStart"/>
      <w:r>
        <w:rPr>
          <w:sz w:val="24"/>
        </w:rPr>
        <w:t>,51,52,57,58</w:t>
      </w:r>
      <w:proofErr w:type="gramEnd"/>
      <w:r>
        <w:rPr>
          <w:sz w:val="24"/>
        </w:rPr>
        <w:t>).</w:t>
      </w:r>
    </w:p>
    <w:p w:rsidR="00C35D8A" w:rsidRDefault="00C35D8A" w:rsidP="00C35D8A">
      <w:pPr>
        <w:rPr>
          <w:sz w:val="24"/>
        </w:rPr>
        <w:sectPr w:rsidR="00C35D8A">
          <w:pgSz w:w="12240" w:h="15840"/>
          <w:pgMar w:top="1380" w:right="560" w:bottom="280" w:left="920" w:header="720" w:footer="720" w:gutter="0"/>
          <w:cols w:space="720"/>
        </w:sectPr>
      </w:pPr>
    </w:p>
    <w:p w:rsidR="00C35D8A" w:rsidRDefault="00C35D8A" w:rsidP="00617A6F">
      <w:pPr>
        <w:pStyle w:val="ListParagraph"/>
        <w:numPr>
          <w:ilvl w:val="2"/>
          <w:numId w:val="200"/>
        </w:numPr>
        <w:tabs>
          <w:tab w:val="left" w:pos="2321"/>
          <w:tab w:val="left" w:pos="2322"/>
        </w:tabs>
        <w:spacing w:before="77"/>
        <w:ind w:left="2321"/>
        <w:rPr>
          <w:sz w:val="24"/>
        </w:rPr>
      </w:pPr>
      <w:r>
        <w:rPr>
          <w:sz w:val="24"/>
        </w:rPr>
        <w:lastRenderedPageBreak/>
        <w:t>Electrical</w:t>
      </w:r>
      <w:r>
        <w:rPr>
          <w:spacing w:val="-13"/>
          <w:sz w:val="24"/>
        </w:rPr>
        <w:t xml:space="preserve"> </w:t>
      </w:r>
      <w:r>
        <w:rPr>
          <w:sz w:val="24"/>
        </w:rPr>
        <w:t>supply</w:t>
      </w:r>
      <w:r>
        <w:rPr>
          <w:spacing w:val="-14"/>
          <w:sz w:val="24"/>
        </w:rPr>
        <w:t xml:space="preserve"> </w:t>
      </w:r>
      <w:r>
        <w:rPr>
          <w:sz w:val="24"/>
        </w:rPr>
        <w:t>line</w:t>
      </w:r>
      <w:r>
        <w:rPr>
          <w:spacing w:val="-6"/>
          <w:sz w:val="24"/>
        </w:rPr>
        <w:t xml:space="preserve"> </w:t>
      </w:r>
      <w:r>
        <w:rPr>
          <w:sz w:val="24"/>
        </w:rPr>
        <w:t>and</w:t>
      </w:r>
      <w:r>
        <w:rPr>
          <w:spacing w:val="-4"/>
          <w:sz w:val="24"/>
        </w:rPr>
        <w:t xml:space="preserve"> </w:t>
      </w:r>
      <w:r>
        <w:rPr>
          <w:sz w:val="24"/>
        </w:rPr>
        <w:t>apparatus</w:t>
      </w:r>
      <w:r>
        <w:rPr>
          <w:spacing w:val="-7"/>
          <w:sz w:val="24"/>
        </w:rPr>
        <w:t xml:space="preserve"> </w:t>
      </w:r>
      <w:r>
        <w:rPr>
          <w:sz w:val="24"/>
        </w:rPr>
        <w:t>(Rule</w:t>
      </w:r>
      <w:r>
        <w:rPr>
          <w:spacing w:val="-6"/>
          <w:sz w:val="24"/>
        </w:rPr>
        <w:t xml:space="preserve"> </w:t>
      </w:r>
      <w:r>
        <w:rPr>
          <w:sz w:val="24"/>
        </w:rPr>
        <w:t>60,</w:t>
      </w:r>
      <w:r>
        <w:rPr>
          <w:spacing w:val="-3"/>
          <w:sz w:val="24"/>
        </w:rPr>
        <w:t xml:space="preserve"> </w:t>
      </w:r>
      <w:r>
        <w:rPr>
          <w:sz w:val="24"/>
        </w:rPr>
        <w:t>61,</w:t>
      </w:r>
      <w:r>
        <w:rPr>
          <w:spacing w:val="-3"/>
          <w:sz w:val="24"/>
        </w:rPr>
        <w:t xml:space="preserve"> </w:t>
      </w:r>
      <w:r>
        <w:rPr>
          <w:sz w:val="24"/>
        </w:rPr>
        <w:t>62,</w:t>
      </w:r>
      <w:r>
        <w:rPr>
          <w:spacing w:val="-3"/>
          <w:sz w:val="24"/>
        </w:rPr>
        <w:t xml:space="preserve"> </w:t>
      </w:r>
      <w:r>
        <w:rPr>
          <w:sz w:val="24"/>
        </w:rPr>
        <w:t>64).</w:t>
      </w:r>
    </w:p>
    <w:p w:rsidR="00C35D8A" w:rsidRDefault="00C35D8A" w:rsidP="00617A6F">
      <w:pPr>
        <w:pStyle w:val="Heading2"/>
        <w:numPr>
          <w:ilvl w:val="1"/>
          <w:numId w:val="200"/>
        </w:numPr>
        <w:tabs>
          <w:tab w:val="left" w:pos="1600"/>
          <w:tab w:val="left" w:pos="1601"/>
          <w:tab w:val="left" w:pos="8644"/>
        </w:tabs>
        <w:spacing w:before="7" w:line="275" w:lineRule="exact"/>
      </w:pPr>
      <w:proofErr w:type="gramStart"/>
      <w:r>
        <w:t>I.E.E</w:t>
      </w:r>
      <w:r>
        <w:rPr>
          <w:spacing w:val="-4"/>
        </w:rPr>
        <w:t xml:space="preserve"> </w:t>
      </w:r>
      <w:r>
        <w:t>Regulation for</w:t>
      </w:r>
      <w:r>
        <w:rPr>
          <w:spacing w:val="-8"/>
        </w:rPr>
        <w:t xml:space="preserve"> </w:t>
      </w:r>
      <w:r>
        <w:t>Building</w:t>
      </w:r>
      <w:r>
        <w:rPr>
          <w:spacing w:val="-1"/>
        </w:rPr>
        <w:t xml:space="preserve"> </w:t>
      </w:r>
      <w:r>
        <w:t>installation.</w:t>
      </w:r>
      <w:proofErr w:type="gramEnd"/>
      <w:r>
        <w:tab/>
        <w:t>5</w:t>
      </w:r>
      <w:r>
        <w:rPr>
          <w:spacing w:val="-2"/>
        </w:rPr>
        <w:t xml:space="preserve"> </w:t>
      </w:r>
      <w:r>
        <w:t>Hours.</w:t>
      </w:r>
    </w:p>
    <w:p w:rsidR="00C35D8A" w:rsidRDefault="00C35D8A" w:rsidP="00C35D8A">
      <w:pPr>
        <w:pStyle w:val="BodyText"/>
        <w:spacing w:line="275" w:lineRule="exact"/>
        <w:ind w:left="1601" w:firstLine="0"/>
      </w:pPr>
      <w:proofErr w:type="gramStart"/>
      <w:r>
        <w:t>(Institute</w:t>
      </w:r>
      <w:r>
        <w:rPr>
          <w:spacing w:val="-7"/>
        </w:rPr>
        <w:t xml:space="preserve"> </w:t>
      </w:r>
      <w:r>
        <w:t>of</w:t>
      </w:r>
      <w:r>
        <w:rPr>
          <w:spacing w:val="-13"/>
        </w:rPr>
        <w:t xml:space="preserve"> </w:t>
      </w:r>
      <w:r>
        <w:t>Electrical</w:t>
      </w:r>
      <w:r>
        <w:rPr>
          <w:spacing w:val="-14"/>
        </w:rPr>
        <w:t xml:space="preserve"> </w:t>
      </w:r>
      <w:r>
        <w:t>Engineers,</w:t>
      </w:r>
      <w:r>
        <w:rPr>
          <w:spacing w:val="-4"/>
        </w:rPr>
        <w:t xml:space="preserve"> </w:t>
      </w:r>
      <w:r>
        <w:t>London).</w:t>
      </w:r>
      <w:proofErr w:type="gramEnd"/>
    </w:p>
    <w:p w:rsidR="00C35D8A" w:rsidRDefault="00C35D8A" w:rsidP="00617A6F">
      <w:pPr>
        <w:pStyle w:val="ListParagraph"/>
        <w:numPr>
          <w:ilvl w:val="2"/>
          <w:numId w:val="200"/>
        </w:numPr>
        <w:tabs>
          <w:tab w:val="left" w:pos="2321"/>
          <w:tab w:val="left" w:pos="2322"/>
        </w:tabs>
        <w:spacing w:before="3"/>
        <w:ind w:left="2321"/>
        <w:rPr>
          <w:sz w:val="24"/>
        </w:rPr>
      </w:pPr>
      <w:r>
        <w:rPr>
          <w:sz w:val="24"/>
        </w:rPr>
        <w:t>(Section-A).</w:t>
      </w:r>
    </w:p>
    <w:p w:rsidR="00C35D8A" w:rsidRDefault="00C35D8A" w:rsidP="00C35D8A">
      <w:pPr>
        <w:pStyle w:val="BodyText"/>
        <w:spacing w:before="3"/>
        <w:ind w:left="2321" w:firstLine="0"/>
      </w:pPr>
      <w:proofErr w:type="gramStart"/>
      <w:r>
        <w:t>Regulation</w:t>
      </w:r>
      <w:r>
        <w:rPr>
          <w:spacing w:val="-12"/>
        </w:rPr>
        <w:t xml:space="preserve"> </w:t>
      </w:r>
      <w:r>
        <w:t>No.</w:t>
      </w:r>
      <w:r>
        <w:rPr>
          <w:spacing w:val="-6"/>
        </w:rPr>
        <w:t xml:space="preserve"> </w:t>
      </w:r>
      <w:r>
        <w:t>and</w:t>
      </w:r>
      <w:r>
        <w:rPr>
          <w:spacing w:val="-7"/>
        </w:rPr>
        <w:t xml:space="preserve"> </w:t>
      </w:r>
      <w:r>
        <w:t>its</w:t>
      </w:r>
      <w:r>
        <w:rPr>
          <w:spacing w:val="-9"/>
        </w:rPr>
        <w:t xml:space="preserve"> </w:t>
      </w:r>
      <w:r>
        <w:t>brief</w:t>
      </w:r>
      <w:r>
        <w:rPr>
          <w:spacing w:val="-14"/>
        </w:rPr>
        <w:t xml:space="preserve"> </w:t>
      </w:r>
      <w:r>
        <w:t>description.</w:t>
      </w:r>
      <w:proofErr w:type="gramEnd"/>
    </w:p>
    <w:p w:rsidR="00C35D8A" w:rsidRDefault="00C35D8A" w:rsidP="00C35D8A">
      <w:pPr>
        <w:pStyle w:val="BodyText"/>
        <w:tabs>
          <w:tab w:val="left" w:pos="2321"/>
        </w:tabs>
        <w:spacing w:before="2" w:line="242" w:lineRule="auto"/>
        <w:ind w:left="1601" w:right="4214" w:firstLine="0"/>
      </w:pPr>
      <w:r>
        <w:t>A-1</w:t>
      </w:r>
      <w:r>
        <w:tab/>
      </w:r>
      <w:r>
        <w:rPr>
          <w:spacing w:val="-1"/>
        </w:rPr>
        <w:t>Control</w:t>
      </w:r>
      <w:r>
        <w:rPr>
          <w:spacing w:val="-14"/>
        </w:rPr>
        <w:t xml:space="preserve"> </w:t>
      </w:r>
      <w:r>
        <w:rPr>
          <w:spacing w:val="-1"/>
        </w:rPr>
        <w:t>of</w:t>
      </w:r>
      <w:r>
        <w:rPr>
          <w:spacing w:val="-13"/>
        </w:rPr>
        <w:t xml:space="preserve"> </w:t>
      </w:r>
      <w:r>
        <w:t>supply</w:t>
      </w:r>
      <w:r>
        <w:rPr>
          <w:spacing w:val="-15"/>
        </w:rPr>
        <w:t xml:space="preserve"> </w:t>
      </w:r>
      <w:r>
        <w:t>to</w:t>
      </w:r>
      <w:r>
        <w:rPr>
          <w:spacing w:val="-2"/>
        </w:rPr>
        <w:t xml:space="preserve"> </w:t>
      </w:r>
      <w:r>
        <w:t>consumer's</w:t>
      </w:r>
      <w:r>
        <w:rPr>
          <w:spacing w:val="-7"/>
        </w:rPr>
        <w:t xml:space="preserve"> </w:t>
      </w:r>
      <w:r>
        <w:t>Installation.</w:t>
      </w:r>
      <w:r>
        <w:rPr>
          <w:spacing w:val="-57"/>
        </w:rPr>
        <w:t xml:space="preserve"> </w:t>
      </w:r>
      <w:proofErr w:type="gramStart"/>
      <w:r>
        <w:t>A-3</w:t>
      </w:r>
      <w:r>
        <w:tab/>
        <w:t>Excess</w:t>
      </w:r>
      <w:r>
        <w:rPr>
          <w:spacing w:val="-1"/>
        </w:rPr>
        <w:t xml:space="preserve"> </w:t>
      </w:r>
      <w:r>
        <w:t>current</w:t>
      </w:r>
      <w:r>
        <w:rPr>
          <w:spacing w:val="7"/>
        </w:rPr>
        <w:t xml:space="preserve"> </w:t>
      </w:r>
      <w:r>
        <w:t>protection.</w:t>
      </w:r>
      <w:proofErr w:type="gramEnd"/>
    </w:p>
    <w:p w:rsidR="00C35D8A" w:rsidRDefault="00C35D8A" w:rsidP="00C35D8A">
      <w:pPr>
        <w:pStyle w:val="BodyText"/>
        <w:tabs>
          <w:tab w:val="left" w:pos="2321"/>
        </w:tabs>
        <w:spacing w:line="275" w:lineRule="exact"/>
        <w:ind w:left="1601" w:firstLine="0"/>
      </w:pPr>
      <w:r>
        <w:t>A-26</w:t>
      </w:r>
      <w:r>
        <w:tab/>
      </w:r>
      <w:r>
        <w:rPr>
          <w:spacing w:val="-1"/>
        </w:rPr>
        <w:t>Final</w:t>
      </w:r>
      <w:r>
        <w:rPr>
          <w:spacing w:val="-14"/>
        </w:rPr>
        <w:t xml:space="preserve"> </w:t>
      </w:r>
      <w:r>
        <w:rPr>
          <w:spacing w:val="-1"/>
        </w:rPr>
        <w:t>Sub-circuits</w:t>
      </w:r>
      <w:r>
        <w:rPr>
          <w:spacing w:val="-7"/>
        </w:rPr>
        <w:t xml:space="preserve"> </w:t>
      </w:r>
      <w:r>
        <w:t>of</w:t>
      </w:r>
      <w:r>
        <w:rPr>
          <w:spacing w:val="-13"/>
        </w:rPr>
        <w:t xml:space="preserve"> </w:t>
      </w:r>
      <w:r>
        <w:t>rating</w:t>
      </w:r>
      <w:r>
        <w:rPr>
          <w:spacing w:val="-6"/>
        </w:rPr>
        <w:t xml:space="preserve"> </w:t>
      </w:r>
      <w:r>
        <w:t>exceeding</w:t>
      </w:r>
      <w:r>
        <w:rPr>
          <w:spacing w:val="-5"/>
        </w:rPr>
        <w:t xml:space="preserve"> </w:t>
      </w:r>
      <w:r>
        <w:t>15</w:t>
      </w:r>
      <w:r>
        <w:rPr>
          <w:spacing w:val="-6"/>
        </w:rPr>
        <w:t xml:space="preserve"> </w:t>
      </w:r>
      <w:r>
        <w:t>A</w:t>
      </w:r>
    </w:p>
    <w:p w:rsidR="00C35D8A" w:rsidRDefault="00C35D8A" w:rsidP="00617A6F">
      <w:pPr>
        <w:pStyle w:val="ListParagraph"/>
        <w:numPr>
          <w:ilvl w:val="2"/>
          <w:numId w:val="200"/>
        </w:numPr>
        <w:tabs>
          <w:tab w:val="left" w:pos="2321"/>
          <w:tab w:val="left" w:pos="2322"/>
        </w:tabs>
        <w:spacing w:before="2"/>
        <w:ind w:left="2321"/>
        <w:rPr>
          <w:sz w:val="24"/>
        </w:rPr>
      </w:pPr>
      <w:r>
        <w:rPr>
          <w:sz w:val="24"/>
        </w:rPr>
        <w:t>Section</w:t>
      </w:r>
      <w:r>
        <w:rPr>
          <w:spacing w:val="-6"/>
          <w:sz w:val="24"/>
        </w:rPr>
        <w:t xml:space="preserve"> </w:t>
      </w:r>
      <w:r>
        <w:rPr>
          <w:sz w:val="24"/>
        </w:rPr>
        <w:t>B.</w:t>
      </w:r>
    </w:p>
    <w:p w:rsidR="00C35D8A" w:rsidRDefault="00C35D8A" w:rsidP="00C35D8A">
      <w:pPr>
        <w:pStyle w:val="BodyText"/>
        <w:tabs>
          <w:tab w:val="left" w:pos="2321"/>
        </w:tabs>
        <w:spacing w:before="3"/>
        <w:ind w:left="1601" w:firstLine="0"/>
      </w:pPr>
      <w:proofErr w:type="gramStart"/>
      <w:r>
        <w:t>B-4</w:t>
      </w:r>
      <w:r>
        <w:tab/>
      </w:r>
      <w:r>
        <w:rPr>
          <w:spacing w:val="-2"/>
        </w:rPr>
        <w:t>Type</w:t>
      </w:r>
      <w:r>
        <w:rPr>
          <w:spacing w:val="-7"/>
        </w:rPr>
        <w:t xml:space="preserve"> </w:t>
      </w:r>
      <w:r>
        <w:rPr>
          <w:spacing w:val="-2"/>
        </w:rPr>
        <w:t>of</w:t>
      </w:r>
      <w:r>
        <w:rPr>
          <w:spacing w:val="-12"/>
        </w:rPr>
        <w:t xml:space="preserve"> </w:t>
      </w:r>
      <w:r>
        <w:rPr>
          <w:spacing w:val="-2"/>
        </w:rPr>
        <w:t>flexible</w:t>
      </w:r>
      <w:r>
        <w:rPr>
          <w:spacing w:val="-6"/>
        </w:rPr>
        <w:t xml:space="preserve"> </w:t>
      </w:r>
      <w:r>
        <w:rPr>
          <w:spacing w:val="-2"/>
        </w:rPr>
        <w:t>cables</w:t>
      </w:r>
      <w:r>
        <w:rPr>
          <w:spacing w:val="-7"/>
        </w:rPr>
        <w:t xml:space="preserve"> </w:t>
      </w:r>
      <w:r>
        <w:rPr>
          <w:spacing w:val="-2"/>
        </w:rPr>
        <w:t>and</w:t>
      </w:r>
      <w:r>
        <w:rPr>
          <w:spacing w:val="-5"/>
        </w:rPr>
        <w:t xml:space="preserve"> </w:t>
      </w:r>
      <w:r>
        <w:rPr>
          <w:spacing w:val="-2"/>
        </w:rPr>
        <w:t>flexible</w:t>
      </w:r>
      <w:r>
        <w:rPr>
          <w:spacing w:val="-6"/>
        </w:rPr>
        <w:t xml:space="preserve"> </w:t>
      </w:r>
      <w:r>
        <w:rPr>
          <w:spacing w:val="-2"/>
        </w:rPr>
        <w:t>cords.</w:t>
      </w:r>
      <w:proofErr w:type="gramEnd"/>
    </w:p>
    <w:p w:rsidR="00C35D8A" w:rsidRDefault="00C35D8A" w:rsidP="00C35D8A">
      <w:pPr>
        <w:pStyle w:val="BodyText"/>
        <w:tabs>
          <w:tab w:val="left" w:pos="2321"/>
        </w:tabs>
        <w:spacing w:before="3"/>
        <w:ind w:left="1601" w:firstLine="0"/>
      </w:pPr>
      <w:r>
        <w:t>B-12</w:t>
      </w:r>
      <w:r>
        <w:tab/>
      </w:r>
      <w:r>
        <w:rPr>
          <w:spacing w:val="-1"/>
        </w:rPr>
        <w:t>Choice</w:t>
      </w:r>
      <w:r>
        <w:rPr>
          <w:spacing w:val="-9"/>
        </w:rPr>
        <w:t xml:space="preserve"> </w:t>
      </w:r>
      <w:r>
        <w:t>of</w:t>
      </w:r>
      <w:r>
        <w:rPr>
          <w:spacing w:val="-15"/>
        </w:rPr>
        <w:t xml:space="preserve"> </w:t>
      </w:r>
      <w:r>
        <w:t>types</w:t>
      </w:r>
      <w:r>
        <w:rPr>
          <w:spacing w:val="-10"/>
        </w:rPr>
        <w:t xml:space="preserve"> </w:t>
      </w:r>
      <w:r>
        <w:t>of</w:t>
      </w:r>
      <w:r>
        <w:rPr>
          <w:spacing w:val="-15"/>
        </w:rPr>
        <w:t xml:space="preserve"> </w:t>
      </w:r>
      <w:r>
        <w:t>insulation</w:t>
      </w:r>
      <w:r>
        <w:rPr>
          <w:spacing w:val="-12"/>
        </w:rPr>
        <w:t xml:space="preserve"> </w:t>
      </w:r>
      <w:r>
        <w:t>and</w:t>
      </w:r>
      <w:r>
        <w:rPr>
          <w:spacing w:val="-8"/>
        </w:rPr>
        <w:t xml:space="preserve"> </w:t>
      </w:r>
      <w:r>
        <w:t>protective</w:t>
      </w:r>
      <w:r>
        <w:rPr>
          <w:spacing w:val="-9"/>
        </w:rPr>
        <w:t xml:space="preserve"> </w:t>
      </w:r>
      <w:r>
        <w:t>covering</w:t>
      </w:r>
      <w:r>
        <w:rPr>
          <w:spacing w:val="-8"/>
        </w:rPr>
        <w:t xml:space="preserve"> </w:t>
      </w:r>
      <w:r>
        <w:t>of</w:t>
      </w:r>
      <w:r>
        <w:rPr>
          <w:spacing w:val="-15"/>
        </w:rPr>
        <w:t xml:space="preserve"> </w:t>
      </w:r>
      <w:r>
        <w:t>flexible</w:t>
      </w:r>
      <w:r>
        <w:rPr>
          <w:spacing w:val="-8"/>
        </w:rPr>
        <w:t xml:space="preserve"> </w:t>
      </w:r>
      <w:r>
        <w:t>conductor</w:t>
      </w:r>
      <w:r>
        <w:rPr>
          <w:spacing w:val="-8"/>
        </w:rPr>
        <w:t xml:space="preserve"> </w:t>
      </w:r>
      <w:r>
        <w:t>sizes.</w:t>
      </w:r>
    </w:p>
    <w:p w:rsidR="00C35D8A" w:rsidRDefault="00C35D8A" w:rsidP="00617A6F">
      <w:pPr>
        <w:pStyle w:val="ListParagraph"/>
        <w:numPr>
          <w:ilvl w:val="2"/>
          <w:numId w:val="200"/>
        </w:numPr>
        <w:tabs>
          <w:tab w:val="left" w:pos="2321"/>
          <w:tab w:val="left" w:pos="2322"/>
        </w:tabs>
        <w:spacing w:before="2"/>
        <w:ind w:left="2321"/>
        <w:rPr>
          <w:sz w:val="24"/>
        </w:rPr>
      </w:pPr>
      <w:r>
        <w:rPr>
          <w:sz w:val="24"/>
        </w:rPr>
        <w:t>Section</w:t>
      </w:r>
      <w:r>
        <w:rPr>
          <w:spacing w:val="-5"/>
          <w:sz w:val="24"/>
        </w:rPr>
        <w:t xml:space="preserve"> </w:t>
      </w:r>
      <w:r>
        <w:rPr>
          <w:sz w:val="24"/>
        </w:rPr>
        <w:t>C</w:t>
      </w:r>
    </w:p>
    <w:p w:rsidR="00C35D8A" w:rsidRDefault="00C35D8A" w:rsidP="00C35D8A">
      <w:pPr>
        <w:pStyle w:val="BodyText"/>
        <w:tabs>
          <w:tab w:val="left" w:pos="2321"/>
        </w:tabs>
        <w:spacing w:before="2" w:line="242" w:lineRule="auto"/>
        <w:ind w:left="1601" w:right="6281" w:firstLine="0"/>
      </w:pPr>
      <w:proofErr w:type="gramStart"/>
      <w:r>
        <w:t>C-4</w:t>
      </w:r>
      <w:r>
        <w:tab/>
      </w:r>
      <w:r>
        <w:rPr>
          <w:spacing w:val="-1"/>
        </w:rPr>
        <w:t>Selection</w:t>
      </w:r>
      <w:r>
        <w:rPr>
          <w:spacing w:val="-14"/>
        </w:rPr>
        <w:t xml:space="preserve"> </w:t>
      </w:r>
      <w:r>
        <w:t>for</w:t>
      </w:r>
      <w:r>
        <w:rPr>
          <w:spacing w:val="-8"/>
        </w:rPr>
        <w:t xml:space="preserve"> </w:t>
      </w:r>
      <w:r>
        <w:t>situation.</w:t>
      </w:r>
      <w:proofErr w:type="gramEnd"/>
      <w:r>
        <w:rPr>
          <w:spacing w:val="-57"/>
        </w:rPr>
        <w:t xml:space="preserve"> </w:t>
      </w:r>
      <w:proofErr w:type="gramStart"/>
      <w:r>
        <w:t>C-6</w:t>
      </w:r>
      <w:r>
        <w:tab/>
        <w:t>Damp</w:t>
      </w:r>
      <w:r>
        <w:rPr>
          <w:spacing w:val="-1"/>
        </w:rPr>
        <w:t xml:space="preserve"> </w:t>
      </w:r>
      <w:r>
        <w:t>situation.</w:t>
      </w:r>
      <w:proofErr w:type="gramEnd"/>
    </w:p>
    <w:p w:rsidR="00C35D8A" w:rsidRDefault="00C35D8A" w:rsidP="00617A6F">
      <w:pPr>
        <w:pStyle w:val="ListParagraph"/>
        <w:numPr>
          <w:ilvl w:val="2"/>
          <w:numId w:val="200"/>
        </w:numPr>
        <w:tabs>
          <w:tab w:val="left" w:pos="2321"/>
          <w:tab w:val="left" w:pos="2322"/>
        </w:tabs>
        <w:spacing w:before="0" w:line="275" w:lineRule="exact"/>
        <w:ind w:left="2321"/>
        <w:rPr>
          <w:sz w:val="24"/>
        </w:rPr>
      </w:pPr>
      <w:r>
        <w:rPr>
          <w:sz w:val="24"/>
        </w:rPr>
        <w:t>Section</w:t>
      </w:r>
      <w:r>
        <w:rPr>
          <w:spacing w:val="-5"/>
          <w:sz w:val="24"/>
        </w:rPr>
        <w:t xml:space="preserve"> </w:t>
      </w:r>
      <w:r>
        <w:rPr>
          <w:sz w:val="24"/>
        </w:rPr>
        <w:t>D</w:t>
      </w:r>
    </w:p>
    <w:p w:rsidR="00C35D8A" w:rsidRDefault="00C35D8A" w:rsidP="00C35D8A">
      <w:pPr>
        <w:pStyle w:val="BodyText"/>
        <w:tabs>
          <w:tab w:val="left" w:pos="2321"/>
        </w:tabs>
        <w:spacing w:before="3"/>
        <w:ind w:left="1601" w:firstLine="0"/>
      </w:pPr>
      <w:proofErr w:type="gramStart"/>
      <w:r>
        <w:t>D-1</w:t>
      </w:r>
      <w:r>
        <w:tab/>
        <w:t>Methods</w:t>
      </w:r>
      <w:r>
        <w:rPr>
          <w:spacing w:val="1"/>
        </w:rPr>
        <w:t xml:space="preserve"> </w:t>
      </w:r>
      <w:r>
        <w:t>of</w:t>
      </w:r>
      <w:r>
        <w:rPr>
          <w:spacing w:val="-4"/>
        </w:rPr>
        <w:t xml:space="preserve"> </w:t>
      </w:r>
      <w:r>
        <w:t>protection.</w:t>
      </w:r>
      <w:proofErr w:type="gramEnd"/>
    </w:p>
    <w:p w:rsidR="00C35D8A" w:rsidRDefault="00C35D8A" w:rsidP="00C35D8A">
      <w:pPr>
        <w:pStyle w:val="BodyText"/>
        <w:tabs>
          <w:tab w:val="left" w:pos="2321"/>
        </w:tabs>
        <w:spacing w:before="3"/>
        <w:ind w:left="1601" w:firstLine="0"/>
      </w:pPr>
      <w:proofErr w:type="gramStart"/>
      <w:r>
        <w:t>D-22</w:t>
      </w:r>
      <w:r>
        <w:tab/>
        <w:t>Protection</w:t>
      </w:r>
      <w:r>
        <w:rPr>
          <w:spacing w:val="-9"/>
        </w:rPr>
        <w:t xml:space="preserve"> </w:t>
      </w:r>
      <w:r>
        <w:t>by</w:t>
      </w:r>
      <w:r>
        <w:rPr>
          <w:spacing w:val="-13"/>
        </w:rPr>
        <w:t xml:space="preserve"> </w:t>
      </w:r>
      <w:r>
        <w:t>fuse</w:t>
      </w:r>
      <w:r>
        <w:rPr>
          <w:spacing w:val="-5"/>
        </w:rPr>
        <w:t xml:space="preserve"> </w:t>
      </w:r>
      <w:r>
        <w:t>and</w:t>
      </w:r>
      <w:r>
        <w:rPr>
          <w:spacing w:val="-4"/>
        </w:rPr>
        <w:t xml:space="preserve"> </w:t>
      </w:r>
      <w:r>
        <w:t>current</w:t>
      </w:r>
      <w:r>
        <w:rPr>
          <w:spacing w:val="1"/>
        </w:rPr>
        <w:t xml:space="preserve"> </w:t>
      </w:r>
      <w:r>
        <w:t>circuit</w:t>
      </w:r>
      <w:r>
        <w:rPr>
          <w:spacing w:val="1"/>
        </w:rPr>
        <w:t xml:space="preserve"> </w:t>
      </w:r>
      <w:r>
        <w:t>Breaker</w:t>
      </w:r>
      <w:r>
        <w:rPr>
          <w:spacing w:val="-3"/>
        </w:rPr>
        <w:t xml:space="preserve"> </w:t>
      </w:r>
      <w:r>
        <w:t>for</w:t>
      </w:r>
      <w:r>
        <w:rPr>
          <w:spacing w:val="-3"/>
        </w:rPr>
        <w:t xml:space="preserve"> </w:t>
      </w:r>
      <w:r>
        <w:t>excess</w:t>
      </w:r>
      <w:r>
        <w:rPr>
          <w:spacing w:val="-6"/>
        </w:rPr>
        <w:t xml:space="preserve"> </w:t>
      </w:r>
      <w:r>
        <w:t>current.</w:t>
      </w:r>
      <w:proofErr w:type="gramEnd"/>
    </w:p>
    <w:p w:rsidR="00C35D8A" w:rsidRDefault="00C35D8A" w:rsidP="00C35D8A">
      <w:pPr>
        <w:pStyle w:val="BodyText"/>
        <w:spacing w:before="9"/>
        <w:ind w:left="0" w:firstLine="0"/>
      </w:pPr>
    </w:p>
    <w:p w:rsidR="00C35D8A" w:rsidRDefault="00C35D8A" w:rsidP="00617A6F">
      <w:pPr>
        <w:pStyle w:val="Heading2"/>
        <w:numPr>
          <w:ilvl w:val="0"/>
          <w:numId w:val="199"/>
        </w:numPr>
        <w:tabs>
          <w:tab w:val="left" w:pos="880"/>
          <w:tab w:val="left" w:pos="881"/>
          <w:tab w:val="left" w:pos="8644"/>
        </w:tabs>
        <w:spacing w:before="1" w:line="275" w:lineRule="exact"/>
        <w:ind w:hanging="721"/>
      </w:pPr>
      <w:proofErr w:type="gramStart"/>
      <w:r>
        <w:t>FIRE</w:t>
      </w:r>
      <w:r>
        <w:rPr>
          <w:spacing w:val="-6"/>
        </w:rPr>
        <w:t xml:space="preserve"> </w:t>
      </w:r>
      <w:r>
        <w:t>PROTECTION</w:t>
      </w:r>
      <w:r>
        <w:rPr>
          <w:spacing w:val="-3"/>
        </w:rPr>
        <w:t xml:space="preserve"> </w:t>
      </w:r>
      <w:r>
        <w:t>AND</w:t>
      </w:r>
      <w:r>
        <w:rPr>
          <w:spacing w:val="-5"/>
        </w:rPr>
        <w:t xml:space="preserve"> </w:t>
      </w:r>
      <w:r>
        <w:t>SAFETY</w:t>
      </w:r>
      <w:r>
        <w:tab/>
        <w:t>5</w:t>
      </w:r>
      <w:r>
        <w:rPr>
          <w:spacing w:val="-1"/>
        </w:rPr>
        <w:t xml:space="preserve"> </w:t>
      </w:r>
      <w:r>
        <w:t>Hours.</w:t>
      </w:r>
      <w:proofErr w:type="gramEnd"/>
    </w:p>
    <w:p w:rsidR="00C35D8A" w:rsidRDefault="00C35D8A" w:rsidP="00617A6F">
      <w:pPr>
        <w:pStyle w:val="ListParagraph"/>
        <w:numPr>
          <w:ilvl w:val="1"/>
          <w:numId w:val="199"/>
        </w:numPr>
        <w:tabs>
          <w:tab w:val="left" w:pos="1600"/>
          <w:tab w:val="left" w:pos="1601"/>
        </w:tabs>
        <w:spacing w:before="0" w:line="275" w:lineRule="exact"/>
        <w:rPr>
          <w:sz w:val="24"/>
        </w:rPr>
      </w:pPr>
      <w:r>
        <w:rPr>
          <w:sz w:val="24"/>
        </w:rPr>
        <w:t>Fire</w:t>
      </w:r>
    </w:p>
    <w:p w:rsidR="00C35D8A" w:rsidRDefault="00C35D8A" w:rsidP="00617A6F">
      <w:pPr>
        <w:pStyle w:val="ListParagraph"/>
        <w:numPr>
          <w:ilvl w:val="2"/>
          <w:numId w:val="199"/>
        </w:numPr>
        <w:tabs>
          <w:tab w:val="left" w:pos="2321"/>
          <w:tab w:val="left" w:pos="2322"/>
        </w:tabs>
        <w:spacing w:before="2"/>
        <w:rPr>
          <w:sz w:val="24"/>
        </w:rPr>
      </w:pPr>
      <w:r>
        <w:rPr>
          <w:sz w:val="24"/>
        </w:rPr>
        <w:t>Fire</w:t>
      </w:r>
    </w:p>
    <w:p w:rsidR="00C35D8A" w:rsidRDefault="00C35D8A" w:rsidP="00617A6F">
      <w:pPr>
        <w:pStyle w:val="ListParagraph"/>
        <w:numPr>
          <w:ilvl w:val="2"/>
          <w:numId w:val="199"/>
        </w:numPr>
        <w:tabs>
          <w:tab w:val="left" w:pos="2396"/>
          <w:tab w:val="left" w:pos="2397"/>
        </w:tabs>
        <w:spacing w:before="3"/>
        <w:ind w:left="2396" w:hanging="796"/>
        <w:rPr>
          <w:sz w:val="24"/>
        </w:rPr>
      </w:pPr>
      <w:r>
        <w:rPr>
          <w:spacing w:val="-1"/>
          <w:sz w:val="24"/>
        </w:rPr>
        <w:t>Classes</w:t>
      </w:r>
      <w:r>
        <w:rPr>
          <w:spacing w:val="-9"/>
          <w:sz w:val="24"/>
        </w:rPr>
        <w:t xml:space="preserve"> </w:t>
      </w:r>
      <w:r>
        <w:rPr>
          <w:sz w:val="24"/>
        </w:rPr>
        <w:t>of</w:t>
      </w:r>
      <w:r>
        <w:rPr>
          <w:spacing w:val="-13"/>
          <w:sz w:val="24"/>
        </w:rPr>
        <w:t xml:space="preserve"> </w:t>
      </w:r>
      <w:r>
        <w:rPr>
          <w:sz w:val="24"/>
        </w:rPr>
        <w:t>fire.</w:t>
      </w:r>
    </w:p>
    <w:p w:rsidR="00C35D8A" w:rsidRDefault="00C35D8A" w:rsidP="00617A6F">
      <w:pPr>
        <w:pStyle w:val="ListParagraph"/>
        <w:numPr>
          <w:ilvl w:val="2"/>
          <w:numId w:val="199"/>
        </w:numPr>
        <w:tabs>
          <w:tab w:val="left" w:pos="2396"/>
          <w:tab w:val="left" w:pos="2397"/>
        </w:tabs>
        <w:spacing w:before="2"/>
        <w:ind w:left="2396" w:hanging="796"/>
        <w:rPr>
          <w:sz w:val="24"/>
        </w:rPr>
      </w:pPr>
      <w:r>
        <w:rPr>
          <w:sz w:val="24"/>
        </w:rPr>
        <w:t>Causes</w:t>
      </w:r>
      <w:r>
        <w:rPr>
          <w:spacing w:val="-8"/>
          <w:sz w:val="24"/>
        </w:rPr>
        <w:t xml:space="preserve"> </w:t>
      </w:r>
      <w:r>
        <w:rPr>
          <w:sz w:val="24"/>
        </w:rPr>
        <w:t>of</w:t>
      </w:r>
      <w:r>
        <w:rPr>
          <w:spacing w:val="-13"/>
          <w:sz w:val="24"/>
        </w:rPr>
        <w:t xml:space="preserve"> </w:t>
      </w:r>
      <w:r>
        <w:rPr>
          <w:sz w:val="24"/>
        </w:rPr>
        <w:t>fire</w:t>
      </w:r>
      <w:r>
        <w:rPr>
          <w:spacing w:val="-7"/>
          <w:sz w:val="24"/>
        </w:rPr>
        <w:t xml:space="preserve"> </w:t>
      </w:r>
      <w:r>
        <w:rPr>
          <w:sz w:val="24"/>
        </w:rPr>
        <w:t>and</w:t>
      </w:r>
      <w:r>
        <w:rPr>
          <w:spacing w:val="-6"/>
          <w:sz w:val="24"/>
        </w:rPr>
        <w:t xml:space="preserve"> </w:t>
      </w:r>
      <w:r>
        <w:rPr>
          <w:sz w:val="24"/>
        </w:rPr>
        <w:t>its</w:t>
      </w:r>
      <w:r>
        <w:rPr>
          <w:spacing w:val="-7"/>
          <w:sz w:val="24"/>
        </w:rPr>
        <w:t xml:space="preserve"> </w:t>
      </w:r>
      <w:r>
        <w:rPr>
          <w:sz w:val="24"/>
        </w:rPr>
        <w:t>prevention,</w:t>
      </w:r>
    </w:p>
    <w:p w:rsidR="00C35D8A" w:rsidRDefault="00C35D8A" w:rsidP="00C35D8A">
      <w:pPr>
        <w:pStyle w:val="BodyText"/>
        <w:spacing w:before="5"/>
        <w:ind w:left="0" w:firstLine="0"/>
      </w:pPr>
    </w:p>
    <w:p w:rsidR="00C35D8A" w:rsidRDefault="00C35D8A" w:rsidP="00617A6F">
      <w:pPr>
        <w:pStyle w:val="ListParagraph"/>
        <w:numPr>
          <w:ilvl w:val="1"/>
          <w:numId w:val="199"/>
        </w:numPr>
        <w:tabs>
          <w:tab w:val="left" w:pos="1600"/>
          <w:tab w:val="left" w:pos="1601"/>
        </w:tabs>
        <w:spacing w:before="0"/>
        <w:rPr>
          <w:sz w:val="24"/>
        </w:rPr>
      </w:pPr>
      <w:r>
        <w:rPr>
          <w:spacing w:val="-1"/>
          <w:sz w:val="24"/>
        </w:rPr>
        <w:t>Safety</w:t>
      </w:r>
      <w:r>
        <w:rPr>
          <w:spacing w:val="-14"/>
          <w:sz w:val="24"/>
        </w:rPr>
        <w:t xml:space="preserve"> </w:t>
      </w:r>
      <w:r>
        <w:rPr>
          <w:spacing w:val="-1"/>
          <w:sz w:val="24"/>
        </w:rPr>
        <w:t>from</w:t>
      </w:r>
      <w:r>
        <w:rPr>
          <w:spacing w:val="-12"/>
          <w:sz w:val="24"/>
        </w:rPr>
        <w:t xml:space="preserve"> </w:t>
      </w:r>
      <w:r>
        <w:rPr>
          <w:spacing w:val="-1"/>
          <w:sz w:val="24"/>
        </w:rPr>
        <w:t>electricity.</w:t>
      </w:r>
    </w:p>
    <w:p w:rsidR="00C35D8A" w:rsidRDefault="00C35D8A" w:rsidP="00617A6F">
      <w:pPr>
        <w:pStyle w:val="ListParagraph"/>
        <w:numPr>
          <w:ilvl w:val="2"/>
          <w:numId w:val="199"/>
        </w:numPr>
        <w:tabs>
          <w:tab w:val="left" w:pos="2321"/>
          <w:tab w:val="left" w:pos="2322"/>
        </w:tabs>
        <w:spacing w:before="2"/>
        <w:rPr>
          <w:sz w:val="24"/>
        </w:rPr>
      </w:pPr>
      <w:r>
        <w:rPr>
          <w:spacing w:val="-1"/>
          <w:sz w:val="24"/>
        </w:rPr>
        <w:t>Safety</w:t>
      </w:r>
      <w:r>
        <w:rPr>
          <w:spacing w:val="-14"/>
          <w:sz w:val="24"/>
        </w:rPr>
        <w:t xml:space="preserve"> </w:t>
      </w:r>
      <w:r>
        <w:rPr>
          <w:spacing w:val="-1"/>
          <w:sz w:val="24"/>
        </w:rPr>
        <w:t>in</w:t>
      </w:r>
      <w:r>
        <w:rPr>
          <w:spacing w:val="-10"/>
          <w:sz w:val="24"/>
        </w:rPr>
        <w:t xml:space="preserve"> </w:t>
      </w:r>
      <w:r>
        <w:rPr>
          <w:spacing w:val="-1"/>
          <w:sz w:val="24"/>
        </w:rPr>
        <w:t>electrical</w:t>
      </w:r>
      <w:r>
        <w:rPr>
          <w:spacing w:val="-14"/>
          <w:sz w:val="24"/>
        </w:rPr>
        <w:t xml:space="preserve"> </w:t>
      </w:r>
      <w:r>
        <w:rPr>
          <w:spacing w:val="-1"/>
          <w:sz w:val="24"/>
        </w:rPr>
        <w:t>shops</w:t>
      </w:r>
      <w:r>
        <w:rPr>
          <w:spacing w:val="-7"/>
          <w:sz w:val="24"/>
        </w:rPr>
        <w:t xml:space="preserve"> </w:t>
      </w:r>
      <w:r>
        <w:rPr>
          <w:sz w:val="24"/>
        </w:rPr>
        <w:t>(Safety</w:t>
      </w:r>
      <w:r>
        <w:rPr>
          <w:spacing w:val="-15"/>
          <w:sz w:val="24"/>
        </w:rPr>
        <w:t xml:space="preserve"> </w:t>
      </w:r>
      <w:r>
        <w:rPr>
          <w:sz w:val="24"/>
        </w:rPr>
        <w:t>Belt,</w:t>
      </w:r>
      <w:r>
        <w:rPr>
          <w:spacing w:val="-4"/>
          <w:sz w:val="24"/>
        </w:rPr>
        <w:t xml:space="preserve"> </w:t>
      </w:r>
      <w:r>
        <w:rPr>
          <w:sz w:val="24"/>
        </w:rPr>
        <w:t>Gloves,</w:t>
      </w:r>
      <w:r>
        <w:rPr>
          <w:spacing w:val="-3"/>
          <w:sz w:val="24"/>
        </w:rPr>
        <w:t xml:space="preserve"> </w:t>
      </w:r>
      <w:r>
        <w:rPr>
          <w:sz w:val="24"/>
        </w:rPr>
        <w:t>clothing</w:t>
      </w:r>
      <w:r>
        <w:rPr>
          <w:spacing w:val="-6"/>
          <w:sz w:val="24"/>
        </w:rPr>
        <w:t xml:space="preserve"> </w:t>
      </w:r>
      <w:r>
        <w:rPr>
          <w:sz w:val="24"/>
        </w:rPr>
        <w:t>and</w:t>
      </w:r>
      <w:r>
        <w:rPr>
          <w:spacing w:val="-6"/>
          <w:sz w:val="24"/>
        </w:rPr>
        <w:t xml:space="preserve"> </w:t>
      </w:r>
      <w:r>
        <w:rPr>
          <w:sz w:val="24"/>
        </w:rPr>
        <w:t>shoes).2</w:t>
      </w:r>
    </w:p>
    <w:p w:rsidR="00C35D8A" w:rsidRDefault="00C35D8A" w:rsidP="00617A6F">
      <w:pPr>
        <w:pStyle w:val="ListParagraph"/>
        <w:numPr>
          <w:ilvl w:val="2"/>
          <w:numId w:val="199"/>
        </w:numPr>
        <w:tabs>
          <w:tab w:val="left" w:pos="2321"/>
          <w:tab w:val="left" w:pos="2322"/>
        </w:tabs>
        <w:spacing w:before="3"/>
        <w:rPr>
          <w:sz w:val="24"/>
        </w:rPr>
      </w:pPr>
      <w:r>
        <w:rPr>
          <w:sz w:val="24"/>
        </w:rPr>
        <w:t>General</w:t>
      </w:r>
      <w:r>
        <w:rPr>
          <w:spacing w:val="-14"/>
          <w:sz w:val="24"/>
        </w:rPr>
        <w:t xml:space="preserve"> </w:t>
      </w:r>
      <w:r>
        <w:rPr>
          <w:sz w:val="24"/>
        </w:rPr>
        <w:t>safety</w:t>
      </w:r>
      <w:r>
        <w:rPr>
          <w:spacing w:val="-14"/>
          <w:sz w:val="24"/>
        </w:rPr>
        <w:t xml:space="preserve"> </w:t>
      </w:r>
      <w:r>
        <w:rPr>
          <w:sz w:val="24"/>
        </w:rPr>
        <w:t>precaution</w:t>
      </w:r>
      <w:r>
        <w:rPr>
          <w:spacing w:val="-10"/>
          <w:sz w:val="24"/>
        </w:rPr>
        <w:t xml:space="preserve"> </w:t>
      </w:r>
      <w:r>
        <w:rPr>
          <w:sz w:val="24"/>
        </w:rPr>
        <w:t>(Machine</w:t>
      </w:r>
      <w:r>
        <w:rPr>
          <w:spacing w:val="-6"/>
          <w:sz w:val="24"/>
        </w:rPr>
        <w:t xml:space="preserve"> </w:t>
      </w:r>
      <w:r>
        <w:rPr>
          <w:sz w:val="24"/>
        </w:rPr>
        <w:t>Guards,</w:t>
      </w:r>
      <w:r>
        <w:rPr>
          <w:spacing w:val="-3"/>
          <w:sz w:val="24"/>
        </w:rPr>
        <w:t xml:space="preserve"> </w:t>
      </w:r>
      <w:r>
        <w:rPr>
          <w:sz w:val="24"/>
        </w:rPr>
        <w:t>tools</w:t>
      </w:r>
      <w:r>
        <w:rPr>
          <w:spacing w:val="-8"/>
          <w:sz w:val="24"/>
        </w:rPr>
        <w:t xml:space="preserve"> </w:t>
      </w:r>
      <w:r>
        <w:rPr>
          <w:sz w:val="24"/>
        </w:rPr>
        <w:t>&amp;</w:t>
      </w:r>
      <w:r>
        <w:rPr>
          <w:spacing w:val="-9"/>
          <w:sz w:val="24"/>
        </w:rPr>
        <w:t xml:space="preserve"> </w:t>
      </w:r>
      <w:r>
        <w:rPr>
          <w:sz w:val="24"/>
        </w:rPr>
        <w:t>ladders).</w:t>
      </w:r>
    </w:p>
    <w:p w:rsidR="00C35D8A" w:rsidRDefault="00C35D8A" w:rsidP="00C35D8A">
      <w:pPr>
        <w:pStyle w:val="BodyText"/>
        <w:tabs>
          <w:tab w:val="left" w:pos="2321"/>
        </w:tabs>
        <w:spacing w:before="3"/>
        <w:ind w:left="1601" w:firstLine="0"/>
      </w:pPr>
      <w:r>
        <w:t>3.3.3</w:t>
      </w:r>
      <w:r>
        <w:tab/>
        <w:t>Electric</w:t>
      </w:r>
      <w:r>
        <w:rPr>
          <w:spacing w:val="-7"/>
        </w:rPr>
        <w:t xml:space="preserve"> </w:t>
      </w:r>
      <w:r>
        <w:t>shock</w:t>
      </w:r>
      <w:r>
        <w:rPr>
          <w:spacing w:val="-5"/>
        </w:rPr>
        <w:t xml:space="preserve"> </w:t>
      </w:r>
      <w:r>
        <w:t>its</w:t>
      </w:r>
      <w:r>
        <w:rPr>
          <w:spacing w:val="-7"/>
        </w:rPr>
        <w:t xml:space="preserve"> </w:t>
      </w:r>
      <w:r>
        <w:t>prevention</w:t>
      </w:r>
      <w:r>
        <w:rPr>
          <w:spacing w:val="-10"/>
        </w:rPr>
        <w:t xml:space="preserve"> </w:t>
      </w:r>
      <w:r>
        <w:t>and</w:t>
      </w:r>
      <w:r>
        <w:rPr>
          <w:spacing w:val="-5"/>
        </w:rPr>
        <w:t xml:space="preserve"> </w:t>
      </w:r>
      <w:r>
        <w:t>treatment.</w:t>
      </w:r>
    </w:p>
    <w:p w:rsidR="00C35D8A" w:rsidRDefault="00C35D8A" w:rsidP="00C35D8A">
      <w:pPr>
        <w:sectPr w:rsidR="00C35D8A">
          <w:pgSz w:w="12240" w:h="15840"/>
          <w:pgMar w:top="1360" w:right="560" w:bottom="280" w:left="920" w:header="720" w:footer="720" w:gutter="0"/>
          <w:cols w:space="720"/>
        </w:sectPr>
      </w:pPr>
    </w:p>
    <w:p w:rsidR="00CB20A7" w:rsidRDefault="00C35D8A" w:rsidP="00C35D8A">
      <w:pPr>
        <w:pStyle w:val="Heading2"/>
        <w:tabs>
          <w:tab w:val="left" w:pos="1600"/>
        </w:tabs>
        <w:spacing w:before="62" w:line="484" w:lineRule="auto"/>
        <w:ind w:right="4434"/>
        <w:rPr>
          <w:spacing w:val="-57"/>
        </w:rPr>
      </w:pPr>
      <w:r>
        <w:lastRenderedPageBreak/>
        <w:t>ET-143</w:t>
      </w:r>
      <w:r>
        <w:tab/>
        <w:t>WORKSHOP</w:t>
      </w:r>
      <w:r>
        <w:rPr>
          <w:spacing w:val="-10"/>
        </w:rPr>
        <w:t xml:space="preserve"> </w:t>
      </w:r>
      <w:r>
        <w:t>PRACTICE-I</w:t>
      </w:r>
      <w:r>
        <w:rPr>
          <w:spacing w:val="-9"/>
        </w:rPr>
        <w:t xml:space="preserve"> </w:t>
      </w:r>
      <w:r>
        <w:t>(ELECTRICAL)</w:t>
      </w:r>
      <w:r>
        <w:rPr>
          <w:spacing w:val="-57"/>
        </w:rPr>
        <w:t xml:space="preserve"> </w:t>
      </w:r>
    </w:p>
    <w:p w:rsidR="00C35D8A" w:rsidRDefault="00C35D8A" w:rsidP="00C35D8A">
      <w:pPr>
        <w:pStyle w:val="Heading2"/>
        <w:tabs>
          <w:tab w:val="left" w:pos="1600"/>
        </w:tabs>
        <w:spacing w:before="62" w:line="484" w:lineRule="auto"/>
        <w:ind w:right="4434"/>
      </w:pPr>
      <w:r>
        <w:t>INSTRUCTIONAL</w:t>
      </w:r>
      <w:r>
        <w:rPr>
          <w:spacing w:val="-1"/>
        </w:rPr>
        <w:t xml:space="preserve"> </w:t>
      </w:r>
      <w:r>
        <w:t>OBJECTIVES</w:t>
      </w:r>
    </w:p>
    <w:p w:rsidR="00C35D8A" w:rsidRDefault="00C35D8A" w:rsidP="00C35D8A">
      <w:pPr>
        <w:spacing w:line="275" w:lineRule="exact"/>
        <w:ind w:left="160"/>
        <w:rPr>
          <w:b/>
          <w:sz w:val="24"/>
        </w:rPr>
      </w:pPr>
      <w:r>
        <w:rPr>
          <w:b/>
          <w:sz w:val="24"/>
        </w:rPr>
        <w:t>HOUSE</w:t>
      </w:r>
      <w:r>
        <w:rPr>
          <w:b/>
          <w:spacing w:val="-3"/>
          <w:sz w:val="24"/>
        </w:rPr>
        <w:t xml:space="preserve"> </w:t>
      </w:r>
      <w:r>
        <w:rPr>
          <w:b/>
          <w:sz w:val="24"/>
        </w:rPr>
        <w:t>WIRING</w:t>
      </w:r>
    </w:p>
    <w:p w:rsidR="00C35D8A" w:rsidRDefault="00C35D8A" w:rsidP="00C35D8A">
      <w:pPr>
        <w:pStyle w:val="BodyText"/>
        <w:spacing w:before="4"/>
        <w:ind w:left="0" w:firstLine="0"/>
        <w:rPr>
          <w:b/>
        </w:rPr>
      </w:pPr>
    </w:p>
    <w:p w:rsidR="00C35D8A" w:rsidRDefault="00C35D8A" w:rsidP="00617A6F">
      <w:pPr>
        <w:pStyle w:val="Heading2"/>
        <w:numPr>
          <w:ilvl w:val="0"/>
          <w:numId w:val="198"/>
        </w:numPr>
        <w:tabs>
          <w:tab w:val="left" w:pos="880"/>
          <w:tab w:val="left" w:pos="881"/>
        </w:tabs>
        <w:spacing w:line="242" w:lineRule="auto"/>
        <w:ind w:right="431"/>
      </w:pPr>
      <w:r>
        <w:t>UNDERSTAND</w:t>
      </w:r>
      <w:r>
        <w:rPr>
          <w:spacing w:val="14"/>
        </w:rPr>
        <w:t xml:space="preserve"> </w:t>
      </w:r>
      <w:r>
        <w:t>ABOUT</w:t>
      </w:r>
      <w:r>
        <w:rPr>
          <w:spacing w:val="13"/>
        </w:rPr>
        <w:t xml:space="preserve"> </w:t>
      </w:r>
      <w:r>
        <w:t>THE</w:t>
      </w:r>
      <w:r>
        <w:rPr>
          <w:spacing w:val="8"/>
        </w:rPr>
        <w:t xml:space="preserve"> </w:t>
      </w:r>
      <w:r>
        <w:t>TYPES</w:t>
      </w:r>
      <w:r>
        <w:rPr>
          <w:spacing w:val="10"/>
        </w:rPr>
        <w:t xml:space="preserve"> </w:t>
      </w:r>
      <w:r>
        <w:t>&amp;</w:t>
      </w:r>
      <w:r>
        <w:rPr>
          <w:spacing w:val="11"/>
        </w:rPr>
        <w:t xml:space="preserve"> </w:t>
      </w:r>
      <w:r>
        <w:t>SIZES</w:t>
      </w:r>
      <w:r>
        <w:rPr>
          <w:spacing w:val="10"/>
        </w:rPr>
        <w:t xml:space="preserve"> </w:t>
      </w:r>
      <w:r>
        <w:t>OF</w:t>
      </w:r>
      <w:r>
        <w:rPr>
          <w:spacing w:val="8"/>
        </w:rPr>
        <w:t xml:space="preserve"> </w:t>
      </w:r>
      <w:r>
        <w:t>ELECTRIC</w:t>
      </w:r>
      <w:r>
        <w:rPr>
          <w:spacing w:val="9"/>
        </w:rPr>
        <w:t xml:space="preserve"> </w:t>
      </w:r>
      <w:r>
        <w:t>CABLES</w:t>
      </w:r>
      <w:r>
        <w:rPr>
          <w:spacing w:val="10"/>
        </w:rPr>
        <w:t xml:space="preserve"> </w:t>
      </w:r>
      <w:r>
        <w:t>USED</w:t>
      </w:r>
      <w:r>
        <w:rPr>
          <w:spacing w:val="9"/>
        </w:rPr>
        <w:t xml:space="preserve"> </w:t>
      </w:r>
      <w:r>
        <w:t>IN</w:t>
      </w:r>
      <w:r>
        <w:rPr>
          <w:spacing w:val="-57"/>
        </w:rPr>
        <w:t xml:space="preserve"> </w:t>
      </w:r>
      <w:r>
        <w:t>DOMESTIC WIRING.</w:t>
      </w:r>
    </w:p>
    <w:p w:rsidR="00C35D8A" w:rsidRDefault="00C35D8A" w:rsidP="00617A6F">
      <w:pPr>
        <w:pStyle w:val="ListParagraph"/>
        <w:numPr>
          <w:ilvl w:val="1"/>
          <w:numId w:val="198"/>
        </w:numPr>
        <w:tabs>
          <w:tab w:val="left" w:pos="1600"/>
          <w:tab w:val="left" w:pos="1601"/>
        </w:tabs>
        <w:spacing w:before="0" w:line="271" w:lineRule="exact"/>
        <w:rPr>
          <w:sz w:val="24"/>
        </w:rPr>
      </w:pPr>
      <w:r>
        <w:rPr>
          <w:sz w:val="24"/>
        </w:rPr>
        <w:t>Define</w:t>
      </w:r>
      <w:r>
        <w:rPr>
          <w:spacing w:val="-11"/>
          <w:sz w:val="24"/>
        </w:rPr>
        <w:t xml:space="preserve"> </w:t>
      </w:r>
      <w:r>
        <w:rPr>
          <w:sz w:val="24"/>
        </w:rPr>
        <w:t>cable,</w:t>
      </w:r>
      <w:r>
        <w:rPr>
          <w:spacing w:val="-8"/>
          <w:sz w:val="24"/>
        </w:rPr>
        <w:t xml:space="preserve"> </w:t>
      </w:r>
      <w:r>
        <w:rPr>
          <w:sz w:val="24"/>
        </w:rPr>
        <w:t>Wire,</w:t>
      </w:r>
      <w:r>
        <w:rPr>
          <w:spacing w:val="-8"/>
          <w:sz w:val="24"/>
        </w:rPr>
        <w:t xml:space="preserve"> </w:t>
      </w:r>
      <w:r>
        <w:rPr>
          <w:sz w:val="24"/>
        </w:rPr>
        <w:t>Core,</w:t>
      </w:r>
      <w:r>
        <w:rPr>
          <w:spacing w:val="-8"/>
          <w:sz w:val="24"/>
        </w:rPr>
        <w:t xml:space="preserve"> </w:t>
      </w:r>
      <w:r>
        <w:rPr>
          <w:sz w:val="24"/>
        </w:rPr>
        <w:t>Conductor,</w:t>
      </w:r>
      <w:r>
        <w:rPr>
          <w:spacing w:val="-8"/>
          <w:sz w:val="24"/>
        </w:rPr>
        <w:t xml:space="preserve"> </w:t>
      </w:r>
      <w:r>
        <w:rPr>
          <w:sz w:val="24"/>
        </w:rPr>
        <w:t>Insulation,</w:t>
      </w:r>
      <w:r>
        <w:rPr>
          <w:spacing w:val="-8"/>
          <w:sz w:val="24"/>
        </w:rPr>
        <w:t xml:space="preserve"> </w:t>
      </w:r>
      <w:r>
        <w:rPr>
          <w:sz w:val="24"/>
        </w:rPr>
        <w:t>Sheath</w:t>
      </w:r>
      <w:r>
        <w:rPr>
          <w:spacing w:val="-13"/>
          <w:sz w:val="24"/>
        </w:rPr>
        <w:t xml:space="preserve"> </w:t>
      </w:r>
      <w:r>
        <w:rPr>
          <w:sz w:val="24"/>
        </w:rPr>
        <w:t>and</w:t>
      </w:r>
      <w:r>
        <w:rPr>
          <w:spacing w:val="-10"/>
          <w:sz w:val="24"/>
        </w:rPr>
        <w:t xml:space="preserve"> </w:t>
      </w:r>
      <w:proofErr w:type="spellStart"/>
      <w:r>
        <w:rPr>
          <w:sz w:val="24"/>
        </w:rPr>
        <w:t>Armouring</w:t>
      </w:r>
      <w:proofErr w:type="spellEnd"/>
    </w:p>
    <w:p w:rsidR="00C35D8A" w:rsidRDefault="00C35D8A" w:rsidP="00617A6F">
      <w:pPr>
        <w:pStyle w:val="ListParagraph"/>
        <w:numPr>
          <w:ilvl w:val="1"/>
          <w:numId w:val="198"/>
        </w:numPr>
        <w:tabs>
          <w:tab w:val="left" w:pos="1600"/>
          <w:tab w:val="left" w:pos="1601"/>
        </w:tabs>
        <w:spacing w:before="3"/>
        <w:rPr>
          <w:sz w:val="24"/>
        </w:rPr>
      </w:pPr>
      <w:r>
        <w:rPr>
          <w:sz w:val="24"/>
        </w:rPr>
        <w:t>Name</w:t>
      </w:r>
      <w:r>
        <w:rPr>
          <w:spacing w:val="-8"/>
          <w:sz w:val="24"/>
        </w:rPr>
        <w:t xml:space="preserve"> </w:t>
      </w:r>
      <w:r>
        <w:rPr>
          <w:sz w:val="24"/>
        </w:rPr>
        <w:t>types</w:t>
      </w:r>
      <w:r>
        <w:rPr>
          <w:spacing w:val="-9"/>
          <w:sz w:val="24"/>
        </w:rPr>
        <w:t xml:space="preserve"> </w:t>
      </w:r>
      <w:r>
        <w:rPr>
          <w:sz w:val="24"/>
        </w:rPr>
        <w:t>of</w:t>
      </w:r>
      <w:r>
        <w:rPr>
          <w:spacing w:val="-14"/>
          <w:sz w:val="24"/>
        </w:rPr>
        <w:t xml:space="preserve"> </w:t>
      </w:r>
      <w:r>
        <w:rPr>
          <w:sz w:val="24"/>
        </w:rPr>
        <w:t>electrical</w:t>
      </w:r>
      <w:r>
        <w:rPr>
          <w:spacing w:val="-15"/>
          <w:sz w:val="24"/>
        </w:rPr>
        <w:t xml:space="preserve"> </w:t>
      </w:r>
      <w:r>
        <w:rPr>
          <w:sz w:val="24"/>
        </w:rPr>
        <w:t>cable</w:t>
      </w:r>
      <w:r>
        <w:rPr>
          <w:spacing w:val="-8"/>
          <w:sz w:val="24"/>
        </w:rPr>
        <w:t xml:space="preserve"> </w:t>
      </w:r>
      <w:r>
        <w:rPr>
          <w:sz w:val="24"/>
        </w:rPr>
        <w:t>(Wiring,</w:t>
      </w:r>
      <w:r>
        <w:rPr>
          <w:spacing w:val="-5"/>
          <w:sz w:val="24"/>
        </w:rPr>
        <w:t xml:space="preserve"> </w:t>
      </w:r>
      <w:r>
        <w:rPr>
          <w:sz w:val="24"/>
        </w:rPr>
        <w:t>power</w:t>
      </w:r>
      <w:r>
        <w:rPr>
          <w:spacing w:val="-6"/>
          <w:sz w:val="24"/>
        </w:rPr>
        <w:t xml:space="preserve"> </w:t>
      </w:r>
      <w:r>
        <w:rPr>
          <w:sz w:val="24"/>
        </w:rPr>
        <w:t>and</w:t>
      </w:r>
      <w:r>
        <w:rPr>
          <w:spacing w:val="-7"/>
          <w:sz w:val="24"/>
        </w:rPr>
        <w:t xml:space="preserve"> </w:t>
      </w:r>
      <w:r>
        <w:rPr>
          <w:sz w:val="24"/>
        </w:rPr>
        <w:t>control</w:t>
      </w:r>
      <w:r>
        <w:rPr>
          <w:spacing w:val="-15"/>
          <w:sz w:val="24"/>
        </w:rPr>
        <w:t xml:space="preserve"> </w:t>
      </w:r>
      <w:r>
        <w:rPr>
          <w:sz w:val="24"/>
        </w:rPr>
        <w:t>cables)</w:t>
      </w:r>
    </w:p>
    <w:p w:rsidR="00C35D8A" w:rsidRDefault="00C35D8A" w:rsidP="00617A6F">
      <w:pPr>
        <w:pStyle w:val="ListParagraph"/>
        <w:numPr>
          <w:ilvl w:val="1"/>
          <w:numId w:val="198"/>
        </w:numPr>
        <w:tabs>
          <w:tab w:val="left" w:pos="1600"/>
          <w:tab w:val="left" w:pos="1601"/>
        </w:tabs>
        <w:spacing w:before="3" w:line="242" w:lineRule="auto"/>
        <w:ind w:right="425"/>
        <w:rPr>
          <w:sz w:val="24"/>
        </w:rPr>
      </w:pPr>
      <w:r>
        <w:rPr>
          <w:sz w:val="24"/>
        </w:rPr>
        <w:t>Classify</w:t>
      </w:r>
      <w:r>
        <w:rPr>
          <w:spacing w:val="58"/>
          <w:sz w:val="24"/>
        </w:rPr>
        <w:t xml:space="preserve"> </w:t>
      </w:r>
      <w:r>
        <w:rPr>
          <w:sz w:val="24"/>
        </w:rPr>
        <w:t>Wiring</w:t>
      </w:r>
      <w:r>
        <w:rPr>
          <w:spacing w:val="9"/>
          <w:sz w:val="24"/>
        </w:rPr>
        <w:t xml:space="preserve"> </w:t>
      </w:r>
      <w:r>
        <w:rPr>
          <w:sz w:val="24"/>
        </w:rPr>
        <w:t>Cables</w:t>
      </w:r>
      <w:r>
        <w:rPr>
          <w:spacing w:val="6"/>
          <w:sz w:val="24"/>
        </w:rPr>
        <w:t xml:space="preserve"> </w:t>
      </w:r>
      <w:r>
        <w:rPr>
          <w:sz w:val="24"/>
        </w:rPr>
        <w:t>with</w:t>
      </w:r>
      <w:r>
        <w:rPr>
          <w:spacing w:val="4"/>
          <w:sz w:val="24"/>
        </w:rPr>
        <w:t xml:space="preserve"> </w:t>
      </w:r>
      <w:r>
        <w:rPr>
          <w:sz w:val="24"/>
        </w:rPr>
        <w:t>respect</w:t>
      </w:r>
      <w:r>
        <w:rPr>
          <w:spacing w:val="13"/>
          <w:sz w:val="24"/>
        </w:rPr>
        <w:t xml:space="preserve"> </w:t>
      </w:r>
      <w:r>
        <w:rPr>
          <w:sz w:val="24"/>
        </w:rPr>
        <w:t>to</w:t>
      </w:r>
      <w:r>
        <w:rPr>
          <w:spacing w:val="12"/>
          <w:sz w:val="24"/>
        </w:rPr>
        <w:t xml:space="preserve"> </w:t>
      </w:r>
      <w:r>
        <w:rPr>
          <w:sz w:val="24"/>
        </w:rPr>
        <w:t>insulation,</w:t>
      </w:r>
      <w:r>
        <w:rPr>
          <w:spacing w:val="11"/>
          <w:sz w:val="24"/>
        </w:rPr>
        <w:t xml:space="preserve"> </w:t>
      </w:r>
      <w:r>
        <w:rPr>
          <w:sz w:val="24"/>
        </w:rPr>
        <w:t>core,</w:t>
      </w:r>
      <w:r>
        <w:rPr>
          <w:spacing w:val="11"/>
          <w:sz w:val="24"/>
        </w:rPr>
        <w:t xml:space="preserve"> </w:t>
      </w:r>
      <w:r>
        <w:rPr>
          <w:sz w:val="24"/>
        </w:rPr>
        <w:t>voltage</w:t>
      </w:r>
      <w:r>
        <w:rPr>
          <w:spacing w:val="8"/>
          <w:sz w:val="24"/>
        </w:rPr>
        <w:t xml:space="preserve"> </w:t>
      </w:r>
      <w:r>
        <w:rPr>
          <w:sz w:val="24"/>
        </w:rPr>
        <w:t>grade</w:t>
      </w:r>
      <w:r>
        <w:rPr>
          <w:spacing w:val="3"/>
          <w:sz w:val="24"/>
        </w:rPr>
        <w:t xml:space="preserve"> </w:t>
      </w:r>
      <w:r>
        <w:rPr>
          <w:sz w:val="24"/>
        </w:rPr>
        <w:t>&amp;</w:t>
      </w:r>
      <w:r>
        <w:rPr>
          <w:spacing w:val="59"/>
          <w:sz w:val="24"/>
        </w:rPr>
        <w:t xml:space="preserve"> </w:t>
      </w:r>
      <w:r>
        <w:rPr>
          <w:sz w:val="24"/>
        </w:rPr>
        <w:t>strands</w:t>
      </w:r>
      <w:r>
        <w:rPr>
          <w:spacing w:val="2"/>
          <w:sz w:val="24"/>
        </w:rPr>
        <w:t xml:space="preserve"> </w:t>
      </w:r>
      <w:r>
        <w:rPr>
          <w:sz w:val="24"/>
        </w:rPr>
        <w:t>of</w:t>
      </w:r>
      <w:r>
        <w:rPr>
          <w:spacing w:val="-57"/>
          <w:sz w:val="24"/>
        </w:rPr>
        <w:t xml:space="preserve"> </w:t>
      </w:r>
      <w:r>
        <w:rPr>
          <w:sz w:val="24"/>
        </w:rPr>
        <w:t>conductor</w:t>
      </w:r>
      <w:r>
        <w:rPr>
          <w:spacing w:val="5"/>
          <w:sz w:val="24"/>
        </w:rPr>
        <w:t xml:space="preserve"> </w:t>
      </w:r>
      <w:r>
        <w:rPr>
          <w:color w:val="00AF50"/>
          <w:sz w:val="24"/>
        </w:rPr>
        <w:t>etc</w:t>
      </w:r>
      <w:r>
        <w:rPr>
          <w:sz w:val="24"/>
        </w:rPr>
        <w:t>.</w:t>
      </w:r>
    </w:p>
    <w:p w:rsidR="00C35D8A" w:rsidRDefault="00C35D8A" w:rsidP="00617A6F">
      <w:pPr>
        <w:pStyle w:val="ListParagraph"/>
        <w:numPr>
          <w:ilvl w:val="1"/>
          <w:numId w:val="198"/>
        </w:numPr>
        <w:tabs>
          <w:tab w:val="left" w:pos="1600"/>
          <w:tab w:val="left" w:pos="1601"/>
        </w:tabs>
        <w:spacing w:before="0" w:line="275" w:lineRule="exact"/>
        <w:rPr>
          <w:sz w:val="24"/>
        </w:rPr>
      </w:pPr>
      <w:r>
        <w:rPr>
          <w:color w:val="00AF50"/>
          <w:spacing w:val="-1"/>
          <w:sz w:val="24"/>
        </w:rPr>
        <w:t>Define</w:t>
      </w:r>
      <w:r>
        <w:rPr>
          <w:color w:val="00AF50"/>
          <w:spacing w:val="-11"/>
          <w:sz w:val="24"/>
        </w:rPr>
        <w:t xml:space="preserve"> </w:t>
      </w:r>
      <w:r>
        <w:rPr>
          <w:color w:val="00AF50"/>
          <w:spacing w:val="-1"/>
          <w:sz w:val="24"/>
        </w:rPr>
        <w:t>and</w:t>
      </w:r>
      <w:r>
        <w:rPr>
          <w:color w:val="00AF50"/>
          <w:spacing w:val="-8"/>
          <w:sz w:val="24"/>
        </w:rPr>
        <w:t xml:space="preserve"> </w:t>
      </w:r>
      <w:r>
        <w:rPr>
          <w:spacing w:val="-1"/>
          <w:sz w:val="24"/>
        </w:rPr>
        <w:t>distinguish</w:t>
      </w:r>
      <w:r>
        <w:rPr>
          <w:spacing w:val="-13"/>
          <w:sz w:val="24"/>
        </w:rPr>
        <w:t xml:space="preserve"> </w:t>
      </w:r>
      <w:r>
        <w:rPr>
          <w:spacing w:val="-1"/>
          <w:sz w:val="24"/>
        </w:rPr>
        <w:t>between</w:t>
      </w:r>
      <w:r>
        <w:rPr>
          <w:spacing w:val="-14"/>
          <w:sz w:val="24"/>
        </w:rPr>
        <w:t xml:space="preserve"> </w:t>
      </w:r>
      <w:r>
        <w:rPr>
          <w:spacing w:val="-1"/>
          <w:sz w:val="24"/>
        </w:rPr>
        <w:t>flexible</w:t>
      </w:r>
      <w:r>
        <w:rPr>
          <w:spacing w:val="-10"/>
          <w:sz w:val="24"/>
        </w:rPr>
        <w:t xml:space="preserve"> </w:t>
      </w:r>
      <w:r>
        <w:rPr>
          <w:spacing w:val="-1"/>
          <w:sz w:val="24"/>
        </w:rPr>
        <w:t>cable</w:t>
      </w:r>
      <w:r>
        <w:rPr>
          <w:color w:val="00AF50"/>
          <w:spacing w:val="-1"/>
          <w:sz w:val="24"/>
        </w:rPr>
        <w:t>s</w:t>
      </w:r>
      <w:r>
        <w:rPr>
          <w:color w:val="00AF50"/>
          <w:spacing w:val="-11"/>
          <w:sz w:val="24"/>
        </w:rPr>
        <w:t xml:space="preserve"> </w:t>
      </w:r>
      <w:r>
        <w:rPr>
          <w:spacing w:val="-1"/>
          <w:sz w:val="24"/>
        </w:rPr>
        <w:t>and</w:t>
      </w:r>
      <w:r>
        <w:rPr>
          <w:spacing w:val="-9"/>
          <w:sz w:val="24"/>
        </w:rPr>
        <w:t xml:space="preserve"> </w:t>
      </w:r>
      <w:r>
        <w:rPr>
          <w:spacing w:val="-1"/>
          <w:sz w:val="24"/>
        </w:rPr>
        <w:t>cords.</w:t>
      </w:r>
    </w:p>
    <w:p w:rsidR="00C35D8A" w:rsidRDefault="00C35D8A" w:rsidP="00617A6F">
      <w:pPr>
        <w:pStyle w:val="ListParagraph"/>
        <w:numPr>
          <w:ilvl w:val="1"/>
          <w:numId w:val="198"/>
        </w:numPr>
        <w:tabs>
          <w:tab w:val="left" w:pos="1600"/>
          <w:tab w:val="left" w:pos="1601"/>
        </w:tabs>
        <w:spacing w:before="2"/>
        <w:rPr>
          <w:sz w:val="24"/>
        </w:rPr>
      </w:pPr>
      <w:r>
        <w:rPr>
          <w:spacing w:val="-1"/>
          <w:sz w:val="24"/>
        </w:rPr>
        <w:t>Describe</w:t>
      </w:r>
      <w:r>
        <w:rPr>
          <w:spacing w:val="-7"/>
          <w:sz w:val="24"/>
        </w:rPr>
        <w:t xml:space="preserve"> </w:t>
      </w:r>
      <w:r>
        <w:rPr>
          <w:spacing w:val="-1"/>
          <w:sz w:val="24"/>
        </w:rPr>
        <w:t>types</w:t>
      </w:r>
      <w:r>
        <w:rPr>
          <w:spacing w:val="-8"/>
          <w:sz w:val="24"/>
        </w:rPr>
        <w:t xml:space="preserve"> </w:t>
      </w:r>
      <w:r>
        <w:rPr>
          <w:spacing w:val="-1"/>
          <w:sz w:val="24"/>
        </w:rPr>
        <w:t>of</w:t>
      </w:r>
      <w:r>
        <w:rPr>
          <w:spacing w:val="-13"/>
          <w:sz w:val="24"/>
        </w:rPr>
        <w:t xml:space="preserve"> </w:t>
      </w:r>
      <w:r>
        <w:rPr>
          <w:spacing w:val="-1"/>
          <w:sz w:val="24"/>
        </w:rPr>
        <w:t>flexible</w:t>
      </w:r>
      <w:r>
        <w:rPr>
          <w:spacing w:val="-7"/>
          <w:sz w:val="24"/>
        </w:rPr>
        <w:t xml:space="preserve"> </w:t>
      </w:r>
      <w:r>
        <w:rPr>
          <w:spacing w:val="-1"/>
          <w:sz w:val="24"/>
        </w:rPr>
        <w:t>cords.</w:t>
      </w:r>
    </w:p>
    <w:p w:rsidR="00C35D8A" w:rsidRDefault="00C35D8A" w:rsidP="00617A6F">
      <w:pPr>
        <w:pStyle w:val="ListParagraph"/>
        <w:numPr>
          <w:ilvl w:val="1"/>
          <w:numId w:val="198"/>
        </w:numPr>
        <w:tabs>
          <w:tab w:val="left" w:pos="1600"/>
          <w:tab w:val="left" w:pos="1601"/>
        </w:tabs>
        <w:spacing w:before="3" w:line="242" w:lineRule="auto"/>
        <w:ind w:right="423"/>
        <w:rPr>
          <w:sz w:val="24"/>
        </w:rPr>
      </w:pPr>
      <w:r>
        <w:rPr>
          <w:color w:val="00AF50"/>
          <w:sz w:val="24"/>
        </w:rPr>
        <w:t>Define</w:t>
      </w:r>
      <w:r>
        <w:rPr>
          <w:color w:val="00AF50"/>
          <w:spacing w:val="5"/>
          <w:sz w:val="24"/>
        </w:rPr>
        <w:t xml:space="preserve"> </w:t>
      </w:r>
      <w:r>
        <w:rPr>
          <w:color w:val="00AF50"/>
          <w:sz w:val="24"/>
        </w:rPr>
        <w:t>H.T</w:t>
      </w:r>
      <w:r>
        <w:rPr>
          <w:color w:val="00AF50"/>
          <w:spacing w:val="7"/>
          <w:sz w:val="24"/>
        </w:rPr>
        <w:t xml:space="preserve"> </w:t>
      </w:r>
      <w:r>
        <w:rPr>
          <w:color w:val="00AF50"/>
          <w:sz w:val="24"/>
        </w:rPr>
        <w:t>and</w:t>
      </w:r>
      <w:r>
        <w:rPr>
          <w:color w:val="00AF50"/>
          <w:spacing w:val="5"/>
          <w:sz w:val="24"/>
        </w:rPr>
        <w:t xml:space="preserve"> </w:t>
      </w:r>
      <w:r>
        <w:rPr>
          <w:color w:val="00AF50"/>
          <w:sz w:val="24"/>
        </w:rPr>
        <w:t>L.T</w:t>
      </w:r>
      <w:r>
        <w:rPr>
          <w:color w:val="00AF50"/>
          <w:spacing w:val="7"/>
          <w:sz w:val="24"/>
        </w:rPr>
        <w:t xml:space="preserve"> </w:t>
      </w:r>
      <w:r>
        <w:rPr>
          <w:color w:val="00AF50"/>
          <w:sz w:val="24"/>
        </w:rPr>
        <w:t>power</w:t>
      </w:r>
      <w:r>
        <w:rPr>
          <w:color w:val="00AF50"/>
          <w:spacing w:val="6"/>
          <w:sz w:val="24"/>
        </w:rPr>
        <w:t xml:space="preserve"> </w:t>
      </w:r>
      <w:r>
        <w:rPr>
          <w:color w:val="00AF50"/>
          <w:sz w:val="24"/>
        </w:rPr>
        <w:t>cables,</w:t>
      </w:r>
      <w:r>
        <w:rPr>
          <w:color w:val="00AF50"/>
          <w:spacing w:val="7"/>
          <w:sz w:val="24"/>
        </w:rPr>
        <w:t xml:space="preserve"> </w:t>
      </w:r>
      <w:r>
        <w:rPr>
          <w:sz w:val="24"/>
        </w:rPr>
        <w:t>Distinguish</w:t>
      </w:r>
      <w:r>
        <w:rPr>
          <w:spacing w:val="55"/>
          <w:sz w:val="24"/>
        </w:rPr>
        <w:t xml:space="preserve"> </w:t>
      </w:r>
      <w:r>
        <w:rPr>
          <w:sz w:val="24"/>
        </w:rPr>
        <w:t>between</w:t>
      </w:r>
      <w:r>
        <w:rPr>
          <w:spacing w:val="55"/>
          <w:sz w:val="24"/>
        </w:rPr>
        <w:t xml:space="preserve"> </w:t>
      </w:r>
      <w:r>
        <w:rPr>
          <w:sz w:val="24"/>
        </w:rPr>
        <w:t>L.T</w:t>
      </w:r>
      <w:r>
        <w:rPr>
          <w:spacing w:val="2"/>
          <w:sz w:val="24"/>
        </w:rPr>
        <w:t xml:space="preserve"> </w:t>
      </w:r>
      <w:r>
        <w:rPr>
          <w:sz w:val="24"/>
        </w:rPr>
        <w:t>and</w:t>
      </w:r>
      <w:r>
        <w:rPr>
          <w:spacing w:val="1"/>
          <w:sz w:val="24"/>
        </w:rPr>
        <w:t xml:space="preserve"> </w:t>
      </w:r>
      <w:r>
        <w:rPr>
          <w:sz w:val="24"/>
        </w:rPr>
        <w:t>H.T</w:t>
      </w:r>
      <w:r>
        <w:rPr>
          <w:spacing w:val="2"/>
          <w:sz w:val="24"/>
        </w:rPr>
        <w:t xml:space="preserve"> </w:t>
      </w:r>
      <w:r>
        <w:rPr>
          <w:sz w:val="24"/>
        </w:rPr>
        <w:t>power</w:t>
      </w:r>
      <w:r>
        <w:rPr>
          <w:spacing w:val="2"/>
          <w:sz w:val="24"/>
        </w:rPr>
        <w:t xml:space="preserve"> </w:t>
      </w:r>
      <w:r>
        <w:rPr>
          <w:sz w:val="24"/>
        </w:rPr>
        <w:t>cables;</w:t>
      </w:r>
      <w:r>
        <w:rPr>
          <w:spacing w:val="-57"/>
          <w:sz w:val="24"/>
        </w:rPr>
        <w:t xml:space="preserve"> </w:t>
      </w:r>
      <w:r>
        <w:rPr>
          <w:sz w:val="24"/>
        </w:rPr>
        <w:t>describe</w:t>
      </w:r>
      <w:r>
        <w:rPr>
          <w:spacing w:val="-1"/>
          <w:sz w:val="24"/>
        </w:rPr>
        <w:t xml:space="preserve"> </w:t>
      </w:r>
      <w:r>
        <w:rPr>
          <w:sz w:val="24"/>
        </w:rPr>
        <w:t>construction</w:t>
      </w:r>
      <w:r>
        <w:rPr>
          <w:spacing w:val="-2"/>
          <w:sz w:val="24"/>
        </w:rPr>
        <w:t xml:space="preserve"> </w:t>
      </w:r>
      <w:r>
        <w:rPr>
          <w:color w:val="00AF50"/>
          <w:sz w:val="24"/>
        </w:rPr>
        <w:t>and</w:t>
      </w:r>
      <w:r>
        <w:rPr>
          <w:color w:val="00AF50"/>
          <w:spacing w:val="1"/>
          <w:sz w:val="24"/>
        </w:rPr>
        <w:t xml:space="preserve"> </w:t>
      </w:r>
      <w:r>
        <w:rPr>
          <w:color w:val="00AF50"/>
          <w:sz w:val="24"/>
        </w:rPr>
        <w:t>applications</w:t>
      </w:r>
      <w:r>
        <w:rPr>
          <w:color w:val="00AF50"/>
          <w:spacing w:val="-1"/>
          <w:sz w:val="24"/>
        </w:rPr>
        <w:t xml:space="preserve"> </w:t>
      </w:r>
      <w:r>
        <w:rPr>
          <w:sz w:val="24"/>
        </w:rPr>
        <w:t>of</w:t>
      </w:r>
      <w:r>
        <w:rPr>
          <w:spacing w:val="-7"/>
          <w:sz w:val="24"/>
        </w:rPr>
        <w:t xml:space="preserve"> </w:t>
      </w:r>
      <w:r>
        <w:rPr>
          <w:sz w:val="24"/>
        </w:rPr>
        <w:t>L.T</w:t>
      </w:r>
      <w:r>
        <w:rPr>
          <w:spacing w:val="3"/>
          <w:sz w:val="24"/>
        </w:rPr>
        <w:t xml:space="preserve"> </w:t>
      </w:r>
      <w:r>
        <w:rPr>
          <w:color w:val="00AF50"/>
          <w:sz w:val="24"/>
        </w:rPr>
        <w:t>and H.T</w:t>
      </w:r>
      <w:r>
        <w:rPr>
          <w:color w:val="00AF50"/>
          <w:spacing w:val="4"/>
          <w:sz w:val="24"/>
        </w:rPr>
        <w:t xml:space="preserve"> </w:t>
      </w:r>
      <w:r>
        <w:rPr>
          <w:sz w:val="24"/>
        </w:rPr>
        <w:t>Power</w:t>
      </w:r>
      <w:r>
        <w:rPr>
          <w:spacing w:val="1"/>
          <w:sz w:val="24"/>
        </w:rPr>
        <w:t xml:space="preserve"> </w:t>
      </w:r>
      <w:r>
        <w:rPr>
          <w:sz w:val="24"/>
        </w:rPr>
        <w:t>cables</w:t>
      </w:r>
    </w:p>
    <w:p w:rsidR="00C35D8A" w:rsidRDefault="00C35D8A" w:rsidP="00617A6F">
      <w:pPr>
        <w:pStyle w:val="ListParagraph"/>
        <w:numPr>
          <w:ilvl w:val="1"/>
          <w:numId w:val="198"/>
        </w:numPr>
        <w:tabs>
          <w:tab w:val="left" w:pos="1600"/>
          <w:tab w:val="left" w:pos="1601"/>
        </w:tabs>
        <w:spacing w:before="0" w:line="242" w:lineRule="auto"/>
        <w:ind w:right="429"/>
        <w:rPr>
          <w:sz w:val="24"/>
        </w:rPr>
      </w:pPr>
      <w:r>
        <w:rPr>
          <w:sz w:val="24"/>
        </w:rPr>
        <w:t>Define</w:t>
      </w:r>
      <w:r>
        <w:rPr>
          <w:spacing w:val="16"/>
          <w:sz w:val="24"/>
        </w:rPr>
        <w:t xml:space="preserve"> </w:t>
      </w:r>
      <w:r>
        <w:rPr>
          <w:sz w:val="24"/>
        </w:rPr>
        <w:t>special</w:t>
      </w:r>
      <w:r>
        <w:rPr>
          <w:spacing w:val="10"/>
          <w:sz w:val="24"/>
        </w:rPr>
        <w:t xml:space="preserve"> </w:t>
      </w:r>
      <w:r>
        <w:rPr>
          <w:sz w:val="24"/>
        </w:rPr>
        <w:t>cables</w:t>
      </w:r>
      <w:r>
        <w:rPr>
          <w:spacing w:val="15"/>
          <w:sz w:val="24"/>
        </w:rPr>
        <w:t xml:space="preserve"> </w:t>
      </w:r>
      <w:r>
        <w:rPr>
          <w:sz w:val="24"/>
        </w:rPr>
        <w:t>and</w:t>
      </w:r>
      <w:r>
        <w:rPr>
          <w:spacing w:val="17"/>
          <w:sz w:val="24"/>
        </w:rPr>
        <w:t xml:space="preserve"> </w:t>
      </w:r>
      <w:r>
        <w:rPr>
          <w:sz w:val="24"/>
        </w:rPr>
        <w:t>describe</w:t>
      </w:r>
      <w:r>
        <w:rPr>
          <w:spacing w:val="17"/>
          <w:sz w:val="24"/>
        </w:rPr>
        <w:t xml:space="preserve"> </w:t>
      </w:r>
      <w:r>
        <w:rPr>
          <w:sz w:val="24"/>
        </w:rPr>
        <w:t>construction</w:t>
      </w:r>
      <w:r>
        <w:rPr>
          <w:spacing w:val="13"/>
          <w:sz w:val="24"/>
        </w:rPr>
        <w:t xml:space="preserve"> </w:t>
      </w:r>
      <w:r>
        <w:rPr>
          <w:sz w:val="24"/>
        </w:rPr>
        <w:t>and</w:t>
      </w:r>
      <w:r>
        <w:rPr>
          <w:spacing w:val="17"/>
          <w:sz w:val="24"/>
        </w:rPr>
        <w:t xml:space="preserve"> </w:t>
      </w:r>
      <w:r>
        <w:rPr>
          <w:sz w:val="24"/>
        </w:rPr>
        <w:t>application</w:t>
      </w:r>
      <w:r>
        <w:rPr>
          <w:spacing w:val="13"/>
          <w:sz w:val="24"/>
        </w:rPr>
        <w:t xml:space="preserve"> </w:t>
      </w:r>
      <w:r>
        <w:rPr>
          <w:sz w:val="24"/>
        </w:rPr>
        <w:t>of</w:t>
      </w:r>
      <w:r>
        <w:rPr>
          <w:spacing w:val="11"/>
          <w:sz w:val="24"/>
        </w:rPr>
        <w:t xml:space="preserve"> </w:t>
      </w:r>
      <w:r>
        <w:rPr>
          <w:sz w:val="24"/>
        </w:rPr>
        <w:t>special</w:t>
      </w:r>
      <w:r>
        <w:rPr>
          <w:spacing w:val="9"/>
          <w:sz w:val="24"/>
        </w:rPr>
        <w:t xml:space="preserve"> </w:t>
      </w:r>
      <w:r>
        <w:rPr>
          <w:sz w:val="24"/>
        </w:rPr>
        <w:t>purpose</w:t>
      </w:r>
      <w:r>
        <w:rPr>
          <w:spacing w:val="17"/>
          <w:sz w:val="24"/>
        </w:rPr>
        <w:t xml:space="preserve"> </w:t>
      </w:r>
      <w:r>
        <w:rPr>
          <w:sz w:val="24"/>
        </w:rPr>
        <w:t>cables</w:t>
      </w:r>
      <w:r>
        <w:rPr>
          <w:spacing w:val="-57"/>
          <w:sz w:val="24"/>
        </w:rPr>
        <w:t xml:space="preserve"> </w:t>
      </w:r>
      <w:r>
        <w:rPr>
          <w:sz w:val="24"/>
        </w:rPr>
        <w:t>(heat</w:t>
      </w:r>
      <w:r>
        <w:rPr>
          <w:spacing w:val="4"/>
          <w:sz w:val="24"/>
        </w:rPr>
        <w:t xml:space="preserve"> </w:t>
      </w:r>
      <w:r>
        <w:rPr>
          <w:sz w:val="24"/>
        </w:rPr>
        <w:t>resistant,</w:t>
      </w:r>
      <w:r>
        <w:rPr>
          <w:spacing w:val="3"/>
          <w:sz w:val="24"/>
        </w:rPr>
        <w:t xml:space="preserve"> </w:t>
      </w:r>
      <w:r>
        <w:rPr>
          <w:color w:val="00AF50"/>
          <w:sz w:val="24"/>
        </w:rPr>
        <w:t>fire</w:t>
      </w:r>
      <w:r>
        <w:rPr>
          <w:color w:val="00AF50"/>
          <w:spacing w:val="-2"/>
          <w:sz w:val="24"/>
        </w:rPr>
        <w:t xml:space="preserve"> </w:t>
      </w:r>
      <w:r>
        <w:rPr>
          <w:color w:val="00AF50"/>
          <w:sz w:val="24"/>
        </w:rPr>
        <w:t>resistant/proof</w:t>
      </w:r>
      <w:r>
        <w:rPr>
          <w:color w:val="00AF50"/>
          <w:spacing w:val="-5"/>
          <w:sz w:val="24"/>
        </w:rPr>
        <w:t xml:space="preserve"> </w:t>
      </w:r>
      <w:r>
        <w:rPr>
          <w:sz w:val="24"/>
        </w:rPr>
        <w:t>fire</w:t>
      </w:r>
      <w:r>
        <w:rPr>
          <w:spacing w:val="-2"/>
          <w:sz w:val="24"/>
        </w:rPr>
        <w:t xml:space="preserve"> </w:t>
      </w:r>
      <w:r>
        <w:rPr>
          <w:sz w:val="24"/>
        </w:rPr>
        <w:t>retarding and</w:t>
      </w:r>
      <w:r>
        <w:rPr>
          <w:spacing w:val="-1"/>
          <w:sz w:val="24"/>
        </w:rPr>
        <w:t xml:space="preserve"> </w:t>
      </w:r>
      <w:r>
        <w:rPr>
          <w:sz w:val="24"/>
        </w:rPr>
        <w:t>welding</w:t>
      </w:r>
      <w:r>
        <w:rPr>
          <w:spacing w:val="-1"/>
          <w:sz w:val="24"/>
        </w:rPr>
        <w:t xml:space="preserve"> </w:t>
      </w:r>
      <w:r>
        <w:rPr>
          <w:sz w:val="24"/>
        </w:rPr>
        <w:t>cables)</w:t>
      </w:r>
    </w:p>
    <w:p w:rsidR="00C35D8A" w:rsidRDefault="00C35D8A" w:rsidP="00617A6F">
      <w:pPr>
        <w:pStyle w:val="ListParagraph"/>
        <w:numPr>
          <w:ilvl w:val="1"/>
          <w:numId w:val="198"/>
        </w:numPr>
        <w:tabs>
          <w:tab w:val="left" w:pos="1600"/>
          <w:tab w:val="left" w:pos="1601"/>
        </w:tabs>
        <w:spacing w:before="0" w:line="275" w:lineRule="exact"/>
        <w:rPr>
          <w:sz w:val="24"/>
        </w:rPr>
      </w:pPr>
      <w:r>
        <w:rPr>
          <w:spacing w:val="-2"/>
          <w:sz w:val="24"/>
        </w:rPr>
        <w:t>Explain</w:t>
      </w:r>
      <w:r>
        <w:rPr>
          <w:spacing w:val="-11"/>
          <w:sz w:val="24"/>
        </w:rPr>
        <w:t xml:space="preserve"> </w:t>
      </w:r>
      <w:r>
        <w:rPr>
          <w:spacing w:val="-2"/>
          <w:sz w:val="24"/>
        </w:rPr>
        <w:t>different</w:t>
      </w:r>
      <w:r>
        <w:rPr>
          <w:spacing w:val="-3"/>
          <w:sz w:val="24"/>
        </w:rPr>
        <w:t xml:space="preserve"> </w:t>
      </w:r>
      <w:r>
        <w:rPr>
          <w:spacing w:val="-1"/>
          <w:sz w:val="24"/>
        </w:rPr>
        <w:t>systems</w:t>
      </w:r>
      <w:r>
        <w:rPr>
          <w:spacing w:val="-8"/>
          <w:sz w:val="24"/>
        </w:rPr>
        <w:t xml:space="preserve"> </w:t>
      </w:r>
      <w:r>
        <w:rPr>
          <w:spacing w:val="-1"/>
          <w:sz w:val="24"/>
        </w:rPr>
        <w:t>for</w:t>
      </w:r>
      <w:r>
        <w:rPr>
          <w:spacing w:val="-6"/>
          <w:sz w:val="24"/>
        </w:rPr>
        <w:t xml:space="preserve"> </w:t>
      </w:r>
      <w:r>
        <w:rPr>
          <w:spacing w:val="-1"/>
          <w:sz w:val="24"/>
        </w:rPr>
        <w:t>describing</w:t>
      </w:r>
      <w:r>
        <w:rPr>
          <w:spacing w:val="-6"/>
          <w:sz w:val="24"/>
        </w:rPr>
        <w:t xml:space="preserve"> </w:t>
      </w:r>
      <w:r>
        <w:rPr>
          <w:spacing w:val="-1"/>
          <w:sz w:val="24"/>
        </w:rPr>
        <w:t>the</w:t>
      </w:r>
      <w:r>
        <w:rPr>
          <w:spacing w:val="-8"/>
          <w:sz w:val="24"/>
        </w:rPr>
        <w:t xml:space="preserve"> </w:t>
      </w:r>
      <w:r>
        <w:rPr>
          <w:spacing w:val="-1"/>
          <w:sz w:val="24"/>
        </w:rPr>
        <w:t>size</w:t>
      </w:r>
      <w:r>
        <w:rPr>
          <w:spacing w:val="-7"/>
          <w:sz w:val="24"/>
        </w:rPr>
        <w:t xml:space="preserve"> </w:t>
      </w:r>
      <w:r>
        <w:rPr>
          <w:spacing w:val="-1"/>
          <w:sz w:val="24"/>
        </w:rPr>
        <w:t>of</w:t>
      </w:r>
      <w:r>
        <w:rPr>
          <w:spacing w:val="-14"/>
          <w:sz w:val="24"/>
        </w:rPr>
        <w:t xml:space="preserve"> </w:t>
      </w:r>
      <w:r>
        <w:rPr>
          <w:spacing w:val="-1"/>
          <w:sz w:val="24"/>
        </w:rPr>
        <w:t>wiring</w:t>
      </w:r>
      <w:r>
        <w:rPr>
          <w:spacing w:val="-6"/>
          <w:sz w:val="24"/>
        </w:rPr>
        <w:t xml:space="preserve"> </w:t>
      </w:r>
      <w:r>
        <w:rPr>
          <w:spacing w:val="-1"/>
          <w:sz w:val="24"/>
        </w:rPr>
        <w:t>cable</w:t>
      </w:r>
      <w:r>
        <w:rPr>
          <w:color w:val="00AF50"/>
          <w:spacing w:val="-1"/>
          <w:sz w:val="24"/>
        </w:rPr>
        <w:t>s</w:t>
      </w:r>
      <w:r>
        <w:rPr>
          <w:color w:val="00AF50"/>
          <w:spacing w:val="-9"/>
          <w:sz w:val="24"/>
        </w:rPr>
        <w:t xml:space="preserve"> </w:t>
      </w:r>
      <w:r>
        <w:rPr>
          <w:spacing w:val="-1"/>
          <w:sz w:val="24"/>
        </w:rPr>
        <w:t>in</w:t>
      </w:r>
      <w:r>
        <w:rPr>
          <w:spacing w:val="-11"/>
          <w:sz w:val="24"/>
        </w:rPr>
        <w:t xml:space="preserve"> </w:t>
      </w:r>
      <w:r>
        <w:rPr>
          <w:spacing w:val="-1"/>
          <w:sz w:val="24"/>
        </w:rPr>
        <w:t>Pakistan.</w:t>
      </w:r>
    </w:p>
    <w:p w:rsidR="00C35D8A" w:rsidRDefault="00C35D8A" w:rsidP="00617A6F">
      <w:pPr>
        <w:pStyle w:val="ListParagraph"/>
        <w:numPr>
          <w:ilvl w:val="1"/>
          <w:numId w:val="198"/>
        </w:numPr>
        <w:tabs>
          <w:tab w:val="left" w:pos="1600"/>
          <w:tab w:val="left" w:pos="1601"/>
        </w:tabs>
        <w:spacing w:before="2"/>
        <w:rPr>
          <w:sz w:val="24"/>
        </w:rPr>
      </w:pPr>
      <w:r>
        <w:rPr>
          <w:sz w:val="24"/>
        </w:rPr>
        <w:t>Describe</w:t>
      </w:r>
      <w:r>
        <w:rPr>
          <w:spacing w:val="-8"/>
          <w:sz w:val="24"/>
        </w:rPr>
        <w:t xml:space="preserve"> </w:t>
      </w:r>
      <w:r>
        <w:rPr>
          <w:sz w:val="24"/>
        </w:rPr>
        <w:t>points</w:t>
      </w:r>
      <w:r>
        <w:rPr>
          <w:spacing w:val="-8"/>
          <w:sz w:val="24"/>
        </w:rPr>
        <w:t xml:space="preserve"> </w:t>
      </w:r>
      <w:r>
        <w:rPr>
          <w:sz w:val="24"/>
        </w:rPr>
        <w:t>to</w:t>
      </w:r>
      <w:r>
        <w:rPr>
          <w:spacing w:val="-3"/>
          <w:sz w:val="24"/>
        </w:rPr>
        <w:t xml:space="preserve"> </w:t>
      </w:r>
      <w:r>
        <w:rPr>
          <w:sz w:val="24"/>
        </w:rPr>
        <w:t>be</w:t>
      </w:r>
      <w:r>
        <w:rPr>
          <w:spacing w:val="-8"/>
          <w:sz w:val="24"/>
        </w:rPr>
        <w:t xml:space="preserve"> </w:t>
      </w:r>
      <w:r>
        <w:rPr>
          <w:sz w:val="24"/>
        </w:rPr>
        <w:t>consider</w:t>
      </w:r>
      <w:r>
        <w:rPr>
          <w:spacing w:val="-6"/>
          <w:sz w:val="24"/>
        </w:rPr>
        <w:t xml:space="preserve"> </w:t>
      </w:r>
      <w:r>
        <w:rPr>
          <w:sz w:val="24"/>
        </w:rPr>
        <w:t>for</w:t>
      </w:r>
      <w:r>
        <w:rPr>
          <w:spacing w:val="-5"/>
          <w:sz w:val="24"/>
        </w:rPr>
        <w:t xml:space="preserve"> </w:t>
      </w:r>
      <w:r>
        <w:rPr>
          <w:sz w:val="24"/>
        </w:rPr>
        <w:t>the</w:t>
      </w:r>
      <w:r>
        <w:rPr>
          <w:spacing w:val="-8"/>
          <w:sz w:val="24"/>
        </w:rPr>
        <w:t xml:space="preserve"> </w:t>
      </w:r>
      <w:r>
        <w:rPr>
          <w:sz w:val="24"/>
        </w:rPr>
        <w:t>selection</w:t>
      </w:r>
      <w:r>
        <w:rPr>
          <w:spacing w:val="-11"/>
          <w:sz w:val="24"/>
        </w:rPr>
        <w:t xml:space="preserve"> </w:t>
      </w:r>
      <w:r>
        <w:rPr>
          <w:sz w:val="24"/>
        </w:rPr>
        <w:t>of</w:t>
      </w:r>
      <w:r>
        <w:rPr>
          <w:spacing w:val="-13"/>
          <w:sz w:val="24"/>
        </w:rPr>
        <w:t xml:space="preserve"> </w:t>
      </w:r>
      <w:r>
        <w:rPr>
          <w:sz w:val="24"/>
        </w:rPr>
        <w:t>cable</w:t>
      </w:r>
      <w:r>
        <w:rPr>
          <w:spacing w:val="-8"/>
          <w:sz w:val="24"/>
        </w:rPr>
        <w:t xml:space="preserve"> </w:t>
      </w:r>
      <w:r>
        <w:rPr>
          <w:sz w:val="24"/>
        </w:rPr>
        <w:t>for</w:t>
      </w:r>
      <w:r>
        <w:rPr>
          <w:spacing w:val="-5"/>
          <w:sz w:val="24"/>
        </w:rPr>
        <w:t xml:space="preserve"> </w:t>
      </w:r>
      <w:r>
        <w:rPr>
          <w:sz w:val="24"/>
        </w:rPr>
        <w:t>a</w:t>
      </w:r>
      <w:r>
        <w:rPr>
          <w:spacing w:val="-8"/>
          <w:sz w:val="24"/>
        </w:rPr>
        <w:t xml:space="preserve"> </w:t>
      </w:r>
      <w:r>
        <w:rPr>
          <w:sz w:val="24"/>
        </w:rPr>
        <w:t>particular</w:t>
      </w:r>
      <w:r>
        <w:rPr>
          <w:spacing w:val="-6"/>
          <w:sz w:val="24"/>
        </w:rPr>
        <w:t xml:space="preserve"> </w:t>
      </w:r>
      <w:r>
        <w:rPr>
          <w:sz w:val="24"/>
        </w:rPr>
        <w:t>application</w:t>
      </w:r>
    </w:p>
    <w:p w:rsidR="00C35D8A" w:rsidRDefault="00C35D8A" w:rsidP="00617A6F">
      <w:pPr>
        <w:pStyle w:val="ListParagraph"/>
        <w:numPr>
          <w:ilvl w:val="1"/>
          <w:numId w:val="198"/>
        </w:numPr>
        <w:tabs>
          <w:tab w:val="left" w:pos="1600"/>
          <w:tab w:val="left" w:pos="1601"/>
        </w:tabs>
        <w:spacing w:before="2" w:line="242" w:lineRule="auto"/>
        <w:ind w:right="417"/>
        <w:rPr>
          <w:sz w:val="24"/>
        </w:rPr>
      </w:pPr>
      <w:r>
        <w:rPr>
          <w:sz w:val="24"/>
        </w:rPr>
        <w:t>Calculate</w:t>
      </w:r>
      <w:r>
        <w:rPr>
          <w:spacing w:val="20"/>
          <w:sz w:val="24"/>
        </w:rPr>
        <w:t xml:space="preserve"> </w:t>
      </w:r>
      <w:r>
        <w:rPr>
          <w:color w:val="00AF50"/>
          <w:sz w:val="24"/>
        </w:rPr>
        <w:t>proper</w:t>
      </w:r>
      <w:r>
        <w:rPr>
          <w:color w:val="00AF50"/>
          <w:spacing w:val="23"/>
          <w:sz w:val="24"/>
        </w:rPr>
        <w:t xml:space="preserve"> </w:t>
      </w:r>
      <w:r>
        <w:rPr>
          <w:sz w:val="24"/>
        </w:rPr>
        <w:t>size</w:t>
      </w:r>
      <w:r>
        <w:rPr>
          <w:spacing w:val="16"/>
          <w:sz w:val="24"/>
        </w:rPr>
        <w:t xml:space="preserve"> </w:t>
      </w:r>
      <w:r>
        <w:rPr>
          <w:sz w:val="24"/>
        </w:rPr>
        <w:t>of</w:t>
      </w:r>
      <w:r>
        <w:rPr>
          <w:spacing w:val="9"/>
          <w:sz w:val="24"/>
        </w:rPr>
        <w:t xml:space="preserve"> </w:t>
      </w:r>
      <w:r>
        <w:rPr>
          <w:sz w:val="24"/>
        </w:rPr>
        <w:t>cable</w:t>
      </w:r>
      <w:r>
        <w:rPr>
          <w:spacing w:val="16"/>
          <w:sz w:val="24"/>
        </w:rPr>
        <w:t xml:space="preserve"> </w:t>
      </w:r>
      <w:r>
        <w:rPr>
          <w:sz w:val="24"/>
        </w:rPr>
        <w:t>for</w:t>
      </w:r>
      <w:r>
        <w:rPr>
          <w:spacing w:val="17"/>
          <w:sz w:val="24"/>
        </w:rPr>
        <w:t xml:space="preserve"> </w:t>
      </w:r>
      <w:r>
        <w:rPr>
          <w:sz w:val="24"/>
        </w:rPr>
        <w:t>a</w:t>
      </w:r>
      <w:r>
        <w:rPr>
          <w:spacing w:val="16"/>
          <w:sz w:val="24"/>
        </w:rPr>
        <w:t xml:space="preserve"> </w:t>
      </w:r>
      <w:r>
        <w:rPr>
          <w:sz w:val="24"/>
        </w:rPr>
        <w:t>given</w:t>
      </w:r>
      <w:r>
        <w:rPr>
          <w:spacing w:val="12"/>
          <w:sz w:val="24"/>
        </w:rPr>
        <w:t xml:space="preserve"> </w:t>
      </w:r>
      <w:r>
        <w:rPr>
          <w:sz w:val="24"/>
        </w:rPr>
        <w:t>load</w:t>
      </w:r>
      <w:r>
        <w:rPr>
          <w:spacing w:val="20"/>
          <w:sz w:val="24"/>
        </w:rPr>
        <w:t xml:space="preserve"> </w:t>
      </w:r>
      <w:r>
        <w:rPr>
          <w:color w:val="00AF50"/>
          <w:sz w:val="24"/>
        </w:rPr>
        <w:t>and</w:t>
      </w:r>
      <w:r>
        <w:rPr>
          <w:color w:val="00AF50"/>
          <w:spacing w:val="17"/>
          <w:sz w:val="24"/>
        </w:rPr>
        <w:t xml:space="preserve"> </w:t>
      </w:r>
      <w:r>
        <w:rPr>
          <w:color w:val="00AF50"/>
          <w:sz w:val="24"/>
        </w:rPr>
        <w:t>conditions</w:t>
      </w:r>
      <w:r>
        <w:rPr>
          <w:color w:val="00AF50"/>
          <w:spacing w:val="15"/>
          <w:sz w:val="24"/>
        </w:rPr>
        <w:t xml:space="preserve"> </w:t>
      </w:r>
      <w:r>
        <w:rPr>
          <w:sz w:val="24"/>
        </w:rPr>
        <w:t>for</w:t>
      </w:r>
      <w:r>
        <w:rPr>
          <w:spacing w:val="18"/>
          <w:sz w:val="24"/>
        </w:rPr>
        <w:t xml:space="preserve"> </w:t>
      </w:r>
      <w:r>
        <w:rPr>
          <w:sz w:val="24"/>
        </w:rPr>
        <w:t>both</w:t>
      </w:r>
      <w:r>
        <w:rPr>
          <w:spacing w:val="12"/>
          <w:sz w:val="24"/>
        </w:rPr>
        <w:t xml:space="preserve"> </w:t>
      </w:r>
      <w:r>
        <w:rPr>
          <w:sz w:val="24"/>
        </w:rPr>
        <w:t>systems</w:t>
      </w:r>
      <w:r>
        <w:rPr>
          <w:spacing w:val="14"/>
          <w:sz w:val="24"/>
        </w:rPr>
        <w:t xml:space="preserve"> </w:t>
      </w:r>
      <w:r>
        <w:rPr>
          <w:sz w:val="24"/>
        </w:rPr>
        <w:t>(Imperial</w:t>
      </w:r>
      <w:r>
        <w:rPr>
          <w:spacing w:val="-57"/>
          <w:sz w:val="24"/>
        </w:rPr>
        <w:t xml:space="preserve"> </w:t>
      </w:r>
      <w:r>
        <w:rPr>
          <w:sz w:val="24"/>
        </w:rPr>
        <w:t>and</w:t>
      </w:r>
      <w:r>
        <w:rPr>
          <w:spacing w:val="1"/>
          <w:sz w:val="24"/>
        </w:rPr>
        <w:t xml:space="preserve"> </w:t>
      </w:r>
      <w:r>
        <w:rPr>
          <w:sz w:val="24"/>
        </w:rPr>
        <w:t>Metric)</w:t>
      </w:r>
    </w:p>
    <w:p w:rsidR="00C35D8A" w:rsidRDefault="00C35D8A" w:rsidP="00617A6F">
      <w:pPr>
        <w:pStyle w:val="ListParagraph"/>
        <w:numPr>
          <w:ilvl w:val="1"/>
          <w:numId w:val="198"/>
        </w:numPr>
        <w:tabs>
          <w:tab w:val="left" w:pos="1600"/>
          <w:tab w:val="left" w:pos="1601"/>
        </w:tabs>
        <w:spacing w:before="0" w:line="276" w:lineRule="exact"/>
        <w:rPr>
          <w:color w:val="00AF50"/>
          <w:sz w:val="24"/>
        </w:rPr>
      </w:pPr>
      <w:r>
        <w:rPr>
          <w:color w:val="00AF50"/>
          <w:spacing w:val="-1"/>
          <w:sz w:val="24"/>
        </w:rPr>
        <w:t>Define</w:t>
      </w:r>
      <w:r>
        <w:rPr>
          <w:color w:val="00AF50"/>
          <w:spacing w:val="-11"/>
          <w:sz w:val="24"/>
        </w:rPr>
        <w:t xml:space="preserve"> </w:t>
      </w:r>
      <w:r>
        <w:rPr>
          <w:color w:val="00AF50"/>
          <w:spacing w:val="-1"/>
          <w:sz w:val="24"/>
        </w:rPr>
        <w:t>cable</w:t>
      </w:r>
      <w:r>
        <w:rPr>
          <w:color w:val="00AF50"/>
          <w:spacing w:val="-11"/>
          <w:sz w:val="24"/>
        </w:rPr>
        <w:t xml:space="preserve"> </w:t>
      </w:r>
      <w:r>
        <w:rPr>
          <w:color w:val="00AF50"/>
          <w:spacing w:val="-1"/>
          <w:sz w:val="24"/>
        </w:rPr>
        <w:t>joint,</w:t>
      </w:r>
      <w:r>
        <w:rPr>
          <w:color w:val="00AF50"/>
          <w:spacing w:val="-8"/>
          <w:sz w:val="24"/>
        </w:rPr>
        <w:t xml:space="preserve"> </w:t>
      </w:r>
      <w:r>
        <w:rPr>
          <w:color w:val="00AF50"/>
          <w:spacing w:val="-1"/>
          <w:sz w:val="24"/>
        </w:rPr>
        <w:t>distinguish</w:t>
      </w:r>
      <w:r>
        <w:rPr>
          <w:color w:val="00AF50"/>
          <w:spacing w:val="-14"/>
          <w:sz w:val="24"/>
        </w:rPr>
        <w:t xml:space="preserve"> </w:t>
      </w:r>
      <w:r>
        <w:rPr>
          <w:color w:val="00AF50"/>
          <w:spacing w:val="-1"/>
          <w:sz w:val="24"/>
        </w:rPr>
        <w:t>between</w:t>
      </w:r>
      <w:r>
        <w:rPr>
          <w:color w:val="00AF50"/>
          <w:spacing w:val="-14"/>
          <w:sz w:val="24"/>
        </w:rPr>
        <w:t xml:space="preserve"> </w:t>
      </w:r>
      <w:r>
        <w:rPr>
          <w:color w:val="00AF50"/>
          <w:spacing w:val="-1"/>
          <w:sz w:val="24"/>
        </w:rPr>
        <w:t>cable</w:t>
      </w:r>
      <w:r>
        <w:rPr>
          <w:color w:val="00AF50"/>
          <w:spacing w:val="-11"/>
          <w:sz w:val="24"/>
        </w:rPr>
        <w:t xml:space="preserve"> </w:t>
      </w:r>
      <w:r>
        <w:rPr>
          <w:color w:val="00AF50"/>
          <w:spacing w:val="-1"/>
          <w:sz w:val="24"/>
        </w:rPr>
        <w:t>joint</w:t>
      </w:r>
      <w:r>
        <w:rPr>
          <w:color w:val="00AF50"/>
          <w:spacing w:val="-6"/>
          <w:sz w:val="24"/>
        </w:rPr>
        <w:t xml:space="preserve"> </w:t>
      </w:r>
      <w:r>
        <w:rPr>
          <w:color w:val="00AF50"/>
          <w:spacing w:val="-1"/>
          <w:sz w:val="24"/>
        </w:rPr>
        <w:t>and</w:t>
      </w:r>
      <w:r>
        <w:rPr>
          <w:color w:val="00AF50"/>
          <w:spacing w:val="-10"/>
          <w:sz w:val="24"/>
        </w:rPr>
        <w:t xml:space="preserve"> </w:t>
      </w:r>
      <w:r>
        <w:rPr>
          <w:color w:val="00AF50"/>
          <w:spacing w:val="-1"/>
          <w:sz w:val="24"/>
        </w:rPr>
        <w:t>cable</w:t>
      </w:r>
      <w:r>
        <w:rPr>
          <w:color w:val="00AF50"/>
          <w:spacing w:val="-10"/>
          <w:sz w:val="24"/>
        </w:rPr>
        <w:t xml:space="preserve"> </w:t>
      </w:r>
      <w:r>
        <w:rPr>
          <w:color w:val="00AF50"/>
          <w:spacing w:val="-1"/>
          <w:sz w:val="24"/>
        </w:rPr>
        <w:t>termination.</w:t>
      </w:r>
    </w:p>
    <w:p w:rsidR="00C35D8A" w:rsidRDefault="00C35D8A" w:rsidP="00617A6F">
      <w:pPr>
        <w:pStyle w:val="ListParagraph"/>
        <w:numPr>
          <w:ilvl w:val="1"/>
          <w:numId w:val="198"/>
        </w:numPr>
        <w:tabs>
          <w:tab w:val="left" w:pos="1600"/>
          <w:tab w:val="left" w:pos="1601"/>
        </w:tabs>
        <w:spacing w:before="3"/>
        <w:rPr>
          <w:sz w:val="24"/>
        </w:rPr>
      </w:pPr>
      <w:r>
        <w:rPr>
          <w:spacing w:val="-1"/>
          <w:sz w:val="24"/>
        </w:rPr>
        <w:t>Describe</w:t>
      </w:r>
      <w:r>
        <w:rPr>
          <w:spacing w:val="-6"/>
          <w:sz w:val="24"/>
        </w:rPr>
        <w:t xml:space="preserve"> </w:t>
      </w:r>
      <w:r>
        <w:rPr>
          <w:spacing w:val="-1"/>
          <w:sz w:val="24"/>
        </w:rPr>
        <w:t>the</w:t>
      </w:r>
      <w:r>
        <w:rPr>
          <w:spacing w:val="-6"/>
          <w:sz w:val="24"/>
        </w:rPr>
        <w:t xml:space="preserve"> </w:t>
      </w:r>
      <w:r>
        <w:rPr>
          <w:spacing w:val="-1"/>
          <w:sz w:val="24"/>
        </w:rPr>
        <w:t>necessity</w:t>
      </w:r>
      <w:r>
        <w:rPr>
          <w:spacing w:val="-13"/>
          <w:sz w:val="24"/>
        </w:rPr>
        <w:t xml:space="preserve"> </w:t>
      </w:r>
      <w:r>
        <w:rPr>
          <w:spacing w:val="-1"/>
          <w:sz w:val="24"/>
        </w:rPr>
        <w:t>and</w:t>
      </w:r>
      <w:r>
        <w:rPr>
          <w:spacing w:val="-5"/>
          <w:sz w:val="24"/>
        </w:rPr>
        <w:t xml:space="preserve"> </w:t>
      </w:r>
      <w:r>
        <w:rPr>
          <w:spacing w:val="-1"/>
          <w:sz w:val="24"/>
        </w:rPr>
        <w:t>drawbacks</w:t>
      </w:r>
      <w:r>
        <w:rPr>
          <w:spacing w:val="-7"/>
          <w:sz w:val="24"/>
        </w:rPr>
        <w:t xml:space="preserve"> </w:t>
      </w:r>
      <w:r>
        <w:rPr>
          <w:sz w:val="24"/>
        </w:rPr>
        <w:t>of</w:t>
      </w:r>
      <w:r>
        <w:rPr>
          <w:spacing w:val="-11"/>
          <w:sz w:val="24"/>
        </w:rPr>
        <w:t xml:space="preserve"> </w:t>
      </w:r>
      <w:r>
        <w:rPr>
          <w:sz w:val="24"/>
        </w:rPr>
        <w:t>cable</w:t>
      </w:r>
      <w:r>
        <w:rPr>
          <w:spacing w:val="-6"/>
          <w:sz w:val="24"/>
        </w:rPr>
        <w:t xml:space="preserve"> </w:t>
      </w:r>
      <w:r>
        <w:rPr>
          <w:sz w:val="24"/>
        </w:rPr>
        <w:t>joints.</w:t>
      </w:r>
    </w:p>
    <w:p w:rsidR="00C35D8A" w:rsidRDefault="00C35D8A" w:rsidP="00617A6F">
      <w:pPr>
        <w:pStyle w:val="ListParagraph"/>
        <w:numPr>
          <w:ilvl w:val="1"/>
          <w:numId w:val="198"/>
        </w:numPr>
        <w:tabs>
          <w:tab w:val="left" w:pos="1600"/>
          <w:tab w:val="left" w:pos="1601"/>
        </w:tabs>
        <w:spacing w:before="2"/>
        <w:rPr>
          <w:color w:val="00AF50"/>
          <w:sz w:val="24"/>
        </w:rPr>
      </w:pPr>
      <w:r>
        <w:rPr>
          <w:color w:val="00AF50"/>
          <w:spacing w:val="-1"/>
          <w:sz w:val="24"/>
        </w:rPr>
        <w:t>Make</w:t>
      </w:r>
      <w:r>
        <w:rPr>
          <w:color w:val="00AF50"/>
          <w:spacing w:val="-7"/>
          <w:sz w:val="24"/>
        </w:rPr>
        <w:t xml:space="preserve"> </w:t>
      </w:r>
      <w:r>
        <w:rPr>
          <w:color w:val="00AF50"/>
          <w:spacing w:val="-1"/>
          <w:sz w:val="24"/>
        </w:rPr>
        <w:t>list</w:t>
      </w:r>
      <w:r>
        <w:rPr>
          <w:color w:val="00AF50"/>
          <w:spacing w:val="-2"/>
          <w:sz w:val="24"/>
        </w:rPr>
        <w:t xml:space="preserve"> </w:t>
      </w:r>
      <w:r>
        <w:rPr>
          <w:color w:val="00AF50"/>
          <w:spacing w:val="-1"/>
          <w:sz w:val="24"/>
        </w:rPr>
        <w:t>of</w:t>
      </w:r>
      <w:r>
        <w:rPr>
          <w:color w:val="00AF50"/>
          <w:spacing w:val="-13"/>
          <w:sz w:val="24"/>
        </w:rPr>
        <w:t xml:space="preserve"> </w:t>
      </w:r>
      <w:r>
        <w:rPr>
          <w:color w:val="00AF50"/>
          <w:spacing w:val="-1"/>
          <w:sz w:val="24"/>
        </w:rPr>
        <w:t>tools</w:t>
      </w:r>
      <w:r>
        <w:rPr>
          <w:color w:val="00AF50"/>
          <w:spacing w:val="-8"/>
          <w:sz w:val="24"/>
        </w:rPr>
        <w:t xml:space="preserve"> </w:t>
      </w:r>
      <w:r>
        <w:rPr>
          <w:color w:val="00AF50"/>
          <w:spacing w:val="-1"/>
          <w:sz w:val="24"/>
        </w:rPr>
        <w:t>and</w:t>
      </w:r>
      <w:r>
        <w:rPr>
          <w:color w:val="00AF50"/>
          <w:spacing w:val="-6"/>
          <w:sz w:val="24"/>
        </w:rPr>
        <w:t xml:space="preserve"> </w:t>
      </w:r>
      <w:r>
        <w:rPr>
          <w:color w:val="00AF50"/>
          <w:spacing w:val="-1"/>
          <w:sz w:val="24"/>
        </w:rPr>
        <w:t>material</w:t>
      </w:r>
      <w:r>
        <w:rPr>
          <w:color w:val="00AF50"/>
          <w:spacing w:val="-13"/>
          <w:sz w:val="24"/>
        </w:rPr>
        <w:t xml:space="preserve"> </w:t>
      </w:r>
      <w:r>
        <w:rPr>
          <w:color w:val="00AF50"/>
          <w:spacing w:val="-1"/>
          <w:sz w:val="24"/>
        </w:rPr>
        <w:t>required</w:t>
      </w:r>
      <w:r>
        <w:rPr>
          <w:color w:val="00AF50"/>
          <w:spacing w:val="-6"/>
          <w:sz w:val="24"/>
        </w:rPr>
        <w:t xml:space="preserve"> </w:t>
      </w:r>
      <w:r>
        <w:rPr>
          <w:color w:val="00AF50"/>
          <w:spacing w:val="-1"/>
          <w:sz w:val="24"/>
        </w:rPr>
        <w:t>for</w:t>
      </w:r>
      <w:r>
        <w:rPr>
          <w:color w:val="00AF50"/>
          <w:spacing w:val="-5"/>
          <w:sz w:val="24"/>
        </w:rPr>
        <w:t xml:space="preserve"> </w:t>
      </w:r>
      <w:r>
        <w:rPr>
          <w:color w:val="00AF50"/>
          <w:sz w:val="24"/>
        </w:rPr>
        <w:t>making</w:t>
      </w:r>
      <w:r>
        <w:rPr>
          <w:color w:val="00AF50"/>
          <w:spacing w:val="-6"/>
          <w:sz w:val="24"/>
        </w:rPr>
        <w:t xml:space="preserve"> </w:t>
      </w:r>
      <w:r>
        <w:rPr>
          <w:color w:val="00AF50"/>
          <w:sz w:val="24"/>
        </w:rPr>
        <w:t>joints</w:t>
      </w:r>
      <w:r>
        <w:rPr>
          <w:color w:val="00AF50"/>
          <w:spacing w:val="-8"/>
          <w:sz w:val="24"/>
        </w:rPr>
        <w:t xml:space="preserve"> </w:t>
      </w:r>
      <w:r>
        <w:rPr>
          <w:color w:val="00AF50"/>
          <w:sz w:val="24"/>
        </w:rPr>
        <w:t>on</w:t>
      </w:r>
      <w:r>
        <w:rPr>
          <w:color w:val="00AF50"/>
          <w:spacing w:val="-10"/>
          <w:sz w:val="24"/>
        </w:rPr>
        <w:t xml:space="preserve"> </w:t>
      </w:r>
      <w:r>
        <w:rPr>
          <w:color w:val="00AF50"/>
          <w:sz w:val="24"/>
        </w:rPr>
        <w:t>wiring</w:t>
      </w:r>
      <w:r>
        <w:rPr>
          <w:color w:val="00AF50"/>
          <w:spacing w:val="-6"/>
          <w:sz w:val="24"/>
        </w:rPr>
        <w:t xml:space="preserve"> </w:t>
      </w:r>
      <w:r>
        <w:rPr>
          <w:color w:val="00AF50"/>
          <w:sz w:val="24"/>
        </w:rPr>
        <w:t>cables.</w:t>
      </w:r>
    </w:p>
    <w:p w:rsidR="00C35D8A" w:rsidRDefault="00C35D8A" w:rsidP="00617A6F">
      <w:pPr>
        <w:pStyle w:val="ListParagraph"/>
        <w:numPr>
          <w:ilvl w:val="1"/>
          <w:numId w:val="198"/>
        </w:numPr>
        <w:tabs>
          <w:tab w:val="left" w:pos="1600"/>
          <w:tab w:val="left" w:pos="1601"/>
        </w:tabs>
        <w:spacing w:before="3" w:line="242" w:lineRule="auto"/>
        <w:ind w:right="434"/>
        <w:rPr>
          <w:sz w:val="24"/>
        </w:rPr>
      </w:pPr>
      <w:r>
        <w:rPr>
          <w:sz w:val="24"/>
        </w:rPr>
        <w:t>Describe</w:t>
      </w:r>
      <w:r>
        <w:rPr>
          <w:spacing w:val="11"/>
          <w:sz w:val="24"/>
        </w:rPr>
        <w:t xml:space="preserve"> </w:t>
      </w:r>
      <w:r>
        <w:rPr>
          <w:sz w:val="24"/>
        </w:rPr>
        <w:t>the</w:t>
      </w:r>
      <w:r>
        <w:rPr>
          <w:spacing w:val="6"/>
          <w:sz w:val="24"/>
        </w:rPr>
        <w:t xml:space="preserve"> </w:t>
      </w:r>
      <w:r>
        <w:rPr>
          <w:sz w:val="24"/>
        </w:rPr>
        <w:t>steps</w:t>
      </w:r>
      <w:r>
        <w:rPr>
          <w:spacing w:val="5"/>
          <w:sz w:val="24"/>
        </w:rPr>
        <w:t xml:space="preserve"> </w:t>
      </w:r>
      <w:r>
        <w:rPr>
          <w:sz w:val="24"/>
        </w:rPr>
        <w:t>of</w:t>
      </w:r>
      <w:r>
        <w:rPr>
          <w:spacing w:val="59"/>
          <w:sz w:val="24"/>
        </w:rPr>
        <w:t xml:space="preserve"> </w:t>
      </w:r>
      <w:r>
        <w:rPr>
          <w:sz w:val="24"/>
        </w:rPr>
        <w:t>making</w:t>
      </w:r>
      <w:r>
        <w:rPr>
          <w:spacing w:val="7"/>
          <w:sz w:val="24"/>
        </w:rPr>
        <w:t xml:space="preserve"> </w:t>
      </w:r>
      <w:r>
        <w:rPr>
          <w:sz w:val="24"/>
        </w:rPr>
        <w:t>joints</w:t>
      </w:r>
      <w:r>
        <w:rPr>
          <w:spacing w:val="5"/>
          <w:sz w:val="24"/>
        </w:rPr>
        <w:t xml:space="preserve"> </w:t>
      </w:r>
      <w:r>
        <w:rPr>
          <w:sz w:val="24"/>
        </w:rPr>
        <w:t>on</w:t>
      </w:r>
      <w:r>
        <w:rPr>
          <w:spacing w:val="3"/>
          <w:sz w:val="24"/>
        </w:rPr>
        <w:t xml:space="preserve"> </w:t>
      </w:r>
      <w:r>
        <w:rPr>
          <w:sz w:val="24"/>
        </w:rPr>
        <w:t>wiring</w:t>
      </w:r>
      <w:r>
        <w:rPr>
          <w:spacing w:val="7"/>
          <w:sz w:val="24"/>
        </w:rPr>
        <w:t xml:space="preserve"> </w:t>
      </w:r>
      <w:r>
        <w:rPr>
          <w:sz w:val="24"/>
        </w:rPr>
        <w:t>cables</w:t>
      </w:r>
      <w:r>
        <w:rPr>
          <w:spacing w:val="5"/>
          <w:sz w:val="24"/>
        </w:rPr>
        <w:t xml:space="preserve"> </w:t>
      </w:r>
      <w:r>
        <w:rPr>
          <w:sz w:val="24"/>
        </w:rPr>
        <w:t>(skinning,</w:t>
      </w:r>
      <w:r>
        <w:rPr>
          <w:spacing w:val="9"/>
          <w:sz w:val="24"/>
        </w:rPr>
        <w:t xml:space="preserve"> </w:t>
      </w:r>
      <w:r>
        <w:rPr>
          <w:sz w:val="24"/>
        </w:rPr>
        <w:t>scrapping,</w:t>
      </w:r>
      <w:r>
        <w:rPr>
          <w:spacing w:val="9"/>
          <w:sz w:val="24"/>
        </w:rPr>
        <w:t xml:space="preserve"> </w:t>
      </w:r>
      <w:r>
        <w:rPr>
          <w:sz w:val="24"/>
        </w:rPr>
        <w:t>jointing,</w:t>
      </w:r>
      <w:r>
        <w:rPr>
          <w:spacing w:val="-57"/>
          <w:sz w:val="24"/>
        </w:rPr>
        <w:t xml:space="preserve"> </w:t>
      </w:r>
      <w:r>
        <w:rPr>
          <w:sz w:val="24"/>
        </w:rPr>
        <w:t>soldering</w:t>
      </w:r>
      <w:r>
        <w:rPr>
          <w:spacing w:val="1"/>
          <w:sz w:val="24"/>
        </w:rPr>
        <w:t xml:space="preserve"> </w:t>
      </w:r>
      <w:r>
        <w:rPr>
          <w:sz w:val="24"/>
        </w:rPr>
        <w:t>and</w:t>
      </w:r>
      <w:r>
        <w:rPr>
          <w:spacing w:val="2"/>
          <w:sz w:val="24"/>
        </w:rPr>
        <w:t xml:space="preserve"> </w:t>
      </w:r>
      <w:r>
        <w:rPr>
          <w:sz w:val="24"/>
        </w:rPr>
        <w:t>tapping)</w:t>
      </w:r>
    </w:p>
    <w:p w:rsidR="00C35D8A" w:rsidRDefault="00C35D8A" w:rsidP="00617A6F">
      <w:pPr>
        <w:pStyle w:val="ListParagraph"/>
        <w:numPr>
          <w:ilvl w:val="1"/>
          <w:numId w:val="198"/>
        </w:numPr>
        <w:tabs>
          <w:tab w:val="left" w:pos="1600"/>
          <w:tab w:val="left" w:pos="1601"/>
        </w:tabs>
        <w:spacing w:before="0" w:line="242" w:lineRule="auto"/>
        <w:ind w:right="436"/>
        <w:rPr>
          <w:sz w:val="24"/>
        </w:rPr>
      </w:pPr>
      <w:r>
        <w:rPr>
          <w:sz w:val="24"/>
        </w:rPr>
        <w:t>Describe</w:t>
      </w:r>
      <w:r>
        <w:rPr>
          <w:spacing w:val="5"/>
          <w:sz w:val="24"/>
        </w:rPr>
        <w:t xml:space="preserve"> </w:t>
      </w:r>
      <w:r>
        <w:rPr>
          <w:sz w:val="24"/>
        </w:rPr>
        <w:t>the</w:t>
      </w:r>
      <w:r>
        <w:rPr>
          <w:spacing w:val="6"/>
          <w:sz w:val="24"/>
        </w:rPr>
        <w:t xml:space="preserve"> </w:t>
      </w:r>
      <w:r>
        <w:rPr>
          <w:sz w:val="24"/>
        </w:rPr>
        <w:t>correct</w:t>
      </w:r>
      <w:r>
        <w:rPr>
          <w:spacing w:val="10"/>
          <w:sz w:val="24"/>
        </w:rPr>
        <w:t xml:space="preserve"> </w:t>
      </w:r>
      <w:r>
        <w:rPr>
          <w:sz w:val="24"/>
        </w:rPr>
        <w:t>procedure</w:t>
      </w:r>
      <w:r>
        <w:rPr>
          <w:spacing w:val="6"/>
          <w:sz w:val="24"/>
        </w:rPr>
        <w:t xml:space="preserve"> </w:t>
      </w:r>
      <w:r>
        <w:rPr>
          <w:sz w:val="24"/>
        </w:rPr>
        <w:t>of</w:t>
      </w:r>
      <w:r>
        <w:rPr>
          <w:spacing w:val="-4"/>
          <w:sz w:val="24"/>
        </w:rPr>
        <w:t xml:space="preserve"> </w:t>
      </w:r>
      <w:r>
        <w:rPr>
          <w:sz w:val="24"/>
        </w:rPr>
        <w:t>making</w:t>
      </w:r>
      <w:r>
        <w:rPr>
          <w:spacing w:val="2"/>
          <w:sz w:val="24"/>
        </w:rPr>
        <w:t xml:space="preserve"> </w:t>
      </w:r>
      <w:r>
        <w:rPr>
          <w:sz w:val="24"/>
        </w:rPr>
        <w:t>different</w:t>
      </w:r>
      <w:r>
        <w:rPr>
          <w:spacing w:val="6"/>
          <w:sz w:val="24"/>
        </w:rPr>
        <w:t xml:space="preserve"> </w:t>
      </w:r>
      <w:r>
        <w:rPr>
          <w:sz w:val="24"/>
        </w:rPr>
        <w:t>wiring</w:t>
      </w:r>
      <w:r>
        <w:rPr>
          <w:spacing w:val="3"/>
          <w:sz w:val="24"/>
        </w:rPr>
        <w:t xml:space="preserve"> </w:t>
      </w:r>
      <w:r>
        <w:rPr>
          <w:sz w:val="24"/>
        </w:rPr>
        <w:t>cable</w:t>
      </w:r>
      <w:r>
        <w:rPr>
          <w:spacing w:val="1"/>
          <w:sz w:val="24"/>
        </w:rPr>
        <w:t xml:space="preserve"> </w:t>
      </w:r>
      <w:r>
        <w:rPr>
          <w:sz w:val="24"/>
        </w:rPr>
        <w:t>joints</w:t>
      </w:r>
      <w:r>
        <w:rPr>
          <w:spacing w:val="1"/>
          <w:sz w:val="24"/>
        </w:rPr>
        <w:t xml:space="preserve"> </w:t>
      </w:r>
      <w:r>
        <w:rPr>
          <w:sz w:val="24"/>
        </w:rPr>
        <w:t>(Britannia,</w:t>
      </w:r>
      <w:r>
        <w:rPr>
          <w:spacing w:val="4"/>
          <w:sz w:val="24"/>
        </w:rPr>
        <w:t xml:space="preserve"> </w:t>
      </w:r>
      <w:r>
        <w:rPr>
          <w:sz w:val="24"/>
        </w:rPr>
        <w:t>straight,</w:t>
      </w:r>
      <w:r>
        <w:rPr>
          <w:spacing w:val="-57"/>
          <w:sz w:val="24"/>
        </w:rPr>
        <w:t xml:space="preserve"> </w:t>
      </w:r>
      <w:r>
        <w:rPr>
          <w:sz w:val="24"/>
        </w:rPr>
        <w:t>Tee)</w:t>
      </w:r>
      <w:r>
        <w:rPr>
          <w:spacing w:val="-2"/>
          <w:sz w:val="24"/>
        </w:rPr>
        <w:t xml:space="preserve"> </w:t>
      </w:r>
      <w:r>
        <w:rPr>
          <w:sz w:val="24"/>
        </w:rPr>
        <w:t>on</w:t>
      </w:r>
      <w:r>
        <w:rPr>
          <w:spacing w:val="-8"/>
          <w:sz w:val="24"/>
        </w:rPr>
        <w:t xml:space="preserve"> </w:t>
      </w:r>
      <w:r>
        <w:rPr>
          <w:sz w:val="24"/>
        </w:rPr>
        <w:t>single</w:t>
      </w:r>
      <w:r>
        <w:rPr>
          <w:spacing w:val="-4"/>
          <w:sz w:val="24"/>
        </w:rPr>
        <w:t xml:space="preserve"> </w:t>
      </w:r>
      <w:r>
        <w:rPr>
          <w:sz w:val="24"/>
        </w:rPr>
        <w:t>core</w:t>
      </w:r>
      <w:r>
        <w:rPr>
          <w:spacing w:val="-4"/>
          <w:sz w:val="24"/>
        </w:rPr>
        <w:t xml:space="preserve"> </w:t>
      </w:r>
      <w:r>
        <w:rPr>
          <w:sz w:val="24"/>
        </w:rPr>
        <w:t>single</w:t>
      </w:r>
      <w:r>
        <w:rPr>
          <w:spacing w:val="-4"/>
          <w:sz w:val="24"/>
        </w:rPr>
        <w:t xml:space="preserve"> </w:t>
      </w:r>
      <w:r>
        <w:rPr>
          <w:sz w:val="24"/>
        </w:rPr>
        <w:t>stranded,</w:t>
      </w:r>
      <w:r>
        <w:rPr>
          <w:spacing w:val="-1"/>
          <w:sz w:val="24"/>
        </w:rPr>
        <w:t xml:space="preserve"> </w:t>
      </w:r>
      <w:r>
        <w:rPr>
          <w:sz w:val="24"/>
        </w:rPr>
        <w:t>single</w:t>
      </w:r>
      <w:r>
        <w:rPr>
          <w:spacing w:val="-4"/>
          <w:sz w:val="24"/>
        </w:rPr>
        <w:t xml:space="preserve"> </w:t>
      </w:r>
      <w:r>
        <w:rPr>
          <w:sz w:val="24"/>
        </w:rPr>
        <w:t>core</w:t>
      </w:r>
      <w:r>
        <w:rPr>
          <w:spacing w:val="-3"/>
          <w:sz w:val="24"/>
        </w:rPr>
        <w:t xml:space="preserve"> </w:t>
      </w:r>
      <w:r>
        <w:rPr>
          <w:sz w:val="24"/>
        </w:rPr>
        <w:t>multi</w:t>
      </w:r>
      <w:r>
        <w:rPr>
          <w:spacing w:val="-12"/>
          <w:sz w:val="24"/>
        </w:rPr>
        <w:t xml:space="preserve"> </w:t>
      </w:r>
      <w:r>
        <w:rPr>
          <w:sz w:val="24"/>
        </w:rPr>
        <w:t>stranded</w:t>
      </w:r>
      <w:r>
        <w:rPr>
          <w:spacing w:val="-2"/>
          <w:sz w:val="24"/>
        </w:rPr>
        <w:t xml:space="preserve"> </w:t>
      </w:r>
      <w:r>
        <w:rPr>
          <w:sz w:val="24"/>
        </w:rPr>
        <w:t>and</w:t>
      </w:r>
      <w:r>
        <w:rPr>
          <w:spacing w:val="-3"/>
          <w:sz w:val="24"/>
        </w:rPr>
        <w:t xml:space="preserve"> </w:t>
      </w:r>
      <w:r>
        <w:rPr>
          <w:sz w:val="24"/>
        </w:rPr>
        <w:t>multi</w:t>
      </w:r>
      <w:r>
        <w:rPr>
          <w:spacing w:val="-12"/>
          <w:sz w:val="24"/>
        </w:rPr>
        <w:t xml:space="preserve"> </w:t>
      </w:r>
      <w:r>
        <w:rPr>
          <w:sz w:val="24"/>
        </w:rPr>
        <w:t>core</w:t>
      </w:r>
      <w:r>
        <w:rPr>
          <w:spacing w:val="-3"/>
          <w:sz w:val="24"/>
        </w:rPr>
        <w:t xml:space="preserve"> </w:t>
      </w:r>
      <w:r>
        <w:rPr>
          <w:sz w:val="24"/>
        </w:rPr>
        <w:t>cables</w:t>
      </w:r>
    </w:p>
    <w:p w:rsidR="00C35D8A" w:rsidRDefault="00C35D8A" w:rsidP="00617A6F">
      <w:pPr>
        <w:pStyle w:val="ListParagraph"/>
        <w:numPr>
          <w:ilvl w:val="1"/>
          <w:numId w:val="198"/>
        </w:numPr>
        <w:tabs>
          <w:tab w:val="left" w:pos="1600"/>
          <w:tab w:val="left" w:pos="1601"/>
        </w:tabs>
        <w:spacing w:before="0" w:line="275" w:lineRule="exact"/>
        <w:rPr>
          <w:sz w:val="24"/>
        </w:rPr>
      </w:pPr>
      <w:r>
        <w:rPr>
          <w:sz w:val="24"/>
        </w:rPr>
        <w:t>Enlist</w:t>
      </w:r>
      <w:r>
        <w:rPr>
          <w:spacing w:val="-6"/>
          <w:sz w:val="24"/>
        </w:rPr>
        <w:t xml:space="preserve"> </w:t>
      </w:r>
      <w:r>
        <w:rPr>
          <w:sz w:val="24"/>
        </w:rPr>
        <w:t>tools</w:t>
      </w:r>
      <w:r>
        <w:rPr>
          <w:spacing w:val="-11"/>
          <w:sz w:val="24"/>
        </w:rPr>
        <w:t xml:space="preserve"> </w:t>
      </w:r>
      <w:r>
        <w:rPr>
          <w:sz w:val="24"/>
        </w:rPr>
        <w:t>required</w:t>
      </w:r>
      <w:r>
        <w:rPr>
          <w:spacing w:val="-9"/>
          <w:sz w:val="24"/>
        </w:rPr>
        <w:t xml:space="preserve"> </w:t>
      </w:r>
      <w:r>
        <w:rPr>
          <w:sz w:val="24"/>
        </w:rPr>
        <w:t>for</w:t>
      </w:r>
      <w:r>
        <w:rPr>
          <w:spacing w:val="-9"/>
          <w:sz w:val="24"/>
        </w:rPr>
        <w:t xml:space="preserve"> </w:t>
      </w:r>
      <w:r>
        <w:rPr>
          <w:sz w:val="24"/>
        </w:rPr>
        <w:t>power</w:t>
      </w:r>
      <w:r>
        <w:rPr>
          <w:spacing w:val="-9"/>
          <w:sz w:val="24"/>
        </w:rPr>
        <w:t xml:space="preserve"> </w:t>
      </w:r>
      <w:r>
        <w:rPr>
          <w:sz w:val="24"/>
        </w:rPr>
        <w:t>cable</w:t>
      </w:r>
      <w:r>
        <w:rPr>
          <w:spacing w:val="-10"/>
          <w:sz w:val="24"/>
        </w:rPr>
        <w:t xml:space="preserve"> </w:t>
      </w:r>
      <w:r>
        <w:rPr>
          <w:sz w:val="24"/>
        </w:rPr>
        <w:t>jointing</w:t>
      </w:r>
    </w:p>
    <w:p w:rsidR="00C35D8A" w:rsidRDefault="00C35D8A" w:rsidP="00617A6F">
      <w:pPr>
        <w:pStyle w:val="ListParagraph"/>
        <w:numPr>
          <w:ilvl w:val="1"/>
          <w:numId w:val="198"/>
        </w:numPr>
        <w:tabs>
          <w:tab w:val="left" w:pos="1600"/>
          <w:tab w:val="left" w:pos="1601"/>
        </w:tabs>
        <w:spacing w:before="2"/>
        <w:rPr>
          <w:sz w:val="24"/>
        </w:rPr>
      </w:pPr>
      <w:r>
        <w:rPr>
          <w:color w:val="00AF50"/>
          <w:sz w:val="24"/>
        </w:rPr>
        <w:t>Describe</w:t>
      </w:r>
      <w:r>
        <w:rPr>
          <w:color w:val="00AF50"/>
          <w:spacing w:val="-5"/>
          <w:sz w:val="24"/>
        </w:rPr>
        <w:t xml:space="preserve"> </w:t>
      </w:r>
      <w:r>
        <w:rPr>
          <w:color w:val="00AF50"/>
          <w:sz w:val="24"/>
        </w:rPr>
        <w:t>the</w:t>
      </w:r>
      <w:r>
        <w:rPr>
          <w:color w:val="00AF50"/>
          <w:spacing w:val="-4"/>
          <w:sz w:val="24"/>
        </w:rPr>
        <w:t xml:space="preserve"> </w:t>
      </w:r>
      <w:r>
        <w:rPr>
          <w:color w:val="00AF50"/>
          <w:sz w:val="24"/>
        </w:rPr>
        <w:t>method</w:t>
      </w:r>
      <w:r>
        <w:rPr>
          <w:color w:val="00AF50"/>
          <w:spacing w:val="-3"/>
          <w:sz w:val="24"/>
        </w:rPr>
        <w:t xml:space="preserve"> </w:t>
      </w:r>
      <w:r>
        <w:rPr>
          <w:color w:val="00AF50"/>
          <w:sz w:val="24"/>
        </w:rPr>
        <w:t>of</w:t>
      </w:r>
      <w:r>
        <w:rPr>
          <w:color w:val="00AF50"/>
          <w:spacing w:val="-10"/>
          <w:sz w:val="24"/>
        </w:rPr>
        <w:t xml:space="preserve"> </w:t>
      </w:r>
      <w:r>
        <w:rPr>
          <w:color w:val="00AF50"/>
          <w:sz w:val="24"/>
        </w:rPr>
        <w:t>making</w:t>
      </w:r>
      <w:r>
        <w:rPr>
          <w:color w:val="00AF50"/>
          <w:spacing w:val="-4"/>
          <w:sz w:val="24"/>
        </w:rPr>
        <w:t xml:space="preserve"> </w:t>
      </w:r>
      <w:r>
        <w:rPr>
          <w:color w:val="00AF50"/>
          <w:sz w:val="24"/>
        </w:rPr>
        <w:t>joints</w:t>
      </w:r>
      <w:r>
        <w:rPr>
          <w:color w:val="00AF50"/>
          <w:spacing w:val="-5"/>
          <w:sz w:val="24"/>
        </w:rPr>
        <w:t xml:space="preserve"> </w:t>
      </w:r>
      <w:r>
        <w:rPr>
          <w:color w:val="00AF50"/>
          <w:sz w:val="24"/>
        </w:rPr>
        <w:t>of</w:t>
      </w:r>
      <w:r>
        <w:rPr>
          <w:color w:val="00AF50"/>
          <w:spacing w:val="47"/>
          <w:sz w:val="24"/>
        </w:rPr>
        <w:t xml:space="preserve"> </w:t>
      </w:r>
      <w:r>
        <w:rPr>
          <w:color w:val="00AF50"/>
          <w:sz w:val="24"/>
        </w:rPr>
        <w:t>L.T</w:t>
      </w:r>
      <w:r>
        <w:rPr>
          <w:color w:val="00AF50"/>
          <w:spacing w:val="55"/>
          <w:sz w:val="24"/>
        </w:rPr>
        <w:t xml:space="preserve"> </w:t>
      </w:r>
      <w:r>
        <w:rPr>
          <w:color w:val="00AF50"/>
          <w:sz w:val="24"/>
        </w:rPr>
        <w:t>&amp;</w:t>
      </w:r>
      <w:r>
        <w:rPr>
          <w:color w:val="00AF50"/>
          <w:spacing w:val="-7"/>
          <w:sz w:val="24"/>
        </w:rPr>
        <w:t xml:space="preserve"> </w:t>
      </w:r>
      <w:r>
        <w:rPr>
          <w:color w:val="00AF50"/>
          <w:sz w:val="24"/>
        </w:rPr>
        <w:t>H.</w:t>
      </w:r>
      <w:r>
        <w:rPr>
          <w:sz w:val="24"/>
        </w:rPr>
        <w:t>T</w:t>
      </w:r>
      <w:r>
        <w:rPr>
          <w:spacing w:val="-2"/>
          <w:sz w:val="24"/>
        </w:rPr>
        <w:t xml:space="preserve"> </w:t>
      </w:r>
      <w:r>
        <w:rPr>
          <w:sz w:val="24"/>
        </w:rPr>
        <w:t>power</w:t>
      </w:r>
      <w:r>
        <w:rPr>
          <w:spacing w:val="-2"/>
          <w:sz w:val="24"/>
        </w:rPr>
        <w:t xml:space="preserve"> </w:t>
      </w:r>
      <w:r>
        <w:rPr>
          <w:sz w:val="24"/>
        </w:rPr>
        <w:t>cables.</w:t>
      </w:r>
    </w:p>
    <w:p w:rsidR="00C35D8A" w:rsidRDefault="00C35D8A" w:rsidP="00C35D8A">
      <w:pPr>
        <w:pStyle w:val="BodyText"/>
        <w:spacing w:before="9"/>
        <w:ind w:left="0" w:firstLine="0"/>
      </w:pPr>
    </w:p>
    <w:p w:rsidR="00C35D8A" w:rsidRDefault="00C35D8A" w:rsidP="00617A6F">
      <w:pPr>
        <w:pStyle w:val="Heading2"/>
        <w:numPr>
          <w:ilvl w:val="0"/>
          <w:numId w:val="198"/>
        </w:numPr>
        <w:tabs>
          <w:tab w:val="left" w:pos="880"/>
          <w:tab w:val="left" w:pos="881"/>
          <w:tab w:val="left" w:pos="2752"/>
          <w:tab w:val="left" w:pos="3467"/>
          <w:tab w:val="left" w:pos="4633"/>
          <w:tab w:val="left" w:pos="6533"/>
          <w:tab w:val="left" w:pos="7262"/>
          <w:tab w:val="left" w:pos="8428"/>
          <w:tab w:val="left" w:pos="9757"/>
        </w:tabs>
        <w:spacing w:line="242" w:lineRule="auto"/>
        <w:ind w:right="428"/>
      </w:pPr>
      <w:r>
        <w:t>UNDERSTAND</w:t>
      </w:r>
      <w:r>
        <w:tab/>
        <w:t>THE</w:t>
      </w:r>
      <w:r>
        <w:tab/>
        <w:t>WIRING</w:t>
      </w:r>
      <w:r>
        <w:tab/>
        <w:t>ACCESSORIES</w:t>
      </w:r>
      <w:r>
        <w:tab/>
        <w:t>AND</w:t>
      </w:r>
      <w:r>
        <w:tab/>
        <w:t>WIRING</w:t>
      </w:r>
      <w:r>
        <w:tab/>
        <w:t>SYSTEMS</w:t>
      </w:r>
      <w:r>
        <w:tab/>
      </w:r>
      <w:r>
        <w:rPr>
          <w:spacing w:val="-2"/>
        </w:rPr>
        <w:t>(PVC</w:t>
      </w:r>
      <w:r>
        <w:rPr>
          <w:spacing w:val="-57"/>
        </w:rPr>
        <w:t xml:space="preserve"> </w:t>
      </w:r>
      <w:r>
        <w:t>CONDUIT,</w:t>
      </w:r>
      <w:r>
        <w:rPr>
          <w:spacing w:val="3"/>
        </w:rPr>
        <w:t xml:space="preserve"> </w:t>
      </w:r>
      <w:r>
        <w:t>AND</w:t>
      </w:r>
      <w:r>
        <w:rPr>
          <w:spacing w:val="1"/>
        </w:rPr>
        <w:t xml:space="preserve"> </w:t>
      </w:r>
      <w:r>
        <w:t>CHANNEL WIRING</w:t>
      </w:r>
      <w:r>
        <w:rPr>
          <w:spacing w:val="2"/>
        </w:rPr>
        <w:t xml:space="preserve"> </w:t>
      </w:r>
      <w:r>
        <w:t>SYSTEM).</w:t>
      </w:r>
    </w:p>
    <w:p w:rsidR="00C35D8A" w:rsidRDefault="00C35D8A" w:rsidP="00617A6F">
      <w:pPr>
        <w:pStyle w:val="ListParagraph"/>
        <w:numPr>
          <w:ilvl w:val="1"/>
          <w:numId w:val="198"/>
        </w:numPr>
        <w:tabs>
          <w:tab w:val="left" w:pos="1600"/>
          <w:tab w:val="left" w:pos="1601"/>
        </w:tabs>
        <w:spacing w:before="0" w:line="271" w:lineRule="exact"/>
        <w:rPr>
          <w:sz w:val="24"/>
        </w:rPr>
      </w:pPr>
      <w:r>
        <w:rPr>
          <w:spacing w:val="-1"/>
          <w:sz w:val="24"/>
        </w:rPr>
        <w:t>Name</w:t>
      </w:r>
      <w:r>
        <w:rPr>
          <w:spacing w:val="-7"/>
          <w:sz w:val="24"/>
        </w:rPr>
        <w:t xml:space="preserve"> </w:t>
      </w:r>
      <w:r>
        <w:rPr>
          <w:spacing w:val="-1"/>
          <w:sz w:val="24"/>
        </w:rPr>
        <w:t>electrical</w:t>
      </w:r>
      <w:r>
        <w:rPr>
          <w:spacing w:val="-13"/>
          <w:sz w:val="24"/>
        </w:rPr>
        <w:t xml:space="preserve"> </w:t>
      </w:r>
      <w:r>
        <w:rPr>
          <w:spacing w:val="-1"/>
          <w:sz w:val="24"/>
        </w:rPr>
        <w:t>wiring</w:t>
      </w:r>
      <w:r>
        <w:rPr>
          <w:spacing w:val="-6"/>
          <w:sz w:val="24"/>
        </w:rPr>
        <w:t xml:space="preserve"> </w:t>
      </w:r>
      <w:r>
        <w:rPr>
          <w:spacing w:val="-1"/>
          <w:sz w:val="24"/>
        </w:rPr>
        <w:t>accessories</w:t>
      </w:r>
      <w:r>
        <w:rPr>
          <w:spacing w:val="-7"/>
          <w:sz w:val="24"/>
        </w:rPr>
        <w:t xml:space="preserve"> </w:t>
      </w:r>
      <w:r>
        <w:rPr>
          <w:spacing w:val="-1"/>
          <w:sz w:val="24"/>
        </w:rPr>
        <w:t>and</w:t>
      </w:r>
      <w:r>
        <w:rPr>
          <w:spacing w:val="-5"/>
          <w:sz w:val="24"/>
        </w:rPr>
        <w:t xml:space="preserve"> </w:t>
      </w:r>
      <w:r>
        <w:rPr>
          <w:spacing w:val="-1"/>
          <w:sz w:val="24"/>
        </w:rPr>
        <w:t>their</w:t>
      </w:r>
      <w:r>
        <w:rPr>
          <w:spacing w:val="-5"/>
          <w:sz w:val="24"/>
        </w:rPr>
        <w:t xml:space="preserve"> </w:t>
      </w:r>
      <w:r>
        <w:rPr>
          <w:spacing w:val="-1"/>
          <w:sz w:val="24"/>
        </w:rPr>
        <w:t>rating</w:t>
      </w:r>
    </w:p>
    <w:p w:rsidR="00C35D8A" w:rsidRDefault="00C35D8A" w:rsidP="00617A6F">
      <w:pPr>
        <w:pStyle w:val="ListParagraph"/>
        <w:numPr>
          <w:ilvl w:val="1"/>
          <w:numId w:val="198"/>
        </w:numPr>
        <w:tabs>
          <w:tab w:val="left" w:pos="1600"/>
          <w:tab w:val="left" w:pos="1601"/>
        </w:tabs>
        <w:spacing w:before="3"/>
        <w:rPr>
          <w:sz w:val="24"/>
        </w:rPr>
      </w:pPr>
      <w:r>
        <w:rPr>
          <w:sz w:val="24"/>
        </w:rPr>
        <w:t>State purpose of</w:t>
      </w:r>
      <w:r>
        <w:rPr>
          <w:spacing w:val="-6"/>
          <w:sz w:val="24"/>
        </w:rPr>
        <w:t xml:space="preserve"> </w:t>
      </w:r>
      <w:r>
        <w:rPr>
          <w:sz w:val="24"/>
        </w:rPr>
        <w:t>each</w:t>
      </w:r>
      <w:r>
        <w:rPr>
          <w:spacing w:val="-4"/>
          <w:sz w:val="24"/>
        </w:rPr>
        <w:t xml:space="preserve"> </w:t>
      </w:r>
      <w:r>
        <w:rPr>
          <w:sz w:val="24"/>
        </w:rPr>
        <w:t>accessory.</w:t>
      </w:r>
    </w:p>
    <w:p w:rsidR="00C35D8A" w:rsidRDefault="00C35D8A" w:rsidP="00617A6F">
      <w:pPr>
        <w:pStyle w:val="ListParagraph"/>
        <w:numPr>
          <w:ilvl w:val="1"/>
          <w:numId w:val="198"/>
        </w:numPr>
        <w:tabs>
          <w:tab w:val="left" w:pos="1600"/>
          <w:tab w:val="left" w:pos="1601"/>
        </w:tabs>
        <w:spacing w:before="2"/>
        <w:rPr>
          <w:sz w:val="24"/>
        </w:rPr>
      </w:pPr>
      <w:r>
        <w:rPr>
          <w:spacing w:val="-2"/>
          <w:sz w:val="24"/>
        </w:rPr>
        <w:t>Name</w:t>
      </w:r>
      <w:r>
        <w:rPr>
          <w:spacing w:val="-5"/>
          <w:sz w:val="24"/>
        </w:rPr>
        <w:t xml:space="preserve"> </w:t>
      </w:r>
      <w:r>
        <w:rPr>
          <w:spacing w:val="-2"/>
          <w:sz w:val="24"/>
        </w:rPr>
        <w:t>all</w:t>
      </w:r>
      <w:r>
        <w:rPr>
          <w:spacing w:val="-12"/>
          <w:sz w:val="24"/>
        </w:rPr>
        <w:t xml:space="preserve"> </w:t>
      </w:r>
      <w:r>
        <w:rPr>
          <w:spacing w:val="-2"/>
          <w:sz w:val="24"/>
        </w:rPr>
        <w:t>domestic</w:t>
      </w:r>
      <w:r>
        <w:rPr>
          <w:spacing w:val="-5"/>
          <w:sz w:val="24"/>
        </w:rPr>
        <w:t xml:space="preserve"> </w:t>
      </w:r>
      <w:r>
        <w:rPr>
          <w:spacing w:val="-2"/>
          <w:sz w:val="24"/>
        </w:rPr>
        <w:t>wiring</w:t>
      </w:r>
      <w:r>
        <w:rPr>
          <w:spacing w:val="-3"/>
          <w:sz w:val="24"/>
        </w:rPr>
        <w:t xml:space="preserve"> </w:t>
      </w:r>
      <w:r>
        <w:rPr>
          <w:spacing w:val="-2"/>
          <w:sz w:val="24"/>
        </w:rPr>
        <w:t>systems.</w:t>
      </w:r>
    </w:p>
    <w:p w:rsidR="00C35D8A" w:rsidRDefault="00C35D8A" w:rsidP="00617A6F">
      <w:pPr>
        <w:pStyle w:val="ListParagraph"/>
        <w:numPr>
          <w:ilvl w:val="1"/>
          <w:numId w:val="198"/>
        </w:numPr>
        <w:tabs>
          <w:tab w:val="left" w:pos="1600"/>
          <w:tab w:val="left" w:pos="1601"/>
        </w:tabs>
        <w:spacing w:before="3" w:line="242" w:lineRule="auto"/>
        <w:ind w:left="880" w:right="775" w:firstLine="0"/>
        <w:rPr>
          <w:sz w:val="24"/>
        </w:rPr>
      </w:pPr>
      <w:r>
        <w:rPr>
          <w:spacing w:val="-1"/>
          <w:sz w:val="24"/>
        </w:rPr>
        <w:t xml:space="preserve">Describe procedure of installing wiring systems </w:t>
      </w:r>
      <w:r>
        <w:rPr>
          <w:color w:val="00AF50"/>
          <w:spacing w:val="-1"/>
          <w:sz w:val="24"/>
        </w:rPr>
        <w:t xml:space="preserve">currently in practice </w:t>
      </w:r>
      <w:r>
        <w:rPr>
          <w:sz w:val="24"/>
        </w:rPr>
        <w:t>(PVC conduit, and</w:t>
      </w:r>
      <w:r>
        <w:rPr>
          <w:spacing w:val="-57"/>
          <w:sz w:val="24"/>
        </w:rPr>
        <w:t xml:space="preserve"> </w:t>
      </w:r>
      <w:r>
        <w:rPr>
          <w:sz w:val="24"/>
        </w:rPr>
        <w:t>PVC</w:t>
      </w:r>
      <w:r>
        <w:rPr>
          <w:spacing w:val="-1"/>
          <w:sz w:val="24"/>
        </w:rPr>
        <w:t xml:space="preserve"> </w:t>
      </w:r>
      <w:r>
        <w:rPr>
          <w:sz w:val="24"/>
        </w:rPr>
        <w:t>Channel</w:t>
      </w:r>
      <w:r>
        <w:rPr>
          <w:spacing w:val="-8"/>
          <w:sz w:val="24"/>
        </w:rPr>
        <w:t xml:space="preserve"> </w:t>
      </w:r>
      <w:r>
        <w:rPr>
          <w:sz w:val="24"/>
        </w:rPr>
        <w:t>(PVC duct)</w:t>
      </w:r>
      <w:r>
        <w:rPr>
          <w:spacing w:val="2"/>
          <w:sz w:val="24"/>
        </w:rPr>
        <w:t xml:space="preserve"> </w:t>
      </w:r>
      <w:r>
        <w:rPr>
          <w:sz w:val="24"/>
        </w:rPr>
        <w:t>wiring</w:t>
      </w:r>
      <w:r>
        <w:rPr>
          <w:spacing w:val="1"/>
          <w:sz w:val="24"/>
        </w:rPr>
        <w:t xml:space="preserve"> </w:t>
      </w:r>
      <w:r>
        <w:rPr>
          <w:sz w:val="24"/>
        </w:rPr>
        <w:t>system).</w:t>
      </w:r>
    </w:p>
    <w:p w:rsidR="00C35D8A" w:rsidRDefault="00C35D8A" w:rsidP="00617A6F">
      <w:pPr>
        <w:pStyle w:val="ListParagraph"/>
        <w:numPr>
          <w:ilvl w:val="1"/>
          <w:numId w:val="198"/>
        </w:numPr>
        <w:tabs>
          <w:tab w:val="left" w:pos="1618"/>
          <w:tab w:val="left" w:pos="1619"/>
        </w:tabs>
        <w:spacing w:before="0" w:line="276" w:lineRule="exact"/>
        <w:ind w:left="1618" w:hanging="739"/>
        <w:rPr>
          <w:sz w:val="24"/>
        </w:rPr>
      </w:pPr>
      <w:r>
        <w:rPr>
          <w:spacing w:val="-1"/>
          <w:sz w:val="24"/>
        </w:rPr>
        <w:t>Compare</w:t>
      </w:r>
      <w:r>
        <w:rPr>
          <w:spacing w:val="-8"/>
          <w:sz w:val="24"/>
        </w:rPr>
        <w:t xml:space="preserve"> </w:t>
      </w:r>
      <w:r>
        <w:rPr>
          <w:sz w:val="24"/>
        </w:rPr>
        <w:t>PVC</w:t>
      </w:r>
      <w:r>
        <w:rPr>
          <w:spacing w:val="-8"/>
          <w:sz w:val="24"/>
        </w:rPr>
        <w:t xml:space="preserve"> </w:t>
      </w:r>
      <w:r>
        <w:rPr>
          <w:sz w:val="24"/>
        </w:rPr>
        <w:t>and</w:t>
      </w:r>
      <w:r>
        <w:rPr>
          <w:spacing w:val="-7"/>
          <w:sz w:val="24"/>
        </w:rPr>
        <w:t xml:space="preserve"> </w:t>
      </w:r>
      <w:r>
        <w:rPr>
          <w:sz w:val="24"/>
        </w:rPr>
        <w:t>metal</w:t>
      </w:r>
      <w:r>
        <w:rPr>
          <w:spacing w:val="-14"/>
          <w:sz w:val="24"/>
        </w:rPr>
        <w:t xml:space="preserve"> </w:t>
      </w:r>
      <w:r>
        <w:rPr>
          <w:sz w:val="24"/>
        </w:rPr>
        <w:t>conduit</w:t>
      </w:r>
      <w:r>
        <w:rPr>
          <w:spacing w:val="-3"/>
          <w:sz w:val="24"/>
        </w:rPr>
        <w:t xml:space="preserve"> </w:t>
      </w:r>
      <w:r>
        <w:rPr>
          <w:sz w:val="24"/>
        </w:rPr>
        <w:t>wiring</w:t>
      </w:r>
      <w:r>
        <w:rPr>
          <w:spacing w:val="-7"/>
          <w:sz w:val="24"/>
        </w:rPr>
        <w:t xml:space="preserve"> </w:t>
      </w:r>
      <w:r>
        <w:rPr>
          <w:sz w:val="24"/>
        </w:rPr>
        <w:t>system</w:t>
      </w:r>
    </w:p>
    <w:p w:rsidR="00C35D8A" w:rsidRDefault="00C35D8A" w:rsidP="00617A6F">
      <w:pPr>
        <w:pStyle w:val="ListParagraph"/>
        <w:numPr>
          <w:ilvl w:val="1"/>
          <w:numId w:val="198"/>
        </w:numPr>
        <w:tabs>
          <w:tab w:val="left" w:pos="1555"/>
          <w:tab w:val="left" w:pos="1556"/>
        </w:tabs>
        <w:spacing w:before="2"/>
        <w:ind w:left="1555" w:hanging="676"/>
        <w:rPr>
          <w:sz w:val="24"/>
        </w:rPr>
      </w:pPr>
      <w:r>
        <w:rPr>
          <w:sz w:val="24"/>
        </w:rPr>
        <w:t>Compare</w:t>
      </w:r>
      <w:r>
        <w:rPr>
          <w:spacing w:val="-12"/>
          <w:sz w:val="24"/>
        </w:rPr>
        <w:t xml:space="preserve"> </w:t>
      </w:r>
      <w:r>
        <w:rPr>
          <w:sz w:val="24"/>
        </w:rPr>
        <w:t>surface</w:t>
      </w:r>
      <w:r>
        <w:rPr>
          <w:spacing w:val="-11"/>
          <w:sz w:val="24"/>
        </w:rPr>
        <w:t xml:space="preserve"> </w:t>
      </w:r>
      <w:r>
        <w:rPr>
          <w:sz w:val="24"/>
        </w:rPr>
        <w:t>and</w:t>
      </w:r>
      <w:r>
        <w:rPr>
          <w:spacing w:val="-10"/>
          <w:sz w:val="24"/>
        </w:rPr>
        <w:t xml:space="preserve"> </w:t>
      </w:r>
      <w:r>
        <w:rPr>
          <w:sz w:val="24"/>
        </w:rPr>
        <w:t>concealed</w:t>
      </w:r>
      <w:r>
        <w:rPr>
          <w:spacing w:val="-10"/>
          <w:sz w:val="24"/>
        </w:rPr>
        <w:t xml:space="preserve"> </w:t>
      </w:r>
      <w:r>
        <w:rPr>
          <w:sz w:val="24"/>
        </w:rPr>
        <w:t>conduit</w:t>
      </w:r>
      <w:r>
        <w:rPr>
          <w:spacing w:val="-7"/>
          <w:sz w:val="24"/>
        </w:rPr>
        <w:t xml:space="preserve"> </w:t>
      </w:r>
      <w:r>
        <w:rPr>
          <w:sz w:val="24"/>
        </w:rPr>
        <w:t>wiring</w:t>
      </w:r>
      <w:r>
        <w:rPr>
          <w:spacing w:val="-10"/>
          <w:sz w:val="24"/>
        </w:rPr>
        <w:t xml:space="preserve"> </w:t>
      </w:r>
      <w:r>
        <w:rPr>
          <w:sz w:val="24"/>
        </w:rPr>
        <w:t>system</w:t>
      </w:r>
    </w:p>
    <w:p w:rsidR="00C35D8A" w:rsidRDefault="00C35D8A" w:rsidP="00617A6F">
      <w:pPr>
        <w:pStyle w:val="ListParagraph"/>
        <w:numPr>
          <w:ilvl w:val="1"/>
          <w:numId w:val="198"/>
        </w:numPr>
        <w:tabs>
          <w:tab w:val="left" w:pos="1600"/>
          <w:tab w:val="left" w:pos="1601"/>
        </w:tabs>
        <w:spacing w:before="3" w:line="242" w:lineRule="auto"/>
        <w:ind w:right="1422" w:hanging="692"/>
        <w:rPr>
          <w:sz w:val="24"/>
        </w:rPr>
      </w:pPr>
      <w:r>
        <w:rPr>
          <w:sz w:val="24"/>
        </w:rPr>
        <w:t>Enlist</w:t>
      </w:r>
      <w:r>
        <w:rPr>
          <w:spacing w:val="-3"/>
          <w:sz w:val="24"/>
        </w:rPr>
        <w:t xml:space="preserve"> </w:t>
      </w:r>
      <w:r>
        <w:rPr>
          <w:sz w:val="24"/>
        </w:rPr>
        <w:t>accessories</w:t>
      </w:r>
      <w:r>
        <w:rPr>
          <w:spacing w:val="-9"/>
          <w:sz w:val="24"/>
        </w:rPr>
        <w:t xml:space="preserve"> </w:t>
      </w:r>
      <w:r>
        <w:rPr>
          <w:sz w:val="24"/>
        </w:rPr>
        <w:t>and</w:t>
      </w:r>
      <w:r>
        <w:rPr>
          <w:spacing w:val="-6"/>
          <w:sz w:val="24"/>
        </w:rPr>
        <w:t xml:space="preserve"> </w:t>
      </w:r>
      <w:r>
        <w:rPr>
          <w:sz w:val="24"/>
        </w:rPr>
        <w:t>material</w:t>
      </w:r>
      <w:r>
        <w:rPr>
          <w:spacing w:val="-15"/>
          <w:sz w:val="24"/>
        </w:rPr>
        <w:t xml:space="preserve"> </w:t>
      </w:r>
      <w:r>
        <w:rPr>
          <w:sz w:val="24"/>
        </w:rPr>
        <w:t>used</w:t>
      </w:r>
      <w:r>
        <w:rPr>
          <w:spacing w:val="-7"/>
          <w:sz w:val="24"/>
        </w:rPr>
        <w:t xml:space="preserve"> </w:t>
      </w:r>
      <w:r>
        <w:rPr>
          <w:sz w:val="24"/>
        </w:rPr>
        <w:t>in</w:t>
      </w:r>
      <w:r>
        <w:rPr>
          <w:spacing w:val="-11"/>
          <w:sz w:val="24"/>
        </w:rPr>
        <w:t xml:space="preserve"> </w:t>
      </w:r>
      <w:r>
        <w:rPr>
          <w:sz w:val="24"/>
        </w:rPr>
        <w:t>both</w:t>
      </w:r>
      <w:r>
        <w:rPr>
          <w:spacing w:val="-7"/>
          <w:sz w:val="24"/>
        </w:rPr>
        <w:t xml:space="preserve"> </w:t>
      </w:r>
      <w:r>
        <w:rPr>
          <w:color w:val="00AF50"/>
          <w:sz w:val="24"/>
        </w:rPr>
        <w:t>(PVC</w:t>
      </w:r>
      <w:r>
        <w:rPr>
          <w:color w:val="00AF50"/>
          <w:spacing w:val="-8"/>
          <w:sz w:val="24"/>
        </w:rPr>
        <w:t xml:space="preserve"> </w:t>
      </w:r>
      <w:r>
        <w:rPr>
          <w:color w:val="00AF50"/>
          <w:sz w:val="24"/>
        </w:rPr>
        <w:t>conduit,</w:t>
      </w:r>
      <w:r>
        <w:rPr>
          <w:color w:val="00AF50"/>
          <w:spacing w:val="-5"/>
          <w:sz w:val="24"/>
        </w:rPr>
        <w:t xml:space="preserve"> </w:t>
      </w:r>
      <w:r>
        <w:rPr>
          <w:color w:val="00AF50"/>
          <w:sz w:val="24"/>
        </w:rPr>
        <w:t>and</w:t>
      </w:r>
      <w:r>
        <w:rPr>
          <w:color w:val="00AF50"/>
          <w:spacing w:val="-7"/>
          <w:sz w:val="24"/>
        </w:rPr>
        <w:t xml:space="preserve"> </w:t>
      </w:r>
      <w:r>
        <w:rPr>
          <w:color w:val="00AF50"/>
          <w:sz w:val="24"/>
        </w:rPr>
        <w:t>PVC</w:t>
      </w:r>
      <w:r>
        <w:rPr>
          <w:color w:val="00AF50"/>
          <w:spacing w:val="-9"/>
          <w:sz w:val="24"/>
        </w:rPr>
        <w:t xml:space="preserve"> </w:t>
      </w:r>
      <w:r>
        <w:rPr>
          <w:color w:val="00AF50"/>
          <w:sz w:val="24"/>
        </w:rPr>
        <w:t>duct)</w:t>
      </w:r>
      <w:r>
        <w:rPr>
          <w:color w:val="00AF50"/>
          <w:spacing w:val="-2"/>
          <w:sz w:val="24"/>
        </w:rPr>
        <w:t xml:space="preserve"> </w:t>
      </w:r>
      <w:r>
        <w:rPr>
          <w:sz w:val="24"/>
        </w:rPr>
        <w:t>wiring</w:t>
      </w:r>
      <w:r>
        <w:rPr>
          <w:spacing w:val="-57"/>
          <w:sz w:val="24"/>
        </w:rPr>
        <w:t xml:space="preserve"> </w:t>
      </w:r>
      <w:r>
        <w:rPr>
          <w:sz w:val="24"/>
        </w:rPr>
        <w:t>systems.</w:t>
      </w:r>
    </w:p>
    <w:p w:rsidR="00C35D8A" w:rsidRDefault="00C35D8A" w:rsidP="00617A6F">
      <w:pPr>
        <w:pStyle w:val="ListParagraph"/>
        <w:numPr>
          <w:ilvl w:val="1"/>
          <w:numId w:val="198"/>
        </w:numPr>
        <w:tabs>
          <w:tab w:val="left" w:pos="1600"/>
          <w:tab w:val="left" w:pos="1601"/>
        </w:tabs>
        <w:spacing w:before="0" w:line="275" w:lineRule="exact"/>
        <w:rPr>
          <w:sz w:val="24"/>
        </w:rPr>
      </w:pPr>
      <w:r>
        <w:rPr>
          <w:sz w:val="24"/>
        </w:rPr>
        <w:t>Explain</w:t>
      </w:r>
      <w:r>
        <w:rPr>
          <w:spacing w:val="-13"/>
          <w:sz w:val="24"/>
        </w:rPr>
        <w:t xml:space="preserve"> </w:t>
      </w:r>
      <w:r>
        <w:rPr>
          <w:sz w:val="24"/>
        </w:rPr>
        <w:t>the</w:t>
      </w:r>
      <w:r>
        <w:rPr>
          <w:spacing w:val="-8"/>
          <w:sz w:val="24"/>
        </w:rPr>
        <w:t xml:space="preserve"> </w:t>
      </w:r>
      <w:r>
        <w:rPr>
          <w:sz w:val="24"/>
        </w:rPr>
        <w:t>advantages,</w:t>
      </w:r>
      <w:r>
        <w:rPr>
          <w:spacing w:val="-6"/>
          <w:sz w:val="24"/>
        </w:rPr>
        <w:t xml:space="preserve"> </w:t>
      </w:r>
      <w:r>
        <w:rPr>
          <w:sz w:val="24"/>
        </w:rPr>
        <w:t>disadvantages</w:t>
      </w:r>
      <w:r>
        <w:rPr>
          <w:spacing w:val="-10"/>
          <w:sz w:val="24"/>
        </w:rPr>
        <w:t xml:space="preserve"> </w:t>
      </w:r>
      <w:r>
        <w:rPr>
          <w:sz w:val="24"/>
        </w:rPr>
        <w:t>and</w:t>
      </w:r>
      <w:r>
        <w:rPr>
          <w:spacing w:val="-8"/>
          <w:sz w:val="24"/>
        </w:rPr>
        <w:t xml:space="preserve"> </w:t>
      </w:r>
      <w:r>
        <w:rPr>
          <w:sz w:val="24"/>
        </w:rPr>
        <w:t>uses</w:t>
      </w:r>
      <w:r>
        <w:rPr>
          <w:spacing w:val="-9"/>
          <w:sz w:val="24"/>
        </w:rPr>
        <w:t xml:space="preserve"> </w:t>
      </w:r>
      <w:r>
        <w:rPr>
          <w:sz w:val="24"/>
        </w:rPr>
        <w:t>of</w:t>
      </w:r>
      <w:r>
        <w:rPr>
          <w:spacing w:val="-15"/>
          <w:sz w:val="24"/>
        </w:rPr>
        <w:t xml:space="preserve"> </w:t>
      </w:r>
      <w:r>
        <w:rPr>
          <w:sz w:val="24"/>
        </w:rPr>
        <w:t>both</w:t>
      </w:r>
      <w:r>
        <w:rPr>
          <w:spacing w:val="-12"/>
          <w:sz w:val="24"/>
        </w:rPr>
        <w:t xml:space="preserve"> </w:t>
      </w:r>
      <w:r>
        <w:rPr>
          <w:sz w:val="24"/>
        </w:rPr>
        <w:t>the</w:t>
      </w:r>
      <w:r>
        <w:rPr>
          <w:spacing w:val="-8"/>
          <w:sz w:val="24"/>
        </w:rPr>
        <w:t xml:space="preserve"> </w:t>
      </w:r>
      <w:r>
        <w:rPr>
          <w:sz w:val="24"/>
        </w:rPr>
        <w:t>wiring</w:t>
      </w:r>
      <w:r>
        <w:rPr>
          <w:spacing w:val="-8"/>
          <w:sz w:val="24"/>
        </w:rPr>
        <w:t xml:space="preserve"> </w:t>
      </w:r>
      <w:r>
        <w:rPr>
          <w:sz w:val="24"/>
        </w:rPr>
        <w:t>systems,</w:t>
      </w:r>
    </w:p>
    <w:p w:rsidR="00C35D8A" w:rsidRDefault="00C35D8A" w:rsidP="00C35D8A">
      <w:pPr>
        <w:pStyle w:val="BodyText"/>
        <w:ind w:left="0" w:firstLine="0"/>
      </w:pPr>
    </w:p>
    <w:p w:rsidR="00C35D8A" w:rsidRDefault="00C35D8A" w:rsidP="00617A6F">
      <w:pPr>
        <w:pStyle w:val="Heading2"/>
        <w:numPr>
          <w:ilvl w:val="0"/>
          <w:numId w:val="198"/>
        </w:numPr>
        <w:tabs>
          <w:tab w:val="left" w:pos="880"/>
          <w:tab w:val="left" w:pos="881"/>
        </w:tabs>
        <w:spacing w:line="240" w:lineRule="auto"/>
        <w:ind w:hanging="721"/>
      </w:pPr>
      <w:r>
        <w:t>UNDERSTAND</w:t>
      </w:r>
      <w:r>
        <w:rPr>
          <w:spacing w:val="55"/>
        </w:rPr>
        <w:t xml:space="preserve"> </w:t>
      </w:r>
      <w:r>
        <w:t>THE</w:t>
      </w:r>
      <w:r>
        <w:rPr>
          <w:spacing w:val="55"/>
        </w:rPr>
        <w:t xml:space="preserve"> </w:t>
      </w:r>
      <w:r>
        <w:t>NEED</w:t>
      </w:r>
      <w:r>
        <w:rPr>
          <w:spacing w:val="55"/>
        </w:rPr>
        <w:t xml:space="preserve"> </w:t>
      </w:r>
      <w:r>
        <w:t>FOR</w:t>
      </w:r>
      <w:r>
        <w:rPr>
          <w:spacing w:val="56"/>
        </w:rPr>
        <w:t xml:space="preserve"> </w:t>
      </w:r>
      <w:r>
        <w:t>PROTECTION</w:t>
      </w:r>
      <w:r>
        <w:rPr>
          <w:spacing w:val="55"/>
        </w:rPr>
        <w:t xml:space="preserve"> </w:t>
      </w:r>
      <w:r>
        <w:t>OF</w:t>
      </w:r>
      <w:r>
        <w:rPr>
          <w:spacing w:val="54"/>
        </w:rPr>
        <w:t xml:space="preserve"> </w:t>
      </w:r>
      <w:r>
        <w:t>HOUSE</w:t>
      </w:r>
      <w:r>
        <w:rPr>
          <w:spacing w:val="55"/>
        </w:rPr>
        <w:t xml:space="preserve"> </w:t>
      </w:r>
      <w:r>
        <w:t>WIRING</w:t>
      </w:r>
      <w:r>
        <w:rPr>
          <w:spacing w:val="55"/>
        </w:rPr>
        <w:t xml:space="preserve"> </w:t>
      </w:r>
      <w:r>
        <w:t>AND</w:t>
      </w:r>
      <w:r>
        <w:rPr>
          <w:spacing w:val="56"/>
        </w:rPr>
        <w:t xml:space="preserve"> </w:t>
      </w:r>
      <w:r>
        <w:t>KNOW</w:t>
      </w:r>
    </w:p>
    <w:p w:rsidR="00C35D8A" w:rsidRDefault="00C35D8A" w:rsidP="00C35D8A">
      <w:pPr>
        <w:sectPr w:rsidR="00C35D8A">
          <w:pgSz w:w="12240" w:h="15840"/>
          <w:pgMar w:top="1380" w:right="560" w:bottom="280" w:left="920" w:header="720" w:footer="720" w:gutter="0"/>
          <w:cols w:space="720"/>
        </w:sectPr>
      </w:pPr>
    </w:p>
    <w:p w:rsidR="00C35D8A" w:rsidRDefault="00C35D8A" w:rsidP="00C35D8A">
      <w:pPr>
        <w:spacing w:before="62" w:line="275" w:lineRule="exact"/>
        <w:ind w:left="880"/>
        <w:rPr>
          <w:b/>
          <w:sz w:val="24"/>
        </w:rPr>
      </w:pPr>
      <w:proofErr w:type="gramStart"/>
      <w:r>
        <w:rPr>
          <w:b/>
          <w:sz w:val="24"/>
        </w:rPr>
        <w:lastRenderedPageBreak/>
        <w:t>DIFFERENT</w:t>
      </w:r>
      <w:r>
        <w:rPr>
          <w:b/>
          <w:spacing w:val="-8"/>
          <w:sz w:val="24"/>
        </w:rPr>
        <w:t xml:space="preserve"> </w:t>
      </w:r>
      <w:r>
        <w:rPr>
          <w:b/>
          <w:sz w:val="24"/>
        </w:rPr>
        <w:t>PROTECTIVE</w:t>
      </w:r>
      <w:r>
        <w:rPr>
          <w:b/>
          <w:spacing w:val="-7"/>
          <w:sz w:val="24"/>
        </w:rPr>
        <w:t xml:space="preserve"> </w:t>
      </w:r>
      <w:r>
        <w:rPr>
          <w:b/>
          <w:sz w:val="24"/>
        </w:rPr>
        <w:t>DEVICES</w:t>
      </w:r>
      <w:r>
        <w:rPr>
          <w:b/>
          <w:spacing w:val="-5"/>
          <w:sz w:val="24"/>
        </w:rPr>
        <w:t xml:space="preserve"> </w:t>
      </w:r>
      <w:r>
        <w:rPr>
          <w:b/>
          <w:sz w:val="24"/>
        </w:rPr>
        <w:t>FOR</w:t>
      </w:r>
      <w:r>
        <w:rPr>
          <w:b/>
          <w:spacing w:val="-6"/>
          <w:sz w:val="24"/>
        </w:rPr>
        <w:t xml:space="preserve"> </w:t>
      </w:r>
      <w:r>
        <w:rPr>
          <w:b/>
          <w:sz w:val="24"/>
        </w:rPr>
        <w:t>HOUSE</w:t>
      </w:r>
      <w:r>
        <w:rPr>
          <w:b/>
          <w:spacing w:val="-7"/>
          <w:sz w:val="24"/>
        </w:rPr>
        <w:t xml:space="preserve"> </w:t>
      </w:r>
      <w:r>
        <w:rPr>
          <w:b/>
          <w:sz w:val="24"/>
        </w:rPr>
        <w:t>WIRING.</w:t>
      </w:r>
      <w:proofErr w:type="gramEnd"/>
    </w:p>
    <w:p w:rsidR="00C35D8A" w:rsidRDefault="00C35D8A" w:rsidP="00617A6F">
      <w:pPr>
        <w:pStyle w:val="ListParagraph"/>
        <w:numPr>
          <w:ilvl w:val="1"/>
          <w:numId w:val="198"/>
        </w:numPr>
        <w:tabs>
          <w:tab w:val="left" w:pos="1600"/>
          <w:tab w:val="left" w:pos="1601"/>
        </w:tabs>
        <w:spacing w:before="0" w:line="242" w:lineRule="auto"/>
        <w:ind w:right="632" w:hanging="692"/>
        <w:rPr>
          <w:sz w:val="24"/>
        </w:rPr>
      </w:pPr>
      <w:r>
        <w:rPr>
          <w:sz w:val="24"/>
        </w:rPr>
        <w:t>Enlist</w:t>
      </w:r>
      <w:r>
        <w:rPr>
          <w:spacing w:val="-1"/>
          <w:sz w:val="24"/>
        </w:rPr>
        <w:t xml:space="preserve"> </w:t>
      </w:r>
      <w:r>
        <w:rPr>
          <w:sz w:val="24"/>
        </w:rPr>
        <w:t>types</w:t>
      </w:r>
      <w:r>
        <w:rPr>
          <w:spacing w:val="-8"/>
          <w:sz w:val="24"/>
        </w:rPr>
        <w:t xml:space="preserve"> </w:t>
      </w:r>
      <w:r>
        <w:rPr>
          <w:sz w:val="24"/>
        </w:rPr>
        <w:t>of</w:t>
      </w:r>
      <w:r>
        <w:rPr>
          <w:spacing w:val="-12"/>
          <w:sz w:val="24"/>
        </w:rPr>
        <w:t xml:space="preserve"> </w:t>
      </w:r>
      <w:r>
        <w:rPr>
          <w:sz w:val="24"/>
        </w:rPr>
        <w:t>protective</w:t>
      </w:r>
      <w:r>
        <w:rPr>
          <w:spacing w:val="-6"/>
          <w:sz w:val="24"/>
        </w:rPr>
        <w:t xml:space="preserve"> </w:t>
      </w:r>
      <w:r>
        <w:rPr>
          <w:sz w:val="24"/>
        </w:rPr>
        <w:t>devices</w:t>
      </w:r>
      <w:r>
        <w:rPr>
          <w:spacing w:val="-7"/>
          <w:sz w:val="24"/>
        </w:rPr>
        <w:t xml:space="preserve"> </w:t>
      </w:r>
      <w:r>
        <w:rPr>
          <w:sz w:val="24"/>
        </w:rPr>
        <w:t>for</w:t>
      </w:r>
      <w:r>
        <w:rPr>
          <w:spacing w:val="-5"/>
          <w:sz w:val="24"/>
        </w:rPr>
        <w:t xml:space="preserve"> </w:t>
      </w:r>
      <w:r>
        <w:rPr>
          <w:sz w:val="24"/>
        </w:rPr>
        <w:t>the</w:t>
      </w:r>
      <w:r>
        <w:rPr>
          <w:spacing w:val="-6"/>
          <w:sz w:val="24"/>
        </w:rPr>
        <w:t xml:space="preserve"> </w:t>
      </w:r>
      <w:r>
        <w:rPr>
          <w:sz w:val="24"/>
        </w:rPr>
        <w:t>protection</w:t>
      </w:r>
      <w:r>
        <w:rPr>
          <w:spacing w:val="-10"/>
          <w:sz w:val="24"/>
        </w:rPr>
        <w:t xml:space="preserve"> </w:t>
      </w:r>
      <w:r>
        <w:rPr>
          <w:sz w:val="24"/>
        </w:rPr>
        <w:t>of</w:t>
      </w:r>
      <w:r>
        <w:rPr>
          <w:spacing w:val="-12"/>
          <w:sz w:val="24"/>
        </w:rPr>
        <w:t xml:space="preserve"> </w:t>
      </w:r>
      <w:r>
        <w:rPr>
          <w:sz w:val="24"/>
        </w:rPr>
        <w:t>house</w:t>
      </w:r>
      <w:r>
        <w:rPr>
          <w:spacing w:val="-7"/>
          <w:sz w:val="24"/>
        </w:rPr>
        <w:t xml:space="preserve"> </w:t>
      </w:r>
      <w:r>
        <w:rPr>
          <w:sz w:val="24"/>
        </w:rPr>
        <w:t>wiring</w:t>
      </w:r>
      <w:r>
        <w:rPr>
          <w:spacing w:val="-5"/>
          <w:sz w:val="24"/>
        </w:rPr>
        <w:t xml:space="preserve"> </w:t>
      </w:r>
      <w:r>
        <w:rPr>
          <w:sz w:val="24"/>
        </w:rPr>
        <w:t>(fuses,</w:t>
      </w:r>
      <w:r>
        <w:rPr>
          <w:spacing w:val="-4"/>
          <w:sz w:val="24"/>
        </w:rPr>
        <w:t xml:space="preserve"> </w:t>
      </w:r>
      <w:r>
        <w:rPr>
          <w:sz w:val="24"/>
        </w:rPr>
        <w:t>MCB,</w:t>
      </w:r>
      <w:r>
        <w:rPr>
          <w:spacing w:val="7"/>
          <w:sz w:val="24"/>
        </w:rPr>
        <w:t xml:space="preserve"> </w:t>
      </w:r>
      <w:r>
        <w:rPr>
          <w:sz w:val="24"/>
        </w:rPr>
        <w:t>MCCB</w:t>
      </w:r>
      <w:r>
        <w:rPr>
          <w:spacing w:val="-57"/>
          <w:sz w:val="24"/>
        </w:rPr>
        <w:t xml:space="preserve"> </w:t>
      </w:r>
      <w:r>
        <w:rPr>
          <w:sz w:val="24"/>
        </w:rPr>
        <w:t>and</w:t>
      </w:r>
      <w:r>
        <w:rPr>
          <w:spacing w:val="1"/>
          <w:sz w:val="24"/>
        </w:rPr>
        <w:t xml:space="preserve"> </w:t>
      </w:r>
      <w:r>
        <w:rPr>
          <w:sz w:val="24"/>
        </w:rPr>
        <w:t>ELCB).</w:t>
      </w:r>
    </w:p>
    <w:p w:rsidR="00C35D8A" w:rsidRDefault="00C35D8A" w:rsidP="00617A6F">
      <w:pPr>
        <w:pStyle w:val="ListParagraph"/>
        <w:numPr>
          <w:ilvl w:val="1"/>
          <w:numId w:val="198"/>
        </w:numPr>
        <w:tabs>
          <w:tab w:val="left" w:pos="1600"/>
          <w:tab w:val="left" w:pos="1601"/>
        </w:tabs>
        <w:spacing w:before="0"/>
        <w:rPr>
          <w:sz w:val="24"/>
        </w:rPr>
      </w:pPr>
      <w:r>
        <w:rPr>
          <w:sz w:val="24"/>
        </w:rPr>
        <w:t>Define</w:t>
      </w:r>
      <w:r>
        <w:rPr>
          <w:spacing w:val="-11"/>
          <w:sz w:val="24"/>
        </w:rPr>
        <w:t xml:space="preserve"> </w:t>
      </w:r>
      <w:r>
        <w:rPr>
          <w:sz w:val="24"/>
        </w:rPr>
        <w:t>and</w:t>
      </w:r>
      <w:r>
        <w:rPr>
          <w:spacing w:val="-10"/>
          <w:sz w:val="24"/>
        </w:rPr>
        <w:t xml:space="preserve"> </w:t>
      </w:r>
      <w:r>
        <w:rPr>
          <w:sz w:val="24"/>
        </w:rPr>
        <w:t>distinguish</w:t>
      </w:r>
      <w:r>
        <w:rPr>
          <w:spacing w:val="-14"/>
          <w:sz w:val="24"/>
        </w:rPr>
        <w:t xml:space="preserve"> </w:t>
      </w:r>
      <w:r>
        <w:rPr>
          <w:sz w:val="24"/>
        </w:rPr>
        <w:t>between</w:t>
      </w:r>
      <w:r>
        <w:rPr>
          <w:spacing w:val="-14"/>
          <w:sz w:val="24"/>
        </w:rPr>
        <w:t xml:space="preserve"> </w:t>
      </w:r>
      <w:r>
        <w:rPr>
          <w:sz w:val="24"/>
        </w:rPr>
        <w:t>fuse</w:t>
      </w:r>
      <w:r>
        <w:rPr>
          <w:spacing w:val="-11"/>
          <w:sz w:val="24"/>
        </w:rPr>
        <w:t xml:space="preserve"> </w:t>
      </w:r>
      <w:r>
        <w:rPr>
          <w:sz w:val="24"/>
        </w:rPr>
        <w:t>MCB,</w:t>
      </w:r>
      <w:r>
        <w:rPr>
          <w:spacing w:val="-8"/>
          <w:sz w:val="24"/>
        </w:rPr>
        <w:t xml:space="preserve"> </w:t>
      </w:r>
      <w:r>
        <w:rPr>
          <w:sz w:val="24"/>
        </w:rPr>
        <w:t>MCCB</w:t>
      </w:r>
      <w:r>
        <w:rPr>
          <w:spacing w:val="-12"/>
          <w:sz w:val="24"/>
        </w:rPr>
        <w:t xml:space="preserve"> </w:t>
      </w:r>
      <w:r>
        <w:rPr>
          <w:sz w:val="24"/>
        </w:rPr>
        <w:t>and</w:t>
      </w:r>
      <w:r>
        <w:rPr>
          <w:spacing w:val="-9"/>
          <w:sz w:val="24"/>
        </w:rPr>
        <w:t xml:space="preserve"> </w:t>
      </w:r>
      <w:r>
        <w:rPr>
          <w:sz w:val="24"/>
        </w:rPr>
        <w:t>ELCB.</w:t>
      </w:r>
    </w:p>
    <w:p w:rsidR="00C35D8A" w:rsidRDefault="00C35D8A" w:rsidP="00617A6F">
      <w:pPr>
        <w:pStyle w:val="ListParagraph"/>
        <w:numPr>
          <w:ilvl w:val="1"/>
          <w:numId w:val="198"/>
        </w:numPr>
        <w:tabs>
          <w:tab w:val="left" w:pos="1600"/>
          <w:tab w:val="left" w:pos="1601"/>
        </w:tabs>
        <w:spacing w:before="1"/>
        <w:rPr>
          <w:sz w:val="24"/>
        </w:rPr>
      </w:pPr>
      <w:r>
        <w:rPr>
          <w:sz w:val="24"/>
        </w:rPr>
        <w:t>Describe</w:t>
      </w:r>
      <w:r>
        <w:rPr>
          <w:spacing w:val="-7"/>
          <w:sz w:val="24"/>
        </w:rPr>
        <w:t xml:space="preserve"> </w:t>
      </w:r>
      <w:r>
        <w:rPr>
          <w:sz w:val="24"/>
        </w:rPr>
        <w:t>construction</w:t>
      </w:r>
      <w:r>
        <w:rPr>
          <w:spacing w:val="-9"/>
          <w:sz w:val="24"/>
        </w:rPr>
        <w:t xml:space="preserve"> </w:t>
      </w:r>
      <w:r>
        <w:rPr>
          <w:sz w:val="24"/>
        </w:rPr>
        <w:t>of</w:t>
      </w:r>
      <w:r>
        <w:rPr>
          <w:spacing w:val="-12"/>
          <w:sz w:val="24"/>
        </w:rPr>
        <w:t xml:space="preserve"> </w:t>
      </w:r>
      <w:r>
        <w:rPr>
          <w:sz w:val="24"/>
        </w:rPr>
        <w:t>fuses,</w:t>
      </w:r>
      <w:r>
        <w:rPr>
          <w:spacing w:val="-4"/>
          <w:sz w:val="24"/>
        </w:rPr>
        <w:t xml:space="preserve"> </w:t>
      </w:r>
      <w:r>
        <w:rPr>
          <w:sz w:val="24"/>
        </w:rPr>
        <w:t>MCB,</w:t>
      </w:r>
      <w:r>
        <w:rPr>
          <w:spacing w:val="-3"/>
          <w:sz w:val="24"/>
        </w:rPr>
        <w:t xml:space="preserve"> </w:t>
      </w:r>
      <w:r>
        <w:rPr>
          <w:sz w:val="24"/>
        </w:rPr>
        <w:t>MCCB</w:t>
      </w:r>
      <w:r>
        <w:rPr>
          <w:spacing w:val="-7"/>
          <w:sz w:val="24"/>
        </w:rPr>
        <w:t xml:space="preserve"> </w:t>
      </w:r>
      <w:r>
        <w:rPr>
          <w:sz w:val="24"/>
        </w:rPr>
        <w:t>and</w:t>
      </w:r>
      <w:r>
        <w:rPr>
          <w:spacing w:val="-5"/>
          <w:sz w:val="24"/>
        </w:rPr>
        <w:t xml:space="preserve"> </w:t>
      </w:r>
      <w:r>
        <w:rPr>
          <w:sz w:val="24"/>
        </w:rPr>
        <w:t>ELCB.</w:t>
      </w:r>
    </w:p>
    <w:p w:rsidR="00C35D8A" w:rsidRDefault="00C35D8A" w:rsidP="00617A6F">
      <w:pPr>
        <w:pStyle w:val="ListParagraph"/>
        <w:numPr>
          <w:ilvl w:val="1"/>
          <w:numId w:val="198"/>
        </w:numPr>
        <w:tabs>
          <w:tab w:val="left" w:pos="1600"/>
          <w:tab w:val="left" w:pos="1601"/>
        </w:tabs>
        <w:spacing w:before="2"/>
        <w:rPr>
          <w:sz w:val="24"/>
        </w:rPr>
      </w:pPr>
      <w:r>
        <w:rPr>
          <w:sz w:val="24"/>
        </w:rPr>
        <w:t>Compare</w:t>
      </w:r>
      <w:r>
        <w:rPr>
          <w:spacing w:val="-5"/>
          <w:sz w:val="24"/>
        </w:rPr>
        <w:t xml:space="preserve"> </w:t>
      </w:r>
      <w:r>
        <w:rPr>
          <w:sz w:val="24"/>
        </w:rPr>
        <w:t>the</w:t>
      </w:r>
      <w:r>
        <w:rPr>
          <w:spacing w:val="-5"/>
          <w:sz w:val="24"/>
        </w:rPr>
        <w:t xml:space="preserve"> </w:t>
      </w:r>
      <w:r>
        <w:rPr>
          <w:sz w:val="24"/>
        </w:rPr>
        <w:t>advantages</w:t>
      </w:r>
      <w:r>
        <w:rPr>
          <w:spacing w:val="-6"/>
          <w:sz w:val="24"/>
        </w:rPr>
        <w:t xml:space="preserve"> </w:t>
      </w:r>
      <w:r>
        <w:rPr>
          <w:sz w:val="24"/>
        </w:rPr>
        <w:t>&amp;</w:t>
      </w:r>
      <w:r>
        <w:rPr>
          <w:spacing w:val="-9"/>
          <w:sz w:val="24"/>
        </w:rPr>
        <w:t xml:space="preserve"> </w:t>
      </w:r>
      <w:r>
        <w:rPr>
          <w:sz w:val="24"/>
        </w:rPr>
        <w:t>disadvantages</w:t>
      </w:r>
      <w:r>
        <w:rPr>
          <w:spacing w:val="-5"/>
          <w:sz w:val="24"/>
        </w:rPr>
        <w:t xml:space="preserve"> </w:t>
      </w:r>
      <w:r>
        <w:rPr>
          <w:sz w:val="24"/>
        </w:rPr>
        <w:t>of</w:t>
      </w:r>
      <w:r>
        <w:rPr>
          <w:spacing w:val="-12"/>
          <w:sz w:val="24"/>
        </w:rPr>
        <w:t xml:space="preserve"> </w:t>
      </w:r>
      <w:r>
        <w:rPr>
          <w:sz w:val="24"/>
        </w:rPr>
        <w:t>fuse</w:t>
      </w:r>
      <w:r>
        <w:rPr>
          <w:spacing w:val="-4"/>
          <w:sz w:val="24"/>
        </w:rPr>
        <w:t xml:space="preserve"> </w:t>
      </w:r>
      <w:r>
        <w:rPr>
          <w:sz w:val="24"/>
        </w:rPr>
        <w:t>&amp;</w:t>
      </w:r>
      <w:r>
        <w:rPr>
          <w:spacing w:val="-9"/>
          <w:sz w:val="24"/>
        </w:rPr>
        <w:t xml:space="preserve"> </w:t>
      </w:r>
      <w:r>
        <w:rPr>
          <w:sz w:val="24"/>
        </w:rPr>
        <w:t>MCB.</w:t>
      </w:r>
    </w:p>
    <w:p w:rsidR="00C35D8A" w:rsidRDefault="00C35D8A" w:rsidP="00C35D8A">
      <w:pPr>
        <w:pStyle w:val="BodyText"/>
        <w:ind w:left="0" w:firstLine="0"/>
      </w:pPr>
    </w:p>
    <w:p w:rsidR="00C35D8A" w:rsidRDefault="00C35D8A" w:rsidP="00617A6F">
      <w:pPr>
        <w:pStyle w:val="Heading2"/>
        <w:numPr>
          <w:ilvl w:val="0"/>
          <w:numId w:val="198"/>
        </w:numPr>
        <w:tabs>
          <w:tab w:val="left" w:pos="880"/>
          <w:tab w:val="left" w:pos="881"/>
        </w:tabs>
        <w:spacing w:line="275" w:lineRule="exact"/>
        <w:ind w:hanging="721"/>
      </w:pPr>
      <w:r>
        <w:t>UNDERSTAND</w:t>
      </w:r>
      <w:r>
        <w:rPr>
          <w:spacing w:val="-3"/>
        </w:rPr>
        <w:t xml:space="preserve"> </w:t>
      </w:r>
      <w:r>
        <w:t>THE</w:t>
      </w:r>
      <w:r>
        <w:rPr>
          <w:spacing w:val="-4"/>
        </w:rPr>
        <w:t xml:space="preserve"> </w:t>
      </w:r>
      <w:r>
        <w:t>EARTHING</w:t>
      </w:r>
      <w:r>
        <w:rPr>
          <w:spacing w:val="-2"/>
        </w:rPr>
        <w:t xml:space="preserve"> </w:t>
      </w:r>
      <w:r>
        <w:t>SYSTEM</w:t>
      </w:r>
      <w:r>
        <w:rPr>
          <w:spacing w:val="1"/>
        </w:rPr>
        <w:t xml:space="preserve"> </w:t>
      </w:r>
      <w:r>
        <w:t>USED</w:t>
      </w:r>
      <w:r>
        <w:rPr>
          <w:spacing w:val="-3"/>
        </w:rPr>
        <w:t xml:space="preserve"> </w:t>
      </w:r>
      <w:r>
        <w:t>IN</w:t>
      </w:r>
      <w:r>
        <w:rPr>
          <w:spacing w:val="-3"/>
        </w:rPr>
        <w:t xml:space="preserve"> </w:t>
      </w:r>
      <w:r>
        <w:t>HOUSE</w:t>
      </w:r>
      <w:r>
        <w:rPr>
          <w:spacing w:val="-3"/>
        </w:rPr>
        <w:t xml:space="preserve"> </w:t>
      </w:r>
      <w:r>
        <w:t>WIRING.</w:t>
      </w:r>
    </w:p>
    <w:p w:rsidR="00C35D8A" w:rsidRDefault="00C35D8A" w:rsidP="00617A6F">
      <w:pPr>
        <w:pStyle w:val="ListParagraph"/>
        <w:numPr>
          <w:ilvl w:val="1"/>
          <w:numId w:val="198"/>
        </w:numPr>
        <w:tabs>
          <w:tab w:val="left" w:pos="1600"/>
          <w:tab w:val="left" w:pos="1601"/>
        </w:tabs>
        <w:spacing w:before="0" w:line="275" w:lineRule="exact"/>
        <w:rPr>
          <w:sz w:val="24"/>
        </w:rPr>
      </w:pPr>
      <w:r>
        <w:rPr>
          <w:spacing w:val="-1"/>
          <w:sz w:val="24"/>
        </w:rPr>
        <w:t>Name</w:t>
      </w:r>
      <w:r>
        <w:rPr>
          <w:spacing w:val="-12"/>
          <w:sz w:val="24"/>
        </w:rPr>
        <w:t xml:space="preserve"> </w:t>
      </w:r>
      <w:r>
        <w:rPr>
          <w:sz w:val="24"/>
        </w:rPr>
        <w:t>components</w:t>
      </w:r>
      <w:r>
        <w:rPr>
          <w:spacing w:val="-12"/>
          <w:sz w:val="24"/>
        </w:rPr>
        <w:t xml:space="preserve"> </w:t>
      </w:r>
      <w:r>
        <w:rPr>
          <w:sz w:val="24"/>
        </w:rPr>
        <w:t>of</w:t>
      </w:r>
      <w:r>
        <w:rPr>
          <w:spacing w:val="-14"/>
          <w:sz w:val="24"/>
        </w:rPr>
        <w:t xml:space="preserve"> </w:t>
      </w:r>
      <w:r>
        <w:rPr>
          <w:color w:val="00AF50"/>
          <w:sz w:val="24"/>
        </w:rPr>
        <w:t>equipment</w:t>
      </w:r>
      <w:r>
        <w:rPr>
          <w:color w:val="00AF50"/>
          <w:spacing w:val="-7"/>
          <w:sz w:val="24"/>
        </w:rPr>
        <w:t xml:space="preserve"> </w:t>
      </w:r>
      <w:proofErr w:type="spellStart"/>
      <w:r>
        <w:rPr>
          <w:sz w:val="24"/>
        </w:rPr>
        <w:t>earthing</w:t>
      </w:r>
      <w:proofErr w:type="spellEnd"/>
      <w:r>
        <w:rPr>
          <w:spacing w:val="-10"/>
          <w:sz w:val="24"/>
        </w:rPr>
        <w:t xml:space="preserve"> </w:t>
      </w:r>
      <w:r>
        <w:rPr>
          <w:sz w:val="24"/>
        </w:rPr>
        <w:t>system.</w:t>
      </w:r>
    </w:p>
    <w:p w:rsidR="00C35D8A" w:rsidRDefault="00C35D8A" w:rsidP="00617A6F">
      <w:pPr>
        <w:pStyle w:val="ListParagraph"/>
        <w:numPr>
          <w:ilvl w:val="1"/>
          <w:numId w:val="198"/>
        </w:numPr>
        <w:tabs>
          <w:tab w:val="left" w:pos="1600"/>
          <w:tab w:val="left" w:pos="1601"/>
        </w:tabs>
        <w:spacing w:before="3"/>
        <w:rPr>
          <w:sz w:val="24"/>
        </w:rPr>
      </w:pPr>
      <w:r>
        <w:rPr>
          <w:sz w:val="24"/>
        </w:rPr>
        <w:t>Define</w:t>
      </w:r>
      <w:r>
        <w:rPr>
          <w:spacing w:val="-6"/>
          <w:sz w:val="24"/>
        </w:rPr>
        <w:t xml:space="preserve"> </w:t>
      </w:r>
      <w:r>
        <w:rPr>
          <w:sz w:val="24"/>
        </w:rPr>
        <w:t>earth</w:t>
      </w:r>
      <w:r>
        <w:rPr>
          <w:spacing w:val="-9"/>
          <w:sz w:val="24"/>
        </w:rPr>
        <w:t xml:space="preserve"> </w:t>
      </w:r>
      <w:r>
        <w:rPr>
          <w:sz w:val="24"/>
        </w:rPr>
        <w:t>electrode,</w:t>
      </w:r>
      <w:r>
        <w:rPr>
          <w:spacing w:val="-3"/>
          <w:sz w:val="24"/>
        </w:rPr>
        <w:t xml:space="preserve"> </w:t>
      </w:r>
      <w:r>
        <w:rPr>
          <w:sz w:val="24"/>
        </w:rPr>
        <w:t>earth</w:t>
      </w:r>
      <w:r>
        <w:rPr>
          <w:spacing w:val="-9"/>
          <w:sz w:val="24"/>
        </w:rPr>
        <w:t xml:space="preserve"> </w:t>
      </w:r>
      <w:r>
        <w:rPr>
          <w:sz w:val="24"/>
        </w:rPr>
        <w:t>continuity</w:t>
      </w:r>
      <w:r>
        <w:rPr>
          <w:spacing w:val="-14"/>
          <w:sz w:val="24"/>
        </w:rPr>
        <w:t xml:space="preserve"> </w:t>
      </w:r>
      <w:r>
        <w:rPr>
          <w:sz w:val="24"/>
        </w:rPr>
        <w:t>conductor</w:t>
      </w:r>
      <w:r>
        <w:rPr>
          <w:spacing w:val="-4"/>
          <w:sz w:val="24"/>
        </w:rPr>
        <w:t xml:space="preserve"> </w:t>
      </w:r>
      <w:r>
        <w:rPr>
          <w:sz w:val="24"/>
        </w:rPr>
        <w:t>&amp;</w:t>
      </w:r>
      <w:r>
        <w:rPr>
          <w:spacing w:val="-9"/>
          <w:sz w:val="24"/>
        </w:rPr>
        <w:t xml:space="preserve"> </w:t>
      </w:r>
      <w:proofErr w:type="spellStart"/>
      <w:r>
        <w:rPr>
          <w:sz w:val="24"/>
        </w:rPr>
        <w:t>earthing</w:t>
      </w:r>
      <w:proofErr w:type="spellEnd"/>
      <w:r>
        <w:rPr>
          <w:spacing w:val="-5"/>
          <w:sz w:val="24"/>
        </w:rPr>
        <w:t xml:space="preserve"> </w:t>
      </w:r>
      <w:r>
        <w:rPr>
          <w:sz w:val="24"/>
        </w:rPr>
        <w:t>lead.</w:t>
      </w:r>
    </w:p>
    <w:p w:rsidR="00C35D8A" w:rsidRDefault="00C35D8A" w:rsidP="00617A6F">
      <w:pPr>
        <w:pStyle w:val="ListParagraph"/>
        <w:numPr>
          <w:ilvl w:val="1"/>
          <w:numId w:val="198"/>
        </w:numPr>
        <w:tabs>
          <w:tab w:val="left" w:pos="1600"/>
          <w:tab w:val="left" w:pos="1601"/>
        </w:tabs>
        <w:spacing w:before="2"/>
        <w:rPr>
          <w:sz w:val="24"/>
        </w:rPr>
      </w:pPr>
      <w:r>
        <w:rPr>
          <w:sz w:val="24"/>
        </w:rPr>
        <w:t>Draw</w:t>
      </w:r>
      <w:r>
        <w:rPr>
          <w:spacing w:val="-7"/>
          <w:sz w:val="24"/>
        </w:rPr>
        <w:t xml:space="preserve"> </w:t>
      </w:r>
      <w:r>
        <w:rPr>
          <w:sz w:val="24"/>
        </w:rPr>
        <w:t>the</w:t>
      </w:r>
      <w:r>
        <w:rPr>
          <w:spacing w:val="-7"/>
          <w:sz w:val="24"/>
        </w:rPr>
        <w:t xml:space="preserve"> </w:t>
      </w:r>
      <w:proofErr w:type="spellStart"/>
      <w:r>
        <w:rPr>
          <w:sz w:val="24"/>
        </w:rPr>
        <w:t>earthing</w:t>
      </w:r>
      <w:proofErr w:type="spellEnd"/>
      <w:r>
        <w:rPr>
          <w:spacing w:val="-6"/>
          <w:sz w:val="24"/>
        </w:rPr>
        <w:t xml:space="preserve"> </w:t>
      </w:r>
      <w:r>
        <w:rPr>
          <w:sz w:val="24"/>
        </w:rPr>
        <w:t>circuit.</w:t>
      </w:r>
    </w:p>
    <w:p w:rsidR="00C35D8A" w:rsidRDefault="00C35D8A" w:rsidP="00617A6F">
      <w:pPr>
        <w:pStyle w:val="ListParagraph"/>
        <w:numPr>
          <w:ilvl w:val="1"/>
          <w:numId w:val="198"/>
        </w:numPr>
        <w:tabs>
          <w:tab w:val="left" w:pos="1600"/>
          <w:tab w:val="left" w:pos="1601"/>
        </w:tabs>
        <w:spacing w:before="3"/>
        <w:rPr>
          <w:sz w:val="24"/>
        </w:rPr>
      </w:pPr>
      <w:r>
        <w:rPr>
          <w:sz w:val="24"/>
        </w:rPr>
        <w:t>Explain</w:t>
      </w:r>
      <w:r>
        <w:rPr>
          <w:spacing w:val="-11"/>
          <w:sz w:val="24"/>
        </w:rPr>
        <w:t xml:space="preserve"> </w:t>
      </w:r>
      <w:r>
        <w:rPr>
          <w:sz w:val="24"/>
        </w:rPr>
        <w:t>the</w:t>
      </w:r>
      <w:r>
        <w:rPr>
          <w:spacing w:val="-6"/>
          <w:sz w:val="24"/>
        </w:rPr>
        <w:t xml:space="preserve"> </w:t>
      </w:r>
      <w:r>
        <w:rPr>
          <w:sz w:val="24"/>
        </w:rPr>
        <w:t>earth</w:t>
      </w:r>
      <w:r>
        <w:rPr>
          <w:spacing w:val="-10"/>
          <w:sz w:val="24"/>
        </w:rPr>
        <w:t xml:space="preserve"> </w:t>
      </w:r>
      <w:r>
        <w:rPr>
          <w:sz w:val="24"/>
        </w:rPr>
        <w:t>fault</w:t>
      </w:r>
      <w:r>
        <w:rPr>
          <w:spacing w:val="-2"/>
          <w:sz w:val="24"/>
        </w:rPr>
        <w:t xml:space="preserve"> </w:t>
      </w:r>
      <w:r>
        <w:rPr>
          <w:sz w:val="24"/>
        </w:rPr>
        <w:t>current.</w:t>
      </w:r>
    </w:p>
    <w:p w:rsidR="00C35D8A" w:rsidRDefault="00C35D8A" w:rsidP="00617A6F">
      <w:pPr>
        <w:pStyle w:val="ListParagraph"/>
        <w:numPr>
          <w:ilvl w:val="1"/>
          <w:numId w:val="198"/>
        </w:numPr>
        <w:tabs>
          <w:tab w:val="left" w:pos="1617"/>
          <w:tab w:val="left" w:pos="1618"/>
        </w:tabs>
        <w:spacing w:before="2"/>
        <w:ind w:left="1617" w:hanging="738"/>
        <w:rPr>
          <w:sz w:val="24"/>
        </w:rPr>
      </w:pPr>
      <w:r>
        <w:rPr>
          <w:spacing w:val="-1"/>
          <w:sz w:val="24"/>
        </w:rPr>
        <w:t>Describe</w:t>
      </w:r>
      <w:r>
        <w:rPr>
          <w:spacing w:val="-6"/>
          <w:sz w:val="24"/>
        </w:rPr>
        <w:t xml:space="preserve"> </w:t>
      </w:r>
      <w:r>
        <w:rPr>
          <w:spacing w:val="-1"/>
          <w:sz w:val="24"/>
        </w:rPr>
        <w:t>electricity</w:t>
      </w:r>
      <w:r>
        <w:rPr>
          <w:spacing w:val="-13"/>
          <w:sz w:val="24"/>
        </w:rPr>
        <w:t xml:space="preserve"> </w:t>
      </w:r>
      <w:r>
        <w:rPr>
          <w:spacing w:val="-1"/>
          <w:sz w:val="24"/>
        </w:rPr>
        <w:t>rules</w:t>
      </w:r>
      <w:r>
        <w:rPr>
          <w:spacing w:val="-6"/>
          <w:sz w:val="24"/>
        </w:rPr>
        <w:t xml:space="preserve"> </w:t>
      </w:r>
      <w:r>
        <w:rPr>
          <w:spacing w:val="-1"/>
          <w:sz w:val="24"/>
        </w:rPr>
        <w:t>about</w:t>
      </w:r>
      <w:r>
        <w:rPr>
          <w:sz w:val="24"/>
        </w:rPr>
        <w:t xml:space="preserve"> </w:t>
      </w:r>
      <w:r>
        <w:rPr>
          <w:spacing w:val="-1"/>
          <w:sz w:val="24"/>
        </w:rPr>
        <w:t>domestic</w:t>
      </w:r>
      <w:r>
        <w:rPr>
          <w:spacing w:val="-5"/>
          <w:sz w:val="24"/>
        </w:rPr>
        <w:t xml:space="preserve"> </w:t>
      </w:r>
      <w:r>
        <w:rPr>
          <w:spacing w:val="-1"/>
          <w:sz w:val="24"/>
        </w:rPr>
        <w:t>wiring</w:t>
      </w:r>
      <w:r>
        <w:rPr>
          <w:spacing w:val="-4"/>
          <w:sz w:val="24"/>
        </w:rPr>
        <w:t xml:space="preserve"> </w:t>
      </w:r>
      <w:r>
        <w:rPr>
          <w:spacing w:val="-1"/>
          <w:sz w:val="24"/>
        </w:rPr>
        <w:t>and</w:t>
      </w:r>
      <w:r>
        <w:rPr>
          <w:spacing w:val="-5"/>
          <w:sz w:val="24"/>
        </w:rPr>
        <w:t xml:space="preserve"> </w:t>
      </w:r>
      <w:proofErr w:type="spellStart"/>
      <w:r>
        <w:rPr>
          <w:spacing w:val="-1"/>
          <w:sz w:val="24"/>
        </w:rPr>
        <w:t>Earthing</w:t>
      </w:r>
      <w:proofErr w:type="spellEnd"/>
    </w:p>
    <w:p w:rsidR="00C35D8A" w:rsidRDefault="00C35D8A" w:rsidP="00C35D8A">
      <w:pPr>
        <w:pStyle w:val="BodyText"/>
        <w:spacing w:before="9"/>
        <w:ind w:left="0" w:firstLine="0"/>
      </w:pPr>
    </w:p>
    <w:p w:rsidR="00C35D8A" w:rsidRDefault="00C35D8A" w:rsidP="00617A6F">
      <w:pPr>
        <w:pStyle w:val="Heading2"/>
        <w:numPr>
          <w:ilvl w:val="0"/>
          <w:numId w:val="198"/>
        </w:numPr>
        <w:tabs>
          <w:tab w:val="left" w:pos="880"/>
          <w:tab w:val="left" w:pos="881"/>
        </w:tabs>
        <w:spacing w:before="1" w:line="242" w:lineRule="auto"/>
        <w:ind w:right="635"/>
      </w:pPr>
      <w:r>
        <w:t>UNDERSTAND</w:t>
      </w:r>
      <w:r>
        <w:rPr>
          <w:spacing w:val="-7"/>
        </w:rPr>
        <w:t xml:space="preserve"> </w:t>
      </w:r>
      <w:r>
        <w:t>THE</w:t>
      </w:r>
      <w:r>
        <w:rPr>
          <w:spacing w:val="-7"/>
        </w:rPr>
        <w:t xml:space="preserve"> </w:t>
      </w:r>
      <w:r>
        <w:t>CONSTRUCTION,</w:t>
      </w:r>
      <w:r>
        <w:rPr>
          <w:spacing w:val="-4"/>
        </w:rPr>
        <w:t xml:space="preserve"> </w:t>
      </w:r>
      <w:r>
        <w:t>NEED</w:t>
      </w:r>
      <w:r>
        <w:rPr>
          <w:spacing w:val="-6"/>
        </w:rPr>
        <w:t xml:space="preserve"> </w:t>
      </w:r>
      <w:r>
        <w:t>&amp;</w:t>
      </w:r>
      <w:r>
        <w:rPr>
          <w:spacing w:val="-5"/>
        </w:rPr>
        <w:t xml:space="preserve"> </w:t>
      </w:r>
      <w:r>
        <w:t>APPLICATION</w:t>
      </w:r>
      <w:r>
        <w:rPr>
          <w:spacing w:val="-5"/>
        </w:rPr>
        <w:t xml:space="preserve"> </w:t>
      </w:r>
      <w:r>
        <w:t>OF</w:t>
      </w:r>
      <w:r>
        <w:rPr>
          <w:spacing w:val="-7"/>
        </w:rPr>
        <w:t xml:space="preserve"> </w:t>
      </w:r>
      <w:r>
        <w:t>DISTRIBUTION</w:t>
      </w:r>
      <w:r>
        <w:rPr>
          <w:spacing w:val="-57"/>
        </w:rPr>
        <w:t xml:space="preserve"> </w:t>
      </w:r>
      <w:r>
        <w:t>BOXES.</w:t>
      </w:r>
    </w:p>
    <w:p w:rsidR="00C35D8A" w:rsidRDefault="00C35D8A" w:rsidP="00617A6F">
      <w:pPr>
        <w:pStyle w:val="ListParagraph"/>
        <w:numPr>
          <w:ilvl w:val="1"/>
          <w:numId w:val="198"/>
        </w:numPr>
        <w:tabs>
          <w:tab w:val="left" w:pos="1600"/>
          <w:tab w:val="left" w:pos="1601"/>
        </w:tabs>
        <w:spacing w:before="0" w:line="271" w:lineRule="exact"/>
        <w:rPr>
          <w:sz w:val="24"/>
        </w:rPr>
      </w:pPr>
      <w:r>
        <w:rPr>
          <w:spacing w:val="-1"/>
          <w:sz w:val="24"/>
        </w:rPr>
        <w:t>Define</w:t>
      </w:r>
      <w:r>
        <w:rPr>
          <w:spacing w:val="-11"/>
          <w:sz w:val="24"/>
        </w:rPr>
        <w:t xml:space="preserve"> </w:t>
      </w:r>
      <w:r>
        <w:rPr>
          <w:spacing w:val="-1"/>
          <w:sz w:val="24"/>
        </w:rPr>
        <w:t>distribution</w:t>
      </w:r>
      <w:r>
        <w:rPr>
          <w:spacing w:val="-13"/>
          <w:sz w:val="24"/>
        </w:rPr>
        <w:t xml:space="preserve"> </w:t>
      </w:r>
      <w:r>
        <w:rPr>
          <w:sz w:val="24"/>
        </w:rPr>
        <w:t>box.</w:t>
      </w:r>
    </w:p>
    <w:p w:rsidR="00C35D8A" w:rsidRDefault="00C35D8A" w:rsidP="00617A6F">
      <w:pPr>
        <w:pStyle w:val="ListParagraph"/>
        <w:numPr>
          <w:ilvl w:val="1"/>
          <w:numId w:val="198"/>
        </w:numPr>
        <w:tabs>
          <w:tab w:val="left" w:pos="1600"/>
          <w:tab w:val="left" w:pos="1601"/>
        </w:tabs>
        <w:spacing w:before="2"/>
        <w:rPr>
          <w:sz w:val="24"/>
        </w:rPr>
      </w:pPr>
      <w:r>
        <w:rPr>
          <w:sz w:val="24"/>
        </w:rPr>
        <w:t>Describe</w:t>
      </w:r>
      <w:r>
        <w:rPr>
          <w:spacing w:val="-7"/>
          <w:sz w:val="24"/>
        </w:rPr>
        <w:t xml:space="preserve"> </w:t>
      </w:r>
      <w:r>
        <w:rPr>
          <w:sz w:val="24"/>
        </w:rPr>
        <w:t>need</w:t>
      </w:r>
      <w:r>
        <w:rPr>
          <w:spacing w:val="-6"/>
          <w:sz w:val="24"/>
        </w:rPr>
        <w:t xml:space="preserve"> </w:t>
      </w:r>
      <w:r>
        <w:rPr>
          <w:sz w:val="24"/>
        </w:rPr>
        <w:t>and</w:t>
      </w:r>
      <w:r>
        <w:rPr>
          <w:spacing w:val="-6"/>
          <w:sz w:val="24"/>
        </w:rPr>
        <w:t xml:space="preserve"> </w:t>
      </w:r>
      <w:r>
        <w:rPr>
          <w:sz w:val="24"/>
        </w:rPr>
        <w:t>proper</w:t>
      </w:r>
      <w:r>
        <w:rPr>
          <w:spacing w:val="-5"/>
          <w:sz w:val="24"/>
        </w:rPr>
        <w:t xml:space="preserve"> </w:t>
      </w:r>
      <w:r>
        <w:rPr>
          <w:sz w:val="24"/>
        </w:rPr>
        <w:t>location</w:t>
      </w:r>
      <w:r>
        <w:rPr>
          <w:spacing w:val="-10"/>
          <w:sz w:val="24"/>
        </w:rPr>
        <w:t xml:space="preserve"> </w:t>
      </w:r>
      <w:r>
        <w:rPr>
          <w:sz w:val="24"/>
        </w:rPr>
        <w:t>of</w:t>
      </w:r>
      <w:r>
        <w:rPr>
          <w:spacing w:val="-13"/>
          <w:sz w:val="24"/>
        </w:rPr>
        <w:t xml:space="preserve"> </w:t>
      </w:r>
      <w:r>
        <w:rPr>
          <w:sz w:val="24"/>
        </w:rPr>
        <w:t>distribution</w:t>
      </w:r>
      <w:r>
        <w:rPr>
          <w:spacing w:val="-10"/>
          <w:sz w:val="24"/>
        </w:rPr>
        <w:t xml:space="preserve"> </w:t>
      </w:r>
      <w:r>
        <w:rPr>
          <w:sz w:val="24"/>
        </w:rPr>
        <w:t>box.</w:t>
      </w:r>
    </w:p>
    <w:p w:rsidR="00C35D8A" w:rsidRDefault="00C35D8A" w:rsidP="00617A6F">
      <w:pPr>
        <w:pStyle w:val="ListParagraph"/>
        <w:numPr>
          <w:ilvl w:val="1"/>
          <w:numId w:val="198"/>
        </w:numPr>
        <w:tabs>
          <w:tab w:val="left" w:pos="1600"/>
          <w:tab w:val="left" w:pos="1601"/>
        </w:tabs>
        <w:spacing w:before="2"/>
        <w:ind w:hanging="692"/>
        <w:rPr>
          <w:sz w:val="24"/>
        </w:rPr>
      </w:pPr>
      <w:r>
        <w:rPr>
          <w:sz w:val="24"/>
        </w:rPr>
        <w:t>Name</w:t>
      </w:r>
      <w:r>
        <w:rPr>
          <w:spacing w:val="-3"/>
          <w:sz w:val="24"/>
        </w:rPr>
        <w:t xml:space="preserve"> </w:t>
      </w:r>
      <w:r>
        <w:rPr>
          <w:sz w:val="24"/>
        </w:rPr>
        <w:t>Types</w:t>
      </w:r>
      <w:r>
        <w:rPr>
          <w:spacing w:val="-3"/>
          <w:sz w:val="24"/>
        </w:rPr>
        <w:t xml:space="preserve"> </w:t>
      </w:r>
      <w:r>
        <w:rPr>
          <w:sz w:val="24"/>
        </w:rPr>
        <w:t>of</w:t>
      </w:r>
      <w:r>
        <w:rPr>
          <w:spacing w:val="-8"/>
          <w:sz w:val="24"/>
        </w:rPr>
        <w:t xml:space="preserve"> </w:t>
      </w:r>
      <w:r>
        <w:rPr>
          <w:sz w:val="24"/>
        </w:rPr>
        <w:t>D.Bs. w.r.t.</w:t>
      </w:r>
      <w:r>
        <w:rPr>
          <w:spacing w:val="1"/>
          <w:sz w:val="24"/>
        </w:rPr>
        <w:t xml:space="preserve"> </w:t>
      </w:r>
      <w:r>
        <w:rPr>
          <w:sz w:val="24"/>
        </w:rPr>
        <w:t>size,</w:t>
      </w:r>
      <w:r>
        <w:rPr>
          <w:spacing w:val="1"/>
          <w:sz w:val="24"/>
        </w:rPr>
        <w:t xml:space="preserve"> </w:t>
      </w:r>
      <w:r>
        <w:rPr>
          <w:sz w:val="24"/>
        </w:rPr>
        <w:t>current</w:t>
      </w:r>
      <w:r>
        <w:rPr>
          <w:spacing w:val="4"/>
          <w:sz w:val="24"/>
        </w:rPr>
        <w:t xml:space="preserve"> </w:t>
      </w:r>
      <w:r>
        <w:rPr>
          <w:sz w:val="24"/>
        </w:rPr>
        <w:t>rating, voltage,</w:t>
      </w:r>
      <w:r>
        <w:rPr>
          <w:spacing w:val="1"/>
          <w:sz w:val="24"/>
        </w:rPr>
        <w:t xml:space="preserve"> </w:t>
      </w:r>
      <w:r>
        <w:rPr>
          <w:sz w:val="24"/>
        </w:rPr>
        <w:t>No.</w:t>
      </w:r>
      <w:r>
        <w:rPr>
          <w:spacing w:val="1"/>
          <w:sz w:val="24"/>
        </w:rPr>
        <w:t xml:space="preserve"> </w:t>
      </w:r>
      <w:r>
        <w:rPr>
          <w:sz w:val="24"/>
        </w:rPr>
        <w:t>of</w:t>
      </w:r>
      <w:r>
        <w:rPr>
          <w:spacing w:val="-9"/>
          <w:sz w:val="24"/>
        </w:rPr>
        <w:t xml:space="preserve"> </w:t>
      </w:r>
      <w:r>
        <w:rPr>
          <w:sz w:val="24"/>
        </w:rPr>
        <w:t>C.Bs</w:t>
      </w:r>
      <w:r>
        <w:rPr>
          <w:spacing w:val="-3"/>
          <w:sz w:val="24"/>
        </w:rPr>
        <w:t xml:space="preserve"> </w:t>
      </w:r>
      <w:r>
        <w:rPr>
          <w:sz w:val="24"/>
        </w:rPr>
        <w:t>and</w:t>
      </w:r>
      <w:r>
        <w:rPr>
          <w:spacing w:val="-1"/>
          <w:sz w:val="24"/>
        </w:rPr>
        <w:t xml:space="preserve"> </w:t>
      </w:r>
      <w:r>
        <w:rPr>
          <w:sz w:val="24"/>
        </w:rPr>
        <w:t>phases</w:t>
      </w:r>
      <w:r>
        <w:rPr>
          <w:spacing w:val="-3"/>
          <w:sz w:val="24"/>
        </w:rPr>
        <w:t xml:space="preserve"> </w:t>
      </w:r>
      <w:r>
        <w:rPr>
          <w:sz w:val="24"/>
        </w:rPr>
        <w:t>etc.</w:t>
      </w:r>
    </w:p>
    <w:p w:rsidR="00C35D8A" w:rsidRDefault="00C35D8A" w:rsidP="00617A6F">
      <w:pPr>
        <w:pStyle w:val="ListParagraph"/>
        <w:numPr>
          <w:ilvl w:val="1"/>
          <w:numId w:val="198"/>
        </w:numPr>
        <w:tabs>
          <w:tab w:val="left" w:pos="1600"/>
          <w:tab w:val="left" w:pos="1601"/>
        </w:tabs>
        <w:spacing w:before="3"/>
        <w:rPr>
          <w:sz w:val="24"/>
        </w:rPr>
      </w:pPr>
      <w:r>
        <w:rPr>
          <w:color w:val="00AF50"/>
          <w:sz w:val="24"/>
        </w:rPr>
        <w:t>Describe</w:t>
      </w:r>
      <w:r>
        <w:rPr>
          <w:color w:val="00AF50"/>
          <w:spacing w:val="-6"/>
          <w:sz w:val="24"/>
        </w:rPr>
        <w:t xml:space="preserve"> </w:t>
      </w:r>
      <w:r>
        <w:rPr>
          <w:sz w:val="24"/>
        </w:rPr>
        <w:t>parts</w:t>
      </w:r>
      <w:r>
        <w:rPr>
          <w:spacing w:val="-8"/>
          <w:sz w:val="24"/>
        </w:rPr>
        <w:t xml:space="preserve"> </w:t>
      </w:r>
      <w:r>
        <w:rPr>
          <w:sz w:val="24"/>
        </w:rPr>
        <w:t>of</w:t>
      </w:r>
      <w:r>
        <w:rPr>
          <w:spacing w:val="-12"/>
          <w:sz w:val="24"/>
        </w:rPr>
        <w:t xml:space="preserve"> </w:t>
      </w:r>
      <w:r>
        <w:rPr>
          <w:color w:val="00AF50"/>
          <w:sz w:val="24"/>
        </w:rPr>
        <w:t>a</w:t>
      </w:r>
      <w:r>
        <w:rPr>
          <w:color w:val="00AF50"/>
          <w:spacing w:val="-7"/>
          <w:sz w:val="24"/>
        </w:rPr>
        <w:t xml:space="preserve"> </w:t>
      </w:r>
      <w:r>
        <w:rPr>
          <w:color w:val="00AF50"/>
          <w:sz w:val="24"/>
        </w:rPr>
        <w:t>typical</w:t>
      </w:r>
      <w:r>
        <w:rPr>
          <w:color w:val="00AF50"/>
          <w:spacing w:val="-12"/>
          <w:sz w:val="24"/>
        </w:rPr>
        <w:t xml:space="preserve"> </w:t>
      </w:r>
      <w:r>
        <w:rPr>
          <w:sz w:val="24"/>
        </w:rPr>
        <w:t>distribution</w:t>
      </w:r>
      <w:r>
        <w:rPr>
          <w:spacing w:val="-11"/>
          <w:sz w:val="24"/>
        </w:rPr>
        <w:t xml:space="preserve"> </w:t>
      </w:r>
      <w:r>
        <w:rPr>
          <w:sz w:val="24"/>
        </w:rPr>
        <w:t>Box.</w:t>
      </w:r>
    </w:p>
    <w:p w:rsidR="00C35D8A" w:rsidRDefault="00C35D8A" w:rsidP="00617A6F">
      <w:pPr>
        <w:pStyle w:val="ListParagraph"/>
        <w:numPr>
          <w:ilvl w:val="1"/>
          <w:numId w:val="198"/>
        </w:numPr>
        <w:tabs>
          <w:tab w:val="left" w:pos="1600"/>
          <w:tab w:val="left" w:pos="1601"/>
        </w:tabs>
        <w:spacing w:before="2"/>
        <w:rPr>
          <w:sz w:val="24"/>
        </w:rPr>
      </w:pPr>
      <w:r>
        <w:rPr>
          <w:color w:val="00AF50"/>
          <w:spacing w:val="-2"/>
          <w:sz w:val="24"/>
        </w:rPr>
        <w:t>Describe</w:t>
      </w:r>
      <w:r>
        <w:rPr>
          <w:color w:val="00AF50"/>
          <w:spacing w:val="-6"/>
          <w:sz w:val="24"/>
        </w:rPr>
        <w:t xml:space="preserve"> </w:t>
      </w:r>
      <w:r>
        <w:rPr>
          <w:color w:val="00AF50"/>
          <w:spacing w:val="-2"/>
          <w:sz w:val="24"/>
        </w:rPr>
        <w:t>distribution</w:t>
      </w:r>
      <w:r>
        <w:rPr>
          <w:color w:val="00AF50"/>
          <w:spacing w:val="-10"/>
          <w:sz w:val="24"/>
        </w:rPr>
        <w:t xml:space="preserve"> </w:t>
      </w:r>
      <w:r>
        <w:rPr>
          <w:color w:val="00AF50"/>
          <w:spacing w:val="-2"/>
          <w:sz w:val="24"/>
        </w:rPr>
        <w:t>of</w:t>
      </w:r>
      <w:r>
        <w:rPr>
          <w:color w:val="00AF50"/>
          <w:spacing w:val="-12"/>
          <w:sz w:val="24"/>
        </w:rPr>
        <w:t xml:space="preserve"> </w:t>
      </w:r>
      <w:r>
        <w:rPr>
          <w:color w:val="00AF50"/>
          <w:spacing w:val="-2"/>
          <w:sz w:val="24"/>
        </w:rPr>
        <w:t>single</w:t>
      </w:r>
      <w:r>
        <w:rPr>
          <w:color w:val="00AF50"/>
          <w:spacing w:val="-5"/>
          <w:sz w:val="24"/>
        </w:rPr>
        <w:t xml:space="preserve"> </w:t>
      </w:r>
      <w:r>
        <w:rPr>
          <w:color w:val="00AF50"/>
          <w:spacing w:val="-2"/>
          <w:sz w:val="24"/>
        </w:rPr>
        <w:t>phase</w:t>
      </w:r>
      <w:r>
        <w:rPr>
          <w:color w:val="00AF50"/>
          <w:spacing w:val="-6"/>
          <w:sz w:val="24"/>
        </w:rPr>
        <w:t xml:space="preserve"> </w:t>
      </w:r>
      <w:r>
        <w:rPr>
          <w:color w:val="00AF50"/>
          <w:spacing w:val="-1"/>
          <w:sz w:val="24"/>
        </w:rPr>
        <w:t>supply</w:t>
      </w:r>
      <w:r>
        <w:rPr>
          <w:color w:val="00AF50"/>
          <w:spacing w:val="-14"/>
          <w:sz w:val="24"/>
        </w:rPr>
        <w:t xml:space="preserve"> </w:t>
      </w:r>
      <w:r>
        <w:rPr>
          <w:color w:val="00AF50"/>
          <w:spacing w:val="-1"/>
          <w:sz w:val="24"/>
        </w:rPr>
        <w:t>in</w:t>
      </w:r>
      <w:r>
        <w:rPr>
          <w:color w:val="00AF50"/>
          <w:spacing w:val="-9"/>
          <w:sz w:val="24"/>
        </w:rPr>
        <w:t xml:space="preserve"> </w:t>
      </w:r>
      <w:r>
        <w:rPr>
          <w:color w:val="00AF50"/>
          <w:spacing w:val="-1"/>
          <w:sz w:val="24"/>
        </w:rPr>
        <w:t>small</w:t>
      </w:r>
      <w:r>
        <w:rPr>
          <w:color w:val="00AF50"/>
          <w:spacing w:val="-13"/>
          <w:sz w:val="24"/>
        </w:rPr>
        <w:t xml:space="preserve"> </w:t>
      </w:r>
      <w:r>
        <w:rPr>
          <w:color w:val="00AF50"/>
          <w:spacing w:val="-1"/>
          <w:sz w:val="24"/>
        </w:rPr>
        <w:t>and</w:t>
      </w:r>
      <w:r>
        <w:rPr>
          <w:color w:val="00AF50"/>
          <w:spacing w:val="-5"/>
          <w:sz w:val="24"/>
        </w:rPr>
        <w:t xml:space="preserve"> </w:t>
      </w:r>
      <w:r>
        <w:rPr>
          <w:color w:val="00AF50"/>
          <w:spacing w:val="-1"/>
          <w:sz w:val="24"/>
        </w:rPr>
        <w:t>multi</w:t>
      </w:r>
      <w:r>
        <w:rPr>
          <w:color w:val="00AF50"/>
          <w:spacing w:val="-13"/>
          <w:sz w:val="24"/>
        </w:rPr>
        <w:t xml:space="preserve"> </w:t>
      </w:r>
      <w:proofErr w:type="spellStart"/>
      <w:r>
        <w:rPr>
          <w:color w:val="00AF50"/>
          <w:spacing w:val="-1"/>
          <w:sz w:val="24"/>
        </w:rPr>
        <w:t>storey</w:t>
      </w:r>
      <w:proofErr w:type="spellEnd"/>
      <w:r>
        <w:rPr>
          <w:color w:val="00AF50"/>
          <w:spacing w:val="-14"/>
          <w:sz w:val="24"/>
        </w:rPr>
        <w:t xml:space="preserve"> </w:t>
      </w:r>
      <w:r>
        <w:rPr>
          <w:color w:val="00AF50"/>
          <w:spacing w:val="-1"/>
          <w:sz w:val="24"/>
        </w:rPr>
        <w:t>buildings.</w:t>
      </w:r>
    </w:p>
    <w:p w:rsidR="00C35D8A" w:rsidRDefault="00C35D8A" w:rsidP="00C35D8A">
      <w:pPr>
        <w:pStyle w:val="BodyText"/>
        <w:ind w:left="0" w:firstLine="0"/>
        <w:rPr>
          <w:sz w:val="26"/>
        </w:rPr>
      </w:pPr>
    </w:p>
    <w:p w:rsidR="00C35D8A" w:rsidRDefault="00C35D8A" w:rsidP="00C35D8A">
      <w:pPr>
        <w:pStyle w:val="BodyText"/>
        <w:spacing w:before="1"/>
        <w:ind w:left="0" w:firstLine="0"/>
        <w:rPr>
          <w:sz w:val="23"/>
        </w:rPr>
      </w:pPr>
    </w:p>
    <w:p w:rsidR="00C35D8A" w:rsidRDefault="00C35D8A" w:rsidP="00617A6F">
      <w:pPr>
        <w:pStyle w:val="Heading2"/>
        <w:numPr>
          <w:ilvl w:val="0"/>
          <w:numId w:val="198"/>
        </w:numPr>
        <w:tabs>
          <w:tab w:val="left" w:pos="880"/>
          <w:tab w:val="left" w:pos="881"/>
          <w:tab w:val="left" w:pos="2761"/>
          <w:tab w:val="left" w:pos="3486"/>
          <w:tab w:val="left" w:pos="4657"/>
          <w:tab w:val="left" w:pos="5616"/>
          <w:tab w:val="left" w:pos="6033"/>
          <w:tab w:val="left" w:pos="6858"/>
          <w:tab w:val="left" w:pos="8696"/>
        </w:tabs>
        <w:spacing w:line="242" w:lineRule="auto"/>
        <w:ind w:right="429"/>
        <w:rPr>
          <w:b w:val="0"/>
        </w:rPr>
      </w:pPr>
      <w:r>
        <w:t>UNDERSTAND</w:t>
      </w:r>
      <w:r>
        <w:tab/>
        <w:t>THE</w:t>
      </w:r>
      <w:r>
        <w:tab/>
        <w:t>WIRING</w:t>
      </w:r>
      <w:r>
        <w:tab/>
        <w:t>TESTS</w:t>
      </w:r>
      <w:r>
        <w:tab/>
        <w:t>&amp;</w:t>
      </w:r>
      <w:r>
        <w:tab/>
        <w:t>TEST</w:t>
      </w:r>
      <w:r>
        <w:tab/>
        <w:t>INSTRUMENT</w:t>
      </w:r>
      <w:r>
        <w:tab/>
      </w:r>
      <w:r>
        <w:rPr>
          <w:spacing w:val="-2"/>
        </w:rPr>
        <w:t>(CONTINUITY</w:t>
      </w:r>
      <w:r>
        <w:rPr>
          <w:spacing w:val="-57"/>
        </w:rPr>
        <w:t xml:space="preserve"> </w:t>
      </w:r>
      <w:r>
        <w:t>TESTERS,</w:t>
      </w:r>
      <w:r>
        <w:rPr>
          <w:spacing w:val="3"/>
        </w:rPr>
        <w:t xml:space="preserve"> </w:t>
      </w:r>
      <w:r>
        <w:t>TEST LAMP,</w:t>
      </w:r>
      <w:r>
        <w:rPr>
          <w:spacing w:val="4"/>
        </w:rPr>
        <w:t xml:space="preserve"> </w:t>
      </w:r>
      <w:r>
        <w:t>and</w:t>
      </w:r>
      <w:r>
        <w:rPr>
          <w:spacing w:val="7"/>
        </w:rPr>
        <w:t xml:space="preserve"> </w:t>
      </w:r>
      <w:r>
        <w:t>MEGGER)</w:t>
      </w:r>
      <w:r>
        <w:rPr>
          <w:b w:val="0"/>
        </w:rPr>
        <w:t>.</w:t>
      </w:r>
    </w:p>
    <w:p w:rsidR="00C35D8A" w:rsidRDefault="00C35D8A" w:rsidP="00617A6F">
      <w:pPr>
        <w:pStyle w:val="ListParagraph"/>
        <w:numPr>
          <w:ilvl w:val="1"/>
          <w:numId w:val="198"/>
        </w:numPr>
        <w:tabs>
          <w:tab w:val="left" w:pos="1600"/>
          <w:tab w:val="left" w:pos="1601"/>
        </w:tabs>
        <w:spacing w:before="0" w:line="275" w:lineRule="exact"/>
        <w:rPr>
          <w:sz w:val="24"/>
        </w:rPr>
      </w:pPr>
      <w:r>
        <w:rPr>
          <w:sz w:val="24"/>
        </w:rPr>
        <w:t>Name</w:t>
      </w:r>
      <w:r>
        <w:rPr>
          <w:spacing w:val="-14"/>
          <w:sz w:val="24"/>
        </w:rPr>
        <w:t xml:space="preserve"> </w:t>
      </w:r>
      <w:r>
        <w:rPr>
          <w:sz w:val="24"/>
        </w:rPr>
        <w:t>different</w:t>
      </w:r>
      <w:r>
        <w:rPr>
          <w:spacing w:val="-9"/>
          <w:sz w:val="24"/>
        </w:rPr>
        <w:t xml:space="preserve"> </w:t>
      </w:r>
      <w:r>
        <w:rPr>
          <w:sz w:val="24"/>
        </w:rPr>
        <w:t>wiring</w:t>
      </w:r>
      <w:r>
        <w:rPr>
          <w:spacing w:val="-13"/>
          <w:sz w:val="24"/>
        </w:rPr>
        <w:t xml:space="preserve"> </w:t>
      </w:r>
      <w:r>
        <w:rPr>
          <w:sz w:val="24"/>
        </w:rPr>
        <w:t>tests.</w:t>
      </w:r>
    </w:p>
    <w:p w:rsidR="00C35D8A" w:rsidRDefault="00C35D8A" w:rsidP="00617A6F">
      <w:pPr>
        <w:pStyle w:val="ListParagraph"/>
        <w:numPr>
          <w:ilvl w:val="1"/>
          <w:numId w:val="198"/>
        </w:numPr>
        <w:tabs>
          <w:tab w:val="left" w:pos="1600"/>
          <w:tab w:val="left" w:pos="1601"/>
        </w:tabs>
        <w:spacing w:before="3"/>
        <w:rPr>
          <w:sz w:val="24"/>
        </w:rPr>
      </w:pPr>
      <w:r>
        <w:rPr>
          <w:sz w:val="24"/>
        </w:rPr>
        <w:t>Explain</w:t>
      </w:r>
      <w:r>
        <w:rPr>
          <w:spacing w:val="-7"/>
          <w:sz w:val="24"/>
        </w:rPr>
        <w:t xml:space="preserve"> </w:t>
      </w:r>
      <w:r>
        <w:rPr>
          <w:sz w:val="24"/>
        </w:rPr>
        <w:t>the</w:t>
      </w:r>
      <w:r>
        <w:rPr>
          <w:spacing w:val="-4"/>
          <w:sz w:val="24"/>
        </w:rPr>
        <w:t xml:space="preserve"> </w:t>
      </w:r>
      <w:r>
        <w:rPr>
          <w:sz w:val="24"/>
        </w:rPr>
        <w:t>procedure</w:t>
      </w:r>
      <w:r>
        <w:rPr>
          <w:spacing w:val="-3"/>
          <w:sz w:val="24"/>
        </w:rPr>
        <w:t xml:space="preserve"> </w:t>
      </w:r>
      <w:r>
        <w:rPr>
          <w:sz w:val="24"/>
        </w:rPr>
        <w:t>of</w:t>
      </w:r>
      <w:r>
        <w:rPr>
          <w:spacing w:val="-9"/>
          <w:sz w:val="24"/>
        </w:rPr>
        <w:t xml:space="preserve"> </w:t>
      </w:r>
      <w:r>
        <w:rPr>
          <w:sz w:val="24"/>
        </w:rPr>
        <w:t>each</w:t>
      </w:r>
      <w:r>
        <w:rPr>
          <w:spacing w:val="-7"/>
          <w:sz w:val="24"/>
        </w:rPr>
        <w:t xml:space="preserve"> </w:t>
      </w:r>
      <w:r>
        <w:rPr>
          <w:sz w:val="24"/>
        </w:rPr>
        <w:t>test</w:t>
      </w:r>
      <w:r>
        <w:rPr>
          <w:spacing w:val="2"/>
          <w:sz w:val="24"/>
        </w:rPr>
        <w:t xml:space="preserve"> </w:t>
      </w:r>
      <w:r>
        <w:rPr>
          <w:sz w:val="24"/>
        </w:rPr>
        <w:t>and</w:t>
      </w:r>
      <w:r>
        <w:rPr>
          <w:spacing w:val="-2"/>
          <w:sz w:val="24"/>
        </w:rPr>
        <w:t xml:space="preserve"> </w:t>
      </w:r>
      <w:r>
        <w:rPr>
          <w:sz w:val="24"/>
        </w:rPr>
        <w:t>its</w:t>
      </w:r>
      <w:r>
        <w:rPr>
          <w:spacing w:val="-4"/>
          <w:sz w:val="24"/>
        </w:rPr>
        <w:t xml:space="preserve"> </w:t>
      </w:r>
      <w:r>
        <w:rPr>
          <w:sz w:val="24"/>
        </w:rPr>
        <w:t>result.</w:t>
      </w:r>
    </w:p>
    <w:p w:rsidR="00C35D8A" w:rsidRDefault="00C35D8A" w:rsidP="00C35D8A">
      <w:pPr>
        <w:pStyle w:val="BodyText"/>
        <w:spacing w:before="2"/>
        <w:ind w:left="0" w:firstLine="0"/>
      </w:pPr>
    </w:p>
    <w:p w:rsidR="00C35D8A" w:rsidRDefault="00C35D8A" w:rsidP="00C35D8A">
      <w:pPr>
        <w:ind w:left="160"/>
        <w:rPr>
          <w:b/>
          <w:sz w:val="30"/>
        </w:rPr>
      </w:pPr>
      <w:r>
        <w:rPr>
          <w:b/>
          <w:sz w:val="30"/>
        </w:rPr>
        <w:t>INDUSTRIAL</w:t>
      </w:r>
      <w:r>
        <w:rPr>
          <w:b/>
          <w:spacing w:val="6"/>
          <w:sz w:val="30"/>
        </w:rPr>
        <w:t xml:space="preserve"> </w:t>
      </w:r>
      <w:r>
        <w:rPr>
          <w:b/>
          <w:sz w:val="30"/>
        </w:rPr>
        <w:t>&amp;</w:t>
      </w:r>
      <w:r>
        <w:rPr>
          <w:b/>
          <w:spacing w:val="5"/>
          <w:sz w:val="30"/>
        </w:rPr>
        <w:t xml:space="preserve"> </w:t>
      </w:r>
      <w:r>
        <w:rPr>
          <w:b/>
          <w:sz w:val="30"/>
        </w:rPr>
        <w:t>COMMERCIAL</w:t>
      </w:r>
      <w:r>
        <w:rPr>
          <w:b/>
          <w:spacing w:val="6"/>
          <w:sz w:val="30"/>
        </w:rPr>
        <w:t xml:space="preserve"> </w:t>
      </w:r>
      <w:r>
        <w:rPr>
          <w:b/>
          <w:sz w:val="30"/>
        </w:rPr>
        <w:t>WIRING</w:t>
      </w:r>
    </w:p>
    <w:p w:rsidR="00C35D8A" w:rsidRDefault="00C35D8A" w:rsidP="00617A6F">
      <w:pPr>
        <w:pStyle w:val="Heading2"/>
        <w:numPr>
          <w:ilvl w:val="0"/>
          <w:numId w:val="197"/>
        </w:numPr>
        <w:tabs>
          <w:tab w:val="left" w:pos="880"/>
          <w:tab w:val="left" w:pos="881"/>
        </w:tabs>
        <w:spacing w:before="282" w:line="242" w:lineRule="auto"/>
        <w:ind w:right="431"/>
      </w:pPr>
      <w:r>
        <w:t>UNDERSTAND</w:t>
      </w:r>
      <w:r>
        <w:rPr>
          <w:spacing w:val="57"/>
        </w:rPr>
        <w:t xml:space="preserve"> </w:t>
      </w:r>
      <w:r>
        <w:t>POWER</w:t>
      </w:r>
      <w:r>
        <w:rPr>
          <w:spacing w:val="52"/>
        </w:rPr>
        <w:t xml:space="preserve"> </w:t>
      </w:r>
      <w:r>
        <w:t>WIRING</w:t>
      </w:r>
      <w:r>
        <w:rPr>
          <w:spacing w:val="53"/>
        </w:rPr>
        <w:t xml:space="preserve"> </w:t>
      </w:r>
      <w:r>
        <w:t>SYSTEMS</w:t>
      </w:r>
      <w:r>
        <w:rPr>
          <w:spacing w:val="54"/>
        </w:rPr>
        <w:t xml:space="preserve"> </w:t>
      </w:r>
      <w:r>
        <w:t>(STEEL</w:t>
      </w:r>
      <w:r>
        <w:rPr>
          <w:spacing w:val="51"/>
        </w:rPr>
        <w:t xml:space="preserve"> </w:t>
      </w:r>
      <w:r>
        <w:t>CONDUIT,</w:t>
      </w:r>
      <w:r>
        <w:rPr>
          <w:spacing w:val="55"/>
        </w:rPr>
        <w:t xml:space="preserve"> </w:t>
      </w:r>
      <w:r>
        <w:t>TRUNKING</w:t>
      </w:r>
      <w:r>
        <w:rPr>
          <w:spacing w:val="53"/>
        </w:rPr>
        <w:t xml:space="preserve"> </w:t>
      </w:r>
      <w:r>
        <w:t>&amp;</w:t>
      </w:r>
      <w:r>
        <w:rPr>
          <w:spacing w:val="-57"/>
        </w:rPr>
        <w:t xml:space="preserve"> </w:t>
      </w:r>
      <w:r>
        <w:t>DUCTING,</w:t>
      </w:r>
      <w:r>
        <w:rPr>
          <w:spacing w:val="2"/>
        </w:rPr>
        <w:t xml:space="preserve"> </w:t>
      </w:r>
      <w:r>
        <w:t>CATENARY,</w:t>
      </w:r>
      <w:r>
        <w:rPr>
          <w:spacing w:val="3"/>
        </w:rPr>
        <w:t xml:space="preserve"> </w:t>
      </w:r>
      <w:r>
        <w:t>OVERHEAD</w:t>
      </w:r>
      <w:r>
        <w:rPr>
          <w:spacing w:val="-1"/>
        </w:rPr>
        <w:t xml:space="preserve"> </w:t>
      </w:r>
      <w:r>
        <w:t>BUSBAR,</w:t>
      </w:r>
      <w:r>
        <w:rPr>
          <w:spacing w:val="3"/>
        </w:rPr>
        <w:t xml:space="preserve"> </w:t>
      </w:r>
      <w:r>
        <w:t>TOUGH</w:t>
      </w:r>
      <w:r>
        <w:rPr>
          <w:spacing w:val="1"/>
        </w:rPr>
        <w:t xml:space="preserve"> </w:t>
      </w:r>
      <w:r>
        <w:t>SHEATHED</w:t>
      </w:r>
      <w:r>
        <w:rPr>
          <w:spacing w:val="-1"/>
        </w:rPr>
        <w:t xml:space="preserve"> </w:t>
      </w:r>
      <w:r>
        <w:t>SYSTEM).</w:t>
      </w:r>
    </w:p>
    <w:p w:rsidR="00C35D8A" w:rsidRDefault="00C35D8A" w:rsidP="00617A6F">
      <w:pPr>
        <w:pStyle w:val="ListParagraph"/>
        <w:numPr>
          <w:ilvl w:val="1"/>
          <w:numId w:val="197"/>
        </w:numPr>
        <w:tabs>
          <w:tab w:val="left" w:pos="1600"/>
          <w:tab w:val="left" w:pos="1601"/>
        </w:tabs>
        <w:spacing w:before="0" w:line="271" w:lineRule="exact"/>
        <w:rPr>
          <w:sz w:val="24"/>
        </w:rPr>
      </w:pPr>
      <w:r>
        <w:rPr>
          <w:sz w:val="24"/>
        </w:rPr>
        <w:t>Describe</w:t>
      </w:r>
      <w:r>
        <w:rPr>
          <w:spacing w:val="-8"/>
          <w:sz w:val="24"/>
        </w:rPr>
        <w:t xml:space="preserve"> </w:t>
      </w:r>
      <w:r>
        <w:rPr>
          <w:sz w:val="24"/>
        </w:rPr>
        <w:t>procedure</w:t>
      </w:r>
      <w:r>
        <w:rPr>
          <w:spacing w:val="-8"/>
          <w:sz w:val="24"/>
        </w:rPr>
        <w:t xml:space="preserve"> </w:t>
      </w:r>
      <w:r>
        <w:rPr>
          <w:sz w:val="24"/>
        </w:rPr>
        <w:t>of</w:t>
      </w:r>
      <w:r>
        <w:rPr>
          <w:spacing w:val="-13"/>
          <w:sz w:val="24"/>
        </w:rPr>
        <w:t xml:space="preserve"> </w:t>
      </w:r>
      <w:r>
        <w:rPr>
          <w:sz w:val="24"/>
        </w:rPr>
        <w:t>each</w:t>
      </w:r>
      <w:r>
        <w:rPr>
          <w:spacing w:val="-9"/>
          <w:sz w:val="24"/>
        </w:rPr>
        <w:t xml:space="preserve"> </w:t>
      </w:r>
      <w:r>
        <w:rPr>
          <w:color w:val="00AF50"/>
          <w:sz w:val="24"/>
        </w:rPr>
        <w:t>power</w:t>
      </w:r>
      <w:r>
        <w:rPr>
          <w:color w:val="00AF50"/>
          <w:spacing w:val="-5"/>
          <w:sz w:val="24"/>
        </w:rPr>
        <w:t xml:space="preserve"> </w:t>
      </w:r>
      <w:r>
        <w:rPr>
          <w:sz w:val="24"/>
        </w:rPr>
        <w:t>wiring</w:t>
      </w:r>
      <w:r>
        <w:rPr>
          <w:spacing w:val="-7"/>
          <w:sz w:val="24"/>
        </w:rPr>
        <w:t xml:space="preserve"> </w:t>
      </w:r>
      <w:r>
        <w:rPr>
          <w:sz w:val="24"/>
        </w:rPr>
        <w:t>system</w:t>
      </w:r>
      <w:r>
        <w:rPr>
          <w:spacing w:val="-14"/>
          <w:sz w:val="24"/>
        </w:rPr>
        <w:t xml:space="preserve"> </w:t>
      </w:r>
      <w:r>
        <w:rPr>
          <w:color w:val="00AF50"/>
          <w:sz w:val="24"/>
        </w:rPr>
        <w:t>mentioned</w:t>
      </w:r>
      <w:r>
        <w:rPr>
          <w:color w:val="00AF50"/>
          <w:spacing w:val="-6"/>
          <w:sz w:val="24"/>
        </w:rPr>
        <w:t xml:space="preserve"> </w:t>
      </w:r>
      <w:r>
        <w:rPr>
          <w:color w:val="00AF50"/>
          <w:sz w:val="24"/>
        </w:rPr>
        <w:t>above</w:t>
      </w:r>
      <w:r>
        <w:rPr>
          <w:sz w:val="24"/>
        </w:rPr>
        <w:t>.</w:t>
      </w:r>
    </w:p>
    <w:p w:rsidR="00C35D8A" w:rsidRDefault="00C35D8A" w:rsidP="00617A6F">
      <w:pPr>
        <w:pStyle w:val="ListParagraph"/>
        <w:numPr>
          <w:ilvl w:val="1"/>
          <w:numId w:val="197"/>
        </w:numPr>
        <w:tabs>
          <w:tab w:val="left" w:pos="1600"/>
          <w:tab w:val="left" w:pos="1601"/>
        </w:tabs>
        <w:spacing w:before="3"/>
        <w:rPr>
          <w:sz w:val="24"/>
        </w:rPr>
      </w:pPr>
      <w:r>
        <w:rPr>
          <w:spacing w:val="-1"/>
          <w:sz w:val="24"/>
        </w:rPr>
        <w:t>Identify</w:t>
      </w:r>
      <w:r>
        <w:rPr>
          <w:spacing w:val="-14"/>
          <w:sz w:val="24"/>
        </w:rPr>
        <w:t xml:space="preserve"> </w:t>
      </w:r>
      <w:r>
        <w:rPr>
          <w:spacing w:val="-1"/>
          <w:sz w:val="24"/>
        </w:rPr>
        <w:t>the</w:t>
      </w:r>
      <w:r>
        <w:rPr>
          <w:spacing w:val="-6"/>
          <w:sz w:val="24"/>
        </w:rPr>
        <w:t xml:space="preserve"> </w:t>
      </w:r>
      <w:r>
        <w:rPr>
          <w:spacing w:val="-1"/>
          <w:sz w:val="24"/>
        </w:rPr>
        <w:t>material</w:t>
      </w:r>
      <w:r>
        <w:rPr>
          <w:spacing w:val="-13"/>
          <w:sz w:val="24"/>
        </w:rPr>
        <w:t xml:space="preserve"> </w:t>
      </w:r>
      <w:r>
        <w:rPr>
          <w:spacing w:val="-1"/>
          <w:sz w:val="24"/>
        </w:rPr>
        <w:t>used</w:t>
      </w:r>
      <w:r>
        <w:rPr>
          <w:spacing w:val="-5"/>
          <w:sz w:val="24"/>
        </w:rPr>
        <w:t xml:space="preserve"> </w:t>
      </w:r>
      <w:r>
        <w:rPr>
          <w:spacing w:val="-1"/>
          <w:sz w:val="24"/>
        </w:rPr>
        <w:t>in</w:t>
      </w:r>
      <w:r>
        <w:rPr>
          <w:spacing w:val="-10"/>
          <w:sz w:val="24"/>
        </w:rPr>
        <w:t xml:space="preserve"> </w:t>
      </w:r>
      <w:r>
        <w:rPr>
          <w:spacing w:val="-1"/>
          <w:sz w:val="24"/>
        </w:rPr>
        <w:t>each</w:t>
      </w:r>
      <w:r>
        <w:rPr>
          <w:spacing w:val="-9"/>
          <w:sz w:val="24"/>
        </w:rPr>
        <w:t xml:space="preserve"> </w:t>
      </w:r>
      <w:r>
        <w:rPr>
          <w:spacing w:val="-1"/>
          <w:sz w:val="24"/>
        </w:rPr>
        <w:t xml:space="preserve">wiring </w:t>
      </w:r>
      <w:r>
        <w:rPr>
          <w:color w:val="00AF50"/>
          <w:spacing w:val="-1"/>
          <w:sz w:val="24"/>
        </w:rPr>
        <w:t>system</w:t>
      </w:r>
      <w:r>
        <w:rPr>
          <w:spacing w:val="-1"/>
          <w:sz w:val="24"/>
        </w:rPr>
        <w:t>.</w:t>
      </w:r>
    </w:p>
    <w:p w:rsidR="00C35D8A" w:rsidRDefault="00C35D8A" w:rsidP="00617A6F">
      <w:pPr>
        <w:pStyle w:val="ListParagraph"/>
        <w:numPr>
          <w:ilvl w:val="1"/>
          <w:numId w:val="197"/>
        </w:numPr>
        <w:tabs>
          <w:tab w:val="left" w:pos="1600"/>
          <w:tab w:val="left" w:pos="1601"/>
        </w:tabs>
        <w:spacing w:before="2"/>
        <w:rPr>
          <w:sz w:val="24"/>
        </w:rPr>
      </w:pPr>
      <w:r>
        <w:rPr>
          <w:color w:val="00AF50"/>
          <w:spacing w:val="-1"/>
          <w:sz w:val="24"/>
        </w:rPr>
        <w:t>Enlist</w:t>
      </w:r>
      <w:r>
        <w:rPr>
          <w:color w:val="00AF50"/>
          <w:spacing w:val="-2"/>
          <w:sz w:val="24"/>
        </w:rPr>
        <w:t xml:space="preserve"> </w:t>
      </w:r>
      <w:r>
        <w:rPr>
          <w:spacing w:val="-1"/>
          <w:sz w:val="24"/>
        </w:rPr>
        <w:t>uses</w:t>
      </w:r>
      <w:r>
        <w:rPr>
          <w:spacing w:val="-9"/>
          <w:sz w:val="24"/>
        </w:rPr>
        <w:t xml:space="preserve"> </w:t>
      </w:r>
      <w:r>
        <w:rPr>
          <w:spacing w:val="-1"/>
          <w:sz w:val="24"/>
        </w:rPr>
        <w:t>of</w:t>
      </w:r>
      <w:r>
        <w:rPr>
          <w:spacing w:val="-13"/>
          <w:sz w:val="24"/>
        </w:rPr>
        <w:t xml:space="preserve"> </w:t>
      </w:r>
      <w:r>
        <w:rPr>
          <w:spacing w:val="-1"/>
          <w:sz w:val="24"/>
        </w:rPr>
        <w:t>each</w:t>
      </w:r>
      <w:r>
        <w:rPr>
          <w:spacing w:val="-12"/>
          <w:sz w:val="24"/>
        </w:rPr>
        <w:t xml:space="preserve"> </w:t>
      </w:r>
      <w:r>
        <w:rPr>
          <w:spacing w:val="-1"/>
          <w:sz w:val="24"/>
        </w:rPr>
        <w:t>wiring</w:t>
      </w:r>
      <w:r>
        <w:rPr>
          <w:spacing w:val="-6"/>
          <w:sz w:val="24"/>
        </w:rPr>
        <w:t xml:space="preserve"> </w:t>
      </w:r>
      <w:r>
        <w:rPr>
          <w:sz w:val="24"/>
        </w:rPr>
        <w:t>system.</w:t>
      </w:r>
    </w:p>
    <w:p w:rsidR="00C35D8A" w:rsidRDefault="00C35D8A" w:rsidP="00C35D8A">
      <w:pPr>
        <w:pStyle w:val="BodyText"/>
        <w:ind w:left="0" w:firstLine="0"/>
      </w:pPr>
    </w:p>
    <w:p w:rsidR="00C35D8A" w:rsidRDefault="00C35D8A" w:rsidP="00617A6F">
      <w:pPr>
        <w:pStyle w:val="Heading2"/>
        <w:numPr>
          <w:ilvl w:val="0"/>
          <w:numId w:val="197"/>
        </w:numPr>
        <w:tabs>
          <w:tab w:val="left" w:pos="880"/>
          <w:tab w:val="left" w:pos="881"/>
        </w:tabs>
        <w:spacing w:line="275" w:lineRule="exact"/>
        <w:ind w:hanging="721"/>
      </w:pPr>
      <w:r>
        <w:t>UNDERSTAND</w:t>
      </w:r>
      <w:r>
        <w:rPr>
          <w:spacing w:val="-6"/>
        </w:rPr>
        <w:t xml:space="preserve"> </w:t>
      </w:r>
      <w:r>
        <w:t>MULTISTORY</w:t>
      </w:r>
      <w:r>
        <w:rPr>
          <w:spacing w:val="-5"/>
        </w:rPr>
        <w:t xml:space="preserve"> </w:t>
      </w:r>
      <w:r>
        <w:t>DISTRIBUTION</w:t>
      </w:r>
      <w:r>
        <w:rPr>
          <w:spacing w:val="-5"/>
        </w:rPr>
        <w:t xml:space="preserve"> </w:t>
      </w:r>
      <w:r>
        <w:t>SYSTEM.</w:t>
      </w:r>
    </w:p>
    <w:p w:rsidR="00C35D8A" w:rsidRDefault="00C35D8A" w:rsidP="00617A6F">
      <w:pPr>
        <w:pStyle w:val="ListParagraph"/>
        <w:numPr>
          <w:ilvl w:val="1"/>
          <w:numId w:val="197"/>
        </w:numPr>
        <w:tabs>
          <w:tab w:val="left" w:pos="1600"/>
          <w:tab w:val="left" w:pos="1601"/>
        </w:tabs>
        <w:spacing w:before="0" w:line="242" w:lineRule="auto"/>
        <w:ind w:right="1387" w:hanging="692"/>
        <w:rPr>
          <w:sz w:val="24"/>
        </w:rPr>
      </w:pPr>
      <w:r>
        <w:rPr>
          <w:spacing w:val="-2"/>
          <w:sz w:val="24"/>
        </w:rPr>
        <w:t>Describe</w:t>
      </w:r>
      <w:r>
        <w:rPr>
          <w:spacing w:val="-5"/>
          <w:sz w:val="24"/>
        </w:rPr>
        <w:t xml:space="preserve"> </w:t>
      </w:r>
      <w:r>
        <w:rPr>
          <w:color w:val="00AF50"/>
          <w:spacing w:val="-2"/>
          <w:sz w:val="24"/>
        </w:rPr>
        <w:t>three</w:t>
      </w:r>
      <w:r>
        <w:rPr>
          <w:color w:val="00AF50"/>
          <w:spacing w:val="-6"/>
          <w:sz w:val="24"/>
        </w:rPr>
        <w:t xml:space="preserve"> </w:t>
      </w:r>
      <w:r>
        <w:rPr>
          <w:color w:val="00AF50"/>
          <w:spacing w:val="-1"/>
          <w:sz w:val="24"/>
        </w:rPr>
        <w:t>phase</w:t>
      </w:r>
      <w:r>
        <w:rPr>
          <w:color w:val="00AF50"/>
          <w:spacing w:val="-5"/>
          <w:sz w:val="24"/>
        </w:rPr>
        <w:t xml:space="preserve"> </w:t>
      </w:r>
      <w:r>
        <w:rPr>
          <w:spacing w:val="-1"/>
          <w:sz w:val="24"/>
        </w:rPr>
        <w:t>electrical</w:t>
      </w:r>
      <w:r>
        <w:rPr>
          <w:spacing w:val="-13"/>
          <w:sz w:val="24"/>
        </w:rPr>
        <w:t xml:space="preserve"> </w:t>
      </w:r>
      <w:r>
        <w:rPr>
          <w:spacing w:val="-1"/>
          <w:sz w:val="24"/>
        </w:rPr>
        <w:t>supply</w:t>
      </w:r>
      <w:r>
        <w:rPr>
          <w:spacing w:val="-13"/>
          <w:sz w:val="24"/>
        </w:rPr>
        <w:t xml:space="preserve"> </w:t>
      </w:r>
      <w:r>
        <w:rPr>
          <w:spacing w:val="-1"/>
          <w:sz w:val="24"/>
        </w:rPr>
        <w:t>distribution</w:t>
      </w:r>
      <w:r>
        <w:rPr>
          <w:spacing w:val="-9"/>
          <w:sz w:val="24"/>
        </w:rPr>
        <w:t xml:space="preserve"> </w:t>
      </w:r>
      <w:r>
        <w:rPr>
          <w:spacing w:val="-1"/>
          <w:sz w:val="24"/>
        </w:rPr>
        <w:t>system</w:t>
      </w:r>
      <w:r>
        <w:rPr>
          <w:spacing w:val="-13"/>
          <w:sz w:val="24"/>
        </w:rPr>
        <w:t xml:space="preserve"> </w:t>
      </w:r>
      <w:r>
        <w:rPr>
          <w:spacing w:val="-1"/>
          <w:sz w:val="24"/>
        </w:rPr>
        <w:t>in</w:t>
      </w:r>
      <w:r>
        <w:rPr>
          <w:spacing w:val="-7"/>
          <w:sz w:val="24"/>
        </w:rPr>
        <w:t xml:space="preserve"> </w:t>
      </w:r>
      <w:r>
        <w:rPr>
          <w:color w:val="00AF50"/>
          <w:spacing w:val="-1"/>
          <w:sz w:val="24"/>
        </w:rPr>
        <w:t>large</w:t>
      </w:r>
      <w:r>
        <w:rPr>
          <w:color w:val="00AF50"/>
          <w:spacing w:val="-5"/>
          <w:sz w:val="24"/>
        </w:rPr>
        <w:t xml:space="preserve"> </w:t>
      </w:r>
      <w:r>
        <w:rPr>
          <w:color w:val="00AF50"/>
          <w:spacing w:val="-1"/>
          <w:sz w:val="24"/>
        </w:rPr>
        <w:t>commercial</w:t>
      </w:r>
      <w:r>
        <w:rPr>
          <w:color w:val="00AF50"/>
          <w:spacing w:val="-11"/>
          <w:sz w:val="24"/>
        </w:rPr>
        <w:t xml:space="preserve"> </w:t>
      </w:r>
      <w:r>
        <w:rPr>
          <w:spacing w:val="-1"/>
          <w:sz w:val="24"/>
        </w:rPr>
        <w:t>and</w:t>
      </w:r>
      <w:r>
        <w:rPr>
          <w:spacing w:val="-57"/>
          <w:sz w:val="24"/>
        </w:rPr>
        <w:t xml:space="preserve"> </w:t>
      </w:r>
      <w:r>
        <w:rPr>
          <w:sz w:val="24"/>
        </w:rPr>
        <w:t>multistory</w:t>
      </w:r>
      <w:r>
        <w:rPr>
          <w:spacing w:val="-9"/>
          <w:sz w:val="24"/>
        </w:rPr>
        <w:t xml:space="preserve"> </w:t>
      </w:r>
      <w:r>
        <w:rPr>
          <w:sz w:val="24"/>
        </w:rPr>
        <w:t>buildings.</w:t>
      </w:r>
    </w:p>
    <w:p w:rsidR="00C35D8A" w:rsidRDefault="00C35D8A" w:rsidP="00617A6F">
      <w:pPr>
        <w:pStyle w:val="ListParagraph"/>
        <w:numPr>
          <w:ilvl w:val="1"/>
          <w:numId w:val="197"/>
        </w:numPr>
        <w:tabs>
          <w:tab w:val="left" w:pos="1600"/>
          <w:tab w:val="left" w:pos="1601"/>
        </w:tabs>
        <w:spacing w:before="0" w:line="276" w:lineRule="exact"/>
        <w:rPr>
          <w:sz w:val="24"/>
        </w:rPr>
      </w:pPr>
      <w:r>
        <w:rPr>
          <w:spacing w:val="-2"/>
          <w:sz w:val="24"/>
        </w:rPr>
        <w:t>Illustrate</w:t>
      </w:r>
      <w:r>
        <w:rPr>
          <w:spacing w:val="-6"/>
          <w:sz w:val="24"/>
        </w:rPr>
        <w:t xml:space="preserve"> </w:t>
      </w:r>
      <w:r>
        <w:rPr>
          <w:spacing w:val="-2"/>
          <w:sz w:val="24"/>
        </w:rPr>
        <w:t>a</w:t>
      </w:r>
      <w:r>
        <w:rPr>
          <w:spacing w:val="-5"/>
          <w:sz w:val="24"/>
        </w:rPr>
        <w:t xml:space="preserve"> </w:t>
      </w:r>
      <w:r>
        <w:rPr>
          <w:spacing w:val="-2"/>
          <w:sz w:val="24"/>
        </w:rPr>
        <w:t>typical</w:t>
      </w:r>
      <w:r>
        <w:rPr>
          <w:spacing w:val="-13"/>
          <w:sz w:val="24"/>
        </w:rPr>
        <w:t xml:space="preserve"> </w:t>
      </w:r>
      <w:r>
        <w:rPr>
          <w:spacing w:val="-1"/>
          <w:sz w:val="24"/>
        </w:rPr>
        <w:t>distribution</w:t>
      </w:r>
      <w:r>
        <w:rPr>
          <w:spacing w:val="-9"/>
          <w:sz w:val="24"/>
        </w:rPr>
        <w:t xml:space="preserve"> </w:t>
      </w:r>
      <w:r>
        <w:rPr>
          <w:spacing w:val="-1"/>
          <w:sz w:val="24"/>
        </w:rPr>
        <w:t>system</w:t>
      </w:r>
      <w:r>
        <w:rPr>
          <w:spacing w:val="-12"/>
          <w:sz w:val="24"/>
        </w:rPr>
        <w:t xml:space="preserve"> </w:t>
      </w:r>
      <w:r>
        <w:rPr>
          <w:spacing w:val="-1"/>
          <w:sz w:val="24"/>
        </w:rPr>
        <w:t>in</w:t>
      </w:r>
      <w:r>
        <w:rPr>
          <w:spacing w:val="-9"/>
          <w:sz w:val="24"/>
        </w:rPr>
        <w:t xml:space="preserve"> </w:t>
      </w:r>
      <w:r>
        <w:rPr>
          <w:spacing w:val="-1"/>
          <w:sz w:val="24"/>
        </w:rPr>
        <w:t>a</w:t>
      </w:r>
      <w:r>
        <w:rPr>
          <w:spacing w:val="-6"/>
          <w:sz w:val="24"/>
        </w:rPr>
        <w:t xml:space="preserve"> </w:t>
      </w:r>
      <w:r>
        <w:rPr>
          <w:spacing w:val="-1"/>
          <w:sz w:val="24"/>
        </w:rPr>
        <w:t>multistory</w:t>
      </w:r>
      <w:r>
        <w:rPr>
          <w:spacing w:val="-13"/>
          <w:sz w:val="24"/>
        </w:rPr>
        <w:t xml:space="preserve"> </w:t>
      </w:r>
      <w:r>
        <w:rPr>
          <w:spacing w:val="-1"/>
          <w:sz w:val="24"/>
        </w:rPr>
        <w:t>building.</w:t>
      </w:r>
    </w:p>
    <w:p w:rsidR="00C35D8A" w:rsidRDefault="00C35D8A" w:rsidP="00617A6F">
      <w:pPr>
        <w:pStyle w:val="ListParagraph"/>
        <w:numPr>
          <w:ilvl w:val="1"/>
          <w:numId w:val="197"/>
        </w:numPr>
        <w:tabs>
          <w:tab w:val="left" w:pos="1600"/>
          <w:tab w:val="left" w:pos="1601"/>
        </w:tabs>
        <w:spacing w:before="1" w:line="242" w:lineRule="auto"/>
        <w:ind w:right="761"/>
        <w:rPr>
          <w:sz w:val="24"/>
        </w:rPr>
      </w:pPr>
      <w:r>
        <w:rPr>
          <w:spacing w:val="-1"/>
          <w:sz w:val="24"/>
        </w:rPr>
        <w:t>Draw</w:t>
      </w:r>
      <w:r>
        <w:rPr>
          <w:spacing w:val="-7"/>
          <w:sz w:val="24"/>
        </w:rPr>
        <w:t xml:space="preserve"> </w:t>
      </w:r>
      <w:r>
        <w:rPr>
          <w:spacing w:val="-1"/>
          <w:sz w:val="24"/>
        </w:rPr>
        <w:t>block</w:t>
      </w:r>
      <w:r>
        <w:rPr>
          <w:spacing w:val="-6"/>
          <w:sz w:val="24"/>
        </w:rPr>
        <w:t xml:space="preserve"> </w:t>
      </w:r>
      <w:r>
        <w:rPr>
          <w:spacing w:val="-1"/>
          <w:sz w:val="24"/>
        </w:rPr>
        <w:t>diagram</w:t>
      </w:r>
      <w:r>
        <w:rPr>
          <w:spacing w:val="-14"/>
          <w:sz w:val="24"/>
        </w:rPr>
        <w:t xml:space="preserve"> </w:t>
      </w:r>
      <w:r>
        <w:rPr>
          <w:spacing w:val="-1"/>
          <w:sz w:val="24"/>
        </w:rPr>
        <w:t>of</w:t>
      </w:r>
      <w:r>
        <w:rPr>
          <w:spacing w:val="-10"/>
          <w:sz w:val="24"/>
        </w:rPr>
        <w:t xml:space="preserve"> </w:t>
      </w:r>
      <w:r>
        <w:rPr>
          <w:color w:val="00AF50"/>
          <w:spacing w:val="-1"/>
          <w:sz w:val="24"/>
        </w:rPr>
        <w:t>three</w:t>
      </w:r>
      <w:r>
        <w:rPr>
          <w:color w:val="00AF50"/>
          <w:spacing w:val="-7"/>
          <w:sz w:val="24"/>
        </w:rPr>
        <w:t xml:space="preserve"> </w:t>
      </w:r>
      <w:r>
        <w:rPr>
          <w:color w:val="00AF50"/>
          <w:spacing w:val="-1"/>
          <w:sz w:val="24"/>
        </w:rPr>
        <w:t>phase</w:t>
      </w:r>
      <w:r>
        <w:rPr>
          <w:color w:val="00AF50"/>
          <w:spacing w:val="-6"/>
          <w:sz w:val="24"/>
        </w:rPr>
        <w:t xml:space="preserve"> </w:t>
      </w:r>
      <w:r>
        <w:rPr>
          <w:color w:val="00AF50"/>
          <w:spacing w:val="-1"/>
          <w:sz w:val="24"/>
        </w:rPr>
        <w:t>distribution</w:t>
      </w:r>
      <w:r>
        <w:rPr>
          <w:color w:val="00AF50"/>
          <w:spacing w:val="-11"/>
          <w:sz w:val="24"/>
        </w:rPr>
        <w:t xml:space="preserve"> </w:t>
      </w:r>
      <w:r>
        <w:rPr>
          <w:color w:val="00AF50"/>
          <w:spacing w:val="-1"/>
          <w:sz w:val="24"/>
        </w:rPr>
        <w:t>in</w:t>
      </w:r>
      <w:r>
        <w:rPr>
          <w:color w:val="00AF50"/>
          <w:spacing w:val="-10"/>
          <w:sz w:val="24"/>
        </w:rPr>
        <w:t xml:space="preserve"> </w:t>
      </w:r>
      <w:r>
        <w:rPr>
          <w:color w:val="00AF50"/>
          <w:spacing w:val="-1"/>
          <w:sz w:val="24"/>
        </w:rPr>
        <w:t>block</w:t>
      </w:r>
      <w:r>
        <w:rPr>
          <w:color w:val="00AF50"/>
          <w:spacing w:val="-6"/>
          <w:sz w:val="24"/>
        </w:rPr>
        <w:t xml:space="preserve"> </w:t>
      </w:r>
      <w:r>
        <w:rPr>
          <w:color w:val="00AF50"/>
          <w:spacing w:val="-1"/>
          <w:sz w:val="24"/>
        </w:rPr>
        <w:t>of</w:t>
      </w:r>
      <w:r>
        <w:rPr>
          <w:color w:val="00AF50"/>
          <w:spacing w:val="-12"/>
          <w:sz w:val="24"/>
        </w:rPr>
        <w:t xml:space="preserve"> </w:t>
      </w:r>
      <w:r>
        <w:rPr>
          <w:color w:val="00AF50"/>
          <w:spacing w:val="-1"/>
          <w:sz w:val="24"/>
        </w:rPr>
        <w:t>flats,</w:t>
      </w:r>
      <w:r>
        <w:rPr>
          <w:color w:val="00AF50"/>
          <w:spacing w:val="-4"/>
          <w:sz w:val="24"/>
        </w:rPr>
        <w:t xml:space="preserve"> </w:t>
      </w:r>
      <w:r>
        <w:rPr>
          <w:color w:val="00AF50"/>
          <w:spacing w:val="-1"/>
          <w:sz w:val="24"/>
        </w:rPr>
        <w:t>large</w:t>
      </w:r>
      <w:r>
        <w:rPr>
          <w:color w:val="00AF50"/>
          <w:spacing w:val="-7"/>
          <w:sz w:val="24"/>
        </w:rPr>
        <w:t xml:space="preserve"> </w:t>
      </w:r>
      <w:r>
        <w:rPr>
          <w:color w:val="00AF50"/>
          <w:sz w:val="24"/>
        </w:rPr>
        <w:t>industrial</w:t>
      </w:r>
      <w:r>
        <w:rPr>
          <w:color w:val="00AF50"/>
          <w:spacing w:val="-14"/>
          <w:sz w:val="24"/>
        </w:rPr>
        <w:t xml:space="preserve"> </w:t>
      </w:r>
      <w:r>
        <w:rPr>
          <w:color w:val="00AF50"/>
          <w:sz w:val="24"/>
        </w:rPr>
        <w:t>building</w:t>
      </w:r>
      <w:r>
        <w:rPr>
          <w:color w:val="00AF50"/>
          <w:spacing w:val="-57"/>
          <w:sz w:val="24"/>
        </w:rPr>
        <w:t xml:space="preserve"> </w:t>
      </w:r>
      <w:r>
        <w:rPr>
          <w:sz w:val="24"/>
        </w:rPr>
        <w:t>and</w:t>
      </w:r>
      <w:r>
        <w:rPr>
          <w:spacing w:val="1"/>
          <w:sz w:val="24"/>
        </w:rPr>
        <w:t xml:space="preserve"> </w:t>
      </w:r>
      <w:r>
        <w:rPr>
          <w:sz w:val="24"/>
        </w:rPr>
        <w:t>multistory</w:t>
      </w:r>
      <w:r>
        <w:rPr>
          <w:spacing w:val="-9"/>
          <w:sz w:val="24"/>
        </w:rPr>
        <w:t xml:space="preserve"> </w:t>
      </w:r>
      <w:r>
        <w:rPr>
          <w:sz w:val="24"/>
        </w:rPr>
        <w:t>building.</w:t>
      </w:r>
    </w:p>
    <w:p w:rsidR="00C35D8A" w:rsidRDefault="00C35D8A" w:rsidP="00C35D8A">
      <w:pPr>
        <w:pStyle w:val="BodyText"/>
        <w:spacing w:before="7"/>
        <w:ind w:left="0" w:firstLine="0"/>
      </w:pPr>
    </w:p>
    <w:p w:rsidR="00C35D8A" w:rsidRDefault="00C35D8A" w:rsidP="00617A6F">
      <w:pPr>
        <w:pStyle w:val="Heading2"/>
        <w:numPr>
          <w:ilvl w:val="0"/>
          <w:numId w:val="197"/>
        </w:numPr>
        <w:tabs>
          <w:tab w:val="left" w:pos="880"/>
          <w:tab w:val="left" w:pos="881"/>
        </w:tabs>
        <w:spacing w:line="275" w:lineRule="exact"/>
        <w:ind w:hanging="721"/>
      </w:pPr>
      <w:r>
        <w:t>ACQUIRE</w:t>
      </w:r>
      <w:r>
        <w:rPr>
          <w:spacing w:val="-5"/>
        </w:rPr>
        <w:t xml:space="preserve"> </w:t>
      </w:r>
      <w:r>
        <w:t>THE</w:t>
      </w:r>
      <w:r>
        <w:rPr>
          <w:spacing w:val="-5"/>
        </w:rPr>
        <w:t xml:space="preserve"> </w:t>
      </w:r>
      <w:r>
        <w:t>SKILL</w:t>
      </w:r>
      <w:r>
        <w:rPr>
          <w:spacing w:val="-4"/>
        </w:rPr>
        <w:t xml:space="preserve"> </w:t>
      </w:r>
      <w:r>
        <w:t>IN</w:t>
      </w:r>
      <w:r>
        <w:rPr>
          <w:spacing w:val="-4"/>
        </w:rPr>
        <w:t xml:space="preserve"> </w:t>
      </w:r>
      <w:r>
        <w:t>INSTALLING</w:t>
      </w:r>
      <w:r>
        <w:rPr>
          <w:spacing w:val="-3"/>
        </w:rPr>
        <w:t xml:space="preserve"> </w:t>
      </w:r>
      <w:r>
        <w:t>POWER</w:t>
      </w:r>
      <w:r>
        <w:rPr>
          <w:spacing w:val="-3"/>
        </w:rPr>
        <w:t xml:space="preserve"> </w:t>
      </w:r>
      <w:r>
        <w:t>WIRING.</w:t>
      </w:r>
    </w:p>
    <w:p w:rsidR="00C35D8A" w:rsidRDefault="00C35D8A" w:rsidP="00617A6F">
      <w:pPr>
        <w:pStyle w:val="ListParagraph"/>
        <w:numPr>
          <w:ilvl w:val="1"/>
          <w:numId w:val="197"/>
        </w:numPr>
        <w:tabs>
          <w:tab w:val="left" w:pos="1600"/>
          <w:tab w:val="left" w:pos="1601"/>
        </w:tabs>
        <w:spacing w:before="0" w:line="275" w:lineRule="exact"/>
        <w:rPr>
          <w:sz w:val="24"/>
        </w:rPr>
      </w:pPr>
      <w:r>
        <w:rPr>
          <w:color w:val="00AF50"/>
          <w:spacing w:val="-1"/>
          <w:sz w:val="24"/>
        </w:rPr>
        <w:t>Describe</w:t>
      </w:r>
      <w:r>
        <w:rPr>
          <w:color w:val="00AF50"/>
          <w:spacing w:val="-8"/>
          <w:sz w:val="24"/>
        </w:rPr>
        <w:t xml:space="preserve"> </w:t>
      </w:r>
      <w:r>
        <w:rPr>
          <w:color w:val="00AF50"/>
          <w:sz w:val="24"/>
        </w:rPr>
        <w:t>procedure</w:t>
      </w:r>
      <w:r>
        <w:rPr>
          <w:color w:val="00AF50"/>
          <w:spacing w:val="-8"/>
          <w:sz w:val="24"/>
        </w:rPr>
        <w:t xml:space="preserve"> </w:t>
      </w:r>
      <w:r>
        <w:rPr>
          <w:color w:val="00AF50"/>
          <w:sz w:val="24"/>
        </w:rPr>
        <w:t xml:space="preserve">to </w:t>
      </w:r>
      <w:r>
        <w:rPr>
          <w:sz w:val="24"/>
        </w:rPr>
        <w:t>install</w:t>
      </w:r>
      <w:r>
        <w:rPr>
          <w:spacing w:val="-14"/>
          <w:sz w:val="24"/>
        </w:rPr>
        <w:t xml:space="preserve"> </w:t>
      </w:r>
      <w:r>
        <w:rPr>
          <w:sz w:val="24"/>
        </w:rPr>
        <w:t>steel</w:t>
      </w:r>
      <w:r>
        <w:rPr>
          <w:spacing w:val="-15"/>
          <w:sz w:val="24"/>
        </w:rPr>
        <w:t xml:space="preserve"> </w:t>
      </w:r>
      <w:r>
        <w:rPr>
          <w:sz w:val="24"/>
        </w:rPr>
        <w:t>conduit</w:t>
      </w:r>
      <w:r>
        <w:rPr>
          <w:spacing w:val="-2"/>
          <w:sz w:val="24"/>
        </w:rPr>
        <w:t xml:space="preserve"> </w:t>
      </w:r>
      <w:r>
        <w:rPr>
          <w:sz w:val="24"/>
        </w:rPr>
        <w:t>wiring.</w:t>
      </w:r>
    </w:p>
    <w:p w:rsidR="00C35D8A" w:rsidRDefault="00C35D8A" w:rsidP="00C35D8A">
      <w:pPr>
        <w:spacing w:line="275" w:lineRule="exact"/>
        <w:rPr>
          <w:sz w:val="24"/>
        </w:rPr>
        <w:sectPr w:rsidR="00C35D8A">
          <w:pgSz w:w="12240" w:h="15840"/>
          <w:pgMar w:top="1380" w:right="560" w:bottom="280" w:left="920" w:header="720" w:footer="720" w:gutter="0"/>
          <w:cols w:space="720"/>
        </w:sectPr>
      </w:pPr>
    </w:p>
    <w:p w:rsidR="00C35D8A" w:rsidRDefault="00C35D8A" w:rsidP="00617A6F">
      <w:pPr>
        <w:pStyle w:val="ListParagraph"/>
        <w:numPr>
          <w:ilvl w:val="1"/>
          <w:numId w:val="196"/>
        </w:numPr>
        <w:tabs>
          <w:tab w:val="left" w:pos="1600"/>
          <w:tab w:val="left" w:pos="1601"/>
        </w:tabs>
        <w:spacing w:before="77"/>
        <w:rPr>
          <w:sz w:val="24"/>
        </w:rPr>
      </w:pPr>
      <w:r>
        <w:rPr>
          <w:color w:val="00AF50"/>
          <w:sz w:val="24"/>
        </w:rPr>
        <w:lastRenderedPageBreak/>
        <w:t>Describe</w:t>
      </w:r>
      <w:r>
        <w:rPr>
          <w:color w:val="00AF50"/>
          <w:spacing w:val="-3"/>
          <w:sz w:val="24"/>
        </w:rPr>
        <w:t xml:space="preserve"> </w:t>
      </w:r>
      <w:r>
        <w:rPr>
          <w:color w:val="00AF50"/>
          <w:sz w:val="24"/>
        </w:rPr>
        <w:t>procedure</w:t>
      </w:r>
      <w:r>
        <w:rPr>
          <w:color w:val="00AF50"/>
          <w:spacing w:val="-2"/>
          <w:sz w:val="24"/>
        </w:rPr>
        <w:t xml:space="preserve"> </w:t>
      </w:r>
      <w:r>
        <w:rPr>
          <w:color w:val="00AF50"/>
          <w:sz w:val="24"/>
        </w:rPr>
        <w:t>to</w:t>
      </w:r>
      <w:r>
        <w:rPr>
          <w:color w:val="00AF50"/>
          <w:spacing w:val="5"/>
          <w:sz w:val="24"/>
        </w:rPr>
        <w:t xml:space="preserve"> </w:t>
      </w:r>
      <w:r>
        <w:rPr>
          <w:sz w:val="24"/>
        </w:rPr>
        <w:t>install</w:t>
      </w:r>
      <w:r>
        <w:rPr>
          <w:spacing w:val="-10"/>
          <w:sz w:val="24"/>
        </w:rPr>
        <w:t xml:space="preserve"> </w:t>
      </w:r>
      <w:r>
        <w:rPr>
          <w:sz w:val="24"/>
        </w:rPr>
        <w:t>motor with</w:t>
      </w:r>
      <w:r>
        <w:rPr>
          <w:spacing w:val="-6"/>
          <w:sz w:val="24"/>
        </w:rPr>
        <w:t xml:space="preserve"> </w:t>
      </w:r>
      <w:r>
        <w:rPr>
          <w:sz w:val="24"/>
        </w:rPr>
        <w:t>DOL, 3</w:t>
      </w:r>
      <w:r>
        <w:rPr>
          <w:spacing w:val="-2"/>
          <w:sz w:val="24"/>
        </w:rPr>
        <w:t xml:space="preserve"> </w:t>
      </w:r>
      <w:r>
        <w:rPr>
          <w:sz w:val="24"/>
        </w:rPr>
        <w:t>point</w:t>
      </w:r>
      <w:r>
        <w:rPr>
          <w:spacing w:val="4"/>
          <w:sz w:val="24"/>
        </w:rPr>
        <w:t xml:space="preserve"> </w:t>
      </w:r>
      <w:r>
        <w:rPr>
          <w:sz w:val="24"/>
        </w:rPr>
        <w:t>&amp;</w:t>
      </w:r>
      <w:r>
        <w:rPr>
          <w:spacing w:val="-7"/>
          <w:sz w:val="24"/>
        </w:rPr>
        <w:t xml:space="preserve"> </w:t>
      </w:r>
      <w:r>
        <w:rPr>
          <w:sz w:val="24"/>
        </w:rPr>
        <w:t>star-Delta</w:t>
      </w:r>
      <w:r>
        <w:rPr>
          <w:spacing w:val="-2"/>
          <w:sz w:val="24"/>
        </w:rPr>
        <w:t xml:space="preserve"> </w:t>
      </w:r>
      <w:r>
        <w:rPr>
          <w:sz w:val="24"/>
        </w:rPr>
        <w:t>starter.</w:t>
      </w:r>
    </w:p>
    <w:p w:rsidR="00C35D8A" w:rsidRDefault="00C35D8A" w:rsidP="00617A6F">
      <w:pPr>
        <w:pStyle w:val="ListParagraph"/>
        <w:numPr>
          <w:ilvl w:val="1"/>
          <w:numId w:val="196"/>
        </w:numPr>
        <w:tabs>
          <w:tab w:val="left" w:pos="1600"/>
          <w:tab w:val="left" w:pos="1601"/>
        </w:tabs>
        <w:spacing w:before="2"/>
        <w:rPr>
          <w:sz w:val="24"/>
        </w:rPr>
      </w:pPr>
      <w:r>
        <w:rPr>
          <w:color w:val="00AF50"/>
          <w:sz w:val="24"/>
        </w:rPr>
        <w:t>Describe</w:t>
      </w:r>
      <w:r>
        <w:rPr>
          <w:color w:val="00AF50"/>
          <w:spacing w:val="-7"/>
          <w:sz w:val="24"/>
        </w:rPr>
        <w:t xml:space="preserve"> </w:t>
      </w:r>
      <w:r>
        <w:rPr>
          <w:color w:val="00AF50"/>
          <w:sz w:val="24"/>
        </w:rPr>
        <w:t>procedure</w:t>
      </w:r>
      <w:r>
        <w:rPr>
          <w:color w:val="00AF50"/>
          <w:spacing w:val="-7"/>
          <w:sz w:val="24"/>
        </w:rPr>
        <w:t xml:space="preserve"> </w:t>
      </w:r>
      <w:r>
        <w:rPr>
          <w:color w:val="00AF50"/>
          <w:sz w:val="24"/>
        </w:rPr>
        <w:t>to</w:t>
      </w:r>
      <w:r>
        <w:rPr>
          <w:color w:val="00AF50"/>
          <w:spacing w:val="2"/>
          <w:sz w:val="24"/>
        </w:rPr>
        <w:t xml:space="preserve"> </w:t>
      </w:r>
      <w:r>
        <w:rPr>
          <w:sz w:val="24"/>
        </w:rPr>
        <w:t>Dismantle</w:t>
      </w:r>
      <w:r>
        <w:rPr>
          <w:spacing w:val="-7"/>
          <w:sz w:val="24"/>
        </w:rPr>
        <w:t xml:space="preserve"> </w:t>
      </w:r>
      <w:r>
        <w:rPr>
          <w:sz w:val="24"/>
        </w:rPr>
        <w:t>&amp;</w:t>
      </w:r>
      <w:r>
        <w:rPr>
          <w:spacing w:val="-10"/>
          <w:sz w:val="24"/>
        </w:rPr>
        <w:t xml:space="preserve"> </w:t>
      </w:r>
      <w:r>
        <w:rPr>
          <w:sz w:val="24"/>
        </w:rPr>
        <w:t>assemble</w:t>
      </w:r>
      <w:r>
        <w:rPr>
          <w:spacing w:val="-7"/>
          <w:sz w:val="24"/>
        </w:rPr>
        <w:t xml:space="preserve"> </w:t>
      </w:r>
      <w:r>
        <w:rPr>
          <w:sz w:val="24"/>
        </w:rPr>
        <w:t>I-</w:t>
      </w:r>
      <w:proofErr w:type="spellStart"/>
      <w:r>
        <w:rPr>
          <w:sz w:val="24"/>
        </w:rPr>
        <w:t>ph</w:t>
      </w:r>
      <w:proofErr w:type="spellEnd"/>
      <w:r>
        <w:rPr>
          <w:spacing w:val="-10"/>
          <w:sz w:val="24"/>
        </w:rPr>
        <w:t xml:space="preserve"> </w:t>
      </w:r>
      <w:r>
        <w:rPr>
          <w:sz w:val="24"/>
        </w:rPr>
        <w:t>and</w:t>
      </w:r>
      <w:r>
        <w:rPr>
          <w:spacing w:val="-6"/>
          <w:sz w:val="24"/>
        </w:rPr>
        <w:t xml:space="preserve"> </w:t>
      </w:r>
      <w:r>
        <w:rPr>
          <w:sz w:val="24"/>
        </w:rPr>
        <w:t>3-ph</w:t>
      </w:r>
      <w:r>
        <w:rPr>
          <w:spacing w:val="-10"/>
          <w:sz w:val="24"/>
        </w:rPr>
        <w:t xml:space="preserve"> </w:t>
      </w:r>
      <w:r>
        <w:rPr>
          <w:sz w:val="24"/>
        </w:rPr>
        <w:t>motors.</w:t>
      </w:r>
    </w:p>
    <w:p w:rsidR="00C35D8A" w:rsidRDefault="00C35D8A" w:rsidP="00617A6F">
      <w:pPr>
        <w:pStyle w:val="ListParagraph"/>
        <w:numPr>
          <w:ilvl w:val="1"/>
          <w:numId w:val="196"/>
        </w:numPr>
        <w:tabs>
          <w:tab w:val="left" w:pos="1600"/>
          <w:tab w:val="left" w:pos="1601"/>
        </w:tabs>
        <w:spacing w:before="3"/>
        <w:rPr>
          <w:sz w:val="24"/>
        </w:rPr>
      </w:pPr>
      <w:r>
        <w:rPr>
          <w:color w:val="00AF50"/>
          <w:sz w:val="24"/>
        </w:rPr>
        <w:t>Describe</w:t>
      </w:r>
      <w:r>
        <w:rPr>
          <w:color w:val="00AF50"/>
          <w:spacing w:val="-5"/>
          <w:sz w:val="24"/>
        </w:rPr>
        <w:t xml:space="preserve"> </w:t>
      </w:r>
      <w:r>
        <w:rPr>
          <w:color w:val="00AF50"/>
          <w:sz w:val="24"/>
        </w:rPr>
        <w:t>shortly</w:t>
      </w:r>
      <w:r>
        <w:rPr>
          <w:color w:val="00AF50"/>
          <w:spacing w:val="-12"/>
          <w:sz w:val="24"/>
        </w:rPr>
        <w:t xml:space="preserve"> </w:t>
      </w:r>
      <w:r>
        <w:rPr>
          <w:color w:val="00AF50"/>
          <w:sz w:val="24"/>
        </w:rPr>
        <w:t>the</w:t>
      </w:r>
      <w:r>
        <w:rPr>
          <w:color w:val="00AF50"/>
          <w:spacing w:val="-5"/>
          <w:sz w:val="24"/>
        </w:rPr>
        <w:t xml:space="preserve"> </w:t>
      </w:r>
      <w:r>
        <w:rPr>
          <w:color w:val="00AF50"/>
          <w:sz w:val="24"/>
        </w:rPr>
        <w:t>design</w:t>
      </w:r>
      <w:r>
        <w:rPr>
          <w:color w:val="00AF50"/>
          <w:spacing w:val="-7"/>
          <w:sz w:val="24"/>
        </w:rPr>
        <w:t xml:space="preserve"> </w:t>
      </w:r>
      <w:r>
        <w:rPr>
          <w:color w:val="00AF50"/>
          <w:sz w:val="24"/>
        </w:rPr>
        <w:t>of</w:t>
      </w:r>
      <w:r>
        <w:rPr>
          <w:color w:val="00AF50"/>
          <w:spacing w:val="-11"/>
          <w:sz w:val="24"/>
        </w:rPr>
        <w:t xml:space="preserve"> </w:t>
      </w:r>
      <w:r>
        <w:rPr>
          <w:color w:val="00AF50"/>
          <w:sz w:val="24"/>
        </w:rPr>
        <w:t>concrete</w:t>
      </w:r>
      <w:r>
        <w:rPr>
          <w:color w:val="00AF50"/>
          <w:spacing w:val="-4"/>
          <w:sz w:val="24"/>
        </w:rPr>
        <w:t xml:space="preserve"> </w:t>
      </w:r>
      <w:r>
        <w:rPr>
          <w:color w:val="00AF50"/>
          <w:sz w:val="24"/>
        </w:rPr>
        <w:t>foundation</w:t>
      </w:r>
      <w:r>
        <w:rPr>
          <w:color w:val="00AF50"/>
          <w:spacing w:val="-8"/>
          <w:sz w:val="24"/>
        </w:rPr>
        <w:t xml:space="preserve"> </w:t>
      </w:r>
      <w:r>
        <w:rPr>
          <w:color w:val="00AF50"/>
          <w:sz w:val="24"/>
        </w:rPr>
        <w:t>for</w:t>
      </w:r>
      <w:r>
        <w:rPr>
          <w:color w:val="00AF50"/>
          <w:spacing w:val="-3"/>
          <w:sz w:val="24"/>
        </w:rPr>
        <w:t xml:space="preserve"> </w:t>
      </w:r>
      <w:r>
        <w:rPr>
          <w:color w:val="00AF50"/>
          <w:sz w:val="24"/>
        </w:rPr>
        <w:t>motors</w:t>
      </w:r>
    </w:p>
    <w:p w:rsidR="00C35D8A" w:rsidRDefault="00C35D8A" w:rsidP="00617A6F">
      <w:pPr>
        <w:pStyle w:val="ListParagraph"/>
        <w:numPr>
          <w:ilvl w:val="1"/>
          <w:numId w:val="196"/>
        </w:numPr>
        <w:tabs>
          <w:tab w:val="left" w:pos="1600"/>
          <w:tab w:val="left" w:pos="1601"/>
        </w:tabs>
        <w:spacing w:before="3"/>
        <w:rPr>
          <w:color w:val="00AF50"/>
          <w:sz w:val="24"/>
        </w:rPr>
      </w:pPr>
      <w:r>
        <w:rPr>
          <w:color w:val="00AF50"/>
          <w:sz w:val="24"/>
        </w:rPr>
        <w:t>Describe</w:t>
      </w:r>
      <w:r>
        <w:rPr>
          <w:color w:val="00AF50"/>
          <w:spacing w:val="-3"/>
          <w:sz w:val="24"/>
        </w:rPr>
        <w:t xml:space="preserve"> </w:t>
      </w:r>
      <w:r>
        <w:rPr>
          <w:color w:val="00AF50"/>
          <w:sz w:val="24"/>
        </w:rPr>
        <w:t>steps</w:t>
      </w:r>
      <w:r>
        <w:rPr>
          <w:color w:val="00AF50"/>
          <w:spacing w:val="-4"/>
          <w:sz w:val="24"/>
        </w:rPr>
        <w:t xml:space="preserve"> </w:t>
      </w:r>
      <w:r>
        <w:rPr>
          <w:color w:val="00AF50"/>
          <w:sz w:val="24"/>
        </w:rPr>
        <w:t>to</w:t>
      </w:r>
      <w:r>
        <w:rPr>
          <w:color w:val="00AF50"/>
          <w:spacing w:val="2"/>
          <w:sz w:val="24"/>
        </w:rPr>
        <w:t xml:space="preserve"> </w:t>
      </w:r>
      <w:r>
        <w:rPr>
          <w:sz w:val="24"/>
        </w:rPr>
        <w:t>construct</w:t>
      </w:r>
      <w:r>
        <w:rPr>
          <w:spacing w:val="2"/>
          <w:sz w:val="24"/>
        </w:rPr>
        <w:t xml:space="preserve"> </w:t>
      </w:r>
      <w:r>
        <w:rPr>
          <w:sz w:val="24"/>
        </w:rPr>
        <w:t>&amp;</w:t>
      </w:r>
      <w:r>
        <w:rPr>
          <w:spacing w:val="-8"/>
          <w:sz w:val="24"/>
        </w:rPr>
        <w:t xml:space="preserve"> </w:t>
      </w:r>
      <w:r>
        <w:rPr>
          <w:sz w:val="24"/>
        </w:rPr>
        <w:t>level</w:t>
      </w:r>
      <w:r>
        <w:rPr>
          <w:spacing w:val="-9"/>
          <w:sz w:val="24"/>
        </w:rPr>
        <w:t xml:space="preserve"> </w:t>
      </w:r>
      <w:r>
        <w:rPr>
          <w:color w:val="00AF50"/>
          <w:sz w:val="24"/>
        </w:rPr>
        <w:t>concrete</w:t>
      </w:r>
      <w:r>
        <w:rPr>
          <w:color w:val="00AF50"/>
          <w:spacing w:val="-2"/>
          <w:sz w:val="24"/>
        </w:rPr>
        <w:t xml:space="preserve"> </w:t>
      </w:r>
      <w:r>
        <w:rPr>
          <w:sz w:val="24"/>
        </w:rPr>
        <w:t>motor</w:t>
      </w:r>
      <w:r>
        <w:rPr>
          <w:spacing w:val="-2"/>
          <w:sz w:val="24"/>
        </w:rPr>
        <w:t xml:space="preserve"> </w:t>
      </w:r>
      <w:r>
        <w:rPr>
          <w:sz w:val="24"/>
        </w:rPr>
        <w:t>foundation.</w:t>
      </w:r>
    </w:p>
    <w:p w:rsidR="00C35D8A" w:rsidRDefault="00C35D8A" w:rsidP="00C35D8A">
      <w:pPr>
        <w:pStyle w:val="BodyText"/>
        <w:tabs>
          <w:tab w:val="left" w:pos="1600"/>
        </w:tabs>
        <w:spacing w:before="2"/>
        <w:ind w:left="880" w:firstLine="0"/>
      </w:pPr>
      <w:r>
        <w:t>3.6</w:t>
      </w:r>
      <w:r>
        <w:tab/>
        <w:t>Locate</w:t>
      </w:r>
      <w:r>
        <w:rPr>
          <w:spacing w:val="-7"/>
        </w:rPr>
        <w:t xml:space="preserve"> </w:t>
      </w:r>
      <w:r>
        <w:t>&amp;</w:t>
      </w:r>
      <w:r>
        <w:rPr>
          <w:spacing w:val="-11"/>
        </w:rPr>
        <w:t xml:space="preserve"> </w:t>
      </w:r>
      <w:r>
        <w:t>rectify</w:t>
      </w:r>
      <w:r>
        <w:rPr>
          <w:spacing w:val="-15"/>
        </w:rPr>
        <w:t xml:space="preserve"> </w:t>
      </w:r>
      <w:r>
        <w:t>faults</w:t>
      </w:r>
      <w:r>
        <w:rPr>
          <w:spacing w:val="-8"/>
        </w:rPr>
        <w:t xml:space="preserve"> </w:t>
      </w:r>
      <w:r>
        <w:t>in</w:t>
      </w:r>
      <w:r>
        <w:rPr>
          <w:spacing w:val="-10"/>
        </w:rPr>
        <w:t xml:space="preserve"> </w:t>
      </w:r>
      <w:r>
        <w:t>power</w:t>
      </w:r>
      <w:r>
        <w:rPr>
          <w:spacing w:val="-5"/>
        </w:rPr>
        <w:t xml:space="preserve"> </w:t>
      </w:r>
      <w:r>
        <w:t>wiring.</w:t>
      </w:r>
    </w:p>
    <w:p w:rsidR="00C35D8A" w:rsidRDefault="00C35D8A" w:rsidP="00C35D8A">
      <w:pPr>
        <w:pStyle w:val="BodyText"/>
        <w:ind w:left="0" w:firstLine="0"/>
        <w:rPr>
          <w:sz w:val="26"/>
        </w:rPr>
      </w:pPr>
    </w:p>
    <w:p w:rsidR="00C35D8A" w:rsidRDefault="00C35D8A" w:rsidP="00C35D8A">
      <w:pPr>
        <w:pStyle w:val="BodyText"/>
        <w:spacing w:before="1"/>
        <w:ind w:left="0" w:firstLine="0"/>
        <w:rPr>
          <w:sz w:val="23"/>
        </w:rPr>
      </w:pPr>
    </w:p>
    <w:p w:rsidR="00C35D8A" w:rsidRDefault="00C35D8A" w:rsidP="00C35D8A">
      <w:pPr>
        <w:pStyle w:val="Heading2"/>
        <w:spacing w:line="240" w:lineRule="auto"/>
        <w:jc w:val="both"/>
      </w:pPr>
      <w:r>
        <w:t>SAFETY</w:t>
      </w:r>
      <w:r>
        <w:rPr>
          <w:spacing w:val="-6"/>
        </w:rPr>
        <w:t xml:space="preserve"> </w:t>
      </w:r>
      <w:r>
        <w:t>AND</w:t>
      </w:r>
      <w:r>
        <w:rPr>
          <w:spacing w:val="-5"/>
        </w:rPr>
        <w:t xml:space="preserve"> </w:t>
      </w:r>
      <w:r>
        <w:t>REGULATION:</w:t>
      </w:r>
    </w:p>
    <w:p w:rsidR="00C35D8A" w:rsidRDefault="00C35D8A" w:rsidP="00617A6F">
      <w:pPr>
        <w:pStyle w:val="ListParagraph"/>
        <w:numPr>
          <w:ilvl w:val="0"/>
          <w:numId w:val="195"/>
        </w:numPr>
        <w:tabs>
          <w:tab w:val="left" w:pos="881"/>
        </w:tabs>
        <w:spacing w:before="2" w:line="242" w:lineRule="auto"/>
        <w:ind w:right="425"/>
        <w:jc w:val="both"/>
        <w:rPr>
          <w:b/>
          <w:sz w:val="24"/>
        </w:rPr>
      </w:pPr>
      <w:r>
        <w:rPr>
          <w:b/>
          <w:sz w:val="24"/>
        </w:rPr>
        <w:t>UNDERSTAND THE HAZARDS TO LIFE AND EQUIPMENT FROM ELECTRICITY,</w:t>
      </w:r>
      <w:r>
        <w:rPr>
          <w:b/>
          <w:spacing w:val="1"/>
          <w:sz w:val="24"/>
        </w:rPr>
        <w:t xml:space="preserve"> </w:t>
      </w:r>
      <w:r>
        <w:rPr>
          <w:b/>
          <w:sz w:val="24"/>
        </w:rPr>
        <w:t>ELECTRICAL &amp; RELATED EQUIPMENTS - UNDERSTAND PRECAUTIONS WITH</w:t>
      </w:r>
      <w:r>
        <w:rPr>
          <w:b/>
          <w:spacing w:val="1"/>
          <w:sz w:val="24"/>
        </w:rPr>
        <w:t xml:space="preserve"> </w:t>
      </w:r>
      <w:r>
        <w:rPr>
          <w:b/>
          <w:sz w:val="24"/>
        </w:rPr>
        <w:t>PREVENTIVE</w:t>
      </w:r>
      <w:r>
        <w:rPr>
          <w:b/>
          <w:spacing w:val="-1"/>
          <w:sz w:val="24"/>
        </w:rPr>
        <w:t xml:space="preserve"> </w:t>
      </w:r>
      <w:r>
        <w:rPr>
          <w:b/>
          <w:sz w:val="24"/>
        </w:rPr>
        <w:t>METHODS.</w:t>
      </w:r>
    </w:p>
    <w:p w:rsidR="00C35D8A" w:rsidRDefault="00C35D8A" w:rsidP="00617A6F">
      <w:pPr>
        <w:pStyle w:val="ListParagraph"/>
        <w:numPr>
          <w:ilvl w:val="1"/>
          <w:numId w:val="195"/>
        </w:numPr>
        <w:tabs>
          <w:tab w:val="left" w:pos="1600"/>
          <w:tab w:val="left" w:pos="1601"/>
        </w:tabs>
        <w:spacing w:before="0" w:line="271" w:lineRule="exact"/>
        <w:ind w:left="1601" w:hanging="721"/>
        <w:rPr>
          <w:color w:val="00AF50"/>
          <w:sz w:val="24"/>
        </w:rPr>
      </w:pPr>
      <w:r>
        <w:rPr>
          <w:color w:val="00AF50"/>
          <w:spacing w:val="-1"/>
          <w:sz w:val="24"/>
        </w:rPr>
        <w:t>Describe</w:t>
      </w:r>
      <w:r>
        <w:rPr>
          <w:color w:val="00AF50"/>
          <w:spacing w:val="-6"/>
          <w:sz w:val="24"/>
        </w:rPr>
        <w:t xml:space="preserve"> </w:t>
      </w:r>
      <w:r>
        <w:rPr>
          <w:color w:val="00AF50"/>
          <w:spacing w:val="-1"/>
          <w:sz w:val="24"/>
        </w:rPr>
        <w:t>general</w:t>
      </w:r>
      <w:r>
        <w:rPr>
          <w:color w:val="00AF50"/>
          <w:spacing w:val="-13"/>
          <w:sz w:val="24"/>
        </w:rPr>
        <w:t xml:space="preserve"> </w:t>
      </w:r>
      <w:r>
        <w:rPr>
          <w:color w:val="00AF50"/>
          <w:spacing w:val="-1"/>
          <w:sz w:val="24"/>
        </w:rPr>
        <w:t>safety</w:t>
      </w:r>
      <w:r>
        <w:rPr>
          <w:color w:val="00AF50"/>
          <w:spacing w:val="-14"/>
          <w:sz w:val="24"/>
        </w:rPr>
        <w:t xml:space="preserve"> </w:t>
      </w:r>
      <w:r>
        <w:rPr>
          <w:color w:val="00AF50"/>
          <w:spacing w:val="-1"/>
          <w:sz w:val="24"/>
        </w:rPr>
        <w:t>precautions</w:t>
      </w:r>
      <w:r>
        <w:rPr>
          <w:color w:val="00AF50"/>
          <w:spacing w:val="-7"/>
          <w:sz w:val="24"/>
        </w:rPr>
        <w:t xml:space="preserve"> </w:t>
      </w:r>
      <w:r>
        <w:rPr>
          <w:color w:val="00AF50"/>
          <w:sz w:val="24"/>
        </w:rPr>
        <w:t>to</w:t>
      </w:r>
      <w:r>
        <w:rPr>
          <w:color w:val="00AF50"/>
          <w:spacing w:val="-1"/>
          <w:sz w:val="24"/>
        </w:rPr>
        <w:t xml:space="preserve"> </w:t>
      </w:r>
      <w:r>
        <w:rPr>
          <w:color w:val="00AF50"/>
          <w:sz w:val="24"/>
        </w:rPr>
        <w:t>be</w:t>
      </w:r>
      <w:r>
        <w:rPr>
          <w:color w:val="00AF50"/>
          <w:spacing w:val="-6"/>
          <w:sz w:val="24"/>
        </w:rPr>
        <w:t xml:space="preserve"> </w:t>
      </w:r>
      <w:r>
        <w:rPr>
          <w:color w:val="00AF50"/>
          <w:sz w:val="24"/>
        </w:rPr>
        <w:t>observed</w:t>
      </w:r>
      <w:r>
        <w:rPr>
          <w:color w:val="00AF50"/>
          <w:spacing w:val="-5"/>
          <w:sz w:val="24"/>
        </w:rPr>
        <w:t xml:space="preserve"> </w:t>
      </w:r>
      <w:r>
        <w:rPr>
          <w:color w:val="00AF50"/>
          <w:sz w:val="24"/>
        </w:rPr>
        <w:t>in</w:t>
      </w:r>
      <w:r>
        <w:rPr>
          <w:color w:val="00AF50"/>
          <w:spacing w:val="-10"/>
          <w:sz w:val="24"/>
        </w:rPr>
        <w:t xml:space="preserve"> </w:t>
      </w:r>
      <w:r>
        <w:rPr>
          <w:color w:val="00AF50"/>
          <w:sz w:val="24"/>
        </w:rPr>
        <w:t>electrical</w:t>
      </w:r>
      <w:r>
        <w:rPr>
          <w:color w:val="00AF50"/>
          <w:spacing w:val="-13"/>
          <w:sz w:val="24"/>
        </w:rPr>
        <w:t xml:space="preserve"> </w:t>
      </w:r>
      <w:r>
        <w:rPr>
          <w:color w:val="00AF50"/>
          <w:sz w:val="24"/>
        </w:rPr>
        <w:t>labs/workshops</w:t>
      </w:r>
    </w:p>
    <w:p w:rsidR="00C35D8A" w:rsidRDefault="00C35D8A" w:rsidP="00617A6F">
      <w:pPr>
        <w:pStyle w:val="ListParagraph"/>
        <w:numPr>
          <w:ilvl w:val="1"/>
          <w:numId w:val="195"/>
        </w:numPr>
        <w:tabs>
          <w:tab w:val="left" w:pos="1600"/>
          <w:tab w:val="left" w:pos="1601"/>
        </w:tabs>
        <w:spacing w:before="3"/>
        <w:ind w:left="1601" w:hanging="721"/>
        <w:rPr>
          <w:sz w:val="24"/>
        </w:rPr>
      </w:pPr>
      <w:r>
        <w:rPr>
          <w:sz w:val="24"/>
        </w:rPr>
        <w:t>State</w:t>
      </w:r>
      <w:r>
        <w:rPr>
          <w:spacing w:val="-8"/>
          <w:sz w:val="24"/>
        </w:rPr>
        <w:t xml:space="preserve"> </w:t>
      </w:r>
      <w:r>
        <w:rPr>
          <w:sz w:val="24"/>
        </w:rPr>
        <w:t>hazards</w:t>
      </w:r>
      <w:r>
        <w:rPr>
          <w:spacing w:val="-9"/>
          <w:sz w:val="24"/>
        </w:rPr>
        <w:t xml:space="preserve"> </w:t>
      </w:r>
      <w:r>
        <w:rPr>
          <w:sz w:val="24"/>
        </w:rPr>
        <w:t>to</w:t>
      </w:r>
      <w:r>
        <w:rPr>
          <w:spacing w:val="-3"/>
          <w:sz w:val="24"/>
        </w:rPr>
        <w:t xml:space="preserve"> </w:t>
      </w:r>
      <w:r>
        <w:rPr>
          <w:sz w:val="24"/>
        </w:rPr>
        <w:t>life</w:t>
      </w:r>
      <w:r>
        <w:rPr>
          <w:spacing w:val="-7"/>
          <w:sz w:val="24"/>
        </w:rPr>
        <w:t xml:space="preserve"> </w:t>
      </w:r>
      <w:r>
        <w:rPr>
          <w:sz w:val="24"/>
        </w:rPr>
        <w:t>from</w:t>
      </w:r>
      <w:r>
        <w:rPr>
          <w:spacing w:val="-15"/>
          <w:sz w:val="24"/>
        </w:rPr>
        <w:t xml:space="preserve"> </w:t>
      </w:r>
      <w:r>
        <w:rPr>
          <w:sz w:val="24"/>
        </w:rPr>
        <w:t>electric</w:t>
      </w:r>
      <w:r>
        <w:rPr>
          <w:spacing w:val="-8"/>
          <w:sz w:val="24"/>
        </w:rPr>
        <w:t xml:space="preserve"> </w:t>
      </w:r>
      <w:r>
        <w:rPr>
          <w:sz w:val="24"/>
        </w:rPr>
        <w:t>rotating</w:t>
      </w:r>
      <w:r>
        <w:rPr>
          <w:spacing w:val="-6"/>
          <w:sz w:val="24"/>
        </w:rPr>
        <w:t xml:space="preserve"> </w:t>
      </w:r>
      <w:r>
        <w:rPr>
          <w:sz w:val="24"/>
        </w:rPr>
        <w:t>machines.</w:t>
      </w:r>
    </w:p>
    <w:p w:rsidR="00C35D8A" w:rsidRDefault="00C35D8A" w:rsidP="00617A6F">
      <w:pPr>
        <w:pStyle w:val="ListParagraph"/>
        <w:numPr>
          <w:ilvl w:val="1"/>
          <w:numId w:val="194"/>
        </w:numPr>
        <w:tabs>
          <w:tab w:val="left" w:pos="1600"/>
          <w:tab w:val="left" w:pos="1601"/>
        </w:tabs>
        <w:spacing w:before="2"/>
        <w:rPr>
          <w:sz w:val="24"/>
        </w:rPr>
      </w:pPr>
      <w:r>
        <w:rPr>
          <w:spacing w:val="-1"/>
          <w:sz w:val="24"/>
        </w:rPr>
        <w:t>Explain</w:t>
      </w:r>
      <w:r>
        <w:rPr>
          <w:spacing w:val="-12"/>
          <w:sz w:val="24"/>
        </w:rPr>
        <w:t xml:space="preserve"> </w:t>
      </w:r>
      <w:r>
        <w:rPr>
          <w:spacing w:val="-1"/>
          <w:sz w:val="24"/>
        </w:rPr>
        <w:t>preventive</w:t>
      </w:r>
      <w:r>
        <w:rPr>
          <w:spacing w:val="-9"/>
          <w:sz w:val="24"/>
        </w:rPr>
        <w:t xml:space="preserve"> </w:t>
      </w:r>
      <w:r>
        <w:rPr>
          <w:spacing w:val="-1"/>
          <w:sz w:val="24"/>
        </w:rPr>
        <w:t>methods.</w:t>
      </w:r>
    </w:p>
    <w:p w:rsidR="00C35D8A" w:rsidRDefault="00C35D8A" w:rsidP="00617A6F">
      <w:pPr>
        <w:pStyle w:val="ListParagraph"/>
        <w:numPr>
          <w:ilvl w:val="1"/>
          <w:numId w:val="194"/>
        </w:numPr>
        <w:tabs>
          <w:tab w:val="left" w:pos="1600"/>
          <w:tab w:val="left" w:pos="1601"/>
        </w:tabs>
        <w:spacing w:before="2"/>
        <w:rPr>
          <w:sz w:val="24"/>
        </w:rPr>
      </w:pPr>
      <w:r>
        <w:rPr>
          <w:color w:val="00AF50"/>
          <w:sz w:val="24"/>
        </w:rPr>
        <w:t>Describe</w:t>
      </w:r>
      <w:r>
        <w:rPr>
          <w:color w:val="00AF50"/>
          <w:spacing w:val="-9"/>
          <w:sz w:val="24"/>
        </w:rPr>
        <w:t xml:space="preserve"> </w:t>
      </w:r>
      <w:r>
        <w:rPr>
          <w:color w:val="00AF50"/>
          <w:sz w:val="24"/>
        </w:rPr>
        <w:t>electric</w:t>
      </w:r>
      <w:r>
        <w:rPr>
          <w:color w:val="00AF50"/>
          <w:spacing w:val="-9"/>
          <w:sz w:val="24"/>
        </w:rPr>
        <w:t xml:space="preserve"> </w:t>
      </w:r>
      <w:r>
        <w:rPr>
          <w:color w:val="00AF50"/>
          <w:sz w:val="24"/>
        </w:rPr>
        <w:t>shock</w:t>
      </w:r>
      <w:r>
        <w:rPr>
          <w:color w:val="00AF50"/>
          <w:spacing w:val="-8"/>
          <w:sz w:val="24"/>
        </w:rPr>
        <w:t xml:space="preserve"> </w:t>
      </w:r>
      <w:r>
        <w:rPr>
          <w:color w:val="00AF50"/>
          <w:sz w:val="24"/>
        </w:rPr>
        <w:t>its</w:t>
      </w:r>
      <w:r>
        <w:rPr>
          <w:color w:val="00AF50"/>
          <w:spacing w:val="-10"/>
          <w:sz w:val="24"/>
        </w:rPr>
        <w:t xml:space="preserve"> </w:t>
      </w:r>
      <w:r>
        <w:rPr>
          <w:color w:val="00AF50"/>
          <w:sz w:val="24"/>
        </w:rPr>
        <w:t>prevention</w:t>
      </w:r>
      <w:r>
        <w:rPr>
          <w:color w:val="00AF50"/>
          <w:spacing w:val="-13"/>
          <w:sz w:val="24"/>
        </w:rPr>
        <w:t xml:space="preserve"> </w:t>
      </w:r>
      <w:r>
        <w:rPr>
          <w:color w:val="00AF50"/>
          <w:sz w:val="24"/>
        </w:rPr>
        <w:t>and</w:t>
      </w:r>
      <w:r>
        <w:rPr>
          <w:color w:val="00AF50"/>
          <w:spacing w:val="-8"/>
          <w:sz w:val="24"/>
        </w:rPr>
        <w:t xml:space="preserve"> </w:t>
      </w:r>
      <w:r>
        <w:rPr>
          <w:color w:val="00AF50"/>
          <w:sz w:val="24"/>
        </w:rPr>
        <w:t>treatment</w:t>
      </w:r>
    </w:p>
    <w:p w:rsidR="00C35D8A" w:rsidRDefault="00C35D8A" w:rsidP="00617A6F">
      <w:pPr>
        <w:pStyle w:val="ListParagraph"/>
        <w:numPr>
          <w:ilvl w:val="1"/>
          <w:numId w:val="194"/>
        </w:numPr>
        <w:tabs>
          <w:tab w:val="left" w:pos="1600"/>
          <w:tab w:val="left" w:pos="1601"/>
        </w:tabs>
        <w:spacing w:before="3"/>
        <w:rPr>
          <w:sz w:val="24"/>
        </w:rPr>
      </w:pPr>
      <w:r>
        <w:rPr>
          <w:sz w:val="24"/>
        </w:rPr>
        <w:t>Describe</w:t>
      </w:r>
      <w:r>
        <w:rPr>
          <w:spacing w:val="-10"/>
          <w:sz w:val="24"/>
        </w:rPr>
        <w:t xml:space="preserve"> </w:t>
      </w:r>
      <w:r>
        <w:rPr>
          <w:sz w:val="24"/>
        </w:rPr>
        <w:t>fire</w:t>
      </w:r>
      <w:r>
        <w:rPr>
          <w:spacing w:val="-10"/>
          <w:sz w:val="24"/>
        </w:rPr>
        <w:t xml:space="preserve"> </w:t>
      </w:r>
      <w:r>
        <w:rPr>
          <w:sz w:val="24"/>
        </w:rPr>
        <w:t>and</w:t>
      </w:r>
      <w:r>
        <w:rPr>
          <w:spacing w:val="-9"/>
          <w:sz w:val="24"/>
        </w:rPr>
        <w:t xml:space="preserve"> </w:t>
      </w:r>
      <w:r>
        <w:rPr>
          <w:sz w:val="24"/>
        </w:rPr>
        <w:t>its</w:t>
      </w:r>
      <w:r>
        <w:rPr>
          <w:spacing w:val="-11"/>
          <w:sz w:val="24"/>
        </w:rPr>
        <w:t xml:space="preserve"> </w:t>
      </w:r>
      <w:r>
        <w:rPr>
          <w:sz w:val="24"/>
        </w:rPr>
        <w:t>types.</w:t>
      </w:r>
    </w:p>
    <w:p w:rsidR="00C35D8A" w:rsidRDefault="00C35D8A" w:rsidP="00617A6F">
      <w:pPr>
        <w:pStyle w:val="ListParagraph"/>
        <w:numPr>
          <w:ilvl w:val="1"/>
          <w:numId w:val="194"/>
        </w:numPr>
        <w:tabs>
          <w:tab w:val="left" w:pos="1600"/>
          <w:tab w:val="left" w:pos="1601"/>
        </w:tabs>
        <w:spacing w:before="3"/>
        <w:rPr>
          <w:sz w:val="24"/>
        </w:rPr>
      </w:pPr>
      <w:r>
        <w:rPr>
          <w:spacing w:val="-1"/>
          <w:sz w:val="24"/>
        </w:rPr>
        <w:t>Describe</w:t>
      </w:r>
      <w:r>
        <w:rPr>
          <w:spacing w:val="-14"/>
          <w:sz w:val="24"/>
        </w:rPr>
        <w:t xml:space="preserve"> </w:t>
      </w:r>
      <w:proofErr w:type="spellStart"/>
      <w:r>
        <w:rPr>
          <w:spacing w:val="-1"/>
          <w:sz w:val="24"/>
        </w:rPr>
        <w:t>fire</w:t>
      </w:r>
      <w:r>
        <w:rPr>
          <w:spacing w:val="-14"/>
          <w:sz w:val="24"/>
        </w:rPr>
        <w:t xml:space="preserve"> </w:t>
      </w:r>
      <w:r>
        <w:rPr>
          <w:spacing w:val="-1"/>
          <w:sz w:val="24"/>
        </w:rPr>
        <w:t>fighting</w:t>
      </w:r>
      <w:proofErr w:type="spellEnd"/>
      <w:r>
        <w:rPr>
          <w:spacing w:val="-13"/>
          <w:sz w:val="24"/>
        </w:rPr>
        <w:t xml:space="preserve"> </w:t>
      </w:r>
      <w:proofErr w:type="spellStart"/>
      <w:r>
        <w:rPr>
          <w:spacing w:val="-1"/>
          <w:sz w:val="24"/>
        </w:rPr>
        <w:t>equipments</w:t>
      </w:r>
      <w:proofErr w:type="spellEnd"/>
      <w:r>
        <w:rPr>
          <w:spacing w:val="-1"/>
          <w:sz w:val="24"/>
        </w:rPr>
        <w:t>.</w:t>
      </w:r>
    </w:p>
    <w:p w:rsidR="00C35D8A" w:rsidRDefault="00C35D8A" w:rsidP="00617A6F">
      <w:pPr>
        <w:pStyle w:val="ListParagraph"/>
        <w:numPr>
          <w:ilvl w:val="1"/>
          <w:numId w:val="194"/>
        </w:numPr>
        <w:tabs>
          <w:tab w:val="left" w:pos="1600"/>
          <w:tab w:val="left" w:pos="1601"/>
        </w:tabs>
        <w:spacing w:before="2"/>
        <w:rPr>
          <w:sz w:val="24"/>
        </w:rPr>
      </w:pPr>
      <w:r>
        <w:rPr>
          <w:spacing w:val="-2"/>
          <w:sz w:val="24"/>
        </w:rPr>
        <w:t>Describe</w:t>
      </w:r>
      <w:r>
        <w:rPr>
          <w:spacing w:val="-8"/>
          <w:sz w:val="24"/>
        </w:rPr>
        <w:t xml:space="preserve"> </w:t>
      </w:r>
      <w:r>
        <w:rPr>
          <w:spacing w:val="-2"/>
          <w:sz w:val="24"/>
        </w:rPr>
        <w:t>the</w:t>
      </w:r>
      <w:r>
        <w:rPr>
          <w:spacing w:val="-8"/>
          <w:sz w:val="24"/>
        </w:rPr>
        <w:t xml:space="preserve"> </w:t>
      </w:r>
      <w:r>
        <w:rPr>
          <w:spacing w:val="-1"/>
          <w:sz w:val="24"/>
        </w:rPr>
        <w:t>principles</w:t>
      </w:r>
      <w:r>
        <w:rPr>
          <w:spacing w:val="-9"/>
          <w:sz w:val="24"/>
        </w:rPr>
        <w:t xml:space="preserve"> </w:t>
      </w:r>
      <w:r>
        <w:rPr>
          <w:spacing w:val="-1"/>
          <w:sz w:val="24"/>
        </w:rPr>
        <w:t>of</w:t>
      </w:r>
      <w:r>
        <w:rPr>
          <w:spacing w:val="-14"/>
          <w:sz w:val="24"/>
        </w:rPr>
        <w:t xml:space="preserve"> </w:t>
      </w:r>
      <w:proofErr w:type="spellStart"/>
      <w:r>
        <w:rPr>
          <w:spacing w:val="-1"/>
          <w:sz w:val="24"/>
        </w:rPr>
        <w:t>fire</w:t>
      </w:r>
      <w:r>
        <w:rPr>
          <w:spacing w:val="-8"/>
          <w:sz w:val="24"/>
        </w:rPr>
        <w:t xml:space="preserve"> </w:t>
      </w:r>
      <w:r>
        <w:rPr>
          <w:spacing w:val="-1"/>
          <w:sz w:val="24"/>
        </w:rPr>
        <w:t>fighting</w:t>
      </w:r>
      <w:proofErr w:type="spellEnd"/>
      <w:r>
        <w:rPr>
          <w:spacing w:val="-1"/>
          <w:sz w:val="24"/>
        </w:rPr>
        <w:t>.</w:t>
      </w:r>
    </w:p>
    <w:p w:rsidR="00C35D8A" w:rsidRDefault="00C35D8A" w:rsidP="00C35D8A">
      <w:pPr>
        <w:pStyle w:val="BodyText"/>
        <w:ind w:left="0" w:firstLine="0"/>
      </w:pPr>
    </w:p>
    <w:p w:rsidR="00C35D8A" w:rsidRDefault="00C35D8A" w:rsidP="00617A6F">
      <w:pPr>
        <w:pStyle w:val="Heading2"/>
        <w:numPr>
          <w:ilvl w:val="0"/>
          <w:numId w:val="195"/>
        </w:numPr>
        <w:tabs>
          <w:tab w:val="left" w:pos="881"/>
        </w:tabs>
        <w:spacing w:line="242" w:lineRule="auto"/>
        <w:ind w:right="422"/>
        <w:jc w:val="both"/>
      </w:pPr>
      <w:r>
        <w:t>UNDERSTAND</w:t>
      </w:r>
      <w:r>
        <w:rPr>
          <w:spacing w:val="1"/>
        </w:rPr>
        <w:t xml:space="preserve"> </w:t>
      </w:r>
      <w:r>
        <w:t>I.E.E.</w:t>
      </w:r>
      <w:r>
        <w:rPr>
          <w:spacing w:val="1"/>
        </w:rPr>
        <w:t xml:space="preserve"> </w:t>
      </w:r>
      <w:r>
        <w:t>REGULATION</w:t>
      </w:r>
      <w:r>
        <w:rPr>
          <w:spacing w:val="1"/>
        </w:rPr>
        <w:t xml:space="preserve"> </w:t>
      </w:r>
      <w:r>
        <w:t>FOR</w:t>
      </w:r>
      <w:r>
        <w:rPr>
          <w:spacing w:val="1"/>
        </w:rPr>
        <w:t xml:space="preserve"> </w:t>
      </w:r>
      <w:r>
        <w:t>ELECTRICAL</w:t>
      </w:r>
      <w:r>
        <w:rPr>
          <w:spacing w:val="1"/>
        </w:rPr>
        <w:t xml:space="preserve"> </w:t>
      </w:r>
      <w:r>
        <w:t>EQUIPMENTS</w:t>
      </w:r>
      <w:r>
        <w:rPr>
          <w:spacing w:val="1"/>
        </w:rPr>
        <w:t xml:space="preserve"> </w:t>
      </w:r>
      <w:r>
        <w:t>OF</w:t>
      </w:r>
      <w:r>
        <w:rPr>
          <w:spacing w:val="1"/>
        </w:rPr>
        <w:t xml:space="preserve"> </w:t>
      </w:r>
      <w:r>
        <w:t>BUILDING</w:t>
      </w:r>
      <w:r>
        <w:rPr>
          <w:spacing w:val="1"/>
        </w:rPr>
        <w:t xml:space="preserve"> </w:t>
      </w:r>
      <w:r>
        <w:t>AND ELECTRICITY</w:t>
      </w:r>
      <w:r>
        <w:rPr>
          <w:spacing w:val="1"/>
        </w:rPr>
        <w:t xml:space="preserve"> </w:t>
      </w:r>
      <w:r>
        <w:t>RULES</w:t>
      </w:r>
      <w:r>
        <w:rPr>
          <w:spacing w:val="1"/>
        </w:rPr>
        <w:t xml:space="preserve"> </w:t>
      </w:r>
      <w:r>
        <w:t>OF PAKISTAN,</w:t>
      </w:r>
    </w:p>
    <w:p w:rsidR="00C35D8A" w:rsidRDefault="00C35D8A" w:rsidP="00617A6F">
      <w:pPr>
        <w:pStyle w:val="ListParagraph"/>
        <w:numPr>
          <w:ilvl w:val="1"/>
          <w:numId w:val="195"/>
        </w:numPr>
        <w:tabs>
          <w:tab w:val="left" w:pos="1600"/>
          <w:tab w:val="left" w:pos="1601"/>
        </w:tabs>
        <w:spacing w:before="0" w:line="242" w:lineRule="auto"/>
        <w:ind w:right="5260" w:firstLine="28"/>
        <w:rPr>
          <w:sz w:val="24"/>
        </w:rPr>
      </w:pPr>
      <w:r>
        <w:rPr>
          <w:color w:val="00AF50"/>
          <w:sz w:val="24"/>
        </w:rPr>
        <w:t>Describe</w:t>
      </w:r>
      <w:r>
        <w:rPr>
          <w:color w:val="00AF50"/>
          <w:spacing w:val="-14"/>
          <w:sz w:val="24"/>
        </w:rPr>
        <w:t xml:space="preserve"> </w:t>
      </w:r>
      <w:r>
        <w:rPr>
          <w:sz w:val="24"/>
        </w:rPr>
        <w:t>the</w:t>
      </w:r>
      <w:r>
        <w:rPr>
          <w:spacing w:val="-14"/>
          <w:sz w:val="24"/>
        </w:rPr>
        <w:t xml:space="preserve"> </w:t>
      </w:r>
      <w:r>
        <w:rPr>
          <w:sz w:val="24"/>
        </w:rPr>
        <w:t>following</w:t>
      </w:r>
      <w:r>
        <w:rPr>
          <w:spacing w:val="-13"/>
          <w:sz w:val="24"/>
        </w:rPr>
        <w:t xml:space="preserve"> </w:t>
      </w:r>
      <w:r>
        <w:rPr>
          <w:sz w:val="24"/>
        </w:rPr>
        <w:t>I.E.E.</w:t>
      </w:r>
      <w:r>
        <w:rPr>
          <w:spacing w:val="-12"/>
          <w:sz w:val="24"/>
        </w:rPr>
        <w:t xml:space="preserve"> </w:t>
      </w:r>
      <w:r>
        <w:rPr>
          <w:sz w:val="24"/>
        </w:rPr>
        <w:t>regulations</w:t>
      </w:r>
      <w:r>
        <w:rPr>
          <w:spacing w:val="-57"/>
          <w:sz w:val="24"/>
        </w:rPr>
        <w:t xml:space="preserve"> </w:t>
      </w:r>
      <w:r>
        <w:rPr>
          <w:sz w:val="24"/>
        </w:rPr>
        <w:t>(A1,A3,</w:t>
      </w:r>
      <w:r>
        <w:rPr>
          <w:spacing w:val="3"/>
          <w:sz w:val="24"/>
        </w:rPr>
        <w:t xml:space="preserve"> </w:t>
      </w:r>
      <w:r>
        <w:rPr>
          <w:sz w:val="24"/>
        </w:rPr>
        <w:t>A-26,B-4,B-12,</w:t>
      </w:r>
      <w:r>
        <w:rPr>
          <w:spacing w:val="3"/>
          <w:sz w:val="24"/>
        </w:rPr>
        <w:t xml:space="preserve"> </w:t>
      </w:r>
      <w:r>
        <w:rPr>
          <w:sz w:val="24"/>
        </w:rPr>
        <w:t>C-4,C-</w:t>
      </w:r>
      <w:r>
        <w:rPr>
          <w:color w:val="00AF50"/>
          <w:sz w:val="24"/>
        </w:rPr>
        <w:t>6</w:t>
      </w:r>
      <w:r>
        <w:rPr>
          <w:sz w:val="24"/>
        </w:rPr>
        <w:t>,</w:t>
      </w:r>
      <w:r>
        <w:rPr>
          <w:spacing w:val="6"/>
          <w:sz w:val="24"/>
        </w:rPr>
        <w:t xml:space="preserve"> </w:t>
      </w:r>
      <w:r>
        <w:rPr>
          <w:sz w:val="24"/>
        </w:rPr>
        <w:t>D-1,D-20)</w:t>
      </w:r>
      <w:r>
        <w:rPr>
          <w:spacing w:val="1"/>
          <w:sz w:val="24"/>
        </w:rPr>
        <w:t xml:space="preserve"> </w:t>
      </w:r>
      <w:r>
        <w:rPr>
          <w:sz w:val="24"/>
        </w:rPr>
        <w:t>2.2</w:t>
      </w:r>
    </w:p>
    <w:p w:rsidR="00C35D8A" w:rsidRDefault="00C35D8A" w:rsidP="00C35D8A">
      <w:pPr>
        <w:pStyle w:val="BodyText"/>
        <w:tabs>
          <w:tab w:val="left" w:pos="1600"/>
        </w:tabs>
        <w:spacing w:line="275" w:lineRule="exact"/>
        <w:ind w:left="909" w:firstLine="0"/>
      </w:pPr>
      <w:r>
        <w:t>2.3</w:t>
      </w:r>
      <w:r>
        <w:tab/>
        <w:t>Explain</w:t>
      </w:r>
      <w:r>
        <w:rPr>
          <w:spacing w:val="-6"/>
        </w:rPr>
        <w:t xml:space="preserve"> </w:t>
      </w:r>
      <w:r>
        <w:rPr>
          <w:color w:val="00AF50"/>
        </w:rPr>
        <w:t>Pakistan</w:t>
      </w:r>
      <w:r>
        <w:rPr>
          <w:color w:val="00AF50"/>
          <w:spacing w:val="-6"/>
        </w:rPr>
        <w:t xml:space="preserve"> </w:t>
      </w:r>
      <w:r>
        <w:rPr>
          <w:color w:val="00AF50"/>
        </w:rPr>
        <w:t>Electricity</w:t>
      </w:r>
      <w:r>
        <w:rPr>
          <w:color w:val="00AF50"/>
          <w:spacing w:val="-9"/>
        </w:rPr>
        <w:t xml:space="preserve"> </w:t>
      </w:r>
      <w:proofErr w:type="spellStart"/>
      <w:r>
        <w:t>rules</w:t>
      </w:r>
      <w:r>
        <w:rPr>
          <w:color w:val="FF0000"/>
        </w:rPr>
        <w:t>.</w:t>
      </w:r>
      <w:r>
        <w:t>No</w:t>
      </w:r>
      <w:r>
        <w:rPr>
          <w:color w:val="FF0000"/>
        </w:rPr>
        <w:t>'s</w:t>
      </w:r>
      <w:proofErr w:type="spellEnd"/>
      <w:r>
        <w:rPr>
          <w:color w:val="FF0000"/>
          <w:spacing w:val="-3"/>
        </w:rPr>
        <w:t xml:space="preserve"> </w:t>
      </w:r>
      <w:r>
        <w:t>25, 28, 29, 32, 40, 49, 51,</w:t>
      </w:r>
      <w:r>
        <w:rPr>
          <w:spacing w:val="1"/>
        </w:rPr>
        <w:t xml:space="preserve"> </w:t>
      </w:r>
      <w:r>
        <w:t>52, 58, 60,</w:t>
      </w:r>
      <w:r>
        <w:rPr>
          <w:spacing w:val="3"/>
        </w:rPr>
        <w:t xml:space="preserve"> </w:t>
      </w:r>
      <w:r>
        <w:rPr>
          <w:color w:val="00AF50"/>
        </w:rPr>
        <w:t xml:space="preserve">61, </w:t>
      </w:r>
      <w:r>
        <w:t xml:space="preserve">62, </w:t>
      </w:r>
      <w:proofErr w:type="gramStart"/>
      <w:r>
        <w:t>64</w:t>
      </w:r>
      <w:proofErr w:type="gramEnd"/>
      <w:r>
        <w:t>)</w:t>
      </w:r>
    </w:p>
    <w:p w:rsidR="00C35D8A" w:rsidRDefault="00C35D8A" w:rsidP="00C35D8A">
      <w:pPr>
        <w:pStyle w:val="BodyText"/>
        <w:ind w:left="0" w:firstLine="0"/>
        <w:rPr>
          <w:sz w:val="26"/>
        </w:rPr>
      </w:pPr>
    </w:p>
    <w:p w:rsidR="00C35D8A" w:rsidRDefault="00C35D8A" w:rsidP="00C35D8A">
      <w:pPr>
        <w:pStyle w:val="BodyText"/>
        <w:ind w:left="0" w:firstLine="0"/>
        <w:rPr>
          <w:sz w:val="26"/>
        </w:rPr>
      </w:pPr>
    </w:p>
    <w:p w:rsidR="00C35D8A" w:rsidRDefault="00C35D8A" w:rsidP="00C35D8A">
      <w:pPr>
        <w:pStyle w:val="BodyText"/>
        <w:ind w:left="0" w:firstLine="0"/>
      </w:pPr>
    </w:p>
    <w:p w:rsidR="00C35D8A" w:rsidRDefault="00C35D8A" w:rsidP="00C35D8A">
      <w:pPr>
        <w:pStyle w:val="Heading2"/>
        <w:jc w:val="both"/>
      </w:pPr>
      <w:r>
        <w:t>BOOKS</w:t>
      </w:r>
      <w:r>
        <w:rPr>
          <w:spacing w:val="4"/>
        </w:rPr>
        <w:t xml:space="preserve"> </w:t>
      </w:r>
      <w:r>
        <w:t>RECOMMENDED:</w:t>
      </w:r>
    </w:p>
    <w:p w:rsidR="00C35D8A" w:rsidRDefault="00C35D8A" w:rsidP="00617A6F">
      <w:pPr>
        <w:pStyle w:val="ListParagraph"/>
        <w:numPr>
          <w:ilvl w:val="0"/>
          <w:numId w:val="193"/>
        </w:numPr>
        <w:tabs>
          <w:tab w:val="left" w:pos="881"/>
        </w:tabs>
        <w:spacing w:before="0" w:line="275" w:lineRule="exact"/>
        <w:ind w:hanging="361"/>
        <w:rPr>
          <w:sz w:val="24"/>
        </w:rPr>
      </w:pPr>
      <w:r>
        <w:rPr>
          <w:spacing w:val="-1"/>
          <w:sz w:val="24"/>
        </w:rPr>
        <w:t>Electricity</w:t>
      </w:r>
      <w:r>
        <w:rPr>
          <w:spacing w:val="-14"/>
          <w:sz w:val="24"/>
        </w:rPr>
        <w:t xml:space="preserve"> </w:t>
      </w:r>
      <w:r>
        <w:rPr>
          <w:spacing w:val="-1"/>
          <w:sz w:val="24"/>
        </w:rPr>
        <w:t>Rules</w:t>
      </w:r>
      <w:r>
        <w:rPr>
          <w:spacing w:val="-6"/>
          <w:sz w:val="24"/>
        </w:rPr>
        <w:t xml:space="preserve"> </w:t>
      </w:r>
      <w:r>
        <w:rPr>
          <w:spacing w:val="-1"/>
          <w:sz w:val="24"/>
        </w:rPr>
        <w:t>(Pakistan).</w:t>
      </w:r>
    </w:p>
    <w:p w:rsidR="00C35D8A" w:rsidRDefault="00C35D8A" w:rsidP="00617A6F">
      <w:pPr>
        <w:pStyle w:val="ListParagraph"/>
        <w:numPr>
          <w:ilvl w:val="0"/>
          <w:numId w:val="193"/>
        </w:numPr>
        <w:tabs>
          <w:tab w:val="left" w:pos="881"/>
        </w:tabs>
        <w:spacing w:before="2"/>
        <w:ind w:hanging="361"/>
        <w:rPr>
          <w:sz w:val="24"/>
        </w:rPr>
      </w:pPr>
      <w:r>
        <w:rPr>
          <w:sz w:val="24"/>
        </w:rPr>
        <w:t>I.E.E.</w:t>
      </w:r>
      <w:r>
        <w:rPr>
          <w:spacing w:val="-1"/>
          <w:sz w:val="24"/>
        </w:rPr>
        <w:t xml:space="preserve"> </w:t>
      </w:r>
      <w:r>
        <w:rPr>
          <w:sz w:val="24"/>
        </w:rPr>
        <w:t>Regulations</w:t>
      </w:r>
      <w:r>
        <w:rPr>
          <w:spacing w:val="-5"/>
          <w:sz w:val="24"/>
        </w:rPr>
        <w:t xml:space="preserve"> </w:t>
      </w:r>
      <w:r>
        <w:rPr>
          <w:sz w:val="24"/>
        </w:rPr>
        <w:t>London</w:t>
      </w:r>
      <w:r>
        <w:rPr>
          <w:spacing w:val="-7"/>
          <w:sz w:val="24"/>
        </w:rPr>
        <w:t xml:space="preserve"> </w:t>
      </w:r>
      <w:r>
        <w:rPr>
          <w:sz w:val="24"/>
        </w:rPr>
        <w:t>UK.</w:t>
      </w:r>
    </w:p>
    <w:p w:rsidR="00C35D8A" w:rsidRDefault="00C35D8A" w:rsidP="00617A6F">
      <w:pPr>
        <w:pStyle w:val="ListParagraph"/>
        <w:numPr>
          <w:ilvl w:val="0"/>
          <w:numId w:val="193"/>
        </w:numPr>
        <w:tabs>
          <w:tab w:val="left" w:pos="881"/>
        </w:tabs>
        <w:spacing w:before="3"/>
        <w:ind w:hanging="361"/>
        <w:rPr>
          <w:sz w:val="24"/>
        </w:rPr>
      </w:pPr>
      <w:r>
        <w:rPr>
          <w:sz w:val="24"/>
        </w:rPr>
        <w:t>Modern</w:t>
      </w:r>
      <w:r>
        <w:rPr>
          <w:spacing w:val="-9"/>
          <w:sz w:val="24"/>
        </w:rPr>
        <w:t xml:space="preserve"> </w:t>
      </w:r>
      <w:r>
        <w:rPr>
          <w:sz w:val="24"/>
        </w:rPr>
        <w:t>wiring</w:t>
      </w:r>
      <w:r>
        <w:rPr>
          <w:spacing w:val="-3"/>
          <w:sz w:val="24"/>
        </w:rPr>
        <w:t xml:space="preserve"> </w:t>
      </w:r>
      <w:r>
        <w:rPr>
          <w:sz w:val="24"/>
        </w:rPr>
        <w:t>Practice</w:t>
      </w:r>
      <w:r>
        <w:rPr>
          <w:spacing w:val="-4"/>
          <w:sz w:val="24"/>
        </w:rPr>
        <w:t xml:space="preserve"> </w:t>
      </w:r>
      <w:r>
        <w:rPr>
          <w:sz w:val="24"/>
        </w:rPr>
        <w:t>By</w:t>
      </w:r>
      <w:r>
        <w:rPr>
          <w:spacing w:val="-13"/>
          <w:sz w:val="24"/>
        </w:rPr>
        <w:t xml:space="preserve"> </w:t>
      </w:r>
      <w:r>
        <w:rPr>
          <w:sz w:val="24"/>
        </w:rPr>
        <w:t>W.E</w:t>
      </w:r>
      <w:r>
        <w:rPr>
          <w:spacing w:val="-2"/>
          <w:sz w:val="24"/>
        </w:rPr>
        <w:t xml:space="preserve"> </w:t>
      </w:r>
      <w:r>
        <w:rPr>
          <w:sz w:val="24"/>
        </w:rPr>
        <w:t>Steward,</w:t>
      </w:r>
    </w:p>
    <w:p w:rsidR="00C35D8A" w:rsidRDefault="00C35D8A" w:rsidP="00617A6F">
      <w:pPr>
        <w:pStyle w:val="ListParagraph"/>
        <w:numPr>
          <w:ilvl w:val="0"/>
          <w:numId w:val="193"/>
        </w:numPr>
        <w:tabs>
          <w:tab w:val="left" w:pos="881"/>
        </w:tabs>
        <w:spacing w:before="2" w:line="242" w:lineRule="auto"/>
        <w:ind w:right="550"/>
        <w:rPr>
          <w:sz w:val="24"/>
        </w:rPr>
      </w:pPr>
      <w:r>
        <w:rPr>
          <w:sz w:val="24"/>
        </w:rPr>
        <w:t>A</w:t>
      </w:r>
      <w:r>
        <w:rPr>
          <w:spacing w:val="-11"/>
          <w:sz w:val="24"/>
        </w:rPr>
        <w:t xml:space="preserve"> </w:t>
      </w:r>
      <w:r>
        <w:rPr>
          <w:sz w:val="24"/>
        </w:rPr>
        <w:t>Text</w:t>
      </w:r>
      <w:r>
        <w:rPr>
          <w:spacing w:val="-1"/>
          <w:sz w:val="24"/>
        </w:rPr>
        <w:t xml:space="preserve"> </w:t>
      </w:r>
      <w:r>
        <w:rPr>
          <w:sz w:val="24"/>
        </w:rPr>
        <w:t>book</w:t>
      </w:r>
      <w:r>
        <w:rPr>
          <w:spacing w:val="-5"/>
          <w:sz w:val="24"/>
        </w:rPr>
        <w:t xml:space="preserve"> </w:t>
      </w:r>
      <w:r>
        <w:rPr>
          <w:sz w:val="24"/>
        </w:rPr>
        <w:t>of</w:t>
      </w:r>
      <w:r>
        <w:rPr>
          <w:spacing w:val="-9"/>
          <w:sz w:val="24"/>
        </w:rPr>
        <w:t xml:space="preserve"> </w:t>
      </w:r>
      <w:r>
        <w:rPr>
          <w:color w:val="00AF50"/>
          <w:sz w:val="24"/>
        </w:rPr>
        <w:t>Workshop</w:t>
      </w:r>
      <w:r>
        <w:rPr>
          <w:color w:val="00AF50"/>
          <w:spacing w:val="-5"/>
          <w:sz w:val="24"/>
        </w:rPr>
        <w:t xml:space="preserve"> </w:t>
      </w:r>
      <w:r>
        <w:rPr>
          <w:color w:val="00AF50"/>
          <w:sz w:val="24"/>
        </w:rPr>
        <w:t>Practice</w:t>
      </w:r>
      <w:r>
        <w:rPr>
          <w:color w:val="00AF50"/>
          <w:spacing w:val="51"/>
          <w:sz w:val="24"/>
        </w:rPr>
        <w:t xml:space="preserve"> </w:t>
      </w:r>
      <w:r>
        <w:rPr>
          <w:sz w:val="24"/>
        </w:rPr>
        <w:t>(Electrical</w:t>
      </w:r>
      <w:r>
        <w:rPr>
          <w:spacing w:val="-13"/>
          <w:sz w:val="24"/>
        </w:rPr>
        <w:t xml:space="preserve"> </w:t>
      </w:r>
      <w:r>
        <w:rPr>
          <w:sz w:val="24"/>
        </w:rPr>
        <w:t>Wiring)</w:t>
      </w:r>
      <w:r>
        <w:rPr>
          <w:spacing w:val="-4"/>
          <w:sz w:val="24"/>
        </w:rPr>
        <w:t xml:space="preserve"> </w:t>
      </w:r>
      <w:r>
        <w:rPr>
          <w:sz w:val="24"/>
        </w:rPr>
        <w:t>ET</w:t>
      </w:r>
      <w:r>
        <w:rPr>
          <w:spacing w:val="-3"/>
          <w:sz w:val="24"/>
        </w:rPr>
        <w:t xml:space="preserve"> </w:t>
      </w:r>
      <w:r>
        <w:rPr>
          <w:sz w:val="24"/>
        </w:rPr>
        <w:t>146</w:t>
      </w:r>
      <w:r>
        <w:rPr>
          <w:spacing w:val="50"/>
          <w:sz w:val="24"/>
        </w:rPr>
        <w:t xml:space="preserve"> </w:t>
      </w:r>
      <w:r>
        <w:rPr>
          <w:sz w:val="24"/>
        </w:rPr>
        <w:t>By</w:t>
      </w:r>
      <w:r>
        <w:rPr>
          <w:spacing w:val="-14"/>
          <w:sz w:val="24"/>
        </w:rPr>
        <w:t xml:space="preserve"> </w:t>
      </w:r>
      <w:r>
        <w:rPr>
          <w:sz w:val="24"/>
        </w:rPr>
        <w:t>TEVTA</w:t>
      </w:r>
      <w:r>
        <w:rPr>
          <w:spacing w:val="-11"/>
          <w:sz w:val="24"/>
        </w:rPr>
        <w:t xml:space="preserve"> </w:t>
      </w:r>
      <w:r>
        <w:rPr>
          <w:sz w:val="24"/>
        </w:rPr>
        <w:t>Punjab,</w:t>
      </w:r>
      <w:r>
        <w:rPr>
          <w:spacing w:val="-3"/>
          <w:sz w:val="24"/>
        </w:rPr>
        <w:t xml:space="preserve"> </w:t>
      </w:r>
      <w:r>
        <w:rPr>
          <w:sz w:val="24"/>
        </w:rPr>
        <w:t>published</w:t>
      </w:r>
      <w:r>
        <w:rPr>
          <w:spacing w:val="-5"/>
          <w:sz w:val="24"/>
        </w:rPr>
        <w:t xml:space="preserve"> </w:t>
      </w:r>
      <w:r>
        <w:rPr>
          <w:sz w:val="24"/>
        </w:rPr>
        <w:t>by</w:t>
      </w:r>
      <w:r>
        <w:rPr>
          <w:spacing w:val="-57"/>
          <w:sz w:val="24"/>
        </w:rPr>
        <w:t xml:space="preserve"> </w:t>
      </w:r>
      <w:r>
        <w:rPr>
          <w:sz w:val="24"/>
        </w:rPr>
        <w:t>NBF</w:t>
      </w:r>
    </w:p>
    <w:p w:rsidR="00C35D8A" w:rsidRDefault="00C35D8A" w:rsidP="00C35D8A">
      <w:pPr>
        <w:spacing w:line="242" w:lineRule="auto"/>
        <w:rPr>
          <w:sz w:val="24"/>
        </w:rPr>
        <w:sectPr w:rsidR="00C35D8A">
          <w:pgSz w:w="12240" w:h="15840"/>
          <w:pgMar w:top="1360" w:right="560" w:bottom="280" w:left="920" w:header="720" w:footer="720" w:gutter="0"/>
          <w:cols w:space="720"/>
        </w:sectPr>
      </w:pPr>
    </w:p>
    <w:p w:rsidR="00C35D8A" w:rsidRDefault="00C35D8A" w:rsidP="00C35D8A">
      <w:pPr>
        <w:pStyle w:val="Heading2"/>
        <w:tabs>
          <w:tab w:val="left" w:pos="1600"/>
        </w:tabs>
        <w:spacing w:before="62" w:line="240" w:lineRule="auto"/>
      </w:pPr>
      <w:r>
        <w:lastRenderedPageBreak/>
        <w:t>ET-143</w:t>
      </w:r>
      <w:r>
        <w:tab/>
      </w:r>
      <w:r>
        <w:rPr>
          <w:spacing w:val="-4"/>
        </w:rPr>
        <w:t>WORKSHOP</w:t>
      </w:r>
      <w:r>
        <w:rPr>
          <w:spacing w:val="-11"/>
        </w:rPr>
        <w:t xml:space="preserve"> </w:t>
      </w:r>
      <w:r>
        <w:rPr>
          <w:spacing w:val="-3"/>
        </w:rPr>
        <w:t>PRACTICE-I</w:t>
      </w:r>
      <w:r>
        <w:rPr>
          <w:spacing w:val="-11"/>
        </w:rPr>
        <w:t xml:space="preserve"> </w:t>
      </w:r>
      <w:r>
        <w:rPr>
          <w:spacing w:val="-3"/>
        </w:rPr>
        <w:t>(ELECTRICAL)</w:t>
      </w:r>
    </w:p>
    <w:p w:rsidR="00C35D8A" w:rsidRDefault="00C35D8A" w:rsidP="00C35D8A">
      <w:pPr>
        <w:pStyle w:val="BodyText"/>
        <w:spacing w:before="4"/>
        <w:ind w:left="0" w:firstLine="0"/>
        <w:rPr>
          <w:b/>
        </w:rPr>
      </w:pPr>
    </w:p>
    <w:p w:rsidR="00C35D8A" w:rsidRDefault="00C35D8A" w:rsidP="00C35D8A">
      <w:pPr>
        <w:tabs>
          <w:tab w:val="left" w:pos="8083"/>
        </w:tabs>
        <w:ind w:left="160"/>
        <w:rPr>
          <w:b/>
          <w:sz w:val="24"/>
        </w:rPr>
      </w:pPr>
      <w:proofErr w:type="gramStart"/>
      <w:r>
        <w:rPr>
          <w:b/>
          <w:sz w:val="24"/>
        </w:rPr>
        <w:t>LIST</w:t>
      </w:r>
      <w:r>
        <w:rPr>
          <w:b/>
          <w:spacing w:val="-6"/>
          <w:sz w:val="24"/>
        </w:rPr>
        <w:t xml:space="preserve"> </w:t>
      </w:r>
      <w:r>
        <w:rPr>
          <w:b/>
          <w:sz w:val="24"/>
        </w:rPr>
        <w:t>OF</w:t>
      </w:r>
      <w:r>
        <w:rPr>
          <w:b/>
          <w:spacing w:val="-6"/>
          <w:sz w:val="24"/>
        </w:rPr>
        <w:t xml:space="preserve"> </w:t>
      </w:r>
      <w:r>
        <w:rPr>
          <w:b/>
          <w:sz w:val="24"/>
        </w:rPr>
        <w:t>PRACTICALS</w:t>
      </w:r>
      <w:r>
        <w:rPr>
          <w:b/>
          <w:spacing w:val="-1"/>
          <w:sz w:val="24"/>
        </w:rPr>
        <w:t xml:space="preserve"> </w:t>
      </w:r>
      <w:r>
        <w:rPr>
          <w:b/>
          <w:sz w:val="24"/>
        </w:rPr>
        <w:t>(ELECTRICAL</w:t>
      </w:r>
      <w:r>
        <w:rPr>
          <w:b/>
          <w:spacing w:val="-6"/>
          <w:sz w:val="24"/>
        </w:rPr>
        <w:t xml:space="preserve"> </w:t>
      </w:r>
      <w:r>
        <w:rPr>
          <w:b/>
          <w:sz w:val="24"/>
        </w:rPr>
        <w:t>WIRING)</w:t>
      </w:r>
      <w:r>
        <w:rPr>
          <w:b/>
          <w:sz w:val="24"/>
        </w:rPr>
        <w:tab/>
        <w:t>192</w:t>
      </w:r>
      <w:r>
        <w:rPr>
          <w:b/>
          <w:spacing w:val="-2"/>
          <w:sz w:val="24"/>
        </w:rPr>
        <w:t xml:space="preserve"> </w:t>
      </w:r>
      <w:r>
        <w:rPr>
          <w:b/>
          <w:sz w:val="24"/>
        </w:rPr>
        <w:t>Hrs.</w:t>
      </w:r>
      <w:proofErr w:type="gramEnd"/>
    </w:p>
    <w:p w:rsidR="00C35D8A" w:rsidRDefault="00C35D8A" w:rsidP="00C35D8A">
      <w:pPr>
        <w:pStyle w:val="BodyText"/>
        <w:spacing w:before="1"/>
        <w:ind w:left="0" w:firstLine="0"/>
        <w:rPr>
          <w:b/>
        </w:rPr>
      </w:pPr>
    </w:p>
    <w:p w:rsidR="00C35D8A" w:rsidRDefault="00C35D8A" w:rsidP="00617A6F">
      <w:pPr>
        <w:pStyle w:val="ListParagraph"/>
        <w:numPr>
          <w:ilvl w:val="0"/>
          <w:numId w:val="192"/>
        </w:numPr>
        <w:tabs>
          <w:tab w:val="left" w:pos="880"/>
          <w:tab w:val="left" w:pos="881"/>
        </w:tabs>
        <w:spacing w:before="0"/>
        <w:ind w:hanging="721"/>
        <w:rPr>
          <w:sz w:val="24"/>
        </w:rPr>
      </w:pPr>
      <w:r>
        <w:rPr>
          <w:spacing w:val="-1"/>
          <w:sz w:val="24"/>
        </w:rPr>
        <w:t>To study</w:t>
      </w:r>
      <w:r>
        <w:rPr>
          <w:spacing w:val="-14"/>
          <w:sz w:val="24"/>
        </w:rPr>
        <w:t xml:space="preserve"> </w:t>
      </w:r>
      <w:r>
        <w:rPr>
          <w:spacing w:val="-1"/>
          <w:sz w:val="24"/>
        </w:rPr>
        <w:t>wiring</w:t>
      </w:r>
      <w:r>
        <w:rPr>
          <w:spacing w:val="-4"/>
          <w:sz w:val="24"/>
        </w:rPr>
        <w:t xml:space="preserve"> </w:t>
      </w:r>
      <w:r>
        <w:rPr>
          <w:sz w:val="24"/>
        </w:rPr>
        <w:t>accessories.</w:t>
      </w:r>
    </w:p>
    <w:p w:rsidR="00C35D8A" w:rsidRDefault="00C35D8A" w:rsidP="00617A6F">
      <w:pPr>
        <w:pStyle w:val="ListParagraph"/>
        <w:numPr>
          <w:ilvl w:val="0"/>
          <w:numId w:val="192"/>
        </w:numPr>
        <w:tabs>
          <w:tab w:val="left" w:pos="880"/>
          <w:tab w:val="left" w:pos="881"/>
        </w:tabs>
        <w:spacing w:before="3"/>
        <w:ind w:hanging="721"/>
        <w:rPr>
          <w:sz w:val="24"/>
        </w:rPr>
      </w:pPr>
      <w:r>
        <w:rPr>
          <w:sz w:val="24"/>
        </w:rPr>
        <w:t>To study</w:t>
      </w:r>
      <w:r>
        <w:rPr>
          <w:spacing w:val="-13"/>
          <w:sz w:val="24"/>
        </w:rPr>
        <w:t xml:space="preserve"> </w:t>
      </w:r>
      <w:r>
        <w:rPr>
          <w:sz w:val="24"/>
        </w:rPr>
        <w:t>tools</w:t>
      </w:r>
      <w:r>
        <w:rPr>
          <w:spacing w:val="-5"/>
          <w:sz w:val="24"/>
        </w:rPr>
        <w:t xml:space="preserve"> </w:t>
      </w:r>
      <w:r>
        <w:rPr>
          <w:sz w:val="24"/>
        </w:rPr>
        <w:t>used</w:t>
      </w:r>
      <w:r>
        <w:rPr>
          <w:spacing w:val="-3"/>
          <w:sz w:val="24"/>
        </w:rPr>
        <w:t xml:space="preserve"> </w:t>
      </w:r>
      <w:r>
        <w:rPr>
          <w:sz w:val="24"/>
        </w:rPr>
        <w:t>in</w:t>
      </w:r>
      <w:r>
        <w:rPr>
          <w:spacing w:val="-8"/>
          <w:sz w:val="24"/>
        </w:rPr>
        <w:t xml:space="preserve"> </w:t>
      </w:r>
      <w:r>
        <w:rPr>
          <w:sz w:val="24"/>
        </w:rPr>
        <w:t>wiring.</w:t>
      </w:r>
    </w:p>
    <w:p w:rsidR="00C35D8A" w:rsidRDefault="00C35D8A" w:rsidP="00617A6F">
      <w:pPr>
        <w:pStyle w:val="ListParagraph"/>
        <w:numPr>
          <w:ilvl w:val="0"/>
          <w:numId w:val="192"/>
        </w:numPr>
        <w:tabs>
          <w:tab w:val="left" w:pos="880"/>
          <w:tab w:val="left" w:pos="881"/>
        </w:tabs>
        <w:spacing w:before="2"/>
        <w:ind w:hanging="721"/>
        <w:rPr>
          <w:sz w:val="24"/>
        </w:rPr>
      </w:pPr>
      <w:r>
        <w:rPr>
          <w:sz w:val="24"/>
        </w:rPr>
        <w:t>To</w:t>
      </w:r>
      <w:r>
        <w:rPr>
          <w:spacing w:val="1"/>
          <w:sz w:val="24"/>
        </w:rPr>
        <w:t xml:space="preserve"> </w:t>
      </w:r>
      <w:r>
        <w:rPr>
          <w:sz w:val="24"/>
        </w:rPr>
        <w:t>study</w:t>
      </w:r>
      <w:r>
        <w:rPr>
          <w:spacing w:val="-11"/>
          <w:sz w:val="24"/>
        </w:rPr>
        <w:t xml:space="preserve"> </w:t>
      </w:r>
      <w:r>
        <w:rPr>
          <w:sz w:val="24"/>
        </w:rPr>
        <w:t>types</w:t>
      </w:r>
      <w:r>
        <w:rPr>
          <w:spacing w:val="-4"/>
          <w:sz w:val="24"/>
        </w:rPr>
        <w:t xml:space="preserve"> </w:t>
      </w:r>
      <w:r>
        <w:rPr>
          <w:sz w:val="24"/>
        </w:rPr>
        <w:t>of</w:t>
      </w:r>
      <w:r>
        <w:rPr>
          <w:spacing w:val="-9"/>
          <w:sz w:val="24"/>
        </w:rPr>
        <w:t xml:space="preserve"> </w:t>
      </w:r>
      <w:r>
        <w:rPr>
          <w:sz w:val="24"/>
        </w:rPr>
        <w:t>cables.</w:t>
      </w:r>
    </w:p>
    <w:p w:rsidR="00C35D8A" w:rsidRDefault="00C35D8A" w:rsidP="00617A6F">
      <w:pPr>
        <w:pStyle w:val="ListParagraph"/>
        <w:numPr>
          <w:ilvl w:val="0"/>
          <w:numId w:val="192"/>
        </w:numPr>
        <w:tabs>
          <w:tab w:val="left" w:pos="880"/>
          <w:tab w:val="left" w:pos="881"/>
        </w:tabs>
        <w:spacing w:before="2"/>
        <w:ind w:hanging="721"/>
        <w:rPr>
          <w:sz w:val="24"/>
        </w:rPr>
      </w:pPr>
      <w:r>
        <w:rPr>
          <w:sz w:val="24"/>
        </w:rPr>
        <w:t>Demonstration</w:t>
      </w:r>
      <w:r>
        <w:rPr>
          <w:spacing w:val="-12"/>
          <w:sz w:val="24"/>
        </w:rPr>
        <w:t xml:space="preserve"> </w:t>
      </w:r>
      <w:r>
        <w:rPr>
          <w:sz w:val="24"/>
        </w:rPr>
        <w:t>of</w:t>
      </w:r>
      <w:r>
        <w:rPr>
          <w:spacing w:val="-14"/>
          <w:sz w:val="24"/>
        </w:rPr>
        <w:t xml:space="preserve"> </w:t>
      </w:r>
      <w:r>
        <w:rPr>
          <w:sz w:val="24"/>
        </w:rPr>
        <w:t>treatment</w:t>
      </w:r>
      <w:r>
        <w:rPr>
          <w:spacing w:val="-3"/>
          <w:sz w:val="24"/>
        </w:rPr>
        <w:t xml:space="preserve"> </w:t>
      </w:r>
      <w:r>
        <w:rPr>
          <w:sz w:val="24"/>
        </w:rPr>
        <w:t>against</w:t>
      </w:r>
      <w:r>
        <w:rPr>
          <w:spacing w:val="-3"/>
          <w:sz w:val="24"/>
        </w:rPr>
        <w:t xml:space="preserve"> </w:t>
      </w:r>
      <w:r>
        <w:rPr>
          <w:sz w:val="24"/>
        </w:rPr>
        <w:t>electric</w:t>
      </w:r>
      <w:r>
        <w:rPr>
          <w:spacing w:val="-8"/>
          <w:sz w:val="24"/>
        </w:rPr>
        <w:t xml:space="preserve"> </w:t>
      </w:r>
      <w:r>
        <w:rPr>
          <w:sz w:val="24"/>
        </w:rPr>
        <w:t>shock.</w:t>
      </w:r>
    </w:p>
    <w:p w:rsidR="00C35D8A" w:rsidRDefault="00C35D8A" w:rsidP="00617A6F">
      <w:pPr>
        <w:pStyle w:val="ListParagraph"/>
        <w:numPr>
          <w:ilvl w:val="0"/>
          <w:numId w:val="192"/>
        </w:numPr>
        <w:tabs>
          <w:tab w:val="left" w:pos="880"/>
          <w:tab w:val="left" w:pos="881"/>
        </w:tabs>
        <w:spacing w:before="3"/>
        <w:ind w:hanging="721"/>
        <w:rPr>
          <w:sz w:val="24"/>
        </w:rPr>
      </w:pPr>
      <w:r>
        <w:rPr>
          <w:sz w:val="24"/>
        </w:rPr>
        <w:t>To</w:t>
      </w:r>
      <w:r>
        <w:rPr>
          <w:spacing w:val="-2"/>
          <w:sz w:val="24"/>
        </w:rPr>
        <w:t xml:space="preserve"> </w:t>
      </w:r>
      <w:r>
        <w:rPr>
          <w:sz w:val="24"/>
        </w:rPr>
        <w:t>control</w:t>
      </w:r>
      <w:r>
        <w:rPr>
          <w:spacing w:val="-12"/>
          <w:sz w:val="24"/>
        </w:rPr>
        <w:t xml:space="preserve"> </w:t>
      </w:r>
      <w:r>
        <w:rPr>
          <w:sz w:val="24"/>
        </w:rPr>
        <w:t>one</w:t>
      </w:r>
      <w:r>
        <w:rPr>
          <w:spacing w:val="-6"/>
          <w:sz w:val="24"/>
        </w:rPr>
        <w:t xml:space="preserve"> </w:t>
      </w:r>
      <w:r>
        <w:rPr>
          <w:sz w:val="24"/>
        </w:rPr>
        <w:t>lamp</w:t>
      </w:r>
      <w:r>
        <w:rPr>
          <w:spacing w:val="-4"/>
          <w:sz w:val="24"/>
        </w:rPr>
        <w:t xml:space="preserve"> </w:t>
      </w:r>
      <w:r>
        <w:rPr>
          <w:sz w:val="24"/>
        </w:rPr>
        <w:t>with</w:t>
      </w:r>
      <w:r>
        <w:rPr>
          <w:spacing w:val="-9"/>
          <w:sz w:val="24"/>
        </w:rPr>
        <w:t xml:space="preserve"> </w:t>
      </w:r>
      <w:r>
        <w:rPr>
          <w:sz w:val="24"/>
        </w:rPr>
        <w:t>a</w:t>
      </w:r>
      <w:r>
        <w:rPr>
          <w:spacing w:val="-6"/>
          <w:sz w:val="24"/>
        </w:rPr>
        <w:t xml:space="preserve"> </w:t>
      </w:r>
      <w:r>
        <w:rPr>
          <w:sz w:val="24"/>
        </w:rPr>
        <w:t>single</w:t>
      </w:r>
      <w:r>
        <w:rPr>
          <w:spacing w:val="-6"/>
          <w:sz w:val="24"/>
        </w:rPr>
        <w:t xml:space="preserve"> </w:t>
      </w:r>
      <w:r>
        <w:rPr>
          <w:sz w:val="24"/>
        </w:rPr>
        <w:t>way</w:t>
      </w:r>
      <w:r>
        <w:rPr>
          <w:spacing w:val="-13"/>
          <w:sz w:val="24"/>
        </w:rPr>
        <w:t xml:space="preserve"> </w:t>
      </w:r>
      <w:r>
        <w:rPr>
          <w:sz w:val="24"/>
        </w:rPr>
        <w:t>switch.</w:t>
      </w:r>
    </w:p>
    <w:p w:rsidR="00C35D8A" w:rsidRDefault="00C35D8A" w:rsidP="00617A6F">
      <w:pPr>
        <w:pStyle w:val="ListParagraph"/>
        <w:numPr>
          <w:ilvl w:val="0"/>
          <w:numId w:val="192"/>
        </w:numPr>
        <w:tabs>
          <w:tab w:val="left" w:pos="880"/>
          <w:tab w:val="left" w:pos="881"/>
        </w:tabs>
        <w:spacing w:before="3"/>
        <w:ind w:hanging="721"/>
        <w:rPr>
          <w:sz w:val="24"/>
        </w:rPr>
      </w:pPr>
      <w:r>
        <w:rPr>
          <w:spacing w:val="-1"/>
          <w:sz w:val="24"/>
        </w:rPr>
        <w:t>To</w:t>
      </w:r>
      <w:r>
        <w:rPr>
          <w:spacing w:val="-2"/>
          <w:sz w:val="24"/>
        </w:rPr>
        <w:t xml:space="preserve"> </w:t>
      </w:r>
      <w:r>
        <w:rPr>
          <w:spacing w:val="-1"/>
          <w:sz w:val="24"/>
        </w:rPr>
        <w:t>control</w:t>
      </w:r>
      <w:r>
        <w:rPr>
          <w:spacing w:val="-12"/>
          <w:sz w:val="24"/>
        </w:rPr>
        <w:t xml:space="preserve"> </w:t>
      </w:r>
      <w:r>
        <w:rPr>
          <w:spacing w:val="-1"/>
          <w:sz w:val="24"/>
        </w:rPr>
        <w:t>two lamps</w:t>
      </w:r>
      <w:r>
        <w:rPr>
          <w:spacing w:val="-7"/>
          <w:sz w:val="24"/>
        </w:rPr>
        <w:t xml:space="preserve"> </w:t>
      </w:r>
      <w:r>
        <w:rPr>
          <w:spacing w:val="-1"/>
          <w:sz w:val="24"/>
        </w:rPr>
        <w:t>individually</w:t>
      </w:r>
      <w:r>
        <w:rPr>
          <w:spacing w:val="-13"/>
          <w:sz w:val="24"/>
        </w:rPr>
        <w:t xml:space="preserve"> </w:t>
      </w:r>
      <w:r>
        <w:rPr>
          <w:spacing w:val="-1"/>
          <w:sz w:val="24"/>
        </w:rPr>
        <w:t>by</w:t>
      </w:r>
      <w:r>
        <w:rPr>
          <w:spacing w:val="-14"/>
          <w:sz w:val="24"/>
        </w:rPr>
        <w:t xml:space="preserve"> </w:t>
      </w:r>
      <w:r>
        <w:rPr>
          <w:spacing w:val="-1"/>
          <w:sz w:val="24"/>
        </w:rPr>
        <w:t>1-way</w:t>
      </w:r>
      <w:r>
        <w:rPr>
          <w:spacing w:val="-13"/>
          <w:sz w:val="24"/>
        </w:rPr>
        <w:t xml:space="preserve"> </w:t>
      </w:r>
      <w:r>
        <w:rPr>
          <w:sz w:val="24"/>
        </w:rPr>
        <w:t>switches.</w:t>
      </w:r>
    </w:p>
    <w:p w:rsidR="00C35D8A" w:rsidRDefault="00C35D8A" w:rsidP="00617A6F">
      <w:pPr>
        <w:pStyle w:val="ListParagraph"/>
        <w:numPr>
          <w:ilvl w:val="0"/>
          <w:numId w:val="192"/>
        </w:numPr>
        <w:tabs>
          <w:tab w:val="left" w:pos="880"/>
          <w:tab w:val="left" w:pos="881"/>
        </w:tabs>
        <w:spacing w:before="2"/>
        <w:ind w:hanging="721"/>
        <w:rPr>
          <w:sz w:val="24"/>
        </w:rPr>
      </w:pPr>
      <w:r>
        <w:rPr>
          <w:spacing w:val="-1"/>
          <w:sz w:val="24"/>
        </w:rPr>
        <w:t>To</w:t>
      </w:r>
      <w:r>
        <w:rPr>
          <w:spacing w:val="-2"/>
          <w:sz w:val="24"/>
        </w:rPr>
        <w:t xml:space="preserve"> </w:t>
      </w:r>
      <w:r>
        <w:rPr>
          <w:spacing w:val="-1"/>
          <w:sz w:val="24"/>
        </w:rPr>
        <w:t>control</w:t>
      </w:r>
      <w:r>
        <w:rPr>
          <w:spacing w:val="-13"/>
          <w:sz w:val="24"/>
        </w:rPr>
        <w:t xml:space="preserve"> </w:t>
      </w:r>
      <w:r>
        <w:rPr>
          <w:spacing w:val="-1"/>
          <w:sz w:val="24"/>
        </w:rPr>
        <w:t>three</w:t>
      </w:r>
      <w:r>
        <w:rPr>
          <w:spacing w:val="-6"/>
          <w:sz w:val="24"/>
        </w:rPr>
        <w:t xml:space="preserve"> </w:t>
      </w:r>
      <w:r>
        <w:rPr>
          <w:spacing w:val="-1"/>
          <w:sz w:val="24"/>
        </w:rPr>
        <w:t>lamps</w:t>
      </w:r>
      <w:r>
        <w:rPr>
          <w:spacing w:val="-7"/>
          <w:sz w:val="24"/>
        </w:rPr>
        <w:t xml:space="preserve"> </w:t>
      </w:r>
      <w:r>
        <w:rPr>
          <w:spacing w:val="-1"/>
          <w:sz w:val="24"/>
        </w:rPr>
        <w:t>individually</w:t>
      </w:r>
      <w:r>
        <w:rPr>
          <w:spacing w:val="-14"/>
          <w:sz w:val="24"/>
        </w:rPr>
        <w:t xml:space="preserve"> </w:t>
      </w:r>
      <w:r>
        <w:rPr>
          <w:spacing w:val="-1"/>
          <w:sz w:val="24"/>
        </w:rPr>
        <w:t>by</w:t>
      </w:r>
      <w:r>
        <w:rPr>
          <w:spacing w:val="-14"/>
          <w:sz w:val="24"/>
        </w:rPr>
        <w:t xml:space="preserve"> </w:t>
      </w:r>
      <w:r>
        <w:rPr>
          <w:spacing w:val="-1"/>
          <w:sz w:val="24"/>
        </w:rPr>
        <w:t>3</w:t>
      </w:r>
      <w:r>
        <w:rPr>
          <w:spacing w:val="-5"/>
          <w:sz w:val="24"/>
        </w:rPr>
        <w:t xml:space="preserve"> </w:t>
      </w:r>
      <w:r>
        <w:rPr>
          <w:spacing w:val="-1"/>
          <w:sz w:val="24"/>
        </w:rPr>
        <w:t>one</w:t>
      </w:r>
      <w:r>
        <w:rPr>
          <w:spacing w:val="-6"/>
          <w:sz w:val="24"/>
        </w:rPr>
        <w:t xml:space="preserve"> </w:t>
      </w:r>
      <w:r>
        <w:rPr>
          <w:sz w:val="24"/>
        </w:rPr>
        <w:t>way</w:t>
      </w:r>
      <w:r>
        <w:rPr>
          <w:spacing w:val="-14"/>
          <w:sz w:val="24"/>
        </w:rPr>
        <w:t xml:space="preserve"> </w:t>
      </w:r>
      <w:r>
        <w:rPr>
          <w:sz w:val="24"/>
        </w:rPr>
        <w:t>switches</w:t>
      </w:r>
      <w:r>
        <w:rPr>
          <w:spacing w:val="-7"/>
          <w:sz w:val="24"/>
        </w:rPr>
        <w:t xml:space="preserve"> </w:t>
      </w:r>
      <w:r>
        <w:rPr>
          <w:sz w:val="24"/>
        </w:rPr>
        <w:t>&amp;</w:t>
      </w:r>
      <w:r>
        <w:rPr>
          <w:spacing w:val="-9"/>
          <w:sz w:val="24"/>
        </w:rPr>
        <w:t xml:space="preserve"> </w:t>
      </w:r>
      <w:proofErr w:type="gramStart"/>
      <w:r>
        <w:rPr>
          <w:sz w:val="24"/>
        </w:rPr>
        <w:t>install</w:t>
      </w:r>
      <w:proofErr w:type="gramEnd"/>
      <w:r>
        <w:rPr>
          <w:spacing w:val="-14"/>
          <w:sz w:val="24"/>
        </w:rPr>
        <w:t xml:space="preserve"> </w:t>
      </w:r>
      <w:r>
        <w:rPr>
          <w:sz w:val="24"/>
        </w:rPr>
        <w:t>a</w:t>
      </w:r>
      <w:r>
        <w:rPr>
          <w:spacing w:val="-6"/>
          <w:sz w:val="24"/>
        </w:rPr>
        <w:t xml:space="preserve"> </w:t>
      </w:r>
      <w:r>
        <w:rPr>
          <w:sz w:val="24"/>
        </w:rPr>
        <w:t>fuse.</w:t>
      </w:r>
    </w:p>
    <w:p w:rsidR="00C35D8A" w:rsidRDefault="00C35D8A" w:rsidP="00617A6F">
      <w:pPr>
        <w:pStyle w:val="ListParagraph"/>
        <w:numPr>
          <w:ilvl w:val="0"/>
          <w:numId w:val="192"/>
        </w:numPr>
        <w:tabs>
          <w:tab w:val="left" w:pos="880"/>
          <w:tab w:val="left" w:pos="881"/>
        </w:tabs>
        <w:spacing w:before="2"/>
        <w:ind w:hanging="721"/>
        <w:rPr>
          <w:sz w:val="24"/>
        </w:rPr>
      </w:pPr>
      <w:r>
        <w:rPr>
          <w:spacing w:val="-1"/>
          <w:sz w:val="24"/>
        </w:rPr>
        <w:t>To</w:t>
      </w:r>
      <w:r>
        <w:rPr>
          <w:spacing w:val="-2"/>
          <w:sz w:val="24"/>
        </w:rPr>
        <w:t xml:space="preserve"> </w:t>
      </w:r>
      <w:r>
        <w:rPr>
          <w:spacing w:val="-1"/>
          <w:sz w:val="24"/>
        </w:rPr>
        <w:t>control</w:t>
      </w:r>
      <w:r>
        <w:rPr>
          <w:spacing w:val="-13"/>
          <w:sz w:val="24"/>
        </w:rPr>
        <w:t xml:space="preserve"> </w:t>
      </w:r>
      <w:r>
        <w:rPr>
          <w:spacing w:val="-1"/>
          <w:sz w:val="24"/>
        </w:rPr>
        <w:t>two lamps</w:t>
      </w:r>
      <w:r>
        <w:rPr>
          <w:spacing w:val="-7"/>
          <w:sz w:val="24"/>
        </w:rPr>
        <w:t xml:space="preserve"> </w:t>
      </w:r>
      <w:r>
        <w:rPr>
          <w:spacing w:val="-1"/>
          <w:sz w:val="24"/>
        </w:rPr>
        <w:t>individually</w:t>
      </w:r>
      <w:r>
        <w:rPr>
          <w:spacing w:val="-14"/>
          <w:sz w:val="24"/>
        </w:rPr>
        <w:t xml:space="preserve"> </w:t>
      </w:r>
      <w:r>
        <w:rPr>
          <w:sz w:val="24"/>
        </w:rPr>
        <w:t>by</w:t>
      </w:r>
      <w:r>
        <w:rPr>
          <w:spacing w:val="-14"/>
          <w:sz w:val="24"/>
        </w:rPr>
        <w:t xml:space="preserve"> </w:t>
      </w:r>
      <w:r>
        <w:rPr>
          <w:sz w:val="24"/>
        </w:rPr>
        <w:t>2-way</w:t>
      </w:r>
      <w:r>
        <w:rPr>
          <w:spacing w:val="-14"/>
          <w:sz w:val="24"/>
        </w:rPr>
        <w:t xml:space="preserve"> </w:t>
      </w:r>
      <w:r>
        <w:rPr>
          <w:sz w:val="24"/>
        </w:rPr>
        <w:t>switch.</w:t>
      </w:r>
    </w:p>
    <w:p w:rsidR="00C35D8A" w:rsidRDefault="00C35D8A" w:rsidP="00617A6F">
      <w:pPr>
        <w:pStyle w:val="ListParagraph"/>
        <w:numPr>
          <w:ilvl w:val="0"/>
          <w:numId w:val="192"/>
        </w:numPr>
        <w:tabs>
          <w:tab w:val="left" w:pos="880"/>
          <w:tab w:val="left" w:pos="881"/>
        </w:tabs>
        <w:spacing w:before="3"/>
        <w:ind w:hanging="721"/>
        <w:rPr>
          <w:sz w:val="24"/>
        </w:rPr>
      </w:pPr>
      <w:r>
        <w:rPr>
          <w:sz w:val="24"/>
        </w:rPr>
        <w:t>To</w:t>
      </w:r>
      <w:r>
        <w:rPr>
          <w:spacing w:val="-3"/>
          <w:sz w:val="24"/>
        </w:rPr>
        <w:t xml:space="preserve"> </w:t>
      </w:r>
      <w:r>
        <w:rPr>
          <w:sz w:val="24"/>
        </w:rPr>
        <w:t>control</w:t>
      </w:r>
      <w:r>
        <w:rPr>
          <w:spacing w:val="-14"/>
          <w:sz w:val="24"/>
        </w:rPr>
        <w:t xml:space="preserve"> </w:t>
      </w:r>
      <w:r>
        <w:rPr>
          <w:sz w:val="24"/>
        </w:rPr>
        <w:t>one</w:t>
      </w:r>
      <w:r>
        <w:rPr>
          <w:spacing w:val="-7"/>
          <w:sz w:val="24"/>
        </w:rPr>
        <w:t xml:space="preserve"> </w:t>
      </w:r>
      <w:r>
        <w:rPr>
          <w:sz w:val="24"/>
        </w:rPr>
        <w:t>lamp</w:t>
      </w:r>
      <w:r>
        <w:rPr>
          <w:spacing w:val="-6"/>
          <w:sz w:val="24"/>
        </w:rPr>
        <w:t xml:space="preserve"> </w:t>
      </w:r>
      <w:r>
        <w:rPr>
          <w:sz w:val="24"/>
        </w:rPr>
        <w:t>from</w:t>
      </w:r>
      <w:r>
        <w:rPr>
          <w:spacing w:val="-14"/>
          <w:sz w:val="24"/>
        </w:rPr>
        <w:t xml:space="preserve"> </w:t>
      </w:r>
      <w:r>
        <w:rPr>
          <w:sz w:val="24"/>
        </w:rPr>
        <w:t>2</w:t>
      </w:r>
      <w:r>
        <w:rPr>
          <w:spacing w:val="-6"/>
          <w:sz w:val="24"/>
        </w:rPr>
        <w:t xml:space="preserve"> </w:t>
      </w:r>
      <w:r>
        <w:rPr>
          <w:sz w:val="24"/>
        </w:rPr>
        <w:t>different</w:t>
      </w:r>
      <w:r>
        <w:rPr>
          <w:spacing w:val="-2"/>
          <w:sz w:val="24"/>
        </w:rPr>
        <w:t xml:space="preserve"> </w:t>
      </w:r>
      <w:r>
        <w:rPr>
          <w:sz w:val="24"/>
        </w:rPr>
        <w:t>places</w:t>
      </w:r>
      <w:proofErr w:type="gramStart"/>
      <w:r>
        <w:rPr>
          <w:sz w:val="24"/>
        </w:rPr>
        <w:t>.(</w:t>
      </w:r>
      <w:proofErr w:type="gramEnd"/>
      <w:r>
        <w:rPr>
          <w:sz w:val="24"/>
        </w:rPr>
        <w:t>Stair</w:t>
      </w:r>
      <w:r>
        <w:rPr>
          <w:spacing w:val="-5"/>
          <w:sz w:val="24"/>
        </w:rPr>
        <w:t xml:space="preserve"> </w:t>
      </w:r>
      <w:r>
        <w:rPr>
          <w:sz w:val="24"/>
        </w:rPr>
        <w:t>case</w:t>
      </w:r>
      <w:r>
        <w:rPr>
          <w:spacing w:val="-7"/>
          <w:sz w:val="24"/>
        </w:rPr>
        <w:t xml:space="preserve"> </w:t>
      </w:r>
      <w:r>
        <w:rPr>
          <w:sz w:val="24"/>
        </w:rPr>
        <w:t>circuit).</w:t>
      </w:r>
    </w:p>
    <w:p w:rsidR="00C35D8A" w:rsidRDefault="00C35D8A" w:rsidP="00617A6F">
      <w:pPr>
        <w:pStyle w:val="ListParagraph"/>
        <w:numPr>
          <w:ilvl w:val="0"/>
          <w:numId w:val="192"/>
        </w:numPr>
        <w:tabs>
          <w:tab w:val="left" w:pos="880"/>
          <w:tab w:val="left" w:pos="881"/>
        </w:tabs>
        <w:spacing w:before="2"/>
        <w:ind w:hanging="721"/>
        <w:rPr>
          <w:sz w:val="24"/>
        </w:rPr>
      </w:pPr>
      <w:r>
        <w:rPr>
          <w:sz w:val="24"/>
        </w:rPr>
        <w:t>To</w:t>
      </w:r>
      <w:r>
        <w:rPr>
          <w:spacing w:val="-3"/>
          <w:sz w:val="24"/>
        </w:rPr>
        <w:t xml:space="preserve"> </w:t>
      </w:r>
      <w:r>
        <w:rPr>
          <w:sz w:val="24"/>
        </w:rPr>
        <w:t>control</w:t>
      </w:r>
      <w:r>
        <w:rPr>
          <w:spacing w:val="-14"/>
          <w:sz w:val="24"/>
        </w:rPr>
        <w:t xml:space="preserve"> </w:t>
      </w:r>
      <w:r>
        <w:rPr>
          <w:sz w:val="24"/>
        </w:rPr>
        <w:t>one</w:t>
      </w:r>
      <w:r>
        <w:rPr>
          <w:spacing w:val="-6"/>
          <w:sz w:val="24"/>
        </w:rPr>
        <w:t xml:space="preserve"> </w:t>
      </w:r>
      <w:r>
        <w:rPr>
          <w:sz w:val="24"/>
        </w:rPr>
        <w:t>lamp</w:t>
      </w:r>
      <w:r>
        <w:rPr>
          <w:spacing w:val="-6"/>
          <w:sz w:val="24"/>
        </w:rPr>
        <w:t xml:space="preserve"> </w:t>
      </w:r>
      <w:r>
        <w:rPr>
          <w:sz w:val="24"/>
        </w:rPr>
        <w:t>from</w:t>
      </w:r>
      <w:r>
        <w:rPr>
          <w:spacing w:val="-14"/>
          <w:sz w:val="24"/>
        </w:rPr>
        <w:t xml:space="preserve"> </w:t>
      </w:r>
      <w:r>
        <w:rPr>
          <w:sz w:val="24"/>
        </w:rPr>
        <w:t>3</w:t>
      </w:r>
      <w:r>
        <w:rPr>
          <w:spacing w:val="-6"/>
          <w:sz w:val="24"/>
        </w:rPr>
        <w:t xml:space="preserve"> </w:t>
      </w:r>
      <w:r>
        <w:rPr>
          <w:sz w:val="24"/>
        </w:rPr>
        <w:t>different</w:t>
      </w:r>
      <w:r>
        <w:rPr>
          <w:spacing w:val="-1"/>
          <w:sz w:val="24"/>
        </w:rPr>
        <w:t xml:space="preserve"> </w:t>
      </w:r>
      <w:r>
        <w:rPr>
          <w:sz w:val="24"/>
        </w:rPr>
        <w:t>places.</w:t>
      </w:r>
    </w:p>
    <w:p w:rsidR="00C35D8A" w:rsidRDefault="00C35D8A" w:rsidP="00617A6F">
      <w:pPr>
        <w:pStyle w:val="ListParagraph"/>
        <w:numPr>
          <w:ilvl w:val="0"/>
          <w:numId w:val="192"/>
        </w:numPr>
        <w:tabs>
          <w:tab w:val="left" w:pos="880"/>
          <w:tab w:val="left" w:pos="881"/>
        </w:tabs>
        <w:spacing w:before="3"/>
        <w:ind w:hanging="721"/>
        <w:rPr>
          <w:sz w:val="24"/>
        </w:rPr>
      </w:pPr>
      <w:r>
        <w:rPr>
          <w:sz w:val="24"/>
        </w:rPr>
        <w:t>To</w:t>
      </w:r>
      <w:r>
        <w:rPr>
          <w:spacing w:val="-1"/>
          <w:sz w:val="24"/>
        </w:rPr>
        <w:t xml:space="preserve"> </w:t>
      </w:r>
      <w:r>
        <w:rPr>
          <w:sz w:val="24"/>
        </w:rPr>
        <w:t>control</w:t>
      </w:r>
      <w:r>
        <w:rPr>
          <w:spacing w:val="-13"/>
          <w:sz w:val="24"/>
        </w:rPr>
        <w:t xml:space="preserve"> </w:t>
      </w:r>
      <w:r>
        <w:rPr>
          <w:sz w:val="24"/>
        </w:rPr>
        <w:t>three</w:t>
      </w:r>
      <w:r>
        <w:rPr>
          <w:spacing w:val="-5"/>
          <w:sz w:val="24"/>
        </w:rPr>
        <w:t xml:space="preserve"> </w:t>
      </w:r>
      <w:r>
        <w:rPr>
          <w:sz w:val="24"/>
        </w:rPr>
        <w:t>lamps</w:t>
      </w:r>
      <w:r>
        <w:rPr>
          <w:spacing w:val="-6"/>
          <w:sz w:val="24"/>
        </w:rPr>
        <w:t xml:space="preserve"> </w:t>
      </w:r>
      <w:r>
        <w:rPr>
          <w:sz w:val="24"/>
        </w:rPr>
        <w:t>in</w:t>
      </w:r>
      <w:r>
        <w:rPr>
          <w:spacing w:val="-9"/>
          <w:sz w:val="24"/>
        </w:rPr>
        <w:t xml:space="preserve"> </w:t>
      </w:r>
      <w:r>
        <w:rPr>
          <w:sz w:val="24"/>
        </w:rPr>
        <w:t>series</w:t>
      </w:r>
      <w:r>
        <w:rPr>
          <w:spacing w:val="-6"/>
          <w:sz w:val="24"/>
        </w:rPr>
        <w:t xml:space="preserve"> </w:t>
      </w:r>
      <w:r>
        <w:rPr>
          <w:sz w:val="24"/>
        </w:rPr>
        <w:t>and</w:t>
      </w:r>
      <w:r>
        <w:rPr>
          <w:spacing w:val="-5"/>
          <w:sz w:val="24"/>
        </w:rPr>
        <w:t xml:space="preserve"> </w:t>
      </w:r>
      <w:r>
        <w:rPr>
          <w:sz w:val="24"/>
        </w:rPr>
        <w:t>measure</w:t>
      </w:r>
      <w:r>
        <w:rPr>
          <w:spacing w:val="-5"/>
          <w:sz w:val="24"/>
        </w:rPr>
        <w:t xml:space="preserve"> </w:t>
      </w:r>
      <w:r>
        <w:rPr>
          <w:sz w:val="24"/>
        </w:rPr>
        <w:t>voltage</w:t>
      </w:r>
      <w:r>
        <w:rPr>
          <w:spacing w:val="-5"/>
          <w:sz w:val="24"/>
        </w:rPr>
        <w:t xml:space="preserve"> </w:t>
      </w:r>
      <w:r>
        <w:rPr>
          <w:sz w:val="24"/>
        </w:rPr>
        <w:t>drop</w:t>
      </w:r>
      <w:r>
        <w:rPr>
          <w:spacing w:val="-4"/>
          <w:sz w:val="24"/>
        </w:rPr>
        <w:t xml:space="preserve"> </w:t>
      </w:r>
      <w:r>
        <w:rPr>
          <w:sz w:val="24"/>
        </w:rPr>
        <w:t>across</w:t>
      </w:r>
      <w:r>
        <w:rPr>
          <w:spacing w:val="-7"/>
          <w:sz w:val="24"/>
        </w:rPr>
        <w:t xml:space="preserve"> </w:t>
      </w:r>
      <w:r>
        <w:rPr>
          <w:sz w:val="24"/>
        </w:rPr>
        <w:t>each</w:t>
      </w:r>
      <w:r>
        <w:rPr>
          <w:spacing w:val="-9"/>
          <w:sz w:val="24"/>
        </w:rPr>
        <w:t xml:space="preserve"> </w:t>
      </w:r>
      <w:r>
        <w:rPr>
          <w:sz w:val="24"/>
        </w:rPr>
        <w:t>lamp.</w:t>
      </w:r>
    </w:p>
    <w:p w:rsidR="00C35D8A" w:rsidRDefault="00C35D8A" w:rsidP="00617A6F">
      <w:pPr>
        <w:pStyle w:val="ListParagraph"/>
        <w:numPr>
          <w:ilvl w:val="0"/>
          <w:numId w:val="192"/>
        </w:numPr>
        <w:tabs>
          <w:tab w:val="left" w:pos="880"/>
          <w:tab w:val="left" w:pos="881"/>
        </w:tabs>
        <w:spacing w:before="3"/>
        <w:ind w:hanging="721"/>
        <w:rPr>
          <w:sz w:val="24"/>
        </w:rPr>
      </w:pPr>
      <w:r>
        <w:rPr>
          <w:sz w:val="24"/>
        </w:rPr>
        <w:t>To</w:t>
      </w:r>
      <w:r>
        <w:rPr>
          <w:spacing w:val="6"/>
          <w:sz w:val="24"/>
        </w:rPr>
        <w:t xml:space="preserve"> </w:t>
      </w:r>
      <w:r>
        <w:rPr>
          <w:sz w:val="24"/>
        </w:rPr>
        <w:t>construct</w:t>
      </w:r>
      <w:r>
        <w:rPr>
          <w:spacing w:val="7"/>
          <w:sz w:val="24"/>
        </w:rPr>
        <w:t xml:space="preserve"> </w:t>
      </w:r>
      <w:r>
        <w:rPr>
          <w:sz w:val="24"/>
        </w:rPr>
        <w:t>a</w:t>
      </w:r>
      <w:r>
        <w:rPr>
          <w:spacing w:val="1"/>
          <w:sz w:val="24"/>
        </w:rPr>
        <w:t xml:space="preserve"> </w:t>
      </w:r>
      <w:r>
        <w:rPr>
          <w:sz w:val="24"/>
        </w:rPr>
        <w:t>test</w:t>
      </w:r>
      <w:r>
        <w:rPr>
          <w:spacing w:val="7"/>
          <w:sz w:val="24"/>
        </w:rPr>
        <w:t xml:space="preserve"> </w:t>
      </w:r>
      <w:r>
        <w:rPr>
          <w:sz w:val="24"/>
        </w:rPr>
        <w:t>board.</w:t>
      </w:r>
    </w:p>
    <w:p w:rsidR="00C35D8A" w:rsidRDefault="00C35D8A" w:rsidP="00617A6F">
      <w:pPr>
        <w:pStyle w:val="ListParagraph"/>
        <w:numPr>
          <w:ilvl w:val="0"/>
          <w:numId w:val="192"/>
        </w:numPr>
        <w:tabs>
          <w:tab w:val="left" w:pos="880"/>
          <w:tab w:val="left" w:pos="881"/>
        </w:tabs>
        <w:spacing w:before="2"/>
        <w:ind w:hanging="721"/>
        <w:rPr>
          <w:sz w:val="24"/>
        </w:rPr>
      </w:pPr>
      <w:r>
        <w:rPr>
          <w:sz w:val="24"/>
        </w:rPr>
        <w:t>To</w:t>
      </w:r>
      <w:r>
        <w:rPr>
          <w:spacing w:val="-5"/>
          <w:sz w:val="24"/>
        </w:rPr>
        <w:t xml:space="preserve"> </w:t>
      </w:r>
      <w:r>
        <w:rPr>
          <w:sz w:val="24"/>
        </w:rPr>
        <w:t>construct</w:t>
      </w:r>
      <w:r>
        <w:rPr>
          <w:spacing w:val="-4"/>
          <w:sz w:val="24"/>
        </w:rPr>
        <w:t xml:space="preserve"> </w:t>
      </w:r>
      <w:r>
        <w:rPr>
          <w:sz w:val="24"/>
        </w:rPr>
        <w:t>fuse</w:t>
      </w:r>
      <w:r>
        <w:rPr>
          <w:spacing w:val="-9"/>
          <w:sz w:val="24"/>
        </w:rPr>
        <w:t xml:space="preserve"> </w:t>
      </w:r>
      <w:r>
        <w:rPr>
          <w:sz w:val="24"/>
        </w:rPr>
        <w:t>indication</w:t>
      </w:r>
      <w:r>
        <w:rPr>
          <w:spacing w:val="-12"/>
          <w:sz w:val="24"/>
        </w:rPr>
        <w:t xml:space="preserve"> </w:t>
      </w:r>
      <w:r>
        <w:rPr>
          <w:sz w:val="24"/>
        </w:rPr>
        <w:t>circuit.</w:t>
      </w:r>
    </w:p>
    <w:p w:rsidR="00C35D8A" w:rsidRDefault="00C35D8A" w:rsidP="00617A6F">
      <w:pPr>
        <w:pStyle w:val="ListParagraph"/>
        <w:numPr>
          <w:ilvl w:val="0"/>
          <w:numId w:val="192"/>
        </w:numPr>
        <w:tabs>
          <w:tab w:val="left" w:pos="880"/>
          <w:tab w:val="left" w:pos="881"/>
        </w:tabs>
        <w:spacing w:before="3"/>
        <w:ind w:hanging="721"/>
        <w:rPr>
          <w:sz w:val="24"/>
        </w:rPr>
      </w:pPr>
      <w:r>
        <w:rPr>
          <w:sz w:val="24"/>
        </w:rPr>
        <w:t>To</w:t>
      </w:r>
      <w:r>
        <w:rPr>
          <w:spacing w:val="-2"/>
          <w:sz w:val="24"/>
        </w:rPr>
        <w:t xml:space="preserve"> </w:t>
      </w:r>
      <w:r>
        <w:rPr>
          <w:sz w:val="24"/>
        </w:rPr>
        <w:t>control</w:t>
      </w:r>
      <w:r>
        <w:rPr>
          <w:spacing w:val="-14"/>
          <w:sz w:val="24"/>
        </w:rPr>
        <w:t xml:space="preserve"> </w:t>
      </w:r>
      <w:r>
        <w:rPr>
          <w:sz w:val="24"/>
        </w:rPr>
        <w:t>two</w:t>
      </w:r>
      <w:r>
        <w:rPr>
          <w:spacing w:val="1"/>
          <w:sz w:val="24"/>
        </w:rPr>
        <w:t xml:space="preserve"> </w:t>
      </w:r>
      <w:r>
        <w:rPr>
          <w:sz w:val="24"/>
        </w:rPr>
        <w:t>lamps</w:t>
      </w:r>
      <w:r>
        <w:rPr>
          <w:spacing w:val="-7"/>
          <w:sz w:val="24"/>
        </w:rPr>
        <w:t xml:space="preserve"> </w:t>
      </w:r>
      <w:r>
        <w:rPr>
          <w:sz w:val="24"/>
        </w:rPr>
        <w:t>by</w:t>
      </w:r>
      <w:r>
        <w:rPr>
          <w:spacing w:val="-15"/>
          <w:sz w:val="24"/>
        </w:rPr>
        <w:t xml:space="preserve"> </w:t>
      </w:r>
      <w:r>
        <w:rPr>
          <w:sz w:val="24"/>
        </w:rPr>
        <w:t>two</w:t>
      </w:r>
      <w:r>
        <w:rPr>
          <w:spacing w:val="-1"/>
          <w:sz w:val="24"/>
        </w:rPr>
        <w:t xml:space="preserve"> </w:t>
      </w:r>
      <w:r>
        <w:rPr>
          <w:sz w:val="24"/>
        </w:rPr>
        <w:t>2-way</w:t>
      </w:r>
      <w:r>
        <w:rPr>
          <w:spacing w:val="-15"/>
          <w:sz w:val="24"/>
        </w:rPr>
        <w:t xml:space="preserve"> </w:t>
      </w:r>
      <w:r>
        <w:rPr>
          <w:sz w:val="24"/>
        </w:rPr>
        <w:t>switches</w:t>
      </w:r>
      <w:r>
        <w:rPr>
          <w:spacing w:val="-7"/>
          <w:sz w:val="24"/>
        </w:rPr>
        <w:t xml:space="preserve"> </w:t>
      </w:r>
      <w:r>
        <w:rPr>
          <w:sz w:val="24"/>
        </w:rPr>
        <w:t>both</w:t>
      </w:r>
      <w:r>
        <w:rPr>
          <w:spacing w:val="-10"/>
          <w:sz w:val="24"/>
        </w:rPr>
        <w:t xml:space="preserve"> </w:t>
      </w:r>
      <w:r>
        <w:rPr>
          <w:sz w:val="24"/>
        </w:rPr>
        <w:t>in</w:t>
      </w:r>
      <w:r>
        <w:rPr>
          <w:spacing w:val="-10"/>
          <w:sz w:val="24"/>
        </w:rPr>
        <w:t xml:space="preserve"> </w:t>
      </w:r>
      <w:r>
        <w:rPr>
          <w:sz w:val="24"/>
        </w:rPr>
        <w:t>series,</w:t>
      </w:r>
      <w:r>
        <w:rPr>
          <w:spacing w:val="-3"/>
          <w:sz w:val="24"/>
        </w:rPr>
        <w:t xml:space="preserve"> </w:t>
      </w:r>
      <w:r>
        <w:rPr>
          <w:sz w:val="24"/>
        </w:rPr>
        <w:t>both</w:t>
      </w:r>
      <w:r>
        <w:rPr>
          <w:spacing w:val="-10"/>
          <w:sz w:val="24"/>
        </w:rPr>
        <w:t xml:space="preserve"> </w:t>
      </w:r>
      <w:r>
        <w:rPr>
          <w:sz w:val="24"/>
        </w:rPr>
        <w:t>in</w:t>
      </w:r>
      <w:r>
        <w:rPr>
          <w:spacing w:val="-10"/>
          <w:sz w:val="24"/>
        </w:rPr>
        <w:t xml:space="preserve"> </w:t>
      </w:r>
      <w:r>
        <w:rPr>
          <w:sz w:val="24"/>
        </w:rPr>
        <w:t>parallel</w:t>
      </w:r>
      <w:r>
        <w:rPr>
          <w:spacing w:val="-13"/>
          <w:sz w:val="24"/>
        </w:rPr>
        <w:t xml:space="preserve"> </w:t>
      </w:r>
      <w:r>
        <w:rPr>
          <w:sz w:val="24"/>
        </w:rPr>
        <w:t>and</w:t>
      </w:r>
      <w:r>
        <w:rPr>
          <w:spacing w:val="-6"/>
          <w:sz w:val="24"/>
        </w:rPr>
        <w:t xml:space="preserve"> </w:t>
      </w:r>
      <w:r>
        <w:rPr>
          <w:sz w:val="24"/>
        </w:rPr>
        <w:t>individual</w:t>
      </w:r>
      <w:r>
        <w:rPr>
          <w:spacing w:val="-13"/>
          <w:sz w:val="24"/>
        </w:rPr>
        <w:t xml:space="preserve"> </w:t>
      </w:r>
      <w:r>
        <w:rPr>
          <w:sz w:val="24"/>
        </w:rPr>
        <w:t>control.</w:t>
      </w:r>
    </w:p>
    <w:p w:rsidR="00C35D8A" w:rsidRDefault="00C35D8A" w:rsidP="00617A6F">
      <w:pPr>
        <w:pStyle w:val="ListParagraph"/>
        <w:numPr>
          <w:ilvl w:val="0"/>
          <w:numId w:val="192"/>
        </w:numPr>
        <w:tabs>
          <w:tab w:val="left" w:pos="880"/>
          <w:tab w:val="left" w:pos="881"/>
        </w:tabs>
        <w:spacing w:before="2"/>
        <w:ind w:hanging="721"/>
        <w:rPr>
          <w:sz w:val="24"/>
        </w:rPr>
      </w:pPr>
      <w:r>
        <w:rPr>
          <w:sz w:val="24"/>
        </w:rPr>
        <w:t>To</w:t>
      </w:r>
      <w:r>
        <w:rPr>
          <w:spacing w:val="3"/>
          <w:sz w:val="24"/>
        </w:rPr>
        <w:t xml:space="preserve"> </w:t>
      </w:r>
      <w:r>
        <w:rPr>
          <w:sz w:val="24"/>
        </w:rPr>
        <w:t>control</w:t>
      </w:r>
      <w:r>
        <w:rPr>
          <w:spacing w:val="-10"/>
          <w:sz w:val="24"/>
        </w:rPr>
        <w:t xml:space="preserve"> </w:t>
      </w:r>
      <w:r>
        <w:rPr>
          <w:sz w:val="24"/>
        </w:rPr>
        <w:t>a</w:t>
      </w:r>
      <w:r>
        <w:rPr>
          <w:spacing w:val="-1"/>
          <w:sz w:val="24"/>
        </w:rPr>
        <w:t xml:space="preserve"> </w:t>
      </w:r>
      <w:r>
        <w:rPr>
          <w:sz w:val="24"/>
        </w:rPr>
        <w:t>bell</w:t>
      </w:r>
      <w:r>
        <w:rPr>
          <w:spacing w:val="-10"/>
          <w:sz w:val="24"/>
        </w:rPr>
        <w:t xml:space="preserve"> </w:t>
      </w:r>
      <w:r>
        <w:rPr>
          <w:sz w:val="24"/>
        </w:rPr>
        <w:t>through</w:t>
      </w:r>
      <w:r>
        <w:rPr>
          <w:spacing w:val="-5"/>
          <w:sz w:val="24"/>
        </w:rPr>
        <w:t xml:space="preserve"> </w:t>
      </w:r>
      <w:r>
        <w:rPr>
          <w:sz w:val="24"/>
        </w:rPr>
        <w:t>indicator by</w:t>
      </w:r>
      <w:r>
        <w:rPr>
          <w:spacing w:val="-10"/>
          <w:sz w:val="24"/>
        </w:rPr>
        <w:t xml:space="preserve"> </w:t>
      </w:r>
      <w:r>
        <w:rPr>
          <w:sz w:val="24"/>
        </w:rPr>
        <w:t>push</w:t>
      </w:r>
      <w:r>
        <w:rPr>
          <w:spacing w:val="-6"/>
          <w:sz w:val="24"/>
        </w:rPr>
        <w:t xml:space="preserve"> </w:t>
      </w:r>
      <w:r>
        <w:rPr>
          <w:sz w:val="24"/>
        </w:rPr>
        <w:t>button.</w:t>
      </w:r>
    </w:p>
    <w:p w:rsidR="00C35D8A" w:rsidRDefault="00C35D8A" w:rsidP="00617A6F">
      <w:pPr>
        <w:pStyle w:val="ListParagraph"/>
        <w:numPr>
          <w:ilvl w:val="0"/>
          <w:numId w:val="192"/>
        </w:numPr>
        <w:tabs>
          <w:tab w:val="left" w:pos="880"/>
          <w:tab w:val="left" w:pos="881"/>
        </w:tabs>
        <w:spacing w:before="2"/>
        <w:ind w:hanging="721"/>
        <w:rPr>
          <w:sz w:val="24"/>
        </w:rPr>
      </w:pPr>
      <w:r>
        <w:rPr>
          <w:sz w:val="24"/>
        </w:rPr>
        <w:t>To</w:t>
      </w:r>
      <w:r>
        <w:rPr>
          <w:spacing w:val="-11"/>
          <w:sz w:val="24"/>
        </w:rPr>
        <w:t xml:space="preserve"> </w:t>
      </w:r>
      <w:r>
        <w:rPr>
          <w:sz w:val="24"/>
        </w:rPr>
        <w:t>prepare</w:t>
      </w:r>
      <w:r>
        <w:rPr>
          <w:spacing w:val="-14"/>
          <w:sz w:val="24"/>
        </w:rPr>
        <w:t xml:space="preserve"> </w:t>
      </w:r>
      <w:r>
        <w:rPr>
          <w:sz w:val="24"/>
        </w:rPr>
        <w:t>Bell-indicator</w:t>
      </w:r>
      <w:r>
        <w:rPr>
          <w:spacing w:val="-12"/>
          <w:sz w:val="24"/>
        </w:rPr>
        <w:t xml:space="preserve"> </w:t>
      </w:r>
      <w:r>
        <w:rPr>
          <w:sz w:val="24"/>
        </w:rPr>
        <w:t>circuit</w:t>
      </w:r>
      <w:r>
        <w:rPr>
          <w:spacing w:val="-10"/>
          <w:sz w:val="24"/>
        </w:rPr>
        <w:t xml:space="preserve"> </w:t>
      </w:r>
      <w:r>
        <w:rPr>
          <w:sz w:val="24"/>
        </w:rPr>
        <w:t>(</w:t>
      </w:r>
      <w:proofErr w:type="spellStart"/>
      <w:r>
        <w:rPr>
          <w:sz w:val="24"/>
        </w:rPr>
        <w:t>Hotelling</w:t>
      </w:r>
      <w:proofErr w:type="spellEnd"/>
      <w:r>
        <w:rPr>
          <w:spacing w:val="-13"/>
          <w:sz w:val="24"/>
        </w:rPr>
        <w:t xml:space="preserve"> </w:t>
      </w:r>
      <w:r>
        <w:rPr>
          <w:sz w:val="24"/>
        </w:rPr>
        <w:t>circuit).</w:t>
      </w:r>
    </w:p>
    <w:p w:rsidR="00C35D8A" w:rsidRDefault="00C35D8A" w:rsidP="00617A6F">
      <w:pPr>
        <w:pStyle w:val="ListParagraph"/>
        <w:numPr>
          <w:ilvl w:val="0"/>
          <w:numId w:val="192"/>
        </w:numPr>
        <w:tabs>
          <w:tab w:val="left" w:pos="880"/>
          <w:tab w:val="left" w:pos="881"/>
        </w:tabs>
        <w:spacing w:before="3"/>
        <w:ind w:hanging="721"/>
        <w:rPr>
          <w:sz w:val="24"/>
        </w:rPr>
      </w:pPr>
      <w:r>
        <w:rPr>
          <w:sz w:val="24"/>
        </w:rPr>
        <w:t>To</w:t>
      </w:r>
      <w:r>
        <w:rPr>
          <w:spacing w:val="3"/>
          <w:sz w:val="24"/>
        </w:rPr>
        <w:t xml:space="preserve"> </w:t>
      </w:r>
      <w:r>
        <w:rPr>
          <w:sz w:val="24"/>
        </w:rPr>
        <w:t>prepare</w:t>
      </w:r>
      <w:r>
        <w:rPr>
          <w:spacing w:val="-1"/>
          <w:sz w:val="24"/>
        </w:rPr>
        <w:t xml:space="preserve"> </w:t>
      </w:r>
      <w:r>
        <w:rPr>
          <w:sz w:val="24"/>
        </w:rPr>
        <w:t>Go</w:t>
      </w:r>
      <w:r>
        <w:rPr>
          <w:spacing w:val="4"/>
          <w:sz w:val="24"/>
        </w:rPr>
        <w:t xml:space="preserve"> </w:t>
      </w:r>
      <w:r>
        <w:rPr>
          <w:sz w:val="24"/>
        </w:rPr>
        <w:t>down</w:t>
      </w:r>
      <w:r>
        <w:rPr>
          <w:spacing w:val="-6"/>
          <w:sz w:val="24"/>
        </w:rPr>
        <w:t xml:space="preserve"> </w:t>
      </w:r>
      <w:r>
        <w:rPr>
          <w:sz w:val="24"/>
        </w:rPr>
        <w:t>circuit.</w:t>
      </w:r>
    </w:p>
    <w:p w:rsidR="00C35D8A" w:rsidRDefault="00C35D8A" w:rsidP="00617A6F">
      <w:pPr>
        <w:pStyle w:val="ListParagraph"/>
        <w:numPr>
          <w:ilvl w:val="0"/>
          <w:numId w:val="192"/>
        </w:numPr>
        <w:tabs>
          <w:tab w:val="left" w:pos="880"/>
          <w:tab w:val="left" w:pos="881"/>
        </w:tabs>
        <w:spacing w:before="3"/>
        <w:ind w:hanging="721"/>
        <w:rPr>
          <w:sz w:val="24"/>
        </w:rPr>
      </w:pPr>
      <w:r>
        <w:rPr>
          <w:spacing w:val="-1"/>
          <w:sz w:val="24"/>
        </w:rPr>
        <w:t>Study</w:t>
      </w:r>
      <w:r>
        <w:rPr>
          <w:spacing w:val="-14"/>
          <w:sz w:val="24"/>
        </w:rPr>
        <w:t xml:space="preserve"> </w:t>
      </w:r>
      <w:r>
        <w:rPr>
          <w:spacing w:val="-1"/>
          <w:sz w:val="24"/>
        </w:rPr>
        <w:t>of</w:t>
      </w:r>
      <w:r>
        <w:rPr>
          <w:spacing w:val="-13"/>
          <w:sz w:val="24"/>
        </w:rPr>
        <w:t xml:space="preserve"> </w:t>
      </w:r>
      <w:r>
        <w:rPr>
          <w:spacing w:val="-1"/>
          <w:sz w:val="24"/>
        </w:rPr>
        <w:t>wiring</w:t>
      </w:r>
      <w:r>
        <w:rPr>
          <w:spacing w:val="-5"/>
          <w:sz w:val="24"/>
        </w:rPr>
        <w:t xml:space="preserve"> </w:t>
      </w:r>
      <w:r>
        <w:rPr>
          <w:sz w:val="24"/>
        </w:rPr>
        <w:t>boxes</w:t>
      </w:r>
      <w:r>
        <w:rPr>
          <w:spacing w:val="-6"/>
          <w:sz w:val="24"/>
        </w:rPr>
        <w:t xml:space="preserve"> </w:t>
      </w:r>
      <w:r>
        <w:rPr>
          <w:sz w:val="24"/>
        </w:rPr>
        <w:t>and</w:t>
      </w:r>
      <w:r>
        <w:rPr>
          <w:spacing w:val="-6"/>
          <w:sz w:val="24"/>
        </w:rPr>
        <w:t xml:space="preserve"> </w:t>
      </w:r>
      <w:r>
        <w:rPr>
          <w:sz w:val="24"/>
        </w:rPr>
        <w:t>sealing.</w:t>
      </w:r>
    </w:p>
    <w:p w:rsidR="00C35D8A" w:rsidRDefault="00C35D8A" w:rsidP="00617A6F">
      <w:pPr>
        <w:pStyle w:val="ListParagraph"/>
        <w:numPr>
          <w:ilvl w:val="0"/>
          <w:numId w:val="192"/>
        </w:numPr>
        <w:tabs>
          <w:tab w:val="left" w:pos="880"/>
          <w:tab w:val="left" w:pos="881"/>
        </w:tabs>
        <w:spacing w:before="2"/>
        <w:ind w:hanging="721"/>
        <w:rPr>
          <w:sz w:val="24"/>
        </w:rPr>
      </w:pPr>
      <w:r>
        <w:rPr>
          <w:sz w:val="24"/>
        </w:rPr>
        <w:t>To</w:t>
      </w:r>
      <w:r>
        <w:rPr>
          <w:spacing w:val="-5"/>
          <w:sz w:val="24"/>
        </w:rPr>
        <w:t xml:space="preserve"> </w:t>
      </w:r>
      <w:r>
        <w:rPr>
          <w:sz w:val="24"/>
        </w:rPr>
        <w:t>prepare</w:t>
      </w:r>
      <w:r>
        <w:rPr>
          <w:spacing w:val="-8"/>
          <w:sz w:val="24"/>
        </w:rPr>
        <w:t xml:space="preserve"> </w:t>
      </w:r>
      <w:r>
        <w:rPr>
          <w:sz w:val="24"/>
        </w:rPr>
        <w:t>single</w:t>
      </w:r>
      <w:r>
        <w:rPr>
          <w:spacing w:val="-8"/>
          <w:sz w:val="24"/>
        </w:rPr>
        <w:t xml:space="preserve"> </w:t>
      </w:r>
      <w:r>
        <w:rPr>
          <w:sz w:val="24"/>
        </w:rPr>
        <w:t>twist</w:t>
      </w:r>
      <w:r>
        <w:rPr>
          <w:spacing w:val="-3"/>
          <w:sz w:val="24"/>
        </w:rPr>
        <w:t xml:space="preserve"> </w:t>
      </w:r>
      <w:r>
        <w:rPr>
          <w:sz w:val="24"/>
        </w:rPr>
        <w:t>joint.</w:t>
      </w:r>
    </w:p>
    <w:p w:rsidR="00C35D8A" w:rsidRDefault="00C35D8A" w:rsidP="00617A6F">
      <w:pPr>
        <w:pStyle w:val="ListParagraph"/>
        <w:numPr>
          <w:ilvl w:val="0"/>
          <w:numId w:val="192"/>
        </w:numPr>
        <w:tabs>
          <w:tab w:val="left" w:pos="880"/>
          <w:tab w:val="left" w:pos="881"/>
        </w:tabs>
        <w:spacing w:before="3"/>
        <w:ind w:hanging="721"/>
        <w:rPr>
          <w:sz w:val="24"/>
        </w:rPr>
      </w:pPr>
      <w:r>
        <w:rPr>
          <w:sz w:val="24"/>
        </w:rPr>
        <w:t>To</w:t>
      </w:r>
      <w:r>
        <w:rPr>
          <w:spacing w:val="-3"/>
          <w:sz w:val="24"/>
        </w:rPr>
        <w:t xml:space="preserve"> </w:t>
      </w:r>
      <w:r>
        <w:rPr>
          <w:sz w:val="24"/>
        </w:rPr>
        <w:t>prepare</w:t>
      </w:r>
      <w:r>
        <w:rPr>
          <w:spacing w:val="-7"/>
          <w:sz w:val="24"/>
        </w:rPr>
        <w:t xml:space="preserve"> </w:t>
      </w:r>
      <w:r>
        <w:rPr>
          <w:sz w:val="24"/>
        </w:rPr>
        <w:t>married</w:t>
      </w:r>
      <w:r>
        <w:rPr>
          <w:spacing w:val="-6"/>
          <w:sz w:val="24"/>
        </w:rPr>
        <w:t xml:space="preserve"> </w:t>
      </w:r>
      <w:r>
        <w:rPr>
          <w:sz w:val="24"/>
        </w:rPr>
        <w:t>joint.</w:t>
      </w:r>
    </w:p>
    <w:p w:rsidR="00C35D8A" w:rsidRDefault="00C35D8A" w:rsidP="00617A6F">
      <w:pPr>
        <w:pStyle w:val="ListParagraph"/>
        <w:numPr>
          <w:ilvl w:val="0"/>
          <w:numId w:val="192"/>
        </w:numPr>
        <w:tabs>
          <w:tab w:val="left" w:pos="880"/>
          <w:tab w:val="left" w:pos="881"/>
        </w:tabs>
        <w:spacing w:before="2"/>
        <w:ind w:hanging="721"/>
        <w:rPr>
          <w:sz w:val="24"/>
        </w:rPr>
      </w:pPr>
      <w:r>
        <w:rPr>
          <w:sz w:val="24"/>
        </w:rPr>
        <w:t>To</w:t>
      </w:r>
      <w:r>
        <w:rPr>
          <w:spacing w:val="-4"/>
          <w:sz w:val="24"/>
        </w:rPr>
        <w:t xml:space="preserve"> </w:t>
      </w:r>
      <w:r>
        <w:rPr>
          <w:sz w:val="24"/>
        </w:rPr>
        <w:t>prepare</w:t>
      </w:r>
      <w:r>
        <w:rPr>
          <w:spacing w:val="-7"/>
          <w:sz w:val="24"/>
        </w:rPr>
        <w:t xml:space="preserve"> </w:t>
      </w:r>
      <w:r>
        <w:rPr>
          <w:sz w:val="24"/>
        </w:rPr>
        <w:t>duplex</w:t>
      </w:r>
      <w:r>
        <w:rPr>
          <w:spacing w:val="-11"/>
          <w:sz w:val="24"/>
        </w:rPr>
        <w:t xml:space="preserve"> </w:t>
      </w:r>
      <w:r>
        <w:rPr>
          <w:sz w:val="24"/>
        </w:rPr>
        <w:t>joint.</w:t>
      </w:r>
    </w:p>
    <w:p w:rsidR="00C35D8A" w:rsidRDefault="00C35D8A" w:rsidP="00617A6F">
      <w:pPr>
        <w:pStyle w:val="ListParagraph"/>
        <w:numPr>
          <w:ilvl w:val="0"/>
          <w:numId w:val="192"/>
        </w:numPr>
        <w:tabs>
          <w:tab w:val="left" w:pos="880"/>
          <w:tab w:val="left" w:pos="881"/>
        </w:tabs>
        <w:spacing w:before="2"/>
        <w:ind w:hanging="721"/>
        <w:rPr>
          <w:sz w:val="24"/>
        </w:rPr>
      </w:pPr>
      <w:r>
        <w:rPr>
          <w:sz w:val="24"/>
        </w:rPr>
        <w:t>To</w:t>
      </w:r>
      <w:r>
        <w:rPr>
          <w:spacing w:val="1"/>
          <w:sz w:val="24"/>
        </w:rPr>
        <w:t xml:space="preserve"> </w:t>
      </w:r>
      <w:r>
        <w:rPr>
          <w:sz w:val="24"/>
        </w:rPr>
        <w:t>prepare</w:t>
      </w:r>
      <w:r>
        <w:rPr>
          <w:spacing w:val="-3"/>
          <w:sz w:val="24"/>
        </w:rPr>
        <w:t xml:space="preserve"> </w:t>
      </w:r>
      <w:r>
        <w:rPr>
          <w:sz w:val="24"/>
        </w:rPr>
        <w:t>rat-tail</w:t>
      </w:r>
      <w:r>
        <w:rPr>
          <w:spacing w:val="-10"/>
          <w:sz w:val="24"/>
        </w:rPr>
        <w:t xml:space="preserve"> </w:t>
      </w:r>
      <w:r>
        <w:rPr>
          <w:sz w:val="24"/>
        </w:rPr>
        <w:t>joint.</w:t>
      </w:r>
    </w:p>
    <w:p w:rsidR="00C35D8A" w:rsidRDefault="00C35D8A" w:rsidP="00617A6F">
      <w:pPr>
        <w:pStyle w:val="ListParagraph"/>
        <w:numPr>
          <w:ilvl w:val="0"/>
          <w:numId w:val="192"/>
        </w:numPr>
        <w:tabs>
          <w:tab w:val="left" w:pos="880"/>
          <w:tab w:val="left" w:pos="881"/>
        </w:tabs>
        <w:spacing w:before="3"/>
        <w:ind w:hanging="721"/>
        <w:rPr>
          <w:sz w:val="24"/>
        </w:rPr>
      </w:pPr>
      <w:r>
        <w:rPr>
          <w:sz w:val="24"/>
        </w:rPr>
        <w:t>To</w:t>
      </w:r>
      <w:r>
        <w:rPr>
          <w:spacing w:val="-3"/>
          <w:sz w:val="24"/>
        </w:rPr>
        <w:t xml:space="preserve"> </w:t>
      </w:r>
      <w:r>
        <w:rPr>
          <w:sz w:val="24"/>
        </w:rPr>
        <w:t>prepare</w:t>
      </w:r>
      <w:r>
        <w:rPr>
          <w:spacing w:val="-7"/>
          <w:sz w:val="24"/>
        </w:rPr>
        <w:t xml:space="preserve"> </w:t>
      </w:r>
      <w:r>
        <w:rPr>
          <w:sz w:val="24"/>
        </w:rPr>
        <w:t>a</w:t>
      </w:r>
      <w:r>
        <w:rPr>
          <w:spacing w:val="-6"/>
          <w:sz w:val="24"/>
        </w:rPr>
        <w:t xml:space="preserve"> </w:t>
      </w:r>
      <w:r>
        <w:rPr>
          <w:sz w:val="24"/>
        </w:rPr>
        <w:t>Britannia</w:t>
      </w:r>
      <w:r>
        <w:rPr>
          <w:spacing w:val="-7"/>
          <w:sz w:val="24"/>
        </w:rPr>
        <w:t xml:space="preserve"> </w:t>
      </w:r>
      <w:r>
        <w:rPr>
          <w:sz w:val="24"/>
        </w:rPr>
        <w:t>joint.</w:t>
      </w:r>
    </w:p>
    <w:p w:rsidR="00C35D8A" w:rsidRDefault="00C35D8A" w:rsidP="00617A6F">
      <w:pPr>
        <w:pStyle w:val="ListParagraph"/>
        <w:numPr>
          <w:ilvl w:val="0"/>
          <w:numId w:val="192"/>
        </w:numPr>
        <w:tabs>
          <w:tab w:val="left" w:pos="880"/>
          <w:tab w:val="left" w:pos="881"/>
        </w:tabs>
        <w:spacing w:before="3"/>
        <w:ind w:hanging="721"/>
        <w:rPr>
          <w:sz w:val="24"/>
        </w:rPr>
      </w:pPr>
      <w:r>
        <w:rPr>
          <w:sz w:val="24"/>
        </w:rPr>
        <w:t>Study</w:t>
      </w:r>
      <w:r>
        <w:rPr>
          <w:spacing w:val="-11"/>
          <w:sz w:val="24"/>
        </w:rPr>
        <w:t xml:space="preserve"> </w:t>
      </w:r>
      <w:r>
        <w:rPr>
          <w:sz w:val="24"/>
        </w:rPr>
        <w:t>of</w:t>
      </w:r>
      <w:r>
        <w:rPr>
          <w:spacing w:val="-9"/>
          <w:sz w:val="24"/>
        </w:rPr>
        <w:t xml:space="preserve"> </w:t>
      </w:r>
      <w:r>
        <w:rPr>
          <w:sz w:val="24"/>
        </w:rPr>
        <w:t>low</w:t>
      </w:r>
      <w:r>
        <w:rPr>
          <w:spacing w:val="-2"/>
          <w:sz w:val="24"/>
        </w:rPr>
        <w:t xml:space="preserve"> </w:t>
      </w:r>
      <w:r>
        <w:rPr>
          <w:sz w:val="24"/>
        </w:rPr>
        <w:t>power cables.</w:t>
      </w:r>
    </w:p>
    <w:p w:rsidR="00C35D8A" w:rsidRDefault="00C35D8A" w:rsidP="00617A6F">
      <w:pPr>
        <w:pStyle w:val="ListParagraph"/>
        <w:numPr>
          <w:ilvl w:val="0"/>
          <w:numId w:val="192"/>
        </w:numPr>
        <w:tabs>
          <w:tab w:val="left" w:pos="880"/>
          <w:tab w:val="left" w:pos="881"/>
        </w:tabs>
        <w:spacing w:before="2"/>
        <w:ind w:hanging="721"/>
        <w:rPr>
          <w:sz w:val="24"/>
        </w:rPr>
      </w:pPr>
      <w:r>
        <w:rPr>
          <w:sz w:val="24"/>
        </w:rPr>
        <w:t>Study</w:t>
      </w:r>
      <w:r>
        <w:rPr>
          <w:spacing w:val="-14"/>
          <w:sz w:val="24"/>
        </w:rPr>
        <w:t xml:space="preserve"> </w:t>
      </w:r>
      <w:r>
        <w:rPr>
          <w:sz w:val="24"/>
        </w:rPr>
        <w:t>of</w:t>
      </w:r>
      <w:r>
        <w:rPr>
          <w:spacing w:val="-11"/>
          <w:sz w:val="24"/>
        </w:rPr>
        <w:t xml:space="preserve"> </w:t>
      </w:r>
      <w:r>
        <w:rPr>
          <w:sz w:val="24"/>
        </w:rPr>
        <w:t>medium</w:t>
      </w:r>
      <w:r>
        <w:rPr>
          <w:spacing w:val="-13"/>
          <w:sz w:val="24"/>
        </w:rPr>
        <w:t xml:space="preserve"> </w:t>
      </w:r>
      <w:r>
        <w:rPr>
          <w:sz w:val="24"/>
        </w:rPr>
        <w:t>power</w:t>
      </w:r>
      <w:r>
        <w:rPr>
          <w:spacing w:val="-3"/>
          <w:sz w:val="24"/>
        </w:rPr>
        <w:t xml:space="preserve"> </w:t>
      </w:r>
      <w:r>
        <w:rPr>
          <w:sz w:val="24"/>
        </w:rPr>
        <w:t>cables.</w:t>
      </w:r>
    </w:p>
    <w:p w:rsidR="00C35D8A" w:rsidRDefault="00C35D8A" w:rsidP="00617A6F">
      <w:pPr>
        <w:pStyle w:val="ListParagraph"/>
        <w:numPr>
          <w:ilvl w:val="0"/>
          <w:numId w:val="192"/>
        </w:numPr>
        <w:tabs>
          <w:tab w:val="left" w:pos="880"/>
          <w:tab w:val="left" w:pos="881"/>
        </w:tabs>
        <w:spacing w:before="3"/>
        <w:ind w:hanging="721"/>
        <w:rPr>
          <w:sz w:val="24"/>
        </w:rPr>
      </w:pPr>
      <w:r>
        <w:rPr>
          <w:sz w:val="24"/>
        </w:rPr>
        <w:t>Jointing</w:t>
      </w:r>
      <w:r>
        <w:rPr>
          <w:spacing w:val="-9"/>
          <w:sz w:val="24"/>
        </w:rPr>
        <w:t xml:space="preserve"> </w:t>
      </w:r>
      <w:r>
        <w:rPr>
          <w:sz w:val="24"/>
        </w:rPr>
        <w:t>of</w:t>
      </w:r>
      <w:r>
        <w:rPr>
          <w:spacing w:val="-13"/>
          <w:sz w:val="24"/>
        </w:rPr>
        <w:t xml:space="preserve"> </w:t>
      </w:r>
      <w:r>
        <w:rPr>
          <w:sz w:val="24"/>
        </w:rPr>
        <w:t>low</w:t>
      </w:r>
      <w:r>
        <w:rPr>
          <w:spacing w:val="-10"/>
          <w:sz w:val="24"/>
        </w:rPr>
        <w:t xml:space="preserve"> </w:t>
      </w:r>
      <w:r>
        <w:rPr>
          <w:sz w:val="24"/>
        </w:rPr>
        <w:t>voltage</w:t>
      </w:r>
      <w:r>
        <w:rPr>
          <w:spacing w:val="-9"/>
          <w:sz w:val="24"/>
        </w:rPr>
        <w:t xml:space="preserve"> </w:t>
      </w:r>
      <w:r>
        <w:rPr>
          <w:sz w:val="24"/>
        </w:rPr>
        <w:t>cables.</w:t>
      </w:r>
    </w:p>
    <w:p w:rsidR="00C35D8A" w:rsidRDefault="00C35D8A" w:rsidP="00617A6F">
      <w:pPr>
        <w:pStyle w:val="ListParagraph"/>
        <w:numPr>
          <w:ilvl w:val="0"/>
          <w:numId w:val="192"/>
        </w:numPr>
        <w:tabs>
          <w:tab w:val="left" w:pos="880"/>
          <w:tab w:val="left" w:pos="881"/>
        </w:tabs>
        <w:spacing w:before="2"/>
        <w:ind w:hanging="721"/>
        <w:rPr>
          <w:sz w:val="24"/>
        </w:rPr>
      </w:pPr>
      <w:r>
        <w:rPr>
          <w:spacing w:val="-1"/>
          <w:sz w:val="24"/>
        </w:rPr>
        <w:t>Jointing</w:t>
      </w:r>
      <w:r>
        <w:rPr>
          <w:spacing w:val="-6"/>
          <w:sz w:val="24"/>
        </w:rPr>
        <w:t xml:space="preserve"> </w:t>
      </w:r>
      <w:r>
        <w:rPr>
          <w:spacing w:val="-1"/>
          <w:sz w:val="24"/>
        </w:rPr>
        <w:t>of</w:t>
      </w:r>
      <w:r>
        <w:rPr>
          <w:spacing w:val="-13"/>
          <w:sz w:val="24"/>
        </w:rPr>
        <w:t xml:space="preserve"> </w:t>
      </w:r>
      <w:r>
        <w:rPr>
          <w:spacing w:val="-1"/>
          <w:sz w:val="24"/>
        </w:rPr>
        <w:t>medium</w:t>
      </w:r>
      <w:r>
        <w:rPr>
          <w:spacing w:val="-14"/>
          <w:sz w:val="24"/>
        </w:rPr>
        <w:t xml:space="preserve"> </w:t>
      </w:r>
      <w:r>
        <w:rPr>
          <w:spacing w:val="-1"/>
          <w:sz w:val="24"/>
        </w:rPr>
        <w:t>voltage</w:t>
      </w:r>
      <w:r>
        <w:rPr>
          <w:spacing w:val="-6"/>
          <w:sz w:val="24"/>
        </w:rPr>
        <w:t xml:space="preserve"> </w:t>
      </w:r>
      <w:r>
        <w:rPr>
          <w:spacing w:val="-1"/>
          <w:sz w:val="24"/>
        </w:rPr>
        <w:t>cables.</w:t>
      </w:r>
    </w:p>
    <w:p w:rsidR="00C35D8A" w:rsidRDefault="00C35D8A" w:rsidP="00617A6F">
      <w:pPr>
        <w:pStyle w:val="ListParagraph"/>
        <w:numPr>
          <w:ilvl w:val="0"/>
          <w:numId w:val="192"/>
        </w:numPr>
        <w:tabs>
          <w:tab w:val="left" w:pos="880"/>
          <w:tab w:val="left" w:pos="881"/>
        </w:tabs>
        <w:spacing w:before="2"/>
        <w:ind w:hanging="721"/>
        <w:rPr>
          <w:sz w:val="24"/>
        </w:rPr>
      </w:pPr>
      <w:r>
        <w:rPr>
          <w:sz w:val="24"/>
        </w:rPr>
        <w:t>Jointing</w:t>
      </w:r>
      <w:r>
        <w:rPr>
          <w:spacing w:val="-9"/>
          <w:sz w:val="24"/>
        </w:rPr>
        <w:t xml:space="preserve"> </w:t>
      </w:r>
      <w:r>
        <w:rPr>
          <w:sz w:val="24"/>
        </w:rPr>
        <w:t>of</w:t>
      </w:r>
      <w:r>
        <w:rPr>
          <w:spacing w:val="-15"/>
          <w:sz w:val="24"/>
        </w:rPr>
        <w:t xml:space="preserve"> </w:t>
      </w:r>
      <w:r>
        <w:rPr>
          <w:sz w:val="24"/>
        </w:rPr>
        <w:t>paper</w:t>
      </w:r>
      <w:r>
        <w:rPr>
          <w:spacing w:val="-7"/>
          <w:sz w:val="24"/>
        </w:rPr>
        <w:t xml:space="preserve"> </w:t>
      </w:r>
      <w:r>
        <w:rPr>
          <w:sz w:val="24"/>
        </w:rPr>
        <w:t>cables.</w:t>
      </w:r>
    </w:p>
    <w:p w:rsidR="00C35D8A" w:rsidRDefault="00C35D8A" w:rsidP="00617A6F">
      <w:pPr>
        <w:pStyle w:val="ListParagraph"/>
        <w:numPr>
          <w:ilvl w:val="0"/>
          <w:numId w:val="192"/>
        </w:numPr>
        <w:tabs>
          <w:tab w:val="left" w:pos="880"/>
          <w:tab w:val="left" w:pos="881"/>
        </w:tabs>
        <w:spacing w:before="3"/>
        <w:ind w:hanging="721"/>
        <w:rPr>
          <w:sz w:val="24"/>
        </w:rPr>
      </w:pPr>
      <w:r>
        <w:rPr>
          <w:sz w:val="24"/>
        </w:rPr>
        <w:t>To</w:t>
      </w:r>
      <w:r>
        <w:rPr>
          <w:spacing w:val="-1"/>
          <w:sz w:val="24"/>
        </w:rPr>
        <w:t xml:space="preserve"> </w:t>
      </w:r>
      <w:r>
        <w:rPr>
          <w:sz w:val="24"/>
        </w:rPr>
        <w:t>prepare</w:t>
      </w:r>
      <w:r>
        <w:rPr>
          <w:spacing w:val="-5"/>
          <w:sz w:val="24"/>
        </w:rPr>
        <w:t xml:space="preserve"> </w:t>
      </w:r>
      <w:r>
        <w:rPr>
          <w:sz w:val="24"/>
        </w:rPr>
        <w:t>wiring</w:t>
      </w:r>
      <w:r>
        <w:rPr>
          <w:spacing w:val="-4"/>
          <w:sz w:val="24"/>
        </w:rPr>
        <w:t xml:space="preserve"> </w:t>
      </w:r>
      <w:r>
        <w:rPr>
          <w:sz w:val="24"/>
        </w:rPr>
        <w:t>switch</w:t>
      </w:r>
      <w:r>
        <w:rPr>
          <w:spacing w:val="-8"/>
          <w:sz w:val="24"/>
        </w:rPr>
        <w:t xml:space="preserve"> </w:t>
      </w:r>
      <w:r>
        <w:rPr>
          <w:sz w:val="24"/>
        </w:rPr>
        <w:t>board</w:t>
      </w:r>
      <w:r>
        <w:rPr>
          <w:spacing w:val="-4"/>
          <w:sz w:val="24"/>
        </w:rPr>
        <w:t xml:space="preserve"> </w:t>
      </w:r>
      <w:r>
        <w:rPr>
          <w:sz w:val="24"/>
        </w:rPr>
        <w:t>with</w:t>
      </w:r>
      <w:r>
        <w:rPr>
          <w:spacing w:val="-9"/>
          <w:sz w:val="24"/>
        </w:rPr>
        <w:t xml:space="preserve"> </w:t>
      </w:r>
      <w:r>
        <w:rPr>
          <w:sz w:val="24"/>
        </w:rPr>
        <w:t>4</w:t>
      </w:r>
      <w:r>
        <w:rPr>
          <w:spacing w:val="-3"/>
          <w:sz w:val="24"/>
        </w:rPr>
        <w:t xml:space="preserve"> </w:t>
      </w:r>
      <w:r>
        <w:rPr>
          <w:sz w:val="24"/>
        </w:rPr>
        <w:t>switches,</w:t>
      </w:r>
      <w:r>
        <w:rPr>
          <w:spacing w:val="-3"/>
          <w:sz w:val="24"/>
        </w:rPr>
        <w:t xml:space="preserve"> </w:t>
      </w:r>
      <w:r>
        <w:rPr>
          <w:sz w:val="24"/>
        </w:rPr>
        <w:t>one</w:t>
      </w:r>
      <w:r>
        <w:rPr>
          <w:spacing w:val="-4"/>
          <w:sz w:val="24"/>
        </w:rPr>
        <w:t xml:space="preserve"> </w:t>
      </w:r>
      <w:r>
        <w:rPr>
          <w:sz w:val="24"/>
        </w:rPr>
        <w:t>fan</w:t>
      </w:r>
      <w:r>
        <w:rPr>
          <w:spacing w:val="-9"/>
          <w:sz w:val="24"/>
        </w:rPr>
        <w:t xml:space="preserve"> </w:t>
      </w:r>
      <w:r>
        <w:rPr>
          <w:sz w:val="24"/>
        </w:rPr>
        <w:t>regulator,</w:t>
      </w:r>
      <w:r>
        <w:rPr>
          <w:spacing w:val="-2"/>
          <w:sz w:val="24"/>
        </w:rPr>
        <w:t xml:space="preserve"> </w:t>
      </w:r>
      <w:r>
        <w:rPr>
          <w:sz w:val="24"/>
        </w:rPr>
        <w:t>one</w:t>
      </w:r>
      <w:r>
        <w:rPr>
          <w:spacing w:val="-5"/>
          <w:sz w:val="24"/>
        </w:rPr>
        <w:t xml:space="preserve"> </w:t>
      </w:r>
      <w:r>
        <w:rPr>
          <w:sz w:val="24"/>
        </w:rPr>
        <w:t>socket</w:t>
      </w:r>
      <w:r>
        <w:rPr>
          <w:spacing w:val="1"/>
          <w:sz w:val="24"/>
        </w:rPr>
        <w:t xml:space="preserve"> </w:t>
      </w:r>
      <w:r>
        <w:rPr>
          <w:sz w:val="24"/>
        </w:rPr>
        <w:t>and</w:t>
      </w:r>
      <w:r>
        <w:rPr>
          <w:spacing w:val="-4"/>
          <w:sz w:val="24"/>
        </w:rPr>
        <w:t xml:space="preserve"> </w:t>
      </w:r>
      <w:r>
        <w:rPr>
          <w:sz w:val="24"/>
        </w:rPr>
        <w:t>a</w:t>
      </w:r>
      <w:r>
        <w:rPr>
          <w:spacing w:val="-5"/>
          <w:sz w:val="24"/>
        </w:rPr>
        <w:t xml:space="preserve"> </w:t>
      </w:r>
      <w:r>
        <w:rPr>
          <w:sz w:val="24"/>
        </w:rPr>
        <w:t>lamp.</w:t>
      </w:r>
    </w:p>
    <w:p w:rsidR="00C35D8A" w:rsidRDefault="00C35D8A" w:rsidP="00617A6F">
      <w:pPr>
        <w:pStyle w:val="ListParagraph"/>
        <w:numPr>
          <w:ilvl w:val="0"/>
          <w:numId w:val="192"/>
        </w:numPr>
        <w:tabs>
          <w:tab w:val="left" w:pos="880"/>
          <w:tab w:val="left" w:pos="881"/>
        </w:tabs>
        <w:spacing w:before="3"/>
        <w:ind w:hanging="721"/>
        <w:rPr>
          <w:sz w:val="24"/>
        </w:rPr>
      </w:pPr>
      <w:r>
        <w:rPr>
          <w:sz w:val="24"/>
        </w:rPr>
        <w:t>Study</w:t>
      </w:r>
      <w:r>
        <w:rPr>
          <w:spacing w:val="-13"/>
          <w:sz w:val="24"/>
        </w:rPr>
        <w:t xml:space="preserve"> </w:t>
      </w:r>
      <w:r>
        <w:rPr>
          <w:sz w:val="24"/>
        </w:rPr>
        <w:t>of</w:t>
      </w:r>
      <w:r>
        <w:rPr>
          <w:spacing w:val="-10"/>
          <w:sz w:val="24"/>
        </w:rPr>
        <w:t xml:space="preserve"> </w:t>
      </w:r>
      <w:r>
        <w:rPr>
          <w:sz w:val="24"/>
        </w:rPr>
        <w:t>various</w:t>
      </w:r>
      <w:r>
        <w:rPr>
          <w:spacing w:val="-5"/>
          <w:sz w:val="24"/>
        </w:rPr>
        <w:t xml:space="preserve"> </w:t>
      </w:r>
      <w:r>
        <w:rPr>
          <w:sz w:val="24"/>
        </w:rPr>
        <w:t>protective</w:t>
      </w:r>
      <w:r>
        <w:rPr>
          <w:spacing w:val="-4"/>
          <w:sz w:val="24"/>
        </w:rPr>
        <w:t xml:space="preserve"> </w:t>
      </w:r>
      <w:r>
        <w:rPr>
          <w:sz w:val="24"/>
        </w:rPr>
        <w:t>devices.</w:t>
      </w:r>
    </w:p>
    <w:p w:rsidR="00C35D8A" w:rsidRDefault="00C35D8A" w:rsidP="00617A6F">
      <w:pPr>
        <w:pStyle w:val="ListParagraph"/>
        <w:numPr>
          <w:ilvl w:val="0"/>
          <w:numId w:val="192"/>
        </w:numPr>
        <w:tabs>
          <w:tab w:val="left" w:pos="880"/>
          <w:tab w:val="left" w:pos="881"/>
        </w:tabs>
        <w:spacing w:before="2"/>
        <w:ind w:hanging="721"/>
        <w:rPr>
          <w:sz w:val="24"/>
        </w:rPr>
      </w:pPr>
      <w:r>
        <w:rPr>
          <w:sz w:val="24"/>
        </w:rPr>
        <w:t>To</w:t>
      </w:r>
      <w:r>
        <w:rPr>
          <w:spacing w:val="-4"/>
          <w:sz w:val="24"/>
        </w:rPr>
        <w:t xml:space="preserve"> </w:t>
      </w:r>
      <w:r>
        <w:rPr>
          <w:sz w:val="24"/>
        </w:rPr>
        <w:t>control</w:t>
      </w:r>
      <w:r>
        <w:rPr>
          <w:spacing w:val="-14"/>
          <w:sz w:val="24"/>
        </w:rPr>
        <w:t xml:space="preserve"> </w:t>
      </w:r>
      <w:r>
        <w:rPr>
          <w:sz w:val="24"/>
        </w:rPr>
        <w:t>one</w:t>
      </w:r>
      <w:r>
        <w:rPr>
          <w:spacing w:val="-8"/>
          <w:sz w:val="24"/>
        </w:rPr>
        <w:t xml:space="preserve"> </w:t>
      </w:r>
      <w:r>
        <w:rPr>
          <w:sz w:val="24"/>
        </w:rPr>
        <w:t>lamp</w:t>
      </w:r>
      <w:r>
        <w:rPr>
          <w:spacing w:val="-7"/>
          <w:sz w:val="24"/>
        </w:rPr>
        <w:t xml:space="preserve"> </w:t>
      </w:r>
      <w:r>
        <w:rPr>
          <w:sz w:val="24"/>
        </w:rPr>
        <w:t>in</w:t>
      </w:r>
      <w:r>
        <w:rPr>
          <w:spacing w:val="-11"/>
          <w:sz w:val="24"/>
        </w:rPr>
        <w:t xml:space="preserve"> </w:t>
      </w:r>
      <w:r>
        <w:rPr>
          <w:sz w:val="24"/>
        </w:rPr>
        <w:t>channel</w:t>
      </w:r>
      <w:r>
        <w:rPr>
          <w:spacing w:val="-14"/>
          <w:sz w:val="24"/>
        </w:rPr>
        <w:t xml:space="preserve"> </w:t>
      </w:r>
      <w:r>
        <w:rPr>
          <w:sz w:val="24"/>
        </w:rPr>
        <w:t>wiring.</w:t>
      </w:r>
    </w:p>
    <w:p w:rsidR="00C35D8A" w:rsidRDefault="00C35D8A" w:rsidP="00617A6F">
      <w:pPr>
        <w:pStyle w:val="ListParagraph"/>
        <w:numPr>
          <w:ilvl w:val="0"/>
          <w:numId w:val="192"/>
        </w:numPr>
        <w:tabs>
          <w:tab w:val="left" w:pos="880"/>
          <w:tab w:val="left" w:pos="881"/>
        </w:tabs>
        <w:spacing w:before="3"/>
        <w:ind w:hanging="721"/>
        <w:rPr>
          <w:sz w:val="24"/>
        </w:rPr>
      </w:pPr>
      <w:r>
        <w:rPr>
          <w:sz w:val="24"/>
        </w:rPr>
        <w:t>To</w:t>
      </w:r>
      <w:r>
        <w:rPr>
          <w:spacing w:val="-3"/>
          <w:sz w:val="24"/>
        </w:rPr>
        <w:t xml:space="preserve"> </w:t>
      </w:r>
      <w:r>
        <w:rPr>
          <w:sz w:val="24"/>
        </w:rPr>
        <w:t>control</w:t>
      </w:r>
      <w:r>
        <w:rPr>
          <w:spacing w:val="-15"/>
          <w:sz w:val="24"/>
        </w:rPr>
        <w:t xml:space="preserve"> </w:t>
      </w:r>
      <w:r>
        <w:rPr>
          <w:sz w:val="24"/>
        </w:rPr>
        <w:t>two</w:t>
      </w:r>
      <w:r>
        <w:rPr>
          <w:spacing w:val="-3"/>
          <w:sz w:val="24"/>
        </w:rPr>
        <w:t xml:space="preserve"> </w:t>
      </w:r>
      <w:r>
        <w:rPr>
          <w:sz w:val="24"/>
        </w:rPr>
        <w:t>lamps</w:t>
      </w:r>
      <w:r>
        <w:rPr>
          <w:spacing w:val="-8"/>
          <w:sz w:val="24"/>
        </w:rPr>
        <w:t xml:space="preserve"> </w:t>
      </w:r>
      <w:r>
        <w:rPr>
          <w:sz w:val="24"/>
        </w:rPr>
        <w:t>in</w:t>
      </w:r>
      <w:r>
        <w:rPr>
          <w:spacing w:val="-11"/>
          <w:sz w:val="24"/>
        </w:rPr>
        <w:t xml:space="preserve"> </w:t>
      </w:r>
      <w:r>
        <w:rPr>
          <w:sz w:val="24"/>
        </w:rPr>
        <w:t>channel</w:t>
      </w:r>
      <w:r>
        <w:rPr>
          <w:spacing w:val="-14"/>
          <w:sz w:val="24"/>
        </w:rPr>
        <w:t xml:space="preserve"> </w:t>
      </w:r>
      <w:r>
        <w:rPr>
          <w:sz w:val="24"/>
        </w:rPr>
        <w:t>wiring.</w:t>
      </w:r>
    </w:p>
    <w:p w:rsidR="00C35D8A" w:rsidRDefault="00C35D8A" w:rsidP="00617A6F">
      <w:pPr>
        <w:pStyle w:val="ListParagraph"/>
        <w:numPr>
          <w:ilvl w:val="0"/>
          <w:numId w:val="192"/>
        </w:numPr>
        <w:tabs>
          <w:tab w:val="left" w:pos="880"/>
          <w:tab w:val="left" w:pos="881"/>
        </w:tabs>
        <w:spacing w:before="2"/>
        <w:ind w:hanging="721"/>
        <w:rPr>
          <w:sz w:val="24"/>
        </w:rPr>
      </w:pPr>
      <w:r>
        <w:rPr>
          <w:sz w:val="24"/>
        </w:rPr>
        <w:t>To</w:t>
      </w:r>
      <w:r>
        <w:rPr>
          <w:spacing w:val="-4"/>
          <w:sz w:val="24"/>
        </w:rPr>
        <w:t xml:space="preserve"> </w:t>
      </w:r>
      <w:r>
        <w:rPr>
          <w:sz w:val="24"/>
        </w:rPr>
        <w:t>control</w:t>
      </w:r>
      <w:r>
        <w:rPr>
          <w:spacing w:val="-15"/>
          <w:sz w:val="24"/>
        </w:rPr>
        <w:t xml:space="preserve"> </w:t>
      </w:r>
      <w:r>
        <w:rPr>
          <w:sz w:val="24"/>
        </w:rPr>
        <w:t>three</w:t>
      </w:r>
      <w:r>
        <w:rPr>
          <w:spacing w:val="-8"/>
          <w:sz w:val="24"/>
        </w:rPr>
        <w:t xml:space="preserve"> </w:t>
      </w:r>
      <w:r>
        <w:rPr>
          <w:sz w:val="24"/>
        </w:rPr>
        <w:t>lamps</w:t>
      </w:r>
      <w:r>
        <w:rPr>
          <w:spacing w:val="-9"/>
          <w:sz w:val="24"/>
        </w:rPr>
        <w:t xml:space="preserve"> </w:t>
      </w:r>
      <w:r>
        <w:rPr>
          <w:sz w:val="24"/>
        </w:rPr>
        <w:t>in</w:t>
      </w:r>
      <w:r>
        <w:rPr>
          <w:spacing w:val="-12"/>
          <w:sz w:val="24"/>
        </w:rPr>
        <w:t xml:space="preserve"> </w:t>
      </w:r>
      <w:r>
        <w:rPr>
          <w:sz w:val="24"/>
        </w:rPr>
        <w:t>channel</w:t>
      </w:r>
      <w:r>
        <w:rPr>
          <w:spacing w:val="-15"/>
          <w:sz w:val="24"/>
        </w:rPr>
        <w:t xml:space="preserve"> </w:t>
      </w:r>
      <w:r>
        <w:rPr>
          <w:sz w:val="24"/>
        </w:rPr>
        <w:t>wiring.</w:t>
      </w:r>
    </w:p>
    <w:p w:rsidR="00C35D8A" w:rsidRDefault="00C35D8A" w:rsidP="00617A6F">
      <w:pPr>
        <w:pStyle w:val="ListParagraph"/>
        <w:numPr>
          <w:ilvl w:val="0"/>
          <w:numId w:val="192"/>
        </w:numPr>
        <w:tabs>
          <w:tab w:val="left" w:pos="880"/>
          <w:tab w:val="left" w:pos="881"/>
        </w:tabs>
        <w:spacing w:before="3"/>
        <w:ind w:hanging="721"/>
        <w:rPr>
          <w:sz w:val="24"/>
        </w:rPr>
      </w:pPr>
      <w:r>
        <w:rPr>
          <w:spacing w:val="-2"/>
          <w:sz w:val="24"/>
        </w:rPr>
        <w:t>Bell</w:t>
      </w:r>
      <w:r>
        <w:rPr>
          <w:spacing w:val="-13"/>
          <w:sz w:val="24"/>
        </w:rPr>
        <w:t xml:space="preserve"> </w:t>
      </w:r>
      <w:r>
        <w:rPr>
          <w:spacing w:val="-2"/>
          <w:sz w:val="24"/>
        </w:rPr>
        <w:t>indicator</w:t>
      </w:r>
      <w:r>
        <w:rPr>
          <w:spacing w:val="-4"/>
          <w:sz w:val="24"/>
        </w:rPr>
        <w:t xml:space="preserve"> </w:t>
      </w:r>
      <w:r>
        <w:rPr>
          <w:spacing w:val="-2"/>
          <w:sz w:val="24"/>
        </w:rPr>
        <w:t>circuit</w:t>
      </w:r>
      <w:r>
        <w:rPr>
          <w:sz w:val="24"/>
        </w:rPr>
        <w:t xml:space="preserve"> </w:t>
      </w:r>
      <w:r>
        <w:rPr>
          <w:spacing w:val="-2"/>
          <w:sz w:val="24"/>
        </w:rPr>
        <w:t>in</w:t>
      </w:r>
      <w:r>
        <w:rPr>
          <w:spacing w:val="-9"/>
          <w:sz w:val="24"/>
        </w:rPr>
        <w:t xml:space="preserve"> </w:t>
      </w:r>
      <w:r>
        <w:rPr>
          <w:spacing w:val="-2"/>
          <w:sz w:val="24"/>
        </w:rPr>
        <w:t>channel</w:t>
      </w:r>
      <w:r>
        <w:rPr>
          <w:spacing w:val="-12"/>
          <w:sz w:val="24"/>
        </w:rPr>
        <w:t xml:space="preserve"> </w:t>
      </w:r>
      <w:r>
        <w:rPr>
          <w:spacing w:val="-1"/>
          <w:sz w:val="24"/>
        </w:rPr>
        <w:t>wiring.</w:t>
      </w:r>
    </w:p>
    <w:p w:rsidR="00C35D8A" w:rsidRDefault="00C35D8A" w:rsidP="00617A6F">
      <w:pPr>
        <w:pStyle w:val="ListParagraph"/>
        <w:numPr>
          <w:ilvl w:val="0"/>
          <w:numId w:val="192"/>
        </w:numPr>
        <w:tabs>
          <w:tab w:val="left" w:pos="880"/>
          <w:tab w:val="left" w:pos="881"/>
        </w:tabs>
        <w:spacing w:before="2"/>
        <w:ind w:hanging="721"/>
        <w:rPr>
          <w:sz w:val="24"/>
        </w:rPr>
      </w:pPr>
      <w:r>
        <w:rPr>
          <w:spacing w:val="-1"/>
          <w:sz w:val="24"/>
        </w:rPr>
        <w:t>Go</w:t>
      </w:r>
      <w:r>
        <w:rPr>
          <w:spacing w:val="-4"/>
          <w:sz w:val="24"/>
        </w:rPr>
        <w:t xml:space="preserve"> </w:t>
      </w:r>
      <w:r>
        <w:rPr>
          <w:spacing w:val="-1"/>
          <w:sz w:val="24"/>
        </w:rPr>
        <w:t>down</w:t>
      </w:r>
      <w:r>
        <w:rPr>
          <w:spacing w:val="-13"/>
          <w:sz w:val="24"/>
        </w:rPr>
        <w:t xml:space="preserve"> </w:t>
      </w:r>
      <w:r>
        <w:rPr>
          <w:spacing w:val="-1"/>
          <w:sz w:val="24"/>
        </w:rPr>
        <w:t>circuit</w:t>
      </w:r>
      <w:r>
        <w:rPr>
          <w:spacing w:val="-2"/>
          <w:sz w:val="24"/>
        </w:rPr>
        <w:t xml:space="preserve"> </w:t>
      </w:r>
      <w:r>
        <w:rPr>
          <w:sz w:val="24"/>
        </w:rPr>
        <w:t>in</w:t>
      </w:r>
      <w:r>
        <w:rPr>
          <w:spacing w:val="-12"/>
          <w:sz w:val="24"/>
        </w:rPr>
        <w:t xml:space="preserve"> </w:t>
      </w:r>
      <w:r>
        <w:rPr>
          <w:sz w:val="24"/>
        </w:rPr>
        <w:t>channel</w:t>
      </w:r>
      <w:r>
        <w:rPr>
          <w:spacing w:val="-15"/>
          <w:sz w:val="24"/>
        </w:rPr>
        <w:t xml:space="preserve"> </w:t>
      </w:r>
      <w:r>
        <w:rPr>
          <w:sz w:val="24"/>
        </w:rPr>
        <w:t>wiring.</w:t>
      </w:r>
    </w:p>
    <w:p w:rsidR="00C35D8A" w:rsidRDefault="00C35D8A" w:rsidP="00617A6F">
      <w:pPr>
        <w:pStyle w:val="ListParagraph"/>
        <w:numPr>
          <w:ilvl w:val="0"/>
          <w:numId w:val="192"/>
        </w:numPr>
        <w:tabs>
          <w:tab w:val="left" w:pos="880"/>
          <w:tab w:val="left" w:pos="881"/>
        </w:tabs>
        <w:spacing w:before="3"/>
        <w:ind w:hanging="721"/>
        <w:rPr>
          <w:sz w:val="24"/>
        </w:rPr>
      </w:pPr>
      <w:r>
        <w:rPr>
          <w:spacing w:val="-1"/>
          <w:sz w:val="24"/>
        </w:rPr>
        <w:t>To</w:t>
      </w:r>
      <w:r>
        <w:rPr>
          <w:spacing w:val="-2"/>
          <w:sz w:val="24"/>
        </w:rPr>
        <w:t xml:space="preserve"> </w:t>
      </w:r>
      <w:r>
        <w:rPr>
          <w:spacing w:val="-1"/>
          <w:sz w:val="24"/>
        </w:rPr>
        <w:t>install</w:t>
      </w:r>
      <w:r>
        <w:rPr>
          <w:spacing w:val="-13"/>
          <w:sz w:val="24"/>
        </w:rPr>
        <w:t xml:space="preserve"> </w:t>
      </w:r>
      <w:r>
        <w:rPr>
          <w:spacing w:val="-1"/>
          <w:sz w:val="24"/>
        </w:rPr>
        <w:t>1-phase</w:t>
      </w:r>
      <w:r>
        <w:rPr>
          <w:spacing w:val="-6"/>
          <w:sz w:val="24"/>
        </w:rPr>
        <w:t xml:space="preserve"> </w:t>
      </w:r>
      <w:r>
        <w:rPr>
          <w:spacing w:val="-1"/>
          <w:sz w:val="24"/>
        </w:rPr>
        <w:t>energy</w:t>
      </w:r>
      <w:r>
        <w:rPr>
          <w:spacing w:val="-13"/>
          <w:sz w:val="24"/>
        </w:rPr>
        <w:t xml:space="preserve"> </w:t>
      </w:r>
      <w:r>
        <w:rPr>
          <w:spacing w:val="-1"/>
          <w:sz w:val="24"/>
        </w:rPr>
        <w:t>meter,</w:t>
      </w:r>
      <w:r>
        <w:rPr>
          <w:spacing w:val="-3"/>
          <w:sz w:val="24"/>
        </w:rPr>
        <w:t xml:space="preserve"> </w:t>
      </w:r>
      <w:r>
        <w:rPr>
          <w:spacing w:val="-1"/>
          <w:sz w:val="24"/>
        </w:rPr>
        <w:t>main</w:t>
      </w:r>
      <w:r>
        <w:rPr>
          <w:spacing w:val="-10"/>
          <w:sz w:val="24"/>
        </w:rPr>
        <w:t xml:space="preserve"> </w:t>
      </w:r>
      <w:r>
        <w:rPr>
          <w:spacing w:val="-1"/>
          <w:sz w:val="24"/>
        </w:rPr>
        <w:t>switch</w:t>
      </w:r>
      <w:r>
        <w:rPr>
          <w:spacing w:val="-9"/>
          <w:sz w:val="24"/>
        </w:rPr>
        <w:t xml:space="preserve"> </w:t>
      </w:r>
      <w:r>
        <w:rPr>
          <w:sz w:val="24"/>
        </w:rPr>
        <w:t>and</w:t>
      </w:r>
      <w:r>
        <w:rPr>
          <w:spacing w:val="-5"/>
          <w:sz w:val="24"/>
        </w:rPr>
        <w:t xml:space="preserve"> </w:t>
      </w:r>
      <w:r>
        <w:rPr>
          <w:sz w:val="24"/>
        </w:rPr>
        <w:t>distribution</w:t>
      </w:r>
      <w:r>
        <w:rPr>
          <w:spacing w:val="-9"/>
          <w:sz w:val="24"/>
        </w:rPr>
        <w:t xml:space="preserve"> </w:t>
      </w:r>
      <w:r>
        <w:rPr>
          <w:sz w:val="24"/>
        </w:rPr>
        <w:t>fuse</w:t>
      </w:r>
      <w:r>
        <w:rPr>
          <w:spacing w:val="-1"/>
          <w:sz w:val="24"/>
        </w:rPr>
        <w:t xml:space="preserve"> </w:t>
      </w:r>
      <w:r>
        <w:rPr>
          <w:sz w:val="24"/>
        </w:rPr>
        <w:t>board.</w:t>
      </w:r>
    </w:p>
    <w:p w:rsidR="00C35D8A" w:rsidRDefault="00C35D8A" w:rsidP="00617A6F">
      <w:pPr>
        <w:pStyle w:val="ListParagraph"/>
        <w:numPr>
          <w:ilvl w:val="0"/>
          <w:numId w:val="192"/>
        </w:numPr>
        <w:tabs>
          <w:tab w:val="left" w:pos="880"/>
          <w:tab w:val="left" w:pos="881"/>
        </w:tabs>
        <w:spacing w:before="2"/>
        <w:ind w:hanging="721"/>
        <w:rPr>
          <w:sz w:val="24"/>
        </w:rPr>
      </w:pPr>
      <w:r>
        <w:rPr>
          <w:spacing w:val="-1"/>
          <w:sz w:val="24"/>
        </w:rPr>
        <w:t>To</w:t>
      </w:r>
      <w:r>
        <w:rPr>
          <w:spacing w:val="-3"/>
          <w:sz w:val="24"/>
        </w:rPr>
        <w:t xml:space="preserve"> </w:t>
      </w:r>
      <w:r>
        <w:rPr>
          <w:spacing w:val="-1"/>
          <w:sz w:val="24"/>
        </w:rPr>
        <w:t>Control</w:t>
      </w:r>
      <w:r>
        <w:rPr>
          <w:spacing w:val="-14"/>
          <w:sz w:val="24"/>
        </w:rPr>
        <w:t xml:space="preserve"> </w:t>
      </w:r>
      <w:r>
        <w:rPr>
          <w:spacing w:val="-1"/>
          <w:sz w:val="24"/>
        </w:rPr>
        <w:t>One</w:t>
      </w:r>
      <w:r>
        <w:rPr>
          <w:spacing w:val="-7"/>
          <w:sz w:val="24"/>
        </w:rPr>
        <w:t xml:space="preserve"> </w:t>
      </w:r>
      <w:r>
        <w:rPr>
          <w:sz w:val="24"/>
        </w:rPr>
        <w:t>lamp</w:t>
      </w:r>
      <w:r>
        <w:rPr>
          <w:spacing w:val="-6"/>
          <w:sz w:val="24"/>
        </w:rPr>
        <w:t xml:space="preserve"> </w:t>
      </w:r>
      <w:r>
        <w:rPr>
          <w:sz w:val="24"/>
        </w:rPr>
        <w:t>in</w:t>
      </w:r>
      <w:r>
        <w:rPr>
          <w:spacing w:val="-10"/>
          <w:sz w:val="24"/>
        </w:rPr>
        <w:t xml:space="preserve"> </w:t>
      </w:r>
      <w:r>
        <w:rPr>
          <w:sz w:val="24"/>
        </w:rPr>
        <w:t>P.V.C.</w:t>
      </w:r>
      <w:r>
        <w:rPr>
          <w:spacing w:val="-5"/>
          <w:sz w:val="24"/>
        </w:rPr>
        <w:t xml:space="preserve"> </w:t>
      </w:r>
      <w:r>
        <w:rPr>
          <w:sz w:val="24"/>
        </w:rPr>
        <w:t>conduit</w:t>
      </w:r>
      <w:r>
        <w:rPr>
          <w:spacing w:val="-1"/>
          <w:sz w:val="24"/>
        </w:rPr>
        <w:t xml:space="preserve"> </w:t>
      </w:r>
      <w:r>
        <w:rPr>
          <w:sz w:val="24"/>
        </w:rPr>
        <w:t>wiring</w:t>
      </w:r>
      <w:r>
        <w:rPr>
          <w:spacing w:val="-6"/>
          <w:sz w:val="24"/>
        </w:rPr>
        <w:t xml:space="preserve"> </w:t>
      </w:r>
      <w:r>
        <w:rPr>
          <w:sz w:val="24"/>
        </w:rPr>
        <w:t>by</w:t>
      </w:r>
      <w:r>
        <w:rPr>
          <w:spacing w:val="-15"/>
          <w:sz w:val="24"/>
        </w:rPr>
        <w:t xml:space="preserve"> </w:t>
      </w:r>
      <w:r>
        <w:rPr>
          <w:sz w:val="24"/>
        </w:rPr>
        <w:t>making</w:t>
      </w:r>
      <w:r>
        <w:rPr>
          <w:spacing w:val="-6"/>
          <w:sz w:val="24"/>
        </w:rPr>
        <w:t xml:space="preserve"> </w:t>
      </w:r>
      <w:r>
        <w:rPr>
          <w:sz w:val="24"/>
        </w:rPr>
        <w:t>circuit</w:t>
      </w:r>
      <w:r>
        <w:rPr>
          <w:spacing w:val="-2"/>
          <w:sz w:val="24"/>
        </w:rPr>
        <w:t xml:space="preserve"> </w:t>
      </w:r>
      <w:r>
        <w:rPr>
          <w:sz w:val="24"/>
        </w:rPr>
        <w:t>at</w:t>
      </w:r>
      <w:r>
        <w:rPr>
          <w:spacing w:val="-2"/>
          <w:sz w:val="24"/>
        </w:rPr>
        <w:t xml:space="preserve"> </w:t>
      </w:r>
      <w:r>
        <w:rPr>
          <w:sz w:val="24"/>
        </w:rPr>
        <w:t>serial</w:t>
      </w:r>
      <w:r>
        <w:rPr>
          <w:spacing w:val="-13"/>
          <w:sz w:val="24"/>
        </w:rPr>
        <w:t xml:space="preserve"> </w:t>
      </w:r>
      <w:r>
        <w:rPr>
          <w:sz w:val="24"/>
        </w:rPr>
        <w:t>No.9.</w:t>
      </w:r>
    </w:p>
    <w:p w:rsidR="00C35D8A" w:rsidRDefault="00C35D8A" w:rsidP="00617A6F">
      <w:pPr>
        <w:pStyle w:val="ListParagraph"/>
        <w:numPr>
          <w:ilvl w:val="0"/>
          <w:numId w:val="192"/>
        </w:numPr>
        <w:tabs>
          <w:tab w:val="left" w:pos="880"/>
          <w:tab w:val="left" w:pos="881"/>
        </w:tabs>
        <w:spacing w:before="3"/>
        <w:ind w:hanging="721"/>
        <w:rPr>
          <w:sz w:val="24"/>
        </w:rPr>
      </w:pPr>
      <w:r>
        <w:rPr>
          <w:sz w:val="24"/>
        </w:rPr>
        <w:t>To</w:t>
      </w:r>
      <w:r>
        <w:rPr>
          <w:spacing w:val="-3"/>
          <w:sz w:val="24"/>
        </w:rPr>
        <w:t xml:space="preserve"> </w:t>
      </w:r>
      <w:r>
        <w:rPr>
          <w:sz w:val="24"/>
        </w:rPr>
        <w:t>control</w:t>
      </w:r>
      <w:r>
        <w:rPr>
          <w:spacing w:val="-14"/>
          <w:sz w:val="24"/>
        </w:rPr>
        <w:t xml:space="preserve"> </w:t>
      </w:r>
      <w:r>
        <w:rPr>
          <w:sz w:val="24"/>
        </w:rPr>
        <w:t>two</w:t>
      </w:r>
      <w:r>
        <w:rPr>
          <w:spacing w:val="-2"/>
          <w:sz w:val="24"/>
        </w:rPr>
        <w:t xml:space="preserve"> </w:t>
      </w:r>
      <w:r>
        <w:rPr>
          <w:sz w:val="24"/>
        </w:rPr>
        <w:t>lamps</w:t>
      </w:r>
      <w:r>
        <w:rPr>
          <w:spacing w:val="-8"/>
          <w:sz w:val="24"/>
        </w:rPr>
        <w:t xml:space="preserve"> </w:t>
      </w:r>
      <w:r>
        <w:rPr>
          <w:sz w:val="24"/>
        </w:rPr>
        <w:t>in</w:t>
      </w:r>
      <w:r>
        <w:rPr>
          <w:spacing w:val="-11"/>
          <w:sz w:val="24"/>
        </w:rPr>
        <w:t xml:space="preserve"> </w:t>
      </w:r>
      <w:r>
        <w:rPr>
          <w:sz w:val="24"/>
        </w:rPr>
        <w:t>P.V.C.</w:t>
      </w:r>
      <w:r>
        <w:rPr>
          <w:spacing w:val="-4"/>
          <w:sz w:val="24"/>
        </w:rPr>
        <w:t xml:space="preserve"> </w:t>
      </w:r>
      <w:r>
        <w:rPr>
          <w:sz w:val="24"/>
        </w:rPr>
        <w:t>conduit</w:t>
      </w:r>
      <w:r>
        <w:rPr>
          <w:spacing w:val="-2"/>
          <w:sz w:val="24"/>
        </w:rPr>
        <w:t xml:space="preserve"> </w:t>
      </w:r>
      <w:r>
        <w:rPr>
          <w:sz w:val="24"/>
        </w:rPr>
        <w:t>wiring</w:t>
      </w:r>
      <w:r>
        <w:rPr>
          <w:spacing w:val="-6"/>
          <w:sz w:val="24"/>
        </w:rPr>
        <w:t xml:space="preserve"> </w:t>
      </w:r>
      <w:r>
        <w:rPr>
          <w:sz w:val="24"/>
        </w:rPr>
        <w:t>by</w:t>
      </w:r>
      <w:r>
        <w:rPr>
          <w:spacing w:val="-14"/>
          <w:sz w:val="24"/>
        </w:rPr>
        <w:t xml:space="preserve"> </w:t>
      </w:r>
      <w:r>
        <w:rPr>
          <w:sz w:val="24"/>
        </w:rPr>
        <w:t>making</w:t>
      </w:r>
      <w:r>
        <w:rPr>
          <w:spacing w:val="-6"/>
          <w:sz w:val="24"/>
        </w:rPr>
        <w:t xml:space="preserve"> </w:t>
      </w:r>
      <w:r>
        <w:rPr>
          <w:sz w:val="24"/>
        </w:rPr>
        <w:t>circuit</w:t>
      </w:r>
      <w:r>
        <w:rPr>
          <w:spacing w:val="-2"/>
          <w:sz w:val="24"/>
        </w:rPr>
        <w:t xml:space="preserve"> </w:t>
      </w:r>
      <w:r>
        <w:rPr>
          <w:sz w:val="24"/>
        </w:rPr>
        <w:t>at</w:t>
      </w:r>
      <w:r>
        <w:rPr>
          <w:spacing w:val="-2"/>
          <w:sz w:val="24"/>
        </w:rPr>
        <w:t xml:space="preserve"> </w:t>
      </w:r>
      <w:r>
        <w:rPr>
          <w:sz w:val="24"/>
        </w:rPr>
        <w:t>serial</w:t>
      </w:r>
      <w:r>
        <w:rPr>
          <w:spacing w:val="-13"/>
          <w:sz w:val="24"/>
        </w:rPr>
        <w:t xml:space="preserve"> </w:t>
      </w:r>
      <w:r>
        <w:rPr>
          <w:sz w:val="24"/>
        </w:rPr>
        <w:t>No.10.</w:t>
      </w:r>
    </w:p>
    <w:p w:rsidR="00C35D8A" w:rsidRDefault="00C35D8A" w:rsidP="00617A6F">
      <w:pPr>
        <w:pStyle w:val="ListParagraph"/>
        <w:numPr>
          <w:ilvl w:val="0"/>
          <w:numId w:val="192"/>
        </w:numPr>
        <w:tabs>
          <w:tab w:val="left" w:pos="880"/>
          <w:tab w:val="left" w:pos="881"/>
        </w:tabs>
        <w:spacing w:before="2"/>
        <w:ind w:hanging="721"/>
        <w:rPr>
          <w:sz w:val="24"/>
        </w:rPr>
      </w:pPr>
      <w:r>
        <w:rPr>
          <w:sz w:val="24"/>
        </w:rPr>
        <w:t>To</w:t>
      </w:r>
      <w:r>
        <w:rPr>
          <w:spacing w:val="-3"/>
          <w:sz w:val="24"/>
        </w:rPr>
        <w:t xml:space="preserve"> </w:t>
      </w:r>
      <w:r>
        <w:rPr>
          <w:sz w:val="24"/>
        </w:rPr>
        <w:t>control</w:t>
      </w:r>
      <w:r>
        <w:rPr>
          <w:spacing w:val="-14"/>
          <w:sz w:val="24"/>
        </w:rPr>
        <w:t xml:space="preserve"> </w:t>
      </w:r>
      <w:r>
        <w:rPr>
          <w:sz w:val="24"/>
        </w:rPr>
        <w:t>three</w:t>
      </w:r>
      <w:r>
        <w:rPr>
          <w:spacing w:val="-8"/>
          <w:sz w:val="24"/>
        </w:rPr>
        <w:t xml:space="preserve"> </w:t>
      </w:r>
      <w:r>
        <w:rPr>
          <w:sz w:val="24"/>
        </w:rPr>
        <w:t>lamps</w:t>
      </w:r>
      <w:r>
        <w:rPr>
          <w:spacing w:val="-8"/>
          <w:sz w:val="24"/>
        </w:rPr>
        <w:t xml:space="preserve"> </w:t>
      </w:r>
      <w:r>
        <w:rPr>
          <w:sz w:val="24"/>
        </w:rPr>
        <w:t>in</w:t>
      </w:r>
      <w:r>
        <w:rPr>
          <w:spacing w:val="-10"/>
          <w:sz w:val="24"/>
        </w:rPr>
        <w:t xml:space="preserve"> </w:t>
      </w:r>
      <w:r>
        <w:rPr>
          <w:sz w:val="24"/>
        </w:rPr>
        <w:t>P.V.C.</w:t>
      </w:r>
      <w:r>
        <w:rPr>
          <w:spacing w:val="-5"/>
          <w:sz w:val="24"/>
        </w:rPr>
        <w:t xml:space="preserve"> </w:t>
      </w:r>
      <w:r>
        <w:rPr>
          <w:sz w:val="24"/>
        </w:rPr>
        <w:t>conduit</w:t>
      </w:r>
      <w:r>
        <w:rPr>
          <w:spacing w:val="-2"/>
          <w:sz w:val="24"/>
        </w:rPr>
        <w:t xml:space="preserve"> </w:t>
      </w:r>
      <w:r>
        <w:rPr>
          <w:sz w:val="24"/>
        </w:rPr>
        <w:t>wiring</w:t>
      </w:r>
      <w:r>
        <w:rPr>
          <w:spacing w:val="-6"/>
          <w:sz w:val="24"/>
        </w:rPr>
        <w:t xml:space="preserve"> </w:t>
      </w:r>
      <w:r>
        <w:rPr>
          <w:sz w:val="24"/>
        </w:rPr>
        <w:t>by</w:t>
      </w:r>
      <w:r>
        <w:rPr>
          <w:spacing w:val="-15"/>
          <w:sz w:val="24"/>
        </w:rPr>
        <w:t xml:space="preserve"> </w:t>
      </w:r>
      <w:r>
        <w:rPr>
          <w:sz w:val="24"/>
        </w:rPr>
        <w:t>making</w:t>
      </w:r>
      <w:r>
        <w:rPr>
          <w:spacing w:val="-6"/>
          <w:sz w:val="24"/>
        </w:rPr>
        <w:t xml:space="preserve"> </w:t>
      </w:r>
      <w:r>
        <w:rPr>
          <w:sz w:val="24"/>
        </w:rPr>
        <w:t>circuit</w:t>
      </w:r>
      <w:r>
        <w:rPr>
          <w:spacing w:val="-2"/>
          <w:sz w:val="24"/>
        </w:rPr>
        <w:t xml:space="preserve"> </w:t>
      </w:r>
      <w:r>
        <w:rPr>
          <w:sz w:val="24"/>
        </w:rPr>
        <w:t>at</w:t>
      </w:r>
      <w:r>
        <w:rPr>
          <w:spacing w:val="-2"/>
          <w:sz w:val="24"/>
        </w:rPr>
        <w:t xml:space="preserve"> </w:t>
      </w:r>
      <w:r>
        <w:rPr>
          <w:sz w:val="24"/>
        </w:rPr>
        <w:t>serial</w:t>
      </w:r>
      <w:r>
        <w:rPr>
          <w:spacing w:val="-5"/>
          <w:sz w:val="24"/>
        </w:rPr>
        <w:t xml:space="preserve"> </w:t>
      </w:r>
      <w:r>
        <w:rPr>
          <w:sz w:val="24"/>
        </w:rPr>
        <w:t>No.14.</w:t>
      </w:r>
    </w:p>
    <w:p w:rsidR="00C35D8A" w:rsidRDefault="00C35D8A" w:rsidP="00617A6F">
      <w:pPr>
        <w:pStyle w:val="ListParagraph"/>
        <w:numPr>
          <w:ilvl w:val="0"/>
          <w:numId w:val="192"/>
        </w:numPr>
        <w:tabs>
          <w:tab w:val="left" w:pos="880"/>
          <w:tab w:val="left" w:pos="881"/>
        </w:tabs>
        <w:spacing w:before="2"/>
        <w:ind w:hanging="721"/>
        <w:rPr>
          <w:sz w:val="24"/>
        </w:rPr>
      </w:pPr>
      <w:r>
        <w:rPr>
          <w:spacing w:val="-1"/>
          <w:sz w:val="24"/>
        </w:rPr>
        <w:t>Stair</w:t>
      </w:r>
      <w:r>
        <w:rPr>
          <w:spacing w:val="-6"/>
          <w:sz w:val="24"/>
        </w:rPr>
        <w:t xml:space="preserve"> </w:t>
      </w:r>
      <w:r>
        <w:rPr>
          <w:spacing w:val="-1"/>
          <w:sz w:val="24"/>
        </w:rPr>
        <w:t>case</w:t>
      </w:r>
      <w:r>
        <w:rPr>
          <w:spacing w:val="-7"/>
          <w:sz w:val="24"/>
        </w:rPr>
        <w:t xml:space="preserve"> </w:t>
      </w:r>
      <w:r>
        <w:rPr>
          <w:sz w:val="24"/>
        </w:rPr>
        <w:t>circuit</w:t>
      </w:r>
      <w:r>
        <w:rPr>
          <w:spacing w:val="-2"/>
          <w:sz w:val="24"/>
        </w:rPr>
        <w:t xml:space="preserve"> </w:t>
      </w:r>
      <w:r>
        <w:rPr>
          <w:sz w:val="24"/>
        </w:rPr>
        <w:t>in</w:t>
      </w:r>
      <w:r>
        <w:rPr>
          <w:spacing w:val="-11"/>
          <w:sz w:val="24"/>
        </w:rPr>
        <w:t xml:space="preserve"> </w:t>
      </w:r>
      <w:r>
        <w:rPr>
          <w:sz w:val="24"/>
        </w:rPr>
        <w:t>P.V.C.</w:t>
      </w:r>
      <w:r>
        <w:rPr>
          <w:spacing w:val="-4"/>
          <w:sz w:val="24"/>
        </w:rPr>
        <w:t xml:space="preserve"> </w:t>
      </w:r>
      <w:r>
        <w:rPr>
          <w:sz w:val="24"/>
        </w:rPr>
        <w:t>by</w:t>
      </w:r>
      <w:r>
        <w:rPr>
          <w:spacing w:val="-15"/>
          <w:sz w:val="24"/>
        </w:rPr>
        <w:t xml:space="preserve"> </w:t>
      </w:r>
      <w:r>
        <w:rPr>
          <w:sz w:val="24"/>
        </w:rPr>
        <w:t>making</w:t>
      </w:r>
      <w:r>
        <w:rPr>
          <w:spacing w:val="-7"/>
          <w:sz w:val="24"/>
        </w:rPr>
        <w:t xml:space="preserve"> </w:t>
      </w:r>
      <w:r>
        <w:rPr>
          <w:sz w:val="24"/>
        </w:rPr>
        <w:t>circuit</w:t>
      </w:r>
      <w:r>
        <w:rPr>
          <w:spacing w:val="-2"/>
          <w:sz w:val="24"/>
        </w:rPr>
        <w:t xml:space="preserve"> </w:t>
      </w:r>
      <w:r>
        <w:rPr>
          <w:sz w:val="24"/>
        </w:rPr>
        <w:t>at</w:t>
      </w:r>
      <w:r>
        <w:rPr>
          <w:spacing w:val="-2"/>
          <w:sz w:val="24"/>
        </w:rPr>
        <w:t xml:space="preserve"> </w:t>
      </w:r>
      <w:r>
        <w:rPr>
          <w:sz w:val="24"/>
        </w:rPr>
        <w:t>serial</w:t>
      </w:r>
      <w:r>
        <w:rPr>
          <w:spacing w:val="-14"/>
          <w:sz w:val="24"/>
        </w:rPr>
        <w:t xml:space="preserve"> </w:t>
      </w:r>
      <w:r>
        <w:rPr>
          <w:sz w:val="24"/>
        </w:rPr>
        <w:t>No.16.</w:t>
      </w:r>
    </w:p>
    <w:p w:rsidR="00C35D8A" w:rsidRDefault="00C35D8A" w:rsidP="00617A6F">
      <w:pPr>
        <w:pStyle w:val="ListParagraph"/>
        <w:numPr>
          <w:ilvl w:val="0"/>
          <w:numId w:val="192"/>
        </w:numPr>
        <w:tabs>
          <w:tab w:val="left" w:pos="880"/>
          <w:tab w:val="left" w:pos="881"/>
        </w:tabs>
        <w:spacing w:before="3"/>
        <w:ind w:hanging="721"/>
        <w:rPr>
          <w:sz w:val="24"/>
        </w:rPr>
      </w:pPr>
      <w:r>
        <w:rPr>
          <w:spacing w:val="-2"/>
          <w:sz w:val="24"/>
        </w:rPr>
        <w:t>Tunnel</w:t>
      </w:r>
      <w:r>
        <w:rPr>
          <w:spacing w:val="-13"/>
          <w:sz w:val="24"/>
        </w:rPr>
        <w:t xml:space="preserve"> </w:t>
      </w:r>
      <w:r>
        <w:rPr>
          <w:spacing w:val="-2"/>
          <w:sz w:val="24"/>
        </w:rPr>
        <w:t>light</w:t>
      </w:r>
      <w:r>
        <w:rPr>
          <w:spacing w:val="1"/>
          <w:sz w:val="24"/>
        </w:rPr>
        <w:t xml:space="preserve"> </w:t>
      </w:r>
      <w:r>
        <w:rPr>
          <w:spacing w:val="-2"/>
          <w:sz w:val="24"/>
        </w:rPr>
        <w:t>circuit</w:t>
      </w:r>
      <w:r>
        <w:rPr>
          <w:sz w:val="24"/>
        </w:rPr>
        <w:t xml:space="preserve"> </w:t>
      </w:r>
      <w:r>
        <w:rPr>
          <w:spacing w:val="-1"/>
          <w:sz w:val="24"/>
        </w:rPr>
        <w:t>in</w:t>
      </w:r>
      <w:r>
        <w:rPr>
          <w:spacing w:val="-8"/>
          <w:sz w:val="24"/>
        </w:rPr>
        <w:t xml:space="preserve"> </w:t>
      </w:r>
      <w:r>
        <w:rPr>
          <w:spacing w:val="-1"/>
          <w:sz w:val="24"/>
        </w:rPr>
        <w:t>P.V.C.</w:t>
      </w:r>
      <w:r>
        <w:rPr>
          <w:spacing w:val="-3"/>
          <w:sz w:val="24"/>
        </w:rPr>
        <w:t xml:space="preserve"> </w:t>
      </w:r>
      <w:r>
        <w:rPr>
          <w:spacing w:val="-1"/>
          <w:sz w:val="24"/>
        </w:rPr>
        <w:t>wiring.</w:t>
      </w:r>
    </w:p>
    <w:p w:rsidR="00C35D8A" w:rsidRDefault="00C35D8A" w:rsidP="00617A6F">
      <w:pPr>
        <w:pStyle w:val="ListParagraph"/>
        <w:numPr>
          <w:ilvl w:val="0"/>
          <w:numId w:val="192"/>
        </w:numPr>
        <w:tabs>
          <w:tab w:val="left" w:pos="880"/>
          <w:tab w:val="left" w:pos="881"/>
        </w:tabs>
        <w:spacing w:before="3"/>
        <w:ind w:hanging="721"/>
        <w:rPr>
          <w:sz w:val="24"/>
        </w:rPr>
      </w:pPr>
      <w:r>
        <w:rPr>
          <w:spacing w:val="-1"/>
          <w:sz w:val="24"/>
        </w:rPr>
        <w:t>To</w:t>
      </w:r>
      <w:r>
        <w:rPr>
          <w:spacing w:val="-2"/>
          <w:sz w:val="24"/>
        </w:rPr>
        <w:t xml:space="preserve"> </w:t>
      </w:r>
      <w:r>
        <w:rPr>
          <w:spacing w:val="-1"/>
          <w:sz w:val="24"/>
        </w:rPr>
        <w:t>control</w:t>
      </w:r>
      <w:r>
        <w:rPr>
          <w:spacing w:val="-12"/>
          <w:sz w:val="24"/>
        </w:rPr>
        <w:t xml:space="preserve"> </w:t>
      </w:r>
      <w:r>
        <w:rPr>
          <w:spacing w:val="-1"/>
          <w:sz w:val="24"/>
        </w:rPr>
        <w:t>three</w:t>
      </w:r>
      <w:r>
        <w:rPr>
          <w:spacing w:val="-6"/>
          <w:sz w:val="24"/>
        </w:rPr>
        <w:t xml:space="preserve"> </w:t>
      </w:r>
      <w:r>
        <w:rPr>
          <w:spacing w:val="-1"/>
          <w:sz w:val="24"/>
        </w:rPr>
        <w:t>lamps</w:t>
      </w:r>
      <w:r>
        <w:rPr>
          <w:spacing w:val="-6"/>
          <w:sz w:val="24"/>
        </w:rPr>
        <w:t xml:space="preserve"> </w:t>
      </w:r>
      <w:r>
        <w:rPr>
          <w:spacing w:val="-1"/>
          <w:sz w:val="24"/>
        </w:rPr>
        <w:t>individually</w:t>
      </w:r>
      <w:r>
        <w:rPr>
          <w:spacing w:val="-14"/>
          <w:sz w:val="24"/>
        </w:rPr>
        <w:t xml:space="preserve"> </w:t>
      </w:r>
      <w:r>
        <w:rPr>
          <w:spacing w:val="-1"/>
          <w:sz w:val="24"/>
        </w:rPr>
        <w:t>in</w:t>
      </w:r>
      <w:r>
        <w:rPr>
          <w:spacing w:val="-9"/>
          <w:sz w:val="24"/>
        </w:rPr>
        <w:t xml:space="preserve"> </w:t>
      </w:r>
      <w:r>
        <w:rPr>
          <w:spacing w:val="-1"/>
          <w:sz w:val="24"/>
        </w:rPr>
        <w:t>steel</w:t>
      </w:r>
      <w:r>
        <w:rPr>
          <w:spacing w:val="-13"/>
          <w:sz w:val="24"/>
        </w:rPr>
        <w:t xml:space="preserve"> </w:t>
      </w:r>
      <w:r>
        <w:rPr>
          <w:sz w:val="24"/>
        </w:rPr>
        <w:t>conduit.</w:t>
      </w:r>
    </w:p>
    <w:p w:rsidR="00C35D8A" w:rsidRDefault="00C35D8A" w:rsidP="00C35D8A">
      <w:pPr>
        <w:rPr>
          <w:sz w:val="24"/>
        </w:rPr>
        <w:sectPr w:rsidR="00C35D8A">
          <w:pgSz w:w="12240" w:h="15840"/>
          <w:pgMar w:top="1380" w:right="560" w:bottom="280" w:left="920" w:header="720" w:footer="720" w:gutter="0"/>
          <w:cols w:space="720"/>
        </w:sectPr>
      </w:pPr>
    </w:p>
    <w:p w:rsidR="00C35D8A" w:rsidRDefault="00C35D8A" w:rsidP="00617A6F">
      <w:pPr>
        <w:pStyle w:val="ListParagraph"/>
        <w:numPr>
          <w:ilvl w:val="0"/>
          <w:numId w:val="192"/>
        </w:numPr>
        <w:tabs>
          <w:tab w:val="left" w:pos="880"/>
          <w:tab w:val="left" w:pos="881"/>
        </w:tabs>
        <w:spacing w:before="77"/>
        <w:ind w:hanging="721"/>
        <w:rPr>
          <w:sz w:val="24"/>
        </w:rPr>
      </w:pPr>
      <w:r>
        <w:rPr>
          <w:sz w:val="24"/>
        </w:rPr>
        <w:lastRenderedPageBreak/>
        <w:t>Stair</w:t>
      </w:r>
      <w:r>
        <w:rPr>
          <w:spacing w:val="-6"/>
          <w:sz w:val="24"/>
        </w:rPr>
        <w:t xml:space="preserve"> </w:t>
      </w:r>
      <w:r>
        <w:rPr>
          <w:sz w:val="24"/>
        </w:rPr>
        <w:t>case</w:t>
      </w:r>
      <w:r>
        <w:rPr>
          <w:spacing w:val="-6"/>
          <w:sz w:val="24"/>
        </w:rPr>
        <w:t xml:space="preserve"> </w:t>
      </w:r>
      <w:r>
        <w:rPr>
          <w:sz w:val="24"/>
        </w:rPr>
        <w:t>circuit</w:t>
      </w:r>
      <w:r>
        <w:rPr>
          <w:spacing w:val="-2"/>
          <w:sz w:val="24"/>
        </w:rPr>
        <w:t xml:space="preserve"> </w:t>
      </w:r>
      <w:r>
        <w:rPr>
          <w:sz w:val="24"/>
        </w:rPr>
        <w:t>in</w:t>
      </w:r>
      <w:r>
        <w:rPr>
          <w:spacing w:val="-10"/>
          <w:sz w:val="24"/>
        </w:rPr>
        <w:t xml:space="preserve"> </w:t>
      </w:r>
      <w:r>
        <w:rPr>
          <w:sz w:val="24"/>
        </w:rPr>
        <w:t>steel</w:t>
      </w:r>
      <w:r>
        <w:rPr>
          <w:spacing w:val="-14"/>
          <w:sz w:val="24"/>
        </w:rPr>
        <w:t xml:space="preserve"> </w:t>
      </w:r>
      <w:r>
        <w:rPr>
          <w:sz w:val="24"/>
        </w:rPr>
        <w:t>conduit.</w:t>
      </w:r>
    </w:p>
    <w:p w:rsidR="00C35D8A" w:rsidRDefault="00C35D8A" w:rsidP="00617A6F">
      <w:pPr>
        <w:pStyle w:val="ListParagraph"/>
        <w:numPr>
          <w:ilvl w:val="0"/>
          <w:numId w:val="192"/>
        </w:numPr>
        <w:tabs>
          <w:tab w:val="left" w:pos="880"/>
          <w:tab w:val="left" w:pos="881"/>
        </w:tabs>
        <w:spacing w:before="2"/>
        <w:ind w:hanging="721"/>
        <w:rPr>
          <w:sz w:val="24"/>
        </w:rPr>
      </w:pPr>
      <w:r>
        <w:rPr>
          <w:spacing w:val="-1"/>
          <w:sz w:val="24"/>
        </w:rPr>
        <w:t>Bell</w:t>
      </w:r>
      <w:r>
        <w:rPr>
          <w:spacing w:val="-14"/>
          <w:sz w:val="24"/>
        </w:rPr>
        <w:t xml:space="preserve"> </w:t>
      </w:r>
      <w:r>
        <w:rPr>
          <w:spacing w:val="-1"/>
          <w:sz w:val="24"/>
        </w:rPr>
        <w:t>indicator</w:t>
      </w:r>
      <w:r>
        <w:rPr>
          <w:spacing w:val="-4"/>
          <w:sz w:val="24"/>
        </w:rPr>
        <w:t xml:space="preserve"> </w:t>
      </w:r>
      <w:r>
        <w:rPr>
          <w:spacing w:val="-1"/>
          <w:sz w:val="24"/>
        </w:rPr>
        <w:t xml:space="preserve">circuit </w:t>
      </w:r>
      <w:r>
        <w:rPr>
          <w:sz w:val="24"/>
        </w:rPr>
        <w:t>in</w:t>
      </w:r>
      <w:r>
        <w:rPr>
          <w:spacing w:val="-10"/>
          <w:sz w:val="24"/>
        </w:rPr>
        <w:t xml:space="preserve"> </w:t>
      </w:r>
      <w:r>
        <w:rPr>
          <w:sz w:val="24"/>
        </w:rPr>
        <w:t>steel</w:t>
      </w:r>
      <w:r>
        <w:rPr>
          <w:spacing w:val="-13"/>
          <w:sz w:val="24"/>
        </w:rPr>
        <w:t xml:space="preserve"> </w:t>
      </w:r>
      <w:r>
        <w:rPr>
          <w:sz w:val="24"/>
        </w:rPr>
        <w:t>conduit.</w:t>
      </w:r>
    </w:p>
    <w:p w:rsidR="00C35D8A" w:rsidRDefault="00C35D8A" w:rsidP="00617A6F">
      <w:pPr>
        <w:pStyle w:val="ListParagraph"/>
        <w:numPr>
          <w:ilvl w:val="0"/>
          <w:numId w:val="192"/>
        </w:numPr>
        <w:tabs>
          <w:tab w:val="left" w:pos="880"/>
          <w:tab w:val="left" w:pos="881"/>
        </w:tabs>
        <w:spacing w:before="3"/>
        <w:ind w:hanging="721"/>
        <w:rPr>
          <w:sz w:val="24"/>
        </w:rPr>
      </w:pPr>
      <w:r>
        <w:rPr>
          <w:sz w:val="24"/>
        </w:rPr>
        <w:t>Fluorescent</w:t>
      </w:r>
      <w:r>
        <w:rPr>
          <w:spacing w:val="-4"/>
          <w:sz w:val="24"/>
        </w:rPr>
        <w:t xml:space="preserve"> </w:t>
      </w:r>
      <w:r>
        <w:rPr>
          <w:sz w:val="24"/>
        </w:rPr>
        <w:t>lamp</w:t>
      </w:r>
      <w:r>
        <w:rPr>
          <w:spacing w:val="-8"/>
          <w:sz w:val="24"/>
        </w:rPr>
        <w:t xml:space="preserve"> </w:t>
      </w:r>
      <w:r>
        <w:rPr>
          <w:sz w:val="24"/>
        </w:rPr>
        <w:t>parts</w:t>
      </w:r>
      <w:r>
        <w:rPr>
          <w:spacing w:val="-10"/>
          <w:sz w:val="24"/>
        </w:rPr>
        <w:t xml:space="preserve"> </w:t>
      </w:r>
      <w:r>
        <w:rPr>
          <w:sz w:val="24"/>
        </w:rPr>
        <w:t>and</w:t>
      </w:r>
      <w:r>
        <w:rPr>
          <w:spacing w:val="-7"/>
          <w:sz w:val="24"/>
        </w:rPr>
        <w:t xml:space="preserve"> </w:t>
      </w:r>
      <w:r>
        <w:rPr>
          <w:sz w:val="24"/>
        </w:rPr>
        <w:t>its</w:t>
      </w:r>
      <w:r>
        <w:rPr>
          <w:spacing w:val="-10"/>
          <w:sz w:val="24"/>
        </w:rPr>
        <w:t xml:space="preserve"> </w:t>
      </w:r>
      <w:r>
        <w:rPr>
          <w:sz w:val="24"/>
        </w:rPr>
        <w:t>connection.</w:t>
      </w:r>
    </w:p>
    <w:p w:rsidR="00C35D8A" w:rsidRDefault="00C35D8A" w:rsidP="00617A6F">
      <w:pPr>
        <w:pStyle w:val="ListParagraph"/>
        <w:numPr>
          <w:ilvl w:val="0"/>
          <w:numId w:val="192"/>
        </w:numPr>
        <w:tabs>
          <w:tab w:val="left" w:pos="880"/>
          <w:tab w:val="left" w:pos="881"/>
        </w:tabs>
        <w:spacing w:before="3"/>
        <w:ind w:hanging="721"/>
        <w:rPr>
          <w:sz w:val="24"/>
        </w:rPr>
      </w:pPr>
      <w:r>
        <w:rPr>
          <w:sz w:val="24"/>
        </w:rPr>
        <w:t>To</w:t>
      </w:r>
      <w:r>
        <w:rPr>
          <w:spacing w:val="-2"/>
          <w:sz w:val="24"/>
        </w:rPr>
        <w:t xml:space="preserve"> </w:t>
      </w:r>
      <w:r>
        <w:rPr>
          <w:sz w:val="24"/>
        </w:rPr>
        <w:t>study</w:t>
      </w:r>
      <w:r>
        <w:rPr>
          <w:spacing w:val="-14"/>
          <w:sz w:val="24"/>
        </w:rPr>
        <w:t xml:space="preserve"> </w:t>
      </w:r>
      <w:r>
        <w:rPr>
          <w:sz w:val="24"/>
        </w:rPr>
        <w:t>&amp;</w:t>
      </w:r>
      <w:r>
        <w:rPr>
          <w:spacing w:val="-10"/>
          <w:sz w:val="24"/>
        </w:rPr>
        <w:t xml:space="preserve"> </w:t>
      </w:r>
      <w:r>
        <w:rPr>
          <w:sz w:val="24"/>
        </w:rPr>
        <w:t>connect</w:t>
      </w:r>
      <w:r>
        <w:rPr>
          <w:spacing w:val="-1"/>
          <w:sz w:val="24"/>
        </w:rPr>
        <w:t xml:space="preserve"> </w:t>
      </w:r>
      <w:r>
        <w:rPr>
          <w:sz w:val="24"/>
        </w:rPr>
        <w:t>starter-less</w:t>
      </w:r>
      <w:r>
        <w:rPr>
          <w:spacing w:val="-7"/>
          <w:sz w:val="24"/>
        </w:rPr>
        <w:t xml:space="preserve"> </w:t>
      </w:r>
      <w:r>
        <w:rPr>
          <w:sz w:val="24"/>
        </w:rPr>
        <w:t>fluorescent</w:t>
      </w:r>
      <w:r>
        <w:rPr>
          <w:spacing w:val="-1"/>
          <w:sz w:val="24"/>
        </w:rPr>
        <w:t xml:space="preserve"> </w:t>
      </w:r>
      <w:r>
        <w:rPr>
          <w:sz w:val="24"/>
        </w:rPr>
        <w:t>lamp.</w:t>
      </w:r>
    </w:p>
    <w:p w:rsidR="00C35D8A" w:rsidRDefault="00C35D8A" w:rsidP="00617A6F">
      <w:pPr>
        <w:pStyle w:val="ListParagraph"/>
        <w:numPr>
          <w:ilvl w:val="0"/>
          <w:numId w:val="192"/>
        </w:numPr>
        <w:tabs>
          <w:tab w:val="left" w:pos="880"/>
          <w:tab w:val="left" w:pos="881"/>
        </w:tabs>
        <w:spacing w:before="2"/>
        <w:ind w:hanging="721"/>
        <w:rPr>
          <w:sz w:val="24"/>
        </w:rPr>
      </w:pPr>
      <w:r>
        <w:rPr>
          <w:sz w:val="24"/>
        </w:rPr>
        <w:t>Wiring</w:t>
      </w:r>
      <w:r>
        <w:rPr>
          <w:spacing w:val="-3"/>
          <w:sz w:val="24"/>
        </w:rPr>
        <w:t xml:space="preserve"> </w:t>
      </w:r>
      <w:r>
        <w:rPr>
          <w:sz w:val="24"/>
        </w:rPr>
        <w:t>3-phase</w:t>
      </w:r>
      <w:r>
        <w:rPr>
          <w:spacing w:val="-4"/>
          <w:sz w:val="24"/>
        </w:rPr>
        <w:t xml:space="preserve"> </w:t>
      </w:r>
      <w:r>
        <w:rPr>
          <w:sz w:val="24"/>
        </w:rPr>
        <w:t>motor</w:t>
      </w:r>
      <w:r>
        <w:rPr>
          <w:spacing w:val="-2"/>
          <w:sz w:val="24"/>
        </w:rPr>
        <w:t xml:space="preserve"> </w:t>
      </w:r>
      <w:r>
        <w:rPr>
          <w:sz w:val="24"/>
        </w:rPr>
        <w:t>contractor,</w:t>
      </w:r>
      <w:r>
        <w:rPr>
          <w:spacing w:val="-1"/>
          <w:sz w:val="24"/>
        </w:rPr>
        <w:t xml:space="preserve"> </w:t>
      </w:r>
      <w:r>
        <w:rPr>
          <w:sz w:val="24"/>
        </w:rPr>
        <w:t>push</w:t>
      </w:r>
      <w:r>
        <w:rPr>
          <w:spacing w:val="-7"/>
          <w:sz w:val="24"/>
        </w:rPr>
        <w:t xml:space="preserve"> </w:t>
      </w:r>
      <w:r>
        <w:rPr>
          <w:sz w:val="24"/>
        </w:rPr>
        <w:t>button</w:t>
      </w:r>
      <w:r>
        <w:rPr>
          <w:spacing w:val="-8"/>
          <w:sz w:val="24"/>
        </w:rPr>
        <w:t xml:space="preserve"> </w:t>
      </w:r>
      <w:r>
        <w:rPr>
          <w:sz w:val="24"/>
        </w:rPr>
        <w:t>starter</w:t>
      </w:r>
      <w:r>
        <w:rPr>
          <w:spacing w:val="-2"/>
          <w:sz w:val="24"/>
        </w:rPr>
        <w:t xml:space="preserve"> </w:t>
      </w:r>
      <w:r>
        <w:rPr>
          <w:sz w:val="24"/>
        </w:rPr>
        <w:t>and</w:t>
      </w:r>
      <w:r>
        <w:rPr>
          <w:spacing w:val="-2"/>
          <w:sz w:val="24"/>
        </w:rPr>
        <w:t xml:space="preserve"> </w:t>
      </w:r>
      <w:r>
        <w:rPr>
          <w:sz w:val="24"/>
        </w:rPr>
        <w:t>thermal</w:t>
      </w:r>
      <w:r>
        <w:rPr>
          <w:spacing w:val="-11"/>
          <w:sz w:val="24"/>
        </w:rPr>
        <w:t xml:space="preserve"> </w:t>
      </w:r>
      <w:r>
        <w:rPr>
          <w:sz w:val="24"/>
        </w:rPr>
        <w:t>relay.</w:t>
      </w:r>
    </w:p>
    <w:p w:rsidR="00C35D8A" w:rsidRDefault="00C35D8A" w:rsidP="00617A6F">
      <w:pPr>
        <w:pStyle w:val="ListParagraph"/>
        <w:numPr>
          <w:ilvl w:val="0"/>
          <w:numId w:val="192"/>
        </w:numPr>
        <w:tabs>
          <w:tab w:val="left" w:pos="880"/>
          <w:tab w:val="left" w:pos="881"/>
        </w:tabs>
        <w:spacing w:before="3"/>
        <w:ind w:hanging="721"/>
        <w:rPr>
          <w:sz w:val="24"/>
        </w:rPr>
      </w:pPr>
      <w:r>
        <w:rPr>
          <w:sz w:val="24"/>
        </w:rPr>
        <w:t>Wiring</w:t>
      </w:r>
      <w:r>
        <w:rPr>
          <w:spacing w:val="-5"/>
          <w:sz w:val="24"/>
        </w:rPr>
        <w:t xml:space="preserve"> </w:t>
      </w:r>
      <w:r>
        <w:rPr>
          <w:sz w:val="24"/>
        </w:rPr>
        <w:t>3-phase</w:t>
      </w:r>
      <w:r>
        <w:rPr>
          <w:spacing w:val="-5"/>
          <w:sz w:val="24"/>
        </w:rPr>
        <w:t xml:space="preserve"> </w:t>
      </w:r>
      <w:r>
        <w:rPr>
          <w:sz w:val="24"/>
        </w:rPr>
        <w:t>motor</w:t>
      </w:r>
      <w:r>
        <w:rPr>
          <w:spacing w:val="-3"/>
          <w:sz w:val="24"/>
        </w:rPr>
        <w:t xml:space="preserve"> </w:t>
      </w:r>
      <w:r>
        <w:rPr>
          <w:sz w:val="24"/>
        </w:rPr>
        <w:t>as</w:t>
      </w:r>
      <w:r>
        <w:rPr>
          <w:spacing w:val="-6"/>
          <w:sz w:val="24"/>
        </w:rPr>
        <w:t xml:space="preserve"> </w:t>
      </w:r>
      <w:r>
        <w:rPr>
          <w:sz w:val="24"/>
        </w:rPr>
        <w:t>above</w:t>
      </w:r>
      <w:r>
        <w:rPr>
          <w:spacing w:val="-5"/>
          <w:sz w:val="24"/>
        </w:rPr>
        <w:t xml:space="preserve"> </w:t>
      </w:r>
      <w:r>
        <w:rPr>
          <w:sz w:val="24"/>
        </w:rPr>
        <w:t>but controlled</w:t>
      </w:r>
      <w:r>
        <w:rPr>
          <w:spacing w:val="-4"/>
          <w:sz w:val="24"/>
        </w:rPr>
        <w:t xml:space="preserve"> </w:t>
      </w:r>
      <w:r>
        <w:rPr>
          <w:sz w:val="24"/>
        </w:rPr>
        <w:t>from</w:t>
      </w:r>
      <w:r>
        <w:rPr>
          <w:spacing w:val="-12"/>
          <w:sz w:val="24"/>
        </w:rPr>
        <w:t xml:space="preserve"> </w:t>
      </w:r>
      <w:r>
        <w:rPr>
          <w:sz w:val="24"/>
        </w:rPr>
        <w:t>more</w:t>
      </w:r>
      <w:r>
        <w:rPr>
          <w:spacing w:val="-5"/>
          <w:sz w:val="24"/>
        </w:rPr>
        <w:t xml:space="preserve"> </w:t>
      </w:r>
      <w:r>
        <w:rPr>
          <w:sz w:val="24"/>
        </w:rPr>
        <w:t>than</w:t>
      </w:r>
      <w:r>
        <w:rPr>
          <w:spacing w:val="-9"/>
          <w:sz w:val="24"/>
        </w:rPr>
        <w:t xml:space="preserve"> </w:t>
      </w:r>
      <w:r>
        <w:rPr>
          <w:sz w:val="24"/>
        </w:rPr>
        <w:t>one</w:t>
      </w:r>
      <w:r>
        <w:rPr>
          <w:spacing w:val="-5"/>
          <w:sz w:val="24"/>
        </w:rPr>
        <w:t xml:space="preserve"> </w:t>
      </w:r>
      <w:r>
        <w:rPr>
          <w:sz w:val="24"/>
        </w:rPr>
        <w:t>place.</w:t>
      </w:r>
    </w:p>
    <w:p w:rsidR="00C35D8A" w:rsidRDefault="00C35D8A" w:rsidP="00617A6F">
      <w:pPr>
        <w:pStyle w:val="ListParagraph"/>
        <w:numPr>
          <w:ilvl w:val="0"/>
          <w:numId w:val="192"/>
        </w:numPr>
        <w:tabs>
          <w:tab w:val="left" w:pos="880"/>
          <w:tab w:val="left" w:pos="881"/>
        </w:tabs>
        <w:spacing w:before="2"/>
        <w:ind w:hanging="721"/>
        <w:rPr>
          <w:sz w:val="24"/>
        </w:rPr>
      </w:pPr>
      <w:r>
        <w:rPr>
          <w:sz w:val="24"/>
        </w:rPr>
        <w:t>Study</w:t>
      </w:r>
      <w:r>
        <w:rPr>
          <w:spacing w:val="-9"/>
          <w:sz w:val="24"/>
        </w:rPr>
        <w:t xml:space="preserve"> </w:t>
      </w:r>
      <w:r>
        <w:rPr>
          <w:sz w:val="24"/>
        </w:rPr>
        <w:t>of</w:t>
      </w:r>
      <w:r>
        <w:rPr>
          <w:spacing w:val="-7"/>
          <w:sz w:val="24"/>
        </w:rPr>
        <w:t xml:space="preserve"> </w:t>
      </w:r>
      <w:r>
        <w:rPr>
          <w:sz w:val="24"/>
        </w:rPr>
        <w:t>the various AC</w:t>
      </w:r>
      <w:r>
        <w:rPr>
          <w:spacing w:val="-1"/>
          <w:sz w:val="24"/>
        </w:rPr>
        <w:t xml:space="preserve"> </w:t>
      </w:r>
      <w:r>
        <w:rPr>
          <w:sz w:val="24"/>
        </w:rPr>
        <w:t>and</w:t>
      </w:r>
      <w:r>
        <w:rPr>
          <w:spacing w:val="1"/>
          <w:sz w:val="24"/>
        </w:rPr>
        <w:t xml:space="preserve"> </w:t>
      </w:r>
      <w:r>
        <w:rPr>
          <w:sz w:val="24"/>
        </w:rPr>
        <w:t>DC</w:t>
      </w:r>
      <w:r>
        <w:rPr>
          <w:spacing w:val="-1"/>
          <w:sz w:val="24"/>
        </w:rPr>
        <w:t xml:space="preserve"> </w:t>
      </w:r>
      <w:r>
        <w:rPr>
          <w:sz w:val="24"/>
        </w:rPr>
        <w:t>motor</w:t>
      </w:r>
      <w:r>
        <w:rPr>
          <w:spacing w:val="2"/>
          <w:sz w:val="24"/>
        </w:rPr>
        <w:t xml:space="preserve"> </w:t>
      </w:r>
      <w:r>
        <w:rPr>
          <w:sz w:val="24"/>
        </w:rPr>
        <w:t>starters.</w:t>
      </w:r>
    </w:p>
    <w:p w:rsidR="00C35D8A" w:rsidRDefault="00C35D8A" w:rsidP="00617A6F">
      <w:pPr>
        <w:pStyle w:val="ListParagraph"/>
        <w:numPr>
          <w:ilvl w:val="0"/>
          <w:numId w:val="192"/>
        </w:numPr>
        <w:tabs>
          <w:tab w:val="left" w:pos="880"/>
          <w:tab w:val="left" w:pos="881"/>
        </w:tabs>
        <w:spacing w:before="2"/>
        <w:ind w:hanging="721"/>
        <w:rPr>
          <w:sz w:val="24"/>
        </w:rPr>
      </w:pPr>
      <w:r>
        <w:rPr>
          <w:sz w:val="24"/>
        </w:rPr>
        <w:t>Wiring</w:t>
      </w:r>
      <w:r>
        <w:rPr>
          <w:spacing w:val="-3"/>
          <w:sz w:val="24"/>
        </w:rPr>
        <w:t xml:space="preserve"> </w:t>
      </w:r>
      <w:r>
        <w:rPr>
          <w:sz w:val="24"/>
        </w:rPr>
        <w:t>3-phase</w:t>
      </w:r>
      <w:r>
        <w:rPr>
          <w:spacing w:val="-4"/>
          <w:sz w:val="24"/>
        </w:rPr>
        <w:t xml:space="preserve"> </w:t>
      </w:r>
      <w:r>
        <w:rPr>
          <w:sz w:val="24"/>
        </w:rPr>
        <w:t>motor</w:t>
      </w:r>
      <w:r>
        <w:rPr>
          <w:spacing w:val="-2"/>
          <w:sz w:val="24"/>
        </w:rPr>
        <w:t xml:space="preserve"> </w:t>
      </w:r>
      <w:r>
        <w:rPr>
          <w:sz w:val="24"/>
        </w:rPr>
        <w:t>with</w:t>
      </w:r>
      <w:r>
        <w:rPr>
          <w:spacing w:val="-7"/>
          <w:sz w:val="24"/>
        </w:rPr>
        <w:t xml:space="preserve"> </w:t>
      </w:r>
      <w:r>
        <w:rPr>
          <w:sz w:val="24"/>
        </w:rPr>
        <w:t>3</w:t>
      </w:r>
      <w:r>
        <w:rPr>
          <w:spacing w:val="-3"/>
          <w:sz w:val="24"/>
        </w:rPr>
        <w:t xml:space="preserve"> </w:t>
      </w:r>
      <w:r>
        <w:rPr>
          <w:sz w:val="24"/>
        </w:rPr>
        <w:t>position</w:t>
      </w:r>
      <w:r>
        <w:rPr>
          <w:spacing w:val="-7"/>
          <w:sz w:val="24"/>
        </w:rPr>
        <w:t xml:space="preserve"> </w:t>
      </w:r>
      <w:r>
        <w:rPr>
          <w:sz w:val="24"/>
        </w:rPr>
        <w:t>starter.</w:t>
      </w:r>
      <w:r>
        <w:rPr>
          <w:spacing w:val="-1"/>
          <w:sz w:val="24"/>
        </w:rPr>
        <w:t xml:space="preserve"> </w:t>
      </w:r>
      <w:r>
        <w:rPr>
          <w:sz w:val="24"/>
        </w:rPr>
        <w:t>(forward,</w:t>
      </w:r>
      <w:r>
        <w:rPr>
          <w:spacing w:val="-1"/>
          <w:sz w:val="24"/>
        </w:rPr>
        <w:t xml:space="preserve"> </w:t>
      </w:r>
      <w:r>
        <w:rPr>
          <w:sz w:val="24"/>
        </w:rPr>
        <w:t>stop,</w:t>
      </w:r>
      <w:r>
        <w:rPr>
          <w:spacing w:val="-1"/>
          <w:sz w:val="24"/>
        </w:rPr>
        <w:t xml:space="preserve"> </w:t>
      </w:r>
      <w:r>
        <w:rPr>
          <w:sz w:val="24"/>
        </w:rPr>
        <w:t>reverse)</w:t>
      </w:r>
    </w:p>
    <w:p w:rsidR="00C35D8A" w:rsidRDefault="00C35D8A" w:rsidP="00617A6F">
      <w:pPr>
        <w:pStyle w:val="ListParagraph"/>
        <w:numPr>
          <w:ilvl w:val="0"/>
          <w:numId w:val="192"/>
        </w:numPr>
        <w:tabs>
          <w:tab w:val="left" w:pos="880"/>
          <w:tab w:val="left" w:pos="881"/>
        </w:tabs>
        <w:spacing w:before="3"/>
        <w:ind w:hanging="721"/>
        <w:rPr>
          <w:sz w:val="24"/>
        </w:rPr>
      </w:pPr>
      <w:r>
        <w:rPr>
          <w:spacing w:val="-2"/>
          <w:sz w:val="24"/>
        </w:rPr>
        <w:t>Typical</w:t>
      </w:r>
      <w:r>
        <w:rPr>
          <w:spacing w:val="-13"/>
          <w:sz w:val="24"/>
        </w:rPr>
        <w:t xml:space="preserve"> </w:t>
      </w:r>
      <w:r>
        <w:rPr>
          <w:spacing w:val="-2"/>
          <w:sz w:val="24"/>
        </w:rPr>
        <w:t>commercial</w:t>
      </w:r>
      <w:r>
        <w:rPr>
          <w:spacing w:val="-13"/>
          <w:sz w:val="24"/>
        </w:rPr>
        <w:t xml:space="preserve"> </w:t>
      </w:r>
      <w:r>
        <w:rPr>
          <w:spacing w:val="-2"/>
          <w:sz w:val="24"/>
        </w:rPr>
        <w:t>wiring</w:t>
      </w:r>
      <w:r>
        <w:rPr>
          <w:spacing w:val="-5"/>
          <w:sz w:val="24"/>
        </w:rPr>
        <w:t xml:space="preserve"> </w:t>
      </w:r>
      <w:r>
        <w:rPr>
          <w:spacing w:val="-2"/>
          <w:sz w:val="24"/>
        </w:rPr>
        <w:t>in</w:t>
      </w:r>
      <w:r>
        <w:rPr>
          <w:spacing w:val="-10"/>
          <w:sz w:val="24"/>
        </w:rPr>
        <w:t xml:space="preserve"> </w:t>
      </w:r>
      <w:r>
        <w:rPr>
          <w:spacing w:val="-2"/>
          <w:sz w:val="24"/>
        </w:rPr>
        <w:t>conduit,</w:t>
      </w:r>
      <w:r>
        <w:rPr>
          <w:spacing w:val="-3"/>
          <w:sz w:val="24"/>
        </w:rPr>
        <w:t xml:space="preserve"> </w:t>
      </w:r>
      <w:r>
        <w:rPr>
          <w:spacing w:val="-1"/>
          <w:sz w:val="24"/>
        </w:rPr>
        <w:t>having</w:t>
      </w:r>
      <w:r>
        <w:rPr>
          <w:spacing w:val="-5"/>
          <w:sz w:val="24"/>
        </w:rPr>
        <w:t xml:space="preserve"> </w:t>
      </w:r>
      <w:r>
        <w:rPr>
          <w:spacing w:val="-1"/>
          <w:sz w:val="24"/>
        </w:rPr>
        <w:t>distributed</w:t>
      </w:r>
      <w:r>
        <w:rPr>
          <w:spacing w:val="-4"/>
          <w:sz w:val="24"/>
        </w:rPr>
        <w:t xml:space="preserve"> </w:t>
      </w:r>
      <w:r>
        <w:rPr>
          <w:spacing w:val="-1"/>
          <w:sz w:val="24"/>
        </w:rPr>
        <w:t>light and</w:t>
      </w:r>
      <w:r>
        <w:rPr>
          <w:spacing w:val="-5"/>
          <w:sz w:val="24"/>
        </w:rPr>
        <w:t xml:space="preserve"> </w:t>
      </w:r>
      <w:r>
        <w:rPr>
          <w:spacing w:val="-1"/>
          <w:sz w:val="24"/>
        </w:rPr>
        <w:t>power</w:t>
      </w:r>
      <w:r>
        <w:rPr>
          <w:spacing w:val="-4"/>
          <w:sz w:val="24"/>
        </w:rPr>
        <w:t xml:space="preserve"> </w:t>
      </w:r>
      <w:r>
        <w:rPr>
          <w:spacing w:val="-1"/>
          <w:sz w:val="24"/>
        </w:rPr>
        <w:t>circuit.</w:t>
      </w:r>
    </w:p>
    <w:p w:rsidR="00C35D8A" w:rsidRDefault="00C35D8A" w:rsidP="00617A6F">
      <w:pPr>
        <w:pStyle w:val="ListParagraph"/>
        <w:numPr>
          <w:ilvl w:val="0"/>
          <w:numId w:val="192"/>
        </w:numPr>
        <w:tabs>
          <w:tab w:val="left" w:pos="880"/>
          <w:tab w:val="left" w:pos="881"/>
        </w:tabs>
        <w:spacing w:before="3"/>
        <w:ind w:hanging="721"/>
        <w:rPr>
          <w:sz w:val="24"/>
        </w:rPr>
      </w:pPr>
      <w:r>
        <w:rPr>
          <w:sz w:val="24"/>
        </w:rPr>
        <w:t>Demonstration</w:t>
      </w:r>
      <w:r>
        <w:rPr>
          <w:spacing w:val="-8"/>
          <w:sz w:val="24"/>
        </w:rPr>
        <w:t xml:space="preserve"> </w:t>
      </w:r>
      <w:r>
        <w:rPr>
          <w:sz w:val="24"/>
        </w:rPr>
        <w:t>of</w:t>
      </w:r>
      <w:r>
        <w:rPr>
          <w:spacing w:val="-11"/>
          <w:sz w:val="24"/>
        </w:rPr>
        <w:t xml:space="preserve"> </w:t>
      </w:r>
      <w:r>
        <w:rPr>
          <w:sz w:val="24"/>
        </w:rPr>
        <w:t>electric</w:t>
      </w:r>
      <w:r>
        <w:rPr>
          <w:spacing w:val="-4"/>
          <w:sz w:val="24"/>
        </w:rPr>
        <w:t xml:space="preserve"> </w:t>
      </w:r>
      <w:r>
        <w:rPr>
          <w:sz w:val="24"/>
        </w:rPr>
        <w:t>shock</w:t>
      </w:r>
      <w:r>
        <w:rPr>
          <w:spacing w:val="-3"/>
          <w:sz w:val="24"/>
        </w:rPr>
        <w:t xml:space="preserve"> </w:t>
      </w:r>
      <w:r>
        <w:rPr>
          <w:sz w:val="24"/>
        </w:rPr>
        <w:t>treatment.</w:t>
      </w:r>
    </w:p>
    <w:p w:rsidR="00C35D8A" w:rsidRDefault="00C35D8A" w:rsidP="00617A6F">
      <w:pPr>
        <w:pStyle w:val="ListParagraph"/>
        <w:numPr>
          <w:ilvl w:val="0"/>
          <w:numId w:val="192"/>
        </w:numPr>
        <w:tabs>
          <w:tab w:val="left" w:pos="880"/>
          <w:tab w:val="left" w:pos="881"/>
        </w:tabs>
        <w:spacing w:before="2"/>
        <w:ind w:hanging="721"/>
        <w:rPr>
          <w:sz w:val="24"/>
        </w:rPr>
      </w:pPr>
      <w:r>
        <w:rPr>
          <w:spacing w:val="-2"/>
          <w:sz w:val="24"/>
        </w:rPr>
        <w:t>Study</w:t>
      </w:r>
      <w:r>
        <w:rPr>
          <w:spacing w:val="-13"/>
          <w:sz w:val="24"/>
        </w:rPr>
        <w:t xml:space="preserve"> </w:t>
      </w:r>
      <w:r>
        <w:rPr>
          <w:spacing w:val="-2"/>
          <w:sz w:val="24"/>
        </w:rPr>
        <w:t>of</w:t>
      </w:r>
      <w:r>
        <w:rPr>
          <w:spacing w:val="-10"/>
          <w:sz w:val="24"/>
        </w:rPr>
        <w:t xml:space="preserve"> </w:t>
      </w:r>
      <w:r>
        <w:rPr>
          <w:spacing w:val="-2"/>
          <w:sz w:val="24"/>
        </w:rPr>
        <w:t>different</w:t>
      </w:r>
      <w:r>
        <w:rPr>
          <w:spacing w:val="2"/>
          <w:sz w:val="24"/>
        </w:rPr>
        <w:t xml:space="preserve"> </w:t>
      </w:r>
      <w:r>
        <w:rPr>
          <w:spacing w:val="-1"/>
          <w:sz w:val="24"/>
        </w:rPr>
        <w:t>fire</w:t>
      </w:r>
      <w:r>
        <w:rPr>
          <w:spacing w:val="-4"/>
          <w:sz w:val="24"/>
        </w:rPr>
        <w:t xml:space="preserve"> </w:t>
      </w:r>
      <w:r>
        <w:rPr>
          <w:spacing w:val="-1"/>
          <w:sz w:val="24"/>
        </w:rPr>
        <w:t>extinguisher.</w:t>
      </w:r>
    </w:p>
    <w:p w:rsidR="00C35D8A" w:rsidRDefault="00C35D8A" w:rsidP="00617A6F">
      <w:pPr>
        <w:pStyle w:val="ListParagraph"/>
        <w:numPr>
          <w:ilvl w:val="0"/>
          <w:numId w:val="192"/>
        </w:numPr>
        <w:tabs>
          <w:tab w:val="left" w:pos="880"/>
          <w:tab w:val="left" w:pos="881"/>
        </w:tabs>
        <w:spacing w:before="2"/>
        <w:ind w:hanging="721"/>
        <w:rPr>
          <w:sz w:val="24"/>
        </w:rPr>
      </w:pPr>
      <w:r>
        <w:rPr>
          <w:sz w:val="24"/>
        </w:rPr>
        <w:t>House</w:t>
      </w:r>
      <w:r>
        <w:rPr>
          <w:spacing w:val="-6"/>
          <w:sz w:val="24"/>
        </w:rPr>
        <w:t xml:space="preserve"> </w:t>
      </w:r>
      <w:r>
        <w:rPr>
          <w:sz w:val="24"/>
        </w:rPr>
        <w:t>wiring</w:t>
      </w:r>
      <w:r>
        <w:rPr>
          <w:spacing w:val="-5"/>
          <w:sz w:val="24"/>
        </w:rPr>
        <w:t xml:space="preserve"> </w:t>
      </w:r>
      <w:r>
        <w:rPr>
          <w:sz w:val="24"/>
        </w:rPr>
        <w:t>test</w:t>
      </w:r>
      <w:r>
        <w:rPr>
          <w:spacing w:val="-1"/>
          <w:sz w:val="24"/>
        </w:rPr>
        <w:t xml:space="preserve"> </w:t>
      </w:r>
      <w:r>
        <w:rPr>
          <w:sz w:val="24"/>
        </w:rPr>
        <w:t>(Short circuit,</w:t>
      </w:r>
      <w:r>
        <w:rPr>
          <w:spacing w:val="-3"/>
          <w:sz w:val="24"/>
        </w:rPr>
        <w:t xml:space="preserve"> </w:t>
      </w:r>
      <w:r>
        <w:rPr>
          <w:sz w:val="24"/>
        </w:rPr>
        <w:t>leakage</w:t>
      </w:r>
      <w:r>
        <w:rPr>
          <w:spacing w:val="-6"/>
          <w:sz w:val="24"/>
        </w:rPr>
        <w:t xml:space="preserve"> </w:t>
      </w:r>
      <w:r>
        <w:rPr>
          <w:sz w:val="24"/>
        </w:rPr>
        <w:t>current,</w:t>
      </w:r>
      <w:r>
        <w:rPr>
          <w:spacing w:val="-3"/>
          <w:sz w:val="24"/>
        </w:rPr>
        <w:t xml:space="preserve"> </w:t>
      </w:r>
      <w:r>
        <w:rPr>
          <w:sz w:val="24"/>
        </w:rPr>
        <w:t>polarity</w:t>
      </w:r>
      <w:r>
        <w:rPr>
          <w:spacing w:val="-14"/>
          <w:sz w:val="24"/>
        </w:rPr>
        <w:t xml:space="preserve"> </w:t>
      </w:r>
      <w:r>
        <w:rPr>
          <w:sz w:val="24"/>
        </w:rPr>
        <w:t>and</w:t>
      </w:r>
      <w:r>
        <w:rPr>
          <w:spacing w:val="-5"/>
          <w:sz w:val="24"/>
        </w:rPr>
        <w:t xml:space="preserve"> </w:t>
      </w:r>
      <w:r>
        <w:rPr>
          <w:sz w:val="24"/>
        </w:rPr>
        <w:t>continuity</w:t>
      </w:r>
      <w:r>
        <w:rPr>
          <w:spacing w:val="-14"/>
          <w:sz w:val="24"/>
        </w:rPr>
        <w:t xml:space="preserve"> </w:t>
      </w:r>
      <w:r>
        <w:rPr>
          <w:sz w:val="24"/>
        </w:rPr>
        <w:t>test).</w:t>
      </w:r>
    </w:p>
    <w:p w:rsidR="00C35D8A" w:rsidRDefault="00C35D8A" w:rsidP="00617A6F">
      <w:pPr>
        <w:pStyle w:val="ListParagraph"/>
        <w:numPr>
          <w:ilvl w:val="0"/>
          <w:numId w:val="192"/>
        </w:numPr>
        <w:tabs>
          <w:tab w:val="left" w:pos="880"/>
          <w:tab w:val="left" w:pos="881"/>
        </w:tabs>
        <w:spacing w:before="3"/>
        <w:ind w:hanging="721"/>
        <w:rPr>
          <w:sz w:val="24"/>
        </w:rPr>
      </w:pPr>
      <w:r>
        <w:rPr>
          <w:spacing w:val="-1"/>
          <w:sz w:val="24"/>
        </w:rPr>
        <w:t>Location</w:t>
      </w:r>
      <w:r>
        <w:rPr>
          <w:spacing w:val="-10"/>
          <w:sz w:val="24"/>
        </w:rPr>
        <w:t xml:space="preserve"> </w:t>
      </w:r>
      <w:r>
        <w:rPr>
          <w:spacing w:val="-1"/>
          <w:sz w:val="24"/>
        </w:rPr>
        <w:t>of</w:t>
      </w:r>
      <w:r>
        <w:rPr>
          <w:spacing w:val="-13"/>
          <w:sz w:val="24"/>
        </w:rPr>
        <w:t xml:space="preserve"> </w:t>
      </w:r>
      <w:r>
        <w:rPr>
          <w:spacing w:val="-1"/>
          <w:sz w:val="24"/>
        </w:rPr>
        <w:t>fault and</w:t>
      </w:r>
      <w:r>
        <w:rPr>
          <w:spacing w:val="-6"/>
          <w:sz w:val="24"/>
        </w:rPr>
        <w:t xml:space="preserve"> </w:t>
      </w:r>
      <w:r>
        <w:rPr>
          <w:spacing w:val="-1"/>
          <w:sz w:val="24"/>
        </w:rPr>
        <w:t>rectification</w:t>
      </w:r>
      <w:r>
        <w:rPr>
          <w:spacing w:val="-10"/>
          <w:sz w:val="24"/>
        </w:rPr>
        <w:t xml:space="preserve"> </w:t>
      </w:r>
      <w:r>
        <w:rPr>
          <w:sz w:val="24"/>
        </w:rPr>
        <w:t>in</w:t>
      </w:r>
      <w:r>
        <w:rPr>
          <w:spacing w:val="-10"/>
          <w:sz w:val="24"/>
        </w:rPr>
        <w:t xml:space="preserve"> </w:t>
      </w:r>
      <w:r>
        <w:rPr>
          <w:sz w:val="24"/>
        </w:rPr>
        <w:t>wiring.</w:t>
      </w:r>
    </w:p>
    <w:p w:rsidR="00C35D8A" w:rsidRDefault="00C35D8A" w:rsidP="00617A6F">
      <w:pPr>
        <w:pStyle w:val="ListParagraph"/>
        <w:numPr>
          <w:ilvl w:val="0"/>
          <w:numId w:val="192"/>
        </w:numPr>
        <w:tabs>
          <w:tab w:val="left" w:pos="880"/>
          <w:tab w:val="left" w:pos="881"/>
        </w:tabs>
        <w:spacing w:before="2"/>
        <w:ind w:hanging="721"/>
        <w:rPr>
          <w:sz w:val="24"/>
        </w:rPr>
      </w:pPr>
      <w:r>
        <w:rPr>
          <w:sz w:val="24"/>
        </w:rPr>
        <w:t>Measurement</w:t>
      </w:r>
      <w:r>
        <w:rPr>
          <w:spacing w:val="2"/>
          <w:sz w:val="24"/>
        </w:rPr>
        <w:t xml:space="preserve"> </w:t>
      </w:r>
      <w:r>
        <w:rPr>
          <w:sz w:val="24"/>
        </w:rPr>
        <w:t>of</w:t>
      </w:r>
      <w:r>
        <w:rPr>
          <w:spacing w:val="-10"/>
          <w:sz w:val="24"/>
        </w:rPr>
        <w:t xml:space="preserve"> </w:t>
      </w:r>
      <w:r>
        <w:rPr>
          <w:sz w:val="24"/>
        </w:rPr>
        <w:t>earth</w:t>
      </w:r>
      <w:r>
        <w:rPr>
          <w:spacing w:val="-7"/>
          <w:sz w:val="24"/>
        </w:rPr>
        <w:t xml:space="preserve"> </w:t>
      </w:r>
      <w:r>
        <w:rPr>
          <w:sz w:val="24"/>
        </w:rPr>
        <w:t>resistance</w:t>
      </w:r>
      <w:r>
        <w:rPr>
          <w:spacing w:val="-3"/>
          <w:sz w:val="24"/>
        </w:rPr>
        <w:t xml:space="preserve"> </w:t>
      </w:r>
      <w:r>
        <w:rPr>
          <w:sz w:val="24"/>
        </w:rPr>
        <w:t>by</w:t>
      </w:r>
      <w:r>
        <w:rPr>
          <w:spacing w:val="-11"/>
          <w:sz w:val="24"/>
        </w:rPr>
        <w:t xml:space="preserve"> </w:t>
      </w:r>
      <w:r>
        <w:rPr>
          <w:sz w:val="24"/>
        </w:rPr>
        <w:t>earth</w:t>
      </w:r>
      <w:r>
        <w:rPr>
          <w:spacing w:val="-7"/>
          <w:sz w:val="24"/>
        </w:rPr>
        <w:t xml:space="preserve"> </w:t>
      </w:r>
      <w:r>
        <w:rPr>
          <w:sz w:val="24"/>
        </w:rPr>
        <w:t>tester.</w:t>
      </w:r>
    </w:p>
    <w:p w:rsidR="00C35D8A" w:rsidRDefault="00C35D8A" w:rsidP="00617A6F">
      <w:pPr>
        <w:pStyle w:val="ListParagraph"/>
        <w:numPr>
          <w:ilvl w:val="0"/>
          <w:numId w:val="192"/>
        </w:numPr>
        <w:tabs>
          <w:tab w:val="left" w:pos="880"/>
          <w:tab w:val="left" w:pos="881"/>
        </w:tabs>
        <w:spacing w:before="3"/>
        <w:ind w:hanging="721"/>
        <w:rPr>
          <w:sz w:val="24"/>
        </w:rPr>
      </w:pPr>
      <w:r>
        <w:rPr>
          <w:spacing w:val="-1"/>
          <w:sz w:val="24"/>
        </w:rPr>
        <w:t>Measurement</w:t>
      </w:r>
      <w:r>
        <w:rPr>
          <w:spacing w:val="-2"/>
          <w:sz w:val="24"/>
        </w:rPr>
        <w:t xml:space="preserve"> </w:t>
      </w:r>
      <w:r>
        <w:rPr>
          <w:sz w:val="24"/>
        </w:rPr>
        <w:t>of</w:t>
      </w:r>
      <w:r>
        <w:rPr>
          <w:spacing w:val="-11"/>
          <w:sz w:val="24"/>
        </w:rPr>
        <w:t xml:space="preserve"> </w:t>
      </w:r>
      <w:r>
        <w:rPr>
          <w:sz w:val="24"/>
        </w:rPr>
        <w:t>earth</w:t>
      </w:r>
      <w:r>
        <w:rPr>
          <w:spacing w:val="-9"/>
          <w:sz w:val="24"/>
        </w:rPr>
        <w:t xml:space="preserve"> </w:t>
      </w:r>
      <w:r>
        <w:rPr>
          <w:sz w:val="24"/>
        </w:rPr>
        <w:t>loop</w:t>
      </w:r>
      <w:r>
        <w:rPr>
          <w:spacing w:val="-6"/>
          <w:sz w:val="24"/>
        </w:rPr>
        <w:t xml:space="preserve"> </w:t>
      </w:r>
      <w:r>
        <w:rPr>
          <w:sz w:val="24"/>
        </w:rPr>
        <w:t>resistance</w:t>
      </w:r>
      <w:r>
        <w:rPr>
          <w:spacing w:val="-6"/>
          <w:sz w:val="24"/>
        </w:rPr>
        <w:t xml:space="preserve"> </w:t>
      </w:r>
      <w:r>
        <w:rPr>
          <w:sz w:val="24"/>
        </w:rPr>
        <w:t>by</w:t>
      </w:r>
      <w:r>
        <w:rPr>
          <w:spacing w:val="-15"/>
          <w:sz w:val="24"/>
        </w:rPr>
        <w:t xml:space="preserve"> </w:t>
      </w:r>
      <w:r>
        <w:rPr>
          <w:sz w:val="24"/>
        </w:rPr>
        <w:t>Ammeter</w:t>
      </w:r>
      <w:r>
        <w:rPr>
          <w:spacing w:val="-5"/>
          <w:sz w:val="24"/>
        </w:rPr>
        <w:t xml:space="preserve"> </w:t>
      </w:r>
      <w:r>
        <w:rPr>
          <w:sz w:val="24"/>
        </w:rPr>
        <w:t>and</w:t>
      </w:r>
      <w:r>
        <w:rPr>
          <w:spacing w:val="-5"/>
          <w:sz w:val="24"/>
        </w:rPr>
        <w:t xml:space="preserve"> </w:t>
      </w:r>
      <w:r>
        <w:rPr>
          <w:sz w:val="24"/>
        </w:rPr>
        <w:t>volt</w:t>
      </w:r>
      <w:r>
        <w:rPr>
          <w:spacing w:val="-1"/>
          <w:sz w:val="24"/>
        </w:rPr>
        <w:t xml:space="preserve"> </w:t>
      </w:r>
      <w:r>
        <w:rPr>
          <w:sz w:val="24"/>
        </w:rPr>
        <w:t>meter</w:t>
      </w:r>
      <w:r>
        <w:rPr>
          <w:spacing w:val="-5"/>
          <w:sz w:val="24"/>
        </w:rPr>
        <w:t xml:space="preserve"> </w:t>
      </w:r>
      <w:r>
        <w:rPr>
          <w:sz w:val="24"/>
        </w:rPr>
        <w:t>method.</w:t>
      </w:r>
    </w:p>
    <w:p w:rsidR="00C35D8A" w:rsidRDefault="00C35D8A" w:rsidP="00617A6F">
      <w:pPr>
        <w:pStyle w:val="ListParagraph"/>
        <w:numPr>
          <w:ilvl w:val="0"/>
          <w:numId w:val="192"/>
        </w:numPr>
        <w:tabs>
          <w:tab w:val="left" w:pos="880"/>
          <w:tab w:val="left" w:pos="881"/>
        </w:tabs>
        <w:spacing w:before="3"/>
        <w:ind w:hanging="721"/>
        <w:rPr>
          <w:sz w:val="24"/>
        </w:rPr>
      </w:pPr>
      <w:r>
        <w:rPr>
          <w:sz w:val="24"/>
        </w:rPr>
        <w:t>Insulation</w:t>
      </w:r>
      <w:r>
        <w:rPr>
          <w:spacing w:val="-7"/>
          <w:sz w:val="24"/>
        </w:rPr>
        <w:t xml:space="preserve"> </w:t>
      </w:r>
      <w:r>
        <w:rPr>
          <w:sz w:val="24"/>
        </w:rPr>
        <w:t>test</w:t>
      </w:r>
      <w:r>
        <w:rPr>
          <w:spacing w:val="4"/>
          <w:sz w:val="24"/>
        </w:rPr>
        <w:t xml:space="preserve"> </w:t>
      </w:r>
      <w:r>
        <w:rPr>
          <w:sz w:val="24"/>
        </w:rPr>
        <w:t>of</w:t>
      </w:r>
      <w:r>
        <w:rPr>
          <w:spacing w:val="-9"/>
          <w:sz w:val="24"/>
        </w:rPr>
        <w:t xml:space="preserve"> </w:t>
      </w:r>
      <w:r>
        <w:rPr>
          <w:sz w:val="24"/>
        </w:rPr>
        <w:t>3-phase</w:t>
      </w:r>
      <w:r>
        <w:rPr>
          <w:spacing w:val="-3"/>
          <w:sz w:val="24"/>
        </w:rPr>
        <w:t xml:space="preserve"> </w:t>
      </w:r>
      <w:r>
        <w:rPr>
          <w:sz w:val="24"/>
        </w:rPr>
        <w:t>motors</w:t>
      </w:r>
      <w:r>
        <w:rPr>
          <w:spacing w:val="-3"/>
          <w:sz w:val="24"/>
        </w:rPr>
        <w:t xml:space="preserve"> </w:t>
      </w:r>
      <w:r>
        <w:rPr>
          <w:sz w:val="24"/>
        </w:rPr>
        <w:t>by</w:t>
      </w:r>
      <w:r>
        <w:rPr>
          <w:spacing w:val="-11"/>
          <w:sz w:val="24"/>
        </w:rPr>
        <w:t xml:space="preserve"> </w:t>
      </w:r>
      <w:r>
        <w:rPr>
          <w:sz w:val="24"/>
        </w:rPr>
        <w:t>Megger.</w:t>
      </w:r>
    </w:p>
    <w:p w:rsidR="00C35D8A" w:rsidRDefault="00C35D8A" w:rsidP="00617A6F">
      <w:pPr>
        <w:pStyle w:val="ListParagraph"/>
        <w:numPr>
          <w:ilvl w:val="0"/>
          <w:numId w:val="192"/>
        </w:numPr>
        <w:tabs>
          <w:tab w:val="left" w:pos="880"/>
          <w:tab w:val="left" w:pos="881"/>
        </w:tabs>
        <w:spacing w:before="2"/>
        <w:ind w:hanging="721"/>
        <w:rPr>
          <w:sz w:val="24"/>
        </w:rPr>
      </w:pPr>
      <w:r>
        <w:rPr>
          <w:spacing w:val="-2"/>
          <w:sz w:val="24"/>
        </w:rPr>
        <w:t>Designing</w:t>
      </w:r>
      <w:r>
        <w:rPr>
          <w:spacing w:val="-7"/>
          <w:sz w:val="24"/>
        </w:rPr>
        <w:t xml:space="preserve"> </w:t>
      </w:r>
      <w:r>
        <w:rPr>
          <w:spacing w:val="-1"/>
          <w:sz w:val="24"/>
        </w:rPr>
        <w:t>Protective</w:t>
      </w:r>
      <w:r>
        <w:rPr>
          <w:spacing w:val="-6"/>
          <w:sz w:val="24"/>
        </w:rPr>
        <w:t xml:space="preserve"> </w:t>
      </w:r>
      <w:r>
        <w:rPr>
          <w:spacing w:val="-1"/>
          <w:sz w:val="24"/>
        </w:rPr>
        <w:t>Multiple</w:t>
      </w:r>
      <w:r>
        <w:rPr>
          <w:spacing w:val="-7"/>
          <w:sz w:val="24"/>
        </w:rPr>
        <w:t xml:space="preserve"> </w:t>
      </w:r>
      <w:r>
        <w:rPr>
          <w:spacing w:val="-1"/>
          <w:sz w:val="24"/>
        </w:rPr>
        <w:t>Earth</w:t>
      </w:r>
      <w:r>
        <w:rPr>
          <w:spacing w:val="-11"/>
          <w:sz w:val="24"/>
        </w:rPr>
        <w:t xml:space="preserve"> </w:t>
      </w:r>
      <w:r>
        <w:rPr>
          <w:spacing w:val="-1"/>
          <w:sz w:val="24"/>
        </w:rPr>
        <w:t>System</w:t>
      </w:r>
      <w:r>
        <w:rPr>
          <w:spacing w:val="-13"/>
          <w:sz w:val="24"/>
        </w:rPr>
        <w:t xml:space="preserve"> </w:t>
      </w:r>
      <w:r>
        <w:rPr>
          <w:spacing w:val="-1"/>
          <w:sz w:val="24"/>
        </w:rPr>
        <w:t>for</w:t>
      </w:r>
      <w:r>
        <w:rPr>
          <w:spacing w:val="-6"/>
          <w:sz w:val="24"/>
        </w:rPr>
        <w:t xml:space="preserve"> </w:t>
      </w:r>
      <w:r>
        <w:rPr>
          <w:spacing w:val="-1"/>
          <w:sz w:val="24"/>
        </w:rPr>
        <w:t>industrial</w:t>
      </w:r>
      <w:r>
        <w:rPr>
          <w:spacing w:val="-13"/>
          <w:sz w:val="24"/>
        </w:rPr>
        <w:t xml:space="preserve"> </w:t>
      </w:r>
      <w:r>
        <w:rPr>
          <w:spacing w:val="-1"/>
          <w:sz w:val="24"/>
        </w:rPr>
        <w:t>installation.</w:t>
      </w:r>
    </w:p>
    <w:p w:rsidR="00C35D8A" w:rsidRDefault="00C35D8A" w:rsidP="00C35D8A">
      <w:pPr>
        <w:rPr>
          <w:sz w:val="24"/>
        </w:rPr>
        <w:sectPr w:rsidR="00C35D8A">
          <w:pgSz w:w="12240" w:h="15840"/>
          <w:pgMar w:top="1360" w:right="560" w:bottom="280" w:left="920" w:header="720" w:footer="720" w:gutter="0"/>
          <w:cols w:space="720"/>
        </w:sectPr>
      </w:pPr>
    </w:p>
    <w:p w:rsidR="005F6964" w:rsidRDefault="00582FCD">
      <w:pPr>
        <w:pageBreakBefore/>
        <w:widowControl/>
        <w:tabs>
          <w:tab w:val="left" w:pos="2160"/>
          <w:tab w:val="left" w:pos="2880"/>
          <w:tab w:val="left" w:pos="3600"/>
          <w:tab w:val="left" w:pos="4320"/>
          <w:tab w:val="left" w:pos="5040"/>
          <w:tab w:val="left" w:pos="5760"/>
          <w:tab w:val="left" w:pos="6480"/>
          <w:tab w:val="left" w:pos="7200"/>
          <w:tab w:val="left" w:pos="7920"/>
          <w:tab w:val="right" w:pos="9360"/>
        </w:tabs>
        <w:suppressAutoHyphens/>
        <w:autoSpaceDE/>
        <w:autoSpaceDN/>
        <w:spacing w:after="200" w:line="360" w:lineRule="auto"/>
        <w:jc w:val="center"/>
        <w:outlineLvl w:val="0"/>
        <w:rPr>
          <w:rFonts w:ascii="Times New Roman Regular" w:eastAsia="仿宋" w:hAnsi="Times New Roman Regular" w:cs="Times New Roman Regular" w:hint="eastAsia"/>
          <w:b/>
          <w:bCs/>
          <w:spacing w:val="-3"/>
          <w:sz w:val="28"/>
          <w:szCs w:val="28"/>
          <w:lang w:bidi="ar-SA"/>
        </w:rPr>
      </w:pPr>
      <w:r>
        <w:rPr>
          <w:rFonts w:ascii="Times New Roman Regular" w:eastAsia="SimSun" w:hAnsi="Times New Roman Regular" w:cs="Times New Roman Regular" w:hint="eastAsia"/>
          <w:b/>
          <w:sz w:val="28"/>
          <w:lang w:eastAsia="zh-CN" w:bidi="ar-SA"/>
        </w:rPr>
        <w:lastRenderedPageBreak/>
        <w:t xml:space="preserve">3. </w:t>
      </w:r>
      <w:r>
        <w:rPr>
          <w:rFonts w:ascii="Times New Roman Regular" w:hAnsi="Times New Roman Regular" w:cs="Times New Roman Regular"/>
          <w:b/>
          <w:sz w:val="28"/>
          <w:lang w:bidi="ar-SA"/>
        </w:rPr>
        <w:t>Curriculum Standards for Year 2</w:t>
      </w:r>
      <w:bookmarkEnd w:id="6"/>
    </w:p>
    <w:p w:rsidR="005F6964" w:rsidRDefault="00582FCD">
      <w:pPr>
        <w:widowControl/>
        <w:tabs>
          <w:tab w:val="left" w:pos="-720"/>
        </w:tabs>
        <w:suppressAutoHyphens/>
        <w:autoSpaceDE/>
        <w:autoSpaceDN/>
        <w:spacing w:after="120" w:line="360" w:lineRule="auto"/>
        <w:outlineLvl w:val="1"/>
        <w:rPr>
          <w:rFonts w:ascii="Times New Roman Regular" w:eastAsia="仿宋" w:hAnsi="Times New Roman Regular" w:cs="Times New Roman Regular" w:hint="eastAsia"/>
          <w:b/>
          <w:bCs/>
          <w:spacing w:val="-3"/>
          <w:sz w:val="28"/>
          <w:szCs w:val="28"/>
          <w:lang w:bidi="ar-SA"/>
        </w:rPr>
      </w:pPr>
      <w:bookmarkStart w:id="7" w:name="_Toc1968411175"/>
      <w:r>
        <w:rPr>
          <w:rFonts w:ascii="Times New Roman Regular" w:hAnsi="Times New Roman Regular" w:cs="Times New Roman Regular"/>
          <w:b/>
          <w:sz w:val="28"/>
          <w:lang w:bidi="ar-SA"/>
        </w:rPr>
        <w:t>3.1 Islamist and Pakistan Studies</w:t>
      </w:r>
      <w:bookmarkEnd w:id="7"/>
    </w:p>
    <w:p w:rsidR="005F6964" w:rsidRDefault="00582FCD">
      <w:pPr>
        <w:pStyle w:val="Heading3"/>
        <w:spacing w:before="67"/>
        <w:ind w:left="107" w:right="107" w:firstLine="0"/>
        <w:jc w:val="center"/>
      </w:pPr>
      <w:proofErr w:type="gramStart"/>
      <w:r>
        <w:t>DAE  Technology</w:t>
      </w:r>
      <w:proofErr w:type="gramEnd"/>
    </w:p>
    <w:p w:rsidR="005F6964" w:rsidRDefault="00582FCD">
      <w:pPr>
        <w:pStyle w:val="BodyText"/>
        <w:spacing w:before="11"/>
        <w:ind w:left="0" w:firstLine="0"/>
        <w:rPr>
          <w:b/>
          <w:sz w:val="24"/>
        </w:rPr>
      </w:pPr>
      <w:r>
        <w:rPr>
          <w:noProof/>
          <w:lang w:bidi="ar-SA"/>
        </w:rPr>
        <w:drawing>
          <wp:anchor distT="0" distB="0" distL="0" distR="0" simplePos="0" relativeHeight="251658752" behindDoc="0" locked="0" layoutInCell="1" allowOverlap="1" wp14:anchorId="5A77B0C0" wp14:editId="3CC4906A">
            <wp:simplePos x="0" y="0"/>
            <wp:positionH relativeFrom="page">
              <wp:posOffset>1553845</wp:posOffset>
            </wp:positionH>
            <wp:positionV relativeFrom="paragraph">
              <wp:posOffset>207010</wp:posOffset>
            </wp:positionV>
            <wp:extent cx="4879340" cy="6446520"/>
            <wp:effectExtent l="0" t="0" r="0" b="0"/>
            <wp:wrapTopAndBottom/>
            <wp:docPr id="19" name="image1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0.jpeg"/>
                    <pic:cNvPicPr>
                      <a:picLocks noChangeAspect="1"/>
                    </pic:cNvPicPr>
                  </pic:nvPicPr>
                  <pic:blipFill>
                    <a:blip r:embed="rId21" cstate="print"/>
                    <a:stretch>
                      <a:fillRect/>
                    </a:stretch>
                  </pic:blipFill>
                  <pic:spPr>
                    <a:xfrm>
                      <a:off x="0" y="0"/>
                      <a:ext cx="4879474" cy="6446520"/>
                    </a:xfrm>
                    <a:prstGeom prst="rect">
                      <a:avLst/>
                    </a:prstGeom>
                  </pic:spPr>
                </pic:pic>
              </a:graphicData>
            </a:graphic>
          </wp:anchor>
        </w:drawing>
      </w:r>
    </w:p>
    <w:p w:rsidR="005F6964" w:rsidRDefault="005F6964">
      <w:pPr>
        <w:rPr>
          <w:sz w:val="24"/>
        </w:rPr>
      </w:pPr>
    </w:p>
    <w:p w:rsidR="005F6964" w:rsidRDefault="005F6964">
      <w:pPr>
        <w:rPr>
          <w:sz w:val="24"/>
        </w:rPr>
        <w:sectPr w:rsidR="005F6964">
          <w:pgSz w:w="12240" w:h="15840"/>
          <w:pgMar w:top="1380" w:right="1280" w:bottom="1420" w:left="1280" w:header="850" w:footer="1144" w:gutter="0"/>
          <w:cols w:space="720"/>
          <w:docGrid w:linePitch="299"/>
        </w:sectPr>
      </w:pPr>
    </w:p>
    <w:p w:rsidR="005F6964" w:rsidRDefault="00582FCD">
      <w:pPr>
        <w:spacing w:before="67"/>
        <w:ind w:left="107" w:right="107"/>
        <w:jc w:val="center"/>
        <w:rPr>
          <w:b/>
          <w:sz w:val="20"/>
        </w:rPr>
      </w:pPr>
      <w:proofErr w:type="gramStart"/>
      <w:r>
        <w:rPr>
          <w:b/>
          <w:sz w:val="20"/>
        </w:rPr>
        <w:lastRenderedPageBreak/>
        <w:t>DAE  Technology</w:t>
      </w:r>
      <w:proofErr w:type="gramEnd"/>
    </w:p>
    <w:p w:rsidR="005F6964" w:rsidRDefault="00582FCD">
      <w:pPr>
        <w:pStyle w:val="BodyText"/>
        <w:spacing w:before="9"/>
        <w:ind w:left="0" w:firstLine="0"/>
        <w:rPr>
          <w:b/>
          <w:sz w:val="17"/>
        </w:rPr>
      </w:pPr>
      <w:r>
        <w:rPr>
          <w:noProof/>
          <w:lang w:bidi="ar-SA"/>
        </w:rPr>
        <w:drawing>
          <wp:anchor distT="0" distB="0" distL="0" distR="0" simplePos="0" relativeHeight="251659776" behindDoc="0" locked="0" layoutInCell="1" allowOverlap="1" wp14:anchorId="5BE5041A" wp14:editId="7BDB523A">
            <wp:simplePos x="0" y="0"/>
            <wp:positionH relativeFrom="page">
              <wp:posOffset>1607820</wp:posOffset>
            </wp:positionH>
            <wp:positionV relativeFrom="paragraph">
              <wp:posOffset>612140</wp:posOffset>
            </wp:positionV>
            <wp:extent cx="5012690" cy="7148195"/>
            <wp:effectExtent l="0" t="0" r="0" b="0"/>
            <wp:wrapTopAndBottom/>
            <wp:docPr id="21"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11.jpeg"/>
                    <pic:cNvPicPr>
                      <a:picLocks noChangeAspect="1"/>
                    </pic:cNvPicPr>
                  </pic:nvPicPr>
                  <pic:blipFill>
                    <a:blip r:embed="rId22" cstate="print"/>
                    <a:stretch>
                      <a:fillRect/>
                    </a:stretch>
                  </pic:blipFill>
                  <pic:spPr>
                    <a:xfrm>
                      <a:off x="0" y="0"/>
                      <a:ext cx="5012690" cy="7148195"/>
                    </a:xfrm>
                    <a:prstGeom prst="rect">
                      <a:avLst/>
                    </a:prstGeom>
                  </pic:spPr>
                </pic:pic>
              </a:graphicData>
            </a:graphic>
          </wp:anchor>
        </w:drawing>
      </w:r>
    </w:p>
    <w:p w:rsidR="005F6964" w:rsidRDefault="005F6964">
      <w:pPr>
        <w:rPr>
          <w:sz w:val="17"/>
        </w:rPr>
        <w:sectPr w:rsidR="005F6964">
          <w:pgSz w:w="12240" w:h="15840"/>
          <w:pgMar w:top="1380" w:right="1280" w:bottom="1420" w:left="1280" w:header="850" w:footer="1144" w:gutter="0"/>
          <w:cols w:space="720"/>
          <w:docGrid w:linePitch="299"/>
        </w:sectPr>
      </w:pPr>
    </w:p>
    <w:p w:rsidR="005F6964" w:rsidRDefault="00582FCD">
      <w:pPr>
        <w:spacing w:before="67"/>
        <w:ind w:left="107" w:right="107"/>
        <w:jc w:val="center"/>
        <w:rPr>
          <w:b/>
          <w:sz w:val="20"/>
        </w:rPr>
      </w:pPr>
      <w:proofErr w:type="gramStart"/>
      <w:r>
        <w:rPr>
          <w:b/>
          <w:sz w:val="20"/>
        </w:rPr>
        <w:lastRenderedPageBreak/>
        <w:t>DAE  Technology</w:t>
      </w:r>
      <w:proofErr w:type="gramEnd"/>
    </w:p>
    <w:p w:rsidR="005F6964" w:rsidRDefault="005F6964">
      <w:pPr>
        <w:pStyle w:val="BodyText"/>
        <w:spacing w:before="0"/>
        <w:ind w:left="0" w:firstLine="0"/>
        <w:rPr>
          <w:b/>
        </w:rPr>
      </w:pPr>
    </w:p>
    <w:p w:rsidR="005F6964" w:rsidRDefault="00582FCD">
      <w:pPr>
        <w:pStyle w:val="BodyText"/>
        <w:spacing w:before="0"/>
        <w:ind w:left="0" w:firstLine="0"/>
        <w:rPr>
          <w:b/>
        </w:rPr>
      </w:pPr>
      <w:r>
        <w:rPr>
          <w:noProof/>
          <w:lang w:bidi="ar-SA"/>
        </w:rPr>
        <w:drawing>
          <wp:anchor distT="0" distB="0" distL="0" distR="0" simplePos="0" relativeHeight="251656704" behindDoc="0" locked="0" layoutInCell="1" allowOverlap="1" wp14:anchorId="27EE73C8" wp14:editId="01DC8B1D">
            <wp:simplePos x="0" y="0"/>
            <wp:positionH relativeFrom="page">
              <wp:posOffset>1868170</wp:posOffset>
            </wp:positionH>
            <wp:positionV relativeFrom="paragraph">
              <wp:posOffset>58420</wp:posOffset>
            </wp:positionV>
            <wp:extent cx="3977640" cy="7206615"/>
            <wp:effectExtent l="0" t="0" r="0" b="0"/>
            <wp:wrapNone/>
            <wp:docPr id="23" name="image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2.jpeg"/>
                    <pic:cNvPicPr>
                      <a:picLocks noChangeAspect="1"/>
                    </pic:cNvPicPr>
                  </pic:nvPicPr>
                  <pic:blipFill>
                    <a:blip r:embed="rId23" cstate="print"/>
                    <a:stretch>
                      <a:fillRect/>
                    </a:stretch>
                  </pic:blipFill>
                  <pic:spPr>
                    <a:xfrm>
                      <a:off x="0" y="0"/>
                      <a:ext cx="3977640" cy="7206615"/>
                    </a:xfrm>
                    <a:prstGeom prst="rect">
                      <a:avLst/>
                    </a:prstGeom>
                  </pic:spPr>
                </pic:pic>
              </a:graphicData>
            </a:graphic>
          </wp:anchor>
        </w:drawing>
      </w: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9"/>
        <w:ind w:left="0" w:firstLine="0"/>
        <w:rPr>
          <w:b/>
        </w:rPr>
      </w:pPr>
    </w:p>
    <w:p w:rsidR="005F6964" w:rsidRDefault="005F6964">
      <w:pPr>
        <w:pStyle w:val="BodyText"/>
        <w:spacing w:before="9"/>
        <w:ind w:left="0" w:firstLine="0"/>
        <w:rPr>
          <w:b/>
        </w:rPr>
      </w:pPr>
    </w:p>
    <w:p w:rsidR="005F6964" w:rsidRDefault="005F6964">
      <w:pPr>
        <w:pStyle w:val="BodyText"/>
        <w:spacing w:before="9"/>
        <w:ind w:left="0" w:firstLine="0"/>
        <w:rPr>
          <w:b/>
        </w:rPr>
      </w:pPr>
    </w:p>
    <w:p w:rsidR="005F6964" w:rsidRDefault="005F6964">
      <w:pPr>
        <w:pStyle w:val="BodyText"/>
        <w:spacing w:before="9"/>
        <w:ind w:left="0" w:firstLine="0"/>
        <w:rPr>
          <w:b/>
        </w:rPr>
      </w:pPr>
    </w:p>
    <w:p w:rsidR="005F6964" w:rsidRDefault="005F6964">
      <w:pPr>
        <w:pStyle w:val="BodyText"/>
        <w:spacing w:before="9"/>
        <w:ind w:left="0" w:firstLine="0"/>
        <w:rPr>
          <w:b/>
        </w:rPr>
      </w:pPr>
    </w:p>
    <w:p w:rsidR="005F6964" w:rsidRDefault="005F6964">
      <w:pPr>
        <w:pStyle w:val="BodyText"/>
        <w:spacing w:before="9"/>
        <w:ind w:left="0" w:firstLine="0"/>
        <w:rPr>
          <w:b/>
        </w:rPr>
      </w:pPr>
    </w:p>
    <w:p w:rsidR="005F6964" w:rsidRDefault="005F6964">
      <w:pPr>
        <w:pStyle w:val="BodyText"/>
        <w:spacing w:before="9"/>
        <w:ind w:left="0" w:firstLine="0"/>
        <w:rPr>
          <w:b/>
        </w:rPr>
      </w:pPr>
    </w:p>
    <w:p w:rsidR="005F6964" w:rsidRDefault="005F6964">
      <w:pPr>
        <w:pStyle w:val="BodyText"/>
        <w:spacing w:before="9"/>
        <w:ind w:left="0" w:firstLine="0"/>
        <w:rPr>
          <w:b/>
        </w:rPr>
      </w:pPr>
    </w:p>
    <w:p w:rsidR="005F6964" w:rsidRDefault="005F6964">
      <w:pPr>
        <w:pStyle w:val="BodyText"/>
        <w:spacing w:before="9"/>
        <w:ind w:left="0" w:firstLine="0"/>
        <w:rPr>
          <w:b/>
        </w:rPr>
      </w:pPr>
    </w:p>
    <w:p w:rsidR="005F6964" w:rsidRDefault="005F6964">
      <w:pPr>
        <w:spacing w:before="91"/>
        <w:ind w:left="506"/>
        <w:rPr>
          <w:b/>
          <w:sz w:val="20"/>
        </w:rPr>
      </w:pPr>
    </w:p>
    <w:p w:rsidR="005F6964" w:rsidRDefault="005F6964">
      <w:pPr>
        <w:rPr>
          <w:sz w:val="20"/>
        </w:rPr>
      </w:pPr>
    </w:p>
    <w:p w:rsidR="005F6964" w:rsidRDefault="005F6964">
      <w:pPr>
        <w:rPr>
          <w:sz w:val="20"/>
        </w:rPr>
      </w:pPr>
    </w:p>
    <w:p w:rsidR="005F6964" w:rsidRDefault="00582FCD">
      <w:pPr>
        <w:spacing w:before="67"/>
        <w:ind w:left="107" w:right="107"/>
        <w:jc w:val="center"/>
        <w:rPr>
          <w:b/>
          <w:sz w:val="20"/>
        </w:rPr>
      </w:pPr>
      <w:proofErr w:type="gramStart"/>
      <w:r>
        <w:rPr>
          <w:b/>
          <w:sz w:val="20"/>
        </w:rPr>
        <w:lastRenderedPageBreak/>
        <w:t>DAE  Technology</w:t>
      </w:r>
      <w:proofErr w:type="gramEnd"/>
    </w:p>
    <w:p w:rsidR="005F6964" w:rsidRDefault="005F6964">
      <w:pPr>
        <w:rPr>
          <w:sz w:val="20"/>
        </w:rPr>
      </w:pPr>
    </w:p>
    <w:p w:rsidR="005F6964" w:rsidRDefault="005F6964">
      <w:pPr>
        <w:rPr>
          <w:sz w:val="20"/>
        </w:rPr>
      </w:pPr>
    </w:p>
    <w:p w:rsidR="005F6964" w:rsidRDefault="00582FCD">
      <w:pPr>
        <w:pStyle w:val="BodyText"/>
        <w:spacing w:before="0"/>
        <w:ind w:left="880" w:firstLine="0"/>
      </w:pPr>
      <w:r>
        <w:rPr>
          <w:noProof/>
          <w:lang w:bidi="ar-SA"/>
        </w:rPr>
        <w:drawing>
          <wp:inline distT="0" distB="0" distL="0" distR="0" wp14:anchorId="04D187A5" wp14:editId="754D6995">
            <wp:extent cx="4965065" cy="4709795"/>
            <wp:effectExtent l="0" t="0" r="0" b="0"/>
            <wp:docPr id="25" name="image1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13.jpeg"/>
                    <pic:cNvPicPr>
                      <a:picLocks noChangeAspect="1"/>
                    </pic:cNvPicPr>
                  </pic:nvPicPr>
                  <pic:blipFill>
                    <a:blip r:embed="rId24" cstate="print"/>
                    <a:stretch>
                      <a:fillRect/>
                    </a:stretch>
                  </pic:blipFill>
                  <pic:spPr>
                    <a:xfrm>
                      <a:off x="0" y="0"/>
                      <a:ext cx="4965638" cy="4710017"/>
                    </a:xfrm>
                    <a:prstGeom prst="rect">
                      <a:avLst/>
                    </a:prstGeom>
                  </pic:spPr>
                </pic:pic>
              </a:graphicData>
            </a:graphic>
          </wp:inline>
        </w:drawing>
      </w:r>
    </w:p>
    <w:p w:rsidR="005F6964" w:rsidRDefault="005F6964">
      <w:pPr>
        <w:sectPr w:rsidR="005F6964">
          <w:pgSz w:w="12240" w:h="15840"/>
          <w:pgMar w:top="1440" w:right="1280" w:bottom="1340" w:left="1280" w:header="850" w:footer="1144" w:gutter="0"/>
          <w:cols w:space="720"/>
          <w:docGrid w:linePitch="299"/>
        </w:sectPr>
      </w:pPr>
    </w:p>
    <w:p w:rsidR="005F6964" w:rsidRDefault="00582FCD">
      <w:pPr>
        <w:spacing w:before="67"/>
        <w:ind w:left="107" w:right="107"/>
        <w:jc w:val="center"/>
        <w:rPr>
          <w:b/>
          <w:sz w:val="20"/>
        </w:rPr>
      </w:pPr>
      <w:proofErr w:type="gramStart"/>
      <w:r>
        <w:rPr>
          <w:b/>
          <w:sz w:val="20"/>
        </w:rPr>
        <w:lastRenderedPageBreak/>
        <w:t>DAE  Technology</w:t>
      </w:r>
      <w:proofErr w:type="gramEnd"/>
    </w:p>
    <w:p w:rsidR="005F6964" w:rsidRDefault="00582FCD">
      <w:pPr>
        <w:pStyle w:val="BodyText"/>
        <w:spacing w:before="6"/>
        <w:ind w:left="0" w:firstLine="0"/>
        <w:rPr>
          <w:b/>
          <w:sz w:val="22"/>
        </w:rPr>
      </w:pPr>
      <w:r>
        <w:rPr>
          <w:noProof/>
          <w:lang w:bidi="ar-SA"/>
        </w:rPr>
        <w:drawing>
          <wp:anchor distT="0" distB="0" distL="0" distR="0" simplePos="0" relativeHeight="251661824" behindDoc="0" locked="0" layoutInCell="1" allowOverlap="1" wp14:anchorId="35D86325" wp14:editId="49604DE5">
            <wp:simplePos x="0" y="0"/>
            <wp:positionH relativeFrom="page">
              <wp:posOffset>1462405</wp:posOffset>
            </wp:positionH>
            <wp:positionV relativeFrom="paragraph">
              <wp:posOffset>189230</wp:posOffset>
            </wp:positionV>
            <wp:extent cx="4996815" cy="4023360"/>
            <wp:effectExtent l="0" t="0" r="0" b="0"/>
            <wp:wrapTopAndBottom/>
            <wp:docPr id="27" name="image1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14.jpeg"/>
                    <pic:cNvPicPr>
                      <a:picLocks noChangeAspect="1"/>
                    </pic:cNvPicPr>
                  </pic:nvPicPr>
                  <pic:blipFill>
                    <a:blip r:embed="rId25" cstate="print"/>
                    <a:stretch>
                      <a:fillRect/>
                    </a:stretch>
                  </pic:blipFill>
                  <pic:spPr>
                    <a:xfrm>
                      <a:off x="0" y="0"/>
                      <a:ext cx="4996758" cy="4023360"/>
                    </a:xfrm>
                    <a:prstGeom prst="rect">
                      <a:avLst/>
                    </a:prstGeom>
                  </pic:spPr>
                </pic:pic>
              </a:graphicData>
            </a:graphic>
          </wp:anchor>
        </w:drawing>
      </w:r>
    </w:p>
    <w:p w:rsidR="005F6964" w:rsidRDefault="005F6964">
      <w:pPr>
        <w:sectPr w:rsidR="005F6964">
          <w:pgSz w:w="12240" w:h="15840"/>
          <w:pgMar w:top="1380" w:right="1280" w:bottom="1340" w:left="1280" w:header="850" w:footer="1144" w:gutter="0"/>
          <w:cols w:space="720"/>
          <w:docGrid w:linePitch="299"/>
        </w:sectPr>
      </w:pPr>
    </w:p>
    <w:p w:rsidR="005F6964" w:rsidRDefault="00582FCD">
      <w:pPr>
        <w:spacing w:before="67"/>
        <w:ind w:left="107" w:right="107"/>
        <w:jc w:val="center"/>
        <w:rPr>
          <w:b/>
          <w:sz w:val="20"/>
        </w:rPr>
      </w:pPr>
      <w:proofErr w:type="gramStart"/>
      <w:r>
        <w:rPr>
          <w:b/>
          <w:sz w:val="20"/>
        </w:rPr>
        <w:lastRenderedPageBreak/>
        <w:t>DAE  Technology</w:t>
      </w:r>
      <w:proofErr w:type="gramEnd"/>
    </w:p>
    <w:p w:rsidR="005F6964" w:rsidRDefault="00582FCD">
      <w:pPr>
        <w:pStyle w:val="BodyText"/>
        <w:spacing w:before="6"/>
        <w:ind w:left="0" w:firstLine="0"/>
        <w:rPr>
          <w:b/>
          <w:sz w:val="22"/>
        </w:rPr>
      </w:pPr>
      <w:r>
        <w:rPr>
          <w:noProof/>
          <w:lang w:bidi="ar-SA"/>
        </w:rPr>
        <w:drawing>
          <wp:anchor distT="0" distB="0" distL="0" distR="0" simplePos="0" relativeHeight="251662848" behindDoc="0" locked="0" layoutInCell="1" allowOverlap="1" wp14:anchorId="0E9920A9" wp14:editId="2386BE66">
            <wp:simplePos x="0" y="0"/>
            <wp:positionH relativeFrom="page">
              <wp:posOffset>1462405</wp:posOffset>
            </wp:positionH>
            <wp:positionV relativeFrom="paragraph">
              <wp:posOffset>189230</wp:posOffset>
            </wp:positionV>
            <wp:extent cx="4969510" cy="4725035"/>
            <wp:effectExtent l="0" t="0" r="0" b="0"/>
            <wp:wrapTopAndBottom/>
            <wp:docPr id="29" name="image1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15.jpeg"/>
                    <pic:cNvPicPr>
                      <a:picLocks noChangeAspect="1"/>
                    </pic:cNvPicPr>
                  </pic:nvPicPr>
                  <pic:blipFill>
                    <a:blip r:embed="rId26" cstate="print"/>
                    <a:stretch>
                      <a:fillRect/>
                    </a:stretch>
                  </pic:blipFill>
                  <pic:spPr>
                    <a:xfrm>
                      <a:off x="0" y="0"/>
                      <a:ext cx="4969671" cy="4725162"/>
                    </a:xfrm>
                    <a:prstGeom prst="rect">
                      <a:avLst/>
                    </a:prstGeom>
                  </pic:spPr>
                </pic:pic>
              </a:graphicData>
            </a:graphic>
          </wp:anchor>
        </w:drawing>
      </w:r>
    </w:p>
    <w:p w:rsidR="005F6964" w:rsidRDefault="005F6964">
      <w:pPr>
        <w:sectPr w:rsidR="005F6964">
          <w:pgSz w:w="12240" w:h="15840"/>
          <w:pgMar w:top="1380" w:right="1280" w:bottom="1420" w:left="1280" w:header="850" w:footer="1144" w:gutter="0"/>
          <w:cols w:space="720"/>
          <w:docGrid w:linePitch="299"/>
        </w:sectPr>
      </w:pPr>
    </w:p>
    <w:p w:rsidR="005F6964" w:rsidRDefault="00582FCD">
      <w:pPr>
        <w:spacing w:before="76"/>
        <w:ind w:left="107" w:right="101"/>
        <w:jc w:val="center"/>
        <w:rPr>
          <w:sz w:val="24"/>
        </w:rPr>
      </w:pPr>
      <w:r>
        <w:rPr>
          <w:b/>
          <w:noProof/>
          <w:sz w:val="20"/>
          <w:lang w:bidi="ar-SA"/>
        </w:rPr>
        <w:lastRenderedPageBreak/>
        <w:drawing>
          <wp:anchor distT="0" distB="0" distL="0" distR="0" simplePos="0" relativeHeight="251660800" behindDoc="0" locked="0" layoutInCell="1" allowOverlap="1" wp14:anchorId="03432214" wp14:editId="417F16A2">
            <wp:simplePos x="0" y="0"/>
            <wp:positionH relativeFrom="page">
              <wp:posOffset>1285875</wp:posOffset>
            </wp:positionH>
            <wp:positionV relativeFrom="paragraph">
              <wp:posOffset>309880</wp:posOffset>
            </wp:positionV>
            <wp:extent cx="5090795" cy="3377565"/>
            <wp:effectExtent l="0" t="0" r="0" b="0"/>
            <wp:wrapTopAndBottom/>
            <wp:docPr id="31" name="image1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16.jpeg"/>
                    <pic:cNvPicPr>
                      <a:picLocks noChangeAspect="1"/>
                    </pic:cNvPicPr>
                  </pic:nvPicPr>
                  <pic:blipFill>
                    <a:blip r:embed="rId27" cstate="print"/>
                    <a:stretch>
                      <a:fillRect/>
                    </a:stretch>
                  </pic:blipFill>
                  <pic:spPr>
                    <a:xfrm>
                      <a:off x="0" y="0"/>
                      <a:ext cx="5090538" cy="3377279"/>
                    </a:xfrm>
                    <a:prstGeom prst="rect">
                      <a:avLst/>
                    </a:prstGeom>
                  </pic:spPr>
                </pic:pic>
              </a:graphicData>
            </a:graphic>
          </wp:anchor>
        </w:drawing>
      </w:r>
      <w:proofErr w:type="gramStart"/>
      <w:r>
        <w:rPr>
          <w:b/>
          <w:sz w:val="20"/>
        </w:rPr>
        <w:t>DAE  Technology</w:t>
      </w:r>
      <w:proofErr w:type="gramEnd"/>
    </w:p>
    <w:p w:rsidR="005F6964" w:rsidRDefault="005F6964">
      <w:pPr>
        <w:jc w:val="center"/>
        <w:rPr>
          <w:sz w:val="24"/>
        </w:rPr>
        <w:sectPr w:rsidR="005F6964">
          <w:pgSz w:w="12240" w:h="15840"/>
          <w:pgMar w:top="1360" w:right="1280" w:bottom="1420" w:left="1280" w:header="850" w:footer="1144" w:gutter="0"/>
          <w:cols w:space="720"/>
          <w:docGrid w:linePitch="299"/>
        </w:sectPr>
      </w:pPr>
    </w:p>
    <w:p w:rsidR="005F6964" w:rsidRDefault="00582FCD">
      <w:pPr>
        <w:tabs>
          <w:tab w:val="left" w:pos="1648"/>
        </w:tabs>
        <w:spacing w:before="70"/>
        <w:ind w:left="160"/>
        <w:rPr>
          <w:b/>
          <w:sz w:val="23"/>
          <w:szCs w:val="23"/>
        </w:rPr>
      </w:pPr>
      <w:r>
        <w:rPr>
          <w:rFonts w:eastAsia="SimSun" w:hint="eastAsia"/>
          <w:b/>
          <w:sz w:val="23"/>
          <w:szCs w:val="23"/>
          <w:lang w:eastAsia="zh-CN"/>
        </w:rPr>
        <w:lastRenderedPageBreak/>
        <w:t xml:space="preserve">3.2 </w:t>
      </w:r>
      <w:r>
        <w:rPr>
          <w:b/>
          <w:sz w:val="23"/>
          <w:szCs w:val="23"/>
        </w:rPr>
        <w:t>Math-233</w:t>
      </w:r>
      <w:r>
        <w:rPr>
          <w:b/>
          <w:sz w:val="23"/>
          <w:szCs w:val="23"/>
        </w:rPr>
        <w:tab/>
      </w:r>
      <w:r>
        <w:rPr>
          <w:b/>
          <w:spacing w:val="-3"/>
          <w:sz w:val="23"/>
          <w:szCs w:val="23"/>
        </w:rPr>
        <w:t>APPLIED</w:t>
      </w:r>
      <w:r>
        <w:rPr>
          <w:b/>
          <w:spacing w:val="-6"/>
          <w:sz w:val="23"/>
          <w:szCs w:val="23"/>
        </w:rPr>
        <w:t xml:space="preserve"> </w:t>
      </w:r>
      <w:r>
        <w:rPr>
          <w:b/>
          <w:spacing w:val="-3"/>
          <w:sz w:val="23"/>
          <w:szCs w:val="23"/>
        </w:rPr>
        <w:t>MATHEMATICS-II</w:t>
      </w:r>
    </w:p>
    <w:p w:rsidR="005F6964" w:rsidRDefault="005F6964">
      <w:pPr>
        <w:pStyle w:val="BodyText"/>
        <w:spacing w:before="9"/>
        <w:ind w:left="0" w:firstLine="0"/>
        <w:rPr>
          <w:b/>
          <w:sz w:val="23"/>
          <w:szCs w:val="23"/>
        </w:rPr>
      </w:pPr>
    </w:p>
    <w:p w:rsidR="005F6964" w:rsidRDefault="00582FCD">
      <w:pPr>
        <w:ind w:left="160"/>
        <w:rPr>
          <w:b/>
          <w:sz w:val="23"/>
          <w:szCs w:val="23"/>
        </w:rPr>
      </w:pPr>
      <w:r>
        <w:rPr>
          <w:b/>
          <w:sz w:val="23"/>
          <w:szCs w:val="23"/>
        </w:rPr>
        <w:t>Total Contact Hours</w:t>
      </w:r>
    </w:p>
    <w:p w:rsidR="005F6964" w:rsidRDefault="00582FCD">
      <w:pPr>
        <w:pStyle w:val="BodyText"/>
        <w:tabs>
          <w:tab w:val="left" w:pos="2320"/>
          <w:tab w:val="left" w:pos="6640"/>
          <w:tab w:val="left" w:pos="7361"/>
          <w:tab w:val="left" w:pos="8081"/>
        </w:tabs>
        <w:spacing w:before="5"/>
        <w:ind w:left="880" w:firstLine="0"/>
        <w:rPr>
          <w:b/>
          <w:bCs/>
          <w:sz w:val="23"/>
          <w:szCs w:val="23"/>
        </w:rPr>
      </w:pPr>
      <w:r>
        <w:rPr>
          <w:sz w:val="23"/>
          <w:szCs w:val="23"/>
        </w:rPr>
        <w:t>Theory:</w:t>
      </w:r>
      <w:r>
        <w:rPr>
          <w:sz w:val="23"/>
          <w:szCs w:val="23"/>
        </w:rPr>
        <w:tab/>
        <w:t>96</w:t>
      </w:r>
      <w:r>
        <w:rPr>
          <w:sz w:val="23"/>
          <w:szCs w:val="23"/>
        </w:rPr>
        <w:tab/>
      </w:r>
      <w:r>
        <w:rPr>
          <w:b/>
          <w:bCs/>
          <w:sz w:val="23"/>
          <w:szCs w:val="23"/>
        </w:rPr>
        <w:t>T</w:t>
      </w:r>
      <w:r>
        <w:rPr>
          <w:b/>
          <w:bCs/>
          <w:sz w:val="23"/>
          <w:szCs w:val="23"/>
        </w:rPr>
        <w:tab/>
        <w:t>P</w:t>
      </w:r>
      <w:r>
        <w:rPr>
          <w:b/>
          <w:bCs/>
          <w:sz w:val="23"/>
          <w:szCs w:val="23"/>
        </w:rPr>
        <w:tab/>
        <w:t>C</w:t>
      </w:r>
    </w:p>
    <w:p w:rsidR="005F6964" w:rsidRDefault="00582FCD">
      <w:pPr>
        <w:pStyle w:val="BodyText"/>
        <w:tabs>
          <w:tab w:val="left" w:pos="2320"/>
          <w:tab w:val="left" w:pos="6640"/>
          <w:tab w:val="left" w:pos="7361"/>
          <w:tab w:val="right" w:pos="8181"/>
        </w:tabs>
        <w:ind w:left="880" w:firstLine="0"/>
        <w:rPr>
          <w:sz w:val="23"/>
          <w:szCs w:val="23"/>
        </w:rPr>
      </w:pPr>
      <w:r>
        <w:rPr>
          <w:sz w:val="23"/>
          <w:szCs w:val="23"/>
        </w:rPr>
        <w:t>Practical:</w:t>
      </w:r>
      <w:r>
        <w:rPr>
          <w:sz w:val="23"/>
          <w:szCs w:val="23"/>
        </w:rPr>
        <w:tab/>
        <w:t>0</w:t>
      </w:r>
      <w:r>
        <w:rPr>
          <w:sz w:val="23"/>
          <w:szCs w:val="23"/>
        </w:rPr>
        <w:tab/>
        <w:t>3</w:t>
      </w:r>
      <w:r>
        <w:rPr>
          <w:sz w:val="23"/>
          <w:szCs w:val="23"/>
        </w:rPr>
        <w:tab/>
        <w:t>0</w:t>
      </w:r>
      <w:r>
        <w:rPr>
          <w:sz w:val="23"/>
          <w:szCs w:val="23"/>
        </w:rPr>
        <w:tab/>
        <w:t>3</w:t>
      </w:r>
    </w:p>
    <w:p w:rsidR="005F6964" w:rsidRDefault="005F6964">
      <w:pPr>
        <w:pStyle w:val="BodyText"/>
        <w:spacing w:before="0"/>
        <w:ind w:left="0" w:firstLine="0"/>
        <w:rPr>
          <w:sz w:val="23"/>
          <w:szCs w:val="23"/>
        </w:rPr>
      </w:pPr>
    </w:p>
    <w:p w:rsidR="005F6964" w:rsidRDefault="005F6964">
      <w:pPr>
        <w:pStyle w:val="BodyText"/>
        <w:spacing w:before="9"/>
        <w:ind w:left="0" w:firstLine="0"/>
        <w:rPr>
          <w:sz w:val="23"/>
          <w:szCs w:val="23"/>
        </w:rPr>
      </w:pPr>
    </w:p>
    <w:p w:rsidR="005F6964" w:rsidRDefault="00582FCD">
      <w:pPr>
        <w:tabs>
          <w:tab w:val="left" w:pos="1600"/>
        </w:tabs>
        <w:ind w:left="160"/>
        <w:rPr>
          <w:sz w:val="23"/>
          <w:szCs w:val="23"/>
        </w:rPr>
      </w:pPr>
      <w:r>
        <w:rPr>
          <w:b/>
          <w:spacing w:val="-3"/>
          <w:sz w:val="23"/>
          <w:szCs w:val="23"/>
        </w:rPr>
        <w:t>Pre-requisite:</w:t>
      </w:r>
      <w:r>
        <w:rPr>
          <w:b/>
          <w:spacing w:val="-3"/>
          <w:sz w:val="23"/>
          <w:szCs w:val="23"/>
        </w:rPr>
        <w:tab/>
      </w:r>
      <w:r>
        <w:rPr>
          <w:sz w:val="23"/>
          <w:szCs w:val="23"/>
        </w:rPr>
        <w:t>Must have completed Mathematics-I.</w:t>
      </w:r>
    </w:p>
    <w:p w:rsidR="005F6964" w:rsidRDefault="005F6964">
      <w:pPr>
        <w:pStyle w:val="BodyText"/>
        <w:spacing w:before="0"/>
        <w:ind w:left="0" w:firstLine="0"/>
        <w:rPr>
          <w:sz w:val="23"/>
          <w:szCs w:val="23"/>
        </w:rPr>
      </w:pPr>
    </w:p>
    <w:p w:rsidR="005F6964" w:rsidRDefault="00582FCD">
      <w:pPr>
        <w:pStyle w:val="BodyText"/>
        <w:tabs>
          <w:tab w:val="left" w:pos="880"/>
        </w:tabs>
        <w:spacing w:before="0"/>
        <w:ind w:left="160" w:firstLine="0"/>
        <w:rPr>
          <w:sz w:val="23"/>
          <w:szCs w:val="23"/>
        </w:rPr>
      </w:pPr>
      <w:r>
        <w:rPr>
          <w:b/>
          <w:sz w:val="23"/>
          <w:szCs w:val="23"/>
        </w:rPr>
        <w:t>AIMS</w:t>
      </w:r>
      <w:r>
        <w:rPr>
          <w:b/>
          <w:sz w:val="23"/>
          <w:szCs w:val="23"/>
        </w:rPr>
        <w:tab/>
      </w:r>
      <w:r>
        <w:rPr>
          <w:sz w:val="23"/>
          <w:szCs w:val="23"/>
        </w:rPr>
        <w:t>At the end of the course, the students will be able to:</w:t>
      </w:r>
    </w:p>
    <w:p w:rsidR="005F6964" w:rsidRDefault="005F6964">
      <w:pPr>
        <w:pStyle w:val="BodyText"/>
        <w:spacing w:before="8"/>
        <w:ind w:left="0" w:firstLine="0"/>
        <w:rPr>
          <w:sz w:val="23"/>
          <w:szCs w:val="23"/>
        </w:rPr>
      </w:pPr>
    </w:p>
    <w:p w:rsidR="005F6964" w:rsidRDefault="00582FCD">
      <w:pPr>
        <w:pStyle w:val="BodyText"/>
        <w:spacing w:before="0" w:line="249" w:lineRule="auto"/>
        <w:ind w:left="880" w:hanging="1"/>
        <w:rPr>
          <w:sz w:val="23"/>
          <w:szCs w:val="23"/>
        </w:rPr>
      </w:pPr>
      <w:r>
        <w:rPr>
          <w:sz w:val="23"/>
          <w:szCs w:val="23"/>
        </w:rPr>
        <w:t xml:space="preserve">Solve problems of Calculus, Laplace Transformation and Fourier </w:t>
      </w:r>
      <w:proofErr w:type="gramStart"/>
      <w:r>
        <w:rPr>
          <w:sz w:val="23"/>
          <w:szCs w:val="23"/>
        </w:rPr>
        <w:t>Series</w:t>
      </w:r>
      <w:proofErr w:type="gramEnd"/>
      <w:r>
        <w:rPr>
          <w:sz w:val="23"/>
          <w:szCs w:val="23"/>
        </w:rPr>
        <w:t>, and develop mathematical skills and logical perceptions in the use of mathematical instruments.</w:t>
      </w:r>
    </w:p>
    <w:p w:rsidR="005F6964" w:rsidRDefault="005F6964">
      <w:pPr>
        <w:pStyle w:val="BodyText"/>
        <w:spacing w:before="5"/>
        <w:ind w:left="0" w:firstLine="0"/>
        <w:rPr>
          <w:sz w:val="23"/>
          <w:szCs w:val="23"/>
        </w:rPr>
      </w:pPr>
    </w:p>
    <w:p w:rsidR="005F6964" w:rsidRDefault="00582FCD">
      <w:pPr>
        <w:pStyle w:val="Heading3"/>
        <w:ind w:left="160" w:firstLine="0"/>
        <w:rPr>
          <w:sz w:val="23"/>
          <w:szCs w:val="23"/>
        </w:rPr>
      </w:pPr>
      <w:r>
        <w:rPr>
          <w:sz w:val="23"/>
          <w:szCs w:val="23"/>
        </w:rPr>
        <w:t>COURSE CONTENTS</w:t>
      </w:r>
    </w:p>
    <w:p w:rsidR="005F6964" w:rsidRDefault="005F6964">
      <w:pPr>
        <w:pStyle w:val="BodyText"/>
        <w:spacing w:before="9"/>
        <w:ind w:left="0" w:firstLine="0"/>
        <w:rPr>
          <w:b/>
          <w:sz w:val="23"/>
          <w:szCs w:val="23"/>
        </w:rPr>
      </w:pPr>
    </w:p>
    <w:p w:rsidR="005F6964" w:rsidRDefault="00582FCD" w:rsidP="00617A6F">
      <w:pPr>
        <w:pStyle w:val="ListParagraph"/>
        <w:numPr>
          <w:ilvl w:val="0"/>
          <w:numId w:val="25"/>
        </w:numPr>
        <w:tabs>
          <w:tab w:val="left" w:pos="880"/>
          <w:tab w:val="left" w:pos="881"/>
          <w:tab w:val="left" w:pos="8900"/>
        </w:tabs>
        <w:spacing w:before="1"/>
        <w:ind w:hanging="721"/>
        <w:rPr>
          <w:b/>
          <w:sz w:val="23"/>
          <w:szCs w:val="23"/>
        </w:rPr>
      </w:pPr>
      <w:r>
        <w:rPr>
          <w:b/>
          <w:spacing w:val="-3"/>
          <w:sz w:val="23"/>
          <w:szCs w:val="23"/>
        </w:rPr>
        <w:t>FUNCTIONS</w:t>
      </w:r>
      <w:r>
        <w:rPr>
          <w:b/>
          <w:spacing w:val="-6"/>
          <w:sz w:val="23"/>
          <w:szCs w:val="23"/>
        </w:rPr>
        <w:t xml:space="preserve"> </w:t>
      </w:r>
      <w:r>
        <w:rPr>
          <w:b/>
          <w:sz w:val="23"/>
          <w:szCs w:val="23"/>
        </w:rPr>
        <w:t>&amp;</w:t>
      </w:r>
      <w:r>
        <w:rPr>
          <w:b/>
          <w:spacing w:val="-6"/>
          <w:sz w:val="23"/>
          <w:szCs w:val="23"/>
        </w:rPr>
        <w:t xml:space="preserve"> </w:t>
      </w:r>
      <w:r>
        <w:rPr>
          <w:b/>
          <w:spacing w:val="-3"/>
          <w:sz w:val="23"/>
          <w:szCs w:val="23"/>
        </w:rPr>
        <w:t>LIMITS.</w:t>
      </w:r>
      <w:r>
        <w:rPr>
          <w:b/>
          <w:spacing w:val="-3"/>
          <w:sz w:val="23"/>
          <w:szCs w:val="23"/>
        </w:rPr>
        <w:tab/>
      </w:r>
      <w:r>
        <w:rPr>
          <w:b/>
          <w:sz w:val="23"/>
          <w:szCs w:val="23"/>
        </w:rPr>
        <w:t>6</w:t>
      </w:r>
      <w:r>
        <w:rPr>
          <w:b/>
          <w:spacing w:val="-7"/>
          <w:sz w:val="23"/>
          <w:szCs w:val="23"/>
        </w:rPr>
        <w:t xml:space="preserve"> </w:t>
      </w:r>
      <w:r>
        <w:rPr>
          <w:b/>
          <w:sz w:val="23"/>
          <w:szCs w:val="23"/>
        </w:rPr>
        <w:t>hours</w:t>
      </w:r>
    </w:p>
    <w:p w:rsidR="005F6964" w:rsidRDefault="00582FCD" w:rsidP="00617A6F">
      <w:pPr>
        <w:pStyle w:val="ListParagraph"/>
        <w:numPr>
          <w:ilvl w:val="1"/>
          <w:numId w:val="25"/>
        </w:numPr>
        <w:tabs>
          <w:tab w:val="left" w:pos="1600"/>
          <w:tab w:val="left" w:pos="1601"/>
        </w:tabs>
        <w:spacing w:before="5"/>
        <w:rPr>
          <w:sz w:val="23"/>
          <w:szCs w:val="23"/>
        </w:rPr>
      </w:pPr>
      <w:r>
        <w:rPr>
          <w:spacing w:val="-3"/>
          <w:sz w:val="23"/>
          <w:szCs w:val="23"/>
        </w:rPr>
        <w:t xml:space="preserve">Constant </w:t>
      </w:r>
      <w:r>
        <w:rPr>
          <w:sz w:val="23"/>
          <w:szCs w:val="23"/>
        </w:rPr>
        <w:t xml:space="preserve">&amp; </w:t>
      </w:r>
      <w:r>
        <w:rPr>
          <w:spacing w:val="-3"/>
          <w:sz w:val="23"/>
          <w:szCs w:val="23"/>
        </w:rPr>
        <w:t>Variable</w:t>
      </w:r>
      <w:r>
        <w:rPr>
          <w:spacing w:val="-11"/>
          <w:sz w:val="23"/>
          <w:szCs w:val="23"/>
        </w:rPr>
        <w:t xml:space="preserve"> </w:t>
      </w:r>
      <w:r>
        <w:rPr>
          <w:spacing w:val="-3"/>
          <w:sz w:val="23"/>
          <w:szCs w:val="23"/>
        </w:rPr>
        <w:t>Quantities</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 xml:space="preserve">Functions </w:t>
      </w:r>
      <w:r>
        <w:rPr>
          <w:sz w:val="23"/>
          <w:szCs w:val="23"/>
        </w:rPr>
        <w:t xml:space="preserve">&amp; </w:t>
      </w:r>
      <w:r>
        <w:rPr>
          <w:spacing w:val="-3"/>
          <w:sz w:val="23"/>
          <w:szCs w:val="23"/>
        </w:rPr>
        <w:t>their</w:t>
      </w:r>
      <w:r>
        <w:rPr>
          <w:spacing w:val="-13"/>
          <w:sz w:val="23"/>
          <w:szCs w:val="23"/>
        </w:rPr>
        <w:t xml:space="preserve"> </w:t>
      </w:r>
      <w:r>
        <w:rPr>
          <w:spacing w:val="-3"/>
          <w:sz w:val="23"/>
          <w:szCs w:val="23"/>
        </w:rPr>
        <w:t>classification</w:t>
      </w:r>
    </w:p>
    <w:p w:rsidR="005F6964" w:rsidRDefault="00582FCD" w:rsidP="00617A6F">
      <w:pPr>
        <w:pStyle w:val="ListParagraph"/>
        <w:numPr>
          <w:ilvl w:val="1"/>
          <w:numId w:val="25"/>
        </w:numPr>
        <w:tabs>
          <w:tab w:val="left" w:pos="1600"/>
          <w:tab w:val="left" w:pos="1601"/>
        </w:tabs>
        <w:rPr>
          <w:sz w:val="23"/>
          <w:szCs w:val="23"/>
        </w:rPr>
      </w:pPr>
      <w:r>
        <w:rPr>
          <w:sz w:val="23"/>
          <w:szCs w:val="23"/>
        </w:rPr>
        <w:t>The concept of</w:t>
      </w:r>
      <w:r>
        <w:rPr>
          <w:spacing w:val="-16"/>
          <w:sz w:val="23"/>
          <w:szCs w:val="23"/>
        </w:rPr>
        <w:t xml:space="preserve"> </w:t>
      </w:r>
      <w:r>
        <w:rPr>
          <w:spacing w:val="-4"/>
          <w:sz w:val="23"/>
          <w:szCs w:val="23"/>
        </w:rPr>
        <w:t>Limit</w:t>
      </w:r>
    </w:p>
    <w:p w:rsidR="005F6964" w:rsidRDefault="00582FCD" w:rsidP="00617A6F">
      <w:pPr>
        <w:pStyle w:val="ListParagraph"/>
        <w:numPr>
          <w:ilvl w:val="1"/>
          <w:numId w:val="25"/>
        </w:numPr>
        <w:tabs>
          <w:tab w:val="left" w:pos="1600"/>
          <w:tab w:val="left" w:pos="1601"/>
        </w:tabs>
        <w:rPr>
          <w:sz w:val="23"/>
          <w:szCs w:val="23"/>
        </w:rPr>
      </w:pPr>
      <w:r>
        <w:rPr>
          <w:spacing w:val="-4"/>
          <w:sz w:val="23"/>
          <w:szCs w:val="23"/>
        </w:rPr>
        <w:t xml:space="preserve">Limit </w:t>
      </w:r>
      <w:r>
        <w:rPr>
          <w:sz w:val="23"/>
          <w:szCs w:val="23"/>
        </w:rPr>
        <w:t>of a</w:t>
      </w:r>
      <w:r>
        <w:rPr>
          <w:spacing w:val="-12"/>
          <w:sz w:val="23"/>
          <w:szCs w:val="23"/>
        </w:rPr>
        <w:t xml:space="preserve"> </w:t>
      </w:r>
      <w:r>
        <w:rPr>
          <w:spacing w:val="-3"/>
          <w:sz w:val="23"/>
          <w:szCs w:val="23"/>
        </w:rPr>
        <w:t>Function</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 xml:space="preserve">Fundamental Theorems </w:t>
      </w:r>
      <w:r>
        <w:rPr>
          <w:sz w:val="23"/>
          <w:szCs w:val="23"/>
        </w:rPr>
        <w:t>on</w:t>
      </w:r>
      <w:r>
        <w:rPr>
          <w:spacing w:val="-12"/>
          <w:sz w:val="23"/>
          <w:szCs w:val="23"/>
        </w:rPr>
        <w:t xml:space="preserve"> </w:t>
      </w:r>
      <w:r>
        <w:rPr>
          <w:spacing w:val="-4"/>
          <w:sz w:val="23"/>
          <w:szCs w:val="23"/>
        </w:rPr>
        <w:t>Limit</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Some important</w:t>
      </w:r>
      <w:r>
        <w:rPr>
          <w:spacing w:val="-7"/>
          <w:sz w:val="23"/>
          <w:szCs w:val="23"/>
        </w:rPr>
        <w:t xml:space="preserve"> </w:t>
      </w:r>
      <w:r>
        <w:rPr>
          <w:spacing w:val="-4"/>
          <w:sz w:val="23"/>
          <w:szCs w:val="23"/>
        </w:rPr>
        <w:t>Limits</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Problems</w:t>
      </w:r>
    </w:p>
    <w:p w:rsidR="005F6964" w:rsidRDefault="005F6964">
      <w:pPr>
        <w:pStyle w:val="BodyText"/>
        <w:spacing w:before="1"/>
        <w:ind w:left="0" w:firstLine="0"/>
        <w:rPr>
          <w:sz w:val="23"/>
          <w:szCs w:val="23"/>
        </w:rPr>
      </w:pPr>
    </w:p>
    <w:p w:rsidR="005F6964" w:rsidRDefault="00582FCD" w:rsidP="00617A6F">
      <w:pPr>
        <w:pStyle w:val="Heading3"/>
        <w:numPr>
          <w:ilvl w:val="0"/>
          <w:numId w:val="25"/>
        </w:numPr>
        <w:tabs>
          <w:tab w:val="left" w:pos="880"/>
          <w:tab w:val="left" w:pos="881"/>
          <w:tab w:val="left" w:pos="8900"/>
        </w:tabs>
        <w:spacing w:before="1"/>
        <w:ind w:hanging="721"/>
        <w:rPr>
          <w:sz w:val="23"/>
          <w:szCs w:val="23"/>
        </w:rPr>
      </w:pPr>
      <w:r>
        <w:rPr>
          <w:spacing w:val="-4"/>
          <w:sz w:val="23"/>
          <w:szCs w:val="23"/>
        </w:rPr>
        <w:t>DIFFERENTIATION</w:t>
      </w:r>
      <w:r>
        <w:rPr>
          <w:spacing w:val="-4"/>
          <w:sz w:val="23"/>
          <w:szCs w:val="23"/>
        </w:rPr>
        <w:tab/>
      </w:r>
      <w:r>
        <w:rPr>
          <w:sz w:val="23"/>
          <w:szCs w:val="23"/>
        </w:rPr>
        <w:t>6</w:t>
      </w:r>
      <w:r>
        <w:rPr>
          <w:spacing w:val="-7"/>
          <w:sz w:val="23"/>
          <w:szCs w:val="23"/>
        </w:rPr>
        <w:t xml:space="preserve"> </w:t>
      </w:r>
      <w:r>
        <w:rPr>
          <w:sz w:val="23"/>
          <w:szCs w:val="23"/>
        </w:rPr>
        <w:t>hours</w:t>
      </w:r>
    </w:p>
    <w:p w:rsidR="005F6964" w:rsidRDefault="00582FCD" w:rsidP="00617A6F">
      <w:pPr>
        <w:pStyle w:val="ListParagraph"/>
        <w:numPr>
          <w:ilvl w:val="1"/>
          <w:numId w:val="25"/>
        </w:numPr>
        <w:tabs>
          <w:tab w:val="left" w:pos="1600"/>
          <w:tab w:val="left" w:pos="1601"/>
        </w:tabs>
        <w:spacing w:before="5"/>
        <w:rPr>
          <w:sz w:val="23"/>
          <w:szCs w:val="23"/>
        </w:rPr>
      </w:pPr>
      <w:r>
        <w:rPr>
          <w:spacing w:val="-3"/>
          <w:sz w:val="23"/>
          <w:szCs w:val="23"/>
        </w:rPr>
        <w:t>Increments</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 xml:space="preserve">Differential Coefficient </w:t>
      </w:r>
      <w:r>
        <w:rPr>
          <w:sz w:val="23"/>
          <w:szCs w:val="23"/>
        </w:rPr>
        <w:t>or</w:t>
      </w:r>
      <w:r>
        <w:rPr>
          <w:spacing w:val="-9"/>
          <w:sz w:val="23"/>
          <w:szCs w:val="23"/>
        </w:rPr>
        <w:t xml:space="preserve"> </w:t>
      </w:r>
      <w:r>
        <w:rPr>
          <w:spacing w:val="-3"/>
          <w:sz w:val="23"/>
          <w:szCs w:val="23"/>
        </w:rPr>
        <w:t>Derivative</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 xml:space="preserve">Differentiation ab-initio </w:t>
      </w:r>
      <w:r>
        <w:rPr>
          <w:sz w:val="23"/>
          <w:szCs w:val="23"/>
        </w:rPr>
        <w:t xml:space="preserve">or by </w:t>
      </w:r>
      <w:r>
        <w:rPr>
          <w:spacing w:val="-3"/>
          <w:sz w:val="23"/>
          <w:szCs w:val="23"/>
        </w:rPr>
        <w:t>first</w:t>
      </w:r>
      <w:r>
        <w:rPr>
          <w:spacing w:val="-21"/>
          <w:sz w:val="23"/>
          <w:szCs w:val="23"/>
        </w:rPr>
        <w:t xml:space="preserve"> </w:t>
      </w:r>
      <w:r>
        <w:rPr>
          <w:spacing w:val="-3"/>
          <w:sz w:val="23"/>
          <w:szCs w:val="23"/>
        </w:rPr>
        <w:t>Principle</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 xml:space="preserve">Geometrical Interpretation </w:t>
      </w:r>
      <w:r>
        <w:rPr>
          <w:sz w:val="23"/>
          <w:szCs w:val="23"/>
        </w:rPr>
        <w:t xml:space="preserve">of </w:t>
      </w:r>
      <w:r>
        <w:rPr>
          <w:spacing w:val="-3"/>
          <w:sz w:val="23"/>
          <w:szCs w:val="23"/>
        </w:rPr>
        <w:t>Differential</w:t>
      </w:r>
      <w:r>
        <w:rPr>
          <w:spacing w:val="-16"/>
          <w:sz w:val="23"/>
          <w:szCs w:val="23"/>
        </w:rPr>
        <w:t xml:space="preserve"> </w:t>
      </w:r>
      <w:r>
        <w:rPr>
          <w:spacing w:val="-3"/>
          <w:sz w:val="23"/>
          <w:szCs w:val="23"/>
        </w:rPr>
        <w:t>Coefficient</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 xml:space="preserve">Differential Coefficient </w:t>
      </w:r>
      <w:r>
        <w:rPr>
          <w:sz w:val="23"/>
          <w:szCs w:val="23"/>
        </w:rPr>
        <w:t xml:space="preserve">of </w:t>
      </w:r>
      <w:proofErr w:type="spellStart"/>
      <w:r>
        <w:rPr>
          <w:sz w:val="23"/>
          <w:szCs w:val="23"/>
        </w:rPr>
        <w:t>X</w:t>
      </w:r>
      <w:r>
        <w:rPr>
          <w:sz w:val="23"/>
          <w:szCs w:val="23"/>
          <w:vertAlign w:val="superscript"/>
        </w:rPr>
        <w:t>n</w:t>
      </w:r>
      <w:proofErr w:type="spellEnd"/>
      <w:r>
        <w:rPr>
          <w:sz w:val="23"/>
          <w:szCs w:val="23"/>
        </w:rPr>
        <w:t xml:space="preserve"> </w:t>
      </w:r>
      <w:r>
        <w:rPr>
          <w:spacing w:val="-2"/>
          <w:sz w:val="23"/>
          <w:szCs w:val="23"/>
        </w:rPr>
        <w:t xml:space="preserve">and </w:t>
      </w:r>
      <w:r>
        <w:rPr>
          <w:sz w:val="23"/>
          <w:szCs w:val="23"/>
        </w:rPr>
        <w:t>(ax +</w:t>
      </w:r>
      <w:r>
        <w:rPr>
          <w:spacing w:val="-29"/>
          <w:sz w:val="23"/>
          <w:szCs w:val="23"/>
        </w:rPr>
        <w:t xml:space="preserve"> </w:t>
      </w:r>
      <w:r>
        <w:rPr>
          <w:sz w:val="23"/>
          <w:szCs w:val="23"/>
        </w:rPr>
        <w:t>b)</w:t>
      </w:r>
      <w:r>
        <w:rPr>
          <w:sz w:val="23"/>
          <w:szCs w:val="23"/>
          <w:vertAlign w:val="superscript"/>
        </w:rPr>
        <w:t>n</w:t>
      </w:r>
    </w:p>
    <w:p w:rsidR="005F6964" w:rsidRDefault="00582FCD" w:rsidP="00617A6F">
      <w:pPr>
        <w:pStyle w:val="ListParagraph"/>
        <w:numPr>
          <w:ilvl w:val="1"/>
          <w:numId w:val="25"/>
        </w:numPr>
        <w:tabs>
          <w:tab w:val="left" w:pos="1600"/>
          <w:tab w:val="left" w:pos="1601"/>
        </w:tabs>
        <w:rPr>
          <w:sz w:val="23"/>
          <w:szCs w:val="23"/>
        </w:rPr>
      </w:pPr>
      <w:r>
        <w:rPr>
          <w:sz w:val="23"/>
          <w:szCs w:val="23"/>
        </w:rPr>
        <w:t xml:space="preserve">Three </w:t>
      </w:r>
      <w:r>
        <w:rPr>
          <w:spacing w:val="-3"/>
          <w:sz w:val="23"/>
          <w:szCs w:val="23"/>
        </w:rPr>
        <w:t>important</w:t>
      </w:r>
      <w:r>
        <w:rPr>
          <w:spacing w:val="-10"/>
          <w:sz w:val="23"/>
          <w:szCs w:val="23"/>
        </w:rPr>
        <w:t xml:space="preserve"> </w:t>
      </w:r>
      <w:r>
        <w:rPr>
          <w:spacing w:val="-3"/>
          <w:sz w:val="23"/>
          <w:szCs w:val="23"/>
        </w:rPr>
        <w:t>rules</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Problems</w:t>
      </w:r>
    </w:p>
    <w:p w:rsidR="005F6964" w:rsidRDefault="005F6964">
      <w:pPr>
        <w:pStyle w:val="BodyText"/>
        <w:spacing w:before="2"/>
        <w:ind w:left="0" w:firstLine="0"/>
        <w:rPr>
          <w:sz w:val="23"/>
          <w:szCs w:val="23"/>
        </w:rPr>
      </w:pPr>
    </w:p>
    <w:p w:rsidR="005F6964" w:rsidRDefault="00582FCD" w:rsidP="00617A6F">
      <w:pPr>
        <w:pStyle w:val="Heading3"/>
        <w:numPr>
          <w:ilvl w:val="0"/>
          <w:numId w:val="25"/>
        </w:numPr>
        <w:tabs>
          <w:tab w:val="left" w:pos="880"/>
          <w:tab w:val="left" w:pos="881"/>
          <w:tab w:val="left" w:pos="8900"/>
        </w:tabs>
        <w:ind w:hanging="721"/>
        <w:rPr>
          <w:sz w:val="23"/>
          <w:szCs w:val="23"/>
        </w:rPr>
      </w:pPr>
      <w:r>
        <w:rPr>
          <w:spacing w:val="-4"/>
          <w:sz w:val="23"/>
          <w:szCs w:val="23"/>
        </w:rPr>
        <w:t xml:space="preserve">DIFFERENTIATION </w:t>
      </w:r>
      <w:r>
        <w:rPr>
          <w:sz w:val="23"/>
          <w:szCs w:val="23"/>
        </w:rPr>
        <w:t>OF</w:t>
      </w:r>
      <w:r>
        <w:rPr>
          <w:spacing w:val="-7"/>
          <w:sz w:val="23"/>
          <w:szCs w:val="23"/>
        </w:rPr>
        <w:t xml:space="preserve"> </w:t>
      </w:r>
      <w:r>
        <w:rPr>
          <w:spacing w:val="-3"/>
          <w:sz w:val="23"/>
          <w:szCs w:val="23"/>
        </w:rPr>
        <w:t>ALGEBRAIC</w:t>
      </w:r>
      <w:r>
        <w:rPr>
          <w:spacing w:val="-5"/>
          <w:sz w:val="23"/>
          <w:szCs w:val="23"/>
        </w:rPr>
        <w:t xml:space="preserve"> </w:t>
      </w:r>
      <w:r>
        <w:rPr>
          <w:spacing w:val="-3"/>
          <w:sz w:val="23"/>
          <w:szCs w:val="23"/>
        </w:rPr>
        <w:t>FUNCTIONS</w:t>
      </w:r>
      <w:r>
        <w:rPr>
          <w:spacing w:val="-3"/>
          <w:sz w:val="23"/>
          <w:szCs w:val="23"/>
        </w:rPr>
        <w:tab/>
      </w:r>
      <w:r>
        <w:rPr>
          <w:sz w:val="23"/>
          <w:szCs w:val="23"/>
        </w:rPr>
        <w:t>9</w:t>
      </w:r>
      <w:r>
        <w:rPr>
          <w:spacing w:val="-7"/>
          <w:sz w:val="23"/>
          <w:szCs w:val="23"/>
        </w:rPr>
        <w:t xml:space="preserve"> </w:t>
      </w:r>
      <w:r>
        <w:rPr>
          <w:sz w:val="23"/>
          <w:szCs w:val="23"/>
        </w:rPr>
        <w:t>hours</w:t>
      </w:r>
    </w:p>
    <w:p w:rsidR="005F6964" w:rsidRDefault="00582FCD" w:rsidP="00617A6F">
      <w:pPr>
        <w:pStyle w:val="ListParagraph"/>
        <w:numPr>
          <w:ilvl w:val="1"/>
          <w:numId w:val="25"/>
        </w:numPr>
        <w:tabs>
          <w:tab w:val="left" w:pos="1600"/>
          <w:tab w:val="left" w:pos="1601"/>
        </w:tabs>
        <w:spacing w:before="5"/>
        <w:rPr>
          <w:sz w:val="23"/>
          <w:szCs w:val="23"/>
        </w:rPr>
      </w:pPr>
      <w:r>
        <w:rPr>
          <w:spacing w:val="-3"/>
          <w:sz w:val="23"/>
          <w:szCs w:val="23"/>
        </w:rPr>
        <w:t>Explicit</w:t>
      </w:r>
      <w:r>
        <w:rPr>
          <w:spacing w:val="-4"/>
          <w:sz w:val="23"/>
          <w:szCs w:val="23"/>
        </w:rPr>
        <w:t xml:space="preserve"> </w:t>
      </w:r>
      <w:r>
        <w:rPr>
          <w:spacing w:val="-3"/>
          <w:sz w:val="23"/>
          <w:szCs w:val="23"/>
        </w:rPr>
        <w:t>Functions</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Implicit</w:t>
      </w:r>
      <w:r>
        <w:rPr>
          <w:spacing w:val="-7"/>
          <w:sz w:val="23"/>
          <w:szCs w:val="23"/>
        </w:rPr>
        <w:t xml:space="preserve"> </w:t>
      </w:r>
      <w:r>
        <w:rPr>
          <w:spacing w:val="-3"/>
          <w:sz w:val="23"/>
          <w:szCs w:val="23"/>
        </w:rPr>
        <w:t>Functions</w:t>
      </w:r>
    </w:p>
    <w:p w:rsidR="005F6964" w:rsidRDefault="00582FCD" w:rsidP="00617A6F">
      <w:pPr>
        <w:pStyle w:val="ListParagraph"/>
        <w:numPr>
          <w:ilvl w:val="1"/>
          <w:numId w:val="25"/>
        </w:numPr>
        <w:tabs>
          <w:tab w:val="left" w:pos="1600"/>
          <w:tab w:val="left" w:pos="1601"/>
        </w:tabs>
        <w:spacing w:before="11"/>
        <w:rPr>
          <w:sz w:val="23"/>
          <w:szCs w:val="23"/>
        </w:rPr>
      </w:pPr>
      <w:r>
        <w:rPr>
          <w:spacing w:val="-3"/>
          <w:sz w:val="23"/>
          <w:szCs w:val="23"/>
        </w:rPr>
        <w:t>Parametric</w:t>
      </w:r>
      <w:r>
        <w:rPr>
          <w:spacing w:val="-4"/>
          <w:sz w:val="23"/>
          <w:szCs w:val="23"/>
        </w:rPr>
        <w:t xml:space="preserve"> </w:t>
      </w:r>
      <w:r>
        <w:rPr>
          <w:spacing w:val="-3"/>
          <w:sz w:val="23"/>
          <w:szCs w:val="23"/>
        </w:rPr>
        <w:t>forms</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Problems</w:t>
      </w:r>
    </w:p>
    <w:p w:rsidR="005F6964" w:rsidRDefault="005F6964">
      <w:pPr>
        <w:pStyle w:val="BodyText"/>
        <w:spacing w:before="1"/>
        <w:ind w:left="0" w:firstLine="0"/>
        <w:rPr>
          <w:sz w:val="23"/>
          <w:szCs w:val="23"/>
        </w:rPr>
      </w:pPr>
    </w:p>
    <w:p w:rsidR="005F6964" w:rsidRDefault="00582FCD" w:rsidP="00617A6F">
      <w:pPr>
        <w:pStyle w:val="Heading3"/>
        <w:numPr>
          <w:ilvl w:val="0"/>
          <w:numId w:val="25"/>
        </w:numPr>
        <w:tabs>
          <w:tab w:val="left" w:pos="880"/>
          <w:tab w:val="left" w:pos="881"/>
          <w:tab w:val="left" w:pos="8900"/>
        </w:tabs>
        <w:ind w:hanging="721"/>
        <w:rPr>
          <w:sz w:val="23"/>
          <w:szCs w:val="23"/>
        </w:rPr>
      </w:pPr>
      <w:r>
        <w:rPr>
          <w:spacing w:val="-4"/>
          <w:sz w:val="23"/>
          <w:szCs w:val="23"/>
        </w:rPr>
        <w:t xml:space="preserve">DIFFERENTIATION </w:t>
      </w:r>
      <w:r>
        <w:rPr>
          <w:sz w:val="23"/>
          <w:szCs w:val="23"/>
        </w:rPr>
        <w:t>OF</w:t>
      </w:r>
      <w:r>
        <w:rPr>
          <w:spacing w:val="-6"/>
          <w:sz w:val="23"/>
          <w:szCs w:val="23"/>
        </w:rPr>
        <w:t xml:space="preserve"> </w:t>
      </w:r>
      <w:r>
        <w:rPr>
          <w:spacing w:val="-3"/>
          <w:sz w:val="23"/>
          <w:szCs w:val="23"/>
        </w:rPr>
        <w:t>TRIGONOMETRIC</w:t>
      </w:r>
      <w:r>
        <w:rPr>
          <w:spacing w:val="-6"/>
          <w:sz w:val="23"/>
          <w:szCs w:val="23"/>
        </w:rPr>
        <w:t xml:space="preserve"> </w:t>
      </w:r>
      <w:r>
        <w:rPr>
          <w:spacing w:val="-3"/>
          <w:sz w:val="23"/>
          <w:szCs w:val="23"/>
        </w:rPr>
        <w:t>FUNCTIONS</w:t>
      </w:r>
      <w:r>
        <w:rPr>
          <w:spacing w:val="-3"/>
          <w:sz w:val="23"/>
          <w:szCs w:val="23"/>
        </w:rPr>
        <w:tab/>
      </w:r>
      <w:r>
        <w:rPr>
          <w:sz w:val="23"/>
          <w:szCs w:val="23"/>
        </w:rPr>
        <w:t>6</w:t>
      </w:r>
      <w:r>
        <w:rPr>
          <w:spacing w:val="-6"/>
          <w:sz w:val="23"/>
          <w:szCs w:val="23"/>
        </w:rPr>
        <w:t xml:space="preserve"> </w:t>
      </w:r>
      <w:r>
        <w:rPr>
          <w:sz w:val="23"/>
          <w:szCs w:val="23"/>
        </w:rPr>
        <w:t>hours</w:t>
      </w:r>
    </w:p>
    <w:p w:rsidR="005F6964" w:rsidRDefault="00582FCD" w:rsidP="00617A6F">
      <w:pPr>
        <w:pStyle w:val="ListParagraph"/>
        <w:numPr>
          <w:ilvl w:val="1"/>
          <w:numId w:val="25"/>
        </w:numPr>
        <w:tabs>
          <w:tab w:val="left" w:pos="1600"/>
          <w:tab w:val="left" w:pos="1601"/>
        </w:tabs>
        <w:spacing w:before="6"/>
        <w:rPr>
          <w:sz w:val="23"/>
          <w:szCs w:val="23"/>
        </w:rPr>
      </w:pPr>
      <w:r>
        <w:rPr>
          <w:spacing w:val="-3"/>
          <w:sz w:val="23"/>
          <w:szCs w:val="23"/>
        </w:rPr>
        <w:t>Differential</w:t>
      </w:r>
      <w:r>
        <w:rPr>
          <w:spacing w:val="-6"/>
          <w:sz w:val="23"/>
          <w:szCs w:val="23"/>
        </w:rPr>
        <w:t xml:space="preserve"> </w:t>
      </w:r>
      <w:r>
        <w:rPr>
          <w:spacing w:val="-3"/>
          <w:sz w:val="23"/>
          <w:szCs w:val="23"/>
        </w:rPr>
        <w:t>Coefficient</w:t>
      </w:r>
      <w:r>
        <w:rPr>
          <w:spacing w:val="-5"/>
          <w:sz w:val="23"/>
          <w:szCs w:val="23"/>
        </w:rPr>
        <w:t xml:space="preserve"> </w:t>
      </w:r>
      <w:r>
        <w:rPr>
          <w:sz w:val="23"/>
          <w:szCs w:val="23"/>
        </w:rPr>
        <w:t>of</w:t>
      </w:r>
      <w:r>
        <w:rPr>
          <w:spacing w:val="-7"/>
          <w:sz w:val="23"/>
          <w:szCs w:val="23"/>
        </w:rPr>
        <w:t xml:space="preserve"> </w:t>
      </w:r>
      <w:r>
        <w:rPr>
          <w:sz w:val="23"/>
          <w:szCs w:val="23"/>
        </w:rPr>
        <w:t>Sin</w:t>
      </w:r>
      <w:r>
        <w:rPr>
          <w:spacing w:val="-6"/>
          <w:sz w:val="23"/>
          <w:szCs w:val="23"/>
        </w:rPr>
        <w:t xml:space="preserve"> </w:t>
      </w:r>
      <w:r>
        <w:rPr>
          <w:sz w:val="23"/>
          <w:szCs w:val="23"/>
        </w:rPr>
        <w:t>x,</w:t>
      </w:r>
      <w:r>
        <w:rPr>
          <w:spacing w:val="-4"/>
          <w:sz w:val="23"/>
          <w:szCs w:val="23"/>
        </w:rPr>
        <w:t xml:space="preserve"> </w:t>
      </w:r>
      <w:r>
        <w:rPr>
          <w:spacing w:val="-2"/>
          <w:sz w:val="23"/>
          <w:szCs w:val="23"/>
        </w:rPr>
        <w:t>Cos</w:t>
      </w:r>
      <w:r>
        <w:rPr>
          <w:spacing w:val="-7"/>
          <w:sz w:val="23"/>
          <w:szCs w:val="23"/>
        </w:rPr>
        <w:t xml:space="preserve"> </w:t>
      </w:r>
      <w:r>
        <w:rPr>
          <w:sz w:val="23"/>
          <w:szCs w:val="23"/>
        </w:rPr>
        <w:t>x,</w:t>
      </w:r>
      <w:r>
        <w:rPr>
          <w:spacing w:val="-4"/>
          <w:sz w:val="23"/>
          <w:szCs w:val="23"/>
        </w:rPr>
        <w:t xml:space="preserve"> </w:t>
      </w:r>
      <w:r>
        <w:rPr>
          <w:sz w:val="23"/>
          <w:szCs w:val="23"/>
        </w:rPr>
        <w:t>Tan</w:t>
      </w:r>
      <w:r>
        <w:rPr>
          <w:spacing w:val="-7"/>
          <w:sz w:val="23"/>
          <w:szCs w:val="23"/>
        </w:rPr>
        <w:t xml:space="preserve"> </w:t>
      </w:r>
      <w:r>
        <w:rPr>
          <w:sz w:val="23"/>
          <w:szCs w:val="23"/>
        </w:rPr>
        <w:t>x</w:t>
      </w:r>
      <w:r>
        <w:rPr>
          <w:spacing w:val="-6"/>
          <w:sz w:val="23"/>
          <w:szCs w:val="23"/>
        </w:rPr>
        <w:t xml:space="preserve"> </w:t>
      </w:r>
      <w:r>
        <w:rPr>
          <w:sz w:val="23"/>
          <w:szCs w:val="23"/>
        </w:rPr>
        <w:t>from</w:t>
      </w:r>
      <w:r>
        <w:rPr>
          <w:spacing w:val="-9"/>
          <w:sz w:val="23"/>
          <w:szCs w:val="23"/>
        </w:rPr>
        <w:t xml:space="preserve"> </w:t>
      </w:r>
      <w:r>
        <w:rPr>
          <w:spacing w:val="-3"/>
          <w:sz w:val="23"/>
          <w:szCs w:val="23"/>
        </w:rPr>
        <w:t>first</w:t>
      </w:r>
      <w:r>
        <w:rPr>
          <w:spacing w:val="-6"/>
          <w:sz w:val="23"/>
          <w:szCs w:val="23"/>
        </w:rPr>
        <w:t xml:space="preserve"> </w:t>
      </w:r>
      <w:r>
        <w:rPr>
          <w:spacing w:val="-3"/>
          <w:sz w:val="23"/>
          <w:szCs w:val="23"/>
        </w:rPr>
        <w:t>principle.</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 xml:space="preserve">Differential Coefficient </w:t>
      </w:r>
      <w:r>
        <w:rPr>
          <w:sz w:val="23"/>
          <w:szCs w:val="23"/>
        </w:rPr>
        <w:t xml:space="preserve">of </w:t>
      </w:r>
      <w:r>
        <w:rPr>
          <w:spacing w:val="-3"/>
          <w:sz w:val="23"/>
          <w:szCs w:val="23"/>
        </w:rPr>
        <w:t xml:space="preserve">Cosec </w:t>
      </w:r>
      <w:r>
        <w:rPr>
          <w:sz w:val="23"/>
          <w:szCs w:val="23"/>
        </w:rPr>
        <w:t xml:space="preserve">x, Sec x, </w:t>
      </w:r>
      <w:r>
        <w:rPr>
          <w:spacing w:val="-2"/>
          <w:sz w:val="23"/>
          <w:szCs w:val="23"/>
        </w:rPr>
        <w:t>Cot</w:t>
      </w:r>
      <w:r>
        <w:rPr>
          <w:spacing w:val="-29"/>
          <w:sz w:val="23"/>
          <w:szCs w:val="23"/>
        </w:rPr>
        <w:t xml:space="preserve"> </w:t>
      </w:r>
      <w:r>
        <w:rPr>
          <w:sz w:val="23"/>
          <w:szCs w:val="23"/>
        </w:rPr>
        <w:t>x</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 xml:space="preserve">Differential Coefficient </w:t>
      </w:r>
      <w:r>
        <w:rPr>
          <w:sz w:val="23"/>
          <w:szCs w:val="23"/>
        </w:rPr>
        <w:t xml:space="preserve">of </w:t>
      </w:r>
      <w:r>
        <w:rPr>
          <w:spacing w:val="-3"/>
          <w:sz w:val="23"/>
          <w:szCs w:val="23"/>
        </w:rPr>
        <w:t>Inverse trigonometric</w:t>
      </w:r>
      <w:r>
        <w:rPr>
          <w:spacing w:val="-16"/>
          <w:sz w:val="23"/>
          <w:szCs w:val="23"/>
        </w:rPr>
        <w:t xml:space="preserve"> </w:t>
      </w:r>
      <w:r>
        <w:rPr>
          <w:spacing w:val="-3"/>
          <w:sz w:val="23"/>
          <w:szCs w:val="23"/>
        </w:rPr>
        <w:t>functions.</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Problems.</w:t>
      </w:r>
    </w:p>
    <w:p w:rsidR="005F6964" w:rsidRDefault="005F6964">
      <w:pPr>
        <w:pStyle w:val="BodyText"/>
        <w:spacing w:before="2"/>
        <w:ind w:left="0" w:firstLine="0"/>
        <w:rPr>
          <w:sz w:val="23"/>
          <w:szCs w:val="23"/>
        </w:rPr>
      </w:pPr>
    </w:p>
    <w:p w:rsidR="005F6964" w:rsidRDefault="00582FCD" w:rsidP="00617A6F">
      <w:pPr>
        <w:pStyle w:val="Heading3"/>
        <w:numPr>
          <w:ilvl w:val="0"/>
          <w:numId w:val="25"/>
        </w:numPr>
        <w:tabs>
          <w:tab w:val="left" w:pos="880"/>
          <w:tab w:val="left" w:pos="881"/>
          <w:tab w:val="left" w:pos="8900"/>
        </w:tabs>
        <w:ind w:hanging="721"/>
        <w:rPr>
          <w:sz w:val="23"/>
          <w:szCs w:val="23"/>
        </w:rPr>
      </w:pPr>
      <w:r>
        <w:rPr>
          <w:spacing w:val="-4"/>
          <w:sz w:val="23"/>
          <w:szCs w:val="23"/>
        </w:rPr>
        <w:t xml:space="preserve">DIFFERENTIATION </w:t>
      </w:r>
      <w:r>
        <w:rPr>
          <w:sz w:val="23"/>
          <w:szCs w:val="23"/>
        </w:rPr>
        <w:t xml:space="preserve">OF </w:t>
      </w:r>
      <w:r>
        <w:rPr>
          <w:spacing w:val="-3"/>
          <w:sz w:val="23"/>
          <w:szCs w:val="23"/>
        </w:rPr>
        <w:t xml:space="preserve">LOGARITHMIC </w:t>
      </w:r>
      <w:r>
        <w:rPr>
          <w:sz w:val="23"/>
          <w:szCs w:val="23"/>
        </w:rPr>
        <w:t>&amp;</w:t>
      </w:r>
      <w:r>
        <w:rPr>
          <w:spacing w:val="-16"/>
          <w:sz w:val="23"/>
          <w:szCs w:val="23"/>
        </w:rPr>
        <w:t xml:space="preserve"> </w:t>
      </w:r>
      <w:r>
        <w:rPr>
          <w:spacing w:val="-3"/>
          <w:sz w:val="23"/>
          <w:szCs w:val="23"/>
        </w:rPr>
        <w:t>EXPONENTIAL</w:t>
      </w:r>
      <w:r>
        <w:rPr>
          <w:spacing w:val="-6"/>
          <w:sz w:val="23"/>
          <w:szCs w:val="23"/>
        </w:rPr>
        <w:t xml:space="preserve"> </w:t>
      </w:r>
      <w:r>
        <w:rPr>
          <w:spacing w:val="-3"/>
          <w:sz w:val="23"/>
          <w:szCs w:val="23"/>
        </w:rPr>
        <w:t>FUNCTIONS</w:t>
      </w:r>
      <w:r>
        <w:rPr>
          <w:spacing w:val="-3"/>
          <w:sz w:val="23"/>
          <w:szCs w:val="23"/>
        </w:rPr>
        <w:tab/>
      </w:r>
      <w:r>
        <w:rPr>
          <w:sz w:val="23"/>
          <w:szCs w:val="23"/>
        </w:rPr>
        <w:t>6</w:t>
      </w:r>
      <w:r>
        <w:rPr>
          <w:spacing w:val="-7"/>
          <w:sz w:val="23"/>
          <w:szCs w:val="23"/>
        </w:rPr>
        <w:t xml:space="preserve"> </w:t>
      </w:r>
      <w:r>
        <w:rPr>
          <w:sz w:val="23"/>
          <w:szCs w:val="23"/>
        </w:rPr>
        <w:t>hours</w:t>
      </w:r>
    </w:p>
    <w:p w:rsidR="005F6964" w:rsidRDefault="00582FCD" w:rsidP="00617A6F">
      <w:pPr>
        <w:pStyle w:val="ListParagraph"/>
        <w:numPr>
          <w:ilvl w:val="1"/>
          <w:numId w:val="25"/>
        </w:numPr>
        <w:tabs>
          <w:tab w:val="left" w:pos="1600"/>
          <w:tab w:val="left" w:pos="1601"/>
        </w:tabs>
        <w:spacing w:before="5"/>
        <w:rPr>
          <w:sz w:val="23"/>
          <w:szCs w:val="23"/>
        </w:rPr>
      </w:pPr>
      <w:r>
        <w:rPr>
          <w:spacing w:val="-3"/>
          <w:sz w:val="23"/>
          <w:szCs w:val="23"/>
        </w:rPr>
        <w:lastRenderedPageBreak/>
        <w:t xml:space="preserve">Differentiation </w:t>
      </w:r>
      <w:r>
        <w:rPr>
          <w:sz w:val="23"/>
          <w:szCs w:val="23"/>
        </w:rPr>
        <w:t>of ln</w:t>
      </w:r>
      <w:r>
        <w:rPr>
          <w:spacing w:val="-16"/>
          <w:sz w:val="23"/>
          <w:szCs w:val="23"/>
        </w:rPr>
        <w:t xml:space="preserve"> </w:t>
      </w:r>
      <w:r>
        <w:rPr>
          <w:sz w:val="23"/>
          <w:szCs w:val="23"/>
        </w:rPr>
        <w:t>x</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 xml:space="preserve">Differentiation </w:t>
      </w:r>
      <w:r>
        <w:rPr>
          <w:sz w:val="23"/>
          <w:szCs w:val="23"/>
        </w:rPr>
        <w:t xml:space="preserve">of </w:t>
      </w:r>
      <w:r>
        <w:rPr>
          <w:spacing w:val="-3"/>
          <w:sz w:val="23"/>
          <w:szCs w:val="23"/>
        </w:rPr>
        <w:t>Log</w:t>
      </w:r>
      <w:r>
        <w:rPr>
          <w:spacing w:val="-16"/>
          <w:sz w:val="23"/>
          <w:szCs w:val="23"/>
        </w:rPr>
        <w:t xml:space="preserve"> </w:t>
      </w:r>
      <w:r>
        <w:rPr>
          <w:sz w:val="23"/>
          <w:szCs w:val="23"/>
        </w:rPr>
        <w:t>a</w:t>
      </w:r>
      <w:r>
        <w:rPr>
          <w:sz w:val="23"/>
          <w:szCs w:val="23"/>
          <w:vertAlign w:val="superscript"/>
        </w:rPr>
        <w:t>x</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 xml:space="preserve">Differentiation </w:t>
      </w:r>
      <w:r>
        <w:rPr>
          <w:sz w:val="23"/>
          <w:szCs w:val="23"/>
        </w:rPr>
        <w:t>of</w:t>
      </w:r>
      <w:r>
        <w:rPr>
          <w:spacing w:val="-10"/>
          <w:sz w:val="23"/>
          <w:szCs w:val="23"/>
        </w:rPr>
        <w:t xml:space="preserve"> </w:t>
      </w:r>
      <w:r>
        <w:rPr>
          <w:sz w:val="23"/>
          <w:szCs w:val="23"/>
        </w:rPr>
        <w:t>a</w:t>
      </w:r>
      <w:r>
        <w:rPr>
          <w:sz w:val="23"/>
          <w:szCs w:val="23"/>
          <w:vertAlign w:val="superscript"/>
        </w:rPr>
        <w:t>x</w:t>
      </w:r>
    </w:p>
    <w:p w:rsidR="005F6964" w:rsidRDefault="00582FCD" w:rsidP="00617A6F">
      <w:pPr>
        <w:pStyle w:val="ListParagraph"/>
        <w:numPr>
          <w:ilvl w:val="1"/>
          <w:numId w:val="25"/>
        </w:numPr>
        <w:tabs>
          <w:tab w:val="left" w:pos="1600"/>
          <w:tab w:val="left" w:pos="1601"/>
        </w:tabs>
        <w:spacing w:before="105"/>
        <w:rPr>
          <w:sz w:val="23"/>
          <w:szCs w:val="23"/>
        </w:rPr>
      </w:pPr>
      <w:r>
        <w:rPr>
          <w:spacing w:val="-3"/>
          <w:sz w:val="23"/>
          <w:szCs w:val="23"/>
        </w:rPr>
        <w:t xml:space="preserve">Differentiation </w:t>
      </w:r>
      <w:r>
        <w:rPr>
          <w:sz w:val="23"/>
          <w:szCs w:val="23"/>
        </w:rPr>
        <w:t>of</w:t>
      </w:r>
      <w:r>
        <w:rPr>
          <w:spacing w:val="-10"/>
          <w:sz w:val="23"/>
          <w:szCs w:val="23"/>
        </w:rPr>
        <w:t xml:space="preserve"> </w:t>
      </w:r>
      <w:r>
        <w:rPr>
          <w:sz w:val="23"/>
          <w:szCs w:val="23"/>
        </w:rPr>
        <w:t>e</w:t>
      </w:r>
      <w:r>
        <w:rPr>
          <w:sz w:val="23"/>
          <w:szCs w:val="23"/>
          <w:vertAlign w:val="superscript"/>
        </w:rPr>
        <w:t>x</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Problems</w:t>
      </w:r>
    </w:p>
    <w:p w:rsidR="005F6964" w:rsidRDefault="005F6964">
      <w:pPr>
        <w:pStyle w:val="BodyText"/>
        <w:spacing w:before="2"/>
        <w:ind w:left="0" w:firstLine="0"/>
        <w:rPr>
          <w:sz w:val="23"/>
          <w:szCs w:val="23"/>
        </w:rPr>
      </w:pPr>
    </w:p>
    <w:p w:rsidR="005F6964" w:rsidRDefault="00582FCD" w:rsidP="00617A6F">
      <w:pPr>
        <w:pStyle w:val="Heading3"/>
        <w:numPr>
          <w:ilvl w:val="0"/>
          <w:numId w:val="25"/>
        </w:numPr>
        <w:tabs>
          <w:tab w:val="left" w:pos="880"/>
          <w:tab w:val="left" w:pos="881"/>
          <w:tab w:val="left" w:pos="8900"/>
        </w:tabs>
        <w:ind w:hanging="721"/>
        <w:rPr>
          <w:sz w:val="23"/>
          <w:szCs w:val="23"/>
        </w:rPr>
      </w:pPr>
      <w:r>
        <w:rPr>
          <w:spacing w:val="-3"/>
          <w:sz w:val="23"/>
          <w:szCs w:val="23"/>
        </w:rPr>
        <w:t xml:space="preserve">RATE </w:t>
      </w:r>
      <w:r>
        <w:rPr>
          <w:sz w:val="23"/>
          <w:szCs w:val="23"/>
        </w:rPr>
        <w:t xml:space="preserve">OF </w:t>
      </w:r>
      <w:r>
        <w:rPr>
          <w:spacing w:val="-3"/>
          <w:sz w:val="23"/>
          <w:szCs w:val="23"/>
        </w:rPr>
        <w:t>CHANGE</w:t>
      </w:r>
      <w:r>
        <w:rPr>
          <w:spacing w:val="-18"/>
          <w:sz w:val="23"/>
          <w:szCs w:val="23"/>
        </w:rPr>
        <w:t xml:space="preserve"> </w:t>
      </w:r>
      <w:r>
        <w:rPr>
          <w:sz w:val="23"/>
          <w:szCs w:val="23"/>
        </w:rPr>
        <w:t>OF</w:t>
      </w:r>
      <w:r>
        <w:rPr>
          <w:spacing w:val="-6"/>
          <w:sz w:val="23"/>
          <w:szCs w:val="23"/>
        </w:rPr>
        <w:t xml:space="preserve"> </w:t>
      </w:r>
      <w:r>
        <w:rPr>
          <w:spacing w:val="-3"/>
          <w:sz w:val="23"/>
          <w:szCs w:val="23"/>
        </w:rPr>
        <w:t>VARIABLES</w:t>
      </w:r>
      <w:r>
        <w:rPr>
          <w:spacing w:val="-3"/>
          <w:sz w:val="23"/>
          <w:szCs w:val="23"/>
        </w:rPr>
        <w:tab/>
      </w:r>
      <w:r>
        <w:rPr>
          <w:sz w:val="23"/>
          <w:szCs w:val="23"/>
        </w:rPr>
        <w:t>6</w:t>
      </w:r>
      <w:r>
        <w:rPr>
          <w:spacing w:val="-6"/>
          <w:sz w:val="23"/>
          <w:szCs w:val="23"/>
        </w:rPr>
        <w:t xml:space="preserve"> </w:t>
      </w:r>
      <w:r>
        <w:rPr>
          <w:sz w:val="23"/>
          <w:szCs w:val="23"/>
        </w:rPr>
        <w:t>hours</w:t>
      </w:r>
    </w:p>
    <w:p w:rsidR="005F6964" w:rsidRDefault="00582FCD" w:rsidP="00617A6F">
      <w:pPr>
        <w:pStyle w:val="ListParagraph"/>
        <w:numPr>
          <w:ilvl w:val="1"/>
          <w:numId w:val="25"/>
        </w:numPr>
        <w:tabs>
          <w:tab w:val="left" w:pos="1600"/>
          <w:tab w:val="left" w:pos="1601"/>
        </w:tabs>
        <w:spacing w:before="5"/>
        <w:rPr>
          <w:sz w:val="23"/>
          <w:szCs w:val="23"/>
        </w:rPr>
      </w:pPr>
      <w:r>
        <w:rPr>
          <w:spacing w:val="-3"/>
          <w:sz w:val="23"/>
          <w:szCs w:val="23"/>
        </w:rPr>
        <w:t xml:space="preserve">Increasing </w:t>
      </w:r>
      <w:r>
        <w:rPr>
          <w:spacing w:val="-2"/>
          <w:sz w:val="23"/>
          <w:szCs w:val="23"/>
        </w:rPr>
        <w:t xml:space="preserve">and </w:t>
      </w:r>
      <w:r>
        <w:rPr>
          <w:spacing w:val="-3"/>
          <w:sz w:val="23"/>
          <w:szCs w:val="23"/>
        </w:rPr>
        <w:t>decreasing</w:t>
      </w:r>
      <w:r>
        <w:rPr>
          <w:spacing w:val="-11"/>
          <w:sz w:val="23"/>
          <w:szCs w:val="23"/>
        </w:rPr>
        <w:t xml:space="preserve"> </w:t>
      </w:r>
      <w:r>
        <w:rPr>
          <w:spacing w:val="-3"/>
          <w:sz w:val="23"/>
          <w:szCs w:val="23"/>
        </w:rPr>
        <w:t>functions</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 xml:space="preserve">Maxima </w:t>
      </w:r>
      <w:r>
        <w:rPr>
          <w:spacing w:val="-2"/>
          <w:sz w:val="23"/>
          <w:szCs w:val="23"/>
        </w:rPr>
        <w:t>and</w:t>
      </w:r>
      <w:r>
        <w:rPr>
          <w:spacing w:val="-6"/>
          <w:sz w:val="23"/>
          <w:szCs w:val="23"/>
        </w:rPr>
        <w:t xml:space="preserve"> </w:t>
      </w:r>
      <w:r>
        <w:rPr>
          <w:spacing w:val="-4"/>
          <w:sz w:val="23"/>
          <w:szCs w:val="23"/>
        </w:rPr>
        <w:t>Minima</w:t>
      </w:r>
    </w:p>
    <w:p w:rsidR="005F6964" w:rsidRDefault="00582FCD" w:rsidP="00617A6F">
      <w:pPr>
        <w:pStyle w:val="ListParagraph"/>
        <w:numPr>
          <w:ilvl w:val="1"/>
          <w:numId w:val="25"/>
        </w:numPr>
        <w:tabs>
          <w:tab w:val="left" w:pos="1600"/>
          <w:tab w:val="left" w:pos="1601"/>
        </w:tabs>
        <w:spacing w:before="11"/>
        <w:rPr>
          <w:sz w:val="23"/>
          <w:szCs w:val="23"/>
        </w:rPr>
      </w:pPr>
      <w:r>
        <w:rPr>
          <w:spacing w:val="-3"/>
          <w:sz w:val="23"/>
          <w:szCs w:val="23"/>
        </w:rPr>
        <w:t xml:space="preserve">Criteria </w:t>
      </w:r>
      <w:r>
        <w:rPr>
          <w:spacing w:val="-2"/>
          <w:sz w:val="23"/>
          <w:szCs w:val="23"/>
        </w:rPr>
        <w:t xml:space="preserve">for </w:t>
      </w:r>
      <w:r>
        <w:rPr>
          <w:spacing w:val="-4"/>
          <w:sz w:val="23"/>
          <w:szCs w:val="23"/>
        </w:rPr>
        <w:t xml:space="preserve">maximum </w:t>
      </w:r>
      <w:r>
        <w:rPr>
          <w:sz w:val="23"/>
          <w:szCs w:val="23"/>
        </w:rPr>
        <w:t xml:space="preserve">&amp; </w:t>
      </w:r>
      <w:r>
        <w:rPr>
          <w:spacing w:val="-4"/>
          <w:sz w:val="23"/>
          <w:szCs w:val="23"/>
        </w:rPr>
        <w:t>minimum</w:t>
      </w:r>
      <w:r>
        <w:rPr>
          <w:spacing w:val="-24"/>
          <w:sz w:val="23"/>
          <w:szCs w:val="23"/>
        </w:rPr>
        <w:t xml:space="preserve"> </w:t>
      </w:r>
      <w:r>
        <w:rPr>
          <w:spacing w:val="-3"/>
          <w:sz w:val="23"/>
          <w:szCs w:val="23"/>
        </w:rPr>
        <w:t>values</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 xml:space="preserve">Methods </w:t>
      </w:r>
      <w:r>
        <w:rPr>
          <w:sz w:val="23"/>
          <w:szCs w:val="23"/>
        </w:rPr>
        <w:t xml:space="preserve">of </w:t>
      </w:r>
      <w:r>
        <w:rPr>
          <w:spacing w:val="-3"/>
          <w:sz w:val="23"/>
          <w:szCs w:val="23"/>
        </w:rPr>
        <w:t xml:space="preserve">finding </w:t>
      </w:r>
      <w:r>
        <w:rPr>
          <w:spacing w:val="-4"/>
          <w:sz w:val="23"/>
          <w:szCs w:val="23"/>
        </w:rPr>
        <w:t xml:space="preserve">maximum </w:t>
      </w:r>
      <w:r>
        <w:rPr>
          <w:sz w:val="23"/>
          <w:szCs w:val="23"/>
        </w:rPr>
        <w:t>&amp;</w:t>
      </w:r>
      <w:r>
        <w:rPr>
          <w:spacing w:val="-24"/>
          <w:sz w:val="23"/>
          <w:szCs w:val="23"/>
        </w:rPr>
        <w:t xml:space="preserve"> </w:t>
      </w:r>
      <w:r>
        <w:rPr>
          <w:spacing w:val="-4"/>
          <w:sz w:val="23"/>
          <w:szCs w:val="23"/>
        </w:rPr>
        <w:t>minimum</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Rate</w:t>
      </w:r>
      <w:r>
        <w:rPr>
          <w:spacing w:val="-4"/>
          <w:sz w:val="23"/>
          <w:szCs w:val="23"/>
        </w:rPr>
        <w:t xml:space="preserve"> </w:t>
      </w:r>
      <w:r>
        <w:rPr>
          <w:spacing w:val="-3"/>
          <w:sz w:val="23"/>
          <w:szCs w:val="23"/>
        </w:rPr>
        <w:t>measure</w:t>
      </w:r>
    </w:p>
    <w:p w:rsidR="005F6964" w:rsidRDefault="00582FCD" w:rsidP="00617A6F">
      <w:pPr>
        <w:pStyle w:val="ListParagraph"/>
        <w:numPr>
          <w:ilvl w:val="1"/>
          <w:numId w:val="25"/>
        </w:numPr>
        <w:tabs>
          <w:tab w:val="left" w:pos="1600"/>
          <w:tab w:val="left" w:pos="1601"/>
        </w:tabs>
        <w:rPr>
          <w:sz w:val="23"/>
          <w:szCs w:val="23"/>
        </w:rPr>
      </w:pPr>
      <w:r>
        <w:rPr>
          <w:sz w:val="23"/>
          <w:szCs w:val="23"/>
        </w:rPr>
        <w:t>Slope of a</w:t>
      </w:r>
      <w:r>
        <w:rPr>
          <w:spacing w:val="-15"/>
          <w:sz w:val="23"/>
          <w:szCs w:val="23"/>
        </w:rPr>
        <w:t xml:space="preserve"> </w:t>
      </w:r>
      <w:r>
        <w:rPr>
          <w:spacing w:val="-3"/>
          <w:sz w:val="23"/>
          <w:szCs w:val="23"/>
        </w:rPr>
        <w:t>line</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 xml:space="preserve">Velocity </w:t>
      </w:r>
      <w:r>
        <w:rPr>
          <w:spacing w:val="-2"/>
          <w:sz w:val="23"/>
          <w:szCs w:val="23"/>
        </w:rPr>
        <w:t>and</w:t>
      </w:r>
      <w:r>
        <w:rPr>
          <w:spacing w:val="-9"/>
          <w:sz w:val="23"/>
          <w:szCs w:val="23"/>
        </w:rPr>
        <w:t xml:space="preserve"> </w:t>
      </w:r>
      <w:r>
        <w:rPr>
          <w:spacing w:val="-3"/>
          <w:sz w:val="23"/>
          <w:szCs w:val="23"/>
        </w:rPr>
        <w:t>acceleration</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Problems</w:t>
      </w:r>
    </w:p>
    <w:p w:rsidR="005F6964" w:rsidRDefault="005F6964">
      <w:pPr>
        <w:pStyle w:val="BodyText"/>
        <w:spacing w:before="1"/>
        <w:ind w:left="0" w:firstLine="0"/>
        <w:rPr>
          <w:sz w:val="23"/>
          <w:szCs w:val="23"/>
        </w:rPr>
      </w:pPr>
    </w:p>
    <w:p w:rsidR="005F6964" w:rsidRDefault="00582FCD" w:rsidP="00617A6F">
      <w:pPr>
        <w:pStyle w:val="Heading3"/>
        <w:numPr>
          <w:ilvl w:val="0"/>
          <w:numId w:val="25"/>
        </w:numPr>
        <w:tabs>
          <w:tab w:val="left" w:pos="880"/>
          <w:tab w:val="left" w:pos="881"/>
          <w:tab w:val="left" w:pos="8900"/>
        </w:tabs>
        <w:ind w:hanging="721"/>
        <w:rPr>
          <w:sz w:val="23"/>
          <w:szCs w:val="23"/>
        </w:rPr>
      </w:pPr>
      <w:proofErr w:type="gramStart"/>
      <w:r>
        <w:rPr>
          <w:spacing w:val="-3"/>
          <w:sz w:val="23"/>
          <w:szCs w:val="23"/>
        </w:rPr>
        <w:t>INTEGRATION(</w:t>
      </w:r>
      <w:proofErr w:type="gramEnd"/>
      <w:r>
        <w:rPr>
          <w:spacing w:val="-3"/>
          <w:sz w:val="23"/>
          <w:szCs w:val="23"/>
        </w:rPr>
        <w:t>SIMPLE</w:t>
      </w:r>
      <w:r>
        <w:rPr>
          <w:spacing w:val="-8"/>
          <w:sz w:val="23"/>
          <w:szCs w:val="23"/>
        </w:rPr>
        <w:t xml:space="preserve"> </w:t>
      </w:r>
      <w:r>
        <w:rPr>
          <w:spacing w:val="-3"/>
          <w:sz w:val="23"/>
          <w:szCs w:val="23"/>
        </w:rPr>
        <w:t>BASIC</w:t>
      </w:r>
      <w:r>
        <w:rPr>
          <w:spacing w:val="-7"/>
          <w:sz w:val="23"/>
          <w:szCs w:val="23"/>
        </w:rPr>
        <w:t xml:space="preserve"> </w:t>
      </w:r>
      <w:r>
        <w:rPr>
          <w:spacing w:val="-3"/>
          <w:sz w:val="23"/>
          <w:szCs w:val="23"/>
        </w:rPr>
        <w:t>RULES)</w:t>
      </w:r>
      <w:r>
        <w:rPr>
          <w:spacing w:val="-3"/>
          <w:sz w:val="23"/>
          <w:szCs w:val="23"/>
        </w:rPr>
        <w:tab/>
      </w:r>
      <w:r>
        <w:rPr>
          <w:sz w:val="23"/>
          <w:szCs w:val="23"/>
        </w:rPr>
        <w:t>9</w:t>
      </w:r>
      <w:r>
        <w:rPr>
          <w:spacing w:val="-7"/>
          <w:sz w:val="23"/>
          <w:szCs w:val="23"/>
        </w:rPr>
        <w:t xml:space="preserve"> </w:t>
      </w:r>
      <w:r>
        <w:rPr>
          <w:sz w:val="23"/>
          <w:szCs w:val="23"/>
        </w:rPr>
        <w:t>hours</w:t>
      </w:r>
    </w:p>
    <w:p w:rsidR="005F6964" w:rsidRDefault="00582FCD" w:rsidP="00617A6F">
      <w:pPr>
        <w:pStyle w:val="ListParagraph"/>
        <w:numPr>
          <w:ilvl w:val="1"/>
          <w:numId w:val="25"/>
        </w:numPr>
        <w:tabs>
          <w:tab w:val="left" w:pos="1600"/>
          <w:tab w:val="left" w:pos="1601"/>
        </w:tabs>
        <w:spacing w:before="6"/>
        <w:rPr>
          <w:sz w:val="23"/>
          <w:szCs w:val="23"/>
        </w:rPr>
      </w:pPr>
      <w:r>
        <w:rPr>
          <w:spacing w:val="-3"/>
          <w:sz w:val="23"/>
          <w:szCs w:val="23"/>
        </w:rPr>
        <w:t>Concept</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Fundamental</w:t>
      </w:r>
      <w:r>
        <w:rPr>
          <w:spacing w:val="-6"/>
          <w:sz w:val="23"/>
          <w:szCs w:val="23"/>
        </w:rPr>
        <w:t xml:space="preserve"> </w:t>
      </w:r>
      <w:r>
        <w:rPr>
          <w:spacing w:val="-3"/>
          <w:sz w:val="23"/>
          <w:szCs w:val="23"/>
        </w:rPr>
        <w:t>Formulas</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Important</w:t>
      </w:r>
      <w:r>
        <w:rPr>
          <w:spacing w:val="-5"/>
          <w:sz w:val="23"/>
          <w:szCs w:val="23"/>
        </w:rPr>
        <w:t xml:space="preserve"> </w:t>
      </w:r>
      <w:r>
        <w:rPr>
          <w:spacing w:val="-3"/>
          <w:sz w:val="23"/>
          <w:szCs w:val="23"/>
        </w:rPr>
        <w:t>Rules</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Problems</w:t>
      </w:r>
    </w:p>
    <w:p w:rsidR="005F6964" w:rsidRDefault="005F6964">
      <w:pPr>
        <w:pStyle w:val="BodyText"/>
        <w:spacing w:before="2"/>
        <w:ind w:left="0" w:firstLine="0"/>
        <w:rPr>
          <w:sz w:val="23"/>
          <w:szCs w:val="23"/>
        </w:rPr>
      </w:pPr>
    </w:p>
    <w:p w:rsidR="005F6964" w:rsidRDefault="00582FCD" w:rsidP="00617A6F">
      <w:pPr>
        <w:pStyle w:val="Heading3"/>
        <w:numPr>
          <w:ilvl w:val="0"/>
          <w:numId w:val="25"/>
        </w:numPr>
        <w:tabs>
          <w:tab w:val="left" w:pos="880"/>
          <w:tab w:val="left" w:pos="881"/>
          <w:tab w:val="left" w:pos="8900"/>
        </w:tabs>
        <w:ind w:hanging="721"/>
        <w:rPr>
          <w:sz w:val="23"/>
          <w:szCs w:val="23"/>
        </w:rPr>
      </w:pPr>
      <w:r>
        <w:rPr>
          <w:sz w:val="23"/>
          <w:szCs w:val="23"/>
        </w:rPr>
        <w:t>METHODS</w:t>
      </w:r>
      <w:r>
        <w:rPr>
          <w:spacing w:val="-9"/>
          <w:sz w:val="23"/>
          <w:szCs w:val="23"/>
        </w:rPr>
        <w:t xml:space="preserve"> </w:t>
      </w:r>
      <w:r>
        <w:rPr>
          <w:sz w:val="23"/>
          <w:szCs w:val="23"/>
        </w:rPr>
        <w:t>OF</w:t>
      </w:r>
      <w:r>
        <w:rPr>
          <w:spacing w:val="-9"/>
          <w:sz w:val="23"/>
          <w:szCs w:val="23"/>
        </w:rPr>
        <w:t xml:space="preserve"> </w:t>
      </w:r>
      <w:r>
        <w:rPr>
          <w:spacing w:val="-4"/>
          <w:sz w:val="23"/>
          <w:szCs w:val="23"/>
        </w:rPr>
        <w:t>INTEGRATION</w:t>
      </w:r>
      <w:r>
        <w:rPr>
          <w:spacing w:val="-4"/>
          <w:sz w:val="23"/>
          <w:szCs w:val="23"/>
        </w:rPr>
        <w:tab/>
      </w:r>
      <w:r>
        <w:rPr>
          <w:sz w:val="23"/>
          <w:szCs w:val="23"/>
        </w:rPr>
        <w:t>9</w:t>
      </w:r>
      <w:r>
        <w:rPr>
          <w:spacing w:val="-6"/>
          <w:sz w:val="23"/>
          <w:szCs w:val="23"/>
        </w:rPr>
        <w:t xml:space="preserve"> </w:t>
      </w:r>
      <w:r>
        <w:rPr>
          <w:sz w:val="23"/>
          <w:szCs w:val="23"/>
        </w:rPr>
        <w:t>hours</w:t>
      </w:r>
    </w:p>
    <w:p w:rsidR="005F6964" w:rsidRDefault="00582FCD" w:rsidP="00617A6F">
      <w:pPr>
        <w:pStyle w:val="ListParagraph"/>
        <w:numPr>
          <w:ilvl w:val="1"/>
          <w:numId w:val="25"/>
        </w:numPr>
        <w:tabs>
          <w:tab w:val="left" w:pos="1600"/>
          <w:tab w:val="left" w:pos="1601"/>
        </w:tabs>
        <w:spacing w:before="5"/>
        <w:rPr>
          <w:sz w:val="23"/>
          <w:szCs w:val="23"/>
        </w:rPr>
      </w:pPr>
      <w:r>
        <w:rPr>
          <w:spacing w:val="-3"/>
          <w:sz w:val="23"/>
          <w:szCs w:val="23"/>
        </w:rPr>
        <w:t xml:space="preserve">Integration </w:t>
      </w:r>
      <w:r>
        <w:rPr>
          <w:sz w:val="23"/>
          <w:szCs w:val="23"/>
        </w:rPr>
        <w:t>by</w:t>
      </w:r>
      <w:r>
        <w:rPr>
          <w:spacing w:val="-12"/>
          <w:sz w:val="23"/>
          <w:szCs w:val="23"/>
        </w:rPr>
        <w:t xml:space="preserve"> </w:t>
      </w:r>
      <w:r>
        <w:rPr>
          <w:spacing w:val="-3"/>
          <w:sz w:val="23"/>
          <w:szCs w:val="23"/>
        </w:rPr>
        <w:t>substitution</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 xml:space="preserve">Integration </w:t>
      </w:r>
      <w:r>
        <w:rPr>
          <w:sz w:val="23"/>
          <w:szCs w:val="23"/>
        </w:rPr>
        <w:t>by</w:t>
      </w:r>
      <w:r>
        <w:rPr>
          <w:spacing w:val="-12"/>
          <w:sz w:val="23"/>
          <w:szCs w:val="23"/>
        </w:rPr>
        <w:t xml:space="preserve"> </w:t>
      </w:r>
      <w:r>
        <w:rPr>
          <w:sz w:val="23"/>
          <w:szCs w:val="23"/>
        </w:rPr>
        <w:t>parts</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Problems</w:t>
      </w:r>
    </w:p>
    <w:p w:rsidR="005F6964" w:rsidRDefault="005F6964">
      <w:pPr>
        <w:pStyle w:val="BodyText"/>
        <w:spacing w:before="2"/>
        <w:ind w:left="0" w:firstLine="0"/>
        <w:rPr>
          <w:sz w:val="23"/>
          <w:szCs w:val="23"/>
        </w:rPr>
      </w:pPr>
    </w:p>
    <w:p w:rsidR="005F6964" w:rsidRDefault="00582FCD" w:rsidP="00617A6F">
      <w:pPr>
        <w:pStyle w:val="Heading3"/>
        <w:numPr>
          <w:ilvl w:val="0"/>
          <w:numId w:val="25"/>
        </w:numPr>
        <w:tabs>
          <w:tab w:val="left" w:pos="880"/>
          <w:tab w:val="left" w:pos="881"/>
          <w:tab w:val="left" w:pos="8900"/>
        </w:tabs>
        <w:ind w:hanging="721"/>
        <w:rPr>
          <w:sz w:val="23"/>
          <w:szCs w:val="23"/>
        </w:rPr>
      </w:pPr>
      <w:r>
        <w:rPr>
          <w:spacing w:val="-3"/>
          <w:sz w:val="23"/>
          <w:szCs w:val="23"/>
        </w:rPr>
        <w:t>DEFINITE</w:t>
      </w:r>
      <w:r>
        <w:rPr>
          <w:spacing w:val="-7"/>
          <w:sz w:val="23"/>
          <w:szCs w:val="23"/>
        </w:rPr>
        <w:t xml:space="preserve"> </w:t>
      </w:r>
      <w:r>
        <w:rPr>
          <w:spacing w:val="-4"/>
          <w:sz w:val="23"/>
          <w:szCs w:val="23"/>
        </w:rPr>
        <w:t>INTEGRALS</w:t>
      </w:r>
      <w:r>
        <w:rPr>
          <w:spacing w:val="-4"/>
          <w:sz w:val="23"/>
          <w:szCs w:val="23"/>
        </w:rPr>
        <w:tab/>
      </w:r>
      <w:r>
        <w:rPr>
          <w:sz w:val="23"/>
          <w:szCs w:val="23"/>
        </w:rPr>
        <w:t>6</w:t>
      </w:r>
      <w:r>
        <w:rPr>
          <w:spacing w:val="-7"/>
          <w:sz w:val="23"/>
          <w:szCs w:val="23"/>
        </w:rPr>
        <w:t xml:space="preserve"> </w:t>
      </w:r>
      <w:r>
        <w:rPr>
          <w:sz w:val="23"/>
          <w:szCs w:val="23"/>
        </w:rPr>
        <w:t>hours</w:t>
      </w:r>
    </w:p>
    <w:p w:rsidR="005F6964" w:rsidRDefault="00582FCD" w:rsidP="00617A6F">
      <w:pPr>
        <w:pStyle w:val="ListParagraph"/>
        <w:numPr>
          <w:ilvl w:val="1"/>
          <w:numId w:val="25"/>
        </w:numPr>
        <w:tabs>
          <w:tab w:val="left" w:pos="1600"/>
          <w:tab w:val="left" w:pos="1601"/>
        </w:tabs>
        <w:spacing w:before="5"/>
        <w:rPr>
          <w:sz w:val="23"/>
          <w:szCs w:val="23"/>
        </w:rPr>
      </w:pPr>
      <w:r>
        <w:rPr>
          <w:sz w:val="23"/>
          <w:szCs w:val="23"/>
        </w:rPr>
        <w:t>Properties</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 xml:space="preserve">Application </w:t>
      </w:r>
      <w:r>
        <w:rPr>
          <w:sz w:val="23"/>
          <w:szCs w:val="23"/>
        </w:rPr>
        <w:t>to</w:t>
      </w:r>
      <w:r>
        <w:rPr>
          <w:spacing w:val="-8"/>
          <w:sz w:val="23"/>
          <w:szCs w:val="23"/>
        </w:rPr>
        <w:t xml:space="preserve"> </w:t>
      </w:r>
      <w:r>
        <w:rPr>
          <w:sz w:val="23"/>
          <w:szCs w:val="23"/>
        </w:rPr>
        <w:t>area</w:t>
      </w:r>
    </w:p>
    <w:p w:rsidR="005F6964" w:rsidRDefault="00582FCD" w:rsidP="00617A6F">
      <w:pPr>
        <w:pStyle w:val="ListParagraph"/>
        <w:numPr>
          <w:ilvl w:val="1"/>
          <w:numId w:val="25"/>
        </w:numPr>
        <w:tabs>
          <w:tab w:val="left" w:pos="1600"/>
          <w:tab w:val="left" w:pos="1601"/>
        </w:tabs>
        <w:spacing w:before="11"/>
        <w:rPr>
          <w:sz w:val="23"/>
          <w:szCs w:val="23"/>
        </w:rPr>
      </w:pPr>
      <w:r>
        <w:rPr>
          <w:spacing w:val="-3"/>
          <w:sz w:val="23"/>
          <w:szCs w:val="23"/>
        </w:rPr>
        <w:t>Problems</w:t>
      </w:r>
    </w:p>
    <w:p w:rsidR="005F6964" w:rsidRDefault="005F6964">
      <w:pPr>
        <w:pStyle w:val="BodyText"/>
        <w:spacing w:before="2"/>
        <w:ind w:left="0" w:firstLine="0"/>
        <w:rPr>
          <w:sz w:val="23"/>
          <w:szCs w:val="23"/>
        </w:rPr>
      </w:pPr>
    </w:p>
    <w:p w:rsidR="005F6964" w:rsidRDefault="00582FCD" w:rsidP="00617A6F">
      <w:pPr>
        <w:pStyle w:val="Heading3"/>
        <w:numPr>
          <w:ilvl w:val="0"/>
          <w:numId w:val="25"/>
        </w:numPr>
        <w:tabs>
          <w:tab w:val="left" w:pos="880"/>
          <w:tab w:val="left" w:pos="881"/>
          <w:tab w:val="left" w:pos="8900"/>
        </w:tabs>
        <w:ind w:hanging="721"/>
        <w:rPr>
          <w:sz w:val="23"/>
          <w:szCs w:val="23"/>
        </w:rPr>
      </w:pPr>
      <w:r>
        <w:rPr>
          <w:spacing w:val="-3"/>
          <w:sz w:val="23"/>
          <w:szCs w:val="23"/>
        </w:rPr>
        <w:t>DIFFERENTIAL</w:t>
      </w:r>
      <w:r>
        <w:rPr>
          <w:spacing w:val="-10"/>
          <w:sz w:val="23"/>
          <w:szCs w:val="23"/>
        </w:rPr>
        <w:t xml:space="preserve"> </w:t>
      </w:r>
      <w:r>
        <w:rPr>
          <w:spacing w:val="-3"/>
          <w:sz w:val="23"/>
          <w:szCs w:val="23"/>
        </w:rPr>
        <w:t>EQUATIONS</w:t>
      </w:r>
      <w:r>
        <w:rPr>
          <w:spacing w:val="-3"/>
          <w:sz w:val="23"/>
          <w:szCs w:val="23"/>
        </w:rPr>
        <w:tab/>
      </w:r>
      <w:r>
        <w:rPr>
          <w:sz w:val="23"/>
          <w:szCs w:val="23"/>
        </w:rPr>
        <w:t>6</w:t>
      </w:r>
      <w:r>
        <w:rPr>
          <w:spacing w:val="-6"/>
          <w:sz w:val="23"/>
          <w:szCs w:val="23"/>
        </w:rPr>
        <w:t xml:space="preserve"> </w:t>
      </w:r>
      <w:r>
        <w:rPr>
          <w:sz w:val="23"/>
          <w:szCs w:val="23"/>
        </w:rPr>
        <w:t>hours</w:t>
      </w:r>
    </w:p>
    <w:p w:rsidR="005F6964" w:rsidRDefault="00582FCD" w:rsidP="00617A6F">
      <w:pPr>
        <w:pStyle w:val="ListParagraph"/>
        <w:numPr>
          <w:ilvl w:val="1"/>
          <w:numId w:val="25"/>
        </w:numPr>
        <w:tabs>
          <w:tab w:val="left" w:pos="1600"/>
          <w:tab w:val="left" w:pos="1601"/>
        </w:tabs>
        <w:spacing w:before="5"/>
        <w:rPr>
          <w:sz w:val="23"/>
          <w:szCs w:val="23"/>
        </w:rPr>
      </w:pPr>
      <w:r>
        <w:rPr>
          <w:spacing w:val="-3"/>
          <w:sz w:val="23"/>
          <w:szCs w:val="23"/>
        </w:rPr>
        <w:t>Introduction</w:t>
      </w:r>
    </w:p>
    <w:p w:rsidR="005F6964" w:rsidRDefault="00582FCD" w:rsidP="00617A6F">
      <w:pPr>
        <w:pStyle w:val="ListParagraph"/>
        <w:numPr>
          <w:ilvl w:val="1"/>
          <w:numId w:val="25"/>
        </w:numPr>
        <w:tabs>
          <w:tab w:val="left" w:pos="1600"/>
          <w:tab w:val="left" w:pos="1601"/>
        </w:tabs>
        <w:rPr>
          <w:sz w:val="23"/>
          <w:szCs w:val="23"/>
        </w:rPr>
      </w:pPr>
      <w:r>
        <w:rPr>
          <w:sz w:val="23"/>
          <w:szCs w:val="23"/>
        </w:rPr>
        <w:t xml:space="preserve">Order </w:t>
      </w:r>
      <w:r>
        <w:rPr>
          <w:spacing w:val="-2"/>
          <w:sz w:val="23"/>
          <w:szCs w:val="23"/>
        </w:rPr>
        <w:t>and</w:t>
      </w:r>
      <w:r>
        <w:rPr>
          <w:spacing w:val="-9"/>
          <w:sz w:val="23"/>
          <w:szCs w:val="23"/>
        </w:rPr>
        <w:t xml:space="preserve"> </w:t>
      </w:r>
      <w:r>
        <w:rPr>
          <w:spacing w:val="-3"/>
          <w:sz w:val="23"/>
          <w:szCs w:val="23"/>
        </w:rPr>
        <w:t>Degree</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 xml:space="preserve">First </w:t>
      </w:r>
      <w:r>
        <w:rPr>
          <w:sz w:val="23"/>
          <w:szCs w:val="23"/>
        </w:rPr>
        <w:t xml:space="preserve">order </w:t>
      </w:r>
      <w:r>
        <w:rPr>
          <w:spacing w:val="-3"/>
          <w:sz w:val="23"/>
          <w:szCs w:val="23"/>
        </w:rPr>
        <w:t xml:space="preserve">Differential Equation </w:t>
      </w:r>
      <w:r>
        <w:rPr>
          <w:sz w:val="23"/>
          <w:szCs w:val="23"/>
        </w:rPr>
        <w:t xml:space="preserve">of </w:t>
      </w:r>
      <w:proofErr w:type="spellStart"/>
      <w:r>
        <w:rPr>
          <w:spacing w:val="-2"/>
          <w:sz w:val="23"/>
          <w:szCs w:val="23"/>
        </w:rPr>
        <w:t>Ist</w:t>
      </w:r>
      <w:proofErr w:type="spellEnd"/>
      <w:r>
        <w:rPr>
          <w:spacing w:val="-24"/>
          <w:sz w:val="23"/>
          <w:szCs w:val="23"/>
        </w:rPr>
        <w:t xml:space="preserve"> </w:t>
      </w:r>
      <w:r>
        <w:rPr>
          <w:sz w:val="23"/>
          <w:szCs w:val="23"/>
        </w:rPr>
        <w:t>degree.</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 xml:space="preserve">Solution </w:t>
      </w:r>
      <w:r>
        <w:rPr>
          <w:sz w:val="23"/>
          <w:szCs w:val="23"/>
        </w:rPr>
        <w:t>of</w:t>
      </w:r>
      <w:r>
        <w:rPr>
          <w:spacing w:val="-9"/>
          <w:sz w:val="23"/>
          <w:szCs w:val="23"/>
        </w:rPr>
        <w:t xml:space="preserve"> </w:t>
      </w:r>
      <w:r>
        <w:rPr>
          <w:spacing w:val="-3"/>
          <w:sz w:val="23"/>
          <w:szCs w:val="23"/>
        </w:rPr>
        <w:t>problems</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Problems</w:t>
      </w:r>
    </w:p>
    <w:p w:rsidR="005F6964" w:rsidRDefault="005F6964">
      <w:pPr>
        <w:pStyle w:val="BodyText"/>
        <w:spacing w:before="2"/>
        <w:ind w:left="0" w:firstLine="0"/>
        <w:rPr>
          <w:sz w:val="23"/>
          <w:szCs w:val="23"/>
        </w:rPr>
      </w:pPr>
    </w:p>
    <w:p w:rsidR="005F6964" w:rsidRDefault="00582FCD" w:rsidP="00617A6F">
      <w:pPr>
        <w:pStyle w:val="Heading3"/>
        <w:numPr>
          <w:ilvl w:val="0"/>
          <w:numId w:val="25"/>
        </w:numPr>
        <w:tabs>
          <w:tab w:val="left" w:pos="880"/>
          <w:tab w:val="left" w:pos="881"/>
          <w:tab w:val="left" w:pos="8900"/>
        </w:tabs>
        <w:ind w:hanging="721"/>
        <w:rPr>
          <w:sz w:val="23"/>
          <w:szCs w:val="23"/>
        </w:rPr>
      </w:pPr>
      <w:r>
        <w:rPr>
          <w:spacing w:val="-3"/>
          <w:sz w:val="23"/>
          <w:szCs w:val="23"/>
        </w:rPr>
        <w:t>LAPLACE</w:t>
      </w:r>
      <w:r>
        <w:rPr>
          <w:spacing w:val="-7"/>
          <w:sz w:val="23"/>
          <w:szCs w:val="23"/>
        </w:rPr>
        <w:t xml:space="preserve"> </w:t>
      </w:r>
      <w:r>
        <w:rPr>
          <w:spacing w:val="-3"/>
          <w:sz w:val="23"/>
          <w:szCs w:val="23"/>
        </w:rPr>
        <w:t>TRANSFORMATIONS</w:t>
      </w:r>
      <w:r>
        <w:rPr>
          <w:spacing w:val="-3"/>
          <w:sz w:val="23"/>
          <w:szCs w:val="23"/>
        </w:rPr>
        <w:tab/>
      </w:r>
      <w:r>
        <w:rPr>
          <w:sz w:val="23"/>
          <w:szCs w:val="23"/>
        </w:rPr>
        <w:t>9</w:t>
      </w:r>
      <w:r>
        <w:rPr>
          <w:spacing w:val="-7"/>
          <w:sz w:val="23"/>
          <w:szCs w:val="23"/>
        </w:rPr>
        <w:t xml:space="preserve"> </w:t>
      </w:r>
      <w:r>
        <w:rPr>
          <w:sz w:val="23"/>
          <w:szCs w:val="23"/>
        </w:rPr>
        <w:t>hours</w:t>
      </w:r>
    </w:p>
    <w:p w:rsidR="005F6964" w:rsidRDefault="00582FCD" w:rsidP="00617A6F">
      <w:pPr>
        <w:pStyle w:val="ListParagraph"/>
        <w:numPr>
          <w:ilvl w:val="1"/>
          <w:numId w:val="25"/>
        </w:numPr>
        <w:tabs>
          <w:tab w:val="left" w:pos="1648"/>
          <w:tab w:val="left" w:pos="1649"/>
        </w:tabs>
        <w:spacing w:before="5"/>
        <w:ind w:left="1648" w:hanging="769"/>
        <w:rPr>
          <w:sz w:val="23"/>
          <w:szCs w:val="23"/>
        </w:rPr>
      </w:pPr>
      <w:r>
        <w:rPr>
          <w:spacing w:val="-3"/>
          <w:sz w:val="23"/>
          <w:szCs w:val="23"/>
        </w:rPr>
        <w:t>Laplace</w:t>
      </w:r>
      <w:r>
        <w:rPr>
          <w:spacing w:val="-4"/>
          <w:sz w:val="23"/>
          <w:szCs w:val="23"/>
        </w:rPr>
        <w:t xml:space="preserve"> </w:t>
      </w:r>
      <w:r>
        <w:rPr>
          <w:spacing w:val="-3"/>
          <w:sz w:val="23"/>
          <w:szCs w:val="23"/>
        </w:rPr>
        <w:t>Transformations</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Inverse Laplace</w:t>
      </w:r>
      <w:r>
        <w:rPr>
          <w:spacing w:val="-5"/>
          <w:sz w:val="23"/>
          <w:szCs w:val="23"/>
        </w:rPr>
        <w:t xml:space="preserve"> </w:t>
      </w:r>
      <w:r>
        <w:rPr>
          <w:spacing w:val="-3"/>
          <w:sz w:val="23"/>
          <w:szCs w:val="23"/>
        </w:rPr>
        <w:t>Transformations</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Problems.</w:t>
      </w:r>
    </w:p>
    <w:p w:rsidR="005F6964" w:rsidRDefault="005F6964">
      <w:pPr>
        <w:pStyle w:val="BodyText"/>
        <w:spacing w:before="2"/>
        <w:ind w:left="0" w:firstLine="0"/>
        <w:rPr>
          <w:sz w:val="23"/>
          <w:szCs w:val="23"/>
        </w:rPr>
      </w:pPr>
    </w:p>
    <w:p w:rsidR="005F6964" w:rsidRDefault="00582FCD" w:rsidP="00617A6F">
      <w:pPr>
        <w:pStyle w:val="Heading3"/>
        <w:numPr>
          <w:ilvl w:val="0"/>
          <w:numId w:val="25"/>
        </w:numPr>
        <w:tabs>
          <w:tab w:val="left" w:pos="880"/>
          <w:tab w:val="left" w:pos="881"/>
          <w:tab w:val="left" w:pos="8900"/>
        </w:tabs>
        <w:ind w:hanging="721"/>
        <w:rPr>
          <w:sz w:val="23"/>
          <w:szCs w:val="23"/>
        </w:rPr>
      </w:pPr>
      <w:proofErr w:type="gramStart"/>
      <w:r>
        <w:rPr>
          <w:spacing w:val="-3"/>
          <w:sz w:val="23"/>
          <w:szCs w:val="23"/>
        </w:rPr>
        <w:t>FOURIER</w:t>
      </w:r>
      <w:r>
        <w:rPr>
          <w:spacing w:val="-7"/>
          <w:sz w:val="23"/>
          <w:szCs w:val="23"/>
        </w:rPr>
        <w:t xml:space="preserve"> </w:t>
      </w:r>
      <w:r>
        <w:rPr>
          <w:spacing w:val="-3"/>
          <w:sz w:val="23"/>
          <w:szCs w:val="23"/>
        </w:rPr>
        <w:t>SERIES.</w:t>
      </w:r>
      <w:proofErr w:type="gramEnd"/>
      <w:r>
        <w:rPr>
          <w:spacing w:val="-3"/>
          <w:sz w:val="23"/>
          <w:szCs w:val="23"/>
        </w:rPr>
        <w:tab/>
      </w:r>
      <w:r>
        <w:rPr>
          <w:sz w:val="23"/>
          <w:szCs w:val="23"/>
        </w:rPr>
        <w:t>9</w:t>
      </w:r>
      <w:r>
        <w:rPr>
          <w:spacing w:val="-6"/>
          <w:sz w:val="23"/>
          <w:szCs w:val="23"/>
        </w:rPr>
        <w:t xml:space="preserve"> </w:t>
      </w:r>
      <w:r>
        <w:rPr>
          <w:sz w:val="23"/>
          <w:szCs w:val="23"/>
        </w:rPr>
        <w:t>hours</w:t>
      </w:r>
    </w:p>
    <w:p w:rsidR="005F6964" w:rsidRDefault="00582FCD" w:rsidP="00617A6F">
      <w:pPr>
        <w:pStyle w:val="ListParagraph"/>
        <w:numPr>
          <w:ilvl w:val="1"/>
          <w:numId w:val="25"/>
        </w:numPr>
        <w:tabs>
          <w:tab w:val="left" w:pos="1600"/>
          <w:tab w:val="left" w:pos="1601"/>
        </w:tabs>
        <w:spacing w:before="5"/>
        <w:rPr>
          <w:sz w:val="23"/>
          <w:szCs w:val="23"/>
        </w:rPr>
      </w:pPr>
      <w:r>
        <w:rPr>
          <w:spacing w:val="-3"/>
          <w:sz w:val="23"/>
          <w:szCs w:val="23"/>
        </w:rPr>
        <w:t>Introduction</w:t>
      </w:r>
    </w:p>
    <w:p w:rsidR="005F6964" w:rsidRDefault="00582FCD" w:rsidP="00617A6F">
      <w:pPr>
        <w:pStyle w:val="ListParagraph"/>
        <w:numPr>
          <w:ilvl w:val="1"/>
          <w:numId w:val="25"/>
        </w:numPr>
        <w:tabs>
          <w:tab w:val="left" w:pos="1600"/>
          <w:tab w:val="left" w:pos="1601"/>
        </w:tabs>
        <w:spacing w:before="11"/>
        <w:rPr>
          <w:sz w:val="23"/>
          <w:szCs w:val="23"/>
        </w:rPr>
      </w:pPr>
      <w:r>
        <w:rPr>
          <w:sz w:val="23"/>
          <w:szCs w:val="23"/>
        </w:rPr>
        <w:t>Periodic</w:t>
      </w:r>
      <w:r>
        <w:rPr>
          <w:spacing w:val="-5"/>
          <w:sz w:val="23"/>
          <w:szCs w:val="23"/>
        </w:rPr>
        <w:t xml:space="preserve"> </w:t>
      </w:r>
      <w:r>
        <w:rPr>
          <w:spacing w:val="-3"/>
          <w:sz w:val="23"/>
          <w:szCs w:val="23"/>
        </w:rPr>
        <w:t>Functions</w:t>
      </w:r>
    </w:p>
    <w:p w:rsidR="005F6964" w:rsidRDefault="00582FCD" w:rsidP="00617A6F">
      <w:pPr>
        <w:pStyle w:val="ListParagraph"/>
        <w:numPr>
          <w:ilvl w:val="1"/>
          <w:numId w:val="25"/>
        </w:numPr>
        <w:tabs>
          <w:tab w:val="left" w:pos="1600"/>
          <w:tab w:val="left" w:pos="1601"/>
        </w:tabs>
        <w:rPr>
          <w:sz w:val="23"/>
          <w:szCs w:val="23"/>
        </w:rPr>
      </w:pPr>
      <w:r>
        <w:rPr>
          <w:sz w:val="23"/>
          <w:szCs w:val="23"/>
        </w:rPr>
        <w:lastRenderedPageBreak/>
        <w:t xml:space="preserve">Even </w:t>
      </w:r>
      <w:r>
        <w:rPr>
          <w:spacing w:val="-2"/>
          <w:sz w:val="23"/>
          <w:szCs w:val="23"/>
        </w:rPr>
        <w:t xml:space="preserve">and </w:t>
      </w:r>
      <w:r>
        <w:rPr>
          <w:sz w:val="23"/>
          <w:szCs w:val="23"/>
        </w:rPr>
        <w:t>Odd</w:t>
      </w:r>
      <w:r>
        <w:rPr>
          <w:spacing w:val="-13"/>
          <w:sz w:val="23"/>
          <w:szCs w:val="23"/>
        </w:rPr>
        <w:t xml:space="preserve"> </w:t>
      </w:r>
      <w:r>
        <w:rPr>
          <w:spacing w:val="-3"/>
          <w:sz w:val="23"/>
          <w:szCs w:val="23"/>
        </w:rPr>
        <w:t>Functions</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Problems</w:t>
      </w:r>
    </w:p>
    <w:p w:rsidR="005F6964" w:rsidRDefault="005F6964">
      <w:pPr>
        <w:pStyle w:val="BodyText"/>
        <w:spacing w:before="2"/>
        <w:ind w:left="0" w:firstLine="0"/>
        <w:rPr>
          <w:sz w:val="23"/>
          <w:szCs w:val="23"/>
        </w:rPr>
      </w:pPr>
    </w:p>
    <w:p w:rsidR="005F6964" w:rsidRDefault="00582FCD" w:rsidP="00617A6F">
      <w:pPr>
        <w:pStyle w:val="Heading3"/>
        <w:numPr>
          <w:ilvl w:val="0"/>
          <w:numId w:val="25"/>
        </w:numPr>
        <w:tabs>
          <w:tab w:val="left" w:pos="880"/>
          <w:tab w:val="left" w:pos="881"/>
          <w:tab w:val="left" w:pos="8900"/>
        </w:tabs>
        <w:ind w:hanging="721"/>
        <w:rPr>
          <w:sz w:val="23"/>
          <w:szCs w:val="23"/>
        </w:rPr>
      </w:pPr>
      <w:r>
        <w:rPr>
          <w:spacing w:val="-4"/>
          <w:sz w:val="23"/>
          <w:szCs w:val="23"/>
        </w:rPr>
        <w:t>STATISTICS</w:t>
      </w:r>
      <w:r>
        <w:rPr>
          <w:spacing w:val="-4"/>
          <w:sz w:val="23"/>
          <w:szCs w:val="23"/>
        </w:rPr>
        <w:tab/>
      </w:r>
      <w:r>
        <w:rPr>
          <w:sz w:val="23"/>
          <w:szCs w:val="23"/>
        </w:rPr>
        <w:t>9</w:t>
      </w:r>
      <w:r>
        <w:rPr>
          <w:spacing w:val="-7"/>
          <w:sz w:val="23"/>
          <w:szCs w:val="23"/>
        </w:rPr>
        <w:t xml:space="preserve"> </w:t>
      </w:r>
      <w:r>
        <w:rPr>
          <w:sz w:val="23"/>
          <w:szCs w:val="23"/>
        </w:rPr>
        <w:t>hours</w:t>
      </w:r>
    </w:p>
    <w:p w:rsidR="005F6964" w:rsidRDefault="00582FCD" w:rsidP="00617A6F">
      <w:pPr>
        <w:pStyle w:val="ListParagraph"/>
        <w:numPr>
          <w:ilvl w:val="1"/>
          <w:numId w:val="25"/>
        </w:numPr>
        <w:tabs>
          <w:tab w:val="left" w:pos="1600"/>
          <w:tab w:val="left" w:pos="1601"/>
        </w:tabs>
        <w:spacing w:before="5"/>
        <w:rPr>
          <w:sz w:val="23"/>
          <w:szCs w:val="23"/>
        </w:rPr>
      </w:pPr>
      <w:r>
        <w:rPr>
          <w:spacing w:val="-3"/>
          <w:sz w:val="23"/>
          <w:szCs w:val="23"/>
        </w:rPr>
        <w:t xml:space="preserve">Concept </w:t>
      </w:r>
      <w:r>
        <w:rPr>
          <w:sz w:val="23"/>
          <w:szCs w:val="23"/>
        </w:rPr>
        <w:t xml:space="preserve">of </w:t>
      </w:r>
      <w:r>
        <w:rPr>
          <w:spacing w:val="-3"/>
          <w:sz w:val="23"/>
          <w:szCs w:val="23"/>
        </w:rPr>
        <w:t xml:space="preserve">mean, median </w:t>
      </w:r>
      <w:r>
        <w:rPr>
          <w:spacing w:val="-2"/>
          <w:sz w:val="23"/>
          <w:szCs w:val="23"/>
        </w:rPr>
        <w:t>and</w:t>
      </w:r>
      <w:r>
        <w:rPr>
          <w:spacing w:val="-16"/>
          <w:sz w:val="23"/>
          <w:szCs w:val="23"/>
        </w:rPr>
        <w:t xml:space="preserve"> </w:t>
      </w:r>
      <w:r>
        <w:rPr>
          <w:spacing w:val="-3"/>
          <w:sz w:val="23"/>
          <w:szCs w:val="23"/>
        </w:rPr>
        <w:t>mode</w:t>
      </w:r>
    </w:p>
    <w:p w:rsidR="005F6964" w:rsidRDefault="00582FCD" w:rsidP="00617A6F">
      <w:pPr>
        <w:pStyle w:val="ListParagraph"/>
        <w:numPr>
          <w:ilvl w:val="1"/>
          <w:numId w:val="25"/>
        </w:numPr>
        <w:tabs>
          <w:tab w:val="left" w:pos="1600"/>
          <w:tab w:val="left" w:pos="1601"/>
        </w:tabs>
        <w:rPr>
          <w:sz w:val="23"/>
          <w:szCs w:val="23"/>
        </w:rPr>
      </w:pPr>
      <w:r>
        <w:rPr>
          <w:spacing w:val="-3"/>
          <w:sz w:val="23"/>
          <w:szCs w:val="23"/>
        </w:rPr>
        <w:t>Standard</w:t>
      </w:r>
      <w:r>
        <w:rPr>
          <w:sz w:val="23"/>
          <w:szCs w:val="23"/>
        </w:rPr>
        <w:t xml:space="preserve"> </w:t>
      </w:r>
      <w:r>
        <w:rPr>
          <w:spacing w:val="-3"/>
          <w:sz w:val="23"/>
          <w:szCs w:val="23"/>
        </w:rPr>
        <w:t>Deviation</w:t>
      </w:r>
    </w:p>
    <w:p w:rsidR="005F6964" w:rsidRDefault="00582FCD" w:rsidP="00617A6F">
      <w:pPr>
        <w:pStyle w:val="ListParagraph"/>
        <w:numPr>
          <w:ilvl w:val="1"/>
          <w:numId w:val="25"/>
        </w:numPr>
        <w:tabs>
          <w:tab w:val="left" w:pos="1600"/>
          <w:tab w:val="left" w:pos="1601"/>
        </w:tabs>
        <w:rPr>
          <w:sz w:val="23"/>
          <w:szCs w:val="23"/>
        </w:rPr>
      </w:pPr>
      <w:r>
        <w:rPr>
          <w:spacing w:val="-4"/>
          <w:sz w:val="23"/>
          <w:szCs w:val="23"/>
        </w:rPr>
        <w:t xml:space="preserve">Laws </w:t>
      </w:r>
      <w:r>
        <w:rPr>
          <w:sz w:val="23"/>
          <w:szCs w:val="23"/>
        </w:rPr>
        <w:t>of</w:t>
      </w:r>
      <w:r>
        <w:rPr>
          <w:spacing w:val="-5"/>
          <w:sz w:val="23"/>
          <w:szCs w:val="23"/>
        </w:rPr>
        <w:t xml:space="preserve"> </w:t>
      </w:r>
      <w:r>
        <w:rPr>
          <w:spacing w:val="-3"/>
          <w:sz w:val="23"/>
          <w:szCs w:val="23"/>
        </w:rPr>
        <w:t>probability</w:t>
      </w:r>
    </w:p>
    <w:p w:rsidR="005F6964" w:rsidRDefault="00582FCD" w:rsidP="00617A6F">
      <w:pPr>
        <w:pStyle w:val="ListParagraph"/>
        <w:numPr>
          <w:ilvl w:val="1"/>
          <w:numId w:val="25"/>
        </w:numPr>
        <w:tabs>
          <w:tab w:val="left" w:pos="1600"/>
          <w:tab w:val="left" w:pos="1601"/>
        </w:tabs>
        <w:spacing w:before="65"/>
        <w:rPr>
          <w:sz w:val="23"/>
          <w:szCs w:val="23"/>
        </w:rPr>
      </w:pPr>
      <w:r>
        <w:rPr>
          <w:spacing w:val="-3"/>
          <w:sz w:val="23"/>
          <w:szCs w:val="23"/>
        </w:rPr>
        <w:t>Problems</w:t>
      </w:r>
    </w:p>
    <w:p w:rsidR="005F6964" w:rsidRDefault="005F6964">
      <w:pPr>
        <w:pStyle w:val="BodyText"/>
        <w:spacing w:before="2"/>
        <w:ind w:left="0" w:firstLine="0"/>
        <w:rPr>
          <w:sz w:val="23"/>
          <w:szCs w:val="23"/>
        </w:rPr>
      </w:pPr>
    </w:p>
    <w:p w:rsidR="005F6964" w:rsidRDefault="00582FCD">
      <w:pPr>
        <w:pStyle w:val="Heading3"/>
        <w:ind w:left="160" w:firstLine="0"/>
        <w:rPr>
          <w:sz w:val="23"/>
          <w:szCs w:val="23"/>
        </w:rPr>
      </w:pPr>
      <w:r>
        <w:rPr>
          <w:sz w:val="23"/>
          <w:szCs w:val="23"/>
        </w:rPr>
        <w:t>RECOMMENDED BOOKS</w:t>
      </w:r>
    </w:p>
    <w:p w:rsidR="005F6964" w:rsidRDefault="00582FCD" w:rsidP="00617A6F">
      <w:pPr>
        <w:pStyle w:val="ListParagraph"/>
        <w:numPr>
          <w:ilvl w:val="0"/>
          <w:numId w:val="26"/>
        </w:numPr>
        <w:tabs>
          <w:tab w:val="left" w:pos="880"/>
          <w:tab w:val="left" w:pos="881"/>
        </w:tabs>
        <w:spacing w:before="5"/>
        <w:ind w:hanging="721"/>
        <w:rPr>
          <w:sz w:val="23"/>
          <w:szCs w:val="23"/>
        </w:rPr>
      </w:pPr>
      <w:r>
        <w:rPr>
          <w:spacing w:val="-3"/>
          <w:sz w:val="23"/>
          <w:szCs w:val="23"/>
        </w:rPr>
        <w:t xml:space="preserve">Thomas </w:t>
      </w:r>
      <w:r>
        <w:rPr>
          <w:spacing w:val="-4"/>
          <w:sz w:val="23"/>
          <w:szCs w:val="23"/>
        </w:rPr>
        <w:t xml:space="preserve">Finny, </w:t>
      </w:r>
      <w:r>
        <w:rPr>
          <w:spacing w:val="-3"/>
          <w:sz w:val="23"/>
          <w:szCs w:val="23"/>
        </w:rPr>
        <w:t xml:space="preserve">Calculus </w:t>
      </w:r>
      <w:r>
        <w:rPr>
          <w:spacing w:val="-2"/>
          <w:sz w:val="23"/>
          <w:szCs w:val="23"/>
        </w:rPr>
        <w:t xml:space="preserve">and </w:t>
      </w:r>
      <w:r>
        <w:rPr>
          <w:spacing w:val="-4"/>
          <w:sz w:val="23"/>
          <w:szCs w:val="23"/>
        </w:rPr>
        <w:t>Analytic</w:t>
      </w:r>
      <w:r>
        <w:rPr>
          <w:spacing w:val="-12"/>
          <w:sz w:val="23"/>
          <w:szCs w:val="23"/>
        </w:rPr>
        <w:t xml:space="preserve"> </w:t>
      </w:r>
      <w:r>
        <w:rPr>
          <w:spacing w:val="-3"/>
          <w:sz w:val="23"/>
          <w:szCs w:val="23"/>
        </w:rPr>
        <w:t>Geometry</w:t>
      </w:r>
    </w:p>
    <w:p w:rsidR="005F6964" w:rsidRDefault="00582FCD" w:rsidP="00617A6F">
      <w:pPr>
        <w:pStyle w:val="ListParagraph"/>
        <w:numPr>
          <w:ilvl w:val="0"/>
          <w:numId w:val="26"/>
        </w:numPr>
        <w:tabs>
          <w:tab w:val="left" w:pos="880"/>
          <w:tab w:val="left" w:pos="881"/>
        </w:tabs>
        <w:ind w:hanging="721"/>
        <w:rPr>
          <w:sz w:val="23"/>
          <w:szCs w:val="23"/>
        </w:rPr>
      </w:pPr>
      <w:r>
        <w:rPr>
          <w:spacing w:val="-3"/>
          <w:sz w:val="23"/>
          <w:szCs w:val="23"/>
        </w:rPr>
        <w:t>Ghulam</w:t>
      </w:r>
      <w:r>
        <w:rPr>
          <w:spacing w:val="-10"/>
          <w:sz w:val="23"/>
          <w:szCs w:val="23"/>
        </w:rPr>
        <w:t xml:space="preserve"> </w:t>
      </w:r>
      <w:proofErr w:type="spellStart"/>
      <w:r>
        <w:rPr>
          <w:spacing w:val="-3"/>
          <w:sz w:val="23"/>
          <w:szCs w:val="23"/>
        </w:rPr>
        <w:t>Yasin</w:t>
      </w:r>
      <w:proofErr w:type="spellEnd"/>
      <w:r>
        <w:rPr>
          <w:spacing w:val="-6"/>
          <w:sz w:val="23"/>
          <w:szCs w:val="23"/>
        </w:rPr>
        <w:t xml:space="preserve"> </w:t>
      </w:r>
      <w:proofErr w:type="spellStart"/>
      <w:r>
        <w:rPr>
          <w:spacing w:val="-3"/>
          <w:sz w:val="23"/>
          <w:szCs w:val="23"/>
        </w:rPr>
        <w:t>Minhas</w:t>
      </w:r>
      <w:proofErr w:type="spellEnd"/>
      <w:r>
        <w:rPr>
          <w:spacing w:val="-3"/>
          <w:sz w:val="23"/>
          <w:szCs w:val="23"/>
        </w:rPr>
        <w:t>,</w:t>
      </w:r>
      <w:r>
        <w:rPr>
          <w:spacing w:val="-4"/>
          <w:sz w:val="23"/>
          <w:szCs w:val="23"/>
        </w:rPr>
        <w:t xml:space="preserve"> </w:t>
      </w:r>
      <w:r>
        <w:rPr>
          <w:spacing w:val="-3"/>
          <w:sz w:val="23"/>
          <w:szCs w:val="23"/>
        </w:rPr>
        <w:t>Technical</w:t>
      </w:r>
      <w:r>
        <w:rPr>
          <w:spacing w:val="-5"/>
          <w:sz w:val="23"/>
          <w:szCs w:val="23"/>
        </w:rPr>
        <w:t xml:space="preserve"> </w:t>
      </w:r>
      <w:r>
        <w:rPr>
          <w:spacing w:val="-3"/>
          <w:sz w:val="23"/>
          <w:szCs w:val="23"/>
        </w:rPr>
        <w:t>Mathematics</w:t>
      </w:r>
      <w:r>
        <w:rPr>
          <w:spacing w:val="-6"/>
          <w:sz w:val="23"/>
          <w:szCs w:val="23"/>
        </w:rPr>
        <w:t xml:space="preserve"> </w:t>
      </w:r>
      <w:r>
        <w:rPr>
          <w:sz w:val="23"/>
          <w:szCs w:val="23"/>
        </w:rPr>
        <w:t>Vol</w:t>
      </w:r>
      <w:r>
        <w:rPr>
          <w:spacing w:val="-4"/>
          <w:sz w:val="23"/>
          <w:szCs w:val="23"/>
        </w:rPr>
        <w:t xml:space="preserve"> </w:t>
      </w:r>
      <w:r>
        <w:rPr>
          <w:sz w:val="23"/>
          <w:szCs w:val="23"/>
        </w:rPr>
        <w:t>-</w:t>
      </w:r>
      <w:r>
        <w:rPr>
          <w:spacing w:val="-6"/>
          <w:sz w:val="23"/>
          <w:szCs w:val="23"/>
        </w:rPr>
        <w:t xml:space="preserve"> </w:t>
      </w:r>
      <w:r>
        <w:rPr>
          <w:sz w:val="23"/>
          <w:szCs w:val="23"/>
        </w:rPr>
        <w:t>I</w:t>
      </w:r>
      <w:r>
        <w:rPr>
          <w:spacing w:val="-4"/>
          <w:sz w:val="23"/>
          <w:szCs w:val="23"/>
        </w:rPr>
        <w:t xml:space="preserve"> </w:t>
      </w:r>
      <w:r>
        <w:rPr>
          <w:sz w:val="23"/>
          <w:szCs w:val="23"/>
        </w:rPr>
        <w:t>&amp;</w:t>
      </w:r>
      <w:r>
        <w:rPr>
          <w:spacing w:val="-6"/>
          <w:sz w:val="23"/>
          <w:szCs w:val="23"/>
        </w:rPr>
        <w:t xml:space="preserve"> </w:t>
      </w:r>
      <w:r>
        <w:rPr>
          <w:sz w:val="23"/>
          <w:szCs w:val="23"/>
        </w:rPr>
        <w:t>II,</w:t>
      </w:r>
      <w:r>
        <w:rPr>
          <w:spacing w:val="-4"/>
          <w:sz w:val="23"/>
          <w:szCs w:val="23"/>
        </w:rPr>
        <w:t xml:space="preserve"> </w:t>
      </w:r>
      <w:proofErr w:type="spellStart"/>
      <w:r>
        <w:rPr>
          <w:spacing w:val="-3"/>
          <w:sz w:val="23"/>
          <w:szCs w:val="23"/>
        </w:rPr>
        <w:t>Ilmi</w:t>
      </w:r>
      <w:proofErr w:type="spellEnd"/>
      <w:r>
        <w:rPr>
          <w:spacing w:val="-6"/>
          <w:sz w:val="23"/>
          <w:szCs w:val="23"/>
        </w:rPr>
        <w:t xml:space="preserve"> </w:t>
      </w:r>
      <w:proofErr w:type="spellStart"/>
      <w:r>
        <w:rPr>
          <w:spacing w:val="-3"/>
          <w:sz w:val="23"/>
          <w:szCs w:val="23"/>
        </w:rPr>
        <w:t>Kitab</w:t>
      </w:r>
      <w:proofErr w:type="spellEnd"/>
      <w:r>
        <w:rPr>
          <w:spacing w:val="-4"/>
          <w:sz w:val="23"/>
          <w:szCs w:val="23"/>
        </w:rPr>
        <w:t xml:space="preserve"> </w:t>
      </w:r>
      <w:proofErr w:type="spellStart"/>
      <w:r>
        <w:rPr>
          <w:spacing w:val="-3"/>
          <w:sz w:val="23"/>
          <w:szCs w:val="23"/>
        </w:rPr>
        <w:t>Khana</w:t>
      </w:r>
      <w:proofErr w:type="spellEnd"/>
      <w:r>
        <w:rPr>
          <w:spacing w:val="-3"/>
          <w:sz w:val="23"/>
          <w:szCs w:val="23"/>
        </w:rPr>
        <w:t>,</w:t>
      </w:r>
      <w:r>
        <w:rPr>
          <w:spacing w:val="-4"/>
          <w:sz w:val="23"/>
          <w:szCs w:val="23"/>
        </w:rPr>
        <w:t xml:space="preserve"> </w:t>
      </w:r>
      <w:r>
        <w:rPr>
          <w:spacing w:val="-3"/>
          <w:sz w:val="23"/>
          <w:szCs w:val="23"/>
        </w:rPr>
        <w:t>Lahore.</w:t>
      </w:r>
    </w:p>
    <w:p w:rsidR="005F6964" w:rsidRDefault="00582FCD" w:rsidP="00617A6F">
      <w:pPr>
        <w:pStyle w:val="ListParagraph"/>
        <w:numPr>
          <w:ilvl w:val="0"/>
          <w:numId w:val="26"/>
        </w:numPr>
        <w:tabs>
          <w:tab w:val="left" w:pos="880"/>
          <w:tab w:val="left" w:pos="881"/>
        </w:tabs>
        <w:ind w:hanging="721"/>
        <w:rPr>
          <w:sz w:val="23"/>
          <w:szCs w:val="23"/>
        </w:rPr>
      </w:pPr>
      <w:proofErr w:type="spellStart"/>
      <w:r>
        <w:rPr>
          <w:spacing w:val="-3"/>
          <w:sz w:val="23"/>
          <w:szCs w:val="23"/>
        </w:rPr>
        <w:t>Riaz</w:t>
      </w:r>
      <w:proofErr w:type="spellEnd"/>
      <w:r>
        <w:rPr>
          <w:spacing w:val="-5"/>
          <w:sz w:val="23"/>
          <w:szCs w:val="23"/>
        </w:rPr>
        <w:t xml:space="preserve"> </w:t>
      </w:r>
      <w:r>
        <w:rPr>
          <w:spacing w:val="-3"/>
          <w:sz w:val="23"/>
          <w:szCs w:val="23"/>
        </w:rPr>
        <w:t>Ali</w:t>
      </w:r>
      <w:r>
        <w:rPr>
          <w:spacing w:val="-6"/>
          <w:sz w:val="23"/>
          <w:szCs w:val="23"/>
        </w:rPr>
        <w:t xml:space="preserve"> </w:t>
      </w:r>
      <w:r>
        <w:rPr>
          <w:spacing w:val="-3"/>
          <w:sz w:val="23"/>
          <w:szCs w:val="23"/>
        </w:rPr>
        <w:t>Khan,</w:t>
      </w:r>
      <w:r>
        <w:rPr>
          <w:spacing w:val="-4"/>
          <w:sz w:val="23"/>
          <w:szCs w:val="23"/>
        </w:rPr>
        <w:t xml:space="preserve"> </w:t>
      </w:r>
      <w:r>
        <w:rPr>
          <w:spacing w:val="-3"/>
          <w:sz w:val="23"/>
          <w:szCs w:val="23"/>
        </w:rPr>
        <w:t>Polytechnic</w:t>
      </w:r>
      <w:r>
        <w:rPr>
          <w:spacing w:val="-5"/>
          <w:sz w:val="23"/>
          <w:szCs w:val="23"/>
        </w:rPr>
        <w:t xml:space="preserve"> </w:t>
      </w:r>
      <w:r>
        <w:rPr>
          <w:spacing w:val="-3"/>
          <w:sz w:val="23"/>
          <w:szCs w:val="23"/>
        </w:rPr>
        <w:t>Mathematic</w:t>
      </w:r>
      <w:r>
        <w:rPr>
          <w:spacing w:val="-4"/>
          <w:sz w:val="23"/>
          <w:szCs w:val="23"/>
        </w:rPr>
        <w:t xml:space="preserve"> </w:t>
      </w:r>
      <w:r>
        <w:rPr>
          <w:sz w:val="23"/>
          <w:szCs w:val="23"/>
        </w:rPr>
        <w:t>Series</w:t>
      </w:r>
      <w:r>
        <w:rPr>
          <w:spacing w:val="-7"/>
          <w:sz w:val="23"/>
          <w:szCs w:val="23"/>
        </w:rPr>
        <w:t xml:space="preserve"> </w:t>
      </w:r>
      <w:r>
        <w:rPr>
          <w:sz w:val="23"/>
          <w:szCs w:val="23"/>
        </w:rPr>
        <w:t>Vol</w:t>
      </w:r>
      <w:r>
        <w:rPr>
          <w:spacing w:val="-5"/>
          <w:sz w:val="23"/>
          <w:szCs w:val="23"/>
        </w:rPr>
        <w:t xml:space="preserve"> </w:t>
      </w:r>
      <w:r>
        <w:rPr>
          <w:sz w:val="23"/>
          <w:szCs w:val="23"/>
        </w:rPr>
        <w:t>I</w:t>
      </w:r>
      <w:r>
        <w:rPr>
          <w:spacing w:val="-5"/>
          <w:sz w:val="23"/>
          <w:szCs w:val="23"/>
        </w:rPr>
        <w:t xml:space="preserve"> </w:t>
      </w:r>
      <w:r>
        <w:rPr>
          <w:sz w:val="23"/>
          <w:szCs w:val="23"/>
        </w:rPr>
        <w:t>&amp;</w:t>
      </w:r>
      <w:r>
        <w:rPr>
          <w:spacing w:val="-6"/>
          <w:sz w:val="23"/>
          <w:szCs w:val="23"/>
        </w:rPr>
        <w:t xml:space="preserve"> </w:t>
      </w:r>
      <w:r>
        <w:rPr>
          <w:sz w:val="23"/>
          <w:szCs w:val="23"/>
        </w:rPr>
        <w:t>II,</w:t>
      </w:r>
      <w:r>
        <w:rPr>
          <w:spacing w:val="-5"/>
          <w:sz w:val="23"/>
          <w:szCs w:val="23"/>
        </w:rPr>
        <w:t xml:space="preserve"> </w:t>
      </w:r>
      <w:proofErr w:type="spellStart"/>
      <w:r>
        <w:rPr>
          <w:sz w:val="23"/>
          <w:szCs w:val="23"/>
        </w:rPr>
        <w:t>Majeed</w:t>
      </w:r>
      <w:proofErr w:type="spellEnd"/>
      <w:r>
        <w:rPr>
          <w:spacing w:val="-4"/>
          <w:sz w:val="23"/>
          <w:szCs w:val="23"/>
        </w:rPr>
        <w:t xml:space="preserve"> </w:t>
      </w:r>
      <w:r>
        <w:rPr>
          <w:spacing w:val="-3"/>
          <w:sz w:val="23"/>
          <w:szCs w:val="23"/>
        </w:rPr>
        <w:t>Sons,</w:t>
      </w:r>
      <w:r>
        <w:rPr>
          <w:spacing w:val="-5"/>
          <w:sz w:val="23"/>
          <w:szCs w:val="23"/>
        </w:rPr>
        <w:t xml:space="preserve"> </w:t>
      </w:r>
      <w:r>
        <w:rPr>
          <w:spacing w:val="-3"/>
          <w:sz w:val="23"/>
          <w:szCs w:val="23"/>
        </w:rPr>
        <w:t>Faisalabad</w:t>
      </w:r>
    </w:p>
    <w:p w:rsidR="005F6964" w:rsidRDefault="00582FCD" w:rsidP="00617A6F">
      <w:pPr>
        <w:pStyle w:val="ListParagraph"/>
        <w:numPr>
          <w:ilvl w:val="0"/>
          <w:numId w:val="26"/>
        </w:numPr>
        <w:tabs>
          <w:tab w:val="left" w:pos="880"/>
          <w:tab w:val="left" w:pos="881"/>
        </w:tabs>
        <w:spacing w:before="11"/>
        <w:ind w:hanging="721"/>
        <w:rPr>
          <w:sz w:val="23"/>
          <w:szCs w:val="23"/>
        </w:rPr>
      </w:pPr>
      <w:r>
        <w:rPr>
          <w:spacing w:val="-3"/>
          <w:sz w:val="23"/>
          <w:szCs w:val="23"/>
        </w:rPr>
        <w:t xml:space="preserve">Sana </w:t>
      </w:r>
      <w:proofErr w:type="spellStart"/>
      <w:r>
        <w:rPr>
          <w:spacing w:val="-3"/>
          <w:sz w:val="23"/>
          <w:szCs w:val="23"/>
        </w:rPr>
        <w:t>Ullah</w:t>
      </w:r>
      <w:proofErr w:type="spellEnd"/>
      <w:r>
        <w:rPr>
          <w:spacing w:val="-3"/>
          <w:sz w:val="23"/>
          <w:szCs w:val="23"/>
        </w:rPr>
        <w:t xml:space="preserve"> Bhatti, Calculus </w:t>
      </w:r>
      <w:r>
        <w:rPr>
          <w:spacing w:val="-2"/>
          <w:sz w:val="23"/>
          <w:szCs w:val="23"/>
        </w:rPr>
        <w:t xml:space="preserve">and </w:t>
      </w:r>
      <w:r>
        <w:rPr>
          <w:spacing w:val="-4"/>
          <w:sz w:val="23"/>
          <w:szCs w:val="23"/>
        </w:rPr>
        <w:t xml:space="preserve">Analytic </w:t>
      </w:r>
      <w:r>
        <w:rPr>
          <w:spacing w:val="-3"/>
          <w:sz w:val="23"/>
          <w:szCs w:val="23"/>
        </w:rPr>
        <w:t xml:space="preserve">Geometry, </w:t>
      </w:r>
      <w:r>
        <w:rPr>
          <w:sz w:val="23"/>
          <w:szCs w:val="23"/>
        </w:rPr>
        <w:t>Punjab Text Book Board,</w:t>
      </w:r>
      <w:r>
        <w:rPr>
          <w:spacing w:val="-37"/>
          <w:sz w:val="23"/>
          <w:szCs w:val="23"/>
        </w:rPr>
        <w:t xml:space="preserve"> </w:t>
      </w:r>
      <w:r>
        <w:rPr>
          <w:spacing w:val="-3"/>
          <w:sz w:val="23"/>
          <w:szCs w:val="23"/>
        </w:rPr>
        <w:t>Lahore.</w:t>
      </w:r>
    </w:p>
    <w:p w:rsidR="005F6964" w:rsidRDefault="005F6964">
      <w:pPr>
        <w:rPr>
          <w:sz w:val="20"/>
        </w:rPr>
        <w:sectPr w:rsidR="005F6964">
          <w:pgSz w:w="12240" w:h="15840"/>
          <w:pgMar w:top="1380" w:right="1280" w:bottom="1420" w:left="1280" w:header="850" w:footer="1144" w:gutter="0"/>
          <w:cols w:space="720"/>
          <w:docGrid w:linePitch="299"/>
        </w:sectPr>
      </w:pPr>
    </w:p>
    <w:p w:rsidR="005F6964" w:rsidRDefault="00582FCD" w:rsidP="00582FCD">
      <w:pPr>
        <w:pStyle w:val="Heading3"/>
        <w:tabs>
          <w:tab w:val="left" w:pos="1250"/>
        </w:tabs>
        <w:spacing w:line="502" w:lineRule="auto"/>
        <w:ind w:left="346" w:hangingChars="150" w:hanging="346"/>
      </w:pPr>
      <w:r>
        <w:rPr>
          <w:sz w:val="23"/>
          <w:szCs w:val="23"/>
        </w:rPr>
        <w:lastRenderedPageBreak/>
        <w:t>Math-233</w:t>
      </w:r>
      <w:r>
        <w:rPr>
          <w:sz w:val="23"/>
          <w:szCs w:val="23"/>
        </w:rPr>
        <w:tab/>
      </w:r>
      <w:r>
        <w:t>APPLIED MATHEMATICS-II INSTRUCTIONAL OBJECTIVES</w:t>
      </w:r>
    </w:p>
    <w:p w:rsidR="005F6964" w:rsidRDefault="00582FCD" w:rsidP="00617A6F">
      <w:pPr>
        <w:pStyle w:val="ListParagraph"/>
        <w:numPr>
          <w:ilvl w:val="0"/>
          <w:numId w:val="27"/>
        </w:numPr>
        <w:tabs>
          <w:tab w:val="left" w:pos="880"/>
          <w:tab w:val="left" w:pos="881"/>
        </w:tabs>
        <w:spacing w:before="0" w:line="229" w:lineRule="exact"/>
        <w:ind w:hanging="721"/>
        <w:rPr>
          <w:b/>
          <w:sz w:val="23"/>
          <w:szCs w:val="23"/>
        </w:rPr>
      </w:pPr>
      <w:r>
        <w:rPr>
          <w:b/>
          <w:sz w:val="23"/>
          <w:szCs w:val="23"/>
        </w:rPr>
        <w:t>USE</w:t>
      </w:r>
      <w:r>
        <w:rPr>
          <w:b/>
          <w:spacing w:val="-9"/>
          <w:sz w:val="23"/>
          <w:szCs w:val="23"/>
        </w:rPr>
        <w:t xml:space="preserve"> </w:t>
      </w:r>
      <w:r>
        <w:rPr>
          <w:b/>
          <w:spacing w:val="-2"/>
          <w:sz w:val="23"/>
          <w:szCs w:val="23"/>
        </w:rPr>
        <w:t>THE</w:t>
      </w:r>
      <w:r>
        <w:rPr>
          <w:b/>
          <w:spacing w:val="-9"/>
          <w:sz w:val="23"/>
          <w:szCs w:val="23"/>
        </w:rPr>
        <w:t xml:space="preserve"> </w:t>
      </w:r>
      <w:r>
        <w:rPr>
          <w:b/>
          <w:spacing w:val="-3"/>
          <w:sz w:val="23"/>
          <w:szCs w:val="23"/>
        </w:rPr>
        <w:t>CONCEPT</w:t>
      </w:r>
      <w:r>
        <w:rPr>
          <w:b/>
          <w:spacing w:val="-9"/>
          <w:sz w:val="23"/>
          <w:szCs w:val="23"/>
        </w:rPr>
        <w:t xml:space="preserve"> </w:t>
      </w:r>
      <w:r>
        <w:rPr>
          <w:b/>
          <w:sz w:val="23"/>
          <w:szCs w:val="23"/>
        </w:rPr>
        <w:t>OF</w:t>
      </w:r>
      <w:r>
        <w:rPr>
          <w:b/>
          <w:spacing w:val="-7"/>
          <w:sz w:val="23"/>
          <w:szCs w:val="23"/>
        </w:rPr>
        <w:t xml:space="preserve"> </w:t>
      </w:r>
      <w:r>
        <w:rPr>
          <w:b/>
          <w:spacing w:val="-3"/>
          <w:sz w:val="23"/>
          <w:szCs w:val="23"/>
        </w:rPr>
        <w:t>FUNCTIONS</w:t>
      </w:r>
      <w:r>
        <w:rPr>
          <w:b/>
          <w:spacing w:val="-8"/>
          <w:sz w:val="23"/>
          <w:szCs w:val="23"/>
        </w:rPr>
        <w:t xml:space="preserve"> </w:t>
      </w:r>
      <w:r>
        <w:rPr>
          <w:b/>
          <w:sz w:val="23"/>
          <w:szCs w:val="23"/>
        </w:rPr>
        <w:t>AND</w:t>
      </w:r>
      <w:r>
        <w:rPr>
          <w:b/>
          <w:spacing w:val="-8"/>
          <w:sz w:val="23"/>
          <w:szCs w:val="23"/>
        </w:rPr>
        <w:t xml:space="preserve"> </w:t>
      </w:r>
      <w:r>
        <w:rPr>
          <w:b/>
          <w:spacing w:val="-3"/>
          <w:sz w:val="23"/>
          <w:szCs w:val="23"/>
        </w:rPr>
        <w:t>THEIR</w:t>
      </w:r>
      <w:r>
        <w:rPr>
          <w:b/>
          <w:spacing w:val="-8"/>
          <w:sz w:val="23"/>
          <w:szCs w:val="23"/>
        </w:rPr>
        <w:t xml:space="preserve"> </w:t>
      </w:r>
      <w:r>
        <w:rPr>
          <w:b/>
          <w:spacing w:val="-3"/>
          <w:sz w:val="23"/>
          <w:szCs w:val="23"/>
        </w:rPr>
        <w:t>LIMITS</w:t>
      </w:r>
      <w:r>
        <w:rPr>
          <w:b/>
          <w:spacing w:val="-8"/>
          <w:sz w:val="23"/>
          <w:szCs w:val="23"/>
        </w:rPr>
        <w:t xml:space="preserve"> </w:t>
      </w:r>
      <w:r>
        <w:rPr>
          <w:b/>
          <w:sz w:val="23"/>
          <w:szCs w:val="23"/>
        </w:rPr>
        <w:t>IN</w:t>
      </w:r>
      <w:r>
        <w:rPr>
          <w:b/>
          <w:spacing w:val="-8"/>
          <w:sz w:val="23"/>
          <w:szCs w:val="23"/>
        </w:rPr>
        <w:t xml:space="preserve"> </w:t>
      </w:r>
      <w:r>
        <w:rPr>
          <w:b/>
          <w:spacing w:val="-3"/>
          <w:sz w:val="23"/>
          <w:szCs w:val="23"/>
        </w:rPr>
        <w:t>SOLVING</w:t>
      </w:r>
      <w:r>
        <w:rPr>
          <w:b/>
          <w:spacing w:val="-9"/>
          <w:sz w:val="23"/>
          <w:szCs w:val="23"/>
        </w:rPr>
        <w:t xml:space="preserve"> </w:t>
      </w:r>
      <w:r>
        <w:rPr>
          <w:b/>
          <w:spacing w:val="-2"/>
          <w:sz w:val="23"/>
          <w:szCs w:val="23"/>
        </w:rPr>
        <w:t>SIMPLE</w:t>
      </w:r>
      <w:r>
        <w:rPr>
          <w:b/>
          <w:spacing w:val="-9"/>
          <w:sz w:val="23"/>
          <w:szCs w:val="23"/>
        </w:rPr>
        <w:t xml:space="preserve"> </w:t>
      </w:r>
      <w:r>
        <w:rPr>
          <w:b/>
          <w:sz w:val="23"/>
          <w:szCs w:val="23"/>
        </w:rPr>
        <w:t>PROBLEMS.</w:t>
      </w:r>
    </w:p>
    <w:p w:rsidR="005F6964" w:rsidRDefault="00582FCD" w:rsidP="00617A6F">
      <w:pPr>
        <w:pStyle w:val="ListParagraph"/>
        <w:numPr>
          <w:ilvl w:val="1"/>
          <w:numId w:val="27"/>
        </w:numPr>
        <w:tabs>
          <w:tab w:val="left" w:pos="1600"/>
          <w:tab w:val="left" w:pos="1601"/>
        </w:tabs>
        <w:spacing w:before="5"/>
        <w:rPr>
          <w:sz w:val="23"/>
          <w:szCs w:val="23"/>
        </w:rPr>
      </w:pPr>
      <w:r>
        <w:rPr>
          <w:spacing w:val="-3"/>
          <w:sz w:val="23"/>
          <w:szCs w:val="23"/>
        </w:rPr>
        <w:t xml:space="preserve">Define </w:t>
      </w:r>
      <w:r>
        <w:rPr>
          <w:sz w:val="23"/>
          <w:szCs w:val="23"/>
        </w:rPr>
        <w:t>a</w:t>
      </w:r>
      <w:r>
        <w:rPr>
          <w:spacing w:val="-6"/>
          <w:sz w:val="23"/>
          <w:szCs w:val="23"/>
        </w:rPr>
        <w:t xml:space="preserve"> </w:t>
      </w:r>
      <w:r>
        <w:rPr>
          <w:spacing w:val="-3"/>
          <w:sz w:val="23"/>
          <w:szCs w:val="23"/>
        </w:rPr>
        <w:t>function.</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List </w:t>
      </w:r>
      <w:r>
        <w:rPr>
          <w:sz w:val="23"/>
          <w:szCs w:val="23"/>
        </w:rPr>
        <w:t xml:space="preserve">all </w:t>
      </w:r>
      <w:r>
        <w:rPr>
          <w:spacing w:val="-3"/>
          <w:sz w:val="23"/>
          <w:szCs w:val="23"/>
        </w:rPr>
        <w:t xml:space="preserve">types </w:t>
      </w:r>
      <w:r>
        <w:rPr>
          <w:sz w:val="23"/>
          <w:szCs w:val="23"/>
        </w:rPr>
        <w:t>of</w:t>
      </w:r>
      <w:r>
        <w:rPr>
          <w:spacing w:val="-17"/>
          <w:sz w:val="23"/>
          <w:szCs w:val="23"/>
        </w:rPr>
        <w:t xml:space="preserve"> </w:t>
      </w:r>
      <w:r>
        <w:rPr>
          <w:spacing w:val="-3"/>
          <w:sz w:val="23"/>
          <w:szCs w:val="23"/>
        </w:rPr>
        <w:t>functions.</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Explain the </w:t>
      </w:r>
      <w:r>
        <w:rPr>
          <w:sz w:val="23"/>
          <w:szCs w:val="23"/>
        </w:rPr>
        <w:t xml:space="preserve">concept of </w:t>
      </w:r>
      <w:r>
        <w:rPr>
          <w:spacing w:val="-4"/>
          <w:sz w:val="23"/>
          <w:szCs w:val="23"/>
        </w:rPr>
        <w:t xml:space="preserve">limit </w:t>
      </w:r>
      <w:r>
        <w:rPr>
          <w:spacing w:val="-2"/>
          <w:sz w:val="23"/>
          <w:szCs w:val="23"/>
        </w:rPr>
        <w:t xml:space="preserve">and </w:t>
      </w:r>
      <w:r>
        <w:rPr>
          <w:spacing w:val="-4"/>
          <w:sz w:val="23"/>
          <w:szCs w:val="23"/>
        </w:rPr>
        <w:t xml:space="preserve">limit </w:t>
      </w:r>
      <w:r>
        <w:rPr>
          <w:sz w:val="23"/>
          <w:szCs w:val="23"/>
        </w:rPr>
        <w:t>of a</w:t>
      </w:r>
      <w:r>
        <w:rPr>
          <w:spacing w:val="-31"/>
          <w:sz w:val="23"/>
          <w:szCs w:val="23"/>
        </w:rPr>
        <w:t xml:space="preserve"> </w:t>
      </w:r>
      <w:r>
        <w:rPr>
          <w:spacing w:val="-3"/>
          <w:sz w:val="23"/>
          <w:szCs w:val="23"/>
        </w:rPr>
        <w:t>function.</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Explain </w:t>
      </w:r>
      <w:r>
        <w:rPr>
          <w:spacing w:val="-4"/>
          <w:sz w:val="23"/>
          <w:szCs w:val="23"/>
        </w:rPr>
        <w:t xml:space="preserve">fundamental </w:t>
      </w:r>
      <w:r>
        <w:rPr>
          <w:spacing w:val="-3"/>
          <w:sz w:val="23"/>
          <w:szCs w:val="23"/>
        </w:rPr>
        <w:t xml:space="preserve">theorems </w:t>
      </w:r>
      <w:r>
        <w:rPr>
          <w:sz w:val="23"/>
          <w:szCs w:val="23"/>
        </w:rPr>
        <w:t>on</w:t>
      </w:r>
      <w:r>
        <w:rPr>
          <w:spacing w:val="-13"/>
          <w:sz w:val="23"/>
          <w:szCs w:val="23"/>
        </w:rPr>
        <w:t xml:space="preserve"> </w:t>
      </w:r>
      <w:r>
        <w:rPr>
          <w:spacing w:val="-4"/>
          <w:sz w:val="23"/>
          <w:szCs w:val="23"/>
        </w:rPr>
        <w:t>limits.</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Derive </w:t>
      </w:r>
      <w:r>
        <w:rPr>
          <w:spacing w:val="-4"/>
          <w:sz w:val="23"/>
          <w:szCs w:val="23"/>
        </w:rPr>
        <w:t xml:space="preserve">some </w:t>
      </w:r>
      <w:r>
        <w:rPr>
          <w:spacing w:val="-3"/>
          <w:sz w:val="23"/>
          <w:szCs w:val="23"/>
        </w:rPr>
        <w:t>important</w:t>
      </w:r>
      <w:r>
        <w:rPr>
          <w:spacing w:val="-6"/>
          <w:sz w:val="23"/>
          <w:szCs w:val="23"/>
        </w:rPr>
        <w:t xml:space="preserve"> </w:t>
      </w:r>
      <w:r>
        <w:rPr>
          <w:spacing w:val="-4"/>
          <w:sz w:val="23"/>
          <w:szCs w:val="23"/>
        </w:rPr>
        <w:t>limits.</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Solve </w:t>
      </w:r>
      <w:r>
        <w:rPr>
          <w:spacing w:val="-4"/>
          <w:sz w:val="23"/>
          <w:szCs w:val="23"/>
        </w:rPr>
        <w:t xml:space="preserve">simple </w:t>
      </w:r>
      <w:r>
        <w:rPr>
          <w:spacing w:val="-3"/>
          <w:sz w:val="23"/>
          <w:szCs w:val="23"/>
        </w:rPr>
        <w:t xml:space="preserve">problems </w:t>
      </w:r>
      <w:r>
        <w:rPr>
          <w:sz w:val="23"/>
          <w:szCs w:val="23"/>
        </w:rPr>
        <w:t>on</w:t>
      </w:r>
      <w:r>
        <w:rPr>
          <w:spacing w:val="-10"/>
          <w:sz w:val="23"/>
          <w:szCs w:val="23"/>
        </w:rPr>
        <w:t xml:space="preserve"> </w:t>
      </w:r>
      <w:r>
        <w:rPr>
          <w:spacing w:val="-4"/>
          <w:sz w:val="23"/>
          <w:szCs w:val="23"/>
        </w:rPr>
        <w:t>limits.</w:t>
      </w:r>
    </w:p>
    <w:p w:rsidR="005F6964" w:rsidRDefault="005F6964">
      <w:pPr>
        <w:pStyle w:val="BodyText"/>
        <w:spacing w:before="2"/>
        <w:ind w:left="0" w:firstLine="0"/>
        <w:rPr>
          <w:sz w:val="23"/>
          <w:szCs w:val="23"/>
        </w:rPr>
      </w:pPr>
    </w:p>
    <w:p w:rsidR="005F6964" w:rsidRDefault="00582FCD" w:rsidP="00617A6F">
      <w:pPr>
        <w:pStyle w:val="Heading3"/>
        <w:numPr>
          <w:ilvl w:val="0"/>
          <w:numId w:val="27"/>
        </w:numPr>
        <w:tabs>
          <w:tab w:val="left" w:pos="880"/>
          <w:tab w:val="left" w:pos="881"/>
        </w:tabs>
        <w:ind w:hanging="721"/>
        <w:rPr>
          <w:sz w:val="23"/>
          <w:szCs w:val="23"/>
        </w:rPr>
      </w:pPr>
      <w:r>
        <w:rPr>
          <w:spacing w:val="-3"/>
          <w:sz w:val="23"/>
          <w:szCs w:val="23"/>
        </w:rPr>
        <w:t xml:space="preserve">UNDERSTAND </w:t>
      </w:r>
      <w:r>
        <w:rPr>
          <w:spacing w:val="-2"/>
          <w:sz w:val="23"/>
          <w:szCs w:val="23"/>
        </w:rPr>
        <w:t xml:space="preserve">THE </w:t>
      </w:r>
      <w:r>
        <w:rPr>
          <w:spacing w:val="-3"/>
          <w:sz w:val="23"/>
          <w:szCs w:val="23"/>
        </w:rPr>
        <w:t xml:space="preserve">CONCEPT </w:t>
      </w:r>
      <w:r>
        <w:rPr>
          <w:sz w:val="23"/>
          <w:szCs w:val="23"/>
        </w:rPr>
        <w:t xml:space="preserve">OF </w:t>
      </w:r>
      <w:r>
        <w:rPr>
          <w:spacing w:val="-3"/>
          <w:sz w:val="23"/>
          <w:szCs w:val="23"/>
        </w:rPr>
        <w:t>DIFFERENTIAL</w:t>
      </w:r>
      <w:r>
        <w:rPr>
          <w:spacing w:val="-21"/>
          <w:sz w:val="23"/>
          <w:szCs w:val="23"/>
        </w:rPr>
        <w:t xml:space="preserve"> </w:t>
      </w:r>
      <w:r>
        <w:rPr>
          <w:spacing w:val="-3"/>
          <w:sz w:val="23"/>
          <w:szCs w:val="23"/>
        </w:rPr>
        <w:t>COEFFICIENT.</w:t>
      </w:r>
    </w:p>
    <w:p w:rsidR="005F6964" w:rsidRDefault="00582FCD" w:rsidP="00617A6F">
      <w:pPr>
        <w:pStyle w:val="ListParagraph"/>
        <w:numPr>
          <w:ilvl w:val="1"/>
          <w:numId w:val="27"/>
        </w:numPr>
        <w:tabs>
          <w:tab w:val="left" w:pos="1600"/>
          <w:tab w:val="left" w:pos="1601"/>
        </w:tabs>
        <w:spacing w:before="5"/>
        <w:rPr>
          <w:sz w:val="23"/>
          <w:szCs w:val="23"/>
        </w:rPr>
      </w:pPr>
      <w:r>
        <w:rPr>
          <w:spacing w:val="-3"/>
          <w:sz w:val="23"/>
          <w:szCs w:val="23"/>
        </w:rPr>
        <w:t>Define differential</w:t>
      </w:r>
      <w:r>
        <w:rPr>
          <w:spacing w:val="-6"/>
          <w:sz w:val="23"/>
          <w:szCs w:val="23"/>
        </w:rPr>
        <w:t xml:space="preserve"> </w:t>
      </w:r>
      <w:r>
        <w:rPr>
          <w:spacing w:val="-3"/>
          <w:sz w:val="23"/>
          <w:szCs w:val="23"/>
        </w:rPr>
        <w:t>coefficient.</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Derive </w:t>
      </w:r>
      <w:r>
        <w:rPr>
          <w:spacing w:val="-4"/>
          <w:sz w:val="23"/>
          <w:szCs w:val="23"/>
        </w:rPr>
        <w:t xml:space="preserve">mathematical </w:t>
      </w:r>
      <w:r>
        <w:rPr>
          <w:spacing w:val="-3"/>
          <w:sz w:val="23"/>
          <w:szCs w:val="23"/>
        </w:rPr>
        <w:t xml:space="preserve">expression </w:t>
      </w:r>
      <w:r>
        <w:rPr>
          <w:sz w:val="23"/>
          <w:szCs w:val="23"/>
        </w:rPr>
        <w:t>of a</w:t>
      </w:r>
      <w:r>
        <w:rPr>
          <w:spacing w:val="-15"/>
          <w:sz w:val="23"/>
          <w:szCs w:val="23"/>
        </w:rPr>
        <w:t xml:space="preserve"> </w:t>
      </w:r>
      <w:r>
        <w:rPr>
          <w:spacing w:val="-3"/>
          <w:sz w:val="23"/>
          <w:szCs w:val="23"/>
        </w:rPr>
        <w:t>derivative.</w:t>
      </w:r>
    </w:p>
    <w:p w:rsidR="005F6964" w:rsidRDefault="00582FCD" w:rsidP="00617A6F">
      <w:pPr>
        <w:pStyle w:val="ListParagraph"/>
        <w:numPr>
          <w:ilvl w:val="1"/>
          <w:numId w:val="27"/>
        </w:numPr>
        <w:tabs>
          <w:tab w:val="left" w:pos="1600"/>
          <w:tab w:val="left" w:pos="1601"/>
        </w:tabs>
        <w:spacing w:before="11"/>
        <w:rPr>
          <w:sz w:val="23"/>
          <w:szCs w:val="23"/>
        </w:rPr>
      </w:pPr>
      <w:r>
        <w:rPr>
          <w:spacing w:val="-3"/>
          <w:sz w:val="23"/>
          <w:szCs w:val="23"/>
        </w:rPr>
        <w:t xml:space="preserve">Explain geometrically the </w:t>
      </w:r>
      <w:r>
        <w:rPr>
          <w:spacing w:val="-4"/>
          <w:sz w:val="23"/>
          <w:szCs w:val="23"/>
        </w:rPr>
        <w:t xml:space="preserve">meaning </w:t>
      </w:r>
      <w:r>
        <w:rPr>
          <w:sz w:val="23"/>
          <w:szCs w:val="23"/>
        </w:rPr>
        <w:t xml:space="preserve">of </w:t>
      </w:r>
      <w:r>
        <w:rPr>
          <w:spacing w:val="-3"/>
          <w:sz w:val="23"/>
          <w:szCs w:val="23"/>
        </w:rPr>
        <w:t>differential</w:t>
      </w:r>
      <w:r>
        <w:rPr>
          <w:spacing w:val="-22"/>
          <w:sz w:val="23"/>
          <w:szCs w:val="23"/>
        </w:rPr>
        <w:t xml:space="preserve"> </w:t>
      </w:r>
      <w:r>
        <w:rPr>
          <w:spacing w:val="-3"/>
          <w:sz w:val="23"/>
          <w:szCs w:val="23"/>
        </w:rPr>
        <w:t>coefficient.</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Differentiate ab-initio </w:t>
      </w:r>
      <w:proofErr w:type="spellStart"/>
      <w:r>
        <w:rPr>
          <w:sz w:val="23"/>
          <w:szCs w:val="23"/>
        </w:rPr>
        <w:t>x</w:t>
      </w:r>
      <w:r>
        <w:rPr>
          <w:sz w:val="23"/>
          <w:szCs w:val="23"/>
          <w:vertAlign w:val="superscript"/>
        </w:rPr>
        <w:t>n</w:t>
      </w:r>
      <w:proofErr w:type="spellEnd"/>
      <w:r>
        <w:rPr>
          <w:sz w:val="23"/>
          <w:szCs w:val="23"/>
        </w:rPr>
        <w:t xml:space="preserve"> </w:t>
      </w:r>
      <w:r>
        <w:rPr>
          <w:spacing w:val="-2"/>
          <w:sz w:val="23"/>
          <w:szCs w:val="23"/>
        </w:rPr>
        <w:t>and</w:t>
      </w:r>
      <w:r>
        <w:rPr>
          <w:spacing w:val="-11"/>
          <w:sz w:val="23"/>
          <w:szCs w:val="23"/>
        </w:rPr>
        <w:t xml:space="preserve"> </w:t>
      </w:r>
      <w:r>
        <w:rPr>
          <w:spacing w:val="-3"/>
          <w:sz w:val="23"/>
          <w:szCs w:val="23"/>
        </w:rPr>
        <w:t>(</w:t>
      </w:r>
      <w:proofErr w:type="spellStart"/>
      <w:r>
        <w:rPr>
          <w:spacing w:val="-3"/>
          <w:sz w:val="23"/>
          <w:szCs w:val="23"/>
        </w:rPr>
        <w:t>ax+b</w:t>
      </w:r>
      <w:proofErr w:type="spellEnd"/>
      <w:proofErr w:type="gramStart"/>
      <w:r>
        <w:rPr>
          <w:spacing w:val="-3"/>
          <w:sz w:val="23"/>
          <w:szCs w:val="23"/>
        </w:rPr>
        <w:t>)</w:t>
      </w:r>
      <w:r>
        <w:rPr>
          <w:spacing w:val="-3"/>
          <w:sz w:val="23"/>
          <w:szCs w:val="23"/>
          <w:vertAlign w:val="superscript"/>
        </w:rPr>
        <w:t>n</w:t>
      </w:r>
      <w:proofErr w:type="gramEnd"/>
      <w:r>
        <w:rPr>
          <w:spacing w:val="-3"/>
          <w:sz w:val="23"/>
          <w:szCs w:val="23"/>
        </w:rPr>
        <w:t>.</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Solve problems </w:t>
      </w:r>
      <w:r>
        <w:rPr>
          <w:sz w:val="23"/>
          <w:szCs w:val="23"/>
        </w:rPr>
        <w:t xml:space="preserve">of </w:t>
      </w:r>
      <w:r>
        <w:rPr>
          <w:spacing w:val="-3"/>
          <w:sz w:val="23"/>
          <w:szCs w:val="23"/>
        </w:rPr>
        <w:t>these</w:t>
      </w:r>
      <w:r>
        <w:rPr>
          <w:spacing w:val="-14"/>
          <w:sz w:val="23"/>
          <w:szCs w:val="23"/>
        </w:rPr>
        <w:t xml:space="preserve"> </w:t>
      </w:r>
      <w:r>
        <w:rPr>
          <w:spacing w:val="-4"/>
          <w:sz w:val="23"/>
          <w:szCs w:val="23"/>
        </w:rPr>
        <w:t>formulas.</w:t>
      </w:r>
    </w:p>
    <w:p w:rsidR="005F6964" w:rsidRDefault="005F6964">
      <w:pPr>
        <w:pStyle w:val="BodyText"/>
        <w:spacing w:before="1"/>
        <w:ind w:left="0" w:firstLine="0"/>
        <w:rPr>
          <w:sz w:val="23"/>
          <w:szCs w:val="23"/>
        </w:rPr>
      </w:pPr>
    </w:p>
    <w:p w:rsidR="005F6964" w:rsidRDefault="00582FCD" w:rsidP="00617A6F">
      <w:pPr>
        <w:pStyle w:val="Heading3"/>
        <w:numPr>
          <w:ilvl w:val="0"/>
          <w:numId w:val="27"/>
        </w:numPr>
        <w:tabs>
          <w:tab w:val="left" w:pos="880"/>
          <w:tab w:val="left" w:pos="881"/>
          <w:tab w:val="left" w:pos="1463"/>
          <w:tab w:val="left" w:pos="2317"/>
        </w:tabs>
        <w:spacing w:before="1" w:line="249" w:lineRule="auto"/>
        <w:ind w:right="157"/>
        <w:rPr>
          <w:sz w:val="23"/>
          <w:szCs w:val="23"/>
        </w:rPr>
      </w:pPr>
      <w:r>
        <w:rPr>
          <w:sz w:val="23"/>
          <w:szCs w:val="23"/>
        </w:rPr>
        <w:t>USE</w:t>
      </w:r>
      <w:r>
        <w:rPr>
          <w:sz w:val="23"/>
          <w:szCs w:val="23"/>
        </w:rPr>
        <w:tab/>
      </w:r>
      <w:r>
        <w:rPr>
          <w:spacing w:val="-3"/>
          <w:sz w:val="23"/>
          <w:szCs w:val="23"/>
        </w:rPr>
        <w:t>RULES</w:t>
      </w:r>
      <w:r>
        <w:rPr>
          <w:spacing w:val="-3"/>
          <w:sz w:val="23"/>
          <w:szCs w:val="23"/>
        </w:rPr>
        <w:tab/>
      </w:r>
      <w:r>
        <w:rPr>
          <w:sz w:val="23"/>
          <w:szCs w:val="23"/>
        </w:rPr>
        <w:t xml:space="preserve">OF </w:t>
      </w:r>
      <w:r>
        <w:rPr>
          <w:spacing w:val="-4"/>
          <w:sz w:val="23"/>
          <w:szCs w:val="23"/>
        </w:rPr>
        <w:t xml:space="preserve">DIFFERENTIATION </w:t>
      </w:r>
      <w:r>
        <w:rPr>
          <w:sz w:val="23"/>
          <w:szCs w:val="23"/>
        </w:rPr>
        <w:t xml:space="preserve">FOR </w:t>
      </w:r>
      <w:r>
        <w:rPr>
          <w:spacing w:val="-3"/>
          <w:sz w:val="23"/>
          <w:szCs w:val="23"/>
        </w:rPr>
        <w:t xml:space="preserve">SOLVING </w:t>
      </w:r>
      <w:r>
        <w:rPr>
          <w:sz w:val="23"/>
          <w:szCs w:val="23"/>
        </w:rPr>
        <w:t xml:space="preserve">PROBLEMS OF </w:t>
      </w:r>
      <w:r>
        <w:rPr>
          <w:spacing w:val="-3"/>
          <w:sz w:val="23"/>
          <w:szCs w:val="23"/>
        </w:rPr>
        <w:t>ALGEBRAIC FUNCTIONS.</w:t>
      </w:r>
    </w:p>
    <w:p w:rsidR="005F6964" w:rsidRDefault="00582FCD" w:rsidP="00617A6F">
      <w:pPr>
        <w:pStyle w:val="ListParagraph"/>
        <w:numPr>
          <w:ilvl w:val="1"/>
          <w:numId w:val="27"/>
        </w:numPr>
        <w:tabs>
          <w:tab w:val="left" w:pos="1600"/>
          <w:tab w:val="left" w:pos="1601"/>
        </w:tabs>
        <w:spacing w:before="0" w:line="227" w:lineRule="exact"/>
        <w:rPr>
          <w:sz w:val="23"/>
          <w:szCs w:val="23"/>
        </w:rPr>
      </w:pPr>
      <w:r>
        <w:rPr>
          <w:spacing w:val="-3"/>
          <w:sz w:val="23"/>
          <w:szCs w:val="23"/>
        </w:rPr>
        <w:t xml:space="preserve">Derive </w:t>
      </w:r>
      <w:r>
        <w:rPr>
          <w:sz w:val="23"/>
          <w:szCs w:val="23"/>
        </w:rPr>
        <w:t xml:space="preserve">product </w:t>
      </w:r>
      <w:r>
        <w:rPr>
          <w:spacing w:val="-3"/>
          <w:sz w:val="23"/>
          <w:szCs w:val="23"/>
        </w:rPr>
        <w:t xml:space="preserve">rule, quotient rule </w:t>
      </w:r>
      <w:r>
        <w:rPr>
          <w:spacing w:val="-2"/>
          <w:sz w:val="23"/>
          <w:szCs w:val="23"/>
        </w:rPr>
        <w:t xml:space="preserve">and </w:t>
      </w:r>
      <w:r>
        <w:rPr>
          <w:spacing w:val="-3"/>
          <w:sz w:val="23"/>
          <w:szCs w:val="23"/>
        </w:rPr>
        <w:t>chain</w:t>
      </w:r>
      <w:r>
        <w:rPr>
          <w:spacing w:val="-19"/>
          <w:sz w:val="23"/>
          <w:szCs w:val="23"/>
        </w:rPr>
        <w:t xml:space="preserve"> </w:t>
      </w:r>
      <w:r>
        <w:rPr>
          <w:spacing w:val="-3"/>
          <w:sz w:val="23"/>
          <w:szCs w:val="23"/>
        </w:rPr>
        <w:t>rule.</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Interpret the chain</w:t>
      </w:r>
      <w:r>
        <w:rPr>
          <w:spacing w:val="-9"/>
          <w:sz w:val="23"/>
          <w:szCs w:val="23"/>
        </w:rPr>
        <w:t xml:space="preserve"> </w:t>
      </w:r>
      <w:r>
        <w:rPr>
          <w:spacing w:val="-3"/>
          <w:sz w:val="23"/>
          <w:szCs w:val="23"/>
        </w:rPr>
        <w:t>rule.</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Differentiate explicit </w:t>
      </w:r>
      <w:r>
        <w:rPr>
          <w:spacing w:val="-2"/>
          <w:sz w:val="23"/>
          <w:szCs w:val="23"/>
        </w:rPr>
        <w:t xml:space="preserve">and </w:t>
      </w:r>
      <w:r>
        <w:rPr>
          <w:spacing w:val="-3"/>
          <w:sz w:val="23"/>
          <w:szCs w:val="23"/>
        </w:rPr>
        <w:t>implicit</w:t>
      </w:r>
      <w:r>
        <w:rPr>
          <w:spacing w:val="-11"/>
          <w:sz w:val="23"/>
          <w:szCs w:val="23"/>
        </w:rPr>
        <w:t xml:space="preserve"> </w:t>
      </w:r>
      <w:r>
        <w:rPr>
          <w:spacing w:val="-3"/>
          <w:sz w:val="23"/>
          <w:szCs w:val="23"/>
        </w:rPr>
        <w:t>functions.</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Find</w:t>
      </w:r>
      <w:r>
        <w:rPr>
          <w:spacing w:val="-5"/>
          <w:sz w:val="23"/>
          <w:szCs w:val="23"/>
        </w:rPr>
        <w:t xml:space="preserve"> </w:t>
      </w:r>
      <w:r>
        <w:rPr>
          <w:spacing w:val="-3"/>
          <w:sz w:val="23"/>
          <w:szCs w:val="23"/>
        </w:rPr>
        <w:t>derivatives</w:t>
      </w:r>
      <w:r>
        <w:rPr>
          <w:spacing w:val="-6"/>
          <w:sz w:val="23"/>
          <w:szCs w:val="23"/>
        </w:rPr>
        <w:t xml:space="preserve"> </w:t>
      </w:r>
      <w:r>
        <w:rPr>
          <w:sz w:val="23"/>
          <w:szCs w:val="23"/>
        </w:rPr>
        <w:t>of</w:t>
      </w:r>
      <w:r>
        <w:rPr>
          <w:spacing w:val="-6"/>
          <w:sz w:val="23"/>
          <w:szCs w:val="23"/>
        </w:rPr>
        <w:t xml:space="preserve"> </w:t>
      </w:r>
      <w:r>
        <w:rPr>
          <w:spacing w:val="-3"/>
          <w:sz w:val="23"/>
          <w:szCs w:val="23"/>
        </w:rPr>
        <w:t>parametric</w:t>
      </w:r>
      <w:r>
        <w:rPr>
          <w:spacing w:val="-4"/>
          <w:sz w:val="23"/>
          <w:szCs w:val="23"/>
        </w:rPr>
        <w:t xml:space="preserve"> </w:t>
      </w:r>
      <w:r>
        <w:rPr>
          <w:spacing w:val="-3"/>
          <w:sz w:val="23"/>
          <w:szCs w:val="23"/>
        </w:rPr>
        <w:t>forms</w:t>
      </w:r>
      <w:r>
        <w:rPr>
          <w:spacing w:val="-6"/>
          <w:sz w:val="23"/>
          <w:szCs w:val="23"/>
        </w:rPr>
        <w:t xml:space="preserve"> </w:t>
      </w:r>
      <w:r>
        <w:rPr>
          <w:sz w:val="23"/>
          <w:szCs w:val="23"/>
        </w:rPr>
        <w:t>of</w:t>
      </w:r>
      <w:r>
        <w:rPr>
          <w:spacing w:val="-6"/>
          <w:sz w:val="23"/>
          <w:szCs w:val="23"/>
        </w:rPr>
        <w:t xml:space="preserve"> </w:t>
      </w:r>
      <w:r>
        <w:rPr>
          <w:sz w:val="23"/>
          <w:szCs w:val="23"/>
        </w:rPr>
        <w:t>a</w:t>
      </w:r>
      <w:r>
        <w:rPr>
          <w:spacing w:val="-4"/>
          <w:sz w:val="23"/>
          <w:szCs w:val="23"/>
        </w:rPr>
        <w:t xml:space="preserve"> </w:t>
      </w:r>
      <w:r>
        <w:rPr>
          <w:spacing w:val="-3"/>
          <w:sz w:val="23"/>
          <w:szCs w:val="23"/>
        </w:rPr>
        <w:t>function</w:t>
      </w:r>
      <w:r>
        <w:rPr>
          <w:spacing w:val="-6"/>
          <w:sz w:val="23"/>
          <w:szCs w:val="23"/>
        </w:rPr>
        <w:t xml:space="preserve"> </w:t>
      </w:r>
      <w:r>
        <w:rPr>
          <w:spacing w:val="-3"/>
          <w:sz w:val="23"/>
          <w:szCs w:val="23"/>
        </w:rPr>
        <w:t>w.r.t</w:t>
      </w:r>
      <w:r>
        <w:rPr>
          <w:spacing w:val="-5"/>
          <w:sz w:val="23"/>
          <w:szCs w:val="23"/>
        </w:rPr>
        <w:t xml:space="preserve"> </w:t>
      </w:r>
      <w:r>
        <w:rPr>
          <w:spacing w:val="-3"/>
          <w:sz w:val="23"/>
          <w:szCs w:val="23"/>
        </w:rPr>
        <w:t>another</w:t>
      </w:r>
      <w:r>
        <w:rPr>
          <w:spacing w:val="-4"/>
          <w:sz w:val="23"/>
          <w:szCs w:val="23"/>
        </w:rPr>
        <w:t xml:space="preserve"> </w:t>
      </w:r>
      <w:r>
        <w:rPr>
          <w:spacing w:val="-3"/>
          <w:sz w:val="23"/>
          <w:szCs w:val="23"/>
        </w:rPr>
        <w:t>function,</w:t>
      </w:r>
      <w:r>
        <w:rPr>
          <w:spacing w:val="-4"/>
          <w:sz w:val="23"/>
          <w:szCs w:val="23"/>
        </w:rPr>
        <w:t xml:space="preserve"> </w:t>
      </w:r>
      <w:r>
        <w:rPr>
          <w:sz w:val="23"/>
          <w:szCs w:val="23"/>
        </w:rPr>
        <w:t>by</w:t>
      </w:r>
      <w:r>
        <w:rPr>
          <w:spacing w:val="-8"/>
          <w:sz w:val="23"/>
          <w:szCs w:val="23"/>
        </w:rPr>
        <w:t xml:space="preserve"> </w:t>
      </w:r>
      <w:r>
        <w:rPr>
          <w:spacing w:val="-3"/>
          <w:sz w:val="23"/>
          <w:szCs w:val="23"/>
        </w:rPr>
        <w:t>rationalization.</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Use these important rules </w:t>
      </w:r>
      <w:r>
        <w:rPr>
          <w:sz w:val="23"/>
          <w:szCs w:val="23"/>
        </w:rPr>
        <w:t xml:space="preserve">to </w:t>
      </w:r>
      <w:r>
        <w:rPr>
          <w:spacing w:val="-3"/>
          <w:sz w:val="23"/>
          <w:szCs w:val="23"/>
        </w:rPr>
        <w:t xml:space="preserve">find derivatives </w:t>
      </w:r>
      <w:r>
        <w:rPr>
          <w:sz w:val="23"/>
          <w:szCs w:val="23"/>
        </w:rPr>
        <w:t xml:space="preserve">of </w:t>
      </w:r>
      <w:r>
        <w:rPr>
          <w:spacing w:val="-3"/>
          <w:sz w:val="23"/>
          <w:szCs w:val="23"/>
        </w:rPr>
        <w:t>relevant</w:t>
      </w:r>
      <w:r>
        <w:rPr>
          <w:spacing w:val="-27"/>
          <w:sz w:val="23"/>
          <w:szCs w:val="23"/>
        </w:rPr>
        <w:t xml:space="preserve"> </w:t>
      </w:r>
      <w:r>
        <w:rPr>
          <w:spacing w:val="-3"/>
          <w:sz w:val="23"/>
          <w:szCs w:val="23"/>
        </w:rPr>
        <w:t>functions.</w:t>
      </w:r>
    </w:p>
    <w:p w:rsidR="005F6964" w:rsidRDefault="005F6964">
      <w:pPr>
        <w:pStyle w:val="BodyText"/>
        <w:spacing w:before="1"/>
        <w:ind w:left="0" w:firstLine="0"/>
        <w:rPr>
          <w:sz w:val="23"/>
          <w:szCs w:val="23"/>
        </w:rPr>
      </w:pPr>
    </w:p>
    <w:p w:rsidR="005F6964" w:rsidRDefault="00582FCD" w:rsidP="00617A6F">
      <w:pPr>
        <w:pStyle w:val="Heading3"/>
        <w:numPr>
          <w:ilvl w:val="0"/>
          <w:numId w:val="27"/>
        </w:numPr>
        <w:tabs>
          <w:tab w:val="left" w:pos="880"/>
          <w:tab w:val="left" w:pos="881"/>
        </w:tabs>
        <w:spacing w:before="1"/>
        <w:ind w:hanging="721"/>
        <w:rPr>
          <w:sz w:val="23"/>
          <w:szCs w:val="23"/>
        </w:rPr>
      </w:pPr>
      <w:r>
        <w:rPr>
          <w:sz w:val="23"/>
          <w:szCs w:val="23"/>
        </w:rPr>
        <w:t xml:space="preserve">USE </w:t>
      </w:r>
      <w:r>
        <w:rPr>
          <w:spacing w:val="-3"/>
          <w:sz w:val="23"/>
          <w:szCs w:val="23"/>
        </w:rPr>
        <w:t xml:space="preserve">RULES </w:t>
      </w:r>
      <w:r>
        <w:rPr>
          <w:sz w:val="23"/>
          <w:szCs w:val="23"/>
        </w:rPr>
        <w:t xml:space="preserve">OF </w:t>
      </w:r>
      <w:r>
        <w:rPr>
          <w:spacing w:val="-4"/>
          <w:sz w:val="23"/>
          <w:szCs w:val="23"/>
        </w:rPr>
        <w:t xml:space="preserve">DIFFERENTIATION </w:t>
      </w:r>
      <w:r>
        <w:rPr>
          <w:sz w:val="23"/>
          <w:szCs w:val="23"/>
        </w:rPr>
        <w:t xml:space="preserve">TO </w:t>
      </w:r>
      <w:r>
        <w:rPr>
          <w:spacing w:val="-3"/>
          <w:sz w:val="23"/>
          <w:szCs w:val="23"/>
        </w:rPr>
        <w:t>SOLVE TRIGONOMETRIC</w:t>
      </w:r>
      <w:r>
        <w:rPr>
          <w:spacing w:val="-29"/>
          <w:sz w:val="23"/>
          <w:szCs w:val="23"/>
        </w:rPr>
        <w:t xml:space="preserve"> </w:t>
      </w:r>
      <w:r>
        <w:rPr>
          <w:spacing w:val="-3"/>
          <w:sz w:val="23"/>
          <w:szCs w:val="23"/>
        </w:rPr>
        <w:t>FUNCTIONS.</w:t>
      </w:r>
    </w:p>
    <w:p w:rsidR="005F6964" w:rsidRDefault="00582FCD" w:rsidP="00617A6F">
      <w:pPr>
        <w:pStyle w:val="ListParagraph"/>
        <w:numPr>
          <w:ilvl w:val="1"/>
          <w:numId w:val="27"/>
        </w:numPr>
        <w:tabs>
          <w:tab w:val="left" w:pos="1600"/>
          <w:tab w:val="left" w:pos="1601"/>
        </w:tabs>
        <w:spacing w:before="5"/>
        <w:rPr>
          <w:sz w:val="23"/>
          <w:szCs w:val="23"/>
        </w:rPr>
      </w:pPr>
      <w:r>
        <w:rPr>
          <w:spacing w:val="-3"/>
          <w:sz w:val="23"/>
          <w:szCs w:val="23"/>
        </w:rPr>
        <w:t xml:space="preserve">Differentiate </w:t>
      </w:r>
      <w:r>
        <w:rPr>
          <w:sz w:val="23"/>
          <w:szCs w:val="23"/>
        </w:rPr>
        <w:t xml:space="preserve">from </w:t>
      </w:r>
      <w:r>
        <w:rPr>
          <w:spacing w:val="-3"/>
          <w:sz w:val="23"/>
          <w:szCs w:val="23"/>
        </w:rPr>
        <w:t xml:space="preserve">first principle sin </w:t>
      </w:r>
      <w:r>
        <w:rPr>
          <w:sz w:val="23"/>
          <w:szCs w:val="23"/>
        </w:rPr>
        <w:t xml:space="preserve">x, </w:t>
      </w:r>
      <w:r>
        <w:rPr>
          <w:spacing w:val="-2"/>
          <w:sz w:val="23"/>
          <w:szCs w:val="23"/>
        </w:rPr>
        <w:t xml:space="preserve">Cos </w:t>
      </w:r>
      <w:r>
        <w:rPr>
          <w:sz w:val="23"/>
          <w:szCs w:val="23"/>
        </w:rPr>
        <w:t>x, tan</w:t>
      </w:r>
      <w:r>
        <w:rPr>
          <w:spacing w:val="-36"/>
          <w:sz w:val="23"/>
          <w:szCs w:val="23"/>
        </w:rPr>
        <w:t xml:space="preserve"> </w:t>
      </w:r>
      <w:r>
        <w:rPr>
          <w:sz w:val="23"/>
          <w:szCs w:val="23"/>
        </w:rPr>
        <w:t>x.</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Derive formulas </w:t>
      </w:r>
      <w:r>
        <w:rPr>
          <w:spacing w:val="-2"/>
          <w:sz w:val="23"/>
          <w:szCs w:val="23"/>
        </w:rPr>
        <w:t xml:space="preserve">for </w:t>
      </w:r>
      <w:r>
        <w:rPr>
          <w:spacing w:val="-3"/>
          <w:sz w:val="23"/>
          <w:szCs w:val="23"/>
        </w:rPr>
        <w:t xml:space="preserve">derivatives </w:t>
      </w:r>
      <w:r>
        <w:rPr>
          <w:sz w:val="23"/>
          <w:szCs w:val="23"/>
        </w:rPr>
        <w:t xml:space="preserve">of Sec x, </w:t>
      </w:r>
      <w:r>
        <w:rPr>
          <w:spacing w:val="-3"/>
          <w:sz w:val="23"/>
          <w:szCs w:val="23"/>
        </w:rPr>
        <w:t xml:space="preserve">Cosec </w:t>
      </w:r>
      <w:r>
        <w:rPr>
          <w:sz w:val="23"/>
          <w:szCs w:val="23"/>
        </w:rPr>
        <w:t xml:space="preserve">x, </w:t>
      </w:r>
      <w:r>
        <w:rPr>
          <w:spacing w:val="-2"/>
          <w:sz w:val="23"/>
          <w:szCs w:val="23"/>
        </w:rPr>
        <w:t>Cot</w:t>
      </w:r>
      <w:r>
        <w:rPr>
          <w:spacing w:val="-36"/>
          <w:sz w:val="23"/>
          <w:szCs w:val="23"/>
        </w:rPr>
        <w:t xml:space="preserve"> </w:t>
      </w:r>
      <w:r>
        <w:rPr>
          <w:sz w:val="23"/>
          <w:szCs w:val="23"/>
        </w:rPr>
        <w:t>x.</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Find derivatives </w:t>
      </w:r>
      <w:r>
        <w:rPr>
          <w:sz w:val="23"/>
          <w:szCs w:val="23"/>
        </w:rPr>
        <w:t xml:space="preserve">of </w:t>
      </w:r>
      <w:r>
        <w:rPr>
          <w:spacing w:val="-3"/>
          <w:sz w:val="23"/>
          <w:szCs w:val="23"/>
        </w:rPr>
        <w:t xml:space="preserve">inverse </w:t>
      </w:r>
      <w:proofErr w:type="spellStart"/>
      <w:r>
        <w:rPr>
          <w:spacing w:val="-3"/>
          <w:sz w:val="23"/>
          <w:szCs w:val="23"/>
        </w:rPr>
        <w:t>trignometric</w:t>
      </w:r>
      <w:proofErr w:type="spellEnd"/>
      <w:r>
        <w:rPr>
          <w:spacing w:val="-15"/>
          <w:sz w:val="23"/>
          <w:szCs w:val="23"/>
        </w:rPr>
        <w:t xml:space="preserve"> </w:t>
      </w:r>
      <w:r>
        <w:rPr>
          <w:spacing w:val="-3"/>
          <w:sz w:val="23"/>
          <w:szCs w:val="23"/>
        </w:rPr>
        <w:t>functions.</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Solve problems </w:t>
      </w:r>
      <w:r>
        <w:rPr>
          <w:sz w:val="23"/>
          <w:szCs w:val="23"/>
        </w:rPr>
        <w:t xml:space="preserve">based on </w:t>
      </w:r>
      <w:r>
        <w:rPr>
          <w:spacing w:val="-3"/>
          <w:sz w:val="23"/>
          <w:szCs w:val="23"/>
        </w:rPr>
        <w:t>these</w:t>
      </w:r>
      <w:r>
        <w:rPr>
          <w:spacing w:val="-19"/>
          <w:sz w:val="23"/>
          <w:szCs w:val="23"/>
        </w:rPr>
        <w:t xml:space="preserve"> </w:t>
      </w:r>
      <w:r>
        <w:rPr>
          <w:spacing w:val="-4"/>
          <w:sz w:val="23"/>
          <w:szCs w:val="23"/>
        </w:rPr>
        <w:t>formulas.</w:t>
      </w:r>
    </w:p>
    <w:p w:rsidR="005F6964" w:rsidRDefault="005F6964">
      <w:pPr>
        <w:pStyle w:val="BodyText"/>
        <w:spacing w:before="2"/>
        <w:ind w:left="0" w:firstLine="0"/>
        <w:rPr>
          <w:sz w:val="23"/>
          <w:szCs w:val="23"/>
        </w:rPr>
      </w:pPr>
    </w:p>
    <w:p w:rsidR="005F6964" w:rsidRDefault="00582FCD" w:rsidP="00617A6F">
      <w:pPr>
        <w:pStyle w:val="Heading3"/>
        <w:numPr>
          <w:ilvl w:val="0"/>
          <w:numId w:val="27"/>
        </w:numPr>
        <w:tabs>
          <w:tab w:val="left" w:pos="880"/>
          <w:tab w:val="left" w:pos="881"/>
        </w:tabs>
        <w:ind w:hanging="721"/>
        <w:rPr>
          <w:sz w:val="23"/>
          <w:szCs w:val="23"/>
        </w:rPr>
      </w:pPr>
      <w:r>
        <w:rPr>
          <w:sz w:val="23"/>
          <w:szCs w:val="23"/>
        </w:rPr>
        <w:t>USE</w:t>
      </w:r>
      <w:r>
        <w:rPr>
          <w:spacing w:val="-8"/>
          <w:sz w:val="23"/>
          <w:szCs w:val="23"/>
        </w:rPr>
        <w:t xml:space="preserve"> </w:t>
      </w:r>
      <w:r>
        <w:rPr>
          <w:spacing w:val="-3"/>
          <w:sz w:val="23"/>
          <w:szCs w:val="23"/>
        </w:rPr>
        <w:t>RULES</w:t>
      </w:r>
      <w:r>
        <w:rPr>
          <w:spacing w:val="-6"/>
          <w:sz w:val="23"/>
          <w:szCs w:val="23"/>
        </w:rPr>
        <w:t xml:space="preserve"> </w:t>
      </w:r>
      <w:r>
        <w:rPr>
          <w:sz w:val="23"/>
          <w:szCs w:val="23"/>
        </w:rPr>
        <w:t>OF</w:t>
      </w:r>
      <w:r>
        <w:rPr>
          <w:spacing w:val="-6"/>
          <w:sz w:val="23"/>
          <w:szCs w:val="23"/>
        </w:rPr>
        <w:t xml:space="preserve"> </w:t>
      </w:r>
      <w:r>
        <w:rPr>
          <w:spacing w:val="-4"/>
          <w:sz w:val="23"/>
          <w:szCs w:val="23"/>
        </w:rPr>
        <w:t>DIFFERENTIATION</w:t>
      </w:r>
      <w:r>
        <w:rPr>
          <w:spacing w:val="-7"/>
          <w:sz w:val="23"/>
          <w:szCs w:val="23"/>
        </w:rPr>
        <w:t xml:space="preserve"> </w:t>
      </w:r>
      <w:r>
        <w:rPr>
          <w:sz w:val="23"/>
          <w:szCs w:val="23"/>
        </w:rPr>
        <w:t>TO</w:t>
      </w:r>
      <w:r>
        <w:rPr>
          <w:spacing w:val="-5"/>
          <w:sz w:val="23"/>
          <w:szCs w:val="23"/>
        </w:rPr>
        <w:t xml:space="preserve"> </w:t>
      </w:r>
      <w:r>
        <w:rPr>
          <w:spacing w:val="-3"/>
          <w:sz w:val="23"/>
          <w:szCs w:val="23"/>
        </w:rPr>
        <w:t>LOGARITHMIC</w:t>
      </w:r>
      <w:r>
        <w:rPr>
          <w:spacing w:val="-7"/>
          <w:sz w:val="23"/>
          <w:szCs w:val="23"/>
        </w:rPr>
        <w:t xml:space="preserve"> </w:t>
      </w:r>
      <w:r>
        <w:rPr>
          <w:sz w:val="23"/>
          <w:szCs w:val="23"/>
        </w:rPr>
        <w:t>AND</w:t>
      </w:r>
      <w:r>
        <w:rPr>
          <w:spacing w:val="-6"/>
          <w:sz w:val="23"/>
          <w:szCs w:val="23"/>
        </w:rPr>
        <w:t xml:space="preserve"> </w:t>
      </w:r>
      <w:r>
        <w:rPr>
          <w:spacing w:val="-3"/>
          <w:sz w:val="23"/>
          <w:szCs w:val="23"/>
        </w:rPr>
        <w:t>EXPONENTIAL</w:t>
      </w:r>
      <w:r>
        <w:rPr>
          <w:spacing w:val="-8"/>
          <w:sz w:val="23"/>
          <w:szCs w:val="23"/>
        </w:rPr>
        <w:t xml:space="preserve"> </w:t>
      </w:r>
      <w:r>
        <w:rPr>
          <w:spacing w:val="-3"/>
          <w:sz w:val="23"/>
          <w:szCs w:val="23"/>
        </w:rPr>
        <w:t>FUNCTIONS.</w:t>
      </w:r>
    </w:p>
    <w:p w:rsidR="005F6964" w:rsidRDefault="00582FCD" w:rsidP="00617A6F">
      <w:pPr>
        <w:pStyle w:val="ListParagraph"/>
        <w:numPr>
          <w:ilvl w:val="1"/>
          <w:numId w:val="27"/>
        </w:numPr>
        <w:tabs>
          <w:tab w:val="left" w:pos="1600"/>
          <w:tab w:val="left" w:pos="1601"/>
        </w:tabs>
        <w:spacing w:before="5"/>
        <w:rPr>
          <w:sz w:val="23"/>
          <w:szCs w:val="23"/>
        </w:rPr>
      </w:pPr>
      <w:r>
        <w:rPr>
          <w:spacing w:val="-3"/>
          <w:sz w:val="23"/>
          <w:szCs w:val="23"/>
        </w:rPr>
        <w:t xml:space="preserve">Derive formulas </w:t>
      </w:r>
      <w:r>
        <w:rPr>
          <w:spacing w:val="-2"/>
          <w:sz w:val="23"/>
          <w:szCs w:val="23"/>
        </w:rPr>
        <w:t xml:space="preserve">for </w:t>
      </w:r>
      <w:r>
        <w:rPr>
          <w:spacing w:val="-3"/>
          <w:sz w:val="23"/>
          <w:szCs w:val="23"/>
        </w:rPr>
        <w:t xml:space="preserve">differential coefficients </w:t>
      </w:r>
      <w:r>
        <w:rPr>
          <w:sz w:val="23"/>
          <w:szCs w:val="23"/>
        </w:rPr>
        <w:t xml:space="preserve">of </w:t>
      </w:r>
      <w:r>
        <w:rPr>
          <w:spacing w:val="-3"/>
          <w:sz w:val="23"/>
          <w:szCs w:val="23"/>
        </w:rPr>
        <w:t xml:space="preserve">logarithmic </w:t>
      </w:r>
      <w:r>
        <w:rPr>
          <w:spacing w:val="-2"/>
          <w:sz w:val="23"/>
          <w:szCs w:val="23"/>
        </w:rPr>
        <w:t xml:space="preserve">and </w:t>
      </w:r>
      <w:r>
        <w:rPr>
          <w:spacing w:val="-3"/>
          <w:sz w:val="23"/>
          <w:szCs w:val="23"/>
        </w:rPr>
        <w:t>exponential</w:t>
      </w:r>
      <w:r>
        <w:rPr>
          <w:spacing w:val="-28"/>
          <w:sz w:val="23"/>
          <w:szCs w:val="23"/>
        </w:rPr>
        <w:t xml:space="preserve"> </w:t>
      </w:r>
      <w:r>
        <w:rPr>
          <w:spacing w:val="-3"/>
          <w:sz w:val="23"/>
          <w:szCs w:val="23"/>
        </w:rPr>
        <w:t>functions.</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Solve problems using these</w:t>
      </w:r>
      <w:r>
        <w:rPr>
          <w:spacing w:val="-12"/>
          <w:sz w:val="23"/>
          <w:szCs w:val="23"/>
        </w:rPr>
        <w:t xml:space="preserve"> </w:t>
      </w:r>
      <w:r>
        <w:rPr>
          <w:spacing w:val="-3"/>
          <w:sz w:val="23"/>
          <w:szCs w:val="23"/>
        </w:rPr>
        <w:t>formulae.</w:t>
      </w:r>
    </w:p>
    <w:p w:rsidR="005F6964" w:rsidRDefault="005F6964">
      <w:pPr>
        <w:pStyle w:val="BodyText"/>
        <w:spacing w:before="2"/>
        <w:ind w:left="0" w:firstLine="0"/>
        <w:rPr>
          <w:sz w:val="23"/>
          <w:szCs w:val="23"/>
        </w:rPr>
      </w:pPr>
    </w:p>
    <w:p w:rsidR="005F6964" w:rsidRDefault="00582FCD" w:rsidP="00617A6F">
      <w:pPr>
        <w:pStyle w:val="Heading3"/>
        <w:numPr>
          <w:ilvl w:val="0"/>
          <w:numId w:val="27"/>
        </w:numPr>
        <w:tabs>
          <w:tab w:val="left" w:pos="880"/>
          <w:tab w:val="left" w:pos="881"/>
        </w:tabs>
        <w:ind w:hanging="721"/>
        <w:rPr>
          <w:sz w:val="23"/>
          <w:szCs w:val="23"/>
        </w:rPr>
      </w:pPr>
      <w:r>
        <w:rPr>
          <w:spacing w:val="-3"/>
          <w:sz w:val="23"/>
          <w:szCs w:val="23"/>
        </w:rPr>
        <w:t xml:space="preserve">UNDERSTAND RATE </w:t>
      </w:r>
      <w:r>
        <w:rPr>
          <w:sz w:val="23"/>
          <w:szCs w:val="23"/>
        </w:rPr>
        <w:t xml:space="preserve">OF </w:t>
      </w:r>
      <w:r>
        <w:rPr>
          <w:spacing w:val="-3"/>
          <w:sz w:val="23"/>
          <w:szCs w:val="23"/>
        </w:rPr>
        <w:t xml:space="preserve">CHANGE </w:t>
      </w:r>
      <w:r>
        <w:rPr>
          <w:sz w:val="23"/>
          <w:szCs w:val="23"/>
        </w:rPr>
        <w:t xml:space="preserve">OF ONE </w:t>
      </w:r>
      <w:r>
        <w:rPr>
          <w:spacing w:val="-3"/>
          <w:sz w:val="23"/>
          <w:szCs w:val="23"/>
        </w:rPr>
        <w:t>VARIABLE WITH</w:t>
      </w:r>
      <w:r>
        <w:rPr>
          <w:spacing w:val="-33"/>
          <w:sz w:val="23"/>
          <w:szCs w:val="23"/>
        </w:rPr>
        <w:t xml:space="preserve"> </w:t>
      </w:r>
      <w:r>
        <w:rPr>
          <w:spacing w:val="-3"/>
          <w:sz w:val="23"/>
          <w:szCs w:val="23"/>
        </w:rPr>
        <w:t>ANOTHER</w:t>
      </w:r>
    </w:p>
    <w:p w:rsidR="005F6964" w:rsidRDefault="00582FCD" w:rsidP="00617A6F">
      <w:pPr>
        <w:pStyle w:val="ListParagraph"/>
        <w:numPr>
          <w:ilvl w:val="1"/>
          <w:numId w:val="27"/>
        </w:numPr>
        <w:tabs>
          <w:tab w:val="left" w:pos="1600"/>
          <w:tab w:val="left" w:pos="1601"/>
        </w:tabs>
        <w:spacing w:before="5"/>
        <w:rPr>
          <w:sz w:val="23"/>
          <w:szCs w:val="23"/>
        </w:rPr>
      </w:pPr>
      <w:r>
        <w:rPr>
          <w:spacing w:val="-3"/>
          <w:sz w:val="23"/>
          <w:szCs w:val="23"/>
        </w:rPr>
        <w:t xml:space="preserve">Derive formulas </w:t>
      </w:r>
      <w:r>
        <w:rPr>
          <w:spacing w:val="-2"/>
          <w:sz w:val="23"/>
          <w:szCs w:val="23"/>
        </w:rPr>
        <w:t xml:space="preserve">for </w:t>
      </w:r>
      <w:r>
        <w:rPr>
          <w:spacing w:val="-3"/>
          <w:sz w:val="23"/>
          <w:szCs w:val="23"/>
        </w:rPr>
        <w:t xml:space="preserve">velocity, acceleration </w:t>
      </w:r>
      <w:r>
        <w:rPr>
          <w:spacing w:val="-2"/>
          <w:sz w:val="23"/>
          <w:szCs w:val="23"/>
        </w:rPr>
        <w:t xml:space="preserve">and </w:t>
      </w:r>
      <w:r>
        <w:rPr>
          <w:spacing w:val="-3"/>
          <w:sz w:val="23"/>
          <w:szCs w:val="23"/>
        </w:rPr>
        <w:t xml:space="preserve">slope </w:t>
      </w:r>
      <w:r>
        <w:rPr>
          <w:sz w:val="23"/>
          <w:szCs w:val="23"/>
        </w:rPr>
        <w:t>of a</w:t>
      </w:r>
      <w:r>
        <w:rPr>
          <w:spacing w:val="-23"/>
          <w:sz w:val="23"/>
          <w:szCs w:val="23"/>
        </w:rPr>
        <w:t xml:space="preserve"> </w:t>
      </w:r>
      <w:r>
        <w:rPr>
          <w:spacing w:val="-3"/>
          <w:sz w:val="23"/>
          <w:szCs w:val="23"/>
        </w:rPr>
        <w:t>line</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Use derivative </w:t>
      </w:r>
      <w:r>
        <w:rPr>
          <w:sz w:val="23"/>
          <w:szCs w:val="23"/>
        </w:rPr>
        <w:t xml:space="preserve">as a </w:t>
      </w:r>
      <w:r>
        <w:rPr>
          <w:spacing w:val="-3"/>
          <w:sz w:val="23"/>
          <w:szCs w:val="23"/>
        </w:rPr>
        <w:t xml:space="preserve">measure </w:t>
      </w:r>
      <w:r>
        <w:rPr>
          <w:sz w:val="23"/>
          <w:szCs w:val="23"/>
        </w:rPr>
        <w:t>of rate of</w:t>
      </w:r>
      <w:r>
        <w:rPr>
          <w:spacing w:val="-31"/>
          <w:sz w:val="23"/>
          <w:szCs w:val="23"/>
        </w:rPr>
        <w:t xml:space="preserve"> </w:t>
      </w:r>
      <w:r>
        <w:rPr>
          <w:spacing w:val="-3"/>
          <w:sz w:val="23"/>
          <w:szCs w:val="23"/>
        </w:rPr>
        <w:t>change.</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Explain </w:t>
      </w:r>
      <w:r>
        <w:rPr>
          <w:sz w:val="23"/>
          <w:szCs w:val="23"/>
        </w:rPr>
        <w:t xml:space="preserve">an </w:t>
      </w:r>
      <w:r>
        <w:rPr>
          <w:spacing w:val="-3"/>
          <w:sz w:val="23"/>
          <w:szCs w:val="23"/>
        </w:rPr>
        <w:t xml:space="preserve">increasing </w:t>
      </w:r>
      <w:r>
        <w:rPr>
          <w:spacing w:val="-2"/>
          <w:sz w:val="23"/>
          <w:szCs w:val="23"/>
        </w:rPr>
        <w:t xml:space="preserve">and </w:t>
      </w:r>
      <w:r>
        <w:rPr>
          <w:sz w:val="23"/>
          <w:szCs w:val="23"/>
        </w:rPr>
        <w:t xml:space="preserve">a </w:t>
      </w:r>
      <w:r>
        <w:rPr>
          <w:spacing w:val="-3"/>
          <w:sz w:val="23"/>
          <w:szCs w:val="23"/>
        </w:rPr>
        <w:t>decreasing</w:t>
      </w:r>
      <w:r>
        <w:rPr>
          <w:spacing w:val="-24"/>
          <w:sz w:val="23"/>
          <w:szCs w:val="23"/>
        </w:rPr>
        <w:t xml:space="preserve"> </w:t>
      </w:r>
      <w:r>
        <w:rPr>
          <w:spacing w:val="-3"/>
          <w:sz w:val="23"/>
          <w:szCs w:val="23"/>
        </w:rPr>
        <w:t>function.</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Show graphically </w:t>
      </w:r>
      <w:r>
        <w:rPr>
          <w:spacing w:val="-4"/>
          <w:sz w:val="23"/>
          <w:szCs w:val="23"/>
        </w:rPr>
        <w:t xml:space="preserve">maxima </w:t>
      </w:r>
      <w:r>
        <w:rPr>
          <w:spacing w:val="-2"/>
          <w:sz w:val="23"/>
          <w:szCs w:val="23"/>
        </w:rPr>
        <w:t xml:space="preserve">and </w:t>
      </w:r>
      <w:r>
        <w:rPr>
          <w:spacing w:val="-4"/>
          <w:sz w:val="23"/>
          <w:szCs w:val="23"/>
        </w:rPr>
        <w:t xml:space="preserve">minima </w:t>
      </w:r>
      <w:r>
        <w:rPr>
          <w:spacing w:val="-3"/>
          <w:sz w:val="23"/>
          <w:szCs w:val="23"/>
        </w:rPr>
        <w:t xml:space="preserve">values </w:t>
      </w:r>
      <w:r>
        <w:rPr>
          <w:spacing w:val="-2"/>
          <w:sz w:val="23"/>
          <w:szCs w:val="23"/>
        </w:rPr>
        <w:t xml:space="preserve">and </w:t>
      </w:r>
      <w:r>
        <w:rPr>
          <w:spacing w:val="-3"/>
          <w:sz w:val="23"/>
          <w:szCs w:val="23"/>
        </w:rPr>
        <w:t xml:space="preserve">point </w:t>
      </w:r>
      <w:r>
        <w:rPr>
          <w:sz w:val="23"/>
          <w:szCs w:val="23"/>
        </w:rPr>
        <w:t>of</w:t>
      </w:r>
      <w:r>
        <w:rPr>
          <w:spacing w:val="-27"/>
          <w:sz w:val="23"/>
          <w:szCs w:val="23"/>
        </w:rPr>
        <w:t xml:space="preserve"> </w:t>
      </w:r>
      <w:r>
        <w:rPr>
          <w:spacing w:val="-3"/>
          <w:sz w:val="23"/>
          <w:szCs w:val="23"/>
        </w:rPr>
        <w:t>inflexion.</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Explain criteria </w:t>
      </w:r>
      <w:r>
        <w:rPr>
          <w:spacing w:val="-2"/>
          <w:sz w:val="23"/>
          <w:szCs w:val="23"/>
        </w:rPr>
        <w:t xml:space="preserve">for </w:t>
      </w:r>
      <w:r>
        <w:rPr>
          <w:spacing w:val="-3"/>
          <w:sz w:val="23"/>
          <w:szCs w:val="23"/>
        </w:rPr>
        <w:t xml:space="preserve">finding </w:t>
      </w:r>
      <w:r>
        <w:rPr>
          <w:spacing w:val="-4"/>
          <w:sz w:val="23"/>
          <w:szCs w:val="23"/>
        </w:rPr>
        <w:t xml:space="preserve">maxima </w:t>
      </w:r>
      <w:r>
        <w:rPr>
          <w:spacing w:val="-2"/>
          <w:sz w:val="23"/>
          <w:szCs w:val="23"/>
        </w:rPr>
        <w:t>and</w:t>
      </w:r>
      <w:r>
        <w:rPr>
          <w:spacing w:val="-13"/>
          <w:sz w:val="23"/>
          <w:szCs w:val="23"/>
        </w:rPr>
        <w:t xml:space="preserve"> </w:t>
      </w:r>
      <w:r>
        <w:rPr>
          <w:spacing w:val="-4"/>
          <w:sz w:val="23"/>
          <w:szCs w:val="23"/>
        </w:rPr>
        <w:t>minima.</w:t>
      </w:r>
    </w:p>
    <w:p w:rsidR="005F6964" w:rsidRDefault="00582FCD" w:rsidP="00617A6F">
      <w:pPr>
        <w:pStyle w:val="ListParagraph"/>
        <w:numPr>
          <w:ilvl w:val="1"/>
          <w:numId w:val="27"/>
        </w:numPr>
        <w:tabs>
          <w:tab w:val="left" w:pos="1600"/>
          <w:tab w:val="left" w:pos="1601"/>
        </w:tabs>
        <w:spacing w:before="11"/>
        <w:rPr>
          <w:sz w:val="23"/>
          <w:szCs w:val="23"/>
        </w:rPr>
      </w:pPr>
      <w:r>
        <w:rPr>
          <w:spacing w:val="-3"/>
          <w:sz w:val="23"/>
          <w:szCs w:val="23"/>
        </w:rPr>
        <w:t xml:space="preserve">Solve problems </w:t>
      </w:r>
      <w:r>
        <w:rPr>
          <w:sz w:val="23"/>
          <w:szCs w:val="23"/>
        </w:rPr>
        <w:t xml:space="preserve">based upon </w:t>
      </w:r>
      <w:r>
        <w:rPr>
          <w:spacing w:val="-3"/>
          <w:sz w:val="23"/>
          <w:szCs w:val="23"/>
        </w:rPr>
        <w:t>these</w:t>
      </w:r>
      <w:r>
        <w:rPr>
          <w:spacing w:val="-19"/>
          <w:sz w:val="23"/>
          <w:szCs w:val="23"/>
        </w:rPr>
        <w:t xml:space="preserve"> </w:t>
      </w:r>
      <w:r>
        <w:rPr>
          <w:spacing w:val="-3"/>
          <w:sz w:val="23"/>
          <w:szCs w:val="23"/>
        </w:rPr>
        <w:t>topics.</w:t>
      </w:r>
    </w:p>
    <w:p w:rsidR="005F6964" w:rsidRDefault="005F6964">
      <w:pPr>
        <w:pStyle w:val="BodyText"/>
        <w:spacing w:before="2"/>
        <w:ind w:left="0" w:firstLine="0"/>
        <w:rPr>
          <w:sz w:val="23"/>
          <w:szCs w:val="23"/>
        </w:rPr>
      </w:pPr>
    </w:p>
    <w:p w:rsidR="005F6964" w:rsidRDefault="00582FCD" w:rsidP="00617A6F">
      <w:pPr>
        <w:pStyle w:val="Heading3"/>
        <w:numPr>
          <w:ilvl w:val="0"/>
          <w:numId w:val="27"/>
        </w:numPr>
        <w:tabs>
          <w:tab w:val="left" w:pos="880"/>
          <w:tab w:val="left" w:pos="881"/>
        </w:tabs>
        <w:ind w:hanging="721"/>
        <w:rPr>
          <w:sz w:val="23"/>
          <w:szCs w:val="23"/>
        </w:rPr>
      </w:pPr>
      <w:r>
        <w:rPr>
          <w:sz w:val="23"/>
          <w:szCs w:val="23"/>
        </w:rPr>
        <w:t xml:space="preserve">USE </w:t>
      </w:r>
      <w:r>
        <w:rPr>
          <w:spacing w:val="-3"/>
          <w:sz w:val="23"/>
          <w:szCs w:val="23"/>
        </w:rPr>
        <w:t xml:space="preserve">PRINCIPLES </w:t>
      </w:r>
      <w:r>
        <w:rPr>
          <w:sz w:val="23"/>
          <w:szCs w:val="23"/>
        </w:rPr>
        <w:t xml:space="preserve">OF </w:t>
      </w:r>
      <w:r>
        <w:rPr>
          <w:spacing w:val="-4"/>
          <w:sz w:val="23"/>
          <w:szCs w:val="23"/>
        </w:rPr>
        <w:t xml:space="preserve">INTEGRATION </w:t>
      </w:r>
      <w:r>
        <w:rPr>
          <w:sz w:val="23"/>
          <w:szCs w:val="23"/>
        </w:rPr>
        <w:t xml:space="preserve">IN </w:t>
      </w:r>
      <w:r>
        <w:rPr>
          <w:spacing w:val="-3"/>
          <w:sz w:val="23"/>
          <w:szCs w:val="23"/>
        </w:rPr>
        <w:t>SOLVING RELEVANT</w:t>
      </w:r>
      <w:r>
        <w:rPr>
          <w:spacing w:val="-34"/>
          <w:sz w:val="23"/>
          <w:szCs w:val="23"/>
        </w:rPr>
        <w:t xml:space="preserve"> </w:t>
      </w:r>
      <w:r>
        <w:rPr>
          <w:sz w:val="23"/>
          <w:szCs w:val="23"/>
        </w:rPr>
        <w:t>PROBLEMS.</w:t>
      </w:r>
    </w:p>
    <w:p w:rsidR="005F6964" w:rsidRDefault="00582FCD" w:rsidP="00617A6F">
      <w:pPr>
        <w:pStyle w:val="ListParagraph"/>
        <w:numPr>
          <w:ilvl w:val="1"/>
          <w:numId w:val="27"/>
        </w:numPr>
        <w:tabs>
          <w:tab w:val="left" w:pos="1600"/>
          <w:tab w:val="left" w:pos="1601"/>
        </w:tabs>
        <w:spacing w:before="5"/>
        <w:rPr>
          <w:sz w:val="23"/>
          <w:szCs w:val="23"/>
        </w:rPr>
      </w:pPr>
      <w:r>
        <w:rPr>
          <w:spacing w:val="-3"/>
          <w:sz w:val="23"/>
          <w:szCs w:val="23"/>
        </w:rPr>
        <w:t xml:space="preserve">Explain </w:t>
      </w:r>
      <w:r>
        <w:rPr>
          <w:sz w:val="23"/>
          <w:szCs w:val="23"/>
        </w:rPr>
        <w:t>concept of</w:t>
      </w:r>
      <w:r>
        <w:rPr>
          <w:spacing w:val="-15"/>
          <w:sz w:val="23"/>
          <w:szCs w:val="23"/>
        </w:rPr>
        <w:t xml:space="preserve"> </w:t>
      </w:r>
      <w:r>
        <w:rPr>
          <w:spacing w:val="-3"/>
          <w:sz w:val="23"/>
          <w:szCs w:val="23"/>
        </w:rPr>
        <w:t>integration.</w:t>
      </w:r>
    </w:p>
    <w:p w:rsidR="005F6964" w:rsidRDefault="00582FCD" w:rsidP="00617A6F">
      <w:pPr>
        <w:pStyle w:val="ListParagraph"/>
        <w:numPr>
          <w:ilvl w:val="1"/>
          <w:numId w:val="27"/>
        </w:numPr>
        <w:tabs>
          <w:tab w:val="left" w:pos="1600"/>
          <w:tab w:val="left" w:pos="1601"/>
        </w:tabs>
        <w:rPr>
          <w:sz w:val="23"/>
          <w:szCs w:val="23"/>
        </w:rPr>
      </w:pPr>
      <w:r>
        <w:rPr>
          <w:sz w:val="23"/>
          <w:szCs w:val="23"/>
        </w:rPr>
        <w:lastRenderedPageBreak/>
        <w:t xml:space="preserve">Write </w:t>
      </w:r>
      <w:r>
        <w:rPr>
          <w:spacing w:val="-3"/>
          <w:sz w:val="23"/>
          <w:szCs w:val="23"/>
        </w:rPr>
        <w:t xml:space="preserve">basic theorems </w:t>
      </w:r>
      <w:r>
        <w:rPr>
          <w:sz w:val="23"/>
          <w:szCs w:val="23"/>
        </w:rPr>
        <w:t>of</w:t>
      </w:r>
      <w:r>
        <w:rPr>
          <w:spacing w:val="-15"/>
          <w:sz w:val="23"/>
          <w:szCs w:val="23"/>
        </w:rPr>
        <w:t xml:space="preserve"> </w:t>
      </w:r>
      <w:r>
        <w:rPr>
          <w:spacing w:val="-3"/>
          <w:sz w:val="23"/>
          <w:szCs w:val="23"/>
        </w:rPr>
        <w:t>integration.</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Define </w:t>
      </w:r>
      <w:r>
        <w:rPr>
          <w:spacing w:val="-4"/>
          <w:sz w:val="23"/>
          <w:szCs w:val="23"/>
        </w:rPr>
        <w:t xml:space="preserve">fundamental </w:t>
      </w:r>
      <w:r>
        <w:rPr>
          <w:spacing w:val="-3"/>
          <w:sz w:val="23"/>
          <w:szCs w:val="23"/>
        </w:rPr>
        <w:t xml:space="preserve">formulas </w:t>
      </w:r>
      <w:r>
        <w:rPr>
          <w:sz w:val="23"/>
          <w:szCs w:val="23"/>
        </w:rPr>
        <w:t>of</w:t>
      </w:r>
      <w:r>
        <w:rPr>
          <w:spacing w:val="-11"/>
          <w:sz w:val="23"/>
          <w:szCs w:val="23"/>
        </w:rPr>
        <w:t xml:space="preserve"> </w:t>
      </w:r>
      <w:r>
        <w:rPr>
          <w:spacing w:val="-3"/>
          <w:sz w:val="23"/>
          <w:szCs w:val="23"/>
        </w:rPr>
        <w:t>integration.</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List </w:t>
      </w:r>
      <w:r>
        <w:rPr>
          <w:spacing w:val="-4"/>
          <w:sz w:val="23"/>
          <w:szCs w:val="23"/>
        </w:rPr>
        <w:t xml:space="preserve">some </w:t>
      </w:r>
      <w:r>
        <w:rPr>
          <w:spacing w:val="-3"/>
          <w:sz w:val="23"/>
          <w:szCs w:val="23"/>
        </w:rPr>
        <w:t xml:space="preserve">important rules </w:t>
      </w:r>
      <w:r>
        <w:rPr>
          <w:sz w:val="23"/>
          <w:szCs w:val="23"/>
        </w:rPr>
        <w:t>of</w:t>
      </w:r>
      <w:r>
        <w:rPr>
          <w:spacing w:val="-14"/>
          <w:sz w:val="23"/>
          <w:szCs w:val="23"/>
        </w:rPr>
        <w:t xml:space="preserve"> </w:t>
      </w:r>
      <w:r>
        <w:rPr>
          <w:spacing w:val="-3"/>
          <w:sz w:val="23"/>
          <w:szCs w:val="23"/>
        </w:rPr>
        <w:t>integration.</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Solve problems </w:t>
      </w:r>
      <w:r>
        <w:rPr>
          <w:sz w:val="23"/>
          <w:szCs w:val="23"/>
        </w:rPr>
        <w:t xml:space="preserve">based on </w:t>
      </w:r>
      <w:r>
        <w:rPr>
          <w:spacing w:val="-3"/>
          <w:sz w:val="23"/>
          <w:szCs w:val="23"/>
        </w:rPr>
        <w:t>these</w:t>
      </w:r>
      <w:r>
        <w:rPr>
          <w:spacing w:val="-19"/>
          <w:sz w:val="23"/>
          <w:szCs w:val="23"/>
        </w:rPr>
        <w:t xml:space="preserve"> </w:t>
      </w:r>
      <w:r>
        <w:rPr>
          <w:spacing w:val="-3"/>
          <w:sz w:val="23"/>
          <w:szCs w:val="23"/>
        </w:rPr>
        <w:t>rules.</w:t>
      </w:r>
    </w:p>
    <w:p w:rsidR="005F6964" w:rsidRDefault="00582FCD" w:rsidP="00617A6F">
      <w:pPr>
        <w:pStyle w:val="Heading3"/>
        <w:numPr>
          <w:ilvl w:val="0"/>
          <w:numId w:val="27"/>
        </w:numPr>
        <w:tabs>
          <w:tab w:val="left" w:pos="880"/>
          <w:tab w:val="left" w:pos="881"/>
        </w:tabs>
        <w:spacing w:before="190"/>
        <w:ind w:hanging="721"/>
        <w:rPr>
          <w:sz w:val="23"/>
          <w:szCs w:val="23"/>
        </w:rPr>
      </w:pPr>
      <w:r>
        <w:rPr>
          <w:spacing w:val="-3"/>
          <w:sz w:val="23"/>
          <w:szCs w:val="23"/>
        </w:rPr>
        <w:t xml:space="preserve">UNDERSTAND VARIOUS </w:t>
      </w:r>
      <w:r>
        <w:rPr>
          <w:sz w:val="23"/>
          <w:szCs w:val="23"/>
        </w:rPr>
        <w:t>METHODS OF</w:t>
      </w:r>
      <w:r>
        <w:rPr>
          <w:spacing w:val="-15"/>
          <w:sz w:val="23"/>
          <w:szCs w:val="23"/>
        </w:rPr>
        <w:t xml:space="preserve"> </w:t>
      </w:r>
      <w:r>
        <w:rPr>
          <w:spacing w:val="-4"/>
          <w:sz w:val="23"/>
          <w:szCs w:val="23"/>
        </w:rPr>
        <w:t>INTEGRATION</w:t>
      </w:r>
    </w:p>
    <w:p w:rsidR="005F6964" w:rsidRDefault="00582FCD" w:rsidP="00617A6F">
      <w:pPr>
        <w:pStyle w:val="ListParagraph"/>
        <w:numPr>
          <w:ilvl w:val="1"/>
          <w:numId w:val="27"/>
        </w:numPr>
        <w:tabs>
          <w:tab w:val="left" w:pos="1600"/>
          <w:tab w:val="left" w:pos="1601"/>
        </w:tabs>
        <w:spacing w:before="5"/>
        <w:rPr>
          <w:sz w:val="23"/>
          <w:szCs w:val="23"/>
        </w:rPr>
      </w:pPr>
      <w:r>
        <w:rPr>
          <w:spacing w:val="-3"/>
          <w:sz w:val="23"/>
          <w:szCs w:val="23"/>
        </w:rPr>
        <w:t xml:space="preserve">List standard formulas </w:t>
      </w:r>
      <w:r>
        <w:rPr>
          <w:sz w:val="23"/>
          <w:szCs w:val="23"/>
        </w:rPr>
        <w:t>of</w:t>
      </w:r>
      <w:r>
        <w:rPr>
          <w:spacing w:val="-13"/>
          <w:sz w:val="23"/>
          <w:szCs w:val="23"/>
        </w:rPr>
        <w:t xml:space="preserve"> </w:t>
      </w:r>
      <w:r>
        <w:rPr>
          <w:spacing w:val="-3"/>
          <w:sz w:val="23"/>
          <w:szCs w:val="23"/>
        </w:rPr>
        <w:t>integration.</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Integrate </w:t>
      </w:r>
      <w:r>
        <w:rPr>
          <w:sz w:val="23"/>
          <w:szCs w:val="23"/>
        </w:rPr>
        <w:t xml:space="preserve">a </w:t>
      </w:r>
      <w:r>
        <w:rPr>
          <w:spacing w:val="-3"/>
          <w:sz w:val="23"/>
          <w:szCs w:val="23"/>
        </w:rPr>
        <w:t xml:space="preserve">function </w:t>
      </w:r>
      <w:r>
        <w:rPr>
          <w:sz w:val="23"/>
          <w:szCs w:val="23"/>
        </w:rPr>
        <w:t xml:space="preserve">by </w:t>
      </w:r>
      <w:r>
        <w:rPr>
          <w:spacing w:val="-3"/>
          <w:sz w:val="23"/>
          <w:szCs w:val="23"/>
        </w:rPr>
        <w:t>substitution</w:t>
      </w:r>
      <w:r>
        <w:rPr>
          <w:spacing w:val="-23"/>
          <w:sz w:val="23"/>
          <w:szCs w:val="23"/>
        </w:rPr>
        <w:t xml:space="preserve"> </w:t>
      </w:r>
      <w:r>
        <w:rPr>
          <w:spacing w:val="-3"/>
          <w:sz w:val="23"/>
          <w:szCs w:val="23"/>
        </w:rPr>
        <w:t>method.</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Use method </w:t>
      </w:r>
      <w:r>
        <w:rPr>
          <w:sz w:val="23"/>
          <w:szCs w:val="23"/>
        </w:rPr>
        <w:t xml:space="preserve">of </w:t>
      </w:r>
      <w:r>
        <w:rPr>
          <w:spacing w:val="-3"/>
          <w:sz w:val="23"/>
          <w:szCs w:val="23"/>
        </w:rPr>
        <w:t xml:space="preserve">integration </w:t>
      </w:r>
      <w:r>
        <w:rPr>
          <w:sz w:val="23"/>
          <w:szCs w:val="23"/>
        </w:rPr>
        <w:t xml:space="preserve">by parts </w:t>
      </w:r>
      <w:r>
        <w:rPr>
          <w:spacing w:val="-2"/>
          <w:sz w:val="23"/>
          <w:szCs w:val="23"/>
        </w:rPr>
        <w:t xml:space="preserve">for </w:t>
      </w:r>
      <w:r>
        <w:rPr>
          <w:spacing w:val="-3"/>
          <w:sz w:val="23"/>
          <w:szCs w:val="23"/>
        </w:rPr>
        <w:t>finding</w:t>
      </w:r>
      <w:r>
        <w:rPr>
          <w:spacing w:val="-35"/>
          <w:sz w:val="23"/>
          <w:szCs w:val="23"/>
        </w:rPr>
        <w:t xml:space="preserve"> </w:t>
      </w:r>
      <w:r>
        <w:rPr>
          <w:spacing w:val="-3"/>
          <w:sz w:val="23"/>
          <w:szCs w:val="23"/>
        </w:rPr>
        <w:t>integrals.</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Employ these methods </w:t>
      </w:r>
      <w:r>
        <w:rPr>
          <w:sz w:val="23"/>
          <w:szCs w:val="23"/>
        </w:rPr>
        <w:t xml:space="preserve">to </w:t>
      </w:r>
      <w:r>
        <w:rPr>
          <w:spacing w:val="-3"/>
          <w:sz w:val="23"/>
          <w:szCs w:val="23"/>
        </w:rPr>
        <w:t>solve</w:t>
      </w:r>
      <w:r>
        <w:rPr>
          <w:spacing w:val="-18"/>
          <w:sz w:val="23"/>
          <w:szCs w:val="23"/>
        </w:rPr>
        <w:t xml:space="preserve"> </w:t>
      </w:r>
      <w:r>
        <w:rPr>
          <w:spacing w:val="-3"/>
          <w:sz w:val="23"/>
          <w:szCs w:val="23"/>
        </w:rPr>
        <w:t>problems.</w:t>
      </w:r>
    </w:p>
    <w:p w:rsidR="005F6964" w:rsidRDefault="005F6964">
      <w:pPr>
        <w:pStyle w:val="BodyText"/>
        <w:spacing w:before="2"/>
        <w:ind w:left="0" w:firstLine="0"/>
        <w:rPr>
          <w:sz w:val="23"/>
          <w:szCs w:val="23"/>
        </w:rPr>
      </w:pPr>
    </w:p>
    <w:p w:rsidR="005F6964" w:rsidRDefault="00582FCD" w:rsidP="00617A6F">
      <w:pPr>
        <w:pStyle w:val="Heading3"/>
        <w:numPr>
          <w:ilvl w:val="0"/>
          <w:numId w:val="27"/>
        </w:numPr>
        <w:tabs>
          <w:tab w:val="left" w:pos="880"/>
          <w:tab w:val="left" w:pos="881"/>
        </w:tabs>
        <w:ind w:hanging="721"/>
        <w:rPr>
          <w:sz w:val="23"/>
          <w:szCs w:val="23"/>
        </w:rPr>
      </w:pPr>
      <w:r>
        <w:rPr>
          <w:spacing w:val="-3"/>
          <w:sz w:val="23"/>
          <w:szCs w:val="23"/>
        </w:rPr>
        <w:t xml:space="preserve">UNDERSTAND </w:t>
      </w:r>
      <w:r>
        <w:rPr>
          <w:spacing w:val="-2"/>
          <w:sz w:val="23"/>
          <w:szCs w:val="23"/>
        </w:rPr>
        <w:t xml:space="preserve">THE </w:t>
      </w:r>
      <w:r>
        <w:rPr>
          <w:sz w:val="23"/>
          <w:szCs w:val="23"/>
        </w:rPr>
        <w:t xml:space="preserve">METHODS OF </w:t>
      </w:r>
      <w:r>
        <w:rPr>
          <w:spacing w:val="-3"/>
          <w:sz w:val="23"/>
          <w:szCs w:val="23"/>
        </w:rPr>
        <w:t>SOLVING DEFINITE</w:t>
      </w:r>
      <w:r>
        <w:rPr>
          <w:spacing w:val="-28"/>
          <w:sz w:val="23"/>
          <w:szCs w:val="23"/>
        </w:rPr>
        <w:t xml:space="preserve"> </w:t>
      </w:r>
      <w:r>
        <w:rPr>
          <w:spacing w:val="-4"/>
          <w:sz w:val="23"/>
          <w:szCs w:val="23"/>
        </w:rPr>
        <w:t>INTEGRALS.</w:t>
      </w:r>
    </w:p>
    <w:p w:rsidR="005F6964" w:rsidRDefault="00582FCD" w:rsidP="00617A6F">
      <w:pPr>
        <w:pStyle w:val="ListParagraph"/>
        <w:numPr>
          <w:ilvl w:val="1"/>
          <w:numId w:val="27"/>
        </w:numPr>
        <w:tabs>
          <w:tab w:val="left" w:pos="1600"/>
          <w:tab w:val="left" w:pos="1601"/>
        </w:tabs>
        <w:spacing w:before="6"/>
        <w:rPr>
          <w:sz w:val="23"/>
          <w:szCs w:val="23"/>
        </w:rPr>
      </w:pPr>
      <w:r>
        <w:rPr>
          <w:spacing w:val="-3"/>
          <w:sz w:val="23"/>
          <w:szCs w:val="23"/>
        </w:rPr>
        <w:t>Define definite</w:t>
      </w:r>
      <w:r>
        <w:rPr>
          <w:spacing w:val="-5"/>
          <w:sz w:val="23"/>
          <w:szCs w:val="23"/>
        </w:rPr>
        <w:t xml:space="preserve"> </w:t>
      </w:r>
      <w:r>
        <w:rPr>
          <w:spacing w:val="-3"/>
          <w:sz w:val="23"/>
          <w:szCs w:val="23"/>
        </w:rPr>
        <w:t>integral.</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List </w:t>
      </w:r>
      <w:r>
        <w:rPr>
          <w:sz w:val="23"/>
          <w:szCs w:val="23"/>
        </w:rPr>
        <w:t xml:space="preserve">properties of </w:t>
      </w:r>
      <w:r>
        <w:rPr>
          <w:spacing w:val="-3"/>
          <w:sz w:val="23"/>
          <w:szCs w:val="23"/>
        </w:rPr>
        <w:t>definite</w:t>
      </w:r>
      <w:r>
        <w:rPr>
          <w:spacing w:val="-19"/>
          <w:sz w:val="23"/>
          <w:szCs w:val="23"/>
        </w:rPr>
        <w:t xml:space="preserve"> </w:t>
      </w:r>
      <w:r>
        <w:rPr>
          <w:spacing w:val="-3"/>
          <w:sz w:val="23"/>
          <w:szCs w:val="23"/>
        </w:rPr>
        <w:t>integrals.</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Use definite integral </w:t>
      </w:r>
      <w:r>
        <w:rPr>
          <w:sz w:val="23"/>
          <w:szCs w:val="23"/>
        </w:rPr>
        <w:t xml:space="preserve">in </w:t>
      </w:r>
      <w:r>
        <w:rPr>
          <w:spacing w:val="-3"/>
          <w:sz w:val="23"/>
          <w:szCs w:val="23"/>
        </w:rPr>
        <w:t xml:space="preserve">the computation </w:t>
      </w:r>
      <w:r>
        <w:rPr>
          <w:sz w:val="23"/>
          <w:szCs w:val="23"/>
        </w:rPr>
        <w:t>of</w:t>
      </w:r>
      <w:r>
        <w:rPr>
          <w:spacing w:val="-21"/>
          <w:sz w:val="23"/>
          <w:szCs w:val="23"/>
        </w:rPr>
        <w:t xml:space="preserve"> </w:t>
      </w:r>
      <w:r>
        <w:rPr>
          <w:spacing w:val="-2"/>
          <w:sz w:val="23"/>
          <w:szCs w:val="23"/>
        </w:rPr>
        <w:t>areas.</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Solve problems involving definite</w:t>
      </w:r>
      <w:r>
        <w:rPr>
          <w:spacing w:val="-12"/>
          <w:sz w:val="23"/>
          <w:szCs w:val="23"/>
        </w:rPr>
        <w:t xml:space="preserve"> </w:t>
      </w:r>
      <w:r>
        <w:rPr>
          <w:spacing w:val="-3"/>
          <w:sz w:val="23"/>
          <w:szCs w:val="23"/>
        </w:rPr>
        <w:t>integrals.</w:t>
      </w:r>
    </w:p>
    <w:p w:rsidR="005F6964" w:rsidRDefault="005F6964">
      <w:pPr>
        <w:pStyle w:val="BodyText"/>
        <w:ind w:left="0" w:firstLine="0"/>
        <w:rPr>
          <w:sz w:val="23"/>
          <w:szCs w:val="23"/>
        </w:rPr>
      </w:pPr>
    </w:p>
    <w:p w:rsidR="005F6964" w:rsidRDefault="00582FCD" w:rsidP="00617A6F">
      <w:pPr>
        <w:pStyle w:val="Heading3"/>
        <w:numPr>
          <w:ilvl w:val="0"/>
          <w:numId w:val="27"/>
        </w:numPr>
        <w:tabs>
          <w:tab w:val="left" w:pos="880"/>
          <w:tab w:val="left" w:pos="881"/>
        </w:tabs>
        <w:spacing w:before="1"/>
        <w:ind w:hanging="721"/>
        <w:rPr>
          <w:b w:val="0"/>
          <w:sz w:val="23"/>
          <w:szCs w:val="23"/>
        </w:rPr>
      </w:pPr>
      <w:r>
        <w:rPr>
          <w:sz w:val="23"/>
          <w:szCs w:val="23"/>
        </w:rPr>
        <w:t xml:space="preserve">USE </w:t>
      </w:r>
      <w:r>
        <w:rPr>
          <w:spacing w:val="-3"/>
          <w:sz w:val="23"/>
          <w:szCs w:val="23"/>
        </w:rPr>
        <w:t xml:space="preserve">DIFFERENT </w:t>
      </w:r>
      <w:r>
        <w:rPr>
          <w:sz w:val="23"/>
          <w:szCs w:val="23"/>
        </w:rPr>
        <w:t xml:space="preserve">METHODS OF </w:t>
      </w:r>
      <w:r>
        <w:rPr>
          <w:spacing w:val="-4"/>
          <w:sz w:val="23"/>
          <w:szCs w:val="23"/>
        </w:rPr>
        <w:t xml:space="preserve">INTEGRATION </w:t>
      </w:r>
      <w:r>
        <w:rPr>
          <w:sz w:val="23"/>
          <w:szCs w:val="23"/>
        </w:rPr>
        <w:t xml:space="preserve">TO </w:t>
      </w:r>
      <w:r>
        <w:rPr>
          <w:spacing w:val="-3"/>
          <w:sz w:val="23"/>
          <w:szCs w:val="23"/>
        </w:rPr>
        <w:t>SOLVE DIFFERENTIAL EQUATIONS</w:t>
      </w:r>
      <w:r>
        <w:rPr>
          <w:b w:val="0"/>
          <w:spacing w:val="-3"/>
          <w:sz w:val="23"/>
          <w:szCs w:val="23"/>
        </w:rPr>
        <w:t>.</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Define </w:t>
      </w:r>
      <w:r>
        <w:rPr>
          <w:sz w:val="23"/>
          <w:szCs w:val="23"/>
        </w:rPr>
        <w:t xml:space="preserve">a </w:t>
      </w:r>
      <w:r>
        <w:rPr>
          <w:spacing w:val="-3"/>
          <w:sz w:val="23"/>
          <w:szCs w:val="23"/>
        </w:rPr>
        <w:t xml:space="preserve">differential equation, </w:t>
      </w:r>
      <w:r>
        <w:rPr>
          <w:sz w:val="23"/>
          <w:szCs w:val="23"/>
        </w:rPr>
        <w:t xml:space="preserve">its degree </w:t>
      </w:r>
      <w:r>
        <w:rPr>
          <w:spacing w:val="-2"/>
          <w:sz w:val="23"/>
          <w:szCs w:val="23"/>
        </w:rPr>
        <w:t>and</w:t>
      </w:r>
      <w:r>
        <w:rPr>
          <w:spacing w:val="-25"/>
          <w:sz w:val="23"/>
          <w:szCs w:val="23"/>
        </w:rPr>
        <w:t xml:space="preserve"> </w:t>
      </w:r>
      <w:r>
        <w:rPr>
          <w:sz w:val="23"/>
          <w:szCs w:val="23"/>
        </w:rPr>
        <w:t>order.</w:t>
      </w:r>
    </w:p>
    <w:p w:rsidR="005F6964" w:rsidRDefault="00582FCD" w:rsidP="00617A6F">
      <w:pPr>
        <w:pStyle w:val="ListParagraph"/>
        <w:numPr>
          <w:ilvl w:val="1"/>
          <w:numId w:val="27"/>
        </w:numPr>
        <w:tabs>
          <w:tab w:val="left" w:pos="1600"/>
          <w:tab w:val="left" w:pos="1601"/>
        </w:tabs>
        <w:spacing w:line="249" w:lineRule="auto"/>
        <w:ind w:right="153"/>
        <w:rPr>
          <w:sz w:val="23"/>
          <w:szCs w:val="23"/>
        </w:rPr>
      </w:pPr>
      <w:r>
        <w:rPr>
          <w:spacing w:val="-3"/>
          <w:sz w:val="23"/>
          <w:szCs w:val="23"/>
        </w:rPr>
        <w:t xml:space="preserve">Explain method </w:t>
      </w:r>
      <w:r>
        <w:rPr>
          <w:sz w:val="23"/>
          <w:szCs w:val="23"/>
        </w:rPr>
        <w:t xml:space="preserve">of </w:t>
      </w:r>
      <w:r>
        <w:rPr>
          <w:spacing w:val="-3"/>
          <w:sz w:val="23"/>
          <w:szCs w:val="23"/>
        </w:rPr>
        <w:t xml:space="preserve">separation </w:t>
      </w:r>
      <w:r>
        <w:rPr>
          <w:sz w:val="23"/>
          <w:szCs w:val="23"/>
        </w:rPr>
        <w:t xml:space="preserve">of </w:t>
      </w:r>
      <w:r>
        <w:rPr>
          <w:spacing w:val="-3"/>
          <w:sz w:val="23"/>
          <w:szCs w:val="23"/>
        </w:rPr>
        <w:t xml:space="preserve">variables </w:t>
      </w:r>
      <w:r>
        <w:rPr>
          <w:spacing w:val="-2"/>
          <w:sz w:val="23"/>
          <w:szCs w:val="23"/>
        </w:rPr>
        <w:t xml:space="preserve">for </w:t>
      </w:r>
      <w:r>
        <w:rPr>
          <w:spacing w:val="-3"/>
          <w:sz w:val="23"/>
          <w:szCs w:val="23"/>
        </w:rPr>
        <w:t xml:space="preserve">solving differential equations </w:t>
      </w:r>
      <w:r>
        <w:rPr>
          <w:sz w:val="23"/>
          <w:szCs w:val="23"/>
        </w:rPr>
        <w:t xml:space="preserve">of </w:t>
      </w:r>
      <w:r>
        <w:rPr>
          <w:spacing w:val="-3"/>
          <w:sz w:val="23"/>
          <w:szCs w:val="23"/>
        </w:rPr>
        <w:t xml:space="preserve">first </w:t>
      </w:r>
      <w:r>
        <w:rPr>
          <w:sz w:val="23"/>
          <w:szCs w:val="23"/>
        </w:rPr>
        <w:t xml:space="preserve">order </w:t>
      </w:r>
      <w:r>
        <w:rPr>
          <w:spacing w:val="-2"/>
          <w:sz w:val="23"/>
          <w:szCs w:val="23"/>
        </w:rPr>
        <w:t xml:space="preserve">and </w:t>
      </w:r>
      <w:r>
        <w:rPr>
          <w:spacing w:val="-3"/>
          <w:sz w:val="23"/>
          <w:szCs w:val="23"/>
        </w:rPr>
        <w:t xml:space="preserve">first </w:t>
      </w:r>
      <w:r>
        <w:rPr>
          <w:sz w:val="23"/>
          <w:szCs w:val="23"/>
        </w:rPr>
        <w:t>degree.</w:t>
      </w:r>
    </w:p>
    <w:p w:rsidR="005F6964" w:rsidRDefault="00582FCD" w:rsidP="00617A6F">
      <w:pPr>
        <w:pStyle w:val="ListParagraph"/>
        <w:numPr>
          <w:ilvl w:val="1"/>
          <w:numId w:val="27"/>
        </w:numPr>
        <w:tabs>
          <w:tab w:val="left" w:pos="1600"/>
          <w:tab w:val="left" w:pos="1601"/>
        </w:tabs>
        <w:spacing w:before="2"/>
        <w:rPr>
          <w:sz w:val="23"/>
          <w:szCs w:val="23"/>
        </w:rPr>
      </w:pPr>
      <w:r>
        <w:rPr>
          <w:spacing w:val="-3"/>
          <w:sz w:val="23"/>
          <w:szCs w:val="23"/>
        </w:rPr>
        <w:t xml:space="preserve">Solve differential equations </w:t>
      </w:r>
      <w:r>
        <w:rPr>
          <w:sz w:val="23"/>
          <w:szCs w:val="23"/>
        </w:rPr>
        <w:t xml:space="preserve">of </w:t>
      </w:r>
      <w:r>
        <w:rPr>
          <w:spacing w:val="-3"/>
          <w:sz w:val="23"/>
          <w:szCs w:val="23"/>
        </w:rPr>
        <w:t xml:space="preserve">first </w:t>
      </w:r>
      <w:r>
        <w:rPr>
          <w:sz w:val="23"/>
          <w:szCs w:val="23"/>
        </w:rPr>
        <w:t xml:space="preserve">order </w:t>
      </w:r>
      <w:r>
        <w:rPr>
          <w:spacing w:val="-2"/>
          <w:sz w:val="23"/>
          <w:szCs w:val="23"/>
        </w:rPr>
        <w:t xml:space="preserve">and </w:t>
      </w:r>
      <w:r>
        <w:rPr>
          <w:spacing w:val="-3"/>
          <w:sz w:val="23"/>
          <w:szCs w:val="23"/>
        </w:rPr>
        <w:t>first</w:t>
      </w:r>
      <w:r>
        <w:rPr>
          <w:spacing w:val="-28"/>
          <w:sz w:val="23"/>
          <w:szCs w:val="23"/>
        </w:rPr>
        <w:t xml:space="preserve"> </w:t>
      </w:r>
      <w:r>
        <w:rPr>
          <w:sz w:val="23"/>
          <w:szCs w:val="23"/>
        </w:rPr>
        <w:t>degree.</w:t>
      </w:r>
    </w:p>
    <w:p w:rsidR="005F6964" w:rsidRDefault="005F6964">
      <w:pPr>
        <w:pStyle w:val="BodyText"/>
        <w:spacing w:before="1"/>
        <w:ind w:left="0" w:firstLine="0"/>
        <w:rPr>
          <w:sz w:val="23"/>
          <w:szCs w:val="23"/>
        </w:rPr>
      </w:pPr>
    </w:p>
    <w:p w:rsidR="005F6964" w:rsidRDefault="00582FCD" w:rsidP="00617A6F">
      <w:pPr>
        <w:pStyle w:val="Heading3"/>
        <w:numPr>
          <w:ilvl w:val="0"/>
          <w:numId w:val="27"/>
        </w:numPr>
        <w:tabs>
          <w:tab w:val="left" w:pos="880"/>
          <w:tab w:val="left" w:pos="881"/>
        </w:tabs>
        <w:spacing w:before="1"/>
        <w:ind w:hanging="721"/>
        <w:rPr>
          <w:sz w:val="23"/>
          <w:szCs w:val="23"/>
        </w:rPr>
      </w:pPr>
      <w:r>
        <w:rPr>
          <w:sz w:val="23"/>
          <w:szCs w:val="23"/>
        </w:rPr>
        <w:t>USE</w:t>
      </w:r>
      <w:r>
        <w:rPr>
          <w:spacing w:val="-9"/>
          <w:sz w:val="23"/>
          <w:szCs w:val="23"/>
        </w:rPr>
        <w:t xml:space="preserve"> </w:t>
      </w:r>
      <w:r>
        <w:rPr>
          <w:spacing w:val="-3"/>
          <w:sz w:val="23"/>
          <w:szCs w:val="23"/>
        </w:rPr>
        <w:t>LAPLACE</w:t>
      </w:r>
      <w:r>
        <w:rPr>
          <w:spacing w:val="-9"/>
          <w:sz w:val="23"/>
          <w:szCs w:val="23"/>
        </w:rPr>
        <w:t xml:space="preserve"> </w:t>
      </w:r>
      <w:r>
        <w:rPr>
          <w:sz w:val="23"/>
          <w:szCs w:val="23"/>
        </w:rPr>
        <w:t>AND</w:t>
      </w:r>
      <w:r>
        <w:rPr>
          <w:spacing w:val="-7"/>
          <w:sz w:val="23"/>
          <w:szCs w:val="23"/>
        </w:rPr>
        <w:t xml:space="preserve"> </w:t>
      </w:r>
      <w:r>
        <w:rPr>
          <w:spacing w:val="-3"/>
          <w:sz w:val="23"/>
          <w:szCs w:val="23"/>
        </w:rPr>
        <w:t>INVERSE</w:t>
      </w:r>
      <w:r>
        <w:rPr>
          <w:spacing w:val="-9"/>
          <w:sz w:val="23"/>
          <w:szCs w:val="23"/>
        </w:rPr>
        <w:t xml:space="preserve"> </w:t>
      </w:r>
      <w:r>
        <w:rPr>
          <w:spacing w:val="-3"/>
          <w:sz w:val="23"/>
          <w:szCs w:val="23"/>
        </w:rPr>
        <w:t>LAPLACE</w:t>
      </w:r>
      <w:r>
        <w:rPr>
          <w:spacing w:val="-9"/>
          <w:sz w:val="23"/>
          <w:szCs w:val="23"/>
        </w:rPr>
        <w:t xml:space="preserve"> </w:t>
      </w:r>
      <w:r>
        <w:rPr>
          <w:spacing w:val="-3"/>
          <w:sz w:val="23"/>
          <w:szCs w:val="23"/>
        </w:rPr>
        <w:t>TRANSFORMATION</w:t>
      </w:r>
      <w:r>
        <w:rPr>
          <w:spacing w:val="-7"/>
          <w:sz w:val="23"/>
          <w:szCs w:val="23"/>
        </w:rPr>
        <w:t xml:space="preserve"> </w:t>
      </w:r>
      <w:r>
        <w:rPr>
          <w:sz w:val="23"/>
          <w:szCs w:val="23"/>
        </w:rPr>
        <w:t>FOR</w:t>
      </w:r>
      <w:r>
        <w:rPr>
          <w:spacing w:val="-8"/>
          <w:sz w:val="23"/>
          <w:szCs w:val="23"/>
        </w:rPr>
        <w:t xml:space="preserve"> </w:t>
      </w:r>
      <w:r>
        <w:rPr>
          <w:spacing w:val="-3"/>
          <w:sz w:val="23"/>
          <w:szCs w:val="23"/>
        </w:rPr>
        <w:t>SOLVING</w:t>
      </w:r>
      <w:r>
        <w:rPr>
          <w:spacing w:val="-9"/>
          <w:sz w:val="23"/>
          <w:szCs w:val="23"/>
        </w:rPr>
        <w:t xml:space="preserve"> </w:t>
      </w:r>
      <w:r>
        <w:rPr>
          <w:sz w:val="23"/>
          <w:szCs w:val="23"/>
        </w:rPr>
        <w:t>PROBLEMS.</w:t>
      </w:r>
    </w:p>
    <w:p w:rsidR="005F6964" w:rsidRDefault="00582FCD" w:rsidP="00617A6F">
      <w:pPr>
        <w:pStyle w:val="ListParagraph"/>
        <w:numPr>
          <w:ilvl w:val="1"/>
          <w:numId w:val="27"/>
        </w:numPr>
        <w:tabs>
          <w:tab w:val="left" w:pos="1600"/>
          <w:tab w:val="left" w:pos="1601"/>
        </w:tabs>
        <w:spacing w:before="5"/>
        <w:rPr>
          <w:sz w:val="23"/>
          <w:szCs w:val="23"/>
        </w:rPr>
      </w:pPr>
      <w:r>
        <w:rPr>
          <w:spacing w:val="-3"/>
          <w:sz w:val="23"/>
          <w:szCs w:val="23"/>
        </w:rPr>
        <w:t xml:space="preserve">Define Laplace </w:t>
      </w:r>
      <w:r>
        <w:rPr>
          <w:spacing w:val="-2"/>
          <w:sz w:val="23"/>
          <w:szCs w:val="23"/>
        </w:rPr>
        <w:t xml:space="preserve">and </w:t>
      </w:r>
      <w:r>
        <w:rPr>
          <w:spacing w:val="-3"/>
          <w:sz w:val="23"/>
          <w:szCs w:val="23"/>
        </w:rPr>
        <w:t>Inverse Laplace</w:t>
      </w:r>
      <w:r>
        <w:rPr>
          <w:spacing w:val="-9"/>
          <w:sz w:val="23"/>
          <w:szCs w:val="23"/>
        </w:rPr>
        <w:t xml:space="preserve"> </w:t>
      </w:r>
      <w:r>
        <w:rPr>
          <w:spacing w:val="-3"/>
          <w:sz w:val="23"/>
          <w:szCs w:val="23"/>
        </w:rPr>
        <w:t>Transformation</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List </w:t>
      </w:r>
      <w:r>
        <w:rPr>
          <w:sz w:val="23"/>
          <w:szCs w:val="23"/>
        </w:rPr>
        <w:t xml:space="preserve">properties of </w:t>
      </w:r>
      <w:r>
        <w:rPr>
          <w:spacing w:val="-3"/>
          <w:sz w:val="23"/>
          <w:szCs w:val="23"/>
        </w:rPr>
        <w:t>Laplace</w:t>
      </w:r>
      <w:r>
        <w:rPr>
          <w:spacing w:val="-19"/>
          <w:sz w:val="23"/>
          <w:szCs w:val="23"/>
        </w:rPr>
        <w:t xml:space="preserve"> </w:t>
      </w:r>
      <w:r>
        <w:rPr>
          <w:spacing w:val="-3"/>
          <w:sz w:val="23"/>
          <w:szCs w:val="23"/>
        </w:rPr>
        <w:t>Transformation</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Solve problems using Laplace</w:t>
      </w:r>
      <w:r>
        <w:rPr>
          <w:spacing w:val="-11"/>
          <w:sz w:val="23"/>
          <w:szCs w:val="23"/>
        </w:rPr>
        <w:t xml:space="preserve"> </w:t>
      </w:r>
      <w:r>
        <w:rPr>
          <w:spacing w:val="-3"/>
          <w:sz w:val="23"/>
          <w:szCs w:val="23"/>
        </w:rPr>
        <w:t>Transformations</w:t>
      </w:r>
    </w:p>
    <w:p w:rsidR="005F6964" w:rsidRDefault="005F6964">
      <w:pPr>
        <w:pStyle w:val="BodyText"/>
        <w:spacing w:before="2"/>
        <w:ind w:left="0" w:firstLine="0"/>
        <w:rPr>
          <w:sz w:val="23"/>
          <w:szCs w:val="23"/>
        </w:rPr>
      </w:pPr>
    </w:p>
    <w:p w:rsidR="005F6964" w:rsidRDefault="00582FCD" w:rsidP="00617A6F">
      <w:pPr>
        <w:pStyle w:val="Heading3"/>
        <w:numPr>
          <w:ilvl w:val="0"/>
          <w:numId w:val="27"/>
        </w:numPr>
        <w:tabs>
          <w:tab w:val="left" w:pos="880"/>
          <w:tab w:val="left" w:pos="881"/>
        </w:tabs>
        <w:ind w:hanging="721"/>
        <w:rPr>
          <w:sz w:val="23"/>
          <w:szCs w:val="23"/>
        </w:rPr>
      </w:pPr>
      <w:r>
        <w:rPr>
          <w:spacing w:val="-3"/>
          <w:sz w:val="23"/>
          <w:szCs w:val="23"/>
        </w:rPr>
        <w:t>EXPAND FUNCTIONS USING FOURIER</w:t>
      </w:r>
      <w:r>
        <w:rPr>
          <w:spacing w:val="-13"/>
          <w:sz w:val="23"/>
          <w:szCs w:val="23"/>
        </w:rPr>
        <w:t xml:space="preserve"> </w:t>
      </w:r>
      <w:r>
        <w:rPr>
          <w:spacing w:val="-3"/>
          <w:sz w:val="23"/>
          <w:szCs w:val="23"/>
        </w:rPr>
        <w:t>SERIES</w:t>
      </w:r>
    </w:p>
    <w:p w:rsidR="005F6964" w:rsidRDefault="00582FCD" w:rsidP="00617A6F">
      <w:pPr>
        <w:pStyle w:val="ListParagraph"/>
        <w:numPr>
          <w:ilvl w:val="1"/>
          <w:numId w:val="27"/>
        </w:numPr>
        <w:tabs>
          <w:tab w:val="left" w:pos="1600"/>
          <w:tab w:val="left" w:pos="1601"/>
        </w:tabs>
        <w:spacing w:before="5"/>
        <w:rPr>
          <w:sz w:val="23"/>
          <w:szCs w:val="23"/>
        </w:rPr>
      </w:pPr>
      <w:r>
        <w:rPr>
          <w:spacing w:val="-3"/>
          <w:sz w:val="23"/>
          <w:szCs w:val="23"/>
        </w:rPr>
        <w:t xml:space="preserve">Define </w:t>
      </w:r>
      <w:r>
        <w:rPr>
          <w:sz w:val="23"/>
          <w:szCs w:val="23"/>
        </w:rPr>
        <w:t xml:space="preserve">a </w:t>
      </w:r>
      <w:r>
        <w:rPr>
          <w:spacing w:val="-3"/>
          <w:sz w:val="23"/>
          <w:szCs w:val="23"/>
        </w:rPr>
        <w:t>Fourier</w:t>
      </w:r>
      <w:r>
        <w:rPr>
          <w:spacing w:val="-9"/>
          <w:sz w:val="23"/>
          <w:szCs w:val="23"/>
        </w:rPr>
        <w:t xml:space="preserve"> </w:t>
      </w:r>
      <w:r>
        <w:rPr>
          <w:spacing w:val="-3"/>
          <w:sz w:val="23"/>
          <w:szCs w:val="23"/>
        </w:rPr>
        <w:t>series.</w:t>
      </w:r>
    </w:p>
    <w:p w:rsidR="005F6964" w:rsidRDefault="00582FCD" w:rsidP="00617A6F">
      <w:pPr>
        <w:pStyle w:val="ListParagraph"/>
        <w:numPr>
          <w:ilvl w:val="1"/>
          <w:numId w:val="27"/>
        </w:numPr>
        <w:tabs>
          <w:tab w:val="left" w:pos="1600"/>
          <w:tab w:val="left" w:pos="1601"/>
        </w:tabs>
        <w:rPr>
          <w:sz w:val="23"/>
          <w:szCs w:val="23"/>
        </w:rPr>
      </w:pPr>
      <w:r>
        <w:rPr>
          <w:sz w:val="23"/>
          <w:szCs w:val="23"/>
        </w:rPr>
        <w:t xml:space="preserve">Write </w:t>
      </w:r>
      <w:r>
        <w:rPr>
          <w:spacing w:val="-3"/>
          <w:sz w:val="23"/>
          <w:szCs w:val="23"/>
        </w:rPr>
        <w:t xml:space="preserve">extended rule </w:t>
      </w:r>
      <w:r>
        <w:rPr>
          <w:sz w:val="23"/>
          <w:szCs w:val="23"/>
        </w:rPr>
        <w:t xml:space="preserve">of </w:t>
      </w:r>
      <w:r>
        <w:rPr>
          <w:spacing w:val="-3"/>
          <w:sz w:val="23"/>
          <w:szCs w:val="23"/>
        </w:rPr>
        <w:t xml:space="preserve">integration </w:t>
      </w:r>
      <w:r>
        <w:rPr>
          <w:sz w:val="23"/>
          <w:szCs w:val="23"/>
        </w:rPr>
        <w:t>by</w:t>
      </w:r>
      <w:r>
        <w:rPr>
          <w:spacing w:val="-24"/>
          <w:sz w:val="23"/>
          <w:szCs w:val="23"/>
        </w:rPr>
        <w:t xml:space="preserve"> </w:t>
      </w:r>
      <w:r>
        <w:rPr>
          <w:spacing w:val="-3"/>
          <w:sz w:val="23"/>
          <w:szCs w:val="23"/>
        </w:rPr>
        <w:t>parts.</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Illustrate </w:t>
      </w:r>
      <w:r>
        <w:rPr>
          <w:sz w:val="23"/>
          <w:szCs w:val="23"/>
        </w:rPr>
        <w:t xml:space="preserve">periodic </w:t>
      </w:r>
      <w:r>
        <w:rPr>
          <w:spacing w:val="-3"/>
          <w:sz w:val="23"/>
          <w:szCs w:val="23"/>
        </w:rPr>
        <w:t xml:space="preserve">functions, </w:t>
      </w:r>
      <w:r>
        <w:rPr>
          <w:sz w:val="23"/>
          <w:szCs w:val="23"/>
        </w:rPr>
        <w:t xml:space="preserve">even </w:t>
      </w:r>
      <w:r>
        <w:rPr>
          <w:spacing w:val="-2"/>
          <w:sz w:val="23"/>
          <w:szCs w:val="23"/>
        </w:rPr>
        <w:t xml:space="preserve">and </w:t>
      </w:r>
      <w:r>
        <w:rPr>
          <w:sz w:val="23"/>
          <w:szCs w:val="23"/>
        </w:rPr>
        <w:t>odd</w:t>
      </w:r>
      <w:r>
        <w:rPr>
          <w:spacing w:val="27"/>
          <w:sz w:val="23"/>
          <w:szCs w:val="23"/>
        </w:rPr>
        <w:t xml:space="preserve"> </w:t>
      </w:r>
      <w:r>
        <w:rPr>
          <w:spacing w:val="-3"/>
          <w:sz w:val="23"/>
          <w:szCs w:val="23"/>
        </w:rPr>
        <w:t>functions.</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Explain Fourier expansion </w:t>
      </w:r>
      <w:r>
        <w:rPr>
          <w:spacing w:val="-2"/>
          <w:sz w:val="23"/>
          <w:szCs w:val="23"/>
        </w:rPr>
        <w:t xml:space="preserve">and </w:t>
      </w:r>
      <w:r>
        <w:rPr>
          <w:spacing w:val="-3"/>
          <w:sz w:val="23"/>
          <w:szCs w:val="23"/>
        </w:rPr>
        <w:t>Fourier</w:t>
      </w:r>
      <w:r>
        <w:rPr>
          <w:spacing w:val="-13"/>
          <w:sz w:val="23"/>
          <w:szCs w:val="23"/>
        </w:rPr>
        <w:t xml:space="preserve"> </w:t>
      </w:r>
      <w:r>
        <w:rPr>
          <w:spacing w:val="-3"/>
          <w:sz w:val="23"/>
          <w:szCs w:val="23"/>
        </w:rPr>
        <w:t>constants.</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Expand the given functions </w:t>
      </w:r>
      <w:r>
        <w:rPr>
          <w:sz w:val="23"/>
          <w:szCs w:val="23"/>
        </w:rPr>
        <w:t xml:space="preserve">of </w:t>
      </w:r>
      <w:r>
        <w:rPr>
          <w:spacing w:val="-3"/>
          <w:sz w:val="23"/>
          <w:szCs w:val="23"/>
        </w:rPr>
        <w:t>Fourier</w:t>
      </w:r>
      <w:r>
        <w:rPr>
          <w:spacing w:val="-18"/>
          <w:sz w:val="23"/>
          <w:szCs w:val="23"/>
        </w:rPr>
        <w:t xml:space="preserve"> </w:t>
      </w:r>
      <w:r>
        <w:rPr>
          <w:spacing w:val="-3"/>
          <w:sz w:val="23"/>
          <w:szCs w:val="23"/>
        </w:rPr>
        <w:t>series.</w:t>
      </w:r>
    </w:p>
    <w:p w:rsidR="005F6964" w:rsidRDefault="005F6964">
      <w:pPr>
        <w:pStyle w:val="BodyText"/>
        <w:spacing w:before="2"/>
        <w:ind w:left="0" w:firstLine="0"/>
        <w:rPr>
          <w:sz w:val="23"/>
          <w:szCs w:val="23"/>
        </w:rPr>
      </w:pPr>
    </w:p>
    <w:p w:rsidR="005F6964" w:rsidRDefault="00582FCD" w:rsidP="00617A6F">
      <w:pPr>
        <w:pStyle w:val="Heading3"/>
        <w:numPr>
          <w:ilvl w:val="0"/>
          <w:numId w:val="27"/>
        </w:numPr>
        <w:tabs>
          <w:tab w:val="left" w:pos="880"/>
          <w:tab w:val="left" w:pos="881"/>
        </w:tabs>
        <w:ind w:hanging="721"/>
        <w:rPr>
          <w:sz w:val="23"/>
          <w:szCs w:val="23"/>
        </w:rPr>
      </w:pPr>
      <w:r>
        <w:rPr>
          <w:spacing w:val="-3"/>
          <w:sz w:val="23"/>
          <w:szCs w:val="23"/>
        </w:rPr>
        <w:t xml:space="preserve">UNDERSTAND </w:t>
      </w:r>
      <w:r>
        <w:rPr>
          <w:spacing w:val="-2"/>
          <w:sz w:val="23"/>
          <w:szCs w:val="23"/>
        </w:rPr>
        <w:t xml:space="preserve">THE </w:t>
      </w:r>
      <w:r>
        <w:rPr>
          <w:spacing w:val="-3"/>
          <w:sz w:val="23"/>
          <w:szCs w:val="23"/>
        </w:rPr>
        <w:t xml:space="preserve">BASIC CONCEPTS </w:t>
      </w:r>
      <w:r>
        <w:rPr>
          <w:sz w:val="23"/>
          <w:szCs w:val="23"/>
        </w:rPr>
        <w:t>OF</w:t>
      </w:r>
      <w:r>
        <w:rPr>
          <w:spacing w:val="-15"/>
          <w:sz w:val="23"/>
          <w:szCs w:val="23"/>
        </w:rPr>
        <w:t xml:space="preserve"> </w:t>
      </w:r>
      <w:r>
        <w:rPr>
          <w:spacing w:val="-4"/>
          <w:sz w:val="23"/>
          <w:szCs w:val="23"/>
        </w:rPr>
        <w:t>STATISTICS</w:t>
      </w:r>
    </w:p>
    <w:p w:rsidR="005F6964" w:rsidRDefault="00582FCD" w:rsidP="00617A6F">
      <w:pPr>
        <w:pStyle w:val="ListParagraph"/>
        <w:numPr>
          <w:ilvl w:val="1"/>
          <w:numId w:val="27"/>
        </w:numPr>
        <w:tabs>
          <w:tab w:val="left" w:pos="1600"/>
          <w:tab w:val="left" w:pos="1601"/>
        </w:tabs>
        <w:spacing w:before="5"/>
        <w:rPr>
          <w:sz w:val="23"/>
          <w:szCs w:val="23"/>
        </w:rPr>
      </w:pPr>
      <w:r>
        <w:rPr>
          <w:spacing w:val="-3"/>
          <w:sz w:val="23"/>
          <w:szCs w:val="23"/>
        </w:rPr>
        <w:t xml:space="preserve">Define mean, median </w:t>
      </w:r>
      <w:r>
        <w:rPr>
          <w:spacing w:val="-2"/>
          <w:sz w:val="23"/>
          <w:szCs w:val="23"/>
        </w:rPr>
        <w:t>and</w:t>
      </w:r>
      <w:r>
        <w:rPr>
          <w:spacing w:val="-10"/>
          <w:sz w:val="23"/>
          <w:szCs w:val="23"/>
        </w:rPr>
        <w:t xml:space="preserve"> </w:t>
      </w:r>
      <w:r>
        <w:rPr>
          <w:spacing w:val="-3"/>
          <w:sz w:val="23"/>
          <w:szCs w:val="23"/>
        </w:rPr>
        <w:t>mode</w:t>
      </w:r>
    </w:p>
    <w:p w:rsidR="005F6964" w:rsidRDefault="00582FCD" w:rsidP="00617A6F">
      <w:pPr>
        <w:pStyle w:val="ListParagraph"/>
        <w:numPr>
          <w:ilvl w:val="1"/>
          <w:numId w:val="27"/>
        </w:numPr>
        <w:tabs>
          <w:tab w:val="left" w:pos="1600"/>
          <w:tab w:val="left" w:pos="1601"/>
        </w:tabs>
        <w:spacing w:before="11"/>
        <w:rPr>
          <w:sz w:val="23"/>
          <w:szCs w:val="23"/>
        </w:rPr>
      </w:pPr>
      <w:r>
        <w:rPr>
          <w:spacing w:val="-3"/>
          <w:sz w:val="23"/>
          <w:szCs w:val="23"/>
        </w:rPr>
        <w:t>Explain standard</w:t>
      </w:r>
      <w:r>
        <w:rPr>
          <w:spacing w:val="-7"/>
          <w:sz w:val="23"/>
          <w:szCs w:val="23"/>
        </w:rPr>
        <w:t xml:space="preserve"> </w:t>
      </w:r>
      <w:r>
        <w:rPr>
          <w:spacing w:val="-3"/>
          <w:sz w:val="23"/>
          <w:szCs w:val="23"/>
        </w:rPr>
        <w:t>deviation</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State laws </w:t>
      </w:r>
      <w:r>
        <w:rPr>
          <w:sz w:val="23"/>
          <w:szCs w:val="23"/>
        </w:rPr>
        <w:t>of</w:t>
      </w:r>
      <w:r>
        <w:rPr>
          <w:spacing w:val="-10"/>
          <w:sz w:val="23"/>
          <w:szCs w:val="23"/>
        </w:rPr>
        <w:t xml:space="preserve"> </w:t>
      </w:r>
      <w:r>
        <w:rPr>
          <w:spacing w:val="-3"/>
          <w:sz w:val="23"/>
          <w:szCs w:val="23"/>
        </w:rPr>
        <w:t>probability</w:t>
      </w:r>
    </w:p>
    <w:p w:rsidR="005F6964" w:rsidRDefault="00582FCD" w:rsidP="00617A6F">
      <w:pPr>
        <w:pStyle w:val="ListParagraph"/>
        <w:numPr>
          <w:ilvl w:val="1"/>
          <w:numId w:val="27"/>
        </w:numPr>
        <w:tabs>
          <w:tab w:val="left" w:pos="1600"/>
          <w:tab w:val="left" w:pos="1601"/>
        </w:tabs>
        <w:rPr>
          <w:sz w:val="23"/>
          <w:szCs w:val="23"/>
        </w:rPr>
      </w:pPr>
      <w:r>
        <w:rPr>
          <w:spacing w:val="-3"/>
          <w:sz w:val="23"/>
          <w:szCs w:val="23"/>
        </w:rPr>
        <w:t xml:space="preserve">Calculate the </w:t>
      </w:r>
      <w:r>
        <w:rPr>
          <w:sz w:val="23"/>
          <w:szCs w:val="23"/>
        </w:rPr>
        <w:t xml:space="preserve">above </w:t>
      </w:r>
      <w:r>
        <w:rPr>
          <w:spacing w:val="-3"/>
          <w:sz w:val="23"/>
          <w:szCs w:val="23"/>
        </w:rPr>
        <w:t xml:space="preserve">mentioned quantities using the </w:t>
      </w:r>
      <w:r>
        <w:rPr>
          <w:sz w:val="23"/>
          <w:szCs w:val="23"/>
        </w:rPr>
        <w:t>proper</w:t>
      </w:r>
      <w:r>
        <w:rPr>
          <w:spacing w:val="-21"/>
          <w:sz w:val="23"/>
          <w:szCs w:val="23"/>
        </w:rPr>
        <w:t xml:space="preserve"> </w:t>
      </w:r>
      <w:r>
        <w:rPr>
          <w:spacing w:val="-4"/>
          <w:sz w:val="23"/>
          <w:szCs w:val="23"/>
        </w:rPr>
        <w:t>formula</w:t>
      </w:r>
    </w:p>
    <w:p w:rsidR="005F6964" w:rsidRDefault="005F6964">
      <w:pPr>
        <w:rPr>
          <w:sz w:val="23"/>
          <w:szCs w:val="23"/>
        </w:rPr>
      </w:pPr>
    </w:p>
    <w:p w:rsidR="005F6964" w:rsidRDefault="00582FCD">
      <w:pPr>
        <w:widowControl/>
        <w:autoSpaceDE/>
        <w:autoSpaceDN/>
        <w:rPr>
          <w:sz w:val="23"/>
          <w:szCs w:val="23"/>
        </w:rPr>
      </w:pPr>
      <w:r>
        <w:rPr>
          <w:sz w:val="23"/>
          <w:szCs w:val="23"/>
        </w:rPr>
        <w:br w:type="page"/>
      </w:r>
    </w:p>
    <w:p w:rsidR="005F6964" w:rsidRDefault="00CB20A7">
      <w:pPr>
        <w:tabs>
          <w:tab w:val="left" w:pos="1192"/>
        </w:tabs>
        <w:adjustRightInd w:val="0"/>
        <w:spacing w:before="202" w:line="253" w:lineRule="exact"/>
        <w:rPr>
          <w:b/>
          <w:color w:val="000000"/>
          <w:w w:val="103"/>
          <w:sz w:val="24"/>
          <w:szCs w:val="24"/>
        </w:rPr>
      </w:pPr>
      <w:r>
        <w:rPr>
          <w:rFonts w:eastAsia="SimSun" w:hint="eastAsia"/>
          <w:b/>
          <w:bCs/>
          <w:color w:val="FF0000"/>
          <w:spacing w:val="-3"/>
          <w:szCs w:val="24"/>
          <w:lang w:eastAsia="zh-CN"/>
        </w:rPr>
        <w:lastRenderedPageBreak/>
        <w:t xml:space="preserve">3.3 </w:t>
      </w:r>
      <w:r>
        <w:rPr>
          <w:rFonts w:eastAsia="SimSun"/>
          <w:b/>
          <w:bCs/>
          <w:color w:val="FF0000"/>
          <w:spacing w:val="-3"/>
          <w:szCs w:val="24"/>
          <w:lang w:eastAsia="zh-CN"/>
        </w:rPr>
        <w:t>GenC-212</w:t>
      </w:r>
      <w:r w:rsidR="00582FCD">
        <w:rPr>
          <w:b/>
          <w:bCs/>
          <w:color w:val="FF0000"/>
          <w:spacing w:val="-3"/>
          <w:szCs w:val="24"/>
        </w:rPr>
        <w:t xml:space="preserve">        </w:t>
      </w:r>
      <w:r w:rsidR="00582FCD">
        <w:rPr>
          <w:rFonts w:eastAsia="DengXian"/>
          <w:b/>
          <w:color w:val="FF0000"/>
          <w:w w:val="103"/>
          <w:sz w:val="24"/>
          <w:szCs w:val="24"/>
          <w:lang w:eastAsia="zh-CN"/>
        </w:rPr>
        <w:t xml:space="preserve"> CHINESE COURSE Ⅱ</w:t>
      </w:r>
      <w:r w:rsidR="00582FCD">
        <w:rPr>
          <w:b/>
          <w:color w:val="000000"/>
          <w:w w:val="103"/>
          <w:sz w:val="24"/>
          <w:szCs w:val="24"/>
        </w:rPr>
        <w:tab/>
      </w:r>
    </w:p>
    <w:p w:rsidR="005F6964" w:rsidRDefault="005F6964">
      <w:pPr>
        <w:adjustRightInd w:val="0"/>
        <w:spacing w:line="253" w:lineRule="exact"/>
        <w:rPr>
          <w:color w:val="000000"/>
          <w:w w:val="103"/>
          <w:sz w:val="24"/>
          <w:szCs w:val="24"/>
        </w:rPr>
      </w:pPr>
    </w:p>
    <w:p w:rsidR="005F6964" w:rsidRDefault="00582FCD">
      <w:pPr>
        <w:adjustRightInd w:val="0"/>
        <w:spacing w:line="253" w:lineRule="exact"/>
        <w:rPr>
          <w:b/>
          <w:color w:val="000000"/>
          <w:w w:val="103"/>
          <w:sz w:val="23"/>
          <w:szCs w:val="23"/>
        </w:rPr>
      </w:pPr>
      <w:r>
        <w:rPr>
          <w:b/>
          <w:color w:val="000000"/>
          <w:w w:val="103"/>
          <w:sz w:val="23"/>
          <w:szCs w:val="23"/>
        </w:rPr>
        <w:t>Total contact hours</w:t>
      </w:r>
    </w:p>
    <w:p w:rsidR="005F6964" w:rsidRDefault="00582FCD">
      <w:pPr>
        <w:adjustRightInd w:val="0"/>
        <w:spacing w:line="253" w:lineRule="exact"/>
        <w:rPr>
          <w:color w:val="000000"/>
          <w:w w:val="103"/>
          <w:sz w:val="23"/>
          <w:szCs w:val="23"/>
        </w:rPr>
      </w:pPr>
      <w:r>
        <w:rPr>
          <w:color w:val="000000"/>
          <w:w w:val="103"/>
          <w:sz w:val="23"/>
          <w:szCs w:val="23"/>
        </w:rPr>
        <w:t>Theory</w:t>
      </w:r>
      <w:r>
        <w:rPr>
          <w:color w:val="000000"/>
          <w:w w:val="103"/>
          <w:sz w:val="23"/>
          <w:szCs w:val="23"/>
        </w:rPr>
        <w:tab/>
        <w:t>:</w:t>
      </w:r>
      <w:r>
        <w:rPr>
          <w:color w:val="000000"/>
          <w:w w:val="103"/>
          <w:sz w:val="23"/>
          <w:szCs w:val="23"/>
        </w:rPr>
        <w:tab/>
      </w:r>
      <w:r>
        <w:rPr>
          <w:color w:val="000000"/>
          <w:w w:val="103"/>
          <w:sz w:val="23"/>
          <w:szCs w:val="23"/>
        </w:rPr>
        <w:tab/>
        <w:t>64</w:t>
      </w:r>
      <w:r>
        <w:rPr>
          <w:color w:val="000000"/>
          <w:w w:val="103"/>
          <w:sz w:val="23"/>
          <w:szCs w:val="23"/>
        </w:rPr>
        <w:tab/>
      </w:r>
      <w:r>
        <w:rPr>
          <w:color w:val="000000"/>
          <w:w w:val="103"/>
          <w:sz w:val="23"/>
          <w:szCs w:val="23"/>
        </w:rPr>
        <w:tab/>
      </w:r>
      <w:r>
        <w:rPr>
          <w:color w:val="000000"/>
          <w:w w:val="103"/>
          <w:sz w:val="23"/>
          <w:szCs w:val="23"/>
        </w:rPr>
        <w:tab/>
      </w:r>
      <w:r>
        <w:rPr>
          <w:b/>
          <w:bCs/>
          <w:color w:val="000000"/>
          <w:w w:val="103"/>
          <w:sz w:val="23"/>
          <w:szCs w:val="23"/>
        </w:rPr>
        <w:t>T</w:t>
      </w:r>
      <w:r>
        <w:rPr>
          <w:b/>
          <w:bCs/>
          <w:color w:val="000000"/>
          <w:w w:val="103"/>
          <w:sz w:val="23"/>
          <w:szCs w:val="23"/>
        </w:rPr>
        <w:tab/>
        <w:t xml:space="preserve">P       </w:t>
      </w:r>
      <w:r>
        <w:rPr>
          <w:b/>
          <w:bCs/>
          <w:color w:val="000000"/>
          <w:w w:val="103"/>
          <w:sz w:val="23"/>
          <w:szCs w:val="23"/>
        </w:rPr>
        <w:tab/>
        <w:t>C</w:t>
      </w:r>
    </w:p>
    <w:p w:rsidR="005F6964" w:rsidRDefault="00582FCD">
      <w:pPr>
        <w:adjustRightInd w:val="0"/>
        <w:spacing w:line="253" w:lineRule="exact"/>
        <w:rPr>
          <w:color w:val="000000"/>
          <w:w w:val="103"/>
          <w:sz w:val="23"/>
          <w:szCs w:val="23"/>
        </w:rPr>
      </w:pPr>
      <w:r>
        <w:rPr>
          <w:color w:val="000000"/>
          <w:w w:val="103"/>
          <w:sz w:val="23"/>
          <w:szCs w:val="23"/>
        </w:rPr>
        <w:t>Practical:</w:t>
      </w:r>
      <w:r>
        <w:rPr>
          <w:color w:val="000000"/>
          <w:w w:val="103"/>
          <w:sz w:val="23"/>
          <w:szCs w:val="23"/>
        </w:rPr>
        <w:tab/>
      </w:r>
      <w:r>
        <w:rPr>
          <w:color w:val="000000"/>
          <w:w w:val="103"/>
          <w:sz w:val="23"/>
          <w:szCs w:val="23"/>
        </w:rPr>
        <w:tab/>
        <w:t>0</w:t>
      </w:r>
      <w:r>
        <w:rPr>
          <w:color w:val="000000"/>
          <w:w w:val="103"/>
          <w:sz w:val="23"/>
          <w:szCs w:val="23"/>
        </w:rPr>
        <w:tab/>
      </w:r>
      <w:r>
        <w:rPr>
          <w:color w:val="000000"/>
          <w:w w:val="103"/>
          <w:sz w:val="23"/>
          <w:szCs w:val="23"/>
        </w:rPr>
        <w:tab/>
      </w:r>
      <w:r>
        <w:rPr>
          <w:color w:val="000000"/>
          <w:w w:val="103"/>
          <w:sz w:val="23"/>
          <w:szCs w:val="23"/>
        </w:rPr>
        <w:tab/>
        <w:t>2</w:t>
      </w:r>
      <w:r>
        <w:rPr>
          <w:color w:val="000000"/>
          <w:w w:val="103"/>
          <w:sz w:val="23"/>
          <w:szCs w:val="23"/>
        </w:rPr>
        <w:tab/>
        <w:t>0</w:t>
      </w:r>
      <w:r>
        <w:rPr>
          <w:color w:val="000000"/>
          <w:w w:val="103"/>
          <w:sz w:val="23"/>
          <w:szCs w:val="23"/>
        </w:rPr>
        <w:tab/>
        <w:t xml:space="preserve"> 2</w:t>
      </w:r>
    </w:p>
    <w:p w:rsidR="005F6964" w:rsidRDefault="005F6964">
      <w:pPr>
        <w:spacing w:line="360" w:lineRule="auto"/>
        <w:rPr>
          <w:rFonts w:eastAsia="SimSun"/>
          <w:sz w:val="23"/>
          <w:szCs w:val="23"/>
          <w:lang w:eastAsia="zh-CN"/>
        </w:rPr>
      </w:pPr>
    </w:p>
    <w:p w:rsidR="005F6964" w:rsidRDefault="00582FCD">
      <w:pPr>
        <w:spacing w:before="240" w:line="253" w:lineRule="exact"/>
        <w:jc w:val="both"/>
        <w:rPr>
          <w:rFonts w:eastAsia="SimSun"/>
          <w:sz w:val="23"/>
          <w:szCs w:val="23"/>
        </w:rPr>
      </w:pPr>
      <w:r>
        <w:rPr>
          <w:b/>
          <w:color w:val="000000"/>
          <w:w w:val="103"/>
          <w:sz w:val="23"/>
          <w:szCs w:val="23"/>
        </w:rPr>
        <w:t>AIMS</w:t>
      </w:r>
      <w:r>
        <w:rPr>
          <w:color w:val="000000"/>
          <w:w w:val="103"/>
          <w:sz w:val="23"/>
          <w:szCs w:val="23"/>
        </w:rPr>
        <w:t xml:space="preserve"> </w:t>
      </w:r>
      <w:r>
        <w:rPr>
          <w:rFonts w:eastAsia="SimSun"/>
          <w:sz w:val="23"/>
          <w:szCs w:val="23"/>
          <w:lang w:eastAsia="zh-CN"/>
        </w:rPr>
        <w:t>There are 20 lessons (including 4-unit reviews) in this course. It is recommended to complete 8 lessons and the unit reviews in 32 class hours. After completing this course, students can master the advanced-</w:t>
      </w:r>
      <w:r>
        <w:rPr>
          <w:rFonts w:eastAsia="SimSun" w:hint="eastAsia"/>
          <w:sz w:val="23"/>
          <w:szCs w:val="23"/>
          <w:lang w:eastAsia="zh-CN"/>
        </w:rPr>
        <w:t>basic</w:t>
      </w:r>
      <w:r>
        <w:rPr>
          <w:rFonts w:eastAsia="SimSun"/>
          <w:sz w:val="23"/>
          <w:szCs w:val="23"/>
          <w:lang w:eastAsia="zh-CN"/>
        </w:rPr>
        <w:t xml:space="preserve"> Chinese language knowledge in the content of the course, and be able to reach and exceed </w:t>
      </w:r>
      <w:r>
        <w:rPr>
          <w:rFonts w:eastAsia="SimSun"/>
          <w:b/>
          <w:bCs/>
          <w:sz w:val="23"/>
          <w:szCs w:val="23"/>
          <w:lang w:eastAsia="zh-CN"/>
        </w:rPr>
        <w:t>HSK level THREE</w:t>
      </w:r>
      <w:r>
        <w:rPr>
          <w:rFonts w:eastAsia="SimSun"/>
          <w:sz w:val="23"/>
          <w:szCs w:val="23"/>
          <w:lang w:eastAsia="zh-CN"/>
        </w:rPr>
        <w:t>.</w:t>
      </w:r>
    </w:p>
    <w:p w:rsidR="005F6964" w:rsidRDefault="00582FCD">
      <w:pPr>
        <w:spacing w:before="240" w:line="253" w:lineRule="exact"/>
        <w:jc w:val="both"/>
        <w:rPr>
          <w:rFonts w:eastAsia="SimSun"/>
          <w:sz w:val="23"/>
          <w:szCs w:val="23"/>
        </w:rPr>
      </w:pPr>
      <w:r>
        <w:rPr>
          <w:rFonts w:eastAsia="DengXian"/>
          <w:b/>
          <w:bCs/>
          <w:color w:val="000000"/>
          <w:w w:val="103"/>
          <w:sz w:val="23"/>
          <w:szCs w:val="23"/>
          <w:lang w:eastAsia="zh-CN"/>
        </w:rPr>
        <w:t>INSTRUCTION OBJECTIVE</w:t>
      </w:r>
      <w:r>
        <w:rPr>
          <w:rFonts w:eastAsia="SimSun"/>
          <w:sz w:val="23"/>
          <w:szCs w:val="23"/>
          <w:lang w:eastAsia="zh-CN"/>
        </w:rPr>
        <w:t xml:space="preserve"> Through this course, learners can systematically learn the language knowledge at this stage and cope with general communication, and can communicate on familiar topics and meet the basic communication needs of daily life and study, and gradually understand and be familiar with Chinese communication etiquette, cultural customs, etc.</w:t>
      </w:r>
    </w:p>
    <w:p w:rsidR="005F6964" w:rsidRDefault="00582FCD">
      <w:pPr>
        <w:adjustRightInd w:val="0"/>
        <w:spacing w:before="240" w:line="253" w:lineRule="exact"/>
        <w:rPr>
          <w:b/>
          <w:color w:val="000000"/>
          <w:w w:val="103"/>
          <w:sz w:val="23"/>
          <w:szCs w:val="23"/>
        </w:rPr>
      </w:pPr>
      <w:r>
        <w:rPr>
          <w:b/>
          <w:color w:val="000000"/>
          <w:w w:val="103"/>
          <w:sz w:val="23"/>
          <w:szCs w:val="23"/>
        </w:rPr>
        <w:t xml:space="preserve">COURSE CONTENTS </w:t>
      </w:r>
    </w:p>
    <w:p w:rsidR="005F6964" w:rsidRDefault="00582FCD">
      <w:pPr>
        <w:adjustRightInd w:val="0"/>
        <w:spacing w:before="240" w:line="253" w:lineRule="exact"/>
        <w:rPr>
          <w:rFonts w:eastAsia="DengXian"/>
          <w:b/>
          <w:color w:val="000000"/>
          <w:w w:val="103"/>
          <w:sz w:val="23"/>
          <w:szCs w:val="23"/>
          <w:lang w:eastAsia="zh-CN"/>
        </w:rPr>
      </w:pPr>
      <w:r>
        <w:rPr>
          <w:rFonts w:eastAsia="DengXian" w:hint="eastAsia"/>
          <w:b/>
          <w:color w:val="000000"/>
          <w:w w:val="103"/>
          <w:sz w:val="23"/>
          <w:szCs w:val="23"/>
          <w:lang w:eastAsia="zh-CN"/>
        </w:rPr>
        <w:t xml:space="preserve"> </w:t>
      </w:r>
    </w:p>
    <w:p w:rsidR="005F6964" w:rsidRDefault="00582FCD" w:rsidP="00617A6F">
      <w:pPr>
        <w:pStyle w:val="ListParagraph"/>
        <w:numPr>
          <w:ilvl w:val="0"/>
          <w:numId w:val="28"/>
        </w:numPr>
        <w:autoSpaceDE/>
        <w:autoSpaceDN/>
        <w:spacing w:before="240" w:line="253" w:lineRule="exact"/>
        <w:contextualSpacing/>
        <w:jc w:val="both"/>
        <w:rPr>
          <w:b/>
          <w:sz w:val="23"/>
          <w:szCs w:val="23"/>
        </w:rPr>
      </w:pPr>
      <w:r>
        <w:rPr>
          <w:rFonts w:eastAsia="DengXian"/>
          <w:b/>
          <w:color w:val="000000"/>
          <w:w w:val="103"/>
          <w:sz w:val="23"/>
          <w:szCs w:val="23"/>
        </w:rPr>
        <w:t>Lesson</w:t>
      </w:r>
      <w:r>
        <w:rPr>
          <w:b/>
          <w:sz w:val="23"/>
          <w:szCs w:val="23"/>
        </w:rPr>
        <w:t xml:space="preserve"> 1</w:t>
      </w:r>
      <w:r>
        <w:rPr>
          <w:rFonts w:hint="eastAsia"/>
          <w:b/>
          <w:sz w:val="23"/>
          <w:szCs w:val="23"/>
        </w:rPr>
        <w:t xml:space="preserve"> </w:t>
      </w:r>
      <w:proofErr w:type="spellStart"/>
      <w:r>
        <w:rPr>
          <w:b/>
          <w:sz w:val="23"/>
          <w:szCs w:val="23"/>
        </w:rPr>
        <w:t>Pick up</w:t>
      </w:r>
      <w:proofErr w:type="spellEnd"/>
      <w:r>
        <w:rPr>
          <w:b/>
          <w:sz w:val="23"/>
          <w:szCs w:val="23"/>
        </w:rPr>
        <w:t xml:space="preserve"> international students at the airport</w:t>
      </w:r>
      <w:r>
        <w:rPr>
          <w:b/>
          <w:sz w:val="23"/>
          <w:szCs w:val="23"/>
        </w:rPr>
        <w:tab/>
        <w:t xml:space="preserve">                                                      4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This lesson introduces grammatical knowledge such as "flexible use of interrogative pronouns" and "basic forms of clutch words", which requires students to use sequential words correctly and understand the contextual meaning of some special words.</w:t>
      </w:r>
    </w:p>
    <w:p w:rsidR="005F6964" w:rsidRDefault="00582FCD" w:rsidP="00617A6F">
      <w:pPr>
        <w:pStyle w:val="ListParagraph"/>
        <w:numPr>
          <w:ilvl w:val="0"/>
          <w:numId w:val="28"/>
        </w:numPr>
        <w:autoSpaceDE/>
        <w:autoSpaceDN/>
        <w:spacing w:before="240" w:line="253" w:lineRule="exact"/>
        <w:contextualSpacing/>
        <w:jc w:val="both"/>
        <w:rPr>
          <w:rFonts w:eastAsia="DengXian"/>
          <w:b/>
          <w:color w:val="000000"/>
          <w:w w:val="103"/>
          <w:sz w:val="23"/>
          <w:szCs w:val="23"/>
        </w:rPr>
      </w:pPr>
      <w:r>
        <w:rPr>
          <w:rFonts w:eastAsia="DengXian"/>
          <w:b/>
          <w:color w:val="000000"/>
          <w:w w:val="103"/>
          <w:sz w:val="23"/>
          <w:szCs w:val="23"/>
        </w:rPr>
        <w:t>Lesson 2</w:t>
      </w:r>
      <w:r>
        <w:rPr>
          <w:rFonts w:eastAsia="DengXian" w:hint="eastAsia"/>
          <w:b/>
          <w:color w:val="000000"/>
          <w:w w:val="103"/>
          <w:sz w:val="23"/>
          <w:szCs w:val="23"/>
        </w:rPr>
        <w:t xml:space="preserve"> </w:t>
      </w:r>
      <w:r>
        <w:rPr>
          <w:rFonts w:eastAsia="DengXian"/>
          <w:b/>
          <w:color w:val="000000"/>
          <w:w w:val="103"/>
          <w:sz w:val="23"/>
          <w:szCs w:val="23"/>
        </w:rPr>
        <w:t>What would you like to drink</w:t>
      </w:r>
      <w:r>
        <w:rPr>
          <w:rFonts w:eastAsia="DengXian"/>
          <w:b/>
          <w:color w:val="000000"/>
          <w:w w:val="103"/>
          <w:sz w:val="23"/>
          <w:szCs w:val="23"/>
        </w:rPr>
        <w:tab/>
        <w:t xml:space="preserve">                                                                             4 hours</w:t>
      </w:r>
    </w:p>
    <w:p w:rsidR="005F6964" w:rsidRDefault="00582FCD">
      <w:pPr>
        <w:spacing w:before="240" w:line="253" w:lineRule="exact"/>
        <w:jc w:val="both"/>
        <w:rPr>
          <w:rFonts w:eastAsia="SimSun"/>
          <w:sz w:val="23"/>
          <w:szCs w:val="23"/>
          <w:lang w:eastAsia="zh-CN"/>
        </w:rPr>
      </w:pPr>
      <w:proofErr w:type="gramStart"/>
      <w:r>
        <w:rPr>
          <w:rFonts w:eastAsia="SimSun"/>
          <w:sz w:val="23"/>
          <w:szCs w:val="23"/>
          <w:lang w:eastAsia="zh-CN"/>
        </w:rPr>
        <w:t>This lesson introduces the rhetorical question form "can…?" and the related words "not only… but also...", and learn</w:t>
      </w:r>
      <w:proofErr w:type="gramEnd"/>
      <w:r>
        <w:rPr>
          <w:rFonts w:eastAsia="SimSun"/>
          <w:sz w:val="23"/>
          <w:szCs w:val="23"/>
          <w:lang w:eastAsia="zh-CN"/>
        </w:rPr>
        <w:t xml:space="preserve"> to express your needs correctly in communication.</w:t>
      </w:r>
    </w:p>
    <w:p w:rsidR="005F6964" w:rsidRDefault="00582FCD" w:rsidP="00617A6F">
      <w:pPr>
        <w:pStyle w:val="ListParagraph"/>
        <w:numPr>
          <w:ilvl w:val="0"/>
          <w:numId w:val="28"/>
        </w:numPr>
        <w:autoSpaceDE/>
        <w:autoSpaceDN/>
        <w:spacing w:before="240" w:line="253" w:lineRule="exact"/>
        <w:contextualSpacing/>
        <w:jc w:val="both"/>
        <w:rPr>
          <w:sz w:val="23"/>
          <w:szCs w:val="23"/>
        </w:rPr>
      </w:pPr>
      <w:r>
        <w:rPr>
          <w:rFonts w:eastAsia="DengXian"/>
          <w:b/>
          <w:color w:val="000000"/>
          <w:w w:val="103"/>
          <w:sz w:val="23"/>
          <w:szCs w:val="23"/>
        </w:rPr>
        <w:t>Lesson 3</w:t>
      </w:r>
      <w:r>
        <w:rPr>
          <w:rFonts w:eastAsia="DengXian" w:hint="eastAsia"/>
          <w:b/>
          <w:color w:val="000000"/>
          <w:w w:val="103"/>
          <w:sz w:val="23"/>
          <w:szCs w:val="23"/>
        </w:rPr>
        <w:t xml:space="preserve"> </w:t>
      </w:r>
      <w:r>
        <w:rPr>
          <w:rFonts w:eastAsia="DengXian"/>
          <w:b/>
          <w:color w:val="000000"/>
          <w:w w:val="103"/>
          <w:sz w:val="23"/>
          <w:szCs w:val="23"/>
        </w:rPr>
        <w:t>I'm kidding you</w:t>
      </w:r>
      <w:r>
        <w:rPr>
          <w:rFonts w:eastAsia="DengXian"/>
          <w:b/>
          <w:color w:val="000000"/>
          <w:w w:val="103"/>
          <w:sz w:val="23"/>
          <w:szCs w:val="23"/>
        </w:rPr>
        <w:tab/>
        <w:t xml:space="preserve">                                                                                                      4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This lesson explains the fixed structures "more and more", "more A, more B", etc., and understands how to praise in Chinese and how to deal with others' praise.</w:t>
      </w:r>
    </w:p>
    <w:p w:rsidR="005F6964" w:rsidRDefault="00582FCD" w:rsidP="00617A6F">
      <w:pPr>
        <w:pStyle w:val="ListParagraph"/>
        <w:numPr>
          <w:ilvl w:val="0"/>
          <w:numId w:val="28"/>
        </w:numPr>
        <w:autoSpaceDE/>
        <w:autoSpaceDN/>
        <w:spacing w:before="240" w:line="253" w:lineRule="exact"/>
        <w:contextualSpacing/>
        <w:jc w:val="both"/>
        <w:rPr>
          <w:rFonts w:eastAsia="DengXian"/>
          <w:b/>
          <w:color w:val="000000"/>
          <w:w w:val="103"/>
          <w:sz w:val="23"/>
          <w:szCs w:val="23"/>
        </w:rPr>
      </w:pPr>
      <w:r>
        <w:rPr>
          <w:rFonts w:eastAsia="DengXian"/>
          <w:b/>
          <w:color w:val="000000"/>
          <w:w w:val="103"/>
          <w:sz w:val="23"/>
          <w:szCs w:val="23"/>
        </w:rPr>
        <w:t>Lesson 4</w:t>
      </w:r>
      <w:r>
        <w:rPr>
          <w:rFonts w:eastAsia="DengXian" w:hint="eastAsia"/>
          <w:b/>
          <w:color w:val="000000"/>
          <w:w w:val="103"/>
          <w:sz w:val="23"/>
          <w:szCs w:val="23"/>
        </w:rPr>
        <w:t xml:space="preserve"> </w:t>
      </w:r>
      <w:r>
        <w:rPr>
          <w:rFonts w:eastAsia="DengXian"/>
          <w:b/>
          <w:color w:val="000000"/>
          <w:w w:val="103"/>
          <w:sz w:val="23"/>
          <w:szCs w:val="23"/>
        </w:rPr>
        <w:t>I like winter best</w:t>
      </w:r>
      <w:r>
        <w:rPr>
          <w:rFonts w:eastAsia="DengXian"/>
          <w:b/>
          <w:color w:val="000000"/>
          <w:w w:val="103"/>
          <w:sz w:val="23"/>
          <w:szCs w:val="23"/>
        </w:rPr>
        <w:tab/>
        <w:t xml:space="preserve">                                                                                         4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Through the description of weather, students can learn the usage of adverbs such as "often" and "always", which express frequency, and compare and describe similar phenomena.</w:t>
      </w:r>
    </w:p>
    <w:p w:rsidR="005F6964" w:rsidRDefault="00582FCD">
      <w:pPr>
        <w:spacing w:before="240" w:line="253" w:lineRule="exact"/>
        <w:jc w:val="both"/>
        <w:rPr>
          <w:rFonts w:eastAsia="SimSun"/>
          <w:b/>
          <w:bCs/>
          <w:sz w:val="23"/>
          <w:szCs w:val="23"/>
          <w:lang w:eastAsia="zh-CN"/>
        </w:rPr>
      </w:pPr>
      <w:r>
        <w:rPr>
          <w:rFonts w:eastAsia="SimSun"/>
          <w:b/>
          <w:bCs/>
          <w:sz w:val="23"/>
          <w:szCs w:val="23"/>
          <w:lang w:eastAsia="zh-CN"/>
        </w:rPr>
        <w:t>UNIT REVIEW 1 (INCLUDING TESTS)</w:t>
      </w:r>
      <w:r>
        <w:rPr>
          <w:rFonts w:eastAsia="SimSun"/>
          <w:b/>
          <w:bCs/>
          <w:sz w:val="23"/>
          <w:szCs w:val="23"/>
          <w:lang w:eastAsia="zh-CN"/>
        </w:rPr>
        <w:tab/>
        <w:t xml:space="preserve">                                                                              2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Summarize the contents of Lesson 1-4, review key words and grammar knowledge, and help learners really consolidate their mastery. There are tests designed, which can detect what has been learned before, so as to check for leaks and fill gaps.</w:t>
      </w:r>
    </w:p>
    <w:p w:rsidR="005F6964" w:rsidRDefault="00582FCD" w:rsidP="00617A6F">
      <w:pPr>
        <w:pStyle w:val="ListParagraph"/>
        <w:numPr>
          <w:ilvl w:val="0"/>
          <w:numId w:val="28"/>
        </w:numPr>
        <w:autoSpaceDE/>
        <w:autoSpaceDN/>
        <w:spacing w:before="240" w:line="253" w:lineRule="exact"/>
        <w:contextualSpacing/>
        <w:jc w:val="both"/>
        <w:rPr>
          <w:rFonts w:eastAsia="DengXian"/>
          <w:b/>
          <w:color w:val="000000"/>
          <w:w w:val="103"/>
          <w:sz w:val="23"/>
          <w:szCs w:val="23"/>
        </w:rPr>
      </w:pPr>
      <w:r>
        <w:rPr>
          <w:rFonts w:eastAsia="DengXian"/>
          <w:b/>
          <w:color w:val="000000"/>
          <w:w w:val="103"/>
          <w:sz w:val="23"/>
          <w:szCs w:val="23"/>
        </w:rPr>
        <w:t>Lesson 5 I caught a cold</w:t>
      </w:r>
      <w:r>
        <w:rPr>
          <w:rFonts w:eastAsia="DengXian"/>
          <w:b/>
          <w:color w:val="000000"/>
          <w:w w:val="103"/>
          <w:sz w:val="23"/>
          <w:szCs w:val="23"/>
        </w:rPr>
        <w:tab/>
        <w:t xml:space="preserve">                                                                                                     3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 xml:space="preserve">This lesson learns the basic usage of "active" sentence, understands the expressions related to illness and </w:t>
      </w:r>
      <w:r>
        <w:rPr>
          <w:rFonts w:eastAsia="SimSun"/>
          <w:sz w:val="23"/>
          <w:szCs w:val="23"/>
          <w:lang w:eastAsia="zh-CN"/>
        </w:rPr>
        <w:lastRenderedPageBreak/>
        <w:t>medical treatment, and learns the language communication in hospital scenes.</w:t>
      </w:r>
    </w:p>
    <w:p w:rsidR="005F6964" w:rsidRDefault="00582FCD" w:rsidP="00617A6F">
      <w:pPr>
        <w:pStyle w:val="ListParagraph"/>
        <w:numPr>
          <w:ilvl w:val="0"/>
          <w:numId w:val="28"/>
        </w:numPr>
        <w:autoSpaceDE/>
        <w:autoSpaceDN/>
        <w:spacing w:before="240" w:line="253" w:lineRule="exact"/>
        <w:contextualSpacing/>
        <w:jc w:val="both"/>
        <w:rPr>
          <w:sz w:val="23"/>
          <w:szCs w:val="23"/>
        </w:rPr>
      </w:pPr>
      <w:r>
        <w:rPr>
          <w:rFonts w:eastAsia="DengXian"/>
          <w:b/>
          <w:color w:val="000000"/>
          <w:w w:val="103"/>
          <w:sz w:val="23"/>
          <w:szCs w:val="23"/>
        </w:rPr>
        <w:t>Lesson 6</w:t>
      </w:r>
      <w:r>
        <w:rPr>
          <w:rFonts w:eastAsia="DengXian" w:hint="eastAsia"/>
          <w:b/>
          <w:color w:val="000000"/>
          <w:w w:val="103"/>
          <w:sz w:val="23"/>
          <w:szCs w:val="23"/>
        </w:rPr>
        <w:t xml:space="preserve"> </w:t>
      </w:r>
      <w:r>
        <w:rPr>
          <w:rFonts w:eastAsia="DengXian"/>
          <w:b/>
          <w:color w:val="000000"/>
          <w:w w:val="103"/>
          <w:sz w:val="23"/>
          <w:szCs w:val="23"/>
        </w:rPr>
        <w:t>You are really careless</w:t>
      </w:r>
      <w:r>
        <w:rPr>
          <w:sz w:val="23"/>
          <w:szCs w:val="23"/>
        </w:rPr>
        <w:tab/>
        <w:t xml:space="preserve">                           </w:t>
      </w:r>
      <w:r>
        <w:rPr>
          <w:b/>
          <w:bCs/>
          <w:sz w:val="23"/>
          <w:szCs w:val="23"/>
        </w:rPr>
        <w:t xml:space="preserve">                                                                 3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Learn and summarize the usage of simple directional complements "V come" and "V leave", and master the basic expression of request and evaluation functions in daily communication.</w:t>
      </w:r>
    </w:p>
    <w:p w:rsidR="005F6964" w:rsidRDefault="00582FCD" w:rsidP="00617A6F">
      <w:pPr>
        <w:pStyle w:val="ListParagraph"/>
        <w:numPr>
          <w:ilvl w:val="0"/>
          <w:numId w:val="28"/>
        </w:numPr>
        <w:autoSpaceDE/>
        <w:autoSpaceDN/>
        <w:spacing w:before="240" w:line="253" w:lineRule="exact"/>
        <w:contextualSpacing/>
        <w:jc w:val="both"/>
        <w:rPr>
          <w:rFonts w:eastAsia="DengXian"/>
          <w:b/>
          <w:color w:val="000000"/>
          <w:w w:val="103"/>
          <w:sz w:val="23"/>
          <w:szCs w:val="23"/>
        </w:rPr>
      </w:pPr>
      <w:r>
        <w:rPr>
          <w:rFonts w:eastAsia="DengXian"/>
          <w:b/>
          <w:color w:val="000000"/>
          <w:w w:val="103"/>
          <w:sz w:val="23"/>
          <w:szCs w:val="23"/>
        </w:rPr>
        <w:t>Lesson 7</w:t>
      </w:r>
      <w:r>
        <w:rPr>
          <w:rFonts w:eastAsia="DengXian" w:hint="eastAsia"/>
          <w:b/>
          <w:color w:val="000000"/>
          <w:w w:val="103"/>
          <w:sz w:val="23"/>
          <w:szCs w:val="23"/>
        </w:rPr>
        <w:t xml:space="preserve"> </w:t>
      </w:r>
      <w:r>
        <w:rPr>
          <w:rFonts w:eastAsia="DengXian"/>
          <w:b/>
          <w:color w:val="000000"/>
          <w:w w:val="103"/>
          <w:sz w:val="23"/>
          <w:szCs w:val="23"/>
        </w:rPr>
        <w:t>English black tea is healthy and delicious</w:t>
      </w:r>
      <w:r>
        <w:rPr>
          <w:rFonts w:eastAsia="DengXian"/>
          <w:b/>
          <w:color w:val="000000"/>
          <w:w w:val="103"/>
          <w:sz w:val="23"/>
          <w:szCs w:val="23"/>
        </w:rPr>
        <w:tab/>
        <w:t xml:space="preserve">                                                    4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Understand how to express approximate numbers in Chinese, how to persuade others and how to express their basic attitude.</w:t>
      </w:r>
    </w:p>
    <w:p w:rsidR="005F6964" w:rsidRDefault="00582FCD" w:rsidP="00617A6F">
      <w:pPr>
        <w:pStyle w:val="ListParagraph"/>
        <w:numPr>
          <w:ilvl w:val="0"/>
          <w:numId w:val="28"/>
        </w:numPr>
        <w:autoSpaceDE/>
        <w:autoSpaceDN/>
        <w:spacing w:before="240" w:line="253" w:lineRule="exact"/>
        <w:contextualSpacing/>
        <w:jc w:val="both"/>
        <w:rPr>
          <w:rFonts w:eastAsia="DengXian"/>
          <w:b/>
          <w:color w:val="000000"/>
          <w:w w:val="103"/>
          <w:sz w:val="23"/>
          <w:szCs w:val="23"/>
        </w:rPr>
      </w:pPr>
      <w:r>
        <w:rPr>
          <w:rFonts w:eastAsia="DengXian"/>
          <w:b/>
          <w:color w:val="000000"/>
          <w:w w:val="103"/>
          <w:sz w:val="23"/>
          <w:szCs w:val="23"/>
        </w:rPr>
        <w:t>Lesson 8</w:t>
      </w:r>
      <w:r>
        <w:rPr>
          <w:rFonts w:eastAsia="DengXian" w:hint="eastAsia"/>
          <w:b/>
          <w:color w:val="000000"/>
          <w:w w:val="103"/>
          <w:sz w:val="23"/>
          <w:szCs w:val="23"/>
        </w:rPr>
        <w:t xml:space="preserve"> </w:t>
      </w:r>
      <w:r>
        <w:rPr>
          <w:rFonts w:eastAsia="DengXian"/>
          <w:b/>
          <w:color w:val="000000"/>
          <w:w w:val="103"/>
          <w:sz w:val="23"/>
          <w:szCs w:val="23"/>
        </w:rPr>
        <w:t>I'm not a shopaholic</w:t>
      </w:r>
      <w:r>
        <w:rPr>
          <w:rFonts w:eastAsia="DengXian"/>
          <w:b/>
          <w:color w:val="000000"/>
          <w:w w:val="103"/>
          <w:sz w:val="23"/>
          <w:szCs w:val="23"/>
        </w:rPr>
        <w:tab/>
        <w:t xml:space="preserve">                                                                                        4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This lesson is related to online shopping. Learn the expression "A is A, that is" and learn how to express your views from different angles.</w:t>
      </w:r>
      <w:r>
        <w:rPr>
          <w:rFonts w:eastAsia="SimSun"/>
          <w:sz w:val="23"/>
          <w:szCs w:val="23"/>
          <w:lang w:eastAsia="zh-CN"/>
        </w:rPr>
        <w:tab/>
      </w:r>
    </w:p>
    <w:p w:rsidR="005F6964" w:rsidRDefault="00582FCD">
      <w:pPr>
        <w:spacing w:before="240" w:line="253" w:lineRule="exact"/>
        <w:jc w:val="both"/>
        <w:rPr>
          <w:rFonts w:eastAsia="SimSun"/>
          <w:b/>
          <w:bCs/>
          <w:sz w:val="23"/>
          <w:szCs w:val="23"/>
          <w:lang w:eastAsia="zh-CN"/>
        </w:rPr>
      </w:pPr>
      <w:r>
        <w:rPr>
          <w:rFonts w:eastAsia="SimSun"/>
          <w:b/>
          <w:bCs/>
          <w:sz w:val="23"/>
          <w:szCs w:val="23"/>
          <w:lang w:eastAsia="zh-CN"/>
        </w:rPr>
        <w:t>UNIT REVIEW 2 (INCLUDING TESTS)</w:t>
      </w:r>
      <w:r>
        <w:rPr>
          <w:rFonts w:eastAsia="SimSun"/>
          <w:b/>
          <w:bCs/>
          <w:sz w:val="23"/>
          <w:szCs w:val="23"/>
          <w:lang w:eastAsia="zh-CN"/>
        </w:rPr>
        <w:tab/>
        <w:t xml:space="preserve">                                                                            2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This section leads students to review the knowledge points they have learned in the past, and conduct mid-term tests to test students' learning effect.</w:t>
      </w:r>
    </w:p>
    <w:p w:rsidR="005F6964" w:rsidRDefault="00582FCD" w:rsidP="00617A6F">
      <w:pPr>
        <w:pStyle w:val="ListParagraph"/>
        <w:numPr>
          <w:ilvl w:val="0"/>
          <w:numId w:val="28"/>
        </w:numPr>
        <w:autoSpaceDE/>
        <w:autoSpaceDN/>
        <w:spacing w:before="240" w:line="253" w:lineRule="exact"/>
        <w:contextualSpacing/>
        <w:jc w:val="both"/>
        <w:rPr>
          <w:rFonts w:eastAsia="DengXian"/>
          <w:b/>
          <w:color w:val="000000"/>
          <w:w w:val="103"/>
          <w:sz w:val="23"/>
          <w:szCs w:val="23"/>
        </w:rPr>
      </w:pPr>
      <w:r>
        <w:rPr>
          <w:rFonts w:eastAsia="DengXian"/>
          <w:b/>
          <w:color w:val="000000"/>
          <w:w w:val="103"/>
          <w:sz w:val="23"/>
          <w:szCs w:val="23"/>
        </w:rPr>
        <w:t>Lesson 9</w:t>
      </w:r>
      <w:r>
        <w:rPr>
          <w:rFonts w:eastAsia="DengXian" w:hint="eastAsia"/>
          <w:b/>
          <w:color w:val="000000"/>
          <w:w w:val="103"/>
          <w:sz w:val="23"/>
          <w:szCs w:val="23"/>
        </w:rPr>
        <w:t xml:space="preserve"> </w:t>
      </w:r>
      <w:r>
        <w:rPr>
          <w:rFonts w:eastAsia="DengXian"/>
          <w:b/>
          <w:color w:val="000000"/>
          <w:w w:val="103"/>
          <w:sz w:val="23"/>
          <w:szCs w:val="23"/>
        </w:rPr>
        <w:t>Why did grandparents move</w:t>
      </w:r>
      <w:r>
        <w:rPr>
          <w:rFonts w:eastAsia="DengXian"/>
          <w:b/>
          <w:color w:val="000000"/>
          <w:w w:val="103"/>
          <w:sz w:val="23"/>
          <w:szCs w:val="23"/>
        </w:rPr>
        <w:tab/>
        <w:t xml:space="preserve">                                                                           3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This lesson introduces a life event related to "moving house", the expression of learning conditions and the extended meaning of directional complement through events.</w:t>
      </w:r>
    </w:p>
    <w:p w:rsidR="005F6964" w:rsidRDefault="00582FCD" w:rsidP="00617A6F">
      <w:pPr>
        <w:pStyle w:val="ListParagraph"/>
        <w:numPr>
          <w:ilvl w:val="0"/>
          <w:numId w:val="28"/>
        </w:numPr>
        <w:autoSpaceDE/>
        <w:autoSpaceDN/>
        <w:spacing w:before="240" w:line="253" w:lineRule="exact"/>
        <w:contextualSpacing/>
        <w:jc w:val="both"/>
        <w:rPr>
          <w:rFonts w:eastAsia="DengXian"/>
          <w:b/>
          <w:color w:val="000000"/>
          <w:w w:val="103"/>
          <w:sz w:val="23"/>
          <w:szCs w:val="23"/>
        </w:rPr>
      </w:pPr>
      <w:r>
        <w:rPr>
          <w:rFonts w:eastAsia="DengXian"/>
          <w:b/>
          <w:color w:val="000000"/>
          <w:w w:val="103"/>
          <w:sz w:val="23"/>
          <w:szCs w:val="23"/>
        </w:rPr>
        <w:t>Lesson 10</w:t>
      </w:r>
      <w:r>
        <w:rPr>
          <w:rFonts w:eastAsia="DengXian" w:hint="eastAsia"/>
          <w:b/>
          <w:color w:val="000000"/>
          <w:w w:val="103"/>
          <w:sz w:val="23"/>
          <w:szCs w:val="23"/>
        </w:rPr>
        <w:t xml:space="preserve"> </w:t>
      </w:r>
      <w:r>
        <w:rPr>
          <w:rFonts w:eastAsia="DengXian"/>
          <w:b/>
          <w:color w:val="000000"/>
          <w:w w:val="103"/>
          <w:sz w:val="23"/>
          <w:szCs w:val="23"/>
        </w:rPr>
        <w:t>Eat hot pot for the first time</w:t>
      </w:r>
      <w:r>
        <w:rPr>
          <w:rFonts w:eastAsia="DengXian"/>
          <w:b/>
          <w:color w:val="000000"/>
          <w:w w:val="103"/>
          <w:sz w:val="23"/>
          <w:szCs w:val="23"/>
        </w:rPr>
        <w:tab/>
        <w:t xml:space="preserve">                                                               4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This lesson introduces the way of having dinner in China through "hot pot" and some basic situations of Chinese restaurants, so as to help learners get a preliminary understanding of Chinese dining customs.</w:t>
      </w:r>
    </w:p>
    <w:p w:rsidR="005F6964" w:rsidRDefault="00582FCD" w:rsidP="00617A6F">
      <w:pPr>
        <w:pStyle w:val="ListParagraph"/>
        <w:numPr>
          <w:ilvl w:val="0"/>
          <w:numId w:val="28"/>
        </w:numPr>
        <w:autoSpaceDE/>
        <w:autoSpaceDN/>
        <w:spacing w:before="240" w:line="253" w:lineRule="exact"/>
        <w:contextualSpacing/>
        <w:jc w:val="both"/>
        <w:rPr>
          <w:rFonts w:eastAsia="DengXian"/>
          <w:b/>
          <w:color w:val="000000"/>
          <w:w w:val="103"/>
          <w:sz w:val="23"/>
          <w:szCs w:val="23"/>
        </w:rPr>
      </w:pPr>
      <w:r>
        <w:rPr>
          <w:rFonts w:eastAsia="DengXian"/>
          <w:b/>
          <w:color w:val="000000"/>
          <w:w w:val="103"/>
          <w:sz w:val="23"/>
          <w:szCs w:val="23"/>
        </w:rPr>
        <w:t>Lesson 11</w:t>
      </w:r>
      <w:r>
        <w:rPr>
          <w:rFonts w:eastAsia="DengXian" w:hint="eastAsia"/>
          <w:b/>
          <w:color w:val="000000"/>
          <w:w w:val="103"/>
          <w:sz w:val="23"/>
          <w:szCs w:val="23"/>
        </w:rPr>
        <w:t xml:space="preserve"> </w:t>
      </w:r>
      <w:r>
        <w:rPr>
          <w:rFonts w:eastAsia="DengXian"/>
          <w:b/>
          <w:color w:val="000000"/>
          <w:w w:val="103"/>
          <w:sz w:val="23"/>
          <w:szCs w:val="23"/>
        </w:rPr>
        <w:t>Teacher Wang is going to change the house</w:t>
      </w:r>
      <w:r>
        <w:rPr>
          <w:rFonts w:eastAsia="DengXian"/>
          <w:b/>
          <w:color w:val="000000"/>
          <w:w w:val="103"/>
          <w:sz w:val="23"/>
          <w:szCs w:val="23"/>
        </w:rPr>
        <w:tab/>
        <w:t xml:space="preserve">                                      4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This lesson is related to "housing" in "food, clothing, housing and transportation". While understanding the story, students can learn language knowledge such as hypothetical relationship and overlapping of disyllabic verbs.</w:t>
      </w:r>
    </w:p>
    <w:p w:rsidR="005F6964" w:rsidRDefault="00582FCD" w:rsidP="00617A6F">
      <w:pPr>
        <w:pStyle w:val="ListParagraph"/>
        <w:numPr>
          <w:ilvl w:val="0"/>
          <w:numId w:val="28"/>
        </w:numPr>
        <w:autoSpaceDE/>
        <w:autoSpaceDN/>
        <w:spacing w:before="240" w:line="253" w:lineRule="exact"/>
        <w:contextualSpacing/>
        <w:jc w:val="both"/>
        <w:rPr>
          <w:rFonts w:eastAsia="DengXian"/>
          <w:b/>
          <w:color w:val="000000"/>
          <w:w w:val="103"/>
          <w:sz w:val="23"/>
          <w:szCs w:val="23"/>
        </w:rPr>
      </w:pPr>
      <w:r>
        <w:rPr>
          <w:rFonts w:eastAsia="DengXian"/>
          <w:b/>
          <w:color w:val="000000"/>
          <w:w w:val="103"/>
          <w:sz w:val="23"/>
          <w:szCs w:val="23"/>
        </w:rPr>
        <w:t>Lesson 12</w:t>
      </w:r>
      <w:r>
        <w:rPr>
          <w:rFonts w:eastAsia="DengXian" w:hint="eastAsia"/>
          <w:b/>
          <w:color w:val="000000"/>
          <w:w w:val="103"/>
          <w:sz w:val="23"/>
          <w:szCs w:val="23"/>
        </w:rPr>
        <w:t xml:space="preserve"> </w:t>
      </w:r>
      <w:r>
        <w:rPr>
          <w:rFonts w:eastAsia="DengXian"/>
          <w:b/>
          <w:color w:val="000000"/>
          <w:w w:val="103"/>
          <w:sz w:val="23"/>
          <w:szCs w:val="23"/>
        </w:rPr>
        <w:t xml:space="preserve">Single Li </w:t>
      </w:r>
      <w:proofErr w:type="spellStart"/>
      <w:r>
        <w:rPr>
          <w:rFonts w:eastAsia="DengXian"/>
          <w:b/>
          <w:color w:val="000000"/>
          <w:w w:val="103"/>
          <w:sz w:val="23"/>
          <w:szCs w:val="23"/>
        </w:rPr>
        <w:t>Wenchao</w:t>
      </w:r>
      <w:proofErr w:type="spellEnd"/>
      <w:r>
        <w:rPr>
          <w:rFonts w:eastAsia="DengXian"/>
          <w:b/>
          <w:color w:val="000000"/>
          <w:w w:val="103"/>
          <w:sz w:val="23"/>
          <w:szCs w:val="23"/>
        </w:rPr>
        <w:tab/>
        <w:t xml:space="preserve">                                                                          4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This lesson introduces emotional problems, learn about young people's concepts of marriage and love, and learn how to compare them in Chinese.</w:t>
      </w:r>
    </w:p>
    <w:p w:rsidR="005F6964" w:rsidRDefault="00582FCD">
      <w:pPr>
        <w:spacing w:before="240" w:line="253" w:lineRule="exact"/>
        <w:jc w:val="both"/>
        <w:rPr>
          <w:rFonts w:eastAsia="SimSun"/>
          <w:b/>
          <w:bCs/>
          <w:sz w:val="23"/>
          <w:szCs w:val="23"/>
          <w:lang w:eastAsia="zh-CN"/>
        </w:rPr>
      </w:pPr>
      <w:r>
        <w:rPr>
          <w:rFonts w:eastAsia="SimSun"/>
          <w:b/>
          <w:bCs/>
          <w:sz w:val="23"/>
          <w:szCs w:val="23"/>
          <w:lang w:eastAsia="zh-CN"/>
        </w:rPr>
        <w:t>UNIT REVIEW 3 (INCLUDING TESTS)</w:t>
      </w:r>
      <w:r>
        <w:rPr>
          <w:rFonts w:eastAsia="SimSun"/>
          <w:b/>
          <w:bCs/>
          <w:sz w:val="23"/>
          <w:szCs w:val="23"/>
          <w:lang w:eastAsia="zh-CN"/>
        </w:rPr>
        <w:tab/>
        <w:t xml:space="preserve">                                                                            2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Review the previous knowledge, students answer questions through the platform, check the learning situation, and help teachers and students analyze their learning situation.</w:t>
      </w:r>
    </w:p>
    <w:p w:rsidR="005F6964" w:rsidRDefault="00582FCD" w:rsidP="00617A6F">
      <w:pPr>
        <w:pStyle w:val="ListParagraph"/>
        <w:numPr>
          <w:ilvl w:val="0"/>
          <w:numId w:val="28"/>
        </w:numPr>
        <w:autoSpaceDE/>
        <w:autoSpaceDN/>
        <w:spacing w:before="240" w:line="253" w:lineRule="exact"/>
        <w:contextualSpacing/>
        <w:jc w:val="both"/>
        <w:rPr>
          <w:rFonts w:eastAsia="DengXian"/>
          <w:b/>
          <w:color w:val="000000"/>
          <w:w w:val="103"/>
          <w:sz w:val="23"/>
          <w:szCs w:val="23"/>
        </w:rPr>
      </w:pPr>
      <w:r>
        <w:rPr>
          <w:rFonts w:eastAsia="DengXian"/>
          <w:b/>
          <w:color w:val="000000"/>
          <w:w w:val="103"/>
          <w:sz w:val="23"/>
          <w:szCs w:val="23"/>
        </w:rPr>
        <w:t>Lesson 13</w:t>
      </w:r>
      <w:r>
        <w:rPr>
          <w:rFonts w:eastAsia="DengXian" w:hint="eastAsia"/>
          <w:b/>
          <w:color w:val="000000"/>
          <w:w w:val="103"/>
          <w:sz w:val="23"/>
          <w:szCs w:val="23"/>
        </w:rPr>
        <w:t xml:space="preserve"> </w:t>
      </w:r>
      <w:r>
        <w:rPr>
          <w:rFonts w:eastAsia="DengXian"/>
          <w:b/>
          <w:color w:val="000000"/>
          <w:w w:val="103"/>
          <w:sz w:val="23"/>
          <w:szCs w:val="23"/>
        </w:rPr>
        <w:t>This is her new home</w:t>
      </w:r>
      <w:r>
        <w:rPr>
          <w:rFonts w:eastAsia="DengXian"/>
          <w:b/>
          <w:color w:val="000000"/>
          <w:w w:val="103"/>
          <w:sz w:val="23"/>
          <w:szCs w:val="23"/>
        </w:rPr>
        <w:tab/>
        <w:t xml:space="preserve">                                                                          3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This lesson introduces the living conditions of young people at present, and understands how to describe the living environment, learn the Chinese expression of concepts such as location and existence.</w:t>
      </w:r>
    </w:p>
    <w:p w:rsidR="005F6964" w:rsidRDefault="00582FCD" w:rsidP="00617A6F">
      <w:pPr>
        <w:pStyle w:val="ListParagraph"/>
        <w:numPr>
          <w:ilvl w:val="0"/>
          <w:numId w:val="28"/>
        </w:numPr>
        <w:autoSpaceDE/>
        <w:autoSpaceDN/>
        <w:spacing w:before="240" w:line="253" w:lineRule="exact"/>
        <w:contextualSpacing/>
        <w:rPr>
          <w:sz w:val="23"/>
          <w:szCs w:val="23"/>
        </w:rPr>
      </w:pPr>
      <w:r>
        <w:rPr>
          <w:rFonts w:eastAsia="DengXian"/>
          <w:b/>
          <w:color w:val="000000"/>
          <w:w w:val="103"/>
          <w:sz w:val="23"/>
          <w:szCs w:val="23"/>
        </w:rPr>
        <w:lastRenderedPageBreak/>
        <w:t>Lesson14  Allen's  weekend                                                                                         3 hours</w:t>
      </w:r>
      <w:r>
        <w:rPr>
          <w:sz w:val="23"/>
          <w:szCs w:val="23"/>
        </w:rPr>
        <w:tab/>
      </w:r>
    </w:p>
    <w:p w:rsidR="005F6964" w:rsidRDefault="00582FCD">
      <w:pPr>
        <w:spacing w:before="240" w:line="253" w:lineRule="exact"/>
        <w:jc w:val="both"/>
        <w:rPr>
          <w:rFonts w:eastAsia="SimSun"/>
          <w:sz w:val="23"/>
          <w:szCs w:val="23"/>
          <w:lang w:eastAsia="zh-CN"/>
        </w:rPr>
      </w:pPr>
      <w:r>
        <w:rPr>
          <w:rFonts w:eastAsia="SimSun"/>
          <w:sz w:val="23"/>
          <w:szCs w:val="23"/>
          <w:lang w:eastAsia="zh-CN"/>
        </w:rPr>
        <w:t>This lesson introduces school life, understand the sentence structure expressing complete negation, and summarize the usage of three auxiliary words "adjective", "adverb" and "should".</w:t>
      </w:r>
    </w:p>
    <w:p w:rsidR="005F6964" w:rsidRDefault="00582FCD" w:rsidP="00617A6F">
      <w:pPr>
        <w:pStyle w:val="ListParagraph"/>
        <w:numPr>
          <w:ilvl w:val="0"/>
          <w:numId w:val="28"/>
        </w:numPr>
        <w:autoSpaceDE/>
        <w:autoSpaceDN/>
        <w:spacing w:before="240" w:line="253" w:lineRule="exact"/>
        <w:contextualSpacing/>
        <w:jc w:val="both"/>
        <w:rPr>
          <w:rFonts w:eastAsia="DengXian"/>
          <w:b/>
          <w:color w:val="000000"/>
          <w:w w:val="103"/>
          <w:sz w:val="23"/>
          <w:szCs w:val="23"/>
        </w:rPr>
      </w:pPr>
      <w:r>
        <w:rPr>
          <w:rFonts w:eastAsia="DengXian"/>
          <w:b/>
          <w:color w:val="000000"/>
          <w:w w:val="103"/>
          <w:sz w:val="23"/>
          <w:szCs w:val="23"/>
        </w:rPr>
        <w:t>Lesson 15</w:t>
      </w:r>
      <w:r>
        <w:rPr>
          <w:rFonts w:eastAsia="DengXian" w:hint="eastAsia"/>
          <w:b/>
          <w:color w:val="000000"/>
          <w:w w:val="103"/>
          <w:sz w:val="23"/>
          <w:szCs w:val="23"/>
        </w:rPr>
        <w:t xml:space="preserve"> </w:t>
      </w:r>
      <w:r>
        <w:rPr>
          <w:rFonts w:eastAsia="DengXian"/>
          <w:b/>
          <w:color w:val="000000"/>
          <w:w w:val="103"/>
          <w:sz w:val="23"/>
          <w:szCs w:val="23"/>
        </w:rPr>
        <w:t>Fall in love with public square dancing</w:t>
      </w:r>
      <w:r>
        <w:rPr>
          <w:rFonts w:eastAsia="DengXian"/>
          <w:b/>
          <w:color w:val="000000"/>
          <w:w w:val="103"/>
          <w:sz w:val="23"/>
          <w:szCs w:val="23"/>
        </w:rPr>
        <w:tab/>
        <w:t xml:space="preserve">                                                  4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By introducing the living conditions of the elderly in China, students can learn Chinese comparative structure, enumerating relations and various usages of complements.</w:t>
      </w:r>
    </w:p>
    <w:p w:rsidR="005F6964" w:rsidRDefault="00582FCD" w:rsidP="00617A6F">
      <w:pPr>
        <w:pStyle w:val="ListParagraph"/>
        <w:numPr>
          <w:ilvl w:val="0"/>
          <w:numId w:val="28"/>
        </w:numPr>
        <w:autoSpaceDE/>
        <w:autoSpaceDN/>
        <w:spacing w:before="240" w:line="253" w:lineRule="exact"/>
        <w:contextualSpacing/>
        <w:jc w:val="both"/>
        <w:rPr>
          <w:rFonts w:eastAsia="DengXian"/>
          <w:b/>
          <w:color w:val="000000"/>
          <w:w w:val="103"/>
          <w:sz w:val="23"/>
          <w:szCs w:val="23"/>
        </w:rPr>
      </w:pPr>
      <w:r>
        <w:rPr>
          <w:rFonts w:eastAsia="DengXian"/>
          <w:b/>
          <w:color w:val="000000"/>
          <w:w w:val="103"/>
          <w:sz w:val="23"/>
          <w:szCs w:val="23"/>
        </w:rPr>
        <w:t>Lesson 16</w:t>
      </w:r>
      <w:r>
        <w:rPr>
          <w:rFonts w:eastAsia="DengXian" w:hint="eastAsia"/>
          <w:b/>
          <w:color w:val="000000"/>
          <w:w w:val="103"/>
          <w:sz w:val="23"/>
          <w:szCs w:val="23"/>
        </w:rPr>
        <w:t xml:space="preserve"> </w:t>
      </w:r>
      <w:r>
        <w:rPr>
          <w:rFonts w:eastAsia="DengXian"/>
          <w:b/>
          <w:color w:val="000000"/>
          <w:w w:val="103"/>
          <w:sz w:val="23"/>
          <w:szCs w:val="23"/>
        </w:rPr>
        <w:t>Taste English afternoon tea</w:t>
      </w:r>
      <w:r>
        <w:rPr>
          <w:rFonts w:eastAsia="DengXian"/>
          <w:b/>
          <w:color w:val="000000"/>
          <w:w w:val="103"/>
          <w:sz w:val="23"/>
          <w:szCs w:val="23"/>
        </w:rPr>
        <w:tab/>
        <w:t xml:space="preserve">                                                                4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This lesson introduces grammatical knowledge such as "passive" sentence and "adjective reduplication". Through the study of this lesson, students can understand the dining habits of restaurant ordering and national dishes.</w:t>
      </w:r>
    </w:p>
    <w:p w:rsidR="005F6964" w:rsidRDefault="00582FCD">
      <w:pPr>
        <w:spacing w:before="240" w:line="253" w:lineRule="exact"/>
        <w:jc w:val="both"/>
        <w:rPr>
          <w:rFonts w:eastAsia="SimSun"/>
          <w:b/>
          <w:bCs/>
          <w:sz w:val="23"/>
          <w:szCs w:val="23"/>
          <w:lang w:eastAsia="zh-CN"/>
        </w:rPr>
      </w:pPr>
      <w:r>
        <w:rPr>
          <w:rFonts w:eastAsia="SimSun"/>
          <w:b/>
          <w:bCs/>
          <w:sz w:val="23"/>
          <w:szCs w:val="23"/>
          <w:lang w:eastAsia="zh-CN"/>
        </w:rPr>
        <w:t>UNIT REVIEW 4 (INCLUDING TESTS)</w:t>
      </w:r>
      <w:r>
        <w:rPr>
          <w:rFonts w:eastAsia="SimSun"/>
          <w:b/>
          <w:bCs/>
          <w:sz w:val="23"/>
          <w:szCs w:val="23"/>
          <w:lang w:eastAsia="zh-CN"/>
        </w:rPr>
        <w:tab/>
        <w:t xml:space="preserve">                                                                               2 hours</w:t>
      </w:r>
    </w:p>
    <w:p w:rsidR="005F6964" w:rsidRDefault="00582FCD">
      <w:pPr>
        <w:spacing w:before="240" w:line="253" w:lineRule="exact"/>
        <w:jc w:val="both"/>
        <w:rPr>
          <w:rFonts w:eastAsia="SimSun"/>
          <w:sz w:val="23"/>
          <w:szCs w:val="23"/>
          <w:lang w:eastAsia="zh-CN"/>
        </w:rPr>
      </w:pPr>
      <w:r>
        <w:rPr>
          <w:rFonts w:eastAsia="SimSun"/>
          <w:sz w:val="23"/>
          <w:szCs w:val="23"/>
          <w:lang w:eastAsia="zh-CN"/>
        </w:rPr>
        <w:t>This section is a review test class, leading students to review the knowledge points learned in the past for final tests to test students' learning effect.</w:t>
      </w: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E30AF8">
      <w:pPr>
        <w:tabs>
          <w:tab w:val="left" w:pos="1440"/>
        </w:tabs>
        <w:adjustRightInd w:val="0"/>
        <w:spacing w:before="202" w:line="253" w:lineRule="exact"/>
        <w:rPr>
          <w:b/>
          <w:color w:val="FF0000"/>
          <w:w w:val="103"/>
          <w:sz w:val="24"/>
          <w:szCs w:val="24"/>
        </w:rPr>
      </w:pPr>
      <w:r>
        <w:rPr>
          <w:rFonts w:eastAsia="SimSun" w:hint="eastAsia"/>
          <w:b/>
          <w:bCs/>
          <w:color w:val="FF0000"/>
          <w:spacing w:val="-3"/>
          <w:szCs w:val="24"/>
          <w:lang w:eastAsia="zh-CN"/>
        </w:rPr>
        <w:lastRenderedPageBreak/>
        <w:t>3.4</w:t>
      </w:r>
      <w:r>
        <w:rPr>
          <w:rFonts w:eastAsia="SimSun"/>
          <w:b/>
          <w:bCs/>
          <w:color w:val="FF0000"/>
          <w:spacing w:val="-3"/>
          <w:szCs w:val="24"/>
          <w:lang w:eastAsia="zh-CN"/>
        </w:rPr>
        <w:t>. GenC-222</w:t>
      </w:r>
      <w:r w:rsidR="00582FCD">
        <w:rPr>
          <w:b/>
          <w:color w:val="FF0000"/>
          <w:w w:val="103"/>
          <w:sz w:val="24"/>
          <w:szCs w:val="24"/>
        </w:rPr>
        <w:t xml:space="preserve">          U</w:t>
      </w:r>
      <w:r w:rsidR="00582FCD">
        <w:rPr>
          <w:rFonts w:hint="eastAsia"/>
          <w:b/>
          <w:color w:val="FF0000"/>
          <w:w w:val="103"/>
          <w:sz w:val="24"/>
          <w:szCs w:val="24"/>
        </w:rPr>
        <w:t>nd</w:t>
      </w:r>
      <w:r w:rsidR="00582FCD">
        <w:rPr>
          <w:b/>
          <w:color w:val="FF0000"/>
          <w:w w:val="103"/>
          <w:sz w:val="24"/>
          <w:szCs w:val="24"/>
        </w:rPr>
        <w:t xml:space="preserve">erstanding China </w:t>
      </w:r>
    </w:p>
    <w:p w:rsidR="005F6964" w:rsidRDefault="005F6964">
      <w:pPr>
        <w:adjustRightInd w:val="0"/>
        <w:spacing w:line="253" w:lineRule="exact"/>
        <w:rPr>
          <w:color w:val="000000"/>
          <w:w w:val="103"/>
          <w:sz w:val="24"/>
          <w:szCs w:val="24"/>
        </w:rPr>
      </w:pPr>
    </w:p>
    <w:p w:rsidR="005F6964" w:rsidRDefault="00582FCD">
      <w:pPr>
        <w:adjustRightInd w:val="0"/>
        <w:spacing w:line="253" w:lineRule="exact"/>
        <w:rPr>
          <w:b/>
          <w:color w:val="000000"/>
          <w:w w:val="103"/>
          <w:sz w:val="24"/>
          <w:szCs w:val="24"/>
        </w:rPr>
      </w:pPr>
      <w:r>
        <w:rPr>
          <w:b/>
          <w:color w:val="000000"/>
          <w:w w:val="103"/>
          <w:sz w:val="24"/>
          <w:szCs w:val="24"/>
        </w:rPr>
        <w:t>Total contact hours</w:t>
      </w:r>
    </w:p>
    <w:p w:rsidR="005F6964" w:rsidRDefault="00582FCD">
      <w:pPr>
        <w:adjustRightInd w:val="0"/>
        <w:spacing w:line="253" w:lineRule="exact"/>
        <w:rPr>
          <w:color w:val="000000"/>
          <w:w w:val="103"/>
          <w:sz w:val="24"/>
          <w:szCs w:val="24"/>
        </w:rPr>
      </w:pPr>
      <w:r>
        <w:rPr>
          <w:color w:val="000000"/>
          <w:w w:val="103"/>
          <w:sz w:val="24"/>
          <w:szCs w:val="24"/>
        </w:rPr>
        <w:t>Theory</w:t>
      </w:r>
      <w:r>
        <w:rPr>
          <w:color w:val="000000"/>
          <w:w w:val="103"/>
          <w:sz w:val="24"/>
          <w:szCs w:val="24"/>
        </w:rPr>
        <w:tab/>
      </w:r>
      <w:r>
        <w:rPr>
          <w:color w:val="000000"/>
          <w:w w:val="103"/>
          <w:sz w:val="24"/>
          <w:szCs w:val="24"/>
        </w:rPr>
        <w:tab/>
      </w:r>
      <w:r>
        <w:rPr>
          <w:color w:val="000000"/>
          <w:w w:val="103"/>
          <w:sz w:val="24"/>
          <w:szCs w:val="24"/>
        </w:rPr>
        <w:tab/>
        <w:t>64</w:t>
      </w:r>
      <w:r>
        <w:rPr>
          <w:color w:val="000000"/>
          <w:w w:val="103"/>
          <w:sz w:val="24"/>
          <w:szCs w:val="24"/>
        </w:rPr>
        <w:tab/>
      </w:r>
      <w:r>
        <w:rPr>
          <w:color w:val="000000"/>
          <w:w w:val="103"/>
          <w:sz w:val="24"/>
          <w:szCs w:val="24"/>
        </w:rPr>
        <w:tab/>
      </w:r>
      <w:r>
        <w:rPr>
          <w:color w:val="000000"/>
          <w:w w:val="103"/>
          <w:sz w:val="24"/>
          <w:szCs w:val="24"/>
        </w:rPr>
        <w:tab/>
        <w:t>T</w:t>
      </w:r>
      <w:r>
        <w:rPr>
          <w:color w:val="000000"/>
          <w:w w:val="103"/>
          <w:sz w:val="24"/>
          <w:szCs w:val="24"/>
        </w:rPr>
        <w:tab/>
        <w:t xml:space="preserve">P       </w:t>
      </w:r>
      <w:r>
        <w:rPr>
          <w:color w:val="000000"/>
          <w:w w:val="103"/>
          <w:sz w:val="24"/>
          <w:szCs w:val="24"/>
        </w:rPr>
        <w:tab/>
        <w:t>C</w:t>
      </w:r>
    </w:p>
    <w:p w:rsidR="005F6964" w:rsidRDefault="00582FCD">
      <w:pPr>
        <w:adjustRightInd w:val="0"/>
        <w:spacing w:line="253" w:lineRule="exact"/>
        <w:rPr>
          <w:color w:val="000000"/>
          <w:w w:val="103"/>
          <w:sz w:val="24"/>
          <w:szCs w:val="24"/>
        </w:rPr>
      </w:pPr>
      <w:r>
        <w:rPr>
          <w:color w:val="000000"/>
          <w:w w:val="103"/>
          <w:sz w:val="24"/>
          <w:szCs w:val="24"/>
        </w:rPr>
        <w:t>Practical</w:t>
      </w:r>
      <w:r>
        <w:rPr>
          <w:color w:val="000000"/>
          <w:w w:val="103"/>
          <w:sz w:val="24"/>
          <w:szCs w:val="24"/>
        </w:rPr>
        <w:tab/>
      </w:r>
      <w:r>
        <w:rPr>
          <w:color w:val="000000"/>
          <w:w w:val="103"/>
          <w:sz w:val="24"/>
          <w:szCs w:val="24"/>
        </w:rPr>
        <w:tab/>
        <w:t>0</w:t>
      </w:r>
      <w:r>
        <w:rPr>
          <w:color w:val="000000"/>
          <w:w w:val="103"/>
          <w:sz w:val="24"/>
          <w:szCs w:val="24"/>
        </w:rPr>
        <w:tab/>
      </w:r>
      <w:r>
        <w:rPr>
          <w:color w:val="000000"/>
          <w:w w:val="103"/>
          <w:sz w:val="24"/>
          <w:szCs w:val="24"/>
        </w:rPr>
        <w:tab/>
      </w:r>
      <w:r>
        <w:rPr>
          <w:color w:val="000000"/>
          <w:w w:val="103"/>
          <w:sz w:val="24"/>
          <w:szCs w:val="24"/>
        </w:rPr>
        <w:tab/>
        <w:t>2</w:t>
      </w:r>
      <w:r>
        <w:rPr>
          <w:color w:val="000000"/>
          <w:w w:val="103"/>
          <w:sz w:val="24"/>
          <w:szCs w:val="24"/>
        </w:rPr>
        <w:tab/>
        <w:t>0</w:t>
      </w:r>
      <w:r>
        <w:rPr>
          <w:color w:val="000000"/>
          <w:w w:val="103"/>
          <w:sz w:val="24"/>
          <w:szCs w:val="24"/>
        </w:rPr>
        <w:tab/>
        <w:t xml:space="preserve"> 2</w:t>
      </w:r>
    </w:p>
    <w:p w:rsidR="005F6964" w:rsidRDefault="005F6964">
      <w:pPr>
        <w:adjustRightInd w:val="0"/>
        <w:spacing w:line="253" w:lineRule="exact"/>
        <w:ind w:left="1260" w:hanging="630"/>
        <w:rPr>
          <w:b/>
          <w:color w:val="000000"/>
          <w:w w:val="103"/>
          <w:sz w:val="24"/>
          <w:szCs w:val="24"/>
        </w:rPr>
      </w:pPr>
    </w:p>
    <w:p w:rsidR="005F6964" w:rsidRDefault="00582FCD">
      <w:pPr>
        <w:adjustRightInd w:val="0"/>
        <w:spacing w:line="276" w:lineRule="auto"/>
        <w:ind w:left="810" w:hanging="630"/>
        <w:jc w:val="both"/>
        <w:rPr>
          <w:color w:val="000000"/>
          <w:w w:val="103"/>
          <w:sz w:val="24"/>
          <w:szCs w:val="24"/>
        </w:rPr>
      </w:pPr>
      <w:r>
        <w:rPr>
          <w:b/>
          <w:color w:val="000000"/>
          <w:w w:val="103"/>
          <w:sz w:val="24"/>
          <w:szCs w:val="24"/>
        </w:rPr>
        <w:t>AIMS</w:t>
      </w:r>
      <w:r>
        <w:rPr>
          <w:color w:val="000000"/>
          <w:w w:val="103"/>
          <w:sz w:val="24"/>
          <w:szCs w:val="24"/>
        </w:rPr>
        <w:t xml:space="preserve"> Understanding China is a compulsory course designed for international </w:t>
      </w:r>
    </w:p>
    <w:p w:rsidR="005F6964" w:rsidRDefault="00582FCD">
      <w:pPr>
        <w:adjustRightInd w:val="0"/>
        <w:spacing w:line="276" w:lineRule="auto"/>
        <w:ind w:left="810" w:hanging="630"/>
        <w:jc w:val="both"/>
        <w:rPr>
          <w:color w:val="000000"/>
          <w:w w:val="103"/>
          <w:sz w:val="24"/>
          <w:szCs w:val="24"/>
        </w:rPr>
      </w:pPr>
      <w:proofErr w:type="gramStart"/>
      <w:r>
        <w:rPr>
          <w:color w:val="000000"/>
          <w:w w:val="103"/>
          <w:sz w:val="24"/>
          <w:szCs w:val="24"/>
        </w:rPr>
        <w:t>students</w:t>
      </w:r>
      <w:proofErr w:type="gramEnd"/>
      <w:r>
        <w:rPr>
          <w:color w:val="000000"/>
          <w:w w:val="103"/>
          <w:sz w:val="24"/>
          <w:szCs w:val="24"/>
        </w:rPr>
        <w:t xml:space="preserve"> who study on a Chinese education program. This course is jointly </w:t>
      </w:r>
    </w:p>
    <w:p w:rsidR="005F6964" w:rsidRDefault="00582FCD">
      <w:pPr>
        <w:adjustRightInd w:val="0"/>
        <w:spacing w:line="276" w:lineRule="auto"/>
        <w:ind w:left="810" w:hanging="630"/>
        <w:jc w:val="both"/>
        <w:rPr>
          <w:color w:val="000000"/>
          <w:w w:val="103"/>
          <w:sz w:val="24"/>
          <w:szCs w:val="24"/>
        </w:rPr>
      </w:pPr>
      <w:proofErr w:type="gramStart"/>
      <w:r>
        <w:rPr>
          <w:color w:val="000000"/>
          <w:w w:val="103"/>
          <w:sz w:val="24"/>
          <w:szCs w:val="24"/>
        </w:rPr>
        <w:t>created</w:t>
      </w:r>
      <w:proofErr w:type="gramEnd"/>
      <w:r>
        <w:rPr>
          <w:color w:val="000000"/>
          <w:w w:val="103"/>
          <w:sz w:val="24"/>
          <w:szCs w:val="24"/>
        </w:rPr>
        <w:t xml:space="preserve"> by experts and scholars from a dozen top Chinese universities, providing </w:t>
      </w:r>
    </w:p>
    <w:p w:rsidR="005F6964" w:rsidRDefault="00582FCD">
      <w:pPr>
        <w:adjustRightInd w:val="0"/>
        <w:spacing w:line="276" w:lineRule="auto"/>
        <w:ind w:left="810" w:hanging="630"/>
        <w:jc w:val="both"/>
        <w:rPr>
          <w:color w:val="000000"/>
          <w:w w:val="103"/>
          <w:sz w:val="24"/>
          <w:szCs w:val="24"/>
        </w:rPr>
      </w:pPr>
      <w:proofErr w:type="gramStart"/>
      <w:r>
        <w:rPr>
          <w:color w:val="000000"/>
          <w:w w:val="103"/>
          <w:sz w:val="24"/>
          <w:szCs w:val="24"/>
        </w:rPr>
        <w:t>international</w:t>
      </w:r>
      <w:proofErr w:type="gramEnd"/>
      <w:r>
        <w:rPr>
          <w:color w:val="000000"/>
          <w:w w:val="103"/>
          <w:sz w:val="24"/>
          <w:szCs w:val="24"/>
        </w:rPr>
        <w:t xml:space="preserve"> students with a more comfortable way for learning about China. It </w:t>
      </w:r>
    </w:p>
    <w:p w:rsidR="005F6964" w:rsidRDefault="00582FCD">
      <w:pPr>
        <w:adjustRightInd w:val="0"/>
        <w:spacing w:line="276" w:lineRule="auto"/>
        <w:ind w:left="810" w:hanging="630"/>
        <w:jc w:val="both"/>
        <w:rPr>
          <w:color w:val="000000"/>
          <w:w w:val="103"/>
          <w:sz w:val="24"/>
          <w:szCs w:val="24"/>
        </w:rPr>
      </w:pPr>
      <w:proofErr w:type="gramStart"/>
      <w:r>
        <w:rPr>
          <w:color w:val="000000"/>
          <w:w w:val="103"/>
          <w:sz w:val="24"/>
          <w:szCs w:val="24"/>
        </w:rPr>
        <w:t>aims</w:t>
      </w:r>
      <w:proofErr w:type="gramEnd"/>
      <w:r>
        <w:rPr>
          <w:color w:val="000000"/>
          <w:w w:val="103"/>
          <w:sz w:val="24"/>
          <w:szCs w:val="24"/>
        </w:rPr>
        <w:t xml:space="preserve"> to display China in a panoramic way and reflect “Chinese thought”, “Chinese </w:t>
      </w:r>
    </w:p>
    <w:p w:rsidR="005F6964" w:rsidRDefault="00582FCD">
      <w:pPr>
        <w:adjustRightInd w:val="0"/>
        <w:spacing w:line="276" w:lineRule="auto"/>
        <w:ind w:left="810" w:hanging="630"/>
        <w:jc w:val="both"/>
        <w:rPr>
          <w:color w:val="000000"/>
          <w:w w:val="103"/>
          <w:sz w:val="24"/>
          <w:szCs w:val="24"/>
        </w:rPr>
      </w:pPr>
      <w:proofErr w:type="gramStart"/>
      <w:r>
        <w:rPr>
          <w:color w:val="000000"/>
          <w:w w:val="103"/>
          <w:sz w:val="24"/>
          <w:szCs w:val="24"/>
        </w:rPr>
        <w:t>experience</w:t>
      </w:r>
      <w:proofErr w:type="gramEnd"/>
      <w:r>
        <w:rPr>
          <w:color w:val="000000"/>
          <w:w w:val="103"/>
          <w:sz w:val="24"/>
          <w:szCs w:val="24"/>
        </w:rPr>
        <w:t xml:space="preserve">”, and the great achievement in contemporary China’s economic and </w:t>
      </w:r>
    </w:p>
    <w:p w:rsidR="005F6964" w:rsidRDefault="00582FCD">
      <w:pPr>
        <w:adjustRightInd w:val="0"/>
        <w:spacing w:line="276" w:lineRule="auto"/>
        <w:ind w:left="810" w:hanging="630"/>
        <w:jc w:val="both"/>
        <w:rPr>
          <w:color w:val="000000"/>
          <w:w w:val="103"/>
          <w:sz w:val="24"/>
          <w:szCs w:val="24"/>
        </w:rPr>
      </w:pPr>
      <w:proofErr w:type="gramStart"/>
      <w:r>
        <w:rPr>
          <w:color w:val="000000"/>
          <w:w w:val="103"/>
          <w:sz w:val="24"/>
          <w:szCs w:val="24"/>
        </w:rPr>
        <w:t>social</w:t>
      </w:r>
      <w:proofErr w:type="gramEnd"/>
      <w:r>
        <w:rPr>
          <w:color w:val="000000"/>
          <w:w w:val="103"/>
          <w:sz w:val="24"/>
          <w:szCs w:val="24"/>
        </w:rPr>
        <w:t xml:space="preserve"> development.</w:t>
      </w:r>
    </w:p>
    <w:p w:rsidR="005F6964" w:rsidRDefault="005F6964">
      <w:pPr>
        <w:adjustRightInd w:val="0"/>
        <w:spacing w:line="253" w:lineRule="exact"/>
        <w:ind w:left="810" w:hanging="630"/>
        <w:jc w:val="both"/>
        <w:rPr>
          <w:color w:val="000000"/>
          <w:w w:val="103"/>
          <w:sz w:val="24"/>
          <w:szCs w:val="24"/>
        </w:rPr>
      </w:pPr>
    </w:p>
    <w:p w:rsidR="005F6964" w:rsidRDefault="00582FCD">
      <w:pPr>
        <w:adjustRightInd w:val="0"/>
        <w:spacing w:line="276" w:lineRule="auto"/>
        <w:rPr>
          <w:b/>
          <w:color w:val="000000"/>
          <w:w w:val="103"/>
          <w:sz w:val="24"/>
          <w:szCs w:val="24"/>
        </w:rPr>
      </w:pPr>
      <w:r>
        <w:rPr>
          <w:b/>
          <w:color w:val="000000"/>
          <w:w w:val="103"/>
          <w:sz w:val="24"/>
          <w:szCs w:val="24"/>
        </w:rPr>
        <w:t xml:space="preserve">COURSE CONTENTS </w:t>
      </w:r>
    </w:p>
    <w:p w:rsidR="005F6964" w:rsidRDefault="00582FCD">
      <w:pPr>
        <w:pBdr>
          <w:bottom w:val="single" w:sz="6" w:space="0" w:color="F5F5F5"/>
        </w:pBdr>
        <w:shd w:val="clear" w:color="auto" w:fill="F5F5F5"/>
        <w:autoSpaceDE/>
        <w:autoSpaceDN/>
        <w:spacing w:line="276" w:lineRule="auto"/>
        <w:contextualSpacing/>
        <w:jc w:val="both"/>
        <w:rPr>
          <w:rFonts w:eastAsia="NimbusSanL-Regu"/>
          <w:b/>
          <w:bCs/>
          <w:sz w:val="24"/>
          <w:szCs w:val="24"/>
        </w:rPr>
      </w:pPr>
      <w:proofErr w:type="gramStart"/>
      <w:r>
        <w:rPr>
          <w:rFonts w:eastAsia="NimbusSanL-Regu"/>
          <w:b/>
          <w:bCs/>
          <w:sz w:val="24"/>
          <w:szCs w:val="24"/>
        </w:rPr>
        <w:t>1.The</w:t>
      </w:r>
      <w:proofErr w:type="gramEnd"/>
      <w:r>
        <w:rPr>
          <w:rFonts w:eastAsia="NimbusSanL-Regu"/>
          <w:b/>
          <w:bCs/>
          <w:sz w:val="24"/>
          <w:szCs w:val="24"/>
        </w:rPr>
        <w:t xml:space="preserve"> Geography of China                                                                                                     6 hours</w:t>
      </w:r>
    </w:p>
    <w:p w:rsidR="005F6964" w:rsidRDefault="00582FCD">
      <w:pPr>
        <w:spacing w:line="360" w:lineRule="auto"/>
        <w:rPr>
          <w:w w:val="103"/>
          <w:sz w:val="23"/>
          <w:szCs w:val="23"/>
        </w:rPr>
      </w:pPr>
      <w:r>
        <w:rPr>
          <w:w w:val="103"/>
          <w:sz w:val="23"/>
          <w:szCs w:val="23"/>
        </w:rPr>
        <w:t>1.1 A Look at China from the World</w:t>
      </w:r>
    </w:p>
    <w:p w:rsidR="005F6964" w:rsidRDefault="00582FCD">
      <w:pPr>
        <w:spacing w:line="360" w:lineRule="auto"/>
        <w:rPr>
          <w:w w:val="103"/>
          <w:sz w:val="23"/>
          <w:szCs w:val="23"/>
        </w:rPr>
      </w:pPr>
      <w:r>
        <w:rPr>
          <w:w w:val="103"/>
          <w:sz w:val="23"/>
          <w:szCs w:val="23"/>
        </w:rPr>
        <w:t>1.2 China's Natural Environment</w:t>
      </w:r>
    </w:p>
    <w:p w:rsidR="005F6964" w:rsidRDefault="00582FCD">
      <w:pPr>
        <w:spacing w:line="360" w:lineRule="auto"/>
        <w:rPr>
          <w:w w:val="103"/>
          <w:sz w:val="23"/>
          <w:szCs w:val="23"/>
        </w:rPr>
      </w:pPr>
      <w:r>
        <w:rPr>
          <w:w w:val="103"/>
          <w:sz w:val="23"/>
          <w:szCs w:val="23"/>
        </w:rPr>
        <w:t>1.3 Mountains and Rivers I</w:t>
      </w:r>
    </w:p>
    <w:p w:rsidR="005F6964" w:rsidRDefault="00582FCD">
      <w:pPr>
        <w:spacing w:line="360" w:lineRule="auto"/>
        <w:rPr>
          <w:w w:val="103"/>
          <w:sz w:val="23"/>
          <w:szCs w:val="23"/>
        </w:rPr>
      </w:pPr>
      <w:r>
        <w:rPr>
          <w:w w:val="103"/>
          <w:sz w:val="23"/>
          <w:szCs w:val="23"/>
        </w:rPr>
        <w:t>1.4 Mountains and Rivers II</w:t>
      </w:r>
    </w:p>
    <w:p w:rsidR="005F6964" w:rsidRDefault="00582FCD">
      <w:pPr>
        <w:spacing w:line="360" w:lineRule="auto"/>
        <w:rPr>
          <w:w w:val="103"/>
          <w:sz w:val="23"/>
          <w:szCs w:val="23"/>
        </w:rPr>
      </w:pPr>
      <w:r>
        <w:rPr>
          <w:w w:val="103"/>
          <w:sz w:val="23"/>
          <w:szCs w:val="23"/>
        </w:rPr>
        <w:t>1.5 Famous Chinese Cities——Beijing</w:t>
      </w:r>
    </w:p>
    <w:p w:rsidR="005F6964" w:rsidRDefault="00582FCD">
      <w:pPr>
        <w:spacing w:line="360" w:lineRule="auto"/>
        <w:rPr>
          <w:w w:val="103"/>
          <w:sz w:val="23"/>
          <w:szCs w:val="23"/>
        </w:rPr>
      </w:pPr>
      <w:r>
        <w:rPr>
          <w:w w:val="103"/>
          <w:sz w:val="23"/>
          <w:szCs w:val="23"/>
        </w:rPr>
        <w:t>1.6 Famous Chinese Cities——Shanghai</w:t>
      </w:r>
    </w:p>
    <w:p w:rsidR="005F6964" w:rsidRDefault="00582FCD">
      <w:pPr>
        <w:spacing w:line="360" w:lineRule="auto"/>
        <w:rPr>
          <w:w w:val="103"/>
          <w:sz w:val="23"/>
          <w:szCs w:val="23"/>
        </w:rPr>
      </w:pPr>
      <w:r>
        <w:rPr>
          <w:w w:val="103"/>
          <w:sz w:val="23"/>
          <w:szCs w:val="23"/>
        </w:rPr>
        <w:t>1.7 Famous Chinese Cities——Hong Kong</w:t>
      </w:r>
    </w:p>
    <w:p w:rsidR="005F6964" w:rsidRDefault="00582FCD">
      <w:pPr>
        <w:spacing w:line="360" w:lineRule="auto"/>
        <w:rPr>
          <w:w w:val="103"/>
          <w:sz w:val="23"/>
          <w:szCs w:val="23"/>
        </w:rPr>
      </w:pPr>
      <w:r>
        <w:rPr>
          <w:w w:val="103"/>
          <w:sz w:val="23"/>
          <w:szCs w:val="23"/>
        </w:rPr>
        <w:t>1.8 A Natural Journey——</w:t>
      </w:r>
      <w:proofErr w:type="spellStart"/>
      <w:r>
        <w:rPr>
          <w:w w:val="103"/>
          <w:sz w:val="23"/>
          <w:szCs w:val="23"/>
        </w:rPr>
        <w:t>Wuyue</w:t>
      </w:r>
      <w:proofErr w:type="spellEnd"/>
      <w:r>
        <w:rPr>
          <w:w w:val="103"/>
          <w:sz w:val="23"/>
          <w:szCs w:val="23"/>
        </w:rPr>
        <w:t xml:space="preserve">, </w:t>
      </w:r>
      <w:proofErr w:type="spellStart"/>
      <w:r>
        <w:rPr>
          <w:w w:val="103"/>
          <w:sz w:val="23"/>
          <w:szCs w:val="23"/>
        </w:rPr>
        <w:t>Zhangjiajie</w:t>
      </w:r>
      <w:proofErr w:type="spellEnd"/>
      <w:r>
        <w:rPr>
          <w:w w:val="103"/>
          <w:sz w:val="23"/>
          <w:szCs w:val="23"/>
        </w:rPr>
        <w:t xml:space="preserve">, </w:t>
      </w:r>
      <w:proofErr w:type="spellStart"/>
      <w:r>
        <w:rPr>
          <w:w w:val="103"/>
          <w:sz w:val="23"/>
          <w:szCs w:val="23"/>
        </w:rPr>
        <w:t>Jiuzhaigou</w:t>
      </w:r>
      <w:proofErr w:type="spellEnd"/>
    </w:p>
    <w:p w:rsidR="005F6964" w:rsidRDefault="00582FCD">
      <w:pPr>
        <w:spacing w:line="360" w:lineRule="auto"/>
        <w:rPr>
          <w:w w:val="103"/>
          <w:sz w:val="23"/>
          <w:szCs w:val="23"/>
        </w:rPr>
      </w:pPr>
      <w:r>
        <w:rPr>
          <w:w w:val="103"/>
          <w:sz w:val="23"/>
          <w:szCs w:val="23"/>
        </w:rPr>
        <w:t>1.9 A Natural Journey——Xizang</w:t>
      </w:r>
    </w:p>
    <w:p w:rsidR="005F6964" w:rsidRDefault="00582FCD">
      <w:pPr>
        <w:spacing w:line="360" w:lineRule="auto"/>
        <w:rPr>
          <w:w w:val="103"/>
          <w:sz w:val="23"/>
          <w:szCs w:val="23"/>
        </w:rPr>
      </w:pPr>
      <w:r>
        <w:rPr>
          <w:w w:val="103"/>
          <w:sz w:val="23"/>
          <w:szCs w:val="23"/>
        </w:rPr>
        <w:t>1.10 A Natural Journey——Xinjiang</w:t>
      </w:r>
    </w:p>
    <w:p w:rsidR="005F6964" w:rsidRDefault="00582FCD">
      <w:pPr>
        <w:spacing w:line="360" w:lineRule="auto"/>
        <w:rPr>
          <w:w w:val="103"/>
          <w:sz w:val="23"/>
          <w:szCs w:val="23"/>
        </w:rPr>
      </w:pPr>
      <w:r>
        <w:rPr>
          <w:w w:val="103"/>
          <w:sz w:val="23"/>
          <w:szCs w:val="23"/>
        </w:rPr>
        <w:t>1.11 A Cultural Journey</w:t>
      </w:r>
    </w:p>
    <w:p w:rsidR="005F6964" w:rsidRDefault="005F6964">
      <w:pPr>
        <w:pStyle w:val="ListParagraph"/>
        <w:adjustRightInd w:val="0"/>
        <w:spacing w:before="0" w:line="276" w:lineRule="auto"/>
        <w:ind w:left="284" w:firstLine="0"/>
        <w:contextualSpacing/>
        <w:jc w:val="both"/>
        <w:rPr>
          <w:color w:val="000000"/>
          <w:w w:val="103"/>
          <w:szCs w:val="24"/>
        </w:rPr>
      </w:pPr>
    </w:p>
    <w:p w:rsidR="005F6964" w:rsidRDefault="00582FCD">
      <w:pPr>
        <w:pBdr>
          <w:bottom w:val="single" w:sz="6" w:space="0" w:color="F5F5F5"/>
        </w:pBdr>
        <w:shd w:val="clear" w:color="auto" w:fill="F5F5F5"/>
        <w:autoSpaceDE/>
        <w:autoSpaceDN/>
        <w:spacing w:line="276" w:lineRule="auto"/>
        <w:contextualSpacing/>
        <w:jc w:val="both"/>
        <w:rPr>
          <w:rFonts w:eastAsia="NimbusSanL-Regu"/>
          <w:b/>
          <w:bCs/>
          <w:sz w:val="24"/>
          <w:szCs w:val="24"/>
        </w:rPr>
      </w:pPr>
      <w:proofErr w:type="gramStart"/>
      <w:r>
        <w:rPr>
          <w:rFonts w:eastAsia="NimbusSanL-Regu"/>
          <w:b/>
          <w:bCs/>
          <w:sz w:val="24"/>
          <w:szCs w:val="24"/>
        </w:rPr>
        <w:t>2.History</w:t>
      </w:r>
      <w:proofErr w:type="gramEnd"/>
      <w:r>
        <w:rPr>
          <w:rFonts w:eastAsia="NimbusSanL-Regu"/>
          <w:b/>
          <w:bCs/>
          <w:sz w:val="24"/>
          <w:szCs w:val="24"/>
        </w:rPr>
        <w:t xml:space="preserve">                                                                                                                                6 hours</w:t>
      </w:r>
    </w:p>
    <w:p w:rsidR="005F6964" w:rsidRDefault="00582FCD">
      <w:pPr>
        <w:spacing w:line="360" w:lineRule="auto"/>
        <w:rPr>
          <w:w w:val="103"/>
          <w:sz w:val="23"/>
          <w:szCs w:val="23"/>
        </w:rPr>
      </w:pPr>
      <w:r>
        <w:rPr>
          <w:w w:val="103"/>
          <w:sz w:val="23"/>
          <w:szCs w:val="23"/>
        </w:rPr>
        <w:t>2.1 The Ancestors of Chinese People</w:t>
      </w:r>
    </w:p>
    <w:p w:rsidR="005F6964" w:rsidRDefault="00582FCD">
      <w:pPr>
        <w:spacing w:line="360" w:lineRule="auto"/>
        <w:rPr>
          <w:w w:val="103"/>
          <w:sz w:val="23"/>
          <w:szCs w:val="23"/>
        </w:rPr>
      </w:pPr>
      <w:r>
        <w:rPr>
          <w:w w:val="103"/>
          <w:sz w:val="23"/>
          <w:szCs w:val="23"/>
        </w:rPr>
        <w:t xml:space="preserve">2.2 Emperor Qin </w:t>
      </w:r>
      <w:proofErr w:type="spellStart"/>
      <w:r>
        <w:rPr>
          <w:w w:val="103"/>
          <w:sz w:val="23"/>
          <w:szCs w:val="23"/>
        </w:rPr>
        <w:t>Shihuang</w:t>
      </w:r>
      <w:proofErr w:type="spellEnd"/>
    </w:p>
    <w:p w:rsidR="005F6964" w:rsidRDefault="00582FCD">
      <w:pPr>
        <w:spacing w:line="360" w:lineRule="auto"/>
        <w:rPr>
          <w:w w:val="103"/>
          <w:sz w:val="23"/>
          <w:szCs w:val="23"/>
        </w:rPr>
      </w:pPr>
      <w:r>
        <w:rPr>
          <w:w w:val="103"/>
          <w:sz w:val="23"/>
          <w:szCs w:val="23"/>
        </w:rPr>
        <w:t>2.3 Emperor Wu</w:t>
      </w:r>
    </w:p>
    <w:p w:rsidR="005F6964" w:rsidRDefault="00582FCD">
      <w:pPr>
        <w:spacing w:line="360" w:lineRule="auto"/>
        <w:rPr>
          <w:w w:val="103"/>
          <w:sz w:val="23"/>
          <w:szCs w:val="23"/>
        </w:rPr>
      </w:pPr>
      <w:r>
        <w:rPr>
          <w:w w:val="103"/>
          <w:sz w:val="23"/>
          <w:szCs w:val="23"/>
        </w:rPr>
        <w:t>2.4 Western Han Silk Road</w:t>
      </w:r>
    </w:p>
    <w:p w:rsidR="005F6964" w:rsidRDefault="00582FCD">
      <w:pPr>
        <w:spacing w:line="360" w:lineRule="auto"/>
        <w:rPr>
          <w:w w:val="103"/>
          <w:sz w:val="23"/>
          <w:szCs w:val="23"/>
        </w:rPr>
      </w:pPr>
      <w:r>
        <w:rPr>
          <w:w w:val="103"/>
          <w:sz w:val="23"/>
          <w:szCs w:val="23"/>
        </w:rPr>
        <w:t>2.5 Tang Dynasty and Age of Prosperity</w:t>
      </w:r>
    </w:p>
    <w:p w:rsidR="005F6964" w:rsidRDefault="00582FCD">
      <w:pPr>
        <w:spacing w:line="360" w:lineRule="auto"/>
        <w:rPr>
          <w:w w:val="103"/>
          <w:sz w:val="23"/>
          <w:szCs w:val="23"/>
        </w:rPr>
      </w:pPr>
      <w:r>
        <w:rPr>
          <w:w w:val="103"/>
          <w:sz w:val="23"/>
          <w:szCs w:val="23"/>
        </w:rPr>
        <w:t>2.6 Ascending the River at Qingming Festival</w:t>
      </w:r>
    </w:p>
    <w:p w:rsidR="005F6964" w:rsidRDefault="00582FCD">
      <w:pPr>
        <w:spacing w:line="360" w:lineRule="auto"/>
        <w:rPr>
          <w:w w:val="103"/>
          <w:sz w:val="23"/>
          <w:szCs w:val="23"/>
        </w:rPr>
      </w:pPr>
      <w:r>
        <w:rPr>
          <w:w w:val="103"/>
          <w:sz w:val="23"/>
          <w:szCs w:val="23"/>
        </w:rPr>
        <w:t>2.7 Genghis Khan and Kublai Khan</w:t>
      </w:r>
    </w:p>
    <w:p w:rsidR="005F6964" w:rsidRDefault="00582FCD">
      <w:pPr>
        <w:spacing w:line="360" w:lineRule="auto"/>
        <w:rPr>
          <w:w w:val="103"/>
          <w:sz w:val="23"/>
          <w:szCs w:val="23"/>
        </w:rPr>
      </w:pPr>
      <w:r>
        <w:rPr>
          <w:w w:val="103"/>
          <w:sz w:val="23"/>
          <w:szCs w:val="23"/>
        </w:rPr>
        <w:t xml:space="preserve">2.8 Ming </w:t>
      </w:r>
      <w:proofErr w:type="spellStart"/>
      <w:r>
        <w:rPr>
          <w:w w:val="103"/>
          <w:sz w:val="23"/>
          <w:szCs w:val="23"/>
        </w:rPr>
        <w:t>Taizu</w:t>
      </w:r>
      <w:proofErr w:type="spellEnd"/>
    </w:p>
    <w:p w:rsidR="005F6964" w:rsidRDefault="00582FCD">
      <w:pPr>
        <w:spacing w:line="360" w:lineRule="auto"/>
        <w:rPr>
          <w:w w:val="103"/>
          <w:sz w:val="23"/>
          <w:szCs w:val="23"/>
        </w:rPr>
      </w:pPr>
      <w:r>
        <w:rPr>
          <w:w w:val="103"/>
          <w:sz w:val="23"/>
          <w:szCs w:val="23"/>
        </w:rPr>
        <w:lastRenderedPageBreak/>
        <w:t>2.9 The Seven Voyages</w:t>
      </w:r>
    </w:p>
    <w:p w:rsidR="005F6964" w:rsidRDefault="00582FCD">
      <w:pPr>
        <w:spacing w:line="360" w:lineRule="auto"/>
        <w:rPr>
          <w:w w:val="103"/>
          <w:sz w:val="23"/>
          <w:szCs w:val="23"/>
        </w:rPr>
      </w:pPr>
      <w:r>
        <w:rPr>
          <w:w w:val="103"/>
          <w:sz w:val="23"/>
          <w:szCs w:val="23"/>
        </w:rPr>
        <w:t>2.10 The Prosperity of the Kangxi and Qianlong per</w:t>
      </w:r>
    </w:p>
    <w:p w:rsidR="005F6964" w:rsidRDefault="00582FCD">
      <w:pPr>
        <w:spacing w:line="360" w:lineRule="auto"/>
        <w:rPr>
          <w:w w:val="103"/>
          <w:sz w:val="23"/>
          <w:szCs w:val="23"/>
        </w:rPr>
      </w:pPr>
      <w:r>
        <w:rPr>
          <w:w w:val="103"/>
          <w:sz w:val="23"/>
          <w:szCs w:val="23"/>
        </w:rPr>
        <w:t>2.11 The Opium War</w:t>
      </w:r>
    </w:p>
    <w:p w:rsidR="005F6964" w:rsidRDefault="00582FCD">
      <w:pPr>
        <w:spacing w:line="360" w:lineRule="auto"/>
        <w:rPr>
          <w:w w:val="103"/>
          <w:sz w:val="23"/>
          <w:szCs w:val="23"/>
        </w:rPr>
      </w:pPr>
      <w:r>
        <w:rPr>
          <w:w w:val="103"/>
          <w:sz w:val="23"/>
          <w:szCs w:val="23"/>
        </w:rPr>
        <w:t xml:space="preserve">2.12 Sun </w:t>
      </w:r>
      <w:proofErr w:type="spellStart"/>
      <w:r>
        <w:rPr>
          <w:w w:val="103"/>
          <w:sz w:val="23"/>
          <w:szCs w:val="23"/>
        </w:rPr>
        <w:t>Yat-sen</w:t>
      </w:r>
      <w:proofErr w:type="spellEnd"/>
      <w:r>
        <w:rPr>
          <w:w w:val="103"/>
          <w:sz w:val="23"/>
          <w:szCs w:val="23"/>
        </w:rPr>
        <w:t xml:space="preserve"> and Kuomintang</w:t>
      </w:r>
    </w:p>
    <w:p w:rsidR="005F6964" w:rsidRDefault="00582FCD">
      <w:pPr>
        <w:spacing w:line="360" w:lineRule="auto"/>
        <w:rPr>
          <w:w w:val="103"/>
          <w:sz w:val="23"/>
          <w:szCs w:val="23"/>
        </w:rPr>
      </w:pPr>
      <w:r>
        <w:rPr>
          <w:w w:val="103"/>
          <w:sz w:val="23"/>
          <w:szCs w:val="23"/>
        </w:rPr>
        <w:t>2.13 The Communist Party of China</w:t>
      </w:r>
    </w:p>
    <w:p w:rsidR="005F6964" w:rsidRDefault="00582FCD">
      <w:pPr>
        <w:spacing w:line="360" w:lineRule="auto"/>
        <w:rPr>
          <w:w w:val="103"/>
          <w:sz w:val="23"/>
          <w:szCs w:val="23"/>
        </w:rPr>
      </w:pPr>
      <w:r>
        <w:rPr>
          <w:w w:val="103"/>
          <w:sz w:val="23"/>
          <w:szCs w:val="23"/>
        </w:rPr>
        <w:t>2.14 September 18th Incident</w:t>
      </w:r>
    </w:p>
    <w:p w:rsidR="005F6964" w:rsidRDefault="00582FCD">
      <w:pPr>
        <w:spacing w:line="360" w:lineRule="auto"/>
        <w:rPr>
          <w:w w:val="103"/>
          <w:sz w:val="23"/>
          <w:szCs w:val="23"/>
        </w:rPr>
      </w:pPr>
      <w:r>
        <w:rPr>
          <w:w w:val="103"/>
          <w:sz w:val="23"/>
          <w:szCs w:val="23"/>
        </w:rPr>
        <w:t>2.15 Mao Zedong and the Establishment of New China</w:t>
      </w:r>
    </w:p>
    <w:p w:rsidR="005F6964" w:rsidRDefault="00582FCD">
      <w:pPr>
        <w:spacing w:line="360" w:lineRule="auto"/>
        <w:rPr>
          <w:w w:val="103"/>
          <w:sz w:val="23"/>
          <w:szCs w:val="23"/>
        </w:rPr>
      </w:pPr>
      <w:r>
        <w:rPr>
          <w:w w:val="103"/>
          <w:sz w:val="23"/>
          <w:szCs w:val="23"/>
        </w:rPr>
        <w:t>2.16 Diplomacy of New China</w:t>
      </w:r>
    </w:p>
    <w:p w:rsidR="005F6964" w:rsidRDefault="00582FCD">
      <w:pPr>
        <w:spacing w:line="360" w:lineRule="auto"/>
        <w:rPr>
          <w:w w:val="103"/>
          <w:sz w:val="23"/>
          <w:szCs w:val="23"/>
        </w:rPr>
      </w:pPr>
      <w:r>
        <w:rPr>
          <w:w w:val="103"/>
          <w:sz w:val="23"/>
          <w:szCs w:val="23"/>
        </w:rPr>
        <w:t>2.17 Deng Xiaoping and China’s Reform and Opening</w:t>
      </w:r>
    </w:p>
    <w:p w:rsidR="005F6964" w:rsidRDefault="00582FCD">
      <w:pPr>
        <w:spacing w:line="360" w:lineRule="auto"/>
        <w:rPr>
          <w:w w:val="103"/>
          <w:sz w:val="23"/>
          <w:szCs w:val="23"/>
        </w:rPr>
      </w:pPr>
      <w:r>
        <w:rPr>
          <w:w w:val="103"/>
          <w:sz w:val="23"/>
          <w:szCs w:val="23"/>
        </w:rPr>
        <w:t>2.18 Entering a New Era</w:t>
      </w:r>
    </w:p>
    <w:p w:rsidR="005F6964" w:rsidRDefault="005F6964">
      <w:pPr>
        <w:pStyle w:val="ListParagraph"/>
        <w:adjustRightInd w:val="0"/>
        <w:spacing w:before="0" w:line="276" w:lineRule="auto"/>
        <w:ind w:left="284" w:firstLine="0"/>
        <w:contextualSpacing/>
        <w:jc w:val="both"/>
        <w:rPr>
          <w:color w:val="000000"/>
          <w:w w:val="103"/>
          <w:sz w:val="24"/>
          <w:szCs w:val="24"/>
        </w:rPr>
      </w:pPr>
    </w:p>
    <w:p w:rsidR="005F6964" w:rsidRDefault="00582FCD">
      <w:pPr>
        <w:pBdr>
          <w:bottom w:val="single" w:sz="6" w:space="0" w:color="F5F5F5"/>
        </w:pBdr>
        <w:shd w:val="clear" w:color="auto" w:fill="F5F5F5"/>
        <w:autoSpaceDE/>
        <w:autoSpaceDN/>
        <w:spacing w:line="276" w:lineRule="auto"/>
        <w:contextualSpacing/>
        <w:jc w:val="both"/>
        <w:rPr>
          <w:rFonts w:eastAsia="NimbusSanL-Regu"/>
          <w:b/>
          <w:bCs/>
          <w:sz w:val="24"/>
          <w:szCs w:val="24"/>
        </w:rPr>
      </w:pPr>
      <w:proofErr w:type="gramStart"/>
      <w:r>
        <w:rPr>
          <w:rFonts w:eastAsia="NimbusSanL-Regu"/>
          <w:b/>
          <w:bCs/>
          <w:sz w:val="24"/>
          <w:szCs w:val="24"/>
        </w:rPr>
        <w:t>3.Philosophy</w:t>
      </w:r>
      <w:proofErr w:type="gramEnd"/>
      <w:r>
        <w:rPr>
          <w:rFonts w:eastAsia="NimbusSanL-Regu"/>
          <w:b/>
          <w:bCs/>
          <w:sz w:val="24"/>
          <w:szCs w:val="24"/>
        </w:rPr>
        <w:t xml:space="preserve">                                                                                                                         6 hours</w:t>
      </w:r>
    </w:p>
    <w:p w:rsidR="005F6964" w:rsidRDefault="00582FCD">
      <w:pPr>
        <w:spacing w:line="360" w:lineRule="auto"/>
        <w:rPr>
          <w:w w:val="103"/>
          <w:sz w:val="23"/>
          <w:szCs w:val="23"/>
        </w:rPr>
      </w:pPr>
      <w:r>
        <w:rPr>
          <w:w w:val="103"/>
          <w:sz w:val="23"/>
          <w:szCs w:val="23"/>
        </w:rPr>
        <w:t>3.1 Key Figures in Confucianism-Confucius</w:t>
      </w:r>
    </w:p>
    <w:p w:rsidR="005F6964" w:rsidRDefault="00582FCD">
      <w:pPr>
        <w:spacing w:line="360" w:lineRule="auto"/>
        <w:rPr>
          <w:w w:val="103"/>
          <w:sz w:val="23"/>
          <w:szCs w:val="23"/>
        </w:rPr>
      </w:pPr>
      <w:r>
        <w:rPr>
          <w:w w:val="103"/>
          <w:sz w:val="23"/>
          <w:szCs w:val="23"/>
        </w:rPr>
        <w:t>3.2 Key Figures in Confucianism-Mencius</w:t>
      </w:r>
    </w:p>
    <w:p w:rsidR="005F6964" w:rsidRDefault="00582FCD">
      <w:pPr>
        <w:spacing w:line="360" w:lineRule="auto"/>
        <w:rPr>
          <w:w w:val="103"/>
          <w:sz w:val="23"/>
          <w:szCs w:val="23"/>
        </w:rPr>
      </w:pPr>
      <w:r>
        <w:rPr>
          <w:w w:val="103"/>
          <w:sz w:val="23"/>
          <w:szCs w:val="23"/>
        </w:rPr>
        <w:t>3.3 The Core Teachings of Confucianism-Rites (Li)</w:t>
      </w:r>
    </w:p>
    <w:p w:rsidR="005F6964" w:rsidRDefault="00582FCD">
      <w:pPr>
        <w:spacing w:line="360" w:lineRule="auto"/>
        <w:rPr>
          <w:w w:val="103"/>
          <w:sz w:val="23"/>
          <w:szCs w:val="23"/>
        </w:rPr>
      </w:pPr>
      <w:r>
        <w:rPr>
          <w:w w:val="103"/>
          <w:sz w:val="23"/>
          <w:szCs w:val="23"/>
        </w:rPr>
        <w:t>3.4 The Core Teachings of Confucianism-Benevolence (Ren) and Benevolent Rule (Ren Zheng)</w:t>
      </w:r>
    </w:p>
    <w:p w:rsidR="005F6964" w:rsidRDefault="00582FCD">
      <w:pPr>
        <w:spacing w:line="360" w:lineRule="auto"/>
        <w:rPr>
          <w:w w:val="103"/>
          <w:sz w:val="23"/>
          <w:szCs w:val="23"/>
        </w:rPr>
      </w:pPr>
      <w:r>
        <w:rPr>
          <w:w w:val="103"/>
          <w:sz w:val="23"/>
          <w:szCs w:val="23"/>
        </w:rPr>
        <w:t>3.5 The Core Teachings of Confucianism-Dao, Li and the Investigation of Things for the Extension of Knowledge</w:t>
      </w:r>
    </w:p>
    <w:p w:rsidR="005F6964" w:rsidRDefault="00582FCD">
      <w:pPr>
        <w:spacing w:line="360" w:lineRule="auto"/>
        <w:rPr>
          <w:w w:val="103"/>
          <w:sz w:val="23"/>
          <w:szCs w:val="23"/>
        </w:rPr>
      </w:pPr>
      <w:r>
        <w:rPr>
          <w:w w:val="103"/>
          <w:sz w:val="23"/>
          <w:szCs w:val="23"/>
        </w:rPr>
        <w:t>3.6 Zhou Yi, Yin &amp; Yang and the Five Elements</w:t>
      </w:r>
    </w:p>
    <w:p w:rsidR="005F6964" w:rsidRDefault="00582FCD">
      <w:pPr>
        <w:spacing w:line="360" w:lineRule="auto"/>
        <w:rPr>
          <w:w w:val="103"/>
          <w:sz w:val="23"/>
          <w:szCs w:val="23"/>
        </w:rPr>
      </w:pPr>
      <w:r>
        <w:rPr>
          <w:w w:val="103"/>
          <w:sz w:val="23"/>
          <w:szCs w:val="23"/>
        </w:rPr>
        <w:t>3.7 Daoism-Laozi</w:t>
      </w:r>
    </w:p>
    <w:p w:rsidR="005F6964" w:rsidRDefault="00582FCD">
      <w:pPr>
        <w:spacing w:line="360" w:lineRule="auto"/>
        <w:rPr>
          <w:w w:val="103"/>
          <w:sz w:val="23"/>
          <w:szCs w:val="23"/>
        </w:rPr>
      </w:pPr>
      <w:r>
        <w:rPr>
          <w:w w:val="103"/>
          <w:sz w:val="23"/>
          <w:szCs w:val="23"/>
        </w:rPr>
        <w:t>3.8 Daoism-Zhuangzi</w:t>
      </w:r>
    </w:p>
    <w:p w:rsidR="005F6964" w:rsidRDefault="00582FCD">
      <w:pPr>
        <w:spacing w:line="360" w:lineRule="auto"/>
        <w:rPr>
          <w:w w:val="103"/>
          <w:sz w:val="23"/>
          <w:szCs w:val="23"/>
        </w:rPr>
      </w:pPr>
      <w:r>
        <w:rPr>
          <w:w w:val="103"/>
          <w:sz w:val="23"/>
          <w:szCs w:val="23"/>
        </w:rPr>
        <w:t>3.9 Other Schools of Thought-Militarists</w:t>
      </w:r>
    </w:p>
    <w:p w:rsidR="005F6964" w:rsidRDefault="00582FCD">
      <w:pPr>
        <w:spacing w:line="360" w:lineRule="auto"/>
        <w:rPr>
          <w:w w:val="103"/>
          <w:sz w:val="23"/>
          <w:szCs w:val="23"/>
        </w:rPr>
      </w:pPr>
      <w:r>
        <w:rPr>
          <w:w w:val="103"/>
          <w:sz w:val="23"/>
          <w:szCs w:val="23"/>
        </w:rPr>
        <w:t>3.10 Other Schools of Thought-Legalism</w:t>
      </w:r>
    </w:p>
    <w:p w:rsidR="005F6964" w:rsidRDefault="005F6964">
      <w:pPr>
        <w:spacing w:line="360" w:lineRule="auto"/>
        <w:rPr>
          <w:w w:val="103"/>
        </w:rPr>
      </w:pPr>
    </w:p>
    <w:p w:rsidR="005F6964" w:rsidRDefault="00582FCD">
      <w:pPr>
        <w:pBdr>
          <w:bottom w:val="single" w:sz="6" w:space="0" w:color="F5F5F5"/>
        </w:pBdr>
        <w:shd w:val="clear" w:color="auto" w:fill="F5F5F5"/>
        <w:autoSpaceDE/>
        <w:autoSpaceDN/>
        <w:spacing w:line="276" w:lineRule="auto"/>
        <w:contextualSpacing/>
        <w:jc w:val="both"/>
        <w:rPr>
          <w:rFonts w:eastAsia="NimbusSanL-Regu"/>
          <w:b/>
          <w:bCs/>
          <w:sz w:val="24"/>
          <w:szCs w:val="24"/>
        </w:rPr>
      </w:pPr>
      <w:proofErr w:type="gramStart"/>
      <w:r>
        <w:rPr>
          <w:rFonts w:eastAsia="NimbusSanL-Regu"/>
          <w:b/>
          <w:bCs/>
          <w:sz w:val="24"/>
          <w:szCs w:val="24"/>
        </w:rPr>
        <w:t>4.Religion</w:t>
      </w:r>
      <w:proofErr w:type="gramEnd"/>
      <w:r>
        <w:rPr>
          <w:rFonts w:eastAsia="NimbusSanL-Regu"/>
          <w:b/>
          <w:bCs/>
          <w:sz w:val="24"/>
          <w:szCs w:val="24"/>
        </w:rPr>
        <w:t xml:space="preserve">                                                                                                                          2 hours</w:t>
      </w:r>
    </w:p>
    <w:p w:rsidR="005F6964" w:rsidRDefault="00582FCD">
      <w:pPr>
        <w:spacing w:line="360" w:lineRule="auto"/>
        <w:rPr>
          <w:w w:val="103"/>
          <w:sz w:val="23"/>
          <w:szCs w:val="23"/>
        </w:rPr>
      </w:pPr>
      <w:r>
        <w:rPr>
          <w:w w:val="103"/>
          <w:sz w:val="23"/>
          <w:szCs w:val="23"/>
        </w:rPr>
        <w:t>4.1 Native Beliefs and Religions in China</w:t>
      </w:r>
    </w:p>
    <w:p w:rsidR="005F6964" w:rsidRDefault="00582FCD">
      <w:pPr>
        <w:spacing w:line="360" w:lineRule="auto"/>
        <w:rPr>
          <w:w w:val="103"/>
          <w:sz w:val="23"/>
          <w:szCs w:val="23"/>
        </w:rPr>
      </w:pPr>
      <w:r>
        <w:rPr>
          <w:w w:val="103"/>
          <w:sz w:val="23"/>
          <w:szCs w:val="23"/>
        </w:rPr>
        <w:t>4.2 Taoism</w:t>
      </w:r>
    </w:p>
    <w:p w:rsidR="005F6964" w:rsidRDefault="00582FCD">
      <w:pPr>
        <w:spacing w:line="360" w:lineRule="auto"/>
        <w:rPr>
          <w:w w:val="103"/>
          <w:sz w:val="23"/>
          <w:szCs w:val="23"/>
        </w:rPr>
      </w:pPr>
      <w:r>
        <w:rPr>
          <w:w w:val="103"/>
          <w:sz w:val="23"/>
          <w:szCs w:val="23"/>
        </w:rPr>
        <w:t>4.3 Introduction of Buddhism into China</w:t>
      </w:r>
    </w:p>
    <w:p w:rsidR="005F6964" w:rsidRDefault="00582FCD">
      <w:pPr>
        <w:spacing w:line="360" w:lineRule="auto"/>
        <w:rPr>
          <w:w w:val="103"/>
          <w:sz w:val="23"/>
          <w:szCs w:val="23"/>
        </w:rPr>
      </w:pPr>
      <w:r>
        <w:rPr>
          <w:w w:val="103"/>
          <w:sz w:val="23"/>
          <w:szCs w:val="23"/>
        </w:rPr>
        <w:t>4.4 Buddhist Doctrines, Chan (Zen) School of Buddhism, and Buddhist Attractions.</w:t>
      </w:r>
    </w:p>
    <w:p w:rsidR="005F6964" w:rsidRDefault="00582FCD">
      <w:pPr>
        <w:spacing w:line="360" w:lineRule="auto"/>
        <w:rPr>
          <w:w w:val="103"/>
          <w:sz w:val="23"/>
          <w:szCs w:val="23"/>
        </w:rPr>
      </w:pPr>
      <w:r>
        <w:rPr>
          <w:w w:val="103"/>
          <w:sz w:val="23"/>
          <w:szCs w:val="23"/>
        </w:rPr>
        <w:t xml:space="preserve">4.5 Other Non-Native </w:t>
      </w:r>
      <w:proofErr w:type="spellStart"/>
      <w:r>
        <w:rPr>
          <w:w w:val="103"/>
          <w:sz w:val="23"/>
          <w:szCs w:val="23"/>
        </w:rPr>
        <w:t>Religions&amp;Current</w:t>
      </w:r>
      <w:proofErr w:type="spellEnd"/>
      <w:r>
        <w:rPr>
          <w:w w:val="103"/>
          <w:sz w:val="23"/>
          <w:szCs w:val="23"/>
        </w:rPr>
        <w:t xml:space="preserve"> Situation of Religions in China</w:t>
      </w:r>
    </w:p>
    <w:p w:rsidR="005F6964" w:rsidRDefault="005F6964">
      <w:pPr>
        <w:pStyle w:val="ListParagraph"/>
        <w:adjustRightInd w:val="0"/>
        <w:spacing w:before="0" w:line="276" w:lineRule="auto"/>
        <w:ind w:left="284" w:firstLine="0"/>
        <w:contextualSpacing/>
        <w:jc w:val="both"/>
        <w:rPr>
          <w:color w:val="000000"/>
          <w:w w:val="103"/>
          <w:sz w:val="24"/>
          <w:szCs w:val="24"/>
        </w:rPr>
      </w:pPr>
    </w:p>
    <w:p w:rsidR="005F6964" w:rsidRDefault="00582FCD">
      <w:pPr>
        <w:pBdr>
          <w:bottom w:val="single" w:sz="6" w:space="0" w:color="F5F5F5"/>
        </w:pBdr>
        <w:shd w:val="clear" w:color="auto" w:fill="F5F5F5"/>
        <w:autoSpaceDE/>
        <w:autoSpaceDN/>
        <w:spacing w:line="276" w:lineRule="auto"/>
        <w:contextualSpacing/>
        <w:jc w:val="both"/>
        <w:rPr>
          <w:rFonts w:eastAsia="NimbusSanL-Regu"/>
          <w:b/>
          <w:bCs/>
          <w:sz w:val="24"/>
          <w:szCs w:val="24"/>
        </w:rPr>
      </w:pPr>
      <w:proofErr w:type="gramStart"/>
      <w:r>
        <w:rPr>
          <w:rFonts w:eastAsia="NimbusSanL-Regu"/>
          <w:b/>
          <w:bCs/>
          <w:sz w:val="24"/>
          <w:szCs w:val="24"/>
        </w:rPr>
        <w:t>5.China’s</w:t>
      </w:r>
      <w:proofErr w:type="gramEnd"/>
      <w:r>
        <w:rPr>
          <w:rFonts w:eastAsia="NimbusSanL-Regu"/>
          <w:b/>
          <w:bCs/>
          <w:sz w:val="24"/>
          <w:szCs w:val="24"/>
        </w:rPr>
        <w:t xml:space="preserve"> Political System                                                                                               2 hours</w:t>
      </w:r>
    </w:p>
    <w:p w:rsidR="005F6964" w:rsidRDefault="00582FCD">
      <w:pPr>
        <w:spacing w:line="360" w:lineRule="auto"/>
        <w:rPr>
          <w:w w:val="103"/>
          <w:sz w:val="23"/>
          <w:szCs w:val="23"/>
        </w:rPr>
      </w:pPr>
      <w:r>
        <w:rPr>
          <w:w w:val="103"/>
          <w:sz w:val="23"/>
          <w:szCs w:val="23"/>
        </w:rPr>
        <w:t>5.1 The National Flag, National Emblem and National Anthem</w:t>
      </w:r>
    </w:p>
    <w:p w:rsidR="005F6964" w:rsidRDefault="00582FCD">
      <w:pPr>
        <w:spacing w:line="360" w:lineRule="auto"/>
        <w:rPr>
          <w:w w:val="103"/>
          <w:sz w:val="23"/>
          <w:szCs w:val="23"/>
        </w:rPr>
      </w:pPr>
      <w:r>
        <w:rPr>
          <w:w w:val="103"/>
          <w:sz w:val="23"/>
          <w:szCs w:val="23"/>
        </w:rPr>
        <w:lastRenderedPageBreak/>
        <w:t>5.2 China’s Administrative Divisions</w:t>
      </w:r>
    </w:p>
    <w:p w:rsidR="005F6964" w:rsidRDefault="00582FCD">
      <w:pPr>
        <w:spacing w:line="360" w:lineRule="auto"/>
        <w:rPr>
          <w:w w:val="103"/>
          <w:sz w:val="23"/>
          <w:szCs w:val="23"/>
        </w:rPr>
      </w:pPr>
      <w:r>
        <w:rPr>
          <w:w w:val="103"/>
          <w:sz w:val="23"/>
          <w:szCs w:val="23"/>
        </w:rPr>
        <w:t>5.3 The National Institutions I</w:t>
      </w:r>
    </w:p>
    <w:p w:rsidR="005F6964" w:rsidRDefault="00582FCD">
      <w:pPr>
        <w:spacing w:line="360" w:lineRule="auto"/>
        <w:rPr>
          <w:w w:val="103"/>
          <w:sz w:val="23"/>
          <w:szCs w:val="23"/>
        </w:rPr>
      </w:pPr>
      <w:r>
        <w:rPr>
          <w:w w:val="103"/>
          <w:sz w:val="23"/>
          <w:szCs w:val="23"/>
        </w:rPr>
        <w:t>5.4 The National Institutions II</w:t>
      </w:r>
    </w:p>
    <w:p w:rsidR="005F6964" w:rsidRDefault="00582FCD">
      <w:pPr>
        <w:spacing w:line="360" w:lineRule="auto"/>
        <w:rPr>
          <w:w w:val="103"/>
          <w:sz w:val="23"/>
          <w:szCs w:val="23"/>
        </w:rPr>
      </w:pPr>
      <w:r>
        <w:rPr>
          <w:w w:val="103"/>
          <w:sz w:val="23"/>
          <w:szCs w:val="23"/>
        </w:rPr>
        <w:t>5.5 The Political Parties I</w:t>
      </w:r>
    </w:p>
    <w:p w:rsidR="005F6964" w:rsidRDefault="00582FCD">
      <w:pPr>
        <w:spacing w:line="360" w:lineRule="auto"/>
        <w:rPr>
          <w:w w:val="103"/>
          <w:sz w:val="23"/>
          <w:szCs w:val="23"/>
        </w:rPr>
      </w:pPr>
      <w:r>
        <w:rPr>
          <w:w w:val="103"/>
          <w:sz w:val="23"/>
          <w:szCs w:val="23"/>
        </w:rPr>
        <w:t>5.6 The Political Parties II</w:t>
      </w:r>
    </w:p>
    <w:p w:rsidR="005F6964" w:rsidRDefault="00582FCD">
      <w:pPr>
        <w:spacing w:line="360" w:lineRule="auto"/>
        <w:rPr>
          <w:w w:val="103"/>
          <w:sz w:val="23"/>
          <w:szCs w:val="23"/>
        </w:rPr>
      </w:pPr>
      <w:r>
        <w:rPr>
          <w:w w:val="103"/>
          <w:sz w:val="23"/>
          <w:szCs w:val="23"/>
        </w:rPr>
        <w:t>5.7 The Foreign Policy of the People’s Republic of China</w:t>
      </w:r>
    </w:p>
    <w:p w:rsidR="005F6964" w:rsidRDefault="005F6964">
      <w:pPr>
        <w:pStyle w:val="ListParagraph"/>
        <w:adjustRightInd w:val="0"/>
        <w:spacing w:before="0" w:line="276" w:lineRule="auto"/>
        <w:ind w:left="284" w:firstLine="0"/>
        <w:contextualSpacing/>
        <w:jc w:val="both"/>
        <w:rPr>
          <w:color w:val="000000"/>
          <w:w w:val="103"/>
          <w:sz w:val="24"/>
          <w:szCs w:val="24"/>
        </w:rPr>
      </w:pPr>
    </w:p>
    <w:p w:rsidR="005F6964" w:rsidRDefault="00582FCD">
      <w:pPr>
        <w:pBdr>
          <w:bottom w:val="single" w:sz="6" w:space="0" w:color="F5F5F5"/>
        </w:pBdr>
        <w:shd w:val="clear" w:color="auto" w:fill="F5F5F5"/>
        <w:autoSpaceDE/>
        <w:autoSpaceDN/>
        <w:spacing w:line="276" w:lineRule="auto"/>
        <w:contextualSpacing/>
        <w:jc w:val="both"/>
        <w:rPr>
          <w:rFonts w:eastAsia="NimbusSanL-Regu"/>
          <w:b/>
          <w:bCs/>
          <w:sz w:val="24"/>
          <w:szCs w:val="24"/>
        </w:rPr>
      </w:pPr>
      <w:proofErr w:type="gramStart"/>
      <w:r>
        <w:rPr>
          <w:rFonts w:eastAsia="NimbusSanL-Regu"/>
          <w:b/>
          <w:bCs/>
          <w:sz w:val="24"/>
          <w:szCs w:val="24"/>
        </w:rPr>
        <w:t>6.Literature</w:t>
      </w:r>
      <w:proofErr w:type="gramEnd"/>
      <w:r>
        <w:rPr>
          <w:rFonts w:eastAsia="NimbusSanL-Regu"/>
          <w:b/>
          <w:bCs/>
          <w:sz w:val="24"/>
          <w:szCs w:val="24"/>
        </w:rPr>
        <w:t xml:space="preserve"> and Art                                                                                                      6 hours</w:t>
      </w:r>
    </w:p>
    <w:p w:rsidR="005F6964" w:rsidRDefault="00582FCD">
      <w:pPr>
        <w:spacing w:line="360" w:lineRule="auto"/>
        <w:rPr>
          <w:w w:val="103"/>
          <w:sz w:val="23"/>
          <w:szCs w:val="23"/>
        </w:rPr>
      </w:pPr>
      <w:r>
        <w:rPr>
          <w:w w:val="103"/>
          <w:sz w:val="23"/>
          <w:szCs w:val="23"/>
        </w:rPr>
        <w:t>6.1 Different Phases and Genres of China’s Literature</w:t>
      </w:r>
    </w:p>
    <w:p w:rsidR="005F6964" w:rsidRDefault="00582FCD">
      <w:pPr>
        <w:spacing w:line="360" w:lineRule="auto"/>
        <w:rPr>
          <w:w w:val="103"/>
          <w:sz w:val="23"/>
          <w:szCs w:val="23"/>
        </w:rPr>
      </w:pPr>
      <w:r>
        <w:rPr>
          <w:w w:val="103"/>
          <w:sz w:val="23"/>
          <w:szCs w:val="23"/>
        </w:rPr>
        <w:t>6.2 Ancient Chinese Literature--Pre-Qin Literature</w:t>
      </w:r>
    </w:p>
    <w:p w:rsidR="005F6964" w:rsidRDefault="00582FCD">
      <w:pPr>
        <w:spacing w:line="360" w:lineRule="auto"/>
        <w:rPr>
          <w:w w:val="103"/>
          <w:sz w:val="23"/>
          <w:szCs w:val="23"/>
        </w:rPr>
      </w:pPr>
      <w:r>
        <w:rPr>
          <w:w w:val="103"/>
          <w:sz w:val="23"/>
          <w:szCs w:val="23"/>
        </w:rPr>
        <w:t>6.3 Ancient Chinese Literature--Tang Poetry</w:t>
      </w:r>
    </w:p>
    <w:p w:rsidR="005F6964" w:rsidRDefault="00582FCD">
      <w:pPr>
        <w:spacing w:line="360" w:lineRule="auto"/>
        <w:rPr>
          <w:w w:val="103"/>
          <w:sz w:val="23"/>
          <w:szCs w:val="23"/>
        </w:rPr>
      </w:pPr>
      <w:r>
        <w:rPr>
          <w:w w:val="103"/>
          <w:sz w:val="23"/>
          <w:szCs w:val="23"/>
        </w:rPr>
        <w:t>6.4 Ancient Chinese Literature--Song Poetry</w:t>
      </w:r>
    </w:p>
    <w:p w:rsidR="005F6964" w:rsidRDefault="00582FCD">
      <w:pPr>
        <w:spacing w:line="360" w:lineRule="auto"/>
        <w:rPr>
          <w:w w:val="103"/>
          <w:sz w:val="23"/>
          <w:szCs w:val="23"/>
        </w:rPr>
      </w:pPr>
      <w:r>
        <w:rPr>
          <w:w w:val="103"/>
          <w:sz w:val="23"/>
          <w:szCs w:val="23"/>
        </w:rPr>
        <w:t>6.5 Ancient Chinese Literature--The Four Classical Novels</w:t>
      </w:r>
    </w:p>
    <w:p w:rsidR="005F6964" w:rsidRDefault="00582FCD">
      <w:pPr>
        <w:spacing w:line="360" w:lineRule="auto"/>
        <w:rPr>
          <w:w w:val="103"/>
          <w:sz w:val="23"/>
          <w:szCs w:val="23"/>
        </w:rPr>
      </w:pPr>
      <w:r>
        <w:rPr>
          <w:w w:val="103"/>
          <w:sz w:val="23"/>
          <w:szCs w:val="23"/>
        </w:rPr>
        <w:t>6.6 Modern and Contemporary Literature I</w:t>
      </w:r>
    </w:p>
    <w:p w:rsidR="005F6964" w:rsidRDefault="00582FCD">
      <w:pPr>
        <w:spacing w:line="360" w:lineRule="auto"/>
        <w:rPr>
          <w:w w:val="103"/>
          <w:sz w:val="23"/>
          <w:szCs w:val="23"/>
        </w:rPr>
      </w:pPr>
      <w:r>
        <w:rPr>
          <w:w w:val="103"/>
          <w:sz w:val="23"/>
          <w:szCs w:val="23"/>
        </w:rPr>
        <w:t>6.7 Modern and Contemporary Literature II</w:t>
      </w:r>
    </w:p>
    <w:p w:rsidR="005F6964" w:rsidRDefault="00582FCD">
      <w:pPr>
        <w:spacing w:line="360" w:lineRule="auto"/>
        <w:rPr>
          <w:w w:val="103"/>
          <w:sz w:val="23"/>
          <w:szCs w:val="23"/>
        </w:rPr>
      </w:pPr>
      <w:r>
        <w:rPr>
          <w:w w:val="103"/>
          <w:sz w:val="23"/>
          <w:szCs w:val="23"/>
        </w:rPr>
        <w:t>6.8 Chinese Operas I</w:t>
      </w:r>
    </w:p>
    <w:p w:rsidR="005F6964" w:rsidRDefault="00582FCD">
      <w:pPr>
        <w:spacing w:line="360" w:lineRule="auto"/>
        <w:rPr>
          <w:w w:val="103"/>
          <w:sz w:val="23"/>
          <w:szCs w:val="23"/>
        </w:rPr>
      </w:pPr>
      <w:r>
        <w:rPr>
          <w:w w:val="103"/>
          <w:sz w:val="23"/>
          <w:szCs w:val="23"/>
        </w:rPr>
        <w:t>6.9 Chinese Operas II</w:t>
      </w:r>
    </w:p>
    <w:p w:rsidR="005F6964" w:rsidRDefault="00582FCD">
      <w:pPr>
        <w:spacing w:line="360" w:lineRule="auto"/>
        <w:rPr>
          <w:w w:val="103"/>
          <w:sz w:val="23"/>
          <w:szCs w:val="23"/>
        </w:rPr>
      </w:pPr>
      <w:r>
        <w:rPr>
          <w:w w:val="103"/>
          <w:sz w:val="23"/>
          <w:szCs w:val="23"/>
        </w:rPr>
        <w:t>6.10 Chinese Operas III</w:t>
      </w:r>
    </w:p>
    <w:p w:rsidR="005F6964" w:rsidRDefault="00582FCD">
      <w:pPr>
        <w:spacing w:line="360" w:lineRule="auto"/>
        <w:rPr>
          <w:w w:val="103"/>
          <w:sz w:val="23"/>
          <w:szCs w:val="23"/>
        </w:rPr>
      </w:pPr>
      <w:r>
        <w:rPr>
          <w:w w:val="103"/>
          <w:sz w:val="23"/>
          <w:szCs w:val="23"/>
        </w:rPr>
        <w:t>6.11 Traditional Chinese Musical Concepts</w:t>
      </w:r>
    </w:p>
    <w:p w:rsidR="005F6964" w:rsidRDefault="00582FCD">
      <w:pPr>
        <w:spacing w:line="360" w:lineRule="auto"/>
        <w:rPr>
          <w:w w:val="103"/>
          <w:sz w:val="23"/>
          <w:szCs w:val="23"/>
        </w:rPr>
      </w:pPr>
      <w:r>
        <w:rPr>
          <w:w w:val="103"/>
          <w:sz w:val="23"/>
          <w:szCs w:val="23"/>
        </w:rPr>
        <w:t>6.12 Traditional Chinese Musical Instruments and Classic Works</w:t>
      </w:r>
    </w:p>
    <w:p w:rsidR="005F6964" w:rsidRDefault="00582FCD">
      <w:pPr>
        <w:spacing w:line="360" w:lineRule="auto"/>
        <w:rPr>
          <w:w w:val="103"/>
          <w:sz w:val="23"/>
          <w:szCs w:val="23"/>
        </w:rPr>
      </w:pPr>
      <w:r>
        <w:rPr>
          <w:w w:val="103"/>
          <w:sz w:val="23"/>
          <w:szCs w:val="23"/>
        </w:rPr>
        <w:t>6.13 Colorful Modern Music</w:t>
      </w:r>
    </w:p>
    <w:p w:rsidR="005F6964" w:rsidRDefault="005F6964">
      <w:pPr>
        <w:pStyle w:val="ListParagraph"/>
        <w:adjustRightInd w:val="0"/>
        <w:spacing w:before="0" w:line="276" w:lineRule="auto"/>
        <w:ind w:left="284" w:firstLine="0"/>
        <w:contextualSpacing/>
        <w:jc w:val="both"/>
        <w:rPr>
          <w:color w:val="000000"/>
          <w:w w:val="103"/>
          <w:sz w:val="24"/>
          <w:szCs w:val="24"/>
        </w:rPr>
      </w:pPr>
    </w:p>
    <w:p w:rsidR="005F6964" w:rsidRDefault="00582FCD">
      <w:pPr>
        <w:pBdr>
          <w:bottom w:val="single" w:sz="6" w:space="0" w:color="F5F5F5"/>
        </w:pBdr>
        <w:shd w:val="clear" w:color="auto" w:fill="F5F5F5"/>
        <w:autoSpaceDE/>
        <w:autoSpaceDN/>
        <w:spacing w:line="276" w:lineRule="auto"/>
        <w:contextualSpacing/>
        <w:jc w:val="both"/>
        <w:rPr>
          <w:rFonts w:eastAsia="NimbusSanL-Regu"/>
          <w:b/>
          <w:bCs/>
          <w:sz w:val="24"/>
          <w:szCs w:val="24"/>
        </w:rPr>
      </w:pPr>
      <w:proofErr w:type="gramStart"/>
      <w:r>
        <w:rPr>
          <w:rFonts w:eastAsia="NimbusSanL-Regu"/>
          <w:b/>
          <w:bCs/>
          <w:sz w:val="24"/>
          <w:szCs w:val="24"/>
        </w:rPr>
        <w:t>7.The</w:t>
      </w:r>
      <w:proofErr w:type="gramEnd"/>
      <w:r>
        <w:rPr>
          <w:rFonts w:eastAsia="NimbusSanL-Regu"/>
          <w:b/>
          <w:bCs/>
          <w:sz w:val="24"/>
          <w:szCs w:val="24"/>
        </w:rPr>
        <w:t xml:space="preserve"> Chinese Language and the Chinese Characters                                                   2 hours</w:t>
      </w:r>
    </w:p>
    <w:p w:rsidR="005F6964" w:rsidRDefault="00582FCD">
      <w:pPr>
        <w:spacing w:line="360" w:lineRule="auto"/>
        <w:rPr>
          <w:w w:val="103"/>
          <w:sz w:val="23"/>
          <w:szCs w:val="23"/>
        </w:rPr>
      </w:pPr>
      <w:r>
        <w:rPr>
          <w:w w:val="103"/>
          <w:sz w:val="23"/>
          <w:szCs w:val="23"/>
        </w:rPr>
        <w:t>7.1 Putonghua and Dialects</w:t>
      </w:r>
    </w:p>
    <w:p w:rsidR="005F6964" w:rsidRDefault="00582FCD">
      <w:pPr>
        <w:spacing w:line="360" w:lineRule="auto"/>
        <w:rPr>
          <w:w w:val="103"/>
          <w:sz w:val="23"/>
          <w:szCs w:val="23"/>
        </w:rPr>
      </w:pPr>
      <w:r>
        <w:rPr>
          <w:w w:val="103"/>
          <w:sz w:val="23"/>
          <w:szCs w:val="23"/>
        </w:rPr>
        <w:t>7.2 Ancient Chinese and Modern Chinese</w:t>
      </w:r>
    </w:p>
    <w:p w:rsidR="005F6964" w:rsidRDefault="00582FCD">
      <w:pPr>
        <w:spacing w:line="360" w:lineRule="auto"/>
        <w:rPr>
          <w:w w:val="103"/>
          <w:sz w:val="23"/>
          <w:szCs w:val="23"/>
        </w:rPr>
      </w:pPr>
      <w:r>
        <w:rPr>
          <w:w w:val="103"/>
          <w:sz w:val="23"/>
          <w:szCs w:val="23"/>
        </w:rPr>
        <w:t>7.3 Idiomatic Phrases</w:t>
      </w:r>
    </w:p>
    <w:p w:rsidR="005F6964" w:rsidRDefault="00582FCD">
      <w:pPr>
        <w:spacing w:line="360" w:lineRule="auto"/>
        <w:rPr>
          <w:w w:val="103"/>
          <w:sz w:val="23"/>
          <w:szCs w:val="23"/>
        </w:rPr>
      </w:pPr>
      <w:r>
        <w:rPr>
          <w:w w:val="103"/>
          <w:sz w:val="23"/>
          <w:szCs w:val="23"/>
        </w:rPr>
        <w:t>7.4 The Interesting Origins of the Chinese Characters &amp;</w:t>
      </w:r>
      <w:proofErr w:type="gramStart"/>
      <w:r>
        <w:rPr>
          <w:w w:val="103"/>
          <w:sz w:val="23"/>
          <w:szCs w:val="23"/>
        </w:rPr>
        <w:t>The</w:t>
      </w:r>
      <w:proofErr w:type="gramEnd"/>
      <w:r>
        <w:rPr>
          <w:w w:val="103"/>
          <w:sz w:val="23"/>
          <w:szCs w:val="23"/>
        </w:rPr>
        <w:t xml:space="preserve"> Development of the Chinese Characters</w:t>
      </w:r>
    </w:p>
    <w:p w:rsidR="005F6964" w:rsidRDefault="00582FCD">
      <w:pPr>
        <w:spacing w:line="360" w:lineRule="auto"/>
        <w:rPr>
          <w:w w:val="103"/>
          <w:sz w:val="23"/>
          <w:szCs w:val="23"/>
        </w:rPr>
      </w:pPr>
      <w:r>
        <w:rPr>
          <w:w w:val="103"/>
          <w:sz w:val="23"/>
          <w:szCs w:val="23"/>
        </w:rPr>
        <w:t>7.5 The Six Categories of Chinese Characters</w:t>
      </w:r>
    </w:p>
    <w:p w:rsidR="005F6964" w:rsidRDefault="00582FCD">
      <w:pPr>
        <w:spacing w:line="360" w:lineRule="auto"/>
        <w:rPr>
          <w:w w:val="103"/>
          <w:sz w:val="23"/>
          <w:szCs w:val="23"/>
        </w:rPr>
      </w:pPr>
      <w:r>
        <w:rPr>
          <w:w w:val="103"/>
          <w:sz w:val="23"/>
          <w:szCs w:val="23"/>
        </w:rPr>
        <w:t>7.6 Traditional and Simplified Chinese</w:t>
      </w:r>
    </w:p>
    <w:p w:rsidR="005F6964" w:rsidRDefault="005F6964">
      <w:pPr>
        <w:pStyle w:val="ListParagraph"/>
        <w:adjustRightInd w:val="0"/>
        <w:spacing w:before="0" w:line="276" w:lineRule="auto"/>
        <w:ind w:left="284" w:firstLine="0"/>
        <w:contextualSpacing/>
        <w:jc w:val="both"/>
        <w:rPr>
          <w:color w:val="000000"/>
          <w:w w:val="103"/>
          <w:sz w:val="24"/>
          <w:szCs w:val="24"/>
        </w:rPr>
      </w:pPr>
    </w:p>
    <w:p w:rsidR="005F6964" w:rsidRDefault="00582FCD">
      <w:pPr>
        <w:pBdr>
          <w:bottom w:val="single" w:sz="6" w:space="0" w:color="F5F5F5"/>
        </w:pBdr>
        <w:shd w:val="clear" w:color="auto" w:fill="F5F5F5"/>
        <w:autoSpaceDE/>
        <w:autoSpaceDN/>
        <w:spacing w:line="276" w:lineRule="auto"/>
        <w:contextualSpacing/>
        <w:jc w:val="both"/>
        <w:rPr>
          <w:rFonts w:eastAsia="NimbusSanL-Regu"/>
          <w:b/>
          <w:bCs/>
          <w:sz w:val="24"/>
          <w:szCs w:val="24"/>
        </w:rPr>
      </w:pPr>
      <w:proofErr w:type="gramStart"/>
      <w:r>
        <w:rPr>
          <w:rFonts w:eastAsia="NimbusSanL-Regu"/>
          <w:b/>
          <w:bCs/>
          <w:sz w:val="24"/>
          <w:szCs w:val="24"/>
        </w:rPr>
        <w:t>8.Calligraphy</w:t>
      </w:r>
      <w:proofErr w:type="gramEnd"/>
      <w:r>
        <w:rPr>
          <w:rFonts w:eastAsia="NimbusSanL-Regu"/>
          <w:b/>
          <w:bCs/>
          <w:sz w:val="24"/>
          <w:szCs w:val="24"/>
        </w:rPr>
        <w:t xml:space="preserve"> and Painting                                                                                                 6 hours</w:t>
      </w:r>
    </w:p>
    <w:p w:rsidR="005F6964" w:rsidRDefault="00582FCD">
      <w:pPr>
        <w:spacing w:line="360" w:lineRule="auto"/>
        <w:rPr>
          <w:w w:val="103"/>
          <w:sz w:val="23"/>
          <w:szCs w:val="23"/>
        </w:rPr>
      </w:pPr>
      <w:r>
        <w:rPr>
          <w:w w:val="103"/>
          <w:sz w:val="23"/>
          <w:szCs w:val="23"/>
        </w:rPr>
        <w:t>8.1 What is Calligraphy?</w:t>
      </w:r>
    </w:p>
    <w:p w:rsidR="005F6964" w:rsidRDefault="00582FCD">
      <w:pPr>
        <w:spacing w:line="360" w:lineRule="auto"/>
        <w:rPr>
          <w:w w:val="103"/>
          <w:sz w:val="23"/>
          <w:szCs w:val="23"/>
        </w:rPr>
      </w:pPr>
      <w:r>
        <w:rPr>
          <w:w w:val="103"/>
          <w:sz w:val="23"/>
          <w:szCs w:val="23"/>
        </w:rPr>
        <w:t>8.2 The Evolution of Chinese Calligraphy-The oracle bone inscriptions and the bronze inscription.</w:t>
      </w:r>
    </w:p>
    <w:p w:rsidR="005F6964" w:rsidRDefault="00582FCD">
      <w:pPr>
        <w:spacing w:line="360" w:lineRule="auto"/>
        <w:rPr>
          <w:w w:val="103"/>
          <w:sz w:val="23"/>
          <w:szCs w:val="23"/>
        </w:rPr>
      </w:pPr>
      <w:r>
        <w:rPr>
          <w:w w:val="103"/>
          <w:sz w:val="23"/>
          <w:szCs w:val="23"/>
        </w:rPr>
        <w:t xml:space="preserve">8.3 The Evolution of Chinese Calligraphy-The small seal and </w:t>
      </w:r>
      <w:proofErr w:type="gramStart"/>
      <w:r>
        <w:rPr>
          <w:w w:val="103"/>
          <w:sz w:val="23"/>
          <w:szCs w:val="23"/>
        </w:rPr>
        <w:t>The</w:t>
      </w:r>
      <w:proofErr w:type="gramEnd"/>
      <w:r>
        <w:rPr>
          <w:w w:val="103"/>
          <w:sz w:val="23"/>
          <w:szCs w:val="23"/>
        </w:rPr>
        <w:t xml:space="preserve"> clerical script</w:t>
      </w:r>
    </w:p>
    <w:p w:rsidR="005F6964" w:rsidRDefault="00582FCD">
      <w:pPr>
        <w:spacing w:line="360" w:lineRule="auto"/>
        <w:rPr>
          <w:w w:val="103"/>
          <w:sz w:val="23"/>
          <w:szCs w:val="23"/>
        </w:rPr>
      </w:pPr>
      <w:r>
        <w:rPr>
          <w:w w:val="103"/>
          <w:sz w:val="23"/>
          <w:szCs w:val="23"/>
        </w:rPr>
        <w:lastRenderedPageBreak/>
        <w:t>8.4 The Evolution of Chinese Calligraphy-The regular script</w:t>
      </w:r>
    </w:p>
    <w:p w:rsidR="005F6964" w:rsidRDefault="00582FCD">
      <w:pPr>
        <w:spacing w:line="360" w:lineRule="auto"/>
        <w:rPr>
          <w:w w:val="103"/>
          <w:sz w:val="23"/>
          <w:szCs w:val="23"/>
        </w:rPr>
      </w:pPr>
      <w:r>
        <w:rPr>
          <w:w w:val="103"/>
          <w:sz w:val="23"/>
          <w:szCs w:val="23"/>
        </w:rPr>
        <w:t>8.5 The Evolution of Chinese Calligraphy-The cursive script</w:t>
      </w:r>
    </w:p>
    <w:p w:rsidR="005F6964" w:rsidRDefault="00582FCD">
      <w:pPr>
        <w:spacing w:line="360" w:lineRule="auto"/>
        <w:rPr>
          <w:w w:val="103"/>
          <w:sz w:val="23"/>
          <w:szCs w:val="23"/>
        </w:rPr>
      </w:pPr>
      <w:r>
        <w:rPr>
          <w:w w:val="103"/>
          <w:sz w:val="23"/>
          <w:szCs w:val="23"/>
        </w:rPr>
        <w:t>8.6 The Evolution of Chinese Calligraphy-The running script</w:t>
      </w:r>
    </w:p>
    <w:p w:rsidR="005F6964" w:rsidRDefault="00582FCD">
      <w:pPr>
        <w:spacing w:line="360" w:lineRule="auto"/>
        <w:rPr>
          <w:w w:val="103"/>
          <w:sz w:val="23"/>
          <w:szCs w:val="23"/>
        </w:rPr>
      </w:pPr>
      <w:r>
        <w:rPr>
          <w:w w:val="103"/>
          <w:sz w:val="23"/>
          <w:szCs w:val="23"/>
        </w:rPr>
        <w:t>8.7 The beauty of calligraphy</w:t>
      </w:r>
    </w:p>
    <w:p w:rsidR="005F6964" w:rsidRDefault="00582FCD">
      <w:pPr>
        <w:spacing w:line="360" w:lineRule="auto"/>
        <w:rPr>
          <w:w w:val="103"/>
          <w:sz w:val="23"/>
          <w:szCs w:val="23"/>
        </w:rPr>
      </w:pPr>
      <w:r>
        <w:rPr>
          <w:w w:val="103"/>
          <w:sz w:val="23"/>
          <w:szCs w:val="23"/>
        </w:rPr>
        <w:t>8.8 The four treasures of the study</w:t>
      </w:r>
    </w:p>
    <w:p w:rsidR="005F6964" w:rsidRDefault="00582FCD">
      <w:pPr>
        <w:spacing w:line="360" w:lineRule="auto"/>
        <w:rPr>
          <w:w w:val="103"/>
          <w:sz w:val="23"/>
          <w:szCs w:val="23"/>
        </w:rPr>
      </w:pPr>
      <w:r>
        <w:rPr>
          <w:w w:val="103"/>
          <w:sz w:val="23"/>
          <w:szCs w:val="23"/>
        </w:rPr>
        <w:t>8.9 The connection between calligraphy and other arts</w:t>
      </w:r>
    </w:p>
    <w:p w:rsidR="005F6964" w:rsidRDefault="00582FCD">
      <w:pPr>
        <w:spacing w:line="360" w:lineRule="auto"/>
        <w:rPr>
          <w:w w:val="103"/>
          <w:sz w:val="23"/>
          <w:szCs w:val="23"/>
        </w:rPr>
      </w:pPr>
      <w:r>
        <w:rPr>
          <w:w w:val="103"/>
          <w:sz w:val="23"/>
          <w:szCs w:val="23"/>
        </w:rPr>
        <w:t>8.10 Basic Knowledge of Chinese Painting</w:t>
      </w:r>
    </w:p>
    <w:p w:rsidR="005F6964" w:rsidRDefault="00582FCD">
      <w:pPr>
        <w:spacing w:line="360" w:lineRule="auto"/>
        <w:rPr>
          <w:w w:val="103"/>
          <w:sz w:val="23"/>
          <w:szCs w:val="23"/>
        </w:rPr>
      </w:pPr>
      <w:r>
        <w:rPr>
          <w:w w:val="103"/>
          <w:sz w:val="23"/>
          <w:szCs w:val="23"/>
        </w:rPr>
        <w:t>8.11 Artistic Features of Chinese Painting</w:t>
      </w:r>
    </w:p>
    <w:p w:rsidR="005F6964" w:rsidRDefault="00582FCD">
      <w:pPr>
        <w:spacing w:line="360" w:lineRule="auto"/>
        <w:rPr>
          <w:w w:val="103"/>
          <w:sz w:val="23"/>
          <w:szCs w:val="23"/>
        </w:rPr>
      </w:pPr>
      <w:r>
        <w:rPr>
          <w:w w:val="103"/>
          <w:sz w:val="23"/>
          <w:szCs w:val="23"/>
        </w:rPr>
        <w:t>8.12 Three Major themes of Chinese Painting and the Representative Works</w:t>
      </w:r>
    </w:p>
    <w:p w:rsidR="005F6964" w:rsidRDefault="005F6964">
      <w:pPr>
        <w:pStyle w:val="ListParagraph"/>
        <w:adjustRightInd w:val="0"/>
        <w:spacing w:before="0" w:line="276" w:lineRule="auto"/>
        <w:ind w:left="284" w:firstLine="0"/>
        <w:contextualSpacing/>
        <w:jc w:val="both"/>
        <w:rPr>
          <w:color w:val="000000"/>
          <w:w w:val="103"/>
          <w:sz w:val="24"/>
          <w:szCs w:val="24"/>
        </w:rPr>
      </w:pPr>
    </w:p>
    <w:p w:rsidR="005F6964" w:rsidRDefault="00582FCD">
      <w:pPr>
        <w:pBdr>
          <w:bottom w:val="single" w:sz="6" w:space="0" w:color="F5F5F5"/>
        </w:pBdr>
        <w:shd w:val="clear" w:color="auto" w:fill="F5F5F5"/>
        <w:autoSpaceDE/>
        <w:autoSpaceDN/>
        <w:spacing w:line="276" w:lineRule="auto"/>
        <w:contextualSpacing/>
        <w:jc w:val="both"/>
        <w:rPr>
          <w:rFonts w:eastAsia="NimbusSanL-Regu"/>
          <w:b/>
          <w:bCs/>
          <w:sz w:val="24"/>
          <w:szCs w:val="24"/>
        </w:rPr>
      </w:pPr>
      <w:proofErr w:type="gramStart"/>
      <w:r>
        <w:rPr>
          <w:rFonts w:eastAsia="NimbusSanL-Regu"/>
          <w:b/>
          <w:bCs/>
          <w:sz w:val="24"/>
          <w:szCs w:val="24"/>
        </w:rPr>
        <w:t>9.Economics</w:t>
      </w:r>
      <w:proofErr w:type="gramEnd"/>
      <w:r>
        <w:rPr>
          <w:rFonts w:eastAsia="NimbusSanL-Regu"/>
          <w:b/>
          <w:bCs/>
          <w:sz w:val="24"/>
          <w:szCs w:val="24"/>
        </w:rPr>
        <w:t xml:space="preserve">                                                                                                                         2 hours</w:t>
      </w:r>
    </w:p>
    <w:p w:rsidR="005F6964" w:rsidRDefault="00582FCD">
      <w:pPr>
        <w:spacing w:line="360" w:lineRule="auto"/>
        <w:rPr>
          <w:w w:val="103"/>
          <w:sz w:val="23"/>
          <w:szCs w:val="23"/>
        </w:rPr>
      </w:pPr>
      <w:r>
        <w:rPr>
          <w:w w:val="103"/>
          <w:sz w:val="23"/>
          <w:szCs w:val="23"/>
        </w:rPr>
        <w:t>9.1 China’s Agriculture</w:t>
      </w:r>
    </w:p>
    <w:p w:rsidR="005F6964" w:rsidRDefault="00582FCD">
      <w:pPr>
        <w:spacing w:line="360" w:lineRule="auto"/>
        <w:rPr>
          <w:w w:val="103"/>
          <w:sz w:val="23"/>
          <w:szCs w:val="23"/>
        </w:rPr>
      </w:pPr>
      <w:r>
        <w:rPr>
          <w:w w:val="103"/>
          <w:sz w:val="23"/>
          <w:szCs w:val="23"/>
        </w:rPr>
        <w:t>9.2 China’s Industry</w:t>
      </w:r>
    </w:p>
    <w:p w:rsidR="005F6964" w:rsidRDefault="00582FCD">
      <w:pPr>
        <w:spacing w:line="360" w:lineRule="auto"/>
        <w:rPr>
          <w:w w:val="103"/>
          <w:sz w:val="23"/>
          <w:szCs w:val="23"/>
        </w:rPr>
      </w:pPr>
      <w:r>
        <w:rPr>
          <w:w w:val="103"/>
          <w:sz w:val="23"/>
          <w:szCs w:val="23"/>
        </w:rPr>
        <w:t>9.3 China’s The Tertiary Industry</w:t>
      </w:r>
    </w:p>
    <w:p w:rsidR="005F6964" w:rsidRDefault="00582FCD">
      <w:pPr>
        <w:spacing w:line="360" w:lineRule="auto"/>
        <w:rPr>
          <w:w w:val="103"/>
          <w:sz w:val="23"/>
          <w:szCs w:val="23"/>
        </w:rPr>
      </w:pPr>
      <w:r>
        <w:rPr>
          <w:w w:val="103"/>
          <w:sz w:val="23"/>
          <w:szCs w:val="23"/>
        </w:rPr>
        <w:t>9.4 The New Normal of China’s Economy</w:t>
      </w:r>
    </w:p>
    <w:p w:rsidR="005F6964" w:rsidRDefault="00582FCD">
      <w:pPr>
        <w:spacing w:line="360" w:lineRule="auto"/>
        <w:rPr>
          <w:w w:val="103"/>
          <w:sz w:val="23"/>
          <w:szCs w:val="23"/>
        </w:rPr>
      </w:pPr>
      <w:r>
        <w:rPr>
          <w:w w:val="103"/>
          <w:sz w:val="23"/>
          <w:szCs w:val="23"/>
        </w:rPr>
        <w:t>9.5 The Digital Economy 2.0</w:t>
      </w:r>
    </w:p>
    <w:p w:rsidR="005F6964" w:rsidRDefault="00582FCD">
      <w:pPr>
        <w:spacing w:line="360" w:lineRule="auto"/>
        <w:rPr>
          <w:w w:val="103"/>
          <w:sz w:val="23"/>
          <w:szCs w:val="23"/>
        </w:rPr>
      </w:pPr>
      <w:r>
        <w:rPr>
          <w:w w:val="103"/>
          <w:sz w:val="23"/>
          <w:szCs w:val="23"/>
        </w:rPr>
        <w:t>9.6 The Belt and Road Initiative</w:t>
      </w:r>
    </w:p>
    <w:p w:rsidR="005F6964" w:rsidRDefault="005F6964">
      <w:pPr>
        <w:pStyle w:val="ListParagraph"/>
        <w:adjustRightInd w:val="0"/>
        <w:spacing w:before="0" w:line="276" w:lineRule="auto"/>
        <w:ind w:left="284" w:firstLine="0"/>
        <w:contextualSpacing/>
        <w:jc w:val="both"/>
        <w:rPr>
          <w:color w:val="000000"/>
          <w:w w:val="103"/>
          <w:sz w:val="24"/>
          <w:szCs w:val="24"/>
        </w:rPr>
      </w:pPr>
    </w:p>
    <w:p w:rsidR="005F6964" w:rsidRDefault="00582FCD">
      <w:pPr>
        <w:pBdr>
          <w:bottom w:val="single" w:sz="6" w:space="0" w:color="F5F5F5"/>
        </w:pBdr>
        <w:shd w:val="clear" w:color="auto" w:fill="F5F5F5"/>
        <w:autoSpaceDE/>
        <w:autoSpaceDN/>
        <w:spacing w:line="276" w:lineRule="auto"/>
        <w:contextualSpacing/>
        <w:jc w:val="both"/>
        <w:rPr>
          <w:rFonts w:eastAsia="NimbusSanL-Regu"/>
          <w:b/>
          <w:bCs/>
          <w:sz w:val="24"/>
          <w:szCs w:val="24"/>
        </w:rPr>
      </w:pPr>
      <w:r>
        <w:rPr>
          <w:rFonts w:eastAsia="NimbusSanL-Regu"/>
          <w:b/>
          <w:bCs/>
          <w:sz w:val="24"/>
          <w:szCs w:val="24"/>
        </w:rPr>
        <w:t>10</w:t>
      </w:r>
      <w:proofErr w:type="gramStart"/>
      <w:r>
        <w:rPr>
          <w:rFonts w:eastAsia="NimbusSanL-Regu"/>
          <w:b/>
          <w:bCs/>
          <w:sz w:val="24"/>
          <w:szCs w:val="24"/>
        </w:rPr>
        <w:t>.Science</w:t>
      </w:r>
      <w:proofErr w:type="gramEnd"/>
      <w:r>
        <w:rPr>
          <w:rFonts w:eastAsia="NimbusSanL-Regu"/>
          <w:b/>
          <w:bCs/>
          <w:sz w:val="24"/>
          <w:szCs w:val="24"/>
        </w:rPr>
        <w:t xml:space="preserve"> and Technology                                                                                                   4 hours</w:t>
      </w:r>
    </w:p>
    <w:p w:rsidR="005F6964" w:rsidRDefault="00582FCD">
      <w:pPr>
        <w:spacing w:line="360" w:lineRule="auto"/>
        <w:rPr>
          <w:w w:val="103"/>
          <w:sz w:val="23"/>
          <w:szCs w:val="23"/>
        </w:rPr>
      </w:pPr>
      <w:r>
        <w:rPr>
          <w:w w:val="103"/>
          <w:sz w:val="23"/>
          <w:szCs w:val="23"/>
        </w:rPr>
        <w:t>10.1 Four Great Inventions</w:t>
      </w:r>
    </w:p>
    <w:p w:rsidR="005F6964" w:rsidRDefault="00582FCD">
      <w:pPr>
        <w:spacing w:line="360" w:lineRule="auto"/>
        <w:rPr>
          <w:w w:val="103"/>
          <w:sz w:val="23"/>
          <w:szCs w:val="23"/>
        </w:rPr>
      </w:pPr>
      <w:r>
        <w:rPr>
          <w:w w:val="103"/>
          <w:sz w:val="23"/>
          <w:szCs w:val="23"/>
        </w:rPr>
        <w:t>10.2 Bronze Ware</w:t>
      </w:r>
    </w:p>
    <w:p w:rsidR="005F6964" w:rsidRDefault="00582FCD">
      <w:pPr>
        <w:spacing w:line="360" w:lineRule="auto"/>
        <w:rPr>
          <w:w w:val="103"/>
          <w:sz w:val="23"/>
          <w:szCs w:val="23"/>
        </w:rPr>
      </w:pPr>
      <w:r>
        <w:rPr>
          <w:w w:val="103"/>
          <w:sz w:val="23"/>
          <w:szCs w:val="23"/>
        </w:rPr>
        <w:t>10.3 Di Dong Yi</w:t>
      </w:r>
    </w:p>
    <w:p w:rsidR="005F6964" w:rsidRDefault="00582FCD">
      <w:pPr>
        <w:spacing w:line="360" w:lineRule="auto"/>
        <w:rPr>
          <w:w w:val="103"/>
          <w:sz w:val="23"/>
          <w:szCs w:val="23"/>
        </w:rPr>
      </w:pPr>
      <w:r>
        <w:rPr>
          <w:w w:val="103"/>
          <w:sz w:val="23"/>
          <w:szCs w:val="23"/>
        </w:rPr>
        <w:t>10.4 Ceramics</w:t>
      </w:r>
    </w:p>
    <w:p w:rsidR="005F6964" w:rsidRDefault="00582FCD">
      <w:pPr>
        <w:spacing w:line="360" w:lineRule="auto"/>
        <w:rPr>
          <w:w w:val="103"/>
          <w:sz w:val="23"/>
          <w:szCs w:val="23"/>
        </w:rPr>
      </w:pPr>
      <w:r>
        <w:rPr>
          <w:w w:val="103"/>
          <w:sz w:val="23"/>
          <w:szCs w:val="23"/>
        </w:rPr>
        <w:t>10.5 Hybrid Rice</w:t>
      </w:r>
    </w:p>
    <w:p w:rsidR="005F6964" w:rsidRDefault="00582FCD">
      <w:pPr>
        <w:spacing w:line="360" w:lineRule="auto"/>
        <w:rPr>
          <w:w w:val="103"/>
          <w:sz w:val="23"/>
          <w:szCs w:val="23"/>
        </w:rPr>
      </w:pPr>
      <w:r>
        <w:rPr>
          <w:w w:val="103"/>
          <w:sz w:val="23"/>
          <w:szCs w:val="23"/>
        </w:rPr>
        <w:t>10.6 China Sky Eye</w:t>
      </w:r>
    </w:p>
    <w:p w:rsidR="005F6964" w:rsidRDefault="00582FCD">
      <w:pPr>
        <w:spacing w:line="360" w:lineRule="auto"/>
        <w:rPr>
          <w:w w:val="103"/>
          <w:sz w:val="23"/>
          <w:szCs w:val="23"/>
        </w:rPr>
      </w:pPr>
      <w:r>
        <w:rPr>
          <w:w w:val="103"/>
          <w:sz w:val="23"/>
          <w:szCs w:val="23"/>
        </w:rPr>
        <w:t>10.7 China High-speed Railway</w:t>
      </w:r>
    </w:p>
    <w:p w:rsidR="005F6964" w:rsidRDefault="00582FCD">
      <w:pPr>
        <w:spacing w:line="360" w:lineRule="auto"/>
        <w:rPr>
          <w:w w:val="103"/>
          <w:sz w:val="23"/>
          <w:szCs w:val="23"/>
        </w:rPr>
      </w:pPr>
      <w:r>
        <w:rPr>
          <w:w w:val="103"/>
          <w:sz w:val="23"/>
          <w:szCs w:val="23"/>
        </w:rPr>
        <w:t xml:space="preserve">10.8 </w:t>
      </w:r>
      <w:proofErr w:type="spellStart"/>
      <w:r>
        <w:rPr>
          <w:w w:val="103"/>
          <w:sz w:val="23"/>
          <w:szCs w:val="23"/>
        </w:rPr>
        <w:t>Jiaolong’s</w:t>
      </w:r>
      <w:proofErr w:type="spellEnd"/>
      <w:r>
        <w:rPr>
          <w:w w:val="103"/>
          <w:sz w:val="23"/>
          <w:szCs w:val="23"/>
        </w:rPr>
        <w:t xml:space="preserve"> Ocean Explorations</w:t>
      </w:r>
    </w:p>
    <w:p w:rsidR="005F6964" w:rsidRDefault="00582FCD">
      <w:pPr>
        <w:spacing w:line="360" w:lineRule="auto"/>
        <w:rPr>
          <w:w w:val="103"/>
          <w:sz w:val="23"/>
          <w:szCs w:val="23"/>
        </w:rPr>
      </w:pPr>
      <w:r>
        <w:rPr>
          <w:w w:val="103"/>
          <w:sz w:val="23"/>
          <w:szCs w:val="23"/>
        </w:rPr>
        <w:t xml:space="preserve">10.9 “Sunway – </w:t>
      </w:r>
      <w:proofErr w:type="spellStart"/>
      <w:r>
        <w:rPr>
          <w:w w:val="103"/>
          <w:sz w:val="23"/>
          <w:szCs w:val="23"/>
        </w:rPr>
        <w:t>Taihu</w:t>
      </w:r>
      <w:proofErr w:type="spellEnd"/>
      <w:r>
        <w:rPr>
          <w:w w:val="103"/>
          <w:sz w:val="23"/>
          <w:szCs w:val="23"/>
        </w:rPr>
        <w:t xml:space="preserve"> Light” Supercomputer</w:t>
      </w:r>
    </w:p>
    <w:p w:rsidR="005F6964" w:rsidRDefault="00582FCD">
      <w:pPr>
        <w:spacing w:line="360" w:lineRule="auto"/>
        <w:rPr>
          <w:w w:val="103"/>
          <w:sz w:val="23"/>
          <w:szCs w:val="23"/>
        </w:rPr>
      </w:pPr>
      <w:r>
        <w:rPr>
          <w:w w:val="103"/>
          <w:sz w:val="23"/>
          <w:szCs w:val="23"/>
        </w:rPr>
        <w:t>10.10 Aerospace Science and Technology</w:t>
      </w:r>
    </w:p>
    <w:p w:rsidR="005F6964" w:rsidRDefault="00582FCD">
      <w:pPr>
        <w:spacing w:line="360" w:lineRule="auto"/>
        <w:rPr>
          <w:w w:val="103"/>
          <w:sz w:val="23"/>
          <w:szCs w:val="23"/>
        </w:rPr>
      </w:pPr>
      <w:r>
        <w:rPr>
          <w:w w:val="103"/>
          <w:sz w:val="23"/>
          <w:szCs w:val="23"/>
        </w:rPr>
        <w:t>10.11 Internet Payment</w:t>
      </w:r>
      <w:r w:rsidR="00E30AF8">
        <w:rPr>
          <w:w w:val="103"/>
          <w:sz w:val="23"/>
          <w:szCs w:val="23"/>
        </w:rPr>
        <w:t>.</w:t>
      </w:r>
    </w:p>
    <w:p w:rsidR="00E30AF8" w:rsidRDefault="00E30AF8">
      <w:pPr>
        <w:spacing w:line="360" w:lineRule="auto"/>
        <w:rPr>
          <w:w w:val="103"/>
          <w:sz w:val="23"/>
          <w:szCs w:val="23"/>
        </w:rPr>
      </w:pPr>
    </w:p>
    <w:p w:rsidR="005F6964" w:rsidRDefault="005F6964">
      <w:pPr>
        <w:pStyle w:val="ListParagraph"/>
        <w:adjustRightInd w:val="0"/>
        <w:spacing w:before="0" w:line="276" w:lineRule="auto"/>
        <w:ind w:left="284" w:firstLine="0"/>
        <w:contextualSpacing/>
        <w:jc w:val="both"/>
        <w:rPr>
          <w:color w:val="000000"/>
          <w:w w:val="103"/>
          <w:sz w:val="24"/>
          <w:szCs w:val="24"/>
        </w:rPr>
      </w:pPr>
    </w:p>
    <w:p w:rsidR="005F6964" w:rsidRDefault="00582FCD">
      <w:pPr>
        <w:pBdr>
          <w:bottom w:val="single" w:sz="6" w:space="0" w:color="F5F5F5"/>
        </w:pBdr>
        <w:shd w:val="clear" w:color="auto" w:fill="F5F5F5"/>
        <w:autoSpaceDE/>
        <w:autoSpaceDN/>
        <w:spacing w:line="276" w:lineRule="auto"/>
        <w:contextualSpacing/>
        <w:jc w:val="both"/>
        <w:rPr>
          <w:rFonts w:eastAsia="NimbusSanL-Regu"/>
          <w:b/>
          <w:bCs/>
          <w:sz w:val="24"/>
          <w:szCs w:val="24"/>
        </w:rPr>
      </w:pPr>
      <w:r>
        <w:rPr>
          <w:rFonts w:eastAsia="NimbusSanL-Regu"/>
          <w:b/>
          <w:bCs/>
          <w:sz w:val="24"/>
          <w:szCs w:val="24"/>
        </w:rPr>
        <w:t>11</w:t>
      </w:r>
      <w:proofErr w:type="gramStart"/>
      <w:r>
        <w:rPr>
          <w:rFonts w:eastAsia="NimbusSanL-Regu"/>
          <w:b/>
          <w:bCs/>
          <w:sz w:val="24"/>
          <w:szCs w:val="24"/>
        </w:rPr>
        <w:t>.Education</w:t>
      </w:r>
      <w:proofErr w:type="gramEnd"/>
      <w:r>
        <w:rPr>
          <w:rFonts w:eastAsia="NimbusSanL-Regu"/>
          <w:b/>
          <w:bCs/>
          <w:sz w:val="24"/>
          <w:szCs w:val="24"/>
        </w:rPr>
        <w:t xml:space="preserve">                                                                                                                             2 hours</w:t>
      </w:r>
    </w:p>
    <w:p w:rsidR="005F6964" w:rsidRDefault="00582FCD">
      <w:pPr>
        <w:spacing w:line="360" w:lineRule="auto"/>
        <w:rPr>
          <w:w w:val="103"/>
          <w:sz w:val="23"/>
          <w:szCs w:val="23"/>
        </w:rPr>
      </w:pPr>
      <w:r>
        <w:rPr>
          <w:w w:val="103"/>
          <w:sz w:val="23"/>
          <w:szCs w:val="23"/>
        </w:rPr>
        <w:t>11.1 Imperial Examination System</w:t>
      </w:r>
    </w:p>
    <w:p w:rsidR="005F6964" w:rsidRDefault="00582FCD">
      <w:pPr>
        <w:spacing w:line="360" w:lineRule="auto"/>
        <w:rPr>
          <w:w w:val="103"/>
          <w:sz w:val="23"/>
          <w:szCs w:val="23"/>
        </w:rPr>
      </w:pPr>
      <w:r>
        <w:rPr>
          <w:w w:val="103"/>
          <w:sz w:val="23"/>
          <w:szCs w:val="23"/>
        </w:rPr>
        <w:lastRenderedPageBreak/>
        <w:t>11.2 Chinese Universities and Colleges</w:t>
      </w:r>
    </w:p>
    <w:p w:rsidR="005F6964" w:rsidRDefault="00582FCD">
      <w:pPr>
        <w:spacing w:line="360" w:lineRule="auto"/>
        <w:rPr>
          <w:w w:val="103"/>
          <w:sz w:val="23"/>
          <w:szCs w:val="23"/>
        </w:rPr>
      </w:pPr>
      <w:r>
        <w:rPr>
          <w:w w:val="103"/>
          <w:sz w:val="23"/>
          <w:szCs w:val="23"/>
        </w:rPr>
        <w:t>11.3 Chinese Examinations</w:t>
      </w:r>
    </w:p>
    <w:p w:rsidR="005F6964" w:rsidRDefault="00582FCD">
      <w:pPr>
        <w:spacing w:line="360" w:lineRule="auto"/>
        <w:rPr>
          <w:w w:val="103"/>
          <w:sz w:val="23"/>
          <w:szCs w:val="23"/>
        </w:rPr>
      </w:pPr>
      <w:r>
        <w:rPr>
          <w:w w:val="103"/>
          <w:sz w:val="23"/>
          <w:szCs w:val="23"/>
        </w:rPr>
        <w:t>11.4 Chinese International Education</w:t>
      </w:r>
    </w:p>
    <w:p w:rsidR="005F6964" w:rsidRDefault="005F6964">
      <w:pPr>
        <w:spacing w:line="360" w:lineRule="auto"/>
        <w:rPr>
          <w:w w:val="103"/>
        </w:rPr>
      </w:pPr>
    </w:p>
    <w:p w:rsidR="005F6964" w:rsidRDefault="00582FCD">
      <w:pPr>
        <w:pBdr>
          <w:bottom w:val="single" w:sz="6" w:space="0" w:color="F5F5F5"/>
        </w:pBdr>
        <w:shd w:val="clear" w:color="auto" w:fill="F5F5F5"/>
        <w:autoSpaceDE/>
        <w:autoSpaceDN/>
        <w:spacing w:line="276" w:lineRule="auto"/>
        <w:contextualSpacing/>
        <w:jc w:val="both"/>
        <w:rPr>
          <w:rFonts w:eastAsia="NimbusSanL-Regu"/>
          <w:b/>
          <w:bCs/>
          <w:sz w:val="24"/>
          <w:szCs w:val="24"/>
        </w:rPr>
      </w:pPr>
      <w:r>
        <w:rPr>
          <w:rFonts w:eastAsia="NimbusSanL-Regu"/>
          <w:b/>
          <w:bCs/>
          <w:sz w:val="24"/>
          <w:szCs w:val="24"/>
        </w:rPr>
        <w:t>12</w:t>
      </w:r>
      <w:proofErr w:type="gramStart"/>
      <w:r>
        <w:rPr>
          <w:rFonts w:eastAsia="NimbusSanL-Regu"/>
          <w:b/>
          <w:bCs/>
          <w:sz w:val="24"/>
          <w:szCs w:val="24"/>
        </w:rPr>
        <w:t>.Healthcare</w:t>
      </w:r>
      <w:proofErr w:type="gramEnd"/>
      <w:r>
        <w:rPr>
          <w:rFonts w:eastAsia="NimbusSanL-Regu"/>
          <w:b/>
          <w:bCs/>
          <w:sz w:val="24"/>
          <w:szCs w:val="24"/>
        </w:rPr>
        <w:t xml:space="preserve">                                                                                                                         4 hours</w:t>
      </w:r>
    </w:p>
    <w:p w:rsidR="005F6964" w:rsidRDefault="00582FCD">
      <w:pPr>
        <w:spacing w:line="360" w:lineRule="auto"/>
        <w:rPr>
          <w:w w:val="103"/>
          <w:sz w:val="23"/>
          <w:szCs w:val="23"/>
        </w:rPr>
      </w:pPr>
      <w:r>
        <w:rPr>
          <w:w w:val="103"/>
          <w:sz w:val="23"/>
          <w:szCs w:val="23"/>
        </w:rPr>
        <w:t>12.1 Chinese Healthcare System</w:t>
      </w:r>
    </w:p>
    <w:p w:rsidR="005F6964" w:rsidRDefault="00582FCD">
      <w:pPr>
        <w:spacing w:line="360" w:lineRule="auto"/>
        <w:rPr>
          <w:w w:val="103"/>
          <w:sz w:val="23"/>
          <w:szCs w:val="23"/>
        </w:rPr>
      </w:pPr>
      <w:r>
        <w:rPr>
          <w:w w:val="103"/>
          <w:sz w:val="23"/>
          <w:szCs w:val="23"/>
        </w:rPr>
        <w:t>12.2 Traditional Chinese medicine</w:t>
      </w:r>
    </w:p>
    <w:p w:rsidR="005F6964" w:rsidRDefault="00582FCD">
      <w:pPr>
        <w:spacing w:line="360" w:lineRule="auto"/>
        <w:rPr>
          <w:w w:val="103"/>
          <w:sz w:val="23"/>
          <w:szCs w:val="23"/>
        </w:rPr>
      </w:pPr>
      <w:r>
        <w:rPr>
          <w:w w:val="103"/>
          <w:sz w:val="23"/>
          <w:szCs w:val="23"/>
        </w:rPr>
        <w:t>12.3 The Development of Traditional Chinese Medicine</w:t>
      </w:r>
    </w:p>
    <w:p w:rsidR="005F6964" w:rsidRDefault="00582FCD">
      <w:pPr>
        <w:spacing w:line="360" w:lineRule="auto"/>
        <w:rPr>
          <w:w w:val="103"/>
          <w:sz w:val="23"/>
          <w:szCs w:val="23"/>
        </w:rPr>
      </w:pPr>
      <w:r>
        <w:rPr>
          <w:w w:val="103"/>
          <w:sz w:val="23"/>
          <w:szCs w:val="23"/>
        </w:rPr>
        <w:t>12.4 The Core Concepts in Traditional Chinese Medicine</w:t>
      </w:r>
    </w:p>
    <w:p w:rsidR="005F6964" w:rsidRDefault="00582FCD">
      <w:pPr>
        <w:spacing w:line="360" w:lineRule="auto"/>
        <w:rPr>
          <w:w w:val="103"/>
          <w:sz w:val="23"/>
          <w:szCs w:val="23"/>
        </w:rPr>
      </w:pPr>
      <w:r>
        <w:rPr>
          <w:w w:val="103"/>
          <w:sz w:val="23"/>
          <w:szCs w:val="23"/>
        </w:rPr>
        <w:t>12.5 Acupuncture and Massage</w:t>
      </w:r>
    </w:p>
    <w:p w:rsidR="005F6964" w:rsidRDefault="00582FCD">
      <w:pPr>
        <w:spacing w:line="360" w:lineRule="auto"/>
        <w:rPr>
          <w:w w:val="103"/>
          <w:sz w:val="23"/>
          <w:szCs w:val="23"/>
        </w:rPr>
      </w:pPr>
      <w:r>
        <w:rPr>
          <w:w w:val="103"/>
          <w:sz w:val="23"/>
          <w:szCs w:val="23"/>
        </w:rPr>
        <w:t>12.6 Traditional Chinese Medicine and Life I</w:t>
      </w:r>
    </w:p>
    <w:p w:rsidR="005F6964" w:rsidRDefault="00582FCD">
      <w:pPr>
        <w:spacing w:line="360" w:lineRule="auto"/>
        <w:rPr>
          <w:w w:val="103"/>
          <w:sz w:val="23"/>
          <w:szCs w:val="23"/>
        </w:rPr>
      </w:pPr>
      <w:r>
        <w:rPr>
          <w:w w:val="103"/>
          <w:sz w:val="23"/>
          <w:szCs w:val="23"/>
        </w:rPr>
        <w:t>12.7 Traditional Chinese Medicine and Life II</w:t>
      </w:r>
    </w:p>
    <w:p w:rsidR="005F6964" w:rsidRDefault="00582FCD">
      <w:pPr>
        <w:spacing w:line="360" w:lineRule="auto"/>
        <w:rPr>
          <w:w w:val="103"/>
          <w:sz w:val="23"/>
          <w:szCs w:val="23"/>
        </w:rPr>
      </w:pPr>
      <w:r>
        <w:rPr>
          <w:w w:val="103"/>
          <w:sz w:val="23"/>
          <w:szCs w:val="23"/>
        </w:rPr>
        <w:t>12.8 Knowing Chinese Medicinal</w:t>
      </w:r>
    </w:p>
    <w:p w:rsidR="005F6964" w:rsidRDefault="00582FCD">
      <w:pPr>
        <w:spacing w:line="360" w:lineRule="auto"/>
        <w:rPr>
          <w:w w:val="103"/>
          <w:sz w:val="23"/>
          <w:szCs w:val="23"/>
        </w:rPr>
      </w:pPr>
      <w:r>
        <w:rPr>
          <w:w w:val="103"/>
          <w:sz w:val="23"/>
          <w:szCs w:val="23"/>
        </w:rPr>
        <w:t>12.9 The Mystique of Chinese Medicinal Treatment</w:t>
      </w:r>
    </w:p>
    <w:p w:rsidR="005F6964" w:rsidRDefault="00582FCD">
      <w:pPr>
        <w:spacing w:line="360" w:lineRule="auto"/>
        <w:rPr>
          <w:w w:val="103"/>
          <w:sz w:val="23"/>
          <w:szCs w:val="23"/>
        </w:rPr>
      </w:pPr>
      <w:r>
        <w:rPr>
          <w:w w:val="103"/>
          <w:sz w:val="23"/>
          <w:szCs w:val="23"/>
        </w:rPr>
        <w:t>12.10 Traditional Chinese Medicine in the World</w:t>
      </w:r>
    </w:p>
    <w:p w:rsidR="005F6964" w:rsidRDefault="005F6964">
      <w:pPr>
        <w:pStyle w:val="ListParagraph"/>
        <w:adjustRightInd w:val="0"/>
        <w:spacing w:before="0" w:line="276" w:lineRule="auto"/>
        <w:ind w:left="284" w:firstLine="0"/>
        <w:contextualSpacing/>
        <w:jc w:val="both"/>
        <w:rPr>
          <w:color w:val="000000"/>
          <w:w w:val="103"/>
          <w:sz w:val="24"/>
          <w:szCs w:val="24"/>
        </w:rPr>
      </w:pPr>
    </w:p>
    <w:p w:rsidR="005F6964" w:rsidRDefault="00582FCD">
      <w:pPr>
        <w:pBdr>
          <w:bottom w:val="single" w:sz="6" w:space="0" w:color="F5F5F5"/>
        </w:pBdr>
        <w:shd w:val="clear" w:color="auto" w:fill="F5F5F5"/>
        <w:autoSpaceDE/>
        <w:autoSpaceDN/>
        <w:spacing w:line="276" w:lineRule="auto"/>
        <w:contextualSpacing/>
        <w:jc w:val="both"/>
        <w:rPr>
          <w:rFonts w:eastAsia="NimbusSanL-Regu"/>
          <w:b/>
          <w:bCs/>
          <w:sz w:val="24"/>
          <w:szCs w:val="24"/>
        </w:rPr>
      </w:pPr>
      <w:r>
        <w:rPr>
          <w:rFonts w:eastAsia="NimbusSanL-Regu"/>
          <w:b/>
          <w:bCs/>
          <w:sz w:val="24"/>
          <w:szCs w:val="24"/>
        </w:rPr>
        <w:t>13</w:t>
      </w:r>
      <w:proofErr w:type="gramStart"/>
      <w:r>
        <w:rPr>
          <w:rFonts w:eastAsia="NimbusSanL-Regu"/>
          <w:b/>
          <w:bCs/>
          <w:sz w:val="24"/>
          <w:szCs w:val="24"/>
        </w:rPr>
        <w:t>.Sports</w:t>
      </w:r>
      <w:proofErr w:type="gramEnd"/>
      <w:r>
        <w:rPr>
          <w:rFonts w:eastAsia="NimbusSanL-Regu"/>
          <w:b/>
          <w:bCs/>
          <w:sz w:val="24"/>
          <w:szCs w:val="24"/>
        </w:rPr>
        <w:t xml:space="preserve"> and </w:t>
      </w:r>
      <w:proofErr w:type="spellStart"/>
      <w:r>
        <w:rPr>
          <w:rFonts w:eastAsia="NimbusSanL-Regu"/>
          <w:b/>
          <w:bCs/>
          <w:sz w:val="24"/>
          <w:szCs w:val="24"/>
        </w:rPr>
        <w:t>Wushu</w:t>
      </w:r>
      <w:proofErr w:type="spellEnd"/>
      <w:r>
        <w:rPr>
          <w:rFonts w:eastAsia="NimbusSanL-Regu"/>
          <w:b/>
          <w:bCs/>
          <w:sz w:val="24"/>
          <w:szCs w:val="24"/>
        </w:rPr>
        <w:t xml:space="preserve">                                                                                                             2 hours</w:t>
      </w:r>
    </w:p>
    <w:p w:rsidR="005F6964" w:rsidRDefault="00582FCD">
      <w:pPr>
        <w:spacing w:line="360" w:lineRule="auto"/>
        <w:rPr>
          <w:w w:val="103"/>
          <w:sz w:val="23"/>
          <w:szCs w:val="23"/>
        </w:rPr>
      </w:pPr>
      <w:r>
        <w:rPr>
          <w:w w:val="103"/>
          <w:sz w:val="23"/>
          <w:szCs w:val="23"/>
        </w:rPr>
        <w:t>13.1 Traditional Chinese Sports-Kite</w:t>
      </w:r>
    </w:p>
    <w:p w:rsidR="005F6964" w:rsidRDefault="00582FCD">
      <w:pPr>
        <w:spacing w:line="360" w:lineRule="auto"/>
        <w:rPr>
          <w:w w:val="103"/>
          <w:sz w:val="23"/>
          <w:szCs w:val="23"/>
        </w:rPr>
      </w:pPr>
      <w:r>
        <w:rPr>
          <w:w w:val="103"/>
          <w:sz w:val="23"/>
          <w:szCs w:val="23"/>
        </w:rPr>
        <w:t>13.2 The myth of the descendants shooting the sun</w:t>
      </w:r>
    </w:p>
    <w:p w:rsidR="005F6964" w:rsidRDefault="00582FCD">
      <w:pPr>
        <w:spacing w:line="360" w:lineRule="auto"/>
        <w:rPr>
          <w:w w:val="103"/>
          <w:sz w:val="23"/>
          <w:szCs w:val="23"/>
        </w:rPr>
      </w:pPr>
      <w:r>
        <w:rPr>
          <w:w w:val="103"/>
          <w:sz w:val="23"/>
          <w:szCs w:val="23"/>
        </w:rPr>
        <w:t>13.3 Chinese Women and the Olympics</w:t>
      </w:r>
    </w:p>
    <w:p w:rsidR="005F6964" w:rsidRDefault="00582FCD">
      <w:pPr>
        <w:spacing w:line="360" w:lineRule="auto"/>
        <w:rPr>
          <w:w w:val="103"/>
          <w:sz w:val="23"/>
          <w:szCs w:val="23"/>
        </w:rPr>
      </w:pPr>
      <w:r>
        <w:rPr>
          <w:w w:val="103"/>
          <w:sz w:val="23"/>
          <w:szCs w:val="23"/>
        </w:rPr>
        <w:t>13.4 Tai Chi</w:t>
      </w:r>
    </w:p>
    <w:p w:rsidR="005F6964" w:rsidRDefault="00582FCD">
      <w:pPr>
        <w:spacing w:line="360" w:lineRule="auto"/>
        <w:rPr>
          <w:w w:val="103"/>
          <w:sz w:val="23"/>
          <w:szCs w:val="23"/>
        </w:rPr>
      </w:pPr>
      <w:r>
        <w:rPr>
          <w:w w:val="103"/>
          <w:sz w:val="23"/>
          <w:szCs w:val="23"/>
        </w:rPr>
        <w:t>13.5 Martial Arts Film</w:t>
      </w:r>
    </w:p>
    <w:p w:rsidR="005F6964" w:rsidRDefault="00582FCD">
      <w:pPr>
        <w:spacing w:line="360" w:lineRule="auto"/>
        <w:rPr>
          <w:w w:val="103"/>
          <w:sz w:val="23"/>
          <w:szCs w:val="23"/>
        </w:rPr>
      </w:pPr>
      <w:r>
        <w:rPr>
          <w:w w:val="103"/>
          <w:sz w:val="23"/>
          <w:szCs w:val="23"/>
        </w:rPr>
        <w:t xml:space="preserve">13.6 Martial Arts Elements and Martial Arts Spirit in </w:t>
      </w:r>
      <w:proofErr w:type="spellStart"/>
      <w:r>
        <w:rPr>
          <w:w w:val="103"/>
          <w:sz w:val="23"/>
          <w:szCs w:val="23"/>
        </w:rPr>
        <w:t>Wushu</w:t>
      </w:r>
      <w:proofErr w:type="spellEnd"/>
      <w:r>
        <w:rPr>
          <w:w w:val="103"/>
          <w:sz w:val="23"/>
          <w:szCs w:val="23"/>
        </w:rPr>
        <w:t xml:space="preserve"> film</w:t>
      </w:r>
    </w:p>
    <w:p w:rsidR="005F6964" w:rsidRDefault="00582FCD">
      <w:pPr>
        <w:spacing w:line="360" w:lineRule="auto"/>
        <w:rPr>
          <w:w w:val="103"/>
          <w:sz w:val="23"/>
          <w:szCs w:val="23"/>
        </w:rPr>
      </w:pPr>
      <w:r>
        <w:rPr>
          <w:w w:val="103"/>
          <w:sz w:val="23"/>
          <w:szCs w:val="23"/>
        </w:rPr>
        <w:t>13.7 The Cultural Connotation of Chinese Martial Arts</w:t>
      </w:r>
    </w:p>
    <w:p w:rsidR="005F6964" w:rsidRDefault="005F6964">
      <w:pPr>
        <w:pStyle w:val="ListParagraph"/>
        <w:adjustRightInd w:val="0"/>
        <w:spacing w:before="0" w:line="276" w:lineRule="auto"/>
        <w:ind w:left="284" w:firstLine="0"/>
        <w:contextualSpacing/>
        <w:jc w:val="both"/>
        <w:rPr>
          <w:color w:val="000000"/>
          <w:w w:val="103"/>
          <w:sz w:val="24"/>
          <w:szCs w:val="24"/>
        </w:rPr>
      </w:pPr>
    </w:p>
    <w:p w:rsidR="005F6964" w:rsidRDefault="00582FCD">
      <w:pPr>
        <w:pBdr>
          <w:bottom w:val="single" w:sz="6" w:space="0" w:color="F5F5F5"/>
        </w:pBdr>
        <w:shd w:val="clear" w:color="auto" w:fill="F5F5F5"/>
        <w:autoSpaceDE/>
        <w:autoSpaceDN/>
        <w:spacing w:line="276" w:lineRule="auto"/>
        <w:contextualSpacing/>
        <w:jc w:val="both"/>
        <w:rPr>
          <w:rFonts w:eastAsia="NimbusSanL-Regu"/>
          <w:b/>
          <w:bCs/>
          <w:sz w:val="24"/>
          <w:szCs w:val="24"/>
        </w:rPr>
      </w:pPr>
      <w:r>
        <w:rPr>
          <w:rFonts w:eastAsia="NimbusSanL-Regu"/>
          <w:b/>
          <w:bCs/>
          <w:sz w:val="24"/>
          <w:szCs w:val="24"/>
        </w:rPr>
        <w:t>14</w:t>
      </w:r>
      <w:proofErr w:type="gramStart"/>
      <w:r>
        <w:rPr>
          <w:rFonts w:eastAsia="NimbusSanL-Regu"/>
          <w:b/>
          <w:bCs/>
          <w:sz w:val="24"/>
          <w:szCs w:val="24"/>
        </w:rPr>
        <w:t>.Traditional</w:t>
      </w:r>
      <w:proofErr w:type="gramEnd"/>
      <w:r>
        <w:rPr>
          <w:rFonts w:eastAsia="NimbusSanL-Regu"/>
          <w:b/>
          <w:bCs/>
          <w:sz w:val="24"/>
          <w:szCs w:val="24"/>
        </w:rPr>
        <w:t xml:space="preserve"> Festivals and Chinese Cuisine                                                                      2 hours</w:t>
      </w:r>
    </w:p>
    <w:p w:rsidR="005F6964" w:rsidRDefault="00582FCD">
      <w:pPr>
        <w:spacing w:line="360" w:lineRule="auto"/>
        <w:rPr>
          <w:w w:val="103"/>
          <w:sz w:val="23"/>
          <w:szCs w:val="23"/>
        </w:rPr>
      </w:pPr>
      <w:r>
        <w:rPr>
          <w:w w:val="103"/>
          <w:sz w:val="23"/>
          <w:szCs w:val="23"/>
        </w:rPr>
        <w:t>14.1 Chinese Traditional Festivals</w:t>
      </w:r>
    </w:p>
    <w:p w:rsidR="005F6964" w:rsidRDefault="00582FCD">
      <w:pPr>
        <w:spacing w:line="360" w:lineRule="auto"/>
        <w:rPr>
          <w:w w:val="103"/>
          <w:sz w:val="23"/>
          <w:szCs w:val="23"/>
        </w:rPr>
      </w:pPr>
      <w:r>
        <w:rPr>
          <w:w w:val="103"/>
          <w:sz w:val="23"/>
          <w:szCs w:val="23"/>
        </w:rPr>
        <w:t xml:space="preserve">14.2 Chinese Traditional Festivals-The Spring </w:t>
      </w:r>
      <w:proofErr w:type="spellStart"/>
      <w:r>
        <w:rPr>
          <w:w w:val="103"/>
          <w:sz w:val="23"/>
          <w:szCs w:val="23"/>
        </w:rPr>
        <w:t>Festival&amp;</w:t>
      </w:r>
      <w:proofErr w:type="gramStart"/>
      <w:r>
        <w:rPr>
          <w:w w:val="103"/>
          <w:sz w:val="23"/>
          <w:szCs w:val="23"/>
        </w:rPr>
        <w:t>The</w:t>
      </w:r>
      <w:proofErr w:type="spellEnd"/>
      <w:proofErr w:type="gramEnd"/>
      <w:r>
        <w:rPr>
          <w:w w:val="103"/>
          <w:sz w:val="23"/>
          <w:szCs w:val="23"/>
        </w:rPr>
        <w:t xml:space="preserve"> Lantern Festival</w:t>
      </w:r>
    </w:p>
    <w:p w:rsidR="005F6964" w:rsidRDefault="00582FCD">
      <w:pPr>
        <w:spacing w:line="360" w:lineRule="auto"/>
        <w:rPr>
          <w:w w:val="103"/>
          <w:sz w:val="23"/>
          <w:szCs w:val="23"/>
        </w:rPr>
      </w:pPr>
      <w:r>
        <w:rPr>
          <w:w w:val="103"/>
          <w:sz w:val="23"/>
          <w:szCs w:val="23"/>
        </w:rPr>
        <w:t xml:space="preserve">14.3 Chinese Traditional Festivals-The Dragon Boat </w:t>
      </w:r>
      <w:proofErr w:type="spellStart"/>
      <w:r>
        <w:rPr>
          <w:w w:val="103"/>
          <w:sz w:val="23"/>
          <w:szCs w:val="23"/>
        </w:rPr>
        <w:t>Festivall&amp;</w:t>
      </w:r>
      <w:proofErr w:type="gramStart"/>
      <w:r>
        <w:rPr>
          <w:w w:val="103"/>
          <w:sz w:val="23"/>
          <w:szCs w:val="23"/>
        </w:rPr>
        <w:t>The</w:t>
      </w:r>
      <w:proofErr w:type="spellEnd"/>
      <w:proofErr w:type="gramEnd"/>
      <w:r>
        <w:rPr>
          <w:w w:val="103"/>
          <w:sz w:val="23"/>
          <w:szCs w:val="23"/>
        </w:rPr>
        <w:t xml:space="preserve"> Mid-Autumn Festival</w:t>
      </w:r>
    </w:p>
    <w:p w:rsidR="005F6964" w:rsidRDefault="00582FCD">
      <w:pPr>
        <w:spacing w:line="360" w:lineRule="auto"/>
        <w:rPr>
          <w:w w:val="103"/>
          <w:sz w:val="23"/>
          <w:szCs w:val="23"/>
        </w:rPr>
      </w:pPr>
      <w:r>
        <w:rPr>
          <w:w w:val="103"/>
          <w:sz w:val="23"/>
          <w:szCs w:val="23"/>
        </w:rPr>
        <w:t>14.4 Chinese Cuisine</w:t>
      </w:r>
    </w:p>
    <w:p w:rsidR="005F6964" w:rsidRDefault="005F6964">
      <w:pPr>
        <w:spacing w:line="360" w:lineRule="auto"/>
        <w:rPr>
          <w:w w:val="103"/>
        </w:rPr>
      </w:pPr>
    </w:p>
    <w:p w:rsidR="005F6964" w:rsidRDefault="00582FCD">
      <w:pPr>
        <w:pBdr>
          <w:bottom w:val="single" w:sz="6" w:space="0" w:color="F5F5F5"/>
        </w:pBdr>
        <w:shd w:val="clear" w:color="auto" w:fill="F5F5F5"/>
        <w:autoSpaceDE/>
        <w:autoSpaceDN/>
        <w:spacing w:line="276" w:lineRule="auto"/>
        <w:contextualSpacing/>
        <w:jc w:val="both"/>
        <w:rPr>
          <w:rFonts w:eastAsia="NimbusSanL-Regu"/>
          <w:b/>
          <w:bCs/>
          <w:sz w:val="24"/>
          <w:szCs w:val="24"/>
        </w:rPr>
      </w:pPr>
      <w:r>
        <w:rPr>
          <w:rFonts w:eastAsia="NimbusSanL-Regu"/>
          <w:b/>
          <w:bCs/>
          <w:sz w:val="24"/>
          <w:szCs w:val="24"/>
        </w:rPr>
        <w:t>15</w:t>
      </w:r>
      <w:proofErr w:type="gramStart"/>
      <w:r>
        <w:rPr>
          <w:rFonts w:eastAsia="NimbusSanL-Regu"/>
          <w:b/>
          <w:bCs/>
          <w:sz w:val="24"/>
          <w:szCs w:val="24"/>
        </w:rPr>
        <w:t>.Material</w:t>
      </w:r>
      <w:proofErr w:type="gramEnd"/>
      <w:r>
        <w:rPr>
          <w:rFonts w:eastAsia="NimbusSanL-Regu"/>
          <w:b/>
          <w:bCs/>
          <w:sz w:val="24"/>
          <w:szCs w:val="24"/>
        </w:rPr>
        <w:t xml:space="preserve"> cultural heritage                                                                                                 6 hours</w:t>
      </w:r>
    </w:p>
    <w:p w:rsidR="005F6964" w:rsidRDefault="00582FCD">
      <w:pPr>
        <w:spacing w:line="360" w:lineRule="auto"/>
        <w:rPr>
          <w:w w:val="103"/>
          <w:sz w:val="23"/>
          <w:szCs w:val="23"/>
        </w:rPr>
      </w:pPr>
      <w:r>
        <w:rPr>
          <w:w w:val="103"/>
          <w:sz w:val="23"/>
          <w:szCs w:val="23"/>
        </w:rPr>
        <w:t xml:space="preserve">15.1 Human Civilization: The Peking </w:t>
      </w:r>
      <w:proofErr w:type="gramStart"/>
      <w:r>
        <w:rPr>
          <w:w w:val="103"/>
          <w:sz w:val="23"/>
          <w:szCs w:val="23"/>
        </w:rPr>
        <w:t>Man</w:t>
      </w:r>
      <w:proofErr w:type="gramEnd"/>
    </w:p>
    <w:p w:rsidR="005F6964" w:rsidRDefault="00582FCD">
      <w:pPr>
        <w:spacing w:line="360" w:lineRule="auto"/>
        <w:rPr>
          <w:w w:val="103"/>
          <w:sz w:val="23"/>
          <w:szCs w:val="23"/>
        </w:rPr>
      </w:pPr>
      <w:r>
        <w:rPr>
          <w:w w:val="103"/>
          <w:sz w:val="23"/>
          <w:szCs w:val="23"/>
        </w:rPr>
        <w:t xml:space="preserve">15.2 Grottoes: </w:t>
      </w:r>
      <w:proofErr w:type="spellStart"/>
      <w:r>
        <w:rPr>
          <w:w w:val="103"/>
          <w:sz w:val="23"/>
          <w:szCs w:val="23"/>
        </w:rPr>
        <w:t>Dunhuang</w:t>
      </w:r>
      <w:proofErr w:type="spellEnd"/>
      <w:r>
        <w:rPr>
          <w:w w:val="103"/>
          <w:sz w:val="23"/>
          <w:szCs w:val="23"/>
        </w:rPr>
        <w:t xml:space="preserve"> </w:t>
      </w:r>
      <w:proofErr w:type="spellStart"/>
      <w:r>
        <w:rPr>
          <w:w w:val="103"/>
          <w:sz w:val="23"/>
          <w:szCs w:val="23"/>
        </w:rPr>
        <w:t>Mogao</w:t>
      </w:r>
      <w:proofErr w:type="spellEnd"/>
      <w:r>
        <w:rPr>
          <w:w w:val="103"/>
          <w:sz w:val="23"/>
          <w:szCs w:val="23"/>
        </w:rPr>
        <w:t xml:space="preserve"> Grottoes</w:t>
      </w:r>
    </w:p>
    <w:p w:rsidR="005F6964" w:rsidRDefault="00582FCD">
      <w:pPr>
        <w:spacing w:line="360" w:lineRule="auto"/>
        <w:rPr>
          <w:w w:val="103"/>
          <w:sz w:val="23"/>
          <w:szCs w:val="23"/>
        </w:rPr>
      </w:pPr>
      <w:r>
        <w:rPr>
          <w:w w:val="103"/>
          <w:sz w:val="23"/>
          <w:szCs w:val="23"/>
        </w:rPr>
        <w:lastRenderedPageBreak/>
        <w:t xml:space="preserve">15.3 Amazing Engineering: </w:t>
      </w:r>
      <w:proofErr w:type="spellStart"/>
      <w:r>
        <w:rPr>
          <w:w w:val="103"/>
          <w:sz w:val="23"/>
          <w:szCs w:val="23"/>
        </w:rPr>
        <w:t>Dujiangyan</w:t>
      </w:r>
      <w:proofErr w:type="spellEnd"/>
    </w:p>
    <w:p w:rsidR="005F6964" w:rsidRDefault="00582FCD">
      <w:pPr>
        <w:spacing w:line="360" w:lineRule="auto"/>
        <w:rPr>
          <w:w w:val="103"/>
          <w:sz w:val="23"/>
          <w:szCs w:val="23"/>
        </w:rPr>
      </w:pPr>
      <w:r>
        <w:rPr>
          <w:w w:val="103"/>
          <w:sz w:val="23"/>
          <w:szCs w:val="23"/>
        </w:rPr>
        <w:t xml:space="preserve">15.4 The Imperial Tombs: Ming </w:t>
      </w:r>
      <w:proofErr w:type="spellStart"/>
      <w:r>
        <w:rPr>
          <w:w w:val="103"/>
          <w:sz w:val="23"/>
          <w:szCs w:val="23"/>
        </w:rPr>
        <w:t>Xiaoling</w:t>
      </w:r>
      <w:proofErr w:type="spellEnd"/>
      <w:r>
        <w:rPr>
          <w:w w:val="103"/>
          <w:sz w:val="23"/>
          <w:szCs w:val="23"/>
        </w:rPr>
        <w:t xml:space="preserve"> and the Ming Tombs</w:t>
      </w:r>
    </w:p>
    <w:p w:rsidR="005F6964" w:rsidRDefault="00582FCD">
      <w:pPr>
        <w:spacing w:line="360" w:lineRule="auto"/>
        <w:rPr>
          <w:w w:val="103"/>
          <w:sz w:val="23"/>
          <w:szCs w:val="23"/>
        </w:rPr>
      </w:pPr>
      <w:r>
        <w:rPr>
          <w:w w:val="103"/>
          <w:sz w:val="23"/>
          <w:szCs w:val="23"/>
        </w:rPr>
        <w:t xml:space="preserve">15.5 The Largest Ritual Bronzes: The </w:t>
      </w:r>
      <w:proofErr w:type="spellStart"/>
      <w:r>
        <w:rPr>
          <w:w w:val="103"/>
          <w:sz w:val="23"/>
          <w:szCs w:val="23"/>
        </w:rPr>
        <w:t>Houmuwu</w:t>
      </w:r>
      <w:proofErr w:type="spellEnd"/>
      <w:r>
        <w:rPr>
          <w:w w:val="103"/>
          <w:sz w:val="23"/>
          <w:szCs w:val="23"/>
        </w:rPr>
        <w:t xml:space="preserve"> Ding</w:t>
      </w:r>
    </w:p>
    <w:p w:rsidR="005F6964" w:rsidRDefault="00582FCD">
      <w:pPr>
        <w:spacing w:line="360" w:lineRule="auto"/>
        <w:rPr>
          <w:w w:val="103"/>
          <w:sz w:val="23"/>
          <w:szCs w:val="23"/>
        </w:rPr>
      </w:pPr>
      <w:r>
        <w:rPr>
          <w:w w:val="103"/>
          <w:sz w:val="23"/>
          <w:szCs w:val="23"/>
        </w:rPr>
        <w:t xml:space="preserve">15.6 Musical Instruments from the Warring States Period: The </w:t>
      </w:r>
      <w:proofErr w:type="spellStart"/>
      <w:r>
        <w:rPr>
          <w:w w:val="103"/>
          <w:sz w:val="23"/>
          <w:szCs w:val="23"/>
        </w:rPr>
        <w:t>Zenghouyi</w:t>
      </w:r>
      <w:proofErr w:type="spellEnd"/>
      <w:r>
        <w:rPr>
          <w:w w:val="103"/>
          <w:sz w:val="23"/>
          <w:szCs w:val="23"/>
        </w:rPr>
        <w:t xml:space="preserve"> Bells</w:t>
      </w:r>
    </w:p>
    <w:p w:rsidR="005F6964" w:rsidRDefault="00582FCD">
      <w:pPr>
        <w:spacing w:line="360" w:lineRule="auto"/>
        <w:rPr>
          <w:w w:val="103"/>
          <w:sz w:val="23"/>
          <w:szCs w:val="23"/>
        </w:rPr>
      </w:pPr>
      <w:r>
        <w:rPr>
          <w:w w:val="103"/>
          <w:sz w:val="23"/>
          <w:szCs w:val="23"/>
        </w:rPr>
        <w:t>15.7 Chinese Ancient Architecture</w:t>
      </w:r>
    </w:p>
    <w:p w:rsidR="005F6964" w:rsidRDefault="00582FCD">
      <w:pPr>
        <w:spacing w:line="360" w:lineRule="auto"/>
        <w:rPr>
          <w:w w:val="103"/>
          <w:sz w:val="23"/>
          <w:szCs w:val="23"/>
        </w:rPr>
      </w:pPr>
      <w:r>
        <w:rPr>
          <w:w w:val="103"/>
          <w:sz w:val="23"/>
          <w:szCs w:val="23"/>
        </w:rPr>
        <w:t>15.8 Types of Ancient Chinese Architecture</w:t>
      </w:r>
    </w:p>
    <w:p w:rsidR="005F6964" w:rsidRDefault="00582FCD">
      <w:pPr>
        <w:spacing w:line="360" w:lineRule="auto"/>
        <w:rPr>
          <w:w w:val="103"/>
          <w:sz w:val="23"/>
          <w:szCs w:val="23"/>
        </w:rPr>
      </w:pPr>
      <w:r>
        <w:rPr>
          <w:w w:val="103"/>
          <w:sz w:val="23"/>
          <w:szCs w:val="23"/>
        </w:rPr>
        <w:t>15.9 Royal Architecture: The Former Imperial Palace in Beijing</w:t>
      </w:r>
    </w:p>
    <w:p w:rsidR="005F6964" w:rsidRDefault="00582FCD">
      <w:pPr>
        <w:spacing w:line="360" w:lineRule="auto"/>
        <w:rPr>
          <w:w w:val="103"/>
          <w:sz w:val="23"/>
          <w:szCs w:val="23"/>
        </w:rPr>
      </w:pPr>
      <w:r>
        <w:rPr>
          <w:w w:val="103"/>
          <w:sz w:val="23"/>
          <w:szCs w:val="23"/>
        </w:rPr>
        <w:t xml:space="preserve">15.10 Ancient Dwellings: </w:t>
      </w:r>
      <w:proofErr w:type="spellStart"/>
      <w:r>
        <w:rPr>
          <w:w w:val="103"/>
          <w:sz w:val="23"/>
          <w:szCs w:val="23"/>
        </w:rPr>
        <w:t>Siheyuan</w:t>
      </w:r>
      <w:proofErr w:type="spellEnd"/>
    </w:p>
    <w:p w:rsidR="005F6964" w:rsidRDefault="00582FCD">
      <w:pPr>
        <w:spacing w:line="360" w:lineRule="auto"/>
        <w:rPr>
          <w:w w:val="103"/>
          <w:sz w:val="23"/>
          <w:szCs w:val="23"/>
        </w:rPr>
      </w:pPr>
      <w:r>
        <w:rPr>
          <w:w w:val="103"/>
          <w:sz w:val="23"/>
          <w:szCs w:val="23"/>
        </w:rPr>
        <w:t>15.11 Chinese Ancient Gardens</w:t>
      </w:r>
    </w:p>
    <w:p w:rsidR="005F6964" w:rsidRDefault="005F6964">
      <w:pPr>
        <w:pStyle w:val="ListParagraph"/>
        <w:adjustRightInd w:val="0"/>
        <w:spacing w:before="0" w:line="276" w:lineRule="auto"/>
        <w:ind w:left="284" w:firstLine="0"/>
        <w:contextualSpacing/>
        <w:jc w:val="both"/>
        <w:rPr>
          <w:color w:val="000000"/>
          <w:w w:val="103"/>
          <w:sz w:val="24"/>
          <w:szCs w:val="24"/>
        </w:rPr>
      </w:pPr>
    </w:p>
    <w:p w:rsidR="005F6964" w:rsidRDefault="00582FCD">
      <w:pPr>
        <w:pBdr>
          <w:bottom w:val="single" w:sz="6" w:space="0" w:color="F5F5F5"/>
        </w:pBdr>
        <w:shd w:val="clear" w:color="auto" w:fill="F5F5F5"/>
        <w:autoSpaceDE/>
        <w:autoSpaceDN/>
        <w:spacing w:line="276" w:lineRule="auto"/>
        <w:contextualSpacing/>
        <w:jc w:val="both"/>
        <w:rPr>
          <w:rFonts w:eastAsia="NimbusSanL-Regu"/>
          <w:b/>
          <w:bCs/>
          <w:sz w:val="24"/>
          <w:szCs w:val="24"/>
        </w:rPr>
      </w:pPr>
      <w:r>
        <w:rPr>
          <w:rFonts w:eastAsia="NimbusSanL-Regu"/>
          <w:b/>
          <w:bCs/>
          <w:sz w:val="24"/>
          <w:szCs w:val="24"/>
        </w:rPr>
        <w:t>16</w:t>
      </w:r>
      <w:proofErr w:type="gramStart"/>
      <w:r>
        <w:rPr>
          <w:rFonts w:eastAsia="NimbusSanL-Regu"/>
          <w:b/>
          <w:bCs/>
          <w:sz w:val="24"/>
          <w:szCs w:val="24"/>
        </w:rPr>
        <w:t>.Intangible</w:t>
      </w:r>
      <w:proofErr w:type="gramEnd"/>
      <w:r>
        <w:rPr>
          <w:rFonts w:eastAsia="NimbusSanL-Regu"/>
          <w:b/>
          <w:bCs/>
          <w:sz w:val="24"/>
          <w:szCs w:val="24"/>
        </w:rPr>
        <w:t xml:space="preserve"> Cultural Heritage                                                                                           6 hours</w:t>
      </w:r>
    </w:p>
    <w:p w:rsidR="005F6964" w:rsidRDefault="00582FCD">
      <w:pPr>
        <w:spacing w:line="360" w:lineRule="auto"/>
        <w:rPr>
          <w:w w:val="103"/>
          <w:sz w:val="23"/>
          <w:szCs w:val="23"/>
        </w:rPr>
      </w:pPr>
      <w:r>
        <w:rPr>
          <w:w w:val="103"/>
          <w:sz w:val="23"/>
          <w:szCs w:val="23"/>
        </w:rPr>
        <w:t>16.1 China's Intangible Cultural Heritage</w:t>
      </w:r>
    </w:p>
    <w:p w:rsidR="005F6964" w:rsidRDefault="00582FCD">
      <w:pPr>
        <w:spacing w:line="360" w:lineRule="auto"/>
        <w:rPr>
          <w:w w:val="103"/>
          <w:sz w:val="23"/>
          <w:szCs w:val="23"/>
        </w:rPr>
      </w:pPr>
      <w:r>
        <w:rPr>
          <w:w w:val="103"/>
          <w:sz w:val="23"/>
          <w:szCs w:val="23"/>
        </w:rPr>
        <w:t xml:space="preserve">16.2 Intangible cultural heritage project-Epic of King </w:t>
      </w:r>
      <w:proofErr w:type="spellStart"/>
      <w:r>
        <w:rPr>
          <w:w w:val="103"/>
          <w:sz w:val="23"/>
          <w:szCs w:val="23"/>
        </w:rPr>
        <w:t>Gesar</w:t>
      </w:r>
      <w:proofErr w:type="spellEnd"/>
    </w:p>
    <w:p w:rsidR="005F6964" w:rsidRDefault="00582FCD">
      <w:pPr>
        <w:spacing w:line="360" w:lineRule="auto"/>
        <w:rPr>
          <w:w w:val="103"/>
          <w:sz w:val="23"/>
          <w:szCs w:val="23"/>
        </w:rPr>
      </w:pPr>
      <w:r>
        <w:rPr>
          <w:w w:val="103"/>
          <w:sz w:val="23"/>
          <w:szCs w:val="23"/>
        </w:rPr>
        <w:t>16.3 Intangible cultural heritage project-</w:t>
      </w:r>
      <w:proofErr w:type="spellStart"/>
      <w:r>
        <w:rPr>
          <w:w w:val="103"/>
          <w:sz w:val="23"/>
          <w:szCs w:val="23"/>
        </w:rPr>
        <w:t>Guqin</w:t>
      </w:r>
      <w:proofErr w:type="spellEnd"/>
    </w:p>
    <w:p w:rsidR="005F6964" w:rsidRDefault="00582FCD">
      <w:pPr>
        <w:spacing w:line="360" w:lineRule="auto"/>
        <w:rPr>
          <w:w w:val="103"/>
          <w:sz w:val="23"/>
          <w:szCs w:val="23"/>
        </w:rPr>
      </w:pPr>
      <w:r>
        <w:rPr>
          <w:w w:val="103"/>
          <w:sz w:val="23"/>
          <w:szCs w:val="23"/>
        </w:rPr>
        <w:t>16.4 Intangible cultural heritage project-</w:t>
      </w:r>
      <w:proofErr w:type="spellStart"/>
      <w:r>
        <w:rPr>
          <w:w w:val="103"/>
          <w:sz w:val="23"/>
          <w:szCs w:val="23"/>
        </w:rPr>
        <w:t>Farmers’dance</w:t>
      </w:r>
      <w:proofErr w:type="spellEnd"/>
      <w:r>
        <w:rPr>
          <w:w w:val="103"/>
          <w:sz w:val="23"/>
          <w:szCs w:val="23"/>
        </w:rPr>
        <w:t xml:space="preserve"> of China’s Korean ethnic group</w:t>
      </w:r>
    </w:p>
    <w:p w:rsidR="005F6964" w:rsidRDefault="00582FCD">
      <w:pPr>
        <w:spacing w:line="360" w:lineRule="auto"/>
        <w:rPr>
          <w:w w:val="103"/>
          <w:sz w:val="23"/>
          <w:szCs w:val="23"/>
        </w:rPr>
      </w:pPr>
      <w:r>
        <w:rPr>
          <w:w w:val="103"/>
          <w:sz w:val="23"/>
          <w:szCs w:val="23"/>
        </w:rPr>
        <w:t>16.5 Intangible cultural heritage project-shadow puppetry</w:t>
      </w:r>
    </w:p>
    <w:p w:rsidR="005F6964" w:rsidRDefault="00582FCD">
      <w:pPr>
        <w:spacing w:line="360" w:lineRule="auto"/>
        <w:rPr>
          <w:w w:val="103"/>
          <w:sz w:val="23"/>
          <w:szCs w:val="23"/>
        </w:rPr>
      </w:pPr>
      <w:r>
        <w:rPr>
          <w:w w:val="103"/>
          <w:sz w:val="23"/>
          <w:szCs w:val="23"/>
        </w:rPr>
        <w:t>16.6 Intangible cultural heritage project-</w:t>
      </w:r>
      <w:proofErr w:type="spellStart"/>
      <w:r>
        <w:rPr>
          <w:w w:val="103"/>
          <w:sz w:val="23"/>
          <w:szCs w:val="23"/>
        </w:rPr>
        <w:t>Yueju</w:t>
      </w:r>
      <w:proofErr w:type="spellEnd"/>
      <w:r>
        <w:rPr>
          <w:w w:val="103"/>
          <w:sz w:val="23"/>
          <w:szCs w:val="23"/>
        </w:rPr>
        <w:t xml:space="preserve"> opera</w:t>
      </w:r>
    </w:p>
    <w:p w:rsidR="005F6964" w:rsidRDefault="00582FCD">
      <w:pPr>
        <w:spacing w:line="360" w:lineRule="auto"/>
        <w:rPr>
          <w:w w:val="103"/>
          <w:sz w:val="23"/>
          <w:szCs w:val="23"/>
        </w:rPr>
      </w:pPr>
      <w:r>
        <w:rPr>
          <w:w w:val="103"/>
          <w:sz w:val="23"/>
          <w:szCs w:val="23"/>
        </w:rPr>
        <w:t>16.7 Intangible cultural heritage project-Seal engraving</w:t>
      </w:r>
    </w:p>
    <w:p w:rsidR="005F6964" w:rsidRDefault="00582FCD">
      <w:pPr>
        <w:spacing w:line="360" w:lineRule="auto"/>
        <w:rPr>
          <w:w w:val="103"/>
          <w:sz w:val="23"/>
          <w:szCs w:val="23"/>
        </w:rPr>
      </w:pPr>
      <w:r>
        <w:rPr>
          <w:w w:val="103"/>
          <w:sz w:val="23"/>
          <w:szCs w:val="23"/>
        </w:rPr>
        <w:t xml:space="preserve">16.8 Intangible cultural heritage project-Nanjing </w:t>
      </w:r>
      <w:proofErr w:type="spellStart"/>
      <w:r>
        <w:rPr>
          <w:w w:val="103"/>
          <w:sz w:val="23"/>
          <w:szCs w:val="23"/>
        </w:rPr>
        <w:t>Yunjin</w:t>
      </w:r>
      <w:proofErr w:type="spellEnd"/>
    </w:p>
    <w:p w:rsidR="005F6964" w:rsidRDefault="00582FCD">
      <w:pPr>
        <w:spacing w:line="360" w:lineRule="auto"/>
        <w:rPr>
          <w:w w:val="103"/>
          <w:sz w:val="23"/>
          <w:szCs w:val="23"/>
        </w:rPr>
      </w:pPr>
      <w:r>
        <w:rPr>
          <w:w w:val="103"/>
          <w:sz w:val="23"/>
          <w:szCs w:val="23"/>
        </w:rPr>
        <w:t>16.9 Intangible cultural heritage project-The 24 solar terms</w:t>
      </w:r>
    </w:p>
    <w:p w:rsidR="005F6964" w:rsidRDefault="00582FCD">
      <w:pPr>
        <w:spacing w:line="360" w:lineRule="auto"/>
        <w:rPr>
          <w:w w:val="103"/>
          <w:sz w:val="23"/>
          <w:szCs w:val="23"/>
        </w:rPr>
      </w:pPr>
      <w:r>
        <w:rPr>
          <w:w w:val="103"/>
          <w:sz w:val="23"/>
          <w:szCs w:val="23"/>
        </w:rPr>
        <w:t>16.10 Intangible cultural heritage project-Crosstalk</w:t>
      </w:r>
    </w:p>
    <w:p w:rsidR="005F6964" w:rsidRDefault="00582FCD">
      <w:pPr>
        <w:spacing w:line="360" w:lineRule="auto"/>
        <w:rPr>
          <w:w w:val="103"/>
          <w:sz w:val="23"/>
          <w:szCs w:val="23"/>
        </w:rPr>
      </w:pPr>
      <w:r>
        <w:rPr>
          <w:w w:val="103"/>
          <w:sz w:val="23"/>
          <w:szCs w:val="23"/>
        </w:rPr>
        <w:t>16.11 Intangible cultural heritage project-Acrobatic art</w:t>
      </w:r>
    </w:p>
    <w:p w:rsidR="005F6964" w:rsidRDefault="00582FCD">
      <w:pPr>
        <w:spacing w:line="360" w:lineRule="auto"/>
        <w:rPr>
          <w:w w:val="103"/>
          <w:sz w:val="23"/>
          <w:szCs w:val="23"/>
        </w:rPr>
      </w:pPr>
      <w:r>
        <w:rPr>
          <w:w w:val="103"/>
          <w:sz w:val="23"/>
          <w:szCs w:val="23"/>
        </w:rPr>
        <w:t>16.12 How does China protect ICH?</w:t>
      </w:r>
    </w:p>
    <w:p w:rsidR="005F6964" w:rsidRDefault="00582FCD">
      <w:pPr>
        <w:spacing w:line="276" w:lineRule="auto"/>
        <w:rPr>
          <w:b/>
          <w:bCs/>
          <w:sz w:val="24"/>
          <w:szCs w:val="24"/>
        </w:rPr>
      </w:pPr>
      <w:r>
        <w:rPr>
          <w:b/>
          <w:bCs/>
          <w:sz w:val="24"/>
          <w:szCs w:val="24"/>
        </w:rPr>
        <w:t>Recommended book</w:t>
      </w:r>
    </w:p>
    <w:p w:rsidR="005F6964" w:rsidRDefault="00582FCD">
      <w:pPr>
        <w:spacing w:line="276" w:lineRule="auto"/>
        <w:rPr>
          <w:rFonts w:eastAsia="NimbusSanL-Regu"/>
          <w:i/>
          <w:iCs/>
          <w:sz w:val="24"/>
          <w:szCs w:val="24"/>
        </w:rPr>
      </w:pPr>
      <w:r>
        <w:rPr>
          <w:rFonts w:eastAsia="NimbusSanL-Regu" w:hint="eastAsia"/>
          <w:i/>
          <w:iCs/>
          <w:sz w:val="24"/>
          <w:szCs w:val="24"/>
        </w:rPr>
        <w:t>U</w:t>
      </w:r>
      <w:r>
        <w:rPr>
          <w:rFonts w:eastAsia="NimbusSanL-Regu"/>
          <w:i/>
          <w:iCs/>
          <w:sz w:val="24"/>
          <w:szCs w:val="24"/>
        </w:rPr>
        <w:t xml:space="preserve">nderstanding China( Digital and Paper format), edited by Cheng </w:t>
      </w:r>
      <w:proofErr w:type="spellStart"/>
      <w:r>
        <w:rPr>
          <w:rFonts w:eastAsia="NimbusSanL-Regu"/>
          <w:i/>
          <w:iCs/>
          <w:sz w:val="24"/>
          <w:szCs w:val="24"/>
        </w:rPr>
        <w:t>Aimin</w:t>
      </w:r>
      <w:proofErr w:type="spellEnd"/>
      <w:r>
        <w:rPr>
          <w:rFonts w:eastAsia="NimbusSanL-Regu"/>
          <w:i/>
          <w:iCs/>
          <w:sz w:val="24"/>
          <w:szCs w:val="24"/>
        </w:rPr>
        <w:t xml:space="preserve">, </w:t>
      </w:r>
      <w:r>
        <w:rPr>
          <w:rFonts w:eastAsia="NimbusSanL-Regu"/>
          <w:i/>
          <w:iCs/>
          <w:sz w:val="24"/>
          <w:szCs w:val="24"/>
          <w:lang w:eastAsia="zh-CN"/>
        </w:rPr>
        <w:t>jointly developed</w:t>
      </w:r>
      <w:r>
        <w:rPr>
          <w:rFonts w:eastAsia="NimbusSanL-Regu"/>
          <w:i/>
          <w:iCs/>
          <w:sz w:val="24"/>
          <w:szCs w:val="24"/>
        </w:rPr>
        <w:t xml:space="preserve"> by Peking Universit</w:t>
      </w:r>
      <w:r>
        <w:rPr>
          <w:rFonts w:eastAsia="NimbusSanL-Regu" w:hint="eastAsia"/>
          <w:i/>
          <w:iCs/>
          <w:sz w:val="24"/>
          <w:szCs w:val="24"/>
          <w:lang w:eastAsia="zh-CN"/>
        </w:rPr>
        <w:t xml:space="preserve">y, </w:t>
      </w:r>
      <w:r>
        <w:rPr>
          <w:rFonts w:eastAsia="NimbusSanL-Regu"/>
          <w:i/>
          <w:iCs/>
          <w:sz w:val="24"/>
          <w:szCs w:val="24"/>
        </w:rPr>
        <w:t>Beijing Normal University</w:t>
      </w:r>
      <w:r>
        <w:rPr>
          <w:rFonts w:eastAsia="NimbusSanL-Regu" w:hint="eastAsia"/>
          <w:i/>
          <w:iCs/>
          <w:sz w:val="24"/>
          <w:szCs w:val="24"/>
          <w:lang w:eastAsia="zh-CN"/>
        </w:rPr>
        <w:t xml:space="preserve">, </w:t>
      </w:r>
      <w:r>
        <w:rPr>
          <w:rFonts w:eastAsia="NimbusSanL-Regu"/>
          <w:i/>
          <w:iCs/>
          <w:sz w:val="24"/>
          <w:szCs w:val="24"/>
        </w:rPr>
        <w:t>Zhejiang Universit</w:t>
      </w:r>
      <w:r>
        <w:rPr>
          <w:rFonts w:eastAsia="NimbusSanL-Regu" w:hint="eastAsia"/>
          <w:i/>
          <w:iCs/>
          <w:sz w:val="24"/>
          <w:szCs w:val="24"/>
          <w:lang w:eastAsia="zh-CN"/>
        </w:rPr>
        <w:t xml:space="preserve">y, </w:t>
      </w:r>
      <w:r>
        <w:rPr>
          <w:rFonts w:eastAsia="NimbusSanL-Regu"/>
          <w:i/>
          <w:iCs/>
          <w:sz w:val="24"/>
          <w:szCs w:val="24"/>
        </w:rPr>
        <w:t>Tianjin University</w:t>
      </w:r>
      <w:r>
        <w:rPr>
          <w:rFonts w:eastAsia="NimbusSanL-Regu" w:hint="eastAsia"/>
          <w:i/>
          <w:iCs/>
          <w:sz w:val="24"/>
          <w:szCs w:val="24"/>
          <w:lang w:eastAsia="zh-CN"/>
        </w:rPr>
        <w:t xml:space="preserve">, </w:t>
      </w:r>
      <w:r>
        <w:rPr>
          <w:rFonts w:eastAsia="NimbusSanL-Regu"/>
          <w:i/>
          <w:iCs/>
          <w:sz w:val="24"/>
          <w:szCs w:val="24"/>
        </w:rPr>
        <w:t>Harbin Institute of Technology</w:t>
      </w:r>
      <w:r>
        <w:rPr>
          <w:rFonts w:eastAsia="NimbusSanL-Regu" w:hint="eastAsia"/>
          <w:i/>
          <w:iCs/>
          <w:sz w:val="24"/>
          <w:szCs w:val="24"/>
          <w:lang w:eastAsia="zh-CN"/>
        </w:rPr>
        <w:t xml:space="preserve">, </w:t>
      </w:r>
      <w:r>
        <w:rPr>
          <w:rFonts w:eastAsia="NimbusSanL-Regu"/>
          <w:i/>
          <w:iCs/>
          <w:sz w:val="24"/>
          <w:szCs w:val="24"/>
        </w:rPr>
        <w:t xml:space="preserve">Xi’an </w:t>
      </w:r>
      <w:proofErr w:type="spellStart"/>
      <w:r>
        <w:rPr>
          <w:rFonts w:eastAsia="NimbusSanL-Regu"/>
          <w:i/>
          <w:iCs/>
          <w:sz w:val="24"/>
          <w:szCs w:val="24"/>
        </w:rPr>
        <w:t>Jiaotong</w:t>
      </w:r>
      <w:proofErr w:type="spellEnd"/>
      <w:r>
        <w:rPr>
          <w:rFonts w:eastAsia="NimbusSanL-Regu"/>
          <w:i/>
          <w:iCs/>
          <w:sz w:val="24"/>
          <w:szCs w:val="24"/>
        </w:rPr>
        <w:t xml:space="preserve"> University</w:t>
      </w:r>
      <w:r>
        <w:rPr>
          <w:rFonts w:eastAsia="NimbusSanL-Regu" w:hint="eastAsia"/>
          <w:i/>
          <w:iCs/>
          <w:sz w:val="24"/>
          <w:szCs w:val="24"/>
          <w:lang w:eastAsia="zh-CN"/>
        </w:rPr>
        <w:t xml:space="preserve">, </w:t>
      </w:r>
      <w:r>
        <w:rPr>
          <w:rFonts w:eastAsia="NimbusSanL-Regu"/>
          <w:i/>
          <w:iCs/>
          <w:sz w:val="24"/>
          <w:szCs w:val="24"/>
        </w:rPr>
        <w:t>Wuhan University</w:t>
      </w:r>
      <w:r>
        <w:rPr>
          <w:rFonts w:eastAsia="NimbusSanL-Regu" w:hint="eastAsia"/>
          <w:i/>
          <w:iCs/>
          <w:sz w:val="24"/>
          <w:szCs w:val="24"/>
          <w:lang w:eastAsia="zh-CN"/>
        </w:rPr>
        <w:t xml:space="preserve">, </w:t>
      </w:r>
      <w:r>
        <w:rPr>
          <w:rFonts w:eastAsia="NimbusSanL-Regu"/>
          <w:i/>
          <w:iCs/>
          <w:sz w:val="24"/>
          <w:szCs w:val="24"/>
        </w:rPr>
        <w:t>Chongqing University</w:t>
      </w:r>
      <w:r>
        <w:rPr>
          <w:rFonts w:eastAsia="NimbusSanL-Regu" w:hint="eastAsia"/>
          <w:i/>
          <w:iCs/>
          <w:sz w:val="24"/>
          <w:szCs w:val="24"/>
          <w:lang w:eastAsia="zh-CN"/>
        </w:rPr>
        <w:t xml:space="preserve">, </w:t>
      </w:r>
      <w:r>
        <w:rPr>
          <w:rFonts w:eastAsia="NimbusSanL-Regu"/>
          <w:i/>
          <w:iCs/>
          <w:sz w:val="24"/>
          <w:szCs w:val="24"/>
        </w:rPr>
        <w:t>Shanghai International Studies University</w:t>
      </w:r>
      <w:r>
        <w:rPr>
          <w:rFonts w:eastAsia="NimbusSanL-Regu" w:hint="eastAsia"/>
          <w:i/>
          <w:iCs/>
          <w:sz w:val="24"/>
          <w:szCs w:val="24"/>
          <w:lang w:eastAsia="zh-CN"/>
        </w:rPr>
        <w:t xml:space="preserve">, </w:t>
      </w:r>
      <w:r>
        <w:rPr>
          <w:rFonts w:eastAsia="NimbusSanL-Regu"/>
          <w:i/>
          <w:iCs/>
          <w:sz w:val="24"/>
          <w:szCs w:val="24"/>
        </w:rPr>
        <w:t>Dalian Medical University</w:t>
      </w:r>
      <w:r>
        <w:rPr>
          <w:rFonts w:eastAsia="NimbusSanL-Regu" w:hint="eastAsia"/>
          <w:i/>
          <w:iCs/>
          <w:sz w:val="24"/>
          <w:szCs w:val="24"/>
          <w:lang w:eastAsia="zh-CN"/>
        </w:rPr>
        <w:t xml:space="preserve">, </w:t>
      </w:r>
      <w:r>
        <w:rPr>
          <w:rFonts w:eastAsia="NimbusSanL-Regu"/>
          <w:i/>
          <w:iCs/>
          <w:sz w:val="24"/>
          <w:szCs w:val="24"/>
        </w:rPr>
        <w:t>South China Normal University</w:t>
      </w:r>
      <w:r>
        <w:rPr>
          <w:rFonts w:eastAsia="NimbusSanL-Regu" w:hint="eastAsia"/>
          <w:i/>
          <w:iCs/>
          <w:sz w:val="24"/>
          <w:szCs w:val="24"/>
          <w:lang w:eastAsia="zh-CN"/>
        </w:rPr>
        <w:t xml:space="preserve">, </w:t>
      </w:r>
      <w:r>
        <w:rPr>
          <w:rFonts w:eastAsia="NimbusSanL-Regu"/>
          <w:i/>
          <w:iCs/>
          <w:sz w:val="24"/>
          <w:szCs w:val="24"/>
        </w:rPr>
        <w:t>Jiangsu Normal University and Tang International Education Group, published by Shanghai Foreign Language Education Press,  recommended by China Association for International Education (CAFSA)</w:t>
      </w: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5F6964" w:rsidRDefault="005F6964">
      <w:pPr>
        <w:tabs>
          <w:tab w:val="left" w:pos="-720"/>
        </w:tabs>
        <w:suppressAutoHyphens/>
        <w:jc w:val="both"/>
        <w:rPr>
          <w:b/>
          <w:bCs/>
          <w:spacing w:val="-3"/>
          <w:sz w:val="23"/>
          <w:szCs w:val="23"/>
        </w:rPr>
      </w:pPr>
    </w:p>
    <w:p w:rsidR="00E30AF8" w:rsidRDefault="00E30AF8">
      <w:pPr>
        <w:pStyle w:val="Heading3"/>
        <w:spacing w:before="70"/>
        <w:ind w:left="160" w:firstLine="0"/>
        <w:rPr>
          <w:rFonts w:eastAsia="SimSun"/>
          <w:sz w:val="23"/>
          <w:szCs w:val="23"/>
          <w:lang w:eastAsia="zh-CN"/>
        </w:rPr>
      </w:pPr>
    </w:p>
    <w:p w:rsidR="005F6964" w:rsidRDefault="00582FCD" w:rsidP="00E30AF8">
      <w:pPr>
        <w:pStyle w:val="Heading3"/>
        <w:spacing w:before="70"/>
        <w:ind w:left="160" w:firstLine="0"/>
        <w:rPr>
          <w:sz w:val="23"/>
          <w:szCs w:val="23"/>
        </w:rPr>
      </w:pPr>
      <w:r>
        <w:rPr>
          <w:rFonts w:eastAsia="SimSun" w:hint="eastAsia"/>
          <w:sz w:val="23"/>
          <w:szCs w:val="23"/>
          <w:lang w:eastAsia="zh-CN"/>
        </w:rPr>
        <w:lastRenderedPageBreak/>
        <w:t xml:space="preserve">3.5 </w:t>
      </w:r>
      <w:r w:rsidR="00A36DFA">
        <w:rPr>
          <w:sz w:val="23"/>
          <w:szCs w:val="23"/>
        </w:rPr>
        <w:t>Phy-23</w:t>
      </w:r>
      <w:r>
        <w:rPr>
          <w:sz w:val="23"/>
          <w:szCs w:val="23"/>
        </w:rPr>
        <w:t>2 APPLIED PHYSICS</w:t>
      </w:r>
    </w:p>
    <w:p w:rsidR="005F6964" w:rsidRDefault="005F6964">
      <w:pPr>
        <w:pStyle w:val="BodyText"/>
        <w:spacing w:before="9"/>
        <w:ind w:left="0" w:firstLine="0"/>
        <w:rPr>
          <w:b/>
          <w:sz w:val="23"/>
          <w:szCs w:val="23"/>
        </w:rPr>
      </w:pPr>
    </w:p>
    <w:p w:rsidR="005F6964" w:rsidRDefault="00582FCD">
      <w:pPr>
        <w:ind w:left="160"/>
        <w:rPr>
          <w:b/>
          <w:sz w:val="23"/>
          <w:szCs w:val="23"/>
        </w:rPr>
      </w:pPr>
      <w:r>
        <w:rPr>
          <w:b/>
          <w:sz w:val="23"/>
          <w:szCs w:val="23"/>
        </w:rPr>
        <w:t>Total Contact Hours</w:t>
      </w:r>
    </w:p>
    <w:p w:rsidR="005F6964" w:rsidRDefault="00582FCD">
      <w:pPr>
        <w:pStyle w:val="BodyText"/>
        <w:tabs>
          <w:tab w:val="left" w:pos="3040"/>
          <w:tab w:val="left" w:pos="7361"/>
          <w:tab w:val="left" w:pos="8081"/>
          <w:tab w:val="left" w:pos="8801"/>
        </w:tabs>
        <w:spacing w:before="5"/>
        <w:ind w:left="880" w:firstLine="0"/>
        <w:rPr>
          <w:sz w:val="23"/>
          <w:szCs w:val="23"/>
        </w:rPr>
      </w:pPr>
      <w:r>
        <w:rPr>
          <w:sz w:val="23"/>
          <w:szCs w:val="23"/>
        </w:rPr>
        <w:t>Theory:</w:t>
      </w:r>
      <w:r>
        <w:rPr>
          <w:sz w:val="23"/>
          <w:szCs w:val="23"/>
        </w:rPr>
        <w:tab/>
        <w:t>32</w:t>
      </w:r>
      <w:r>
        <w:rPr>
          <w:sz w:val="23"/>
          <w:szCs w:val="23"/>
        </w:rPr>
        <w:tab/>
      </w:r>
      <w:r>
        <w:rPr>
          <w:b/>
          <w:bCs/>
          <w:sz w:val="23"/>
          <w:szCs w:val="23"/>
        </w:rPr>
        <w:t>T</w:t>
      </w:r>
      <w:r>
        <w:rPr>
          <w:b/>
          <w:bCs/>
          <w:sz w:val="23"/>
          <w:szCs w:val="23"/>
        </w:rPr>
        <w:tab/>
        <w:t>P</w:t>
      </w:r>
      <w:r>
        <w:rPr>
          <w:b/>
          <w:bCs/>
          <w:sz w:val="23"/>
          <w:szCs w:val="23"/>
        </w:rPr>
        <w:tab/>
        <w:t>C</w:t>
      </w:r>
    </w:p>
    <w:p w:rsidR="005F6964" w:rsidRDefault="00582FCD">
      <w:pPr>
        <w:pStyle w:val="BodyText"/>
        <w:tabs>
          <w:tab w:val="left" w:pos="3040"/>
          <w:tab w:val="left" w:pos="7361"/>
          <w:tab w:val="left" w:pos="8082"/>
          <w:tab w:val="right" w:pos="8901"/>
        </w:tabs>
        <w:ind w:left="880" w:firstLine="0"/>
        <w:rPr>
          <w:sz w:val="23"/>
          <w:szCs w:val="23"/>
        </w:rPr>
      </w:pPr>
      <w:r>
        <w:rPr>
          <w:sz w:val="23"/>
          <w:szCs w:val="23"/>
        </w:rPr>
        <w:t>Practical:</w:t>
      </w:r>
      <w:r>
        <w:rPr>
          <w:sz w:val="23"/>
          <w:szCs w:val="23"/>
        </w:rPr>
        <w:tab/>
        <w:t>96</w:t>
      </w:r>
      <w:r>
        <w:rPr>
          <w:sz w:val="23"/>
          <w:szCs w:val="23"/>
        </w:rPr>
        <w:tab/>
        <w:t>1</w:t>
      </w:r>
      <w:r>
        <w:rPr>
          <w:sz w:val="23"/>
          <w:szCs w:val="23"/>
        </w:rPr>
        <w:tab/>
        <w:t>3</w:t>
      </w:r>
      <w:r>
        <w:rPr>
          <w:sz w:val="23"/>
          <w:szCs w:val="23"/>
        </w:rPr>
        <w:tab/>
        <w:t>2</w:t>
      </w:r>
    </w:p>
    <w:p w:rsidR="005F6964" w:rsidRDefault="005F6964">
      <w:pPr>
        <w:pStyle w:val="BodyText"/>
        <w:spacing w:before="11"/>
        <w:ind w:left="0" w:firstLine="0"/>
        <w:rPr>
          <w:sz w:val="23"/>
          <w:szCs w:val="23"/>
        </w:rPr>
      </w:pPr>
    </w:p>
    <w:p w:rsidR="005F6964" w:rsidRDefault="00582FCD">
      <w:pPr>
        <w:pStyle w:val="BodyText"/>
        <w:spacing w:before="0" w:line="249" w:lineRule="auto"/>
        <w:ind w:left="880" w:right="155" w:hanging="720"/>
        <w:jc w:val="both"/>
        <w:rPr>
          <w:sz w:val="23"/>
          <w:szCs w:val="23"/>
        </w:rPr>
      </w:pPr>
      <w:r>
        <w:rPr>
          <w:b/>
          <w:sz w:val="23"/>
          <w:szCs w:val="23"/>
        </w:rPr>
        <w:t xml:space="preserve">AIMS </w:t>
      </w:r>
      <w:r>
        <w:rPr>
          <w:sz w:val="23"/>
          <w:szCs w:val="23"/>
        </w:rPr>
        <w:t xml:space="preserve">The students will be able to understand the fundamental principles and concept of physics, use these to solve problems in practical situations/technological </w:t>
      </w:r>
      <w:proofErr w:type="gramStart"/>
      <w:r>
        <w:rPr>
          <w:sz w:val="23"/>
          <w:szCs w:val="23"/>
        </w:rPr>
        <w:t>courses  and</w:t>
      </w:r>
      <w:proofErr w:type="gramEnd"/>
      <w:r>
        <w:rPr>
          <w:sz w:val="23"/>
          <w:szCs w:val="23"/>
        </w:rPr>
        <w:t xml:space="preserve"> understand concepts to learn advance physics/technical courses.</w:t>
      </w:r>
    </w:p>
    <w:p w:rsidR="005F6964" w:rsidRDefault="005F6964">
      <w:pPr>
        <w:pStyle w:val="BodyText"/>
        <w:spacing w:before="5"/>
        <w:ind w:left="0" w:firstLine="0"/>
        <w:rPr>
          <w:sz w:val="23"/>
          <w:szCs w:val="23"/>
        </w:rPr>
      </w:pPr>
    </w:p>
    <w:p w:rsidR="005F6964" w:rsidRDefault="00582FCD">
      <w:pPr>
        <w:pStyle w:val="Heading3"/>
        <w:spacing w:before="1"/>
        <w:ind w:left="160" w:firstLine="0"/>
        <w:rPr>
          <w:sz w:val="23"/>
          <w:szCs w:val="23"/>
        </w:rPr>
      </w:pPr>
      <w:r>
        <w:rPr>
          <w:sz w:val="23"/>
          <w:szCs w:val="23"/>
        </w:rPr>
        <w:t>COURSE CONTENTS</w:t>
      </w:r>
    </w:p>
    <w:p w:rsidR="005F6964" w:rsidRDefault="005F6964">
      <w:pPr>
        <w:pStyle w:val="BodyText"/>
        <w:spacing w:before="8"/>
        <w:ind w:left="0" w:firstLine="0"/>
        <w:rPr>
          <w:b/>
          <w:sz w:val="23"/>
          <w:szCs w:val="23"/>
        </w:rPr>
      </w:pPr>
    </w:p>
    <w:p w:rsidR="005F6964" w:rsidRDefault="00582FCD" w:rsidP="00617A6F">
      <w:pPr>
        <w:pStyle w:val="ListParagraph"/>
        <w:numPr>
          <w:ilvl w:val="0"/>
          <w:numId w:val="29"/>
        </w:numPr>
        <w:tabs>
          <w:tab w:val="left" w:pos="880"/>
          <w:tab w:val="left" w:pos="881"/>
          <w:tab w:val="left" w:pos="8806"/>
        </w:tabs>
        <w:spacing w:before="0"/>
        <w:ind w:hanging="721"/>
        <w:rPr>
          <w:b/>
          <w:sz w:val="23"/>
          <w:szCs w:val="23"/>
        </w:rPr>
      </w:pPr>
      <w:r>
        <w:rPr>
          <w:b/>
          <w:spacing w:val="-3"/>
          <w:sz w:val="23"/>
          <w:szCs w:val="23"/>
        </w:rPr>
        <w:t>MEASUREMENTS.</w:t>
      </w:r>
      <w:r>
        <w:rPr>
          <w:b/>
          <w:spacing w:val="-3"/>
          <w:sz w:val="23"/>
          <w:szCs w:val="23"/>
        </w:rPr>
        <w:tab/>
      </w:r>
      <w:r>
        <w:rPr>
          <w:b/>
          <w:sz w:val="23"/>
          <w:szCs w:val="23"/>
        </w:rPr>
        <w:t>2</w:t>
      </w:r>
      <w:r>
        <w:rPr>
          <w:b/>
          <w:spacing w:val="-4"/>
          <w:sz w:val="23"/>
          <w:szCs w:val="23"/>
        </w:rPr>
        <w:t xml:space="preserve"> </w:t>
      </w:r>
      <w:r>
        <w:rPr>
          <w:b/>
          <w:spacing w:val="-3"/>
          <w:sz w:val="23"/>
          <w:szCs w:val="23"/>
        </w:rPr>
        <w:t>Hours.</w:t>
      </w:r>
    </w:p>
    <w:p w:rsidR="005F6964" w:rsidRDefault="00582FCD" w:rsidP="00617A6F">
      <w:pPr>
        <w:pStyle w:val="ListParagraph"/>
        <w:numPr>
          <w:ilvl w:val="1"/>
          <w:numId w:val="29"/>
        </w:numPr>
        <w:tabs>
          <w:tab w:val="left" w:pos="1600"/>
          <w:tab w:val="left" w:pos="1601"/>
        </w:tabs>
        <w:spacing w:before="5"/>
        <w:rPr>
          <w:sz w:val="23"/>
          <w:szCs w:val="23"/>
        </w:rPr>
      </w:pPr>
      <w:r>
        <w:rPr>
          <w:spacing w:val="-3"/>
          <w:sz w:val="23"/>
          <w:szCs w:val="23"/>
        </w:rPr>
        <w:t xml:space="preserve">Fundamental units </w:t>
      </w:r>
      <w:r>
        <w:rPr>
          <w:spacing w:val="-2"/>
          <w:sz w:val="23"/>
          <w:szCs w:val="23"/>
        </w:rPr>
        <w:t xml:space="preserve">and </w:t>
      </w:r>
      <w:r>
        <w:rPr>
          <w:spacing w:val="-3"/>
          <w:sz w:val="23"/>
          <w:szCs w:val="23"/>
        </w:rPr>
        <w:t>derived</w:t>
      </w:r>
      <w:r>
        <w:rPr>
          <w:spacing w:val="-12"/>
          <w:sz w:val="23"/>
          <w:szCs w:val="23"/>
        </w:rPr>
        <w:t xml:space="preserve"> </w:t>
      </w:r>
      <w:r>
        <w:rPr>
          <w:spacing w:val="-3"/>
          <w:sz w:val="23"/>
          <w:szCs w:val="23"/>
        </w:rPr>
        <w:t>units</w:t>
      </w:r>
    </w:p>
    <w:p w:rsidR="005F6964" w:rsidRDefault="00582FCD" w:rsidP="00617A6F">
      <w:pPr>
        <w:pStyle w:val="ListParagraph"/>
        <w:numPr>
          <w:ilvl w:val="1"/>
          <w:numId w:val="29"/>
        </w:numPr>
        <w:tabs>
          <w:tab w:val="left" w:pos="1600"/>
          <w:tab w:val="left" w:pos="1601"/>
        </w:tabs>
        <w:rPr>
          <w:sz w:val="23"/>
          <w:szCs w:val="23"/>
        </w:rPr>
      </w:pPr>
      <w:r>
        <w:rPr>
          <w:spacing w:val="-4"/>
          <w:sz w:val="23"/>
          <w:szCs w:val="23"/>
        </w:rPr>
        <w:t xml:space="preserve">Systems </w:t>
      </w:r>
      <w:r>
        <w:rPr>
          <w:sz w:val="23"/>
          <w:szCs w:val="23"/>
        </w:rPr>
        <w:t xml:space="preserve">of </w:t>
      </w:r>
      <w:r>
        <w:rPr>
          <w:spacing w:val="-4"/>
          <w:sz w:val="23"/>
          <w:szCs w:val="23"/>
        </w:rPr>
        <w:t xml:space="preserve">measurement </w:t>
      </w:r>
      <w:r>
        <w:rPr>
          <w:spacing w:val="-2"/>
          <w:sz w:val="23"/>
          <w:szCs w:val="23"/>
        </w:rPr>
        <w:t xml:space="preserve">and </w:t>
      </w:r>
      <w:r>
        <w:rPr>
          <w:sz w:val="23"/>
          <w:szCs w:val="23"/>
        </w:rPr>
        <w:t>S.I.</w:t>
      </w:r>
      <w:r>
        <w:rPr>
          <w:spacing w:val="-16"/>
          <w:sz w:val="23"/>
          <w:szCs w:val="23"/>
        </w:rPr>
        <w:t xml:space="preserve"> </w:t>
      </w:r>
      <w:r>
        <w:rPr>
          <w:spacing w:val="-3"/>
          <w:sz w:val="23"/>
          <w:szCs w:val="23"/>
        </w:rPr>
        <w:t>units</w:t>
      </w:r>
    </w:p>
    <w:p w:rsidR="005F6964" w:rsidRDefault="00582FCD" w:rsidP="00617A6F">
      <w:pPr>
        <w:pStyle w:val="ListParagraph"/>
        <w:numPr>
          <w:ilvl w:val="1"/>
          <w:numId w:val="29"/>
        </w:numPr>
        <w:tabs>
          <w:tab w:val="left" w:pos="1600"/>
          <w:tab w:val="left" w:pos="1601"/>
        </w:tabs>
        <w:spacing w:before="11"/>
        <w:rPr>
          <w:sz w:val="23"/>
          <w:szCs w:val="23"/>
        </w:rPr>
      </w:pPr>
      <w:r>
        <w:rPr>
          <w:spacing w:val="-3"/>
          <w:sz w:val="23"/>
          <w:szCs w:val="23"/>
        </w:rPr>
        <w:t xml:space="preserve">Concept </w:t>
      </w:r>
      <w:r>
        <w:rPr>
          <w:sz w:val="23"/>
          <w:szCs w:val="23"/>
        </w:rPr>
        <w:t xml:space="preserve">of </w:t>
      </w:r>
      <w:r>
        <w:rPr>
          <w:spacing w:val="-4"/>
          <w:sz w:val="23"/>
          <w:szCs w:val="23"/>
        </w:rPr>
        <w:t xml:space="preserve">dimensions, </w:t>
      </w:r>
      <w:r>
        <w:rPr>
          <w:spacing w:val="-3"/>
          <w:sz w:val="23"/>
          <w:szCs w:val="23"/>
        </w:rPr>
        <w:t>dimensional</w:t>
      </w:r>
      <w:r>
        <w:rPr>
          <w:spacing w:val="-13"/>
          <w:sz w:val="23"/>
          <w:szCs w:val="23"/>
        </w:rPr>
        <w:t xml:space="preserve"> </w:t>
      </w:r>
      <w:r>
        <w:rPr>
          <w:spacing w:val="-4"/>
          <w:sz w:val="23"/>
          <w:szCs w:val="23"/>
        </w:rPr>
        <w:t>formula</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Conversion </w:t>
      </w:r>
      <w:r>
        <w:rPr>
          <w:sz w:val="23"/>
          <w:szCs w:val="23"/>
        </w:rPr>
        <w:t xml:space="preserve">from </w:t>
      </w:r>
      <w:r>
        <w:rPr>
          <w:spacing w:val="-2"/>
          <w:sz w:val="23"/>
          <w:szCs w:val="23"/>
        </w:rPr>
        <w:t xml:space="preserve">one </w:t>
      </w:r>
      <w:r>
        <w:rPr>
          <w:spacing w:val="-4"/>
          <w:sz w:val="23"/>
          <w:szCs w:val="23"/>
        </w:rPr>
        <w:t xml:space="preserve">system </w:t>
      </w:r>
      <w:r>
        <w:rPr>
          <w:sz w:val="23"/>
          <w:szCs w:val="23"/>
        </w:rPr>
        <w:t>to</w:t>
      </w:r>
      <w:r>
        <w:rPr>
          <w:spacing w:val="-24"/>
          <w:sz w:val="23"/>
          <w:szCs w:val="23"/>
        </w:rPr>
        <w:t xml:space="preserve"> </w:t>
      </w:r>
      <w:r>
        <w:rPr>
          <w:spacing w:val="-3"/>
          <w:sz w:val="23"/>
          <w:szCs w:val="23"/>
        </w:rPr>
        <w:t>another</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Significant</w:t>
      </w:r>
      <w:r>
        <w:rPr>
          <w:spacing w:val="-6"/>
          <w:sz w:val="23"/>
          <w:szCs w:val="23"/>
        </w:rPr>
        <w:t xml:space="preserve"> </w:t>
      </w:r>
      <w:r>
        <w:rPr>
          <w:spacing w:val="-3"/>
          <w:sz w:val="23"/>
          <w:szCs w:val="23"/>
        </w:rPr>
        <w:t>figures</w:t>
      </w:r>
    </w:p>
    <w:p w:rsidR="005F6964" w:rsidRDefault="005F6964">
      <w:pPr>
        <w:pStyle w:val="BodyText"/>
        <w:spacing w:before="2"/>
        <w:ind w:left="0" w:firstLine="0"/>
        <w:rPr>
          <w:sz w:val="23"/>
          <w:szCs w:val="23"/>
        </w:rPr>
      </w:pPr>
    </w:p>
    <w:p w:rsidR="005F6964" w:rsidRDefault="00582FCD" w:rsidP="00617A6F">
      <w:pPr>
        <w:pStyle w:val="Heading3"/>
        <w:numPr>
          <w:ilvl w:val="0"/>
          <w:numId w:val="29"/>
        </w:numPr>
        <w:tabs>
          <w:tab w:val="left" w:pos="880"/>
          <w:tab w:val="left" w:pos="881"/>
          <w:tab w:val="left" w:pos="8806"/>
        </w:tabs>
        <w:ind w:hanging="721"/>
        <w:rPr>
          <w:sz w:val="23"/>
          <w:szCs w:val="23"/>
        </w:rPr>
      </w:pPr>
      <w:proofErr w:type="gramStart"/>
      <w:r>
        <w:rPr>
          <w:spacing w:val="-3"/>
          <w:sz w:val="23"/>
          <w:szCs w:val="23"/>
        </w:rPr>
        <w:t>SCALARS</w:t>
      </w:r>
      <w:r>
        <w:rPr>
          <w:spacing w:val="-8"/>
          <w:sz w:val="23"/>
          <w:szCs w:val="23"/>
        </w:rPr>
        <w:t xml:space="preserve"> </w:t>
      </w:r>
      <w:r>
        <w:rPr>
          <w:sz w:val="23"/>
          <w:szCs w:val="23"/>
        </w:rPr>
        <w:t>AND</w:t>
      </w:r>
      <w:r>
        <w:rPr>
          <w:spacing w:val="-8"/>
          <w:sz w:val="23"/>
          <w:szCs w:val="23"/>
        </w:rPr>
        <w:t xml:space="preserve"> </w:t>
      </w:r>
      <w:r>
        <w:rPr>
          <w:spacing w:val="-3"/>
          <w:sz w:val="23"/>
          <w:szCs w:val="23"/>
        </w:rPr>
        <w:t>VECTORS.</w:t>
      </w:r>
      <w:proofErr w:type="gramEnd"/>
      <w:r>
        <w:rPr>
          <w:spacing w:val="-3"/>
          <w:sz w:val="23"/>
          <w:szCs w:val="23"/>
        </w:rPr>
        <w:tab/>
      </w:r>
      <w:r>
        <w:rPr>
          <w:sz w:val="23"/>
          <w:szCs w:val="23"/>
        </w:rPr>
        <w:t>4</w:t>
      </w:r>
      <w:r>
        <w:rPr>
          <w:spacing w:val="-3"/>
          <w:sz w:val="23"/>
          <w:szCs w:val="23"/>
        </w:rPr>
        <w:t xml:space="preserve"> Hours.</w:t>
      </w:r>
    </w:p>
    <w:p w:rsidR="005F6964" w:rsidRDefault="00582FCD" w:rsidP="00617A6F">
      <w:pPr>
        <w:pStyle w:val="ListParagraph"/>
        <w:numPr>
          <w:ilvl w:val="1"/>
          <w:numId w:val="29"/>
        </w:numPr>
        <w:tabs>
          <w:tab w:val="left" w:pos="1600"/>
          <w:tab w:val="left" w:pos="1601"/>
        </w:tabs>
        <w:spacing w:before="5"/>
        <w:rPr>
          <w:sz w:val="23"/>
          <w:szCs w:val="23"/>
        </w:rPr>
      </w:pPr>
      <w:r>
        <w:rPr>
          <w:spacing w:val="-3"/>
          <w:sz w:val="23"/>
          <w:szCs w:val="23"/>
        </w:rPr>
        <w:t xml:space="preserve">Revision </w:t>
      </w:r>
      <w:r>
        <w:rPr>
          <w:sz w:val="23"/>
          <w:szCs w:val="23"/>
        </w:rPr>
        <w:t>of head to tail</w:t>
      </w:r>
      <w:r>
        <w:rPr>
          <w:spacing w:val="-23"/>
          <w:sz w:val="23"/>
          <w:szCs w:val="23"/>
        </w:rPr>
        <w:t xml:space="preserve"> </w:t>
      </w:r>
      <w:r>
        <w:rPr>
          <w:spacing w:val="-3"/>
          <w:sz w:val="23"/>
          <w:szCs w:val="23"/>
        </w:rPr>
        <w:t>rule</w:t>
      </w:r>
    </w:p>
    <w:p w:rsidR="005F6964" w:rsidRDefault="00582FCD" w:rsidP="00617A6F">
      <w:pPr>
        <w:pStyle w:val="ListParagraph"/>
        <w:numPr>
          <w:ilvl w:val="1"/>
          <w:numId w:val="29"/>
        </w:numPr>
        <w:tabs>
          <w:tab w:val="left" w:pos="1600"/>
          <w:tab w:val="left" w:pos="1601"/>
        </w:tabs>
        <w:rPr>
          <w:sz w:val="23"/>
          <w:szCs w:val="23"/>
        </w:rPr>
      </w:pPr>
      <w:r>
        <w:rPr>
          <w:spacing w:val="-4"/>
          <w:sz w:val="23"/>
          <w:szCs w:val="23"/>
        </w:rPr>
        <w:t xml:space="preserve">Laws </w:t>
      </w:r>
      <w:r>
        <w:rPr>
          <w:sz w:val="23"/>
          <w:szCs w:val="23"/>
        </w:rPr>
        <w:t xml:space="preserve">of </w:t>
      </w:r>
      <w:r>
        <w:rPr>
          <w:spacing w:val="-3"/>
          <w:sz w:val="23"/>
          <w:szCs w:val="23"/>
        </w:rPr>
        <w:t xml:space="preserve">parallelogram, triangle </w:t>
      </w:r>
      <w:r>
        <w:rPr>
          <w:spacing w:val="-2"/>
          <w:sz w:val="23"/>
          <w:szCs w:val="23"/>
        </w:rPr>
        <w:t xml:space="preserve">and </w:t>
      </w:r>
      <w:r>
        <w:rPr>
          <w:spacing w:val="-3"/>
          <w:sz w:val="23"/>
          <w:szCs w:val="23"/>
        </w:rPr>
        <w:t xml:space="preserve">polygon </w:t>
      </w:r>
      <w:r>
        <w:rPr>
          <w:sz w:val="23"/>
          <w:szCs w:val="23"/>
        </w:rPr>
        <w:t>of</w:t>
      </w:r>
      <w:r>
        <w:rPr>
          <w:spacing w:val="-23"/>
          <w:sz w:val="23"/>
          <w:szCs w:val="23"/>
        </w:rPr>
        <w:t xml:space="preserve"> </w:t>
      </w:r>
      <w:r>
        <w:rPr>
          <w:sz w:val="23"/>
          <w:szCs w:val="23"/>
        </w:rPr>
        <w:t>forces</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Resolution </w:t>
      </w:r>
      <w:r>
        <w:rPr>
          <w:sz w:val="23"/>
          <w:szCs w:val="23"/>
        </w:rPr>
        <w:t>of a</w:t>
      </w:r>
      <w:r>
        <w:rPr>
          <w:spacing w:val="-14"/>
          <w:sz w:val="23"/>
          <w:szCs w:val="23"/>
        </w:rPr>
        <w:t xml:space="preserve"> </w:t>
      </w:r>
      <w:r>
        <w:rPr>
          <w:spacing w:val="-3"/>
          <w:sz w:val="23"/>
          <w:szCs w:val="23"/>
        </w:rPr>
        <w:t>vector</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Addition </w:t>
      </w:r>
      <w:r>
        <w:rPr>
          <w:sz w:val="23"/>
          <w:szCs w:val="23"/>
        </w:rPr>
        <w:t xml:space="preserve">of </w:t>
      </w:r>
      <w:r>
        <w:rPr>
          <w:spacing w:val="-3"/>
          <w:sz w:val="23"/>
          <w:szCs w:val="23"/>
        </w:rPr>
        <w:t xml:space="preserve">vectors </w:t>
      </w:r>
      <w:r>
        <w:rPr>
          <w:sz w:val="23"/>
          <w:szCs w:val="23"/>
        </w:rPr>
        <w:t xml:space="preserve">by </w:t>
      </w:r>
      <w:r>
        <w:rPr>
          <w:spacing w:val="-3"/>
          <w:sz w:val="23"/>
          <w:szCs w:val="23"/>
        </w:rPr>
        <w:t>rectangular</w:t>
      </w:r>
      <w:r>
        <w:rPr>
          <w:spacing w:val="-25"/>
          <w:sz w:val="23"/>
          <w:szCs w:val="23"/>
        </w:rPr>
        <w:t xml:space="preserve"> </w:t>
      </w:r>
      <w:r>
        <w:rPr>
          <w:spacing w:val="-3"/>
          <w:sz w:val="23"/>
          <w:szCs w:val="23"/>
        </w:rPr>
        <w:t>components</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Multiplication </w:t>
      </w:r>
      <w:r>
        <w:rPr>
          <w:sz w:val="23"/>
          <w:szCs w:val="23"/>
        </w:rPr>
        <w:t xml:space="preserve">of </w:t>
      </w:r>
      <w:r>
        <w:rPr>
          <w:spacing w:val="-4"/>
          <w:sz w:val="23"/>
          <w:szCs w:val="23"/>
        </w:rPr>
        <w:t xml:space="preserve">two </w:t>
      </w:r>
      <w:r>
        <w:rPr>
          <w:spacing w:val="-3"/>
          <w:sz w:val="23"/>
          <w:szCs w:val="23"/>
        </w:rPr>
        <w:t xml:space="preserve">vectors, </w:t>
      </w:r>
      <w:r>
        <w:rPr>
          <w:sz w:val="23"/>
          <w:szCs w:val="23"/>
        </w:rPr>
        <w:t xml:space="preserve">dot product </w:t>
      </w:r>
      <w:r>
        <w:rPr>
          <w:spacing w:val="-2"/>
          <w:sz w:val="23"/>
          <w:szCs w:val="23"/>
        </w:rPr>
        <w:t xml:space="preserve">and </w:t>
      </w:r>
      <w:r>
        <w:rPr>
          <w:sz w:val="23"/>
          <w:szCs w:val="23"/>
        </w:rPr>
        <w:t>cross</w:t>
      </w:r>
      <w:r>
        <w:rPr>
          <w:spacing w:val="-33"/>
          <w:sz w:val="23"/>
          <w:szCs w:val="23"/>
        </w:rPr>
        <w:t xml:space="preserve"> </w:t>
      </w:r>
      <w:r>
        <w:rPr>
          <w:sz w:val="23"/>
          <w:szCs w:val="23"/>
        </w:rPr>
        <w:t>product</w:t>
      </w:r>
    </w:p>
    <w:p w:rsidR="005F6964" w:rsidRDefault="005F6964">
      <w:pPr>
        <w:pStyle w:val="BodyText"/>
        <w:spacing w:before="2"/>
        <w:ind w:left="0" w:firstLine="0"/>
        <w:rPr>
          <w:sz w:val="23"/>
          <w:szCs w:val="23"/>
        </w:rPr>
      </w:pPr>
    </w:p>
    <w:p w:rsidR="005F6964" w:rsidRDefault="00582FCD" w:rsidP="00617A6F">
      <w:pPr>
        <w:pStyle w:val="Heading3"/>
        <w:numPr>
          <w:ilvl w:val="0"/>
          <w:numId w:val="29"/>
        </w:numPr>
        <w:tabs>
          <w:tab w:val="left" w:pos="880"/>
          <w:tab w:val="left" w:pos="881"/>
          <w:tab w:val="left" w:pos="8854"/>
        </w:tabs>
        <w:ind w:hanging="721"/>
        <w:rPr>
          <w:sz w:val="23"/>
          <w:szCs w:val="23"/>
        </w:rPr>
      </w:pPr>
      <w:proofErr w:type="gramStart"/>
      <w:r>
        <w:rPr>
          <w:spacing w:val="-3"/>
          <w:sz w:val="23"/>
          <w:szCs w:val="23"/>
        </w:rPr>
        <w:t>WAVE</w:t>
      </w:r>
      <w:r>
        <w:rPr>
          <w:spacing w:val="-11"/>
          <w:sz w:val="23"/>
          <w:szCs w:val="23"/>
        </w:rPr>
        <w:t xml:space="preserve"> </w:t>
      </w:r>
      <w:r>
        <w:rPr>
          <w:sz w:val="23"/>
          <w:szCs w:val="23"/>
        </w:rPr>
        <w:t>MOTION.</w:t>
      </w:r>
      <w:proofErr w:type="gramEnd"/>
      <w:r>
        <w:rPr>
          <w:sz w:val="23"/>
          <w:szCs w:val="23"/>
        </w:rPr>
        <w:tab/>
        <w:t>5</w:t>
      </w:r>
      <w:r>
        <w:rPr>
          <w:spacing w:val="-7"/>
          <w:sz w:val="23"/>
          <w:szCs w:val="23"/>
        </w:rPr>
        <w:t xml:space="preserve"> </w:t>
      </w:r>
      <w:r>
        <w:rPr>
          <w:sz w:val="23"/>
          <w:szCs w:val="23"/>
        </w:rPr>
        <w:t>Hours</w:t>
      </w:r>
    </w:p>
    <w:p w:rsidR="005F6964" w:rsidRDefault="00582FCD" w:rsidP="00617A6F">
      <w:pPr>
        <w:pStyle w:val="ListParagraph"/>
        <w:numPr>
          <w:ilvl w:val="1"/>
          <w:numId w:val="29"/>
        </w:numPr>
        <w:tabs>
          <w:tab w:val="left" w:pos="1600"/>
          <w:tab w:val="left" w:pos="1601"/>
        </w:tabs>
        <w:spacing w:before="5"/>
        <w:rPr>
          <w:sz w:val="23"/>
          <w:szCs w:val="23"/>
        </w:rPr>
      </w:pPr>
      <w:r>
        <w:rPr>
          <w:spacing w:val="-3"/>
          <w:sz w:val="23"/>
          <w:szCs w:val="23"/>
        </w:rPr>
        <w:t xml:space="preserve">Review Hooke's </w:t>
      </w:r>
      <w:r>
        <w:rPr>
          <w:sz w:val="23"/>
          <w:szCs w:val="23"/>
        </w:rPr>
        <w:t>law of</w:t>
      </w:r>
      <w:r>
        <w:rPr>
          <w:spacing w:val="-25"/>
          <w:sz w:val="23"/>
          <w:szCs w:val="23"/>
        </w:rPr>
        <w:t xml:space="preserve"> </w:t>
      </w:r>
      <w:r>
        <w:rPr>
          <w:spacing w:val="-3"/>
          <w:sz w:val="23"/>
          <w:szCs w:val="23"/>
        </w:rPr>
        <w:t>elasticity</w:t>
      </w:r>
    </w:p>
    <w:p w:rsidR="005F6964" w:rsidRDefault="00582FCD" w:rsidP="00617A6F">
      <w:pPr>
        <w:pStyle w:val="ListParagraph"/>
        <w:numPr>
          <w:ilvl w:val="1"/>
          <w:numId w:val="29"/>
        </w:numPr>
        <w:tabs>
          <w:tab w:val="left" w:pos="1600"/>
          <w:tab w:val="left" w:pos="1601"/>
        </w:tabs>
        <w:rPr>
          <w:sz w:val="23"/>
          <w:szCs w:val="23"/>
        </w:rPr>
      </w:pPr>
      <w:r>
        <w:rPr>
          <w:sz w:val="23"/>
          <w:szCs w:val="23"/>
        </w:rPr>
        <w:t xml:space="preserve">Motion </w:t>
      </w:r>
      <w:r>
        <w:rPr>
          <w:spacing w:val="-3"/>
          <w:sz w:val="23"/>
          <w:szCs w:val="23"/>
        </w:rPr>
        <w:t xml:space="preserve">under </w:t>
      </w:r>
      <w:r>
        <w:rPr>
          <w:sz w:val="23"/>
          <w:szCs w:val="23"/>
        </w:rPr>
        <w:t xml:space="preserve">an </w:t>
      </w:r>
      <w:r>
        <w:rPr>
          <w:spacing w:val="-3"/>
          <w:sz w:val="23"/>
          <w:szCs w:val="23"/>
        </w:rPr>
        <w:t>elastic restoring</w:t>
      </w:r>
      <w:r>
        <w:rPr>
          <w:spacing w:val="-21"/>
          <w:sz w:val="23"/>
          <w:szCs w:val="23"/>
        </w:rPr>
        <w:t xml:space="preserve"> </w:t>
      </w:r>
      <w:r>
        <w:rPr>
          <w:sz w:val="23"/>
          <w:szCs w:val="23"/>
        </w:rPr>
        <w:t>force</w:t>
      </w:r>
    </w:p>
    <w:p w:rsidR="005F6964" w:rsidRDefault="00582FCD" w:rsidP="00617A6F">
      <w:pPr>
        <w:pStyle w:val="ListParagraph"/>
        <w:numPr>
          <w:ilvl w:val="1"/>
          <w:numId w:val="29"/>
        </w:numPr>
        <w:tabs>
          <w:tab w:val="left" w:pos="1600"/>
          <w:tab w:val="left" w:pos="1601"/>
        </w:tabs>
        <w:spacing w:before="11"/>
        <w:rPr>
          <w:sz w:val="23"/>
          <w:szCs w:val="23"/>
        </w:rPr>
      </w:pPr>
      <w:r>
        <w:rPr>
          <w:spacing w:val="-3"/>
          <w:sz w:val="23"/>
          <w:szCs w:val="23"/>
        </w:rPr>
        <w:t xml:space="preserve">Characteristics </w:t>
      </w:r>
      <w:r>
        <w:rPr>
          <w:sz w:val="23"/>
          <w:szCs w:val="23"/>
        </w:rPr>
        <w:t xml:space="preserve">of </w:t>
      </w:r>
      <w:r>
        <w:rPr>
          <w:spacing w:val="-4"/>
          <w:sz w:val="23"/>
          <w:szCs w:val="23"/>
        </w:rPr>
        <w:t xml:space="preserve">simple </w:t>
      </w:r>
      <w:r>
        <w:rPr>
          <w:spacing w:val="-3"/>
          <w:sz w:val="23"/>
          <w:szCs w:val="23"/>
        </w:rPr>
        <w:t>harmonic</w:t>
      </w:r>
      <w:r>
        <w:rPr>
          <w:spacing w:val="-14"/>
          <w:sz w:val="23"/>
          <w:szCs w:val="23"/>
        </w:rPr>
        <w:t xml:space="preserve"> </w:t>
      </w:r>
      <w:r>
        <w:rPr>
          <w:spacing w:val="-3"/>
          <w:sz w:val="23"/>
          <w:szCs w:val="23"/>
        </w:rPr>
        <w:t>motion</w:t>
      </w:r>
    </w:p>
    <w:p w:rsidR="005F6964" w:rsidRDefault="00582FCD" w:rsidP="00617A6F">
      <w:pPr>
        <w:pStyle w:val="ListParagraph"/>
        <w:numPr>
          <w:ilvl w:val="1"/>
          <w:numId w:val="29"/>
        </w:numPr>
        <w:tabs>
          <w:tab w:val="left" w:pos="1600"/>
          <w:tab w:val="left" w:pos="1601"/>
        </w:tabs>
        <w:rPr>
          <w:sz w:val="23"/>
          <w:szCs w:val="23"/>
        </w:rPr>
      </w:pPr>
      <w:r>
        <w:rPr>
          <w:sz w:val="23"/>
          <w:szCs w:val="23"/>
        </w:rPr>
        <w:t xml:space="preserve">S.H.M. </w:t>
      </w:r>
      <w:r>
        <w:rPr>
          <w:spacing w:val="-2"/>
          <w:sz w:val="23"/>
          <w:szCs w:val="23"/>
        </w:rPr>
        <w:t xml:space="preserve">and </w:t>
      </w:r>
      <w:r>
        <w:rPr>
          <w:spacing w:val="-3"/>
          <w:sz w:val="23"/>
          <w:szCs w:val="23"/>
        </w:rPr>
        <w:t>circular</w:t>
      </w:r>
      <w:r>
        <w:rPr>
          <w:spacing w:val="-11"/>
          <w:sz w:val="23"/>
          <w:szCs w:val="23"/>
        </w:rPr>
        <w:t xml:space="preserve"> </w:t>
      </w:r>
      <w:r>
        <w:rPr>
          <w:spacing w:val="-3"/>
          <w:sz w:val="23"/>
          <w:szCs w:val="23"/>
        </w:rPr>
        <w:t>motion</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Simple</w:t>
      </w:r>
      <w:r>
        <w:rPr>
          <w:spacing w:val="-5"/>
          <w:sz w:val="23"/>
          <w:szCs w:val="23"/>
        </w:rPr>
        <w:t xml:space="preserve"> </w:t>
      </w:r>
      <w:r>
        <w:rPr>
          <w:spacing w:val="-3"/>
          <w:sz w:val="23"/>
          <w:szCs w:val="23"/>
        </w:rPr>
        <w:t>pendulum</w:t>
      </w:r>
    </w:p>
    <w:p w:rsidR="005F6964" w:rsidRDefault="00582FCD" w:rsidP="00617A6F">
      <w:pPr>
        <w:pStyle w:val="ListParagraph"/>
        <w:numPr>
          <w:ilvl w:val="1"/>
          <w:numId w:val="29"/>
        </w:numPr>
        <w:tabs>
          <w:tab w:val="left" w:pos="1600"/>
          <w:tab w:val="left" w:pos="1601"/>
        </w:tabs>
        <w:rPr>
          <w:sz w:val="23"/>
          <w:szCs w:val="23"/>
        </w:rPr>
      </w:pPr>
      <w:r>
        <w:rPr>
          <w:sz w:val="23"/>
          <w:szCs w:val="23"/>
        </w:rPr>
        <w:t>Wave form of</w:t>
      </w:r>
      <w:r>
        <w:rPr>
          <w:spacing w:val="-20"/>
          <w:sz w:val="23"/>
          <w:szCs w:val="23"/>
        </w:rPr>
        <w:t xml:space="preserve"> </w:t>
      </w:r>
      <w:r>
        <w:rPr>
          <w:sz w:val="23"/>
          <w:szCs w:val="23"/>
        </w:rPr>
        <w:t>S.H.M.</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Resonance</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Transverse vibration </w:t>
      </w:r>
      <w:r>
        <w:rPr>
          <w:sz w:val="23"/>
          <w:szCs w:val="23"/>
        </w:rPr>
        <w:t xml:space="preserve">of a </w:t>
      </w:r>
      <w:r>
        <w:rPr>
          <w:spacing w:val="-3"/>
          <w:sz w:val="23"/>
          <w:szCs w:val="23"/>
        </w:rPr>
        <w:t>stretched</w:t>
      </w:r>
      <w:r>
        <w:rPr>
          <w:spacing w:val="-18"/>
          <w:sz w:val="23"/>
          <w:szCs w:val="23"/>
        </w:rPr>
        <w:t xml:space="preserve"> </w:t>
      </w:r>
      <w:r>
        <w:rPr>
          <w:spacing w:val="-3"/>
          <w:sz w:val="23"/>
          <w:szCs w:val="23"/>
        </w:rPr>
        <w:t>string</w:t>
      </w:r>
    </w:p>
    <w:p w:rsidR="005F6964" w:rsidRDefault="005F6964">
      <w:pPr>
        <w:pStyle w:val="BodyText"/>
        <w:spacing w:before="2"/>
        <w:ind w:left="0" w:firstLine="0"/>
        <w:rPr>
          <w:sz w:val="23"/>
          <w:szCs w:val="23"/>
        </w:rPr>
      </w:pPr>
    </w:p>
    <w:p w:rsidR="005F6964" w:rsidRDefault="00582FCD" w:rsidP="00617A6F">
      <w:pPr>
        <w:pStyle w:val="Heading3"/>
        <w:numPr>
          <w:ilvl w:val="0"/>
          <w:numId w:val="29"/>
        </w:numPr>
        <w:tabs>
          <w:tab w:val="left" w:pos="880"/>
          <w:tab w:val="left" w:pos="881"/>
          <w:tab w:val="left" w:pos="8826"/>
        </w:tabs>
        <w:ind w:hanging="721"/>
        <w:rPr>
          <w:sz w:val="23"/>
          <w:szCs w:val="23"/>
        </w:rPr>
      </w:pPr>
      <w:proofErr w:type="gramStart"/>
      <w:r>
        <w:rPr>
          <w:spacing w:val="-3"/>
          <w:sz w:val="23"/>
          <w:szCs w:val="23"/>
        </w:rPr>
        <w:t>SOUND.</w:t>
      </w:r>
      <w:proofErr w:type="gramEnd"/>
      <w:r>
        <w:rPr>
          <w:spacing w:val="-3"/>
          <w:sz w:val="23"/>
          <w:szCs w:val="23"/>
        </w:rPr>
        <w:tab/>
      </w:r>
      <w:r>
        <w:rPr>
          <w:sz w:val="23"/>
          <w:szCs w:val="23"/>
        </w:rPr>
        <w:t>5</w:t>
      </w:r>
      <w:r>
        <w:rPr>
          <w:spacing w:val="-6"/>
          <w:sz w:val="23"/>
          <w:szCs w:val="23"/>
        </w:rPr>
        <w:t xml:space="preserve"> </w:t>
      </w:r>
      <w:r>
        <w:rPr>
          <w:sz w:val="23"/>
          <w:szCs w:val="23"/>
        </w:rPr>
        <w:t>Hours</w:t>
      </w:r>
    </w:p>
    <w:p w:rsidR="005F6964" w:rsidRDefault="00582FCD" w:rsidP="00617A6F">
      <w:pPr>
        <w:pStyle w:val="ListParagraph"/>
        <w:numPr>
          <w:ilvl w:val="1"/>
          <w:numId w:val="29"/>
        </w:numPr>
        <w:tabs>
          <w:tab w:val="left" w:pos="1600"/>
          <w:tab w:val="left" w:pos="1601"/>
        </w:tabs>
        <w:spacing w:before="5"/>
        <w:rPr>
          <w:sz w:val="23"/>
          <w:szCs w:val="23"/>
        </w:rPr>
      </w:pPr>
      <w:r>
        <w:rPr>
          <w:spacing w:val="-3"/>
          <w:sz w:val="23"/>
          <w:szCs w:val="23"/>
        </w:rPr>
        <w:t>Longitudinal</w:t>
      </w:r>
      <w:r>
        <w:rPr>
          <w:spacing w:val="-6"/>
          <w:sz w:val="23"/>
          <w:szCs w:val="23"/>
        </w:rPr>
        <w:t xml:space="preserve"> </w:t>
      </w:r>
      <w:r>
        <w:rPr>
          <w:spacing w:val="-3"/>
          <w:sz w:val="23"/>
          <w:szCs w:val="23"/>
        </w:rPr>
        <w:t>waves</w:t>
      </w:r>
    </w:p>
    <w:p w:rsidR="005F6964" w:rsidRDefault="00582FCD" w:rsidP="00617A6F">
      <w:pPr>
        <w:pStyle w:val="ListParagraph"/>
        <w:numPr>
          <w:ilvl w:val="1"/>
          <w:numId w:val="29"/>
        </w:numPr>
        <w:tabs>
          <w:tab w:val="left" w:pos="1600"/>
          <w:tab w:val="left" w:pos="1601"/>
        </w:tabs>
        <w:rPr>
          <w:sz w:val="23"/>
          <w:szCs w:val="23"/>
        </w:rPr>
      </w:pPr>
      <w:r>
        <w:rPr>
          <w:spacing w:val="-4"/>
          <w:sz w:val="23"/>
          <w:szCs w:val="23"/>
        </w:rPr>
        <w:t xml:space="preserve">Intensity, </w:t>
      </w:r>
      <w:r>
        <w:rPr>
          <w:spacing w:val="-3"/>
          <w:sz w:val="23"/>
          <w:szCs w:val="23"/>
        </w:rPr>
        <w:t xml:space="preserve">loudness, </w:t>
      </w:r>
      <w:r>
        <w:rPr>
          <w:sz w:val="23"/>
          <w:szCs w:val="23"/>
        </w:rPr>
        <w:t xml:space="preserve">pitch </w:t>
      </w:r>
      <w:r>
        <w:rPr>
          <w:spacing w:val="-2"/>
          <w:sz w:val="23"/>
          <w:szCs w:val="23"/>
        </w:rPr>
        <w:t xml:space="preserve">and </w:t>
      </w:r>
      <w:r>
        <w:rPr>
          <w:spacing w:val="-3"/>
          <w:sz w:val="23"/>
          <w:szCs w:val="23"/>
        </w:rPr>
        <w:t xml:space="preserve">quality </w:t>
      </w:r>
      <w:r>
        <w:rPr>
          <w:sz w:val="23"/>
          <w:szCs w:val="23"/>
        </w:rPr>
        <w:t>of</w:t>
      </w:r>
      <w:r>
        <w:rPr>
          <w:spacing w:val="-21"/>
          <w:sz w:val="23"/>
          <w:szCs w:val="23"/>
        </w:rPr>
        <w:t xml:space="preserve"> </w:t>
      </w:r>
      <w:r>
        <w:rPr>
          <w:spacing w:val="-3"/>
          <w:sz w:val="23"/>
          <w:szCs w:val="23"/>
        </w:rPr>
        <w:t>sound</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Units</w:t>
      </w:r>
      <w:r>
        <w:rPr>
          <w:spacing w:val="-7"/>
          <w:sz w:val="23"/>
          <w:szCs w:val="23"/>
        </w:rPr>
        <w:t xml:space="preserve"> </w:t>
      </w:r>
      <w:r>
        <w:rPr>
          <w:sz w:val="23"/>
          <w:szCs w:val="23"/>
        </w:rPr>
        <w:t>of</w:t>
      </w:r>
      <w:r>
        <w:rPr>
          <w:spacing w:val="-6"/>
          <w:sz w:val="23"/>
          <w:szCs w:val="23"/>
        </w:rPr>
        <w:t xml:space="preserve"> </w:t>
      </w:r>
      <w:r>
        <w:rPr>
          <w:spacing w:val="-3"/>
          <w:sz w:val="23"/>
          <w:szCs w:val="23"/>
        </w:rPr>
        <w:t>Intensity</w:t>
      </w:r>
      <w:r>
        <w:rPr>
          <w:spacing w:val="-8"/>
          <w:sz w:val="23"/>
          <w:szCs w:val="23"/>
        </w:rPr>
        <w:t xml:space="preserve"> </w:t>
      </w:r>
      <w:r>
        <w:rPr>
          <w:sz w:val="23"/>
          <w:szCs w:val="23"/>
        </w:rPr>
        <w:t>of</w:t>
      </w:r>
      <w:r>
        <w:rPr>
          <w:spacing w:val="-6"/>
          <w:sz w:val="23"/>
          <w:szCs w:val="23"/>
        </w:rPr>
        <w:t xml:space="preserve"> </w:t>
      </w:r>
      <w:r>
        <w:rPr>
          <w:spacing w:val="-3"/>
          <w:sz w:val="23"/>
          <w:szCs w:val="23"/>
        </w:rPr>
        <w:t>level</w:t>
      </w:r>
      <w:r>
        <w:rPr>
          <w:spacing w:val="-5"/>
          <w:sz w:val="23"/>
          <w:szCs w:val="23"/>
        </w:rPr>
        <w:t xml:space="preserve"> </w:t>
      </w:r>
      <w:r>
        <w:rPr>
          <w:spacing w:val="-2"/>
          <w:sz w:val="23"/>
          <w:szCs w:val="23"/>
        </w:rPr>
        <w:t>and</w:t>
      </w:r>
      <w:r>
        <w:rPr>
          <w:spacing w:val="-4"/>
          <w:sz w:val="23"/>
          <w:szCs w:val="23"/>
        </w:rPr>
        <w:t xml:space="preserve"> </w:t>
      </w:r>
      <w:r>
        <w:rPr>
          <w:spacing w:val="-3"/>
          <w:sz w:val="23"/>
          <w:szCs w:val="23"/>
        </w:rPr>
        <w:t>frequency</w:t>
      </w:r>
      <w:r>
        <w:rPr>
          <w:spacing w:val="-8"/>
          <w:sz w:val="23"/>
          <w:szCs w:val="23"/>
        </w:rPr>
        <w:t xml:space="preserve"> </w:t>
      </w:r>
      <w:r>
        <w:rPr>
          <w:spacing w:val="-3"/>
          <w:sz w:val="23"/>
          <w:szCs w:val="23"/>
        </w:rPr>
        <w:t>response</w:t>
      </w:r>
      <w:r>
        <w:rPr>
          <w:spacing w:val="-4"/>
          <w:sz w:val="23"/>
          <w:szCs w:val="23"/>
        </w:rPr>
        <w:t xml:space="preserve"> </w:t>
      </w:r>
      <w:r>
        <w:rPr>
          <w:sz w:val="23"/>
          <w:szCs w:val="23"/>
        </w:rPr>
        <w:t>of</w:t>
      </w:r>
      <w:r>
        <w:rPr>
          <w:spacing w:val="-6"/>
          <w:sz w:val="23"/>
          <w:szCs w:val="23"/>
        </w:rPr>
        <w:t xml:space="preserve"> </w:t>
      </w:r>
      <w:r>
        <w:rPr>
          <w:sz w:val="23"/>
          <w:szCs w:val="23"/>
        </w:rPr>
        <w:t>ear</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Interference </w:t>
      </w:r>
      <w:r>
        <w:rPr>
          <w:sz w:val="23"/>
          <w:szCs w:val="23"/>
        </w:rPr>
        <w:t xml:space="preserve">of </w:t>
      </w:r>
      <w:r>
        <w:rPr>
          <w:spacing w:val="-3"/>
          <w:sz w:val="23"/>
          <w:szCs w:val="23"/>
        </w:rPr>
        <w:t>sound waves silence zones,</w:t>
      </w:r>
      <w:r>
        <w:rPr>
          <w:spacing w:val="-17"/>
          <w:sz w:val="23"/>
          <w:szCs w:val="23"/>
        </w:rPr>
        <w:t xml:space="preserve"> </w:t>
      </w:r>
      <w:r>
        <w:rPr>
          <w:sz w:val="23"/>
          <w:szCs w:val="23"/>
        </w:rPr>
        <w:t>beats</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Acoustics</w:t>
      </w:r>
    </w:p>
    <w:p w:rsidR="005F6964" w:rsidRDefault="00582FCD" w:rsidP="00617A6F">
      <w:pPr>
        <w:pStyle w:val="ListParagraph"/>
        <w:numPr>
          <w:ilvl w:val="1"/>
          <w:numId w:val="29"/>
        </w:numPr>
        <w:tabs>
          <w:tab w:val="left" w:pos="1600"/>
          <w:tab w:val="left" w:pos="1601"/>
        </w:tabs>
        <w:rPr>
          <w:sz w:val="23"/>
          <w:szCs w:val="23"/>
        </w:rPr>
      </w:pPr>
      <w:r>
        <w:rPr>
          <w:sz w:val="23"/>
          <w:szCs w:val="23"/>
        </w:rPr>
        <w:t>Doppler</w:t>
      </w:r>
      <w:r>
        <w:rPr>
          <w:spacing w:val="-5"/>
          <w:sz w:val="23"/>
          <w:szCs w:val="23"/>
        </w:rPr>
        <w:t xml:space="preserve"> </w:t>
      </w:r>
      <w:proofErr w:type="gramStart"/>
      <w:r>
        <w:rPr>
          <w:spacing w:val="-3"/>
          <w:sz w:val="23"/>
          <w:szCs w:val="23"/>
        </w:rPr>
        <w:t>effect</w:t>
      </w:r>
      <w:proofErr w:type="gramEnd"/>
      <w:r>
        <w:rPr>
          <w:spacing w:val="-3"/>
          <w:sz w:val="23"/>
          <w:szCs w:val="23"/>
        </w:rPr>
        <w:t>.</w:t>
      </w:r>
    </w:p>
    <w:p w:rsidR="005F6964" w:rsidRDefault="005F6964">
      <w:pPr>
        <w:pStyle w:val="BodyText"/>
        <w:spacing w:before="2"/>
        <w:ind w:left="0" w:firstLine="0"/>
        <w:rPr>
          <w:sz w:val="23"/>
          <w:szCs w:val="23"/>
        </w:rPr>
      </w:pPr>
    </w:p>
    <w:p w:rsidR="005F6964" w:rsidRDefault="00582FCD" w:rsidP="00617A6F">
      <w:pPr>
        <w:pStyle w:val="Heading3"/>
        <w:numPr>
          <w:ilvl w:val="0"/>
          <w:numId w:val="29"/>
        </w:numPr>
        <w:tabs>
          <w:tab w:val="left" w:pos="880"/>
          <w:tab w:val="left" w:pos="881"/>
          <w:tab w:val="left" w:pos="8854"/>
        </w:tabs>
        <w:ind w:hanging="721"/>
        <w:rPr>
          <w:sz w:val="23"/>
          <w:szCs w:val="23"/>
        </w:rPr>
      </w:pPr>
      <w:proofErr w:type="gramStart"/>
      <w:r>
        <w:rPr>
          <w:spacing w:val="-3"/>
          <w:sz w:val="23"/>
          <w:szCs w:val="23"/>
        </w:rPr>
        <w:t>LIGHT.</w:t>
      </w:r>
      <w:proofErr w:type="gramEnd"/>
      <w:r>
        <w:rPr>
          <w:spacing w:val="-3"/>
          <w:sz w:val="23"/>
          <w:szCs w:val="23"/>
        </w:rPr>
        <w:tab/>
      </w:r>
      <w:r>
        <w:rPr>
          <w:sz w:val="23"/>
          <w:szCs w:val="23"/>
        </w:rPr>
        <w:t>5</w:t>
      </w:r>
      <w:r>
        <w:rPr>
          <w:spacing w:val="-7"/>
          <w:sz w:val="23"/>
          <w:szCs w:val="23"/>
        </w:rPr>
        <w:t xml:space="preserve"> </w:t>
      </w:r>
      <w:r>
        <w:rPr>
          <w:sz w:val="23"/>
          <w:szCs w:val="23"/>
        </w:rPr>
        <w:t>Hours</w:t>
      </w:r>
    </w:p>
    <w:p w:rsidR="005F6964" w:rsidRDefault="00582FCD" w:rsidP="00617A6F">
      <w:pPr>
        <w:pStyle w:val="ListParagraph"/>
        <w:numPr>
          <w:ilvl w:val="1"/>
          <w:numId w:val="29"/>
        </w:numPr>
        <w:tabs>
          <w:tab w:val="left" w:pos="1600"/>
          <w:tab w:val="left" w:pos="1601"/>
        </w:tabs>
        <w:spacing w:before="6"/>
        <w:rPr>
          <w:sz w:val="23"/>
          <w:szCs w:val="23"/>
        </w:rPr>
      </w:pPr>
      <w:r>
        <w:rPr>
          <w:spacing w:val="-3"/>
          <w:sz w:val="23"/>
          <w:szCs w:val="23"/>
        </w:rPr>
        <w:t xml:space="preserve">Review laws </w:t>
      </w:r>
      <w:r>
        <w:rPr>
          <w:sz w:val="23"/>
          <w:szCs w:val="23"/>
        </w:rPr>
        <w:t xml:space="preserve">of </w:t>
      </w:r>
      <w:r>
        <w:rPr>
          <w:spacing w:val="-3"/>
          <w:sz w:val="23"/>
          <w:szCs w:val="23"/>
        </w:rPr>
        <w:t xml:space="preserve">reflection </w:t>
      </w:r>
      <w:r>
        <w:rPr>
          <w:spacing w:val="-2"/>
          <w:sz w:val="23"/>
          <w:szCs w:val="23"/>
        </w:rPr>
        <w:t>and</w:t>
      </w:r>
      <w:r>
        <w:rPr>
          <w:spacing w:val="-22"/>
          <w:sz w:val="23"/>
          <w:szCs w:val="23"/>
        </w:rPr>
        <w:t xml:space="preserve"> </w:t>
      </w:r>
      <w:r>
        <w:rPr>
          <w:spacing w:val="-3"/>
          <w:sz w:val="23"/>
          <w:szCs w:val="23"/>
        </w:rPr>
        <w:t>refraction</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Image formation </w:t>
      </w:r>
      <w:r>
        <w:rPr>
          <w:sz w:val="23"/>
          <w:szCs w:val="23"/>
        </w:rPr>
        <w:t xml:space="preserve">by </w:t>
      </w:r>
      <w:r>
        <w:rPr>
          <w:spacing w:val="-3"/>
          <w:sz w:val="23"/>
          <w:szCs w:val="23"/>
        </w:rPr>
        <w:t xml:space="preserve">mirrors </w:t>
      </w:r>
      <w:r>
        <w:rPr>
          <w:spacing w:val="-2"/>
          <w:sz w:val="23"/>
          <w:szCs w:val="23"/>
        </w:rPr>
        <w:t>and</w:t>
      </w:r>
      <w:r>
        <w:rPr>
          <w:spacing w:val="-20"/>
          <w:sz w:val="23"/>
          <w:szCs w:val="23"/>
        </w:rPr>
        <w:t xml:space="preserve"> </w:t>
      </w:r>
      <w:r>
        <w:rPr>
          <w:spacing w:val="-3"/>
          <w:sz w:val="23"/>
          <w:szCs w:val="23"/>
        </w:rPr>
        <w:t>lenses</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lastRenderedPageBreak/>
        <w:t>Optical</w:t>
      </w:r>
      <w:r>
        <w:rPr>
          <w:spacing w:val="-5"/>
          <w:sz w:val="23"/>
          <w:szCs w:val="23"/>
        </w:rPr>
        <w:t xml:space="preserve"> </w:t>
      </w:r>
      <w:r>
        <w:rPr>
          <w:spacing w:val="-4"/>
          <w:sz w:val="23"/>
          <w:szCs w:val="23"/>
        </w:rPr>
        <w:t>instruments</w:t>
      </w:r>
    </w:p>
    <w:p w:rsidR="005F6964" w:rsidRDefault="00582FCD" w:rsidP="00617A6F">
      <w:pPr>
        <w:pStyle w:val="ListParagraph"/>
        <w:numPr>
          <w:ilvl w:val="1"/>
          <w:numId w:val="29"/>
        </w:numPr>
        <w:tabs>
          <w:tab w:val="left" w:pos="1600"/>
          <w:tab w:val="left" w:pos="1601"/>
        </w:tabs>
        <w:rPr>
          <w:sz w:val="23"/>
          <w:szCs w:val="23"/>
        </w:rPr>
      </w:pPr>
      <w:r>
        <w:rPr>
          <w:sz w:val="23"/>
          <w:szCs w:val="23"/>
        </w:rPr>
        <w:t xml:space="preserve">Wave </w:t>
      </w:r>
      <w:r>
        <w:rPr>
          <w:spacing w:val="-3"/>
          <w:sz w:val="23"/>
          <w:szCs w:val="23"/>
        </w:rPr>
        <w:t xml:space="preserve">theory </w:t>
      </w:r>
      <w:r>
        <w:rPr>
          <w:sz w:val="23"/>
          <w:szCs w:val="23"/>
        </w:rPr>
        <w:t>of</w:t>
      </w:r>
      <w:r>
        <w:rPr>
          <w:spacing w:val="-16"/>
          <w:sz w:val="23"/>
          <w:szCs w:val="23"/>
        </w:rPr>
        <w:t xml:space="preserve"> </w:t>
      </w:r>
      <w:r>
        <w:rPr>
          <w:spacing w:val="-3"/>
          <w:sz w:val="23"/>
          <w:szCs w:val="23"/>
        </w:rPr>
        <w:t>light</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Interference, diffraction, polarization </w:t>
      </w:r>
      <w:r>
        <w:rPr>
          <w:sz w:val="23"/>
          <w:szCs w:val="23"/>
        </w:rPr>
        <w:t xml:space="preserve">of </w:t>
      </w:r>
      <w:r>
        <w:rPr>
          <w:spacing w:val="-3"/>
          <w:sz w:val="23"/>
          <w:szCs w:val="23"/>
        </w:rPr>
        <w:t>light</w:t>
      </w:r>
      <w:r>
        <w:rPr>
          <w:spacing w:val="-16"/>
          <w:sz w:val="23"/>
          <w:szCs w:val="23"/>
        </w:rPr>
        <w:t xml:space="preserve"> </w:t>
      </w:r>
      <w:r>
        <w:rPr>
          <w:spacing w:val="-3"/>
          <w:sz w:val="23"/>
          <w:szCs w:val="23"/>
        </w:rPr>
        <w:t>waves</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Applications </w:t>
      </w:r>
      <w:r>
        <w:rPr>
          <w:sz w:val="23"/>
          <w:szCs w:val="23"/>
        </w:rPr>
        <w:t xml:space="preserve">of </w:t>
      </w:r>
      <w:r>
        <w:rPr>
          <w:spacing w:val="-3"/>
          <w:sz w:val="23"/>
          <w:szCs w:val="23"/>
        </w:rPr>
        <w:t xml:space="preserve">polarization </w:t>
      </w:r>
      <w:r>
        <w:rPr>
          <w:sz w:val="23"/>
          <w:szCs w:val="23"/>
        </w:rPr>
        <w:t xml:space="preserve">in </w:t>
      </w:r>
      <w:r>
        <w:rPr>
          <w:spacing w:val="-4"/>
          <w:sz w:val="23"/>
          <w:szCs w:val="23"/>
        </w:rPr>
        <w:t xml:space="preserve">sunglasses, </w:t>
      </w:r>
      <w:r>
        <w:rPr>
          <w:sz w:val="23"/>
          <w:szCs w:val="23"/>
        </w:rPr>
        <w:t>optical</w:t>
      </w:r>
      <w:r>
        <w:rPr>
          <w:spacing w:val="-35"/>
          <w:sz w:val="23"/>
          <w:szCs w:val="23"/>
        </w:rPr>
        <w:t xml:space="preserve"> </w:t>
      </w:r>
      <w:r>
        <w:rPr>
          <w:spacing w:val="-3"/>
          <w:sz w:val="23"/>
          <w:szCs w:val="23"/>
        </w:rPr>
        <w:t xml:space="preserve">activity </w:t>
      </w:r>
      <w:r>
        <w:rPr>
          <w:spacing w:val="-2"/>
          <w:sz w:val="23"/>
          <w:szCs w:val="23"/>
        </w:rPr>
        <w:t xml:space="preserve">and </w:t>
      </w:r>
      <w:r>
        <w:rPr>
          <w:spacing w:val="-3"/>
          <w:sz w:val="23"/>
          <w:szCs w:val="23"/>
        </w:rPr>
        <w:t>stress analysis</w:t>
      </w:r>
    </w:p>
    <w:p w:rsidR="005F6964" w:rsidRDefault="00582FCD" w:rsidP="00617A6F">
      <w:pPr>
        <w:pStyle w:val="Heading3"/>
        <w:numPr>
          <w:ilvl w:val="0"/>
          <w:numId w:val="29"/>
        </w:numPr>
        <w:tabs>
          <w:tab w:val="left" w:pos="880"/>
          <w:tab w:val="left" w:pos="881"/>
          <w:tab w:val="left" w:pos="8854"/>
        </w:tabs>
        <w:spacing w:before="190"/>
        <w:ind w:hanging="721"/>
        <w:rPr>
          <w:sz w:val="23"/>
          <w:szCs w:val="23"/>
        </w:rPr>
      </w:pPr>
      <w:proofErr w:type="gramStart"/>
      <w:r>
        <w:rPr>
          <w:spacing w:val="-3"/>
          <w:sz w:val="23"/>
          <w:szCs w:val="23"/>
        </w:rPr>
        <w:t>OPTICAL</w:t>
      </w:r>
      <w:r>
        <w:rPr>
          <w:spacing w:val="-6"/>
          <w:sz w:val="23"/>
          <w:szCs w:val="23"/>
        </w:rPr>
        <w:t xml:space="preserve"> </w:t>
      </w:r>
      <w:r>
        <w:rPr>
          <w:spacing w:val="-3"/>
          <w:sz w:val="23"/>
          <w:szCs w:val="23"/>
        </w:rPr>
        <w:t>FIBER.</w:t>
      </w:r>
      <w:proofErr w:type="gramEnd"/>
      <w:r>
        <w:rPr>
          <w:spacing w:val="-3"/>
          <w:sz w:val="23"/>
          <w:szCs w:val="23"/>
        </w:rPr>
        <w:tab/>
      </w:r>
      <w:r>
        <w:rPr>
          <w:sz w:val="23"/>
          <w:szCs w:val="23"/>
        </w:rPr>
        <w:t>2</w:t>
      </w:r>
      <w:r>
        <w:rPr>
          <w:spacing w:val="-7"/>
          <w:sz w:val="23"/>
          <w:szCs w:val="23"/>
        </w:rPr>
        <w:t xml:space="preserve"> </w:t>
      </w:r>
      <w:r>
        <w:rPr>
          <w:sz w:val="23"/>
          <w:szCs w:val="23"/>
        </w:rPr>
        <w:t>Hours</w:t>
      </w:r>
    </w:p>
    <w:p w:rsidR="005F6964" w:rsidRDefault="00582FCD" w:rsidP="00617A6F">
      <w:pPr>
        <w:pStyle w:val="ListParagraph"/>
        <w:numPr>
          <w:ilvl w:val="1"/>
          <w:numId w:val="29"/>
        </w:numPr>
        <w:tabs>
          <w:tab w:val="left" w:pos="1600"/>
          <w:tab w:val="left" w:pos="1601"/>
        </w:tabs>
        <w:spacing w:before="5"/>
        <w:rPr>
          <w:sz w:val="23"/>
          <w:szCs w:val="23"/>
        </w:rPr>
      </w:pPr>
      <w:r>
        <w:rPr>
          <w:spacing w:val="-3"/>
          <w:sz w:val="23"/>
          <w:szCs w:val="23"/>
        </w:rPr>
        <w:t xml:space="preserve">Optical </w:t>
      </w:r>
      <w:r>
        <w:rPr>
          <w:spacing w:val="-4"/>
          <w:sz w:val="23"/>
          <w:szCs w:val="23"/>
        </w:rPr>
        <w:t xml:space="preserve">communication </w:t>
      </w:r>
      <w:r>
        <w:rPr>
          <w:spacing w:val="-2"/>
          <w:sz w:val="23"/>
          <w:szCs w:val="23"/>
        </w:rPr>
        <w:t>and</w:t>
      </w:r>
      <w:r>
        <w:rPr>
          <w:spacing w:val="-8"/>
          <w:sz w:val="23"/>
          <w:szCs w:val="23"/>
        </w:rPr>
        <w:t xml:space="preserve"> </w:t>
      </w:r>
      <w:r>
        <w:rPr>
          <w:spacing w:val="-3"/>
          <w:sz w:val="23"/>
          <w:szCs w:val="23"/>
        </w:rPr>
        <w:t>problems</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Review </w:t>
      </w:r>
      <w:r>
        <w:rPr>
          <w:sz w:val="23"/>
          <w:szCs w:val="23"/>
        </w:rPr>
        <w:t xml:space="preserve">total </w:t>
      </w:r>
      <w:r>
        <w:rPr>
          <w:spacing w:val="-3"/>
          <w:sz w:val="23"/>
          <w:szCs w:val="23"/>
        </w:rPr>
        <w:t xml:space="preserve">internal reflection </w:t>
      </w:r>
      <w:r>
        <w:rPr>
          <w:spacing w:val="-2"/>
          <w:sz w:val="23"/>
          <w:szCs w:val="23"/>
        </w:rPr>
        <w:t xml:space="preserve">and </w:t>
      </w:r>
      <w:r>
        <w:rPr>
          <w:spacing w:val="-3"/>
          <w:sz w:val="23"/>
          <w:szCs w:val="23"/>
        </w:rPr>
        <w:t>critical</w:t>
      </w:r>
      <w:r>
        <w:rPr>
          <w:spacing w:val="-24"/>
          <w:sz w:val="23"/>
          <w:szCs w:val="23"/>
        </w:rPr>
        <w:t xml:space="preserve"> </w:t>
      </w:r>
      <w:r>
        <w:rPr>
          <w:spacing w:val="-3"/>
          <w:sz w:val="23"/>
          <w:szCs w:val="23"/>
        </w:rPr>
        <w:t>angle</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Structure </w:t>
      </w:r>
      <w:r>
        <w:rPr>
          <w:sz w:val="23"/>
          <w:szCs w:val="23"/>
        </w:rPr>
        <w:t>of optical</w:t>
      </w:r>
      <w:r>
        <w:rPr>
          <w:spacing w:val="-13"/>
          <w:sz w:val="23"/>
          <w:szCs w:val="23"/>
        </w:rPr>
        <w:t xml:space="preserve"> </w:t>
      </w:r>
      <w:r>
        <w:rPr>
          <w:spacing w:val="-3"/>
          <w:sz w:val="23"/>
          <w:szCs w:val="23"/>
        </w:rPr>
        <w:t>fiber</w:t>
      </w:r>
    </w:p>
    <w:p w:rsidR="005F6964" w:rsidRDefault="00582FCD" w:rsidP="00617A6F">
      <w:pPr>
        <w:pStyle w:val="ListParagraph"/>
        <w:numPr>
          <w:ilvl w:val="1"/>
          <w:numId w:val="29"/>
        </w:numPr>
        <w:tabs>
          <w:tab w:val="left" w:pos="1600"/>
          <w:tab w:val="left" w:pos="1601"/>
        </w:tabs>
        <w:rPr>
          <w:sz w:val="23"/>
          <w:szCs w:val="23"/>
        </w:rPr>
      </w:pPr>
      <w:r>
        <w:rPr>
          <w:sz w:val="23"/>
          <w:szCs w:val="23"/>
        </w:rPr>
        <w:t xml:space="preserve">Fiber </w:t>
      </w:r>
      <w:r>
        <w:rPr>
          <w:spacing w:val="-3"/>
          <w:sz w:val="23"/>
          <w:szCs w:val="23"/>
        </w:rPr>
        <w:t xml:space="preserve">material </w:t>
      </w:r>
      <w:r>
        <w:rPr>
          <w:spacing w:val="-2"/>
          <w:sz w:val="23"/>
          <w:szCs w:val="23"/>
        </w:rPr>
        <w:t>and</w:t>
      </w:r>
      <w:r>
        <w:rPr>
          <w:spacing w:val="-11"/>
          <w:sz w:val="23"/>
          <w:szCs w:val="23"/>
        </w:rPr>
        <w:t xml:space="preserve"> </w:t>
      </w:r>
      <w:r>
        <w:rPr>
          <w:spacing w:val="-4"/>
          <w:sz w:val="23"/>
          <w:szCs w:val="23"/>
        </w:rPr>
        <w:t>manufacture</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Optical fiber </w:t>
      </w:r>
      <w:r>
        <w:rPr>
          <w:sz w:val="23"/>
          <w:szCs w:val="23"/>
        </w:rPr>
        <w:t>-</w:t>
      </w:r>
      <w:r>
        <w:rPr>
          <w:spacing w:val="-8"/>
          <w:sz w:val="23"/>
          <w:szCs w:val="23"/>
        </w:rPr>
        <w:t xml:space="preserve"> </w:t>
      </w:r>
      <w:r>
        <w:rPr>
          <w:spacing w:val="-3"/>
          <w:sz w:val="23"/>
          <w:szCs w:val="23"/>
        </w:rPr>
        <w:t>uses.</w:t>
      </w:r>
    </w:p>
    <w:p w:rsidR="005F6964" w:rsidRDefault="005F6964">
      <w:pPr>
        <w:pStyle w:val="BodyText"/>
        <w:spacing w:before="2"/>
        <w:ind w:left="0" w:firstLine="0"/>
        <w:rPr>
          <w:sz w:val="23"/>
          <w:szCs w:val="23"/>
        </w:rPr>
      </w:pPr>
    </w:p>
    <w:p w:rsidR="005F6964" w:rsidRDefault="00582FCD" w:rsidP="00617A6F">
      <w:pPr>
        <w:pStyle w:val="Heading3"/>
        <w:numPr>
          <w:ilvl w:val="0"/>
          <w:numId w:val="29"/>
        </w:numPr>
        <w:tabs>
          <w:tab w:val="left" w:pos="880"/>
          <w:tab w:val="left" w:pos="881"/>
          <w:tab w:val="left" w:pos="8854"/>
        </w:tabs>
        <w:ind w:hanging="721"/>
        <w:rPr>
          <w:sz w:val="23"/>
          <w:szCs w:val="23"/>
        </w:rPr>
      </w:pPr>
      <w:proofErr w:type="gramStart"/>
      <w:r>
        <w:rPr>
          <w:spacing w:val="-3"/>
          <w:sz w:val="23"/>
          <w:szCs w:val="23"/>
        </w:rPr>
        <w:t>LASERS.</w:t>
      </w:r>
      <w:proofErr w:type="gramEnd"/>
      <w:r>
        <w:rPr>
          <w:spacing w:val="-3"/>
          <w:sz w:val="23"/>
          <w:szCs w:val="23"/>
        </w:rPr>
        <w:tab/>
      </w:r>
      <w:r>
        <w:rPr>
          <w:sz w:val="23"/>
          <w:szCs w:val="23"/>
        </w:rPr>
        <w:t>3</w:t>
      </w:r>
      <w:r>
        <w:rPr>
          <w:spacing w:val="-7"/>
          <w:sz w:val="23"/>
          <w:szCs w:val="23"/>
        </w:rPr>
        <w:t xml:space="preserve"> </w:t>
      </w:r>
      <w:r>
        <w:rPr>
          <w:sz w:val="23"/>
          <w:szCs w:val="23"/>
        </w:rPr>
        <w:t>Hours</w:t>
      </w:r>
    </w:p>
    <w:p w:rsidR="005F6964" w:rsidRDefault="00582FCD" w:rsidP="00617A6F">
      <w:pPr>
        <w:pStyle w:val="ListParagraph"/>
        <w:numPr>
          <w:ilvl w:val="1"/>
          <w:numId w:val="29"/>
        </w:numPr>
        <w:tabs>
          <w:tab w:val="left" w:pos="1600"/>
          <w:tab w:val="left" w:pos="1601"/>
        </w:tabs>
        <w:spacing w:before="6"/>
        <w:rPr>
          <w:sz w:val="23"/>
          <w:szCs w:val="23"/>
        </w:rPr>
      </w:pPr>
      <w:r>
        <w:rPr>
          <w:spacing w:val="-3"/>
          <w:sz w:val="23"/>
          <w:szCs w:val="23"/>
        </w:rPr>
        <w:t xml:space="preserve">Corpuscular theory </w:t>
      </w:r>
      <w:r>
        <w:rPr>
          <w:sz w:val="23"/>
          <w:szCs w:val="23"/>
        </w:rPr>
        <w:t>of</w:t>
      </w:r>
      <w:r>
        <w:rPr>
          <w:spacing w:val="-12"/>
          <w:sz w:val="23"/>
          <w:szCs w:val="23"/>
        </w:rPr>
        <w:t xml:space="preserve"> </w:t>
      </w:r>
      <w:r>
        <w:rPr>
          <w:spacing w:val="-3"/>
          <w:sz w:val="23"/>
          <w:szCs w:val="23"/>
        </w:rPr>
        <w:t>light</w:t>
      </w:r>
    </w:p>
    <w:p w:rsidR="005F6964" w:rsidRDefault="00582FCD" w:rsidP="00617A6F">
      <w:pPr>
        <w:pStyle w:val="ListParagraph"/>
        <w:numPr>
          <w:ilvl w:val="1"/>
          <w:numId w:val="29"/>
        </w:numPr>
        <w:tabs>
          <w:tab w:val="left" w:pos="1600"/>
          <w:tab w:val="left" w:pos="1601"/>
        </w:tabs>
        <w:rPr>
          <w:sz w:val="23"/>
          <w:szCs w:val="23"/>
        </w:rPr>
      </w:pPr>
      <w:r>
        <w:rPr>
          <w:spacing w:val="-4"/>
          <w:sz w:val="23"/>
          <w:szCs w:val="23"/>
        </w:rPr>
        <w:t xml:space="preserve">Emission </w:t>
      </w:r>
      <w:r>
        <w:rPr>
          <w:spacing w:val="-2"/>
          <w:sz w:val="23"/>
          <w:szCs w:val="23"/>
        </w:rPr>
        <w:t xml:space="preserve">and </w:t>
      </w:r>
      <w:r>
        <w:rPr>
          <w:spacing w:val="-3"/>
          <w:sz w:val="23"/>
          <w:szCs w:val="23"/>
        </w:rPr>
        <w:t xml:space="preserve">absorption </w:t>
      </w:r>
      <w:r>
        <w:rPr>
          <w:sz w:val="23"/>
          <w:szCs w:val="23"/>
        </w:rPr>
        <w:t>of</w:t>
      </w:r>
      <w:r>
        <w:rPr>
          <w:spacing w:val="-13"/>
          <w:sz w:val="23"/>
          <w:szCs w:val="23"/>
        </w:rPr>
        <w:t xml:space="preserve"> </w:t>
      </w:r>
      <w:r>
        <w:rPr>
          <w:spacing w:val="-3"/>
          <w:sz w:val="23"/>
          <w:szCs w:val="23"/>
        </w:rPr>
        <w:t>light</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Stimulated absorption </w:t>
      </w:r>
      <w:r>
        <w:rPr>
          <w:spacing w:val="-2"/>
          <w:sz w:val="23"/>
          <w:szCs w:val="23"/>
        </w:rPr>
        <w:t xml:space="preserve">and </w:t>
      </w:r>
      <w:r>
        <w:rPr>
          <w:spacing w:val="-4"/>
          <w:sz w:val="23"/>
          <w:szCs w:val="23"/>
        </w:rPr>
        <w:t xml:space="preserve">emission </w:t>
      </w:r>
      <w:r>
        <w:rPr>
          <w:sz w:val="23"/>
          <w:szCs w:val="23"/>
        </w:rPr>
        <w:t>of</w:t>
      </w:r>
      <w:r>
        <w:rPr>
          <w:spacing w:val="-14"/>
          <w:sz w:val="23"/>
          <w:szCs w:val="23"/>
        </w:rPr>
        <w:t xml:space="preserve"> </w:t>
      </w:r>
      <w:r>
        <w:rPr>
          <w:spacing w:val="-3"/>
          <w:sz w:val="23"/>
          <w:szCs w:val="23"/>
        </w:rPr>
        <w:t>light</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Laser</w:t>
      </w:r>
      <w:r>
        <w:rPr>
          <w:spacing w:val="-4"/>
          <w:sz w:val="23"/>
          <w:szCs w:val="23"/>
        </w:rPr>
        <w:t xml:space="preserve"> </w:t>
      </w:r>
      <w:r>
        <w:rPr>
          <w:spacing w:val="-3"/>
          <w:sz w:val="23"/>
          <w:szCs w:val="23"/>
        </w:rPr>
        <w:t>principle</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Structure </w:t>
      </w:r>
      <w:r>
        <w:rPr>
          <w:spacing w:val="-2"/>
          <w:sz w:val="23"/>
          <w:szCs w:val="23"/>
        </w:rPr>
        <w:t xml:space="preserve">and </w:t>
      </w:r>
      <w:r>
        <w:rPr>
          <w:spacing w:val="-4"/>
          <w:sz w:val="23"/>
          <w:szCs w:val="23"/>
        </w:rPr>
        <w:t xml:space="preserve">working </w:t>
      </w:r>
      <w:r>
        <w:rPr>
          <w:sz w:val="23"/>
          <w:szCs w:val="23"/>
        </w:rPr>
        <w:t>of</w:t>
      </w:r>
      <w:r>
        <w:rPr>
          <w:spacing w:val="-11"/>
          <w:sz w:val="23"/>
          <w:szCs w:val="23"/>
        </w:rPr>
        <w:t xml:space="preserve"> </w:t>
      </w:r>
      <w:r>
        <w:rPr>
          <w:spacing w:val="-3"/>
          <w:sz w:val="23"/>
          <w:szCs w:val="23"/>
        </w:rPr>
        <w:t>lasers</w:t>
      </w:r>
    </w:p>
    <w:p w:rsidR="005F6964" w:rsidRDefault="00582FCD" w:rsidP="00617A6F">
      <w:pPr>
        <w:pStyle w:val="ListParagraph"/>
        <w:numPr>
          <w:ilvl w:val="1"/>
          <w:numId w:val="29"/>
        </w:numPr>
        <w:tabs>
          <w:tab w:val="left" w:pos="1600"/>
          <w:tab w:val="left" w:pos="1601"/>
        </w:tabs>
        <w:rPr>
          <w:sz w:val="23"/>
          <w:szCs w:val="23"/>
        </w:rPr>
      </w:pPr>
      <w:r>
        <w:rPr>
          <w:sz w:val="23"/>
          <w:szCs w:val="23"/>
        </w:rPr>
        <w:t xml:space="preserve">Types of </w:t>
      </w:r>
      <w:r>
        <w:rPr>
          <w:spacing w:val="-3"/>
          <w:sz w:val="23"/>
          <w:szCs w:val="23"/>
        </w:rPr>
        <w:t xml:space="preserve">lasers </w:t>
      </w:r>
      <w:r>
        <w:rPr>
          <w:spacing w:val="-4"/>
          <w:sz w:val="23"/>
          <w:szCs w:val="23"/>
        </w:rPr>
        <w:t xml:space="preserve">with </w:t>
      </w:r>
      <w:r>
        <w:rPr>
          <w:sz w:val="23"/>
          <w:szCs w:val="23"/>
        </w:rPr>
        <w:t>brief</w:t>
      </w:r>
      <w:r>
        <w:rPr>
          <w:spacing w:val="-24"/>
          <w:sz w:val="23"/>
          <w:szCs w:val="23"/>
        </w:rPr>
        <w:t xml:space="preserve"> </w:t>
      </w:r>
      <w:r>
        <w:rPr>
          <w:spacing w:val="-3"/>
          <w:sz w:val="23"/>
          <w:szCs w:val="23"/>
        </w:rPr>
        <w:t>description.</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Applications (basic</w:t>
      </w:r>
      <w:r>
        <w:rPr>
          <w:spacing w:val="-7"/>
          <w:sz w:val="23"/>
          <w:szCs w:val="23"/>
        </w:rPr>
        <w:t xml:space="preserve"> </w:t>
      </w:r>
      <w:r>
        <w:rPr>
          <w:spacing w:val="-3"/>
          <w:sz w:val="23"/>
          <w:szCs w:val="23"/>
        </w:rPr>
        <w:t>concepts)</w:t>
      </w:r>
    </w:p>
    <w:p w:rsidR="005F6964" w:rsidRDefault="00582FCD" w:rsidP="00617A6F">
      <w:pPr>
        <w:pStyle w:val="ListParagraph"/>
        <w:numPr>
          <w:ilvl w:val="1"/>
          <w:numId w:val="29"/>
        </w:numPr>
        <w:tabs>
          <w:tab w:val="left" w:pos="1600"/>
          <w:tab w:val="left" w:pos="1601"/>
        </w:tabs>
        <w:rPr>
          <w:sz w:val="23"/>
          <w:szCs w:val="23"/>
        </w:rPr>
      </w:pPr>
      <w:r>
        <w:rPr>
          <w:sz w:val="23"/>
          <w:szCs w:val="23"/>
        </w:rPr>
        <w:t>Material</w:t>
      </w:r>
      <w:r>
        <w:rPr>
          <w:spacing w:val="-6"/>
          <w:sz w:val="23"/>
          <w:szCs w:val="23"/>
        </w:rPr>
        <w:t xml:space="preserve"> </w:t>
      </w:r>
      <w:r>
        <w:rPr>
          <w:spacing w:val="-3"/>
          <w:sz w:val="23"/>
          <w:szCs w:val="23"/>
        </w:rPr>
        <w:t>processing</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Laser</w:t>
      </w:r>
      <w:r>
        <w:rPr>
          <w:spacing w:val="-5"/>
          <w:sz w:val="23"/>
          <w:szCs w:val="23"/>
        </w:rPr>
        <w:t xml:space="preserve"> </w:t>
      </w:r>
      <w:r>
        <w:rPr>
          <w:spacing w:val="-3"/>
          <w:sz w:val="23"/>
          <w:szCs w:val="23"/>
        </w:rPr>
        <w:t>welding</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Laser assisted</w:t>
      </w:r>
      <w:r>
        <w:rPr>
          <w:spacing w:val="-5"/>
          <w:sz w:val="23"/>
          <w:szCs w:val="23"/>
        </w:rPr>
        <w:t xml:space="preserve"> </w:t>
      </w:r>
      <w:r>
        <w:rPr>
          <w:spacing w:val="-4"/>
          <w:sz w:val="23"/>
          <w:szCs w:val="23"/>
        </w:rPr>
        <w:t>machining</w:t>
      </w:r>
    </w:p>
    <w:p w:rsidR="005F6964" w:rsidRDefault="00582FCD" w:rsidP="00617A6F">
      <w:pPr>
        <w:pStyle w:val="ListParagraph"/>
        <w:numPr>
          <w:ilvl w:val="1"/>
          <w:numId w:val="29"/>
        </w:numPr>
        <w:tabs>
          <w:tab w:val="left" w:pos="1600"/>
          <w:tab w:val="left" w:pos="1601"/>
        </w:tabs>
        <w:rPr>
          <w:sz w:val="23"/>
          <w:szCs w:val="23"/>
        </w:rPr>
      </w:pPr>
      <w:r>
        <w:rPr>
          <w:sz w:val="23"/>
          <w:szCs w:val="23"/>
        </w:rPr>
        <w:t>Micro</w:t>
      </w:r>
      <w:r>
        <w:rPr>
          <w:spacing w:val="-5"/>
          <w:sz w:val="23"/>
          <w:szCs w:val="23"/>
        </w:rPr>
        <w:t xml:space="preserve"> </w:t>
      </w:r>
      <w:r>
        <w:rPr>
          <w:spacing w:val="-4"/>
          <w:sz w:val="23"/>
          <w:szCs w:val="23"/>
        </w:rPr>
        <w:t>machining</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Drilling, scribing </w:t>
      </w:r>
      <w:r>
        <w:rPr>
          <w:spacing w:val="-2"/>
          <w:sz w:val="23"/>
          <w:szCs w:val="23"/>
        </w:rPr>
        <w:t>and</w:t>
      </w:r>
      <w:r>
        <w:rPr>
          <w:spacing w:val="-8"/>
          <w:sz w:val="23"/>
          <w:szCs w:val="23"/>
        </w:rPr>
        <w:t xml:space="preserve"> </w:t>
      </w:r>
      <w:r>
        <w:rPr>
          <w:spacing w:val="-4"/>
          <w:sz w:val="23"/>
          <w:szCs w:val="23"/>
        </w:rPr>
        <w:t>marking</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Printing</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Lasers </w:t>
      </w:r>
      <w:r>
        <w:rPr>
          <w:sz w:val="23"/>
          <w:szCs w:val="23"/>
        </w:rPr>
        <w:t>in</w:t>
      </w:r>
      <w:r>
        <w:rPr>
          <w:spacing w:val="-10"/>
          <w:sz w:val="23"/>
          <w:szCs w:val="23"/>
        </w:rPr>
        <w:t xml:space="preserve"> </w:t>
      </w:r>
      <w:r>
        <w:rPr>
          <w:spacing w:val="-3"/>
          <w:sz w:val="23"/>
          <w:szCs w:val="23"/>
        </w:rPr>
        <w:t>medicine</w:t>
      </w:r>
    </w:p>
    <w:p w:rsidR="005F6964" w:rsidRDefault="005F6964">
      <w:pPr>
        <w:pStyle w:val="BodyText"/>
        <w:spacing w:before="2"/>
        <w:ind w:left="0" w:firstLine="0"/>
        <w:rPr>
          <w:sz w:val="23"/>
          <w:szCs w:val="23"/>
        </w:rPr>
      </w:pPr>
    </w:p>
    <w:p w:rsidR="005F6964" w:rsidRDefault="00A36DFA" w:rsidP="00617A6F">
      <w:pPr>
        <w:pStyle w:val="Heading3"/>
        <w:numPr>
          <w:ilvl w:val="0"/>
          <w:numId w:val="29"/>
        </w:numPr>
        <w:tabs>
          <w:tab w:val="left" w:pos="880"/>
          <w:tab w:val="left" w:pos="881"/>
          <w:tab w:val="left" w:pos="8946"/>
        </w:tabs>
        <w:ind w:hanging="721"/>
        <w:rPr>
          <w:sz w:val="23"/>
          <w:szCs w:val="23"/>
        </w:rPr>
      </w:pPr>
      <w:proofErr w:type="gramStart"/>
      <w:r>
        <w:rPr>
          <w:spacing w:val="-3"/>
          <w:sz w:val="23"/>
          <w:szCs w:val="23"/>
        </w:rPr>
        <w:t>HEAT.</w:t>
      </w:r>
      <w:proofErr w:type="gramEnd"/>
      <w:r>
        <w:rPr>
          <w:spacing w:val="-3"/>
          <w:sz w:val="23"/>
          <w:szCs w:val="23"/>
        </w:rPr>
        <w:tab/>
      </w:r>
      <w:r w:rsidR="00582FCD">
        <w:rPr>
          <w:sz w:val="23"/>
          <w:szCs w:val="23"/>
        </w:rPr>
        <w:t>4</w:t>
      </w:r>
      <w:r w:rsidR="00582FCD">
        <w:rPr>
          <w:spacing w:val="-3"/>
          <w:sz w:val="23"/>
          <w:szCs w:val="23"/>
        </w:rPr>
        <w:t>hours.</w:t>
      </w:r>
    </w:p>
    <w:p w:rsidR="005F6964" w:rsidRDefault="00582FCD" w:rsidP="00617A6F">
      <w:pPr>
        <w:pStyle w:val="ListParagraph"/>
        <w:numPr>
          <w:ilvl w:val="1"/>
          <w:numId w:val="29"/>
        </w:numPr>
        <w:tabs>
          <w:tab w:val="left" w:pos="1600"/>
          <w:tab w:val="left" w:pos="1601"/>
        </w:tabs>
        <w:spacing w:before="5"/>
        <w:rPr>
          <w:sz w:val="23"/>
          <w:szCs w:val="23"/>
        </w:rPr>
      </w:pPr>
      <w:r>
        <w:rPr>
          <w:spacing w:val="-3"/>
          <w:sz w:val="23"/>
          <w:szCs w:val="23"/>
        </w:rPr>
        <w:t xml:space="preserve">Review </w:t>
      </w:r>
      <w:r>
        <w:rPr>
          <w:sz w:val="23"/>
          <w:szCs w:val="23"/>
        </w:rPr>
        <w:t xml:space="preserve">of </w:t>
      </w:r>
      <w:r>
        <w:rPr>
          <w:spacing w:val="-3"/>
          <w:sz w:val="23"/>
          <w:szCs w:val="23"/>
        </w:rPr>
        <w:t xml:space="preserve">calorimetry </w:t>
      </w:r>
      <w:r>
        <w:rPr>
          <w:spacing w:val="-2"/>
          <w:sz w:val="23"/>
          <w:szCs w:val="23"/>
        </w:rPr>
        <w:t>and gas</w:t>
      </w:r>
      <w:r>
        <w:rPr>
          <w:spacing w:val="-26"/>
          <w:sz w:val="23"/>
          <w:szCs w:val="23"/>
        </w:rPr>
        <w:t xml:space="preserve"> </w:t>
      </w:r>
      <w:r>
        <w:rPr>
          <w:spacing w:val="-3"/>
          <w:sz w:val="23"/>
          <w:szCs w:val="23"/>
        </w:rPr>
        <w:t>laws</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Thermal expansion </w:t>
      </w:r>
      <w:r>
        <w:rPr>
          <w:sz w:val="23"/>
          <w:szCs w:val="23"/>
        </w:rPr>
        <w:t xml:space="preserve">of </w:t>
      </w:r>
      <w:r>
        <w:rPr>
          <w:spacing w:val="-3"/>
          <w:sz w:val="23"/>
          <w:szCs w:val="23"/>
        </w:rPr>
        <w:t xml:space="preserve">solids, liquids </w:t>
      </w:r>
      <w:r>
        <w:rPr>
          <w:spacing w:val="-2"/>
          <w:sz w:val="23"/>
          <w:szCs w:val="23"/>
        </w:rPr>
        <w:t>and</w:t>
      </w:r>
      <w:r>
        <w:rPr>
          <w:spacing w:val="-19"/>
          <w:sz w:val="23"/>
          <w:szCs w:val="23"/>
        </w:rPr>
        <w:t xml:space="preserve"> </w:t>
      </w:r>
      <w:r>
        <w:rPr>
          <w:spacing w:val="-3"/>
          <w:sz w:val="23"/>
          <w:szCs w:val="23"/>
        </w:rPr>
        <w:t>gases</w:t>
      </w:r>
    </w:p>
    <w:p w:rsidR="005F6964" w:rsidRDefault="00582FCD" w:rsidP="00617A6F">
      <w:pPr>
        <w:pStyle w:val="ListParagraph"/>
        <w:numPr>
          <w:ilvl w:val="1"/>
          <w:numId w:val="29"/>
        </w:numPr>
        <w:tabs>
          <w:tab w:val="left" w:pos="1600"/>
          <w:tab w:val="left" w:pos="1601"/>
        </w:tabs>
        <w:rPr>
          <w:sz w:val="23"/>
          <w:szCs w:val="23"/>
        </w:rPr>
      </w:pPr>
      <w:r>
        <w:rPr>
          <w:sz w:val="23"/>
          <w:szCs w:val="23"/>
        </w:rPr>
        <w:t xml:space="preserve">Heat of </w:t>
      </w:r>
      <w:r>
        <w:rPr>
          <w:spacing w:val="-3"/>
          <w:sz w:val="23"/>
          <w:szCs w:val="23"/>
        </w:rPr>
        <w:t>fusion,</w:t>
      </w:r>
      <w:r>
        <w:rPr>
          <w:spacing w:val="-16"/>
          <w:sz w:val="23"/>
          <w:szCs w:val="23"/>
        </w:rPr>
        <w:t xml:space="preserve"> </w:t>
      </w:r>
      <w:r>
        <w:rPr>
          <w:spacing w:val="-3"/>
          <w:sz w:val="23"/>
          <w:szCs w:val="23"/>
        </w:rPr>
        <w:t>vaporization</w:t>
      </w:r>
    </w:p>
    <w:p w:rsidR="005F6964" w:rsidRDefault="00582FCD" w:rsidP="00617A6F">
      <w:pPr>
        <w:pStyle w:val="ListParagraph"/>
        <w:numPr>
          <w:ilvl w:val="1"/>
          <w:numId w:val="29"/>
        </w:numPr>
        <w:tabs>
          <w:tab w:val="left" w:pos="1600"/>
          <w:tab w:val="left" w:pos="1601"/>
        </w:tabs>
        <w:spacing w:before="11"/>
        <w:rPr>
          <w:sz w:val="23"/>
          <w:szCs w:val="23"/>
        </w:rPr>
      </w:pPr>
      <w:r>
        <w:rPr>
          <w:spacing w:val="-4"/>
          <w:sz w:val="23"/>
          <w:szCs w:val="23"/>
        </w:rPr>
        <w:t xml:space="preserve">Humidity, </w:t>
      </w:r>
      <w:r>
        <w:rPr>
          <w:spacing w:val="-3"/>
          <w:sz w:val="23"/>
          <w:szCs w:val="23"/>
        </w:rPr>
        <w:t xml:space="preserve">absolute </w:t>
      </w:r>
      <w:r>
        <w:rPr>
          <w:spacing w:val="-2"/>
          <w:sz w:val="23"/>
          <w:szCs w:val="23"/>
        </w:rPr>
        <w:t>and</w:t>
      </w:r>
      <w:r>
        <w:rPr>
          <w:spacing w:val="-5"/>
          <w:sz w:val="23"/>
          <w:szCs w:val="23"/>
        </w:rPr>
        <w:t xml:space="preserve"> </w:t>
      </w:r>
      <w:r>
        <w:rPr>
          <w:spacing w:val="-3"/>
          <w:sz w:val="23"/>
          <w:szCs w:val="23"/>
        </w:rPr>
        <w:t>relative</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Law </w:t>
      </w:r>
      <w:r>
        <w:rPr>
          <w:sz w:val="23"/>
          <w:szCs w:val="23"/>
        </w:rPr>
        <w:t>of</w:t>
      </w:r>
      <w:r>
        <w:rPr>
          <w:spacing w:val="-12"/>
          <w:sz w:val="23"/>
          <w:szCs w:val="23"/>
        </w:rPr>
        <w:t xml:space="preserve"> </w:t>
      </w:r>
      <w:r>
        <w:rPr>
          <w:spacing w:val="-3"/>
          <w:sz w:val="23"/>
          <w:szCs w:val="23"/>
        </w:rPr>
        <w:t>cooling</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Thermoelectricity</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Thermocouple.</w:t>
      </w:r>
    </w:p>
    <w:p w:rsidR="005F6964" w:rsidRDefault="005F6964">
      <w:pPr>
        <w:pStyle w:val="BodyText"/>
        <w:spacing w:before="2"/>
        <w:ind w:left="0" w:firstLine="0"/>
        <w:rPr>
          <w:sz w:val="23"/>
          <w:szCs w:val="23"/>
        </w:rPr>
      </w:pPr>
    </w:p>
    <w:p w:rsidR="005F6964" w:rsidRDefault="00582FCD" w:rsidP="00617A6F">
      <w:pPr>
        <w:pStyle w:val="Heading3"/>
        <w:numPr>
          <w:ilvl w:val="0"/>
          <w:numId w:val="29"/>
        </w:numPr>
        <w:tabs>
          <w:tab w:val="left" w:pos="880"/>
          <w:tab w:val="left" w:pos="881"/>
          <w:tab w:val="left" w:pos="8854"/>
        </w:tabs>
        <w:ind w:hanging="721"/>
        <w:rPr>
          <w:sz w:val="23"/>
          <w:szCs w:val="23"/>
        </w:rPr>
      </w:pPr>
      <w:proofErr w:type="gramStart"/>
      <w:r>
        <w:rPr>
          <w:spacing w:val="-3"/>
          <w:sz w:val="23"/>
          <w:szCs w:val="23"/>
        </w:rPr>
        <w:t>MAGNETIC</w:t>
      </w:r>
      <w:r>
        <w:rPr>
          <w:spacing w:val="-7"/>
          <w:sz w:val="23"/>
          <w:szCs w:val="23"/>
        </w:rPr>
        <w:t xml:space="preserve"> </w:t>
      </w:r>
      <w:r>
        <w:rPr>
          <w:spacing w:val="-3"/>
          <w:sz w:val="23"/>
          <w:szCs w:val="23"/>
        </w:rPr>
        <w:t>MATERIALS.</w:t>
      </w:r>
      <w:proofErr w:type="gramEnd"/>
      <w:r>
        <w:rPr>
          <w:spacing w:val="-3"/>
          <w:sz w:val="23"/>
          <w:szCs w:val="23"/>
        </w:rPr>
        <w:tab/>
      </w:r>
      <w:r>
        <w:rPr>
          <w:sz w:val="23"/>
          <w:szCs w:val="23"/>
        </w:rPr>
        <w:t>2</w:t>
      </w:r>
      <w:r>
        <w:rPr>
          <w:spacing w:val="-6"/>
          <w:sz w:val="23"/>
          <w:szCs w:val="23"/>
        </w:rPr>
        <w:t xml:space="preserve"> </w:t>
      </w:r>
      <w:r>
        <w:rPr>
          <w:sz w:val="23"/>
          <w:szCs w:val="23"/>
        </w:rPr>
        <w:t>Hours</w:t>
      </w:r>
    </w:p>
    <w:p w:rsidR="005F6964" w:rsidRDefault="00582FCD" w:rsidP="00617A6F">
      <w:pPr>
        <w:pStyle w:val="ListParagraph"/>
        <w:numPr>
          <w:ilvl w:val="1"/>
          <w:numId w:val="29"/>
        </w:numPr>
        <w:tabs>
          <w:tab w:val="left" w:pos="1600"/>
          <w:tab w:val="left" w:pos="1601"/>
        </w:tabs>
        <w:spacing w:before="5"/>
        <w:rPr>
          <w:sz w:val="23"/>
          <w:szCs w:val="23"/>
        </w:rPr>
      </w:pPr>
      <w:r>
        <w:rPr>
          <w:spacing w:val="-3"/>
          <w:sz w:val="23"/>
          <w:szCs w:val="23"/>
        </w:rPr>
        <w:t>Magnetism</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Domains</w:t>
      </w:r>
      <w:r>
        <w:rPr>
          <w:spacing w:val="-6"/>
          <w:sz w:val="23"/>
          <w:szCs w:val="23"/>
        </w:rPr>
        <w:t xml:space="preserve"> </w:t>
      </w:r>
      <w:r>
        <w:rPr>
          <w:spacing w:val="-3"/>
          <w:sz w:val="23"/>
          <w:szCs w:val="23"/>
        </w:rPr>
        <w:t>theory</w:t>
      </w:r>
    </w:p>
    <w:p w:rsidR="005F6964" w:rsidRDefault="00582FCD" w:rsidP="00617A6F">
      <w:pPr>
        <w:pStyle w:val="ListParagraph"/>
        <w:numPr>
          <w:ilvl w:val="1"/>
          <w:numId w:val="29"/>
        </w:numPr>
        <w:tabs>
          <w:tab w:val="left" w:pos="1600"/>
          <w:tab w:val="left" w:pos="1601"/>
        </w:tabs>
        <w:rPr>
          <w:sz w:val="23"/>
          <w:szCs w:val="23"/>
        </w:rPr>
      </w:pPr>
      <w:r>
        <w:rPr>
          <w:sz w:val="23"/>
          <w:szCs w:val="23"/>
        </w:rPr>
        <w:t xml:space="preserve">Para, </w:t>
      </w:r>
      <w:proofErr w:type="spellStart"/>
      <w:r>
        <w:rPr>
          <w:sz w:val="23"/>
          <w:szCs w:val="23"/>
        </w:rPr>
        <w:t>dia</w:t>
      </w:r>
      <w:proofErr w:type="spellEnd"/>
      <w:r>
        <w:rPr>
          <w:sz w:val="23"/>
          <w:szCs w:val="23"/>
        </w:rPr>
        <w:t xml:space="preserve"> </w:t>
      </w:r>
      <w:r>
        <w:rPr>
          <w:spacing w:val="-2"/>
          <w:sz w:val="23"/>
          <w:szCs w:val="23"/>
        </w:rPr>
        <w:t xml:space="preserve">and </w:t>
      </w:r>
      <w:r>
        <w:rPr>
          <w:spacing w:val="-3"/>
          <w:sz w:val="23"/>
          <w:szCs w:val="23"/>
        </w:rPr>
        <w:t xml:space="preserve">ferromagnetism </w:t>
      </w:r>
      <w:r>
        <w:rPr>
          <w:spacing w:val="-2"/>
          <w:sz w:val="23"/>
          <w:szCs w:val="23"/>
        </w:rPr>
        <w:t xml:space="preserve">and </w:t>
      </w:r>
      <w:r>
        <w:rPr>
          <w:spacing w:val="-4"/>
          <w:sz w:val="23"/>
          <w:szCs w:val="23"/>
        </w:rPr>
        <w:t>magnetic</w:t>
      </w:r>
      <w:r>
        <w:rPr>
          <w:spacing w:val="-24"/>
          <w:sz w:val="23"/>
          <w:szCs w:val="23"/>
        </w:rPr>
        <w:t xml:space="preserve"> </w:t>
      </w:r>
      <w:r>
        <w:rPr>
          <w:spacing w:val="-3"/>
          <w:sz w:val="23"/>
          <w:szCs w:val="23"/>
        </w:rPr>
        <w:t>materials</w:t>
      </w:r>
    </w:p>
    <w:p w:rsidR="005F6964" w:rsidRDefault="00582FCD" w:rsidP="00617A6F">
      <w:pPr>
        <w:pStyle w:val="ListParagraph"/>
        <w:numPr>
          <w:ilvl w:val="1"/>
          <w:numId w:val="29"/>
        </w:numPr>
        <w:tabs>
          <w:tab w:val="left" w:pos="1600"/>
          <w:tab w:val="left" w:pos="1601"/>
        </w:tabs>
        <w:rPr>
          <w:sz w:val="23"/>
          <w:szCs w:val="23"/>
        </w:rPr>
      </w:pPr>
      <w:r>
        <w:rPr>
          <w:sz w:val="23"/>
          <w:szCs w:val="23"/>
        </w:rPr>
        <w:t xml:space="preserve">B.H. </w:t>
      </w:r>
      <w:r>
        <w:rPr>
          <w:spacing w:val="-3"/>
          <w:sz w:val="23"/>
          <w:szCs w:val="23"/>
        </w:rPr>
        <w:t xml:space="preserve">curve </w:t>
      </w:r>
      <w:r>
        <w:rPr>
          <w:spacing w:val="-2"/>
          <w:sz w:val="23"/>
          <w:szCs w:val="23"/>
        </w:rPr>
        <w:t xml:space="preserve">and </w:t>
      </w:r>
      <w:proofErr w:type="spellStart"/>
      <w:r>
        <w:rPr>
          <w:spacing w:val="-4"/>
          <w:sz w:val="23"/>
          <w:szCs w:val="23"/>
        </w:rPr>
        <w:t>hysterisis</w:t>
      </w:r>
      <w:proofErr w:type="spellEnd"/>
      <w:r>
        <w:rPr>
          <w:spacing w:val="-14"/>
          <w:sz w:val="23"/>
          <w:szCs w:val="23"/>
        </w:rPr>
        <w:t xml:space="preserve"> </w:t>
      </w:r>
      <w:r>
        <w:rPr>
          <w:sz w:val="23"/>
          <w:szCs w:val="23"/>
        </w:rPr>
        <w:t>loop.</w:t>
      </w:r>
    </w:p>
    <w:p w:rsidR="005F6964" w:rsidRDefault="005F6964">
      <w:pPr>
        <w:pStyle w:val="BodyText"/>
        <w:spacing w:before="2"/>
        <w:ind w:left="0" w:firstLine="0"/>
        <w:rPr>
          <w:sz w:val="23"/>
          <w:szCs w:val="23"/>
        </w:rPr>
      </w:pPr>
    </w:p>
    <w:p w:rsidR="005F6964" w:rsidRDefault="00582FCD" w:rsidP="00617A6F">
      <w:pPr>
        <w:pStyle w:val="Heading3"/>
        <w:numPr>
          <w:ilvl w:val="0"/>
          <w:numId w:val="29"/>
        </w:numPr>
        <w:tabs>
          <w:tab w:val="left" w:pos="880"/>
          <w:tab w:val="left" w:pos="881"/>
          <w:tab w:val="left" w:pos="8854"/>
        </w:tabs>
        <w:ind w:hanging="721"/>
        <w:rPr>
          <w:sz w:val="23"/>
          <w:szCs w:val="23"/>
        </w:rPr>
      </w:pPr>
      <w:proofErr w:type="gramStart"/>
      <w:r>
        <w:rPr>
          <w:sz w:val="23"/>
          <w:szCs w:val="23"/>
        </w:rPr>
        <w:t>SEMI</w:t>
      </w:r>
      <w:r>
        <w:rPr>
          <w:spacing w:val="-9"/>
          <w:sz w:val="23"/>
          <w:szCs w:val="23"/>
        </w:rPr>
        <w:t xml:space="preserve"> </w:t>
      </w:r>
      <w:r>
        <w:rPr>
          <w:spacing w:val="-3"/>
          <w:sz w:val="23"/>
          <w:szCs w:val="23"/>
        </w:rPr>
        <w:t>CONDUCTOR</w:t>
      </w:r>
      <w:r>
        <w:rPr>
          <w:spacing w:val="-8"/>
          <w:sz w:val="23"/>
          <w:szCs w:val="23"/>
        </w:rPr>
        <w:t xml:space="preserve"> </w:t>
      </w:r>
      <w:r>
        <w:rPr>
          <w:spacing w:val="-3"/>
          <w:sz w:val="23"/>
          <w:szCs w:val="23"/>
        </w:rPr>
        <w:t>MATERIALS.</w:t>
      </w:r>
      <w:proofErr w:type="gramEnd"/>
      <w:r>
        <w:rPr>
          <w:spacing w:val="-3"/>
          <w:sz w:val="23"/>
          <w:szCs w:val="23"/>
        </w:rPr>
        <w:tab/>
      </w:r>
      <w:r>
        <w:rPr>
          <w:sz w:val="23"/>
          <w:szCs w:val="23"/>
        </w:rPr>
        <w:t>2</w:t>
      </w:r>
      <w:r>
        <w:rPr>
          <w:spacing w:val="-6"/>
          <w:sz w:val="23"/>
          <w:szCs w:val="23"/>
        </w:rPr>
        <w:t xml:space="preserve"> </w:t>
      </w:r>
      <w:r>
        <w:rPr>
          <w:sz w:val="23"/>
          <w:szCs w:val="23"/>
        </w:rPr>
        <w:t>Hours</w:t>
      </w:r>
    </w:p>
    <w:p w:rsidR="005F6964" w:rsidRDefault="00582FCD" w:rsidP="00617A6F">
      <w:pPr>
        <w:pStyle w:val="ListParagraph"/>
        <w:numPr>
          <w:ilvl w:val="1"/>
          <w:numId w:val="29"/>
        </w:numPr>
        <w:tabs>
          <w:tab w:val="left" w:pos="1600"/>
          <w:tab w:val="left" w:pos="1601"/>
        </w:tabs>
        <w:spacing w:before="5"/>
        <w:rPr>
          <w:sz w:val="23"/>
          <w:szCs w:val="23"/>
        </w:rPr>
      </w:pPr>
      <w:r>
        <w:rPr>
          <w:spacing w:val="-4"/>
          <w:sz w:val="23"/>
          <w:szCs w:val="23"/>
        </w:rPr>
        <w:t xml:space="preserve">Crystalline </w:t>
      </w:r>
      <w:r>
        <w:rPr>
          <w:spacing w:val="-3"/>
          <w:sz w:val="23"/>
          <w:szCs w:val="23"/>
        </w:rPr>
        <w:t xml:space="preserve">structure </w:t>
      </w:r>
      <w:r>
        <w:rPr>
          <w:sz w:val="23"/>
          <w:szCs w:val="23"/>
        </w:rPr>
        <w:t>of</w:t>
      </w:r>
      <w:r>
        <w:rPr>
          <w:spacing w:val="-7"/>
          <w:sz w:val="23"/>
          <w:szCs w:val="23"/>
        </w:rPr>
        <w:t xml:space="preserve"> </w:t>
      </w:r>
      <w:r>
        <w:rPr>
          <w:spacing w:val="-3"/>
          <w:sz w:val="23"/>
          <w:szCs w:val="23"/>
        </w:rPr>
        <w:t>solids</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Conductors, semiconductors,</w:t>
      </w:r>
      <w:r>
        <w:rPr>
          <w:spacing w:val="-6"/>
          <w:sz w:val="23"/>
          <w:szCs w:val="23"/>
        </w:rPr>
        <w:t xml:space="preserve"> </w:t>
      </w:r>
      <w:r>
        <w:rPr>
          <w:spacing w:val="-3"/>
          <w:sz w:val="23"/>
          <w:szCs w:val="23"/>
        </w:rPr>
        <w:t>insulators</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P-type </w:t>
      </w:r>
      <w:r>
        <w:rPr>
          <w:spacing w:val="-2"/>
          <w:sz w:val="23"/>
          <w:szCs w:val="23"/>
        </w:rPr>
        <w:t xml:space="preserve">and </w:t>
      </w:r>
      <w:r>
        <w:rPr>
          <w:spacing w:val="-3"/>
          <w:sz w:val="23"/>
          <w:szCs w:val="23"/>
        </w:rPr>
        <w:t>N-type</w:t>
      </w:r>
      <w:r>
        <w:rPr>
          <w:spacing w:val="-8"/>
          <w:sz w:val="23"/>
          <w:szCs w:val="23"/>
        </w:rPr>
        <w:t xml:space="preserve"> </w:t>
      </w:r>
      <w:r>
        <w:rPr>
          <w:spacing w:val="-3"/>
          <w:sz w:val="23"/>
          <w:szCs w:val="23"/>
        </w:rPr>
        <w:t>materials</w:t>
      </w:r>
    </w:p>
    <w:p w:rsidR="005F6964" w:rsidRDefault="00582FCD" w:rsidP="00617A6F">
      <w:pPr>
        <w:pStyle w:val="ListParagraph"/>
        <w:numPr>
          <w:ilvl w:val="1"/>
          <w:numId w:val="29"/>
        </w:numPr>
        <w:tabs>
          <w:tab w:val="left" w:pos="1600"/>
          <w:tab w:val="left" w:pos="1601"/>
        </w:tabs>
        <w:spacing w:before="11"/>
        <w:rPr>
          <w:sz w:val="23"/>
          <w:szCs w:val="23"/>
        </w:rPr>
      </w:pPr>
      <w:r>
        <w:rPr>
          <w:sz w:val="23"/>
          <w:szCs w:val="23"/>
        </w:rPr>
        <w:lastRenderedPageBreak/>
        <w:t>P-N</w:t>
      </w:r>
      <w:r>
        <w:rPr>
          <w:spacing w:val="-6"/>
          <w:sz w:val="23"/>
          <w:szCs w:val="23"/>
        </w:rPr>
        <w:t xml:space="preserve"> </w:t>
      </w:r>
      <w:r>
        <w:rPr>
          <w:spacing w:val="-3"/>
          <w:sz w:val="23"/>
          <w:szCs w:val="23"/>
        </w:rPr>
        <w:t>junction</w:t>
      </w:r>
    </w:p>
    <w:p w:rsidR="005F6964" w:rsidRDefault="00582FCD" w:rsidP="00617A6F">
      <w:pPr>
        <w:pStyle w:val="ListParagraph"/>
        <w:numPr>
          <w:ilvl w:val="1"/>
          <w:numId w:val="29"/>
        </w:numPr>
        <w:tabs>
          <w:tab w:val="left" w:pos="1600"/>
          <w:tab w:val="left" w:pos="1601"/>
        </w:tabs>
        <w:rPr>
          <w:sz w:val="23"/>
          <w:szCs w:val="23"/>
        </w:rPr>
      </w:pPr>
      <w:r>
        <w:rPr>
          <w:sz w:val="23"/>
          <w:szCs w:val="23"/>
        </w:rPr>
        <w:t xml:space="preserve">P-N </w:t>
      </w:r>
      <w:r>
        <w:rPr>
          <w:spacing w:val="-3"/>
          <w:sz w:val="23"/>
          <w:szCs w:val="23"/>
        </w:rPr>
        <w:t xml:space="preserve">junction </w:t>
      </w:r>
      <w:r>
        <w:rPr>
          <w:sz w:val="23"/>
          <w:szCs w:val="23"/>
        </w:rPr>
        <w:t>as a</w:t>
      </w:r>
      <w:r>
        <w:rPr>
          <w:spacing w:val="-19"/>
          <w:sz w:val="23"/>
          <w:szCs w:val="23"/>
        </w:rPr>
        <w:t xml:space="preserve"> </w:t>
      </w:r>
      <w:r>
        <w:rPr>
          <w:sz w:val="23"/>
          <w:szCs w:val="23"/>
        </w:rPr>
        <w:t>diode</w:t>
      </w:r>
    </w:p>
    <w:p w:rsidR="005F6964" w:rsidRDefault="00582FCD" w:rsidP="00617A6F">
      <w:pPr>
        <w:pStyle w:val="ListParagraph"/>
        <w:numPr>
          <w:ilvl w:val="1"/>
          <w:numId w:val="29"/>
        </w:numPr>
        <w:tabs>
          <w:tab w:val="left" w:pos="1600"/>
          <w:tab w:val="left" w:pos="1601"/>
        </w:tabs>
        <w:rPr>
          <w:sz w:val="23"/>
          <w:szCs w:val="23"/>
        </w:rPr>
      </w:pPr>
      <w:r>
        <w:rPr>
          <w:spacing w:val="-3"/>
          <w:sz w:val="23"/>
          <w:szCs w:val="23"/>
        </w:rPr>
        <w:t xml:space="preserve">Photovoltaic </w:t>
      </w:r>
      <w:r>
        <w:rPr>
          <w:sz w:val="23"/>
          <w:szCs w:val="23"/>
        </w:rPr>
        <w:t xml:space="preserve">cell </w:t>
      </w:r>
      <w:r>
        <w:rPr>
          <w:spacing w:val="-3"/>
          <w:sz w:val="23"/>
          <w:szCs w:val="23"/>
        </w:rPr>
        <w:t>(solar</w:t>
      </w:r>
      <w:r>
        <w:rPr>
          <w:spacing w:val="-11"/>
          <w:sz w:val="23"/>
          <w:szCs w:val="23"/>
        </w:rPr>
        <w:t xml:space="preserve"> </w:t>
      </w:r>
      <w:r>
        <w:rPr>
          <w:sz w:val="23"/>
          <w:szCs w:val="23"/>
        </w:rPr>
        <w:t>cell)</w:t>
      </w:r>
    </w:p>
    <w:p w:rsidR="005F6964" w:rsidRDefault="005F6964">
      <w:pPr>
        <w:pStyle w:val="BodyText"/>
        <w:spacing w:before="1"/>
        <w:ind w:left="0" w:firstLine="0"/>
        <w:rPr>
          <w:sz w:val="23"/>
          <w:szCs w:val="23"/>
        </w:rPr>
      </w:pPr>
    </w:p>
    <w:p w:rsidR="005F6964" w:rsidRDefault="00582FCD">
      <w:pPr>
        <w:pStyle w:val="Heading3"/>
        <w:spacing w:before="1"/>
        <w:ind w:left="160" w:firstLine="0"/>
        <w:rPr>
          <w:sz w:val="23"/>
          <w:szCs w:val="23"/>
        </w:rPr>
      </w:pPr>
      <w:r>
        <w:rPr>
          <w:sz w:val="23"/>
          <w:szCs w:val="23"/>
        </w:rPr>
        <w:t>RECOMMENDED BOOKS</w:t>
      </w:r>
    </w:p>
    <w:p w:rsidR="005F6964" w:rsidRDefault="00582FCD" w:rsidP="00617A6F">
      <w:pPr>
        <w:pStyle w:val="ListParagraph"/>
        <w:numPr>
          <w:ilvl w:val="0"/>
          <w:numId w:val="30"/>
        </w:numPr>
        <w:tabs>
          <w:tab w:val="left" w:pos="880"/>
          <w:tab w:val="left" w:pos="881"/>
        </w:tabs>
        <w:spacing w:before="5"/>
        <w:ind w:hanging="721"/>
        <w:rPr>
          <w:sz w:val="23"/>
          <w:szCs w:val="23"/>
        </w:rPr>
      </w:pPr>
      <w:r>
        <w:rPr>
          <w:sz w:val="23"/>
          <w:szCs w:val="23"/>
        </w:rPr>
        <w:t xml:space="preserve">Tahir </w:t>
      </w:r>
      <w:r>
        <w:rPr>
          <w:spacing w:val="-3"/>
          <w:sz w:val="23"/>
          <w:szCs w:val="23"/>
        </w:rPr>
        <w:t xml:space="preserve">Hussain, Fundamentals </w:t>
      </w:r>
      <w:r>
        <w:rPr>
          <w:sz w:val="23"/>
          <w:szCs w:val="23"/>
        </w:rPr>
        <w:t xml:space="preserve">of </w:t>
      </w:r>
      <w:r>
        <w:rPr>
          <w:spacing w:val="-3"/>
          <w:sz w:val="23"/>
          <w:szCs w:val="23"/>
        </w:rPr>
        <w:t xml:space="preserve">Physics Vol-I </w:t>
      </w:r>
      <w:r>
        <w:rPr>
          <w:spacing w:val="-2"/>
          <w:sz w:val="23"/>
          <w:szCs w:val="23"/>
        </w:rPr>
        <w:t>and</w:t>
      </w:r>
      <w:r>
        <w:rPr>
          <w:spacing w:val="-24"/>
          <w:sz w:val="23"/>
          <w:szCs w:val="23"/>
        </w:rPr>
        <w:t xml:space="preserve"> </w:t>
      </w:r>
      <w:r>
        <w:rPr>
          <w:sz w:val="23"/>
          <w:szCs w:val="23"/>
        </w:rPr>
        <w:t>II</w:t>
      </w:r>
    </w:p>
    <w:p w:rsidR="005F6964" w:rsidRDefault="00582FCD" w:rsidP="00617A6F">
      <w:pPr>
        <w:pStyle w:val="ListParagraph"/>
        <w:numPr>
          <w:ilvl w:val="0"/>
          <w:numId w:val="30"/>
        </w:numPr>
        <w:tabs>
          <w:tab w:val="left" w:pos="880"/>
          <w:tab w:val="left" w:pos="881"/>
        </w:tabs>
        <w:ind w:hanging="721"/>
        <w:rPr>
          <w:sz w:val="23"/>
          <w:szCs w:val="23"/>
        </w:rPr>
      </w:pPr>
      <w:proofErr w:type="spellStart"/>
      <w:r>
        <w:rPr>
          <w:sz w:val="23"/>
          <w:szCs w:val="23"/>
        </w:rPr>
        <w:t>Farid</w:t>
      </w:r>
      <w:proofErr w:type="spellEnd"/>
      <w:r>
        <w:rPr>
          <w:sz w:val="23"/>
          <w:szCs w:val="23"/>
        </w:rPr>
        <w:t xml:space="preserve"> </w:t>
      </w:r>
      <w:r>
        <w:rPr>
          <w:spacing w:val="-3"/>
          <w:sz w:val="23"/>
          <w:szCs w:val="23"/>
        </w:rPr>
        <w:t xml:space="preserve">Khawaja, Fundamentals </w:t>
      </w:r>
      <w:r>
        <w:rPr>
          <w:sz w:val="23"/>
          <w:szCs w:val="23"/>
        </w:rPr>
        <w:t xml:space="preserve">of </w:t>
      </w:r>
      <w:r>
        <w:rPr>
          <w:spacing w:val="-3"/>
          <w:sz w:val="23"/>
          <w:szCs w:val="23"/>
        </w:rPr>
        <w:t xml:space="preserve">Physics Vol-I </w:t>
      </w:r>
      <w:r>
        <w:rPr>
          <w:spacing w:val="-2"/>
          <w:sz w:val="23"/>
          <w:szCs w:val="23"/>
        </w:rPr>
        <w:t>and</w:t>
      </w:r>
      <w:r>
        <w:rPr>
          <w:spacing w:val="-24"/>
          <w:sz w:val="23"/>
          <w:szCs w:val="23"/>
        </w:rPr>
        <w:t xml:space="preserve"> </w:t>
      </w:r>
      <w:r>
        <w:rPr>
          <w:sz w:val="23"/>
          <w:szCs w:val="23"/>
        </w:rPr>
        <w:t>II</w:t>
      </w:r>
    </w:p>
    <w:p w:rsidR="005F6964" w:rsidRDefault="00582FCD" w:rsidP="00617A6F">
      <w:pPr>
        <w:pStyle w:val="ListParagraph"/>
        <w:numPr>
          <w:ilvl w:val="0"/>
          <w:numId w:val="30"/>
        </w:numPr>
        <w:tabs>
          <w:tab w:val="left" w:pos="880"/>
          <w:tab w:val="left" w:pos="881"/>
        </w:tabs>
        <w:ind w:hanging="721"/>
        <w:rPr>
          <w:sz w:val="23"/>
          <w:szCs w:val="23"/>
        </w:rPr>
      </w:pPr>
      <w:r>
        <w:rPr>
          <w:sz w:val="23"/>
          <w:szCs w:val="23"/>
        </w:rPr>
        <w:t xml:space="preserve">Wells </w:t>
      </w:r>
      <w:r>
        <w:rPr>
          <w:spacing w:val="-2"/>
          <w:sz w:val="23"/>
          <w:szCs w:val="23"/>
        </w:rPr>
        <w:t xml:space="preserve">and </w:t>
      </w:r>
      <w:proofErr w:type="spellStart"/>
      <w:r>
        <w:rPr>
          <w:spacing w:val="-3"/>
          <w:sz w:val="23"/>
          <w:szCs w:val="23"/>
        </w:rPr>
        <w:t>Slusher</w:t>
      </w:r>
      <w:proofErr w:type="spellEnd"/>
      <w:r>
        <w:rPr>
          <w:spacing w:val="-3"/>
          <w:sz w:val="23"/>
          <w:szCs w:val="23"/>
        </w:rPr>
        <w:t xml:space="preserve">, </w:t>
      </w:r>
      <w:proofErr w:type="spellStart"/>
      <w:r>
        <w:rPr>
          <w:spacing w:val="-4"/>
          <w:sz w:val="23"/>
          <w:szCs w:val="23"/>
        </w:rPr>
        <w:t>Schaum's</w:t>
      </w:r>
      <w:proofErr w:type="spellEnd"/>
      <w:r>
        <w:rPr>
          <w:spacing w:val="-4"/>
          <w:sz w:val="23"/>
          <w:szCs w:val="23"/>
        </w:rPr>
        <w:t xml:space="preserve"> </w:t>
      </w:r>
      <w:r>
        <w:rPr>
          <w:sz w:val="23"/>
          <w:szCs w:val="23"/>
        </w:rPr>
        <w:t xml:space="preserve">Series </w:t>
      </w:r>
      <w:proofErr w:type="gramStart"/>
      <w:r>
        <w:rPr>
          <w:spacing w:val="-3"/>
          <w:sz w:val="23"/>
          <w:szCs w:val="23"/>
        </w:rPr>
        <w:t>Physics</w:t>
      </w:r>
      <w:r>
        <w:rPr>
          <w:spacing w:val="-25"/>
          <w:sz w:val="23"/>
          <w:szCs w:val="23"/>
        </w:rPr>
        <w:t xml:space="preserve"> </w:t>
      </w:r>
      <w:r>
        <w:rPr>
          <w:sz w:val="23"/>
          <w:szCs w:val="23"/>
        </w:rPr>
        <w:t>.</w:t>
      </w:r>
      <w:proofErr w:type="gramEnd"/>
    </w:p>
    <w:p w:rsidR="005F6964" w:rsidRDefault="00582FCD" w:rsidP="00617A6F">
      <w:pPr>
        <w:pStyle w:val="ListParagraph"/>
        <w:numPr>
          <w:ilvl w:val="0"/>
          <w:numId w:val="30"/>
        </w:numPr>
        <w:tabs>
          <w:tab w:val="left" w:pos="880"/>
          <w:tab w:val="left" w:pos="881"/>
        </w:tabs>
        <w:spacing w:before="65"/>
        <w:ind w:hanging="721"/>
        <w:rPr>
          <w:sz w:val="23"/>
          <w:szCs w:val="23"/>
        </w:rPr>
      </w:pPr>
      <w:proofErr w:type="spellStart"/>
      <w:r>
        <w:rPr>
          <w:spacing w:val="-3"/>
          <w:sz w:val="23"/>
          <w:szCs w:val="23"/>
        </w:rPr>
        <w:t>Nelkon</w:t>
      </w:r>
      <w:proofErr w:type="spellEnd"/>
      <w:r>
        <w:rPr>
          <w:spacing w:val="-3"/>
          <w:sz w:val="23"/>
          <w:szCs w:val="23"/>
        </w:rPr>
        <w:t xml:space="preserve"> </w:t>
      </w:r>
      <w:r>
        <w:rPr>
          <w:spacing w:val="-2"/>
          <w:sz w:val="23"/>
          <w:szCs w:val="23"/>
        </w:rPr>
        <w:t xml:space="preserve">and </w:t>
      </w:r>
      <w:proofErr w:type="spellStart"/>
      <w:r>
        <w:rPr>
          <w:spacing w:val="-3"/>
          <w:sz w:val="23"/>
          <w:szCs w:val="23"/>
        </w:rPr>
        <w:t>Oyborn</w:t>
      </w:r>
      <w:proofErr w:type="spellEnd"/>
      <w:r>
        <w:rPr>
          <w:spacing w:val="-3"/>
          <w:sz w:val="23"/>
          <w:szCs w:val="23"/>
        </w:rPr>
        <w:t xml:space="preserve">, Advanced Level </w:t>
      </w:r>
      <w:r>
        <w:rPr>
          <w:sz w:val="23"/>
          <w:szCs w:val="23"/>
        </w:rPr>
        <w:t>Practical</w:t>
      </w:r>
      <w:r>
        <w:rPr>
          <w:spacing w:val="-16"/>
          <w:sz w:val="23"/>
          <w:szCs w:val="23"/>
        </w:rPr>
        <w:t xml:space="preserve"> </w:t>
      </w:r>
      <w:r>
        <w:rPr>
          <w:spacing w:val="-3"/>
          <w:sz w:val="23"/>
          <w:szCs w:val="23"/>
        </w:rPr>
        <w:t>Physics</w:t>
      </w:r>
    </w:p>
    <w:p w:rsidR="005F6964" w:rsidRDefault="00582FCD" w:rsidP="00617A6F">
      <w:pPr>
        <w:pStyle w:val="ListParagraph"/>
        <w:numPr>
          <w:ilvl w:val="0"/>
          <w:numId w:val="30"/>
        </w:numPr>
        <w:tabs>
          <w:tab w:val="left" w:pos="880"/>
          <w:tab w:val="left" w:pos="881"/>
        </w:tabs>
        <w:ind w:hanging="721"/>
        <w:rPr>
          <w:sz w:val="23"/>
          <w:szCs w:val="23"/>
        </w:rPr>
      </w:pPr>
      <w:proofErr w:type="spellStart"/>
      <w:r>
        <w:rPr>
          <w:sz w:val="23"/>
          <w:szCs w:val="23"/>
        </w:rPr>
        <w:t>Mehboob</w:t>
      </w:r>
      <w:proofErr w:type="spellEnd"/>
      <w:r>
        <w:rPr>
          <w:sz w:val="23"/>
          <w:szCs w:val="23"/>
        </w:rPr>
        <w:t xml:space="preserve"> </w:t>
      </w:r>
      <w:proofErr w:type="spellStart"/>
      <w:r>
        <w:rPr>
          <w:spacing w:val="-3"/>
          <w:sz w:val="23"/>
          <w:szCs w:val="23"/>
        </w:rPr>
        <w:t>Ilahi</w:t>
      </w:r>
      <w:proofErr w:type="spellEnd"/>
      <w:r>
        <w:rPr>
          <w:spacing w:val="-3"/>
          <w:sz w:val="23"/>
          <w:szCs w:val="23"/>
        </w:rPr>
        <w:t xml:space="preserve"> </w:t>
      </w:r>
      <w:r>
        <w:rPr>
          <w:sz w:val="23"/>
          <w:szCs w:val="23"/>
        </w:rPr>
        <w:t xml:space="preserve">Malik </w:t>
      </w:r>
      <w:r>
        <w:rPr>
          <w:spacing w:val="-2"/>
          <w:sz w:val="23"/>
          <w:szCs w:val="23"/>
        </w:rPr>
        <w:t xml:space="preserve">and </w:t>
      </w:r>
      <w:proofErr w:type="spellStart"/>
      <w:r>
        <w:rPr>
          <w:spacing w:val="-3"/>
          <w:sz w:val="23"/>
          <w:szCs w:val="23"/>
        </w:rPr>
        <w:t>Inam-ul-Haq</w:t>
      </w:r>
      <w:proofErr w:type="spellEnd"/>
      <w:r>
        <w:rPr>
          <w:spacing w:val="-3"/>
          <w:sz w:val="23"/>
          <w:szCs w:val="23"/>
        </w:rPr>
        <w:t xml:space="preserve">, </w:t>
      </w:r>
      <w:r>
        <w:rPr>
          <w:sz w:val="23"/>
          <w:szCs w:val="23"/>
        </w:rPr>
        <w:t>Practical</w:t>
      </w:r>
      <w:r>
        <w:rPr>
          <w:spacing w:val="-24"/>
          <w:sz w:val="23"/>
          <w:szCs w:val="23"/>
        </w:rPr>
        <w:t xml:space="preserve"> </w:t>
      </w:r>
      <w:r>
        <w:rPr>
          <w:spacing w:val="-3"/>
          <w:sz w:val="23"/>
          <w:szCs w:val="23"/>
        </w:rPr>
        <w:t>Physics</w:t>
      </w:r>
    </w:p>
    <w:p w:rsidR="005F6964" w:rsidRDefault="00582FCD" w:rsidP="00617A6F">
      <w:pPr>
        <w:pStyle w:val="ListParagraph"/>
        <w:numPr>
          <w:ilvl w:val="0"/>
          <w:numId w:val="30"/>
        </w:numPr>
        <w:tabs>
          <w:tab w:val="left" w:pos="880"/>
          <w:tab w:val="left" w:pos="881"/>
        </w:tabs>
        <w:ind w:hanging="721"/>
        <w:rPr>
          <w:sz w:val="23"/>
          <w:szCs w:val="23"/>
        </w:rPr>
      </w:pPr>
      <w:r>
        <w:rPr>
          <w:spacing w:val="-3"/>
          <w:sz w:val="23"/>
          <w:szCs w:val="23"/>
        </w:rPr>
        <w:t xml:space="preserve">Wilson, Lasers </w:t>
      </w:r>
      <w:r>
        <w:rPr>
          <w:sz w:val="23"/>
          <w:szCs w:val="23"/>
        </w:rPr>
        <w:t xml:space="preserve">- </w:t>
      </w:r>
      <w:r>
        <w:rPr>
          <w:spacing w:val="-3"/>
          <w:sz w:val="23"/>
          <w:szCs w:val="23"/>
        </w:rPr>
        <w:t xml:space="preserve">Principles </w:t>
      </w:r>
      <w:r>
        <w:rPr>
          <w:spacing w:val="-2"/>
          <w:sz w:val="23"/>
          <w:szCs w:val="23"/>
        </w:rPr>
        <w:t>and</w:t>
      </w:r>
      <w:r>
        <w:rPr>
          <w:spacing w:val="-16"/>
          <w:sz w:val="23"/>
          <w:szCs w:val="23"/>
        </w:rPr>
        <w:t xml:space="preserve"> </w:t>
      </w:r>
      <w:r>
        <w:rPr>
          <w:spacing w:val="-3"/>
          <w:sz w:val="23"/>
          <w:szCs w:val="23"/>
        </w:rPr>
        <w:t>Applications</w:t>
      </w:r>
    </w:p>
    <w:p w:rsidR="005F6964" w:rsidRDefault="00582FCD" w:rsidP="00617A6F">
      <w:pPr>
        <w:pStyle w:val="ListParagraph"/>
        <w:numPr>
          <w:ilvl w:val="0"/>
          <w:numId w:val="30"/>
        </w:numPr>
        <w:tabs>
          <w:tab w:val="left" w:pos="880"/>
          <w:tab w:val="left" w:pos="881"/>
        </w:tabs>
        <w:ind w:hanging="721"/>
        <w:rPr>
          <w:sz w:val="23"/>
          <w:szCs w:val="23"/>
        </w:rPr>
      </w:pPr>
      <w:r>
        <w:rPr>
          <w:sz w:val="23"/>
          <w:szCs w:val="23"/>
        </w:rPr>
        <w:t>M.</w:t>
      </w:r>
      <w:r>
        <w:rPr>
          <w:spacing w:val="-5"/>
          <w:sz w:val="23"/>
          <w:szCs w:val="23"/>
        </w:rPr>
        <w:t xml:space="preserve"> </w:t>
      </w:r>
      <w:r>
        <w:rPr>
          <w:spacing w:val="-3"/>
          <w:sz w:val="23"/>
          <w:szCs w:val="23"/>
        </w:rPr>
        <w:t>Aslam</w:t>
      </w:r>
      <w:r>
        <w:rPr>
          <w:spacing w:val="-9"/>
          <w:sz w:val="23"/>
          <w:szCs w:val="23"/>
        </w:rPr>
        <w:t xml:space="preserve"> </w:t>
      </w:r>
      <w:r>
        <w:rPr>
          <w:spacing w:val="-3"/>
          <w:sz w:val="23"/>
          <w:szCs w:val="23"/>
        </w:rPr>
        <w:t>Khan</w:t>
      </w:r>
      <w:r>
        <w:rPr>
          <w:spacing w:val="-6"/>
          <w:sz w:val="23"/>
          <w:szCs w:val="23"/>
        </w:rPr>
        <w:t xml:space="preserve"> </w:t>
      </w:r>
      <w:r>
        <w:rPr>
          <w:spacing w:val="-2"/>
          <w:sz w:val="23"/>
          <w:szCs w:val="23"/>
        </w:rPr>
        <w:t>and</w:t>
      </w:r>
      <w:r>
        <w:rPr>
          <w:spacing w:val="-5"/>
          <w:sz w:val="23"/>
          <w:szCs w:val="23"/>
        </w:rPr>
        <w:t xml:space="preserve"> </w:t>
      </w:r>
      <w:r>
        <w:rPr>
          <w:sz w:val="23"/>
          <w:szCs w:val="23"/>
        </w:rPr>
        <w:t>M.</w:t>
      </w:r>
      <w:r>
        <w:rPr>
          <w:spacing w:val="-4"/>
          <w:sz w:val="23"/>
          <w:szCs w:val="23"/>
        </w:rPr>
        <w:t xml:space="preserve"> </w:t>
      </w:r>
      <w:proofErr w:type="spellStart"/>
      <w:r>
        <w:rPr>
          <w:spacing w:val="-3"/>
          <w:sz w:val="23"/>
          <w:szCs w:val="23"/>
        </w:rPr>
        <w:t>Akram</w:t>
      </w:r>
      <w:proofErr w:type="spellEnd"/>
      <w:r>
        <w:rPr>
          <w:spacing w:val="-9"/>
          <w:sz w:val="23"/>
          <w:szCs w:val="23"/>
        </w:rPr>
        <w:t xml:space="preserve"> </w:t>
      </w:r>
      <w:r>
        <w:rPr>
          <w:spacing w:val="-3"/>
          <w:sz w:val="23"/>
          <w:szCs w:val="23"/>
        </w:rPr>
        <w:t>Sandhu,</w:t>
      </w:r>
      <w:r>
        <w:rPr>
          <w:spacing w:val="-5"/>
          <w:sz w:val="23"/>
          <w:szCs w:val="23"/>
        </w:rPr>
        <w:t xml:space="preserve"> </w:t>
      </w:r>
      <w:r>
        <w:rPr>
          <w:spacing w:val="-3"/>
          <w:sz w:val="23"/>
          <w:szCs w:val="23"/>
        </w:rPr>
        <w:t>Experimental</w:t>
      </w:r>
      <w:r>
        <w:rPr>
          <w:spacing w:val="-5"/>
          <w:sz w:val="23"/>
          <w:szCs w:val="23"/>
        </w:rPr>
        <w:t xml:space="preserve"> </w:t>
      </w:r>
      <w:r>
        <w:rPr>
          <w:spacing w:val="-3"/>
          <w:sz w:val="23"/>
          <w:szCs w:val="23"/>
        </w:rPr>
        <w:t>Physics</w:t>
      </w:r>
      <w:r>
        <w:rPr>
          <w:spacing w:val="-6"/>
          <w:sz w:val="23"/>
          <w:szCs w:val="23"/>
        </w:rPr>
        <w:t xml:space="preserve"> </w:t>
      </w:r>
      <w:r>
        <w:rPr>
          <w:sz w:val="23"/>
          <w:szCs w:val="23"/>
        </w:rPr>
        <w:t>Note</w:t>
      </w:r>
      <w:r>
        <w:rPr>
          <w:spacing w:val="-5"/>
          <w:sz w:val="23"/>
          <w:szCs w:val="23"/>
        </w:rPr>
        <w:t xml:space="preserve"> </w:t>
      </w:r>
      <w:r>
        <w:rPr>
          <w:sz w:val="23"/>
          <w:szCs w:val="23"/>
        </w:rPr>
        <w:t>Book</w:t>
      </w:r>
    </w:p>
    <w:p w:rsidR="005F6964" w:rsidRDefault="005F6964">
      <w:pPr>
        <w:rPr>
          <w:sz w:val="23"/>
          <w:szCs w:val="23"/>
        </w:rPr>
        <w:sectPr w:rsidR="005F6964">
          <w:pgSz w:w="12240" w:h="15840"/>
          <w:pgMar w:top="1380" w:right="1280" w:bottom="1420" w:left="1280" w:header="850" w:footer="1144" w:gutter="0"/>
          <w:cols w:space="720"/>
          <w:docGrid w:linePitch="299"/>
        </w:sectPr>
      </w:pPr>
    </w:p>
    <w:p w:rsidR="005F6964" w:rsidRDefault="00582FCD">
      <w:pPr>
        <w:pStyle w:val="Heading3"/>
        <w:spacing w:line="502" w:lineRule="auto"/>
        <w:ind w:left="0" w:firstLine="0"/>
        <w:rPr>
          <w:sz w:val="23"/>
          <w:szCs w:val="23"/>
        </w:rPr>
      </w:pPr>
      <w:r>
        <w:rPr>
          <w:sz w:val="23"/>
          <w:szCs w:val="23"/>
        </w:rPr>
        <w:lastRenderedPageBreak/>
        <w:t>Phy-2</w:t>
      </w:r>
      <w:r w:rsidR="00A36DFA">
        <w:rPr>
          <w:sz w:val="23"/>
          <w:szCs w:val="23"/>
        </w:rPr>
        <w:t>3</w:t>
      </w:r>
      <w:r>
        <w:rPr>
          <w:sz w:val="23"/>
          <w:szCs w:val="23"/>
        </w:rPr>
        <w:t>2 APPLIED PHYSICS INSTRUCTIONAL OBJECTIVES</w:t>
      </w:r>
    </w:p>
    <w:p w:rsidR="005F6964" w:rsidRDefault="00582FCD" w:rsidP="00617A6F">
      <w:pPr>
        <w:pStyle w:val="ListParagraph"/>
        <w:numPr>
          <w:ilvl w:val="0"/>
          <w:numId w:val="31"/>
        </w:numPr>
        <w:tabs>
          <w:tab w:val="left" w:pos="880"/>
          <w:tab w:val="left" w:pos="881"/>
        </w:tabs>
        <w:spacing w:before="0" w:line="247" w:lineRule="auto"/>
        <w:ind w:right="155"/>
        <w:rPr>
          <w:sz w:val="23"/>
          <w:szCs w:val="23"/>
        </w:rPr>
      </w:pPr>
      <w:r>
        <w:rPr>
          <w:b/>
          <w:sz w:val="23"/>
          <w:szCs w:val="23"/>
        </w:rPr>
        <w:t xml:space="preserve">USE </w:t>
      </w:r>
      <w:r>
        <w:rPr>
          <w:b/>
          <w:spacing w:val="-3"/>
          <w:sz w:val="23"/>
          <w:szCs w:val="23"/>
        </w:rPr>
        <w:t xml:space="preserve">CONCEPTS </w:t>
      </w:r>
      <w:r>
        <w:rPr>
          <w:b/>
          <w:sz w:val="23"/>
          <w:szCs w:val="23"/>
        </w:rPr>
        <w:t xml:space="preserve">OF </w:t>
      </w:r>
      <w:r>
        <w:rPr>
          <w:b/>
          <w:spacing w:val="-3"/>
          <w:sz w:val="23"/>
          <w:szCs w:val="23"/>
        </w:rPr>
        <w:t xml:space="preserve">MEASUREMENT </w:t>
      </w:r>
      <w:r>
        <w:rPr>
          <w:b/>
          <w:sz w:val="23"/>
          <w:szCs w:val="23"/>
        </w:rPr>
        <w:t xml:space="preserve">TO </w:t>
      </w:r>
      <w:r>
        <w:rPr>
          <w:b/>
          <w:spacing w:val="-3"/>
          <w:sz w:val="23"/>
          <w:szCs w:val="23"/>
        </w:rPr>
        <w:t xml:space="preserve">PRACTICAL SITUATIONS </w:t>
      </w:r>
      <w:r>
        <w:rPr>
          <w:b/>
          <w:sz w:val="23"/>
          <w:szCs w:val="23"/>
        </w:rPr>
        <w:t xml:space="preserve">AND </w:t>
      </w:r>
      <w:r>
        <w:rPr>
          <w:b/>
          <w:spacing w:val="-3"/>
          <w:sz w:val="23"/>
          <w:szCs w:val="23"/>
        </w:rPr>
        <w:t xml:space="preserve">TECHNOLOGICAL </w:t>
      </w:r>
      <w:r>
        <w:rPr>
          <w:b/>
          <w:sz w:val="23"/>
          <w:szCs w:val="23"/>
        </w:rPr>
        <w:t>PROBLEMS</w:t>
      </w:r>
      <w:r>
        <w:rPr>
          <w:sz w:val="23"/>
          <w:szCs w:val="23"/>
        </w:rPr>
        <w:t>.</w:t>
      </w:r>
    </w:p>
    <w:p w:rsidR="005F6964" w:rsidRDefault="00582FCD" w:rsidP="00617A6F">
      <w:pPr>
        <w:pStyle w:val="ListParagraph"/>
        <w:numPr>
          <w:ilvl w:val="1"/>
          <w:numId w:val="31"/>
        </w:numPr>
        <w:tabs>
          <w:tab w:val="left" w:pos="1600"/>
          <w:tab w:val="left" w:pos="1601"/>
        </w:tabs>
        <w:spacing w:before="3"/>
        <w:rPr>
          <w:sz w:val="23"/>
          <w:szCs w:val="23"/>
        </w:rPr>
      </w:pPr>
      <w:r>
        <w:rPr>
          <w:sz w:val="23"/>
          <w:szCs w:val="23"/>
        </w:rPr>
        <w:t xml:space="preserve">Write </w:t>
      </w:r>
      <w:r>
        <w:rPr>
          <w:spacing w:val="-3"/>
          <w:sz w:val="23"/>
          <w:szCs w:val="23"/>
        </w:rPr>
        <w:t xml:space="preserve">dimensional formulae </w:t>
      </w:r>
      <w:r>
        <w:rPr>
          <w:spacing w:val="-2"/>
          <w:sz w:val="23"/>
          <w:szCs w:val="23"/>
        </w:rPr>
        <w:t xml:space="preserve">for </w:t>
      </w:r>
      <w:r>
        <w:rPr>
          <w:spacing w:val="-3"/>
          <w:sz w:val="23"/>
          <w:szCs w:val="23"/>
        </w:rPr>
        <w:t>physical</w:t>
      </w:r>
      <w:r>
        <w:rPr>
          <w:spacing w:val="-16"/>
          <w:sz w:val="23"/>
          <w:szCs w:val="23"/>
        </w:rPr>
        <w:t xml:space="preserve"> </w:t>
      </w:r>
      <w:r>
        <w:rPr>
          <w:spacing w:val="-3"/>
          <w:sz w:val="23"/>
          <w:szCs w:val="23"/>
        </w:rPr>
        <w:t>quantities</w:t>
      </w:r>
    </w:p>
    <w:p w:rsidR="005F6964" w:rsidRDefault="00582FCD" w:rsidP="00617A6F">
      <w:pPr>
        <w:pStyle w:val="ListParagraph"/>
        <w:numPr>
          <w:ilvl w:val="1"/>
          <w:numId w:val="31"/>
        </w:numPr>
        <w:tabs>
          <w:tab w:val="left" w:pos="1600"/>
          <w:tab w:val="left" w:pos="1601"/>
        </w:tabs>
        <w:rPr>
          <w:sz w:val="23"/>
          <w:szCs w:val="23"/>
        </w:rPr>
      </w:pPr>
      <w:r>
        <w:rPr>
          <w:spacing w:val="-3"/>
          <w:sz w:val="23"/>
          <w:szCs w:val="23"/>
        </w:rPr>
        <w:t>Derive units using dimensional</w:t>
      </w:r>
      <w:r>
        <w:rPr>
          <w:spacing w:val="-13"/>
          <w:sz w:val="23"/>
          <w:szCs w:val="23"/>
        </w:rPr>
        <w:t xml:space="preserve"> </w:t>
      </w:r>
      <w:r>
        <w:rPr>
          <w:spacing w:val="-3"/>
          <w:sz w:val="23"/>
          <w:szCs w:val="23"/>
        </w:rPr>
        <w:t>equations</w:t>
      </w:r>
    </w:p>
    <w:p w:rsidR="005F6964" w:rsidRDefault="00582FCD" w:rsidP="00617A6F">
      <w:pPr>
        <w:pStyle w:val="ListParagraph"/>
        <w:numPr>
          <w:ilvl w:val="1"/>
          <w:numId w:val="31"/>
        </w:numPr>
        <w:tabs>
          <w:tab w:val="left" w:pos="1600"/>
          <w:tab w:val="left" w:pos="1601"/>
        </w:tabs>
        <w:rPr>
          <w:sz w:val="23"/>
          <w:szCs w:val="23"/>
        </w:rPr>
      </w:pPr>
      <w:r>
        <w:rPr>
          <w:spacing w:val="-3"/>
          <w:sz w:val="23"/>
          <w:szCs w:val="23"/>
        </w:rPr>
        <w:t xml:space="preserve">Convert </w:t>
      </w:r>
      <w:r>
        <w:rPr>
          <w:sz w:val="23"/>
          <w:szCs w:val="23"/>
        </w:rPr>
        <w:t xml:space="preserve">a </w:t>
      </w:r>
      <w:r>
        <w:rPr>
          <w:spacing w:val="-4"/>
          <w:sz w:val="23"/>
          <w:szCs w:val="23"/>
        </w:rPr>
        <w:t xml:space="preserve">measurement </w:t>
      </w:r>
      <w:r>
        <w:rPr>
          <w:sz w:val="23"/>
          <w:szCs w:val="23"/>
        </w:rPr>
        <w:t xml:space="preserve">from </w:t>
      </w:r>
      <w:r>
        <w:rPr>
          <w:spacing w:val="-2"/>
          <w:sz w:val="23"/>
          <w:szCs w:val="23"/>
        </w:rPr>
        <w:t xml:space="preserve">one </w:t>
      </w:r>
      <w:r>
        <w:rPr>
          <w:spacing w:val="-4"/>
          <w:sz w:val="23"/>
          <w:szCs w:val="23"/>
        </w:rPr>
        <w:t xml:space="preserve">system </w:t>
      </w:r>
      <w:r>
        <w:rPr>
          <w:sz w:val="23"/>
          <w:szCs w:val="23"/>
        </w:rPr>
        <w:t>to</w:t>
      </w:r>
      <w:r>
        <w:rPr>
          <w:spacing w:val="-28"/>
          <w:sz w:val="23"/>
          <w:szCs w:val="23"/>
        </w:rPr>
        <w:t xml:space="preserve"> </w:t>
      </w:r>
      <w:r>
        <w:rPr>
          <w:spacing w:val="-3"/>
          <w:sz w:val="23"/>
          <w:szCs w:val="23"/>
        </w:rPr>
        <w:t>another</w:t>
      </w:r>
    </w:p>
    <w:p w:rsidR="005F6964" w:rsidRDefault="00582FCD" w:rsidP="00617A6F">
      <w:pPr>
        <w:pStyle w:val="ListParagraph"/>
        <w:numPr>
          <w:ilvl w:val="1"/>
          <w:numId w:val="31"/>
        </w:numPr>
        <w:tabs>
          <w:tab w:val="left" w:pos="1600"/>
          <w:tab w:val="left" w:pos="1601"/>
        </w:tabs>
        <w:rPr>
          <w:sz w:val="23"/>
          <w:szCs w:val="23"/>
        </w:rPr>
      </w:pPr>
      <w:r>
        <w:rPr>
          <w:spacing w:val="-3"/>
          <w:sz w:val="23"/>
          <w:szCs w:val="23"/>
        </w:rPr>
        <w:t xml:space="preserve">Use concepts </w:t>
      </w:r>
      <w:r>
        <w:rPr>
          <w:sz w:val="23"/>
          <w:szCs w:val="23"/>
        </w:rPr>
        <w:t xml:space="preserve">of </w:t>
      </w:r>
      <w:r>
        <w:rPr>
          <w:spacing w:val="-4"/>
          <w:sz w:val="23"/>
          <w:szCs w:val="23"/>
        </w:rPr>
        <w:t xml:space="preserve">measurement </w:t>
      </w:r>
      <w:r>
        <w:rPr>
          <w:spacing w:val="-2"/>
          <w:sz w:val="23"/>
          <w:szCs w:val="23"/>
        </w:rPr>
        <w:t xml:space="preserve">and </w:t>
      </w:r>
      <w:r>
        <w:rPr>
          <w:spacing w:val="-3"/>
          <w:sz w:val="23"/>
          <w:szCs w:val="23"/>
        </w:rPr>
        <w:t xml:space="preserve">Significant figures </w:t>
      </w:r>
      <w:r>
        <w:rPr>
          <w:sz w:val="23"/>
          <w:szCs w:val="23"/>
        </w:rPr>
        <w:t>in problem</w:t>
      </w:r>
      <w:r>
        <w:rPr>
          <w:spacing w:val="-36"/>
          <w:sz w:val="23"/>
          <w:szCs w:val="23"/>
        </w:rPr>
        <w:t xml:space="preserve"> </w:t>
      </w:r>
      <w:r>
        <w:rPr>
          <w:spacing w:val="-3"/>
          <w:sz w:val="23"/>
          <w:szCs w:val="23"/>
        </w:rPr>
        <w:t>solving.</w:t>
      </w:r>
    </w:p>
    <w:p w:rsidR="005F6964" w:rsidRDefault="005F6964">
      <w:pPr>
        <w:pStyle w:val="BodyText"/>
        <w:spacing w:before="1"/>
        <w:ind w:left="0" w:firstLine="0"/>
        <w:rPr>
          <w:sz w:val="23"/>
          <w:szCs w:val="23"/>
        </w:rPr>
      </w:pPr>
    </w:p>
    <w:p w:rsidR="005F6964" w:rsidRDefault="00582FCD" w:rsidP="00617A6F">
      <w:pPr>
        <w:pStyle w:val="Heading3"/>
        <w:numPr>
          <w:ilvl w:val="0"/>
          <w:numId w:val="31"/>
        </w:numPr>
        <w:tabs>
          <w:tab w:val="left" w:pos="880"/>
          <w:tab w:val="left" w:pos="881"/>
        </w:tabs>
        <w:spacing w:before="1" w:line="249" w:lineRule="auto"/>
        <w:ind w:right="156"/>
        <w:rPr>
          <w:sz w:val="23"/>
          <w:szCs w:val="23"/>
        </w:rPr>
      </w:pPr>
      <w:r>
        <w:rPr>
          <w:sz w:val="23"/>
          <w:szCs w:val="23"/>
        </w:rPr>
        <w:t xml:space="preserve">USE </w:t>
      </w:r>
      <w:r>
        <w:rPr>
          <w:spacing w:val="-3"/>
          <w:sz w:val="23"/>
          <w:szCs w:val="23"/>
        </w:rPr>
        <w:t xml:space="preserve">CONCEPTS </w:t>
      </w:r>
      <w:r>
        <w:rPr>
          <w:sz w:val="23"/>
          <w:szCs w:val="23"/>
        </w:rPr>
        <w:t xml:space="preserve">OF </w:t>
      </w:r>
      <w:r>
        <w:rPr>
          <w:spacing w:val="-3"/>
          <w:sz w:val="23"/>
          <w:szCs w:val="23"/>
        </w:rPr>
        <w:t xml:space="preserve">SCALARS </w:t>
      </w:r>
      <w:r>
        <w:rPr>
          <w:sz w:val="23"/>
          <w:szCs w:val="23"/>
        </w:rPr>
        <w:t xml:space="preserve">AND </w:t>
      </w:r>
      <w:r>
        <w:rPr>
          <w:spacing w:val="-3"/>
          <w:sz w:val="23"/>
          <w:szCs w:val="23"/>
        </w:rPr>
        <w:t xml:space="preserve">VECTORS </w:t>
      </w:r>
      <w:r>
        <w:rPr>
          <w:sz w:val="23"/>
          <w:szCs w:val="23"/>
        </w:rPr>
        <w:t xml:space="preserve">IN </w:t>
      </w:r>
      <w:r>
        <w:rPr>
          <w:spacing w:val="-3"/>
          <w:sz w:val="23"/>
          <w:szCs w:val="23"/>
        </w:rPr>
        <w:t xml:space="preserve">SOLVING </w:t>
      </w:r>
      <w:r>
        <w:rPr>
          <w:sz w:val="23"/>
          <w:szCs w:val="23"/>
        </w:rPr>
        <w:t xml:space="preserve">PROBLEMS </w:t>
      </w:r>
      <w:r>
        <w:rPr>
          <w:spacing w:val="-3"/>
          <w:sz w:val="23"/>
          <w:szCs w:val="23"/>
        </w:rPr>
        <w:t>INVOLVING THESE CONCEPTS.</w:t>
      </w:r>
    </w:p>
    <w:p w:rsidR="005F6964" w:rsidRDefault="00582FCD" w:rsidP="00617A6F">
      <w:pPr>
        <w:pStyle w:val="ListParagraph"/>
        <w:numPr>
          <w:ilvl w:val="1"/>
          <w:numId w:val="31"/>
        </w:numPr>
        <w:tabs>
          <w:tab w:val="left" w:pos="1600"/>
          <w:tab w:val="left" w:pos="1601"/>
        </w:tabs>
        <w:spacing w:before="0" w:line="227" w:lineRule="exact"/>
        <w:rPr>
          <w:sz w:val="23"/>
          <w:szCs w:val="23"/>
        </w:rPr>
      </w:pPr>
      <w:r>
        <w:rPr>
          <w:spacing w:val="-3"/>
          <w:sz w:val="23"/>
          <w:szCs w:val="23"/>
        </w:rPr>
        <w:t xml:space="preserve">Explain laws </w:t>
      </w:r>
      <w:r>
        <w:rPr>
          <w:sz w:val="23"/>
          <w:szCs w:val="23"/>
        </w:rPr>
        <w:t xml:space="preserve">of </w:t>
      </w:r>
      <w:r>
        <w:rPr>
          <w:spacing w:val="-3"/>
          <w:sz w:val="23"/>
          <w:szCs w:val="23"/>
        </w:rPr>
        <w:t xml:space="preserve">parallelogram, triangle </w:t>
      </w:r>
      <w:r>
        <w:rPr>
          <w:spacing w:val="-2"/>
          <w:sz w:val="23"/>
          <w:szCs w:val="23"/>
        </w:rPr>
        <w:t xml:space="preserve">and </w:t>
      </w:r>
      <w:r>
        <w:rPr>
          <w:spacing w:val="-3"/>
          <w:sz w:val="23"/>
          <w:szCs w:val="23"/>
        </w:rPr>
        <w:t xml:space="preserve">polygon </w:t>
      </w:r>
      <w:r>
        <w:rPr>
          <w:sz w:val="23"/>
          <w:szCs w:val="23"/>
        </w:rPr>
        <w:t>of</w:t>
      </w:r>
      <w:r>
        <w:rPr>
          <w:spacing w:val="-27"/>
          <w:sz w:val="23"/>
          <w:szCs w:val="23"/>
        </w:rPr>
        <w:t xml:space="preserve"> </w:t>
      </w:r>
      <w:r>
        <w:rPr>
          <w:sz w:val="23"/>
          <w:szCs w:val="23"/>
        </w:rPr>
        <w:t>forces</w:t>
      </w:r>
    </w:p>
    <w:p w:rsidR="005F6964" w:rsidRDefault="00582FCD" w:rsidP="00617A6F">
      <w:pPr>
        <w:pStyle w:val="ListParagraph"/>
        <w:numPr>
          <w:ilvl w:val="1"/>
          <w:numId w:val="31"/>
        </w:numPr>
        <w:tabs>
          <w:tab w:val="left" w:pos="1600"/>
          <w:tab w:val="left" w:pos="1601"/>
        </w:tabs>
        <w:rPr>
          <w:sz w:val="23"/>
          <w:szCs w:val="23"/>
        </w:rPr>
      </w:pPr>
      <w:r>
        <w:rPr>
          <w:spacing w:val="-3"/>
          <w:sz w:val="23"/>
          <w:szCs w:val="23"/>
        </w:rPr>
        <w:t xml:space="preserve">Describe method </w:t>
      </w:r>
      <w:r>
        <w:rPr>
          <w:sz w:val="23"/>
          <w:szCs w:val="23"/>
        </w:rPr>
        <w:t xml:space="preserve">of </w:t>
      </w:r>
      <w:r>
        <w:rPr>
          <w:spacing w:val="-3"/>
          <w:sz w:val="23"/>
          <w:szCs w:val="23"/>
        </w:rPr>
        <w:t xml:space="preserve">resolution </w:t>
      </w:r>
      <w:r>
        <w:rPr>
          <w:sz w:val="23"/>
          <w:szCs w:val="23"/>
        </w:rPr>
        <w:t xml:space="preserve">of a </w:t>
      </w:r>
      <w:r>
        <w:rPr>
          <w:spacing w:val="-3"/>
          <w:sz w:val="23"/>
          <w:szCs w:val="23"/>
        </w:rPr>
        <w:t>vector into</w:t>
      </w:r>
      <w:r>
        <w:rPr>
          <w:spacing w:val="-27"/>
          <w:sz w:val="23"/>
          <w:szCs w:val="23"/>
        </w:rPr>
        <w:t xml:space="preserve"> </w:t>
      </w:r>
      <w:r>
        <w:rPr>
          <w:spacing w:val="-3"/>
          <w:sz w:val="23"/>
          <w:szCs w:val="23"/>
        </w:rPr>
        <w:t>components</w:t>
      </w:r>
    </w:p>
    <w:p w:rsidR="005F6964" w:rsidRDefault="00582FCD" w:rsidP="00617A6F">
      <w:pPr>
        <w:pStyle w:val="ListParagraph"/>
        <w:numPr>
          <w:ilvl w:val="1"/>
          <w:numId w:val="31"/>
        </w:numPr>
        <w:tabs>
          <w:tab w:val="left" w:pos="1600"/>
          <w:tab w:val="left" w:pos="1601"/>
        </w:tabs>
        <w:rPr>
          <w:sz w:val="23"/>
          <w:szCs w:val="23"/>
        </w:rPr>
      </w:pPr>
      <w:r>
        <w:rPr>
          <w:spacing w:val="-3"/>
          <w:sz w:val="23"/>
          <w:szCs w:val="23"/>
        </w:rPr>
        <w:t xml:space="preserve">Describe method </w:t>
      </w:r>
      <w:r>
        <w:rPr>
          <w:sz w:val="23"/>
          <w:szCs w:val="23"/>
        </w:rPr>
        <w:t xml:space="preserve">of </w:t>
      </w:r>
      <w:r>
        <w:rPr>
          <w:spacing w:val="-3"/>
          <w:sz w:val="23"/>
          <w:szCs w:val="23"/>
        </w:rPr>
        <w:t xml:space="preserve">addition </w:t>
      </w:r>
      <w:r>
        <w:rPr>
          <w:sz w:val="23"/>
          <w:szCs w:val="23"/>
        </w:rPr>
        <w:t xml:space="preserve">of </w:t>
      </w:r>
      <w:r>
        <w:rPr>
          <w:spacing w:val="-3"/>
          <w:sz w:val="23"/>
          <w:szCs w:val="23"/>
        </w:rPr>
        <w:t xml:space="preserve">vectors </w:t>
      </w:r>
      <w:r>
        <w:rPr>
          <w:sz w:val="23"/>
          <w:szCs w:val="23"/>
        </w:rPr>
        <w:t xml:space="preserve">by </w:t>
      </w:r>
      <w:r>
        <w:rPr>
          <w:spacing w:val="-3"/>
          <w:sz w:val="23"/>
          <w:szCs w:val="23"/>
        </w:rPr>
        <w:t>rectangular</w:t>
      </w:r>
      <w:r>
        <w:rPr>
          <w:spacing w:val="-32"/>
          <w:sz w:val="23"/>
          <w:szCs w:val="23"/>
        </w:rPr>
        <w:t xml:space="preserve"> </w:t>
      </w:r>
      <w:r>
        <w:rPr>
          <w:spacing w:val="-3"/>
          <w:sz w:val="23"/>
          <w:szCs w:val="23"/>
        </w:rPr>
        <w:t>components</w:t>
      </w:r>
    </w:p>
    <w:p w:rsidR="005F6964" w:rsidRDefault="00582FCD" w:rsidP="00617A6F">
      <w:pPr>
        <w:pStyle w:val="ListParagraph"/>
        <w:numPr>
          <w:ilvl w:val="1"/>
          <w:numId w:val="31"/>
        </w:numPr>
        <w:tabs>
          <w:tab w:val="left" w:pos="1600"/>
          <w:tab w:val="left" w:pos="1601"/>
        </w:tabs>
        <w:rPr>
          <w:sz w:val="23"/>
          <w:szCs w:val="23"/>
        </w:rPr>
      </w:pPr>
      <w:r>
        <w:rPr>
          <w:spacing w:val="-3"/>
          <w:sz w:val="23"/>
          <w:szCs w:val="23"/>
        </w:rPr>
        <w:t>Differentiate</w:t>
      </w:r>
      <w:r>
        <w:rPr>
          <w:spacing w:val="-5"/>
          <w:sz w:val="23"/>
          <w:szCs w:val="23"/>
        </w:rPr>
        <w:t xml:space="preserve"> </w:t>
      </w:r>
      <w:r>
        <w:rPr>
          <w:spacing w:val="-3"/>
          <w:sz w:val="23"/>
          <w:szCs w:val="23"/>
        </w:rPr>
        <w:t>between</w:t>
      </w:r>
      <w:r>
        <w:rPr>
          <w:spacing w:val="-7"/>
          <w:sz w:val="23"/>
          <w:szCs w:val="23"/>
        </w:rPr>
        <w:t xml:space="preserve"> </w:t>
      </w:r>
      <w:r>
        <w:rPr>
          <w:sz w:val="23"/>
          <w:szCs w:val="23"/>
        </w:rPr>
        <w:t>dot</w:t>
      </w:r>
      <w:r>
        <w:rPr>
          <w:spacing w:val="-5"/>
          <w:sz w:val="23"/>
          <w:szCs w:val="23"/>
        </w:rPr>
        <w:t xml:space="preserve"> </w:t>
      </w:r>
      <w:r>
        <w:rPr>
          <w:sz w:val="23"/>
          <w:szCs w:val="23"/>
        </w:rPr>
        <w:t>product</w:t>
      </w:r>
      <w:r>
        <w:rPr>
          <w:spacing w:val="-6"/>
          <w:sz w:val="23"/>
          <w:szCs w:val="23"/>
        </w:rPr>
        <w:t xml:space="preserve"> </w:t>
      </w:r>
      <w:r>
        <w:rPr>
          <w:spacing w:val="-2"/>
          <w:sz w:val="23"/>
          <w:szCs w:val="23"/>
        </w:rPr>
        <w:t>and</w:t>
      </w:r>
      <w:r>
        <w:rPr>
          <w:spacing w:val="-5"/>
          <w:sz w:val="23"/>
          <w:szCs w:val="23"/>
        </w:rPr>
        <w:t xml:space="preserve"> </w:t>
      </w:r>
      <w:r>
        <w:rPr>
          <w:sz w:val="23"/>
          <w:szCs w:val="23"/>
        </w:rPr>
        <w:t>cross</w:t>
      </w:r>
      <w:r>
        <w:rPr>
          <w:spacing w:val="-6"/>
          <w:sz w:val="23"/>
          <w:szCs w:val="23"/>
        </w:rPr>
        <w:t xml:space="preserve"> </w:t>
      </w:r>
      <w:r>
        <w:rPr>
          <w:sz w:val="23"/>
          <w:szCs w:val="23"/>
        </w:rPr>
        <w:t>product</w:t>
      </w:r>
      <w:r>
        <w:rPr>
          <w:spacing w:val="-6"/>
          <w:sz w:val="23"/>
          <w:szCs w:val="23"/>
        </w:rPr>
        <w:t xml:space="preserve"> </w:t>
      </w:r>
      <w:r>
        <w:rPr>
          <w:sz w:val="23"/>
          <w:szCs w:val="23"/>
        </w:rPr>
        <w:t>of</w:t>
      </w:r>
      <w:r>
        <w:rPr>
          <w:spacing w:val="-6"/>
          <w:sz w:val="23"/>
          <w:szCs w:val="23"/>
        </w:rPr>
        <w:t xml:space="preserve"> </w:t>
      </w:r>
      <w:r>
        <w:rPr>
          <w:spacing w:val="-3"/>
          <w:sz w:val="23"/>
          <w:szCs w:val="23"/>
        </w:rPr>
        <w:t>vectors</w:t>
      </w:r>
    </w:p>
    <w:p w:rsidR="005F6964" w:rsidRDefault="00582FCD" w:rsidP="00617A6F">
      <w:pPr>
        <w:pStyle w:val="ListParagraph"/>
        <w:numPr>
          <w:ilvl w:val="1"/>
          <w:numId w:val="31"/>
        </w:numPr>
        <w:tabs>
          <w:tab w:val="left" w:pos="1600"/>
          <w:tab w:val="left" w:pos="1601"/>
        </w:tabs>
        <w:rPr>
          <w:sz w:val="23"/>
          <w:szCs w:val="23"/>
        </w:rPr>
      </w:pPr>
      <w:r>
        <w:rPr>
          <w:spacing w:val="-3"/>
          <w:sz w:val="23"/>
          <w:szCs w:val="23"/>
        </w:rPr>
        <w:t xml:space="preserve">Use the concepts </w:t>
      </w:r>
      <w:r>
        <w:rPr>
          <w:sz w:val="23"/>
          <w:szCs w:val="23"/>
        </w:rPr>
        <w:t xml:space="preserve">in </w:t>
      </w:r>
      <w:r>
        <w:rPr>
          <w:spacing w:val="-3"/>
          <w:sz w:val="23"/>
          <w:szCs w:val="23"/>
        </w:rPr>
        <w:t xml:space="preserve">solving problems involving addition resolution </w:t>
      </w:r>
      <w:r>
        <w:rPr>
          <w:spacing w:val="-2"/>
          <w:sz w:val="23"/>
          <w:szCs w:val="23"/>
        </w:rPr>
        <w:t xml:space="preserve">and </w:t>
      </w:r>
      <w:r>
        <w:rPr>
          <w:spacing w:val="-3"/>
          <w:sz w:val="23"/>
          <w:szCs w:val="23"/>
        </w:rPr>
        <w:t xml:space="preserve">multiplication </w:t>
      </w:r>
      <w:r>
        <w:rPr>
          <w:sz w:val="23"/>
          <w:szCs w:val="23"/>
        </w:rPr>
        <w:t>of</w:t>
      </w:r>
      <w:r>
        <w:rPr>
          <w:spacing w:val="-37"/>
          <w:sz w:val="23"/>
          <w:szCs w:val="23"/>
        </w:rPr>
        <w:t xml:space="preserve"> </w:t>
      </w:r>
      <w:r>
        <w:rPr>
          <w:spacing w:val="-3"/>
          <w:sz w:val="23"/>
          <w:szCs w:val="23"/>
        </w:rPr>
        <w:t>vectors.</w:t>
      </w:r>
    </w:p>
    <w:p w:rsidR="005F6964" w:rsidRDefault="005F6964">
      <w:pPr>
        <w:pStyle w:val="BodyText"/>
        <w:spacing w:before="0"/>
        <w:ind w:left="0" w:firstLine="0"/>
        <w:rPr>
          <w:sz w:val="23"/>
          <w:szCs w:val="23"/>
        </w:rPr>
      </w:pPr>
    </w:p>
    <w:tbl>
      <w:tblPr>
        <w:tblW w:w="0" w:type="auto"/>
        <w:tblInd w:w="117" w:type="dxa"/>
        <w:tblLayout w:type="fixed"/>
        <w:tblCellMar>
          <w:left w:w="0" w:type="dxa"/>
          <w:right w:w="0" w:type="dxa"/>
        </w:tblCellMar>
        <w:tblLook w:val="04A0" w:firstRow="1" w:lastRow="0" w:firstColumn="1" w:lastColumn="0" w:noHBand="0" w:noVBand="1"/>
      </w:tblPr>
      <w:tblGrid>
        <w:gridCol w:w="460"/>
        <w:gridCol w:w="715"/>
        <w:gridCol w:w="6554"/>
      </w:tblGrid>
      <w:tr w:rsidR="005F6964">
        <w:trPr>
          <w:trHeight w:val="227"/>
        </w:trPr>
        <w:tc>
          <w:tcPr>
            <w:tcW w:w="460" w:type="dxa"/>
          </w:tcPr>
          <w:p w:rsidR="005F6964" w:rsidRDefault="00582FCD">
            <w:pPr>
              <w:pStyle w:val="TableParagraph"/>
              <w:spacing w:line="208" w:lineRule="exact"/>
              <w:ind w:left="50"/>
              <w:rPr>
                <w:b/>
                <w:sz w:val="23"/>
                <w:szCs w:val="23"/>
              </w:rPr>
            </w:pPr>
            <w:r>
              <w:rPr>
                <w:b/>
                <w:w w:val="99"/>
                <w:sz w:val="23"/>
                <w:szCs w:val="23"/>
              </w:rPr>
              <w:t>3</w:t>
            </w:r>
          </w:p>
        </w:tc>
        <w:tc>
          <w:tcPr>
            <w:tcW w:w="715" w:type="dxa"/>
          </w:tcPr>
          <w:p w:rsidR="005F6964" w:rsidRDefault="00582FCD">
            <w:pPr>
              <w:pStyle w:val="TableParagraph"/>
              <w:spacing w:line="208" w:lineRule="exact"/>
              <w:ind w:left="309"/>
              <w:rPr>
                <w:b/>
                <w:sz w:val="23"/>
                <w:szCs w:val="23"/>
              </w:rPr>
            </w:pPr>
            <w:r>
              <w:rPr>
                <w:b/>
                <w:sz w:val="23"/>
                <w:szCs w:val="23"/>
              </w:rPr>
              <w:t>USE</w:t>
            </w:r>
          </w:p>
        </w:tc>
        <w:tc>
          <w:tcPr>
            <w:tcW w:w="6554" w:type="dxa"/>
          </w:tcPr>
          <w:p w:rsidR="005F6964" w:rsidRDefault="00582FCD">
            <w:pPr>
              <w:pStyle w:val="TableParagraph"/>
              <w:spacing w:line="208" w:lineRule="exact"/>
              <w:ind w:left="22"/>
              <w:rPr>
                <w:b/>
                <w:sz w:val="23"/>
                <w:szCs w:val="23"/>
              </w:rPr>
            </w:pPr>
            <w:r>
              <w:rPr>
                <w:b/>
                <w:spacing w:val="-3"/>
                <w:sz w:val="23"/>
                <w:szCs w:val="23"/>
              </w:rPr>
              <w:t xml:space="preserve">CONCEPTS </w:t>
            </w:r>
            <w:r>
              <w:rPr>
                <w:b/>
                <w:sz w:val="23"/>
                <w:szCs w:val="23"/>
              </w:rPr>
              <w:t xml:space="preserve">OF </w:t>
            </w:r>
            <w:r>
              <w:rPr>
                <w:b/>
                <w:spacing w:val="-3"/>
                <w:sz w:val="23"/>
                <w:szCs w:val="23"/>
              </w:rPr>
              <w:t xml:space="preserve">WAVE </w:t>
            </w:r>
            <w:r>
              <w:rPr>
                <w:b/>
                <w:sz w:val="23"/>
                <w:szCs w:val="23"/>
              </w:rPr>
              <w:t xml:space="preserve">MOTION IN </w:t>
            </w:r>
            <w:r>
              <w:rPr>
                <w:b/>
                <w:spacing w:val="-3"/>
                <w:sz w:val="23"/>
                <w:szCs w:val="23"/>
              </w:rPr>
              <w:t xml:space="preserve">SOLVING RELEVANT </w:t>
            </w:r>
            <w:r>
              <w:rPr>
                <w:b/>
                <w:sz w:val="23"/>
                <w:szCs w:val="23"/>
              </w:rPr>
              <w:t>PROBLEMS.</w:t>
            </w:r>
          </w:p>
        </w:tc>
      </w:tr>
      <w:tr w:rsidR="005F6964">
        <w:trPr>
          <w:trHeight w:val="237"/>
        </w:trPr>
        <w:tc>
          <w:tcPr>
            <w:tcW w:w="460" w:type="dxa"/>
          </w:tcPr>
          <w:p w:rsidR="005F6964" w:rsidRDefault="005F6964">
            <w:pPr>
              <w:pStyle w:val="TableParagraph"/>
              <w:rPr>
                <w:sz w:val="23"/>
                <w:szCs w:val="23"/>
              </w:rPr>
            </w:pPr>
          </w:p>
        </w:tc>
        <w:tc>
          <w:tcPr>
            <w:tcW w:w="715" w:type="dxa"/>
          </w:tcPr>
          <w:p w:rsidR="005F6964" w:rsidRDefault="00582FCD">
            <w:pPr>
              <w:pStyle w:val="TableParagraph"/>
              <w:spacing w:line="218" w:lineRule="exact"/>
              <w:ind w:left="309"/>
              <w:rPr>
                <w:sz w:val="23"/>
                <w:szCs w:val="23"/>
              </w:rPr>
            </w:pPr>
            <w:r>
              <w:rPr>
                <w:sz w:val="23"/>
                <w:szCs w:val="23"/>
              </w:rPr>
              <w:t>3.1</w:t>
            </w:r>
          </w:p>
        </w:tc>
        <w:tc>
          <w:tcPr>
            <w:tcW w:w="6554" w:type="dxa"/>
          </w:tcPr>
          <w:p w:rsidR="005F6964" w:rsidRDefault="00582FCD">
            <w:pPr>
              <w:pStyle w:val="TableParagraph"/>
              <w:spacing w:line="218" w:lineRule="exact"/>
              <w:ind w:left="315"/>
              <w:rPr>
                <w:sz w:val="23"/>
                <w:szCs w:val="23"/>
              </w:rPr>
            </w:pPr>
            <w:r>
              <w:rPr>
                <w:sz w:val="23"/>
                <w:szCs w:val="23"/>
              </w:rPr>
              <w:t>Explain Hooke's Law of Elasticity</w:t>
            </w:r>
          </w:p>
        </w:tc>
      </w:tr>
      <w:tr w:rsidR="005F6964">
        <w:trPr>
          <w:trHeight w:val="240"/>
        </w:trPr>
        <w:tc>
          <w:tcPr>
            <w:tcW w:w="460" w:type="dxa"/>
          </w:tcPr>
          <w:p w:rsidR="005F6964" w:rsidRDefault="005F6964">
            <w:pPr>
              <w:pStyle w:val="TableParagraph"/>
              <w:rPr>
                <w:sz w:val="23"/>
                <w:szCs w:val="23"/>
              </w:rPr>
            </w:pPr>
          </w:p>
        </w:tc>
        <w:tc>
          <w:tcPr>
            <w:tcW w:w="715" w:type="dxa"/>
          </w:tcPr>
          <w:p w:rsidR="005F6964" w:rsidRDefault="00582FCD">
            <w:pPr>
              <w:pStyle w:val="TableParagraph"/>
              <w:spacing w:line="220" w:lineRule="exact"/>
              <w:ind w:left="309"/>
              <w:rPr>
                <w:sz w:val="23"/>
                <w:szCs w:val="23"/>
              </w:rPr>
            </w:pPr>
            <w:r>
              <w:rPr>
                <w:sz w:val="23"/>
                <w:szCs w:val="23"/>
              </w:rPr>
              <w:t>3.2</w:t>
            </w:r>
          </w:p>
        </w:tc>
        <w:tc>
          <w:tcPr>
            <w:tcW w:w="6554" w:type="dxa"/>
          </w:tcPr>
          <w:p w:rsidR="005F6964" w:rsidRDefault="00582FCD">
            <w:pPr>
              <w:pStyle w:val="TableParagraph"/>
              <w:spacing w:line="220" w:lineRule="exact"/>
              <w:ind w:left="315"/>
              <w:rPr>
                <w:sz w:val="23"/>
                <w:szCs w:val="23"/>
              </w:rPr>
            </w:pPr>
            <w:r>
              <w:rPr>
                <w:sz w:val="23"/>
                <w:szCs w:val="23"/>
              </w:rPr>
              <w:t>Derive formula for Motion under an elastic restoring force</w:t>
            </w:r>
          </w:p>
        </w:tc>
      </w:tr>
      <w:tr w:rsidR="005F6964">
        <w:trPr>
          <w:trHeight w:val="240"/>
        </w:trPr>
        <w:tc>
          <w:tcPr>
            <w:tcW w:w="460" w:type="dxa"/>
          </w:tcPr>
          <w:p w:rsidR="005F6964" w:rsidRDefault="005F6964">
            <w:pPr>
              <w:pStyle w:val="TableParagraph"/>
              <w:rPr>
                <w:sz w:val="23"/>
                <w:szCs w:val="23"/>
              </w:rPr>
            </w:pPr>
          </w:p>
        </w:tc>
        <w:tc>
          <w:tcPr>
            <w:tcW w:w="715" w:type="dxa"/>
          </w:tcPr>
          <w:p w:rsidR="005F6964" w:rsidRDefault="00582FCD">
            <w:pPr>
              <w:pStyle w:val="TableParagraph"/>
              <w:spacing w:line="220" w:lineRule="exact"/>
              <w:ind w:left="309"/>
              <w:rPr>
                <w:sz w:val="23"/>
                <w:szCs w:val="23"/>
              </w:rPr>
            </w:pPr>
            <w:r>
              <w:rPr>
                <w:sz w:val="23"/>
                <w:szCs w:val="23"/>
              </w:rPr>
              <w:t>3.3</w:t>
            </w:r>
          </w:p>
        </w:tc>
        <w:tc>
          <w:tcPr>
            <w:tcW w:w="6554" w:type="dxa"/>
          </w:tcPr>
          <w:p w:rsidR="005F6964" w:rsidRDefault="00582FCD">
            <w:pPr>
              <w:pStyle w:val="TableParagraph"/>
              <w:spacing w:line="220" w:lineRule="exact"/>
              <w:ind w:left="315"/>
              <w:rPr>
                <w:sz w:val="23"/>
                <w:szCs w:val="23"/>
              </w:rPr>
            </w:pPr>
            <w:r>
              <w:rPr>
                <w:sz w:val="23"/>
                <w:szCs w:val="23"/>
              </w:rPr>
              <w:t>Derive formulae for simple harmonic motion and simple pendulum</w:t>
            </w:r>
          </w:p>
        </w:tc>
      </w:tr>
      <w:tr w:rsidR="005F6964">
        <w:trPr>
          <w:trHeight w:val="240"/>
        </w:trPr>
        <w:tc>
          <w:tcPr>
            <w:tcW w:w="460" w:type="dxa"/>
          </w:tcPr>
          <w:p w:rsidR="005F6964" w:rsidRDefault="005F6964">
            <w:pPr>
              <w:pStyle w:val="TableParagraph"/>
              <w:rPr>
                <w:sz w:val="23"/>
                <w:szCs w:val="23"/>
              </w:rPr>
            </w:pPr>
          </w:p>
        </w:tc>
        <w:tc>
          <w:tcPr>
            <w:tcW w:w="715" w:type="dxa"/>
          </w:tcPr>
          <w:p w:rsidR="005F6964" w:rsidRDefault="00582FCD">
            <w:pPr>
              <w:pStyle w:val="TableParagraph"/>
              <w:spacing w:line="220" w:lineRule="exact"/>
              <w:ind w:left="309"/>
              <w:rPr>
                <w:sz w:val="23"/>
                <w:szCs w:val="23"/>
              </w:rPr>
            </w:pPr>
            <w:r>
              <w:rPr>
                <w:sz w:val="23"/>
                <w:szCs w:val="23"/>
              </w:rPr>
              <w:t>3.4</w:t>
            </w:r>
          </w:p>
        </w:tc>
        <w:tc>
          <w:tcPr>
            <w:tcW w:w="6554" w:type="dxa"/>
          </w:tcPr>
          <w:p w:rsidR="005F6964" w:rsidRDefault="00582FCD">
            <w:pPr>
              <w:pStyle w:val="TableParagraph"/>
              <w:spacing w:line="220" w:lineRule="exact"/>
              <w:ind w:left="315"/>
              <w:rPr>
                <w:sz w:val="23"/>
                <w:szCs w:val="23"/>
              </w:rPr>
            </w:pPr>
            <w:r>
              <w:rPr>
                <w:sz w:val="23"/>
                <w:szCs w:val="23"/>
              </w:rPr>
              <w:t>Explain wave form with reference to S.H.M. and circular motion</w:t>
            </w:r>
          </w:p>
        </w:tc>
      </w:tr>
      <w:tr w:rsidR="005F6964">
        <w:trPr>
          <w:trHeight w:val="240"/>
        </w:trPr>
        <w:tc>
          <w:tcPr>
            <w:tcW w:w="460" w:type="dxa"/>
          </w:tcPr>
          <w:p w:rsidR="005F6964" w:rsidRDefault="005F6964">
            <w:pPr>
              <w:pStyle w:val="TableParagraph"/>
              <w:rPr>
                <w:sz w:val="23"/>
                <w:szCs w:val="23"/>
              </w:rPr>
            </w:pPr>
          </w:p>
        </w:tc>
        <w:tc>
          <w:tcPr>
            <w:tcW w:w="715" w:type="dxa"/>
          </w:tcPr>
          <w:p w:rsidR="005F6964" w:rsidRDefault="00582FCD">
            <w:pPr>
              <w:pStyle w:val="TableParagraph"/>
              <w:spacing w:line="220" w:lineRule="exact"/>
              <w:ind w:left="309"/>
              <w:rPr>
                <w:sz w:val="23"/>
                <w:szCs w:val="23"/>
              </w:rPr>
            </w:pPr>
            <w:r>
              <w:rPr>
                <w:sz w:val="23"/>
                <w:szCs w:val="23"/>
              </w:rPr>
              <w:t>3.5</w:t>
            </w:r>
          </w:p>
        </w:tc>
        <w:tc>
          <w:tcPr>
            <w:tcW w:w="6554" w:type="dxa"/>
          </w:tcPr>
          <w:p w:rsidR="005F6964" w:rsidRDefault="00582FCD">
            <w:pPr>
              <w:pStyle w:val="TableParagraph"/>
              <w:spacing w:line="220" w:lineRule="exact"/>
              <w:ind w:left="315"/>
              <w:rPr>
                <w:sz w:val="23"/>
                <w:szCs w:val="23"/>
              </w:rPr>
            </w:pPr>
            <w:r>
              <w:rPr>
                <w:sz w:val="23"/>
                <w:szCs w:val="23"/>
              </w:rPr>
              <w:t>Explain Resonance</w:t>
            </w:r>
          </w:p>
        </w:tc>
      </w:tr>
      <w:tr w:rsidR="005F6964">
        <w:trPr>
          <w:trHeight w:val="240"/>
        </w:trPr>
        <w:tc>
          <w:tcPr>
            <w:tcW w:w="460" w:type="dxa"/>
          </w:tcPr>
          <w:p w:rsidR="005F6964" w:rsidRDefault="005F6964">
            <w:pPr>
              <w:pStyle w:val="TableParagraph"/>
              <w:rPr>
                <w:sz w:val="23"/>
                <w:szCs w:val="23"/>
              </w:rPr>
            </w:pPr>
          </w:p>
        </w:tc>
        <w:tc>
          <w:tcPr>
            <w:tcW w:w="715" w:type="dxa"/>
          </w:tcPr>
          <w:p w:rsidR="005F6964" w:rsidRDefault="00582FCD">
            <w:pPr>
              <w:pStyle w:val="TableParagraph"/>
              <w:spacing w:line="220" w:lineRule="exact"/>
              <w:ind w:left="309"/>
              <w:rPr>
                <w:sz w:val="23"/>
                <w:szCs w:val="23"/>
              </w:rPr>
            </w:pPr>
            <w:r>
              <w:rPr>
                <w:sz w:val="23"/>
                <w:szCs w:val="23"/>
              </w:rPr>
              <w:t>3.6</w:t>
            </w:r>
          </w:p>
        </w:tc>
        <w:tc>
          <w:tcPr>
            <w:tcW w:w="6554" w:type="dxa"/>
          </w:tcPr>
          <w:p w:rsidR="005F6964" w:rsidRDefault="00582FCD">
            <w:pPr>
              <w:pStyle w:val="TableParagraph"/>
              <w:spacing w:line="220" w:lineRule="exact"/>
              <w:ind w:left="315"/>
              <w:rPr>
                <w:sz w:val="23"/>
                <w:szCs w:val="23"/>
              </w:rPr>
            </w:pPr>
            <w:r>
              <w:rPr>
                <w:sz w:val="23"/>
                <w:szCs w:val="23"/>
              </w:rPr>
              <w:t>Explain Transverse vibration of a stretched string</w:t>
            </w:r>
          </w:p>
        </w:tc>
      </w:tr>
      <w:tr w:rsidR="005F6964">
        <w:trPr>
          <w:trHeight w:val="230"/>
        </w:trPr>
        <w:tc>
          <w:tcPr>
            <w:tcW w:w="460" w:type="dxa"/>
          </w:tcPr>
          <w:p w:rsidR="005F6964" w:rsidRDefault="005F6964">
            <w:pPr>
              <w:pStyle w:val="TableParagraph"/>
              <w:rPr>
                <w:sz w:val="23"/>
                <w:szCs w:val="23"/>
              </w:rPr>
            </w:pPr>
          </w:p>
        </w:tc>
        <w:tc>
          <w:tcPr>
            <w:tcW w:w="715" w:type="dxa"/>
          </w:tcPr>
          <w:p w:rsidR="005F6964" w:rsidRDefault="00582FCD">
            <w:pPr>
              <w:pStyle w:val="TableParagraph"/>
              <w:spacing w:line="210" w:lineRule="exact"/>
              <w:ind w:left="309"/>
              <w:rPr>
                <w:sz w:val="23"/>
                <w:szCs w:val="23"/>
              </w:rPr>
            </w:pPr>
            <w:r>
              <w:rPr>
                <w:sz w:val="23"/>
                <w:szCs w:val="23"/>
              </w:rPr>
              <w:t>3.7</w:t>
            </w:r>
          </w:p>
        </w:tc>
        <w:tc>
          <w:tcPr>
            <w:tcW w:w="6554" w:type="dxa"/>
          </w:tcPr>
          <w:p w:rsidR="005F6964" w:rsidRDefault="00582FCD">
            <w:pPr>
              <w:pStyle w:val="TableParagraph"/>
              <w:spacing w:line="210" w:lineRule="exact"/>
              <w:ind w:left="315"/>
              <w:rPr>
                <w:sz w:val="23"/>
                <w:szCs w:val="23"/>
              </w:rPr>
            </w:pPr>
            <w:r>
              <w:rPr>
                <w:sz w:val="23"/>
                <w:szCs w:val="23"/>
              </w:rPr>
              <w:t>Use the above concepts and formulae of S.H.M. to solve relevant problems.</w:t>
            </w:r>
          </w:p>
        </w:tc>
      </w:tr>
    </w:tbl>
    <w:p w:rsidR="005F6964" w:rsidRDefault="005F6964">
      <w:pPr>
        <w:pStyle w:val="BodyText"/>
        <w:spacing w:before="2"/>
        <w:ind w:left="0" w:firstLine="0"/>
        <w:rPr>
          <w:sz w:val="23"/>
          <w:szCs w:val="23"/>
        </w:rPr>
      </w:pPr>
    </w:p>
    <w:p w:rsidR="005F6964" w:rsidRDefault="00582FCD" w:rsidP="00617A6F">
      <w:pPr>
        <w:pStyle w:val="Heading3"/>
        <w:numPr>
          <w:ilvl w:val="0"/>
          <w:numId w:val="32"/>
        </w:numPr>
        <w:tabs>
          <w:tab w:val="left" w:pos="880"/>
          <w:tab w:val="left" w:pos="881"/>
        </w:tabs>
        <w:ind w:hanging="721"/>
        <w:rPr>
          <w:sz w:val="23"/>
          <w:szCs w:val="23"/>
        </w:rPr>
      </w:pPr>
      <w:r>
        <w:rPr>
          <w:spacing w:val="-3"/>
          <w:sz w:val="23"/>
          <w:szCs w:val="23"/>
        </w:rPr>
        <w:t xml:space="preserve">UNDERSTAND CONCEPTS </w:t>
      </w:r>
      <w:r>
        <w:rPr>
          <w:sz w:val="23"/>
          <w:szCs w:val="23"/>
        </w:rPr>
        <w:t>OF</w:t>
      </w:r>
      <w:r>
        <w:rPr>
          <w:spacing w:val="-9"/>
          <w:sz w:val="23"/>
          <w:szCs w:val="23"/>
        </w:rPr>
        <w:t xml:space="preserve"> </w:t>
      </w:r>
      <w:r>
        <w:rPr>
          <w:spacing w:val="-3"/>
          <w:sz w:val="23"/>
          <w:szCs w:val="23"/>
        </w:rPr>
        <w:t>SOUND.</w:t>
      </w:r>
    </w:p>
    <w:p w:rsidR="005F6964" w:rsidRDefault="00582FCD" w:rsidP="00617A6F">
      <w:pPr>
        <w:pStyle w:val="ListParagraph"/>
        <w:numPr>
          <w:ilvl w:val="1"/>
          <w:numId w:val="32"/>
        </w:numPr>
        <w:tabs>
          <w:tab w:val="left" w:pos="1600"/>
          <w:tab w:val="left" w:pos="1601"/>
        </w:tabs>
        <w:spacing w:before="5"/>
        <w:rPr>
          <w:sz w:val="23"/>
          <w:szCs w:val="23"/>
        </w:rPr>
      </w:pPr>
      <w:r>
        <w:rPr>
          <w:spacing w:val="-3"/>
          <w:sz w:val="23"/>
          <w:szCs w:val="23"/>
        </w:rPr>
        <w:t xml:space="preserve">Describe longitudinal </w:t>
      </w:r>
      <w:r>
        <w:rPr>
          <w:spacing w:val="-4"/>
          <w:sz w:val="23"/>
          <w:szCs w:val="23"/>
        </w:rPr>
        <w:t xml:space="preserve">wave </w:t>
      </w:r>
      <w:r>
        <w:rPr>
          <w:spacing w:val="-2"/>
          <w:sz w:val="23"/>
          <w:szCs w:val="23"/>
        </w:rPr>
        <w:t xml:space="preserve">and </w:t>
      </w:r>
      <w:r>
        <w:rPr>
          <w:sz w:val="23"/>
          <w:szCs w:val="23"/>
        </w:rPr>
        <w:t>its</w:t>
      </w:r>
      <w:r>
        <w:rPr>
          <w:spacing w:val="-12"/>
          <w:sz w:val="23"/>
          <w:szCs w:val="23"/>
        </w:rPr>
        <w:t xml:space="preserve"> </w:t>
      </w:r>
      <w:r>
        <w:rPr>
          <w:spacing w:val="-3"/>
          <w:sz w:val="23"/>
          <w:szCs w:val="23"/>
        </w:rPr>
        <w:t>propagation</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 xml:space="preserve">Explain the concepts: </w:t>
      </w:r>
      <w:r>
        <w:rPr>
          <w:spacing w:val="-4"/>
          <w:sz w:val="23"/>
          <w:szCs w:val="23"/>
        </w:rPr>
        <w:t xml:space="preserve">Intensity, </w:t>
      </w:r>
      <w:r>
        <w:rPr>
          <w:spacing w:val="-3"/>
          <w:sz w:val="23"/>
          <w:szCs w:val="23"/>
        </w:rPr>
        <w:t xml:space="preserve">loudness, </w:t>
      </w:r>
      <w:r>
        <w:rPr>
          <w:sz w:val="23"/>
          <w:szCs w:val="23"/>
        </w:rPr>
        <w:t xml:space="preserve">pitch </w:t>
      </w:r>
      <w:r>
        <w:rPr>
          <w:spacing w:val="-2"/>
          <w:sz w:val="23"/>
          <w:szCs w:val="23"/>
        </w:rPr>
        <w:t xml:space="preserve">and </w:t>
      </w:r>
      <w:r>
        <w:rPr>
          <w:spacing w:val="-3"/>
          <w:sz w:val="23"/>
          <w:szCs w:val="23"/>
        </w:rPr>
        <w:t xml:space="preserve">quality </w:t>
      </w:r>
      <w:r>
        <w:rPr>
          <w:sz w:val="23"/>
          <w:szCs w:val="23"/>
        </w:rPr>
        <w:t>of</w:t>
      </w:r>
      <w:r>
        <w:rPr>
          <w:spacing w:val="-27"/>
          <w:sz w:val="23"/>
          <w:szCs w:val="23"/>
        </w:rPr>
        <w:t xml:space="preserve"> </w:t>
      </w:r>
      <w:r>
        <w:rPr>
          <w:spacing w:val="-3"/>
          <w:sz w:val="23"/>
          <w:szCs w:val="23"/>
        </w:rPr>
        <w:t>sound</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Explain</w:t>
      </w:r>
      <w:r>
        <w:rPr>
          <w:spacing w:val="-7"/>
          <w:sz w:val="23"/>
          <w:szCs w:val="23"/>
        </w:rPr>
        <w:t xml:space="preserve"> </w:t>
      </w:r>
      <w:r>
        <w:rPr>
          <w:spacing w:val="-3"/>
          <w:sz w:val="23"/>
          <w:szCs w:val="23"/>
        </w:rPr>
        <w:t>units</w:t>
      </w:r>
      <w:r>
        <w:rPr>
          <w:spacing w:val="-6"/>
          <w:sz w:val="23"/>
          <w:szCs w:val="23"/>
        </w:rPr>
        <w:t xml:space="preserve"> </w:t>
      </w:r>
      <w:r>
        <w:rPr>
          <w:sz w:val="23"/>
          <w:szCs w:val="23"/>
        </w:rPr>
        <w:t>of</w:t>
      </w:r>
      <w:r>
        <w:rPr>
          <w:spacing w:val="-6"/>
          <w:sz w:val="23"/>
          <w:szCs w:val="23"/>
        </w:rPr>
        <w:t xml:space="preserve"> </w:t>
      </w:r>
      <w:r>
        <w:rPr>
          <w:spacing w:val="-3"/>
          <w:sz w:val="23"/>
          <w:szCs w:val="23"/>
        </w:rPr>
        <w:t>Intensity</w:t>
      </w:r>
      <w:r>
        <w:rPr>
          <w:spacing w:val="-8"/>
          <w:sz w:val="23"/>
          <w:szCs w:val="23"/>
        </w:rPr>
        <w:t xml:space="preserve"> </w:t>
      </w:r>
      <w:r>
        <w:rPr>
          <w:sz w:val="23"/>
          <w:szCs w:val="23"/>
        </w:rPr>
        <w:t>of</w:t>
      </w:r>
      <w:r>
        <w:rPr>
          <w:spacing w:val="-6"/>
          <w:sz w:val="23"/>
          <w:szCs w:val="23"/>
        </w:rPr>
        <w:t xml:space="preserve"> </w:t>
      </w:r>
      <w:r>
        <w:rPr>
          <w:spacing w:val="-3"/>
          <w:sz w:val="23"/>
          <w:szCs w:val="23"/>
        </w:rPr>
        <w:t>level</w:t>
      </w:r>
      <w:r>
        <w:rPr>
          <w:spacing w:val="-5"/>
          <w:sz w:val="23"/>
          <w:szCs w:val="23"/>
        </w:rPr>
        <w:t xml:space="preserve"> </w:t>
      </w:r>
      <w:r>
        <w:rPr>
          <w:spacing w:val="-2"/>
          <w:sz w:val="23"/>
          <w:szCs w:val="23"/>
        </w:rPr>
        <w:t>and</w:t>
      </w:r>
      <w:r>
        <w:rPr>
          <w:spacing w:val="-4"/>
          <w:sz w:val="23"/>
          <w:szCs w:val="23"/>
        </w:rPr>
        <w:t xml:space="preserve"> </w:t>
      </w:r>
      <w:r>
        <w:rPr>
          <w:spacing w:val="-3"/>
          <w:sz w:val="23"/>
          <w:szCs w:val="23"/>
        </w:rPr>
        <w:t>frequency</w:t>
      </w:r>
      <w:r>
        <w:rPr>
          <w:spacing w:val="-8"/>
          <w:sz w:val="23"/>
          <w:szCs w:val="23"/>
        </w:rPr>
        <w:t xml:space="preserve"> </w:t>
      </w:r>
      <w:r>
        <w:rPr>
          <w:spacing w:val="-3"/>
          <w:sz w:val="23"/>
          <w:szCs w:val="23"/>
        </w:rPr>
        <w:t>response</w:t>
      </w:r>
      <w:r>
        <w:rPr>
          <w:spacing w:val="-4"/>
          <w:sz w:val="23"/>
          <w:szCs w:val="23"/>
        </w:rPr>
        <w:t xml:space="preserve"> </w:t>
      </w:r>
      <w:r>
        <w:rPr>
          <w:sz w:val="23"/>
          <w:szCs w:val="23"/>
        </w:rPr>
        <w:t>of</w:t>
      </w:r>
      <w:r>
        <w:rPr>
          <w:spacing w:val="-6"/>
          <w:sz w:val="23"/>
          <w:szCs w:val="23"/>
        </w:rPr>
        <w:t xml:space="preserve"> </w:t>
      </w:r>
      <w:r>
        <w:rPr>
          <w:sz w:val="23"/>
          <w:szCs w:val="23"/>
        </w:rPr>
        <w:t>ear</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 xml:space="preserve">Explain phenomena </w:t>
      </w:r>
      <w:r>
        <w:rPr>
          <w:sz w:val="23"/>
          <w:szCs w:val="23"/>
        </w:rPr>
        <w:t xml:space="preserve">of </w:t>
      </w:r>
      <w:r>
        <w:rPr>
          <w:spacing w:val="-3"/>
          <w:sz w:val="23"/>
          <w:szCs w:val="23"/>
        </w:rPr>
        <w:t>silence zones,</w:t>
      </w:r>
      <w:r>
        <w:rPr>
          <w:spacing w:val="-16"/>
          <w:sz w:val="23"/>
          <w:szCs w:val="23"/>
        </w:rPr>
        <w:t xml:space="preserve"> </w:t>
      </w:r>
      <w:r>
        <w:rPr>
          <w:sz w:val="23"/>
          <w:szCs w:val="23"/>
        </w:rPr>
        <w:t>beats</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 xml:space="preserve">Explain Acoustics </w:t>
      </w:r>
      <w:r>
        <w:rPr>
          <w:sz w:val="23"/>
          <w:szCs w:val="23"/>
        </w:rPr>
        <w:t>of</w:t>
      </w:r>
      <w:r>
        <w:rPr>
          <w:spacing w:val="-13"/>
          <w:sz w:val="23"/>
          <w:szCs w:val="23"/>
        </w:rPr>
        <w:t xml:space="preserve"> </w:t>
      </w:r>
      <w:r>
        <w:rPr>
          <w:spacing w:val="-3"/>
          <w:sz w:val="23"/>
          <w:szCs w:val="23"/>
        </w:rPr>
        <w:t>buildings</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 xml:space="preserve">Explain </w:t>
      </w:r>
      <w:r>
        <w:rPr>
          <w:sz w:val="23"/>
          <w:szCs w:val="23"/>
        </w:rPr>
        <w:t xml:space="preserve">Doppler </w:t>
      </w:r>
      <w:proofErr w:type="gramStart"/>
      <w:r>
        <w:rPr>
          <w:spacing w:val="-3"/>
          <w:sz w:val="23"/>
          <w:szCs w:val="23"/>
        </w:rPr>
        <w:t>effect</w:t>
      </w:r>
      <w:proofErr w:type="gramEnd"/>
      <w:r>
        <w:rPr>
          <w:spacing w:val="-3"/>
          <w:sz w:val="23"/>
          <w:szCs w:val="23"/>
        </w:rPr>
        <w:t xml:space="preserve"> giving </w:t>
      </w:r>
      <w:r>
        <w:rPr>
          <w:spacing w:val="-4"/>
          <w:sz w:val="23"/>
          <w:szCs w:val="23"/>
        </w:rPr>
        <w:t>mathematical</w:t>
      </w:r>
      <w:r>
        <w:rPr>
          <w:spacing w:val="-18"/>
          <w:sz w:val="23"/>
          <w:szCs w:val="23"/>
        </w:rPr>
        <w:t xml:space="preserve"> </w:t>
      </w:r>
      <w:r>
        <w:rPr>
          <w:spacing w:val="-3"/>
          <w:sz w:val="23"/>
          <w:szCs w:val="23"/>
        </w:rPr>
        <w:t>expressions.</w:t>
      </w:r>
    </w:p>
    <w:p w:rsidR="005F6964" w:rsidRDefault="005F6964">
      <w:pPr>
        <w:pStyle w:val="BodyText"/>
        <w:spacing w:before="2"/>
        <w:ind w:left="0" w:firstLine="0"/>
        <w:rPr>
          <w:sz w:val="23"/>
          <w:szCs w:val="23"/>
        </w:rPr>
      </w:pPr>
    </w:p>
    <w:p w:rsidR="005F6964" w:rsidRDefault="00582FCD" w:rsidP="00617A6F">
      <w:pPr>
        <w:pStyle w:val="Heading3"/>
        <w:numPr>
          <w:ilvl w:val="0"/>
          <w:numId w:val="32"/>
        </w:numPr>
        <w:tabs>
          <w:tab w:val="left" w:pos="880"/>
          <w:tab w:val="left" w:pos="881"/>
        </w:tabs>
        <w:ind w:hanging="721"/>
        <w:rPr>
          <w:sz w:val="23"/>
          <w:szCs w:val="23"/>
        </w:rPr>
      </w:pPr>
      <w:r>
        <w:rPr>
          <w:sz w:val="23"/>
          <w:szCs w:val="23"/>
        </w:rPr>
        <w:t>USE</w:t>
      </w:r>
      <w:r>
        <w:rPr>
          <w:spacing w:val="-8"/>
          <w:sz w:val="23"/>
          <w:szCs w:val="23"/>
        </w:rPr>
        <w:t xml:space="preserve"> </w:t>
      </w:r>
      <w:r>
        <w:rPr>
          <w:spacing w:val="-2"/>
          <w:sz w:val="23"/>
          <w:szCs w:val="23"/>
        </w:rPr>
        <w:t>THE</w:t>
      </w:r>
      <w:r>
        <w:rPr>
          <w:spacing w:val="-7"/>
          <w:sz w:val="23"/>
          <w:szCs w:val="23"/>
        </w:rPr>
        <w:t xml:space="preserve"> </w:t>
      </w:r>
      <w:r>
        <w:rPr>
          <w:spacing w:val="-3"/>
          <w:sz w:val="23"/>
          <w:szCs w:val="23"/>
        </w:rPr>
        <w:t>CONCEPTS</w:t>
      </w:r>
      <w:r>
        <w:rPr>
          <w:spacing w:val="-6"/>
          <w:sz w:val="23"/>
          <w:szCs w:val="23"/>
        </w:rPr>
        <w:t xml:space="preserve"> </w:t>
      </w:r>
      <w:r>
        <w:rPr>
          <w:sz w:val="23"/>
          <w:szCs w:val="23"/>
        </w:rPr>
        <w:t>OF</w:t>
      </w:r>
      <w:r>
        <w:rPr>
          <w:spacing w:val="-5"/>
          <w:sz w:val="23"/>
          <w:szCs w:val="23"/>
        </w:rPr>
        <w:t xml:space="preserve"> </w:t>
      </w:r>
      <w:r>
        <w:rPr>
          <w:spacing w:val="-3"/>
          <w:sz w:val="23"/>
          <w:szCs w:val="23"/>
        </w:rPr>
        <w:t>GEOMETRICAL</w:t>
      </w:r>
      <w:r>
        <w:rPr>
          <w:spacing w:val="-7"/>
          <w:sz w:val="23"/>
          <w:szCs w:val="23"/>
        </w:rPr>
        <w:t xml:space="preserve"> </w:t>
      </w:r>
      <w:r>
        <w:rPr>
          <w:spacing w:val="-3"/>
          <w:sz w:val="23"/>
          <w:szCs w:val="23"/>
        </w:rPr>
        <w:t>OPTICS</w:t>
      </w:r>
      <w:r>
        <w:rPr>
          <w:spacing w:val="-6"/>
          <w:sz w:val="23"/>
          <w:szCs w:val="23"/>
        </w:rPr>
        <w:t xml:space="preserve"> </w:t>
      </w:r>
      <w:r>
        <w:rPr>
          <w:sz w:val="23"/>
          <w:szCs w:val="23"/>
        </w:rPr>
        <w:t>TO</w:t>
      </w:r>
      <w:r>
        <w:rPr>
          <w:spacing w:val="-5"/>
          <w:sz w:val="23"/>
          <w:szCs w:val="23"/>
        </w:rPr>
        <w:t xml:space="preserve"> </w:t>
      </w:r>
      <w:r>
        <w:rPr>
          <w:sz w:val="23"/>
          <w:szCs w:val="23"/>
        </w:rPr>
        <w:t>MIRRORS</w:t>
      </w:r>
      <w:r>
        <w:rPr>
          <w:spacing w:val="-6"/>
          <w:sz w:val="23"/>
          <w:szCs w:val="23"/>
        </w:rPr>
        <w:t xml:space="preserve"> </w:t>
      </w:r>
      <w:r>
        <w:rPr>
          <w:sz w:val="23"/>
          <w:szCs w:val="23"/>
        </w:rPr>
        <w:t>and</w:t>
      </w:r>
      <w:r>
        <w:rPr>
          <w:spacing w:val="-6"/>
          <w:sz w:val="23"/>
          <w:szCs w:val="23"/>
        </w:rPr>
        <w:t xml:space="preserve"> </w:t>
      </w:r>
      <w:r>
        <w:rPr>
          <w:spacing w:val="-3"/>
          <w:sz w:val="23"/>
          <w:szCs w:val="23"/>
        </w:rPr>
        <w:t>LENSES.</w:t>
      </w:r>
    </w:p>
    <w:p w:rsidR="005F6964" w:rsidRDefault="00582FCD" w:rsidP="00617A6F">
      <w:pPr>
        <w:pStyle w:val="ListParagraph"/>
        <w:numPr>
          <w:ilvl w:val="1"/>
          <w:numId w:val="32"/>
        </w:numPr>
        <w:tabs>
          <w:tab w:val="left" w:pos="1600"/>
          <w:tab w:val="left" w:pos="1601"/>
        </w:tabs>
        <w:spacing w:before="5"/>
        <w:rPr>
          <w:sz w:val="23"/>
          <w:szCs w:val="23"/>
        </w:rPr>
      </w:pPr>
      <w:r>
        <w:rPr>
          <w:spacing w:val="-3"/>
          <w:sz w:val="23"/>
          <w:szCs w:val="23"/>
        </w:rPr>
        <w:t xml:space="preserve">Explain laws </w:t>
      </w:r>
      <w:r>
        <w:rPr>
          <w:sz w:val="23"/>
          <w:szCs w:val="23"/>
        </w:rPr>
        <w:t xml:space="preserve">of </w:t>
      </w:r>
      <w:r>
        <w:rPr>
          <w:spacing w:val="-3"/>
          <w:sz w:val="23"/>
          <w:szCs w:val="23"/>
        </w:rPr>
        <w:t xml:space="preserve">reflection </w:t>
      </w:r>
      <w:r>
        <w:rPr>
          <w:spacing w:val="-2"/>
          <w:sz w:val="23"/>
          <w:szCs w:val="23"/>
        </w:rPr>
        <w:t>and</w:t>
      </w:r>
      <w:r>
        <w:rPr>
          <w:spacing w:val="-19"/>
          <w:sz w:val="23"/>
          <w:szCs w:val="23"/>
        </w:rPr>
        <w:t xml:space="preserve"> </w:t>
      </w:r>
      <w:r>
        <w:rPr>
          <w:spacing w:val="-3"/>
          <w:sz w:val="23"/>
          <w:szCs w:val="23"/>
        </w:rPr>
        <w:t>refraction</w:t>
      </w:r>
    </w:p>
    <w:p w:rsidR="005F6964" w:rsidRDefault="00582FCD" w:rsidP="00617A6F">
      <w:pPr>
        <w:pStyle w:val="ListParagraph"/>
        <w:numPr>
          <w:ilvl w:val="1"/>
          <w:numId w:val="32"/>
        </w:numPr>
        <w:tabs>
          <w:tab w:val="left" w:pos="1600"/>
          <w:tab w:val="left" w:pos="1601"/>
        </w:tabs>
        <w:spacing w:before="11"/>
        <w:rPr>
          <w:sz w:val="23"/>
          <w:szCs w:val="23"/>
        </w:rPr>
      </w:pPr>
      <w:r>
        <w:rPr>
          <w:spacing w:val="-3"/>
          <w:sz w:val="23"/>
          <w:szCs w:val="23"/>
        </w:rPr>
        <w:t xml:space="preserve">Use mirror formula </w:t>
      </w:r>
      <w:r>
        <w:rPr>
          <w:sz w:val="23"/>
          <w:szCs w:val="23"/>
        </w:rPr>
        <w:t xml:space="preserve">to </w:t>
      </w:r>
      <w:r>
        <w:rPr>
          <w:spacing w:val="-3"/>
          <w:sz w:val="23"/>
          <w:szCs w:val="23"/>
        </w:rPr>
        <w:t>solve</w:t>
      </w:r>
      <w:r>
        <w:rPr>
          <w:spacing w:val="-12"/>
          <w:sz w:val="23"/>
          <w:szCs w:val="23"/>
        </w:rPr>
        <w:t xml:space="preserve"> </w:t>
      </w:r>
      <w:r>
        <w:rPr>
          <w:spacing w:val="-3"/>
          <w:sz w:val="23"/>
          <w:szCs w:val="23"/>
        </w:rPr>
        <w:t>problems</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Use the</w:t>
      </w:r>
      <w:r>
        <w:rPr>
          <w:spacing w:val="-2"/>
          <w:sz w:val="23"/>
          <w:szCs w:val="23"/>
        </w:rPr>
        <w:t xml:space="preserve"> </w:t>
      </w:r>
      <w:r>
        <w:rPr>
          <w:spacing w:val="-3"/>
          <w:sz w:val="23"/>
          <w:szCs w:val="23"/>
        </w:rPr>
        <w:t>concepts</w:t>
      </w:r>
      <w:r>
        <w:rPr>
          <w:spacing w:val="-4"/>
          <w:sz w:val="23"/>
          <w:szCs w:val="23"/>
        </w:rPr>
        <w:t xml:space="preserve"> </w:t>
      </w:r>
      <w:r>
        <w:rPr>
          <w:sz w:val="23"/>
          <w:szCs w:val="23"/>
        </w:rPr>
        <w:t>of</w:t>
      </w:r>
      <w:r>
        <w:rPr>
          <w:spacing w:val="-6"/>
          <w:sz w:val="23"/>
          <w:szCs w:val="23"/>
        </w:rPr>
        <w:t xml:space="preserve"> </w:t>
      </w:r>
      <w:r>
        <w:rPr>
          <w:spacing w:val="-4"/>
          <w:sz w:val="23"/>
          <w:szCs w:val="23"/>
        </w:rPr>
        <w:t>image</w:t>
      </w:r>
      <w:r>
        <w:rPr>
          <w:spacing w:val="-5"/>
          <w:sz w:val="23"/>
          <w:szCs w:val="23"/>
        </w:rPr>
        <w:t xml:space="preserve"> </w:t>
      </w:r>
      <w:r>
        <w:rPr>
          <w:spacing w:val="-3"/>
          <w:sz w:val="23"/>
          <w:szCs w:val="23"/>
        </w:rPr>
        <w:t>formation</w:t>
      </w:r>
      <w:r>
        <w:rPr>
          <w:spacing w:val="-6"/>
          <w:sz w:val="23"/>
          <w:szCs w:val="23"/>
        </w:rPr>
        <w:t xml:space="preserve"> </w:t>
      </w:r>
      <w:r>
        <w:rPr>
          <w:sz w:val="23"/>
          <w:szCs w:val="23"/>
        </w:rPr>
        <w:t>by</w:t>
      </w:r>
      <w:r>
        <w:rPr>
          <w:spacing w:val="-9"/>
          <w:sz w:val="23"/>
          <w:szCs w:val="23"/>
        </w:rPr>
        <w:t xml:space="preserve"> </w:t>
      </w:r>
      <w:r>
        <w:rPr>
          <w:spacing w:val="-3"/>
          <w:sz w:val="23"/>
          <w:szCs w:val="23"/>
        </w:rPr>
        <w:t>mirrors</w:t>
      </w:r>
      <w:r>
        <w:rPr>
          <w:spacing w:val="-6"/>
          <w:sz w:val="23"/>
          <w:szCs w:val="23"/>
        </w:rPr>
        <w:t xml:space="preserve"> </w:t>
      </w:r>
      <w:r>
        <w:rPr>
          <w:spacing w:val="-2"/>
          <w:sz w:val="23"/>
          <w:szCs w:val="23"/>
        </w:rPr>
        <w:t>and</w:t>
      </w:r>
      <w:r>
        <w:rPr>
          <w:spacing w:val="-5"/>
          <w:sz w:val="23"/>
          <w:szCs w:val="23"/>
        </w:rPr>
        <w:t xml:space="preserve"> </w:t>
      </w:r>
      <w:r>
        <w:rPr>
          <w:spacing w:val="-3"/>
          <w:sz w:val="23"/>
          <w:szCs w:val="23"/>
        </w:rPr>
        <w:t>lenses</w:t>
      </w:r>
      <w:r>
        <w:rPr>
          <w:spacing w:val="-6"/>
          <w:sz w:val="23"/>
          <w:szCs w:val="23"/>
        </w:rPr>
        <w:t xml:space="preserve"> </w:t>
      </w:r>
      <w:r>
        <w:rPr>
          <w:sz w:val="23"/>
          <w:szCs w:val="23"/>
        </w:rPr>
        <w:t>to</w:t>
      </w:r>
      <w:r>
        <w:rPr>
          <w:spacing w:val="-5"/>
          <w:sz w:val="23"/>
          <w:szCs w:val="23"/>
        </w:rPr>
        <w:t xml:space="preserve"> </w:t>
      </w:r>
      <w:r>
        <w:rPr>
          <w:spacing w:val="-3"/>
          <w:sz w:val="23"/>
          <w:szCs w:val="23"/>
        </w:rPr>
        <w:t>describe</w:t>
      </w:r>
      <w:r>
        <w:rPr>
          <w:spacing w:val="-4"/>
          <w:sz w:val="23"/>
          <w:szCs w:val="23"/>
        </w:rPr>
        <w:t xml:space="preserve"> working</w:t>
      </w:r>
      <w:r>
        <w:rPr>
          <w:spacing w:val="-7"/>
          <w:sz w:val="23"/>
          <w:szCs w:val="23"/>
        </w:rPr>
        <w:t xml:space="preserve"> </w:t>
      </w:r>
      <w:r>
        <w:rPr>
          <w:sz w:val="23"/>
          <w:szCs w:val="23"/>
        </w:rPr>
        <w:t>of</w:t>
      </w:r>
      <w:r>
        <w:rPr>
          <w:spacing w:val="-6"/>
          <w:sz w:val="23"/>
          <w:szCs w:val="23"/>
        </w:rPr>
        <w:t xml:space="preserve"> </w:t>
      </w:r>
      <w:r>
        <w:rPr>
          <w:sz w:val="23"/>
          <w:szCs w:val="23"/>
        </w:rPr>
        <w:t>optical</w:t>
      </w:r>
      <w:r>
        <w:rPr>
          <w:spacing w:val="-6"/>
          <w:sz w:val="23"/>
          <w:szCs w:val="23"/>
        </w:rPr>
        <w:t xml:space="preserve"> </w:t>
      </w:r>
      <w:r>
        <w:rPr>
          <w:spacing w:val="-4"/>
          <w:sz w:val="23"/>
          <w:szCs w:val="23"/>
        </w:rPr>
        <w:t>instruments,</w:t>
      </w:r>
    </w:p>
    <w:p w:rsidR="005F6964" w:rsidRDefault="00582FCD">
      <w:pPr>
        <w:pStyle w:val="BodyText"/>
        <w:ind w:firstLine="0"/>
        <w:rPr>
          <w:sz w:val="23"/>
          <w:szCs w:val="23"/>
        </w:rPr>
      </w:pPr>
      <w:proofErr w:type="gramStart"/>
      <w:r>
        <w:rPr>
          <w:sz w:val="23"/>
          <w:szCs w:val="23"/>
        </w:rPr>
        <w:t>e.g</w:t>
      </w:r>
      <w:proofErr w:type="gramEnd"/>
      <w:r>
        <w:rPr>
          <w:sz w:val="23"/>
          <w:szCs w:val="23"/>
        </w:rPr>
        <w:t>. microscopes, telescopes, camera and sextant.</w:t>
      </w:r>
    </w:p>
    <w:p w:rsidR="005F6964" w:rsidRDefault="005F6964">
      <w:pPr>
        <w:pStyle w:val="BodyText"/>
        <w:spacing w:before="0"/>
        <w:ind w:left="0" w:firstLine="0"/>
        <w:rPr>
          <w:sz w:val="23"/>
          <w:szCs w:val="23"/>
        </w:rPr>
      </w:pPr>
    </w:p>
    <w:p w:rsidR="005F6964" w:rsidRDefault="005F6964">
      <w:pPr>
        <w:pStyle w:val="BodyText"/>
        <w:spacing w:before="0"/>
        <w:ind w:left="0" w:firstLine="0"/>
        <w:rPr>
          <w:sz w:val="23"/>
          <w:szCs w:val="23"/>
        </w:rPr>
      </w:pPr>
    </w:p>
    <w:p w:rsidR="005F6964" w:rsidRDefault="00582FCD" w:rsidP="00617A6F">
      <w:pPr>
        <w:pStyle w:val="Heading3"/>
        <w:numPr>
          <w:ilvl w:val="0"/>
          <w:numId w:val="32"/>
        </w:numPr>
        <w:tabs>
          <w:tab w:val="left" w:pos="880"/>
          <w:tab w:val="left" w:pos="881"/>
        </w:tabs>
        <w:spacing w:before="1"/>
        <w:ind w:hanging="721"/>
        <w:rPr>
          <w:sz w:val="23"/>
          <w:szCs w:val="23"/>
        </w:rPr>
      </w:pPr>
      <w:r>
        <w:rPr>
          <w:spacing w:val="-3"/>
          <w:sz w:val="23"/>
          <w:szCs w:val="23"/>
        </w:rPr>
        <w:t xml:space="preserve">UNDERSTAND WAVE THEORY </w:t>
      </w:r>
      <w:r>
        <w:rPr>
          <w:sz w:val="23"/>
          <w:szCs w:val="23"/>
        </w:rPr>
        <w:t>OF</w:t>
      </w:r>
      <w:r>
        <w:rPr>
          <w:spacing w:val="-12"/>
          <w:sz w:val="23"/>
          <w:szCs w:val="23"/>
        </w:rPr>
        <w:t xml:space="preserve"> </w:t>
      </w:r>
      <w:r>
        <w:rPr>
          <w:spacing w:val="-3"/>
          <w:sz w:val="23"/>
          <w:szCs w:val="23"/>
        </w:rPr>
        <w:t>LIGHT</w:t>
      </w:r>
    </w:p>
    <w:p w:rsidR="005F6964" w:rsidRDefault="00582FCD" w:rsidP="00617A6F">
      <w:pPr>
        <w:pStyle w:val="ListParagraph"/>
        <w:numPr>
          <w:ilvl w:val="1"/>
          <w:numId w:val="32"/>
        </w:numPr>
        <w:tabs>
          <w:tab w:val="left" w:pos="1600"/>
          <w:tab w:val="left" w:pos="1601"/>
        </w:tabs>
        <w:spacing w:before="5"/>
        <w:rPr>
          <w:sz w:val="23"/>
          <w:szCs w:val="23"/>
        </w:rPr>
      </w:pPr>
      <w:r>
        <w:rPr>
          <w:spacing w:val="-3"/>
          <w:sz w:val="23"/>
          <w:szCs w:val="23"/>
        </w:rPr>
        <w:t xml:space="preserve">Explain </w:t>
      </w:r>
      <w:r>
        <w:rPr>
          <w:spacing w:val="-4"/>
          <w:sz w:val="23"/>
          <w:szCs w:val="23"/>
        </w:rPr>
        <w:t xml:space="preserve">wave </w:t>
      </w:r>
      <w:r>
        <w:rPr>
          <w:spacing w:val="-3"/>
          <w:sz w:val="23"/>
          <w:szCs w:val="23"/>
        </w:rPr>
        <w:t xml:space="preserve">theory </w:t>
      </w:r>
      <w:r>
        <w:rPr>
          <w:sz w:val="23"/>
          <w:szCs w:val="23"/>
        </w:rPr>
        <w:t>of</w:t>
      </w:r>
      <w:r>
        <w:rPr>
          <w:spacing w:val="-14"/>
          <w:sz w:val="23"/>
          <w:szCs w:val="23"/>
        </w:rPr>
        <w:t xml:space="preserve"> </w:t>
      </w:r>
      <w:r>
        <w:rPr>
          <w:spacing w:val="-3"/>
          <w:sz w:val="23"/>
          <w:szCs w:val="23"/>
        </w:rPr>
        <w:t>light</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 xml:space="preserve">Explain phenomena </w:t>
      </w:r>
      <w:r>
        <w:rPr>
          <w:sz w:val="23"/>
          <w:szCs w:val="23"/>
        </w:rPr>
        <w:t xml:space="preserve">of </w:t>
      </w:r>
      <w:r>
        <w:rPr>
          <w:spacing w:val="-3"/>
          <w:sz w:val="23"/>
          <w:szCs w:val="23"/>
        </w:rPr>
        <w:t xml:space="preserve">interference, diffraction, polarization </w:t>
      </w:r>
      <w:r>
        <w:rPr>
          <w:sz w:val="23"/>
          <w:szCs w:val="23"/>
        </w:rPr>
        <w:t xml:space="preserve">of </w:t>
      </w:r>
      <w:r>
        <w:rPr>
          <w:spacing w:val="-3"/>
          <w:sz w:val="23"/>
          <w:szCs w:val="23"/>
        </w:rPr>
        <w:t>light</w:t>
      </w:r>
      <w:r>
        <w:rPr>
          <w:spacing w:val="-26"/>
          <w:sz w:val="23"/>
          <w:szCs w:val="23"/>
        </w:rPr>
        <w:t xml:space="preserve"> </w:t>
      </w:r>
      <w:r>
        <w:rPr>
          <w:spacing w:val="-3"/>
          <w:sz w:val="23"/>
          <w:szCs w:val="23"/>
        </w:rPr>
        <w:t>waves</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 xml:space="preserve">Describe uses </w:t>
      </w:r>
      <w:r>
        <w:rPr>
          <w:sz w:val="23"/>
          <w:szCs w:val="23"/>
        </w:rPr>
        <w:t xml:space="preserve">of </w:t>
      </w:r>
      <w:r>
        <w:rPr>
          <w:spacing w:val="-3"/>
          <w:sz w:val="23"/>
          <w:szCs w:val="23"/>
        </w:rPr>
        <w:t xml:space="preserve">polarization given </w:t>
      </w:r>
      <w:r>
        <w:rPr>
          <w:sz w:val="23"/>
          <w:szCs w:val="23"/>
        </w:rPr>
        <w:t xml:space="preserve">in </w:t>
      </w:r>
      <w:r>
        <w:rPr>
          <w:spacing w:val="-3"/>
          <w:sz w:val="23"/>
          <w:szCs w:val="23"/>
        </w:rPr>
        <w:t>the course</w:t>
      </w:r>
      <w:r>
        <w:rPr>
          <w:spacing w:val="-27"/>
          <w:sz w:val="23"/>
          <w:szCs w:val="23"/>
        </w:rPr>
        <w:t xml:space="preserve"> </w:t>
      </w:r>
      <w:r>
        <w:rPr>
          <w:spacing w:val="-3"/>
          <w:sz w:val="23"/>
          <w:szCs w:val="23"/>
        </w:rPr>
        <w:t>contents.</w:t>
      </w:r>
    </w:p>
    <w:p w:rsidR="005F6964" w:rsidRDefault="005F6964">
      <w:pPr>
        <w:pStyle w:val="BodyText"/>
        <w:spacing w:before="1"/>
        <w:ind w:left="0" w:firstLine="0"/>
        <w:rPr>
          <w:sz w:val="23"/>
          <w:szCs w:val="23"/>
        </w:rPr>
      </w:pPr>
    </w:p>
    <w:p w:rsidR="005F6964" w:rsidRDefault="00582FCD" w:rsidP="00617A6F">
      <w:pPr>
        <w:pStyle w:val="Heading3"/>
        <w:numPr>
          <w:ilvl w:val="0"/>
          <w:numId w:val="32"/>
        </w:numPr>
        <w:tabs>
          <w:tab w:val="left" w:pos="880"/>
          <w:tab w:val="left" w:pos="881"/>
        </w:tabs>
        <w:spacing w:before="1"/>
        <w:ind w:hanging="721"/>
        <w:rPr>
          <w:sz w:val="23"/>
          <w:szCs w:val="23"/>
        </w:rPr>
      </w:pPr>
      <w:r>
        <w:rPr>
          <w:spacing w:val="-3"/>
          <w:sz w:val="23"/>
          <w:szCs w:val="23"/>
        </w:rPr>
        <w:t xml:space="preserve">UNDERSTAND </w:t>
      </w:r>
      <w:r>
        <w:rPr>
          <w:spacing w:val="-2"/>
          <w:sz w:val="23"/>
          <w:szCs w:val="23"/>
        </w:rPr>
        <w:t xml:space="preserve">THE </w:t>
      </w:r>
      <w:r>
        <w:rPr>
          <w:spacing w:val="-3"/>
          <w:sz w:val="23"/>
          <w:szCs w:val="23"/>
        </w:rPr>
        <w:t xml:space="preserve">STRUCTURE, WORKING </w:t>
      </w:r>
      <w:r>
        <w:rPr>
          <w:sz w:val="23"/>
          <w:szCs w:val="23"/>
        </w:rPr>
        <w:t xml:space="preserve">AND </w:t>
      </w:r>
      <w:r>
        <w:rPr>
          <w:spacing w:val="-3"/>
          <w:sz w:val="23"/>
          <w:szCs w:val="23"/>
        </w:rPr>
        <w:t xml:space="preserve">USES </w:t>
      </w:r>
      <w:r>
        <w:rPr>
          <w:sz w:val="23"/>
          <w:szCs w:val="23"/>
        </w:rPr>
        <w:t xml:space="preserve">OF </w:t>
      </w:r>
      <w:r>
        <w:rPr>
          <w:spacing w:val="-3"/>
          <w:sz w:val="23"/>
          <w:szCs w:val="23"/>
        </w:rPr>
        <w:t>OPTICAL</w:t>
      </w:r>
      <w:r>
        <w:rPr>
          <w:spacing w:val="-31"/>
          <w:sz w:val="23"/>
          <w:szCs w:val="23"/>
        </w:rPr>
        <w:t xml:space="preserve"> </w:t>
      </w:r>
      <w:r>
        <w:rPr>
          <w:spacing w:val="-3"/>
          <w:sz w:val="23"/>
          <w:szCs w:val="23"/>
        </w:rPr>
        <w:t>FIBER.</w:t>
      </w:r>
    </w:p>
    <w:p w:rsidR="005F6964" w:rsidRDefault="00582FCD" w:rsidP="00617A6F">
      <w:pPr>
        <w:pStyle w:val="ListParagraph"/>
        <w:numPr>
          <w:ilvl w:val="1"/>
          <w:numId w:val="32"/>
        </w:numPr>
        <w:tabs>
          <w:tab w:val="left" w:pos="1600"/>
          <w:tab w:val="left" w:pos="1601"/>
        </w:tabs>
        <w:spacing w:before="5"/>
        <w:rPr>
          <w:sz w:val="23"/>
          <w:szCs w:val="23"/>
        </w:rPr>
      </w:pPr>
      <w:r>
        <w:rPr>
          <w:spacing w:val="-3"/>
          <w:sz w:val="23"/>
          <w:szCs w:val="23"/>
        </w:rPr>
        <w:t xml:space="preserve">Explain the structure </w:t>
      </w:r>
      <w:r>
        <w:rPr>
          <w:sz w:val="23"/>
          <w:szCs w:val="23"/>
        </w:rPr>
        <w:t xml:space="preserve">of </w:t>
      </w:r>
      <w:r>
        <w:rPr>
          <w:spacing w:val="-3"/>
          <w:sz w:val="23"/>
          <w:szCs w:val="23"/>
        </w:rPr>
        <w:t>the Optical</w:t>
      </w:r>
      <w:r>
        <w:rPr>
          <w:spacing w:val="-18"/>
          <w:sz w:val="23"/>
          <w:szCs w:val="23"/>
        </w:rPr>
        <w:t xml:space="preserve"> </w:t>
      </w:r>
      <w:r>
        <w:rPr>
          <w:sz w:val="23"/>
          <w:szCs w:val="23"/>
        </w:rPr>
        <w:t>Fiber</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 xml:space="preserve">Explain </w:t>
      </w:r>
      <w:r>
        <w:rPr>
          <w:sz w:val="23"/>
          <w:szCs w:val="23"/>
        </w:rPr>
        <w:t xml:space="preserve">its </w:t>
      </w:r>
      <w:r>
        <w:rPr>
          <w:spacing w:val="-3"/>
          <w:sz w:val="23"/>
          <w:szCs w:val="23"/>
        </w:rPr>
        <w:t xml:space="preserve">principle </w:t>
      </w:r>
      <w:r>
        <w:rPr>
          <w:sz w:val="23"/>
          <w:szCs w:val="23"/>
        </w:rPr>
        <w:t>of</w:t>
      </w:r>
      <w:r>
        <w:rPr>
          <w:spacing w:val="-17"/>
          <w:sz w:val="23"/>
          <w:szCs w:val="23"/>
        </w:rPr>
        <w:t xml:space="preserve"> </w:t>
      </w:r>
      <w:r>
        <w:rPr>
          <w:spacing w:val="-4"/>
          <w:sz w:val="23"/>
          <w:szCs w:val="23"/>
        </w:rPr>
        <w:t>working</w:t>
      </w:r>
    </w:p>
    <w:p w:rsidR="005F6964" w:rsidRDefault="00582FCD" w:rsidP="00617A6F">
      <w:pPr>
        <w:pStyle w:val="ListParagraph"/>
        <w:numPr>
          <w:ilvl w:val="1"/>
          <w:numId w:val="32"/>
        </w:numPr>
        <w:tabs>
          <w:tab w:val="left" w:pos="1600"/>
          <w:tab w:val="left" w:pos="1601"/>
        </w:tabs>
        <w:spacing w:before="65"/>
        <w:rPr>
          <w:sz w:val="23"/>
          <w:szCs w:val="23"/>
        </w:rPr>
      </w:pPr>
      <w:r>
        <w:rPr>
          <w:spacing w:val="-3"/>
          <w:sz w:val="23"/>
          <w:szCs w:val="23"/>
        </w:rPr>
        <w:t xml:space="preserve">Describe use </w:t>
      </w:r>
      <w:r>
        <w:rPr>
          <w:sz w:val="23"/>
          <w:szCs w:val="23"/>
        </w:rPr>
        <w:t xml:space="preserve">of optical </w:t>
      </w:r>
      <w:r>
        <w:rPr>
          <w:spacing w:val="-3"/>
          <w:sz w:val="23"/>
          <w:szCs w:val="23"/>
        </w:rPr>
        <w:t xml:space="preserve">fiber </w:t>
      </w:r>
      <w:r>
        <w:rPr>
          <w:sz w:val="23"/>
          <w:szCs w:val="23"/>
        </w:rPr>
        <w:t xml:space="preserve">in </w:t>
      </w:r>
      <w:r>
        <w:rPr>
          <w:spacing w:val="-3"/>
          <w:sz w:val="23"/>
          <w:szCs w:val="23"/>
        </w:rPr>
        <w:t xml:space="preserve">industry </w:t>
      </w:r>
      <w:r>
        <w:rPr>
          <w:spacing w:val="-2"/>
          <w:sz w:val="23"/>
          <w:szCs w:val="23"/>
        </w:rPr>
        <w:t>and</w:t>
      </w:r>
      <w:r>
        <w:rPr>
          <w:spacing w:val="-31"/>
          <w:sz w:val="23"/>
          <w:szCs w:val="23"/>
        </w:rPr>
        <w:t xml:space="preserve"> </w:t>
      </w:r>
      <w:r>
        <w:rPr>
          <w:spacing w:val="-3"/>
          <w:sz w:val="23"/>
          <w:szCs w:val="23"/>
        </w:rPr>
        <w:t>medicine.</w:t>
      </w:r>
    </w:p>
    <w:p w:rsidR="005F6964" w:rsidRDefault="005F6964">
      <w:pPr>
        <w:pStyle w:val="BodyText"/>
        <w:spacing w:before="2"/>
        <w:ind w:left="0" w:firstLine="0"/>
        <w:rPr>
          <w:sz w:val="23"/>
          <w:szCs w:val="23"/>
        </w:rPr>
      </w:pPr>
    </w:p>
    <w:p w:rsidR="005F6964" w:rsidRDefault="00582FCD" w:rsidP="00617A6F">
      <w:pPr>
        <w:pStyle w:val="Heading3"/>
        <w:numPr>
          <w:ilvl w:val="0"/>
          <w:numId w:val="32"/>
        </w:numPr>
        <w:tabs>
          <w:tab w:val="left" w:pos="880"/>
          <w:tab w:val="left" w:pos="881"/>
        </w:tabs>
        <w:ind w:hanging="721"/>
        <w:rPr>
          <w:sz w:val="23"/>
          <w:szCs w:val="23"/>
        </w:rPr>
      </w:pPr>
      <w:r>
        <w:rPr>
          <w:spacing w:val="-3"/>
          <w:sz w:val="23"/>
          <w:szCs w:val="23"/>
        </w:rPr>
        <w:t xml:space="preserve">UNDERSTAND </w:t>
      </w:r>
      <w:r>
        <w:rPr>
          <w:spacing w:val="-2"/>
          <w:sz w:val="23"/>
          <w:szCs w:val="23"/>
        </w:rPr>
        <w:t xml:space="preserve">THE </w:t>
      </w:r>
      <w:r>
        <w:rPr>
          <w:spacing w:val="-3"/>
          <w:sz w:val="23"/>
          <w:szCs w:val="23"/>
        </w:rPr>
        <w:t xml:space="preserve">STRUCTURE, WORKING </w:t>
      </w:r>
      <w:r>
        <w:rPr>
          <w:sz w:val="23"/>
          <w:szCs w:val="23"/>
        </w:rPr>
        <w:t xml:space="preserve">AND </w:t>
      </w:r>
      <w:r>
        <w:rPr>
          <w:spacing w:val="-3"/>
          <w:sz w:val="23"/>
          <w:szCs w:val="23"/>
        </w:rPr>
        <w:t xml:space="preserve">USES </w:t>
      </w:r>
      <w:r>
        <w:rPr>
          <w:sz w:val="23"/>
          <w:szCs w:val="23"/>
        </w:rPr>
        <w:t>OF</w:t>
      </w:r>
      <w:r>
        <w:rPr>
          <w:spacing w:val="-24"/>
          <w:sz w:val="23"/>
          <w:szCs w:val="23"/>
        </w:rPr>
        <w:t xml:space="preserve"> </w:t>
      </w:r>
      <w:r>
        <w:rPr>
          <w:spacing w:val="-3"/>
          <w:sz w:val="23"/>
          <w:szCs w:val="23"/>
        </w:rPr>
        <w:t>LASERS.</w:t>
      </w:r>
    </w:p>
    <w:p w:rsidR="005F6964" w:rsidRDefault="00582FCD" w:rsidP="00617A6F">
      <w:pPr>
        <w:pStyle w:val="ListParagraph"/>
        <w:numPr>
          <w:ilvl w:val="1"/>
          <w:numId w:val="32"/>
        </w:numPr>
        <w:tabs>
          <w:tab w:val="left" w:pos="1600"/>
          <w:tab w:val="left" w:pos="1601"/>
        </w:tabs>
        <w:spacing w:before="5"/>
        <w:rPr>
          <w:sz w:val="23"/>
          <w:szCs w:val="23"/>
        </w:rPr>
      </w:pPr>
      <w:r>
        <w:rPr>
          <w:spacing w:val="-3"/>
          <w:sz w:val="23"/>
          <w:szCs w:val="23"/>
        </w:rPr>
        <w:t xml:space="preserve">Explain the </w:t>
      </w:r>
      <w:r>
        <w:rPr>
          <w:spacing w:val="-4"/>
          <w:sz w:val="23"/>
          <w:szCs w:val="23"/>
        </w:rPr>
        <w:t xml:space="preserve">stimulated emission </w:t>
      </w:r>
      <w:r>
        <w:rPr>
          <w:sz w:val="23"/>
          <w:szCs w:val="23"/>
        </w:rPr>
        <w:t>of</w:t>
      </w:r>
      <w:r>
        <w:rPr>
          <w:spacing w:val="-12"/>
          <w:sz w:val="23"/>
          <w:szCs w:val="23"/>
        </w:rPr>
        <w:t xml:space="preserve"> </w:t>
      </w:r>
      <w:r>
        <w:rPr>
          <w:spacing w:val="-3"/>
          <w:sz w:val="23"/>
          <w:szCs w:val="23"/>
        </w:rPr>
        <w:t>radiation</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 xml:space="preserve">Explain the </w:t>
      </w:r>
      <w:r>
        <w:rPr>
          <w:sz w:val="23"/>
          <w:szCs w:val="23"/>
        </w:rPr>
        <w:t>laser</w:t>
      </w:r>
      <w:r>
        <w:rPr>
          <w:spacing w:val="-9"/>
          <w:sz w:val="23"/>
          <w:szCs w:val="23"/>
        </w:rPr>
        <w:t xml:space="preserve"> </w:t>
      </w:r>
      <w:r>
        <w:rPr>
          <w:spacing w:val="-3"/>
          <w:sz w:val="23"/>
          <w:szCs w:val="23"/>
        </w:rPr>
        <w:t>principle</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 xml:space="preserve">Describe the structure </w:t>
      </w:r>
      <w:r>
        <w:rPr>
          <w:spacing w:val="-2"/>
          <w:sz w:val="23"/>
          <w:szCs w:val="23"/>
        </w:rPr>
        <w:t xml:space="preserve">and </w:t>
      </w:r>
      <w:r>
        <w:rPr>
          <w:spacing w:val="-4"/>
          <w:sz w:val="23"/>
          <w:szCs w:val="23"/>
        </w:rPr>
        <w:t xml:space="preserve">working </w:t>
      </w:r>
      <w:r>
        <w:rPr>
          <w:sz w:val="23"/>
          <w:szCs w:val="23"/>
        </w:rPr>
        <w:t>of</w:t>
      </w:r>
      <w:r>
        <w:rPr>
          <w:spacing w:val="-13"/>
          <w:sz w:val="23"/>
          <w:szCs w:val="23"/>
        </w:rPr>
        <w:t xml:space="preserve"> </w:t>
      </w:r>
      <w:r>
        <w:rPr>
          <w:spacing w:val="-3"/>
          <w:sz w:val="23"/>
          <w:szCs w:val="23"/>
        </w:rPr>
        <w:t>lasers</w:t>
      </w:r>
    </w:p>
    <w:p w:rsidR="005F6964" w:rsidRDefault="00582FCD" w:rsidP="00617A6F">
      <w:pPr>
        <w:pStyle w:val="ListParagraph"/>
        <w:numPr>
          <w:ilvl w:val="1"/>
          <w:numId w:val="32"/>
        </w:numPr>
        <w:tabs>
          <w:tab w:val="left" w:pos="1600"/>
          <w:tab w:val="left" w:pos="1601"/>
        </w:tabs>
        <w:spacing w:before="11"/>
        <w:rPr>
          <w:sz w:val="23"/>
          <w:szCs w:val="23"/>
        </w:rPr>
      </w:pPr>
      <w:r>
        <w:rPr>
          <w:spacing w:val="-4"/>
          <w:sz w:val="23"/>
          <w:szCs w:val="23"/>
        </w:rPr>
        <w:t xml:space="preserve">Distinguish </w:t>
      </w:r>
      <w:r>
        <w:rPr>
          <w:spacing w:val="-3"/>
          <w:sz w:val="23"/>
          <w:szCs w:val="23"/>
        </w:rPr>
        <w:t xml:space="preserve">between types </w:t>
      </w:r>
      <w:r>
        <w:rPr>
          <w:sz w:val="23"/>
          <w:szCs w:val="23"/>
        </w:rPr>
        <w:t>of</w:t>
      </w:r>
      <w:r>
        <w:rPr>
          <w:spacing w:val="-14"/>
          <w:sz w:val="23"/>
          <w:szCs w:val="23"/>
        </w:rPr>
        <w:t xml:space="preserve"> </w:t>
      </w:r>
      <w:r>
        <w:rPr>
          <w:spacing w:val="-3"/>
          <w:sz w:val="23"/>
          <w:szCs w:val="23"/>
        </w:rPr>
        <w:t>lasers</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 xml:space="preserve">Describe the applications </w:t>
      </w:r>
      <w:r>
        <w:rPr>
          <w:sz w:val="23"/>
          <w:szCs w:val="23"/>
        </w:rPr>
        <w:t xml:space="preserve">of </w:t>
      </w:r>
      <w:r>
        <w:rPr>
          <w:spacing w:val="-3"/>
          <w:sz w:val="23"/>
          <w:szCs w:val="23"/>
        </w:rPr>
        <w:t xml:space="preserve">lasers </w:t>
      </w:r>
      <w:r>
        <w:rPr>
          <w:sz w:val="23"/>
          <w:szCs w:val="23"/>
        </w:rPr>
        <w:t xml:space="preserve">in </w:t>
      </w:r>
      <w:r>
        <w:rPr>
          <w:spacing w:val="-3"/>
          <w:sz w:val="23"/>
          <w:szCs w:val="23"/>
        </w:rPr>
        <w:t xml:space="preserve">the fields mentioned </w:t>
      </w:r>
      <w:r>
        <w:rPr>
          <w:sz w:val="23"/>
          <w:szCs w:val="23"/>
        </w:rPr>
        <w:t xml:space="preserve">in </w:t>
      </w:r>
      <w:r>
        <w:rPr>
          <w:spacing w:val="-3"/>
          <w:sz w:val="23"/>
          <w:szCs w:val="23"/>
        </w:rPr>
        <w:t>the course</w:t>
      </w:r>
      <w:r>
        <w:rPr>
          <w:spacing w:val="-36"/>
          <w:sz w:val="23"/>
          <w:szCs w:val="23"/>
        </w:rPr>
        <w:t xml:space="preserve"> </w:t>
      </w:r>
      <w:r>
        <w:rPr>
          <w:spacing w:val="-3"/>
          <w:sz w:val="23"/>
          <w:szCs w:val="23"/>
        </w:rPr>
        <w:t>contents.</w:t>
      </w:r>
    </w:p>
    <w:p w:rsidR="005F6964" w:rsidRDefault="005F6964">
      <w:pPr>
        <w:pStyle w:val="BodyText"/>
        <w:spacing w:before="1"/>
        <w:ind w:left="0" w:firstLine="0"/>
        <w:rPr>
          <w:sz w:val="23"/>
          <w:szCs w:val="23"/>
        </w:rPr>
      </w:pPr>
    </w:p>
    <w:p w:rsidR="005F6964" w:rsidRDefault="00582FCD" w:rsidP="00617A6F">
      <w:pPr>
        <w:pStyle w:val="Heading3"/>
        <w:numPr>
          <w:ilvl w:val="0"/>
          <w:numId w:val="32"/>
        </w:numPr>
        <w:tabs>
          <w:tab w:val="left" w:pos="880"/>
          <w:tab w:val="left" w:pos="881"/>
        </w:tabs>
        <w:ind w:hanging="721"/>
        <w:rPr>
          <w:sz w:val="23"/>
          <w:szCs w:val="23"/>
        </w:rPr>
      </w:pPr>
      <w:r>
        <w:rPr>
          <w:spacing w:val="-3"/>
          <w:sz w:val="23"/>
          <w:szCs w:val="23"/>
        </w:rPr>
        <w:t xml:space="preserve">UNDERSTAND TYPES </w:t>
      </w:r>
      <w:r>
        <w:rPr>
          <w:sz w:val="23"/>
          <w:szCs w:val="23"/>
        </w:rPr>
        <w:t xml:space="preserve">AND </w:t>
      </w:r>
      <w:r>
        <w:rPr>
          <w:spacing w:val="-3"/>
          <w:sz w:val="23"/>
          <w:szCs w:val="23"/>
        </w:rPr>
        <w:t xml:space="preserve">USES </w:t>
      </w:r>
      <w:r>
        <w:rPr>
          <w:sz w:val="23"/>
          <w:szCs w:val="23"/>
        </w:rPr>
        <w:t xml:space="preserve">OF </w:t>
      </w:r>
      <w:r>
        <w:rPr>
          <w:spacing w:val="-3"/>
          <w:sz w:val="23"/>
          <w:szCs w:val="23"/>
        </w:rPr>
        <w:t>ARTIFICIAL</w:t>
      </w:r>
      <w:r>
        <w:rPr>
          <w:spacing w:val="-23"/>
          <w:sz w:val="23"/>
          <w:szCs w:val="23"/>
        </w:rPr>
        <w:t xml:space="preserve"> </w:t>
      </w:r>
      <w:r>
        <w:rPr>
          <w:spacing w:val="-4"/>
          <w:sz w:val="23"/>
          <w:szCs w:val="23"/>
        </w:rPr>
        <w:t>SATELLITES.</w:t>
      </w:r>
    </w:p>
    <w:p w:rsidR="005F6964" w:rsidRDefault="00582FCD" w:rsidP="00617A6F">
      <w:pPr>
        <w:pStyle w:val="ListParagraph"/>
        <w:numPr>
          <w:ilvl w:val="1"/>
          <w:numId w:val="32"/>
        </w:numPr>
        <w:tabs>
          <w:tab w:val="left" w:pos="1600"/>
          <w:tab w:val="left" w:pos="1601"/>
        </w:tabs>
        <w:spacing w:before="6"/>
        <w:rPr>
          <w:sz w:val="23"/>
          <w:szCs w:val="23"/>
        </w:rPr>
      </w:pPr>
      <w:r>
        <w:rPr>
          <w:spacing w:val="-3"/>
          <w:sz w:val="23"/>
          <w:szCs w:val="23"/>
        </w:rPr>
        <w:t xml:space="preserve">Explain </w:t>
      </w:r>
      <w:r>
        <w:rPr>
          <w:sz w:val="23"/>
          <w:szCs w:val="23"/>
        </w:rPr>
        <w:t>escape</w:t>
      </w:r>
      <w:r>
        <w:rPr>
          <w:spacing w:val="-17"/>
          <w:sz w:val="23"/>
          <w:szCs w:val="23"/>
        </w:rPr>
        <w:t xml:space="preserve"> </w:t>
      </w:r>
      <w:r>
        <w:rPr>
          <w:spacing w:val="-3"/>
          <w:sz w:val="23"/>
          <w:szCs w:val="23"/>
        </w:rPr>
        <w:t>velocity</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 xml:space="preserve">Explain </w:t>
      </w:r>
      <w:r>
        <w:rPr>
          <w:sz w:val="23"/>
          <w:szCs w:val="23"/>
        </w:rPr>
        <w:t>orbital</w:t>
      </w:r>
      <w:r>
        <w:rPr>
          <w:spacing w:val="-20"/>
          <w:sz w:val="23"/>
          <w:szCs w:val="23"/>
        </w:rPr>
        <w:t xml:space="preserve"> </w:t>
      </w:r>
      <w:r>
        <w:rPr>
          <w:spacing w:val="-3"/>
          <w:sz w:val="23"/>
          <w:szCs w:val="23"/>
        </w:rPr>
        <w:t>velocity</w:t>
      </w:r>
    </w:p>
    <w:p w:rsidR="005F6964" w:rsidRDefault="00582FCD" w:rsidP="00617A6F">
      <w:pPr>
        <w:pStyle w:val="ListParagraph"/>
        <w:numPr>
          <w:ilvl w:val="1"/>
          <w:numId w:val="32"/>
        </w:numPr>
        <w:tabs>
          <w:tab w:val="left" w:pos="1600"/>
          <w:tab w:val="left" w:pos="1601"/>
        </w:tabs>
        <w:rPr>
          <w:sz w:val="23"/>
          <w:szCs w:val="23"/>
        </w:rPr>
      </w:pPr>
      <w:r>
        <w:rPr>
          <w:spacing w:val="-4"/>
          <w:sz w:val="23"/>
          <w:szCs w:val="23"/>
        </w:rPr>
        <w:t xml:space="preserve">Distinguish </w:t>
      </w:r>
      <w:r>
        <w:rPr>
          <w:spacing w:val="-3"/>
          <w:sz w:val="23"/>
          <w:szCs w:val="23"/>
        </w:rPr>
        <w:t xml:space="preserve">between geosynchronous </w:t>
      </w:r>
      <w:r>
        <w:rPr>
          <w:spacing w:val="-2"/>
          <w:sz w:val="23"/>
          <w:szCs w:val="23"/>
        </w:rPr>
        <w:t xml:space="preserve">and </w:t>
      </w:r>
      <w:r>
        <w:rPr>
          <w:spacing w:val="-3"/>
          <w:sz w:val="23"/>
          <w:szCs w:val="23"/>
        </w:rPr>
        <w:t>geostationary</w:t>
      </w:r>
      <w:r>
        <w:rPr>
          <w:spacing w:val="-18"/>
          <w:sz w:val="23"/>
          <w:szCs w:val="23"/>
        </w:rPr>
        <w:t xml:space="preserve"> </w:t>
      </w:r>
      <w:r>
        <w:rPr>
          <w:spacing w:val="-3"/>
          <w:sz w:val="23"/>
          <w:szCs w:val="23"/>
        </w:rPr>
        <w:t>satellites</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 xml:space="preserve">Describe uses </w:t>
      </w:r>
      <w:r>
        <w:rPr>
          <w:sz w:val="23"/>
          <w:szCs w:val="23"/>
        </w:rPr>
        <w:t xml:space="preserve">of </w:t>
      </w:r>
      <w:r>
        <w:rPr>
          <w:spacing w:val="-3"/>
          <w:sz w:val="23"/>
          <w:szCs w:val="23"/>
        </w:rPr>
        <w:t xml:space="preserve">artificial satellites </w:t>
      </w:r>
      <w:r>
        <w:rPr>
          <w:sz w:val="23"/>
          <w:szCs w:val="23"/>
        </w:rPr>
        <w:t>in data</w:t>
      </w:r>
      <w:r>
        <w:rPr>
          <w:spacing w:val="-24"/>
          <w:sz w:val="23"/>
          <w:szCs w:val="23"/>
        </w:rPr>
        <w:t xml:space="preserve"> </w:t>
      </w:r>
      <w:r>
        <w:rPr>
          <w:spacing w:val="-4"/>
          <w:sz w:val="23"/>
          <w:szCs w:val="23"/>
        </w:rPr>
        <w:t>communication.</w:t>
      </w:r>
    </w:p>
    <w:p w:rsidR="005F6964" w:rsidRDefault="005F6964">
      <w:pPr>
        <w:pStyle w:val="BodyText"/>
        <w:spacing w:before="2"/>
        <w:ind w:left="0" w:firstLine="0"/>
        <w:rPr>
          <w:sz w:val="23"/>
          <w:szCs w:val="23"/>
        </w:rPr>
      </w:pPr>
    </w:p>
    <w:p w:rsidR="005F6964" w:rsidRDefault="00582FCD" w:rsidP="00617A6F">
      <w:pPr>
        <w:pStyle w:val="Heading3"/>
        <w:numPr>
          <w:ilvl w:val="0"/>
          <w:numId w:val="32"/>
        </w:numPr>
        <w:tabs>
          <w:tab w:val="left" w:pos="880"/>
          <w:tab w:val="left" w:pos="881"/>
        </w:tabs>
        <w:ind w:hanging="721"/>
        <w:rPr>
          <w:sz w:val="23"/>
          <w:szCs w:val="23"/>
        </w:rPr>
      </w:pPr>
      <w:r>
        <w:rPr>
          <w:spacing w:val="-3"/>
          <w:sz w:val="23"/>
          <w:szCs w:val="23"/>
        </w:rPr>
        <w:t xml:space="preserve">UNDERSTAND BASIC CONCEPTS </w:t>
      </w:r>
      <w:r>
        <w:rPr>
          <w:sz w:val="23"/>
          <w:szCs w:val="23"/>
        </w:rPr>
        <w:t xml:space="preserve">AND </w:t>
      </w:r>
      <w:r>
        <w:rPr>
          <w:spacing w:val="-3"/>
          <w:sz w:val="23"/>
          <w:szCs w:val="23"/>
        </w:rPr>
        <w:t xml:space="preserve">CLASSIFICATION </w:t>
      </w:r>
      <w:r>
        <w:rPr>
          <w:sz w:val="23"/>
          <w:szCs w:val="23"/>
        </w:rPr>
        <w:t xml:space="preserve">OF </w:t>
      </w:r>
      <w:r>
        <w:rPr>
          <w:spacing w:val="-3"/>
          <w:sz w:val="23"/>
          <w:szCs w:val="23"/>
        </w:rPr>
        <w:t>MAGNETIC</w:t>
      </w:r>
      <w:r>
        <w:rPr>
          <w:spacing w:val="-30"/>
          <w:sz w:val="23"/>
          <w:szCs w:val="23"/>
        </w:rPr>
        <w:t xml:space="preserve"> </w:t>
      </w:r>
      <w:r>
        <w:rPr>
          <w:spacing w:val="-3"/>
          <w:sz w:val="23"/>
          <w:szCs w:val="23"/>
        </w:rPr>
        <w:t>MATERIALS.</w:t>
      </w:r>
    </w:p>
    <w:p w:rsidR="005F6964" w:rsidRDefault="00582FCD" w:rsidP="00617A6F">
      <w:pPr>
        <w:pStyle w:val="ListParagraph"/>
        <w:numPr>
          <w:ilvl w:val="1"/>
          <w:numId w:val="32"/>
        </w:numPr>
        <w:tabs>
          <w:tab w:val="left" w:pos="1600"/>
          <w:tab w:val="left" w:pos="1601"/>
        </w:tabs>
        <w:spacing w:before="5"/>
        <w:rPr>
          <w:sz w:val="23"/>
          <w:szCs w:val="23"/>
        </w:rPr>
      </w:pPr>
      <w:r>
        <w:rPr>
          <w:spacing w:val="-3"/>
          <w:sz w:val="23"/>
          <w:szCs w:val="23"/>
        </w:rPr>
        <w:t xml:space="preserve">Explain domains theory </w:t>
      </w:r>
      <w:r>
        <w:rPr>
          <w:sz w:val="23"/>
          <w:szCs w:val="23"/>
        </w:rPr>
        <w:t>of</w:t>
      </w:r>
      <w:r>
        <w:rPr>
          <w:spacing w:val="-17"/>
          <w:sz w:val="23"/>
          <w:szCs w:val="23"/>
        </w:rPr>
        <w:t xml:space="preserve"> </w:t>
      </w:r>
      <w:r>
        <w:rPr>
          <w:spacing w:val="-4"/>
          <w:sz w:val="23"/>
          <w:szCs w:val="23"/>
        </w:rPr>
        <w:t>magnetism</w:t>
      </w:r>
    </w:p>
    <w:p w:rsidR="005F6964" w:rsidRDefault="00582FCD" w:rsidP="00617A6F">
      <w:pPr>
        <w:pStyle w:val="ListParagraph"/>
        <w:numPr>
          <w:ilvl w:val="1"/>
          <w:numId w:val="32"/>
        </w:numPr>
        <w:tabs>
          <w:tab w:val="left" w:pos="1600"/>
          <w:tab w:val="left" w:pos="1601"/>
        </w:tabs>
        <w:rPr>
          <w:sz w:val="23"/>
          <w:szCs w:val="23"/>
        </w:rPr>
      </w:pPr>
      <w:r>
        <w:rPr>
          <w:spacing w:val="-4"/>
          <w:sz w:val="23"/>
          <w:szCs w:val="23"/>
        </w:rPr>
        <w:t xml:space="preserve">Distinguish </w:t>
      </w:r>
      <w:r>
        <w:rPr>
          <w:spacing w:val="-3"/>
          <w:sz w:val="23"/>
          <w:szCs w:val="23"/>
        </w:rPr>
        <w:t xml:space="preserve">between </w:t>
      </w:r>
      <w:r>
        <w:rPr>
          <w:sz w:val="23"/>
          <w:szCs w:val="23"/>
        </w:rPr>
        <w:t xml:space="preserve">para, </w:t>
      </w:r>
      <w:proofErr w:type="spellStart"/>
      <w:r>
        <w:rPr>
          <w:sz w:val="23"/>
          <w:szCs w:val="23"/>
        </w:rPr>
        <w:t>dia</w:t>
      </w:r>
      <w:proofErr w:type="spellEnd"/>
      <w:r>
        <w:rPr>
          <w:sz w:val="23"/>
          <w:szCs w:val="23"/>
        </w:rPr>
        <w:t xml:space="preserve"> </w:t>
      </w:r>
      <w:r>
        <w:rPr>
          <w:spacing w:val="-2"/>
          <w:sz w:val="23"/>
          <w:szCs w:val="23"/>
        </w:rPr>
        <w:t xml:space="preserve">and </w:t>
      </w:r>
      <w:r>
        <w:rPr>
          <w:spacing w:val="-3"/>
          <w:sz w:val="23"/>
          <w:szCs w:val="23"/>
        </w:rPr>
        <w:t xml:space="preserve">ferromagnetism </w:t>
      </w:r>
      <w:r>
        <w:rPr>
          <w:spacing w:val="-2"/>
          <w:sz w:val="23"/>
          <w:szCs w:val="23"/>
        </w:rPr>
        <w:t xml:space="preserve">and </w:t>
      </w:r>
      <w:r>
        <w:rPr>
          <w:spacing w:val="-4"/>
          <w:sz w:val="23"/>
          <w:szCs w:val="23"/>
        </w:rPr>
        <w:t>magnetic</w:t>
      </w:r>
      <w:r>
        <w:rPr>
          <w:spacing w:val="-29"/>
          <w:sz w:val="23"/>
          <w:szCs w:val="23"/>
        </w:rPr>
        <w:t xml:space="preserve"> </w:t>
      </w:r>
      <w:r>
        <w:rPr>
          <w:spacing w:val="-3"/>
          <w:sz w:val="23"/>
          <w:szCs w:val="23"/>
        </w:rPr>
        <w:t>materials</w:t>
      </w:r>
    </w:p>
    <w:p w:rsidR="005F6964" w:rsidRDefault="00582FCD" w:rsidP="00617A6F">
      <w:pPr>
        <w:pStyle w:val="ListParagraph"/>
        <w:numPr>
          <w:ilvl w:val="1"/>
          <w:numId w:val="32"/>
        </w:numPr>
        <w:tabs>
          <w:tab w:val="left" w:pos="1600"/>
          <w:tab w:val="left" w:pos="1601"/>
        </w:tabs>
        <w:rPr>
          <w:sz w:val="23"/>
          <w:szCs w:val="23"/>
        </w:rPr>
      </w:pPr>
      <w:r>
        <w:rPr>
          <w:spacing w:val="-4"/>
          <w:sz w:val="23"/>
          <w:szCs w:val="23"/>
        </w:rPr>
        <w:t xml:space="preserve">Distinguish </w:t>
      </w:r>
      <w:r>
        <w:rPr>
          <w:spacing w:val="-3"/>
          <w:sz w:val="23"/>
          <w:szCs w:val="23"/>
        </w:rPr>
        <w:t xml:space="preserve">between </w:t>
      </w:r>
      <w:r>
        <w:rPr>
          <w:sz w:val="23"/>
          <w:szCs w:val="23"/>
        </w:rPr>
        <w:t xml:space="preserve">B </w:t>
      </w:r>
      <w:r>
        <w:rPr>
          <w:spacing w:val="-2"/>
          <w:sz w:val="23"/>
          <w:szCs w:val="23"/>
        </w:rPr>
        <w:t>and</w:t>
      </w:r>
      <w:r>
        <w:rPr>
          <w:spacing w:val="-12"/>
          <w:sz w:val="23"/>
          <w:szCs w:val="23"/>
        </w:rPr>
        <w:t xml:space="preserve"> </w:t>
      </w:r>
      <w:r>
        <w:rPr>
          <w:sz w:val="23"/>
          <w:szCs w:val="23"/>
        </w:rPr>
        <w:t>H</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 xml:space="preserve">Describe </w:t>
      </w:r>
      <w:r>
        <w:rPr>
          <w:sz w:val="23"/>
          <w:szCs w:val="23"/>
        </w:rPr>
        <w:t>B.H.</w:t>
      </w:r>
      <w:r>
        <w:rPr>
          <w:spacing w:val="-6"/>
          <w:sz w:val="23"/>
          <w:szCs w:val="23"/>
        </w:rPr>
        <w:t xml:space="preserve"> </w:t>
      </w:r>
      <w:r>
        <w:rPr>
          <w:spacing w:val="-3"/>
          <w:sz w:val="23"/>
          <w:szCs w:val="23"/>
        </w:rPr>
        <w:t>Curve</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 xml:space="preserve">Describe </w:t>
      </w:r>
      <w:proofErr w:type="spellStart"/>
      <w:r>
        <w:rPr>
          <w:spacing w:val="-4"/>
          <w:sz w:val="23"/>
          <w:szCs w:val="23"/>
        </w:rPr>
        <w:t>hysterisis</w:t>
      </w:r>
      <w:proofErr w:type="spellEnd"/>
      <w:r>
        <w:rPr>
          <w:spacing w:val="-8"/>
          <w:sz w:val="23"/>
          <w:szCs w:val="23"/>
        </w:rPr>
        <w:t xml:space="preserve"> </w:t>
      </w:r>
      <w:r>
        <w:rPr>
          <w:sz w:val="23"/>
          <w:szCs w:val="23"/>
        </w:rPr>
        <w:t>loop.</w:t>
      </w:r>
    </w:p>
    <w:p w:rsidR="005F6964" w:rsidRDefault="005F6964">
      <w:pPr>
        <w:pStyle w:val="BodyText"/>
        <w:spacing w:before="2"/>
        <w:ind w:left="0" w:firstLine="0"/>
        <w:rPr>
          <w:sz w:val="23"/>
          <w:szCs w:val="23"/>
        </w:rPr>
      </w:pPr>
    </w:p>
    <w:p w:rsidR="005F6964" w:rsidRDefault="00582FCD" w:rsidP="00617A6F">
      <w:pPr>
        <w:pStyle w:val="Heading3"/>
        <w:numPr>
          <w:ilvl w:val="0"/>
          <w:numId w:val="32"/>
        </w:numPr>
        <w:tabs>
          <w:tab w:val="left" w:pos="880"/>
          <w:tab w:val="left" w:pos="881"/>
        </w:tabs>
        <w:ind w:hanging="721"/>
        <w:rPr>
          <w:sz w:val="23"/>
          <w:szCs w:val="23"/>
        </w:rPr>
      </w:pPr>
      <w:r>
        <w:rPr>
          <w:spacing w:val="-3"/>
          <w:sz w:val="23"/>
          <w:szCs w:val="23"/>
        </w:rPr>
        <w:t xml:space="preserve">UNDERSTAND BASIC CONCEPTS </w:t>
      </w:r>
      <w:r>
        <w:rPr>
          <w:sz w:val="23"/>
          <w:szCs w:val="23"/>
        </w:rPr>
        <w:t xml:space="preserve">OF </w:t>
      </w:r>
      <w:r>
        <w:rPr>
          <w:spacing w:val="-3"/>
          <w:sz w:val="23"/>
          <w:szCs w:val="23"/>
        </w:rPr>
        <w:t xml:space="preserve">SEMI-CONDUCTOR MATERIALS </w:t>
      </w:r>
      <w:r>
        <w:rPr>
          <w:sz w:val="23"/>
          <w:szCs w:val="23"/>
        </w:rPr>
        <w:t xml:space="preserve">AND </w:t>
      </w:r>
      <w:r>
        <w:rPr>
          <w:spacing w:val="-3"/>
          <w:sz w:val="23"/>
          <w:szCs w:val="23"/>
        </w:rPr>
        <w:t>THEIR</w:t>
      </w:r>
      <w:r>
        <w:rPr>
          <w:spacing w:val="-32"/>
          <w:sz w:val="23"/>
          <w:szCs w:val="23"/>
        </w:rPr>
        <w:t xml:space="preserve"> </w:t>
      </w:r>
      <w:r>
        <w:rPr>
          <w:spacing w:val="-3"/>
          <w:sz w:val="23"/>
          <w:szCs w:val="23"/>
        </w:rPr>
        <w:t>USES.</w:t>
      </w:r>
    </w:p>
    <w:p w:rsidR="005F6964" w:rsidRDefault="00582FCD" w:rsidP="00617A6F">
      <w:pPr>
        <w:pStyle w:val="ListParagraph"/>
        <w:numPr>
          <w:ilvl w:val="1"/>
          <w:numId w:val="32"/>
        </w:numPr>
        <w:tabs>
          <w:tab w:val="left" w:pos="1600"/>
          <w:tab w:val="left" w:pos="1601"/>
        </w:tabs>
        <w:spacing w:before="5"/>
        <w:rPr>
          <w:sz w:val="23"/>
          <w:szCs w:val="23"/>
        </w:rPr>
      </w:pPr>
      <w:r>
        <w:rPr>
          <w:spacing w:val="-3"/>
          <w:sz w:val="23"/>
          <w:szCs w:val="23"/>
        </w:rPr>
        <w:t xml:space="preserve">Explain crystalline structure </w:t>
      </w:r>
      <w:r>
        <w:rPr>
          <w:sz w:val="23"/>
          <w:szCs w:val="23"/>
        </w:rPr>
        <w:t>of</w:t>
      </w:r>
      <w:r>
        <w:rPr>
          <w:spacing w:val="-11"/>
          <w:sz w:val="23"/>
          <w:szCs w:val="23"/>
        </w:rPr>
        <w:t xml:space="preserve"> </w:t>
      </w:r>
      <w:r>
        <w:rPr>
          <w:spacing w:val="-3"/>
          <w:sz w:val="23"/>
          <w:szCs w:val="23"/>
        </w:rPr>
        <w:t>solids</w:t>
      </w:r>
    </w:p>
    <w:p w:rsidR="005F6964" w:rsidRDefault="00582FCD" w:rsidP="00617A6F">
      <w:pPr>
        <w:pStyle w:val="ListParagraph"/>
        <w:numPr>
          <w:ilvl w:val="1"/>
          <w:numId w:val="32"/>
        </w:numPr>
        <w:tabs>
          <w:tab w:val="left" w:pos="1600"/>
          <w:tab w:val="left" w:pos="1601"/>
        </w:tabs>
        <w:rPr>
          <w:sz w:val="23"/>
          <w:szCs w:val="23"/>
        </w:rPr>
      </w:pPr>
      <w:r>
        <w:rPr>
          <w:spacing w:val="-4"/>
          <w:sz w:val="23"/>
          <w:szCs w:val="23"/>
        </w:rPr>
        <w:t xml:space="preserve">Distinguish </w:t>
      </w:r>
      <w:r>
        <w:rPr>
          <w:spacing w:val="-3"/>
          <w:sz w:val="23"/>
          <w:szCs w:val="23"/>
        </w:rPr>
        <w:t xml:space="preserve">between conductors, semiconductors </w:t>
      </w:r>
      <w:r>
        <w:rPr>
          <w:spacing w:val="-2"/>
          <w:sz w:val="23"/>
          <w:szCs w:val="23"/>
        </w:rPr>
        <w:t>and</w:t>
      </w:r>
      <w:r>
        <w:rPr>
          <w:spacing w:val="-13"/>
          <w:sz w:val="23"/>
          <w:szCs w:val="23"/>
        </w:rPr>
        <w:t xml:space="preserve"> </w:t>
      </w:r>
      <w:r>
        <w:rPr>
          <w:spacing w:val="-3"/>
          <w:sz w:val="23"/>
          <w:szCs w:val="23"/>
        </w:rPr>
        <w:t>insulators</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 xml:space="preserve">Describe semiconductors giving examples </w:t>
      </w:r>
      <w:r>
        <w:rPr>
          <w:spacing w:val="-4"/>
          <w:sz w:val="23"/>
          <w:szCs w:val="23"/>
        </w:rPr>
        <w:t xml:space="preserve">with </w:t>
      </w:r>
      <w:r>
        <w:rPr>
          <w:spacing w:val="-3"/>
          <w:sz w:val="23"/>
          <w:szCs w:val="23"/>
        </w:rPr>
        <w:t xml:space="preserve">reference </w:t>
      </w:r>
      <w:r>
        <w:rPr>
          <w:sz w:val="23"/>
          <w:szCs w:val="23"/>
        </w:rPr>
        <w:t xml:space="preserve">to </w:t>
      </w:r>
      <w:r>
        <w:rPr>
          <w:spacing w:val="-3"/>
          <w:sz w:val="23"/>
          <w:szCs w:val="23"/>
        </w:rPr>
        <w:t>their</w:t>
      </w:r>
      <w:r>
        <w:rPr>
          <w:spacing w:val="-21"/>
          <w:sz w:val="23"/>
          <w:szCs w:val="23"/>
        </w:rPr>
        <w:t xml:space="preserve"> </w:t>
      </w:r>
      <w:r>
        <w:rPr>
          <w:spacing w:val="-3"/>
          <w:sz w:val="23"/>
          <w:szCs w:val="23"/>
        </w:rPr>
        <w:t>structure</w:t>
      </w:r>
    </w:p>
    <w:p w:rsidR="005F6964" w:rsidRDefault="00582FCD" w:rsidP="00617A6F">
      <w:pPr>
        <w:pStyle w:val="ListParagraph"/>
        <w:numPr>
          <w:ilvl w:val="1"/>
          <w:numId w:val="32"/>
        </w:numPr>
        <w:tabs>
          <w:tab w:val="left" w:pos="1600"/>
          <w:tab w:val="left" w:pos="1601"/>
        </w:tabs>
        <w:rPr>
          <w:sz w:val="23"/>
          <w:szCs w:val="23"/>
        </w:rPr>
      </w:pPr>
      <w:r>
        <w:rPr>
          <w:spacing w:val="-4"/>
          <w:sz w:val="23"/>
          <w:szCs w:val="23"/>
        </w:rPr>
        <w:t xml:space="preserve">Distinguish </w:t>
      </w:r>
      <w:r>
        <w:rPr>
          <w:spacing w:val="-3"/>
          <w:sz w:val="23"/>
          <w:szCs w:val="23"/>
        </w:rPr>
        <w:t xml:space="preserve">between P-type </w:t>
      </w:r>
      <w:r>
        <w:rPr>
          <w:spacing w:val="-2"/>
          <w:sz w:val="23"/>
          <w:szCs w:val="23"/>
        </w:rPr>
        <w:t xml:space="preserve">and </w:t>
      </w:r>
      <w:r>
        <w:rPr>
          <w:spacing w:val="-3"/>
          <w:sz w:val="23"/>
          <w:szCs w:val="23"/>
        </w:rPr>
        <w:t>N-type</w:t>
      </w:r>
      <w:r>
        <w:rPr>
          <w:spacing w:val="-12"/>
          <w:sz w:val="23"/>
          <w:szCs w:val="23"/>
        </w:rPr>
        <w:t xml:space="preserve"> </w:t>
      </w:r>
      <w:r>
        <w:rPr>
          <w:spacing w:val="-3"/>
          <w:sz w:val="23"/>
          <w:szCs w:val="23"/>
        </w:rPr>
        <w:t>materials</w:t>
      </w:r>
    </w:p>
    <w:p w:rsidR="005F6964" w:rsidRDefault="00582FCD" w:rsidP="00617A6F">
      <w:pPr>
        <w:pStyle w:val="ListParagraph"/>
        <w:numPr>
          <w:ilvl w:val="1"/>
          <w:numId w:val="32"/>
        </w:numPr>
        <w:tabs>
          <w:tab w:val="left" w:pos="1600"/>
          <w:tab w:val="left" w:pos="1601"/>
        </w:tabs>
        <w:spacing w:before="11"/>
        <w:rPr>
          <w:sz w:val="23"/>
          <w:szCs w:val="23"/>
        </w:rPr>
      </w:pPr>
      <w:r>
        <w:rPr>
          <w:spacing w:val="-3"/>
          <w:sz w:val="23"/>
          <w:szCs w:val="23"/>
        </w:rPr>
        <w:t xml:space="preserve">Explain </w:t>
      </w:r>
      <w:r>
        <w:rPr>
          <w:spacing w:val="-4"/>
          <w:sz w:val="23"/>
          <w:szCs w:val="23"/>
        </w:rPr>
        <w:t xml:space="preserve">working </w:t>
      </w:r>
      <w:r>
        <w:rPr>
          <w:sz w:val="23"/>
          <w:szCs w:val="23"/>
        </w:rPr>
        <w:t xml:space="preserve">of P-N </w:t>
      </w:r>
      <w:r>
        <w:rPr>
          <w:spacing w:val="-3"/>
          <w:sz w:val="23"/>
          <w:szCs w:val="23"/>
        </w:rPr>
        <w:t xml:space="preserve">junction </w:t>
      </w:r>
      <w:r>
        <w:rPr>
          <w:sz w:val="23"/>
          <w:szCs w:val="23"/>
        </w:rPr>
        <w:t>as a</w:t>
      </w:r>
      <w:r>
        <w:rPr>
          <w:spacing w:val="-30"/>
          <w:sz w:val="23"/>
          <w:szCs w:val="23"/>
        </w:rPr>
        <w:t xml:space="preserve"> </w:t>
      </w:r>
      <w:r>
        <w:rPr>
          <w:sz w:val="23"/>
          <w:szCs w:val="23"/>
        </w:rPr>
        <w:t>diode</w:t>
      </w:r>
    </w:p>
    <w:p w:rsidR="005F6964" w:rsidRDefault="00582FCD" w:rsidP="00617A6F">
      <w:pPr>
        <w:pStyle w:val="ListParagraph"/>
        <w:numPr>
          <w:ilvl w:val="1"/>
          <w:numId w:val="32"/>
        </w:numPr>
        <w:tabs>
          <w:tab w:val="left" w:pos="1600"/>
          <w:tab w:val="left" w:pos="1601"/>
        </w:tabs>
        <w:rPr>
          <w:sz w:val="23"/>
          <w:szCs w:val="23"/>
        </w:rPr>
      </w:pPr>
      <w:r>
        <w:rPr>
          <w:spacing w:val="-3"/>
          <w:sz w:val="23"/>
          <w:szCs w:val="23"/>
        </w:rPr>
        <w:t xml:space="preserve">Explain </w:t>
      </w:r>
      <w:r>
        <w:rPr>
          <w:spacing w:val="-4"/>
          <w:sz w:val="23"/>
          <w:szCs w:val="23"/>
        </w:rPr>
        <w:t xml:space="preserve">working </w:t>
      </w:r>
      <w:r>
        <w:rPr>
          <w:sz w:val="23"/>
          <w:szCs w:val="23"/>
        </w:rPr>
        <w:t xml:space="preserve">of </w:t>
      </w:r>
      <w:r>
        <w:rPr>
          <w:spacing w:val="-3"/>
          <w:sz w:val="23"/>
          <w:szCs w:val="23"/>
        </w:rPr>
        <w:t>solar</w:t>
      </w:r>
      <w:r>
        <w:rPr>
          <w:spacing w:val="-16"/>
          <w:sz w:val="23"/>
          <w:szCs w:val="23"/>
        </w:rPr>
        <w:t xml:space="preserve"> </w:t>
      </w:r>
      <w:r>
        <w:rPr>
          <w:sz w:val="23"/>
          <w:szCs w:val="23"/>
        </w:rPr>
        <w:t>cell.</w:t>
      </w:r>
    </w:p>
    <w:p w:rsidR="005F6964" w:rsidRDefault="005F6964">
      <w:pPr>
        <w:rPr>
          <w:sz w:val="23"/>
          <w:szCs w:val="23"/>
        </w:rPr>
        <w:sectPr w:rsidR="005F6964">
          <w:pgSz w:w="12240" w:h="15840"/>
          <w:pgMar w:top="1380" w:right="1280" w:bottom="1420" w:left="1280" w:header="850" w:footer="1144" w:gutter="0"/>
          <w:cols w:space="720"/>
          <w:docGrid w:linePitch="299"/>
        </w:sectPr>
      </w:pPr>
    </w:p>
    <w:p w:rsidR="005F6964" w:rsidRDefault="00A36DFA">
      <w:pPr>
        <w:pStyle w:val="Heading3"/>
        <w:spacing w:before="70" w:line="502" w:lineRule="auto"/>
        <w:ind w:left="0" w:firstLine="0"/>
        <w:rPr>
          <w:sz w:val="23"/>
          <w:szCs w:val="23"/>
        </w:rPr>
      </w:pPr>
      <w:proofErr w:type="gramStart"/>
      <w:r>
        <w:rPr>
          <w:sz w:val="23"/>
          <w:szCs w:val="23"/>
        </w:rPr>
        <w:lastRenderedPageBreak/>
        <w:t>Phy-23</w:t>
      </w:r>
      <w:r w:rsidR="00582FCD">
        <w:rPr>
          <w:sz w:val="23"/>
          <w:szCs w:val="23"/>
        </w:rPr>
        <w:t>2 APPLIED PHYSICS LIST OF PRACTICALS.</w:t>
      </w:r>
      <w:proofErr w:type="gramEnd"/>
    </w:p>
    <w:p w:rsidR="005F6964" w:rsidRDefault="00582FCD" w:rsidP="00617A6F">
      <w:pPr>
        <w:pStyle w:val="ListParagraph"/>
        <w:numPr>
          <w:ilvl w:val="0"/>
          <w:numId w:val="33"/>
        </w:numPr>
        <w:tabs>
          <w:tab w:val="left" w:pos="880"/>
          <w:tab w:val="left" w:pos="881"/>
          <w:tab w:val="left" w:pos="1600"/>
        </w:tabs>
        <w:spacing w:before="0" w:line="249" w:lineRule="auto"/>
        <w:ind w:right="5699"/>
        <w:rPr>
          <w:sz w:val="23"/>
          <w:szCs w:val="23"/>
        </w:rPr>
      </w:pPr>
      <w:r>
        <w:rPr>
          <w:sz w:val="23"/>
          <w:szCs w:val="23"/>
        </w:rPr>
        <w:t xml:space="preserve">Draw </w:t>
      </w:r>
      <w:r>
        <w:rPr>
          <w:spacing w:val="-3"/>
          <w:sz w:val="23"/>
          <w:szCs w:val="23"/>
        </w:rPr>
        <w:t>graphs representing the</w:t>
      </w:r>
      <w:r>
        <w:rPr>
          <w:spacing w:val="-26"/>
          <w:sz w:val="23"/>
          <w:szCs w:val="23"/>
        </w:rPr>
        <w:t xml:space="preserve"> </w:t>
      </w:r>
      <w:r>
        <w:rPr>
          <w:spacing w:val="-3"/>
          <w:sz w:val="23"/>
          <w:szCs w:val="23"/>
        </w:rPr>
        <w:t xml:space="preserve">functions: </w:t>
      </w:r>
      <w:r>
        <w:rPr>
          <w:sz w:val="23"/>
          <w:szCs w:val="23"/>
        </w:rPr>
        <w:t>a)</w:t>
      </w:r>
      <w:r>
        <w:rPr>
          <w:sz w:val="23"/>
          <w:szCs w:val="23"/>
        </w:rPr>
        <w:tab/>
      </w:r>
      <w:r>
        <w:rPr>
          <w:spacing w:val="-4"/>
          <w:sz w:val="23"/>
          <w:szCs w:val="23"/>
        </w:rPr>
        <w:t xml:space="preserve">y=mx </w:t>
      </w:r>
      <w:r>
        <w:rPr>
          <w:spacing w:val="-2"/>
          <w:sz w:val="23"/>
          <w:szCs w:val="23"/>
        </w:rPr>
        <w:t xml:space="preserve">for </w:t>
      </w:r>
      <w:r>
        <w:rPr>
          <w:spacing w:val="-3"/>
          <w:sz w:val="23"/>
          <w:szCs w:val="23"/>
        </w:rPr>
        <w:t xml:space="preserve">m=0, </w:t>
      </w:r>
      <w:r>
        <w:rPr>
          <w:sz w:val="23"/>
          <w:szCs w:val="23"/>
        </w:rPr>
        <w:t>0.5, 1,</w:t>
      </w:r>
      <w:r>
        <w:rPr>
          <w:spacing w:val="-17"/>
          <w:sz w:val="23"/>
          <w:szCs w:val="23"/>
        </w:rPr>
        <w:t xml:space="preserve"> </w:t>
      </w:r>
      <w:r>
        <w:rPr>
          <w:sz w:val="23"/>
          <w:szCs w:val="23"/>
        </w:rPr>
        <w:t>2</w:t>
      </w:r>
    </w:p>
    <w:p w:rsidR="005F6964" w:rsidRDefault="00582FCD" w:rsidP="00617A6F">
      <w:pPr>
        <w:pStyle w:val="ListParagraph"/>
        <w:numPr>
          <w:ilvl w:val="1"/>
          <w:numId w:val="33"/>
        </w:numPr>
        <w:tabs>
          <w:tab w:val="left" w:pos="1600"/>
          <w:tab w:val="left" w:pos="1601"/>
        </w:tabs>
        <w:spacing w:before="0"/>
        <w:ind w:hanging="721"/>
        <w:rPr>
          <w:sz w:val="23"/>
          <w:szCs w:val="23"/>
        </w:rPr>
      </w:pPr>
      <w:r>
        <w:rPr>
          <w:spacing w:val="-3"/>
          <w:sz w:val="23"/>
          <w:szCs w:val="23"/>
        </w:rPr>
        <w:t>y=x</w:t>
      </w:r>
      <w:r>
        <w:rPr>
          <w:spacing w:val="-3"/>
          <w:sz w:val="23"/>
          <w:szCs w:val="23"/>
          <w:vertAlign w:val="superscript"/>
        </w:rPr>
        <w:t>2</w:t>
      </w:r>
    </w:p>
    <w:p w:rsidR="005F6964" w:rsidRDefault="00582FCD" w:rsidP="00617A6F">
      <w:pPr>
        <w:pStyle w:val="ListParagraph"/>
        <w:numPr>
          <w:ilvl w:val="1"/>
          <w:numId w:val="33"/>
        </w:numPr>
        <w:tabs>
          <w:tab w:val="left" w:pos="1600"/>
          <w:tab w:val="left" w:pos="1601"/>
        </w:tabs>
        <w:spacing w:before="6"/>
        <w:ind w:hanging="721"/>
        <w:rPr>
          <w:sz w:val="23"/>
          <w:szCs w:val="23"/>
        </w:rPr>
      </w:pPr>
      <w:r>
        <w:rPr>
          <w:spacing w:val="-3"/>
          <w:sz w:val="23"/>
          <w:szCs w:val="23"/>
        </w:rPr>
        <w:t>y=1/x</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Find the </w:t>
      </w:r>
      <w:r>
        <w:rPr>
          <w:spacing w:val="-4"/>
          <w:sz w:val="23"/>
          <w:szCs w:val="23"/>
        </w:rPr>
        <w:t xml:space="preserve">volume </w:t>
      </w:r>
      <w:r>
        <w:rPr>
          <w:sz w:val="23"/>
          <w:szCs w:val="23"/>
        </w:rPr>
        <w:t xml:space="preserve">of a </w:t>
      </w:r>
      <w:r>
        <w:rPr>
          <w:spacing w:val="-3"/>
          <w:sz w:val="23"/>
          <w:szCs w:val="23"/>
        </w:rPr>
        <w:t xml:space="preserve">given solid cylinder using </w:t>
      </w:r>
      <w:proofErr w:type="spellStart"/>
      <w:r>
        <w:rPr>
          <w:spacing w:val="-3"/>
          <w:sz w:val="23"/>
          <w:szCs w:val="23"/>
        </w:rPr>
        <w:t>vernier</w:t>
      </w:r>
      <w:proofErr w:type="spellEnd"/>
      <w:r>
        <w:rPr>
          <w:spacing w:val="-24"/>
          <w:sz w:val="23"/>
          <w:szCs w:val="23"/>
        </w:rPr>
        <w:t xml:space="preserve"> </w:t>
      </w:r>
      <w:proofErr w:type="spellStart"/>
      <w:r>
        <w:rPr>
          <w:spacing w:val="-3"/>
          <w:sz w:val="23"/>
          <w:szCs w:val="23"/>
        </w:rPr>
        <w:t>callipers</w:t>
      </w:r>
      <w:proofErr w:type="spellEnd"/>
      <w:r>
        <w:rPr>
          <w:spacing w:val="-3"/>
          <w:sz w:val="23"/>
          <w:szCs w:val="23"/>
        </w:rPr>
        <w:t>.</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Find</w:t>
      </w:r>
      <w:r>
        <w:rPr>
          <w:spacing w:val="-5"/>
          <w:sz w:val="23"/>
          <w:szCs w:val="23"/>
        </w:rPr>
        <w:t xml:space="preserve"> </w:t>
      </w:r>
      <w:r>
        <w:rPr>
          <w:spacing w:val="-3"/>
          <w:sz w:val="23"/>
          <w:szCs w:val="23"/>
        </w:rPr>
        <w:t>the</w:t>
      </w:r>
      <w:r>
        <w:rPr>
          <w:spacing w:val="-4"/>
          <w:sz w:val="23"/>
          <w:szCs w:val="23"/>
        </w:rPr>
        <w:t xml:space="preserve"> </w:t>
      </w:r>
      <w:r>
        <w:rPr>
          <w:sz w:val="23"/>
          <w:szCs w:val="23"/>
        </w:rPr>
        <w:t>area</w:t>
      </w:r>
      <w:r>
        <w:rPr>
          <w:spacing w:val="-5"/>
          <w:sz w:val="23"/>
          <w:szCs w:val="23"/>
        </w:rPr>
        <w:t xml:space="preserve"> </w:t>
      </w:r>
      <w:r>
        <w:rPr>
          <w:sz w:val="23"/>
          <w:szCs w:val="23"/>
        </w:rPr>
        <w:t>of</w:t>
      </w:r>
      <w:r>
        <w:rPr>
          <w:spacing w:val="-6"/>
          <w:sz w:val="23"/>
          <w:szCs w:val="23"/>
        </w:rPr>
        <w:t xml:space="preserve"> </w:t>
      </w:r>
      <w:r>
        <w:rPr>
          <w:spacing w:val="-3"/>
          <w:sz w:val="23"/>
          <w:szCs w:val="23"/>
        </w:rPr>
        <w:t>cross-section</w:t>
      </w:r>
      <w:r>
        <w:rPr>
          <w:spacing w:val="-6"/>
          <w:sz w:val="23"/>
          <w:szCs w:val="23"/>
        </w:rPr>
        <w:t xml:space="preserve"> </w:t>
      </w:r>
      <w:r>
        <w:rPr>
          <w:sz w:val="23"/>
          <w:szCs w:val="23"/>
        </w:rPr>
        <w:t>of</w:t>
      </w:r>
      <w:r>
        <w:rPr>
          <w:spacing w:val="-7"/>
          <w:sz w:val="23"/>
          <w:szCs w:val="23"/>
        </w:rPr>
        <w:t xml:space="preserve"> </w:t>
      </w:r>
      <w:r>
        <w:rPr>
          <w:spacing w:val="-3"/>
          <w:sz w:val="23"/>
          <w:szCs w:val="23"/>
        </w:rPr>
        <w:t>the</w:t>
      </w:r>
      <w:r>
        <w:rPr>
          <w:spacing w:val="-4"/>
          <w:sz w:val="23"/>
          <w:szCs w:val="23"/>
        </w:rPr>
        <w:t xml:space="preserve"> </w:t>
      </w:r>
      <w:r>
        <w:rPr>
          <w:spacing w:val="-3"/>
          <w:sz w:val="23"/>
          <w:szCs w:val="23"/>
        </w:rPr>
        <w:t>given</w:t>
      </w:r>
      <w:r>
        <w:rPr>
          <w:spacing w:val="-6"/>
          <w:sz w:val="23"/>
          <w:szCs w:val="23"/>
        </w:rPr>
        <w:t xml:space="preserve"> </w:t>
      </w:r>
      <w:r>
        <w:rPr>
          <w:spacing w:val="-3"/>
          <w:sz w:val="23"/>
          <w:szCs w:val="23"/>
        </w:rPr>
        <w:t>wire</w:t>
      </w:r>
      <w:r>
        <w:rPr>
          <w:spacing w:val="-5"/>
          <w:sz w:val="23"/>
          <w:szCs w:val="23"/>
        </w:rPr>
        <w:t xml:space="preserve"> </w:t>
      </w:r>
      <w:r>
        <w:rPr>
          <w:spacing w:val="-3"/>
          <w:sz w:val="23"/>
          <w:szCs w:val="23"/>
        </w:rPr>
        <w:t>using</w:t>
      </w:r>
      <w:r>
        <w:rPr>
          <w:spacing w:val="-6"/>
          <w:sz w:val="23"/>
          <w:szCs w:val="23"/>
        </w:rPr>
        <w:t xml:space="preserve"> </w:t>
      </w:r>
      <w:r>
        <w:rPr>
          <w:spacing w:val="-3"/>
          <w:sz w:val="23"/>
          <w:szCs w:val="23"/>
        </w:rPr>
        <w:t>micrometer</w:t>
      </w:r>
      <w:r>
        <w:rPr>
          <w:spacing w:val="-5"/>
          <w:sz w:val="23"/>
          <w:szCs w:val="23"/>
        </w:rPr>
        <w:t xml:space="preserve"> </w:t>
      </w:r>
      <w:r>
        <w:rPr>
          <w:sz w:val="23"/>
          <w:szCs w:val="23"/>
        </w:rPr>
        <w:t>screw</w:t>
      </w:r>
      <w:r>
        <w:rPr>
          <w:spacing w:val="-9"/>
          <w:sz w:val="23"/>
          <w:szCs w:val="23"/>
        </w:rPr>
        <w:t xml:space="preserve"> </w:t>
      </w:r>
      <w:r>
        <w:rPr>
          <w:spacing w:val="-3"/>
          <w:sz w:val="23"/>
          <w:szCs w:val="23"/>
        </w:rPr>
        <w:t>gauge.</w:t>
      </w:r>
    </w:p>
    <w:p w:rsidR="005F6964" w:rsidRDefault="00582FCD" w:rsidP="00617A6F">
      <w:pPr>
        <w:pStyle w:val="ListParagraph"/>
        <w:numPr>
          <w:ilvl w:val="0"/>
          <w:numId w:val="33"/>
        </w:numPr>
        <w:tabs>
          <w:tab w:val="left" w:pos="880"/>
          <w:tab w:val="left" w:pos="881"/>
        </w:tabs>
        <w:ind w:hanging="721"/>
        <w:rPr>
          <w:sz w:val="23"/>
          <w:szCs w:val="23"/>
        </w:rPr>
      </w:pPr>
      <w:r>
        <w:rPr>
          <w:sz w:val="23"/>
          <w:szCs w:val="23"/>
        </w:rPr>
        <w:t>Prove</w:t>
      </w:r>
      <w:r>
        <w:rPr>
          <w:spacing w:val="-5"/>
          <w:sz w:val="23"/>
          <w:szCs w:val="23"/>
        </w:rPr>
        <w:t xml:space="preserve"> </w:t>
      </w:r>
      <w:r>
        <w:rPr>
          <w:spacing w:val="-3"/>
          <w:sz w:val="23"/>
          <w:szCs w:val="23"/>
        </w:rPr>
        <w:t>that</w:t>
      </w:r>
      <w:r>
        <w:rPr>
          <w:spacing w:val="-5"/>
          <w:sz w:val="23"/>
          <w:szCs w:val="23"/>
        </w:rPr>
        <w:t xml:space="preserve"> </w:t>
      </w:r>
      <w:r>
        <w:rPr>
          <w:sz w:val="23"/>
          <w:szCs w:val="23"/>
        </w:rPr>
        <w:t>force</w:t>
      </w:r>
      <w:r>
        <w:rPr>
          <w:spacing w:val="-5"/>
          <w:sz w:val="23"/>
          <w:szCs w:val="23"/>
        </w:rPr>
        <w:t xml:space="preserve"> </w:t>
      </w:r>
      <w:r>
        <w:rPr>
          <w:sz w:val="23"/>
          <w:szCs w:val="23"/>
        </w:rPr>
        <w:t>is</w:t>
      </w:r>
      <w:r>
        <w:rPr>
          <w:spacing w:val="-6"/>
          <w:sz w:val="23"/>
          <w:szCs w:val="23"/>
        </w:rPr>
        <w:t xml:space="preserve"> </w:t>
      </w:r>
      <w:r>
        <w:rPr>
          <w:spacing w:val="-3"/>
          <w:sz w:val="23"/>
          <w:szCs w:val="23"/>
        </w:rPr>
        <w:t>directly</w:t>
      </w:r>
      <w:r>
        <w:rPr>
          <w:spacing w:val="-8"/>
          <w:sz w:val="23"/>
          <w:szCs w:val="23"/>
        </w:rPr>
        <w:t xml:space="preserve"> </w:t>
      </w:r>
      <w:r>
        <w:rPr>
          <w:spacing w:val="-3"/>
          <w:sz w:val="23"/>
          <w:szCs w:val="23"/>
        </w:rPr>
        <w:t>proportional</w:t>
      </w:r>
      <w:r>
        <w:rPr>
          <w:spacing w:val="-6"/>
          <w:sz w:val="23"/>
          <w:szCs w:val="23"/>
        </w:rPr>
        <w:t xml:space="preserve"> </w:t>
      </w:r>
      <w:r>
        <w:rPr>
          <w:sz w:val="23"/>
          <w:szCs w:val="23"/>
        </w:rPr>
        <w:t>to</w:t>
      </w:r>
      <w:r>
        <w:rPr>
          <w:spacing w:val="-4"/>
          <w:sz w:val="23"/>
          <w:szCs w:val="23"/>
        </w:rPr>
        <w:t xml:space="preserve"> </w:t>
      </w:r>
      <w:r>
        <w:rPr>
          <w:sz w:val="23"/>
          <w:szCs w:val="23"/>
        </w:rPr>
        <w:t>(a)</w:t>
      </w:r>
      <w:r>
        <w:rPr>
          <w:spacing w:val="-4"/>
          <w:sz w:val="23"/>
          <w:szCs w:val="23"/>
        </w:rPr>
        <w:t xml:space="preserve"> mass,</w:t>
      </w:r>
      <w:r>
        <w:rPr>
          <w:spacing w:val="-5"/>
          <w:sz w:val="23"/>
          <w:szCs w:val="23"/>
        </w:rPr>
        <w:t xml:space="preserve"> </w:t>
      </w:r>
      <w:r>
        <w:rPr>
          <w:sz w:val="23"/>
          <w:szCs w:val="23"/>
        </w:rPr>
        <w:t>(b)</w:t>
      </w:r>
      <w:r>
        <w:rPr>
          <w:spacing w:val="-4"/>
          <w:sz w:val="23"/>
          <w:szCs w:val="23"/>
        </w:rPr>
        <w:t xml:space="preserve"> </w:t>
      </w:r>
      <w:r>
        <w:rPr>
          <w:spacing w:val="-3"/>
          <w:sz w:val="23"/>
          <w:szCs w:val="23"/>
        </w:rPr>
        <w:t>acceleration,</w:t>
      </w:r>
      <w:r>
        <w:rPr>
          <w:spacing w:val="-5"/>
          <w:sz w:val="23"/>
          <w:szCs w:val="23"/>
        </w:rPr>
        <w:t xml:space="preserve"> </w:t>
      </w:r>
      <w:r>
        <w:rPr>
          <w:spacing w:val="-3"/>
          <w:sz w:val="23"/>
          <w:szCs w:val="23"/>
        </w:rPr>
        <w:t>using</w:t>
      </w:r>
      <w:r>
        <w:rPr>
          <w:spacing w:val="-6"/>
          <w:sz w:val="23"/>
          <w:szCs w:val="23"/>
        </w:rPr>
        <w:t xml:space="preserve"> </w:t>
      </w:r>
      <w:r>
        <w:rPr>
          <w:spacing w:val="-3"/>
          <w:sz w:val="23"/>
          <w:szCs w:val="23"/>
        </w:rPr>
        <w:t>fletchers'</w:t>
      </w:r>
      <w:r>
        <w:rPr>
          <w:spacing w:val="-7"/>
          <w:sz w:val="23"/>
          <w:szCs w:val="23"/>
        </w:rPr>
        <w:t xml:space="preserve"> </w:t>
      </w:r>
      <w:r>
        <w:rPr>
          <w:spacing w:val="-3"/>
          <w:sz w:val="23"/>
          <w:szCs w:val="23"/>
        </w:rPr>
        <w:t>trolley.</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Verify</w:t>
      </w:r>
      <w:r>
        <w:rPr>
          <w:spacing w:val="-9"/>
          <w:sz w:val="23"/>
          <w:szCs w:val="23"/>
        </w:rPr>
        <w:t xml:space="preserve"> </w:t>
      </w:r>
      <w:r>
        <w:rPr>
          <w:sz w:val="23"/>
          <w:szCs w:val="23"/>
        </w:rPr>
        <w:t>law</w:t>
      </w:r>
      <w:r>
        <w:rPr>
          <w:spacing w:val="-9"/>
          <w:sz w:val="23"/>
          <w:szCs w:val="23"/>
        </w:rPr>
        <w:t xml:space="preserve"> </w:t>
      </w:r>
      <w:r>
        <w:rPr>
          <w:sz w:val="23"/>
          <w:szCs w:val="23"/>
        </w:rPr>
        <w:t>of</w:t>
      </w:r>
      <w:r>
        <w:rPr>
          <w:spacing w:val="-6"/>
          <w:sz w:val="23"/>
          <w:szCs w:val="23"/>
        </w:rPr>
        <w:t xml:space="preserve"> </w:t>
      </w:r>
      <w:r>
        <w:rPr>
          <w:spacing w:val="-3"/>
          <w:sz w:val="23"/>
          <w:szCs w:val="23"/>
        </w:rPr>
        <w:t>parallelogram</w:t>
      </w:r>
      <w:r>
        <w:rPr>
          <w:spacing w:val="-8"/>
          <w:sz w:val="23"/>
          <w:szCs w:val="23"/>
        </w:rPr>
        <w:t xml:space="preserve"> </w:t>
      </w:r>
      <w:r>
        <w:rPr>
          <w:sz w:val="23"/>
          <w:szCs w:val="23"/>
        </w:rPr>
        <w:t>of</w:t>
      </w:r>
      <w:r>
        <w:rPr>
          <w:spacing w:val="-6"/>
          <w:sz w:val="23"/>
          <w:szCs w:val="23"/>
        </w:rPr>
        <w:t xml:space="preserve"> </w:t>
      </w:r>
      <w:r>
        <w:rPr>
          <w:sz w:val="23"/>
          <w:szCs w:val="23"/>
        </w:rPr>
        <w:t>forces</w:t>
      </w:r>
      <w:r>
        <w:rPr>
          <w:spacing w:val="-7"/>
          <w:sz w:val="23"/>
          <w:szCs w:val="23"/>
        </w:rPr>
        <w:t xml:space="preserve"> </w:t>
      </w:r>
      <w:r>
        <w:rPr>
          <w:spacing w:val="-3"/>
          <w:sz w:val="23"/>
          <w:szCs w:val="23"/>
        </w:rPr>
        <w:t>using</w:t>
      </w:r>
      <w:r>
        <w:rPr>
          <w:spacing w:val="-6"/>
          <w:sz w:val="23"/>
          <w:szCs w:val="23"/>
        </w:rPr>
        <w:t xml:space="preserve"> </w:t>
      </w:r>
      <w:r>
        <w:rPr>
          <w:spacing w:val="-3"/>
          <w:sz w:val="23"/>
          <w:szCs w:val="23"/>
        </w:rPr>
        <w:t>Grave-sands</w:t>
      </w:r>
      <w:r>
        <w:rPr>
          <w:spacing w:val="-6"/>
          <w:sz w:val="23"/>
          <w:szCs w:val="23"/>
        </w:rPr>
        <w:t xml:space="preserve"> </w:t>
      </w:r>
      <w:r>
        <w:rPr>
          <w:spacing w:val="-3"/>
          <w:sz w:val="23"/>
          <w:szCs w:val="23"/>
        </w:rPr>
        <w:t>apparatus.</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Verify</w:t>
      </w:r>
      <w:r>
        <w:rPr>
          <w:spacing w:val="-9"/>
          <w:sz w:val="23"/>
          <w:szCs w:val="23"/>
        </w:rPr>
        <w:t xml:space="preserve"> </w:t>
      </w:r>
      <w:r>
        <w:rPr>
          <w:sz w:val="23"/>
          <w:szCs w:val="23"/>
        </w:rPr>
        <w:t>law</w:t>
      </w:r>
      <w:r>
        <w:rPr>
          <w:spacing w:val="-9"/>
          <w:sz w:val="23"/>
          <w:szCs w:val="23"/>
        </w:rPr>
        <w:t xml:space="preserve"> </w:t>
      </w:r>
      <w:r>
        <w:rPr>
          <w:sz w:val="23"/>
          <w:szCs w:val="23"/>
        </w:rPr>
        <w:t>of</w:t>
      </w:r>
      <w:r>
        <w:rPr>
          <w:spacing w:val="-6"/>
          <w:sz w:val="23"/>
          <w:szCs w:val="23"/>
        </w:rPr>
        <w:t xml:space="preserve"> </w:t>
      </w:r>
      <w:r>
        <w:rPr>
          <w:spacing w:val="-3"/>
          <w:sz w:val="23"/>
          <w:szCs w:val="23"/>
        </w:rPr>
        <w:t>triangle</w:t>
      </w:r>
      <w:r>
        <w:rPr>
          <w:spacing w:val="-4"/>
          <w:sz w:val="23"/>
          <w:szCs w:val="23"/>
        </w:rPr>
        <w:t xml:space="preserve"> </w:t>
      </w:r>
      <w:r>
        <w:rPr>
          <w:sz w:val="23"/>
          <w:szCs w:val="23"/>
        </w:rPr>
        <w:t>of</w:t>
      </w:r>
      <w:r>
        <w:rPr>
          <w:spacing w:val="-6"/>
          <w:sz w:val="23"/>
          <w:szCs w:val="23"/>
        </w:rPr>
        <w:t xml:space="preserve"> </w:t>
      </w:r>
      <w:r>
        <w:rPr>
          <w:sz w:val="23"/>
          <w:szCs w:val="23"/>
        </w:rPr>
        <w:t>forces</w:t>
      </w:r>
      <w:r>
        <w:rPr>
          <w:spacing w:val="-7"/>
          <w:sz w:val="23"/>
          <w:szCs w:val="23"/>
        </w:rPr>
        <w:t xml:space="preserve"> </w:t>
      </w:r>
      <w:r>
        <w:rPr>
          <w:spacing w:val="-2"/>
          <w:sz w:val="23"/>
          <w:szCs w:val="23"/>
        </w:rPr>
        <w:t>and</w:t>
      </w:r>
      <w:r>
        <w:rPr>
          <w:spacing w:val="-4"/>
          <w:sz w:val="23"/>
          <w:szCs w:val="23"/>
        </w:rPr>
        <w:t xml:space="preserve"> </w:t>
      </w:r>
      <w:proofErr w:type="spellStart"/>
      <w:r>
        <w:rPr>
          <w:spacing w:val="-4"/>
          <w:sz w:val="23"/>
          <w:szCs w:val="23"/>
        </w:rPr>
        <w:t>Lami's</w:t>
      </w:r>
      <w:proofErr w:type="spellEnd"/>
      <w:r>
        <w:rPr>
          <w:spacing w:val="-6"/>
          <w:sz w:val="23"/>
          <w:szCs w:val="23"/>
        </w:rPr>
        <w:t xml:space="preserve"> </w:t>
      </w:r>
      <w:r>
        <w:rPr>
          <w:spacing w:val="-3"/>
          <w:sz w:val="23"/>
          <w:szCs w:val="23"/>
        </w:rPr>
        <w:t>theorem</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Determine the </w:t>
      </w:r>
      <w:r>
        <w:rPr>
          <w:spacing w:val="-4"/>
          <w:sz w:val="23"/>
          <w:szCs w:val="23"/>
        </w:rPr>
        <w:t xml:space="preserve">weight </w:t>
      </w:r>
      <w:r>
        <w:rPr>
          <w:sz w:val="23"/>
          <w:szCs w:val="23"/>
        </w:rPr>
        <w:t xml:space="preserve">of a </w:t>
      </w:r>
      <w:r>
        <w:rPr>
          <w:spacing w:val="-3"/>
          <w:sz w:val="23"/>
          <w:szCs w:val="23"/>
        </w:rPr>
        <w:t xml:space="preserve">given </w:t>
      </w:r>
      <w:r>
        <w:rPr>
          <w:sz w:val="23"/>
          <w:szCs w:val="23"/>
        </w:rPr>
        <w:t>body</w:t>
      </w:r>
      <w:r>
        <w:rPr>
          <w:spacing w:val="-25"/>
          <w:sz w:val="23"/>
          <w:szCs w:val="23"/>
        </w:rPr>
        <w:t xml:space="preserve"> </w:t>
      </w:r>
      <w:r>
        <w:rPr>
          <w:spacing w:val="-3"/>
          <w:sz w:val="23"/>
          <w:szCs w:val="23"/>
        </w:rPr>
        <w:t>using</w:t>
      </w:r>
    </w:p>
    <w:p w:rsidR="005F6964" w:rsidRDefault="00582FCD" w:rsidP="00617A6F">
      <w:pPr>
        <w:pStyle w:val="ListParagraph"/>
        <w:numPr>
          <w:ilvl w:val="0"/>
          <w:numId w:val="34"/>
        </w:numPr>
        <w:tabs>
          <w:tab w:val="left" w:pos="1600"/>
          <w:tab w:val="left" w:pos="1601"/>
        </w:tabs>
        <w:ind w:hanging="721"/>
        <w:rPr>
          <w:sz w:val="23"/>
          <w:szCs w:val="23"/>
        </w:rPr>
      </w:pPr>
      <w:r>
        <w:rPr>
          <w:spacing w:val="-3"/>
          <w:sz w:val="23"/>
          <w:szCs w:val="23"/>
        </w:rPr>
        <w:t xml:space="preserve">Law </w:t>
      </w:r>
      <w:r>
        <w:rPr>
          <w:sz w:val="23"/>
          <w:szCs w:val="23"/>
        </w:rPr>
        <w:t xml:space="preserve">of </w:t>
      </w:r>
      <w:r>
        <w:rPr>
          <w:spacing w:val="-3"/>
          <w:sz w:val="23"/>
          <w:szCs w:val="23"/>
        </w:rPr>
        <w:t xml:space="preserve">parallelogram </w:t>
      </w:r>
      <w:r>
        <w:rPr>
          <w:sz w:val="23"/>
          <w:szCs w:val="23"/>
        </w:rPr>
        <w:t>of</w:t>
      </w:r>
      <w:r>
        <w:rPr>
          <w:spacing w:val="-25"/>
          <w:sz w:val="23"/>
          <w:szCs w:val="23"/>
        </w:rPr>
        <w:t xml:space="preserve"> </w:t>
      </w:r>
      <w:r>
        <w:rPr>
          <w:sz w:val="23"/>
          <w:szCs w:val="23"/>
        </w:rPr>
        <w:t>forces</w:t>
      </w:r>
    </w:p>
    <w:p w:rsidR="005F6964" w:rsidRDefault="00582FCD" w:rsidP="00617A6F">
      <w:pPr>
        <w:pStyle w:val="ListParagraph"/>
        <w:numPr>
          <w:ilvl w:val="0"/>
          <w:numId w:val="34"/>
        </w:numPr>
        <w:tabs>
          <w:tab w:val="left" w:pos="1600"/>
          <w:tab w:val="left" w:pos="1601"/>
        </w:tabs>
        <w:ind w:hanging="721"/>
        <w:rPr>
          <w:sz w:val="23"/>
          <w:szCs w:val="23"/>
        </w:rPr>
      </w:pPr>
      <w:r>
        <w:rPr>
          <w:spacing w:val="-3"/>
          <w:sz w:val="23"/>
          <w:szCs w:val="23"/>
        </w:rPr>
        <w:t xml:space="preserve">Law </w:t>
      </w:r>
      <w:r>
        <w:rPr>
          <w:sz w:val="23"/>
          <w:szCs w:val="23"/>
        </w:rPr>
        <w:t xml:space="preserve">of </w:t>
      </w:r>
      <w:r>
        <w:rPr>
          <w:spacing w:val="-3"/>
          <w:sz w:val="23"/>
          <w:szCs w:val="23"/>
        </w:rPr>
        <w:t xml:space="preserve">triangle </w:t>
      </w:r>
      <w:r>
        <w:rPr>
          <w:sz w:val="23"/>
          <w:szCs w:val="23"/>
        </w:rPr>
        <w:t>of</w:t>
      </w:r>
      <w:r>
        <w:rPr>
          <w:spacing w:val="-20"/>
          <w:sz w:val="23"/>
          <w:szCs w:val="23"/>
        </w:rPr>
        <w:t xml:space="preserve"> </w:t>
      </w:r>
      <w:r>
        <w:rPr>
          <w:sz w:val="23"/>
          <w:szCs w:val="23"/>
        </w:rPr>
        <w:t>forces</w:t>
      </w:r>
    </w:p>
    <w:p w:rsidR="005F6964" w:rsidRDefault="00582FCD" w:rsidP="00617A6F">
      <w:pPr>
        <w:pStyle w:val="ListParagraph"/>
        <w:numPr>
          <w:ilvl w:val="0"/>
          <w:numId w:val="34"/>
        </w:numPr>
        <w:tabs>
          <w:tab w:val="left" w:pos="1600"/>
          <w:tab w:val="left" w:pos="1601"/>
        </w:tabs>
        <w:ind w:hanging="721"/>
        <w:rPr>
          <w:sz w:val="23"/>
          <w:szCs w:val="23"/>
        </w:rPr>
      </w:pPr>
      <w:proofErr w:type="spellStart"/>
      <w:r>
        <w:rPr>
          <w:spacing w:val="-4"/>
          <w:sz w:val="23"/>
          <w:szCs w:val="23"/>
        </w:rPr>
        <w:t>Lami's</w:t>
      </w:r>
      <w:proofErr w:type="spellEnd"/>
      <w:r>
        <w:rPr>
          <w:spacing w:val="-6"/>
          <w:sz w:val="23"/>
          <w:szCs w:val="23"/>
        </w:rPr>
        <w:t xml:space="preserve"> </w:t>
      </w:r>
      <w:r>
        <w:rPr>
          <w:spacing w:val="-3"/>
          <w:sz w:val="23"/>
          <w:szCs w:val="23"/>
        </w:rPr>
        <w:t>theorem</w:t>
      </w:r>
    </w:p>
    <w:p w:rsidR="005F6964" w:rsidRDefault="00582FCD" w:rsidP="00617A6F">
      <w:pPr>
        <w:pStyle w:val="ListParagraph"/>
        <w:numPr>
          <w:ilvl w:val="0"/>
          <w:numId w:val="33"/>
        </w:numPr>
        <w:tabs>
          <w:tab w:val="left" w:pos="880"/>
          <w:tab w:val="left" w:pos="881"/>
        </w:tabs>
        <w:spacing w:before="11"/>
        <w:ind w:hanging="721"/>
        <w:rPr>
          <w:sz w:val="23"/>
          <w:szCs w:val="23"/>
        </w:rPr>
      </w:pPr>
      <w:r>
        <w:rPr>
          <w:spacing w:val="-3"/>
          <w:sz w:val="23"/>
          <w:szCs w:val="23"/>
        </w:rPr>
        <w:t>Verify</w:t>
      </w:r>
      <w:r>
        <w:rPr>
          <w:spacing w:val="-9"/>
          <w:sz w:val="23"/>
          <w:szCs w:val="23"/>
        </w:rPr>
        <w:t xml:space="preserve"> </w:t>
      </w:r>
      <w:r>
        <w:rPr>
          <w:sz w:val="23"/>
          <w:szCs w:val="23"/>
        </w:rPr>
        <w:t>law</w:t>
      </w:r>
      <w:r>
        <w:rPr>
          <w:spacing w:val="-9"/>
          <w:sz w:val="23"/>
          <w:szCs w:val="23"/>
        </w:rPr>
        <w:t xml:space="preserve"> </w:t>
      </w:r>
      <w:r>
        <w:rPr>
          <w:sz w:val="23"/>
          <w:szCs w:val="23"/>
        </w:rPr>
        <w:t>of</w:t>
      </w:r>
      <w:r>
        <w:rPr>
          <w:spacing w:val="-6"/>
          <w:sz w:val="23"/>
          <w:szCs w:val="23"/>
        </w:rPr>
        <w:t xml:space="preserve"> </w:t>
      </w:r>
      <w:r>
        <w:rPr>
          <w:spacing w:val="-3"/>
          <w:sz w:val="23"/>
          <w:szCs w:val="23"/>
        </w:rPr>
        <w:t>polygon</w:t>
      </w:r>
      <w:r>
        <w:rPr>
          <w:spacing w:val="-6"/>
          <w:sz w:val="23"/>
          <w:szCs w:val="23"/>
        </w:rPr>
        <w:t xml:space="preserve"> </w:t>
      </w:r>
      <w:r>
        <w:rPr>
          <w:sz w:val="23"/>
          <w:szCs w:val="23"/>
        </w:rPr>
        <w:t>of</w:t>
      </w:r>
      <w:r>
        <w:rPr>
          <w:spacing w:val="-7"/>
          <w:sz w:val="23"/>
          <w:szCs w:val="23"/>
        </w:rPr>
        <w:t xml:space="preserve"> </w:t>
      </w:r>
      <w:r>
        <w:rPr>
          <w:sz w:val="23"/>
          <w:szCs w:val="23"/>
        </w:rPr>
        <w:t>forces</w:t>
      </w:r>
      <w:r>
        <w:rPr>
          <w:spacing w:val="-6"/>
          <w:sz w:val="23"/>
          <w:szCs w:val="23"/>
        </w:rPr>
        <w:t xml:space="preserve"> </w:t>
      </w:r>
      <w:r>
        <w:rPr>
          <w:spacing w:val="-3"/>
          <w:sz w:val="23"/>
          <w:szCs w:val="23"/>
        </w:rPr>
        <w:t>using</w:t>
      </w:r>
      <w:r>
        <w:rPr>
          <w:spacing w:val="-6"/>
          <w:sz w:val="23"/>
          <w:szCs w:val="23"/>
        </w:rPr>
        <w:t xml:space="preserve"> </w:t>
      </w:r>
      <w:r>
        <w:rPr>
          <w:spacing w:val="-3"/>
          <w:sz w:val="23"/>
          <w:szCs w:val="23"/>
        </w:rPr>
        <w:t>Grave-sands</w:t>
      </w:r>
      <w:r>
        <w:rPr>
          <w:spacing w:val="-6"/>
          <w:sz w:val="23"/>
          <w:szCs w:val="23"/>
        </w:rPr>
        <w:t xml:space="preserve"> </w:t>
      </w:r>
      <w:r>
        <w:rPr>
          <w:spacing w:val="-3"/>
          <w:sz w:val="23"/>
          <w:szCs w:val="23"/>
        </w:rPr>
        <w:t>apparatus.</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Locate the position </w:t>
      </w:r>
      <w:r>
        <w:rPr>
          <w:spacing w:val="-2"/>
          <w:sz w:val="23"/>
          <w:szCs w:val="23"/>
        </w:rPr>
        <w:t xml:space="preserve">and </w:t>
      </w:r>
      <w:r>
        <w:rPr>
          <w:spacing w:val="-4"/>
          <w:sz w:val="23"/>
          <w:szCs w:val="23"/>
        </w:rPr>
        <w:t xml:space="preserve">magnitude </w:t>
      </w:r>
      <w:r>
        <w:rPr>
          <w:sz w:val="23"/>
          <w:szCs w:val="23"/>
        </w:rPr>
        <w:t xml:space="preserve">of </w:t>
      </w:r>
      <w:r>
        <w:rPr>
          <w:spacing w:val="-3"/>
          <w:sz w:val="23"/>
          <w:szCs w:val="23"/>
        </w:rPr>
        <w:t xml:space="preserve">resultant </w:t>
      </w:r>
      <w:r>
        <w:rPr>
          <w:sz w:val="23"/>
          <w:szCs w:val="23"/>
        </w:rPr>
        <w:t xml:space="preserve">of </w:t>
      </w:r>
      <w:r>
        <w:rPr>
          <w:spacing w:val="-3"/>
          <w:sz w:val="23"/>
          <w:szCs w:val="23"/>
        </w:rPr>
        <w:t xml:space="preserve">like </w:t>
      </w:r>
      <w:r>
        <w:rPr>
          <w:sz w:val="23"/>
          <w:szCs w:val="23"/>
        </w:rPr>
        <w:t>parallel</w:t>
      </w:r>
      <w:r>
        <w:rPr>
          <w:spacing w:val="-29"/>
          <w:sz w:val="23"/>
          <w:szCs w:val="23"/>
        </w:rPr>
        <w:t xml:space="preserve"> </w:t>
      </w:r>
      <w:r>
        <w:rPr>
          <w:spacing w:val="-3"/>
          <w:sz w:val="23"/>
          <w:szCs w:val="23"/>
        </w:rPr>
        <w:t>forces.</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Determine the resultant </w:t>
      </w:r>
      <w:r>
        <w:rPr>
          <w:sz w:val="23"/>
          <w:szCs w:val="23"/>
        </w:rPr>
        <w:t xml:space="preserve">of </w:t>
      </w:r>
      <w:r>
        <w:rPr>
          <w:spacing w:val="-4"/>
          <w:sz w:val="23"/>
          <w:szCs w:val="23"/>
        </w:rPr>
        <w:t xml:space="preserve">two </w:t>
      </w:r>
      <w:r>
        <w:rPr>
          <w:spacing w:val="-3"/>
          <w:sz w:val="23"/>
          <w:szCs w:val="23"/>
        </w:rPr>
        <w:t xml:space="preserve">unlike </w:t>
      </w:r>
      <w:r>
        <w:rPr>
          <w:sz w:val="23"/>
          <w:szCs w:val="23"/>
        </w:rPr>
        <w:t>parallel</w:t>
      </w:r>
      <w:r>
        <w:rPr>
          <w:spacing w:val="-18"/>
          <w:sz w:val="23"/>
          <w:szCs w:val="23"/>
        </w:rPr>
        <w:t xml:space="preserve"> </w:t>
      </w:r>
      <w:r>
        <w:rPr>
          <w:spacing w:val="-3"/>
          <w:sz w:val="23"/>
          <w:szCs w:val="23"/>
        </w:rPr>
        <w:t>forces.</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Find the </w:t>
      </w:r>
      <w:r>
        <w:rPr>
          <w:spacing w:val="-4"/>
          <w:sz w:val="23"/>
          <w:szCs w:val="23"/>
        </w:rPr>
        <w:t xml:space="preserve">weight </w:t>
      </w:r>
      <w:r>
        <w:rPr>
          <w:sz w:val="23"/>
          <w:szCs w:val="23"/>
        </w:rPr>
        <w:t xml:space="preserve">of a </w:t>
      </w:r>
      <w:r>
        <w:rPr>
          <w:spacing w:val="-3"/>
          <w:sz w:val="23"/>
          <w:szCs w:val="23"/>
        </w:rPr>
        <w:t xml:space="preserve">given </w:t>
      </w:r>
      <w:r>
        <w:rPr>
          <w:sz w:val="23"/>
          <w:szCs w:val="23"/>
        </w:rPr>
        <w:t xml:space="preserve">body </w:t>
      </w:r>
      <w:r>
        <w:rPr>
          <w:spacing w:val="-3"/>
          <w:sz w:val="23"/>
          <w:szCs w:val="23"/>
        </w:rPr>
        <w:t xml:space="preserve">using principle </w:t>
      </w:r>
      <w:r>
        <w:rPr>
          <w:sz w:val="23"/>
          <w:szCs w:val="23"/>
        </w:rPr>
        <w:t>of</w:t>
      </w:r>
      <w:r>
        <w:rPr>
          <w:spacing w:val="-35"/>
          <w:sz w:val="23"/>
          <w:szCs w:val="23"/>
        </w:rPr>
        <w:t xml:space="preserve"> </w:t>
      </w:r>
      <w:r>
        <w:rPr>
          <w:spacing w:val="-4"/>
          <w:sz w:val="23"/>
          <w:szCs w:val="23"/>
        </w:rPr>
        <w:t>moments.</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Locate the </w:t>
      </w:r>
      <w:proofErr w:type="spellStart"/>
      <w:r>
        <w:rPr>
          <w:spacing w:val="-3"/>
          <w:sz w:val="23"/>
          <w:szCs w:val="23"/>
        </w:rPr>
        <w:t>centre</w:t>
      </w:r>
      <w:proofErr w:type="spellEnd"/>
      <w:r>
        <w:rPr>
          <w:spacing w:val="-3"/>
          <w:sz w:val="23"/>
          <w:szCs w:val="23"/>
        </w:rPr>
        <w:t xml:space="preserve"> </w:t>
      </w:r>
      <w:r>
        <w:rPr>
          <w:sz w:val="23"/>
          <w:szCs w:val="23"/>
        </w:rPr>
        <w:t xml:space="preserve">of </w:t>
      </w:r>
      <w:r>
        <w:rPr>
          <w:spacing w:val="-3"/>
          <w:sz w:val="23"/>
          <w:szCs w:val="23"/>
        </w:rPr>
        <w:t xml:space="preserve">gravity </w:t>
      </w:r>
      <w:r>
        <w:rPr>
          <w:sz w:val="23"/>
          <w:szCs w:val="23"/>
        </w:rPr>
        <w:t xml:space="preserve">of </w:t>
      </w:r>
      <w:r>
        <w:rPr>
          <w:spacing w:val="-3"/>
          <w:sz w:val="23"/>
          <w:szCs w:val="23"/>
        </w:rPr>
        <w:t xml:space="preserve">regular </w:t>
      </w:r>
      <w:r>
        <w:rPr>
          <w:spacing w:val="-2"/>
          <w:sz w:val="23"/>
          <w:szCs w:val="23"/>
        </w:rPr>
        <w:t xml:space="preserve">and </w:t>
      </w:r>
      <w:r>
        <w:rPr>
          <w:spacing w:val="-3"/>
          <w:sz w:val="23"/>
          <w:szCs w:val="23"/>
        </w:rPr>
        <w:t>irregular shaped</w:t>
      </w:r>
      <w:r>
        <w:rPr>
          <w:spacing w:val="-27"/>
          <w:sz w:val="23"/>
          <w:szCs w:val="23"/>
        </w:rPr>
        <w:t xml:space="preserve"> </w:t>
      </w:r>
      <w:r>
        <w:rPr>
          <w:spacing w:val="-3"/>
          <w:sz w:val="23"/>
          <w:szCs w:val="23"/>
        </w:rPr>
        <w:t>bodies.</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Find </w:t>
      </w:r>
      <w:r>
        <w:rPr>
          <w:spacing w:val="-4"/>
          <w:sz w:val="23"/>
          <w:szCs w:val="23"/>
        </w:rPr>
        <w:t xml:space="preserve">Young's </w:t>
      </w:r>
      <w:r>
        <w:rPr>
          <w:spacing w:val="-3"/>
          <w:sz w:val="23"/>
          <w:szCs w:val="23"/>
        </w:rPr>
        <w:t xml:space="preserve">Modules </w:t>
      </w:r>
      <w:r>
        <w:rPr>
          <w:sz w:val="23"/>
          <w:szCs w:val="23"/>
        </w:rPr>
        <w:t xml:space="preserve">of </w:t>
      </w:r>
      <w:r>
        <w:rPr>
          <w:spacing w:val="-3"/>
          <w:sz w:val="23"/>
          <w:szCs w:val="23"/>
        </w:rPr>
        <w:t xml:space="preserve">Elasticity </w:t>
      </w:r>
      <w:r>
        <w:rPr>
          <w:sz w:val="23"/>
          <w:szCs w:val="23"/>
        </w:rPr>
        <w:t xml:space="preserve">of a </w:t>
      </w:r>
      <w:r>
        <w:rPr>
          <w:spacing w:val="-3"/>
          <w:sz w:val="23"/>
          <w:szCs w:val="23"/>
        </w:rPr>
        <w:t>metallic</w:t>
      </w:r>
      <w:r>
        <w:rPr>
          <w:spacing w:val="-31"/>
          <w:sz w:val="23"/>
          <w:szCs w:val="23"/>
        </w:rPr>
        <w:t xml:space="preserve"> </w:t>
      </w:r>
      <w:r>
        <w:rPr>
          <w:spacing w:val="-3"/>
          <w:sz w:val="23"/>
          <w:szCs w:val="23"/>
        </w:rPr>
        <w:t>wire.</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Verify Hooke's Law using helical</w:t>
      </w:r>
      <w:r>
        <w:rPr>
          <w:spacing w:val="-22"/>
          <w:sz w:val="23"/>
          <w:szCs w:val="23"/>
        </w:rPr>
        <w:t xml:space="preserve"> </w:t>
      </w:r>
      <w:r>
        <w:rPr>
          <w:spacing w:val="-3"/>
          <w:sz w:val="23"/>
          <w:szCs w:val="23"/>
        </w:rPr>
        <w:t>spring.</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Study </w:t>
      </w:r>
      <w:r>
        <w:rPr>
          <w:sz w:val="23"/>
          <w:szCs w:val="23"/>
        </w:rPr>
        <w:t xml:space="preserve">of </w:t>
      </w:r>
      <w:r>
        <w:rPr>
          <w:spacing w:val="-3"/>
          <w:sz w:val="23"/>
          <w:szCs w:val="23"/>
        </w:rPr>
        <w:t xml:space="preserve">frequency </w:t>
      </w:r>
      <w:r>
        <w:rPr>
          <w:sz w:val="23"/>
          <w:szCs w:val="23"/>
        </w:rPr>
        <w:t xml:space="preserve">of </w:t>
      </w:r>
      <w:r>
        <w:rPr>
          <w:spacing w:val="-3"/>
          <w:sz w:val="23"/>
          <w:szCs w:val="23"/>
        </w:rPr>
        <w:t xml:space="preserve">stretched string </w:t>
      </w:r>
      <w:r>
        <w:rPr>
          <w:spacing w:val="-4"/>
          <w:sz w:val="23"/>
          <w:szCs w:val="23"/>
        </w:rPr>
        <w:t>with</w:t>
      </w:r>
      <w:r>
        <w:rPr>
          <w:spacing w:val="-32"/>
          <w:sz w:val="23"/>
          <w:szCs w:val="23"/>
        </w:rPr>
        <w:t xml:space="preserve"> </w:t>
      </w:r>
      <w:r>
        <w:rPr>
          <w:spacing w:val="-3"/>
          <w:sz w:val="23"/>
          <w:szCs w:val="23"/>
        </w:rPr>
        <w:t>length.</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Study</w:t>
      </w:r>
      <w:r>
        <w:rPr>
          <w:spacing w:val="-8"/>
          <w:sz w:val="23"/>
          <w:szCs w:val="23"/>
        </w:rPr>
        <w:t xml:space="preserve"> </w:t>
      </w:r>
      <w:r>
        <w:rPr>
          <w:sz w:val="23"/>
          <w:szCs w:val="23"/>
        </w:rPr>
        <w:t>of</w:t>
      </w:r>
      <w:r>
        <w:rPr>
          <w:spacing w:val="-6"/>
          <w:sz w:val="23"/>
          <w:szCs w:val="23"/>
        </w:rPr>
        <w:t xml:space="preserve"> </w:t>
      </w:r>
      <w:r>
        <w:rPr>
          <w:spacing w:val="-3"/>
          <w:sz w:val="23"/>
          <w:szCs w:val="23"/>
        </w:rPr>
        <w:t>variation</w:t>
      </w:r>
      <w:r>
        <w:rPr>
          <w:spacing w:val="-6"/>
          <w:sz w:val="23"/>
          <w:szCs w:val="23"/>
        </w:rPr>
        <w:t xml:space="preserve"> </w:t>
      </w:r>
      <w:r>
        <w:rPr>
          <w:sz w:val="23"/>
          <w:szCs w:val="23"/>
        </w:rPr>
        <w:t>of</w:t>
      </w:r>
      <w:r>
        <w:rPr>
          <w:spacing w:val="-6"/>
          <w:sz w:val="23"/>
          <w:szCs w:val="23"/>
        </w:rPr>
        <w:t xml:space="preserve"> </w:t>
      </w:r>
      <w:r>
        <w:rPr>
          <w:spacing w:val="-3"/>
          <w:sz w:val="23"/>
          <w:szCs w:val="23"/>
        </w:rPr>
        <w:t>frequency</w:t>
      </w:r>
      <w:r>
        <w:rPr>
          <w:spacing w:val="-8"/>
          <w:sz w:val="23"/>
          <w:szCs w:val="23"/>
        </w:rPr>
        <w:t xml:space="preserve"> </w:t>
      </w:r>
      <w:r>
        <w:rPr>
          <w:sz w:val="23"/>
          <w:szCs w:val="23"/>
        </w:rPr>
        <w:t>of</w:t>
      </w:r>
      <w:r>
        <w:rPr>
          <w:spacing w:val="-6"/>
          <w:sz w:val="23"/>
          <w:szCs w:val="23"/>
        </w:rPr>
        <w:t xml:space="preserve"> </w:t>
      </w:r>
      <w:r>
        <w:rPr>
          <w:spacing w:val="-3"/>
          <w:sz w:val="23"/>
          <w:szCs w:val="23"/>
        </w:rPr>
        <w:t>stretched</w:t>
      </w:r>
      <w:r>
        <w:rPr>
          <w:spacing w:val="-4"/>
          <w:sz w:val="23"/>
          <w:szCs w:val="23"/>
        </w:rPr>
        <w:t xml:space="preserve"> </w:t>
      </w:r>
      <w:r>
        <w:rPr>
          <w:spacing w:val="-3"/>
          <w:sz w:val="23"/>
          <w:szCs w:val="23"/>
        </w:rPr>
        <w:t>string</w:t>
      </w:r>
      <w:r>
        <w:rPr>
          <w:spacing w:val="-6"/>
          <w:sz w:val="23"/>
          <w:szCs w:val="23"/>
        </w:rPr>
        <w:t xml:space="preserve"> </w:t>
      </w:r>
      <w:r>
        <w:rPr>
          <w:spacing w:val="-4"/>
          <w:sz w:val="23"/>
          <w:szCs w:val="23"/>
        </w:rPr>
        <w:t>with</w:t>
      </w:r>
      <w:r>
        <w:rPr>
          <w:spacing w:val="-6"/>
          <w:sz w:val="23"/>
          <w:szCs w:val="23"/>
        </w:rPr>
        <w:t xml:space="preserve"> </w:t>
      </w:r>
      <w:r>
        <w:rPr>
          <w:spacing w:val="-3"/>
          <w:sz w:val="23"/>
          <w:szCs w:val="23"/>
        </w:rPr>
        <w:t>tension.</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Study</w:t>
      </w:r>
      <w:r>
        <w:rPr>
          <w:spacing w:val="-9"/>
          <w:sz w:val="23"/>
          <w:szCs w:val="23"/>
        </w:rPr>
        <w:t xml:space="preserve"> </w:t>
      </w:r>
      <w:r>
        <w:rPr>
          <w:spacing w:val="-3"/>
          <w:sz w:val="23"/>
          <w:szCs w:val="23"/>
        </w:rPr>
        <w:t>resonance</w:t>
      </w:r>
      <w:r>
        <w:rPr>
          <w:spacing w:val="-4"/>
          <w:sz w:val="23"/>
          <w:szCs w:val="23"/>
        </w:rPr>
        <w:t xml:space="preserve"> </w:t>
      </w:r>
      <w:r>
        <w:rPr>
          <w:sz w:val="23"/>
          <w:szCs w:val="23"/>
        </w:rPr>
        <w:t>of</w:t>
      </w:r>
      <w:r>
        <w:rPr>
          <w:spacing w:val="-6"/>
          <w:sz w:val="23"/>
          <w:szCs w:val="23"/>
        </w:rPr>
        <w:t xml:space="preserve"> </w:t>
      </w:r>
      <w:r>
        <w:rPr>
          <w:sz w:val="23"/>
          <w:szCs w:val="23"/>
        </w:rPr>
        <w:t>air</w:t>
      </w:r>
      <w:r>
        <w:rPr>
          <w:spacing w:val="-4"/>
          <w:sz w:val="23"/>
          <w:szCs w:val="23"/>
        </w:rPr>
        <w:t xml:space="preserve"> </w:t>
      </w:r>
      <w:r>
        <w:rPr>
          <w:spacing w:val="-3"/>
          <w:sz w:val="23"/>
          <w:szCs w:val="23"/>
        </w:rPr>
        <w:t>column</w:t>
      </w:r>
      <w:r>
        <w:rPr>
          <w:spacing w:val="-6"/>
          <w:sz w:val="23"/>
          <w:szCs w:val="23"/>
        </w:rPr>
        <w:t xml:space="preserve"> </w:t>
      </w:r>
      <w:r>
        <w:rPr>
          <w:sz w:val="23"/>
          <w:szCs w:val="23"/>
        </w:rPr>
        <w:t>in</w:t>
      </w:r>
      <w:r>
        <w:rPr>
          <w:spacing w:val="-6"/>
          <w:sz w:val="23"/>
          <w:szCs w:val="23"/>
        </w:rPr>
        <w:t xml:space="preserve"> </w:t>
      </w:r>
      <w:r>
        <w:rPr>
          <w:spacing w:val="-3"/>
          <w:sz w:val="23"/>
          <w:szCs w:val="23"/>
        </w:rPr>
        <w:t>resonance</w:t>
      </w:r>
      <w:r>
        <w:rPr>
          <w:spacing w:val="-4"/>
          <w:sz w:val="23"/>
          <w:szCs w:val="23"/>
        </w:rPr>
        <w:t xml:space="preserve"> </w:t>
      </w:r>
      <w:r>
        <w:rPr>
          <w:spacing w:val="-3"/>
          <w:sz w:val="23"/>
          <w:szCs w:val="23"/>
        </w:rPr>
        <w:t>tube</w:t>
      </w:r>
      <w:r>
        <w:rPr>
          <w:spacing w:val="-5"/>
          <w:sz w:val="23"/>
          <w:szCs w:val="23"/>
        </w:rPr>
        <w:t xml:space="preserve"> </w:t>
      </w:r>
      <w:r>
        <w:rPr>
          <w:spacing w:val="-2"/>
          <w:sz w:val="23"/>
          <w:szCs w:val="23"/>
        </w:rPr>
        <w:t>and</w:t>
      </w:r>
      <w:r>
        <w:rPr>
          <w:spacing w:val="-4"/>
          <w:sz w:val="23"/>
          <w:szCs w:val="23"/>
        </w:rPr>
        <w:t xml:space="preserve"> </w:t>
      </w:r>
      <w:r>
        <w:rPr>
          <w:spacing w:val="-3"/>
          <w:sz w:val="23"/>
          <w:szCs w:val="23"/>
        </w:rPr>
        <w:t>find</w:t>
      </w:r>
      <w:r>
        <w:rPr>
          <w:spacing w:val="-4"/>
          <w:sz w:val="23"/>
          <w:szCs w:val="23"/>
        </w:rPr>
        <w:t xml:space="preserve"> </w:t>
      </w:r>
      <w:r>
        <w:rPr>
          <w:spacing w:val="-3"/>
          <w:sz w:val="23"/>
          <w:szCs w:val="23"/>
        </w:rPr>
        <w:t>velocity</w:t>
      </w:r>
      <w:r>
        <w:rPr>
          <w:spacing w:val="-8"/>
          <w:sz w:val="23"/>
          <w:szCs w:val="23"/>
        </w:rPr>
        <w:t xml:space="preserve"> </w:t>
      </w:r>
      <w:r>
        <w:rPr>
          <w:sz w:val="23"/>
          <w:szCs w:val="23"/>
        </w:rPr>
        <w:t>of</w:t>
      </w:r>
      <w:r>
        <w:rPr>
          <w:spacing w:val="-6"/>
          <w:sz w:val="23"/>
          <w:szCs w:val="23"/>
        </w:rPr>
        <w:t xml:space="preserve"> </w:t>
      </w:r>
      <w:r>
        <w:rPr>
          <w:spacing w:val="-3"/>
          <w:sz w:val="23"/>
          <w:szCs w:val="23"/>
        </w:rPr>
        <w:t>sound.</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Find the frequency </w:t>
      </w:r>
      <w:r>
        <w:rPr>
          <w:sz w:val="23"/>
          <w:szCs w:val="23"/>
        </w:rPr>
        <w:t xml:space="preserve">of </w:t>
      </w:r>
      <w:r>
        <w:rPr>
          <w:spacing w:val="-3"/>
          <w:sz w:val="23"/>
          <w:szCs w:val="23"/>
        </w:rPr>
        <w:t xml:space="preserve">the given tuning </w:t>
      </w:r>
      <w:r>
        <w:rPr>
          <w:sz w:val="23"/>
          <w:szCs w:val="23"/>
        </w:rPr>
        <w:t xml:space="preserve">fork </w:t>
      </w:r>
      <w:r>
        <w:rPr>
          <w:spacing w:val="-3"/>
          <w:sz w:val="23"/>
          <w:szCs w:val="23"/>
        </w:rPr>
        <w:t>using resonance</w:t>
      </w:r>
      <w:r>
        <w:rPr>
          <w:spacing w:val="-34"/>
          <w:sz w:val="23"/>
          <w:szCs w:val="23"/>
        </w:rPr>
        <w:t xml:space="preserve"> </w:t>
      </w:r>
      <w:r>
        <w:rPr>
          <w:spacing w:val="-3"/>
          <w:sz w:val="23"/>
          <w:szCs w:val="23"/>
        </w:rPr>
        <w:t>tube.</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Find velocity </w:t>
      </w:r>
      <w:r>
        <w:rPr>
          <w:sz w:val="23"/>
          <w:szCs w:val="23"/>
        </w:rPr>
        <w:t xml:space="preserve">of </w:t>
      </w:r>
      <w:r>
        <w:rPr>
          <w:spacing w:val="-3"/>
          <w:sz w:val="23"/>
          <w:szCs w:val="23"/>
        </w:rPr>
        <w:t xml:space="preserve">sound </w:t>
      </w:r>
      <w:r>
        <w:rPr>
          <w:sz w:val="23"/>
          <w:szCs w:val="23"/>
        </w:rPr>
        <w:t>in rod by</w:t>
      </w:r>
      <w:r>
        <w:rPr>
          <w:spacing w:val="-36"/>
          <w:sz w:val="23"/>
          <w:szCs w:val="23"/>
        </w:rPr>
        <w:t xml:space="preserve"> </w:t>
      </w:r>
      <w:proofErr w:type="spellStart"/>
      <w:r>
        <w:rPr>
          <w:spacing w:val="-3"/>
          <w:sz w:val="23"/>
          <w:szCs w:val="23"/>
        </w:rPr>
        <w:t>Kundt's</w:t>
      </w:r>
      <w:proofErr w:type="spellEnd"/>
      <w:r>
        <w:rPr>
          <w:spacing w:val="-3"/>
          <w:sz w:val="23"/>
          <w:szCs w:val="23"/>
        </w:rPr>
        <w:t xml:space="preserve"> </w:t>
      </w:r>
      <w:r>
        <w:rPr>
          <w:sz w:val="23"/>
          <w:szCs w:val="23"/>
        </w:rPr>
        <w:t>tube.</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Verify rectilinear propagation </w:t>
      </w:r>
      <w:r>
        <w:rPr>
          <w:sz w:val="23"/>
          <w:szCs w:val="23"/>
        </w:rPr>
        <w:t xml:space="preserve">of </w:t>
      </w:r>
      <w:r>
        <w:rPr>
          <w:spacing w:val="-3"/>
          <w:sz w:val="23"/>
          <w:szCs w:val="23"/>
        </w:rPr>
        <w:t xml:space="preserve">light </w:t>
      </w:r>
      <w:r>
        <w:rPr>
          <w:spacing w:val="-2"/>
          <w:sz w:val="23"/>
          <w:szCs w:val="23"/>
        </w:rPr>
        <w:t xml:space="preserve">and </w:t>
      </w:r>
      <w:r>
        <w:rPr>
          <w:spacing w:val="-3"/>
          <w:sz w:val="23"/>
          <w:szCs w:val="23"/>
        </w:rPr>
        <w:t>study shadow</w:t>
      </w:r>
      <w:r>
        <w:rPr>
          <w:spacing w:val="-33"/>
          <w:sz w:val="23"/>
          <w:szCs w:val="23"/>
        </w:rPr>
        <w:t xml:space="preserve"> </w:t>
      </w:r>
      <w:r>
        <w:rPr>
          <w:spacing w:val="-3"/>
          <w:sz w:val="23"/>
          <w:szCs w:val="23"/>
        </w:rPr>
        <w:t>formation.</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Study effect </w:t>
      </w:r>
      <w:r>
        <w:rPr>
          <w:sz w:val="23"/>
          <w:szCs w:val="23"/>
        </w:rPr>
        <w:t xml:space="preserve">of </w:t>
      </w:r>
      <w:r>
        <w:rPr>
          <w:spacing w:val="-3"/>
          <w:sz w:val="23"/>
          <w:szCs w:val="23"/>
        </w:rPr>
        <w:t xml:space="preserve">rotation </w:t>
      </w:r>
      <w:r>
        <w:rPr>
          <w:sz w:val="23"/>
          <w:szCs w:val="23"/>
        </w:rPr>
        <w:t xml:space="preserve">of </w:t>
      </w:r>
      <w:r>
        <w:rPr>
          <w:spacing w:val="-3"/>
          <w:sz w:val="23"/>
          <w:szCs w:val="23"/>
        </w:rPr>
        <w:t xml:space="preserve">plane mirror </w:t>
      </w:r>
      <w:r>
        <w:rPr>
          <w:sz w:val="23"/>
          <w:szCs w:val="23"/>
        </w:rPr>
        <w:t>on</w:t>
      </w:r>
      <w:r>
        <w:rPr>
          <w:spacing w:val="-30"/>
          <w:sz w:val="23"/>
          <w:szCs w:val="23"/>
        </w:rPr>
        <w:t xml:space="preserve"> </w:t>
      </w:r>
      <w:r>
        <w:rPr>
          <w:spacing w:val="-3"/>
          <w:sz w:val="23"/>
          <w:szCs w:val="23"/>
        </w:rPr>
        <w:t>reflection.</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Compare the refractive indices </w:t>
      </w:r>
      <w:r>
        <w:rPr>
          <w:sz w:val="23"/>
          <w:szCs w:val="23"/>
        </w:rPr>
        <w:t xml:space="preserve">of </w:t>
      </w:r>
      <w:r>
        <w:rPr>
          <w:spacing w:val="-3"/>
          <w:sz w:val="23"/>
          <w:szCs w:val="23"/>
        </w:rPr>
        <w:t>given glass</w:t>
      </w:r>
      <w:r>
        <w:rPr>
          <w:spacing w:val="-21"/>
          <w:sz w:val="23"/>
          <w:szCs w:val="23"/>
        </w:rPr>
        <w:t xml:space="preserve"> </w:t>
      </w:r>
      <w:r>
        <w:rPr>
          <w:spacing w:val="-3"/>
          <w:sz w:val="23"/>
          <w:szCs w:val="23"/>
        </w:rPr>
        <w:t>slabs.</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Find </w:t>
      </w:r>
      <w:r>
        <w:rPr>
          <w:sz w:val="23"/>
          <w:szCs w:val="23"/>
        </w:rPr>
        <w:t xml:space="preserve">focal </w:t>
      </w:r>
      <w:r>
        <w:rPr>
          <w:spacing w:val="-3"/>
          <w:sz w:val="23"/>
          <w:szCs w:val="23"/>
        </w:rPr>
        <w:t xml:space="preserve">length </w:t>
      </w:r>
      <w:r>
        <w:rPr>
          <w:sz w:val="23"/>
          <w:szCs w:val="23"/>
        </w:rPr>
        <w:t xml:space="preserve">of </w:t>
      </w:r>
      <w:r>
        <w:rPr>
          <w:spacing w:val="-3"/>
          <w:sz w:val="23"/>
          <w:szCs w:val="23"/>
        </w:rPr>
        <w:t xml:space="preserve">concave mirror </w:t>
      </w:r>
      <w:r>
        <w:rPr>
          <w:sz w:val="23"/>
          <w:szCs w:val="23"/>
        </w:rPr>
        <w:t xml:space="preserve">by </w:t>
      </w:r>
      <w:r>
        <w:rPr>
          <w:spacing w:val="-3"/>
          <w:sz w:val="23"/>
          <w:szCs w:val="23"/>
        </w:rPr>
        <w:t xml:space="preserve">locating </w:t>
      </w:r>
      <w:proofErr w:type="spellStart"/>
      <w:r>
        <w:rPr>
          <w:spacing w:val="-3"/>
          <w:sz w:val="23"/>
          <w:szCs w:val="23"/>
        </w:rPr>
        <w:t>centre</w:t>
      </w:r>
      <w:proofErr w:type="spellEnd"/>
      <w:r>
        <w:rPr>
          <w:spacing w:val="-3"/>
          <w:sz w:val="23"/>
          <w:szCs w:val="23"/>
        </w:rPr>
        <w:t xml:space="preserve"> </w:t>
      </w:r>
      <w:r>
        <w:rPr>
          <w:sz w:val="23"/>
          <w:szCs w:val="23"/>
        </w:rPr>
        <w:t>of</w:t>
      </w:r>
      <w:r>
        <w:rPr>
          <w:spacing w:val="-37"/>
          <w:sz w:val="23"/>
          <w:szCs w:val="23"/>
        </w:rPr>
        <w:t xml:space="preserve"> </w:t>
      </w:r>
      <w:r>
        <w:rPr>
          <w:spacing w:val="-3"/>
          <w:sz w:val="23"/>
          <w:szCs w:val="23"/>
        </w:rPr>
        <w:t>curvature.</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Find </w:t>
      </w:r>
      <w:r>
        <w:rPr>
          <w:sz w:val="23"/>
          <w:szCs w:val="23"/>
        </w:rPr>
        <w:t xml:space="preserve">focal </w:t>
      </w:r>
      <w:r>
        <w:rPr>
          <w:spacing w:val="-3"/>
          <w:sz w:val="23"/>
          <w:szCs w:val="23"/>
        </w:rPr>
        <w:t xml:space="preserve">length </w:t>
      </w:r>
      <w:r>
        <w:rPr>
          <w:sz w:val="23"/>
          <w:szCs w:val="23"/>
        </w:rPr>
        <w:t xml:space="preserve">of </w:t>
      </w:r>
      <w:r>
        <w:rPr>
          <w:spacing w:val="-3"/>
          <w:sz w:val="23"/>
          <w:szCs w:val="23"/>
        </w:rPr>
        <w:t xml:space="preserve">concave mirror </w:t>
      </w:r>
      <w:r>
        <w:rPr>
          <w:sz w:val="23"/>
          <w:szCs w:val="23"/>
        </w:rPr>
        <w:t>by object</w:t>
      </w:r>
      <w:r>
        <w:rPr>
          <w:spacing w:val="-35"/>
          <w:sz w:val="23"/>
          <w:szCs w:val="23"/>
        </w:rPr>
        <w:t xml:space="preserve"> </w:t>
      </w:r>
      <w:r>
        <w:rPr>
          <w:spacing w:val="-2"/>
          <w:sz w:val="23"/>
          <w:szCs w:val="23"/>
        </w:rPr>
        <w:t xml:space="preserve">and </w:t>
      </w:r>
      <w:r>
        <w:rPr>
          <w:spacing w:val="-4"/>
          <w:sz w:val="23"/>
          <w:szCs w:val="23"/>
        </w:rPr>
        <w:t xml:space="preserve">image </w:t>
      </w:r>
      <w:r>
        <w:rPr>
          <w:spacing w:val="-3"/>
          <w:sz w:val="23"/>
          <w:szCs w:val="23"/>
        </w:rPr>
        <w:t>method</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Find </w:t>
      </w:r>
      <w:r>
        <w:rPr>
          <w:sz w:val="23"/>
          <w:szCs w:val="23"/>
        </w:rPr>
        <w:t xml:space="preserve">focal </w:t>
      </w:r>
      <w:r>
        <w:rPr>
          <w:spacing w:val="-3"/>
          <w:sz w:val="23"/>
          <w:szCs w:val="23"/>
        </w:rPr>
        <w:t xml:space="preserve">length </w:t>
      </w:r>
      <w:r>
        <w:rPr>
          <w:sz w:val="23"/>
          <w:szCs w:val="23"/>
        </w:rPr>
        <w:t xml:space="preserve">of </w:t>
      </w:r>
      <w:r>
        <w:rPr>
          <w:spacing w:val="-3"/>
          <w:sz w:val="23"/>
          <w:szCs w:val="23"/>
        </w:rPr>
        <w:t xml:space="preserve">concave mirror </w:t>
      </w:r>
      <w:r>
        <w:rPr>
          <w:spacing w:val="-4"/>
          <w:sz w:val="23"/>
          <w:szCs w:val="23"/>
        </w:rPr>
        <w:t xml:space="preserve">with </w:t>
      </w:r>
      <w:r>
        <w:rPr>
          <w:spacing w:val="-3"/>
          <w:sz w:val="23"/>
          <w:szCs w:val="23"/>
        </w:rPr>
        <w:t>converging</w:t>
      </w:r>
      <w:r>
        <w:rPr>
          <w:spacing w:val="-26"/>
          <w:sz w:val="23"/>
          <w:szCs w:val="23"/>
        </w:rPr>
        <w:t xml:space="preserve"> </w:t>
      </w:r>
      <w:r>
        <w:rPr>
          <w:spacing w:val="-3"/>
          <w:sz w:val="23"/>
          <w:szCs w:val="23"/>
        </w:rPr>
        <w:t>lens.</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Find refractive index </w:t>
      </w:r>
      <w:r>
        <w:rPr>
          <w:sz w:val="23"/>
          <w:szCs w:val="23"/>
        </w:rPr>
        <w:t xml:space="preserve">of </w:t>
      </w:r>
      <w:r>
        <w:rPr>
          <w:spacing w:val="-3"/>
          <w:sz w:val="23"/>
          <w:szCs w:val="23"/>
        </w:rPr>
        <w:t xml:space="preserve">glass </w:t>
      </w:r>
      <w:r>
        <w:rPr>
          <w:sz w:val="23"/>
          <w:szCs w:val="23"/>
        </w:rPr>
        <w:t>by apparent</w:t>
      </w:r>
      <w:r>
        <w:rPr>
          <w:spacing w:val="-28"/>
          <w:sz w:val="23"/>
          <w:szCs w:val="23"/>
        </w:rPr>
        <w:t xml:space="preserve"> </w:t>
      </w:r>
      <w:r>
        <w:rPr>
          <w:spacing w:val="-3"/>
          <w:sz w:val="23"/>
          <w:szCs w:val="23"/>
        </w:rPr>
        <w:t>depth.</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Find refractive index </w:t>
      </w:r>
      <w:r>
        <w:rPr>
          <w:sz w:val="23"/>
          <w:szCs w:val="23"/>
        </w:rPr>
        <w:t xml:space="preserve">of </w:t>
      </w:r>
      <w:r>
        <w:rPr>
          <w:spacing w:val="-3"/>
          <w:sz w:val="23"/>
          <w:szCs w:val="23"/>
        </w:rPr>
        <w:t xml:space="preserve">glass </w:t>
      </w:r>
      <w:r>
        <w:rPr>
          <w:sz w:val="23"/>
          <w:szCs w:val="23"/>
        </w:rPr>
        <w:t>by</w:t>
      </w:r>
      <w:r>
        <w:rPr>
          <w:spacing w:val="-22"/>
          <w:sz w:val="23"/>
          <w:szCs w:val="23"/>
        </w:rPr>
        <w:t xml:space="preserve"> </w:t>
      </w:r>
      <w:r>
        <w:rPr>
          <w:spacing w:val="-3"/>
          <w:sz w:val="23"/>
          <w:szCs w:val="23"/>
        </w:rPr>
        <w:t>spectrometer.</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Find </w:t>
      </w:r>
      <w:r>
        <w:rPr>
          <w:sz w:val="23"/>
          <w:szCs w:val="23"/>
        </w:rPr>
        <w:t xml:space="preserve">focal </w:t>
      </w:r>
      <w:r>
        <w:rPr>
          <w:spacing w:val="-3"/>
          <w:sz w:val="23"/>
          <w:szCs w:val="23"/>
        </w:rPr>
        <w:t xml:space="preserve">length </w:t>
      </w:r>
      <w:r>
        <w:rPr>
          <w:sz w:val="23"/>
          <w:szCs w:val="23"/>
        </w:rPr>
        <w:t xml:space="preserve">of </w:t>
      </w:r>
      <w:r>
        <w:rPr>
          <w:spacing w:val="-3"/>
          <w:sz w:val="23"/>
          <w:szCs w:val="23"/>
        </w:rPr>
        <w:t xml:space="preserve">converging lens </w:t>
      </w:r>
      <w:r>
        <w:rPr>
          <w:sz w:val="23"/>
          <w:szCs w:val="23"/>
        </w:rPr>
        <w:t xml:space="preserve">by </w:t>
      </w:r>
      <w:r>
        <w:rPr>
          <w:spacing w:val="-3"/>
          <w:sz w:val="23"/>
          <w:szCs w:val="23"/>
        </w:rPr>
        <w:t>plane</w:t>
      </w:r>
      <w:r>
        <w:rPr>
          <w:spacing w:val="-34"/>
          <w:sz w:val="23"/>
          <w:szCs w:val="23"/>
        </w:rPr>
        <w:t xml:space="preserve"> </w:t>
      </w:r>
      <w:r>
        <w:rPr>
          <w:spacing w:val="-3"/>
          <w:sz w:val="23"/>
          <w:szCs w:val="23"/>
        </w:rPr>
        <w:t>mirror.</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Find </w:t>
      </w:r>
      <w:r>
        <w:rPr>
          <w:sz w:val="23"/>
          <w:szCs w:val="23"/>
        </w:rPr>
        <w:t xml:space="preserve">focal </w:t>
      </w:r>
      <w:r>
        <w:rPr>
          <w:spacing w:val="-3"/>
          <w:sz w:val="23"/>
          <w:szCs w:val="23"/>
        </w:rPr>
        <w:t xml:space="preserve">length </w:t>
      </w:r>
      <w:r>
        <w:rPr>
          <w:sz w:val="23"/>
          <w:szCs w:val="23"/>
        </w:rPr>
        <w:t xml:space="preserve">of </w:t>
      </w:r>
      <w:r>
        <w:rPr>
          <w:spacing w:val="-3"/>
          <w:sz w:val="23"/>
          <w:szCs w:val="23"/>
        </w:rPr>
        <w:t xml:space="preserve">converging lens </w:t>
      </w:r>
      <w:r>
        <w:rPr>
          <w:sz w:val="23"/>
          <w:szCs w:val="23"/>
        </w:rPr>
        <w:t xml:space="preserve">by </w:t>
      </w:r>
      <w:r>
        <w:rPr>
          <w:spacing w:val="-3"/>
          <w:sz w:val="23"/>
          <w:szCs w:val="23"/>
        </w:rPr>
        <w:t>displacement</w:t>
      </w:r>
      <w:r>
        <w:rPr>
          <w:spacing w:val="-36"/>
          <w:sz w:val="23"/>
          <w:szCs w:val="23"/>
        </w:rPr>
        <w:t xml:space="preserve"> </w:t>
      </w:r>
      <w:r>
        <w:rPr>
          <w:spacing w:val="-3"/>
          <w:sz w:val="23"/>
          <w:szCs w:val="23"/>
        </w:rPr>
        <w:t>method.</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Find </w:t>
      </w:r>
      <w:r>
        <w:rPr>
          <w:sz w:val="23"/>
          <w:szCs w:val="23"/>
        </w:rPr>
        <w:t xml:space="preserve">focal </w:t>
      </w:r>
      <w:r>
        <w:rPr>
          <w:spacing w:val="-3"/>
          <w:sz w:val="23"/>
          <w:szCs w:val="23"/>
        </w:rPr>
        <w:t xml:space="preserve">length </w:t>
      </w:r>
      <w:r>
        <w:rPr>
          <w:sz w:val="23"/>
          <w:szCs w:val="23"/>
        </w:rPr>
        <w:t xml:space="preserve">of </w:t>
      </w:r>
      <w:r>
        <w:rPr>
          <w:spacing w:val="-3"/>
          <w:sz w:val="23"/>
          <w:szCs w:val="23"/>
        </w:rPr>
        <w:t xml:space="preserve">diverging </w:t>
      </w:r>
      <w:proofErr w:type="spellStart"/>
      <w:r>
        <w:rPr>
          <w:spacing w:val="-3"/>
          <w:sz w:val="23"/>
          <w:szCs w:val="23"/>
        </w:rPr>
        <w:t>lense</w:t>
      </w:r>
      <w:proofErr w:type="spellEnd"/>
      <w:r>
        <w:rPr>
          <w:spacing w:val="-3"/>
          <w:sz w:val="23"/>
          <w:szCs w:val="23"/>
        </w:rPr>
        <w:t xml:space="preserve"> using converging</w:t>
      </w:r>
      <w:r>
        <w:rPr>
          <w:spacing w:val="-30"/>
          <w:sz w:val="23"/>
          <w:szCs w:val="23"/>
        </w:rPr>
        <w:t xml:space="preserve"> </w:t>
      </w:r>
      <w:r>
        <w:rPr>
          <w:spacing w:val="-3"/>
          <w:sz w:val="23"/>
          <w:szCs w:val="23"/>
        </w:rPr>
        <w:t>lens.</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Find </w:t>
      </w:r>
      <w:r>
        <w:rPr>
          <w:sz w:val="23"/>
          <w:szCs w:val="23"/>
        </w:rPr>
        <w:t xml:space="preserve">focal </w:t>
      </w:r>
      <w:r>
        <w:rPr>
          <w:spacing w:val="-3"/>
          <w:sz w:val="23"/>
          <w:szCs w:val="23"/>
        </w:rPr>
        <w:t xml:space="preserve">length </w:t>
      </w:r>
      <w:r>
        <w:rPr>
          <w:sz w:val="23"/>
          <w:szCs w:val="23"/>
        </w:rPr>
        <w:t>of</w:t>
      </w:r>
      <w:r>
        <w:rPr>
          <w:spacing w:val="-36"/>
          <w:sz w:val="23"/>
          <w:szCs w:val="23"/>
        </w:rPr>
        <w:t xml:space="preserve"> </w:t>
      </w:r>
      <w:r>
        <w:rPr>
          <w:spacing w:val="-3"/>
          <w:sz w:val="23"/>
          <w:szCs w:val="23"/>
        </w:rPr>
        <w:t>diverging lens using concave mirror.</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Find angular magnification </w:t>
      </w:r>
      <w:r>
        <w:rPr>
          <w:sz w:val="23"/>
          <w:szCs w:val="23"/>
        </w:rPr>
        <w:t xml:space="preserve">of an </w:t>
      </w:r>
      <w:r>
        <w:rPr>
          <w:spacing w:val="-3"/>
          <w:sz w:val="23"/>
          <w:szCs w:val="23"/>
        </w:rPr>
        <w:t>astronomical</w:t>
      </w:r>
      <w:r>
        <w:rPr>
          <w:spacing w:val="-29"/>
          <w:sz w:val="23"/>
          <w:szCs w:val="23"/>
        </w:rPr>
        <w:t xml:space="preserve"> </w:t>
      </w:r>
      <w:r>
        <w:rPr>
          <w:spacing w:val="-3"/>
          <w:sz w:val="23"/>
          <w:szCs w:val="23"/>
        </w:rPr>
        <w:t>telescope.</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Find angular magnification </w:t>
      </w:r>
      <w:r>
        <w:rPr>
          <w:sz w:val="23"/>
          <w:szCs w:val="23"/>
        </w:rPr>
        <w:t xml:space="preserve">of a </w:t>
      </w:r>
      <w:r>
        <w:rPr>
          <w:spacing w:val="-4"/>
          <w:sz w:val="23"/>
          <w:szCs w:val="23"/>
        </w:rPr>
        <w:t xml:space="preserve">simple </w:t>
      </w:r>
      <w:r>
        <w:rPr>
          <w:spacing w:val="-3"/>
          <w:sz w:val="23"/>
          <w:szCs w:val="23"/>
        </w:rPr>
        <w:t xml:space="preserve">microscope </w:t>
      </w:r>
      <w:r>
        <w:rPr>
          <w:spacing w:val="-4"/>
          <w:sz w:val="23"/>
          <w:szCs w:val="23"/>
        </w:rPr>
        <w:t>(magnifying</w:t>
      </w:r>
      <w:r>
        <w:rPr>
          <w:spacing w:val="-23"/>
          <w:sz w:val="23"/>
          <w:szCs w:val="23"/>
        </w:rPr>
        <w:t xml:space="preserve"> </w:t>
      </w:r>
      <w:r>
        <w:rPr>
          <w:spacing w:val="-3"/>
          <w:sz w:val="23"/>
          <w:szCs w:val="23"/>
        </w:rPr>
        <w:t>glass)</w:t>
      </w:r>
    </w:p>
    <w:p w:rsidR="005F6964" w:rsidRDefault="00582FCD" w:rsidP="00617A6F">
      <w:pPr>
        <w:pStyle w:val="ListParagraph"/>
        <w:numPr>
          <w:ilvl w:val="0"/>
          <w:numId w:val="33"/>
        </w:numPr>
        <w:tabs>
          <w:tab w:val="left" w:pos="880"/>
          <w:tab w:val="left" w:pos="881"/>
        </w:tabs>
        <w:spacing w:before="11"/>
        <w:ind w:hanging="721"/>
        <w:rPr>
          <w:sz w:val="23"/>
          <w:szCs w:val="23"/>
        </w:rPr>
      </w:pPr>
      <w:r>
        <w:rPr>
          <w:spacing w:val="-3"/>
          <w:sz w:val="23"/>
          <w:szCs w:val="23"/>
        </w:rPr>
        <w:t xml:space="preserve">Find angular magnification </w:t>
      </w:r>
      <w:r>
        <w:rPr>
          <w:sz w:val="23"/>
          <w:szCs w:val="23"/>
        </w:rPr>
        <w:t xml:space="preserve">of a </w:t>
      </w:r>
      <w:r>
        <w:rPr>
          <w:spacing w:val="-3"/>
          <w:sz w:val="23"/>
          <w:szCs w:val="23"/>
        </w:rPr>
        <w:t>compound</w:t>
      </w:r>
      <w:r>
        <w:rPr>
          <w:spacing w:val="-20"/>
          <w:sz w:val="23"/>
          <w:szCs w:val="23"/>
        </w:rPr>
        <w:t xml:space="preserve"> </w:t>
      </w:r>
      <w:r>
        <w:rPr>
          <w:spacing w:val="-3"/>
          <w:sz w:val="23"/>
          <w:szCs w:val="23"/>
        </w:rPr>
        <w:t>microscope.</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Study </w:t>
      </w:r>
      <w:r>
        <w:rPr>
          <w:spacing w:val="-4"/>
          <w:sz w:val="23"/>
          <w:szCs w:val="23"/>
        </w:rPr>
        <w:t xml:space="preserve">working </w:t>
      </w:r>
      <w:r>
        <w:rPr>
          <w:spacing w:val="-2"/>
          <w:sz w:val="23"/>
          <w:szCs w:val="23"/>
        </w:rPr>
        <w:t xml:space="preserve">and </w:t>
      </w:r>
      <w:r>
        <w:rPr>
          <w:spacing w:val="-3"/>
          <w:sz w:val="23"/>
          <w:szCs w:val="23"/>
        </w:rPr>
        <w:t xml:space="preserve">structure </w:t>
      </w:r>
      <w:r>
        <w:rPr>
          <w:sz w:val="23"/>
          <w:szCs w:val="23"/>
        </w:rPr>
        <w:t>of</w:t>
      </w:r>
      <w:r>
        <w:rPr>
          <w:spacing w:val="-14"/>
          <w:sz w:val="23"/>
          <w:szCs w:val="23"/>
        </w:rPr>
        <w:t xml:space="preserve"> </w:t>
      </w:r>
      <w:r>
        <w:rPr>
          <w:spacing w:val="-3"/>
          <w:sz w:val="23"/>
          <w:szCs w:val="23"/>
        </w:rPr>
        <w:t>camera.</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Study </w:t>
      </w:r>
      <w:r>
        <w:rPr>
          <w:spacing w:val="-4"/>
          <w:sz w:val="23"/>
          <w:szCs w:val="23"/>
        </w:rPr>
        <w:t xml:space="preserve">working </w:t>
      </w:r>
      <w:r>
        <w:rPr>
          <w:spacing w:val="-2"/>
          <w:sz w:val="23"/>
          <w:szCs w:val="23"/>
        </w:rPr>
        <w:t xml:space="preserve">and </w:t>
      </w:r>
      <w:r>
        <w:rPr>
          <w:spacing w:val="-3"/>
          <w:sz w:val="23"/>
          <w:szCs w:val="23"/>
        </w:rPr>
        <w:t xml:space="preserve">structure </w:t>
      </w:r>
      <w:r>
        <w:rPr>
          <w:sz w:val="23"/>
          <w:szCs w:val="23"/>
        </w:rPr>
        <w:t>of</w:t>
      </w:r>
      <w:r>
        <w:rPr>
          <w:spacing w:val="-16"/>
          <w:sz w:val="23"/>
          <w:szCs w:val="23"/>
        </w:rPr>
        <w:t xml:space="preserve"> </w:t>
      </w:r>
      <w:r>
        <w:rPr>
          <w:spacing w:val="-3"/>
          <w:sz w:val="23"/>
          <w:szCs w:val="23"/>
        </w:rPr>
        <w:t>sextant.</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Compare the different scales </w:t>
      </w:r>
      <w:r>
        <w:rPr>
          <w:sz w:val="23"/>
          <w:szCs w:val="23"/>
        </w:rPr>
        <w:t xml:space="preserve">of </w:t>
      </w:r>
      <w:r>
        <w:rPr>
          <w:spacing w:val="-3"/>
          <w:sz w:val="23"/>
          <w:szCs w:val="23"/>
        </w:rPr>
        <w:t xml:space="preserve">temperature </w:t>
      </w:r>
      <w:r>
        <w:rPr>
          <w:spacing w:val="-2"/>
          <w:sz w:val="23"/>
          <w:szCs w:val="23"/>
        </w:rPr>
        <w:t xml:space="preserve">and </w:t>
      </w:r>
      <w:r>
        <w:rPr>
          <w:spacing w:val="-3"/>
          <w:sz w:val="23"/>
          <w:szCs w:val="23"/>
        </w:rPr>
        <w:t>verify the conversion</w:t>
      </w:r>
      <w:r>
        <w:rPr>
          <w:spacing w:val="-28"/>
          <w:sz w:val="23"/>
          <w:szCs w:val="23"/>
        </w:rPr>
        <w:t xml:space="preserve"> </w:t>
      </w:r>
      <w:r>
        <w:rPr>
          <w:spacing w:val="-3"/>
          <w:sz w:val="23"/>
          <w:szCs w:val="23"/>
        </w:rPr>
        <w:t>formula.</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t xml:space="preserve">Determine the specific </w:t>
      </w:r>
      <w:r>
        <w:rPr>
          <w:sz w:val="23"/>
          <w:szCs w:val="23"/>
        </w:rPr>
        <w:t>heat of lead</w:t>
      </w:r>
      <w:r>
        <w:rPr>
          <w:spacing w:val="-19"/>
          <w:sz w:val="23"/>
          <w:szCs w:val="23"/>
        </w:rPr>
        <w:t xml:space="preserve"> </w:t>
      </w:r>
      <w:r>
        <w:rPr>
          <w:spacing w:val="-3"/>
          <w:sz w:val="23"/>
          <w:szCs w:val="23"/>
        </w:rPr>
        <w:t>shots.</w:t>
      </w:r>
    </w:p>
    <w:p w:rsidR="005F6964" w:rsidRDefault="00582FCD" w:rsidP="00617A6F">
      <w:pPr>
        <w:pStyle w:val="ListParagraph"/>
        <w:numPr>
          <w:ilvl w:val="0"/>
          <w:numId w:val="33"/>
        </w:numPr>
        <w:tabs>
          <w:tab w:val="left" w:pos="880"/>
          <w:tab w:val="left" w:pos="881"/>
        </w:tabs>
        <w:ind w:hanging="721"/>
        <w:rPr>
          <w:sz w:val="23"/>
          <w:szCs w:val="23"/>
        </w:rPr>
      </w:pPr>
      <w:r>
        <w:rPr>
          <w:spacing w:val="-3"/>
          <w:sz w:val="23"/>
          <w:szCs w:val="23"/>
        </w:rPr>
        <w:lastRenderedPageBreak/>
        <w:t xml:space="preserve">Find the coefficient </w:t>
      </w:r>
      <w:r>
        <w:rPr>
          <w:sz w:val="23"/>
          <w:szCs w:val="23"/>
        </w:rPr>
        <w:t xml:space="preserve">of </w:t>
      </w:r>
      <w:r>
        <w:rPr>
          <w:spacing w:val="-3"/>
          <w:sz w:val="23"/>
          <w:szCs w:val="23"/>
        </w:rPr>
        <w:t xml:space="preserve">linear expansion </w:t>
      </w:r>
      <w:r>
        <w:rPr>
          <w:sz w:val="23"/>
          <w:szCs w:val="23"/>
        </w:rPr>
        <w:t xml:space="preserve">of a </w:t>
      </w:r>
      <w:r>
        <w:rPr>
          <w:spacing w:val="-3"/>
          <w:sz w:val="23"/>
          <w:szCs w:val="23"/>
        </w:rPr>
        <w:t>metallic</w:t>
      </w:r>
      <w:r>
        <w:rPr>
          <w:spacing w:val="-29"/>
          <w:sz w:val="23"/>
          <w:szCs w:val="23"/>
        </w:rPr>
        <w:t xml:space="preserve"> </w:t>
      </w:r>
      <w:r>
        <w:rPr>
          <w:sz w:val="23"/>
          <w:szCs w:val="23"/>
        </w:rPr>
        <w:t>rod.</w:t>
      </w:r>
    </w:p>
    <w:p w:rsidR="005F6964" w:rsidRDefault="00582FCD" w:rsidP="00617A6F">
      <w:pPr>
        <w:pStyle w:val="ListParagraph"/>
        <w:numPr>
          <w:ilvl w:val="0"/>
          <w:numId w:val="33"/>
        </w:numPr>
        <w:tabs>
          <w:tab w:val="left" w:pos="880"/>
          <w:tab w:val="left" w:pos="881"/>
        </w:tabs>
        <w:ind w:hanging="721"/>
        <w:rPr>
          <w:spacing w:val="-3"/>
          <w:sz w:val="23"/>
          <w:szCs w:val="23"/>
        </w:rPr>
      </w:pPr>
      <w:r>
        <w:rPr>
          <w:spacing w:val="-3"/>
          <w:sz w:val="23"/>
          <w:szCs w:val="23"/>
        </w:rPr>
        <w:t>Find the heat of fusion of ice.</w:t>
      </w:r>
    </w:p>
    <w:p w:rsidR="005F6964" w:rsidRDefault="00582FCD" w:rsidP="00617A6F">
      <w:pPr>
        <w:pStyle w:val="ListParagraph"/>
        <w:numPr>
          <w:ilvl w:val="0"/>
          <w:numId w:val="33"/>
        </w:numPr>
        <w:tabs>
          <w:tab w:val="left" w:pos="880"/>
          <w:tab w:val="left" w:pos="881"/>
        </w:tabs>
        <w:ind w:hanging="721"/>
        <w:rPr>
          <w:spacing w:val="-3"/>
          <w:sz w:val="23"/>
          <w:szCs w:val="23"/>
        </w:rPr>
      </w:pPr>
      <w:r>
        <w:rPr>
          <w:spacing w:val="-3"/>
          <w:sz w:val="23"/>
          <w:szCs w:val="23"/>
        </w:rPr>
        <w:t>Find the heat of vaporization.</w:t>
      </w:r>
    </w:p>
    <w:p w:rsidR="005F6964" w:rsidRDefault="00582FCD" w:rsidP="00617A6F">
      <w:pPr>
        <w:pStyle w:val="ListParagraph"/>
        <w:numPr>
          <w:ilvl w:val="0"/>
          <w:numId w:val="33"/>
        </w:numPr>
        <w:tabs>
          <w:tab w:val="left" w:pos="880"/>
          <w:tab w:val="left" w:pos="881"/>
        </w:tabs>
        <w:ind w:hanging="721"/>
        <w:rPr>
          <w:spacing w:val="-3"/>
          <w:sz w:val="23"/>
          <w:szCs w:val="23"/>
        </w:rPr>
      </w:pPr>
      <w:r>
        <w:rPr>
          <w:spacing w:val="-3"/>
          <w:sz w:val="23"/>
          <w:szCs w:val="23"/>
        </w:rPr>
        <w:t>Determine relative humidity using hygrometer.</w:t>
      </w: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F6964">
      <w:pPr>
        <w:tabs>
          <w:tab w:val="left" w:pos="880"/>
          <w:tab w:val="left" w:pos="881"/>
        </w:tabs>
        <w:rPr>
          <w:sz w:val="23"/>
          <w:szCs w:val="23"/>
        </w:rPr>
      </w:pPr>
    </w:p>
    <w:p w:rsidR="005F6964" w:rsidRDefault="00582FCD">
      <w:pPr>
        <w:widowControl/>
        <w:autoSpaceDE/>
        <w:autoSpaceDN/>
        <w:rPr>
          <w:sz w:val="23"/>
          <w:szCs w:val="23"/>
        </w:rPr>
      </w:pPr>
      <w:r>
        <w:rPr>
          <w:sz w:val="23"/>
          <w:szCs w:val="23"/>
        </w:rPr>
        <w:br w:type="page"/>
      </w:r>
    </w:p>
    <w:p w:rsidR="005F6964" w:rsidRDefault="005F6964">
      <w:pPr>
        <w:tabs>
          <w:tab w:val="left" w:pos="880"/>
          <w:tab w:val="left" w:pos="881"/>
        </w:tabs>
        <w:rPr>
          <w:sz w:val="23"/>
          <w:szCs w:val="23"/>
        </w:rPr>
        <w:sectPr w:rsidR="005F6964">
          <w:pgSz w:w="12240" w:h="15840"/>
          <w:pgMar w:top="1380" w:right="1280" w:bottom="1420" w:left="1280" w:header="850" w:footer="1144" w:gutter="0"/>
          <w:cols w:space="720"/>
          <w:docGrid w:linePitch="299"/>
        </w:sectPr>
      </w:pPr>
    </w:p>
    <w:p w:rsidR="005F6964" w:rsidRDefault="00582FCD">
      <w:pPr>
        <w:tabs>
          <w:tab w:val="left" w:pos="1600"/>
        </w:tabs>
        <w:ind w:left="160"/>
        <w:rPr>
          <w:b/>
          <w:sz w:val="23"/>
          <w:szCs w:val="23"/>
        </w:rPr>
      </w:pPr>
      <w:proofErr w:type="gramStart"/>
      <w:r>
        <w:rPr>
          <w:rFonts w:eastAsia="SimSun" w:hint="eastAsia"/>
          <w:b/>
          <w:spacing w:val="-3"/>
          <w:sz w:val="23"/>
          <w:szCs w:val="23"/>
          <w:lang w:eastAsia="zh-CN"/>
        </w:rPr>
        <w:lastRenderedPageBreak/>
        <w:t xml:space="preserve">7 </w:t>
      </w:r>
      <w:r w:rsidR="00E30AF8">
        <w:rPr>
          <w:b/>
          <w:spacing w:val="-3"/>
          <w:sz w:val="23"/>
          <w:szCs w:val="23"/>
        </w:rPr>
        <w:t>ET-20</w:t>
      </w:r>
      <w:r>
        <w:rPr>
          <w:b/>
          <w:spacing w:val="-3"/>
          <w:sz w:val="23"/>
          <w:szCs w:val="23"/>
        </w:rPr>
        <w:t>3:</w:t>
      </w:r>
      <w:r>
        <w:rPr>
          <w:b/>
          <w:spacing w:val="-3"/>
          <w:sz w:val="23"/>
          <w:szCs w:val="23"/>
        </w:rPr>
        <w:tab/>
        <w:t>D.C. MACHINES AND</w:t>
      </w:r>
      <w:r>
        <w:rPr>
          <w:b/>
          <w:spacing w:val="-11"/>
          <w:sz w:val="23"/>
          <w:szCs w:val="23"/>
        </w:rPr>
        <w:t xml:space="preserve"> </w:t>
      </w:r>
      <w:r>
        <w:rPr>
          <w:b/>
          <w:spacing w:val="-3"/>
          <w:sz w:val="23"/>
          <w:szCs w:val="23"/>
        </w:rPr>
        <w:t>BATTERIES.</w:t>
      </w:r>
      <w:proofErr w:type="gramEnd"/>
    </w:p>
    <w:tbl>
      <w:tblPr>
        <w:tblW w:w="0" w:type="auto"/>
        <w:tblInd w:w="117" w:type="dxa"/>
        <w:tblLayout w:type="fixed"/>
        <w:tblCellMar>
          <w:left w:w="0" w:type="dxa"/>
          <w:right w:w="0" w:type="dxa"/>
        </w:tblCellMar>
        <w:tblLook w:val="04A0" w:firstRow="1" w:lastRow="0" w:firstColumn="1" w:lastColumn="0" w:noHBand="0" w:noVBand="1"/>
      </w:tblPr>
      <w:tblGrid>
        <w:gridCol w:w="2121"/>
        <w:gridCol w:w="2718"/>
        <w:gridCol w:w="2840"/>
        <w:gridCol w:w="714"/>
        <w:gridCol w:w="496"/>
      </w:tblGrid>
      <w:tr w:rsidR="005F6964">
        <w:trPr>
          <w:trHeight w:val="249"/>
        </w:trPr>
        <w:tc>
          <w:tcPr>
            <w:tcW w:w="2121" w:type="dxa"/>
          </w:tcPr>
          <w:p w:rsidR="005F6964" w:rsidRDefault="00582FCD">
            <w:pPr>
              <w:pStyle w:val="TableParagraph"/>
              <w:spacing w:line="229" w:lineRule="exact"/>
              <w:ind w:left="50"/>
              <w:rPr>
                <w:b/>
                <w:sz w:val="23"/>
                <w:szCs w:val="23"/>
              </w:rPr>
            </w:pPr>
            <w:r>
              <w:rPr>
                <w:b/>
                <w:sz w:val="23"/>
                <w:szCs w:val="23"/>
              </w:rPr>
              <w:t>Total Contact Hours:</w:t>
            </w:r>
          </w:p>
        </w:tc>
        <w:tc>
          <w:tcPr>
            <w:tcW w:w="6768" w:type="dxa"/>
            <w:gridSpan w:val="4"/>
          </w:tcPr>
          <w:p w:rsidR="005F6964" w:rsidRDefault="005F6964">
            <w:pPr>
              <w:pStyle w:val="TableParagraph"/>
              <w:rPr>
                <w:sz w:val="23"/>
                <w:szCs w:val="23"/>
              </w:rPr>
            </w:pPr>
          </w:p>
        </w:tc>
      </w:tr>
      <w:tr w:rsidR="005F6964">
        <w:trPr>
          <w:trHeight w:val="256"/>
        </w:trPr>
        <w:tc>
          <w:tcPr>
            <w:tcW w:w="2121" w:type="dxa"/>
          </w:tcPr>
          <w:p w:rsidR="005F6964" w:rsidRDefault="00582FCD">
            <w:pPr>
              <w:pStyle w:val="TableParagraph"/>
              <w:spacing w:line="237" w:lineRule="exact"/>
              <w:ind w:left="770"/>
              <w:rPr>
                <w:sz w:val="23"/>
                <w:szCs w:val="23"/>
              </w:rPr>
            </w:pPr>
            <w:r>
              <w:rPr>
                <w:sz w:val="23"/>
                <w:szCs w:val="23"/>
              </w:rPr>
              <w:t>Theory:</w:t>
            </w:r>
          </w:p>
        </w:tc>
        <w:tc>
          <w:tcPr>
            <w:tcW w:w="2718" w:type="dxa"/>
          </w:tcPr>
          <w:p w:rsidR="005F6964" w:rsidRDefault="00582FCD">
            <w:pPr>
              <w:pStyle w:val="TableParagraph"/>
              <w:spacing w:line="237" w:lineRule="exact"/>
              <w:ind w:left="89"/>
              <w:rPr>
                <w:sz w:val="23"/>
                <w:szCs w:val="23"/>
              </w:rPr>
            </w:pPr>
            <w:r>
              <w:rPr>
                <w:sz w:val="23"/>
                <w:szCs w:val="23"/>
              </w:rPr>
              <w:t>64</w:t>
            </w:r>
          </w:p>
        </w:tc>
        <w:tc>
          <w:tcPr>
            <w:tcW w:w="2840" w:type="dxa"/>
          </w:tcPr>
          <w:p w:rsidR="005F6964" w:rsidRDefault="00582FCD">
            <w:pPr>
              <w:pStyle w:val="TableParagraph"/>
              <w:spacing w:line="237" w:lineRule="exact"/>
              <w:ind w:right="290"/>
              <w:jc w:val="right"/>
              <w:rPr>
                <w:b/>
                <w:bCs/>
                <w:sz w:val="23"/>
                <w:szCs w:val="23"/>
              </w:rPr>
            </w:pPr>
            <w:r>
              <w:rPr>
                <w:b/>
                <w:bCs/>
                <w:sz w:val="23"/>
                <w:szCs w:val="23"/>
              </w:rPr>
              <w:t>T</w:t>
            </w:r>
          </w:p>
        </w:tc>
        <w:tc>
          <w:tcPr>
            <w:tcW w:w="714" w:type="dxa"/>
          </w:tcPr>
          <w:p w:rsidR="005F6964" w:rsidRDefault="00582FCD">
            <w:pPr>
              <w:pStyle w:val="TableParagraph"/>
              <w:spacing w:line="237" w:lineRule="exact"/>
              <w:ind w:right="4"/>
              <w:jc w:val="center"/>
              <w:rPr>
                <w:b/>
                <w:bCs/>
                <w:sz w:val="23"/>
                <w:szCs w:val="23"/>
              </w:rPr>
            </w:pPr>
            <w:r>
              <w:rPr>
                <w:b/>
                <w:bCs/>
                <w:sz w:val="23"/>
                <w:szCs w:val="23"/>
              </w:rPr>
              <w:t>P</w:t>
            </w:r>
          </w:p>
        </w:tc>
        <w:tc>
          <w:tcPr>
            <w:tcW w:w="496" w:type="dxa"/>
          </w:tcPr>
          <w:p w:rsidR="005F6964" w:rsidRDefault="00582FCD">
            <w:pPr>
              <w:pStyle w:val="TableParagraph"/>
              <w:spacing w:line="237" w:lineRule="exact"/>
              <w:ind w:right="48"/>
              <w:jc w:val="right"/>
              <w:rPr>
                <w:b/>
                <w:bCs/>
                <w:sz w:val="23"/>
                <w:szCs w:val="23"/>
              </w:rPr>
            </w:pPr>
            <w:r>
              <w:rPr>
                <w:b/>
                <w:bCs/>
                <w:sz w:val="23"/>
                <w:szCs w:val="23"/>
              </w:rPr>
              <w:t>C</w:t>
            </w:r>
          </w:p>
        </w:tc>
      </w:tr>
      <w:tr w:rsidR="005F6964">
        <w:trPr>
          <w:trHeight w:val="251"/>
        </w:trPr>
        <w:tc>
          <w:tcPr>
            <w:tcW w:w="2121" w:type="dxa"/>
          </w:tcPr>
          <w:p w:rsidR="005F6964" w:rsidRDefault="00582FCD">
            <w:pPr>
              <w:pStyle w:val="TableParagraph"/>
              <w:spacing w:line="232" w:lineRule="exact"/>
              <w:ind w:left="770"/>
              <w:rPr>
                <w:sz w:val="23"/>
                <w:szCs w:val="23"/>
              </w:rPr>
            </w:pPr>
            <w:r>
              <w:rPr>
                <w:sz w:val="23"/>
                <w:szCs w:val="23"/>
              </w:rPr>
              <w:t>Practical:</w:t>
            </w:r>
          </w:p>
        </w:tc>
        <w:tc>
          <w:tcPr>
            <w:tcW w:w="2718" w:type="dxa"/>
          </w:tcPr>
          <w:p w:rsidR="005F6964" w:rsidRDefault="00582FCD">
            <w:pPr>
              <w:pStyle w:val="TableParagraph"/>
              <w:spacing w:line="232" w:lineRule="exact"/>
              <w:ind w:left="89"/>
              <w:rPr>
                <w:sz w:val="23"/>
                <w:szCs w:val="23"/>
              </w:rPr>
            </w:pPr>
            <w:r>
              <w:rPr>
                <w:sz w:val="23"/>
                <w:szCs w:val="23"/>
              </w:rPr>
              <w:t>96</w:t>
            </w:r>
          </w:p>
        </w:tc>
        <w:tc>
          <w:tcPr>
            <w:tcW w:w="2840" w:type="dxa"/>
          </w:tcPr>
          <w:p w:rsidR="005F6964" w:rsidRDefault="00582FCD">
            <w:pPr>
              <w:pStyle w:val="TableParagraph"/>
              <w:spacing w:line="232" w:lineRule="exact"/>
              <w:ind w:right="315"/>
              <w:jc w:val="right"/>
              <w:rPr>
                <w:sz w:val="23"/>
                <w:szCs w:val="23"/>
              </w:rPr>
            </w:pPr>
            <w:r>
              <w:rPr>
                <w:sz w:val="23"/>
                <w:szCs w:val="23"/>
              </w:rPr>
              <w:t>2</w:t>
            </w:r>
          </w:p>
        </w:tc>
        <w:tc>
          <w:tcPr>
            <w:tcW w:w="714" w:type="dxa"/>
          </w:tcPr>
          <w:p w:rsidR="005F6964" w:rsidRDefault="00582FCD">
            <w:pPr>
              <w:pStyle w:val="TableParagraph"/>
              <w:spacing w:line="232" w:lineRule="exact"/>
              <w:ind w:right="16"/>
              <w:jc w:val="center"/>
              <w:rPr>
                <w:sz w:val="23"/>
                <w:szCs w:val="23"/>
              </w:rPr>
            </w:pPr>
            <w:r>
              <w:rPr>
                <w:sz w:val="23"/>
                <w:szCs w:val="23"/>
              </w:rPr>
              <w:t>3</w:t>
            </w:r>
          </w:p>
        </w:tc>
        <w:tc>
          <w:tcPr>
            <w:tcW w:w="496" w:type="dxa"/>
          </w:tcPr>
          <w:p w:rsidR="005F6964" w:rsidRDefault="00582FCD">
            <w:pPr>
              <w:pStyle w:val="TableParagraph"/>
              <w:spacing w:line="232" w:lineRule="exact"/>
              <w:ind w:right="86"/>
              <w:jc w:val="right"/>
              <w:rPr>
                <w:sz w:val="23"/>
                <w:szCs w:val="23"/>
              </w:rPr>
            </w:pPr>
            <w:r>
              <w:rPr>
                <w:sz w:val="23"/>
                <w:szCs w:val="23"/>
              </w:rPr>
              <w:t>3</w:t>
            </w:r>
          </w:p>
        </w:tc>
      </w:tr>
    </w:tbl>
    <w:p w:rsidR="005F6964" w:rsidRDefault="005F6964">
      <w:pPr>
        <w:pStyle w:val="BodyText"/>
        <w:spacing w:before="6"/>
        <w:ind w:left="0" w:firstLine="0"/>
        <w:rPr>
          <w:b/>
          <w:sz w:val="23"/>
          <w:szCs w:val="23"/>
        </w:rPr>
      </w:pPr>
    </w:p>
    <w:p w:rsidR="005F6964" w:rsidRDefault="00582FCD">
      <w:pPr>
        <w:tabs>
          <w:tab w:val="left" w:pos="880"/>
        </w:tabs>
        <w:spacing w:before="91" w:line="244" w:lineRule="auto"/>
        <w:ind w:left="880" w:right="165" w:hanging="720"/>
        <w:rPr>
          <w:sz w:val="23"/>
          <w:szCs w:val="23"/>
        </w:rPr>
      </w:pPr>
      <w:r>
        <w:rPr>
          <w:b/>
          <w:spacing w:val="-2"/>
          <w:sz w:val="23"/>
          <w:szCs w:val="23"/>
        </w:rPr>
        <w:t>AIM</w:t>
      </w:r>
      <w:r>
        <w:rPr>
          <w:b/>
          <w:spacing w:val="-2"/>
          <w:sz w:val="23"/>
          <w:szCs w:val="23"/>
        </w:rPr>
        <w:tab/>
      </w:r>
      <w:r>
        <w:rPr>
          <w:sz w:val="23"/>
          <w:szCs w:val="23"/>
        </w:rPr>
        <w:t xml:space="preserve">To enable </w:t>
      </w:r>
      <w:r>
        <w:rPr>
          <w:spacing w:val="-3"/>
          <w:sz w:val="23"/>
          <w:szCs w:val="23"/>
        </w:rPr>
        <w:t xml:space="preserve">students understand </w:t>
      </w:r>
      <w:r>
        <w:rPr>
          <w:sz w:val="23"/>
          <w:szCs w:val="23"/>
        </w:rPr>
        <w:t xml:space="preserve">basic </w:t>
      </w:r>
      <w:r>
        <w:rPr>
          <w:spacing w:val="-3"/>
          <w:sz w:val="23"/>
          <w:szCs w:val="23"/>
        </w:rPr>
        <w:t xml:space="preserve">principles, construction, working </w:t>
      </w:r>
      <w:r>
        <w:rPr>
          <w:sz w:val="23"/>
          <w:szCs w:val="23"/>
        </w:rPr>
        <w:t xml:space="preserve">and </w:t>
      </w:r>
      <w:r>
        <w:rPr>
          <w:spacing w:val="-3"/>
          <w:sz w:val="23"/>
          <w:szCs w:val="23"/>
        </w:rPr>
        <w:t xml:space="preserve">control techniques </w:t>
      </w:r>
      <w:r>
        <w:rPr>
          <w:sz w:val="23"/>
          <w:szCs w:val="23"/>
        </w:rPr>
        <w:t xml:space="preserve">of DC </w:t>
      </w:r>
      <w:r>
        <w:rPr>
          <w:spacing w:val="-3"/>
          <w:sz w:val="23"/>
          <w:szCs w:val="23"/>
        </w:rPr>
        <w:t>machines.</w:t>
      </w:r>
      <w:r>
        <w:rPr>
          <w:spacing w:val="-6"/>
          <w:sz w:val="23"/>
          <w:szCs w:val="23"/>
        </w:rPr>
        <w:t xml:space="preserve"> </w:t>
      </w:r>
      <w:r>
        <w:rPr>
          <w:sz w:val="23"/>
          <w:szCs w:val="23"/>
        </w:rPr>
        <w:t>Also</w:t>
      </w:r>
      <w:r>
        <w:rPr>
          <w:spacing w:val="-5"/>
          <w:sz w:val="23"/>
          <w:szCs w:val="23"/>
        </w:rPr>
        <w:t xml:space="preserve"> </w:t>
      </w:r>
      <w:r>
        <w:rPr>
          <w:spacing w:val="-3"/>
          <w:sz w:val="23"/>
          <w:szCs w:val="23"/>
        </w:rPr>
        <w:t>understand</w:t>
      </w:r>
      <w:r>
        <w:rPr>
          <w:spacing w:val="-6"/>
          <w:sz w:val="23"/>
          <w:szCs w:val="23"/>
        </w:rPr>
        <w:t xml:space="preserve"> </w:t>
      </w:r>
      <w:r>
        <w:rPr>
          <w:spacing w:val="-3"/>
          <w:sz w:val="23"/>
          <w:szCs w:val="23"/>
        </w:rPr>
        <w:t>types,</w:t>
      </w:r>
      <w:r>
        <w:rPr>
          <w:spacing w:val="-5"/>
          <w:sz w:val="23"/>
          <w:szCs w:val="23"/>
        </w:rPr>
        <w:t xml:space="preserve"> </w:t>
      </w:r>
      <w:r>
        <w:rPr>
          <w:spacing w:val="-3"/>
          <w:sz w:val="23"/>
          <w:szCs w:val="23"/>
        </w:rPr>
        <w:t>working</w:t>
      </w:r>
      <w:r>
        <w:rPr>
          <w:spacing w:val="-9"/>
          <w:sz w:val="23"/>
          <w:szCs w:val="23"/>
        </w:rPr>
        <w:t xml:space="preserve"> </w:t>
      </w:r>
      <w:r>
        <w:rPr>
          <w:sz w:val="23"/>
          <w:szCs w:val="23"/>
        </w:rPr>
        <w:t>and</w:t>
      </w:r>
      <w:r>
        <w:rPr>
          <w:spacing w:val="-5"/>
          <w:sz w:val="23"/>
          <w:szCs w:val="23"/>
        </w:rPr>
        <w:t xml:space="preserve"> </w:t>
      </w:r>
      <w:r>
        <w:rPr>
          <w:spacing w:val="-3"/>
          <w:sz w:val="23"/>
          <w:szCs w:val="23"/>
        </w:rPr>
        <w:t>charging</w:t>
      </w:r>
      <w:r>
        <w:rPr>
          <w:spacing w:val="-9"/>
          <w:sz w:val="23"/>
          <w:szCs w:val="23"/>
        </w:rPr>
        <w:t xml:space="preserve"> </w:t>
      </w:r>
      <w:r>
        <w:rPr>
          <w:sz w:val="23"/>
          <w:szCs w:val="23"/>
        </w:rPr>
        <w:t>of</w:t>
      </w:r>
      <w:r>
        <w:rPr>
          <w:spacing w:val="-4"/>
          <w:sz w:val="23"/>
          <w:szCs w:val="23"/>
        </w:rPr>
        <w:t xml:space="preserve"> </w:t>
      </w:r>
      <w:r>
        <w:rPr>
          <w:sz w:val="23"/>
          <w:szCs w:val="23"/>
        </w:rPr>
        <w:t>secondary</w:t>
      </w:r>
      <w:r>
        <w:rPr>
          <w:spacing w:val="-9"/>
          <w:sz w:val="23"/>
          <w:szCs w:val="23"/>
        </w:rPr>
        <w:t xml:space="preserve"> </w:t>
      </w:r>
      <w:r>
        <w:rPr>
          <w:sz w:val="23"/>
          <w:szCs w:val="23"/>
        </w:rPr>
        <w:t>cells/batteries.</w:t>
      </w:r>
    </w:p>
    <w:p w:rsidR="005F6964" w:rsidRDefault="005F6964">
      <w:pPr>
        <w:pStyle w:val="BodyText"/>
        <w:spacing w:before="2"/>
        <w:ind w:left="0" w:firstLine="0"/>
        <w:rPr>
          <w:sz w:val="23"/>
          <w:szCs w:val="23"/>
        </w:rPr>
      </w:pPr>
    </w:p>
    <w:p w:rsidR="005F6964" w:rsidRDefault="00582FCD" w:rsidP="00617A6F">
      <w:pPr>
        <w:pStyle w:val="ListParagraph"/>
        <w:numPr>
          <w:ilvl w:val="0"/>
          <w:numId w:val="35"/>
        </w:numPr>
        <w:tabs>
          <w:tab w:val="left" w:pos="880"/>
          <w:tab w:val="left" w:pos="881"/>
          <w:tab w:val="left" w:pos="8957"/>
        </w:tabs>
        <w:spacing w:before="0"/>
        <w:ind w:hanging="721"/>
        <w:rPr>
          <w:b/>
          <w:sz w:val="23"/>
          <w:szCs w:val="23"/>
        </w:rPr>
      </w:pPr>
      <w:r>
        <w:rPr>
          <w:b/>
          <w:spacing w:val="-3"/>
          <w:sz w:val="23"/>
          <w:szCs w:val="23"/>
        </w:rPr>
        <w:t>D.C.</w:t>
      </w:r>
      <w:r>
        <w:rPr>
          <w:b/>
          <w:spacing w:val="4"/>
          <w:sz w:val="23"/>
          <w:szCs w:val="23"/>
        </w:rPr>
        <w:t xml:space="preserve"> </w:t>
      </w:r>
      <w:r>
        <w:rPr>
          <w:b/>
          <w:spacing w:val="-3"/>
          <w:sz w:val="23"/>
          <w:szCs w:val="23"/>
        </w:rPr>
        <w:t>MACHINES</w:t>
      </w:r>
      <w:r>
        <w:rPr>
          <w:b/>
          <w:spacing w:val="2"/>
          <w:sz w:val="23"/>
          <w:szCs w:val="23"/>
        </w:rPr>
        <w:t xml:space="preserve"> </w:t>
      </w:r>
      <w:r>
        <w:rPr>
          <w:b/>
          <w:spacing w:val="-4"/>
          <w:sz w:val="23"/>
          <w:szCs w:val="23"/>
        </w:rPr>
        <w:t>FUNDAMENTALS</w:t>
      </w:r>
      <w:r>
        <w:rPr>
          <w:b/>
          <w:spacing w:val="-4"/>
          <w:sz w:val="23"/>
          <w:szCs w:val="23"/>
        </w:rPr>
        <w:tab/>
      </w:r>
      <w:r>
        <w:rPr>
          <w:b/>
          <w:sz w:val="23"/>
          <w:szCs w:val="23"/>
        </w:rPr>
        <w:t>6</w:t>
      </w:r>
      <w:r>
        <w:rPr>
          <w:b/>
          <w:spacing w:val="-6"/>
          <w:sz w:val="23"/>
          <w:szCs w:val="23"/>
        </w:rPr>
        <w:t xml:space="preserve"> </w:t>
      </w:r>
      <w:r>
        <w:rPr>
          <w:b/>
          <w:sz w:val="23"/>
          <w:szCs w:val="23"/>
        </w:rPr>
        <w:t>Hrs.</w:t>
      </w:r>
    </w:p>
    <w:p w:rsidR="005F6964" w:rsidRDefault="00582FCD" w:rsidP="00617A6F">
      <w:pPr>
        <w:pStyle w:val="ListParagraph"/>
        <w:numPr>
          <w:ilvl w:val="1"/>
          <w:numId w:val="35"/>
        </w:numPr>
        <w:tabs>
          <w:tab w:val="left" w:pos="1600"/>
          <w:tab w:val="left" w:pos="1601"/>
        </w:tabs>
        <w:spacing w:before="2" w:line="244" w:lineRule="auto"/>
        <w:ind w:right="156"/>
        <w:rPr>
          <w:sz w:val="23"/>
          <w:szCs w:val="23"/>
        </w:rPr>
      </w:pPr>
      <w:r>
        <w:rPr>
          <w:spacing w:val="-3"/>
          <w:sz w:val="23"/>
          <w:szCs w:val="23"/>
        </w:rPr>
        <w:t xml:space="preserve">Review </w:t>
      </w:r>
      <w:r>
        <w:rPr>
          <w:sz w:val="23"/>
          <w:szCs w:val="23"/>
        </w:rPr>
        <w:t xml:space="preserve">of </w:t>
      </w:r>
      <w:r>
        <w:rPr>
          <w:spacing w:val="-3"/>
          <w:sz w:val="23"/>
          <w:szCs w:val="23"/>
        </w:rPr>
        <w:t xml:space="preserve">Faraday's Laws </w:t>
      </w:r>
      <w:r>
        <w:rPr>
          <w:sz w:val="23"/>
          <w:szCs w:val="23"/>
        </w:rPr>
        <w:t xml:space="preserve">of </w:t>
      </w:r>
      <w:r>
        <w:rPr>
          <w:spacing w:val="-3"/>
          <w:sz w:val="23"/>
          <w:szCs w:val="23"/>
        </w:rPr>
        <w:t xml:space="preserve">Electromagnetic Induction, </w:t>
      </w:r>
      <w:proofErr w:type="gramStart"/>
      <w:r>
        <w:rPr>
          <w:spacing w:val="-3"/>
          <w:sz w:val="23"/>
          <w:szCs w:val="23"/>
        </w:rPr>
        <w:t>Flemings</w:t>
      </w:r>
      <w:proofErr w:type="gramEnd"/>
      <w:r>
        <w:rPr>
          <w:spacing w:val="-3"/>
          <w:sz w:val="23"/>
          <w:szCs w:val="23"/>
        </w:rPr>
        <w:t xml:space="preserve"> right </w:t>
      </w:r>
      <w:r>
        <w:rPr>
          <w:sz w:val="23"/>
          <w:szCs w:val="23"/>
        </w:rPr>
        <w:t xml:space="preserve">hand rule, </w:t>
      </w:r>
      <w:r>
        <w:rPr>
          <w:spacing w:val="-4"/>
          <w:sz w:val="23"/>
          <w:szCs w:val="23"/>
        </w:rPr>
        <w:t xml:space="preserve">Lenz's </w:t>
      </w:r>
      <w:r>
        <w:rPr>
          <w:spacing w:val="-3"/>
          <w:sz w:val="23"/>
          <w:szCs w:val="23"/>
        </w:rPr>
        <w:t xml:space="preserve">Law, </w:t>
      </w:r>
      <w:r>
        <w:rPr>
          <w:sz w:val="23"/>
          <w:szCs w:val="23"/>
        </w:rPr>
        <w:t xml:space="preserve">and force on a current </w:t>
      </w:r>
      <w:r>
        <w:rPr>
          <w:spacing w:val="-3"/>
          <w:sz w:val="23"/>
          <w:szCs w:val="23"/>
        </w:rPr>
        <w:t>carrying</w:t>
      </w:r>
      <w:r>
        <w:rPr>
          <w:spacing w:val="-35"/>
          <w:sz w:val="23"/>
          <w:szCs w:val="23"/>
        </w:rPr>
        <w:t xml:space="preserve"> </w:t>
      </w:r>
      <w:r>
        <w:rPr>
          <w:spacing w:val="-3"/>
          <w:sz w:val="23"/>
          <w:szCs w:val="23"/>
        </w:rPr>
        <w:t>conductor.</w:t>
      </w:r>
    </w:p>
    <w:p w:rsidR="005F6964" w:rsidRDefault="00582FCD" w:rsidP="00617A6F">
      <w:pPr>
        <w:pStyle w:val="ListParagraph"/>
        <w:numPr>
          <w:ilvl w:val="1"/>
          <w:numId w:val="35"/>
        </w:numPr>
        <w:tabs>
          <w:tab w:val="left" w:pos="1600"/>
          <w:tab w:val="left" w:pos="1601"/>
        </w:tabs>
        <w:spacing w:before="2"/>
        <w:ind w:hanging="721"/>
        <w:rPr>
          <w:sz w:val="23"/>
          <w:szCs w:val="23"/>
        </w:rPr>
      </w:pPr>
      <w:r>
        <w:rPr>
          <w:sz w:val="23"/>
          <w:szCs w:val="23"/>
        </w:rPr>
        <w:t>Parts</w:t>
      </w:r>
      <w:r>
        <w:rPr>
          <w:spacing w:val="-6"/>
          <w:sz w:val="23"/>
          <w:szCs w:val="23"/>
        </w:rPr>
        <w:t xml:space="preserve"> </w:t>
      </w:r>
      <w:r>
        <w:rPr>
          <w:sz w:val="23"/>
          <w:szCs w:val="23"/>
        </w:rPr>
        <w:t>of</w:t>
      </w:r>
      <w:r>
        <w:rPr>
          <w:spacing w:val="-5"/>
          <w:sz w:val="23"/>
          <w:szCs w:val="23"/>
        </w:rPr>
        <w:t xml:space="preserve"> </w:t>
      </w:r>
      <w:r>
        <w:rPr>
          <w:spacing w:val="-3"/>
          <w:sz w:val="23"/>
          <w:szCs w:val="23"/>
        </w:rPr>
        <w:t>D.C</w:t>
      </w:r>
      <w:r>
        <w:rPr>
          <w:spacing w:val="-6"/>
          <w:sz w:val="23"/>
          <w:szCs w:val="23"/>
        </w:rPr>
        <w:t xml:space="preserve"> </w:t>
      </w:r>
      <w:r>
        <w:rPr>
          <w:sz w:val="23"/>
          <w:szCs w:val="23"/>
        </w:rPr>
        <w:t>Machines,</w:t>
      </w:r>
      <w:r>
        <w:rPr>
          <w:spacing w:val="-6"/>
          <w:sz w:val="23"/>
          <w:szCs w:val="23"/>
        </w:rPr>
        <w:t xml:space="preserve"> </w:t>
      </w:r>
      <w:r>
        <w:rPr>
          <w:spacing w:val="-3"/>
          <w:sz w:val="23"/>
          <w:szCs w:val="23"/>
        </w:rPr>
        <w:t>body,</w:t>
      </w:r>
      <w:r>
        <w:rPr>
          <w:spacing w:val="-6"/>
          <w:sz w:val="23"/>
          <w:szCs w:val="23"/>
        </w:rPr>
        <w:t xml:space="preserve"> </w:t>
      </w:r>
      <w:r>
        <w:rPr>
          <w:spacing w:val="-3"/>
          <w:sz w:val="23"/>
          <w:szCs w:val="23"/>
        </w:rPr>
        <w:t>yoke,</w:t>
      </w:r>
      <w:r>
        <w:rPr>
          <w:spacing w:val="-5"/>
          <w:sz w:val="23"/>
          <w:szCs w:val="23"/>
        </w:rPr>
        <w:t xml:space="preserve"> </w:t>
      </w:r>
      <w:r>
        <w:rPr>
          <w:sz w:val="23"/>
          <w:szCs w:val="23"/>
        </w:rPr>
        <w:t>field,</w:t>
      </w:r>
      <w:r>
        <w:rPr>
          <w:spacing w:val="-6"/>
          <w:sz w:val="23"/>
          <w:szCs w:val="23"/>
        </w:rPr>
        <w:t xml:space="preserve"> </w:t>
      </w:r>
      <w:r>
        <w:rPr>
          <w:sz w:val="23"/>
          <w:szCs w:val="23"/>
        </w:rPr>
        <w:t>poles,</w:t>
      </w:r>
      <w:r>
        <w:rPr>
          <w:spacing w:val="-6"/>
          <w:sz w:val="23"/>
          <w:szCs w:val="23"/>
        </w:rPr>
        <w:t xml:space="preserve"> </w:t>
      </w:r>
      <w:r>
        <w:rPr>
          <w:spacing w:val="-3"/>
          <w:sz w:val="23"/>
          <w:szCs w:val="23"/>
        </w:rPr>
        <w:t>armature,</w:t>
      </w:r>
      <w:r>
        <w:rPr>
          <w:spacing w:val="-5"/>
          <w:sz w:val="23"/>
          <w:szCs w:val="23"/>
        </w:rPr>
        <w:t xml:space="preserve"> </w:t>
      </w:r>
      <w:r>
        <w:rPr>
          <w:spacing w:val="-3"/>
          <w:sz w:val="23"/>
          <w:szCs w:val="23"/>
        </w:rPr>
        <w:t>commutator,</w:t>
      </w:r>
      <w:r>
        <w:rPr>
          <w:spacing w:val="-6"/>
          <w:sz w:val="23"/>
          <w:szCs w:val="23"/>
        </w:rPr>
        <w:t xml:space="preserve"> </w:t>
      </w:r>
      <w:r>
        <w:rPr>
          <w:sz w:val="23"/>
          <w:szCs w:val="23"/>
        </w:rPr>
        <w:t>etc.</w:t>
      </w:r>
    </w:p>
    <w:p w:rsidR="005F6964" w:rsidRDefault="00582FCD" w:rsidP="00617A6F">
      <w:pPr>
        <w:pStyle w:val="ListParagraph"/>
        <w:numPr>
          <w:ilvl w:val="1"/>
          <w:numId w:val="35"/>
        </w:numPr>
        <w:tabs>
          <w:tab w:val="left" w:pos="1600"/>
          <w:tab w:val="left" w:pos="1601"/>
        </w:tabs>
        <w:spacing w:before="6"/>
        <w:ind w:hanging="721"/>
        <w:rPr>
          <w:sz w:val="23"/>
          <w:szCs w:val="23"/>
        </w:rPr>
      </w:pPr>
      <w:r>
        <w:rPr>
          <w:spacing w:val="-3"/>
          <w:sz w:val="23"/>
          <w:szCs w:val="23"/>
        </w:rPr>
        <w:t xml:space="preserve">Armature winding, single layer, double layer, simplex, duplex, </w:t>
      </w:r>
      <w:r>
        <w:rPr>
          <w:sz w:val="23"/>
          <w:szCs w:val="23"/>
        </w:rPr>
        <w:t>lap and</w:t>
      </w:r>
      <w:r>
        <w:rPr>
          <w:spacing w:val="-15"/>
          <w:sz w:val="23"/>
          <w:szCs w:val="23"/>
        </w:rPr>
        <w:t xml:space="preserve"> </w:t>
      </w:r>
      <w:r>
        <w:rPr>
          <w:spacing w:val="-3"/>
          <w:sz w:val="23"/>
          <w:szCs w:val="23"/>
        </w:rPr>
        <w:t>wave.</w:t>
      </w:r>
    </w:p>
    <w:p w:rsidR="005F6964" w:rsidRDefault="005F6964">
      <w:pPr>
        <w:pStyle w:val="BodyText"/>
        <w:spacing w:before="6"/>
        <w:ind w:left="0" w:firstLine="0"/>
        <w:rPr>
          <w:sz w:val="23"/>
          <w:szCs w:val="23"/>
        </w:rPr>
      </w:pPr>
    </w:p>
    <w:p w:rsidR="005F6964" w:rsidRDefault="00582FCD" w:rsidP="00617A6F">
      <w:pPr>
        <w:pStyle w:val="ListParagraph"/>
        <w:numPr>
          <w:ilvl w:val="0"/>
          <w:numId w:val="35"/>
        </w:numPr>
        <w:tabs>
          <w:tab w:val="left" w:pos="880"/>
          <w:tab w:val="left" w:pos="881"/>
          <w:tab w:val="left" w:pos="8849"/>
        </w:tabs>
        <w:spacing w:before="0"/>
        <w:ind w:hanging="721"/>
        <w:rPr>
          <w:b/>
          <w:sz w:val="23"/>
          <w:szCs w:val="23"/>
        </w:rPr>
      </w:pPr>
      <w:r>
        <w:rPr>
          <w:b/>
          <w:spacing w:val="-3"/>
          <w:sz w:val="23"/>
          <w:szCs w:val="23"/>
        </w:rPr>
        <w:t xml:space="preserve">D.C MACHINE </w:t>
      </w:r>
      <w:r>
        <w:rPr>
          <w:b/>
          <w:sz w:val="23"/>
          <w:szCs w:val="23"/>
        </w:rPr>
        <w:t>AS</w:t>
      </w:r>
      <w:r>
        <w:rPr>
          <w:b/>
          <w:spacing w:val="-1"/>
          <w:sz w:val="23"/>
          <w:szCs w:val="23"/>
        </w:rPr>
        <w:t xml:space="preserve"> </w:t>
      </w:r>
      <w:r>
        <w:rPr>
          <w:b/>
          <w:spacing w:val="-3"/>
          <w:sz w:val="23"/>
          <w:szCs w:val="23"/>
        </w:rPr>
        <w:t>D.C.</w:t>
      </w:r>
      <w:r>
        <w:rPr>
          <w:b/>
          <w:spacing w:val="-1"/>
          <w:sz w:val="23"/>
          <w:szCs w:val="23"/>
        </w:rPr>
        <w:t xml:space="preserve"> </w:t>
      </w:r>
      <w:r>
        <w:rPr>
          <w:b/>
          <w:spacing w:val="-4"/>
          <w:sz w:val="23"/>
          <w:szCs w:val="23"/>
        </w:rPr>
        <w:t>GENERATOR</w:t>
      </w:r>
      <w:r>
        <w:rPr>
          <w:b/>
          <w:spacing w:val="-4"/>
          <w:sz w:val="23"/>
          <w:szCs w:val="23"/>
        </w:rPr>
        <w:tab/>
      </w:r>
      <w:r>
        <w:rPr>
          <w:b/>
          <w:sz w:val="23"/>
          <w:szCs w:val="23"/>
        </w:rPr>
        <w:t>20</w:t>
      </w:r>
      <w:r>
        <w:rPr>
          <w:b/>
          <w:spacing w:val="-6"/>
          <w:sz w:val="23"/>
          <w:szCs w:val="23"/>
        </w:rPr>
        <w:t xml:space="preserve"> </w:t>
      </w:r>
      <w:r>
        <w:rPr>
          <w:b/>
          <w:sz w:val="23"/>
          <w:szCs w:val="23"/>
        </w:rPr>
        <w:t>Hrs.</w:t>
      </w:r>
    </w:p>
    <w:p w:rsidR="005F6964" w:rsidRDefault="00582FCD" w:rsidP="00617A6F">
      <w:pPr>
        <w:pStyle w:val="ListParagraph"/>
        <w:numPr>
          <w:ilvl w:val="1"/>
          <w:numId w:val="35"/>
        </w:numPr>
        <w:tabs>
          <w:tab w:val="left" w:pos="1600"/>
          <w:tab w:val="left" w:pos="1601"/>
        </w:tabs>
        <w:spacing w:before="2"/>
        <w:ind w:hanging="721"/>
        <w:rPr>
          <w:sz w:val="23"/>
          <w:szCs w:val="23"/>
        </w:rPr>
      </w:pPr>
      <w:r>
        <w:rPr>
          <w:spacing w:val="-3"/>
          <w:sz w:val="23"/>
          <w:szCs w:val="23"/>
        </w:rPr>
        <w:t xml:space="preserve">Principle </w:t>
      </w:r>
      <w:r>
        <w:rPr>
          <w:sz w:val="23"/>
          <w:szCs w:val="23"/>
        </w:rPr>
        <w:t xml:space="preserve">of </w:t>
      </w:r>
      <w:r>
        <w:rPr>
          <w:spacing w:val="-3"/>
          <w:sz w:val="23"/>
          <w:szCs w:val="23"/>
        </w:rPr>
        <w:t xml:space="preserve">working </w:t>
      </w:r>
      <w:r>
        <w:rPr>
          <w:sz w:val="23"/>
          <w:szCs w:val="23"/>
        </w:rPr>
        <w:t xml:space="preserve">of </w:t>
      </w:r>
      <w:r>
        <w:rPr>
          <w:spacing w:val="-3"/>
          <w:sz w:val="23"/>
          <w:szCs w:val="23"/>
        </w:rPr>
        <w:t>elementary D.C</w:t>
      </w:r>
      <w:r>
        <w:rPr>
          <w:spacing w:val="-24"/>
          <w:sz w:val="23"/>
          <w:szCs w:val="23"/>
        </w:rPr>
        <w:t xml:space="preserve"> </w:t>
      </w:r>
      <w:r>
        <w:rPr>
          <w:spacing w:val="-3"/>
          <w:sz w:val="23"/>
          <w:szCs w:val="23"/>
        </w:rPr>
        <w:t>generator.</w:t>
      </w:r>
    </w:p>
    <w:p w:rsidR="005F6964" w:rsidRDefault="00582FCD" w:rsidP="00617A6F">
      <w:pPr>
        <w:pStyle w:val="ListParagraph"/>
        <w:numPr>
          <w:ilvl w:val="1"/>
          <w:numId w:val="35"/>
        </w:numPr>
        <w:tabs>
          <w:tab w:val="left" w:pos="1600"/>
          <w:tab w:val="left" w:pos="1601"/>
        </w:tabs>
        <w:spacing w:before="6"/>
        <w:ind w:hanging="721"/>
        <w:rPr>
          <w:sz w:val="23"/>
          <w:szCs w:val="23"/>
        </w:rPr>
      </w:pPr>
      <w:r>
        <w:rPr>
          <w:spacing w:val="-3"/>
          <w:sz w:val="23"/>
          <w:szCs w:val="23"/>
        </w:rPr>
        <w:t xml:space="preserve">E.M.F equation </w:t>
      </w:r>
      <w:r>
        <w:rPr>
          <w:sz w:val="23"/>
          <w:szCs w:val="23"/>
        </w:rPr>
        <w:t xml:space="preserve">of </w:t>
      </w:r>
      <w:r>
        <w:rPr>
          <w:spacing w:val="-3"/>
          <w:sz w:val="23"/>
          <w:szCs w:val="23"/>
        </w:rPr>
        <w:t xml:space="preserve">D.C generator </w:t>
      </w:r>
      <w:r>
        <w:rPr>
          <w:sz w:val="23"/>
          <w:szCs w:val="23"/>
        </w:rPr>
        <w:t xml:space="preserve">and </w:t>
      </w:r>
      <w:r>
        <w:rPr>
          <w:spacing w:val="-3"/>
          <w:sz w:val="23"/>
          <w:szCs w:val="23"/>
        </w:rPr>
        <w:t>problem</w:t>
      </w:r>
      <w:r>
        <w:rPr>
          <w:spacing w:val="-24"/>
          <w:sz w:val="23"/>
          <w:szCs w:val="23"/>
        </w:rPr>
        <w:t xml:space="preserve"> </w:t>
      </w:r>
      <w:r>
        <w:rPr>
          <w:spacing w:val="-3"/>
          <w:sz w:val="23"/>
          <w:szCs w:val="23"/>
        </w:rPr>
        <w:t>solving.</w:t>
      </w:r>
    </w:p>
    <w:p w:rsidR="005F6964" w:rsidRDefault="00582FCD" w:rsidP="00617A6F">
      <w:pPr>
        <w:pStyle w:val="ListParagraph"/>
        <w:numPr>
          <w:ilvl w:val="1"/>
          <w:numId w:val="35"/>
        </w:numPr>
        <w:tabs>
          <w:tab w:val="left" w:pos="1600"/>
          <w:tab w:val="left" w:pos="1601"/>
        </w:tabs>
        <w:spacing w:before="6"/>
        <w:ind w:hanging="721"/>
        <w:rPr>
          <w:sz w:val="23"/>
          <w:szCs w:val="23"/>
        </w:rPr>
      </w:pPr>
      <w:r>
        <w:rPr>
          <w:spacing w:val="-3"/>
          <w:sz w:val="23"/>
          <w:szCs w:val="23"/>
        </w:rPr>
        <w:t>Types</w:t>
      </w:r>
      <w:r>
        <w:rPr>
          <w:spacing w:val="-6"/>
          <w:sz w:val="23"/>
          <w:szCs w:val="23"/>
        </w:rPr>
        <w:t xml:space="preserve"> </w:t>
      </w:r>
      <w:r>
        <w:rPr>
          <w:sz w:val="23"/>
          <w:szCs w:val="23"/>
        </w:rPr>
        <w:t>of</w:t>
      </w:r>
      <w:r>
        <w:rPr>
          <w:spacing w:val="-5"/>
          <w:sz w:val="23"/>
          <w:szCs w:val="23"/>
        </w:rPr>
        <w:t xml:space="preserve"> </w:t>
      </w:r>
      <w:r>
        <w:rPr>
          <w:spacing w:val="-3"/>
          <w:sz w:val="23"/>
          <w:szCs w:val="23"/>
        </w:rPr>
        <w:t>Generator,</w:t>
      </w:r>
      <w:r>
        <w:rPr>
          <w:spacing w:val="-6"/>
          <w:sz w:val="23"/>
          <w:szCs w:val="23"/>
        </w:rPr>
        <w:t xml:space="preserve"> </w:t>
      </w:r>
      <w:r>
        <w:rPr>
          <w:sz w:val="23"/>
          <w:szCs w:val="23"/>
        </w:rPr>
        <w:t>separately</w:t>
      </w:r>
      <w:r>
        <w:rPr>
          <w:spacing w:val="-9"/>
          <w:sz w:val="23"/>
          <w:szCs w:val="23"/>
        </w:rPr>
        <w:t xml:space="preserve"> </w:t>
      </w:r>
      <w:r>
        <w:rPr>
          <w:sz w:val="23"/>
          <w:szCs w:val="23"/>
        </w:rPr>
        <w:t>exited,</w:t>
      </w:r>
      <w:r>
        <w:rPr>
          <w:spacing w:val="-6"/>
          <w:sz w:val="23"/>
          <w:szCs w:val="23"/>
        </w:rPr>
        <w:t xml:space="preserve"> </w:t>
      </w:r>
      <w:proofErr w:type="spellStart"/>
      <w:r>
        <w:rPr>
          <w:sz w:val="23"/>
          <w:szCs w:val="23"/>
        </w:rPr>
        <w:t>self</w:t>
      </w:r>
      <w:r>
        <w:rPr>
          <w:spacing w:val="-5"/>
          <w:sz w:val="23"/>
          <w:szCs w:val="23"/>
        </w:rPr>
        <w:t xml:space="preserve"> </w:t>
      </w:r>
      <w:r>
        <w:rPr>
          <w:sz w:val="23"/>
          <w:szCs w:val="23"/>
        </w:rPr>
        <w:t>exited</w:t>
      </w:r>
      <w:proofErr w:type="spellEnd"/>
      <w:r>
        <w:rPr>
          <w:sz w:val="23"/>
          <w:szCs w:val="23"/>
        </w:rPr>
        <w:t>,</w:t>
      </w:r>
      <w:r>
        <w:rPr>
          <w:spacing w:val="-5"/>
          <w:sz w:val="23"/>
          <w:szCs w:val="23"/>
        </w:rPr>
        <w:t xml:space="preserve"> </w:t>
      </w:r>
      <w:r>
        <w:rPr>
          <w:spacing w:val="-3"/>
          <w:sz w:val="23"/>
          <w:szCs w:val="23"/>
        </w:rPr>
        <w:t>shunt,</w:t>
      </w:r>
      <w:r>
        <w:rPr>
          <w:spacing w:val="-6"/>
          <w:sz w:val="23"/>
          <w:szCs w:val="23"/>
        </w:rPr>
        <w:t xml:space="preserve"> </w:t>
      </w:r>
      <w:r>
        <w:rPr>
          <w:sz w:val="23"/>
          <w:szCs w:val="23"/>
        </w:rPr>
        <w:t>series</w:t>
      </w:r>
      <w:r>
        <w:rPr>
          <w:spacing w:val="-6"/>
          <w:sz w:val="23"/>
          <w:szCs w:val="23"/>
        </w:rPr>
        <w:t xml:space="preserve"> </w:t>
      </w:r>
      <w:r>
        <w:rPr>
          <w:sz w:val="23"/>
          <w:szCs w:val="23"/>
        </w:rPr>
        <w:t>and</w:t>
      </w:r>
      <w:r>
        <w:rPr>
          <w:spacing w:val="-6"/>
          <w:sz w:val="23"/>
          <w:szCs w:val="23"/>
        </w:rPr>
        <w:t xml:space="preserve"> </w:t>
      </w:r>
      <w:r>
        <w:rPr>
          <w:spacing w:val="-3"/>
          <w:sz w:val="23"/>
          <w:szCs w:val="23"/>
        </w:rPr>
        <w:t>compound.</w:t>
      </w:r>
    </w:p>
    <w:p w:rsidR="005F6964" w:rsidRDefault="00582FCD" w:rsidP="00617A6F">
      <w:pPr>
        <w:pStyle w:val="ListParagraph"/>
        <w:numPr>
          <w:ilvl w:val="1"/>
          <w:numId w:val="35"/>
        </w:numPr>
        <w:tabs>
          <w:tab w:val="left" w:pos="1600"/>
          <w:tab w:val="left" w:pos="1601"/>
        </w:tabs>
        <w:spacing w:before="7" w:line="244" w:lineRule="auto"/>
        <w:ind w:right="157"/>
        <w:rPr>
          <w:sz w:val="23"/>
          <w:szCs w:val="23"/>
        </w:rPr>
      </w:pPr>
      <w:r>
        <w:rPr>
          <w:sz w:val="23"/>
          <w:szCs w:val="23"/>
        </w:rPr>
        <w:t xml:space="preserve">No load characteristics of separately and </w:t>
      </w:r>
      <w:proofErr w:type="spellStart"/>
      <w:r>
        <w:rPr>
          <w:sz w:val="23"/>
          <w:szCs w:val="23"/>
        </w:rPr>
        <w:t>self exited</w:t>
      </w:r>
      <w:proofErr w:type="spellEnd"/>
      <w:r>
        <w:rPr>
          <w:sz w:val="23"/>
          <w:szCs w:val="23"/>
        </w:rPr>
        <w:t xml:space="preserve"> </w:t>
      </w:r>
      <w:r>
        <w:rPr>
          <w:spacing w:val="-3"/>
          <w:sz w:val="23"/>
          <w:szCs w:val="23"/>
        </w:rPr>
        <w:t xml:space="preserve">shunt generator, </w:t>
      </w:r>
      <w:r>
        <w:rPr>
          <w:sz w:val="23"/>
          <w:szCs w:val="23"/>
        </w:rPr>
        <w:t xml:space="preserve">critical resistance </w:t>
      </w:r>
      <w:r>
        <w:rPr>
          <w:spacing w:val="-3"/>
          <w:sz w:val="23"/>
          <w:szCs w:val="23"/>
        </w:rPr>
        <w:t>solving</w:t>
      </w:r>
      <w:r>
        <w:rPr>
          <w:spacing w:val="-8"/>
          <w:sz w:val="23"/>
          <w:szCs w:val="23"/>
        </w:rPr>
        <w:t xml:space="preserve"> </w:t>
      </w:r>
      <w:r>
        <w:rPr>
          <w:spacing w:val="-3"/>
          <w:sz w:val="23"/>
          <w:szCs w:val="23"/>
        </w:rPr>
        <w:t>problems.</w:t>
      </w:r>
    </w:p>
    <w:p w:rsidR="005F6964" w:rsidRDefault="00582FCD" w:rsidP="00617A6F">
      <w:pPr>
        <w:pStyle w:val="ListParagraph"/>
        <w:numPr>
          <w:ilvl w:val="1"/>
          <w:numId w:val="35"/>
        </w:numPr>
        <w:tabs>
          <w:tab w:val="left" w:pos="1600"/>
          <w:tab w:val="left" w:pos="1601"/>
        </w:tabs>
        <w:spacing w:before="2" w:line="244" w:lineRule="auto"/>
        <w:ind w:right="156"/>
        <w:rPr>
          <w:sz w:val="23"/>
          <w:szCs w:val="23"/>
        </w:rPr>
      </w:pPr>
      <w:r>
        <w:rPr>
          <w:sz w:val="23"/>
          <w:szCs w:val="23"/>
        </w:rPr>
        <w:t xml:space="preserve">On load, internal, external characteristics &amp; problem </w:t>
      </w:r>
      <w:r>
        <w:rPr>
          <w:spacing w:val="-3"/>
          <w:sz w:val="23"/>
          <w:szCs w:val="23"/>
        </w:rPr>
        <w:t xml:space="preserve">solving </w:t>
      </w:r>
      <w:r>
        <w:rPr>
          <w:sz w:val="23"/>
          <w:szCs w:val="23"/>
        </w:rPr>
        <w:t xml:space="preserve">of </w:t>
      </w:r>
      <w:r>
        <w:rPr>
          <w:spacing w:val="-3"/>
          <w:sz w:val="23"/>
          <w:szCs w:val="23"/>
        </w:rPr>
        <w:t xml:space="preserve">generators voltage regulation, method </w:t>
      </w:r>
      <w:r>
        <w:rPr>
          <w:sz w:val="23"/>
          <w:szCs w:val="23"/>
        </w:rPr>
        <w:t xml:space="preserve">of </w:t>
      </w:r>
      <w:r>
        <w:rPr>
          <w:spacing w:val="-4"/>
          <w:sz w:val="23"/>
          <w:szCs w:val="23"/>
        </w:rPr>
        <w:t xml:space="preserve">compounding, </w:t>
      </w:r>
      <w:r>
        <w:rPr>
          <w:spacing w:val="-3"/>
          <w:sz w:val="23"/>
          <w:szCs w:val="23"/>
        </w:rPr>
        <w:t xml:space="preserve">degree </w:t>
      </w:r>
      <w:r>
        <w:rPr>
          <w:sz w:val="23"/>
          <w:szCs w:val="23"/>
        </w:rPr>
        <w:t>of</w:t>
      </w:r>
      <w:r>
        <w:rPr>
          <w:spacing w:val="-11"/>
          <w:sz w:val="23"/>
          <w:szCs w:val="23"/>
        </w:rPr>
        <w:t xml:space="preserve"> </w:t>
      </w:r>
      <w:r>
        <w:rPr>
          <w:spacing w:val="-4"/>
          <w:sz w:val="23"/>
          <w:szCs w:val="23"/>
        </w:rPr>
        <w:t>compounding.</w:t>
      </w:r>
    </w:p>
    <w:p w:rsidR="005F6964" w:rsidRDefault="00582FCD" w:rsidP="00617A6F">
      <w:pPr>
        <w:pStyle w:val="ListParagraph"/>
        <w:numPr>
          <w:ilvl w:val="1"/>
          <w:numId w:val="35"/>
        </w:numPr>
        <w:tabs>
          <w:tab w:val="left" w:pos="1600"/>
          <w:tab w:val="left" w:pos="1601"/>
        </w:tabs>
        <w:spacing w:before="2"/>
        <w:ind w:hanging="721"/>
        <w:rPr>
          <w:sz w:val="23"/>
          <w:szCs w:val="23"/>
        </w:rPr>
      </w:pPr>
      <w:r>
        <w:rPr>
          <w:spacing w:val="-3"/>
          <w:sz w:val="23"/>
          <w:szCs w:val="23"/>
        </w:rPr>
        <w:t xml:space="preserve">Armature </w:t>
      </w:r>
      <w:r>
        <w:rPr>
          <w:sz w:val="23"/>
          <w:szCs w:val="23"/>
        </w:rPr>
        <w:t>reaction &amp;</w:t>
      </w:r>
      <w:r>
        <w:rPr>
          <w:spacing w:val="-14"/>
          <w:sz w:val="23"/>
          <w:szCs w:val="23"/>
        </w:rPr>
        <w:t xml:space="preserve"> </w:t>
      </w:r>
      <w:r>
        <w:rPr>
          <w:spacing w:val="-3"/>
          <w:sz w:val="23"/>
          <w:szCs w:val="23"/>
        </w:rPr>
        <w:t>commutation.</w:t>
      </w:r>
    </w:p>
    <w:p w:rsidR="005F6964" w:rsidRDefault="00582FCD" w:rsidP="00617A6F">
      <w:pPr>
        <w:pStyle w:val="ListParagraph"/>
        <w:numPr>
          <w:ilvl w:val="1"/>
          <w:numId w:val="35"/>
        </w:numPr>
        <w:tabs>
          <w:tab w:val="left" w:pos="1600"/>
          <w:tab w:val="left" w:pos="1601"/>
        </w:tabs>
        <w:spacing w:before="6"/>
        <w:ind w:hanging="721"/>
        <w:rPr>
          <w:sz w:val="23"/>
          <w:szCs w:val="23"/>
        </w:rPr>
      </w:pPr>
      <w:proofErr w:type="spellStart"/>
      <w:r>
        <w:rPr>
          <w:spacing w:val="-3"/>
          <w:sz w:val="23"/>
          <w:szCs w:val="23"/>
        </w:rPr>
        <w:t>Interpoles</w:t>
      </w:r>
      <w:proofErr w:type="spellEnd"/>
      <w:r>
        <w:rPr>
          <w:spacing w:val="-3"/>
          <w:sz w:val="23"/>
          <w:szCs w:val="23"/>
        </w:rPr>
        <w:t xml:space="preserve"> </w:t>
      </w:r>
      <w:r>
        <w:rPr>
          <w:sz w:val="23"/>
          <w:szCs w:val="23"/>
        </w:rPr>
        <w:t>or</w:t>
      </w:r>
      <w:r>
        <w:rPr>
          <w:spacing w:val="-6"/>
          <w:sz w:val="23"/>
          <w:szCs w:val="23"/>
        </w:rPr>
        <w:t xml:space="preserve"> </w:t>
      </w:r>
      <w:proofErr w:type="spellStart"/>
      <w:r>
        <w:rPr>
          <w:spacing w:val="-3"/>
          <w:sz w:val="23"/>
          <w:szCs w:val="23"/>
        </w:rPr>
        <w:t>compoles</w:t>
      </w:r>
      <w:proofErr w:type="spellEnd"/>
      <w:r>
        <w:rPr>
          <w:spacing w:val="-3"/>
          <w:sz w:val="23"/>
          <w:szCs w:val="23"/>
        </w:rPr>
        <w:t>.</w:t>
      </w:r>
    </w:p>
    <w:p w:rsidR="005F6964" w:rsidRDefault="00582FCD" w:rsidP="00617A6F">
      <w:pPr>
        <w:pStyle w:val="ListParagraph"/>
        <w:numPr>
          <w:ilvl w:val="1"/>
          <w:numId w:val="35"/>
        </w:numPr>
        <w:tabs>
          <w:tab w:val="left" w:pos="1600"/>
          <w:tab w:val="left" w:pos="1601"/>
        </w:tabs>
        <w:spacing w:before="7"/>
        <w:ind w:hanging="721"/>
        <w:rPr>
          <w:sz w:val="23"/>
          <w:szCs w:val="23"/>
        </w:rPr>
      </w:pPr>
      <w:r>
        <w:rPr>
          <w:spacing w:val="-3"/>
          <w:sz w:val="23"/>
          <w:szCs w:val="23"/>
        </w:rPr>
        <w:t xml:space="preserve">Power stages, </w:t>
      </w:r>
      <w:r>
        <w:rPr>
          <w:sz w:val="23"/>
          <w:szCs w:val="23"/>
        </w:rPr>
        <w:t xml:space="preserve">losses and </w:t>
      </w:r>
      <w:r>
        <w:rPr>
          <w:spacing w:val="-3"/>
          <w:sz w:val="23"/>
          <w:szCs w:val="23"/>
        </w:rPr>
        <w:t xml:space="preserve">efficiency, condition </w:t>
      </w:r>
      <w:r>
        <w:rPr>
          <w:sz w:val="23"/>
          <w:szCs w:val="23"/>
        </w:rPr>
        <w:t xml:space="preserve">for </w:t>
      </w:r>
      <w:r>
        <w:rPr>
          <w:spacing w:val="-4"/>
          <w:sz w:val="23"/>
          <w:szCs w:val="23"/>
        </w:rPr>
        <w:t>maximum</w:t>
      </w:r>
      <w:r>
        <w:rPr>
          <w:spacing w:val="-24"/>
          <w:sz w:val="23"/>
          <w:szCs w:val="23"/>
        </w:rPr>
        <w:t xml:space="preserve"> </w:t>
      </w:r>
      <w:r>
        <w:rPr>
          <w:spacing w:val="-3"/>
          <w:sz w:val="23"/>
          <w:szCs w:val="23"/>
        </w:rPr>
        <w:t>efficiency.</w:t>
      </w:r>
    </w:p>
    <w:p w:rsidR="005F6964" w:rsidRDefault="00582FCD" w:rsidP="00617A6F">
      <w:pPr>
        <w:pStyle w:val="ListParagraph"/>
        <w:numPr>
          <w:ilvl w:val="1"/>
          <w:numId w:val="35"/>
        </w:numPr>
        <w:tabs>
          <w:tab w:val="left" w:pos="1600"/>
          <w:tab w:val="left" w:pos="1601"/>
        </w:tabs>
        <w:spacing w:before="6"/>
        <w:ind w:hanging="721"/>
        <w:rPr>
          <w:sz w:val="23"/>
          <w:szCs w:val="23"/>
        </w:rPr>
      </w:pPr>
      <w:r>
        <w:rPr>
          <w:sz w:val="23"/>
          <w:szCs w:val="23"/>
        </w:rPr>
        <w:t xml:space="preserve">Parallel </w:t>
      </w:r>
      <w:r>
        <w:rPr>
          <w:spacing w:val="-3"/>
          <w:sz w:val="23"/>
          <w:szCs w:val="23"/>
        </w:rPr>
        <w:t xml:space="preserve">operation </w:t>
      </w:r>
      <w:r>
        <w:rPr>
          <w:sz w:val="23"/>
          <w:szCs w:val="23"/>
        </w:rPr>
        <w:t xml:space="preserve">of </w:t>
      </w:r>
      <w:r>
        <w:rPr>
          <w:spacing w:val="-3"/>
          <w:sz w:val="23"/>
          <w:szCs w:val="23"/>
        </w:rPr>
        <w:t xml:space="preserve">shunt </w:t>
      </w:r>
      <w:r>
        <w:rPr>
          <w:sz w:val="23"/>
          <w:szCs w:val="23"/>
        </w:rPr>
        <w:t xml:space="preserve">&amp; </w:t>
      </w:r>
      <w:r>
        <w:rPr>
          <w:spacing w:val="-3"/>
          <w:sz w:val="23"/>
          <w:szCs w:val="23"/>
        </w:rPr>
        <w:t xml:space="preserve">compound generator, </w:t>
      </w:r>
      <w:r>
        <w:rPr>
          <w:sz w:val="23"/>
          <w:szCs w:val="23"/>
        </w:rPr>
        <w:t>load</w:t>
      </w:r>
      <w:r>
        <w:rPr>
          <w:spacing w:val="-24"/>
          <w:sz w:val="23"/>
          <w:szCs w:val="23"/>
        </w:rPr>
        <w:t xml:space="preserve"> </w:t>
      </w:r>
      <w:r>
        <w:rPr>
          <w:spacing w:val="-3"/>
          <w:sz w:val="23"/>
          <w:szCs w:val="23"/>
        </w:rPr>
        <w:t>sharing.</w:t>
      </w:r>
    </w:p>
    <w:p w:rsidR="005F6964" w:rsidRDefault="00582FCD" w:rsidP="00617A6F">
      <w:pPr>
        <w:pStyle w:val="ListParagraph"/>
        <w:numPr>
          <w:ilvl w:val="1"/>
          <w:numId w:val="35"/>
        </w:numPr>
        <w:tabs>
          <w:tab w:val="left" w:pos="1600"/>
          <w:tab w:val="left" w:pos="1601"/>
        </w:tabs>
        <w:spacing w:before="6"/>
        <w:ind w:hanging="721"/>
        <w:rPr>
          <w:sz w:val="23"/>
          <w:szCs w:val="23"/>
        </w:rPr>
      </w:pPr>
      <w:r>
        <w:rPr>
          <w:sz w:val="23"/>
          <w:szCs w:val="23"/>
        </w:rPr>
        <w:t xml:space="preserve">Safety </w:t>
      </w:r>
      <w:r>
        <w:rPr>
          <w:spacing w:val="-3"/>
          <w:sz w:val="23"/>
          <w:szCs w:val="23"/>
        </w:rPr>
        <w:t xml:space="preserve">while working </w:t>
      </w:r>
      <w:r>
        <w:rPr>
          <w:sz w:val="23"/>
          <w:szCs w:val="23"/>
        </w:rPr>
        <w:t>on</w:t>
      </w:r>
      <w:r>
        <w:rPr>
          <w:spacing w:val="-20"/>
          <w:sz w:val="23"/>
          <w:szCs w:val="23"/>
        </w:rPr>
        <w:t xml:space="preserve"> </w:t>
      </w:r>
      <w:r>
        <w:rPr>
          <w:spacing w:val="-3"/>
          <w:sz w:val="23"/>
          <w:szCs w:val="23"/>
        </w:rPr>
        <w:t>generators</w:t>
      </w:r>
    </w:p>
    <w:p w:rsidR="005F6964" w:rsidRDefault="005F6964">
      <w:pPr>
        <w:pStyle w:val="BodyText"/>
        <w:spacing w:before="6"/>
        <w:ind w:left="0" w:firstLine="0"/>
        <w:rPr>
          <w:sz w:val="23"/>
          <w:szCs w:val="23"/>
        </w:rPr>
      </w:pPr>
    </w:p>
    <w:p w:rsidR="005F6964" w:rsidRDefault="00582FCD" w:rsidP="00617A6F">
      <w:pPr>
        <w:pStyle w:val="ListParagraph"/>
        <w:numPr>
          <w:ilvl w:val="0"/>
          <w:numId w:val="35"/>
        </w:numPr>
        <w:tabs>
          <w:tab w:val="left" w:pos="880"/>
          <w:tab w:val="left" w:pos="881"/>
          <w:tab w:val="left" w:pos="8849"/>
        </w:tabs>
        <w:spacing w:before="0"/>
        <w:ind w:hanging="721"/>
        <w:rPr>
          <w:b/>
          <w:sz w:val="23"/>
          <w:szCs w:val="23"/>
        </w:rPr>
      </w:pPr>
      <w:r>
        <w:rPr>
          <w:b/>
          <w:spacing w:val="-3"/>
          <w:sz w:val="23"/>
          <w:szCs w:val="23"/>
        </w:rPr>
        <w:t xml:space="preserve">D.C. MACHINES </w:t>
      </w:r>
      <w:r>
        <w:rPr>
          <w:b/>
          <w:sz w:val="23"/>
          <w:szCs w:val="23"/>
        </w:rPr>
        <w:t>AS</w:t>
      </w:r>
      <w:r>
        <w:rPr>
          <w:b/>
          <w:spacing w:val="-11"/>
          <w:sz w:val="23"/>
          <w:szCs w:val="23"/>
        </w:rPr>
        <w:t xml:space="preserve"> </w:t>
      </w:r>
      <w:r>
        <w:rPr>
          <w:b/>
          <w:spacing w:val="-3"/>
          <w:sz w:val="23"/>
          <w:szCs w:val="23"/>
        </w:rPr>
        <w:t>D.C.</w:t>
      </w:r>
      <w:r>
        <w:rPr>
          <w:b/>
          <w:spacing w:val="-5"/>
          <w:sz w:val="23"/>
          <w:szCs w:val="23"/>
        </w:rPr>
        <w:t xml:space="preserve"> </w:t>
      </w:r>
      <w:r>
        <w:rPr>
          <w:b/>
          <w:sz w:val="23"/>
          <w:szCs w:val="23"/>
        </w:rPr>
        <w:t>MOTOR</w:t>
      </w:r>
      <w:r>
        <w:rPr>
          <w:b/>
          <w:sz w:val="23"/>
          <w:szCs w:val="23"/>
        </w:rPr>
        <w:tab/>
        <w:t>26</w:t>
      </w:r>
      <w:r>
        <w:rPr>
          <w:b/>
          <w:spacing w:val="-6"/>
          <w:sz w:val="23"/>
          <w:szCs w:val="23"/>
        </w:rPr>
        <w:t xml:space="preserve"> </w:t>
      </w:r>
      <w:r>
        <w:rPr>
          <w:b/>
          <w:sz w:val="23"/>
          <w:szCs w:val="23"/>
        </w:rPr>
        <w:t>Hrs.</w:t>
      </w:r>
    </w:p>
    <w:p w:rsidR="005F6964" w:rsidRDefault="00582FCD" w:rsidP="00617A6F">
      <w:pPr>
        <w:pStyle w:val="ListParagraph"/>
        <w:numPr>
          <w:ilvl w:val="1"/>
          <w:numId w:val="35"/>
        </w:numPr>
        <w:tabs>
          <w:tab w:val="left" w:pos="1600"/>
          <w:tab w:val="left" w:pos="1601"/>
        </w:tabs>
        <w:spacing w:before="2"/>
        <w:ind w:hanging="721"/>
        <w:rPr>
          <w:sz w:val="23"/>
          <w:szCs w:val="23"/>
        </w:rPr>
      </w:pPr>
      <w:r>
        <w:rPr>
          <w:spacing w:val="-3"/>
          <w:sz w:val="23"/>
          <w:szCs w:val="23"/>
        </w:rPr>
        <w:t xml:space="preserve">Principle </w:t>
      </w:r>
      <w:r>
        <w:rPr>
          <w:sz w:val="23"/>
          <w:szCs w:val="23"/>
        </w:rPr>
        <w:t xml:space="preserve">&amp; </w:t>
      </w:r>
      <w:r>
        <w:rPr>
          <w:spacing w:val="-3"/>
          <w:sz w:val="23"/>
          <w:szCs w:val="23"/>
        </w:rPr>
        <w:t xml:space="preserve">working </w:t>
      </w:r>
      <w:r>
        <w:rPr>
          <w:sz w:val="23"/>
          <w:szCs w:val="23"/>
        </w:rPr>
        <w:t xml:space="preserve">of </w:t>
      </w:r>
      <w:r>
        <w:rPr>
          <w:spacing w:val="-3"/>
          <w:sz w:val="23"/>
          <w:szCs w:val="23"/>
        </w:rPr>
        <w:t>elementary D.C</w:t>
      </w:r>
      <w:r>
        <w:rPr>
          <w:spacing w:val="-25"/>
          <w:sz w:val="23"/>
          <w:szCs w:val="23"/>
        </w:rPr>
        <w:t xml:space="preserve"> </w:t>
      </w:r>
      <w:r>
        <w:rPr>
          <w:spacing w:val="-3"/>
          <w:sz w:val="23"/>
          <w:szCs w:val="23"/>
        </w:rPr>
        <w:t>motor.</w:t>
      </w:r>
    </w:p>
    <w:p w:rsidR="005F6964" w:rsidRDefault="00582FCD" w:rsidP="00617A6F">
      <w:pPr>
        <w:pStyle w:val="ListParagraph"/>
        <w:numPr>
          <w:ilvl w:val="1"/>
          <w:numId w:val="35"/>
        </w:numPr>
        <w:tabs>
          <w:tab w:val="left" w:pos="1600"/>
          <w:tab w:val="left" w:pos="1601"/>
        </w:tabs>
        <w:spacing w:before="6"/>
        <w:ind w:hanging="721"/>
        <w:rPr>
          <w:sz w:val="23"/>
          <w:szCs w:val="23"/>
        </w:rPr>
      </w:pPr>
      <w:r>
        <w:rPr>
          <w:sz w:val="23"/>
          <w:szCs w:val="23"/>
        </w:rPr>
        <w:t xml:space="preserve">Back </w:t>
      </w:r>
      <w:proofErr w:type="spellStart"/>
      <w:r>
        <w:rPr>
          <w:spacing w:val="-3"/>
          <w:sz w:val="23"/>
          <w:szCs w:val="23"/>
        </w:rPr>
        <w:t>e.m.f</w:t>
      </w:r>
      <w:proofErr w:type="spellEnd"/>
      <w:r>
        <w:rPr>
          <w:spacing w:val="-3"/>
          <w:sz w:val="23"/>
          <w:szCs w:val="23"/>
        </w:rPr>
        <w:t xml:space="preserve"> </w:t>
      </w:r>
      <w:r>
        <w:rPr>
          <w:sz w:val="23"/>
          <w:szCs w:val="23"/>
        </w:rPr>
        <w:t xml:space="preserve">and </w:t>
      </w:r>
      <w:r>
        <w:rPr>
          <w:spacing w:val="-3"/>
          <w:sz w:val="23"/>
          <w:szCs w:val="23"/>
        </w:rPr>
        <w:t xml:space="preserve">torque development </w:t>
      </w:r>
      <w:r>
        <w:rPr>
          <w:sz w:val="23"/>
          <w:szCs w:val="23"/>
        </w:rPr>
        <w:t xml:space="preserve">in </w:t>
      </w:r>
      <w:r>
        <w:rPr>
          <w:spacing w:val="-3"/>
          <w:sz w:val="23"/>
          <w:szCs w:val="23"/>
        </w:rPr>
        <w:t>D.C motors, torque</w:t>
      </w:r>
      <w:r>
        <w:rPr>
          <w:spacing w:val="-28"/>
          <w:sz w:val="23"/>
          <w:szCs w:val="23"/>
        </w:rPr>
        <w:t xml:space="preserve"> </w:t>
      </w:r>
      <w:r>
        <w:rPr>
          <w:spacing w:val="-3"/>
          <w:sz w:val="23"/>
          <w:szCs w:val="23"/>
        </w:rPr>
        <w:t>equation.</w:t>
      </w:r>
    </w:p>
    <w:p w:rsidR="005F6964" w:rsidRDefault="00582FCD" w:rsidP="00617A6F">
      <w:pPr>
        <w:pStyle w:val="ListParagraph"/>
        <w:numPr>
          <w:ilvl w:val="1"/>
          <w:numId w:val="35"/>
        </w:numPr>
        <w:tabs>
          <w:tab w:val="left" w:pos="1600"/>
          <w:tab w:val="left" w:pos="1601"/>
        </w:tabs>
        <w:spacing w:before="6" w:line="244" w:lineRule="auto"/>
        <w:ind w:right="157"/>
        <w:rPr>
          <w:sz w:val="23"/>
          <w:szCs w:val="23"/>
        </w:rPr>
      </w:pPr>
      <w:r>
        <w:rPr>
          <w:sz w:val="23"/>
          <w:szCs w:val="23"/>
        </w:rPr>
        <w:t xml:space="preserve">Electrical, Mechanical, </w:t>
      </w:r>
      <w:r>
        <w:rPr>
          <w:spacing w:val="-3"/>
          <w:sz w:val="23"/>
          <w:szCs w:val="23"/>
        </w:rPr>
        <w:t>V/</w:t>
      </w:r>
      <w:proofErr w:type="spellStart"/>
      <w:r>
        <w:rPr>
          <w:spacing w:val="-3"/>
          <w:sz w:val="23"/>
          <w:szCs w:val="23"/>
        </w:rPr>
        <w:t>Ia</w:t>
      </w:r>
      <w:proofErr w:type="spellEnd"/>
      <w:r>
        <w:rPr>
          <w:spacing w:val="-3"/>
          <w:sz w:val="23"/>
          <w:szCs w:val="23"/>
        </w:rPr>
        <w:t xml:space="preserve"> </w:t>
      </w:r>
      <w:r>
        <w:rPr>
          <w:sz w:val="23"/>
          <w:szCs w:val="23"/>
        </w:rPr>
        <w:t xml:space="preserve">characteristics of series, </w:t>
      </w:r>
      <w:r>
        <w:rPr>
          <w:spacing w:val="-3"/>
          <w:sz w:val="23"/>
          <w:szCs w:val="23"/>
        </w:rPr>
        <w:t>shunt, compound (Differential) motors.</w:t>
      </w:r>
    </w:p>
    <w:p w:rsidR="005F6964" w:rsidRDefault="00582FCD" w:rsidP="00617A6F">
      <w:pPr>
        <w:pStyle w:val="ListParagraph"/>
        <w:numPr>
          <w:ilvl w:val="1"/>
          <w:numId w:val="35"/>
        </w:numPr>
        <w:tabs>
          <w:tab w:val="left" w:pos="1600"/>
          <w:tab w:val="left" w:pos="1601"/>
        </w:tabs>
        <w:spacing w:before="2"/>
        <w:ind w:hanging="721"/>
        <w:rPr>
          <w:sz w:val="23"/>
          <w:szCs w:val="23"/>
        </w:rPr>
      </w:pPr>
      <w:r>
        <w:rPr>
          <w:spacing w:val="-3"/>
          <w:sz w:val="23"/>
          <w:szCs w:val="23"/>
        </w:rPr>
        <w:t xml:space="preserve">Comparison </w:t>
      </w:r>
      <w:r>
        <w:rPr>
          <w:sz w:val="23"/>
          <w:szCs w:val="23"/>
        </w:rPr>
        <w:t xml:space="preserve">of </w:t>
      </w:r>
      <w:r>
        <w:rPr>
          <w:spacing w:val="-3"/>
          <w:sz w:val="23"/>
          <w:szCs w:val="23"/>
        </w:rPr>
        <w:t xml:space="preserve">D.C motors, </w:t>
      </w:r>
      <w:r>
        <w:rPr>
          <w:sz w:val="23"/>
          <w:szCs w:val="23"/>
        </w:rPr>
        <w:t>and their</w:t>
      </w:r>
      <w:r>
        <w:rPr>
          <w:spacing w:val="-19"/>
          <w:sz w:val="23"/>
          <w:szCs w:val="23"/>
        </w:rPr>
        <w:t xml:space="preserve"> </w:t>
      </w:r>
      <w:r>
        <w:rPr>
          <w:spacing w:val="-3"/>
          <w:sz w:val="23"/>
          <w:szCs w:val="23"/>
        </w:rPr>
        <w:t>applications.</w:t>
      </w:r>
    </w:p>
    <w:p w:rsidR="005F6964" w:rsidRDefault="00582FCD" w:rsidP="00617A6F">
      <w:pPr>
        <w:pStyle w:val="ListParagraph"/>
        <w:numPr>
          <w:ilvl w:val="1"/>
          <w:numId w:val="35"/>
        </w:numPr>
        <w:tabs>
          <w:tab w:val="left" w:pos="1600"/>
          <w:tab w:val="left" w:pos="1601"/>
        </w:tabs>
        <w:spacing w:before="7"/>
        <w:ind w:hanging="721"/>
        <w:rPr>
          <w:sz w:val="23"/>
          <w:szCs w:val="23"/>
        </w:rPr>
      </w:pPr>
      <w:r>
        <w:rPr>
          <w:spacing w:val="-3"/>
          <w:sz w:val="23"/>
          <w:szCs w:val="23"/>
        </w:rPr>
        <w:t xml:space="preserve">Power stages, </w:t>
      </w:r>
      <w:r>
        <w:rPr>
          <w:sz w:val="23"/>
          <w:szCs w:val="23"/>
        </w:rPr>
        <w:t xml:space="preserve">losses, </w:t>
      </w:r>
      <w:r>
        <w:rPr>
          <w:spacing w:val="-3"/>
          <w:sz w:val="23"/>
          <w:szCs w:val="23"/>
        </w:rPr>
        <w:t xml:space="preserve">BHP </w:t>
      </w:r>
      <w:r>
        <w:rPr>
          <w:sz w:val="23"/>
          <w:szCs w:val="23"/>
        </w:rPr>
        <w:t xml:space="preserve">and efficiency of </w:t>
      </w:r>
      <w:r>
        <w:rPr>
          <w:spacing w:val="-3"/>
          <w:sz w:val="23"/>
          <w:szCs w:val="23"/>
        </w:rPr>
        <w:t>D.C.</w:t>
      </w:r>
      <w:r>
        <w:rPr>
          <w:spacing w:val="-35"/>
          <w:sz w:val="23"/>
          <w:szCs w:val="23"/>
        </w:rPr>
        <w:t xml:space="preserve"> </w:t>
      </w:r>
      <w:r>
        <w:rPr>
          <w:spacing w:val="-3"/>
          <w:sz w:val="23"/>
          <w:szCs w:val="23"/>
        </w:rPr>
        <w:t>motors.</w:t>
      </w:r>
    </w:p>
    <w:p w:rsidR="005F6964" w:rsidRDefault="00582FCD" w:rsidP="00617A6F">
      <w:pPr>
        <w:pStyle w:val="ListParagraph"/>
        <w:numPr>
          <w:ilvl w:val="1"/>
          <w:numId w:val="35"/>
        </w:numPr>
        <w:tabs>
          <w:tab w:val="left" w:pos="1600"/>
          <w:tab w:val="left" w:pos="1601"/>
        </w:tabs>
        <w:spacing w:before="6"/>
        <w:ind w:hanging="721"/>
        <w:rPr>
          <w:sz w:val="23"/>
          <w:szCs w:val="23"/>
        </w:rPr>
      </w:pPr>
      <w:r>
        <w:rPr>
          <w:sz w:val="23"/>
          <w:szCs w:val="23"/>
        </w:rPr>
        <w:t>Speed</w:t>
      </w:r>
      <w:r>
        <w:rPr>
          <w:spacing w:val="-6"/>
          <w:sz w:val="23"/>
          <w:szCs w:val="23"/>
        </w:rPr>
        <w:t xml:space="preserve"> </w:t>
      </w:r>
      <w:r>
        <w:rPr>
          <w:spacing w:val="-3"/>
          <w:sz w:val="23"/>
          <w:szCs w:val="23"/>
        </w:rPr>
        <w:t>control</w:t>
      </w:r>
      <w:r>
        <w:rPr>
          <w:spacing w:val="-4"/>
          <w:sz w:val="23"/>
          <w:szCs w:val="23"/>
        </w:rPr>
        <w:t xml:space="preserve"> </w:t>
      </w:r>
      <w:r>
        <w:rPr>
          <w:sz w:val="23"/>
          <w:szCs w:val="23"/>
        </w:rPr>
        <w:t>of</w:t>
      </w:r>
      <w:r>
        <w:rPr>
          <w:spacing w:val="-4"/>
          <w:sz w:val="23"/>
          <w:szCs w:val="23"/>
        </w:rPr>
        <w:t xml:space="preserve"> </w:t>
      </w:r>
      <w:r>
        <w:rPr>
          <w:spacing w:val="-3"/>
          <w:sz w:val="23"/>
          <w:szCs w:val="23"/>
        </w:rPr>
        <w:t>D.C</w:t>
      </w:r>
      <w:r>
        <w:rPr>
          <w:spacing w:val="-6"/>
          <w:sz w:val="23"/>
          <w:szCs w:val="23"/>
        </w:rPr>
        <w:t xml:space="preserve"> </w:t>
      </w:r>
      <w:r>
        <w:rPr>
          <w:spacing w:val="-3"/>
          <w:sz w:val="23"/>
          <w:szCs w:val="23"/>
        </w:rPr>
        <w:t>motor</w:t>
      </w:r>
      <w:r>
        <w:rPr>
          <w:spacing w:val="-5"/>
          <w:sz w:val="23"/>
          <w:szCs w:val="23"/>
        </w:rPr>
        <w:t xml:space="preserve"> </w:t>
      </w:r>
      <w:r>
        <w:rPr>
          <w:sz w:val="23"/>
          <w:szCs w:val="23"/>
        </w:rPr>
        <w:t>by</w:t>
      </w:r>
      <w:r>
        <w:rPr>
          <w:spacing w:val="-8"/>
          <w:sz w:val="23"/>
          <w:szCs w:val="23"/>
        </w:rPr>
        <w:t xml:space="preserve"> </w:t>
      </w:r>
      <w:r>
        <w:rPr>
          <w:spacing w:val="-3"/>
          <w:sz w:val="23"/>
          <w:szCs w:val="23"/>
        </w:rPr>
        <w:t>changing</w:t>
      </w:r>
      <w:r>
        <w:rPr>
          <w:spacing w:val="-8"/>
          <w:sz w:val="23"/>
          <w:szCs w:val="23"/>
        </w:rPr>
        <w:t xml:space="preserve"> </w:t>
      </w:r>
      <w:r>
        <w:rPr>
          <w:sz w:val="23"/>
          <w:szCs w:val="23"/>
        </w:rPr>
        <w:t>field</w:t>
      </w:r>
      <w:r>
        <w:rPr>
          <w:spacing w:val="-5"/>
          <w:sz w:val="23"/>
          <w:szCs w:val="23"/>
        </w:rPr>
        <w:t xml:space="preserve"> </w:t>
      </w:r>
      <w:r>
        <w:rPr>
          <w:sz w:val="23"/>
          <w:szCs w:val="23"/>
        </w:rPr>
        <w:t>flux,</w:t>
      </w:r>
      <w:r>
        <w:rPr>
          <w:spacing w:val="-6"/>
          <w:sz w:val="23"/>
          <w:szCs w:val="23"/>
        </w:rPr>
        <w:t xml:space="preserve"> </w:t>
      </w:r>
      <w:r>
        <w:rPr>
          <w:spacing w:val="-3"/>
          <w:sz w:val="23"/>
          <w:szCs w:val="23"/>
        </w:rPr>
        <w:t>armature</w:t>
      </w:r>
      <w:r>
        <w:rPr>
          <w:spacing w:val="-5"/>
          <w:sz w:val="23"/>
          <w:szCs w:val="23"/>
        </w:rPr>
        <w:t xml:space="preserve"> </w:t>
      </w:r>
      <w:r>
        <w:rPr>
          <w:sz w:val="23"/>
          <w:szCs w:val="23"/>
        </w:rPr>
        <w:t>current</w:t>
      </w:r>
      <w:r>
        <w:rPr>
          <w:spacing w:val="-4"/>
          <w:sz w:val="23"/>
          <w:szCs w:val="23"/>
        </w:rPr>
        <w:t xml:space="preserve"> </w:t>
      </w:r>
      <w:r>
        <w:rPr>
          <w:sz w:val="23"/>
          <w:szCs w:val="23"/>
        </w:rPr>
        <w:t>and</w:t>
      </w:r>
      <w:r>
        <w:rPr>
          <w:spacing w:val="-5"/>
          <w:sz w:val="23"/>
          <w:szCs w:val="23"/>
        </w:rPr>
        <w:t xml:space="preserve"> </w:t>
      </w:r>
      <w:r>
        <w:rPr>
          <w:spacing w:val="-3"/>
          <w:sz w:val="23"/>
          <w:szCs w:val="23"/>
        </w:rPr>
        <w:t>voltage.</w:t>
      </w:r>
    </w:p>
    <w:p w:rsidR="005F6964" w:rsidRDefault="00582FCD" w:rsidP="00617A6F">
      <w:pPr>
        <w:pStyle w:val="ListParagraph"/>
        <w:numPr>
          <w:ilvl w:val="1"/>
          <w:numId w:val="35"/>
        </w:numPr>
        <w:tabs>
          <w:tab w:val="left" w:pos="1600"/>
          <w:tab w:val="left" w:pos="1601"/>
        </w:tabs>
        <w:spacing w:before="6"/>
        <w:ind w:hanging="721"/>
        <w:rPr>
          <w:sz w:val="23"/>
          <w:szCs w:val="23"/>
        </w:rPr>
      </w:pPr>
      <w:r>
        <w:rPr>
          <w:sz w:val="23"/>
          <w:szCs w:val="23"/>
        </w:rPr>
        <w:t>Merits</w:t>
      </w:r>
      <w:r>
        <w:rPr>
          <w:spacing w:val="-7"/>
          <w:sz w:val="23"/>
          <w:szCs w:val="23"/>
        </w:rPr>
        <w:t xml:space="preserve"> </w:t>
      </w:r>
      <w:r>
        <w:rPr>
          <w:sz w:val="23"/>
          <w:szCs w:val="23"/>
        </w:rPr>
        <w:t>and</w:t>
      </w:r>
      <w:r>
        <w:rPr>
          <w:spacing w:val="-7"/>
          <w:sz w:val="23"/>
          <w:szCs w:val="23"/>
        </w:rPr>
        <w:t xml:space="preserve"> </w:t>
      </w:r>
      <w:r>
        <w:rPr>
          <w:spacing w:val="-3"/>
          <w:sz w:val="23"/>
          <w:szCs w:val="23"/>
        </w:rPr>
        <w:t>demerits</w:t>
      </w:r>
      <w:r>
        <w:rPr>
          <w:spacing w:val="-7"/>
          <w:sz w:val="23"/>
          <w:szCs w:val="23"/>
        </w:rPr>
        <w:t xml:space="preserve"> </w:t>
      </w:r>
      <w:r>
        <w:rPr>
          <w:sz w:val="23"/>
          <w:szCs w:val="23"/>
        </w:rPr>
        <w:t>of</w:t>
      </w:r>
      <w:r>
        <w:rPr>
          <w:spacing w:val="-6"/>
          <w:sz w:val="23"/>
          <w:szCs w:val="23"/>
        </w:rPr>
        <w:t xml:space="preserve"> </w:t>
      </w:r>
      <w:r>
        <w:rPr>
          <w:sz w:val="23"/>
          <w:szCs w:val="23"/>
        </w:rPr>
        <w:t>different</w:t>
      </w:r>
      <w:r>
        <w:rPr>
          <w:spacing w:val="-6"/>
          <w:sz w:val="23"/>
          <w:szCs w:val="23"/>
        </w:rPr>
        <w:t xml:space="preserve"> </w:t>
      </w:r>
      <w:r>
        <w:rPr>
          <w:sz w:val="23"/>
          <w:szCs w:val="23"/>
        </w:rPr>
        <w:t>speed</w:t>
      </w:r>
      <w:r>
        <w:rPr>
          <w:spacing w:val="-6"/>
          <w:sz w:val="23"/>
          <w:szCs w:val="23"/>
        </w:rPr>
        <w:t xml:space="preserve"> </w:t>
      </w:r>
      <w:r>
        <w:rPr>
          <w:spacing w:val="-3"/>
          <w:sz w:val="23"/>
          <w:szCs w:val="23"/>
        </w:rPr>
        <w:t>controlling</w:t>
      </w:r>
      <w:r>
        <w:rPr>
          <w:spacing w:val="-10"/>
          <w:sz w:val="23"/>
          <w:szCs w:val="23"/>
        </w:rPr>
        <w:t xml:space="preserve"> </w:t>
      </w:r>
      <w:r>
        <w:rPr>
          <w:spacing w:val="-3"/>
          <w:sz w:val="23"/>
          <w:szCs w:val="23"/>
        </w:rPr>
        <w:t>methods.</w:t>
      </w:r>
    </w:p>
    <w:p w:rsidR="005F6964" w:rsidRDefault="00582FCD" w:rsidP="00617A6F">
      <w:pPr>
        <w:pStyle w:val="ListParagraph"/>
        <w:numPr>
          <w:ilvl w:val="1"/>
          <w:numId w:val="35"/>
        </w:numPr>
        <w:tabs>
          <w:tab w:val="left" w:pos="1600"/>
          <w:tab w:val="left" w:pos="1601"/>
        </w:tabs>
        <w:spacing w:before="6"/>
        <w:ind w:hanging="721"/>
        <w:rPr>
          <w:sz w:val="23"/>
          <w:szCs w:val="23"/>
        </w:rPr>
      </w:pPr>
      <w:r>
        <w:rPr>
          <w:sz w:val="23"/>
          <w:szCs w:val="23"/>
        </w:rPr>
        <w:t>Necessity</w:t>
      </w:r>
      <w:r>
        <w:rPr>
          <w:spacing w:val="-12"/>
          <w:sz w:val="23"/>
          <w:szCs w:val="23"/>
        </w:rPr>
        <w:t xml:space="preserve"> </w:t>
      </w:r>
      <w:r>
        <w:rPr>
          <w:sz w:val="23"/>
          <w:szCs w:val="23"/>
        </w:rPr>
        <w:t>and</w:t>
      </w:r>
      <w:r>
        <w:rPr>
          <w:spacing w:val="-9"/>
          <w:sz w:val="23"/>
          <w:szCs w:val="23"/>
        </w:rPr>
        <w:t xml:space="preserve"> </w:t>
      </w:r>
      <w:r>
        <w:rPr>
          <w:spacing w:val="-3"/>
          <w:sz w:val="23"/>
          <w:szCs w:val="23"/>
        </w:rPr>
        <w:t>Design</w:t>
      </w:r>
      <w:r>
        <w:rPr>
          <w:spacing w:val="-9"/>
          <w:sz w:val="23"/>
          <w:szCs w:val="23"/>
        </w:rPr>
        <w:t xml:space="preserve"> </w:t>
      </w:r>
      <w:r>
        <w:rPr>
          <w:sz w:val="23"/>
          <w:szCs w:val="23"/>
        </w:rPr>
        <w:t>of</w:t>
      </w:r>
      <w:r>
        <w:rPr>
          <w:spacing w:val="-8"/>
          <w:sz w:val="23"/>
          <w:szCs w:val="23"/>
        </w:rPr>
        <w:t xml:space="preserve"> </w:t>
      </w:r>
      <w:r>
        <w:rPr>
          <w:sz w:val="23"/>
          <w:szCs w:val="23"/>
        </w:rPr>
        <w:t>Motor</w:t>
      </w:r>
      <w:r>
        <w:rPr>
          <w:spacing w:val="-9"/>
          <w:sz w:val="23"/>
          <w:szCs w:val="23"/>
        </w:rPr>
        <w:t xml:space="preserve"> </w:t>
      </w:r>
      <w:r>
        <w:rPr>
          <w:sz w:val="23"/>
          <w:szCs w:val="23"/>
        </w:rPr>
        <w:t>Starter,</w:t>
      </w:r>
      <w:r>
        <w:rPr>
          <w:spacing w:val="-9"/>
          <w:sz w:val="23"/>
          <w:szCs w:val="23"/>
        </w:rPr>
        <w:t xml:space="preserve"> </w:t>
      </w:r>
      <w:r>
        <w:rPr>
          <w:sz w:val="23"/>
          <w:szCs w:val="23"/>
        </w:rPr>
        <w:t>3</w:t>
      </w:r>
      <w:r>
        <w:rPr>
          <w:spacing w:val="-9"/>
          <w:sz w:val="23"/>
          <w:szCs w:val="23"/>
        </w:rPr>
        <w:t xml:space="preserve"> </w:t>
      </w:r>
      <w:r>
        <w:rPr>
          <w:sz w:val="23"/>
          <w:szCs w:val="23"/>
        </w:rPr>
        <w:t>&amp;</w:t>
      </w:r>
      <w:r>
        <w:rPr>
          <w:spacing w:val="-10"/>
          <w:sz w:val="23"/>
          <w:szCs w:val="23"/>
        </w:rPr>
        <w:t xml:space="preserve"> </w:t>
      </w:r>
      <w:r>
        <w:rPr>
          <w:sz w:val="23"/>
          <w:szCs w:val="23"/>
        </w:rPr>
        <w:t>4</w:t>
      </w:r>
      <w:r>
        <w:rPr>
          <w:spacing w:val="-9"/>
          <w:sz w:val="23"/>
          <w:szCs w:val="23"/>
        </w:rPr>
        <w:t xml:space="preserve"> </w:t>
      </w:r>
      <w:r>
        <w:rPr>
          <w:spacing w:val="-3"/>
          <w:sz w:val="23"/>
          <w:szCs w:val="23"/>
        </w:rPr>
        <w:t>points</w:t>
      </w:r>
      <w:r>
        <w:rPr>
          <w:spacing w:val="-9"/>
          <w:sz w:val="23"/>
          <w:szCs w:val="23"/>
        </w:rPr>
        <w:t xml:space="preserve"> </w:t>
      </w:r>
      <w:r>
        <w:rPr>
          <w:sz w:val="23"/>
          <w:szCs w:val="23"/>
        </w:rPr>
        <w:t>starter.</w:t>
      </w:r>
    </w:p>
    <w:p w:rsidR="005F6964" w:rsidRDefault="00582FCD" w:rsidP="00617A6F">
      <w:pPr>
        <w:pStyle w:val="ListParagraph"/>
        <w:numPr>
          <w:ilvl w:val="1"/>
          <w:numId w:val="35"/>
        </w:numPr>
        <w:tabs>
          <w:tab w:val="left" w:pos="1600"/>
          <w:tab w:val="left" w:pos="1601"/>
        </w:tabs>
        <w:spacing w:before="7"/>
        <w:ind w:hanging="721"/>
        <w:rPr>
          <w:sz w:val="23"/>
          <w:szCs w:val="23"/>
        </w:rPr>
      </w:pPr>
      <w:r>
        <w:rPr>
          <w:spacing w:val="-3"/>
          <w:sz w:val="23"/>
          <w:szCs w:val="23"/>
        </w:rPr>
        <w:t>Controllers, manual, automatic magnetic,</w:t>
      </w:r>
      <w:r>
        <w:rPr>
          <w:spacing w:val="-9"/>
          <w:sz w:val="23"/>
          <w:szCs w:val="23"/>
        </w:rPr>
        <w:t xml:space="preserve"> </w:t>
      </w:r>
      <w:r>
        <w:rPr>
          <w:spacing w:val="-3"/>
          <w:sz w:val="23"/>
          <w:szCs w:val="23"/>
        </w:rPr>
        <w:t>semi-automatic.</w:t>
      </w:r>
    </w:p>
    <w:p w:rsidR="005F6964" w:rsidRDefault="00582FCD" w:rsidP="00617A6F">
      <w:pPr>
        <w:pStyle w:val="ListParagraph"/>
        <w:numPr>
          <w:ilvl w:val="1"/>
          <w:numId w:val="35"/>
        </w:numPr>
        <w:tabs>
          <w:tab w:val="left" w:pos="1600"/>
          <w:tab w:val="left" w:pos="1601"/>
        </w:tabs>
        <w:spacing w:before="6"/>
        <w:ind w:hanging="721"/>
        <w:rPr>
          <w:sz w:val="23"/>
          <w:szCs w:val="23"/>
        </w:rPr>
      </w:pPr>
      <w:r>
        <w:rPr>
          <w:sz w:val="23"/>
          <w:szCs w:val="23"/>
        </w:rPr>
        <w:t xml:space="preserve">Testing of D.C </w:t>
      </w:r>
      <w:r>
        <w:rPr>
          <w:spacing w:val="-3"/>
          <w:sz w:val="23"/>
          <w:szCs w:val="23"/>
        </w:rPr>
        <w:t xml:space="preserve">machines, </w:t>
      </w:r>
      <w:r>
        <w:rPr>
          <w:spacing w:val="-4"/>
          <w:sz w:val="23"/>
          <w:szCs w:val="23"/>
        </w:rPr>
        <w:t xml:space="preserve">Dynamometer, </w:t>
      </w:r>
      <w:r>
        <w:rPr>
          <w:spacing w:val="-3"/>
          <w:sz w:val="23"/>
          <w:szCs w:val="23"/>
        </w:rPr>
        <w:t>Hopkinson</w:t>
      </w:r>
      <w:r>
        <w:rPr>
          <w:spacing w:val="-26"/>
          <w:sz w:val="23"/>
          <w:szCs w:val="23"/>
        </w:rPr>
        <w:t xml:space="preserve"> </w:t>
      </w:r>
      <w:r>
        <w:rPr>
          <w:sz w:val="23"/>
          <w:szCs w:val="23"/>
        </w:rPr>
        <w:t>tests.</w:t>
      </w:r>
    </w:p>
    <w:p w:rsidR="005F6964" w:rsidRDefault="00582FCD" w:rsidP="00617A6F">
      <w:pPr>
        <w:pStyle w:val="ListParagraph"/>
        <w:numPr>
          <w:ilvl w:val="1"/>
          <w:numId w:val="35"/>
        </w:numPr>
        <w:tabs>
          <w:tab w:val="left" w:pos="1600"/>
          <w:tab w:val="left" w:pos="1601"/>
        </w:tabs>
        <w:spacing w:before="7"/>
        <w:ind w:hanging="721"/>
        <w:rPr>
          <w:sz w:val="23"/>
          <w:szCs w:val="23"/>
        </w:rPr>
      </w:pPr>
      <w:r>
        <w:rPr>
          <w:sz w:val="23"/>
          <w:szCs w:val="23"/>
        </w:rPr>
        <w:t xml:space="preserve">Safety </w:t>
      </w:r>
      <w:r>
        <w:rPr>
          <w:spacing w:val="-3"/>
          <w:sz w:val="23"/>
          <w:szCs w:val="23"/>
        </w:rPr>
        <w:t xml:space="preserve">while working </w:t>
      </w:r>
      <w:r>
        <w:rPr>
          <w:sz w:val="23"/>
          <w:szCs w:val="23"/>
        </w:rPr>
        <w:t>on</w:t>
      </w:r>
      <w:r>
        <w:rPr>
          <w:spacing w:val="-20"/>
          <w:sz w:val="23"/>
          <w:szCs w:val="23"/>
        </w:rPr>
        <w:t xml:space="preserve"> </w:t>
      </w:r>
      <w:r>
        <w:rPr>
          <w:spacing w:val="-3"/>
          <w:sz w:val="23"/>
          <w:szCs w:val="23"/>
        </w:rPr>
        <w:t>motors.</w:t>
      </w:r>
    </w:p>
    <w:p w:rsidR="005F6964" w:rsidRDefault="005F6964">
      <w:pPr>
        <w:pStyle w:val="BodyText"/>
        <w:spacing w:before="5"/>
        <w:ind w:left="0" w:firstLine="0"/>
        <w:rPr>
          <w:sz w:val="23"/>
          <w:szCs w:val="23"/>
        </w:rPr>
      </w:pPr>
    </w:p>
    <w:p w:rsidR="005F6964" w:rsidRDefault="00582FCD" w:rsidP="00617A6F">
      <w:pPr>
        <w:pStyle w:val="ListParagraph"/>
        <w:numPr>
          <w:ilvl w:val="0"/>
          <w:numId w:val="35"/>
        </w:numPr>
        <w:tabs>
          <w:tab w:val="left" w:pos="880"/>
          <w:tab w:val="left" w:pos="881"/>
          <w:tab w:val="left" w:pos="8849"/>
        </w:tabs>
        <w:spacing w:before="0"/>
        <w:ind w:hanging="721"/>
        <w:rPr>
          <w:b/>
          <w:sz w:val="23"/>
          <w:szCs w:val="23"/>
        </w:rPr>
      </w:pPr>
      <w:r>
        <w:rPr>
          <w:b/>
          <w:spacing w:val="-3"/>
          <w:sz w:val="23"/>
          <w:szCs w:val="23"/>
        </w:rPr>
        <w:t>BATTERIES</w:t>
      </w:r>
      <w:r>
        <w:rPr>
          <w:b/>
          <w:spacing w:val="-3"/>
          <w:sz w:val="23"/>
          <w:szCs w:val="23"/>
        </w:rPr>
        <w:tab/>
      </w:r>
      <w:r>
        <w:rPr>
          <w:b/>
          <w:sz w:val="23"/>
          <w:szCs w:val="23"/>
        </w:rPr>
        <w:t>12</w:t>
      </w:r>
      <w:r>
        <w:rPr>
          <w:b/>
          <w:spacing w:val="-7"/>
          <w:sz w:val="23"/>
          <w:szCs w:val="23"/>
        </w:rPr>
        <w:t xml:space="preserve"> </w:t>
      </w:r>
      <w:r>
        <w:rPr>
          <w:b/>
          <w:sz w:val="23"/>
          <w:szCs w:val="23"/>
        </w:rPr>
        <w:t>Hrs.</w:t>
      </w:r>
    </w:p>
    <w:p w:rsidR="005F6964" w:rsidRDefault="00582FCD" w:rsidP="00617A6F">
      <w:pPr>
        <w:pStyle w:val="ListParagraph"/>
        <w:numPr>
          <w:ilvl w:val="1"/>
          <w:numId w:val="35"/>
        </w:numPr>
        <w:tabs>
          <w:tab w:val="left" w:pos="1600"/>
          <w:tab w:val="left" w:pos="1601"/>
        </w:tabs>
        <w:spacing w:before="2"/>
        <w:ind w:hanging="721"/>
        <w:rPr>
          <w:sz w:val="23"/>
          <w:szCs w:val="23"/>
        </w:rPr>
      </w:pPr>
      <w:r>
        <w:rPr>
          <w:spacing w:val="-3"/>
          <w:sz w:val="23"/>
          <w:szCs w:val="23"/>
        </w:rPr>
        <w:t xml:space="preserve">Primary </w:t>
      </w:r>
      <w:r>
        <w:rPr>
          <w:sz w:val="23"/>
          <w:szCs w:val="23"/>
        </w:rPr>
        <w:t xml:space="preserve">cells, </w:t>
      </w:r>
      <w:r>
        <w:rPr>
          <w:spacing w:val="-3"/>
          <w:sz w:val="23"/>
          <w:szCs w:val="23"/>
        </w:rPr>
        <w:t xml:space="preserve">types, construction, </w:t>
      </w:r>
      <w:r>
        <w:rPr>
          <w:sz w:val="23"/>
          <w:szCs w:val="23"/>
        </w:rPr>
        <w:t>dry</w:t>
      </w:r>
      <w:r>
        <w:rPr>
          <w:spacing w:val="-22"/>
          <w:sz w:val="23"/>
          <w:szCs w:val="23"/>
        </w:rPr>
        <w:t xml:space="preserve"> </w:t>
      </w:r>
      <w:r>
        <w:rPr>
          <w:sz w:val="23"/>
          <w:szCs w:val="23"/>
        </w:rPr>
        <w:t>cell.</w:t>
      </w:r>
    </w:p>
    <w:p w:rsidR="005F6964" w:rsidRDefault="00582FCD" w:rsidP="00617A6F">
      <w:pPr>
        <w:pStyle w:val="ListParagraph"/>
        <w:numPr>
          <w:ilvl w:val="1"/>
          <w:numId w:val="35"/>
        </w:numPr>
        <w:tabs>
          <w:tab w:val="left" w:pos="1600"/>
          <w:tab w:val="left" w:pos="1601"/>
        </w:tabs>
        <w:spacing w:before="6"/>
        <w:ind w:hanging="721"/>
        <w:rPr>
          <w:sz w:val="23"/>
          <w:szCs w:val="23"/>
        </w:rPr>
      </w:pPr>
      <w:r>
        <w:rPr>
          <w:spacing w:val="-3"/>
          <w:sz w:val="23"/>
          <w:szCs w:val="23"/>
        </w:rPr>
        <w:t xml:space="preserve">Secondary </w:t>
      </w:r>
      <w:r>
        <w:rPr>
          <w:sz w:val="23"/>
          <w:szCs w:val="23"/>
        </w:rPr>
        <w:t xml:space="preserve">cells, </w:t>
      </w:r>
      <w:r>
        <w:rPr>
          <w:spacing w:val="-3"/>
          <w:sz w:val="23"/>
          <w:szCs w:val="23"/>
        </w:rPr>
        <w:t>storage</w:t>
      </w:r>
      <w:r>
        <w:rPr>
          <w:spacing w:val="-15"/>
          <w:sz w:val="23"/>
          <w:szCs w:val="23"/>
        </w:rPr>
        <w:t xml:space="preserve"> </w:t>
      </w:r>
      <w:r>
        <w:rPr>
          <w:sz w:val="23"/>
          <w:szCs w:val="23"/>
        </w:rPr>
        <w:t>cells.</w:t>
      </w:r>
    </w:p>
    <w:p w:rsidR="005F6964" w:rsidRDefault="00582FCD" w:rsidP="00617A6F">
      <w:pPr>
        <w:pStyle w:val="ListParagraph"/>
        <w:numPr>
          <w:ilvl w:val="1"/>
          <w:numId w:val="35"/>
        </w:numPr>
        <w:tabs>
          <w:tab w:val="left" w:pos="1600"/>
          <w:tab w:val="left" w:pos="1601"/>
        </w:tabs>
        <w:spacing w:before="6"/>
        <w:ind w:hanging="721"/>
        <w:rPr>
          <w:sz w:val="23"/>
          <w:szCs w:val="23"/>
        </w:rPr>
      </w:pPr>
      <w:r>
        <w:rPr>
          <w:spacing w:val="-3"/>
          <w:sz w:val="23"/>
          <w:szCs w:val="23"/>
        </w:rPr>
        <w:t xml:space="preserve">Types </w:t>
      </w:r>
      <w:r>
        <w:rPr>
          <w:sz w:val="23"/>
          <w:szCs w:val="23"/>
        </w:rPr>
        <w:t xml:space="preserve">of </w:t>
      </w:r>
      <w:r>
        <w:rPr>
          <w:spacing w:val="-3"/>
          <w:sz w:val="23"/>
          <w:szCs w:val="23"/>
        </w:rPr>
        <w:t xml:space="preserve">storage </w:t>
      </w:r>
      <w:r>
        <w:rPr>
          <w:sz w:val="23"/>
          <w:szCs w:val="23"/>
        </w:rPr>
        <w:t xml:space="preserve">cells, Lead </w:t>
      </w:r>
      <w:r>
        <w:rPr>
          <w:spacing w:val="-3"/>
          <w:sz w:val="23"/>
          <w:szCs w:val="23"/>
        </w:rPr>
        <w:t xml:space="preserve">Acid, Nickel </w:t>
      </w:r>
      <w:r>
        <w:rPr>
          <w:sz w:val="23"/>
          <w:szCs w:val="23"/>
        </w:rPr>
        <w:t xml:space="preserve">iron, </w:t>
      </w:r>
      <w:r>
        <w:rPr>
          <w:spacing w:val="-3"/>
          <w:sz w:val="23"/>
          <w:szCs w:val="23"/>
        </w:rPr>
        <w:t>Nickel</w:t>
      </w:r>
      <w:r>
        <w:rPr>
          <w:spacing w:val="-29"/>
          <w:sz w:val="23"/>
          <w:szCs w:val="23"/>
        </w:rPr>
        <w:t xml:space="preserve"> </w:t>
      </w:r>
      <w:r>
        <w:rPr>
          <w:spacing w:val="-4"/>
          <w:sz w:val="23"/>
          <w:szCs w:val="23"/>
        </w:rPr>
        <w:t>Cadmium.</w:t>
      </w:r>
    </w:p>
    <w:p w:rsidR="005F6964" w:rsidRDefault="005F6964">
      <w:pPr>
        <w:rPr>
          <w:sz w:val="23"/>
          <w:szCs w:val="23"/>
        </w:rPr>
        <w:sectPr w:rsidR="005F6964">
          <w:pgSz w:w="12240" w:h="15840"/>
          <w:pgMar w:top="1500" w:right="1280" w:bottom="1420" w:left="1280" w:header="850" w:footer="1144" w:gutter="0"/>
          <w:cols w:space="720"/>
          <w:docGrid w:linePitch="299"/>
        </w:sectPr>
      </w:pPr>
    </w:p>
    <w:p w:rsidR="005F6964" w:rsidRDefault="00582FCD" w:rsidP="00617A6F">
      <w:pPr>
        <w:pStyle w:val="ListParagraph"/>
        <w:numPr>
          <w:ilvl w:val="1"/>
          <w:numId w:val="35"/>
        </w:numPr>
        <w:tabs>
          <w:tab w:val="left" w:pos="1600"/>
          <w:tab w:val="left" w:pos="1601"/>
        </w:tabs>
        <w:spacing w:before="0"/>
        <w:ind w:hanging="721"/>
        <w:rPr>
          <w:sz w:val="23"/>
          <w:szCs w:val="23"/>
        </w:rPr>
      </w:pPr>
      <w:r>
        <w:rPr>
          <w:spacing w:val="-3"/>
          <w:sz w:val="23"/>
          <w:szCs w:val="23"/>
        </w:rPr>
        <w:lastRenderedPageBreak/>
        <w:t xml:space="preserve">Chemical </w:t>
      </w:r>
      <w:r>
        <w:rPr>
          <w:sz w:val="23"/>
          <w:szCs w:val="23"/>
        </w:rPr>
        <w:t xml:space="preserve">action </w:t>
      </w:r>
      <w:r>
        <w:rPr>
          <w:spacing w:val="-3"/>
          <w:sz w:val="23"/>
          <w:szCs w:val="23"/>
        </w:rPr>
        <w:t xml:space="preserve">during charging </w:t>
      </w:r>
      <w:r>
        <w:rPr>
          <w:sz w:val="23"/>
          <w:szCs w:val="23"/>
        </w:rPr>
        <w:t xml:space="preserve">and </w:t>
      </w:r>
      <w:r>
        <w:rPr>
          <w:spacing w:val="-3"/>
          <w:sz w:val="23"/>
          <w:szCs w:val="23"/>
        </w:rPr>
        <w:t xml:space="preserve">discharging </w:t>
      </w:r>
      <w:r>
        <w:rPr>
          <w:sz w:val="23"/>
          <w:szCs w:val="23"/>
        </w:rPr>
        <w:t>of Lead Acid</w:t>
      </w:r>
      <w:r>
        <w:rPr>
          <w:spacing w:val="-38"/>
          <w:sz w:val="23"/>
          <w:szCs w:val="23"/>
        </w:rPr>
        <w:t xml:space="preserve"> </w:t>
      </w:r>
      <w:r>
        <w:rPr>
          <w:spacing w:val="-3"/>
          <w:sz w:val="23"/>
          <w:szCs w:val="23"/>
        </w:rPr>
        <w:t>battery.</w:t>
      </w:r>
    </w:p>
    <w:p w:rsidR="005F6964" w:rsidRDefault="00582FCD" w:rsidP="00617A6F">
      <w:pPr>
        <w:pStyle w:val="ListParagraph"/>
        <w:numPr>
          <w:ilvl w:val="1"/>
          <w:numId w:val="35"/>
        </w:numPr>
        <w:tabs>
          <w:tab w:val="left" w:pos="1600"/>
          <w:tab w:val="left" w:pos="1601"/>
        </w:tabs>
        <w:spacing w:before="6"/>
        <w:ind w:hanging="721"/>
        <w:rPr>
          <w:sz w:val="23"/>
          <w:szCs w:val="23"/>
        </w:rPr>
      </w:pPr>
      <w:r>
        <w:rPr>
          <w:spacing w:val="-3"/>
          <w:sz w:val="23"/>
          <w:szCs w:val="23"/>
        </w:rPr>
        <w:t xml:space="preserve">Construction </w:t>
      </w:r>
      <w:r>
        <w:rPr>
          <w:sz w:val="23"/>
          <w:szCs w:val="23"/>
        </w:rPr>
        <w:t xml:space="preserve">and </w:t>
      </w:r>
      <w:r>
        <w:rPr>
          <w:spacing w:val="-3"/>
          <w:sz w:val="23"/>
          <w:szCs w:val="23"/>
        </w:rPr>
        <w:t xml:space="preserve">working </w:t>
      </w:r>
      <w:r>
        <w:rPr>
          <w:sz w:val="23"/>
          <w:szCs w:val="23"/>
        </w:rPr>
        <w:t>of Lead Acid</w:t>
      </w:r>
      <w:r>
        <w:rPr>
          <w:spacing w:val="-26"/>
          <w:sz w:val="23"/>
          <w:szCs w:val="23"/>
        </w:rPr>
        <w:t xml:space="preserve"> </w:t>
      </w:r>
      <w:r>
        <w:rPr>
          <w:spacing w:val="-3"/>
          <w:sz w:val="23"/>
          <w:szCs w:val="23"/>
        </w:rPr>
        <w:t>battery.</w:t>
      </w:r>
    </w:p>
    <w:p w:rsidR="005F6964" w:rsidRDefault="00582FCD" w:rsidP="00617A6F">
      <w:pPr>
        <w:pStyle w:val="ListParagraph"/>
        <w:numPr>
          <w:ilvl w:val="1"/>
          <w:numId w:val="35"/>
        </w:numPr>
        <w:tabs>
          <w:tab w:val="left" w:pos="1600"/>
          <w:tab w:val="left" w:pos="1601"/>
        </w:tabs>
        <w:spacing w:before="7"/>
        <w:ind w:hanging="721"/>
        <w:rPr>
          <w:sz w:val="23"/>
          <w:szCs w:val="23"/>
        </w:rPr>
      </w:pPr>
      <w:r>
        <w:rPr>
          <w:spacing w:val="-3"/>
          <w:sz w:val="23"/>
          <w:szCs w:val="23"/>
        </w:rPr>
        <w:t xml:space="preserve">Preparation </w:t>
      </w:r>
      <w:r>
        <w:rPr>
          <w:sz w:val="23"/>
          <w:szCs w:val="23"/>
        </w:rPr>
        <w:t xml:space="preserve">of </w:t>
      </w:r>
      <w:r>
        <w:rPr>
          <w:spacing w:val="-3"/>
          <w:sz w:val="23"/>
          <w:szCs w:val="23"/>
        </w:rPr>
        <w:t xml:space="preserve">electrolytes </w:t>
      </w:r>
      <w:r>
        <w:rPr>
          <w:sz w:val="23"/>
          <w:szCs w:val="23"/>
        </w:rPr>
        <w:t xml:space="preserve">of </w:t>
      </w:r>
      <w:r>
        <w:rPr>
          <w:spacing w:val="-3"/>
          <w:sz w:val="23"/>
          <w:szCs w:val="23"/>
        </w:rPr>
        <w:t xml:space="preserve">given </w:t>
      </w:r>
      <w:r>
        <w:rPr>
          <w:sz w:val="23"/>
          <w:szCs w:val="23"/>
        </w:rPr>
        <w:t>specific</w:t>
      </w:r>
      <w:r>
        <w:rPr>
          <w:spacing w:val="-18"/>
          <w:sz w:val="23"/>
          <w:szCs w:val="23"/>
        </w:rPr>
        <w:t xml:space="preserve"> </w:t>
      </w:r>
      <w:r>
        <w:rPr>
          <w:spacing w:val="-3"/>
          <w:sz w:val="23"/>
          <w:szCs w:val="23"/>
        </w:rPr>
        <w:t>gravity.</w:t>
      </w:r>
    </w:p>
    <w:p w:rsidR="005F6964" w:rsidRDefault="00582FCD" w:rsidP="00617A6F">
      <w:pPr>
        <w:pStyle w:val="ListParagraph"/>
        <w:numPr>
          <w:ilvl w:val="1"/>
          <w:numId w:val="35"/>
        </w:numPr>
        <w:tabs>
          <w:tab w:val="left" w:pos="1600"/>
          <w:tab w:val="left" w:pos="1601"/>
        </w:tabs>
        <w:spacing w:before="6"/>
        <w:ind w:hanging="721"/>
        <w:rPr>
          <w:sz w:val="23"/>
          <w:szCs w:val="23"/>
        </w:rPr>
      </w:pPr>
      <w:r>
        <w:rPr>
          <w:sz w:val="23"/>
          <w:szCs w:val="23"/>
        </w:rPr>
        <w:t xml:space="preserve">Variation in specific </w:t>
      </w:r>
      <w:r>
        <w:rPr>
          <w:spacing w:val="-3"/>
          <w:sz w:val="23"/>
          <w:szCs w:val="23"/>
        </w:rPr>
        <w:t xml:space="preserve">gravity during charging </w:t>
      </w:r>
      <w:r>
        <w:rPr>
          <w:sz w:val="23"/>
          <w:szCs w:val="23"/>
        </w:rPr>
        <w:t>&amp;</w:t>
      </w:r>
      <w:r>
        <w:rPr>
          <w:spacing w:val="-36"/>
          <w:sz w:val="23"/>
          <w:szCs w:val="23"/>
        </w:rPr>
        <w:t xml:space="preserve"> </w:t>
      </w:r>
      <w:r>
        <w:rPr>
          <w:spacing w:val="-3"/>
          <w:sz w:val="23"/>
          <w:szCs w:val="23"/>
        </w:rPr>
        <w:t>discharging.</w:t>
      </w:r>
    </w:p>
    <w:p w:rsidR="005F6964" w:rsidRDefault="00582FCD" w:rsidP="00617A6F">
      <w:pPr>
        <w:pStyle w:val="ListParagraph"/>
        <w:numPr>
          <w:ilvl w:val="1"/>
          <w:numId w:val="35"/>
        </w:numPr>
        <w:tabs>
          <w:tab w:val="left" w:pos="1600"/>
          <w:tab w:val="left" w:pos="1601"/>
        </w:tabs>
        <w:spacing w:before="6"/>
        <w:ind w:hanging="721"/>
        <w:rPr>
          <w:sz w:val="23"/>
          <w:szCs w:val="23"/>
        </w:rPr>
      </w:pPr>
      <w:r>
        <w:rPr>
          <w:sz w:val="23"/>
          <w:szCs w:val="23"/>
        </w:rPr>
        <w:t xml:space="preserve">Effect of specific </w:t>
      </w:r>
      <w:r>
        <w:rPr>
          <w:spacing w:val="-3"/>
          <w:sz w:val="23"/>
          <w:szCs w:val="23"/>
        </w:rPr>
        <w:t xml:space="preserve">gravity </w:t>
      </w:r>
      <w:r>
        <w:rPr>
          <w:sz w:val="23"/>
          <w:szCs w:val="23"/>
        </w:rPr>
        <w:t>on</w:t>
      </w:r>
      <w:r>
        <w:rPr>
          <w:spacing w:val="-24"/>
          <w:sz w:val="23"/>
          <w:szCs w:val="23"/>
        </w:rPr>
        <w:t xml:space="preserve"> </w:t>
      </w:r>
      <w:proofErr w:type="spellStart"/>
      <w:r>
        <w:rPr>
          <w:spacing w:val="-3"/>
          <w:sz w:val="23"/>
          <w:szCs w:val="23"/>
        </w:rPr>
        <w:t>e.m.f</w:t>
      </w:r>
      <w:proofErr w:type="spellEnd"/>
      <w:r>
        <w:rPr>
          <w:spacing w:val="-3"/>
          <w:sz w:val="23"/>
          <w:szCs w:val="23"/>
        </w:rPr>
        <w:t>.</w:t>
      </w:r>
    </w:p>
    <w:p w:rsidR="005F6964" w:rsidRDefault="00582FCD" w:rsidP="00617A6F">
      <w:pPr>
        <w:pStyle w:val="ListParagraph"/>
        <w:numPr>
          <w:ilvl w:val="1"/>
          <w:numId w:val="35"/>
        </w:numPr>
        <w:tabs>
          <w:tab w:val="left" w:pos="1600"/>
          <w:tab w:val="left" w:pos="1601"/>
        </w:tabs>
        <w:spacing w:before="6"/>
        <w:ind w:hanging="721"/>
        <w:rPr>
          <w:sz w:val="23"/>
          <w:szCs w:val="23"/>
        </w:rPr>
      </w:pPr>
      <w:r>
        <w:rPr>
          <w:spacing w:val="-3"/>
          <w:sz w:val="23"/>
          <w:szCs w:val="23"/>
        </w:rPr>
        <w:t xml:space="preserve">Construction </w:t>
      </w:r>
      <w:r>
        <w:rPr>
          <w:sz w:val="23"/>
          <w:szCs w:val="23"/>
        </w:rPr>
        <w:t xml:space="preserve">&amp; </w:t>
      </w:r>
      <w:r>
        <w:rPr>
          <w:spacing w:val="-3"/>
          <w:sz w:val="23"/>
          <w:szCs w:val="23"/>
        </w:rPr>
        <w:t xml:space="preserve">working </w:t>
      </w:r>
      <w:r>
        <w:rPr>
          <w:sz w:val="23"/>
          <w:szCs w:val="23"/>
        </w:rPr>
        <w:t xml:space="preserve">of </w:t>
      </w:r>
      <w:r>
        <w:rPr>
          <w:spacing w:val="-3"/>
          <w:sz w:val="23"/>
          <w:szCs w:val="23"/>
        </w:rPr>
        <w:t xml:space="preserve">Nickel </w:t>
      </w:r>
      <w:r>
        <w:rPr>
          <w:sz w:val="23"/>
          <w:szCs w:val="23"/>
        </w:rPr>
        <w:t>iron</w:t>
      </w:r>
      <w:r>
        <w:rPr>
          <w:spacing w:val="-23"/>
          <w:sz w:val="23"/>
          <w:szCs w:val="23"/>
        </w:rPr>
        <w:t xml:space="preserve"> </w:t>
      </w:r>
      <w:r>
        <w:rPr>
          <w:sz w:val="23"/>
          <w:szCs w:val="23"/>
        </w:rPr>
        <w:t>cell.</w:t>
      </w:r>
    </w:p>
    <w:p w:rsidR="005F6964" w:rsidRDefault="00582FCD" w:rsidP="00617A6F">
      <w:pPr>
        <w:pStyle w:val="ListParagraph"/>
        <w:numPr>
          <w:ilvl w:val="1"/>
          <w:numId w:val="35"/>
        </w:numPr>
        <w:tabs>
          <w:tab w:val="left" w:pos="1600"/>
          <w:tab w:val="left" w:pos="1601"/>
        </w:tabs>
        <w:spacing w:before="6"/>
        <w:ind w:hanging="721"/>
        <w:rPr>
          <w:sz w:val="23"/>
          <w:szCs w:val="23"/>
        </w:rPr>
      </w:pPr>
      <w:r>
        <w:rPr>
          <w:spacing w:val="-3"/>
          <w:sz w:val="23"/>
          <w:szCs w:val="23"/>
        </w:rPr>
        <w:t xml:space="preserve">Construction </w:t>
      </w:r>
      <w:r>
        <w:rPr>
          <w:sz w:val="23"/>
          <w:szCs w:val="23"/>
        </w:rPr>
        <w:t xml:space="preserve">&amp; </w:t>
      </w:r>
      <w:r>
        <w:rPr>
          <w:spacing w:val="-3"/>
          <w:sz w:val="23"/>
          <w:szCs w:val="23"/>
        </w:rPr>
        <w:t xml:space="preserve">working </w:t>
      </w:r>
      <w:r>
        <w:rPr>
          <w:sz w:val="23"/>
          <w:szCs w:val="23"/>
        </w:rPr>
        <w:t xml:space="preserve">of </w:t>
      </w:r>
      <w:r>
        <w:rPr>
          <w:spacing w:val="-4"/>
          <w:sz w:val="23"/>
          <w:szCs w:val="23"/>
        </w:rPr>
        <w:t>Nickel-Cadmium</w:t>
      </w:r>
      <w:r>
        <w:rPr>
          <w:spacing w:val="-25"/>
          <w:sz w:val="23"/>
          <w:szCs w:val="23"/>
        </w:rPr>
        <w:t xml:space="preserve"> </w:t>
      </w:r>
      <w:r>
        <w:rPr>
          <w:sz w:val="23"/>
          <w:szCs w:val="23"/>
        </w:rPr>
        <w:t>Cell.</w:t>
      </w:r>
    </w:p>
    <w:p w:rsidR="005F6964" w:rsidRDefault="00582FCD" w:rsidP="00617A6F">
      <w:pPr>
        <w:pStyle w:val="ListParagraph"/>
        <w:numPr>
          <w:ilvl w:val="1"/>
          <w:numId w:val="35"/>
        </w:numPr>
        <w:tabs>
          <w:tab w:val="left" w:pos="1600"/>
          <w:tab w:val="left" w:pos="1601"/>
        </w:tabs>
        <w:spacing w:before="7"/>
        <w:ind w:hanging="721"/>
        <w:rPr>
          <w:sz w:val="23"/>
          <w:szCs w:val="23"/>
        </w:rPr>
      </w:pPr>
      <w:r>
        <w:rPr>
          <w:sz w:val="23"/>
          <w:szCs w:val="23"/>
        </w:rPr>
        <w:t xml:space="preserve">Safety in </w:t>
      </w:r>
      <w:r>
        <w:rPr>
          <w:spacing w:val="-3"/>
          <w:sz w:val="23"/>
          <w:szCs w:val="23"/>
        </w:rPr>
        <w:t xml:space="preserve">preparation </w:t>
      </w:r>
      <w:r>
        <w:rPr>
          <w:sz w:val="23"/>
          <w:szCs w:val="23"/>
        </w:rPr>
        <w:t xml:space="preserve">of </w:t>
      </w:r>
      <w:r>
        <w:rPr>
          <w:spacing w:val="-3"/>
          <w:sz w:val="23"/>
          <w:szCs w:val="23"/>
        </w:rPr>
        <w:t xml:space="preserve">electrolytes </w:t>
      </w:r>
      <w:r>
        <w:rPr>
          <w:sz w:val="23"/>
          <w:szCs w:val="23"/>
        </w:rPr>
        <w:t xml:space="preserve">and </w:t>
      </w:r>
      <w:r>
        <w:rPr>
          <w:spacing w:val="-3"/>
          <w:sz w:val="23"/>
          <w:szCs w:val="23"/>
        </w:rPr>
        <w:t>handling</w:t>
      </w:r>
      <w:r>
        <w:rPr>
          <w:spacing w:val="-34"/>
          <w:sz w:val="23"/>
          <w:szCs w:val="23"/>
        </w:rPr>
        <w:t xml:space="preserve"> </w:t>
      </w:r>
      <w:r>
        <w:rPr>
          <w:sz w:val="23"/>
          <w:szCs w:val="23"/>
        </w:rPr>
        <w:t>acids.</w:t>
      </w:r>
    </w:p>
    <w:p w:rsidR="005F6964" w:rsidRDefault="00582FCD" w:rsidP="00617A6F">
      <w:pPr>
        <w:pStyle w:val="ListParagraph"/>
        <w:numPr>
          <w:ilvl w:val="1"/>
          <w:numId w:val="35"/>
        </w:numPr>
        <w:tabs>
          <w:tab w:val="left" w:pos="1600"/>
          <w:tab w:val="left" w:pos="1601"/>
        </w:tabs>
        <w:spacing w:before="6"/>
        <w:ind w:hanging="721"/>
        <w:rPr>
          <w:sz w:val="23"/>
          <w:szCs w:val="23"/>
        </w:rPr>
      </w:pPr>
      <w:r>
        <w:rPr>
          <w:sz w:val="23"/>
          <w:szCs w:val="23"/>
        </w:rPr>
        <w:t xml:space="preserve">Safe </w:t>
      </w:r>
      <w:r>
        <w:rPr>
          <w:spacing w:val="-3"/>
          <w:sz w:val="23"/>
          <w:szCs w:val="23"/>
        </w:rPr>
        <w:t xml:space="preserve">disposal </w:t>
      </w:r>
      <w:r>
        <w:rPr>
          <w:sz w:val="23"/>
          <w:szCs w:val="23"/>
        </w:rPr>
        <w:t>of</w:t>
      </w:r>
      <w:r>
        <w:rPr>
          <w:spacing w:val="-10"/>
          <w:sz w:val="23"/>
          <w:szCs w:val="23"/>
        </w:rPr>
        <w:t xml:space="preserve"> </w:t>
      </w:r>
      <w:r>
        <w:rPr>
          <w:spacing w:val="-3"/>
          <w:sz w:val="23"/>
          <w:szCs w:val="23"/>
        </w:rPr>
        <w:t>chemicals</w:t>
      </w:r>
    </w:p>
    <w:p w:rsidR="005F6964" w:rsidRDefault="005F6964">
      <w:pPr>
        <w:sectPr w:rsidR="005F6964">
          <w:pgSz w:w="12240" w:h="15840"/>
          <w:pgMar w:top="1500" w:right="1280" w:bottom="1420" w:left="1280" w:header="850" w:footer="1144" w:gutter="0"/>
          <w:cols w:space="720"/>
          <w:docGrid w:linePitch="299"/>
        </w:sectPr>
      </w:pPr>
    </w:p>
    <w:p w:rsidR="005F6964" w:rsidRDefault="00E30AF8">
      <w:pPr>
        <w:tabs>
          <w:tab w:val="left" w:pos="1600"/>
        </w:tabs>
        <w:spacing w:line="492" w:lineRule="auto"/>
        <w:ind w:left="160"/>
        <w:rPr>
          <w:b/>
        </w:rPr>
      </w:pPr>
      <w:r>
        <w:rPr>
          <w:b/>
          <w:spacing w:val="-3"/>
        </w:rPr>
        <w:lastRenderedPageBreak/>
        <w:t>ET-20</w:t>
      </w:r>
      <w:r w:rsidR="00582FCD">
        <w:rPr>
          <w:b/>
          <w:spacing w:val="-3"/>
        </w:rPr>
        <w:t>3:</w:t>
      </w:r>
      <w:r w:rsidR="00582FCD">
        <w:rPr>
          <w:b/>
          <w:spacing w:val="-3"/>
        </w:rPr>
        <w:tab/>
        <w:t xml:space="preserve">D.C. MACHINES </w:t>
      </w:r>
      <w:r w:rsidR="00582FCD">
        <w:rPr>
          <w:b/>
        </w:rPr>
        <w:t xml:space="preserve">&amp; </w:t>
      </w:r>
      <w:r w:rsidR="00582FCD">
        <w:rPr>
          <w:b/>
          <w:spacing w:val="-3"/>
        </w:rPr>
        <w:t xml:space="preserve">BATTERIES </w:t>
      </w:r>
      <w:r w:rsidR="00582FCD">
        <w:rPr>
          <w:b/>
          <w:spacing w:val="-4"/>
        </w:rPr>
        <w:t>INSTRUCTIONAL</w:t>
      </w:r>
      <w:r w:rsidR="00582FCD">
        <w:rPr>
          <w:b/>
          <w:spacing w:val="-6"/>
        </w:rPr>
        <w:t xml:space="preserve"> </w:t>
      </w:r>
      <w:r w:rsidR="00582FCD">
        <w:rPr>
          <w:b/>
          <w:spacing w:val="-3"/>
        </w:rPr>
        <w:t>OBJECTIVES</w:t>
      </w:r>
    </w:p>
    <w:p w:rsidR="005F6964" w:rsidRDefault="00582FCD">
      <w:pPr>
        <w:spacing w:after="18" w:line="253" w:lineRule="exact"/>
        <w:ind w:left="107" w:right="100"/>
        <w:jc w:val="center"/>
        <w:rPr>
          <w:b/>
        </w:rPr>
      </w:pPr>
      <w:r>
        <w:rPr>
          <w:b/>
        </w:rPr>
        <w:t>TIME SCHEDULE</w:t>
      </w:r>
    </w:p>
    <w:tbl>
      <w:tblPr>
        <w:tblW w:w="0" w:type="auto"/>
        <w:tblInd w:w="190"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4A0" w:firstRow="1" w:lastRow="0" w:firstColumn="1" w:lastColumn="0" w:noHBand="0" w:noVBand="1"/>
      </w:tblPr>
      <w:tblGrid>
        <w:gridCol w:w="1018"/>
        <w:gridCol w:w="4017"/>
        <w:gridCol w:w="1732"/>
        <w:gridCol w:w="1875"/>
      </w:tblGrid>
      <w:tr w:rsidR="005F6964">
        <w:trPr>
          <w:trHeight w:val="713"/>
        </w:trPr>
        <w:tc>
          <w:tcPr>
            <w:tcW w:w="1018" w:type="dxa"/>
            <w:tcBorders>
              <w:bottom w:val="single" w:sz="8" w:space="0" w:color="000000"/>
              <w:right w:val="single" w:sz="8" w:space="0" w:color="000000"/>
            </w:tcBorders>
          </w:tcPr>
          <w:p w:rsidR="005F6964" w:rsidRDefault="00582FCD">
            <w:pPr>
              <w:pStyle w:val="TableParagraph"/>
              <w:ind w:left="218" w:right="219"/>
              <w:jc w:val="center"/>
              <w:rPr>
                <w:sz w:val="20"/>
              </w:rPr>
            </w:pPr>
            <w:r>
              <w:rPr>
                <w:sz w:val="20"/>
              </w:rPr>
              <w:t>S.NO.</w:t>
            </w:r>
          </w:p>
        </w:tc>
        <w:tc>
          <w:tcPr>
            <w:tcW w:w="4017" w:type="dxa"/>
            <w:tcBorders>
              <w:left w:val="single" w:sz="8" w:space="0" w:color="000000"/>
              <w:bottom w:val="single" w:sz="8" w:space="0" w:color="000000"/>
              <w:right w:val="single" w:sz="8" w:space="0" w:color="000000"/>
            </w:tcBorders>
          </w:tcPr>
          <w:p w:rsidR="005F6964" w:rsidRDefault="00582FCD">
            <w:pPr>
              <w:pStyle w:val="TableParagraph"/>
              <w:ind w:left="107"/>
              <w:rPr>
                <w:sz w:val="20"/>
              </w:rPr>
            </w:pPr>
            <w:r>
              <w:rPr>
                <w:sz w:val="20"/>
              </w:rPr>
              <w:t>MAJOR TOPICS</w:t>
            </w:r>
          </w:p>
        </w:tc>
        <w:tc>
          <w:tcPr>
            <w:tcW w:w="1732" w:type="dxa"/>
            <w:tcBorders>
              <w:left w:val="single" w:sz="8" w:space="0" w:color="000000"/>
              <w:bottom w:val="single" w:sz="8" w:space="0" w:color="000000"/>
              <w:right w:val="single" w:sz="8" w:space="0" w:color="000000"/>
            </w:tcBorders>
          </w:tcPr>
          <w:p w:rsidR="005F6964" w:rsidRDefault="00582FCD">
            <w:pPr>
              <w:pStyle w:val="TableParagraph"/>
              <w:ind w:left="79" w:right="64"/>
              <w:jc w:val="center"/>
              <w:rPr>
                <w:sz w:val="20"/>
              </w:rPr>
            </w:pPr>
            <w:r>
              <w:rPr>
                <w:sz w:val="20"/>
              </w:rPr>
              <w:t>NO. OF PERIODS</w:t>
            </w:r>
          </w:p>
        </w:tc>
        <w:tc>
          <w:tcPr>
            <w:tcW w:w="1875" w:type="dxa"/>
            <w:tcBorders>
              <w:left w:val="single" w:sz="8" w:space="0" w:color="000000"/>
              <w:bottom w:val="single" w:sz="8" w:space="0" w:color="000000"/>
            </w:tcBorders>
          </w:tcPr>
          <w:p w:rsidR="005F6964" w:rsidRDefault="00582FCD">
            <w:pPr>
              <w:pStyle w:val="TableParagraph"/>
              <w:spacing w:line="249" w:lineRule="auto"/>
              <w:ind w:left="143" w:firstLine="475"/>
              <w:rPr>
                <w:sz w:val="20"/>
              </w:rPr>
            </w:pPr>
            <w:r>
              <w:rPr>
                <w:sz w:val="20"/>
              </w:rPr>
              <w:t>NO. OF QUESTIONS IN Q.</w:t>
            </w:r>
          </w:p>
          <w:p w:rsidR="005F6964" w:rsidRDefault="00582FCD">
            <w:pPr>
              <w:pStyle w:val="TableParagraph"/>
              <w:spacing w:before="2" w:line="213" w:lineRule="exact"/>
              <w:ind w:left="604"/>
              <w:rPr>
                <w:sz w:val="20"/>
              </w:rPr>
            </w:pPr>
            <w:r>
              <w:rPr>
                <w:sz w:val="20"/>
              </w:rPr>
              <w:t>PAPER.</w:t>
            </w:r>
          </w:p>
        </w:tc>
      </w:tr>
      <w:tr w:rsidR="005F6964">
        <w:trPr>
          <w:trHeight w:val="236"/>
        </w:trPr>
        <w:tc>
          <w:tcPr>
            <w:tcW w:w="1018" w:type="dxa"/>
            <w:tcBorders>
              <w:top w:val="single" w:sz="8" w:space="0" w:color="000000"/>
              <w:bottom w:val="single" w:sz="8" w:space="0" w:color="000000"/>
              <w:right w:val="single" w:sz="8" w:space="0" w:color="000000"/>
            </w:tcBorders>
          </w:tcPr>
          <w:p w:rsidR="005F6964" w:rsidRDefault="00582FCD">
            <w:pPr>
              <w:pStyle w:val="TableParagraph"/>
              <w:spacing w:before="3" w:line="213" w:lineRule="exact"/>
              <w:ind w:left="217" w:right="219"/>
              <w:jc w:val="center"/>
              <w:rPr>
                <w:sz w:val="20"/>
              </w:rPr>
            </w:pPr>
            <w:r>
              <w:rPr>
                <w:sz w:val="20"/>
              </w:rPr>
              <w:t>1.</w:t>
            </w:r>
          </w:p>
        </w:tc>
        <w:tc>
          <w:tcPr>
            <w:tcW w:w="4017"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spacing w:before="3" w:line="213" w:lineRule="exact"/>
              <w:ind w:left="107"/>
              <w:rPr>
                <w:sz w:val="20"/>
              </w:rPr>
            </w:pPr>
            <w:r>
              <w:rPr>
                <w:sz w:val="20"/>
              </w:rPr>
              <w:t>D.C. Machine Fundamentals</w:t>
            </w:r>
          </w:p>
        </w:tc>
        <w:tc>
          <w:tcPr>
            <w:tcW w:w="1732"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spacing w:before="3" w:line="213" w:lineRule="exact"/>
              <w:ind w:left="16"/>
              <w:jc w:val="center"/>
              <w:rPr>
                <w:sz w:val="20"/>
              </w:rPr>
            </w:pPr>
            <w:r>
              <w:rPr>
                <w:w w:val="99"/>
                <w:sz w:val="20"/>
              </w:rPr>
              <w:t>6</w:t>
            </w:r>
          </w:p>
        </w:tc>
        <w:tc>
          <w:tcPr>
            <w:tcW w:w="1875" w:type="dxa"/>
            <w:tcBorders>
              <w:top w:val="single" w:sz="8" w:space="0" w:color="000000"/>
              <w:left w:val="single" w:sz="8" w:space="0" w:color="000000"/>
              <w:bottom w:val="single" w:sz="8" w:space="0" w:color="000000"/>
            </w:tcBorders>
          </w:tcPr>
          <w:p w:rsidR="005F6964" w:rsidRDefault="00582FCD">
            <w:pPr>
              <w:pStyle w:val="TableParagraph"/>
              <w:spacing w:before="3" w:line="213" w:lineRule="exact"/>
              <w:ind w:left="35"/>
              <w:jc w:val="center"/>
              <w:rPr>
                <w:sz w:val="20"/>
              </w:rPr>
            </w:pPr>
            <w:r>
              <w:rPr>
                <w:w w:val="99"/>
                <w:sz w:val="20"/>
              </w:rPr>
              <w:t>1</w:t>
            </w:r>
          </w:p>
        </w:tc>
      </w:tr>
      <w:tr w:rsidR="005F6964">
        <w:trPr>
          <w:trHeight w:val="236"/>
        </w:trPr>
        <w:tc>
          <w:tcPr>
            <w:tcW w:w="1018" w:type="dxa"/>
            <w:tcBorders>
              <w:top w:val="single" w:sz="8" w:space="0" w:color="000000"/>
              <w:bottom w:val="single" w:sz="8" w:space="0" w:color="000000"/>
              <w:right w:val="single" w:sz="8" w:space="0" w:color="000000"/>
            </w:tcBorders>
          </w:tcPr>
          <w:p w:rsidR="005F6964" w:rsidRDefault="00582FCD">
            <w:pPr>
              <w:pStyle w:val="TableParagraph"/>
              <w:spacing w:before="3" w:line="213" w:lineRule="exact"/>
              <w:ind w:left="217" w:right="219"/>
              <w:jc w:val="center"/>
              <w:rPr>
                <w:sz w:val="20"/>
              </w:rPr>
            </w:pPr>
            <w:r>
              <w:rPr>
                <w:sz w:val="20"/>
              </w:rPr>
              <w:t>2.</w:t>
            </w:r>
          </w:p>
        </w:tc>
        <w:tc>
          <w:tcPr>
            <w:tcW w:w="4017"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spacing w:before="3" w:line="213" w:lineRule="exact"/>
              <w:ind w:left="107"/>
              <w:rPr>
                <w:sz w:val="20"/>
              </w:rPr>
            </w:pPr>
            <w:r>
              <w:rPr>
                <w:sz w:val="20"/>
              </w:rPr>
              <w:t>D.C. Generator</w:t>
            </w:r>
          </w:p>
        </w:tc>
        <w:tc>
          <w:tcPr>
            <w:tcW w:w="1732"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spacing w:before="3" w:line="213" w:lineRule="exact"/>
              <w:ind w:left="76" w:right="64"/>
              <w:jc w:val="center"/>
              <w:rPr>
                <w:sz w:val="20"/>
              </w:rPr>
            </w:pPr>
            <w:r>
              <w:rPr>
                <w:sz w:val="20"/>
              </w:rPr>
              <w:t>20</w:t>
            </w:r>
          </w:p>
        </w:tc>
        <w:tc>
          <w:tcPr>
            <w:tcW w:w="1875" w:type="dxa"/>
            <w:tcBorders>
              <w:top w:val="single" w:sz="8" w:space="0" w:color="000000"/>
              <w:left w:val="single" w:sz="8" w:space="0" w:color="000000"/>
              <w:bottom w:val="single" w:sz="8" w:space="0" w:color="000000"/>
            </w:tcBorders>
          </w:tcPr>
          <w:p w:rsidR="005F6964" w:rsidRDefault="00582FCD">
            <w:pPr>
              <w:pStyle w:val="TableParagraph"/>
              <w:spacing w:before="3" w:line="213" w:lineRule="exact"/>
              <w:ind w:left="35"/>
              <w:jc w:val="center"/>
              <w:rPr>
                <w:sz w:val="20"/>
              </w:rPr>
            </w:pPr>
            <w:r>
              <w:rPr>
                <w:w w:val="99"/>
                <w:sz w:val="20"/>
              </w:rPr>
              <w:t>2</w:t>
            </w:r>
          </w:p>
        </w:tc>
      </w:tr>
      <w:tr w:rsidR="005F6964">
        <w:trPr>
          <w:trHeight w:val="236"/>
        </w:trPr>
        <w:tc>
          <w:tcPr>
            <w:tcW w:w="1018" w:type="dxa"/>
            <w:tcBorders>
              <w:top w:val="single" w:sz="8" w:space="0" w:color="000000"/>
              <w:bottom w:val="single" w:sz="8" w:space="0" w:color="000000"/>
              <w:right w:val="single" w:sz="8" w:space="0" w:color="000000"/>
            </w:tcBorders>
          </w:tcPr>
          <w:p w:rsidR="005F6964" w:rsidRDefault="00582FCD">
            <w:pPr>
              <w:pStyle w:val="TableParagraph"/>
              <w:spacing w:before="3" w:line="213" w:lineRule="exact"/>
              <w:ind w:left="217" w:right="219"/>
              <w:jc w:val="center"/>
              <w:rPr>
                <w:sz w:val="20"/>
              </w:rPr>
            </w:pPr>
            <w:r>
              <w:rPr>
                <w:sz w:val="20"/>
              </w:rPr>
              <w:t>3.</w:t>
            </w:r>
          </w:p>
        </w:tc>
        <w:tc>
          <w:tcPr>
            <w:tcW w:w="4017"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spacing w:before="3" w:line="213" w:lineRule="exact"/>
              <w:ind w:left="107"/>
              <w:rPr>
                <w:sz w:val="20"/>
              </w:rPr>
            </w:pPr>
            <w:r>
              <w:rPr>
                <w:sz w:val="20"/>
              </w:rPr>
              <w:t>D.C. Motor</w:t>
            </w:r>
          </w:p>
        </w:tc>
        <w:tc>
          <w:tcPr>
            <w:tcW w:w="1732"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spacing w:before="3" w:line="213" w:lineRule="exact"/>
              <w:ind w:left="76" w:right="64"/>
              <w:jc w:val="center"/>
              <w:rPr>
                <w:sz w:val="20"/>
              </w:rPr>
            </w:pPr>
            <w:r>
              <w:rPr>
                <w:sz w:val="20"/>
              </w:rPr>
              <w:t>26</w:t>
            </w:r>
          </w:p>
        </w:tc>
        <w:tc>
          <w:tcPr>
            <w:tcW w:w="1875" w:type="dxa"/>
            <w:tcBorders>
              <w:top w:val="single" w:sz="8" w:space="0" w:color="000000"/>
              <w:left w:val="single" w:sz="8" w:space="0" w:color="000000"/>
              <w:bottom w:val="single" w:sz="8" w:space="0" w:color="000000"/>
            </w:tcBorders>
          </w:tcPr>
          <w:p w:rsidR="005F6964" w:rsidRDefault="00582FCD">
            <w:pPr>
              <w:pStyle w:val="TableParagraph"/>
              <w:spacing w:before="3" w:line="213" w:lineRule="exact"/>
              <w:ind w:left="35"/>
              <w:jc w:val="center"/>
              <w:rPr>
                <w:sz w:val="20"/>
              </w:rPr>
            </w:pPr>
            <w:r>
              <w:rPr>
                <w:w w:val="99"/>
                <w:sz w:val="20"/>
              </w:rPr>
              <w:t>2</w:t>
            </w:r>
          </w:p>
        </w:tc>
      </w:tr>
      <w:tr w:rsidR="005F6964">
        <w:trPr>
          <w:trHeight w:val="237"/>
        </w:trPr>
        <w:tc>
          <w:tcPr>
            <w:tcW w:w="1018" w:type="dxa"/>
            <w:tcBorders>
              <w:top w:val="single" w:sz="8" w:space="0" w:color="000000"/>
              <w:bottom w:val="single" w:sz="8" w:space="0" w:color="000000"/>
              <w:right w:val="single" w:sz="8" w:space="0" w:color="000000"/>
            </w:tcBorders>
          </w:tcPr>
          <w:p w:rsidR="005F6964" w:rsidRDefault="00582FCD">
            <w:pPr>
              <w:pStyle w:val="TableParagraph"/>
              <w:spacing w:before="3" w:line="214" w:lineRule="exact"/>
              <w:ind w:left="217" w:right="219"/>
              <w:jc w:val="center"/>
              <w:rPr>
                <w:sz w:val="20"/>
              </w:rPr>
            </w:pPr>
            <w:r>
              <w:rPr>
                <w:sz w:val="20"/>
              </w:rPr>
              <w:t>4.</w:t>
            </w:r>
          </w:p>
        </w:tc>
        <w:tc>
          <w:tcPr>
            <w:tcW w:w="4017"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spacing w:before="3" w:line="214" w:lineRule="exact"/>
              <w:ind w:left="107"/>
              <w:rPr>
                <w:sz w:val="20"/>
              </w:rPr>
            </w:pPr>
            <w:r>
              <w:rPr>
                <w:sz w:val="20"/>
              </w:rPr>
              <w:t>Batteries</w:t>
            </w:r>
          </w:p>
        </w:tc>
        <w:tc>
          <w:tcPr>
            <w:tcW w:w="1732" w:type="dxa"/>
            <w:tcBorders>
              <w:top w:val="single" w:sz="8" w:space="0" w:color="000000"/>
              <w:left w:val="single" w:sz="8" w:space="0" w:color="000000"/>
              <w:bottom w:val="single" w:sz="8" w:space="0" w:color="000000"/>
              <w:right w:val="single" w:sz="8" w:space="0" w:color="000000"/>
            </w:tcBorders>
          </w:tcPr>
          <w:p w:rsidR="005F6964" w:rsidRDefault="00582FCD">
            <w:pPr>
              <w:pStyle w:val="TableParagraph"/>
              <w:spacing w:before="3" w:line="214" w:lineRule="exact"/>
              <w:ind w:left="76" w:right="64"/>
              <w:jc w:val="center"/>
              <w:rPr>
                <w:sz w:val="20"/>
              </w:rPr>
            </w:pPr>
            <w:r>
              <w:rPr>
                <w:sz w:val="20"/>
              </w:rPr>
              <w:t>12</w:t>
            </w:r>
          </w:p>
        </w:tc>
        <w:tc>
          <w:tcPr>
            <w:tcW w:w="1875" w:type="dxa"/>
            <w:tcBorders>
              <w:top w:val="single" w:sz="8" w:space="0" w:color="000000"/>
              <w:left w:val="single" w:sz="8" w:space="0" w:color="000000"/>
              <w:bottom w:val="single" w:sz="8" w:space="0" w:color="000000"/>
            </w:tcBorders>
          </w:tcPr>
          <w:p w:rsidR="005F6964" w:rsidRDefault="00582FCD">
            <w:pPr>
              <w:pStyle w:val="TableParagraph"/>
              <w:spacing w:before="3" w:line="214" w:lineRule="exact"/>
              <w:ind w:left="35"/>
              <w:jc w:val="center"/>
              <w:rPr>
                <w:sz w:val="20"/>
              </w:rPr>
            </w:pPr>
            <w:r>
              <w:rPr>
                <w:w w:val="99"/>
                <w:sz w:val="20"/>
              </w:rPr>
              <w:t>1</w:t>
            </w:r>
          </w:p>
        </w:tc>
      </w:tr>
      <w:tr w:rsidR="005F6964">
        <w:trPr>
          <w:trHeight w:val="233"/>
        </w:trPr>
        <w:tc>
          <w:tcPr>
            <w:tcW w:w="1018" w:type="dxa"/>
            <w:tcBorders>
              <w:top w:val="single" w:sz="8" w:space="0" w:color="000000"/>
              <w:right w:val="single" w:sz="8" w:space="0" w:color="000000"/>
            </w:tcBorders>
          </w:tcPr>
          <w:p w:rsidR="005F6964" w:rsidRDefault="005F6964">
            <w:pPr>
              <w:pStyle w:val="TableParagraph"/>
              <w:rPr>
                <w:sz w:val="16"/>
              </w:rPr>
            </w:pPr>
          </w:p>
        </w:tc>
        <w:tc>
          <w:tcPr>
            <w:tcW w:w="4017" w:type="dxa"/>
            <w:tcBorders>
              <w:top w:val="single" w:sz="8" w:space="0" w:color="000000"/>
              <w:left w:val="single" w:sz="8" w:space="0" w:color="000000"/>
              <w:right w:val="single" w:sz="8" w:space="0" w:color="000000"/>
            </w:tcBorders>
          </w:tcPr>
          <w:p w:rsidR="005F6964" w:rsidRDefault="00582FCD">
            <w:pPr>
              <w:pStyle w:val="TableParagraph"/>
              <w:spacing w:before="3" w:line="210" w:lineRule="exact"/>
              <w:ind w:right="85"/>
              <w:jc w:val="right"/>
              <w:rPr>
                <w:sz w:val="20"/>
              </w:rPr>
            </w:pPr>
            <w:r>
              <w:rPr>
                <w:sz w:val="20"/>
              </w:rPr>
              <w:t>Total:</w:t>
            </w:r>
          </w:p>
        </w:tc>
        <w:tc>
          <w:tcPr>
            <w:tcW w:w="1732" w:type="dxa"/>
            <w:tcBorders>
              <w:top w:val="single" w:sz="8" w:space="0" w:color="000000"/>
              <w:left w:val="single" w:sz="8" w:space="0" w:color="000000"/>
              <w:right w:val="single" w:sz="8" w:space="0" w:color="000000"/>
            </w:tcBorders>
          </w:tcPr>
          <w:p w:rsidR="005F6964" w:rsidRDefault="00582FCD">
            <w:pPr>
              <w:pStyle w:val="TableParagraph"/>
              <w:spacing w:before="3" w:line="210" w:lineRule="exact"/>
              <w:ind w:left="76" w:right="64"/>
              <w:jc w:val="center"/>
              <w:rPr>
                <w:sz w:val="20"/>
              </w:rPr>
            </w:pPr>
            <w:r>
              <w:rPr>
                <w:sz w:val="20"/>
              </w:rPr>
              <w:t>64</w:t>
            </w:r>
          </w:p>
        </w:tc>
        <w:tc>
          <w:tcPr>
            <w:tcW w:w="1875" w:type="dxa"/>
            <w:tcBorders>
              <w:top w:val="single" w:sz="8" w:space="0" w:color="000000"/>
              <w:left w:val="single" w:sz="8" w:space="0" w:color="000000"/>
            </w:tcBorders>
          </w:tcPr>
          <w:p w:rsidR="005F6964" w:rsidRDefault="00582FCD">
            <w:pPr>
              <w:pStyle w:val="TableParagraph"/>
              <w:spacing w:before="3" w:line="210" w:lineRule="exact"/>
              <w:ind w:left="35"/>
              <w:jc w:val="center"/>
              <w:rPr>
                <w:sz w:val="20"/>
              </w:rPr>
            </w:pPr>
            <w:r>
              <w:rPr>
                <w:w w:val="99"/>
                <w:sz w:val="20"/>
              </w:rPr>
              <w:t>6</w:t>
            </w:r>
          </w:p>
        </w:tc>
      </w:tr>
    </w:tbl>
    <w:p w:rsidR="005F6964" w:rsidRDefault="005F6964">
      <w:pPr>
        <w:pStyle w:val="BodyText"/>
        <w:spacing w:before="2"/>
        <w:ind w:left="0" w:firstLine="0"/>
        <w:rPr>
          <w:b/>
          <w:sz w:val="23"/>
        </w:rPr>
      </w:pPr>
    </w:p>
    <w:p w:rsidR="005F6964" w:rsidRDefault="00582FCD" w:rsidP="00617A6F">
      <w:pPr>
        <w:pStyle w:val="ListParagraph"/>
        <w:numPr>
          <w:ilvl w:val="0"/>
          <w:numId w:val="36"/>
        </w:numPr>
        <w:tabs>
          <w:tab w:val="left" w:pos="880"/>
          <w:tab w:val="left" w:pos="881"/>
        </w:tabs>
        <w:spacing w:before="0"/>
        <w:ind w:hanging="721"/>
        <w:rPr>
          <w:b/>
          <w:sz w:val="23"/>
          <w:szCs w:val="23"/>
        </w:rPr>
      </w:pPr>
      <w:r>
        <w:rPr>
          <w:b/>
          <w:spacing w:val="-3"/>
          <w:sz w:val="23"/>
          <w:szCs w:val="23"/>
        </w:rPr>
        <w:t xml:space="preserve">UNDERSTAND </w:t>
      </w:r>
      <w:r>
        <w:rPr>
          <w:b/>
          <w:spacing w:val="-2"/>
          <w:sz w:val="23"/>
          <w:szCs w:val="23"/>
        </w:rPr>
        <w:t xml:space="preserve">THE </w:t>
      </w:r>
      <w:r>
        <w:rPr>
          <w:b/>
          <w:spacing w:val="-3"/>
          <w:sz w:val="23"/>
          <w:szCs w:val="23"/>
        </w:rPr>
        <w:t xml:space="preserve">FUNDAMENTALS </w:t>
      </w:r>
      <w:r>
        <w:rPr>
          <w:b/>
          <w:sz w:val="23"/>
          <w:szCs w:val="23"/>
        </w:rPr>
        <w:t>OF D.C.</w:t>
      </w:r>
      <w:r>
        <w:rPr>
          <w:b/>
          <w:spacing w:val="-36"/>
          <w:sz w:val="23"/>
          <w:szCs w:val="23"/>
        </w:rPr>
        <w:t xml:space="preserve"> </w:t>
      </w:r>
      <w:r>
        <w:rPr>
          <w:b/>
          <w:spacing w:val="-3"/>
          <w:sz w:val="23"/>
          <w:szCs w:val="23"/>
        </w:rPr>
        <w:t>MACHINES</w:t>
      </w:r>
    </w:p>
    <w:p w:rsidR="005F6964" w:rsidRDefault="00582FCD" w:rsidP="00617A6F">
      <w:pPr>
        <w:pStyle w:val="ListParagraph"/>
        <w:numPr>
          <w:ilvl w:val="1"/>
          <w:numId w:val="36"/>
        </w:numPr>
        <w:tabs>
          <w:tab w:val="left" w:pos="1600"/>
          <w:tab w:val="left" w:pos="1601"/>
        </w:tabs>
        <w:spacing w:before="5"/>
        <w:rPr>
          <w:sz w:val="23"/>
          <w:szCs w:val="23"/>
        </w:rPr>
      </w:pPr>
      <w:r>
        <w:rPr>
          <w:spacing w:val="-3"/>
          <w:sz w:val="23"/>
          <w:szCs w:val="23"/>
        </w:rPr>
        <w:t xml:space="preserve">State Faraday's </w:t>
      </w:r>
      <w:r>
        <w:rPr>
          <w:spacing w:val="-4"/>
          <w:sz w:val="23"/>
          <w:szCs w:val="23"/>
        </w:rPr>
        <w:t xml:space="preserve">Laws </w:t>
      </w:r>
      <w:r>
        <w:rPr>
          <w:sz w:val="23"/>
          <w:szCs w:val="23"/>
        </w:rPr>
        <w:t xml:space="preserve">of </w:t>
      </w:r>
      <w:r>
        <w:rPr>
          <w:spacing w:val="-3"/>
          <w:sz w:val="23"/>
          <w:szCs w:val="23"/>
        </w:rPr>
        <w:t>Electromagnetic</w:t>
      </w:r>
      <w:r>
        <w:rPr>
          <w:spacing w:val="-17"/>
          <w:sz w:val="23"/>
          <w:szCs w:val="23"/>
        </w:rPr>
        <w:t xml:space="preserve"> </w:t>
      </w:r>
      <w:r>
        <w:rPr>
          <w:spacing w:val="-3"/>
          <w:sz w:val="23"/>
          <w:szCs w:val="23"/>
        </w:rPr>
        <w:t>induction</w:t>
      </w:r>
    </w:p>
    <w:p w:rsidR="005F6964" w:rsidRDefault="00582FCD" w:rsidP="00617A6F">
      <w:pPr>
        <w:pStyle w:val="ListParagraph"/>
        <w:numPr>
          <w:ilvl w:val="1"/>
          <w:numId w:val="37"/>
        </w:numPr>
        <w:tabs>
          <w:tab w:val="left" w:pos="1600"/>
          <w:tab w:val="left" w:pos="1601"/>
        </w:tabs>
        <w:rPr>
          <w:sz w:val="23"/>
          <w:szCs w:val="23"/>
        </w:rPr>
      </w:pPr>
      <w:r>
        <w:rPr>
          <w:spacing w:val="-3"/>
          <w:sz w:val="23"/>
          <w:szCs w:val="23"/>
        </w:rPr>
        <w:t xml:space="preserve">Derive </w:t>
      </w:r>
      <w:r>
        <w:rPr>
          <w:sz w:val="23"/>
          <w:szCs w:val="23"/>
        </w:rPr>
        <w:t>e=di/</w:t>
      </w:r>
      <w:proofErr w:type="spellStart"/>
      <w:r>
        <w:rPr>
          <w:sz w:val="23"/>
          <w:szCs w:val="23"/>
        </w:rPr>
        <w:t>dt</w:t>
      </w:r>
      <w:proofErr w:type="spellEnd"/>
      <w:r>
        <w:rPr>
          <w:spacing w:val="-7"/>
          <w:sz w:val="23"/>
          <w:szCs w:val="23"/>
        </w:rPr>
        <w:t xml:space="preserve"> </w:t>
      </w:r>
      <w:r>
        <w:rPr>
          <w:spacing w:val="-3"/>
          <w:sz w:val="23"/>
          <w:szCs w:val="23"/>
        </w:rPr>
        <w:t>equation</w:t>
      </w:r>
    </w:p>
    <w:p w:rsidR="005F6964" w:rsidRDefault="00582FCD" w:rsidP="00617A6F">
      <w:pPr>
        <w:pStyle w:val="ListParagraph"/>
        <w:numPr>
          <w:ilvl w:val="1"/>
          <w:numId w:val="37"/>
        </w:numPr>
        <w:tabs>
          <w:tab w:val="left" w:pos="1600"/>
          <w:tab w:val="left" w:pos="1601"/>
        </w:tabs>
        <w:rPr>
          <w:sz w:val="23"/>
          <w:szCs w:val="23"/>
        </w:rPr>
      </w:pPr>
      <w:r>
        <w:rPr>
          <w:spacing w:val="-3"/>
          <w:sz w:val="23"/>
          <w:szCs w:val="23"/>
        </w:rPr>
        <w:t xml:space="preserve">State </w:t>
      </w:r>
      <w:proofErr w:type="spellStart"/>
      <w:proofErr w:type="gramStart"/>
      <w:r>
        <w:rPr>
          <w:spacing w:val="-4"/>
          <w:sz w:val="23"/>
          <w:szCs w:val="23"/>
        </w:rPr>
        <w:t>flemings</w:t>
      </w:r>
      <w:proofErr w:type="spellEnd"/>
      <w:proofErr w:type="gramEnd"/>
      <w:r>
        <w:rPr>
          <w:spacing w:val="-4"/>
          <w:sz w:val="23"/>
          <w:szCs w:val="23"/>
        </w:rPr>
        <w:t xml:space="preserve"> </w:t>
      </w:r>
      <w:r>
        <w:rPr>
          <w:spacing w:val="-3"/>
          <w:sz w:val="23"/>
          <w:szCs w:val="23"/>
        </w:rPr>
        <w:t>right hand</w:t>
      </w:r>
      <w:r>
        <w:rPr>
          <w:spacing w:val="-9"/>
          <w:sz w:val="23"/>
          <w:szCs w:val="23"/>
        </w:rPr>
        <w:t xml:space="preserve"> </w:t>
      </w:r>
      <w:r>
        <w:rPr>
          <w:spacing w:val="-3"/>
          <w:sz w:val="23"/>
          <w:szCs w:val="23"/>
        </w:rPr>
        <w:t>rule.</w:t>
      </w:r>
    </w:p>
    <w:p w:rsidR="005F6964" w:rsidRDefault="00582FCD" w:rsidP="00617A6F">
      <w:pPr>
        <w:pStyle w:val="ListParagraph"/>
        <w:numPr>
          <w:ilvl w:val="1"/>
          <w:numId w:val="37"/>
        </w:numPr>
        <w:tabs>
          <w:tab w:val="left" w:pos="1600"/>
          <w:tab w:val="left" w:pos="1601"/>
        </w:tabs>
        <w:rPr>
          <w:sz w:val="23"/>
          <w:szCs w:val="23"/>
        </w:rPr>
      </w:pPr>
      <w:r>
        <w:rPr>
          <w:spacing w:val="-3"/>
          <w:sz w:val="23"/>
          <w:szCs w:val="23"/>
        </w:rPr>
        <w:t>State Lenz's</w:t>
      </w:r>
      <w:r>
        <w:rPr>
          <w:spacing w:val="-7"/>
          <w:sz w:val="23"/>
          <w:szCs w:val="23"/>
        </w:rPr>
        <w:t xml:space="preserve"> </w:t>
      </w:r>
      <w:r>
        <w:rPr>
          <w:spacing w:val="-4"/>
          <w:sz w:val="23"/>
          <w:szCs w:val="23"/>
        </w:rPr>
        <w:t>Law.</w:t>
      </w:r>
    </w:p>
    <w:p w:rsidR="005F6964" w:rsidRDefault="00582FCD" w:rsidP="00617A6F">
      <w:pPr>
        <w:pStyle w:val="ListParagraph"/>
        <w:numPr>
          <w:ilvl w:val="1"/>
          <w:numId w:val="37"/>
        </w:numPr>
        <w:tabs>
          <w:tab w:val="left" w:pos="1600"/>
          <w:tab w:val="left" w:pos="1601"/>
        </w:tabs>
        <w:rPr>
          <w:sz w:val="23"/>
          <w:szCs w:val="23"/>
        </w:rPr>
      </w:pPr>
      <w:r>
        <w:rPr>
          <w:spacing w:val="-3"/>
          <w:sz w:val="23"/>
          <w:szCs w:val="23"/>
        </w:rPr>
        <w:t xml:space="preserve">Explain </w:t>
      </w:r>
      <w:r>
        <w:rPr>
          <w:sz w:val="23"/>
          <w:szCs w:val="23"/>
        </w:rPr>
        <w:t xml:space="preserve">force </w:t>
      </w:r>
      <w:r>
        <w:rPr>
          <w:spacing w:val="-3"/>
          <w:sz w:val="23"/>
          <w:szCs w:val="23"/>
        </w:rPr>
        <w:t xml:space="preserve">developed </w:t>
      </w:r>
      <w:r>
        <w:rPr>
          <w:sz w:val="23"/>
          <w:szCs w:val="23"/>
        </w:rPr>
        <w:t xml:space="preserve">on a </w:t>
      </w:r>
      <w:r>
        <w:rPr>
          <w:spacing w:val="-3"/>
          <w:sz w:val="23"/>
          <w:szCs w:val="23"/>
        </w:rPr>
        <w:t xml:space="preserve">current carrying conductor lying </w:t>
      </w:r>
      <w:r>
        <w:rPr>
          <w:sz w:val="23"/>
          <w:szCs w:val="23"/>
        </w:rPr>
        <w:t>in</w:t>
      </w:r>
      <w:r>
        <w:rPr>
          <w:spacing w:val="-34"/>
          <w:sz w:val="23"/>
          <w:szCs w:val="23"/>
        </w:rPr>
        <w:t xml:space="preserve"> </w:t>
      </w:r>
      <w:r>
        <w:rPr>
          <w:spacing w:val="-4"/>
          <w:sz w:val="23"/>
          <w:szCs w:val="23"/>
        </w:rPr>
        <w:t xml:space="preserve">magnetic </w:t>
      </w:r>
      <w:r>
        <w:rPr>
          <w:spacing w:val="-3"/>
          <w:sz w:val="23"/>
          <w:szCs w:val="23"/>
        </w:rPr>
        <w:t>field.</w:t>
      </w:r>
    </w:p>
    <w:p w:rsidR="005F6964" w:rsidRDefault="00582FCD" w:rsidP="00617A6F">
      <w:pPr>
        <w:pStyle w:val="ListParagraph"/>
        <w:numPr>
          <w:ilvl w:val="1"/>
          <w:numId w:val="37"/>
        </w:numPr>
        <w:tabs>
          <w:tab w:val="left" w:pos="1600"/>
          <w:tab w:val="left" w:pos="1601"/>
        </w:tabs>
        <w:rPr>
          <w:sz w:val="23"/>
          <w:szCs w:val="23"/>
        </w:rPr>
      </w:pPr>
      <w:r>
        <w:rPr>
          <w:spacing w:val="-3"/>
          <w:sz w:val="23"/>
          <w:szCs w:val="23"/>
        </w:rPr>
        <w:t xml:space="preserve">State </w:t>
      </w:r>
      <w:r>
        <w:rPr>
          <w:sz w:val="23"/>
          <w:szCs w:val="23"/>
        </w:rPr>
        <w:t xml:space="preserve">parts of </w:t>
      </w:r>
      <w:r>
        <w:rPr>
          <w:spacing w:val="-3"/>
          <w:sz w:val="23"/>
          <w:szCs w:val="23"/>
        </w:rPr>
        <w:t xml:space="preserve">D.C. machine, body, yoke, field </w:t>
      </w:r>
      <w:r>
        <w:rPr>
          <w:sz w:val="23"/>
          <w:szCs w:val="23"/>
        </w:rPr>
        <w:t xml:space="preserve">poles </w:t>
      </w:r>
      <w:r>
        <w:rPr>
          <w:spacing w:val="-2"/>
          <w:sz w:val="23"/>
          <w:szCs w:val="23"/>
        </w:rPr>
        <w:t xml:space="preserve">and </w:t>
      </w:r>
      <w:r>
        <w:rPr>
          <w:spacing w:val="-4"/>
          <w:sz w:val="23"/>
          <w:szCs w:val="23"/>
        </w:rPr>
        <w:t>winding, commutators,</w:t>
      </w:r>
      <w:r>
        <w:rPr>
          <w:spacing w:val="-34"/>
          <w:sz w:val="23"/>
          <w:szCs w:val="23"/>
        </w:rPr>
        <w:t xml:space="preserve"> </w:t>
      </w:r>
      <w:r>
        <w:rPr>
          <w:spacing w:val="-3"/>
          <w:sz w:val="23"/>
          <w:szCs w:val="23"/>
        </w:rPr>
        <w:t>armature</w:t>
      </w:r>
    </w:p>
    <w:p w:rsidR="005F6964" w:rsidRDefault="00582FCD" w:rsidP="00617A6F">
      <w:pPr>
        <w:pStyle w:val="ListParagraph"/>
        <w:numPr>
          <w:ilvl w:val="1"/>
          <w:numId w:val="37"/>
        </w:numPr>
        <w:tabs>
          <w:tab w:val="left" w:pos="1600"/>
          <w:tab w:val="left" w:pos="1601"/>
        </w:tabs>
        <w:rPr>
          <w:sz w:val="23"/>
          <w:szCs w:val="23"/>
        </w:rPr>
      </w:pPr>
      <w:r>
        <w:rPr>
          <w:sz w:val="23"/>
          <w:szCs w:val="23"/>
        </w:rPr>
        <w:t xml:space="preserve">Draw </w:t>
      </w:r>
      <w:r>
        <w:rPr>
          <w:spacing w:val="-4"/>
          <w:sz w:val="23"/>
          <w:szCs w:val="23"/>
        </w:rPr>
        <w:t xml:space="preserve">Armature winding, </w:t>
      </w:r>
      <w:r>
        <w:rPr>
          <w:sz w:val="23"/>
          <w:szCs w:val="23"/>
        </w:rPr>
        <w:t xml:space="preserve">lap, </w:t>
      </w:r>
      <w:r>
        <w:rPr>
          <w:spacing w:val="-3"/>
          <w:sz w:val="23"/>
          <w:szCs w:val="23"/>
        </w:rPr>
        <w:t xml:space="preserve">wave, single </w:t>
      </w:r>
      <w:proofErr w:type="spellStart"/>
      <w:r>
        <w:rPr>
          <w:spacing w:val="-3"/>
          <w:sz w:val="23"/>
          <w:szCs w:val="23"/>
        </w:rPr>
        <w:t>layer</w:t>
      </w:r>
      <w:proofErr w:type="gramStart"/>
      <w:r>
        <w:rPr>
          <w:spacing w:val="-3"/>
          <w:sz w:val="23"/>
          <w:szCs w:val="23"/>
        </w:rPr>
        <w:t>,double</w:t>
      </w:r>
      <w:proofErr w:type="spellEnd"/>
      <w:proofErr w:type="gramEnd"/>
      <w:r>
        <w:rPr>
          <w:spacing w:val="-3"/>
          <w:sz w:val="23"/>
          <w:szCs w:val="23"/>
        </w:rPr>
        <w:t xml:space="preserve"> layer, simplex </w:t>
      </w:r>
      <w:r>
        <w:rPr>
          <w:spacing w:val="-2"/>
          <w:sz w:val="23"/>
          <w:szCs w:val="23"/>
        </w:rPr>
        <w:t>and</w:t>
      </w:r>
      <w:r>
        <w:rPr>
          <w:spacing w:val="-27"/>
          <w:sz w:val="23"/>
          <w:szCs w:val="23"/>
        </w:rPr>
        <w:t xml:space="preserve"> </w:t>
      </w:r>
      <w:r>
        <w:rPr>
          <w:spacing w:val="-3"/>
          <w:sz w:val="23"/>
          <w:szCs w:val="23"/>
        </w:rPr>
        <w:t>duplex.</w:t>
      </w:r>
    </w:p>
    <w:p w:rsidR="005F6964" w:rsidRDefault="00582FCD" w:rsidP="00617A6F">
      <w:pPr>
        <w:pStyle w:val="ListParagraph"/>
        <w:numPr>
          <w:ilvl w:val="1"/>
          <w:numId w:val="37"/>
        </w:numPr>
        <w:tabs>
          <w:tab w:val="left" w:pos="1600"/>
          <w:tab w:val="left" w:pos="1601"/>
        </w:tabs>
        <w:rPr>
          <w:sz w:val="23"/>
          <w:szCs w:val="23"/>
        </w:rPr>
      </w:pPr>
      <w:r>
        <w:rPr>
          <w:spacing w:val="-3"/>
          <w:sz w:val="23"/>
          <w:szCs w:val="23"/>
        </w:rPr>
        <w:t xml:space="preserve">Calculate </w:t>
      </w:r>
      <w:r>
        <w:rPr>
          <w:spacing w:val="-2"/>
          <w:sz w:val="23"/>
          <w:szCs w:val="23"/>
        </w:rPr>
        <w:t xml:space="preserve">and </w:t>
      </w:r>
      <w:r>
        <w:rPr>
          <w:spacing w:val="-3"/>
          <w:sz w:val="23"/>
          <w:szCs w:val="23"/>
        </w:rPr>
        <w:t xml:space="preserve">develop given armature </w:t>
      </w:r>
      <w:r>
        <w:rPr>
          <w:spacing w:val="-4"/>
          <w:sz w:val="23"/>
          <w:szCs w:val="23"/>
        </w:rPr>
        <w:t xml:space="preserve">winding </w:t>
      </w:r>
      <w:r>
        <w:rPr>
          <w:spacing w:val="-2"/>
          <w:sz w:val="23"/>
          <w:szCs w:val="23"/>
        </w:rPr>
        <w:t xml:space="preserve">for </w:t>
      </w:r>
      <w:r>
        <w:rPr>
          <w:sz w:val="23"/>
          <w:szCs w:val="23"/>
        </w:rPr>
        <w:t xml:space="preserve">lap &amp; </w:t>
      </w:r>
      <w:r>
        <w:rPr>
          <w:spacing w:val="-4"/>
          <w:sz w:val="23"/>
          <w:szCs w:val="23"/>
        </w:rPr>
        <w:t xml:space="preserve">wave </w:t>
      </w:r>
      <w:r>
        <w:rPr>
          <w:spacing w:val="-3"/>
          <w:sz w:val="23"/>
          <w:szCs w:val="23"/>
        </w:rPr>
        <w:t>duplex</w:t>
      </w:r>
      <w:r>
        <w:rPr>
          <w:spacing w:val="-28"/>
          <w:sz w:val="23"/>
          <w:szCs w:val="23"/>
        </w:rPr>
        <w:t xml:space="preserve"> </w:t>
      </w:r>
      <w:r>
        <w:rPr>
          <w:spacing w:val="-4"/>
          <w:sz w:val="23"/>
          <w:szCs w:val="23"/>
        </w:rPr>
        <w:t>winding.</w:t>
      </w:r>
    </w:p>
    <w:p w:rsidR="005F6964" w:rsidRDefault="005F6964">
      <w:pPr>
        <w:pStyle w:val="BodyText"/>
        <w:spacing w:before="2"/>
        <w:ind w:left="0" w:firstLine="0"/>
        <w:rPr>
          <w:sz w:val="23"/>
          <w:szCs w:val="23"/>
        </w:rPr>
      </w:pPr>
    </w:p>
    <w:p w:rsidR="005F6964" w:rsidRDefault="00582FCD" w:rsidP="00617A6F">
      <w:pPr>
        <w:pStyle w:val="Heading3"/>
        <w:numPr>
          <w:ilvl w:val="0"/>
          <w:numId w:val="36"/>
        </w:numPr>
        <w:tabs>
          <w:tab w:val="left" w:pos="880"/>
          <w:tab w:val="left" w:pos="881"/>
        </w:tabs>
        <w:ind w:hanging="721"/>
        <w:rPr>
          <w:sz w:val="23"/>
          <w:szCs w:val="23"/>
        </w:rPr>
      </w:pPr>
      <w:r>
        <w:rPr>
          <w:spacing w:val="-3"/>
          <w:sz w:val="23"/>
          <w:szCs w:val="23"/>
        </w:rPr>
        <w:t xml:space="preserve">UNDERSTAND </w:t>
      </w:r>
      <w:r>
        <w:rPr>
          <w:spacing w:val="-2"/>
          <w:sz w:val="23"/>
          <w:szCs w:val="23"/>
        </w:rPr>
        <w:t xml:space="preserve">THE </w:t>
      </w:r>
      <w:r>
        <w:rPr>
          <w:spacing w:val="-3"/>
          <w:sz w:val="23"/>
          <w:szCs w:val="23"/>
        </w:rPr>
        <w:t xml:space="preserve">WORKING </w:t>
      </w:r>
      <w:r>
        <w:rPr>
          <w:sz w:val="23"/>
          <w:szCs w:val="23"/>
        </w:rPr>
        <w:t xml:space="preserve">OF D.C. </w:t>
      </w:r>
      <w:r>
        <w:rPr>
          <w:spacing w:val="-3"/>
          <w:sz w:val="23"/>
          <w:szCs w:val="23"/>
        </w:rPr>
        <w:t xml:space="preserve">MACHINES </w:t>
      </w:r>
      <w:r>
        <w:rPr>
          <w:sz w:val="23"/>
          <w:szCs w:val="23"/>
        </w:rPr>
        <w:t>AS D.C.</w:t>
      </w:r>
      <w:r>
        <w:rPr>
          <w:spacing w:val="-34"/>
          <w:sz w:val="23"/>
          <w:szCs w:val="23"/>
        </w:rPr>
        <w:t xml:space="preserve"> </w:t>
      </w:r>
      <w:r>
        <w:rPr>
          <w:spacing w:val="-3"/>
          <w:sz w:val="23"/>
          <w:szCs w:val="23"/>
        </w:rPr>
        <w:t>GENERATORS</w:t>
      </w:r>
    </w:p>
    <w:p w:rsidR="005F6964" w:rsidRDefault="00582FCD" w:rsidP="00617A6F">
      <w:pPr>
        <w:pStyle w:val="ListParagraph"/>
        <w:numPr>
          <w:ilvl w:val="1"/>
          <w:numId w:val="38"/>
        </w:numPr>
        <w:tabs>
          <w:tab w:val="left" w:pos="1600"/>
          <w:tab w:val="left" w:pos="1601"/>
        </w:tabs>
        <w:spacing w:before="6"/>
        <w:rPr>
          <w:sz w:val="23"/>
          <w:szCs w:val="23"/>
        </w:rPr>
      </w:pPr>
      <w:r>
        <w:rPr>
          <w:spacing w:val="-3"/>
          <w:sz w:val="23"/>
          <w:szCs w:val="23"/>
        </w:rPr>
        <w:t xml:space="preserve">Explain principle </w:t>
      </w:r>
      <w:r>
        <w:rPr>
          <w:sz w:val="23"/>
          <w:szCs w:val="23"/>
        </w:rPr>
        <w:t xml:space="preserve">of </w:t>
      </w:r>
      <w:r>
        <w:rPr>
          <w:spacing w:val="-3"/>
          <w:sz w:val="23"/>
          <w:szCs w:val="23"/>
        </w:rPr>
        <w:t xml:space="preserve">single </w:t>
      </w:r>
      <w:r>
        <w:rPr>
          <w:sz w:val="23"/>
          <w:szCs w:val="23"/>
        </w:rPr>
        <w:t xml:space="preserve">loop </w:t>
      </w:r>
      <w:r>
        <w:rPr>
          <w:spacing w:val="-3"/>
          <w:sz w:val="23"/>
          <w:szCs w:val="23"/>
        </w:rPr>
        <w:t>D.C.</w:t>
      </w:r>
      <w:r>
        <w:rPr>
          <w:spacing w:val="-20"/>
          <w:sz w:val="23"/>
          <w:szCs w:val="23"/>
        </w:rPr>
        <w:t xml:space="preserve"> </w:t>
      </w:r>
      <w:r>
        <w:rPr>
          <w:spacing w:val="-3"/>
          <w:sz w:val="23"/>
          <w:szCs w:val="23"/>
        </w:rPr>
        <w:t>generator.</w:t>
      </w:r>
    </w:p>
    <w:p w:rsidR="005F6964" w:rsidRDefault="00582FCD" w:rsidP="00617A6F">
      <w:pPr>
        <w:pStyle w:val="ListParagraph"/>
        <w:numPr>
          <w:ilvl w:val="1"/>
          <w:numId w:val="38"/>
        </w:numPr>
        <w:tabs>
          <w:tab w:val="left" w:pos="1600"/>
          <w:tab w:val="left" w:pos="1601"/>
        </w:tabs>
        <w:spacing w:line="249" w:lineRule="auto"/>
        <w:ind w:right="3482" w:hanging="720"/>
        <w:rPr>
          <w:sz w:val="23"/>
          <w:szCs w:val="23"/>
        </w:rPr>
      </w:pPr>
      <w:r>
        <w:rPr>
          <w:spacing w:val="-3"/>
          <w:sz w:val="23"/>
          <w:szCs w:val="23"/>
        </w:rPr>
        <w:t>Derive</w:t>
      </w:r>
      <w:r>
        <w:rPr>
          <w:spacing w:val="-6"/>
          <w:sz w:val="23"/>
          <w:szCs w:val="23"/>
        </w:rPr>
        <w:t xml:space="preserve"> </w:t>
      </w:r>
      <w:r>
        <w:rPr>
          <w:sz w:val="23"/>
          <w:szCs w:val="23"/>
        </w:rPr>
        <w:t>EMF</w:t>
      </w:r>
      <w:r>
        <w:rPr>
          <w:spacing w:val="-7"/>
          <w:sz w:val="23"/>
          <w:szCs w:val="23"/>
        </w:rPr>
        <w:t xml:space="preserve"> </w:t>
      </w:r>
      <w:r>
        <w:rPr>
          <w:spacing w:val="-3"/>
          <w:sz w:val="23"/>
          <w:szCs w:val="23"/>
        </w:rPr>
        <w:t>equation</w:t>
      </w:r>
      <w:r>
        <w:rPr>
          <w:spacing w:val="-8"/>
          <w:sz w:val="23"/>
          <w:szCs w:val="23"/>
        </w:rPr>
        <w:t xml:space="preserve"> </w:t>
      </w:r>
      <w:r>
        <w:rPr>
          <w:sz w:val="23"/>
          <w:szCs w:val="23"/>
        </w:rPr>
        <w:t>of</w:t>
      </w:r>
      <w:r>
        <w:rPr>
          <w:spacing w:val="-7"/>
          <w:sz w:val="23"/>
          <w:szCs w:val="23"/>
        </w:rPr>
        <w:t xml:space="preserve"> </w:t>
      </w:r>
      <w:r>
        <w:rPr>
          <w:sz w:val="23"/>
          <w:szCs w:val="23"/>
        </w:rPr>
        <w:t>a</w:t>
      </w:r>
      <w:r>
        <w:rPr>
          <w:spacing w:val="-6"/>
          <w:sz w:val="23"/>
          <w:szCs w:val="23"/>
        </w:rPr>
        <w:t xml:space="preserve"> </w:t>
      </w:r>
      <w:r>
        <w:rPr>
          <w:spacing w:val="-3"/>
          <w:sz w:val="23"/>
          <w:szCs w:val="23"/>
        </w:rPr>
        <w:t>D.C.</w:t>
      </w:r>
      <w:r>
        <w:rPr>
          <w:spacing w:val="-6"/>
          <w:sz w:val="23"/>
          <w:szCs w:val="23"/>
        </w:rPr>
        <w:t xml:space="preserve"> </w:t>
      </w:r>
      <w:r>
        <w:rPr>
          <w:spacing w:val="-3"/>
          <w:sz w:val="23"/>
          <w:szCs w:val="23"/>
        </w:rPr>
        <w:t>generator</w:t>
      </w:r>
      <w:r>
        <w:rPr>
          <w:spacing w:val="-6"/>
          <w:sz w:val="23"/>
          <w:szCs w:val="23"/>
        </w:rPr>
        <w:t xml:space="preserve"> </w:t>
      </w:r>
      <w:r>
        <w:rPr>
          <w:spacing w:val="-2"/>
          <w:sz w:val="23"/>
          <w:szCs w:val="23"/>
        </w:rPr>
        <w:t>and</w:t>
      </w:r>
      <w:r>
        <w:rPr>
          <w:spacing w:val="-5"/>
          <w:sz w:val="23"/>
          <w:szCs w:val="23"/>
        </w:rPr>
        <w:t xml:space="preserve"> </w:t>
      </w:r>
      <w:r>
        <w:rPr>
          <w:spacing w:val="-3"/>
          <w:sz w:val="23"/>
          <w:szCs w:val="23"/>
        </w:rPr>
        <w:t>solve</w:t>
      </w:r>
      <w:r>
        <w:rPr>
          <w:spacing w:val="-6"/>
          <w:sz w:val="23"/>
          <w:szCs w:val="23"/>
        </w:rPr>
        <w:t xml:space="preserve"> </w:t>
      </w:r>
      <w:r>
        <w:rPr>
          <w:sz w:val="23"/>
          <w:szCs w:val="23"/>
        </w:rPr>
        <w:t xml:space="preserve">related </w:t>
      </w:r>
      <w:r>
        <w:rPr>
          <w:spacing w:val="-3"/>
          <w:sz w:val="23"/>
          <w:szCs w:val="23"/>
        </w:rPr>
        <w:t>problems.</w:t>
      </w:r>
    </w:p>
    <w:p w:rsidR="005F6964" w:rsidRDefault="00582FCD" w:rsidP="00617A6F">
      <w:pPr>
        <w:pStyle w:val="ListParagraph"/>
        <w:numPr>
          <w:ilvl w:val="1"/>
          <w:numId w:val="38"/>
        </w:numPr>
        <w:tabs>
          <w:tab w:val="left" w:pos="1600"/>
          <w:tab w:val="left" w:pos="1601"/>
        </w:tabs>
        <w:spacing w:before="2"/>
        <w:rPr>
          <w:sz w:val="23"/>
          <w:szCs w:val="23"/>
        </w:rPr>
      </w:pPr>
      <w:r>
        <w:rPr>
          <w:spacing w:val="-3"/>
          <w:sz w:val="23"/>
          <w:szCs w:val="23"/>
        </w:rPr>
        <w:t xml:space="preserve">List types </w:t>
      </w:r>
      <w:r>
        <w:rPr>
          <w:sz w:val="23"/>
          <w:szCs w:val="23"/>
        </w:rPr>
        <w:t xml:space="preserve">of </w:t>
      </w:r>
      <w:r>
        <w:rPr>
          <w:spacing w:val="-3"/>
          <w:sz w:val="23"/>
          <w:szCs w:val="23"/>
        </w:rPr>
        <w:t xml:space="preserve">D.C. generator depending </w:t>
      </w:r>
      <w:r>
        <w:rPr>
          <w:sz w:val="23"/>
          <w:szCs w:val="23"/>
        </w:rPr>
        <w:t xml:space="preserve">upon </w:t>
      </w:r>
      <w:r>
        <w:rPr>
          <w:spacing w:val="-3"/>
          <w:sz w:val="23"/>
          <w:szCs w:val="23"/>
        </w:rPr>
        <w:t xml:space="preserve">excitation (self </w:t>
      </w:r>
      <w:r>
        <w:rPr>
          <w:spacing w:val="-2"/>
          <w:sz w:val="23"/>
          <w:szCs w:val="23"/>
        </w:rPr>
        <w:t xml:space="preserve">and </w:t>
      </w:r>
      <w:r>
        <w:rPr>
          <w:spacing w:val="-3"/>
          <w:sz w:val="23"/>
          <w:szCs w:val="23"/>
        </w:rPr>
        <w:t>separately</w:t>
      </w:r>
      <w:r>
        <w:rPr>
          <w:spacing w:val="-37"/>
          <w:sz w:val="23"/>
          <w:szCs w:val="23"/>
        </w:rPr>
        <w:t xml:space="preserve"> </w:t>
      </w:r>
      <w:r>
        <w:rPr>
          <w:spacing w:val="-3"/>
          <w:sz w:val="23"/>
          <w:szCs w:val="23"/>
        </w:rPr>
        <w:t>excited).</w:t>
      </w:r>
    </w:p>
    <w:p w:rsidR="005F6964" w:rsidRDefault="00582FCD" w:rsidP="00617A6F">
      <w:pPr>
        <w:pStyle w:val="ListParagraph"/>
        <w:numPr>
          <w:ilvl w:val="1"/>
          <w:numId w:val="38"/>
        </w:numPr>
        <w:tabs>
          <w:tab w:val="left" w:pos="1600"/>
          <w:tab w:val="left" w:pos="1601"/>
        </w:tabs>
        <w:rPr>
          <w:sz w:val="23"/>
          <w:szCs w:val="23"/>
        </w:rPr>
      </w:pPr>
      <w:r>
        <w:rPr>
          <w:spacing w:val="-3"/>
          <w:sz w:val="23"/>
          <w:szCs w:val="23"/>
        </w:rPr>
        <w:t xml:space="preserve">List types </w:t>
      </w:r>
      <w:r>
        <w:rPr>
          <w:sz w:val="23"/>
          <w:szCs w:val="23"/>
        </w:rPr>
        <w:t xml:space="preserve">of </w:t>
      </w:r>
      <w:r>
        <w:rPr>
          <w:spacing w:val="-3"/>
          <w:sz w:val="23"/>
          <w:szCs w:val="23"/>
        </w:rPr>
        <w:t xml:space="preserve">D.C. generator </w:t>
      </w:r>
      <w:r>
        <w:rPr>
          <w:spacing w:val="-4"/>
          <w:sz w:val="23"/>
          <w:szCs w:val="23"/>
        </w:rPr>
        <w:t xml:space="preserve">showing </w:t>
      </w:r>
      <w:r>
        <w:rPr>
          <w:spacing w:val="-3"/>
          <w:sz w:val="23"/>
          <w:szCs w:val="23"/>
        </w:rPr>
        <w:t>their connections (Shunt, series,</w:t>
      </w:r>
      <w:r>
        <w:rPr>
          <w:spacing w:val="-24"/>
          <w:sz w:val="23"/>
          <w:szCs w:val="23"/>
        </w:rPr>
        <w:t xml:space="preserve"> </w:t>
      </w:r>
      <w:r>
        <w:rPr>
          <w:spacing w:val="-3"/>
          <w:sz w:val="23"/>
          <w:szCs w:val="23"/>
        </w:rPr>
        <w:t>compound).</w:t>
      </w:r>
    </w:p>
    <w:p w:rsidR="005F6964" w:rsidRDefault="00582FCD" w:rsidP="00617A6F">
      <w:pPr>
        <w:pStyle w:val="ListParagraph"/>
        <w:numPr>
          <w:ilvl w:val="1"/>
          <w:numId w:val="38"/>
        </w:numPr>
        <w:tabs>
          <w:tab w:val="left" w:pos="1600"/>
          <w:tab w:val="left" w:pos="1601"/>
        </w:tabs>
        <w:rPr>
          <w:sz w:val="23"/>
          <w:szCs w:val="23"/>
        </w:rPr>
      </w:pPr>
      <w:r>
        <w:rPr>
          <w:sz w:val="23"/>
          <w:szCs w:val="23"/>
        </w:rPr>
        <w:t>Draw</w:t>
      </w:r>
      <w:r>
        <w:rPr>
          <w:spacing w:val="-37"/>
          <w:sz w:val="23"/>
          <w:szCs w:val="23"/>
        </w:rPr>
        <w:t xml:space="preserve"> </w:t>
      </w:r>
      <w:r>
        <w:rPr>
          <w:sz w:val="23"/>
          <w:szCs w:val="23"/>
        </w:rPr>
        <w:t xml:space="preserve">no load </w:t>
      </w:r>
      <w:r>
        <w:rPr>
          <w:spacing w:val="-3"/>
          <w:sz w:val="23"/>
          <w:szCs w:val="23"/>
        </w:rPr>
        <w:t xml:space="preserve">characteristics </w:t>
      </w:r>
      <w:r>
        <w:rPr>
          <w:sz w:val="23"/>
          <w:szCs w:val="23"/>
        </w:rPr>
        <w:t xml:space="preserve">of </w:t>
      </w:r>
      <w:r>
        <w:rPr>
          <w:spacing w:val="-3"/>
          <w:sz w:val="23"/>
          <w:szCs w:val="23"/>
        </w:rPr>
        <w:t xml:space="preserve">separately </w:t>
      </w:r>
      <w:r>
        <w:rPr>
          <w:spacing w:val="-2"/>
          <w:sz w:val="23"/>
          <w:szCs w:val="23"/>
        </w:rPr>
        <w:t xml:space="preserve">and </w:t>
      </w:r>
      <w:r>
        <w:rPr>
          <w:spacing w:val="-3"/>
          <w:sz w:val="23"/>
          <w:szCs w:val="23"/>
        </w:rPr>
        <w:t xml:space="preserve">self-excited </w:t>
      </w:r>
      <w:r>
        <w:rPr>
          <w:spacing w:val="-4"/>
          <w:sz w:val="23"/>
          <w:szCs w:val="23"/>
        </w:rPr>
        <w:t xml:space="preserve">shunt </w:t>
      </w:r>
      <w:r>
        <w:rPr>
          <w:spacing w:val="-3"/>
          <w:sz w:val="23"/>
          <w:szCs w:val="23"/>
        </w:rPr>
        <w:t>generators.</w:t>
      </w:r>
    </w:p>
    <w:p w:rsidR="005F6964" w:rsidRDefault="00582FCD" w:rsidP="00617A6F">
      <w:pPr>
        <w:pStyle w:val="ListParagraph"/>
        <w:numPr>
          <w:ilvl w:val="1"/>
          <w:numId w:val="38"/>
        </w:numPr>
        <w:tabs>
          <w:tab w:val="left" w:pos="1600"/>
          <w:tab w:val="left" w:pos="1601"/>
        </w:tabs>
        <w:rPr>
          <w:sz w:val="23"/>
          <w:szCs w:val="23"/>
        </w:rPr>
      </w:pPr>
      <w:r>
        <w:rPr>
          <w:spacing w:val="-3"/>
          <w:sz w:val="23"/>
          <w:szCs w:val="23"/>
        </w:rPr>
        <w:t xml:space="preserve">Evaluate critical resistance </w:t>
      </w:r>
      <w:r>
        <w:rPr>
          <w:sz w:val="23"/>
          <w:szCs w:val="23"/>
        </w:rPr>
        <w:t xml:space="preserve">from </w:t>
      </w:r>
      <w:r>
        <w:rPr>
          <w:spacing w:val="-3"/>
          <w:sz w:val="23"/>
          <w:szCs w:val="23"/>
        </w:rPr>
        <w:t xml:space="preserve">O.C.C </w:t>
      </w:r>
      <w:r>
        <w:rPr>
          <w:spacing w:val="-2"/>
          <w:sz w:val="23"/>
          <w:szCs w:val="23"/>
        </w:rPr>
        <w:t xml:space="preserve">for </w:t>
      </w:r>
      <w:r>
        <w:rPr>
          <w:sz w:val="23"/>
          <w:szCs w:val="23"/>
        </w:rPr>
        <w:t xml:space="preserve">a </w:t>
      </w:r>
      <w:r>
        <w:rPr>
          <w:spacing w:val="-3"/>
          <w:sz w:val="23"/>
          <w:szCs w:val="23"/>
        </w:rPr>
        <w:t>given</w:t>
      </w:r>
      <w:r>
        <w:rPr>
          <w:spacing w:val="-29"/>
          <w:sz w:val="23"/>
          <w:szCs w:val="23"/>
        </w:rPr>
        <w:t xml:space="preserve"> </w:t>
      </w:r>
      <w:r>
        <w:rPr>
          <w:spacing w:val="-3"/>
          <w:sz w:val="23"/>
          <w:szCs w:val="23"/>
        </w:rPr>
        <w:t>machine.</w:t>
      </w:r>
    </w:p>
    <w:p w:rsidR="005F6964" w:rsidRDefault="00582FCD" w:rsidP="00617A6F">
      <w:pPr>
        <w:pStyle w:val="ListParagraph"/>
        <w:numPr>
          <w:ilvl w:val="1"/>
          <w:numId w:val="38"/>
        </w:numPr>
        <w:tabs>
          <w:tab w:val="left" w:pos="1600"/>
          <w:tab w:val="left" w:pos="1601"/>
        </w:tabs>
        <w:rPr>
          <w:sz w:val="23"/>
          <w:szCs w:val="23"/>
        </w:rPr>
      </w:pPr>
      <w:r>
        <w:rPr>
          <w:spacing w:val="-3"/>
          <w:sz w:val="23"/>
          <w:szCs w:val="23"/>
        </w:rPr>
        <w:t xml:space="preserve">Solve problems relating </w:t>
      </w:r>
      <w:r>
        <w:rPr>
          <w:sz w:val="23"/>
          <w:szCs w:val="23"/>
        </w:rPr>
        <w:t xml:space="preserve">to </w:t>
      </w:r>
      <w:proofErr w:type="spellStart"/>
      <w:r>
        <w:rPr>
          <w:sz w:val="23"/>
          <w:szCs w:val="23"/>
        </w:rPr>
        <w:t>o.c.c</w:t>
      </w:r>
      <w:proofErr w:type="spellEnd"/>
      <w:r>
        <w:rPr>
          <w:sz w:val="23"/>
          <w:szCs w:val="23"/>
        </w:rPr>
        <w:t xml:space="preserve"> </w:t>
      </w:r>
      <w:r>
        <w:rPr>
          <w:spacing w:val="-3"/>
          <w:sz w:val="23"/>
          <w:szCs w:val="23"/>
        </w:rPr>
        <w:t xml:space="preserve">critical resistance, </w:t>
      </w:r>
      <w:proofErr w:type="spellStart"/>
      <w:r>
        <w:rPr>
          <w:spacing w:val="-3"/>
          <w:sz w:val="23"/>
          <w:szCs w:val="23"/>
        </w:rPr>
        <w:t>emf</w:t>
      </w:r>
      <w:proofErr w:type="spellEnd"/>
      <w:r>
        <w:rPr>
          <w:spacing w:val="-3"/>
          <w:sz w:val="23"/>
          <w:szCs w:val="23"/>
        </w:rPr>
        <w:t xml:space="preserve"> </w:t>
      </w:r>
      <w:r>
        <w:rPr>
          <w:spacing w:val="-2"/>
          <w:sz w:val="23"/>
          <w:szCs w:val="23"/>
        </w:rPr>
        <w:t>and</w:t>
      </w:r>
      <w:r>
        <w:rPr>
          <w:spacing w:val="-28"/>
          <w:sz w:val="23"/>
          <w:szCs w:val="23"/>
        </w:rPr>
        <w:t xml:space="preserve"> </w:t>
      </w:r>
      <w:r>
        <w:rPr>
          <w:sz w:val="23"/>
          <w:szCs w:val="23"/>
        </w:rPr>
        <w:t>speed.</w:t>
      </w:r>
    </w:p>
    <w:p w:rsidR="005F6964" w:rsidRDefault="00582FCD" w:rsidP="00617A6F">
      <w:pPr>
        <w:pStyle w:val="ListParagraph"/>
        <w:numPr>
          <w:ilvl w:val="1"/>
          <w:numId w:val="38"/>
        </w:numPr>
        <w:tabs>
          <w:tab w:val="left" w:pos="1600"/>
          <w:tab w:val="left" w:pos="1601"/>
        </w:tabs>
        <w:spacing w:line="249" w:lineRule="auto"/>
        <w:ind w:right="3690" w:hanging="720"/>
        <w:rPr>
          <w:sz w:val="23"/>
          <w:szCs w:val="23"/>
        </w:rPr>
      </w:pPr>
      <w:r>
        <w:rPr>
          <w:sz w:val="23"/>
          <w:szCs w:val="23"/>
        </w:rPr>
        <w:t xml:space="preserve">Draw </w:t>
      </w:r>
      <w:r>
        <w:rPr>
          <w:spacing w:val="-3"/>
          <w:sz w:val="23"/>
          <w:szCs w:val="23"/>
        </w:rPr>
        <w:t xml:space="preserve">on-load internal, external characteristics </w:t>
      </w:r>
      <w:r>
        <w:rPr>
          <w:spacing w:val="-2"/>
          <w:sz w:val="23"/>
          <w:szCs w:val="23"/>
        </w:rPr>
        <w:t xml:space="preserve">for </w:t>
      </w:r>
      <w:r>
        <w:rPr>
          <w:spacing w:val="-3"/>
          <w:sz w:val="23"/>
          <w:szCs w:val="23"/>
        </w:rPr>
        <w:t xml:space="preserve">series, </w:t>
      </w:r>
      <w:r>
        <w:rPr>
          <w:spacing w:val="-4"/>
          <w:sz w:val="23"/>
          <w:szCs w:val="23"/>
        </w:rPr>
        <w:t xml:space="preserve">shunt </w:t>
      </w:r>
      <w:r>
        <w:rPr>
          <w:spacing w:val="-2"/>
          <w:sz w:val="23"/>
          <w:szCs w:val="23"/>
        </w:rPr>
        <w:t xml:space="preserve">and </w:t>
      </w:r>
      <w:r>
        <w:rPr>
          <w:spacing w:val="-3"/>
          <w:sz w:val="23"/>
          <w:szCs w:val="23"/>
        </w:rPr>
        <w:t>compound</w:t>
      </w:r>
      <w:r>
        <w:rPr>
          <w:spacing w:val="-7"/>
          <w:sz w:val="23"/>
          <w:szCs w:val="23"/>
        </w:rPr>
        <w:t xml:space="preserve"> </w:t>
      </w:r>
      <w:r>
        <w:rPr>
          <w:spacing w:val="-3"/>
          <w:sz w:val="23"/>
          <w:szCs w:val="23"/>
        </w:rPr>
        <w:t>generators.</w:t>
      </w:r>
    </w:p>
    <w:p w:rsidR="005F6964" w:rsidRDefault="00582FCD" w:rsidP="00617A6F">
      <w:pPr>
        <w:pStyle w:val="ListParagraph"/>
        <w:numPr>
          <w:ilvl w:val="1"/>
          <w:numId w:val="38"/>
        </w:numPr>
        <w:tabs>
          <w:tab w:val="left" w:pos="1600"/>
          <w:tab w:val="left" w:pos="1601"/>
        </w:tabs>
        <w:spacing w:before="1"/>
        <w:rPr>
          <w:sz w:val="23"/>
          <w:szCs w:val="23"/>
        </w:rPr>
      </w:pPr>
      <w:r>
        <w:rPr>
          <w:spacing w:val="-3"/>
          <w:sz w:val="23"/>
          <w:szCs w:val="23"/>
        </w:rPr>
        <w:t xml:space="preserve">Solve problems relating </w:t>
      </w:r>
      <w:r>
        <w:rPr>
          <w:sz w:val="23"/>
          <w:szCs w:val="23"/>
        </w:rPr>
        <w:t>to load</w:t>
      </w:r>
      <w:r>
        <w:rPr>
          <w:spacing w:val="-16"/>
          <w:sz w:val="23"/>
          <w:szCs w:val="23"/>
        </w:rPr>
        <w:t xml:space="preserve"> </w:t>
      </w:r>
      <w:r>
        <w:rPr>
          <w:spacing w:val="-3"/>
          <w:sz w:val="23"/>
          <w:szCs w:val="23"/>
        </w:rPr>
        <w:t>characteristics.</w:t>
      </w:r>
    </w:p>
    <w:p w:rsidR="005F6964" w:rsidRDefault="00582FCD" w:rsidP="00617A6F">
      <w:pPr>
        <w:pStyle w:val="ListParagraph"/>
        <w:numPr>
          <w:ilvl w:val="1"/>
          <w:numId w:val="38"/>
        </w:numPr>
        <w:tabs>
          <w:tab w:val="left" w:pos="1600"/>
          <w:tab w:val="left" w:pos="1601"/>
        </w:tabs>
        <w:rPr>
          <w:sz w:val="23"/>
          <w:szCs w:val="23"/>
        </w:rPr>
      </w:pPr>
      <w:r>
        <w:rPr>
          <w:spacing w:val="-3"/>
          <w:sz w:val="23"/>
          <w:szCs w:val="23"/>
        </w:rPr>
        <w:t>State</w:t>
      </w:r>
      <w:r>
        <w:rPr>
          <w:spacing w:val="-5"/>
          <w:sz w:val="23"/>
          <w:szCs w:val="23"/>
        </w:rPr>
        <w:t xml:space="preserve"> </w:t>
      </w:r>
      <w:r>
        <w:rPr>
          <w:spacing w:val="-3"/>
          <w:sz w:val="23"/>
          <w:szCs w:val="23"/>
        </w:rPr>
        <w:t>levels</w:t>
      </w:r>
      <w:r>
        <w:rPr>
          <w:spacing w:val="-6"/>
          <w:sz w:val="23"/>
          <w:szCs w:val="23"/>
        </w:rPr>
        <w:t xml:space="preserve"> </w:t>
      </w:r>
      <w:r>
        <w:rPr>
          <w:sz w:val="23"/>
          <w:szCs w:val="23"/>
        </w:rPr>
        <w:t>of</w:t>
      </w:r>
      <w:r>
        <w:rPr>
          <w:spacing w:val="-7"/>
          <w:sz w:val="23"/>
          <w:szCs w:val="23"/>
        </w:rPr>
        <w:t xml:space="preserve"> </w:t>
      </w:r>
      <w:r>
        <w:rPr>
          <w:spacing w:val="-3"/>
          <w:sz w:val="23"/>
          <w:szCs w:val="23"/>
        </w:rPr>
        <w:t>compounding</w:t>
      </w:r>
      <w:r>
        <w:rPr>
          <w:spacing w:val="-6"/>
          <w:sz w:val="23"/>
          <w:szCs w:val="23"/>
        </w:rPr>
        <w:t xml:space="preserve"> </w:t>
      </w:r>
      <w:r>
        <w:rPr>
          <w:sz w:val="23"/>
          <w:szCs w:val="23"/>
        </w:rPr>
        <w:t>of</w:t>
      </w:r>
      <w:r>
        <w:rPr>
          <w:spacing w:val="-7"/>
          <w:sz w:val="23"/>
          <w:szCs w:val="23"/>
        </w:rPr>
        <w:t xml:space="preserve"> </w:t>
      </w:r>
      <w:r>
        <w:rPr>
          <w:spacing w:val="-3"/>
          <w:sz w:val="23"/>
          <w:szCs w:val="23"/>
        </w:rPr>
        <w:t>compound</w:t>
      </w:r>
      <w:r>
        <w:rPr>
          <w:spacing w:val="-4"/>
          <w:sz w:val="23"/>
          <w:szCs w:val="23"/>
        </w:rPr>
        <w:t xml:space="preserve"> </w:t>
      </w:r>
      <w:r>
        <w:rPr>
          <w:spacing w:val="-3"/>
          <w:sz w:val="23"/>
          <w:szCs w:val="23"/>
        </w:rPr>
        <w:t>generator,</w:t>
      </w:r>
      <w:r>
        <w:rPr>
          <w:spacing w:val="-4"/>
          <w:sz w:val="23"/>
          <w:szCs w:val="23"/>
        </w:rPr>
        <w:t xml:space="preserve"> </w:t>
      </w:r>
      <w:r>
        <w:rPr>
          <w:sz w:val="23"/>
          <w:szCs w:val="23"/>
        </w:rPr>
        <w:t>as</w:t>
      </w:r>
      <w:r>
        <w:rPr>
          <w:spacing w:val="-7"/>
          <w:sz w:val="23"/>
          <w:szCs w:val="23"/>
        </w:rPr>
        <w:t xml:space="preserve"> </w:t>
      </w:r>
      <w:r>
        <w:rPr>
          <w:spacing w:val="-3"/>
          <w:sz w:val="23"/>
          <w:szCs w:val="23"/>
        </w:rPr>
        <w:t>under</w:t>
      </w:r>
      <w:r>
        <w:rPr>
          <w:spacing w:val="-4"/>
          <w:sz w:val="23"/>
          <w:szCs w:val="23"/>
        </w:rPr>
        <w:t xml:space="preserve"> </w:t>
      </w:r>
      <w:r>
        <w:rPr>
          <w:sz w:val="23"/>
          <w:szCs w:val="23"/>
        </w:rPr>
        <w:t>&amp;</w:t>
      </w:r>
      <w:r>
        <w:rPr>
          <w:spacing w:val="-7"/>
          <w:sz w:val="23"/>
          <w:szCs w:val="23"/>
        </w:rPr>
        <w:t xml:space="preserve"> </w:t>
      </w:r>
      <w:r>
        <w:rPr>
          <w:sz w:val="23"/>
          <w:szCs w:val="23"/>
        </w:rPr>
        <w:t>over</w:t>
      </w:r>
      <w:r>
        <w:rPr>
          <w:spacing w:val="-4"/>
          <w:sz w:val="23"/>
          <w:szCs w:val="23"/>
        </w:rPr>
        <w:t xml:space="preserve"> </w:t>
      </w:r>
      <w:r>
        <w:rPr>
          <w:spacing w:val="-3"/>
          <w:sz w:val="23"/>
          <w:szCs w:val="23"/>
        </w:rPr>
        <w:t>compounding.</w:t>
      </w:r>
    </w:p>
    <w:p w:rsidR="005F6964" w:rsidRDefault="00582FCD" w:rsidP="00617A6F">
      <w:pPr>
        <w:pStyle w:val="ListParagraph"/>
        <w:numPr>
          <w:ilvl w:val="1"/>
          <w:numId w:val="38"/>
        </w:numPr>
        <w:tabs>
          <w:tab w:val="left" w:pos="1600"/>
          <w:tab w:val="left" w:pos="1601"/>
        </w:tabs>
        <w:rPr>
          <w:sz w:val="23"/>
          <w:szCs w:val="23"/>
        </w:rPr>
      </w:pPr>
      <w:r>
        <w:rPr>
          <w:spacing w:val="-3"/>
          <w:sz w:val="23"/>
          <w:szCs w:val="23"/>
        </w:rPr>
        <w:t>Explain armature</w:t>
      </w:r>
      <w:r>
        <w:rPr>
          <w:spacing w:val="-7"/>
          <w:sz w:val="23"/>
          <w:szCs w:val="23"/>
        </w:rPr>
        <w:t xml:space="preserve"> </w:t>
      </w:r>
      <w:r>
        <w:rPr>
          <w:spacing w:val="-3"/>
          <w:sz w:val="23"/>
          <w:szCs w:val="23"/>
        </w:rPr>
        <w:t>reaction.</w:t>
      </w:r>
    </w:p>
    <w:p w:rsidR="005F6964" w:rsidRDefault="00582FCD" w:rsidP="00617A6F">
      <w:pPr>
        <w:pStyle w:val="ListParagraph"/>
        <w:numPr>
          <w:ilvl w:val="1"/>
          <w:numId w:val="38"/>
        </w:numPr>
        <w:tabs>
          <w:tab w:val="left" w:pos="1600"/>
          <w:tab w:val="left" w:pos="1601"/>
        </w:tabs>
        <w:rPr>
          <w:sz w:val="23"/>
          <w:szCs w:val="23"/>
        </w:rPr>
      </w:pPr>
      <w:r>
        <w:rPr>
          <w:spacing w:val="-3"/>
          <w:sz w:val="23"/>
          <w:szCs w:val="23"/>
        </w:rPr>
        <w:t>Define</w:t>
      </w:r>
      <w:r>
        <w:rPr>
          <w:spacing w:val="-4"/>
          <w:sz w:val="23"/>
          <w:szCs w:val="23"/>
        </w:rPr>
        <w:t xml:space="preserve"> commutation.</w:t>
      </w:r>
    </w:p>
    <w:p w:rsidR="005F6964" w:rsidRDefault="00582FCD" w:rsidP="00617A6F">
      <w:pPr>
        <w:pStyle w:val="ListParagraph"/>
        <w:numPr>
          <w:ilvl w:val="1"/>
          <w:numId w:val="38"/>
        </w:numPr>
        <w:tabs>
          <w:tab w:val="left" w:pos="1600"/>
          <w:tab w:val="left" w:pos="1601"/>
        </w:tabs>
        <w:spacing w:before="11"/>
        <w:rPr>
          <w:sz w:val="23"/>
          <w:szCs w:val="23"/>
        </w:rPr>
      </w:pPr>
      <w:r>
        <w:rPr>
          <w:spacing w:val="-3"/>
          <w:sz w:val="23"/>
          <w:szCs w:val="23"/>
        </w:rPr>
        <w:t xml:space="preserve">Explain purpose </w:t>
      </w:r>
      <w:r>
        <w:rPr>
          <w:sz w:val="23"/>
          <w:szCs w:val="23"/>
        </w:rPr>
        <w:t>of</w:t>
      </w:r>
      <w:r>
        <w:rPr>
          <w:spacing w:val="-10"/>
          <w:sz w:val="23"/>
          <w:szCs w:val="23"/>
        </w:rPr>
        <w:t xml:space="preserve"> </w:t>
      </w:r>
      <w:r>
        <w:rPr>
          <w:spacing w:val="-3"/>
          <w:sz w:val="23"/>
          <w:szCs w:val="23"/>
        </w:rPr>
        <w:t>Inter-poles</w:t>
      </w:r>
    </w:p>
    <w:p w:rsidR="005F6964" w:rsidRDefault="00582FCD" w:rsidP="00617A6F">
      <w:pPr>
        <w:pStyle w:val="ListParagraph"/>
        <w:numPr>
          <w:ilvl w:val="1"/>
          <w:numId w:val="38"/>
        </w:numPr>
        <w:tabs>
          <w:tab w:val="left" w:pos="1600"/>
          <w:tab w:val="left" w:pos="1601"/>
        </w:tabs>
        <w:rPr>
          <w:sz w:val="23"/>
          <w:szCs w:val="23"/>
        </w:rPr>
      </w:pPr>
      <w:r>
        <w:rPr>
          <w:spacing w:val="-3"/>
          <w:sz w:val="23"/>
          <w:szCs w:val="23"/>
        </w:rPr>
        <w:t xml:space="preserve">Express power stages </w:t>
      </w:r>
      <w:r>
        <w:rPr>
          <w:sz w:val="23"/>
          <w:szCs w:val="23"/>
        </w:rPr>
        <w:t xml:space="preserve">in </w:t>
      </w:r>
      <w:r>
        <w:rPr>
          <w:spacing w:val="-3"/>
          <w:sz w:val="23"/>
          <w:szCs w:val="23"/>
        </w:rPr>
        <w:t xml:space="preserve">D.C. generators </w:t>
      </w:r>
      <w:r>
        <w:rPr>
          <w:spacing w:val="-2"/>
          <w:sz w:val="23"/>
          <w:szCs w:val="23"/>
        </w:rPr>
        <w:t xml:space="preserve">and </w:t>
      </w:r>
      <w:r>
        <w:rPr>
          <w:sz w:val="23"/>
          <w:szCs w:val="23"/>
        </w:rPr>
        <w:t>its</w:t>
      </w:r>
      <w:r>
        <w:rPr>
          <w:spacing w:val="-26"/>
          <w:sz w:val="23"/>
          <w:szCs w:val="23"/>
        </w:rPr>
        <w:t xml:space="preserve"> </w:t>
      </w:r>
      <w:r>
        <w:rPr>
          <w:spacing w:val="-3"/>
          <w:sz w:val="23"/>
          <w:szCs w:val="23"/>
        </w:rPr>
        <w:t>efficiency.</w:t>
      </w:r>
    </w:p>
    <w:p w:rsidR="005F6964" w:rsidRDefault="00582FCD" w:rsidP="00617A6F">
      <w:pPr>
        <w:pStyle w:val="ListParagraph"/>
        <w:numPr>
          <w:ilvl w:val="1"/>
          <w:numId w:val="38"/>
        </w:numPr>
        <w:tabs>
          <w:tab w:val="left" w:pos="1600"/>
          <w:tab w:val="left" w:pos="1601"/>
        </w:tabs>
        <w:rPr>
          <w:sz w:val="23"/>
          <w:szCs w:val="23"/>
        </w:rPr>
      </w:pPr>
      <w:r>
        <w:rPr>
          <w:spacing w:val="-3"/>
          <w:sz w:val="23"/>
          <w:szCs w:val="23"/>
        </w:rPr>
        <w:t xml:space="preserve">Solve problems </w:t>
      </w:r>
      <w:r>
        <w:rPr>
          <w:sz w:val="23"/>
          <w:szCs w:val="23"/>
        </w:rPr>
        <w:t xml:space="preserve">on </w:t>
      </w:r>
      <w:r>
        <w:rPr>
          <w:spacing w:val="-3"/>
          <w:sz w:val="23"/>
          <w:szCs w:val="23"/>
        </w:rPr>
        <w:t xml:space="preserve">power stages </w:t>
      </w:r>
      <w:r>
        <w:rPr>
          <w:spacing w:val="-2"/>
          <w:sz w:val="23"/>
          <w:szCs w:val="23"/>
        </w:rPr>
        <w:t xml:space="preserve">and </w:t>
      </w:r>
      <w:r>
        <w:rPr>
          <w:spacing w:val="-3"/>
          <w:sz w:val="23"/>
          <w:szCs w:val="23"/>
        </w:rPr>
        <w:t xml:space="preserve">efficiency </w:t>
      </w:r>
      <w:r>
        <w:rPr>
          <w:sz w:val="23"/>
          <w:szCs w:val="23"/>
        </w:rPr>
        <w:t xml:space="preserve">of </w:t>
      </w:r>
      <w:r>
        <w:rPr>
          <w:spacing w:val="-3"/>
          <w:sz w:val="23"/>
          <w:szCs w:val="23"/>
        </w:rPr>
        <w:t>D.C.</w:t>
      </w:r>
      <w:r>
        <w:rPr>
          <w:spacing w:val="-31"/>
          <w:sz w:val="23"/>
          <w:szCs w:val="23"/>
        </w:rPr>
        <w:t xml:space="preserve"> </w:t>
      </w:r>
      <w:r>
        <w:rPr>
          <w:spacing w:val="-3"/>
          <w:sz w:val="23"/>
          <w:szCs w:val="23"/>
        </w:rPr>
        <w:t>generator.</w:t>
      </w:r>
    </w:p>
    <w:p w:rsidR="005F6964" w:rsidRDefault="00582FCD" w:rsidP="00617A6F">
      <w:pPr>
        <w:pStyle w:val="ListParagraph"/>
        <w:numPr>
          <w:ilvl w:val="1"/>
          <w:numId w:val="38"/>
        </w:numPr>
        <w:tabs>
          <w:tab w:val="left" w:pos="1600"/>
          <w:tab w:val="left" w:pos="1601"/>
        </w:tabs>
        <w:rPr>
          <w:sz w:val="23"/>
          <w:szCs w:val="23"/>
        </w:rPr>
      </w:pPr>
      <w:r>
        <w:rPr>
          <w:spacing w:val="-3"/>
          <w:sz w:val="23"/>
          <w:szCs w:val="23"/>
        </w:rPr>
        <w:t xml:space="preserve">State conditions </w:t>
      </w:r>
      <w:r>
        <w:rPr>
          <w:spacing w:val="-2"/>
          <w:sz w:val="23"/>
          <w:szCs w:val="23"/>
        </w:rPr>
        <w:t xml:space="preserve">for </w:t>
      </w:r>
      <w:r>
        <w:rPr>
          <w:spacing w:val="-4"/>
          <w:sz w:val="23"/>
          <w:szCs w:val="23"/>
        </w:rPr>
        <w:t xml:space="preserve">maximum </w:t>
      </w:r>
      <w:r>
        <w:rPr>
          <w:spacing w:val="-3"/>
          <w:sz w:val="23"/>
          <w:szCs w:val="23"/>
        </w:rPr>
        <w:t xml:space="preserve">efficiency </w:t>
      </w:r>
      <w:r>
        <w:rPr>
          <w:sz w:val="23"/>
          <w:szCs w:val="23"/>
        </w:rPr>
        <w:t xml:space="preserve">of a </w:t>
      </w:r>
      <w:r>
        <w:rPr>
          <w:spacing w:val="-3"/>
          <w:sz w:val="23"/>
          <w:szCs w:val="23"/>
        </w:rPr>
        <w:t>D.C.</w:t>
      </w:r>
      <w:r>
        <w:rPr>
          <w:spacing w:val="-30"/>
          <w:sz w:val="23"/>
          <w:szCs w:val="23"/>
        </w:rPr>
        <w:t xml:space="preserve"> </w:t>
      </w:r>
      <w:r>
        <w:rPr>
          <w:spacing w:val="-3"/>
          <w:sz w:val="23"/>
          <w:szCs w:val="23"/>
        </w:rPr>
        <w:t>generator.</w:t>
      </w:r>
    </w:p>
    <w:p w:rsidR="005F6964" w:rsidRDefault="00582FCD" w:rsidP="00617A6F">
      <w:pPr>
        <w:pStyle w:val="ListParagraph"/>
        <w:numPr>
          <w:ilvl w:val="1"/>
          <w:numId w:val="38"/>
        </w:numPr>
        <w:tabs>
          <w:tab w:val="left" w:pos="1600"/>
          <w:tab w:val="left" w:pos="1601"/>
        </w:tabs>
        <w:rPr>
          <w:sz w:val="23"/>
          <w:szCs w:val="23"/>
        </w:rPr>
      </w:pPr>
      <w:r>
        <w:rPr>
          <w:spacing w:val="-3"/>
          <w:sz w:val="23"/>
          <w:szCs w:val="23"/>
        </w:rPr>
        <w:t xml:space="preserve">Solve problems </w:t>
      </w:r>
      <w:r>
        <w:rPr>
          <w:sz w:val="23"/>
          <w:szCs w:val="23"/>
        </w:rPr>
        <w:t xml:space="preserve">on </w:t>
      </w:r>
      <w:r>
        <w:rPr>
          <w:spacing w:val="-3"/>
          <w:sz w:val="23"/>
          <w:szCs w:val="23"/>
        </w:rPr>
        <w:t xml:space="preserve">efficiency </w:t>
      </w:r>
      <w:r>
        <w:rPr>
          <w:sz w:val="23"/>
          <w:szCs w:val="23"/>
        </w:rPr>
        <w:t xml:space="preserve">of </w:t>
      </w:r>
      <w:r>
        <w:rPr>
          <w:spacing w:val="-3"/>
          <w:sz w:val="23"/>
          <w:szCs w:val="23"/>
        </w:rPr>
        <w:t>D.C.</w:t>
      </w:r>
      <w:r>
        <w:rPr>
          <w:spacing w:val="-25"/>
          <w:sz w:val="23"/>
          <w:szCs w:val="23"/>
        </w:rPr>
        <w:t xml:space="preserve"> </w:t>
      </w:r>
      <w:r>
        <w:rPr>
          <w:spacing w:val="-3"/>
          <w:sz w:val="23"/>
          <w:szCs w:val="23"/>
        </w:rPr>
        <w:t>generator.</w:t>
      </w:r>
    </w:p>
    <w:p w:rsidR="005F6964" w:rsidRDefault="00582FCD" w:rsidP="00617A6F">
      <w:pPr>
        <w:pStyle w:val="ListParagraph"/>
        <w:numPr>
          <w:ilvl w:val="1"/>
          <w:numId w:val="38"/>
        </w:numPr>
        <w:tabs>
          <w:tab w:val="left" w:pos="1600"/>
          <w:tab w:val="left" w:pos="1601"/>
        </w:tabs>
        <w:rPr>
          <w:sz w:val="23"/>
          <w:szCs w:val="23"/>
        </w:rPr>
      </w:pPr>
      <w:r>
        <w:rPr>
          <w:spacing w:val="-3"/>
          <w:sz w:val="23"/>
          <w:szCs w:val="23"/>
        </w:rPr>
        <w:t xml:space="preserve">Explain </w:t>
      </w:r>
      <w:r>
        <w:rPr>
          <w:sz w:val="23"/>
          <w:szCs w:val="23"/>
        </w:rPr>
        <w:t xml:space="preserve">parallel operation of </w:t>
      </w:r>
      <w:r>
        <w:rPr>
          <w:spacing w:val="-3"/>
          <w:sz w:val="23"/>
          <w:szCs w:val="23"/>
        </w:rPr>
        <w:t xml:space="preserve">series </w:t>
      </w:r>
      <w:r>
        <w:rPr>
          <w:spacing w:val="-4"/>
          <w:sz w:val="23"/>
          <w:szCs w:val="23"/>
        </w:rPr>
        <w:t xml:space="preserve">shunt </w:t>
      </w:r>
      <w:r>
        <w:rPr>
          <w:spacing w:val="-2"/>
          <w:sz w:val="23"/>
          <w:szCs w:val="23"/>
        </w:rPr>
        <w:t xml:space="preserve">and </w:t>
      </w:r>
      <w:r>
        <w:rPr>
          <w:spacing w:val="-3"/>
          <w:sz w:val="23"/>
          <w:szCs w:val="23"/>
        </w:rPr>
        <w:t>compound</w:t>
      </w:r>
      <w:r>
        <w:rPr>
          <w:spacing w:val="-34"/>
          <w:sz w:val="23"/>
          <w:szCs w:val="23"/>
        </w:rPr>
        <w:t xml:space="preserve"> </w:t>
      </w:r>
      <w:r>
        <w:rPr>
          <w:spacing w:val="-3"/>
          <w:sz w:val="23"/>
          <w:szCs w:val="23"/>
        </w:rPr>
        <w:t>generators.</w:t>
      </w:r>
    </w:p>
    <w:p w:rsidR="005F6964" w:rsidRDefault="005F6964">
      <w:pPr>
        <w:pStyle w:val="BodyText"/>
        <w:spacing w:before="2"/>
        <w:ind w:left="0" w:firstLine="0"/>
        <w:rPr>
          <w:sz w:val="23"/>
          <w:szCs w:val="23"/>
        </w:rPr>
      </w:pPr>
    </w:p>
    <w:p w:rsidR="005F6964" w:rsidRDefault="00582FCD" w:rsidP="00617A6F">
      <w:pPr>
        <w:pStyle w:val="Heading3"/>
        <w:numPr>
          <w:ilvl w:val="0"/>
          <w:numId w:val="36"/>
        </w:numPr>
        <w:tabs>
          <w:tab w:val="left" w:pos="880"/>
          <w:tab w:val="left" w:pos="881"/>
        </w:tabs>
        <w:ind w:hanging="721"/>
        <w:rPr>
          <w:sz w:val="23"/>
          <w:szCs w:val="23"/>
        </w:rPr>
      </w:pPr>
      <w:r>
        <w:rPr>
          <w:spacing w:val="-3"/>
          <w:sz w:val="23"/>
          <w:szCs w:val="23"/>
        </w:rPr>
        <w:t xml:space="preserve">UNDERSTAND CONSTRUCTION, TYPES </w:t>
      </w:r>
      <w:r>
        <w:rPr>
          <w:sz w:val="23"/>
          <w:szCs w:val="23"/>
        </w:rPr>
        <w:t xml:space="preserve">AND </w:t>
      </w:r>
      <w:r>
        <w:rPr>
          <w:spacing w:val="-3"/>
          <w:sz w:val="23"/>
          <w:szCs w:val="23"/>
        </w:rPr>
        <w:t xml:space="preserve">USES </w:t>
      </w:r>
      <w:r>
        <w:rPr>
          <w:sz w:val="23"/>
          <w:szCs w:val="23"/>
        </w:rPr>
        <w:t>OF D.C</w:t>
      </w:r>
      <w:r>
        <w:rPr>
          <w:spacing w:val="-26"/>
          <w:sz w:val="23"/>
          <w:szCs w:val="23"/>
        </w:rPr>
        <w:t xml:space="preserve"> </w:t>
      </w:r>
      <w:r>
        <w:rPr>
          <w:sz w:val="23"/>
          <w:szCs w:val="23"/>
        </w:rPr>
        <w:t>MOTORS</w:t>
      </w:r>
    </w:p>
    <w:p w:rsidR="005F6964" w:rsidRDefault="005F6964">
      <w:pPr>
        <w:rPr>
          <w:sz w:val="23"/>
          <w:szCs w:val="23"/>
        </w:rPr>
        <w:sectPr w:rsidR="005F6964">
          <w:pgSz w:w="12240" w:h="15840"/>
          <w:pgMar w:top="1500" w:right="1280" w:bottom="1420" w:left="1280" w:header="850" w:footer="1144" w:gutter="0"/>
          <w:cols w:space="720"/>
          <w:docGrid w:linePitch="299"/>
        </w:sectPr>
      </w:pPr>
    </w:p>
    <w:p w:rsidR="005F6964" w:rsidRDefault="005F6964">
      <w:pPr>
        <w:pStyle w:val="BodyText"/>
        <w:spacing w:before="0"/>
        <w:ind w:left="0" w:firstLine="0"/>
        <w:rPr>
          <w:b/>
          <w:sz w:val="23"/>
          <w:szCs w:val="23"/>
        </w:rPr>
      </w:pPr>
    </w:p>
    <w:p w:rsidR="005F6964" w:rsidRDefault="005F6964">
      <w:pPr>
        <w:pStyle w:val="BodyText"/>
        <w:spacing w:before="2"/>
        <w:ind w:left="0" w:firstLine="0"/>
        <w:rPr>
          <w:b/>
          <w:sz w:val="23"/>
          <w:szCs w:val="23"/>
        </w:rPr>
      </w:pPr>
    </w:p>
    <w:p w:rsidR="005F6964" w:rsidRDefault="00582FCD" w:rsidP="00617A6F">
      <w:pPr>
        <w:pStyle w:val="ListParagraph"/>
        <w:numPr>
          <w:ilvl w:val="1"/>
          <w:numId w:val="39"/>
        </w:numPr>
        <w:tabs>
          <w:tab w:val="left" w:pos="1600"/>
          <w:tab w:val="left" w:pos="1601"/>
        </w:tabs>
        <w:spacing w:before="0"/>
        <w:rPr>
          <w:sz w:val="23"/>
          <w:szCs w:val="23"/>
        </w:rPr>
      </w:pPr>
      <w:r>
        <w:rPr>
          <w:spacing w:val="-3"/>
          <w:sz w:val="23"/>
          <w:szCs w:val="23"/>
        </w:rPr>
        <w:t xml:space="preserve">Explain </w:t>
      </w:r>
      <w:r>
        <w:rPr>
          <w:spacing w:val="-4"/>
          <w:sz w:val="23"/>
          <w:szCs w:val="23"/>
        </w:rPr>
        <w:t xml:space="preserve">working </w:t>
      </w:r>
      <w:r>
        <w:rPr>
          <w:spacing w:val="-3"/>
          <w:sz w:val="23"/>
          <w:szCs w:val="23"/>
        </w:rPr>
        <w:t xml:space="preserve">principle </w:t>
      </w:r>
      <w:r>
        <w:rPr>
          <w:sz w:val="23"/>
          <w:szCs w:val="23"/>
        </w:rPr>
        <w:t xml:space="preserve">of an </w:t>
      </w:r>
      <w:r>
        <w:rPr>
          <w:spacing w:val="-3"/>
          <w:sz w:val="23"/>
          <w:szCs w:val="23"/>
        </w:rPr>
        <w:t>elementary D.C.</w:t>
      </w:r>
      <w:r>
        <w:rPr>
          <w:spacing w:val="-27"/>
          <w:sz w:val="23"/>
          <w:szCs w:val="23"/>
        </w:rPr>
        <w:t xml:space="preserve"> </w:t>
      </w:r>
      <w:r>
        <w:rPr>
          <w:spacing w:val="-3"/>
          <w:sz w:val="23"/>
          <w:szCs w:val="23"/>
        </w:rPr>
        <w:t>motor.</w:t>
      </w:r>
    </w:p>
    <w:p w:rsidR="005F6964" w:rsidRDefault="00582FCD" w:rsidP="00617A6F">
      <w:pPr>
        <w:pStyle w:val="ListParagraph"/>
        <w:numPr>
          <w:ilvl w:val="1"/>
          <w:numId w:val="39"/>
        </w:numPr>
        <w:tabs>
          <w:tab w:val="left" w:pos="1600"/>
          <w:tab w:val="left" w:pos="1601"/>
        </w:tabs>
        <w:rPr>
          <w:sz w:val="23"/>
          <w:szCs w:val="23"/>
        </w:rPr>
      </w:pPr>
      <w:r>
        <w:rPr>
          <w:spacing w:val="-3"/>
          <w:sz w:val="23"/>
          <w:szCs w:val="23"/>
        </w:rPr>
        <w:t xml:space="preserve">State </w:t>
      </w:r>
      <w:r>
        <w:rPr>
          <w:sz w:val="23"/>
          <w:szCs w:val="23"/>
        </w:rPr>
        <w:t xml:space="preserve">back </w:t>
      </w:r>
      <w:proofErr w:type="spellStart"/>
      <w:r>
        <w:rPr>
          <w:spacing w:val="-3"/>
          <w:sz w:val="23"/>
          <w:szCs w:val="23"/>
        </w:rPr>
        <w:t>e.m.f</w:t>
      </w:r>
      <w:proofErr w:type="spellEnd"/>
      <w:r>
        <w:rPr>
          <w:spacing w:val="-3"/>
          <w:sz w:val="23"/>
          <w:szCs w:val="23"/>
        </w:rPr>
        <w:t xml:space="preserve"> </w:t>
      </w:r>
      <w:r>
        <w:rPr>
          <w:sz w:val="23"/>
          <w:szCs w:val="23"/>
        </w:rPr>
        <w:t xml:space="preserve">produced in </w:t>
      </w:r>
      <w:r>
        <w:rPr>
          <w:spacing w:val="-3"/>
          <w:sz w:val="23"/>
          <w:szCs w:val="23"/>
        </w:rPr>
        <w:t>motor</w:t>
      </w:r>
      <w:r>
        <w:rPr>
          <w:spacing w:val="-26"/>
          <w:sz w:val="23"/>
          <w:szCs w:val="23"/>
        </w:rPr>
        <w:t xml:space="preserve"> </w:t>
      </w:r>
      <w:r>
        <w:rPr>
          <w:spacing w:val="-3"/>
          <w:sz w:val="23"/>
          <w:szCs w:val="23"/>
        </w:rPr>
        <w:t>armature.</w:t>
      </w:r>
    </w:p>
    <w:p w:rsidR="005F6964" w:rsidRDefault="00582FCD" w:rsidP="00617A6F">
      <w:pPr>
        <w:pStyle w:val="ListParagraph"/>
        <w:numPr>
          <w:ilvl w:val="1"/>
          <w:numId w:val="39"/>
        </w:numPr>
        <w:tabs>
          <w:tab w:val="left" w:pos="1600"/>
          <w:tab w:val="left" w:pos="1601"/>
        </w:tabs>
        <w:rPr>
          <w:sz w:val="23"/>
          <w:szCs w:val="23"/>
        </w:rPr>
      </w:pPr>
      <w:r>
        <w:rPr>
          <w:spacing w:val="-3"/>
          <w:sz w:val="23"/>
          <w:szCs w:val="23"/>
        </w:rPr>
        <w:t xml:space="preserve">Explain development </w:t>
      </w:r>
      <w:r>
        <w:rPr>
          <w:sz w:val="23"/>
          <w:szCs w:val="23"/>
        </w:rPr>
        <w:t xml:space="preserve">of </w:t>
      </w:r>
      <w:r>
        <w:rPr>
          <w:spacing w:val="-3"/>
          <w:sz w:val="23"/>
          <w:szCs w:val="23"/>
        </w:rPr>
        <w:t xml:space="preserve">torque </w:t>
      </w:r>
      <w:r>
        <w:rPr>
          <w:spacing w:val="-2"/>
          <w:sz w:val="23"/>
          <w:szCs w:val="23"/>
        </w:rPr>
        <w:t xml:space="preserve">due </w:t>
      </w:r>
      <w:r>
        <w:rPr>
          <w:sz w:val="23"/>
          <w:szCs w:val="23"/>
        </w:rPr>
        <w:t>to back</w:t>
      </w:r>
      <w:r>
        <w:rPr>
          <w:spacing w:val="-25"/>
          <w:sz w:val="23"/>
          <w:szCs w:val="23"/>
        </w:rPr>
        <w:t xml:space="preserve"> </w:t>
      </w:r>
      <w:proofErr w:type="spellStart"/>
      <w:r>
        <w:rPr>
          <w:spacing w:val="-3"/>
          <w:sz w:val="23"/>
          <w:szCs w:val="23"/>
        </w:rPr>
        <w:t>e.m.f</w:t>
      </w:r>
      <w:proofErr w:type="spellEnd"/>
      <w:r>
        <w:rPr>
          <w:spacing w:val="-3"/>
          <w:sz w:val="23"/>
          <w:szCs w:val="23"/>
        </w:rPr>
        <w:t>.</w:t>
      </w:r>
    </w:p>
    <w:p w:rsidR="005F6964" w:rsidRDefault="00582FCD" w:rsidP="00617A6F">
      <w:pPr>
        <w:pStyle w:val="ListParagraph"/>
        <w:numPr>
          <w:ilvl w:val="1"/>
          <w:numId w:val="39"/>
        </w:numPr>
        <w:tabs>
          <w:tab w:val="left" w:pos="1600"/>
          <w:tab w:val="left" w:pos="1601"/>
        </w:tabs>
        <w:rPr>
          <w:sz w:val="23"/>
          <w:szCs w:val="23"/>
        </w:rPr>
      </w:pPr>
      <w:r>
        <w:rPr>
          <w:spacing w:val="-3"/>
          <w:sz w:val="23"/>
          <w:szCs w:val="23"/>
        </w:rPr>
        <w:t>Derive motor torque</w:t>
      </w:r>
      <w:r>
        <w:rPr>
          <w:spacing w:val="-6"/>
          <w:sz w:val="23"/>
          <w:szCs w:val="23"/>
        </w:rPr>
        <w:t xml:space="preserve"> </w:t>
      </w:r>
      <w:r>
        <w:rPr>
          <w:spacing w:val="-3"/>
          <w:sz w:val="23"/>
          <w:szCs w:val="23"/>
        </w:rPr>
        <w:t>equation.</w:t>
      </w:r>
    </w:p>
    <w:p w:rsidR="005F6964" w:rsidRDefault="00582FCD" w:rsidP="00617A6F">
      <w:pPr>
        <w:pStyle w:val="ListParagraph"/>
        <w:numPr>
          <w:ilvl w:val="1"/>
          <w:numId w:val="39"/>
        </w:numPr>
        <w:tabs>
          <w:tab w:val="left" w:pos="1600"/>
          <w:tab w:val="left" w:pos="1601"/>
          <w:tab w:val="left" w:pos="2305"/>
          <w:tab w:val="left" w:pos="4264"/>
          <w:tab w:val="left" w:pos="4883"/>
          <w:tab w:val="left" w:pos="6260"/>
          <w:tab w:val="left" w:pos="6694"/>
          <w:tab w:val="left" w:pos="7454"/>
          <w:tab w:val="left" w:pos="8143"/>
          <w:tab w:val="left" w:pos="8697"/>
        </w:tabs>
        <w:spacing w:line="249" w:lineRule="auto"/>
        <w:ind w:right="158"/>
        <w:rPr>
          <w:sz w:val="23"/>
          <w:szCs w:val="23"/>
        </w:rPr>
      </w:pPr>
      <w:r>
        <w:rPr>
          <w:sz w:val="23"/>
          <w:szCs w:val="23"/>
        </w:rPr>
        <w:t>Draw</w:t>
      </w:r>
      <w:r>
        <w:rPr>
          <w:sz w:val="23"/>
          <w:szCs w:val="23"/>
        </w:rPr>
        <w:tab/>
      </w:r>
      <w:r>
        <w:rPr>
          <w:spacing w:val="-3"/>
          <w:sz w:val="23"/>
          <w:szCs w:val="23"/>
        </w:rPr>
        <w:t>electrical, mechanical,</w:t>
      </w:r>
      <w:r>
        <w:rPr>
          <w:spacing w:val="-3"/>
          <w:sz w:val="23"/>
          <w:szCs w:val="23"/>
        </w:rPr>
        <w:tab/>
      </w:r>
      <w:r>
        <w:rPr>
          <w:sz w:val="23"/>
          <w:szCs w:val="23"/>
        </w:rPr>
        <w:t>N/</w:t>
      </w:r>
      <w:proofErr w:type="spellStart"/>
      <w:r>
        <w:rPr>
          <w:sz w:val="23"/>
          <w:szCs w:val="23"/>
        </w:rPr>
        <w:t>Ia</w:t>
      </w:r>
      <w:proofErr w:type="spellEnd"/>
      <w:r>
        <w:rPr>
          <w:sz w:val="23"/>
          <w:szCs w:val="23"/>
        </w:rPr>
        <w:tab/>
      </w:r>
      <w:r>
        <w:rPr>
          <w:spacing w:val="-3"/>
          <w:sz w:val="23"/>
          <w:szCs w:val="23"/>
        </w:rPr>
        <w:t>characteristics</w:t>
      </w:r>
      <w:r>
        <w:rPr>
          <w:spacing w:val="-3"/>
          <w:sz w:val="23"/>
          <w:szCs w:val="23"/>
        </w:rPr>
        <w:tab/>
      </w:r>
      <w:r>
        <w:rPr>
          <w:sz w:val="23"/>
          <w:szCs w:val="23"/>
        </w:rPr>
        <w:t>of</w:t>
      </w:r>
      <w:r>
        <w:rPr>
          <w:sz w:val="23"/>
          <w:szCs w:val="23"/>
        </w:rPr>
        <w:tab/>
      </w:r>
      <w:r>
        <w:rPr>
          <w:spacing w:val="-3"/>
          <w:sz w:val="23"/>
          <w:szCs w:val="23"/>
        </w:rPr>
        <w:t>series,</w:t>
      </w:r>
      <w:r>
        <w:rPr>
          <w:spacing w:val="-3"/>
          <w:sz w:val="23"/>
          <w:szCs w:val="23"/>
        </w:rPr>
        <w:tab/>
      </w:r>
      <w:r>
        <w:rPr>
          <w:spacing w:val="-4"/>
          <w:sz w:val="23"/>
          <w:szCs w:val="23"/>
        </w:rPr>
        <w:t>shunt</w:t>
      </w:r>
      <w:r>
        <w:rPr>
          <w:spacing w:val="-4"/>
          <w:sz w:val="23"/>
          <w:szCs w:val="23"/>
        </w:rPr>
        <w:tab/>
      </w:r>
      <w:r>
        <w:rPr>
          <w:spacing w:val="-2"/>
          <w:sz w:val="23"/>
          <w:szCs w:val="23"/>
        </w:rPr>
        <w:t>and</w:t>
      </w:r>
      <w:r>
        <w:rPr>
          <w:spacing w:val="-2"/>
          <w:sz w:val="23"/>
          <w:szCs w:val="23"/>
        </w:rPr>
        <w:tab/>
      </w:r>
      <w:r>
        <w:rPr>
          <w:spacing w:val="-5"/>
          <w:sz w:val="23"/>
          <w:szCs w:val="23"/>
        </w:rPr>
        <w:t xml:space="preserve">compound </w:t>
      </w:r>
      <w:r>
        <w:rPr>
          <w:spacing w:val="-4"/>
          <w:sz w:val="23"/>
          <w:szCs w:val="23"/>
        </w:rPr>
        <w:t>(Differential</w:t>
      </w:r>
      <w:proofErr w:type="gramStart"/>
      <w:r>
        <w:rPr>
          <w:spacing w:val="-4"/>
          <w:sz w:val="23"/>
          <w:szCs w:val="23"/>
        </w:rPr>
        <w:t xml:space="preserve">/  </w:t>
      </w:r>
      <w:proofErr w:type="spellStart"/>
      <w:r>
        <w:rPr>
          <w:spacing w:val="-4"/>
          <w:sz w:val="23"/>
          <w:szCs w:val="23"/>
        </w:rPr>
        <w:t>commulative</w:t>
      </w:r>
      <w:proofErr w:type="spellEnd"/>
      <w:proofErr w:type="gramEnd"/>
      <w:r>
        <w:rPr>
          <w:spacing w:val="-4"/>
          <w:sz w:val="23"/>
          <w:szCs w:val="23"/>
        </w:rPr>
        <w:t xml:space="preserve">) </w:t>
      </w:r>
      <w:r>
        <w:rPr>
          <w:spacing w:val="-3"/>
          <w:sz w:val="23"/>
          <w:szCs w:val="23"/>
        </w:rPr>
        <w:t>motors.</w:t>
      </w:r>
    </w:p>
    <w:p w:rsidR="005F6964" w:rsidRDefault="00582FCD" w:rsidP="00617A6F">
      <w:pPr>
        <w:pStyle w:val="ListParagraph"/>
        <w:numPr>
          <w:ilvl w:val="1"/>
          <w:numId w:val="39"/>
        </w:numPr>
        <w:tabs>
          <w:tab w:val="left" w:pos="1600"/>
          <w:tab w:val="left" w:pos="1601"/>
        </w:tabs>
        <w:spacing w:before="2"/>
        <w:rPr>
          <w:sz w:val="23"/>
          <w:szCs w:val="23"/>
        </w:rPr>
      </w:pPr>
      <w:r>
        <w:rPr>
          <w:spacing w:val="-3"/>
          <w:sz w:val="23"/>
          <w:szCs w:val="23"/>
        </w:rPr>
        <w:t xml:space="preserve">Classify </w:t>
      </w:r>
      <w:r>
        <w:rPr>
          <w:sz w:val="23"/>
          <w:szCs w:val="23"/>
        </w:rPr>
        <w:t xml:space="preserve">dc </w:t>
      </w:r>
      <w:r>
        <w:rPr>
          <w:spacing w:val="-3"/>
          <w:sz w:val="23"/>
          <w:szCs w:val="23"/>
        </w:rPr>
        <w:t xml:space="preserve">motors (Series, </w:t>
      </w:r>
      <w:r>
        <w:rPr>
          <w:spacing w:val="-4"/>
          <w:sz w:val="23"/>
          <w:szCs w:val="23"/>
        </w:rPr>
        <w:t>shunt,</w:t>
      </w:r>
      <w:r>
        <w:rPr>
          <w:spacing w:val="-17"/>
          <w:sz w:val="23"/>
          <w:szCs w:val="23"/>
        </w:rPr>
        <w:t xml:space="preserve"> </w:t>
      </w:r>
      <w:proofErr w:type="gramStart"/>
      <w:r>
        <w:rPr>
          <w:spacing w:val="-3"/>
          <w:sz w:val="23"/>
          <w:szCs w:val="23"/>
        </w:rPr>
        <w:t>compound</w:t>
      </w:r>
      <w:proofErr w:type="gramEnd"/>
      <w:r>
        <w:rPr>
          <w:spacing w:val="-3"/>
          <w:sz w:val="23"/>
          <w:szCs w:val="23"/>
        </w:rPr>
        <w:t>).</w:t>
      </w:r>
    </w:p>
    <w:p w:rsidR="005F6964" w:rsidRDefault="00582FCD" w:rsidP="00617A6F">
      <w:pPr>
        <w:pStyle w:val="ListParagraph"/>
        <w:numPr>
          <w:ilvl w:val="1"/>
          <w:numId w:val="39"/>
        </w:numPr>
        <w:tabs>
          <w:tab w:val="left" w:pos="1600"/>
          <w:tab w:val="left" w:pos="1601"/>
        </w:tabs>
        <w:rPr>
          <w:sz w:val="23"/>
          <w:szCs w:val="23"/>
        </w:rPr>
      </w:pPr>
      <w:r>
        <w:rPr>
          <w:spacing w:val="-3"/>
          <w:sz w:val="23"/>
          <w:szCs w:val="23"/>
        </w:rPr>
        <w:t xml:space="preserve">State application </w:t>
      </w:r>
      <w:r>
        <w:rPr>
          <w:sz w:val="23"/>
          <w:szCs w:val="23"/>
        </w:rPr>
        <w:t xml:space="preserve">of </w:t>
      </w:r>
      <w:r>
        <w:rPr>
          <w:spacing w:val="-3"/>
          <w:sz w:val="23"/>
          <w:szCs w:val="23"/>
        </w:rPr>
        <w:t xml:space="preserve">motors depending </w:t>
      </w:r>
      <w:r>
        <w:rPr>
          <w:sz w:val="23"/>
          <w:szCs w:val="23"/>
        </w:rPr>
        <w:t xml:space="preserve">upon </w:t>
      </w:r>
      <w:r>
        <w:rPr>
          <w:spacing w:val="-3"/>
          <w:sz w:val="23"/>
          <w:szCs w:val="23"/>
        </w:rPr>
        <w:t>their</w:t>
      </w:r>
      <w:r>
        <w:rPr>
          <w:spacing w:val="-26"/>
          <w:sz w:val="23"/>
          <w:szCs w:val="23"/>
        </w:rPr>
        <w:t xml:space="preserve"> </w:t>
      </w:r>
      <w:r>
        <w:rPr>
          <w:spacing w:val="-3"/>
          <w:sz w:val="23"/>
          <w:szCs w:val="23"/>
        </w:rPr>
        <w:t>characteristics.</w:t>
      </w:r>
    </w:p>
    <w:p w:rsidR="005F6964" w:rsidRDefault="00582FCD" w:rsidP="00617A6F">
      <w:pPr>
        <w:pStyle w:val="ListParagraph"/>
        <w:numPr>
          <w:ilvl w:val="1"/>
          <w:numId w:val="39"/>
        </w:numPr>
        <w:tabs>
          <w:tab w:val="left" w:pos="1600"/>
          <w:tab w:val="left" w:pos="1601"/>
        </w:tabs>
        <w:rPr>
          <w:sz w:val="23"/>
          <w:szCs w:val="23"/>
        </w:rPr>
      </w:pPr>
      <w:r>
        <w:rPr>
          <w:spacing w:val="-3"/>
          <w:sz w:val="23"/>
          <w:szCs w:val="23"/>
        </w:rPr>
        <w:t xml:space="preserve">Explain power stages </w:t>
      </w:r>
      <w:r>
        <w:rPr>
          <w:sz w:val="23"/>
          <w:szCs w:val="23"/>
        </w:rPr>
        <w:t xml:space="preserve">in </w:t>
      </w:r>
      <w:r>
        <w:rPr>
          <w:spacing w:val="-3"/>
          <w:sz w:val="23"/>
          <w:szCs w:val="23"/>
        </w:rPr>
        <w:t xml:space="preserve">D.C. motors, </w:t>
      </w:r>
      <w:r>
        <w:rPr>
          <w:sz w:val="23"/>
          <w:szCs w:val="23"/>
        </w:rPr>
        <w:t xml:space="preserve">BHP, </w:t>
      </w:r>
      <w:r>
        <w:rPr>
          <w:spacing w:val="-3"/>
          <w:sz w:val="23"/>
          <w:szCs w:val="23"/>
        </w:rPr>
        <w:t>losses,</w:t>
      </w:r>
      <w:r>
        <w:rPr>
          <w:spacing w:val="-25"/>
          <w:sz w:val="23"/>
          <w:szCs w:val="23"/>
        </w:rPr>
        <w:t xml:space="preserve"> </w:t>
      </w:r>
      <w:r>
        <w:rPr>
          <w:spacing w:val="-3"/>
          <w:sz w:val="23"/>
          <w:szCs w:val="23"/>
        </w:rPr>
        <w:t>efficiency.</w:t>
      </w:r>
    </w:p>
    <w:p w:rsidR="005F6964" w:rsidRDefault="00582FCD" w:rsidP="00617A6F">
      <w:pPr>
        <w:pStyle w:val="ListParagraph"/>
        <w:numPr>
          <w:ilvl w:val="1"/>
          <w:numId w:val="39"/>
        </w:numPr>
        <w:tabs>
          <w:tab w:val="left" w:pos="1600"/>
          <w:tab w:val="left" w:pos="1601"/>
        </w:tabs>
        <w:rPr>
          <w:sz w:val="23"/>
          <w:szCs w:val="23"/>
        </w:rPr>
      </w:pPr>
      <w:r>
        <w:rPr>
          <w:spacing w:val="-3"/>
          <w:sz w:val="23"/>
          <w:szCs w:val="23"/>
        </w:rPr>
        <w:t xml:space="preserve">Solve problems </w:t>
      </w:r>
      <w:r>
        <w:rPr>
          <w:sz w:val="23"/>
          <w:szCs w:val="23"/>
        </w:rPr>
        <w:t xml:space="preserve">on </w:t>
      </w:r>
      <w:r>
        <w:rPr>
          <w:spacing w:val="-3"/>
          <w:sz w:val="23"/>
          <w:szCs w:val="23"/>
        </w:rPr>
        <w:t xml:space="preserve">power stages </w:t>
      </w:r>
      <w:r>
        <w:rPr>
          <w:sz w:val="23"/>
          <w:szCs w:val="23"/>
        </w:rPr>
        <w:t>of DC</w:t>
      </w:r>
      <w:r>
        <w:rPr>
          <w:spacing w:val="-27"/>
          <w:sz w:val="23"/>
          <w:szCs w:val="23"/>
        </w:rPr>
        <w:t xml:space="preserve"> </w:t>
      </w:r>
      <w:r>
        <w:rPr>
          <w:spacing w:val="-3"/>
          <w:sz w:val="23"/>
          <w:szCs w:val="23"/>
        </w:rPr>
        <w:t>motors.</w:t>
      </w:r>
    </w:p>
    <w:p w:rsidR="005F6964" w:rsidRDefault="00582FCD" w:rsidP="00617A6F">
      <w:pPr>
        <w:pStyle w:val="ListParagraph"/>
        <w:numPr>
          <w:ilvl w:val="1"/>
          <w:numId w:val="39"/>
        </w:numPr>
        <w:tabs>
          <w:tab w:val="left" w:pos="1600"/>
          <w:tab w:val="left" w:pos="1601"/>
        </w:tabs>
        <w:rPr>
          <w:sz w:val="23"/>
          <w:szCs w:val="23"/>
        </w:rPr>
      </w:pPr>
      <w:r>
        <w:rPr>
          <w:spacing w:val="-3"/>
          <w:sz w:val="23"/>
          <w:szCs w:val="23"/>
        </w:rPr>
        <w:t>Describe</w:t>
      </w:r>
      <w:r>
        <w:rPr>
          <w:spacing w:val="-5"/>
          <w:sz w:val="23"/>
          <w:szCs w:val="23"/>
        </w:rPr>
        <w:t xml:space="preserve"> </w:t>
      </w:r>
      <w:r>
        <w:rPr>
          <w:sz w:val="23"/>
          <w:szCs w:val="23"/>
        </w:rPr>
        <w:t>speed</w:t>
      </w:r>
      <w:r>
        <w:rPr>
          <w:spacing w:val="-4"/>
          <w:sz w:val="23"/>
          <w:szCs w:val="23"/>
        </w:rPr>
        <w:t xml:space="preserve"> </w:t>
      </w:r>
      <w:r>
        <w:rPr>
          <w:spacing w:val="-3"/>
          <w:sz w:val="23"/>
          <w:szCs w:val="23"/>
        </w:rPr>
        <w:t>control</w:t>
      </w:r>
      <w:r>
        <w:rPr>
          <w:spacing w:val="-6"/>
          <w:sz w:val="23"/>
          <w:szCs w:val="23"/>
        </w:rPr>
        <w:t xml:space="preserve"> </w:t>
      </w:r>
      <w:r>
        <w:rPr>
          <w:sz w:val="23"/>
          <w:szCs w:val="23"/>
        </w:rPr>
        <w:t>of</w:t>
      </w:r>
      <w:r>
        <w:rPr>
          <w:spacing w:val="-6"/>
          <w:sz w:val="23"/>
          <w:szCs w:val="23"/>
        </w:rPr>
        <w:t xml:space="preserve"> </w:t>
      </w:r>
      <w:r>
        <w:rPr>
          <w:sz w:val="23"/>
          <w:szCs w:val="23"/>
        </w:rPr>
        <w:t>dc</w:t>
      </w:r>
      <w:r>
        <w:rPr>
          <w:spacing w:val="-4"/>
          <w:sz w:val="23"/>
          <w:szCs w:val="23"/>
        </w:rPr>
        <w:t xml:space="preserve"> </w:t>
      </w:r>
      <w:r>
        <w:rPr>
          <w:spacing w:val="-3"/>
          <w:sz w:val="23"/>
          <w:szCs w:val="23"/>
        </w:rPr>
        <w:t>motors,</w:t>
      </w:r>
      <w:r>
        <w:rPr>
          <w:spacing w:val="-5"/>
          <w:sz w:val="23"/>
          <w:szCs w:val="23"/>
        </w:rPr>
        <w:t xml:space="preserve"> </w:t>
      </w:r>
      <w:r>
        <w:rPr>
          <w:sz w:val="23"/>
          <w:szCs w:val="23"/>
        </w:rPr>
        <w:t>by</w:t>
      </w:r>
      <w:r>
        <w:rPr>
          <w:spacing w:val="-8"/>
          <w:sz w:val="23"/>
          <w:szCs w:val="23"/>
        </w:rPr>
        <w:t xml:space="preserve"> </w:t>
      </w:r>
      <w:r>
        <w:rPr>
          <w:spacing w:val="-3"/>
          <w:sz w:val="23"/>
          <w:szCs w:val="23"/>
        </w:rPr>
        <w:t>changing</w:t>
      </w:r>
      <w:r>
        <w:rPr>
          <w:spacing w:val="-7"/>
          <w:sz w:val="23"/>
          <w:szCs w:val="23"/>
        </w:rPr>
        <w:t xml:space="preserve"> </w:t>
      </w:r>
      <w:r>
        <w:rPr>
          <w:spacing w:val="-3"/>
          <w:sz w:val="23"/>
          <w:szCs w:val="23"/>
        </w:rPr>
        <w:t>field</w:t>
      </w:r>
      <w:r>
        <w:rPr>
          <w:spacing w:val="-4"/>
          <w:sz w:val="23"/>
          <w:szCs w:val="23"/>
        </w:rPr>
        <w:t xml:space="preserve"> </w:t>
      </w:r>
      <w:r>
        <w:rPr>
          <w:spacing w:val="-3"/>
          <w:sz w:val="23"/>
          <w:szCs w:val="23"/>
        </w:rPr>
        <w:t>flux,</w:t>
      </w:r>
      <w:r>
        <w:rPr>
          <w:spacing w:val="-4"/>
          <w:sz w:val="23"/>
          <w:szCs w:val="23"/>
        </w:rPr>
        <w:t xml:space="preserve"> </w:t>
      </w:r>
      <w:r>
        <w:rPr>
          <w:spacing w:val="-3"/>
          <w:sz w:val="23"/>
          <w:szCs w:val="23"/>
        </w:rPr>
        <w:t>armature</w:t>
      </w:r>
      <w:r>
        <w:rPr>
          <w:spacing w:val="-5"/>
          <w:sz w:val="23"/>
          <w:szCs w:val="23"/>
        </w:rPr>
        <w:t xml:space="preserve"> </w:t>
      </w:r>
      <w:r>
        <w:rPr>
          <w:spacing w:val="-3"/>
          <w:sz w:val="23"/>
          <w:szCs w:val="23"/>
        </w:rPr>
        <w:t>current</w:t>
      </w:r>
      <w:r>
        <w:rPr>
          <w:spacing w:val="-5"/>
          <w:sz w:val="23"/>
          <w:szCs w:val="23"/>
        </w:rPr>
        <w:t xml:space="preserve"> </w:t>
      </w:r>
      <w:r>
        <w:rPr>
          <w:spacing w:val="-2"/>
          <w:sz w:val="23"/>
          <w:szCs w:val="23"/>
        </w:rPr>
        <w:t>and</w:t>
      </w:r>
      <w:r>
        <w:rPr>
          <w:spacing w:val="-4"/>
          <w:sz w:val="23"/>
          <w:szCs w:val="23"/>
        </w:rPr>
        <w:t xml:space="preserve"> </w:t>
      </w:r>
      <w:r>
        <w:rPr>
          <w:spacing w:val="-3"/>
          <w:sz w:val="23"/>
          <w:szCs w:val="23"/>
        </w:rPr>
        <w:t>voltage.</w:t>
      </w:r>
    </w:p>
    <w:p w:rsidR="005F6964" w:rsidRDefault="00582FCD" w:rsidP="00617A6F">
      <w:pPr>
        <w:pStyle w:val="ListParagraph"/>
        <w:numPr>
          <w:ilvl w:val="1"/>
          <w:numId w:val="39"/>
        </w:numPr>
        <w:tabs>
          <w:tab w:val="left" w:pos="1600"/>
          <w:tab w:val="left" w:pos="1601"/>
        </w:tabs>
        <w:rPr>
          <w:sz w:val="23"/>
          <w:szCs w:val="23"/>
        </w:rPr>
      </w:pPr>
      <w:r>
        <w:rPr>
          <w:spacing w:val="-3"/>
          <w:sz w:val="23"/>
          <w:szCs w:val="23"/>
        </w:rPr>
        <w:t xml:space="preserve">Compare different </w:t>
      </w:r>
      <w:r>
        <w:rPr>
          <w:sz w:val="23"/>
          <w:szCs w:val="23"/>
        </w:rPr>
        <w:t xml:space="preserve">speed </w:t>
      </w:r>
      <w:r>
        <w:rPr>
          <w:spacing w:val="-3"/>
          <w:sz w:val="23"/>
          <w:szCs w:val="23"/>
        </w:rPr>
        <w:t>control</w:t>
      </w:r>
      <w:r>
        <w:rPr>
          <w:spacing w:val="-13"/>
          <w:sz w:val="23"/>
          <w:szCs w:val="23"/>
        </w:rPr>
        <w:t xml:space="preserve"> </w:t>
      </w:r>
      <w:r>
        <w:rPr>
          <w:spacing w:val="-3"/>
          <w:sz w:val="23"/>
          <w:szCs w:val="23"/>
        </w:rPr>
        <w:t>methods</w:t>
      </w:r>
    </w:p>
    <w:p w:rsidR="005F6964" w:rsidRDefault="00582FCD" w:rsidP="00617A6F">
      <w:pPr>
        <w:pStyle w:val="ListParagraph"/>
        <w:numPr>
          <w:ilvl w:val="1"/>
          <w:numId w:val="39"/>
        </w:numPr>
        <w:tabs>
          <w:tab w:val="left" w:pos="1600"/>
          <w:tab w:val="left" w:pos="1601"/>
        </w:tabs>
        <w:rPr>
          <w:sz w:val="23"/>
          <w:szCs w:val="23"/>
        </w:rPr>
      </w:pPr>
      <w:r>
        <w:rPr>
          <w:spacing w:val="-3"/>
          <w:sz w:val="23"/>
          <w:szCs w:val="23"/>
        </w:rPr>
        <w:t xml:space="preserve">Explain controllers, </w:t>
      </w:r>
      <w:r>
        <w:rPr>
          <w:spacing w:val="-4"/>
          <w:sz w:val="23"/>
          <w:szCs w:val="23"/>
        </w:rPr>
        <w:t xml:space="preserve">manual, </w:t>
      </w:r>
      <w:r>
        <w:rPr>
          <w:spacing w:val="-3"/>
          <w:sz w:val="23"/>
          <w:szCs w:val="23"/>
        </w:rPr>
        <w:t xml:space="preserve">automatic </w:t>
      </w:r>
      <w:r>
        <w:rPr>
          <w:spacing w:val="-2"/>
          <w:sz w:val="23"/>
          <w:szCs w:val="23"/>
        </w:rPr>
        <w:t>and</w:t>
      </w:r>
      <w:r>
        <w:rPr>
          <w:spacing w:val="-9"/>
          <w:sz w:val="23"/>
          <w:szCs w:val="23"/>
        </w:rPr>
        <w:t xml:space="preserve"> </w:t>
      </w:r>
      <w:r>
        <w:rPr>
          <w:spacing w:val="-4"/>
          <w:sz w:val="23"/>
          <w:szCs w:val="23"/>
        </w:rPr>
        <w:t>semi-automatic.</w:t>
      </w:r>
    </w:p>
    <w:p w:rsidR="005F6964" w:rsidRDefault="00582FCD" w:rsidP="00617A6F">
      <w:pPr>
        <w:pStyle w:val="ListParagraph"/>
        <w:numPr>
          <w:ilvl w:val="1"/>
          <w:numId w:val="39"/>
        </w:numPr>
        <w:tabs>
          <w:tab w:val="left" w:pos="1600"/>
          <w:tab w:val="left" w:pos="1601"/>
        </w:tabs>
        <w:rPr>
          <w:sz w:val="23"/>
          <w:szCs w:val="23"/>
        </w:rPr>
      </w:pPr>
      <w:r>
        <w:rPr>
          <w:spacing w:val="-3"/>
          <w:sz w:val="23"/>
          <w:szCs w:val="23"/>
        </w:rPr>
        <w:t xml:space="preserve">Describe importance </w:t>
      </w:r>
      <w:r>
        <w:rPr>
          <w:sz w:val="23"/>
          <w:szCs w:val="23"/>
        </w:rPr>
        <w:t xml:space="preserve">of </w:t>
      </w:r>
      <w:r>
        <w:rPr>
          <w:spacing w:val="-3"/>
          <w:sz w:val="23"/>
          <w:szCs w:val="23"/>
        </w:rPr>
        <w:t xml:space="preserve">testing </w:t>
      </w:r>
      <w:r>
        <w:rPr>
          <w:sz w:val="23"/>
          <w:szCs w:val="23"/>
        </w:rPr>
        <w:t>of dc</w:t>
      </w:r>
      <w:r>
        <w:rPr>
          <w:spacing w:val="-22"/>
          <w:sz w:val="23"/>
          <w:szCs w:val="23"/>
        </w:rPr>
        <w:t xml:space="preserve"> </w:t>
      </w:r>
      <w:r>
        <w:rPr>
          <w:spacing w:val="-4"/>
          <w:sz w:val="23"/>
          <w:szCs w:val="23"/>
        </w:rPr>
        <w:t>machines.</w:t>
      </w:r>
    </w:p>
    <w:p w:rsidR="005F6964" w:rsidRDefault="00582FCD" w:rsidP="00617A6F">
      <w:pPr>
        <w:pStyle w:val="ListParagraph"/>
        <w:numPr>
          <w:ilvl w:val="1"/>
          <w:numId w:val="39"/>
        </w:numPr>
        <w:tabs>
          <w:tab w:val="left" w:pos="1600"/>
          <w:tab w:val="left" w:pos="1601"/>
        </w:tabs>
        <w:rPr>
          <w:sz w:val="23"/>
          <w:szCs w:val="23"/>
        </w:rPr>
      </w:pPr>
      <w:r>
        <w:rPr>
          <w:spacing w:val="-3"/>
          <w:sz w:val="23"/>
          <w:szCs w:val="23"/>
        </w:rPr>
        <w:t xml:space="preserve">Explain </w:t>
      </w:r>
      <w:r>
        <w:rPr>
          <w:spacing w:val="-4"/>
          <w:sz w:val="23"/>
          <w:szCs w:val="23"/>
        </w:rPr>
        <w:t xml:space="preserve">dynamometer, </w:t>
      </w:r>
      <w:r>
        <w:rPr>
          <w:spacing w:val="-3"/>
          <w:sz w:val="23"/>
          <w:szCs w:val="23"/>
        </w:rPr>
        <w:t xml:space="preserve">Hopkinson </w:t>
      </w:r>
      <w:r>
        <w:rPr>
          <w:sz w:val="23"/>
          <w:szCs w:val="23"/>
        </w:rPr>
        <w:t xml:space="preserve">&amp; </w:t>
      </w:r>
      <w:proofErr w:type="spellStart"/>
      <w:r>
        <w:rPr>
          <w:spacing w:val="-4"/>
          <w:sz w:val="23"/>
          <w:szCs w:val="23"/>
        </w:rPr>
        <w:t>Swinburn</w:t>
      </w:r>
      <w:proofErr w:type="spellEnd"/>
      <w:r>
        <w:rPr>
          <w:spacing w:val="-18"/>
          <w:sz w:val="23"/>
          <w:szCs w:val="23"/>
        </w:rPr>
        <w:t xml:space="preserve"> </w:t>
      </w:r>
      <w:r>
        <w:rPr>
          <w:spacing w:val="-3"/>
          <w:sz w:val="23"/>
          <w:szCs w:val="23"/>
        </w:rPr>
        <w:t>tests.</w:t>
      </w:r>
    </w:p>
    <w:p w:rsidR="005F6964" w:rsidRDefault="005F6964">
      <w:pPr>
        <w:pStyle w:val="BodyText"/>
        <w:spacing w:before="2"/>
        <w:ind w:left="0" w:firstLine="0"/>
        <w:rPr>
          <w:sz w:val="23"/>
          <w:szCs w:val="23"/>
        </w:rPr>
      </w:pPr>
    </w:p>
    <w:p w:rsidR="005F6964" w:rsidRDefault="00582FCD" w:rsidP="00617A6F">
      <w:pPr>
        <w:pStyle w:val="Heading3"/>
        <w:numPr>
          <w:ilvl w:val="0"/>
          <w:numId w:val="36"/>
        </w:numPr>
        <w:tabs>
          <w:tab w:val="left" w:pos="880"/>
          <w:tab w:val="left" w:pos="881"/>
        </w:tabs>
        <w:ind w:hanging="721"/>
        <w:rPr>
          <w:sz w:val="23"/>
          <w:szCs w:val="23"/>
        </w:rPr>
      </w:pPr>
      <w:r>
        <w:rPr>
          <w:spacing w:val="-3"/>
          <w:sz w:val="23"/>
          <w:szCs w:val="23"/>
        </w:rPr>
        <w:t xml:space="preserve">UNDERSTAND CONSTRUCTION, TYPES </w:t>
      </w:r>
      <w:r>
        <w:rPr>
          <w:sz w:val="23"/>
          <w:szCs w:val="23"/>
        </w:rPr>
        <w:t xml:space="preserve">AND </w:t>
      </w:r>
      <w:r>
        <w:rPr>
          <w:spacing w:val="-3"/>
          <w:sz w:val="23"/>
          <w:szCs w:val="23"/>
        </w:rPr>
        <w:t xml:space="preserve">CHARGING </w:t>
      </w:r>
      <w:r>
        <w:rPr>
          <w:sz w:val="23"/>
          <w:szCs w:val="23"/>
        </w:rPr>
        <w:t>OF</w:t>
      </w:r>
      <w:r>
        <w:rPr>
          <w:spacing w:val="-21"/>
          <w:sz w:val="23"/>
          <w:szCs w:val="23"/>
        </w:rPr>
        <w:t xml:space="preserve"> </w:t>
      </w:r>
      <w:r>
        <w:rPr>
          <w:spacing w:val="-3"/>
          <w:sz w:val="23"/>
          <w:szCs w:val="23"/>
        </w:rPr>
        <w:t>BATTERIES</w:t>
      </w:r>
    </w:p>
    <w:p w:rsidR="005F6964" w:rsidRDefault="00582FCD" w:rsidP="00617A6F">
      <w:pPr>
        <w:pStyle w:val="ListParagraph"/>
        <w:numPr>
          <w:ilvl w:val="1"/>
          <w:numId w:val="40"/>
        </w:numPr>
        <w:tabs>
          <w:tab w:val="left" w:pos="1600"/>
          <w:tab w:val="left" w:pos="1601"/>
        </w:tabs>
        <w:spacing w:before="5"/>
        <w:rPr>
          <w:sz w:val="23"/>
          <w:szCs w:val="23"/>
        </w:rPr>
      </w:pPr>
      <w:r>
        <w:rPr>
          <w:spacing w:val="-3"/>
          <w:sz w:val="23"/>
          <w:szCs w:val="23"/>
        </w:rPr>
        <w:t>Define primary</w:t>
      </w:r>
      <w:r>
        <w:rPr>
          <w:spacing w:val="-10"/>
          <w:sz w:val="23"/>
          <w:szCs w:val="23"/>
        </w:rPr>
        <w:t xml:space="preserve"> </w:t>
      </w:r>
      <w:r>
        <w:rPr>
          <w:sz w:val="23"/>
          <w:szCs w:val="23"/>
        </w:rPr>
        <w:t>cell.</w:t>
      </w:r>
    </w:p>
    <w:p w:rsidR="005F6964" w:rsidRDefault="00582FCD" w:rsidP="00617A6F">
      <w:pPr>
        <w:pStyle w:val="ListParagraph"/>
        <w:numPr>
          <w:ilvl w:val="1"/>
          <w:numId w:val="40"/>
        </w:numPr>
        <w:tabs>
          <w:tab w:val="left" w:pos="1600"/>
          <w:tab w:val="left" w:pos="1601"/>
        </w:tabs>
        <w:rPr>
          <w:sz w:val="23"/>
          <w:szCs w:val="23"/>
        </w:rPr>
      </w:pPr>
      <w:r>
        <w:rPr>
          <w:spacing w:val="-3"/>
          <w:sz w:val="23"/>
          <w:szCs w:val="23"/>
        </w:rPr>
        <w:t xml:space="preserve">State type </w:t>
      </w:r>
      <w:r>
        <w:rPr>
          <w:sz w:val="23"/>
          <w:szCs w:val="23"/>
        </w:rPr>
        <w:t>of</w:t>
      </w:r>
      <w:r>
        <w:rPr>
          <w:spacing w:val="-9"/>
          <w:sz w:val="23"/>
          <w:szCs w:val="23"/>
        </w:rPr>
        <w:t xml:space="preserve"> </w:t>
      </w:r>
      <w:r>
        <w:rPr>
          <w:sz w:val="23"/>
          <w:szCs w:val="23"/>
        </w:rPr>
        <w:t>cells</w:t>
      </w:r>
    </w:p>
    <w:p w:rsidR="005F6964" w:rsidRDefault="00582FCD" w:rsidP="00617A6F">
      <w:pPr>
        <w:pStyle w:val="ListParagraph"/>
        <w:numPr>
          <w:ilvl w:val="1"/>
          <w:numId w:val="40"/>
        </w:numPr>
        <w:tabs>
          <w:tab w:val="left" w:pos="1600"/>
          <w:tab w:val="left" w:pos="1601"/>
        </w:tabs>
        <w:rPr>
          <w:sz w:val="23"/>
          <w:szCs w:val="23"/>
        </w:rPr>
      </w:pPr>
      <w:r>
        <w:rPr>
          <w:spacing w:val="-3"/>
          <w:sz w:val="23"/>
          <w:szCs w:val="23"/>
        </w:rPr>
        <w:t xml:space="preserve">Describe </w:t>
      </w:r>
      <w:r>
        <w:rPr>
          <w:spacing w:val="-4"/>
          <w:sz w:val="23"/>
          <w:szCs w:val="23"/>
        </w:rPr>
        <w:t xml:space="preserve">working </w:t>
      </w:r>
      <w:r>
        <w:rPr>
          <w:sz w:val="23"/>
          <w:szCs w:val="23"/>
        </w:rPr>
        <w:t xml:space="preserve">of </w:t>
      </w:r>
      <w:r>
        <w:rPr>
          <w:spacing w:val="-3"/>
          <w:sz w:val="23"/>
          <w:szCs w:val="23"/>
        </w:rPr>
        <w:t>primary</w:t>
      </w:r>
      <w:r>
        <w:rPr>
          <w:spacing w:val="-17"/>
          <w:sz w:val="23"/>
          <w:szCs w:val="23"/>
        </w:rPr>
        <w:t xml:space="preserve"> </w:t>
      </w:r>
      <w:r>
        <w:rPr>
          <w:spacing w:val="-3"/>
          <w:sz w:val="23"/>
          <w:szCs w:val="23"/>
        </w:rPr>
        <w:t>cells.</w:t>
      </w:r>
    </w:p>
    <w:p w:rsidR="005F6964" w:rsidRDefault="00582FCD" w:rsidP="00617A6F">
      <w:pPr>
        <w:pStyle w:val="ListParagraph"/>
        <w:numPr>
          <w:ilvl w:val="1"/>
          <w:numId w:val="40"/>
        </w:numPr>
        <w:tabs>
          <w:tab w:val="left" w:pos="1600"/>
          <w:tab w:val="left" w:pos="1601"/>
        </w:tabs>
        <w:spacing w:before="11"/>
        <w:rPr>
          <w:sz w:val="23"/>
          <w:szCs w:val="23"/>
        </w:rPr>
      </w:pPr>
      <w:r>
        <w:rPr>
          <w:spacing w:val="-3"/>
          <w:sz w:val="23"/>
          <w:szCs w:val="23"/>
        </w:rPr>
        <w:t xml:space="preserve">State uses </w:t>
      </w:r>
      <w:r>
        <w:rPr>
          <w:sz w:val="23"/>
          <w:szCs w:val="23"/>
        </w:rPr>
        <w:t>of Dry</w:t>
      </w:r>
      <w:r>
        <w:rPr>
          <w:spacing w:val="-19"/>
          <w:sz w:val="23"/>
          <w:szCs w:val="23"/>
        </w:rPr>
        <w:t xml:space="preserve"> </w:t>
      </w:r>
      <w:r>
        <w:rPr>
          <w:sz w:val="23"/>
          <w:szCs w:val="23"/>
        </w:rPr>
        <w:t>cell</w:t>
      </w:r>
    </w:p>
    <w:p w:rsidR="005F6964" w:rsidRDefault="00582FCD" w:rsidP="00617A6F">
      <w:pPr>
        <w:pStyle w:val="ListParagraph"/>
        <w:numPr>
          <w:ilvl w:val="1"/>
          <w:numId w:val="40"/>
        </w:numPr>
        <w:tabs>
          <w:tab w:val="left" w:pos="1600"/>
          <w:tab w:val="left" w:pos="1601"/>
        </w:tabs>
        <w:rPr>
          <w:sz w:val="23"/>
          <w:szCs w:val="23"/>
        </w:rPr>
      </w:pPr>
      <w:r>
        <w:rPr>
          <w:spacing w:val="-3"/>
          <w:sz w:val="23"/>
          <w:szCs w:val="23"/>
        </w:rPr>
        <w:t xml:space="preserve">Explain </w:t>
      </w:r>
      <w:r>
        <w:rPr>
          <w:spacing w:val="-4"/>
          <w:sz w:val="23"/>
          <w:szCs w:val="23"/>
        </w:rPr>
        <w:t xml:space="preserve">working </w:t>
      </w:r>
      <w:r>
        <w:rPr>
          <w:sz w:val="23"/>
          <w:szCs w:val="23"/>
        </w:rPr>
        <w:t>of dry</w:t>
      </w:r>
      <w:r>
        <w:rPr>
          <w:spacing w:val="-20"/>
          <w:sz w:val="23"/>
          <w:szCs w:val="23"/>
        </w:rPr>
        <w:t xml:space="preserve"> </w:t>
      </w:r>
      <w:r>
        <w:rPr>
          <w:sz w:val="23"/>
          <w:szCs w:val="23"/>
        </w:rPr>
        <w:t>cell.</w:t>
      </w:r>
    </w:p>
    <w:p w:rsidR="005F6964" w:rsidRDefault="00582FCD" w:rsidP="00617A6F">
      <w:pPr>
        <w:pStyle w:val="ListParagraph"/>
        <w:numPr>
          <w:ilvl w:val="1"/>
          <w:numId w:val="40"/>
        </w:numPr>
        <w:tabs>
          <w:tab w:val="left" w:pos="1600"/>
          <w:tab w:val="left" w:pos="1601"/>
        </w:tabs>
        <w:rPr>
          <w:sz w:val="23"/>
          <w:szCs w:val="23"/>
        </w:rPr>
      </w:pPr>
      <w:r>
        <w:rPr>
          <w:spacing w:val="-3"/>
          <w:sz w:val="23"/>
          <w:szCs w:val="23"/>
        </w:rPr>
        <w:t>Explain</w:t>
      </w:r>
      <w:r>
        <w:rPr>
          <w:spacing w:val="-9"/>
          <w:sz w:val="23"/>
          <w:szCs w:val="23"/>
        </w:rPr>
        <w:t xml:space="preserve"> </w:t>
      </w:r>
      <w:r>
        <w:rPr>
          <w:spacing w:val="-3"/>
          <w:sz w:val="23"/>
          <w:szCs w:val="23"/>
        </w:rPr>
        <w:t>the</w:t>
      </w:r>
      <w:r>
        <w:rPr>
          <w:spacing w:val="-6"/>
          <w:sz w:val="23"/>
          <w:szCs w:val="23"/>
        </w:rPr>
        <w:t xml:space="preserve"> </w:t>
      </w:r>
      <w:r>
        <w:rPr>
          <w:spacing w:val="-4"/>
          <w:sz w:val="23"/>
          <w:szCs w:val="23"/>
        </w:rPr>
        <w:t>working</w:t>
      </w:r>
      <w:r>
        <w:rPr>
          <w:spacing w:val="-8"/>
          <w:sz w:val="23"/>
          <w:szCs w:val="23"/>
        </w:rPr>
        <w:t xml:space="preserve"> </w:t>
      </w:r>
      <w:r>
        <w:rPr>
          <w:sz w:val="23"/>
          <w:szCs w:val="23"/>
        </w:rPr>
        <w:t>of</w:t>
      </w:r>
      <w:r>
        <w:rPr>
          <w:spacing w:val="-9"/>
          <w:sz w:val="23"/>
          <w:szCs w:val="23"/>
        </w:rPr>
        <w:t xml:space="preserve"> </w:t>
      </w:r>
      <w:r>
        <w:rPr>
          <w:spacing w:val="-3"/>
          <w:sz w:val="23"/>
          <w:szCs w:val="23"/>
        </w:rPr>
        <w:t>secondary</w:t>
      </w:r>
      <w:r>
        <w:rPr>
          <w:spacing w:val="-10"/>
          <w:sz w:val="23"/>
          <w:szCs w:val="23"/>
        </w:rPr>
        <w:t xml:space="preserve"> </w:t>
      </w:r>
      <w:r>
        <w:rPr>
          <w:sz w:val="23"/>
          <w:szCs w:val="23"/>
        </w:rPr>
        <w:t>cell</w:t>
      </w:r>
      <w:r>
        <w:rPr>
          <w:spacing w:val="-7"/>
          <w:sz w:val="23"/>
          <w:szCs w:val="23"/>
        </w:rPr>
        <w:t xml:space="preserve"> </w:t>
      </w:r>
      <w:r>
        <w:rPr>
          <w:spacing w:val="-2"/>
          <w:sz w:val="23"/>
          <w:szCs w:val="23"/>
        </w:rPr>
        <w:t>and</w:t>
      </w:r>
      <w:r>
        <w:rPr>
          <w:spacing w:val="-7"/>
          <w:sz w:val="23"/>
          <w:szCs w:val="23"/>
        </w:rPr>
        <w:t xml:space="preserve"> </w:t>
      </w:r>
      <w:r>
        <w:rPr>
          <w:sz w:val="23"/>
          <w:szCs w:val="23"/>
        </w:rPr>
        <w:t>battery</w:t>
      </w:r>
      <w:r>
        <w:rPr>
          <w:spacing w:val="-10"/>
          <w:sz w:val="23"/>
          <w:szCs w:val="23"/>
        </w:rPr>
        <w:t xml:space="preserve"> </w:t>
      </w:r>
      <w:r>
        <w:rPr>
          <w:spacing w:val="-3"/>
          <w:sz w:val="23"/>
          <w:szCs w:val="23"/>
        </w:rPr>
        <w:t>(Storage</w:t>
      </w:r>
      <w:r>
        <w:rPr>
          <w:spacing w:val="-6"/>
          <w:sz w:val="23"/>
          <w:szCs w:val="23"/>
        </w:rPr>
        <w:t xml:space="preserve"> </w:t>
      </w:r>
      <w:r>
        <w:rPr>
          <w:sz w:val="23"/>
          <w:szCs w:val="23"/>
        </w:rPr>
        <w:t>cell,</w:t>
      </w:r>
      <w:r>
        <w:rPr>
          <w:spacing w:val="-7"/>
          <w:sz w:val="23"/>
          <w:szCs w:val="23"/>
        </w:rPr>
        <w:t xml:space="preserve"> </w:t>
      </w:r>
      <w:r>
        <w:rPr>
          <w:spacing w:val="-3"/>
          <w:sz w:val="23"/>
          <w:szCs w:val="23"/>
        </w:rPr>
        <w:t>accumulator,</w:t>
      </w:r>
      <w:r>
        <w:rPr>
          <w:spacing w:val="-6"/>
          <w:sz w:val="23"/>
          <w:szCs w:val="23"/>
        </w:rPr>
        <w:t xml:space="preserve"> </w:t>
      </w:r>
      <w:r>
        <w:rPr>
          <w:sz w:val="23"/>
          <w:szCs w:val="23"/>
        </w:rPr>
        <w:t>lead</w:t>
      </w:r>
      <w:r>
        <w:rPr>
          <w:spacing w:val="-7"/>
          <w:sz w:val="23"/>
          <w:szCs w:val="23"/>
        </w:rPr>
        <w:t xml:space="preserve"> </w:t>
      </w:r>
      <w:proofErr w:type="gramStart"/>
      <w:r>
        <w:rPr>
          <w:sz w:val="23"/>
          <w:szCs w:val="23"/>
        </w:rPr>
        <w:t>acid,</w:t>
      </w:r>
      <w:proofErr w:type="gramEnd"/>
      <w:r>
        <w:rPr>
          <w:spacing w:val="-6"/>
          <w:sz w:val="23"/>
          <w:szCs w:val="23"/>
        </w:rPr>
        <w:t xml:space="preserve"> </w:t>
      </w:r>
      <w:r>
        <w:rPr>
          <w:spacing w:val="-2"/>
          <w:sz w:val="23"/>
          <w:szCs w:val="23"/>
        </w:rPr>
        <w:t>and</w:t>
      </w:r>
      <w:r>
        <w:rPr>
          <w:spacing w:val="-6"/>
          <w:sz w:val="23"/>
          <w:szCs w:val="23"/>
        </w:rPr>
        <w:t xml:space="preserve"> </w:t>
      </w:r>
      <w:r>
        <w:rPr>
          <w:spacing w:val="-3"/>
          <w:sz w:val="23"/>
          <w:szCs w:val="23"/>
        </w:rPr>
        <w:t>alkaline).</w:t>
      </w:r>
    </w:p>
    <w:p w:rsidR="005F6964" w:rsidRDefault="00582FCD" w:rsidP="00617A6F">
      <w:pPr>
        <w:pStyle w:val="ListParagraph"/>
        <w:numPr>
          <w:ilvl w:val="1"/>
          <w:numId w:val="40"/>
        </w:numPr>
        <w:tabs>
          <w:tab w:val="left" w:pos="1600"/>
          <w:tab w:val="left" w:pos="1601"/>
        </w:tabs>
        <w:rPr>
          <w:sz w:val="23"/>
          <w:szCs w:val="23"/>
        </w:rPr>
      </w:pPr>
      <w:r>
        <w:rPr>
          <w:spacing w:val="-3"/>
          <w:sz w:val="23"/>
          <w:szCs w:val="23"/>
        </w:rPr>
        <w:t xml:space="preserve">Sketch construction </w:t>
      </w:r>
      <w:r>
        <w:rPr>
          <w:sz w:val="23"/>
          <w:szCs w:val="23"/>
        </w:rPr>
        <w:t>of lead acid</w:t>
      </w:r>
      <w:r>
        <w:rPr>
          <w:spacing w:val="-21"/>
          <w:sz w:val="23"/>
          <w:szCs w:val="23"/>
        </w:rPr>
        <w:t xml:space="preserve"> </w:t>
      </w:r>
      <w:r>
        <w:rPr>
          <w:spacing w:val="-3"/>
          <w:sz w:val="23"/>
          <w:szCs w:val="23"/>
        </w:rPr>
        <w:t>battery.</w:t>
      </w:r>
    </w:p>
    <w:p w:rsidR="005F6964" w:rsidRDefault="00582FCD" w:rsidP="00617A6F">
      <w:pPr>
        <w:pStyle w:val="ListParagraph"/>
        <w:numPr>
          <w:ilvl w:val="1"/>
          <w:numId w:val="40"/>
        </w:numPr>
        <w:tabs>
          <w:tab w:val="left" w:pos="1600"/>
          <w:tab w:val="left" w:pos="1601"/>
        </w:tabs>
        <w:rPr>
          <w:sz w:val="23"/>
          <w:szCs w:val="23"/>
        </w:rPr>
      </w:pPr>
      <w:r>
        <w:rPr>
          <w:spacing w:val="-3"/>
          <w:sz w:val="23"/>
          <w:szCs w:val="23"/>
        </w:rPr>
        <w:t>Discuss</w:t>
      </w:r>
      <w:r>
        <w:rPr>
          <w:spacing w:val="-7"/>
          <w:sz w:val="23"/>
          <w:szCs w:val="23"/>
        </w:rPr>
        <w:t xml:space="preserve"> </w:t>
      </w:r>
      <w:r>
        <w:rPr>
          <w:spacing w:val="-3"/>
          <w:sz w:val="23"/>
          <w:szCs w:val="23"/>
        </w:rPr>
        <w:t>chemical</w:t>
      </w:r>
      <w:r>
        <w:rPr>
          <w:spacing w:val="-6"/>
          <w:sz w:val="23"/>
          <w:szCs w:val="23"/>
        </w:rPr>
        <w:t xml:space="preserve"> </w:t>
      </w:r>
      <w:r>
        <w:rPr>
          <w:sz w:val="23"/>
          <w:szCs w:val="23"/>
        </w:rPr>
        <w:t>process</w:t>
      </w:r>
      <w:r>
        <w:rPr>
          <w:spacing w:val="-7"/>
          <w:sz w:val="23"/>
          <w:szCs w:val="23"/>
        </w:rPr>
        <w:t xml:space="preserve"> </w:t>
      </w:r>
      <w:r>
        <w:rPr>
          <w:sz w:val="23"/>
          <w:szCs w:val="23"/>
        </w:rPr>
        <w:t>in</w:t>
      </w:r>
      <w:r>
        <w:rPr>
          <w:spacing w:val="-7"/>
          <w:sz w:val="23"/>
          <w:szCs w:val="23"/>
        </w:rPr>
        <w:t xml:space="preserve"> </w:t>
      </w:r>
      <w:r>
        <w:rPr>
          <w:sz w:val="23"/>
          <w:szCs w:val="23"/>
        </w:rPr>
        <w:t>lead</w:t>
      </w:r>
      <w:r>
        <w:rPr>
          <w:spacing w:val="-5"/>
          <w:sz w:val="23"/>
          <w:szCs w:val="23"/>
        </w:rPr>
        <w:t xml:space="preserve"> </w:t>
      </w:r>
      <w:r>
        <w:rPr>
          <w:sz w:val="23"/>
          <w:szCs w:val="23"/>
        </w:rPr>
        <w:t>acid</w:t>
      </w:r>
      <w:r>
        <w:rPr>
          <w:spacing w:val="-5"/>
          <w:sz w:val="23"/>
          <w:szCs w:val="23"/>
        </w:rPr>
        <w:t xml:space="preserve"> </w:t>
      </w:r>
      <w:r>
        <w:rPr>
          <w:sz w:val="23"/>
          <w:szCs w:val="23"/>
        </w:rPr>
        <w:t>battery</w:t>
      </w:r>
      <w:r>
        <w:rPr>
          <w:spacing w:val="-9"/>
          <w:sz w:val="23"/>
          <w:szCs w:val="23"/>
        </w:rPr>
        <w:t xml:space="preserve"> </w:t>
      </w:r>
      <w:r>
        <w:rPr>
          <w:sz w:val="23"/>
          <w:szCs w:val="23"/>
        </w:rPr>
        <w:t>on</w:t>
      </w:r>
      <w:r>
        <w:rPr>
          <w:spacing w:val="-7"/>
          <w:sz w:val="23"/>
          <w:szCs w:val="23"/>
        </w:rPr>
        <w:t xml:space="preserve"> </w:t>
      </w:r>
      <w:r>
        <w:rPr>
          <w:spacing w:val="-3"/>
          <w:sz w:val="23"/>
          <w:szCs w:val="23"/>
        </w:rPr>
        <w:t>charging</w:t>
      </w:r>
      <w:r>
        <w:rPr>
          <w:spacing w:val="-7"/>
          <w:sz w:val="23"/>
          <w:szCs w:val="23"/>
        </w:rPr>
        <w:t xml:space="preserve"> </w:t>
      </w:r>
      <w:r>
        <w:rPr>
          <w:spacing w:val="-2"/>
          <w:sz w:val="23"/>
          <w:szCs w:val="23"/>
        </w:rPr>
        <w:t>and</w:t>
      </w:r>
      <w:r>
        <w:rPr>
          <w:spacing w:val="-5"/>
          <w:sz w:val="23"/>
          <w:szCs w:val="23"/>
        </w:rPr>
        <w:t xml:space="preserve"> </w:t>
      </w:r>
      <w:r>
        <w:rPr>
          <w:spacing w:val="-3"/>
          <w:sz w:val="23"/>
          <w:szCs w:val="23"/>
        </w:rPr>
        <w:t>discharging.</w:t>
      </w:r>
    </w:p>
    <w:p w:rsidR="005F6964" w:rsidRDefault="00582FCD" w:rsidP="00617A6F">
      <w:pPr>
        <w:pStyle w:val="ListParagraph"/>
        <w:numPr>
          <w:ilvl w:val="1"/>
          <w:numId w:val="40"/>
        </w:numPr>
        <w:tabs>
          <w:tab w:val="left" w:pos="1600"/>
          <w:tab w:val="left" w:pos="1601"/>
        </w:tabs>
        <w:rPr>
          <w:sz w:val="23"/>
          <w:szCs w:val="23"/>
        </w:rPr>
      </w:pPr>
      <w:r>
        <w:rPr>
          <w:spacing w:val="-3"/>
          <w:sz w:val="23"/>
          <w:szCs w:val="23"/>
        </w:rPr>
        <w:t xml:space="preserve">State method </w:t>
      </w:r>
      <w:r>
        <w:rPr>
          <w:sz w:val="23"/>
          <w:szCs w:val="23"/>
        </w:rPr>
        <w:t xml:space="preserve">of preparation of </w:t>
      </w:r>
      <w:r>
        <w:rPr>
          <w:spacing w:val="-3"/>
          <w:sz w:val="23"/>
          <w:szCs w:val="23"/>
        </w:rPr>
        <w:t xml:space="preserve">electrolyte </w:t>
      </w:r>
      <w:r>
        <w:rPr>
          <w:spacing w:val="-2"/>
          <w:sz w:val="23"/>
          <w:szCs w:val="23"/>
        </w:rPr>
        <w:t xml:space="preserve">for </w:t>
      </w:r>
      <w:r>
        <w:rPr>
          <w:sz w:val="23"/>
          <w:szCs w:val="23"/>
        </w:rPr>
        <w:t>a</w:t>
      </w:r>
      <w:r>
        <w:rPr>
          <w:spacing w:val="-36"/>
          <w:sz w:val="23"/>
          <w:szCs w:val="23"/>
        </w:rPr>
        <w:t xml:space="preserve"> </w:t>
      </w:r>
      <w:r>
        <w:rPr>
          <w:spacing w:val="-3"/>
          <w:sz w:val="23"/>
          <w:szCs w:val="23"/>
        </w:rPr>
        <w:t>given specific gravity.</w:t>
      </w:r>
    </w:p>
    <w:p w:rsidR="005F6964" w:rsidRDefault="00582FCD" w:rsidP="00617A6F">
      <w:pPr>
        <w:pStyle w:val="ListParagraph"/>
        <w:numPr>
          <w:ilvl w:val="1"/>
          <w:numId w:val="40"/>
        </w:numPr>
        <w:tabs>
          <w:tab w:val="left" w:pos="1600"/>
          <w:tab w:val="left" w:pos="1601"/>
        </w:tabs>
        <w:rPr>
          <w:sz w:val="23"/>
          <w:szCs w:val="23"/>
        </w:rPr>
      </w:pPr>
      <w:r>
        <w:rPr>
          <w:spacing w:val="-3"/>
          <w:sz w:val="23"/>
          <w:szCs w:val="23"/>
        </w:rPr>
        <w:t>State</w:t>
      </w:r>
      <w:r>
        <w:rPr>
          <w:spacing w:val="-4"/>
          <w:sz w:val="23"/>
          <w:szCs w:val="23"/>
        </w:rPr>
        <w:t xml:space="preserve"> </w:t>
      </w:r>
      <w:r>
        <w:rPr>
          <w:spacing w:val="-3"/>
          <w:sz w:val="23"/>
          <w:szCs w:val="23"/>
        </w:rPr>
        <w:t>the</w:t>
      </w:r>
      <w:r>
        <w:rPr>
          <w:spacing w:val="-4"/>
          <w:sz w:val="23"/>
          <w:szCs w:val="23"/>
        </w:rPr>
        <w:t xml:space="preserve"> </w:t>
      </w:r>
      <w:r>
        <w:rPr>
          <w:spacing w:val="-3"/>
          <w:sz w:val="23"/>
          <w:szCs w:val="23"/>
        </w:rPr>
        <w:t>effects</w:t>
      </w:r>
      <w:r>
        <w:rPr>
          <w:spacing w:val="-6"/>
          <w:sz w:val="23"/>
          <w:szCs w:val="23"/>
        </w:rPr>
        <w:t xml:space="preserve"> </w:t>
      </w:r>
      <w:r>
        <w:rPr>
          <w:sz w:val="23"/>
          <w:szCs w:val="23"/>
        </w:rPr>
        <w:t>of</w:t>
      </w:r>
      <w:r>
        <w:rPr>
          <w:spacing w:val="-6"/>
          <w:sz w:val="23"/>
          <w:szCs w:val="23"/>
        </w:rPr>
        <w:t xml:space="preserve"> </w:t>
      </w:r>
      <w:r>
        <w:rPr>
          <w:spacing w:val="-3"/>
          <w:sz w:val="23"/>
          <w:szCs w:val="23"/>
        </w:rPr>
        <w:t>charging</w:t>
      </w:r>
      <w:r>
        <w:rPr>
          <w:spacing w:val="-6"/>
          <w:sz w:val="23"/>
          <w:szCs w:val="23"/>
        </w:rPr>
        <w:t xml:space="preserve"> </w:t>
      </w:r>
      <w:r>
        <w:rPr>
          <w:spacing w:val="-2"/>
          <w:sz w:val="23"/>
          <w:szCs w:val="23"/>
        </w:rPr>
        <w:t>and</w:t>
      </w:r>
      <w:r>
        <w:rPr>
          <w:spacing w:val="-4"/>
          <w:sz w:val="23"/>
          <w:szCs w:val="23"/>
        </w:rPr>
        <w:t xml:space="preserve"> </w:t>
      </w:r>
      <w:r>
        <w:rPr>
          <w:spacing w:val="-3"/>
          <w:sz w:val="23"/>
          <w:szCs w:val="23"/>
        </w:rPr>
        <w:t>discharging</w:t>
      </w:r>
      <w:r>
        <w:rPr>
          <w:spacing w:val="-6"/>
          <w:sz w:val="23"/>
          <w:szCs w:val="23"/>
        </w:rPr>
        <w:t xml:space="preserve"> </w:t>
      </w:r>
      <w:r>
        <w:rPr>
          <w:sz w:val="23"/>
          <w:szCs w:val="23"/>
        </w:rPr>
        <w:t>on</w:t>
      </w:r>
      <w:r>
        <w:rPr>
          <w:spacing w:val="-6"/>
          <w:sz w:val="23"/>
          <w:szCs w:val="23"/>
        </w:rPr>
        <w:t xml:space="preserve"> </w:t>
      </w:r>
      <w:r>
        <w:rPr>
          <w:spacing w:val="-3"/>
          <w:sz w:val="23"/>
          <w:szCs w:val="23"/>
        </w:rPr>
        <w:t>the</w:t>
      </w:r>
      <w:r>
        <w:rPr>
          <w:spacing w:val="-4"/>
          <w:sz w:val="23"/>
          <w:szCs w:val="23"/>
        </w:rPr>
        <w:t xml:space="preserve"> </w:t>
      </w:r>
      <w:r>
        <w:rPr>
          <w:spacing w:val="-3"/>
          <w:sz w:val="23"/>
          <w:szCs w:val="23"/>
        </w:rPr>
        <w:t>specific</w:t>
      </w:r>
      <w:r>
        <w:rPr>
          <w:spacing w:val="-4"/>
          <w:sz w:val="23"/>
          <w:szCs w:val="23"/>
        </w:rPr>
        <w:t xml:space="preserve"> </w:t>
      </w:r>
      <w:r>
        <w:rPr>
          <w:spacing w:val="-3"/>
          <w:sz w:val="23"/>
          <w:szCs w:val="23"/>
        </w:rPr>
        <w:t>gravity</w:t>
      </w:r>
      <w:r>
        <w:rPr>
          <w:spacing w:val="-8"/>
          <w:sz w:val="23"/>
          <w:szCs w:val="23"/>
        </w:rPr>
        <w:t xml:space="preserve"> </w:t>
      </w:r>
      <w:r>
        <w:rPr>
          <w:sz w:val="23"/>
          <w:szCs w:val="23"/>
        </w:rPr>
        <w:t>of</w:t>
      </w:r>
      <w:r>
        <w:rPr>
          <w:spacing w:val="-6"/>
          <w:sz w:val="23"/>
          <w:szCs w:val="23"/>
        </w:rPr>
        <w:t xml:space="preserve"> </w:t>
      </w:r>
      <w:r>
        <w:rPr>
          <w:spacing w:val="-3"/>
          <w:sz w:val="23"/>
          <w:szCs w:val="23"/>
        </w:rPr>
        <w:t>the</w:t>
      </w:r>
      <w:r>
        <w:rPr>
          <w:spacing w:val="-4"/>
          <w:sz w:val="23"/>
          <w:szCs w:val="23"/>
        </w:rPr>
        <w:t xml:space="preserve"> </w:t>
      </w:r>
      <w:r>
        <w:rPr>
          <w:spacing w:val="-3"/>
          <w:sz w:val="23"/>
          <w:szCs w:val="23"/>
        </w:rPr>
        <w:t>electrolyte.</w:t>
      </w:r>
    </w:p>
    <w:p w:rsidR="005F6964" w:rsidRDefault="00582FCD" w:rsidP="00617A6F">
      <w:pPr>
        <w:pStyle w:val="ListParagraph"/>
        <w:numPr>
          <w:ilvl w:val="1"/>
          <w:numId w:val="40"/>
        </w:numPr>
        <w:tabs>
          <w:tab w:val="left" w:pos="1600"/>
          <w:tab w:val="left" w:pos="1601"/>
        </w:tabs>
        <w:rPr>
          <w:sz w:val="23"/>
          <w:szCs w:val="23"/>
        </w:rPr>
      </w:pPr>
      <w:r>
        <w:rPr>
          <w:sz w:val="23"/>
          <w:szCs w:val="23"/>
        </w:rPr>
        <w:t xml:space="preserve">Draw </w:t>
      </w:r>
      <w:r>
        <w:rPr>
          <w:spacing w:val="-3"/>
          <w:sz w:val="23"/>
          <w:szCs w:val="23"/>
        </w:rPr>
        <w:t xml:space="preserve">sketch </w:t>
      </w:r>
      <w:r>
        <w:rPr>
          <w:sz w:val="23"/>
          <w:szCs w:val="23"/>
        </w:rPr>
        <w:t xml:space="preserve">of </w:t>
      </w:r>
      <w:r>
        <w:rPr>
          <w:spacing w:val="-3"/>
          <w:sz w:val="23"/>
          <w:szCs w:val="23"/>
        </w:rPr>
        <w:t xml:space="preserve">Nickel </w:t>
      </w:r>
      <w:r>
        <w:rPr>
          <w:sz w:val="23"/>
          <w:szCs w:val="23"/>
        </w:rPr>
        <w:t>iron</w:t>
      </w:r>
      <w:r>
        <w:rPr>
          <w:spacing w:val="-27"/>
          <w:sz w:val="23"/>
          <w:szCs w:val="23"/>
        </w:rPr>
        <w:t xml:space="preserve"> </w:t>
      </w:r>
      <w:r>
        <w:rPr>
          <w:sz w:val="23"/>
          <w:szCs w:val="23"/>
        </w:rPr>
        <w:t>cell</w:t>
      </w:r>
    </w:p>
    <w:p w:rsidR="005F6964" w:rsidRDefault="00582FCD" w:rsidP="00617A6F">
      <w:pPr>
        <w:pStyle w:val="ListParagraph"/>
        <w:numPr>
          <w:ilvl w:val="1"/>
          <w:numId w:val="40"/>
        </w:numPr>
        <w:tabs>
          <w:tab w:val="left" w:pos="1600"/>
          <w:tab w:val="left" w:pos="1601"/>
        </w:tabs>
        <w:rPr>
          <w:sz w:val="23"/>
          <w:szCs w:val="23"/>
        </w:rPr>
      </w:pPr>
      <w:r>
        <w:rPr>
          <w:spacing w:val="-3"/>
          <w:sz w:val="23"/>
          <w:szCs w:val="23"/>
        </w:rPr>
        <w:t xml:space="preserve">Describe </w:t>
      </w:r>
      <w:r>
        <w:rPr>
          <w:spacing w:val="-4"/>
          <w:sz w:val="23"/>
          <w:szCs w:val="23"/>
        </w:rPr>
        <w:t xml:space="preserve">working </w:t>
      </w:r>
      <w:r>
        <w:rPr>
          <w:sz w:val="23"/>
          <w:szCs w:val="23"/>
        </w:rPr>
        <w:t xml:space="preserve">of </w:t>
      </w:r>
      <w:r>
        <w:rPr>
          <w:spacing w:val="-3"/>
          <w:sz w:val="23"/>
          <w:szCs w:val="23"/>
        </w:rPr>
        <w:t xml:space="preserve">Nickel </w:t>
      </w:r>
      <w:r>
        <w:rPr>
          <w:sz w:val="23"/>
          <w:szCs w:val="23"/>
        </w:rPr>
        <w:t>iron</w:t>
      </w:r>
      <w:r>
        <w:rPr>
          <w:spacing w:val="-19"/>
          <w:sz w:val="23"/>
          <w:szCs w:val="23"/>
        </w:rPr>
        <w:t xml:space="preserve"> </w:t>
      </w:r>
      <w:r>
        <w:rPr>
          <w:spacing w:val="-3"/>
          <w:sz w:val="23"/>
          <w:szCs w:val="23"/>
        </w:rPr>
        <w:t>battery.</w:t>
      </w:r>
    </w:p>
    <w:p w:rsidR="005F6964" w:rsidRDefault="00582FCD" w:rsidP="00617A6F">
      <w:pPr>
        <w:pStyle w:val="ListParagraph"/>
        <w:numPr>
          <w:ilvl w:val="1"/>
          <w:numId w:val="40"/>
        </w:numPr>
        <w:tabs>
          <w:tab w:val="left" w:pos="1600"/>
          <w:tab w:val="left" w:pos="1601"/>
        </w:tabs>
        <w:rPr>
          <w:sz w:val="23"/>
          <w:szCs w:val="23"/>
        </w:rPr>
      </w:pPr>
      <w:r>
        <w:rPr>
          <w:sz w:val="23"/>
          <w:szCs w:val="23"/>
        </w:rPr>
        <w:t xml:space="preserve">Draw </w:t>
      </w:r>
      <w:r>
        <w:rPr>
          <w:spacing w:val="-3"/>
          <w:sz w:val="23"/>
          <w:szCs w:val="23"/>
        </w:rPr>
        <w:t xml:space="preserve">sketch </w:t>
      </w:r>
      <w:r>
        <w:rPr>
          <w:sz w:val="23"/>
          <w:szCs w:val="23"/>
        </w:rPr>
        <w:t xml:space="preserve">of </w:t>
      </w:r>
      <w:r>
        <w:rPr>
          <w:spacing w:val="-3"/>
          <w:sz w:val="23"/>
          <w:szCs w:val="23"/>
        </w:rPr>
        <w:t xml:space="preserve">Nickel </w:t>
      </w:r>
      <w:r>
        <w:rPr>
          <w:spacing w:val="-4"/>
          <w:sz w:val="23"/>
          <w:szCs w:val="23"/>
        </w:rPr>
        <w:t>Cadmium</w:t>
      </w:r>
      <w:r>
        <w:rPr>
          <w:spacing w:val="-34"/>
          <w:sz w:val="23"/>
          <w:szCs w:val="23"/>
        </w:rPr>
        <w:t xml:space="preserve"> </w:t>
      </w:r>
      <w:r>
        <w:rPr>
          <w:spacing w:val="-3"/>
          <w:sz w:val="23"/>
          <w:szCs w:val="23"/>
        </w:rPr>
        <w:t>battery.</w:t>
      </w:r>
    </w:p>
    <w:p w:rsidR="005F6964" w:rsidRDefault="005F6964">
      <w:pPr>
        <w:rPr>
          <w:sz w:val="23"/>
          <w:szCs w:val="23"/>
        </w:rPr>
        <w:sectPr w:rsidR="005F6964">
          <w:pgSz w:w="12240" w:h="15840"/>
          <w:pgMar w:top="1500" w:right="1280" w:bottom="1420" w:left="1280" w:header="850" w:footer="1144" w:gutter="0"/>
          <w:cols w:space="720"/>
          <w:docGrid w:linePitch="299"/>
        </w:sectPr>
      </w:pPr>
    </w:p>
    <w:p w:rsidR="005F6964" w:rsidRDefault="00E30AF8">
      <w:pPr>
        <w:pStyle w:val="Heading3"/>
        <w:spacing w:line="502" w:lineRule="auto"/>
        <w:ind w:left="0" w:firstLine="0"/>
        <w:rPr>
          <w:sz w:val="23"/>
          <w:szCs w:val="23"/>
        </w:rPr>
      </w:pPr>
      <w:r>
        <w:rPr>
          <w:spacing w:val="-3"/>
          <w:sz w:val="23"/>
          <w:szCs w:val="23"/>
        </w:rPr>
        <w:lastRenderedPageBreak/>
        <w:t>ET-20</w:t>
      </w:r>
      <w:r w:rsidR="00582FCD">
        <w:rPr>
          <w:spacing w:val="-3"/>
          <w:sz w:val="23"/>
          <w:szCs w:val="23"/>
        </w:rPr>
        <w:t xml:space="preserve">3: </w:t>
      </w:r>
      <w:r w:rsidR="00582FCD">
        <w:rPr>
          <w:sz w:val="23"/>
          <w:szCs w:val="23"/>
        </w:rPr>
        <w:t xml:space="preserve">D.C. </w:t>
      </w:r>
      <w:r w:rsidR="00582FCD">
        <w:rPr>
          <w:spacing w:val="-3"/>
          <w:sz w:val="23"/>
          <w:szCs w:val="23"/>
        </w:rPr>
        <w:t xml:space="preserve">MACHINES </w:t>
      </w:r>
      <w:r w:rsidR="00582FCD">
        <w:rPr>
          <w:sz w:val="23"/>
          <w:szCs w:val="23"/>
        </w:rPr>
        <w:t xml:space="preserve">AND </w:t>
      </w:r>
      <w:r w:rsidR="00582FCD">
        <w:rPr>
          <w:spacing w:val="-3"/>
          <w:sz w:val="23"/>
          <w:szCs w:val="23"/>
        </w:rPr>
        <w:t xml:space="preserve">BATTERIES LIST </w:t>
      </w:r>
      <w:r w:rsidR="00582FCD">
        <w:rPr>
          <w:sz w:val="23"/>
          <w:szCs w:val="23"/>
        </w:rPr>
        <w:t xml:space="preserve">OF </w:t>
      </w:r>
      <w:r w:rsidR="00582FCD">
        <w:rPr>
          <w:spacing w:val="-3"/>
          <w:sz w:val="23"/>
          <w:szCs w:val="23"/>
        </w:rPr>
        <w:t>PRACTICALS:</w:t>
      </w:r>
    </w:p>
    <w:p w:rsidR="005F6964" w:rsidRDefault="00582FCD">
      <w:pPr>
        <w:pStyle w:val="BodyText"/>
        <w:tabs>
          <w:tab w:val="left" w:pos="880"/>
        </w:tabs>
        <w:spacing w:before="0" w:line="224" w:lineRule="exact"/>
        <w:ind w:left="160" w:firstLine="0"/>
        <w:rPr>
          <w:sz w:val="23"/>
          <w:szCs w:val="23"/>
        </w:rPr>
      </w:pPr>
      <w:r>
        <w:rPr>
          <w:sz w:val="23"/>
          <w:szCs w:val="23"/>
        </w:rPr>
        <w:t>Note:</w:t>
      </w:r>
      <w:r>
        <w:rPr>
          <w:sz w:val="23"/>
          <w:szCs w:val="23"/>
        </w:rPr>
        <w:tab/>
      </w:r>
      <w:r>
        <w:rPr>
          <w:spacing w:val="-3"/>
          <w:sz w:val="23"/>
          <w:szCs w:val="23"/>
        </w:rPr>
        <w:t xml:space="preserve">Students should demonstrate </w:t>
      </w:r>
      <w:r>
        <w:rPr>
          <w:sz w:val="23"/>
          <w:szCs w:val="23"/>
        </w:rPr>
        <w:t xml:space="preserve">concern </w:t>
      </w:r>
      <w:r>
        <w:rPr>
          <w:spacing w:val="-2"/>
          <w:sz w:val="23"/>
          <w:szCs w:val="23"/>
        </w:rPr>
        <w:t xml:space="preserve">for </w:t>
      </w:r>
      <w:r>
        <w:rPr>
          <w:spacing w:val="-3"/>
          <w:sz w:val="23"/>
          <w:szCs w:val="23"/>
        </w:rPr>
        <w:t xml:space="preserve">personal </w:t>
      </w:r>
      <w:r>
        <w:rPr>
          <w:spacing w:val="-2"/>
          <w:sz w:val="23"/>
          <w:szCs w:val="23"/>
        </w:rPr>
        <w:t xml:space="preserve">and </w:t>
      </w:r>
      <w:r>
        <w:rPr>
          <w:spacing w:val="-3"/>
          <w:sz w:val="23"/>
          <w:szCs w:val="23"/>
        </w:rPr>
        <w:t xml:space="preserve">equipment safety </w:t>
      </w:r>
      <w:r>
        <w:rPr>
          <w:spacing w:val="-4"/>
          <w:sz w:val="23"/>
          <w:szCs w:val="23"/>
        </w:rPr>
        <w:t xml:space="preserve">while working </w:t>
      </w:r>
      <w:r>
        <w:rPr>
          <w:sz w:val="23"/>
          <w:szCs w:val="23"/>
        </w:rPr>
        <w:t>in</w:t>
      </w:r>
      <w:r>
        <w:rPr>
          <w:spacing w:val="-37"/>
          <w:sz w:val="23"/>
          <w:szCs w:val="23"/>
        </w:rPr>
        <w:t xml:space="preserve"> </w:t>
      </w:r>
      <w:r>
        <w:rPr>
          <w:spacing w:val="-3"/>
          <w:sz w:val="23"/>
          <w:szCs w:val="23"/>
        </w:rPr>
        <w:t>Lab.</w:t>
      </w:r>
    </w:p>
    <w:p w:rsidR="005F6964" w:rsidRDefault="005F6964">
      <w:pPr>
        <w:pStyle w:val="BodyText"/>
        <w:spacing w:before="8"/>
        <w:ind w:left="0" w:firstLine="0"/>
        <w:rPr>
          <w:sz w:val="23"/>
          <w:szCs w:val="23"/>
        </w:rPr>
      </w:pPr>
    </w:p>
    <w:p w:rsidR="005F6964" w:rsidRDefault="00582FCD" w:rsidP="00617A6F">
      <w:pPr>
        <w:pStyle w:val="ListParagraph"/>
        <w:numPr>
          <w:ilvl w:val="0"/>
          <w:numId w:val="41"/>
        </w:numPr>
        <w:tabs>
          <w:tab w:val="left" w:pos="880"/>
          <w:tab w:val="left" w:pos="881"/>
        </w:tabs>
        <w:spacing w:before="0"/>
        <w:ind w:hanging="721"/>
        <w:rPr>
          <w:sz w:val="23"/>
          <w:szCs w:val="23"/>
        </w:rPr>
      </w:pPr>
      <w:r>
        <w:rPr>
          <w:spacing w:val="-3"/>
          <w:sz w:val="23"/>
          <w:szCs w:val="23"/>
        </w:rPr>
        <w:t xml:space="preserve">Study </w:t>
      </w:r>
      <w:r>
        <w:rPr>
          <w:sz w:val="23"/>
          <w:szCs w:val="23"/>
        </w:rPr>
        <w:t xml:space="preserve">of </w:t>
      </w:r>
      <w:r>
        <w:rPr>
          <w:spacing w:val="-3"/>
          <w:sz w:val="23"/>
          <w:szCs w:val="23"/>
        </w:rPr>
        <w:t xml:space="preserve">constructional features </w:t>
      </w:r>
      <w:r>
        <w:rPr>
          <w:sz w:val="23"/>
          <w:szCs w:val="23"/>
        </w:rPr>
        <w:t>of D.C</w:t>
      </w:r>
      <w:r>
        <w:rPr>
          <w:spacing w:val="-29"/>
          <w:sz w:val="23"/>
          <w:szCs w:val="23"/>
        </w:rPr>
        <w:t xml:space="preserve"> </w:t>
      </w:r>
      <w:r>
        <w:rPr>
          <w:spacing w:val="-3"/>
          <w:sz w:val="23"/>
          <w:szCs w:val="23"/>
        </w:rPr>
        <w:t>machine.</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 xml:space="preserve">Identification </w:t>
      </w:r>
      <w:r>
        <w:rPr>
          <w:sz w:val="23"/>
          <w:szCs w:val="23"/>
        </w:rPr>
        <w:t xml:space="preserve">of </w:t>
      </w:r>
      <w:r>
        <w:rPr>
          <w:spacing w:val="-3"/>
          <w:sz w:val="23"/>
          <w:szCs w:val="23"/>
        </w:rPr>
        <w:t xml:space="preserve">terminals, polarity, determination </w:t>
      </w:r>
      <w:r>
        <w:rPr>
          <w:sz w:val="23"/>
          <w:szCs w:val="23"/>
        </w:rPr>
        <w:t xml:space="preserve">of </w:t>
      </w:r>
      <w:r>
        <w:rPr>
          <w:spacing w:val="-3"/>
          <w:sz w:val="23"/>
          <w:szCs w:val="23"/>
        </w:rPr>
        <w:t xml:space="preserve">resistance </w:t>
      </w:r>
      <w:r>
        <w:rPr>
          <w:sz w:val="23"/>
          <w:szCs w:val="23"/>
        </w:rPr>
        <w:t xml:space="preserve">of </w:t>
      </w:r>
      <w:r>
        <w:rPr>
          <w:spacing w:val="-3"/>
          <w:sz w:val="23"/>
          <w:szCs w:val="23"/>
        </w:rPr>
        <w:t xml:space="preserve">field </w:t>
      </w:r>
      <w:r>
        <w:rPr>
          <w:spacing w:val="-2"/>
          <w:sz w:val="23"/>
          <w:szCs w:val="23"/>
        </w:rPr>
        <w:t xml:space="preserve">and </w:t>
      </w:r>
      <w:r>
        <w:rPr>
          <w:spacing w:val="-3"/>
          <w:sz w:val="23"/>
          <w:szCs w:val="23"/>
        </w:rPr>
        <w:t>armature</w:t>
      </w:r>
      <w:r>
        <w:rPr>
          <w:spacing w:val="-36"/>
          <w:sz w:val="23"/>
          <w:szCs w:val="23"/>
        </w:rPr>
        <w:t xml:space="preserve"> </w:t>
      </w:r>
      <w:r>
        <w:rPr>
          <w:spacing w:val="-4"/>
          <w:sz w:val="23"/>
          <w:szCs w:val="23"/>
        </w:rPr>
        <w:t>windings.</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 xml:space="preserve">Developing Lap </w:t>
      </w:r>
      <w:r>
        <w:rPr>
          <w:spacing w:val="-4"/>
          <w:sz w:val="23"/>
          <w:szCs w:val="23"/>
        </w:rPr>
        <w:t xml:space="preserve">winding </w:t>
      </w:r>
      <w:r>
        <w:rPr>
          <w:spacing w:val="-3"/>
          <w:sz w:val="23"/>
          <w:szCs w:val="23"/>
        </w:rPr>
        <w:t xml:space="preserve">diagram </w:t>
      </w:r>
      <w:r>
        <w:rPr>
          <w:spacing w:val="-2"/>
          <w:sz w:val="23"/>
          <w:szCs w:val="23"/>
        </w:rPr>
        <w:t xml:space="preserve">for </w:t>
      </w:r>
      <w:r>
        <w:rPr>
          <w:sz w:val="23"/>
          <w:szCs w:val="23"/>
        </w:rPr>
        <w:t xml:space="preserve">a </w:t>
      </w:r>
      <w:r>
        <w:rPr>
          <w:spacing w:val="-3"/>
          <w:sz w:val="23"/>
          <w:szCs w:val="23"/>
        </w:rPr>
        <w:t>given</w:t>
      </w:r>
      <w:r>
        <w:rPr>
          <w:spacing w:val="-24"/>
          <w:sz w:val="23"/>
          <w:szCs w:val="23"/>
        </w:rPr>
        <w:t xml:space="preserve"> </w:t>
      </w:r>
      <w:r>
        <w:rPr>
          <w:spacing w:val="-3"/>
          <w:sz w:val="23"/>
          <w:szCs w:val="23"/>
        </w:rPr>
        <w:t>armature.</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 xml:space="preserve">Develop </w:t>
      </w:r>
      <w:r>
        <w:rPr>
          <w:spacing w:val="-4"/>
          <w:sz w:val="23"/>
          <w:szCs w:val="23"/>
        </w:rPr>
        <w:t xml:space="preserve">wave winding </w:t>
      </w:r>
      <w:r>
        <w:rPr>
          <w:spacing w:val="-3"/>
          <w:sz w:val="23"/>
          <w:szCs w:val="23"/>
        </w:rPr>
        <w:t xml:space="preserve">diagram </w:t>
      </w:r>
      <w:r>
        <w:rPr>
          <w:spacing w:val="-2"/>
          <w:sz w:val="23"/>
          <w:szCs w:val="23"/>
        </w:rPr>
        <w:t xml:space="preserve">for </w:t>
      </w:r>
      <w:r>
        <w:rPr>
          <w:sz w:val="23"/>
          <w:szCs w:val="23"/>
        </w:rPr>
        <w:t xml:space="preserve">a </w:t>
      </w:r>
      <w:r>
        <w:rPr>
          <w:spacing w:val="-3"/>
          <w:sz w:val="23"/>
          <w:szCs w:val="23"/>
        </w:rPr>
        <w:t>given</w:t>
      </w:r>
      <w:r>
        <w:rPr>
          <w:spacing w:val="-21"/>
          <w:sz w:val="23"/>
          <w:szCs w:val="23"/>
        </w:rPr>
        <w:t xml:space="preserve"> </w:t>
      </w:r>
      <w:r>
        <w:rPr>
          <w:spacing w:val="-3"/>
          <w:sz w:val="23"/>
          <w:szCs w:val="23"/>
        </w:rPr>
        <w:t>armature.</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 xml:space="preserve">Calculating </w:t>
      </w:r>
      <w:r>
        <w:rPr>
          <w:spacing w:val="-4"/>
          <w:sz w:val="23"/>
          <w:szCs w:val="23"/>
        </w:rPr>
        <w:t xml:space="preserve">winding </w:t>
      </w:r>
      <w:r>
        <w:rPr>
          <w:spacing w:val="-3"/>
          <w:sz w:val="23"/>
          <w:szCs w:val="23"/>
        </w:rPr>
        <w:t xml:space="preserve">factor, </w:t>
      </w:r>
      <w:r>
        <w:rPr>
          <w:spacing w:val="-2"/>
          <w:sz w:val="23"/>
          <w:szCs w:val="23"/>
        </w:rPr>
        <w:t xml:space="preserve">and </w:t>
      </w:r>
      <w:r>
        <w:rPr>
          <w:spacing w:val="-3"/>
          <w:sz w:val="23"/>
          <w:szCs w:val="23"/>
        </w:rPr>
        <w:t xml:space="preserve">develop </w:t>
      </w:r>
      <w:r>
        <w:rPr>
          <w:spacing w:val="-4"/>
          <w:sz w:val="23"/>
          <w:szCs w:val="23"/>
        </w:rPr>
        <w:t xml:space="preserve">winding </w:t>
      </w:r>
      <w:r>
        <w:rPr>
          <w:spacing w:val="-3"/>
          <w:sz w:val="23"/>
          <w:szCs w:val="23"/>
        </w:rPr>
        <w:t xml:space="preserve">diagram </w:t>
      </w:r>
      <w:r>
        <w:rPr>
          <w:sz w:val="23"/>
          <w:szCs w:val="23"/>
        </w:rPr>
        <w:t xml:space="preserve">lap </w:t>
      </w:r>
      <w:r>
        <w:rPr>
          <w:spacing w:val="-2"/>
          <w:sz w:val="23"/>
          <w:szCs w:val="23"/>
        </w:rPr>
        <w:t xml:space="preserve">and </w:t>
      </w:r>
      <w:r>
        <w:rPr>
          <w:spacing w:val="-4"/>
          <w:sz w:val="23"/>
          <w:szCs w:val="23"/>
        </w:rPr>
        <w:t xml:space="preserve">wave </w:t>
      </w:r>
      <w:r>
        <w:rPr>
          <w:spacing w:val="-2"/>
          <w:sz w:val="23"/>
          <w:szCs w:val="23"/>
        </w:rPr>
        <w:t xml:space="preserve">for </w:t>
      </w:r>
      <w:r>
        <w:rPr>
          <w:sz w:val="23"/>
          <w:szCs w:val="23"/>
        </w:rPr>
        <w:t xml:space="preserve">a </w:t>
      </w:r>
      <w:r>
        <w:rPr>
          <w:spacing w:val="-3"/>
          <w:sz w:val="23"/>
          <w:szCs w:val="23"/>
        </w:rPr>
        <w:t>given</w:t>
      </w:r>
      <w:r>
        <w:rPr>
          <w:spacing w:val="-34"/>
          <w:sz w:val="23"/>
          <w:szCs w:val="23"/>
        </w:rPr>
        <w:t xml:space="preserve"> </w:t>
      </w:r>
      <w:r>
        <w:rPr>
          <w:spacing w:val="-3"/>
          <w:sz w:val="23"/>
          <w:szCs w:val="23"/>
        </w:rPr>
        <w:t>armature.</w:t>
      </w:r>
    </w:p>
    <w:p w:rsidR="005F6964" w:rsidRDefault="00582FCD" w:rsidP="00617A6F">
      <w:pPr>
        <w:pStyle w:val="ListParagraph"/>
        <w:numPr>
          <w:ilvl w:val="0"/>
          <w:numId w:val="41"/>
        </w:numPr>
        <w:tabs>
          <w:tab w:val="left" w:pos="880"/>
          <w:tab w:val="left" w:pos="881"/>
        </w:tabs>
        <w:ind w:hanging="721"/>
        <w:rPr>
          <w:sz w:val="23"/>
          <w:szCs w:val="23"/>
        </w:rPr>
      </w:pPr>
      <w:r>
        <w:rPr>
          <w:spacing w:val="-4"/>
          <w:sz w:val="23"/>
          <w:szCs w:val="23"/>
        </w:rPr>
        <w:t xml:space="preserve">Rewinding </w:t>
      </w:r>
      <w:r>
        <w:rPr>
          <w:sz w:val="23"/>
          <w:szCs w:val="23"/>
        </w:rPr>
        <w:t xml:space="preserve">an </w:t>
      </w:r>
      <w:r>
        <w:rPr>
          <w:spacing w:val="-3"/>
          <w:sz w:val="23"/>
          <w:szCs w:val="23"/>
        </w:rPr>
        <w:t>armature, session</w:t>
      </w:r>
      <w:r>
        <w:rPr>
          <w:spacing w:val="-16"/>
          <w:sz w:val="23"/>
          <w:szCs w:val="23"/>
        </w:rPr>
        <w:t xml:space="preserve"> </w:t>
      </w:r>
      <w:r>
        <w:rPr>
          <w:sz w:val="23"/>
          <w:szCs w:val="23"/>
        </w:rPr>
        <w:t>I.</w:t>
      </w:r>
    </w:p>
    <w:p w:rsidR="005F6964" w:rsidRDefault="00582FCD" w:rsidP="00617A6F">
      <w:pPr>
        <w:pStyle w:val="ListParagraph"/>
        <w:numPr>
          <w:ilvl w:val="0"/>
          <w:numId w:val="41"/>
        </w:numPr>
        <w:tabs>
          <w:tab w:val="left" w:pos="880"/>
          <w:tab w:val="left" w:pos="881"/>
        </w:tabs>
        <w:ind w:hanging="721"/>
        <w:rPr>
          <w:sz w:val="23"/>
          <w:szCs w:val="23"/>
        </w:rPr>
      </w:pPr>
      <w:r>
        <w:rPr>
          <w:spacing w:val="-4"/>
          <w:sz w:val="23"/>
          <w:szCs w:val="23"/>
        </w:rPr>
        <w:t xml:space="preserve">Rewinding </w:t>
      </w:r>
      <w:r>
        <w:rPr>
          <w:spacing w:val="-3"/>
          <w:sz w:val="23"/>
          <w:szCs w:val="23"/>
        </w:rPr>
        <w:t>armature, session</w:t>
      </w:r>
      <w:r>
        <w:rPr>
          <w:spacing w:val="-10"/>
          <w:sz w:val="23"/>
          <w:szCs w:val="23"/>
        </w:rPr>
        <w:t xml:space="preserve"> </w:t>
      </w:r>
      <w:r>
        <w:rPr>
          <w:sz w:val="23"/>
          <w:szCs w:val="23"/>
        </w:rPr>
        <w:t>II.</w:t>
      </w:r>
    </w:p>
    <w:p w:rsidR="005F6964" w:rsidRDefault="00582FCD" w:rsidP="00617A6F">
      <w:pPr>
        <w:pStyle w:val="ListParagraph"/>
        <w:numPr>
          <w:ilvl w:val="0"/>
          <w:numId w:val="41"/>
        </w:numPr>
        <w:tabs>
          <w:tab w:val="left" w:pos="880"/>
          <w:tab w:val="left" w:pos="881"/>
        </w:tabs>
        <w:spacing w:before="11"/>
        <w:ind w:hanging="721"/>
        <w:rPr>
          <w:sz w:val="23"/>
          <w:szCs w:val="23"/>
        </w:rPr>
      </w:pPr>
      <w:r>
        <w:rPr>
          <w:spacing w:val="-4"/>
          <w:sz w:val="23"/>
          <w:szCs w:val="23"/>
        </w:rPr>
        <w:t xml:space="preserve">Rewinding </w:t>
      </w:r>
      <w:r>
        <w:rPr>
          <w:spacing w:val="-3"/>
          <w:sz w:val="23"/>
          <w:szCs w:val="23"/>
        </w:rPr>
        <w:t xml:space="preserve">armature, session </w:t>
      </w:r>
      <w:r>
        <w:rPr>
          <w:sz w:val="23"/>
          <w:szCs w:val="23"/>
        </w:rPr>
        <w:t>III</w:t>
      </w:r>
      <w:r>
        <w:rPr>
          <w:spacing w:val="-10"/>
          <w:sz w:val="23"/>
          <w:szCs w:val="23"/>
        </w:rPr>
        <w:t xml:space="preserve"> </w:t>
      </w:r>
      <w:r>
        <w:rPr>
          <w:spacing w:val="-3"/>
          <w:sz w:val="23"/>
          <w:szCs w:val="23"/>
        </w:rPr>
        <w:t>(last).</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Connecting</w:t>
      </w:r>
      <w:r>
        <w:rPr>
          <w:spacing w:val="-7"/>
          <w:sz w:val="23"/>
          <w:szCs w:val="23"/>
        </w:rPr>
        <w:t xml:space="preserve"> </w:t>
      </w:r>
      <w:r>
        <w:rPr>
          <w:spacing w:val="-2"/>
          <w:sz w:val="23"/>
          <w:szCs w:val="23"/>
        </w:rPr>
        <w:t>and</w:t>
      </w:r>
      <w:r>
        <w:rPr>
          <w:spacing w:val="-4"/>
          <w:sz w:val="23"/>
          <w:szCs w:val="23"/>
        </w:rPr>
        <w:t xml:space="preserve"> </w:t>
      </w:r>
      <w:r>
        <w:rPr>
          <w:spacing w:val="-3"/>
          <w:sz w:val="23"/>
          <w:szCs w:val="23"/>
        </w:rPr>
        <w:t>operating</w:t>
      </w:r>
      <w:r>
        <w:rPr>
          <w:spacing w:val="-6"/>
          <w:sz w:val="23"/>
          <w:szCs w:val="23"/>
        </w:rPr>
        <w:t xml:space="preserve"> </w:t>
      </w:r>
      <w:r>
        <w:rPr>
          <w:sz w:val="23"/>
          <w:szCs w:val="23"/>
        </w:rPr>
        <w:t>D.C</w:t>
      </w:r>
      <w:r>
        <w:rPr>
          <w:spacing w:val="-7"/>
          <w:sz w:val="23"/>
          <w:szCs w:val="23"/>
        </w:rPr>
        <w:t xml:space="preserve"> </w:t>
      </w:r>
      <w:r>
        <w:rPr>
          <w:spacing w:val="-4"/>
          <w:sz w:val="23"/>
          <w:szCs w:val="23"/>
        </w:rPr>
        <w:t xml:space="preserve">machine </w:t>
      </w:r>
      <w:r>
        <w:rPr>
          <w:sz w:val="23"/>
          <w:szCs w:val="23"/>
        </w:rPr>
        <w:t>as</w:t>
      </w:r>
      <w:r>
        <w:rPr>
          <w:spacing w:val="-6"/>
          <w:sz w:val="23"/>
          <w:szCs w:val="23"/>
        </w:rPr>
        <w:t xml:space="preserve"> </w:t>
      </w:r>
      <w:r>
        <w:rPr>
          <w:spacing w:val="-3"/>
          <w:sz w:val="23"/>
          <w:szCs w:val="23"/>
        </w:rPr>
        <w:t>separately</w:t>
      </w:r>
      <w:r>
        <w:rPr>
          <w:spacing w:val="-8"/>
          <w:sz w:val="23"/>
          <w:szCs w:val="23"/>
        </w:rPr>
        <w:t xml:space="preserve"> </w:t>
      </w:r>
      <w:r>
        <w:rPr>
          <w:spacing w:val="-3"/>
          <w:sz w:val="23"/>
          <w:szCs w:val="23"/>
        </w:rPr>
        <w:t>exited</w:t>
      </w:r>
      <w:r>
        <w:rPr>
          <w:spacing w:val="-5"/>
          <w:sz w:val="23"/>
          <w:szCs w:val="23"/>
        </w:rPr>
        <w:t xml:space="preserve"> </w:t>
      </w:r>
      <w:r>
        <w:rPr>
          <w:spacing w:val="-3"/>
          <w:sz w:val="23"/>
          <w:szCs w:val="23"/>
        </w:rPr>
        <w:t>generator</w:t>
      </w:r>
      <w:r>
        <w:rPr>
          <w:spacing w:val="-4"/>
          <w:sz w:val="23"/>
          <w:szCs w:val="23"/>
        </w:rPr>
        <w:t xml:space="preserve"> </w:t>
      </w:r>
      <w:r>
        <w:rPr>
          <w:spacing w:val="-2"/>
          <w:sz w:val="23"/>
          <w:szCs w:val="23"/>
        </w:rPr>
        <w:t>and</w:t>
      </w:r>
      <w:r>
        <w:rPr>
          <w:spacing w:val="-4"/>
          <w:sz w:val="23"/>
          <w:szCs w:val="23"/>
        </w:rPr>
        <w:t xml:space="preserve"> </w:t>
      </w:r>
      <w:r>
        <w:rPr>
          <w:sz w:val="23"/>
          <w:szCs w:val="23"/>
        </w:rPr>
        <w:t>to</w:t>
      </w:r>
      <w:r>
        <w:rPr>
          <w:spacing w:val="-4"/>
          <w:sz w:val="23"/>
          <w:szCs w:val="23"/>
        </w:rPr>
        <w:t xml:space="preserve"> </w:t>
      </w:r>
      <w:r>
        <w:rPr>
          <w:sz w:val="23"/>
          <w:szCs w:val="23"/>
        </w:rPr>
        <w:t>plot</w:t>
      </w:r>
      <w:r>
        <w:rPr>
          <w:spacing w:val="-6"/>
          <w:sz w:val="23"/>
          <w:szCs w:val="23"/>
        </w:rPr>
        <w:t xml:space="preserve"> </w:t>
      </w:r>
      <w:r>
        <w:rPr>
          <w:sz w:val="23"/>
          <w:szCs w:val="23"/>
        </w:rPr>
        <w:t>its</w:t>
      </w:r>
      <w:r>
        <w:rPr>
          <w:spacing w:val="-6"/>
          <w:sz w:val="23"/>
          <w:szCs w:val="23"/>
        </w:rPr>
        <w:t xml:space="preserve"> </w:t>
      </w:r>
      <w:r>
        <w:rPr>
          <w:spacing w:val="-3"/>
          <w:sz w:val="23"/>
          <w:szCs w:val="23"/>
        </w:rPr>
        <w:t>O.C.C.</w:t>
      </w:r>
    </w:p>
    <w:p w:rsidR="005F6964" w:rsidRDefault="00582FCD" w:rsidP="00617A6F">
      <w:pPr>
        <w:pStyle w:val="ListParagraph"/>
        <w:numPr>
          <w:ilvl w:val="0"/>
          <w:numId w:val="41"/>
        </w:numPr>
        <w:tabs>
          <w:tab w:val="left" w:pos="880"/>
          <w:tab w:val="left" w:pos="881"/>
        </w:tabs>
        <w:spacing w:line="249" w:lineRule="auto"/>
        <w:ind w:right="156"/>
        <w:rPr>
          <w:sz w:val="23"/>
          <w:szCs w:val="23"/>
        </w:rPr>
      </w:pPr>
      <w:r>
        <w:rPr>
          <w:spacing w:val="-3"/>
          <w:sz w:val="23"/>
          <w:szCs w:val="23"/>
        </w:rPr>
        <w:t>Connecting</w:t>
      </w:r>
      <w:r>
        <w:rPr>
          <w:spacing w:val="-5"/>
          <w:sz w:val="23"/>
          <w:szCs w:val="23"/>
        </w:rPr>
        <w:t xml:space="preserve"> </w:t>
      </w:r>
      <w:r>
        <w:rPr>
          <w:spacing w:val="-2"/>
          <w:sz w:val="23"/>
          <w:szCs w:val="23"/>
        </w:rPr>
        <w:t xml:space="preserve">and </w:t>
      </w:r>
      <w:r>
        <w:rPr>
          <w:spacing w:val="-3"/>
          <w:sz w:val="23"/>
          <w:szCs w:val="23"/>
        </w:rPr>
        <w:t>operating</w:t>
      </w:r>
      <w:r>
        <w:rPr>
          <w:spacing w:val="-5"/>
          <w:sz w:val="23"/>
          <w:szCs w:val="23"/>
        </w:rPr>
        <w:t xml:space="preserve"> </w:t>
      </w:r>
      <w:r>
        <w:rPr>
          <w:sz w:val="23"/>
          <w:szCs w:val="23"/>
        </w:rPr>
        <w:t>D.C</w:t>
      </w:r>
      <w:r>
        <w:rPr>
          <w:spacing w:val="-4"/>
          <w:sz w:val="23"/>
          <w:szCs w:val="23"/>
        </w:rPr>
        <w:t xml:space="preserve"> machine</w:t>
      </w:r>
      <w:r>
        <w:rPr>
          <w:spacing w:val="-2"/>
          <w:sz w:val="23"/>
          <w:szCs w:val="23"/>
        </w:rPr>
        <w:t xml:space="preserve"> </w:t>
      </w:r>
      <w:r>
        <w:rPr>
          <w:sz w:val="23"/>
          <w:szCs w:val="23"/>
        </w:rPr>
        <w:t>as</w:t>
      </w:r>
      <w:r>
        <w:rPr>
          <w:spacing w:val="-4"/>
          <w:sz w:val="23"/>
          <w:szCs w:val="23"/>
        </w:rPr>
        <w:t xml:space="preserve"> </w:t>
      </w:r>
      <w:proofErr w:type="spellStart"/>
      <w:r>
        <w:rPr>
          <w:spacing w:val="-3"/>
          <w:sz w:val="23"/>
          <w:szCs w:val="23"/>
        </w:rPr>
        <w:t>self</w:t>
      </w:r>
      <w:r>
        <w:rPr>
          <w:spacing w:val="-5"/>
          <w:sz w:val="23"/>
          <w:szCs w:val="23"/>
        </w:rPr>
        <w:t xml:space="preserve"> </w:t>
      </w:r>
      <w:r>
        <w:rPr>
          <w:spacing w:val="-3"/>
          <w:sz w:val="23"/>
          <w:szCs w:val="23"/>
        </w:rPr>
        <w:t>excited</w:t>
      </w:r>
      <w:proofErr w:type="spellEnd"/>
      <w:r>
        <w:rPr>
          <w:spacing w:val="-2"/>
          <w:sz w:val="23"/>
          <w:szCs w:val="23"/>
        </w:rPr>
        <w:t xml:space="preserve"> </w:t>
      </w:r>
      <w:r>
        <w:rPr>
          <w:spacing w:val="-4"/>
          <w:sz w:val="23"/>
          <w:szCs w:val="23"/>
        </w:rPr>
        <w:t>shunt</w:t>
      </w:r>
      <w:r>
        <w:rPr>
          <w:spacing w:val="-3"/>
          <w:sz w:val="23"/>
          <w:szCs w:val="23"/>
        </w:rPr>
        <w:t xml:space="preserve"> generator</w:t>
      </w:r>
      <w:r>
        <w:rPr>
          <w:spacing w:val="-5"/>
          <w:sz w:val="23"/>
          <w:szCs w:val="23"/>
        </w:rPr>
        <w:t xml:space="preserve"> </w:t>
      </w:r>
      <w:r>
        <w:rPr>
          <w:spacing w:val="-2"/>
          <w:sz w:val="23"/>
          <w:szCs w:val="23"/>
        </w:rPr>
        <w:t>and</w:t>
      </w:r>
      <w:r>
        <w:rPr>
          <w:spacing w:val="-5"/>
          <w:sz w:val="23"/>
          <w:szCs w:val="23"/>
        </w:rPr>
        <w:t xml:space="preserve"> </w:t>
      </w:r>
      <w:r>
        <w:rPr>
          <w:sz w:val="23"/>
          <w:szCs w:val="23"/>
        </w:rPr>
        <w:t>to</w:t>
      </w:r>
      <w:r>
        <w:rPr>
          <w:spacing w:val="-5"/>
          <w:sz w:val="23"/>
          <w:szCs w:val="23"/>
        </w:rPr>
        <w:t xml:space="preserve"> </w:t>
      </w:r>
      <w:r>
        <w:rPr>
          <w:sz w:val="23"/>
          <w:szCs w:val="23"/>
        </w:rPr>
        <w:t>plot</w:t>
      </w:r>
      <w:r>
        <w:rPr>
          <w:spacing w:val="-5"/>
          <w:sz w:val="23"/>
          <w:szCs w:val="23"/>
        </w:rPr>
        <w:t xml:space="preserve"> </w:t>
      </w:r>
      <w:r>
        <w:rPr>
          <w:sz w:val="23"/>
          <w:szCs w:val="23"/>
        </w:rPr>
        <w:t>its</w:t>
      </w:r>
      <w:r>
        <w:rPr>
          <w:spacing w:val="-7"/>
          <w:sz w:val="23"/>
          <w:szCs w:val="23"/>
        </w:rPr>
        <w:t xml:space="preserve"> </w:t>
      </w:r>
      <w:r>
        <w:rPr>
          <w:spacing w:val="-3"/>
          <w:sz w:val="23"/>
          <w:szCs w:val="23"/>
        </w:rPr>
        <w:t>O.C.C.</w:t>
      </w:r>
      <w:r>
        <w:rPr>
          <w:spacing w:val="-5"/>
          <w:sz w:val="23"/>
          <w:szCs w:val="23"/>
        </w:rPr>
        <w:t xml:space="preserve"> </w:t>
      </w:r>
      <w:r>
        <w:rPr>
          <w:spacing w:val="-2"/>
          <w:sz w:val="23"/>
          <w:szCs w:val="23"/>
        </w:rPr>
        <w:t>and</w:t>
      </w:r>
      <w:r>
        <w:rPr>
          <w:spacing w:val="-5"/>
          <w:sz w:val="23"/>
          <w:szCs w:val="23"/>
        </w:rPr>
        <w:t xml:space="preserve"> </w:t>
      </w:r>
      <w:r>
        <w:rPr>
          <w:sz w:val="23"/>
          <w:szCs w:val="23"/>
        </w:rPr>
        <w:t>to</w:t>
      </w:r>
      <w:r>
        <w:rPr>
          <w:spacing w:val="-4"/>
          <w:sz w:val="23"/>
          <w:szCs w:val="23"/>
        </w:rPr>
        <w:t xml:space="preserve"> </w:t>
      </w:r>
      <w:r>
        <w:rPr>
          <w:spacing w:val="-3"/>
          <w:sz w:val="23"/>
          <w:szCs w:val="23"/>
        </w:rPr>
        <w:t>find</w:t>
      </w:r>
      <w:r>
        <w:rPr>
          <w:spacing w:val="-5"/>
          <w:sz w:val="23"/>
          <w:szCs w:val="23"/>
        </w:rPr>
        <w:t xml:space="preserve"> </w:t>
      </w:r>
      <w:r>
        <w:rPr>
          <w:spacing w:val="-3"/>
          <w:sz w:val="23"/>
          <w:szCs w:val="23"/>
        </w:rPr>
        <w:t>critical resistance.</w:t>
      </w:r>
    </w:p>
    <w:p w:rsidR="005F6964" w:rsidRDefault="00582FCD" w:rsidP="00617A6F">
      <w:pPr>
        <w:pStyle w:val="ListParagraph"/>
        <w:numPr>
          <w:ilvl w:val="0"/>
          <w:numId w:val="41"/>
        </w:numPr>
        <w:tabs>
          <w:tab w:val="left" w:pos="880"/>
          <w:tab w:val="left" w:pos="881"/>
        </w:tabs>
        <w:spacing w:before="2"/>
        <w:ind w:hanging="721"/>
        <w:rPr>
          <w:sz w:val="23"/>
          <w:szCs w:val="23"/>
        </w:rPr>
      </w:pPr>
      <w:r>
        <w:rPr>
          <w:sz w:val="23"/>
          <w:szCs w:val="23"/>
        </w:rPr>
        <w:t>Operate</w:t>
      </w:r>
      <w:r>
        <w:rPr>
          <w:spacing w:val="-7"/>
          <w:sz w:val="23"/>
          <w:szCs w:val="23"/>
        </w:rPr>
        <w:t xml:space="preserve"> </w:t>
      </w:r>
      <w:r>
        <w:rPr>
          <w:sz w:val="23"/>
          <w:szCs w:val="23"/>
        </w:rPr>
        <w:t>a</w:t>
      </w:r>
      <w:r>
        <w:rPr>
          <w:spacing w:val="-8"/>
          <w:sz w:val="23"/>
          <w:szCs w:val="23"/>
        </w:rPr>
        <w:t xml:space="preserve"> </w:t>
      </w:r>
      <w:r>
        <w:rPr>
          <w:spacing w:val="-3"/>
          <w:sz w:val="23"/>
          <w:szCs w:val="23"/>
        </w:rPr>
        <w:t>series</w:t>
      </w:r>
      <w:r>
        <w:rPr>
          <w:spacing w:val="-8"/>
          <w:sz w:val="23"/>
          <w:szCs w:val="23"/>
        </w:rPr>
        <w:t xml:space="preserve"> </w:t>
      </w:r>
      <w:r>
        <w:rPr>
          <w:spacing w:val="-3"/>
          <w:sz w:val="23"/>
          <w:szCs w:val="23"/>
        </w:rPr>
        <w:t>generator</w:t>
      </w:r>
      <w:r>
        <w:rPr>
          <w:spacing w:val="-7"/>
          <w:sz w:val="23"/>
          <w:szCs w:val="23"/>
        </w:rPr>
        <w:t xml:space="preserve"> </w:t>
      </w:r>
      <w:r>
        <w:rPr>
          <w:spacing w:val="-2"/>
          <w:sz w:val="23"/>
          <w:szCs w:val="23"/>
        </w:rPr>
        <w:t>and</w:t>
      </w:r>
      <w:r>
        <w:rPr>
          <w:spacing w:val="-7"/>
          <w:sz w:val="23"/>
          <w:szCs w:val="23"/>
        </w:rPr>
        <w:t xml:space="preserve"> </w:t>
      </w:r>
      <w:r>
        <w:rPr>
          <w:sz w:val="23"/>
          <w:szCs w:val="23"/>
        </w:rPr>
        <w:t>draw</w:t>
      </w:r>
      <w:r>
        <w:rPr>
          <w:spacing w:val="-11"/>
          <w:sz w:val="23"/>
          <w:szCs w:val="23"/>
        </w:rPr>
        <w:t xml:space="preserve"> </w:t>
      </w:r>
      <w:r>
        <w:rPr>
          <w:sz w:val="23"/>
          <w:szCs w:val="23"/>
        </w:rPr>
        <w:t>its</w:t>
      </w:r>
      <w:r>
        <w:rPr>
          <w:spacing w:val="-9"/>
          <w:sz w:val="23"/>
          <w:szCs w:val="23"/>
        </w:rPr>
        <w:t xml:space="preserve"> </w:t>
      </w:r>
      <w:r>
        <w:rPr>
          <w:spacing w:val="-3"/>
          <w:sz w:val="23"/>
          <w:szCs w:val="23"/>
        </w:rPr>
        <w:t>external</w:t>
      </w:r>
      <w:r>
        <w:rPr>
          <w:spacing w:val="-7"/>
          <w:sz w:val="23"/>
          <w:szCs w:val="23"/>
        </w:rPr>
        <w:t xml:space="preserve"> </w:t>
      </w:r>
      <w:r>
        <w:rPr>
          <w:spacing w:val="-3"/>
          <w:sz w:val="23"/>
          <w:szCs w:val="23"/>
        </w:rPr>
        <w:t>characteristics.</w:t>
      </w:r>
    </w:p>
    <w:p w:rsidR="005F6964" w:rsidRDefault="00582FCD" w:rsidP="00617A6F">
      <w:pPr>
        <w:pStyle w:val="ListParagraph"/>
        <w:numPr>
          <w:ilvl w:val="0"/>
          <w:numId w:val="41"/>
        </w:numPr>
        <w:tabs>
          <w:tab w:val="left" w:pos="880"/>
          <w:tab w:val="left" w:pos="881"/>
        </w:tabs>
        <w:ind w:hanging="721"/>
        <w:rPr>
          <w:sz w:val="23"/>
          <w:szCs w:val="23"/>
        </w:rPr>
      </w:pPr>
      <w:r>
        <w:rPr>
          <w:sz w:val="23"/>
          <w:szCs w:val="23"/>
        </w:rPr>
        <w:t xml:space="preserve">Operate a </w:t>
      </w:r>
      <w:r>
        <w:rPr>
          <w:spacing w:val="-4"/>
          <w:sz w:val="23"/>
          <w:szCs w:val="23"/>
        </w:rPr>
        <w:t xml:space="preserve">shunt </w:t>
      </w:r>
      <w:r>
        <w:rPr>
          <w:spacing w:val="-3"/>
          <w:sz w:val="23"/>
          <w:szCs w:val="23"/>
        </w:rPr>
        <w:t xml:space="preserve">generator </w:t>
      </w:r>
      <w:r>
        <w:rPr>
          <w:spacing w:val="-2"/>
          <w:sz w:val="23"/>
          <w:szCs w:val="23"/>
        </w:rPr>
        <w:t xml:space="preserve">and </w:t>
      </w:r>
      <w:r>
        <w:rPr>
          <w:sz w:val="23"/>
          <w:szCs w:val="23"/>
        </w:rPr>
        <w:t xml:space="preserve">draw its </w:t>
      </w:r>
      <w:r>
        <w:rPr>
          <w:spacing w:val="-3"/>
          <w:sz w:val="23"/>
          <w:szCs w:val="23"/>
        </w:rPr>
        <w:t>external</w:t>
      </w:r>
      <w:r>
        <w:rPr>
          <w:spacing w:val="-6"/>
          <w:sz w:val="23"/>
          <w:szCs w:val="23"/>
        </w:rPr>
        <w:t xml:space="preserve"> </w:t>
      </w:r>
      <w:r>
        <w:rPr>
          <w:spacing w:val="-3"/>
          <w:sz w:val="23"/>
          <w:szCs w:val="23"/>
        </w:rPr>
        <w:t>characteristics.</w:t>
      </w:r>
    </w:p>
    <w:p w:rsidR="005F6964" w:rsidRDefault="00582FCD" w:rsidP="00617A6F">
      <w:pPr>
        <w:pStyle w:val="ListParagraph"/>
        <w:numPr>
          <w:ilvl w:val="0"/>
          <w:numId w:val="41"/>
        </w:numPr>
        <w:tabs>
          <w:tab w:val="left" w:pos="880"/>
          <w:tab w:val="left" w:pos="881"/>
        </w:tabs>
        <w:ind w:hanging="721"/>
        <w:rPr>
          <w:sz w:val="23"/>
          <w:szCs w:val="23"/>
        </w:rPr>
      </w:pPr>
      <w:r>
        <w:rPr>
          <w:sz w:val="23"/>
          <w:szCs w:val="23"/>
        </w:rPr>
        <w:t xml:space="preserve">Plot </w:t>
      </w:r>
      <w:r>
        <w:rPr>
          <w:spacing w:val="-3"/>
          <w:sz w:val="23"/>
          <w:szCs w:val="23"/>
        </w:rPr>
        <w:t xml:space="preserve">external characteristics </w:t>
      </w:r>
      <w:r>
        <w:rPr>
          <w:sz w:val="23"/>
          <w:szCs w:val="23"/>
        </w:rPr>
        <w:t xml:space="preserve">of </w:t>
      </w:r>
      <w:r>
        <w:rPr>
          <w:spacing w:val="-3"/>
          <w:sz w:val="23"/>
          <w:szCs w:val="23"/>
        </w:rPr>
        <w:t xml:space="preserve">compound generator </w:t>
      </w:r>
      <w:r>
        <w:rPr>
          <w:spacing w:val="-2"/>
          <w:sz w:val="23"/>
          <w:szCs w:val="23"/>
        </w:rPr>
        <w:t xml:space="preserve">for </w:t>
      </w:r>
      <w:r>
        <w:rPr>
          <w:spacing w:val="-3"/>
          <w:sz w:val="23"/>
          <w:szCs w:val="23"/>
        </w:rPr>
        <w:t xml:space="preserve">level, under </w:t>
      </w:r>
      <w:r>
        <w:rPr>
          <w:spacing w:val="-2"/>
          <w:sz w:val="23"/>
          <w:szCs w:val="23"/>
        </w:rPr>
        <w:t xml:space="preserve">and </w:t>
      </w:r>
      <w:r>
        <w:rPr>
          <w:sz w:val="23"/>
          <w:szCs w:val="23"/>
        </w:rPr>
        <w:t>over</w:t>
      </w:r>
      <w:r>
        <w:rPr>
          <w:spacing w:val="-32"/>
          <w:sz w:val="23"/>
          <w:szCs w:val="23"/>
        </w:rPr>
        <w:t xml:space="preserve"> </w:t>
      </w:r>
      <w:r>
        <w:rPr>
          <w:spacing w:val="-3"/>
          <w:sz w:val="23"/>
          <w:szCs w:val="23"/>
        </w:rPr>
        <w:t>compounding.</w:t>
      </w:r>
    </w:p>
    <w:p w:rsidR="005F6964" w:rsidRDefault="00582FCD" w:rsidP="00617A6F">
      <w:pPr>
        <w:pStyle w:val="ListParagraph"/>
        <w:numPr>
          <w:ilvl w:val="0"/>
          <w:numId w:val="41"/>
        </w:numPr>
        <w:tabs>
          <w:tab w:val="left" w:pos="880"/>
          <w:tab w:val="left" w:pos="881"/>
        </w:tabs>
        <w:ind w:hanging="721"/>
        <w:rPr>
          <w:sz w:val="23"/>
          <w:szCs w:val="23"/>
        </w:rPr>
      </w:pPr>
      <w:r>
        <w:rPr>
          <w:sz w:val="23"/>
          <w:szCs w:val="23"/>
        </w:rPr>
        <w:t xml:space="preserve">Parallel operation of </w:t>
      </w:r>
      <w:r>
        <w:rPr>
          <w:spacing w:val="-4"/>
          <w:sz w:val="23"/>
          <w:szCs w:val="23"/>
        </w:rPr>
        <w:t xml:space="preserve">two </w:t>
      </w:r>
      <w:r>
        <w:rPr>
          <w:spacing w:val="-3"/>
          <w:sz w:val="23"/>
          <w:szCs w:val="23"/>
        </w:rPr>
        <w:t>shunt</w:t>
      </w:r>
      <w:r>
        <w:rPr>
          <w:spacing w:val="-24"/>
          <w:sz w:val="23"/>
          <w:szCs w:val="23"/>
        </w:rPr>
        <w:t xml:space="preserve"> </w:t>
      </w:r>
      <w:r>
        <w:rPr>
          <w:spacing w:val="-3"/>
          <w:sz w:val="23"/>
          <w:szCs w:val="23"/>
        </w:rPr>
        <w:t>generators.</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Determination</w:t>
      </w:r>
      <w:r>
        <w:rPr>
          <w:spacing w:val="-7"/>
          <w:sz w:val="23"/>
          <w:szCs w:val="23"/>
        </w:rPr>
        <w:t xml:space="preserve"> </w:t>
      </w:r>
      <w:r>
        <w:rPr>
          <w:sz w:val="23"/>
          <w:szCs w:val="23"/>
        </w:rPr>
        <w:t>of</w:t>
      </w:r>
      <w:r>
        <w:rPr>
          <w:spacing w:val="-6"/>
          <w:sz w:val="23"/>
          <w:szCs w:val="23"/>
        </w:rPr>
        <w:t xml:space="preserve"> </w:t>
      </w:r>
      <w:r>
        <w:rPr>
          <w:sz w:val="23"/>
          <w:szCs w:val="23"/>
        </w:rPr>
        <w:t>copper,</w:t>
      </w:r>
      <w:r>
        <w:rPr>
          <w:spacing w:val="-4"/>
          <w:sz w:val="23"/>
          <w:szCs w:val="23"/>
        </w:rPr>
        <w:t xml:space="preserve"> </w:t>
      </w:r>
      <w:r>
        <w:rPr>
          <w:sz w:val="23"/>
          <w:szCs w:val="23"/>
        </w:rPr>
        <w:t>iron</w:t>
      </w:r>
      <w:r>
        <w:rPr>
          <w:spacing w:val="-6"/>
          <w:sz w:val="23"/>
          <w:szCs w:val="23"/>
        </w:rPr>
        <w:t xml:space="preserve"> </w:t>
      </w:r>
      <w:r>
        <w:rPr>
          <w:sz w:val="23"/>
          <w:szCs w:val="23"/>
        </w:rPr>
        <w:t>&amp;</w:t>
      </w:r>
      <w:r>
        <w:rPr>
          <w:spacing w:val="-7"/>
          <w:sz w:val="23"/>
          <w:szCs w:val="23"/>
        </w:rPr>
        <w:t xml:space="preserve"> </w:t>
      </w:r>
      <w:r>
        <w:rPr>
          <w:spacing w:val="-3"/>
          <w:sz w:val="23"/>
          <w:szCs w:val="23"/>
        </w:rPr>
        <w:t>friction</w:t>
      </w:r>
      <w:r>
        <w:rPr>
          <w:spacing w:val="-6"/>
          <w:sz w:val="23"/>
          <w:szCs w:val="23"/>
        </w:rPr>
        <w:t xml:space="preserve"> </w:t>
      </w:r>
      <w:r>
        <w:rPr>
          <w:spacing w:val="-3"/>
          <w:sz w:val="23"/>
          <w:szCs w:val="23"/>
        </w:rPr>
        <w:t>losses</w:t>
      </w:r>
      <w:r>
        <w:rPr>
          <w:spacing w:val="-6"/>
          <w:sz w:val="23"/>
          <w:szCs w:val="23"/>
        </w:rPr>
        <w:t xml:space="preserve"> </w:t>
      </w:r>
      <w:r>
        <w:rPr>
          <w:sz w:val="23"/>
          <w:szCs w:val="23"/>
        </w:rPr>
        <w:t>by</w:t>
      </w:r>
      <w:r>
        <w:rPr>
          <w:spacing w:val="-8"/>
          <w:sz w:val="23"/>
          <w:szCs w:val="23"/>
        </w:rPr>
        <w:t xml:space="preserve"> </w:t>
      </w:r>
      <w:r>
        <w:rPr>
          <w:spacing w:val="-3"/>
          <w:sz w:val="23"/>
          <w:szCs w:val="23"/>
        </w:rPr>
        <w:t>actual</w:t>
      </w:r>
      <w:r>
        <w:rPr>
          <w:spacing w:val="-6"/>
          <w:sz w:val="23"/>
          <w:szCs w:val="23"/>
        </w:rPr>
        <w:t xml:space="preserve"> </w:t>
      </w:r>
      <w:r>
        <w:rPr>
          <w:spacing w:val="-3"/>
          <w:sz w:val="23"/>
          <w:szCs w:val="23"/>
        </w:rPr>
        <w:t>loading.</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 xml:space="preserve">Study </w:t>
      </w:r>
      <w:r>
        <w:rPr>
          <w:sz w:val="23"/>
          <w:szCs w:val="23"/>
        </w:rPr>
        <w:t xml:space="preserve">of </w:t>
      </w:r>
      <w:r>
        <w:rPr>
          <w:spacing w:val="-3"/>
          <w:sz w:val="23"/>
          <w:szCs w:val="23"/>
        </w:rPr>
        <w:t xml:space="preserve">starting </w:t>
      </w:r>
      <w:r>
        <w:rPr>
          <w:spacing w:val="-2"/>
          <w:sz w:val="23"/>
          <w:szCs w:val="23"/>
        </w:rPr>
        <w:t xml:space="preserve">and </w:t>
      </w:r>
      <w:r>
        <w:rPr>
          <w:spacing w:val="-3"/>
          <w:sz w:val="23"/>
          <w:szCs w:val="23"/>
        </w:rPr>
        <w:t>controlling</w:t>
      </w:r>
      <w:r>
        <w:rPr>
          <w:spacing w:val="-23"/>
          <w:sz w:val="23"/>
          <w:szCs w:val="23"/>
        </w:rPr>
        <w:t xml:space="preserve"> </w:t>
      </w:r>
      <w:r>
        <w:rPr>
          <w:spacing w:val="-3"/>
          <w:sz w:val="23"/>
          <w:szCs w:val="23"/>
        </w:rPr>
        <w:t>equipment.</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 xml:space="preserve">Connecting starter </w:t>
      </w:r>
      <w:r>
        <w:rPr>
          <w:spacing w:val="-2"/>
          <w:sz w:val="23"/>
          <w:szCs w:val="23"/>
        </w:rPr>
        <w:t xml:space="preserve">and </w:t>
      </w:r>
      <w:r>
        <w:rPr>
          <w:spacing w:val="-3"/>
          <w:sz w:val="23"/>
          <w:szCs w:val="23"/>
        </w:rPr>
        <w:t xml:space="preserve">controlling circuit </w:t>
      </w:r>
      <w:r>
        <w:rPr>
          <w:spacing w:val="-4"/>
          <w:sz w:val="23"/>
          <w:szCs w:val="23"/>
        </w:rPr>
        <w:t xml:space="preserve">with </w:t>
      </w:r>
      <w:r>
        <w:rPr>
          <w:sz w:val="23"/>
          <w:szCs w:val="23"/>
        </w:rPr>
        <w:t xml:space="preserve">a </w:t>
      </w:r>
      <w:r>
        <w:rPr>
          <w:spacing w:val="-4"/>
          <w:sz w:val="23"/>
          <w:szCs w:val="23"/>
        </w:rPr>
        <w:t>shunt</w:t>
      </w:r>
      <w:r>
        <w:rPr>
          <w:spacing w:val="-22"/>
          <w:sz w:val="23"/>
          <w:szCs w:val="23"/>
        </w:rPr>
        <w:t xml:space="preserve"> </w:t>
      </w:r>
      <w:r>
        <w:rPr>
          <w:spacing w:val="-3"/>
          <w:sz w:val="23"/>
          <w:szCs w:val="23"/>
        </w:rPr>
        <w:t>motor.</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Connecting</w:t>
      </w:r>
      <w:r>
        <w:rPr>
          <w:spacing w:val="-7"/>
          <w:sz w:val="23"/>
          <w:szCs w:val="23"/>
        </w:rPr>
        <w:t xml:space="preserve"> </w:t>
      </w:r>
      <w:r>
        <w:rPr>
          <w:sz w:val="23"/>
          <w:szCs w:val="23"/>
        </w:rPr>
        <w:t>a</w:t>
      </w:r>
      <w:r>
        <w:rPr>
          <w:spacing w:val="-4"/>
          <w:sz w:val="23"/>
          <w:szCs w:val="23"/>
        </w:rPr>
        <w:t xml:space="preserve"> machine</w:t>
      </w:r>
      <w:r>
        <w:rPr>
          <w:spacing w:val="-5"/>
          <w:sz w:val="23"/>
          <w:szCs w:val="23"/>
        </w:rPr>
        <w:t xml:space="preserve"> </w:t>
      </w:r>
      <w:r>
        <w:rPr>
          <w:sz w:val="23"/>
          <w:szCs w:val="23"/>
        </w:rPr>
        <w:t>as</w:t>
      </w:r>
      <w:r>
        <w:rPr>
          <w:spacing w:val="-6"/>
          <w:sz w:val="23"/>
          <w:szCs w:val="23"/>
        </w:rPr>
        <w:t xml:space="preserve"> </w:t>
      </w:r>
      <w:r>
        <w:rPr>
          <w:spacing w:val="-3"/>
          <w:sz w:val="23"/>
          <w:szCs w:val="23"/>
        </w:rPr>
        <w:t>series</w:t>
      </w:r>
      <w:r>
        <w:rPr>
          <w:spacing w:val="-6"/>
          <w:sz w:val="23"/>
          <w:szCs w:val="23"/>
        </w:rPr>
        <w:t xml:space="preserve"> </w:t>
      </w:r>
      <w:r>
        <w:rPr>
          <w:spacing w:val="-3"/>
          <w:sz w:val="23"/>
          <w:szCs w:val="23"/>
        </w:rPr>
        <w:t>motor</w:t>
      </w:r>
      <w:r>
        <w:rPr>
          <w:spacing w:val="-5"/>
          <w:sz w:val="23"/>
          <w:szCs w:val="23"/>
        </w:rPr>
        <w:t xml:space="preserve"> </w:t>
      </w:r>
      <w:r>
        <w:rPr>
          <w:sz w:val="23"/>
          <w:szCs w:val="23"/>
        </w:rPr>
        <w:t>(operation</w:t>
      </w:r>
      <w:r>
        <w:rPr>
          <w:spacing w:val="-6"/>
          <w:sz w:val="23"/>
          <w:szCs w:val="23"/>
        </w:rPr>
        <w:t xml:space="preserve"> </w:t>
      </w:r>
      <w:r>
        <w:rPr>
          <w:sz w:val="23"/>
          <w:szCs w:val="23"/>
        </w:rPr>
        <w:t>of</w:t>
      </w:r>
      <w:r>
        <w:rPr>
          <w:spacing w:val="-6"/>
          <w:sz w:val="23"/>
          <w:szCs w:val="23"/>
        </w:rPr>
        <w:t xml:space="preserve"> </w:t>
      </w:r>
      <w:r>
        <w:rPr>
          <w:spacing w:val="-3"/>
          <w:sz w:val="23"/>
          <w:szCs w:val="23"/>
        </w:rPr>
        <w:t>fractional</w:t>
      </w:r>
      <w:r>
        <w:rPr>
          <w:spacing w:val="-6"/>
          <w:sz w:val="23"/>
          <w:szCs w:val="23"/>
        </w:rPr>
        <w:t xml:space="preserve"> </w:t>
      </w:r>
      <w:r>
        <w:rPr>
          <w:sz w:val="23"/>
          <w:szCs w:val="23"/>
        </w:rPr>
        <w:t>H.P</w:t>
      </w:r>
      <w:r>
        <w:rPr>
          <w:spacing w:val="-3"/>
          <w:sz w:val="23"/>
          <w:szCs w:val="23"/>
        </w:rPr>
        <w:t xml:space="preserve"> series</w:t>
      </w:r>
      <w:r>
        <w:rPr>
          <w:spacing w:val="-6"/>
          <w:sz w:val="23"/>
          <w:szCs w:val="23"/>
        </w:rPr>
        <w:t xml:space="preserve"> </w:t>
      </w:r>
      <w:r>
        <w:rPr>
          <w:spacing w:val="-3"/>
          <w:sz w:val="23"/>
          <w:szCs w:val="23"/>
        </w:rPr>
        <w:t>motor).</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 xml:space="preserve">Determination </w:t>
      </w:r>
      <w:r>
        <w:rPr>
          <w:sz w:val="23"/>
          <w:szCs w:val="23"/>
        </w:rPr>
        <w:t xml:space="preserve">of </w:t>
      </w:r>
      <w:r>
        <w:rPr>
          <w:spacing w:val="-3"/>
          <w:sz w:val="23"/>
          <w:szCs w:val="23"/>
        </w:rPr>
        <w:t xml:space="preserve">motor efficiency </w:t>
      </w:r>
      <w:r>
        <w:rPr>
          <w:sz w:val="23"/>
          <w:szCs w:val="23"/>
        </w:rPr>
        <w:t>by direct</w:t>
      </w:r>
      <w:r>
        <w:rPr>
          <w:spacing w:val="-29"/>
          <w:sz w:val="23"/>
          <w:szCs w:val="23"/>
        </w:rPr>
        <w:t xml:space="preserve"> </w:t>
      </w:r>
      <w:r>
        <w:rPr>
          <w:spacing w:val="-3"/>
          <w:sz w:val="23"/>
          <w:szCs w:val="23"/>
        </w:rPr>
        <w:t>loading.</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 xml:space="preserve">Experimentally </w:t>
      </w:r>
      <w:r>
        <w:rPr>
          <w:sz w:val="23"/>
          <w:szCs w:val="23"/>
        </w:rPr>
        <w:t xml:space="preserve">plot </w:t>
      </w:r>
      <w:r>
        <w:rPr>
          <w:spacing w:val="-3"/>
          <w:sz w:val="23"/>
          <w:szCs w:val="23"/>
        </w:rPr>
        <w:t xml:space="preserve">speed-torque characteristics </w:t>
      </w:r>
      <w:r>
        <w:rPr>
          <w:sz w:val="23"/>
          <w:szCs w:val="23"/>
        </w:rPr>
        <w:t xml:space="preserve">of a </w:t>
      </w:r>
      <w:r>
        <w:rPr>
          <w:spacing w:val="-4"/>
          <w:sz w:val="23"/>
          <w:szCs w:val="23"/>
        </w:rPr>
        <w:t>shunt</w:t>
      </w:r>
      <w:r>
        <w:rPr>
          <w:spacing w:val="-30"/>
          <w:sz w:val="23"/>
          <w:szCs w:val="23"/>
        </w:rPr>
        <w:t xml:space="preserve"> </w:t>
      </w:r>
      <w:r>
        <w:rPr>
          <w:spacing w:val="-3"/>
          <w:sz w:val="23"/>
          <w:szCs w:val="23"/>
        </w:rPr>
        <w:t>motor.</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 xml:space="preserve">Plotting speed-current characteristics </w:t>
      </w:r>
      <w:r>
        <w:rPr>
          <w:sz w:val="23"/>
          <w:szCs w:val="23"/>
        </w:rPr>
        <w:t>from data of a</w:t>
      </w:r>
      <w:r>
        <w:rPr>
          <w:spacing w:val="-33"/>
          <w:sz w:val="23"/>
          <w:szCs w:val="23"/>
        </w:rPr>
        <w:t xml:space="preserve"> </w:t>
      </w:r>
      <w:r>
        <w:rPr>
          <w:spacing w:val="-4"/>
          <w:sz w:val="23"/>
          <w:szCs w:val="23"/>
        </w:rPr>
        <w:t xml:space="preserve">shunt </w:t>
      </w:r>
      <w:r>
        <w:rPr>
          <w:spacing w:val="-3"/>
          <w:sz w:val="23"/>
          <w:szCs w:val="23"/>
        </w:rPr>
        <w:t>motor.</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 xml:space="preserve">Plotting Torque-current characteristics </w:t>
      </w:r>
      <w:r>
        <w:rPr>
          <w:sz w:val="23"/>
          <w:szCs w:val="23"/>
        </w:rPr>
        <w:t xml:space="preserve">from </w:t>
      </w:r>
      <w:r>
        <w:rPr>
          <w:spacing w:val="-3"/>
          <w:sz w:val="23"/>
          <w:szCs w:val="23"/>
        </w:rPr>
        <w:t xml:space="preserve">experimental </w:t>
      </w:r>
      <w:r>
        <w:rPr>
          <w:sz w:val="23"/>
          <w:szCs w:val="23"/>
        </w:rPr>
        <w:t>data of a</w:t>
      </w:r>
      <w:r>
        <w:rPr>
          <w:spacing w:val="-34"/>
          <w:sz w:val="23"/>
          <w:szCs w:val="23"/>
        </w:rPr>
        <w:t xml:space="preserve"> </w:t>
      </w:r>
      <w:r>
        <w:rPr>
          <w:spacing w:val="-4"/>
          <w:sz w:val="23"/>
          <w:szCs w:val="23"/>
        </w:rPr>
        <w:t xml:space="preserve">shunt </w:t>
      </w:r>
      <w:r>
        <w:rPr>
          <w:spacing w:val="-3"/>
          <w:sz w:val="23"/>
          <w:szCs w:val="23"/>
        </w:rPr>
        <w:t>motor.</w:t>
      </w:r>
    </w:p>
    <w:p w:rsidR="005F6964" w:rsidRDefault="00582FCD" w:rsidP="00617A6F">
      <w:pPr>
        <w:pStyle w:val="ListParagraph"/>
        <w:numPr>
          <w:ilvl w:val="0"/>
          <w:numId w:val="41"/>
        </w:numPr>
        <w:tabs>
          <w:tab w:val="left" w:pos="880"/>
          <w:tab w:val="left" w:pos="881"/>
        </w:tabs>
        <w:ind w:hanging="721"/>
        <w:rPr>
          <w:sz w:val="23"/>
          <w:szCs w:val="23"/>
        </w:rPr>
      </w:pPr>
      <w:r>
        <w:rPr>
          <w:sz w:val="23"/>
          <w:szCs w:val="23"/>
        </w:rPr>
        <w:t xml:space="preserve">Plot </w:t>
      </w:r>
      <w:r>
        <w:rPr>
          <w:spacing w:val="-3"/>
          <w:sz w:val="23"/>
          <w:szCs w:val="23"/>
        </w:rPr>
        <w:t xml:space="preserve">torque-current characteristic </w:t>
      </w:r>
      <w:r>
        <w:rPr>
          <w:sz w:val="23"/>
          <w:szCs w:val="23"/>
        </w:rPr>
        <w:t xml:space="preserve">of a </w:t>
      </w:r>
      <w:r>
        <w:rPr>
          <w:spacing w:val="-3"/>
          <w:sz w:val="23"/>
          <w:szCs w:val="23"/>
        </w:rPr>
        <w:t xml:space="preserve">series motor </w:t>
      </w:r>
      <w:r>
        <w:rPr>
          <w:sz w:val="23"/>
          <w:szCs w:val="23"/>
        </w:rPr>
        <w:t>from</w:t>
      </w:r>
      <w:r>
        <w:rPr>
          <w:spacing w:val="-36"/>
          <w:sz w:val="23"/>
          <w:szCs w:val="23"/>
        </w:rPr>
        <w:t xml:space="preserve"> </w:t>
      </w:r>
      <w:r>
        <w:rPr>
          <w:spacing w:val="-3"/>
          <w:sz w:val="23"/>
          <w:szCs w:val="23"/>
        </w:rPr>
        <w:t xml:space="preserve">experimental </w:t>
      </w:r>
      <w:r>
        <w:rPr>
          <w:sz w:val="23"/>
          <w:szCs w:val="23"/>
        </w:rPr>
        <w:t>data.</w:t>
      </w:r>
    </w:p>
    <w:p w:rsidR="005F6964" w:rsidRDefault="00582FCD" w:rsidP="00617A6F">
      <w:pPr>
        <w:pStyle w:val="ListParagraph"/>
        <w:numPr>
          <w:ilvl w:val="0"/>
          <w:numId w:val="41"/>
        </w:numPr>
        <w:tabs>
          <w:tab w:val="left" w:pos="880"/>
          <w:tab w:val="left" w:pos="881"/>
        </w:tabs>
        <w:ind w:hanging="721"/>
        <w:rPr>
          <w:sz w:val="23"/>
          <w:szCs w:val="23"/>
        </w:rPr>
      </w:pPr>
      <w:r>
        <w:rPr>
          <w:sz w:val="23"/>
          <w:szCs w:val="23"/>
        </w:rPr>
        <w:t>Draw</w:t>
      </w:r>
      <w:r>
        <w:rPr>
          <w:spacing w:val="-10"/>
          <w:sz w:val="23"/>
          <w:szCs w:val="23"/>
        </w:rPr>
        <w:t xml:space="preserve"> </w:t>
      </w:r>
      <w:r>
        <w:rPr>
          <w:spacing w:val="-3"/>
          <w:sz w:val="23"/>
          <w:szCs w:val="23"/>
        </w:rPr>
        <w:t>speed-torque</w:t>
      </w:r>
      <w:r>
        <w:rPr>
          <w:spacing w:val="-4"/>
          <w:sz w:val="23"/>
          <w:szCs w:val="23"/>
        </w:rPr>
        <w:t xml:space="preserve"> </w:t>
      </w:r>
      <w:r>
        <w:rPr>
          <w:spacing w:val="-3"/>
          <w:sz w:val="23"/>
          <w:szCs w:val="23"/>
        </w:rPr>
        <w:t>characteristics</w:t>
      </w:r>
      <w:r>
        <w:rPr>
          <w:spacing w:val="-6"/>
          <w:sz w:val="23"/>
          <w:szCs w:val="23"/>
        </w:rPr>
        <w:t xml:space="preserve"> </w:t>
      </w:r>
      <w:r>
        <w:rPr>
          <w:sz w:val="23"/>
          <w:szCs w:val="23"/>
        </w:rPr>
        <w:t>of</w:t>
      </w:r>
      <w:r>
        <w:rPr>
          <w:spacing w:val="-7"/>
          <w:sz w:val="23"/>
          <w:szCs w:val="23"/>
        </w:rPr>
        <w:t xml:space="preserve"> </w:t>
      </w:r>
      <w:r>
        <w:rPr>
          <w:sz w:val="23"/>
          <w:szCs w:val="23"/>
        </w:rPr>
        <w:t>a</w:t>
      </w:r>
      <w:r>
        <w:rPr>
          <w:spacing w:val="-4"/>
          <w:sz w:val="23"/>
          <w:szCs w:val="23"/>
        </w:rPr>
        <w:t xml:space="preserve"> </w:t>
      </w:r>
      <w:r>
        <w:rPr>
          <w:spacing w:val="-3"/>
          <w:sz w:val="23"/>
          <w:szCs w:val="23"/>
        </w:rPr>
        <w:t>series</w:t>
      </w:r>
      <w:r>
        <w:rPr>
          <w:spacing w:val="-6"/>
          <w:sz w:val="23"/>
          <w:szCs w:val="23"/>
        </w:rPr>
        <w:t xml:space="preserve"> </w:t>
      </w:r>
      <w:r>
        <w:rPr>
          <w:spacing w:val="-3"/>
          <w:sz w:val="23"/>
          <w:szCs w:val="23"/>
        </w:rPr>
        <w:t>motor</w:t>
      </w:r>
      <w:r>
        <w:rPr>
          <w:spacing w:val="-5"/>
          <w:sz w:val="23"/>
          <w:szCs w:val="23"/>
        </w:rPr>
        <w:t xml:space="preserve"> </w:t>
      </w:r>
      <w:r>
        <w:rPr>
          <w:sz w:val="23"/>
          <w:szCs w:val="23"/>
        </w:rPr>
        <w:t>from</w:t>
      </w:r>
      <w:r>
        <w:rPr>
          <w:spacing w:val="-9"/>
          <w:sz w:val="23"/>
          <w:szCs w:val="23"/>
        </w:rPr>
        <w:t xml:space="preserve"> </w:t>
      </w:r>
      <w:r>
        <w:rPr>
          <w:spacing w:val="-3"/>
          <w:sz w:val="23"/>
          <w:szCs w:val="23"/>
        </w:rPr>
        <w:t>experimental</w:t>
      </w:r>
      <w:r>
        <w:rPr>
          <w:spacing w:val="-5"/>
          <w:sz w:val="23"/>
          <w:szCs w:val="23"/>
        </w:rPr>
        <w:t xml:space="preserve"> </w:t>
      </w:r>
      <w:r>
        <w:rPr>
          <w:sz w:val="23"/>
          <w:szCs w:val="23"/>
        </w:rPr>
        <w:t>data.</w:t>
      </w:r>
    </w:p>
    <w:p w:rsidR="005F6964" w:rsidRDefault="00582FCD" w:rsidP="00617A6F">
      <w:pPr>
        <w:pStyle w:val="ListParagraph"/>
        <w:numPr>
          <w:ilvl w:val="0"/>
          <w:numId w:val="41"/>
        </w:numPr>
        <w:tabs>
          <w:tab w:val="left" w:pos="880"/>
          <w:tab w:val="left" w:pos="881"/>
        </w:tabs>
        <w:ind w:hanging="721"/>
        <w:rPr>
          <w:sz w:val="23"/>
          <w:szCs w:val="23"/>
        </w:rPr>
      </w:pPr>
      <w:r>
        <w:rPr>
          <w:sz w:val="23"/>
          <w:szCs w:val="23"/>
        </w:rPr>
        <w:t xml:space="preserve">Plot </w:t>
      </w:r>
      <w:r>
        <w:rPr>
          <w:spacing w:val="-3"/>
          <w:sz w:val="23"/>
          <w:szCs w:val="23"/>
        </w:rPr>
        <w:t xml:space="preserve">speed-current characteristic </w:t>
      </w:r>
      <w:r>
        <w:rPr>
          <w:sz w:val="23"/>
          <w:szCs w:val="23"/>
        </w:rPr>
        <w:t xml:space="preserve">of </w:t>
      </w:r>
      <w:r>
        <w:rPr>
          <w:spacing w:val="-3"/>
          <w:sz w:val="23"/>
          <w:szCs w:val="23"/>
        </w:rPr>
        <w:t>compounded</w:t>
      </w:r>
      <w:r>
        <w:rPr>
          <w:spacing w:val="-19"/>
          <w:sz w:val="23"/>
          <w:szCs w:val="23"/>
        </w:rPr>
        <w:t xml:space="preserve"> </w:t>
      </w:r>
      <w:r>
        <w:rPr>
          <w:spacing w:val="-3"/>
          <w:sz w:val="23"/>
          <w:szCs w:val="23"/>
        </w:rPr>
        <w:t>motor.</w:t>
      </w:r>
    </w:p>
    <w:p w:rsidR="005F6964" w:rsidRDefault="00582FCD" w:rsidP="00617A6F">
      <w:pPr>
        <w:pStyle w:val="ListParagraph"/>
        <w:numPr>
          <w:ilvl w:val="0"/>
          <w:numId w:val="41"/>
        </w:numPr>
        <w:tabs>
          <w:tab w:val="left" w:pos="880"/>
          <w:tab w:val="left" w:pos="881"/>
        </w:tabs>
        <w:ind w:hanging="721"/>
        <w:rPr>
          <w:sz w:val="23"/>
          <w:szCs w:val="23"/>
        </w:rPr>
      </w:pPr>
      <w:r>
        <w:rPr>
          <w:sz w:val="23"/>
          <w:szCs w:val="23"/>
        </w:rPr>
        <w:t xml:space="preserve">Draw </w:t>
      </w:r>
      <w:r>
        <w:rPr>
          <w:spacing w:val="-3"/>
          <w:sz w:val="23"/>
          <w:szCs w:val="23"/>
        </w:rPr>
        <w:t xml:space="preserve">Torque-current characteristics </w:t>
      </w:r>
      <w:r>
        <w:rPr>
          <w:sz w:val="23"/>
          <w:szCs w:val="23"/>
        </w:rPr>
        <w:t xml:space="preserve">of </w:t>
      </w:r>
      <w:r>
        <w:rPr>
          <w:spacing w:val="-3"/>
          <w:sz w:val="23"/>
          <w:szCs w:val="23"/>
        </w:rPr>
        <w:t>compound</w:t>
      </w:r>
      <w:r>
        <w:rPr>
          <w:spacing w:val="-25"/>
          <w:sz w:val="23"/>
          <w:szCs w:val="23"/>
        </w:rPr>
        <w:t xml:space="preserve"> </w:t>
      </w:r>
      <w:r>
        <w:rPr>
          <w:spacing w:val="-3"/>
          <w:sz w:val="23"/>
          <w:szCs w:val="23"/>
        </w:rPr>
        <w:t>motor.</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Controlling</w:t>
      </w:r>
      <w:r>
        <w:rPr>
          <w:spacing w:val="-7"/>
          <w:sz w:val="23"/>
          <w:szCs w:val="23"/>
        </w:rPr>
        <w:t xml:space="preserve"> </w:t>
      </w:r>
      <w:r>
        <w:rPr>
          <w:sz w:val="23"/>
          <w:szCs w:val="23"/>
        </w:rPr>
        <w:t>speed</w:t>
      </w:r>
      <w:r>
        <w:rPr>
          <w:spacing w:val="-4"/>
          <w:sz w:val="23"/>
          <w:szCs w:val="23"/>
        </w:rPr>
        <w:t xml:space="preserve"> </w:t>
      </w:r>
      <w:r>
        <w:rPr>
          <w:sz w:val="23"/>
          <w:szCs w:val="23"/>
        </w:rPr>
        <w:t>of</w:t>
      </w:r>
      <w:r>
        <w:rPr>
          <w:spacing w:val="-6"/>
          <w:sz w:val="23"/>
          <w:szCs w:val="23"/>
        </w:rPr>
        <w:t xml:space="preserve"> </w:t>
      </w:r>
      <w:r>
        <w:rPr>
          <w:sz w:val="23"/>
          <w:szCs w:val="23"/>
        </w:rPr>
        <w:t>a</w:t>
      </w:r>
      <w:r>
        <w:rPr>
          <w:spacing w:val="-4"/>
          <w:sz w:val="23"/>
          <w:szCs w:val="23"/>
        </w:rPr>
        <w:t xml:space="preserve"> shunt</w:t>
      </w:r>
      <w:r>
        <w:rPr>
          <w:spacing w:val="-5"/>
          <w:sz w:val="23"/>
          <w:szCs w:val="23"/>
        </w:rPr>
        <w:t xml:space="preserve"> </w:t>
      </w:r>
      <w:r>
        <w:rPr>
          <w:spacing w:val="-3"/>
          <w:sz w:val="23"/>
          <w:szCs w:val="23"/>
        </w:rPr>
        <w:t>motor</w:t>
      </w:r>
      <w:r>
        <w:rPr>
          <w:spacing w:val="-5"/>
          <w:sz w:val="23"/>
          <w:szCs w:val="23"/>
        </w:rPr>
        <w:t xml:space="preserve"> </w:t>
      </w:r>
      <w:r>
        <w:rPr>
          <w:sz w:val="23"/>
          <w:szCs w:val="23"/>
        </w:rPr>
        <w:t>by</w:t>
      </w:r>
      <w:r>
        <w:rPr>
          <w:spacing w:val="-8"/>
          <w:sz w:val="23"/>
          <w:szCs w:val="23"/>
        </w:rPr>
        <w:t xml:space="preserve"> </w:t>
      </w:r>
      <w:r>
        <w:rPr>
          <w:spacing w:val="-3"/>
          <w:sz w:val="23"/>
          <w:szCs w:val="23"/>
        </w:rPr>
        <w:t>changing</w:t>
      </w:r>
      <w:r>
        <w:rPr>
          <w:spacing w:val="-6"/>
          <w:sz w:val="23"/>
          <w:szCs w:val="23"/>
        </w:rPr>
        <w:t xml:space="preserve"> </w:t>
      </w:r>
      <w:r>
        <w:rPr>
          <w:spacing w:val="-3"/>
          <w:sz w:val="23"/>
          <w:szCs w:val="23"/>
        </w:rPr>
        <w:t>field</w:t>
      </w:r>
      <w:r>
        <w:rPr>
          <w:spacing w:val="-4"/>
          <w:sz w:val="23"/>
          <w:szCs w:val="23"/>
        </w:rPr>
        <w:t xml:space="preserve"> </w:t>
      </w:r>
      <w:r>
        <w:rPr>
          <w:spacing w:val="-3"/>
          <w:sz w:val="23"/>
          <w:szCs w:val="23"/>
        </w:rPr>
        <w:t>current</w:t>
      </w:r>
      <w:r>
        <w:rPr>
          <w:spacing w:val="-5"/>
          <w:sz w:val="23"/>
          <w:szCs w:val="23"/>
        </w:rPr>
        <w:t xml:space="preserve"> </w:t>
      </w:r>
      <w:r>
        <w:rPr>
          <w:sz w:val="23"/>
          <w:szCs w:val="23"/>
        </w:rPr>
        <w:t>&amp;</w:t>
      </w:r>
      <w:r>
        <w:rPr>
          <w:spacing w:val="-7"/>
          <w:sz w:val="23"/>
          <w:szCs w:val="23"/>
        </w:rPr>
        <w:t xml:space="preserve"> </w:t>
      </w:r>
      <w:r>
        <w:rPr>
          <w:spacing w:val="-3"/>
          <w:sz w:val="23"/>
          <w:szCs w:val="23"/>
        </w:rPr>
        <w:t>armature</w:t>
      </w:r>
      <w:r>
        <w:rPr>
          <w:spacing w:val="-4"/>
          <w:sz w:val="23"/>
          <w:szCs w:val="23"/>
        </w:rPr>
        <w:t xml:space="preserve"> </w:t>
      </w:r>
      <w:r>
        <w:rPr>
          <w:spacing w:val="-3"/>
          <w:sz w:val="23"/>
          <w:szCs w:val="23"/>
        </w:rPr>
        <w:t>current.</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 xml:space="preserve">Controlling </w:t>
      </w:r>
      <w:r>
        <w:rPr>
          <w:sz w:val="23"/>
          <w:szCs w:val="23"/>
        </w:rPr>
        <w:t xml:space="preserve">speed of a </w:t>
      </w:r>
      <w:r>
        <w:rPr>
          <w:spacing w:val="-3"/>
          <w:sz w:val="23"/>
          <w:szCs w:val="23"/>
        </w:rPr>
        <w:t xml:space="preserve">series motor </w:t>
      </w:r>
      <w:r>
        <w:rPr>
          <w:sz w:val="23"/>
          <w:szCs w:val="23"/>
        </w:rPr>
        <w:t>by</w:t>
      </w:r>
      <w:r>
        <w:rPr>
          <w:spacing w:val="-35"/>
          <w:sz w:val="23"/>
          <w:szCs w:val="23"/>
        </w:rPr>
        <w:t xml:space="preserve"> </w:t>
      </w:r>
      <w:r>
        <w:rPr>
          <w:spacing w:val="-3"/>
          <w:sz w:val="23"/>
          <w:szCs w:val="23"/>
        </w:rPr>
        <w:t xml:space="preserve">armature </w:t>
      </w:r>
      <w:r>
        <w:rPr>
          <w:spacing w:val="-2"/>
          <w:sz w:val="23"/>
          <w:szCs w:val="23"/>
        </w:rPr>
        <w:t xml:space="preserve">and </w:t>
      </w:r>
      <w:r>
        <w:rPr>
          <w:spacing w:val="-3"/>
          <w:sz w:val="23"/>
          <w:szCs w:val="23"/>
        </w:rPr>
        <w:t>field diverter.</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 xml:space="preserve">Determination </w:t>
      </w:r>
      <w:r>
        <w:rPr>
          <w:sz w:val="23"/>
          <w:szCs w:val="23"/>
        </w:rPr>
        <w:t xml:space="preserve">of B.H.P of </w:t>
      </w:r>
      <w:r>
        <w:rPr>
          <w:spacing w:val="-3"/>
          <w:sz w:val="23"/>
          <w:szCs w:val="23"/>
        </w:rPr>
        <w:t xml:space="preserve">motor </w:t>
      </w:r>
      <w:r>
        <w:rPr>
          <w:sz w:val="23"/>
          <w:szCs w:val="23"/>
        </w:rPr>
        <w:t>by brake</w:t>
      </w:r>
      <w:r>
        <w:rPr>
          <w:spacing w:val="-33"/>
          <w:sz w:val="23"/>
          <w:szCs w:val="23"/>
        </w:rPr>
        <w:t xml:space="preserve"> </w:t>
      </w:r>
      <w:r>
        <w:rPr>
          <w:spacing w:val="-3"/>
          <w:sz w:val="23"/>
          <w:szCs w:val="23"/>
        </w:rPr>
        <w:t>test.</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 xml:space="preserve">Determination </w:t>
      </w:r>
      <w:r>
        <w:rPr>
          <w:sz w:val="23"/>
          <w:szCs w:val="23"/>
        </w:rPr>
        <w:t xml:space="preserve">of </w:t>
      </w:r>
      <w:r>
        <w:rPr>
          <w:spacing w:val="-3"/>
          <w:sz w:val="23"/>
          <w:szCs w:val="23"/>
        </w:rPr>
        <w:t xml:space="preserve">efficiency </w:t>
      </w:r>
      <w:r>
        <w:rPr>
          <w:sz w:val="23"/>
          <w:szCs w:val="23"/>
        </w:rPr>
        <w:t xml:space="preserve">of </w:t>
      </w:r>
      <w:r>
        <w:rPr>
          <w:spacing w:val="-3"/>
          <w:sz w:val="23"/>
          <w:szCs w:val="23"/>
        </w:rPr>
        <w:t xml:space="preserve">motor </w:t>
      </w:r>
      <w:r>
        <w:rPr>
          <w:sz w:val="23"/>
          <w:szCs w:val="23"/>
        </w:rPr>
        <w:t xml:space="preserve">by </w:t>
      </w:r>
      <w:proofErr w:type="spellStart"/>
      <w:r>
        <w:rPr>
          <w:spacing w:val="-4"/>
          <w:sz w:val="23"/>
          <w:szCs w:val="23"/>
        </w:rPr>
        <w:t>Swinburn</w:t>
      </w:r>
      <w:proofErr w:type="spellEnd"/>
      <w:r>
        <w:rPr>
          <w:spacing w:val="-36"/>
          <w:sz w:val="23"/>
          <w:szCs w:val="23"/>
        </w:rPr>
        <w:t xml:space="preserve"> </w:t>
      </w:r>
      <w:r>
        <w:rPr>
          <w:spacing w:val="-3"/>
          <w:sz w:val="23"/>
          <w:szCs w:val="23"/>
        </w:rPr>
        <w:t>test.</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 xml:space="preserve">Determination </w:t>
      </w:r>
      <w:r>
        <w:rPr>
          <w:sz w:val="23"/>
          <w:szCs w:val="23"/>
        </w:rPr>
        <w:t xml:space="preserve">of </w:t>
      </w:r>
      <w:r>
        <w:rPr>
          <w:spacing w:val="-3"/>
          <w:sz w:val="23"/>
          <w:szCs w:val="23"/>
        </w:rPr>
        <w:t xml:space="preserve">torque </w:t>
      </w:r>
      <w:r>
        <w:rPr>
          <w:spacing w:val="-2"/>
          <w:sz w:val="23"/>
          <w:szCs w:val="23"/>
        </w:rPr>
        <w:t xml:space="preserve">and </w:t>
      </w:r>
      <w:r>
        <w:rPr>
          <w:spacing w:val="-3"/>
          <w:sz w:val="23"/>
          <w:szCs w:val="23"/>
        </w:rPr>
        <w:t xml:space="preserve">efficiency </w:t>
      </w:r>
      <w:r>
        <w:rPr>
          <w:sz w:val="23"/>
          <w:szCs w:val="23"/>
        </w:rPr>
        <w:t xml:space="preserve">by </w:t>
      </w:r>
      <w:r>
        <w:rPr>
          <w:spacing w:val="-4"/>
          <w:sz w:val="23"/>
          <w:szCs w:val="23"/>
        </w:rPr>
        <w:t>dynamo</w:t>
      </w:r>
      <w:r>
        <w:rPr>
          <w:spacing w:val="-30"/>
          <w:sz w:val="23"/>
          <w:szCs w:val="23"/>
        </w:rPr>
        <w:t xml:space="preserve"> </w:t>
      </w:r>
      <w:r>
        <w:rPr>
          <w:spacing w:val="-3"/>
          <w:sz w:val="23"/>
          <w:szCs w:val="23"/>
        </w:rPr>
        <w:t>meter.</w:t>
      </w:r>
    </w:p>
    <w:p w:rsidR="005F6964" w:rsidRDefault="00582FCD" w:rsidP="00617A6F">
      <w:pPr>
        <w:pStyle w:val="ListParagraph"/>
        <w:numPr>
          <w:ilvl w:val="0"/>
          <w:numId w:val="41"/>
        </w:numPr>
        <w:tabs>
          <w:tab w:val="left" w:pos="880"/>
          <w:tab w:val="left" w:pos="881"/>
        </w:tabs>
        <w:ind w:hanging="721"/>
        <w:rPr>
          <w:sz w:val="23"/>
          <w:szCs w:val="23"/>
        </w:rPr>
      </w:pPr>
      <w:r>
        <w:rPr>
          <w:spacing w:val="-3"/>
          <w:sz w:val="23"/>
          <w:szCs w:val="23"/>
        </w:rPr>
        <w:t xml:space="preserve">Regenerative </w:t>
      </w:r>
      <w:r>
        <w:rPr>
          <w:sz w:val="23"/>
          <w:szCs w:val="23"/>
        </w:rPr>
        <w:t xml:space="preserve">or </w:t>
      </w:r>
      <w:proofErr w:type="spellStart"/>
      <w:r>
        <w:rPr>
          <w:spacing w:val="-3"/>
          <w:sz w:val="23"/>
          <w:szCs w:val="23"/>
        </w:rPr>
        <w:t>Hopkinsons</w:t>
      </w:r>
      <w:proofErr w:type="spellEnd"/>
      <w:r>
        <w:rPr>
          <w:spacing w:val="-12"/>
          <w:sz w:val="23"/>
          <w:szCs w:val="23"/>
        </w:rPr>
        <w:t xml:space="preserve"> </w:t>
      </w:r>
      <w:r>
        <w:rPr>
          <w:spacing w:val="-3"/>
          <w:sz w:val="23"/>
          <w:szCs w:val="23"/>
        </w:rPr>
        <w:t>test.</w:t>
      </w:r>
    </w:p>
    <w:p w:rsidR="005F6964" w:rsidRDefault="00582FCD" w:rsidP="00617A6F">
      <w:pPr>
        <w:pStyle w:val="ListParagraph"/>
        <w:numPr>
          <w:ilvl w:val="0"/>
          <w:numId w:val="41"/>
        </w:numPr>
        <w:tabs>
          <w:tab w:val="left" w:pos="880"/>
          <w:tab w:val="left" w:pos="881"/>
        </w:tabs>
        <w:spacing w:before="11"/>
        <w:ind w:hanging="721"/>
        <w:rPr>
          <w:sz w:val="23"/>
          <w:szCs w:val="23"/>
        </w:rPr>
      </w:pPr>
      <w:r>
        <w:rPr>
          <w:spacing w:val="-3"/>
          <w:sz w:val="23"/>
          <w:szCs w:val="23"/>
        </w:rPr>
        <w:t xml:space="preserve">Study constructional features </w:t>
      </w:r>
      <w:r>
        <w:rPr>
          <w:sz w:val="23"/>
          <w:szCs w:val="23"/>
        </w:rPr>
        <w:t>of lead acid</w:t>
      </w:r>
      <w:r>
        <w:rPr>
          <w:spacing w:val="-25"/>
          <w:sz w:val="23"/>
          <w:szCs w:val="23"/>
        </w:rPr>
        <w:t xml:space="preserve"> </w:t>
      </w:r>
      <w:r>
        <w:rPr>
          <w:spacing w:val="-3"/>
          <w:sz w:val="23"/>
          <w:szCs w:val="23"/>
        </w:rPr>
        <w:t>battery.</w:t>
      </w:r>
    </w:p>
    <w:p w:rsidR="005F6964" w:rsidRDefault="00582FCD" w:rsidP="00617A6F">
      <w:pPr>
        <w:pStyle w:val="ListParagraph"/>
        <w:numPr>
          <w:ilvl w:val="0"/>
          <w:numId w:val="41"/>
        </w:numPr>
        <w:tabs>
          <w:tab w:val="left" w:pos="880"/>
          <w:tab w:val="left" w:pos="881"/>
        </w:tabs>
        <w:ind w:hanging="721"/>
        <w:rPr>
          <w:sz w:val="23"/>
          <w:szCs w:val="23"/>
        </w:rPr>
      </w:pPr>
      <w:r>
        <w:rPr>
          <w:sz w:val="23"/>
          <w:szCs w:val="23"/>
        </w:rPr>
        <w:t>Preparation</w:t>
      </w:r>
      <w:r>
        <w:rPr>
          <w:spacing w:val="-7"/>
          <w:sz w:val="23"/>
          <w:szCs w:val="23"/>
        </w:rPr>
        <w:t xml:space="preserve"> </w:t>
      </w:r>
      <w:r>
        <w:rPr>
          <w:sz w:val="23"/>
          <w:szCs w:val="23"/>
        </w:rPr>
        <w:t>of</w:t>
      </w:r>
      <w:r>
        <w:rPr>
          <w:spacing w:val="-7"/>
          <w:sz w:val="23"/>
          <w:szCs w:val="23"/>
        </w:rPr>
        <w:t xml:space="preserve"> </w:t>
      </w:r>
      <w:r>
        <w:rPr>
          <w:spacing w:val="-3"/>
          <w:sz w:val="23"/>
          <w:szCs w:val="23"/>
        </w:rPr>
        <w:t>electrolyte</w:t>
      </w:r>
      <w:r>
        <w:rPr>
          <w:spacing w:val="-5"/>
          <w:sz w:val="23"/>
          <w:szCs w:val="23"/>
        </w:rPr>
        <w:t xml:space="preserve"> </w:t>
      </w:r>
      <w:r>
        <w:rPr>
          <w:spacing w:val="-3"/>
          <w:sz w:val="23"/>
          <w:szCs w:val="23"/>
        </w:rPr>
        <w:t>(H</w:t>
      </w:r>
      <w:r>
        <w:rPr>
          <w:spacing w:val="-3"/>
          <w:sz w:val="23"/>
          <w:szCs w:val="23"/>
          <w:vertAlign w:val="subscript"/>
        </w:rPr>
        <w:t>2</w:t>
      </w:r>
      <w:r>
        <w:rPr>
          <w:spacing w:val="-3"/>
          <w:sz w:val="23"/>
          <w:szCs w:val="23"/>
        </w:rPr>
        <w:t>SO</w:t>
      </w:r>
      <w:r>
        <w:rPr>
          <w:spacing w:val="-3"/>
          <w:sz w:val="23"/>
          <w:szCs w:val="23"/>
          <w:vertAlign w:val="subscript"/>
        </w:rPr>
        <w:t>4</w:t>
      </w:r>
      <w:r>
        <w:rPr>
          <w:spacing w:val="-3"/>
          <w:sz w:val="23"/>
          <w:szCs w:val="23"/>
        </w:rPr>
        <w:t>)</w:t>
      </w:r>
      <w:r>
        <w:rPr>
          <w:spacing w:val="-5"/>
          <w:sz w:val="23"/>
          <w:szCs w:val="23"/>
        </w:rPr>
        <w:t xml:space="preserve"> </w:t>
      </w:r>
      <w:r>
        <w:rPr>
          <w:sz w:val="23"/>
          <w:szCs w:val="23"/>
        </w:rPr>
        <w:t>of</w:t>
      </w:r>
      <w:r>
        <w:rPr>
          <w:spacing w:val="-6"/>
          <w:sz w:val="23"/>
          <w:szCs w:val="23"/>
        </w:rPr>
        <w:t xml:space="preserve"> </w:t>
      </w:r>
      <w:r>
        <w:rPr>
          <w:sz w:val="23"/>
          <w:szCs w:val="23"/>
        </w:rPr>
        <w:t>a</w:t>
      </w:r>
      <w:r>
        <w:rPr>
          <w:spacing w:val="-5"/>
          <w:sz w:val="23"/>
          <w:szCs w:val="23"/>
        </w:rPr>
        <w:t xml:space="preserve"> </w:t>
      </w:r>
      <w:r>
        <w:rPr>
          <w:spacing w:val="-3"/>
          <w:sz w:val="23"/>
          <w:szCs w:val="23"/>
        </w:rPr>
        <w:t>given</w:t>
      </w:r>
      <w:r>
        <w:rPr>
          <w:spacing w:val="-7"/>
          <w:sz w:val="23"/>
          <w:szCs w:val="23"/>
        </w:rPr>
        <w:t xml:space="preserve"> </w:t>
      </w:r>
      <w:r>
        <w:rPr>
          <w:spacing w:val="-3"/>
          <w:sz w:val="23"/>
          <w:szCs w:val="23"/>
        </w:rPr>
        <w:t>specific</w:t>
      </w:r>
      <w:r>
        <w:rPr>
          <w:spacing w:val="-5"/>
          <w:sz w:val="23"/>
          <w:szCs w:val="23"/>
        </w:rPr>
        <w:t xml:space="preserve"> </w:t>
      </w:r>
      <w:r>
        <w:rPr>
          <w:spacing w:val="-3"/>
          <w:sz w:val="23"/>
          <w:szCs w:val="23"/>
        </w:rPr>
        <w:t>gravity</w:t>
      </w:r>
      <w:r>
        <w:rPr>
          <w:spacing w:val="-9"/>
          <w:sz w:val="23"/>
          <w:szCs w:val="23"/>
        </w:rPr>
        <w:t xml:space="preserve"> </w:t>
      </w:r>
      <w:r>
        <w:rPr>
          <w:spacing w:val="-2"/>
          <w:sz w:val="23"/>
          <w:szCs w:val="23"/>
        </w:rPr>
        <w:t>and</w:t>
      </w:r>
      <w:r>
        <w:rPr>
          <w:spacing w:val="-4"/>
          <w:sz w:val="23"/>
          <w:szCs w:val="23"/>
        </w:rPr>
        <w:t xml:space="preserve"> </w:t>
      </w:r>
      <w:r>
        <w:rPr>
          <w:spacing w:val="-3"/>
          <w:sz w:val="23"/>
          <w:szCs w:val="23"/>
        </w:rPr>
        <w:t>charging</w:t>
      </w:r>
      <w:r>
        <w:rPr>
          <w:spacing w:val="-7"/>
          <w:sz w:val="23"/>
          <w:szCs w:val="23"/>
        </w:rPr>
        <w:t xml:space="preserve"> </w:t>
      </w:r>
      <w:r>
        <w:rPr>
          <w:sz w:val="23"/>
          <w:szCs w:val="23"/>
        </w:rPr>
        <w:t>lead</w:t>
      </w:r>
      <w:r>
        <w:rPr>
          <w:spacing w:val="-5"/>
          <w:sz w:val="23"/>
          <w:szCs w:val="23"/>
        </w:rPr>
        <w:t xml:space="preserve"> </w:t>
      </w:r>
      <w:r>
        <w:rPr>
          <w:sz w:val="23"/>
          <w:szCs w:val="23"/>
        </w:rPr>
        <w:t>acid</w:t>
      </w:r>
      <w:r>
        <w:rPr>
          <w:spacing w:val="-5"/>
          <w:sz w:val="23"/>
          <w:szCs w:val="23"/>
        </w:rPr>
        <w:t xml:space="preserve"> </w:t>
      </w:r>
      <w:r>
        <w:rPr>
          <w:spacing w:val="-3"/>
          <w:sz w:val="23"/>
          <w:szCs w:val="23"/>
        </w:rPr>
        <w:t>battery.</w:t>
      </w:r>
    </w:p>
    <w:p w:rsidR="005F6964" w:rsidRDefault="005F6964">
      <w:pPr>
        <w:pStyle w:val="BodyText"/>
        <w:spacing w:before="8"/>
        <w:ind w:left="0" w:firstLine="0"/>
        <w:rPr>
          <w:sz w:val="23"/>
          <w:szCs w:val="23"/>
        </w:rPr>
      </w:pPr>
    </w:p>
    <w:p w:rsidR="005F6964" w:rsidRDefault="00582FCD">
      <w:pPr>
        <w:pStyle w:val="BodyText"/>
        <w:tabs>
          <w:tab w:val="left" w:pos="1600"/>
        </w:tabs>
        <w:spacing w:before="1" w:line="249" w:lineRule="auto"/>
        <w:ind w:right="154" w:hanging="720"/>
        <w:jc w:val="both"/>
        <w:rPr>
          <w:sz w:val="23"/>
          <w:szCs w:val="23"/>
        </w:rPr>
      </w:pPr>
      <w:r>
        <w:rPr>
          <w:spacing w:val="-3"/>
          <w:sz w:val="23"/>
          <w:szCs w:val="23"/>
        </w:rPr>
        <w:t>**</w:t>
      </w:r>
      <w:r>
        <w:rPr>
          <w:spacing w:val="-3"/>
          <w:sz w:val="23"/>
          <w:szCs w:val="23"/>
        </w:rPr>
        <w:tab/>
        <w:t xml:space="preserve">Students </w:t>
      </w:r>
      <w:r>
        <w:rPr>
          <w:spacing w:val="-4"/>
          <w:sz w:val="23"/>
          <w:szCs w:val="23"/>
        </w:rPr>
        <w:t xml:space="preserve">must </w:t>
      </w:r>
      <w:r>
        <w:rPr>
          <w:sz w:val="23"/>
          <w:szCs w:val="23"/>
        </w:rPr>
        <w:t xml:space="preserve">prepare practical journal </w:t>
      </w:r>
      <w:r>
        <w:rPr>
          <w:spacing w:val="-2"/>
          <w:sz w:val="23"/>
          <w:szCs w:val="23"/>
        </w:rPr>
        <w:t xml:space="preserve">and get </w:t>
      </w:r>
      <w:r>
        <w:rPr>
          <w:sz w:val="23"/>
          <w:szCs w:val="23"/>
        </w:rPr>
        <w:t xml:space="preserve">it </w:t>
      </w:r>
      <w:r>
        <w:rPr>
          <w:spacing w:val="-3"/>
          <w:sz w:val="23"/>
          <w:szCs w:val="23"/>
        </w:rPr>
        <w:t xml:space="preserve">checked weekly </w:t>
      </w:r>
      <w:r>
        <w:rPr>
          <w:sz w:val="23"/>
          <w:szCs w:val="23"/>
        </w:rPr>
        <w:t xml:space="preserve">by </w:t>
      </w:r>
      <w:r>
        <w:rPr>
          <w:spacing w:val="-3"/>
          <w:sz w:val="23"/>
          <w:szCs w:val="23"/>
        </w:rPr>
        <w:t xml:space="preserve">the concerned teacher. </w:t>
      </w:r>
      <w:r>
        <w:rPr>
          <w:sz w:val="23"/>
          <w:szCs w:val="23"/>
        </w:rPr>
        <w:t xml:space="preserve">He </w:t>
      </w:r>
      <w:r>
        <w:rPr>
          <w:spacing w:val="-3"/>
          <w:sz w:val="23"/>
          <w:szCs w:val="23"/>
        </w:rPr>
        <w:t xml:space="preserve">should </w:t>
      </w:r>
      <w:r>
        <w:rPr>
          <w:sz w:val="23"/>
          <w:szCs w:val="23"/>
        </w:rPr>
        <w:t xml:space="preserve">produce it to </w:t>
      </w:r>
      <w:r>
        <w:rPr>
          <w:spacing w:val="-3"/>
          <w:sz w:val="23"/>
          <w:szCs w:val="23"/>
        </w:rPr>
        <w:t xml:space="preserve">external examiner </w:t>
      </w:r>
      <w:r>
        <w:rPr>
          <w:spacing w:val="-2"/>
          <w:sz w:val="23"/>
          <w:szCs w:val="23"/>
        </w:rPr>
        <w:t xml:space="preserve">for </w:t>
      </w:r>
      <w:r>
        <w:rPr>
          <w:spacing w:val="-3"/>
          <w:sz w:val="23"/>
          <w:szCs w:val="23"/>
        </w:rPr>
        <w:t xml:space="preserve">sessional </w:t>
      </w:r>
      <w:r>
        <w:rPr>
          <w:spacing w:val="-4"/>
          <w:sz w:val="23"/>
          <w:szCs w:val="23"/>
        </w:rPr>
        <w:t xml:space="preserve">work/marking </w:t>
      </w:r>
      <w:r>
        <w:rPr>
          <w:sz w:val="23"/>
          <w:szCs w:val="23"/>
        </w:rPr>
        <w:t xml:space="preserve">check up at </w:t>
      </w:r>
      <w:r>
        <w:rPr>
          <w:spacing w:val="-3"/>
          <w:sz w:val="23"/>
          <w:szCs w:val="23"/>
        </w:rPr>
        <w:t xml:space="preserve">the </w:t>
      </w:r>
      <w:r>
        <w:rPr>
          <w:spacing w:val="-4"/>
          <w:sz w:val="23"/>
          <w:szCs w:val="23"/>
        </w:rPr>
        <w:t xml:space="preserve">time </w:t>
      </w:r>
      <w:r>
        <w:rPr>
          <w:sz w:val="23"/>
          <w:szCs w:val="23"/>
        </w:rPr>
        <w:t xml:space="preserve">of </w:t>
      </w:r>
      <w:r>
        <w:rPr>
          <w:spacing w:val="-3"/>
          <w:sz w:val="23"/>
          <w:szCs w:val="23"/>
        </w:rPr>
        <w:t>final examination.</w:t>
      </w:r>
    </w:p>
    <w:p w:rsidR="005F6964" w:rsidRDefault="005F6964">
      <w:pPr>
        <w:pStyle w:val="BodyText"/>
        <w:spacing w:before="5"/>
        <w:ind w:left="0" w:firstLine="0"/>
        <w:rPr>
          <w:sz w:val="23"/>
          <w:szCs w:val="23"/>
        </w:rPr>
      </w:pPr>
    </w:p>
    <w:p w:rsidR="00E30AF8" w:rsidRDefault="00E30AF8">
      <w:pPr>
        <w:pStyle w:val="Heading3"/>
        <w:ind w:left="160" w:firstLine="0"/>
        <w:rPr>
          <w:sz w:val="23"/>
          <w:szCs w:val="23"/>
        </w:rPr>
      </w:pPr>
    </w:p>
    <w:p w:rsidR="00E30AF8" w:rsidRDefault="00E30AF8">
      <w:pPr>
        <w:pStyle w:val="Heading3"/>
        <w:ind w:left="160" w:firstLine="0"/>
        <w:rPr>
          <w:sz w:val="23"/>
          <w:szCs w:val="23"/>
        </w:rPr>
      </w:pPr>
    </w:p>
    <w:p w:rsidR="00E30AF8" w:rsidRDefault="00E30AF8">
      <w:pPr>
        <w:pStyle w:val="Heading3"/>
        <w:ind w:left="160" w:firstLine="0"/>
        <w:rPr>
          <w:sz w:val="23"/>
          <w:szCs w:val="23"/>
        </w:rPr>
      </w:pPr>
    </w:p>
    <w:p w:rsidR="005F6964" w:rsidRDefault="00582FCD">
      <w:pPr>
        <w:pStyle w:val="Heading3"/>
        <w:ind w:left="160" w:firstLine="0"/>
        <w:rPr>
          <w:sz w:val="23"/>
          <w:szCs w:val="23"/>
        </w:rPr>
      </w:pPr>
      <w:r>
        <w:rPr>
          <w:sz w:val="23"/>
          <w:szCs w:val="23"/>
        </w:rPr>
        <w:lastRenderedPageBreak/>
        <w:t>TEXT/REFERENCE BOOKS</w:t>
      </w:r>
    </w:p>
    <w:p w:rsidR="005F6964" w:rsidRDefault="005F6964">
      <w:pPr>
        <w:pStyle w:val="BodyText"/>
        <w:spacing w:before="2"/>
        <w:ind w:left="0" w:firstLine="0"/>
        <w:rPr>
          <w:b/>
          <w:sz w:val="23"/>
          <w:szCs w:val="23"/>
        </w:rPr>
      </w:pPr>
    </w:p>
    <w:p w:rsidR="005F6964" w:rsidRDefault="00582FCD" w:rsidP="00617A6F">
      <w:pPr>
        <w:pStyle w:val="ListParagraph"/>
        <w:numPr>
          <w:ilvl w:val="0"/>
          <w:numId w:val="42"/>
        </w:numPr>
        <w:tabs>
          <w:tab w:val="left" w:pos="880"/>
          <w:tab w:val="left" w:pos="881"/>
        </w:tabs>
        <w:spacing w:before="0"/>
        <w:ind w:hanging="721"/>
        <w:rPr>
          <w:sz w:val="23"/>
          <w:szCs w:val="23"/>
        </w:rPr>
      </w:pPr>
      <w:r>
        <w:rPr>
          <w:sz w:val="23"/>
          <w:szCs w:val="23"/>
        </w:rPr>
        <w:t xml:space="preserve">A </w:t>
      </w:r>
      <w:r>
        <w:rPr>
          <w:spacing w:val="-3"/>
          <w:sz w:val="23"/>
          <w:szCs w:val="23"/>
        </w:rPr>
        <w:t xml:space="preserve">Course </w:t>
      </w:r>
      <w:r>
        <w:rPr>
          <w:sz w:val="23"/>
          <w:szCs w:val="23"/>
        </w:rPr>
        <w:t xml:space="preserve">in </w:t>
      </w:r>
      <w:r>
        <w:rPr>
          <w:spacing w:val="-3"/>
          <w:sz w:val="23"/>
          <w:szCs w:val="23"/>
        </w:rPr>
        <w:t xml:space="preserve">Electrical Engineering </w:t>
      </w:r>
      <w:proofErr w:type="spellStart"/>
      <w:r>
        <w:rPr>
          <w:sz w:val="23"/>
          <w:szCs w:val="23"/>
        </w:rPr>
        <w:t>Vol.I</w:t>
      </w:r>
      <w:proofErr w:type="spellEnd"/>
      <w:r>
        <w:rPr>
          <w:sz w:val="23"/>
          <w:szCs w:val="23"/>
        </w:rPr>
        <w:t xml:space="preserve"> </w:t>
      </w:r>
      <w:proofErr w:type="gramStart"/>
      <w:r>
        <w:rPr>
          <w:sz w:val="23"/>
          <w:szCs w:val="23"/>
        </w:rPr>
        <w:t>By</w:t>
      </w:r>
      <w:proofErr w:type="gramEnd"/>
      <w:r>
        <w:rPr>
          <w:spacing w:val="-34"/>
          <w:sz w:val="23"/>
          <w:szCs w:val="23"/>
        </w:rPr>
        <w:t xml:space="preserve"> </w:t>
      </w:r>
      <w:r>
        <w:rPr>
          <w:spacing w:val="-3"/>
          <w:sz w:val="23"/>
          <w:szCs w:val="23"/>
        </w:rPr>
        <w:t>Dawes, L. Chester.</w:t>
      </w:r>
    </w:p>
    <w:p w:rsidR="005F6964" w:rsidRDefault="00582FCD" w:rsidP="00617A6F">
      <w:pPr>
        <w:pStyle w:val="ListParagraph"/>
        <w:numPr>
          <w:ilvl w:val="0"/>
          <w:numId w:val="42"/>
        </w:numPr>
        <w:tabs>
          <w:tab w:val="left" w:pos="880"/>
          <w:tab w:val="left" w:pos="881"/>
        </w:tabs>
        <w:ind w:hanging="721"/>
        <w:rPr>
          <w:sz w:val="23"/>
          <w:szCs w:val="23"/>
        </w:rPr>
      </w:pPr>
      <w:proofErr w:type="spellStart"/>
      <w:r>
        <w:rPr>
          <w:spacing w:val="-3"/>
          <w:sz w:val="23"/>
          <w:szCs w:val="23"/>
        </w:rPr>
        <w:t>Audel's</w:t>
      </w:r>
      <w:proofErr w:type="spellEnd"/>
      <w:r>
        <w:rPr>
          <w:spacing w:val="-3"/>
          <w:sz w:val="23"/>
          <w:szCs w:val="23"/>
        </w:rPr>
        <w:t xml:space="preserve"> Electric motor</w:t>
      </w:r>
      <w:r>
        <w:rPr>
          <w:spacing w:val="-8"/>
          <w:sz w:val="23"/>
          <w:szCs w:val="23"/>
        </w:rPr>
        <w:t xml:space="preserve"> </w:t>
      </w:r>
      <w:r>
        <w:rPr>
          <w:spacing w:val="-3"/>
          <w:sz w:val="23"/>
          <w:szCs w:val="23"/>
        </w:rPr>
        <w:t>guide.</w:t>
      </w:r>
    </w:p>
    <w:p w:rsidR="005F6964" w:rsidRDefault="00582FCD" w:rsidP="00617A6F">
      <w:pPr>
        <w:pStyle w:val="ListParagraph"/>
        <w:numPr>
          <w:ilvl w:val="0"/>
          <w:numId w:val="42"/>
        </w:numPr>
        <w:tabs>
          <w:tab w:val="left" w:pos="880"/>
          <w:tab w:val="left" w:pos="881"/>
        </w:tabs>
        <w:ind w:hanging="721"/>
        <w:rPr>
          <w:sz w:val="23"/>
          <w:szCs w:val="23"/>
        </w:rPr>
      </w:pPr>
      <w:r>
        <w:rPr>
          <w:sz w:val="23"/>
          <w:szCs w:val="23"/>
        </w:rPr>
        <w:t>A</w:t>
      </w:r>
      <w:r>
        <w:rPr>
          <w:spacing w:val="-8"/>
          <w:sz w:val="23"/>
          <w:szCs w:val="23"/>
        </w:rPr>
        <w:t xml:space="preserve"> </w:t>
      </w:r>
      <w:r>
        <w:rPr>
          <w:sz w:val="23"/>
          <w:szCs w:val="23"/>
        </w:rPr>
        <w:t>Text</w:t>
      </w:r>
      <w:r>
        <w:rPr>
          <w:spacing w:val="-5"/>
          <w:sz w:val="23"/>
          <w:szCs w:val="23"/>
        </w:rPr>
        <w:t xml:space="preserve"> </w:t>
      </w:r>
      <w:r>
        <w:rPr>
          <w:sz w:val="23"/>
          <w:szCs w:val="23"/>
        </w:rPr>
        <w:t>Book</w:t>
      </w:r>
      <w:r>
        <w:rPr>
          <w:spacing w:val="-6"/>
          <w:sz w:val="23"/>
          <w:szCs w:val="23"/>
        </w:rPr>
        <w:t xml:space="preserve"> </w:t>
      </w:r>
      <w:r>
        <w:rPr>
          <w:sz w:val="23"/>
          <w:szCs w:val="23"/>
        </w:rPr>
        <w:t>of</w:t>
      </w:r>
      <w:r>
        <w:rPr>
          <w:spacing w:val="-7"/>
          <w:sz w:val="23"/>
          <w:szCs w:val="23"/>
        </w:rPr>
        <w:t xml:space="preserve"> </w:t>
      </w:r>
      <w:r>
        <w:rPr>
          <w:spacing w:val="-3"/>
          <w:sz w:val="23"/>
          <w:szCs w:val="23"/>
        </w:rPr>
        <w:t>Electrical</w:t>
      </w:r>
      <w:r>
        <w:rPr>
          <w:spacing w:val="-5"/>
          <w:sz w:val="23"/>
          <w:szCs w:val="23"/>
        </w:rPr>
        <w:t xml:space="preserve"> </w:t>
      </w:r>
      <w:r>
        <w:rPr>
          <w:spacing w:val="-3"/>
          <w:sz w:val="23"/>
          <w:szCs w:val="23"/>
        </w:rPr>
        <w:t>Technology</w:t>
      </w:r>
      <w:r>
        <w:rPr>
          <w:spacing w:val="-8"/>
          <w:sz w:val="23"/>
          <w:szCs w:val="23"/>
        </w:rPr>
        <w:t xml:space="preserve"> </w:t>
      </w:r>
      <w:r>
        <w:rPr>
          <w:sz w:val="23"/>
          <w:szCs w:val="23"/>
        </w:rPr>
        <w:t>by</w:t>
      </w:r>
      <w:r>
        <w:rPr>
          <w:spacing w:val="-9"/>
          <w:sz w:val="23"/>
          <w:szCs w:val="23"/>
        </w:rPr>
        <w:t xml:space="preserve"> </w:t>
      </w:r>
      <w:r>
        <w:rPr>
          <w:sz w:val="23"/>
          <w:szCs w:val="23"/>
        </w:rPr>
        <w:t>B.L.</w:t>
      </w:r>
      <w:r>
        <w:rPr>
          <w:spacing w:val="-4"/>
          <w:sz w:val="23"/>
          <w:szCs w:val="23"/>
        </w:rPr>
        <w:t xml:space="preserve"> </w:t>
      </w:r>
      <w:proofErr w:type="spellStart"/>
      <w:r>
        <w:rPr>
          <w:sz w:val="23"/>
          <w:szCs w:val="23"/>
        </w:rPr>
        <w:t>Theraja</w:t>
      </w:r>
      <w:proofErr w:type="spellEnd"/>
      <w:r>
        <w:rPr>
          <w:sz w:val="23"/>
          <w:szCs w:val="23"/>
        </w:rPr>
        <w:t>.</w:t>
      </w:r>
    </w:p>
    <w:p w:rsidR="005F6964" w:rsidRDefault="00582FCD" w:rsidP="00617A6F">
      <w:pPr>
        <w:pStyle w:val="ListParagraph"/>
        <w:numPr>
          <w:ilvl w:val="0"/>
          <w:numId w:val="42"/>
        </w:numPr>
        <w:tabs>
          <w:tab w:val="left" w:pos="880"/>
          <w:tab w:val="left" w:pos="881"/>
        </w:tabs>
        <w:ind w:hanging="721"/>
        <w:rPr>
          <w:sz w:val="23"/>
          <w:szCs w:val="23"/>
        </w:rPr>
      </w:pPr>
      <w:r>
        <w:rPr>
          <w:sz w:val="23"/>
          <w:szCs w:val="23"/>
        </w:rPr>
        <w:t xml:space="preserve">D.C </w:t>
      </w:r>
      <w:r>
        <w:rPr>
          <w:spacing w:val="-3"/>
          <w:sz w:val="23"/>
          <w:szCs w:val="23"/>
        </w:rPr>
        <w:t xml:space="preserve">Machines </w:t>
      </w:r>
      <w:r>
        <w:rPr>
          <w:sz w:val="23"/>
          <w:szCs w:val="23"/>
        </w:rPr>
        <w:t>by</w:t>
      </w:r>
      <w:r>
        <w:rPr>
          <w:spacing w:val="-18"/>
          <w:sz w:val="23"/>
          <w:szCs w:val="23"/>
        </w:rPr>
        <w:t xml:space="preserve"> </w:t>
      </w:r>
      <w:proofErr w:type="spellStart"/>
      <w:r>
        <w:rPr>
          <w:spacing w:val="-4"/>
          <w:sz w:val="23"/>
          <w:szCs w:val="23"/>
        </w:rPr>
        <w:t>Audel's</w:t>
      </w:r>
      <w:proofErr w:type="spellEnd"/>
      <w:r>
        <w:rPr>
          <w:spacing w:val="-4"/>
          <w:sz w:val="23"/>
          <w:szCs w:val="23"/>
        </w:rPr>
        <w:t>.</w:t>
      </w:r>
    </w:p>
    <w:p w:rsidR="005F6964" w:rsidRDefault="00582FCD" w:rsidP="00617A6F">
      <w:pPr>
        <w:pStyle w:val="ListParagraph"/>
        <w:numPr>
          <w:ilvl w:val="0"/>
          <w:numId w:val="42"/>
        </w:numPr>
        <w:tabs>
          <w:tab w:val="left" w:pos="880"/>
          <w:tab w:val="left" w:pos="881"/>
        </w:tabs>
        <w:ind w:hanging="721"/>
        <w:rPr>
          <w:sz w:val="23"/>
          <w:szCs w:val="23"/>
        </w:rPr>
      </w:pPr>
      <w:r>
        <w:rPr>
          <w:spacing w:val="-3"/>
          <w:sz w:val="23"/>
          <w:szCs w:val="23"/>
        </w:rPr>
        <w:t xml:space="preserve">Electrical Generator </w:t>
      </w:r>
      <w:proofErr w:type="gramStart"/>
      <w:r>
        <w:rPr>
          <w:sz w:val="23"/>
          <w:szCs w:val="23"/>
        </w:rPr>
        <w:t>By</w:t>
      </w:r>
      <w:proofErr w:type="gramEnd"/>
      <w:r>
        <w:rPr>
          <w:spacing w:val="-11"/>
          <w:sz w:val="23"/>
          <w:szCs w:val="23"/>
        </w:rPr>
        <w:t xml:space="preserve"> </w:t>
      </w:r>
      <w:r>
        <w:rPr>
          <w:spacing w:val="-3"/>
          <w:sz w:val="23"/>
          <w:szCs w:val="23"/>
        </w:rPr>
        <w:t>Kates-Stafford.</w:t>
      </w:r>
    </w:p>
    <w:p w:rsidR="005F6964" w:rsidRDefault="00582FCD" w:rsidP="00617A6F">
      <w:pPr>
        <w:pStyle w:val="ListParagraph"/>
        <w:numPr>
          <w:ilvl w:val="0"/>
          <w:numId w:val="42"/>
        </w:numPr>
        <w:tabs>
          <w:tab w:val="left" w:pos="880"/>
          <w:tab w:val="left" w:pos="881"/>
        </w:tabs>
        <w:ind w:hanging="721"/>
        <w:rPr>
          <w:sz w:val="23"/>
          <w:szCs w:val="23"/>
        </w:rPr>
      </w:pPr>
      <w:r>
        <w:rPr>
          <w:sz w:val="23"/>
          <w:szCs w:val="23"/>
        </w:rPr>
        <w:t xml:space="preserve">Direct </w:t>
      </w:r>
      <w:r>
        <w:rPr>
          <w:spacing w:val="-3"/>
          <w:sz w:val="23"/>
          <w:szCs w:val="23"/>
        </w:rPr>
        <w:t xml:space="preserve">Current </w:t>
      </w:r>
      <w:r>
        <w:rPr>
          <w:sz w:val="23"/>
          <w:szCs w:val="23"/>
        </w:rPr>
        <w:t xml:space="preserve">Motors &amp; </w:t>
      </w:r>
      <w:r>
        <w:rPr>
          <w:spacing w:val="-3"/>
          <w:sz w:val="23"/>
          <w:szCs w:val="23"/>
        </w:rPr>
        <w:t xml:space="preserve">Generators </w:t>
      </w:r>
      <w:r>
        <w:rPr>
          <w:sz w:val="23"/>
          <w:szCs w:val="23"/>
        </w:rPr>
        <w:t>by</w:t>
      </w:r>
      <w:r>
        <w:rPr>
          <w:spacing w:val="-38"/>
          <w:sz w:val="23"/>
          <w:szCs w:val="23"/>
        </w:rPr>
        <w:t xml:space="preserve"> </w:t>
      </w:r>
      <w:r>
        <w:rPr>
          <w:sz w:val="23"/>
          <w:szCs w:val="23"/>
        </w:rPr>
        <w:t xml:space="preserve">M.C. </w:t>
      </w:r>
      <w:proofErr w:type="spellStart"/>
      <w:r>
        <w:rPr>
          <w:spacing w:val="-3"/>
          <w:sz w:val="23"/>
          <w:szCs w:val="23"/>
        </w:rPr>
        <w:t>Mongal-Keth-Rouson</w:t>
      </w:r>
      <w:proofErr w:type="spellEnd"/>
      <w:r>
        <w:rPr>
          <w:spacing w:val="-3"/>
          <w:sz w:val="23"/>
          <w:szCs w:val="23"/>
        </w:rPr>
        <w:t>.</w:t>
      </w:r>
    </w:p>
    <w:p w:rsidR="005F6964" w:rsidRDefault="005F6964">
      <w:pPr>
        <w:rPr>
          <w:sz w:val="23"/>
          <w:szCs w:val="23"/>
        </w:rPr>
      </w:pPr>
    </w:p>
    <w:p w:rsidR="005F6964" w:rsidRDefault="005F6964">
      <w:pPr>
        <w:rPr>
          <w:sz w:val="23"/>
          <w:szCs w:val="23"/>
        </w:rPr>
      </w:pPr>
    </w:p>
    <w:p w:rsidR="005F6964" w:rsidRDefault="005F6964">
      <w:pPr>
        <w:rPr>
          <w:sz w:val="23"/>
          <w:szCs w:val="23"/>
        </w:rPr>
      </w:pPr>
    </w:p>
    <w:p w:rsidR="005F6964" w:rsidRDefault="005F6964">
      <w:pPr>
        <w:rPr>
          <w:sz w:val="23"/>
          <w:szCs w:val="23"/>
        </w:rPr>
      </w:pPr>
    </w:p>
    <w:p w:rsidR="005F6964" w:rsidRDefault="005F6964">
      <w:pPr>
        <w:rPr>
          <w:sz w:val="23"/>
          <w:szCs w:val="23"/>
        </w:rPr>
      </w:pPr>
    </w:p>
    <w:p w:rsidR="005F6964" w:rsidRDefault="005F6964">
      <w:pPr>
        <w:rPr>
          <w:sz w:val="23"/>
          <w:szCs w:val="23"/>
        </w:rPr>
      </w:pPr>
    </w:p>
    <w:p w:rsidR="005F6964" w:rsidRDefault="005F6964">
      <w:pPr>
        <w:rPr>
          <w:sz w:val="23"/>
          <w:szCs w:val="23"/>
        </w:rPr>
      </w:pPr>
    </w:p>
    <w:p w:rsidR="005F6964" w:rsidRDefault="005F6964">
      <w:pPr>
        <w:rPr>
          <w:sz w:val="23"/>
          <w:szCs w:val="23"/>
        </w:rPr>
      </w:pPr>
    </w:p>
    <w:p w:rsidR="005F6964" w:rsidRDefault="005F6964">
      <w:pPr>
        <w:rPr>
          <w:sz w:val="23"/>
          <w:szCs w:val="23"/>
        </w:rPr>
      </w:pPr>
    </w:p>
    <w:p w:rsidR="005F6964" w:rsidRDefault="005F6964">
      <w:pPr>
        <w:rPr>
          <w:sz w:val="23"/>
          <w:szCs w:val="23"/>
        </w:rPr>
      </w:pPr>
    </w:p>
    <w:p w:rsidR="005F6964" w:rsidRDefault="005F6964">
      <w:pPr>
        <w:rPr>
          <w:sz w:val="23"/>
          <w:szCs w:val="23"/>
        </w:rPr>
      </w:pPr>
    </w:p>
    <w:p w:rsidR="005F6964" w:rsidRDefault="00582FCD">
      <w:pPr>
        <w:widowControl/>
        <w:autoSpaceDE/>
        <w:autoSpaceDN/>
        <w:rPr>
          <w:sz w:val="23"/>
          <w:szCs w:val="23"/>
        </w:rPr>
      </w:pPr>
      <w:r>
        <w:rPr>
          <w:sz w:val="23"/>
          <w:szCs w:val="23"/>
        </w:rPr>
        <w:br w:type="page"/>
      </w:r>
    </w:p>
    <w:p w:rsidR="005F6964" w:rsidRDefault="005F6964">
      <w:pPr>
        <w:rPr>
          <w:sz w:val="23"/>
          <w:szCs w:val="23"/>
        </w:rPr>
        <w:sectPr w:rsidR="005F6964">
          <w:pgSz w:w="12240" w:h="15840"/>
          <w:pgMar w:top="1500" w:right="1280" w:bottom="1420" w:left="1280" w:header="850" w:footer="1144" w:gutter="0"/>
          <w:cols w:space="720"/>
          <w:docGrid w:linePitch="299"/>
        </w:sectPr>
      </w:pPr>
    </w:p>
    <w:p w:rsidR="005F6964" w:rsidRDefault="00582FCD">
      <w:pPr>
        <w:pStyle w:val="Heading3"/>
        <w:ind w:left="160" w:firstLine="0"/>
        <w:rPr>
          <w:sz w:val="23"/>
          <w:szCs w:val="23"/>
        </w:rPr>
      </w:pPr>
      <w:r>
        <w:rPr>
          <w:rFonts w:eastAsia="SimSun" w:hint="eastAsia"/>
          <w:sz w:val="23"/>
          <w:szCs w:val="23"/>
          <w:lang w:eastAsia="zh-CN"/>
        </w:rPr>
        <w:lastRenderedPageBreak/>
        <w:t xml:space="preserve">3.8 </w:t>
      </w:r>
      <w:r w:rsidR="00E30AF8">
        <w:rPr>
          <w:sz w:val="23"/>
          <w:szCs w:val="23"/>
        </w:rPr>
        <w:t>ET-27</w:t>
      </w:r>
      <w:r>
        <w:rPr>
          <w:sz w:val="23"/>
          <w:szCs w:val="23"/>
        </w:rPr>
        <w:t>3: ELECTRICAL INSTRUMENTS AND MEASUREMENTS</w:t>
      </w:r>
    </w:p>
    <w:p w:rsidR="005F6964" w:rsidRDefault="005F6964">
      <w:pPr>
        <w:pStyle w:val="BodyText"/>
        <w:spacing w:before="8"/>
        <w:ind w:left="0" w:firstLine="0"/>
        <w:rPr>
          <w:b/>
          <w:sz w:val="23"/>
          <w:szCs w:val="23"/>
        </w:rPr>
      </w:pPr>
    </w:p>
    <w:p w:rsidR="005F6964" w:rsidRDefault="00582FCD">
      <w:pPr>
        <w:ind w:left="160"/>
        <w:rPr>
          <w:b/>
          <w:sz w:val="23"/>
          <w:szCs w:val="23"/>
        </w:rPr>
      </w:pPr>
      <w:r>
        <w:rPr>
          <w:b/>
          <w:sz w:val="23"/>
          <w:szCs w:val="23"/>
        </w:rPr>
        <w:t>Total Contact Hours:</w:t>
      </w:r>
    </w:p>
    <w:p w:rsidR="005F6964" w:rsidRDefault="00582FCD">
      <w:pPr>
        <w:pStyle w:val="BodyText"/>
        <w:tabs>
          <w:tab w:val="left" w:pos="2320"/>
          <w:tab w:val="left" w:pos="6640"/>
          <w:tab w:val="left" w:pos="7361"/>
          <w:tab w:val="left" w:pos="8081"/>
        </w:tabs>
        <w:spacing w:before="5"/>
        <w:ind w:left="880" w:firstLine="0"/>
        <w:rPr>
          <w:b/>
          <w:bCs/>
          <w:sz w:val="23"/>
          <w:szCs w:val="23"/>
        </w:rPr>
      </w:pPr>
      <w:r>
        <w:rPr>
          <w:spacing w:val="-3"/>
          <w:sz w:val="23"/>
          <w:szCs w:val="23"/>
        </w:rPr>
        <w:t>Theory:</w:t>
      </w:r>
      <w:r>
        <w:rPr>
          <w:spacing w:val="-3"/>
          <w:sz w:val="23"/>
          <w:szCs w:val="23"/>
        </w:rPr>
        <w:tab/>
      </w:r>
      <w:r>
        <w:rPr>
          <w:sz w:val="23"/>
          <w:szCs w:val="23"/>
        </w:rPr>
        <w:t>64</w:t>
      </w:r>
      <w:r>
        <w:rPr>
          <w:sz w:val="23"/>
          <w:szCs w:val="23"/>
        </w:rPr>
        <w:tab/>
      </w:r>
      <w:r>
        <w:rPr>
          <w:b/>
          <w:bCs/>
          <w:sz w:val="23"/>
          <w:szCs w:val="23"/>
        </w:rPr>
        <w:t>T</w:t>
      </w:r>
      <w:r>
        <w:rPr>
          <w:b/>
          <w:bCs/>
          <w:sz w:val="23"/>
          <w:szCs w:val="23"/>
        </w:rPr>
        <w:tab/>
        <w:t>P</w:t>
      </w:r>
      <w:r>
        <w:rPr>
          <w:b/>
          <w:bCs/>
          <w:sz w:val="23"/>
          <w:szCs w:val="23"/>
        </w:rPr>
        <w:tab/>
        <w:t>C</w:t>
      </w:r>
    </w:p>
    <w:p w:rsidR="005F6964" w:rsidRDefault="00582FCD">
      <w:pPr>
        <w:pStyle w:val="BodyText"/>
        <w:tabs>
          <w:tab w:val="left" w:pos="3040"/>
          <w:tab w:val="left" w:pos="7361"/>
          <w:tab w:val="left" w:pos="8081"/>
          <w:tab w:val="right" w:pos="8901"/>
        </w:tabs>
        <w:spacing w:before="11"/>
        <w:ind w:left="880" w:firstLine="0"/>
        <w:rPr>
          <w:sz w:val="23"/>
          <w:szCs w:val="23"/>
        </w:rPr>
      </w:pPr>
      <w:r>
        <w:rPr>
          <w:sz w:val="23"/>
          <w:szCs w:val="23"/>
        </w:rPr>
        <w:t>Practical:          96                                                                       2</w:t>
      </w:r>
      <w:r>
        <w:rPr>
          <w:sz w:val="23"/>
          <w:szCs w:val="23"/>
        </w:rPr>
        <w:tab/>
        <w:t>3</w:t>
      </w:r>
      <w:r>
        <w:rPr>
          <w:sz w:val="23"/>
          <w:szCs w:val="23"/>
        </w:rPr>
        <w:tab/>
        <w:t>3</w:t>
      </w:r>
    </w:p>
    <w:p w:rsidR="005F6964" w:rsidRDefault="005F6964">
      <w:pPr>
        <w:pStyle w:val="BodyText"/>
        <w:ind w:left="0" w:firstLine="0"/>
        <w:rPr>
          <w:sz w:val="23"/>
          <w:szCs w:val="23"/>
        </w:rPr>
      </w:pPr>
    </w:p>
    <w:p w:rsidR="005F6964" w:rsidRDefault="00582FCD">
      <w:pPr>
        <w:pStyle w:val="BodyText"/>
        <w:spacing w:before="0" w:line="249" w:lineRule="auto"/>
        <w:ind w:left="880" w:right="155" w:hanging="720"/>
        <w:jc w:val="both"/>
        <w:rPr>
          <w:sz w:val="23"/>
          <w:szCs w:val="23"/>
        </w:rPr>
      </w:pPr>
      <w:r>
        <w:rPr>
          <w:b/>
          <w:sz w:val="23"/>
          <w:szCs w:val="23"/>
        </w:rPr>
        <w:t xml:space="preserve">AIM: </w:t>
      </w:r>
      <w:r>
        <w:rPr>
          <w:sz w:val="23"/>
          <w:szCs w:val="23"/>
        </w:rPr>
        <w:t xml:space="preserve">To </w:t>
      </w:r>
      <w:r>
        <w:rPr>
          <w:spacing w:val="-3"/>
          <w:sz w:val="23"/>
          <w:szCs w:val="23"/>
        </w:rPr>
        <w:t xml:space="preserve">enable students understand </w:t>
      </w:r>
      <w:r>
        <w:rPr>
          <w:spacing w:val="-4"/>
          <w:sz w:val="23"/>
          <w:szCs w:val="23"/>
        </w:rPr>
        <w:t xml:space="preserve">fundamental </w:t>
      </w:r>
      <w:r>
        <w:rPr>
          <w:spacing w:val="-2"/>
          <w:sz w:val="23"/>
          <w:szCs w:val="23"/>
        </w:rPr>
        <w:t xml:space="preserve">forces </w:t>
      </w:r>
      <w:r>
        <w:rPr>
          <w:spacing w:val="-3"/>
          <w:sz w:val="23"/>
          <w:szCs w:val="23"/>
        </w:rPr>
        <w:t xml:space="preserve">acting </w:t>
      </w:r>
      <w:r>
        <w:rPr>
          <w:sz w:val="23"/>
          <w:szCs w:val="23"/>
        </w:rPr>
        <w:t xml:space="preserve">in </w:t>
      </w:r>
      <w:r>
        <w:rPr>
          <w:spacing w:val="-3"/>
          <w:sz w:val="23"/>
          <w:szCs w:val="23"/>
        </w:rPr>
        <w:t xml:space="preserve">electrical </w:t>
      </w:r>
      <w:r>
        <w:rPr>
          <w:spacing w:val="-4"/>
          <w:sz w:val="23"/>
          <w:szCs w:val="23"/>
        </w:rPr>
        <w:t xml:space="preserve">measuring instruments, </w:t>
      </w:r>
      <w:r>
        <w:rPr>
          <w:spacing w:val="-2"/>
          <w:sz w:val="23"/>
          <w:szCs w:val="23"/>
        </w:rPr>
        <w:t xml:space="preserve">and  </w:t>
      </w:r>
      <w:r>
        <w:rPr>
          <w:spacing w:val="-3"/>
          <w:sz w:val="23"/>
          <w:szCs w:val="23"/>
        </w:rPr>
        <w:t xml:space="preserve">the construction, </w:t>
      </w:r>
      <w:r>
        <w:rPr>
          <w:spacing w:val="-4"/>
          <w:sz w:val="23"/>
          <w:szCs w:val="23"/>
        </w:rPr>
        <w:t xml:space="preserve">working </w:t>
      </w:r>
      <w:r>
        <w:rPr>
          <w:sz w:val="23"/>
          <w:szCs w:val="23"/>
        </w:rPr>
        <w:t xml:space="preserve">&amp; </w:t>
      </w:r>
      <w:r>
        <w:rPr>
          <w:spacing w:val="-3"/>
          <w:sz w:val="23"/>
          <w:szCs w:val="23"/>
        </w:rPr>
        <w:t xml:space="preserve">applications </w:t>
      </w:r>
      <w:r>
        <w:rPr>
          <w:sz w:val="23"/>
          <w:szCs w:val="23"/>
        </w:rPr>
        <w:t xml:space="preserve">of </w:t>
      </w:r>
      <w:r>
        <w:rPr>
          <w:spacing w:val="-3"/>
          <w:sz w:val="23"/>
          <w:szCs w:val="23"/>
        </w:rPr>
        <w:t xml:space="preserve">the </w:t>
      </w:r>
      <w:r>
        <w:rPr>
          <w:spacing w:val="-4"/>
          <w:sz w:val="23"/>
          <w:szCs w:val="23"/>
        </w:rPr>
        <w:t xml:space="preserve">whole </w:t>
      </w:r>
      <w:r>
        <w:rPr>
          <w:spacing w:val="-3"/>
          <w:sz w:val="23"/>
          <w:szCs w:val="23"/>
        </w:rPr>
        <w:t xml:space="preserve">range </w:t>
      </w:r>
      <w:r>
        <w:rPr>
          <w:sz w:val="23"/>
          <w:szCs w:val="23"/>
        </w:rPr>
        <w:t xml:space="preserve">of </w:t>
      </w:r>
      <w:r>
        <w:rPr>
          <w:spacing w:val="-4"/>
          <w:sz w:val="23"/>
          <w:szCs w:val="23"/>
        </w:rPr>
        <w:t xml:space="preserve">measuring instruments. </w:t>
      </w:r>
      <w:r>
        <w:rPr>
          <w:sz w:val="23"/>
          <w:szCs w:val="23"/>
        </w:rPr>
        <w:t xml:space="preserve">This </w:t>
      </w:r>
      <w:r>
        <w:rPr>
          <w:spacing w:val="-3"/>
          <w:sz w:val="23"/>
          <w:szCs w:val="23"/>
        </w:rPr>
        <w:t xml:space="preserve">range includes special purpose </w:t>
      </w:r>
      <w:r>
        <w:rPr>
          <w:spacing w:val="-2"/>
          <w:sz w:val="23"/>
          <w:szCs w:val="23"/>
        </w:rPr>
        <w:t xml:space="preserve">and </w:t>
      </w:r>
      <w:r>
        <w:rPr>
          <w:spacing w:val="-3"/>
          <w:sz w:val="23"/>
          <w:szCs w:val="23"/>
        </w:rPr>
        <w:t xml:space="preserve">electronic </w:t>
      </w:r>
      <w:r>
        <w:rPr>
          <w:spacing w:val="-4"/>
          <w:sz w:val="23"/>
          <w:szCs w:val="23"/>
        </w:rPr>
        <w:t xml:space="preserve">instruments. </w:t>
      </w:r>
      <w:r>
        <w:rPr>
          <w:sz w:val="23"/>
          <w:szCs w:val="23"/>
        </w:rPr>
        <w:t xml:space="preserve">This </w:t>
      </w:r>
      <w:r>
        <w:rPr>
          <w:spacing w:val="-3"/>
          <w:sz w:val="23"/>
          <w:szCs w:val="23"/>
        </w:rPr>
        <w:t xml:space="preserve">course also provides information </w:t>
      </w:r>
      <w:r>
        <w:rPr>
          <w:sz w:val="23"/>
          <w:szCs w:val="23"/>
        </w:rPr>
        <w:t xml:space="preserve">on </w:t>
      </w:r>
      <w:r>
        <w:rPr>
          <w:spacing w:val="-4"/>
          <w:sz w:val="23"/>
          <w:szCs w:val="23"/>
        </w:rPr>
        <w:t xml:space="preserve">measuring </w:t>
      </w:r>
      <w:r>
        <w:rPr>
          <w:spacing w:val="-3"/>
          <w:sz w:val="23"/>
          <w:szCs w:val="23"/>
        </w:rPr>
        <w:t xml:space="preserve">bridges </w:t>
      </w:r>
      <w:r>
        <w:rPr>
          <w:sz w:val="23"/>
          <w:szCs w:val="23"/>
        </w:rPr>
        <w:t xml:space="preserve">in </w:t>
      </w:r>
      <w:r>
        <w:rPr>
          <w:spacing w:val="-4"/>
          <w:sz w:val="23"/>
          <w:szCs w:val="23"/>
        </w:rPr>
        <w:t xml:space="preserve">common </w:t>
      </w:r>
      <w:r>
        <w:rPr>
          <w:spacing w:val="-3"/>
          <w:sz w:val="23"/>
          <w:szCs w:val="23"/>
        </w:rPr>
        <w:t>use.</w:t>
      </w:r>
    </w:p>
    <w:p w:rsidR="005F6964" w:rsidRDefault="005F6964">
      <w:pPr>
        <w:pStyle w:val="BodyText"/>
        <w:spacing w:before="7"/>
        <w:ind w:left="0" w:firstLine="0"/>
        <w:rPr>
          <w:sz w:val="23"/>
          <w:szCs w:val="23"/>
        </w:rPr>
      </w:pPr>
    </w:p>
    <w:p w:rsidR="005F6964" w:rsidRDefault="00582FCD" w:rsidP="00617A6F">
      <w:pPr>
        <w:pStyle w:val="Heading3"/>
        <w:numPr>
          <w:ilvl w:val="0"/>
          <w:numId w:val="43"/>
        </w:numPr>
        <w:tabs>
          <w:tab w:val="left" w:pos="880"/>
          <w:tab w:val="left" w:pos="881"/>
          <w:tab w:val="left" w:pos="9013"/>
        </w:tabs>
        <w:ind w:hanging="721"/>
        <w:rPr>
          <w:sz w:val="23"/>
          <w:szCs w:val="23"/>
        </w:rPr>
      </w:pPr>
      <w:proofErr w:type="gramStart"/>
      <w:r>
        <w:rPr>
          <w:spacing w:val="-3"/>
          <w:sz w:val="23"/>
          <w:szCs w:val="23"/>
        </w:rPr>
        <w:t>CLASSIFICATION</w:t>
      </w:r>
      <w:r>
        <w:rPr>
          <w:spacing w:val="-8"/>
          <w:sz w:val="23"/>
          <w:szCs w:val="23"/>
        </w:rPr>
        <w:t xml:space="preserve"> </w:t>
      </w:r>
      <w:r>
        <w:rPr>
          <w:sz w:val="23"/>
          <w:szCs w:val="23"/>
        </w:rPr>
        <w:t>OF</w:t>
      </w:r>
      <w:r>
        <w:rPr>
          <w:spacing w:val="-7"/>
          <w:sz w:val="23"/>
          <w:szCs w:val="23"/>
        </w:rPr>
        <w:t xml:space="preserve"> </w:t>
      </w:r>
      <w:r>
        <w:rPr>
          <w:spacing w:val="-3"/>
          <w:sz w:val="23"/>
          <w:szCs w:val="23"/>
        </w:rPr>
        <w:t>INSTRUMENTS</w:t>
      </w:r>
      <w:r>
        <w:rPr>
          <w:spacing w:val="-3"/>
          <w:sz w:val="23"/>
          <w:szCs w:val="23"/>
        </w:rPr>
        <w:tab/>
      </w:r>
      <w:r>
        <w:rPr>
          <w:sz w:val="23"/>
          <w:szCs w:val="23"/>
        </w:rPr>
        <w:t>6</w:t>
      </w:r>
      <w:r>
        <w:rPr>
          <w:spacing w:val="-7"/>
          <w:sz w:val="23"/>
          <w:szCs w:val="23"/>
        </w:rPr>
        <w:t xml:space="preserve"> </w:t>
      </w:r>
      <w:r>
        <w:rPr>
          <w:sz w:val="23"/>
          <w:szCs w:val="23"/>
        </w:rPr>
        <w:t>Hrs.</w:t>
      </w:r>
      <w:proofErr w:type="gramEnd"/>
    </w:p>
    <w:p w:rsidR="005F6964" w:rsidRDefault="00582FCD" w:rsidP="00617A6F">
      <w:pPr>
        <w:pStyle w:val="ListParagraph"/>
        <w:numPr>
          <w:ilvl w:val="1"/>
          <w:numId w:val="43"/>
        </w:numPr>
        <w:tabs>
          <w:tab w:val="left" w:pos="1600"/>
          <w:tab w:val="left" w:pos="1601"/>
        </w:tabs>
        <w:spacing w:before="5"/>
        <w:rPr>
          <w:sz w:val="23"/>
          <w:szCs w:val="23"/>
        </w:rPr>
      </w:pPr>
      <w:r>
        <w:rPr>
          <w:spacing w:val="-3"/>
          <w:sz w:val="23"/>
          <w:szCs w:val="23"/>
        </w:rPr>
        <w:t>Absolute</w:t>
      </w:r>
      <w:r>
        <w:rPr>
          <w:spacing w:val="-4"/>
          <w:sz w:val="23"/>
          <w:szCs w:val="23"/>
        </w:rPr>
        <w:t xml:space="preserve"> instruments.</w:t>
      </w:r>
    </w:p>
    <w:p w:rsidR="005F6964" w:rsidRDefault="00582FCD" w:rsidP="00617A6F">
      <w:pPr>
        <w:pStyle w:val="ListParagraph"/>
        <w:numPr>
          <w:ilvl w:val="1"/>
          <w:numId w:val="44"/>
        </w:numPr>
        <w:tabs>
          <w:tab w:val="left" w:pos="1600"/>
          <w:tab w:val="left" w:pos="1601"/>
        </w:tabs>
        <w:spacing w:before="11"/>
        <w:rPr>
          <w:sz w:val="23"/>
          <w:szCs w:val="23"/>
        </w:rPr>
      </w:pPr>
      <w:r>
        <w:rPr>
          <w:spacing w:val="-3"/>
          <w:sz w:val="23"/>
          <w:szCs w:val="23"/>
        </w:rPr>
        <w:t>Secondary</w:t>
      </w:r>
      <w:r>
        <w:rPr>
          <w:sz w:val="23"/>
          <w:szCs w:val="23"/>
        </w:rPr>
        <w:t xml:space="preserve"> </w:t>
      </w:r>
      <w:r>
        <w:rPr>
          <w:spacing w:val="-4"/>
          <w:sz w:val="23"/>
          <w:szCs w:val="23"/>
        </w:rPr>
        <w:t>instruments.</w:t>
      </w:r>
    </w:p>
    <w:p w:rsidR="005F6964" w:rsidRDefault="00582FCD" w:rsidP="00617A6F">
      <w:pPr>
        <w:pStyle w:val="ListParagraph"/>
        <w:numPr>
          <w:ilvl w:val="1"/>
          <w:numId w:val="44"/>
        </w:numPr>
        <w:tabs>
          <w:tab w:val="left" w:pos="1600"/>
          <w:tab w:val="left" w:pos="1601"/>
        </w:tabs>
        <w:rPr>
          <w:sz w:val="23"/>
          <w:szCs w:val="23"/>
        </w:rPr>
      </w:pPr>
      <w:r>
        <w:rPr>
          <w:spacing w:val="-3"/>
          <w:sz w:val="23"/>
          <w:szCs w:val="23"/>
        </w:rPr>
        <w:t>Indicating</w:t>
      </w:r>
      <w:r>
        <w:rPr>
          <w:spacing w:val="-1"/>
          <w:sz w:val="23"/>
          <w:szCs w:val="23"/>
        </w:rPr>
        <w:t xml:space="preserve"> </w:t>
      </w:r>
      <w:r>
        <w:rPr>
          <w:spacing w:val="-4"/>
          <w:sz w:val="23"/>
          <w:szCs w:val="23"/>
        </w:rPr>
        <w:t>instruments.</w:t>
      </w:r>
    </w:p>
    <w:p w:rsidR="005F6964" w:rsidRDefault="00582FCD" w:rsidP="00617A6F">
      <w:pPr>
        <w:pStyle w:val="ListParagraph"/>
        <w:numPr>
          <w:ilvl w:val="1"/>
          <w:numId w:val="44"/>
        </w:numPr>
        <w:tabs>
          <w:tab w:val="left" w:pos="1600"/>
          <w:tab w:val="left" w:pos="1601"/>
        </w:tabs>
        <w:rPr>
          <w:sz w:val="23"/>
          <w:szCs w:val="23"/>
        </w:rPr>
      </w:pPr>
      <w:r>
        <w:rPr>
          <w:spacing w:val="-3"/>
          <w:sz w:val="23"/>
          <w:szCs w:val="23"/>
        </w:rPr>
        <w:t>Recording</w:t>
      </w:r>
      <w:r>
        <w:rPr>
          <w:sz w:val="23"/>
          <w:szCs w:val="23"/>
        </w:rPr>
        <w:t xml:space="preserve"> </w:t>
      </w:r>
      <w:r>
        <w:rPr>
          <w:spacing w:val="-4"/>
          <w:sz w:val="23"/>
          <w:szCs w:val="23"/>
        </w:rPr>
        <w:t>instruments.</w:t>
      </w:r>
    </w:p>
    <w:p w:rsidR="005F6964" w:rsidRDefault="00582FCD" w:rsidP="00617A6F">
      <w:pPr>
        <w:pStyle w:val="ListParagraph"/>
        <w:numPr>
          <w:ilvl w:val="1"/>
          <w:numId w:val="44"/>
        </w:numPr>
        <w:tabs>
          <w:tab w:val="left" w:pos="1600"/>
          <w:tab w:val="left" w:pos="1601"/>
        </w:tabs>
        <w:rPr>
          <w:sz w:val="23"/>
          <w:szCs w:val="23"/>
        </w:rPr>
      </w:pPr>
      <w:r>
        <w:rPr>
          <w:spacing w:val="-3"/>
          <w:sz w:val="23"/>
          <w:szCs w:val="23"/>
        </w:rPr>
        <w:t>Integrating</w:t>
      </w:r>
      <w:r>
        <w:rPr>
          <w:spacing w:val="-2"/>
          <w:sz w:val="23"/>
          <w:szCs w:val="23"/>
        </w:rPr>
        <w:t xml:space="preserve"> </w:t>
      </w:r>
      <w:r>
        <w:rPr>
          <w:spacing w:val="-4"/>
          <w:sz w:val="23"/>
          <w:szCs w:val="23"/>
        </w:rPr>
        <w:t>instruments.</w:t>
      </w:r>
    </w:p>
    <w:p w:rsidR="005F6964" w:rsidRDefault="00582FCD" w:rsidP="00617A6F">
      <w:pPr>
        <w:pStyle w:val="ListParagraph"/>
        <w:numPr>
          <w:ilvl w:val="1"/>
          <w:numId w:val="44"/>
        </w:numPr>
        <w:tabs>
          <w:tab w:val="left" w:pos="1600"/>
          <w:tab w:val="left" w:pos="1601"/>
        </w:tabs>
        <w:rPr>
          <w:sz w:val="23"/>
          <w:szCs w:val="23"/>
        </w:rPr>
      </w:pPr>
      <w:r>
        <w:rPr>
          <w:spacing w:val="-3"/>
          <w:sz w:val="23"/>
          <w:szCs w:val="23"/>
        </w:rPr>
        <w:t>Digital</w:t>
      </w:r>
      <w:r>
        <w:rPr>
          <w:spacing w:val="-1"/>
          <w:sz w:val="23"/>
          <w:szCs w:val="23"/>
        </w:rPr>
        <w:t xml:space="preserve"> </w:t>
      </w:r>
      <w:r>
        <w:rPr>
          <w:spacing w:val="-4"/>
          <w:sz w:val="23"/>
          <w:szCs w:val="23"/>
        </w:rPr>
        <w:t>instruments.</w:t>
      </w:r>
    </w:p>
    <w:p w:rsidR="005F6964" w:rsidRDefault="00582FCD" w:rsidP="00617A6F">
      <w:pPr>
        <w:pStyle w:val="ListParagraph"/>
        <w:numPr>
          <w:ilvl w:val="1"/>
          <w:numId w:val="44"/>
        </w:numPr>
        <w:tabs>
          <w:tab w:val="left" w:pos="1600"/>
          <w:tab w:val="left" w:pos="1601"/>
        </w:tabs>
        <w:rPr>
          <w:sz w:val="23"/>
          <w:szCs w:val="23"/>
        </w:rPr>
      </w:pPr>
      <w:r>
        <w:rPr>
          <w:spacing w:val="-3"/>
          <w:sz w:val="23"/>
          <w:szCs w:val="23"/>
        </w:rPr>
        <w:t xml:space="preserve">Analog </w:t>
      </w:r>
      <w:r>
        <w:rPr>
          <w:spacing w:val="-4"/>
          <w:sz w:val="23"/>
          <w:szCs w:val="23"/>
        </w:rPr>
        <w:t>instruments.</w:t>
      </w:r>
    </w:p>
    <w:p w:rsidR="005F6964" w:rsidRDefault="005F6964">
      <w:pPr>
        <w:pStyle w:val="BodyText"/>
        <w:spacing w:before="2"/>
        <w:ind w:left="0" w:firstLine="0"/>
        <w:rPr>
          <w:sz w:val="23"/>
          <w:szCs w:val="23"/>
        </w:rPr>
      </w:pPr>
    </w:p>
    <w:p w:rsidR="005F6964" w:rsidRDefault="00582FCD" w:rsidP="00617A6F">
      <w:pPr>
        <w:pStyle w:val="Heading3"/>
        <w:numPr>
          <w:ilvl w:val="0"/>
          <w:numId w:val="43"/>
        </w:numPr>
        <w:tabs>
          <w:tab w:val="left" w:pos="880"/>
          <w:tab w:val="left" w:pos="881"/>
        </w:tabs>
        <w:ind w:hanging="721"/>
        <w:rPr>
          <w:sz w:val="23"/>
          <w:szCs w:val="23"/>
        </w:rPr>
      </w:pPr>
      <w:r>
        <w:rPr>
          <w:spacing w:val="-3"/>
          <w:sz w:val="23"/>
          <w:szCs w:val="23"/>
        </w:rPr>
        <w:t xml:space="preserve">EFFECTS </w:t>
      </w:r>
      <w:r>
        <w:rPr>
          <w:spacing w:val="-4"/>
          <w:sz w:val="23"/>
          <w:szCs w:val="23"/>
        </w:rPr>
        <w:t xml:space="preserve">UTILIZED </w:t>
      </w:r>
      <w:r>
        <w:rPr>
          <w:sz w:val="23"/>
          <w:szCs w:val="23"/>
        </w:rPr>
        <w:t xml:space="preserve">IN </w:t>
      </w:r>
      <w:r>
        <w:rPr>
          <w:spacing w:val="-3"/>
          <w:sz w:val="23"/>
          <w:szCs w:val="23"/>
        </w:rPr>
        <w:t>MEASURING</w:t>
      </w:r>
      <w:r>
        <w:rPr>
          <w:spacing w:val="-15"/>
          <w:sz w:val="23"/>
          <w:szCs w:val="23"/>
        </w:rPr>
        <w:t xml:space="preserve"> </w:t>
      </w:r>
      <w:r>
        <w:rPr>
          <w:spacing w:val="-3"/>
          <w:sz w:val="23"/>
          <w:szCs w:val="23"/>
        </w:rPr>
        <w:t>INSTRUMENTS</w:t>
      </w:r>
    </w:p>
    <w:p w:rsidR="005F6964" w:rsidRDefault="00582FCD">
      <w:pPr>
        <w:pStyle w:val="BodyText"/>
        <w:tabs>
          <w:tab w:val="left" w:pos="1600"/>
        </w:tabs>
        <w:spacing w:before="5"/>
        <w:ind w:left="880" w:firstLine="0"/>
        <w:rPr>
          <w:sz w:val="23"/>
          <w:szCs w:val="23"/>
        </w:rPr>
      </w:pPr>
      <w:r>
        <w:rPr>
          <w:sz w:val="23"/>
          <w:szCs w:val="23"/>
        </w:rPr>
        <w:t>2.1</w:t>
      </w:r>
      <w:r>
        <w:rPr>
          <w:sz w:val="23"/>
          <w:szCs w:val="23"/>
        </w:rPr>
        <w:tab/>
      </w:r>
      <w:r>
        <w:rPr>
          <w:spacing w:val="-3"/>
          <w:sz w:val="23"/>
          <w:szCs w:val="23"/>
        </w:rPr>
        <w:t>Magnetic</w:t>
      </w:r>
      <w:r>
        <w:rPr>
          <w:spacing w:val="-4"/>
          <w:sz w:val="23"/>
          <w:szCs w:val="23"/>
        </w:rPr>
        <w:t xml:space="preserve"> </w:t>
      </w:r>
      <w:r>
        <w:rPr>
          <w:spacing w:val="-3"/>
          <w:sz w:val="23"/>
          <w:szCs w:val="23"/>
        </w:rPr>
        <w:t>effect.</w:t>
      </w:r>
    </w:p>
    <w:p w:rsidR="005F6964" w:rsidRDefault="00582FCD">
      <w:pPr>
        <w:pStyle w:val="BodyText"/>
        <w:tabs>
          <w:tab w:val="left" w:pos="1600"/>
        </w:tabs>
        <w:ind w:left="880" w:firstLine="0"/>
        <w:rPr>
          <w:sz w:val="23"/>
          <w:szCs w:val="23"/>
        </w:rPr>
      </w:pPr>
      <w:r>
        <w:rPr>
          <w:sz w:val="23"/>
          <w:szCs w:val="23"/>
        </w:rPr>
        <w:t>2.2.</w:t>
      </w:r>
      <w:r>
        <w:rPr>
          <w:sz w:val="23"/>
          <w:szCs w:val="23"/>
        </w:rPr>
        <w:tab/>
      </w:r>
      <w:r>
        <w:rPr>
          <w:spacing w:val="-3"/>
          <w:sz w:val="23"/>
          <w:szCs w:val="23"/>
        </w:rPr>
        <w:t>Heating</w:t>
      </w:r>
      <w:r>
        <w:rPr>
          <w:spacing w:val="-6"/>
          <w:sz w:val="23"/>
          <w:szCs w:val="23"/>
        </w:rPr>
        <w:t xml:space="preserve"> </w:t>
      </w:r>
      <w:r>
        <w:rPr>
          <w:spacing w:val="-3"/>
          <w:sz w:val="23"/>
          <w:szCs w:val="23"/>
        </w:rPr>
        <w:t>effect</w:t>
      </w:r>
    </w:p>
    <w:p w:rsidR="005F6964" w:rsidRDefault="00582FCD" w:rsidP="00617A6F">
      <w:pPr>
        <w:pStyle w:val="ListParagraph"/>
        <w:numPr>
          <w:ilvl w:val="1"/>
          <w:numId w:val="45"/>
        </w:numPr>
        <w:tabs>
          <w:tab w:val="left" w:pos="1600"/>
          <w:tab w:val="left" w:pos="1601"/>
        </w:tabs>
        <w:rPr>
          <w:sz w:val="23"/>
          <w:szCs w:val="23"/>
        </w:rPr>
      </w:pPr>
      <w:r>
        <w:rPr>
          <w:spacing w:val="-3"/>
          <w:sz w:val="23"/>
          <w:szCs w:val="23"/>
        </w:rPr>
        <w:t>Chemical</w:t>
      </w:r>
      <w:r>
        <w:rPr>
          <w:spacing w:val="-5"/>
          <w:sz w:val="23"/>
          <w:szCs w:val="23"/>
        </w:rPr>
        <w:t xml:space="preserve"> </w:t>
      </w:r>
      <w:r>
        <w:rPr>
          <w:spacing w:val="-3"/>
          <w:sz w:val="23"/>
          <w:szCs w:val="23"/>
        </w:rPr>
        <w:t>effect.</w:t>
      </w:r>
    </w:p>
    <w:p w:rsidR="005F6964" w:rsidRDefault="00582FCD" w:rsidP="00617A6F">
      <w:pPr>
        <w:pStyle w:val="ListParagraph"/>
        <w:numPr>
          <w:ilvl w:val="1"/>
          <w:numId w:val="45"/>
        </w:numPr>
        <w:tabs>
          <w:tab w:val="left" w:pos="1600"/>
          <w:tab w:val="left" w:pos="1601"/>
        </w:tabs>
        <w:rPr>
          <w:sz w:val="23"/>
          <w:szCs w:val="23"/>
        </w:rPr>
      </w:pPr>
      <w:r>
        <w:rPr>
          <w:spacing w:val="-3"/>
          <w:sz w:val="23"/>
          <w:szCs w:val="23"/>
        </w:rPr>
        <w:t>Electrostatic</w:t>
      </w:r>
      <w:r>
        <w:rPr>
          <w:spacing w:val="-4"/>
          <w:sz w:val="23"/>
          <w:szCs w:val="23"/>
        </w:rPr>
        <w:t xml:space="preserve"> </w:t>
      </w:r>
      <w:r>
        <w:rPr>
          <w:spacing w:val="-3"/>
          <w:sz w:val="23"/>
          <w:szCs w:val="23"/>
        </w:rPr>
        <w:t>effect.</w:t>
      </w:r>
    </w:p>
    <w:p w:rsidR="005F6964" w:rsidRDefault="00582FCD" w:rsidP="00617A6F">
      <w:pPr>
        <w:pStyle w:val="ListParagraph"/>
        <w:numPr>
          <w:ilvl w:val="1"/>
          <w:numId w:val="45"/>
        </w:numPr>
        <w:tabs>
          <w:tab w:val="left" w:pos="1600"/>
          <w:tab w:val="left" w:pos="1601"/>
        </w:tabs>
        <w:rPr>
          <w:sz w:val="23"/>
          <w:szCs w:val="23"/>
        </w:rPr>
      </w:pPr>
      <w:r>
        <w:rPr>
          <w:spacing w:val="-3"/>
          <w:sz w:val="23"/>
          <w:szCs w:val="23"/>
        </w:rPr>
        <w:t>Electromagnetic</w:t>
      </w:r>
      <w:r>
        <w:rPr>
          <w:spacing w:val="-4"/>
          <w:sz w:val="23"/>
          <w:szCs w:val="23"/>
        </w:rPr>
        <w:t xml:space="preserve"> </w:t>
      </w:r>
      <w:r>
        <w:rPr>
          <w:spacing w:val="-3"/>
          <w:sz w:val="23"/>
          <w:szCs w:val="23"/>
        </w:rPr>
        <w:t>effect.</w:t>
      </w:r>
    </w:p>
    <w:p w:rsidR="005F6964" w:rsidRDefault="005F6964">
      <w:pPr>
        <w:pStyle w:val="BodyText"/>
        <w:spacing w:before="2"/>
        <w:ind w:left="0" w:firstLine="0"/>
        <w:rPr>
          <w:sz w:val="23"/>
          <w:szCs w:val="23"/>
        </w:rPr>
      </w:pPr>
    </w:p>
    <w:p w:rsidR="005F6964" w:rsidRDefault="00582FCD" w:rsidP="00617A6F">
      <w:pPr>
        <w:pStyle w:val="Heading3"/>
        <w:numPr>
          <w:ilvl w:val="0"/>
          <w:numId w:val="43"/>
        </w:numPr>
        <w:tabs>
          <w:tab w:val="left" w:pos="880"/>
          <w:tab w:val="left" w:pos="881"/>
        </w:tabs>
        <w:ind w:hanging="721"/>
        <w:rPr>
          <w:sz w:val="23"/>
          <w:szCs w:val="23"/>
        </w:rPr>
      </w:pPr>
      <w:r>
        <w:rPr>
          <w:spacing w:val="-3"/>
          <w:sz w:val="23"/>
          <w:szCs w:val="23"/>
        </w:rPr>
        <w:t xml:space="preserve">FORCES ACTING </w:t>
      </w:r>
      <w:r>
        <w:rPr>
          <w:sz w:val="23"/>
          <w:szCs w:val="23"/>
        </w:rPr>
        <w:t>IN AN</w:t>
      </w:r>
      <w:r>
        <w:rPr>
          <w:spacing w:val="-16"/>
          <w:sz w:val="23"/>
          <w:szCs w:val="23"/>
        </w:rPr>
        <w:t xml:space="preserve"> </w:t>
      </w:r>
      <w:r>
        <w:rPr>
          <w:spacing w:val="-3"/>
          <w:sz w:val="23"/>
          <w:szCs w:val="23"/>
        </w:rPr>
        <w:t>INSTRUMENT</w:t>
      </w:r>
    </w:p>
    <w:p w:rsidR="005F6964" w:rsidRDefault="00582FCD" w:rsidP="00617A6F">
      <w:pPr>
        <w:pStyle w:val="ListParagraph"/>
        <w:numPr>
          <w:ilvl w:val="1"/>
          <w:numId w:val="46"/>
        </w:numPr>
        <w:tabs>
          <w:tab w:val="left" w:pos="1600"/>
          <w:tab w:val="left" w:pos="1601"/>
        </w:tabs>
        <w:spacing w:before="6"/>
        <w:rPr>
          <w:sz w:val="23"/>
          <w:szCs w:val="23"/>
        </w:rPr>
      </w:pPr>
      <w:r>
        <w:rPr>
          <w:spacing w:val="-3"/>
          <w:sz w:val="23"/>
          <w:szCs w:val="23"/>
        </w:rPr>
        <w:t>Deflecting</w:t>
      </w:r>
      <w:r>
        <w:rPr>
          <w:spacing w:val="-7"/>
          <w:sz w:val="23"/>
          <w:szCs w:val="23"/>
        </w:rPr>
        <w:t xml:space="preserve"> </w:t>
      </w:r>
      <w:r>
        <w:rPr>
          <w:sz w:val="23"/>
          <w:szCs w:val="23"/>
        </w:rPr>
        <w:t>force.</w:t>
      </w:r>
    </w:p>
    <w:p w:rsidR="005F6964" w:rsidRDefault="00582FCD" w:rsidP="00617A6F">
      <w:pPr>
        <w:pStyle w:val="ListParagraph"/>
        <w:numPr>
          <w:ilvl w:val="1"/>
          <w:numId w:val="46"/>
        </w:numPr>
        <w:tabs>
          <w:tab w:val="left" w:pos="1600"/>
          <w:tab w:val="left" w:pos="1601"/>
        </w:tabs>
        <w:rPr>
          <w:sz w:val="23"/>
          <w:szCs w:val="23"/>
        </w:rPr>
      </w:pPr>
      <w:r>
        <w:rPr>
          <w:spacing w:val="-3"/>
          <w:sz w:val="23"/>
          <w:szCs w:val="23"/>
        </w:rPr>
        <w:t>Controlling</w:t>
      </w:r>
      <w:r>
        <w:rPr>
          <w:spacing w:val="-7"/>
          <w:sz w:val="23"/>
          <w:szCs w:val="23"/>
        </w:rPr>
        <w:t xml:space="preserve"> </w:t>
      </w:r>
      <w:r>
        <w:rPr>
          <w:sz w:val="23"/>
          <w:szCs w:val="23"/>
        </w:rPr>
        <w:t>force.</w:t>
      </w:r>
    </w:p>
    <w:p w:rsidR="005F6964" w:rsidRDefault="00582FCD" w:rsidP="00617A6F">
      <w:pPr>
        <w:pStyle w:val="ListParagraph"/>
        <w:numPr>
          <w:ilvl w:val="1"/>
          <w:numId w:val="46"/>
        </w:numPr>
        <w:tabs>
          <w:tab w:val="left" w:pos="1600"/>
          <w:tab w:val="left" w:pos="1601"/>
        </w:tabs>
        <w:rPr>
          <w:sz w:val="23"/>
          <w:szCs w:val="23"/>
        </w:rPr>
      </w:pPr>
      <w:r>
        <w:rPr>
          <w:spacing w:val="-3"/>
          <w:sz w:val="23"/>
          <w:szCs w:val="23"/>
        </w:rPr>
        <w:t>Damping</w:t>
      </w:r>
      <w:r>
        <w:rPr>
          <w:spacing w:val="-7"/>
          <w:sz w:val="23"/>
          <w:szCs w:val="23"/>
        </w:rPr>
        <w:t xml:space="preserve"> </w:t>
      </w:r>
      <w:r>
        <w:rPr>
          <w:sz w:val="23"/>
          <w:szCs w:val="23"/>
        </w:rPr>
        <w:t>force.</w:t>
      </w:r>
    </w:p>
    <w:p w:rsidR="005F6964" w:rsidRDefault="005F6964">
      <w:pPr>
        <w:pStyle w:val="BodyText"/>
        <w:spacing w:before="1"/>
        <w:ind w:left="0" w:firstLine="0"/>
        <w:rPr>
          <w:sz w:val="23"/>
          <w:szCs w:val="23"/>
        </w:rPr>
      </w:pPr>
    </w:p>
    <w:p w:rsidR="005F6964" w:rsidRDefault="00582FCD" w:rsidP="00617A6F">
      <w:pPr>
        <w:pStyle w:val="Heading3"/>
        <w:numPr>
          <w:ilvl w:val="0"/>
          <w:numId w:val="43"/>
        </w:numPr>
        <w:tabs>
          <w:tab w:val="left" w:pos="880"/>
          <w:tab w:val="left" w:pos="881"/>
        </w:tabs>
        <w:ind w:hanging="721"/>
        <w:rPr>
          <w:sz w:val="23"/>
          <w:szCs w:val="23"/>
        </w:rPr>
      </w:pPr>
      <w:r>
        <w:rPr>
          <w:spacing w:val="-3"/>
          <w:sz w:val="23"/>
          <w:szCs w:val="23"/>
        </w:rPr>
        <w:t>TANGENT</w:t>
      </w:r>
      <w:r>
        <w:rPr>
          <w:spacing w:val="-7"/>
          <w:sz w:val="23"/>
          <w:szCs w:val="23"/>
        </w:rPr>
        <w:t xml:space="preserve"> </w:t>
      </w:r>
      <w:r>
        <w:rPr>
          <w:spacing w:val="-3"/>
          <w:sz w:val="23"/>
          <w:szCs w:val="23"/>
        </w:rPr>
        <w:t>GALVANOMETER</w:t>
      </w:r>
    </w:p>
    <w:p w:rsidR="005F6964" w:rsidRDefault="00582FCD" w:rsidP="00617A6F">
      <w:pPr>
        <w:pStyle w:val="ListParagraph"/>
        <w:numPr>
          <w:ilvl w:val="1"/>
          <w:numId w:val="47"/>
        </w:numPr>
        <w:tabs>
          <w:tab w:val="left" w:pos="1600"/>
          <w:tab w:val="left" w:pos="1601"/>
        </w:tabs>
        <w:spacing w:before="6"/>
        <w:rPr>
          <w:sz w:val="23"/>
          <w:szCs w:val="23"/>
        </w:rPr>
      </w:pPr>
      <w:r>
        <w:rPr>
          <w:sz w:val="23"/>
          <w:szCs w:val="23"/>
        </w:rPr>
        <w:t xml:space="preserve">Theory of </w:t>
      </w:r>
      <w:r>
        <w:rPr>
          <w:spacing w:val="-3"/>
          <w:sz w:val="23"/>
          <w:szCs w:val="23"/>
        </w:rPr>
        <w:t>Tangent</w:t>
      </w:r>
      <w:r>
        <w:rPr>
          <w:spacing w:val="-20"/>
          <w:sz w:val="23"/>
          <w:szCs w:val="23"/>
        </w:rPr>
        <w:t xml:space="preserve"> </w:t>
      </w:r>
      <w:r>
        <w:rPr>
          <w:spacing w:val="-3"/>
          <w:sz w:val="23"/>
          <w:szCs w:val="23"/>
        </w:rPr>
        <w:t>galvanometer.</w:t>
      </w:r>
    </w:p>
    <w:p w:rsidR="005F6964" w:rsidRDefault="00582FCD" w:rsidP="00617A6F">
      <w:pPr>
        <w:pStyle w:val="ListParagraph"/>
        <w:numPr>
          <w:ilvl w:val="1"/>
          <w:numId w:val="47"/>
        </w:numPr>
        <w:tabs>
          <w:tab w:val="left" w:pos="1600"/>
          <w:tab w:val="left" w:pos="1601"/>
        </w:tabs>
        <w:rPr>
          <w:sz w:val="23"/>
          <w:szCs w:val="23"/>
        </w:rPr>
      </w:pPr>
      <w:r>
        <w:rPr>
          <w:sz w:val="23"/>
          <w:szCs w:val="23"/>
        </w:rPr>
        <w:t xml:space="preserve">Parts of </w:t>
      </w:r>
      <w:r>
        <w:rPr>
          <w:spacing w:val="-3"/>
          <w:sz w:val="23"/>
          <w:szCs w:val="23"/>
        </w:rPr>
        <w:t>tangent</w:t>
      </w:r>
      <w:r>
        <w:rPr>
          <w:spacing w:val="-18"/>
          <w:sz w:val="23"/>
          <w:szCs w:val="23"/>
        </w:rPr>
        <w:t xml:space="preserve"> </w:t>
      </w:r>
      <w:r>
        <w:rPr>
          <w:spacing w:val="-3"/>
          <w:sz w:val="23"/>
          <w:szCs w:val="23"/>
        </w:rPr>
        <w:t>galvanometer.</w:t>
      </w:r>
    </w:p>
    <w:p w:rsidR="005F6964" w:rsidRDefault="005F6964">
      <w:pPr>
        <w:pStyle w:val="BodyText"/>
        <w:spacing w:before="1"/>
        <w:ind w:left="0" w:firstLine="0"/>
        <w:rPr>
          <w:sz w:val="23"/>
          <w:szCs w:val="23"/>
        </w:rPr>
      </w:pPr>
    </w:p>
    <w:p w:rsidR="005F6964" w:rsidRDefault="00582FCD" w:rsidP="00617A6F">
      <w:pPr>
        <w:pStyle w:val="Heading3"/>
        <w:numPr>
          <w:ilvl w:val="0"/>
          <w:numId w:val="43"/>
        </w:numPr>
        <w:tabs>
          <w:tab w:val="left" w:pos="880"/>
          <w:tab w:val="left" w:pos="881"/>
        </w:tabs>
        <w:spacing w:before="1"/>
        <w:ind w:hanging="721"/>
        <w:rPr>
          <w:sz w:val="23"/>
          <w:szCs w:val="23"/>
        </w:rPr>
      </w:pPr>
      <w:r>
        <w:rPr>
          <w:spacing w:val="-4"/>
          <w:sz w:val="23"/>
          <w:szCs w:val="23"/>
        </w:rPr>
        <w:t xml:space="preserve">DISTINCTION </w:t>
      </w:r>
      <w:r>
        <w:rPr>
          <w:spacing w:val="-3"/>
          <w:sz w:val="23"/>
          <w:szCs w:val="23"/>
        </w:rPr>
        <w:t xml:space="preserve">BETWEEN </w:t>
      </w:r>
      <w:r>
        <w:rPr>
          <w:spacing w:val="-4"/>
          <w:sz w:val="23"/>
          <w:szCs w:val="23"/>
        </w:rPr>
        <w:t xml:space="preserve">INDICATING </w:t>
      </w:r>
      <w:r>
        <w:rPr>
          <w:sz w:val="23"/>
          <w:szCs w:val="23"/>
        </w:rPr>
        <w:t xml:space="preserve">AND </w:t>
      </w:r>
      <w:r>
        <w:rPr>
          <w:spacing w:val="-3"/>
          <w:sz w:val="23"/>
          <w:szCs w:val="23"/>
        </w:rPr>
        <w:t>RECORDING</w:t>
      </w:r>
      <w:r>
        <w:rPr>
          <w:spacing w:val="-17"/>
          <w:sz w:val="23"/>
          <w:szCs w:val="23"/>
        </w:rPr>
        <w:t xml:space="preserve"> </w:t>
      </w:r>
      <w:r>
        <w:rPr>
          <w:spacing w:val="-3"/>
          <w:sz w:val="23"/>
          <w:szCs w:val="23"/>
        </w:rPr>
        <w:t>INSTRUMENT</w:t>
      </w:r>
    </w:p>
    <w:p w:rsidR="005F6964" w:rsidRDefault="00582FCD" w:rsidP="00617A6F">
      <w:pPr>
        <w:pStyle w:val="ListParagraph"/>
        <w:numPr>
          <w:ilvl w:val="1"/>
          <w:numId w:val="48"/>
        </w:numPr>
        <w:tabs>
          <w:tab w:val="left" w:pos="1600"/>
          <w:tab w:val="left" w:pos="1601"/>
        </w:tabs>
        <w:spacing w:before="5"/>
        <w:rPr>
          <w:sz w:val="23"/>
          <w:szCs w:val="23"/>
        </w:rPr>
      </w:pPr>
      <w:r>
        <w:rPr>
          <w:spacing w:val="-3"/>
          <w:sz w:val="23"/>
          <w:szCs w:val="23"/>
        </w:rPr>
        <w:t>Construction,</w:t>
      </w:r>
      <w:r>
        <w:rPr>
          <w:spacing w:val="-5"/>
          <w:sz w:val="23"/>
          <w:szCs w:val="23"/>
        </w:rPr>
        <w:t xml:space="preserve"> </w:t>
      </w:r>
      <w:r>
        <w:rPr>
          <w:spacing w:val="-3"/>
          <w:sz w:val="23"/>
          <w:szCs w:val="23"/>
        </w:rPr>
        <w:t>distinction.</w:t>
      </w:r>
    </w:p>
    <w:p w:rsidR="005F6964" w:rsidRDefault="00582FCD" w:rsidP="00617A6F">
      <w:pPr>
        <w:pStyle w:val="ListParagraph"/>
        <w:numPr>
          <w:ilvl w:val="1"/>
          <w:numId w:val="48"/>
        </w:numPr>
        <w:tabs>
          <w:tab w:val="left" w:pos="1600"/>
          <w:tab w:val="left" w:pos="1601"/>
        </w:tabs>
        <w:rPr>
          <w:sz w:val="23"/>
          <w:szCs w:val="23"/>
        </w:rPr>
      </w:pPr>
      <w:r>
        <w:rPr>
          <w:spacing w:val="-3"/>
          <w:sz w:val="23"/>
          <w:szCs w:val="23"/>
        </w:rPr>
        <w:t>Working</w:t>
      </w:r>
      <w:r>
        <w:rPr>
          <w:spacing w:val="-6"/>
          <w:sz w:val="23"/>
          <w:szCs w:val="23"/>
        </w:rPr>
        <w:t xml:space="preserve"> </w:t>
      </w:r>
      <w:r>
        <w:rPr>
          <w:spacing w:val="-3"/>
          <w:sz w:val="23"/>
          <w:szCs w:val="23"/>
        </w:rPr>
        <w:t>distinction</w:t>
      </w:r>
    </w:p>
    <w:p w:rsidR="005F6964" w:rsidRDefault="005F6964">
      <w:pPr>
        <w:pStyle w:val="BodyText"/>
        <w:spacing w:before="1"/>
        <w:ind w:left="0" w:firstLine="0"/>
        <w:rPr>
          <w:sz w:val="23"/>
          <w:szCs w:val="23"/>
        </w:rPr>
      </w:pPr>
    </w:p>
    <w:p w:rsidR="005F6964" w:rsidRDefault="00582FCD" w:rsidP="00617A6F">
      <w:pPr>
        <w:pStyle w:val="Heading3"/>
        <w:numPr>
          <w:ilvl w:val="0"/>
          <w:numId w:val="43"/>
        </w:numPr>
        <w:tabs>
          <w:tab w:val="left" w:pos="880"/>
          <w:tab w:val="left" w:pos="881"/>
          <w:tab w:val="left" w:pos="9013"/>
        </w:tabs>
        <w:spacing w:before="1"/>
        <w:ind w:hanging="721"/>
        <w:rPr>
          <w:sz w:val="23"/>
          <w:szCs w:val="23"/>
        </w:rPr>
      </w:pPr>
      <w:proofErr w:type="gramStart"/>
      <w:r>
        <w:rPr>
          <w:spacing w:val="-4"/>
          <w:sz w:val="23"/>
          <w:szCs w:val="23"/>
        </w:rPr>
        <w:t xml:space="preserve">DEFLECTING </w:t>
      </w:r>
      <w:r>
        <w:rPr>
          <w:sz w:val="23"/>
          <w:szCs w:val="23"/>
        </w:rPr>
        <w:t xml:space="preserve">FORCE </w:t>
      </w:r>
      <w:r>
        <w:rPr>
          <w:spacing w:val="-3"/>
          <w:sz w:val="23"/>
          <w:szCs w:val="23"/>
        </w:rPr>
        <w:t xml:space="preserve">ACTING </w:t>
      </w:r>
      <w:r>
        <w:rPr>
          <w:sz w:val="23"/>
          <w:szCs w:val="23"/>
        </w:rPr>
        <w:t>IN</w:t>
      </w:r>
      <w:r>
        <w:rPr>
          <w:spacing w:val="-27"/>
          <w:sz w:val="23"/>
          <w:szCs w:val="23"/>
        </w:rPr>
        <w:t xml:space="preserve"> </w:t>
      </w:r>
      <w:r>
        <w:rPr>
          <w:spacing w:val="-2"/>
          <w:sz w:val="23"/>
          <w:szCs w:val="23"/>
        </w:rPr>
        <w:t>THE</w:t>
      </w:r>
      <w:r>
        <w:rPr>
          <w:spacing w:val="-9"/>
          <w:sz w:val="23"/>
          <w:szCs w:val="23"/>
        </w:rPr>
        <w:t xml:space="preserve"> </w:t>
      </w:r>
      <w:r>
        <w:rPr>
          <w:spacing w:val="-3"/>
          <w:sz w:val="23"/>
          <w:szCs w:val="23"/>
        </w:rPr>
        <w:t>INSTRUMENT</w:t>
      </w:r>
      <w:r>
        <w:rPr>
          <w:spacing w:val="-3"/>
          <w:sz w:val="23"/>
          <w:szCs w:val="23"/>
        </w:rPr>
        <w:tab/>
      </w:r>
      <w:r>
        <w:rPr>
          <w:sz w:val="23"/>
          <w:szCs w:val="23"/>
        </w:rPr>
        <w:t>6</w:t>
      </w:r>
      <w:r>
        <w:rPr>
          <w:spacing w:val="-6"/>
          <w:sz w:val="23"/>
          <w:szCs w:val="23"/>
        </w:rPr>
        <w:t xml:space="preserve"> </w:t>
      </w:r>
      <w:r>
        <w:rPr>
          <w:sz w:val="23"/>
          <w:szCs w:val="23"/>
        </w:rPr>
        <w:t>Hrs.</w:t>
      </w:r>
      <w:proofErr w:type="gramEnd"/>
    </w:p>
    <w:p w:rsidR="005F6964" w:rsidRDefault="00582FCD">
      <w:pPr>
        <w:pStyle w:val="BodyText"/>
        <w:tabs>
          <w:tab w:val="left" w:pos="1600"/>
        </w:tabs>
        <w:spacing w:before="5"/>
        <w:ind w:left="880" w:firstLine="0"/>
        <w:rPr>
          <w:sz w:val="23"/>
          <w:szCs w:val="23"/>
        </w:rPr>
      </w:pPr>
      <w:r>
        <w:rPr>
          <w:sz w:val="23"/>
          <w:szCs w:val="23"/>
        </w:rPr>
        <w:t>6.1</w:t>
      </w:r>
      <w:r>
        <w:rPr>
          <w:sz w:val="23"/>
          <w:szCs w:val="23"/>
        </w:rPr>
        <w:tab/>
      </w:r>
      <w:r>
        <w:rPr>
          <w:spacing w:val="-3"/>
          <w:sz w:val="23"/>
          <w:szCs w:val="23"/>
        </w:rPr>
        <w:t xml:space="preserve">Calculation </w:t>
      </w:r>
      <w:r>
        <w:rPr>
          <w:sz w:val="23"/>
          <w:szCs w:val="23"/>
        </w:rPr>
        <w:t>of</w:t>
      </w:r>
      <w:r>
        <w:rPr>
          <w:spacing w:val="-9"/>
          <w:sz w:val="23"/>
          <w:szCs w:val="23"/>
        </w:rPr>
        <w:t xml:space="preserve"> </w:t>
      </w:r>
      <w:r>
        <w:rPr>
          <w:spacing w:val="-3"/>
          <w:sz w:val="23"/>
          <w:szCs w:val="23"/>
        </w:rPr>
        <w:t>Force/Torques.</w:t>
      </w:r>
    </w:p>
    <w:p w:rsidR="005F6964" w:rsidRDefault="005F6964">
      <w:pPr>
        <w:pStyle w:val="BodyText"/>
        <w:spacing w:before="1"/>
        <w:ind w:left="0" w:firstLine="0"/>
        <w:rPr>
          <w:sz w:val="23"/>
          <w:szCs w:val="23"/>
        </w:rPr>
      </w:pPr>
    </w:p>
    <w:p w:rsidR="005F6964" w:rsidRDefault="00582FCD" w:rsidP="00617A6F">
      <w:pPr>
        <w:pStyle w:val="Heading3"/>
        <w:numPr>
          <w:ilvl w:val="0"/>
          <w:numId w:val="43"/>
        </w:numPr>
        <w:tabs>
          <w:tab w:val="left" w:pos="880"/>
          <w:tab w:val="left" w:pos="881"/>
        </w:tabs>
        <w:ind w:hanging="721"/>
        <w:rPr>
          <w:sz w:val="23"/>
          <w:szCs w:val="23"/>
        </w:rPr>
      </w:pPr>
      <w:r>
        <w:rPr>
          <w:spacing w:val="-4"/>
          <w:sz w:val="23"/>
          <w:szCs w:val="23"/>
        </w:rPr>
        <w:t>CONTROLLING/RESTORING</w:t>
      </w:r>
      <w:r>
        <w:rPr>
          <w:spacing w:val="-6"/>
          <w:sz w:val="23"/>
          <w:szCs w:val="23"/>
        </w:rPr>
        <w:t xml:space="preserve"> </w:t>
      </w:r>
      <w:r>
        <w:rPr>
          <w:spacing w:val="-3"/>
          <w:sz w:val="23"/>
          <w:szCs w:val="23"/>
        </w:rPr>
        <w:t>FORCES</w:t>
      </w:r>
    </w:p>
    <w:p w:rsidR="005F6964" w:rsidRDefault="00582FCD" w:rsidP="00617A6F">
      <w:pPr>
        <w:pStyle w:val="ListParagraph"/>
        <w:numPr>
          <w:ilvl w:val="1"/>
          <w:numId w:val="49"/>
        </w:numPr>
        <w:tabs>
          <w:tab w:val="left" w:pos="1600"/>
          <w:tab w:val="left" w:pos="1601"/>
        </w:tabs>
        <w:spacing w:before="5"/>
        <w:rPr>
          <w:sz w:val="23"/>
          <w:szCs w:val="23"/>
        </w:rPr>
      </w:pPr>
      <w:r>
        <w:rPr>
          <w:spacing w:val="-3"/>
          <w:sz w:val="23"/>
          <w:szCs w:val="23"/>
        </w:rPr>
        <w:t>Gravity</w:t>
      </w:r>
      <w:r>
        <w:rPr>
          <w:spacing w:val="-8"/>
          <w:sz w:val="23"/>
          <w:szCs w:val="23"/>
        </w:rPr>
        <w:t xml:space="preserve"> </w:t>
      </w:r>
      <w:r>
        <w:rPr>
          <w:spacing w:val="-3"/>
          <w:sz w:val="23"/>
          <w:szCs w:val="23"/>
        </w:rPr>
        <w:t>control.</w:t>
      </w:r>
    </w:p>
    <w:p w:rsidR="005F6964" w:rsidRDefault="00582FCD" w:rsidP="00617A6F">
      <w:pPr>
        <w:pStyle w:val="ListParagraph"/>
        <w:numPr>
          <w:ilvl w:val="1"/>
          <w:numId w:val="49"/>
        </w:numPr>
        <w:tabs>
          <w:tab w:val="left" w:pos="1600"/>
          <w:tab w:val="left" w:pos="1601"/>
        </w:tabs>
        <w:rPr>
          <w:sz w:val="23"/>
          <w:szCs w:val="23"/>
        </w:rPr>
      </w:pPr>
      <w:r>
        <w:rPr>
          <w:spacing w:val="-3"/>
          <w:sz w:val="23"/>
          <w:szCs w:val="23"/>
        </w:rPr>
        <w:t>Spring</w:t>
      </w:r>
      <w:r>
        <w:rPr>
          <w:spacing w:val="-6"/>
          <w:sz w:val="23"/>
          <w:szCs w:val="23"/>
        </w:rPr>
        <w:t xml:space="preserve"> </w:t>
      </w:r>
      <w:r>
        <w:rPr>
          <w:spacing w:val="-3"/>
          <w:sz w:val="23"/>
          <w:szCs w:val="23"/>
        </w:rPr>
        <w:t>control.</w:t>
      </w:r>
    </w:p>
    <w:p w:rsidR="005F6964" w:rsidRDefault="005F6964">
      <w:pPr>
        <w:rPr>
          <w:sz w:val="23"/>
          <w:szCs w:val="23"/>
        </w:rPr>
        <w:sectPr w:rsidR="005F6964">
          <w:pgSz w:w="12240" w:h="15840"/>
          <w:pgMar w:top="1500" w:right="1280" w:bottom="1420" w:left="1280" w:header="850" w:footer="1144" w:gutter="0"/>
          <w:cols w:space="720"/>
          <w:docGrid w:linePitch="299"/>
        </w:sectPr>
      </w:pPr>
    </w:p>
    <w:p w:rsidR="005F6964" w:rsidRDefault="00582FCD" w:rsidP="00617A6F">
      <w:pPr>
        <w:pStyle w:val="Heading3"/>
        <w:numPr>
          <w:ilvl w:val="0"/>
          <w:numId w:val="43"/>
        </w:numPr>
        <w:tabs>
          <w:tab w:val="left" w:pos="880"/>
          <w:tab w:val="left" w:pos="881"/>
        </w:tabs>
        <w:ind w:hanging="721"/>
        <w:rPr>
          <w:sz w:val="23"/>
          <w:szCs w:val="23"/>
        </w:rPr>
      </w:pPr>
      <w:r>
        <w:rPr>
          <w:sz w:val="23"/>
          <w:szCs w:val="23"/>
        </w:rPr>
        <w:lastRenderedPageBreak/>
        <w:t xml:space="preserve">DAMPING </w:t>
      </w:r>
      <w:r>
        <w:rPr>
          <w:spacing w:val="-3"/>
          <w:sz w:val="23"/>
          <w:szCs w:val="23"/>
        </w:rPr>
        <w:t xml:space="preserve">FORCES </w:t>
      </w:r>
      <w:r>
        <w:rPr>
          <w:sz w:val="23"/>
          <w:szCs w:val="23"/>
        </w:rPr>
        <w:t xml:space="preserve">AND </w:t>
      </w:r>
      <w:r>
        <w:rPr>
          <w:spacing w:val="-3"/>
          <w:sz w:val="23"/>
          <w:szCs w:val="23"/>
        </w:rPr>
        <w:t>THEIR</w:t>
      </w:r>
      <w:r>
        <w:rPr>
          <w:spacing w:val="-19"/>
          <w:sz w:val="23"/>
          <w:szCs w:val="23"/>
        </w:rPr>
        <w:t xml:space="preserve"> </w:t>
      </w:r>
      <w:r>
        <w:rPr>
          <w:spacing w:val="-4"/>
          <w:sz w:val="23"/>
          <w:szCs w:val="23"/>
        </w:rPr>
        <w:t>NECESSITY</w:t>
      </w:r>
    </w:p>
    <w:p w:rsidR="005F6964" w:rsidRDefault="00582FCD" w:rsidP="00617A6F">
      <w:pPr>
        <w:pStyle w:val="ListParagraph"/>
        <w:numPr>
          <w:ilvl w:val="1"/>
          <w:numId w:val="50"/>
        </w:numPr>
        <w:tabs>
          <w:tab w:val="left" w:pos="1600"/>
          <w:tab w:val="left" w:pos="1601"/>
        </w:tabs>
        <w:spacing w:before="5"/>
        <w:rPr>
          <w:sz w:val="23"/>
          <w:szCs w:val="23"/>
        </w:rPr>
      </w:pPr>
      <w:r>
        <w:rPr>
          <w:spacing w:val="-3"/>
          <w:sz w:val="23"/>
          <w:szCs w:val="23"/>
        </w:rPr>
        <w:t>Air</w:t>
      </w:r>
      <w:r>
        <w:rPr>
          <w:spacing w:val="-5"/>
          <w:sz w:val="23"/>
          <w:szCs w:val="23"/>
        </w:rPr>
        <w:t xml:space="preserve"> </w:t>
      </w:r>
      <w:r>
        <w:rPr>
          <w:spacing w:val="-3"/>
          <w:sz w:val="23"/>
          <w:szCs w:val="23"/>
        </w:rPr>
        <w:t>damping.</w:t>
      </w:r>
    </w:p>
    <w:p w:rsidR="005F6964" w:rsidRDefault="00582FCD" w:rsidP="00617A6F">
      <w:pPr>
        <w:pStyle w:val="ListParagraph"/>
        <w:numPr>
          <w:ilvl w:val="1"/>
          <w:numId w:val="50"/>
        </w:numPr>
        <w:tabs>
          <w:tab w:val="left" w:pos="1600"/>
          <w:tab w:val="left" w:pos="1601"/>
        </w:tabs>
        <w:rPr>
          <w:sz w:val="23"/>
          <w:szCs w:val="23"/>
        </w:rPr>
      </w:pPr>
      <w:r>
        <w:rPr>
          <w:spacing w:val="-3"/>
          <w:sz w:val="23"/>
          <w:szCs w:val="23"/>
        </w:rPr>
        <w:t>Fluid</w:t>
      </w:r>
      <w:r>
        <w:rPr>
          <w:spacing w:val="-5"/>
          <w:sz w:val="23"/>
          <w:szCs w:val="23"/>
        </w:rPr>
        <w:t xml:space="preserve"> </w:t>
      </w:r>
      <w:r>
        <w:rPr>
          <w:spacing w:val="-3"/>
          <w:sz w:val="23"/>
          <w:szCs w:val="23"/>
        </w:rPr>
        <w:t>damping.</w:t>
      </w:r>
    </w:p>
    <w:p w:rsidR="005F6964" w:rsidRDefault="00582FCD" w:rsidP="00617A6F">
      <w:pPr>
        <w:pStyle w:val="ListParagraph"/>
        <w:numPr>
          <w:ilvl w:val="1"/>
          <w:numId w:val="50"/>
        </w:numPr>
        <w:tabs>
          <w:tab w:val="left" w:pos="1600"/>
          <w:tab w:val="left" w:pos="1601"/>
        </w:tabs>
        <w:rPr>
          <w:sz w:val="23"/>
          <w:szCs w:val="23"/>
        </w:rPr>
      </w:pPr>
      <w:r>
        <w:rPr>
          <w:sz w:val="23"/>
          <w:szCs w:val="23"/>
        </w:rPr>
        <w:t xml:space="preserve">Eddy </w:t>
      </w:r>
      <w:r>
        <w:rPr>
          <w:spacing w:val="-3"/>
          <w:sz w:val="23"/>
          <w:szCs w:val="23"/>
        </w:rPr>
        <w:t>current</w:t>
      </w:r>
      <w:r>
        <w:rPr>
          <w:spacing w:val="-13"/>
          <w:sz w:val="23"/>
          <w:szCs w:val="23"/>
        </w:rPr>
        <w:t xml:space="preserve"> </w:t>
      </w:r>
      <w:r>
        <w:rPr>
          <w:spacing w:val="-3"/>
          <w:sz w:val="23"/>
          <w:szCs w:val="23"/>
        </w:rPr>
        <w:t>damping.</w:t>
      </w:r>
    </w:p>
    <w:p w:rsidR="005F6964" w:rsidRDefault="005F6964">
      <w:pPr>
        <w:pStyle w:val="BodyText"/>
        <w:spacing w:before="2"/>
        <w:ind w:left="0" w:firstLine="0"/>
        <w:rPr>
          <w:sz w:val="23"/>
          <w:szCs w:val="23"/>
        </w:rPr>
      </w:pPr>
    </w:p>
    <w:p w:rsidR="005F6964" w:rsidRDefault="00582FCD" w:rsidP="00617A6F">
      <w:pPr>
        <w:pStyle w:val="Heading3"/>
        <w:numPr>
          <w:ilvl w:val="0"/>
          <w:numId w:val="43"/>
        </w:numPr>
        <w:tabs>
          <w:tab w:val="left" w:pos="880"/>
          <w:tab w:val="left" w:pos="881"/>
        </w:tabs>
        <w:ind w:hanging="721"/>
        <w:rPr>
          <w:sz w:val="23"/>
          <w:szCs w:val="23"/>
        </w:rPr>
      </w:pPr>
      <w:r>
        <w:rPr>
          <w:spacing w:val="-3"/>
          <w:sz w:val="23"/>
          <w:szCs w:val="23"/>
        </w:rPr>
        <w:t xml:space="preserve">BALANCING </w:t>
      </w:r>
      <w:r>
        <w:rPr>
          <w:sz w:val="23"/>
          <w:szCs w:val="23"/>
        </w:rPr>
        <w:t>OF MOVING</w:t>
      </w:r>
      <w:r>
        <w:rPr>
          <w:spacing w:val="-14"/>
          <w:sz w:val="23"/>
          <w:szCs w:val="23"/>
        </w:rPr>
        <w:t xml:space="preserve"> </w:t>
      </w:r>
      <w:r>
        <w:rPr>
          <w:spacing w:val="-3"/>
          <w:sz w:val="23"/>
          <w:szCs w:val="23"/>
        </w:rPr>
        <w:t>PARTS</w:t>
      </w:r>
    </w:p>
    <w:p w:rsidR="005F6964" w:rsidRDefault="00582FCD" w:rsidP="00617A6F">
      <w:pPr>
        <w:pStyle w:val="ListParagraph"/>
        <w:numPr>
          <w:ilvl w:val="1"/>
          <w:numId w:val="51"/>
        </w:numPr>
        <w:tabs>
          <w:tab w:val="left" w:pos="1600"/>
          <w:tab w:val="left" w:pos="1601"/>
        </w:tabs>
        <w:spacing w:before="5"/>
        <w:rPr>
          <w:sz w:val="23"/>
          <w:szCs w:val="23"/>
        </w:rPr>
      </w:pPr>
      <w:r>
        <w:rPr>
          <w:spacing w:val="-3"/>
          <w:sz w:val="23"/>
          <w:szCs w:val="23"/>
        </w:rPr>
        <w:t xml:space="preserve">Torque/weight </w:t>
      </w:r>
      <w:r>
        <w:rPr>
          <w:sz w:val="23"/>
          <w:szCs w:val="23"/>
        </w:rPr>
        <w:t>ratio</w:t>
      </w:r>
      <w:r>
        <w:rPr>
          <w:spacing w:val="-7"/>
          <w:sz w:val="23"/>
          <w:szCs w:val="23"/>
        </w:rPr>
        <w:t xml:space="preserve"> </w:t>
      </w:r>
      <w:r>
        <w:rPr>
          <w:spacing w:val="-3"/>
          <w:sz w:val="23"/>
          <w:szCs w:val="23"/>
        </w:rPr>
        <w:t>calculation.</w:t>
      </w:r>
    </w:p>
    <w:p w:rsidR="005F6964" w:rsidRDefault="00582FCD" w:rsidP="00617A6F">
      <w:pPr>
        <w:pStyle w:val="ListParagraph"/>
        <w:numPr>
          <w:ilvl w:val="1"/>
          <w:numId w:val="51"/>
        </w:numPr>
        <w:tabs>
          <w:tab w:val="left" w:pos="1600"/>
          <w:tab w:val="left" w:pos="1601"/>
        </w:tabs>
        <w:rPr>
          <w:sz w:val="23"/>
          <w:szCs w:val="23"/>
        </w:rPr>
      </w:pPr>
      <w:r>
        <w:rPr>
          <w:spacing w:val="-3"/>
          <w:sz w:val="23"/>
          <w:szCs w:val="23"/>
        </w:rPr>
        <w:t>Balancing</w:t>
      </w:r>
      <w:r>
        <w:rPr>
          <w:spacing w:val="-6"/>
          <w:sz w:val="23"/>
          <w:szCs w:val="23"/>
        </w:rPr>
        <w:t xml:space="preserve"> </w:t>
      </w:r>
      <w:r>
        <w:rPr>
          <w:spacing w:val="-4"/>
          <w:sz w:val="23"/>
          <w:szCs w:val="23"/>
        </w:rPr>
        <w:t>weight.</w:t>
      </w:r>
    </w:p>
    <w:p w:rsidR="005F6964" w:rsidRDefault="005F6964">
      <w:pPr>
        <w:pStyle w:val="BodyText"/>
        <w:spacing w:before="2"/>
        <w:ind w:left="0" w:firstLine="0"/>
        <w:rPr>
          <w:sz w:val="23"/>
          <w:szCs w:val="23"/>
        </w:rPr>
      </w:pPr>
    </w:p>
    <w:p w:rsidR="005F6964" w:rsidRDefault="00582FCD" w:rsidP="00617A6F">
      <w:pPr>
        <w:pStyle w:val="Heading3"/>
        <w:numPr>
          <w:ilvl w:val="0"/>
          <w:numId w:val="43"/>
        </w:numPr>
        <w:tabs>
          <w:tab w:val="left" w:pos="1240"/>
          <w:tab w:val="left" w:pos="1241"/>
        </w:tabs>
        <w:ind w:left="1240" w:hanging="1081"/>
        <w:rPr>
          <w:sz w:val="23"/>
          <w:szCs w:val="23"/>
        </w:rPr>
      </w:pPr>
      <w:r>
        <w:rPr>
          <w:spacing w:val="-3"/>
          <w:sz w:val="23"/>
          <w:szCs w:val="23"/>
        </w:rPr>
        <w:t xml:space="preserve">CONSTRUCTIONAL FEATURES </w:t>
      </w:r>
      <w:r>
        <w:rPr>
          <w:sz w:val="23"/>
          <w:szCs w:val="23"/>
        </w:rPr>
        <w:t xml:space="preserve">OF </w:t>
      </w:r>
      <w:r>
        <w:rPr>
          <w:spacing w:val="-3"/>
          <w:sz w:val="23"/>
          <w:szCs w:val="23"/>
        </w:rPr>
        <w:t>ANALOG</w:t>
      </w:r>
      <w:r>
        <w:rPr>
          <w:spacing w:val="-16"/>
          <w:sz w:val="23"/>
          <w:szCs w:val="23"/>
        </w:rPr>
        <w:t xml:space="preserve"> </w:t>
      </w:r>
      <w:r>
        <w:rPr>
          <w:spacing w:val="-3"/>
          <w:sz w:val="23"/>
          <w:szCs w:val="23"/>
        </w:rPr>
        <w:t>INSTRUMENT</w:t>
      </w:r>
    </w:p>
    <w:p w:rsidR="005F6964" w:rsidRDefault="00582FCD" w:rsidP="00617A6F">
      <w:pPr>
        <w:pStyle w:val="ListParagraph"/>
        <w:numPr>
          <w:ilvl w:val="1"/>
          <w:numId w:val="52"/>
        </w:numPr>
        <w:tabs>
          <w:tab w:val="left" w:pos="1600"/>
          <w:tab w:val="left" w:pos="1601"/>
        </w:tabs>
        <w:spacing w:before="5"/>
        <w:rPr>
          <w:sz w:val="23"/>
          <w:szCs w:val="23"/>
        </w:rPr>
      </w:pPr>
      <w:r>
        <w:rPr>
          <w:spacing w:val="-3"/>
          <w:sz w:val="23"/>
          <w:szCs w:val="23"/>
        </w:rPr>
        <w:t xml:space="preserve">Construction </w:t>
      </w:r>
      <w:r>
        <w:rPr>
          <w:sz w:val="23"/>
          <w:szCs w:val="23"/>
        </w:rPr>
        <w:t>of</w:t>
      </w:r>
      <w:r>
        <w:rPr>
          <w:spacing w:val="-10"/>
          <w:sz w:val="23"/>
          <w:szCs w:val="23"/>
        </w:rPr>
        <w:t xml:space="preserve"> </w:t>
      </w:r>
      <w:r>
        <w:rPr>
          <w:spacing w:val="-3"/>
          <w:sz w:val="23"/>
          <w:szCs w:val="23"/>
        </w:rPr>
        <w:t>scales.</w:t>
      </w:r>
    </w:p>
    <w:p w:rsidR="005F6964" w:rsidRDefault="00582FCD" w:rsidP="00617A6F">
      <w:pPr>
        <w:pStyle w:val="ListParagraph"/>
        <w:numPr>
          <w:ilvl w:val="1"/>
          <w:numId w:val="52"/>
        </w:numPr>
        <w:tabs>
          <w:tab w:val="left" w:pos="1600"/>
          <w:tab w:val="left" w:pos="1601"/>
        </w:tabs>
        <w:rPr>
          <w:sz w:val="23"/>
          <w:szCs w:val="23"/>
        </w:rPr>
      </w:pPr>
      <w:r>
        <w:rPr>
          <w:spacing w:val="-3"/>
          <w:sz w:val="23"/>
          <w:szCs w:val="23"/>
        </w:rPr>
        <w:t xml:space="preserve">Reading </w:t>
      </w:r>
      <w:r>
        <w:rPr>
          <w:sz w:val="23"/>
          <w:szCs w:val="23"/>
        </w:rPr>
        <w:t>of</w:t>
      </w:r>
      <w:r>
        <w:rPr>
          <w:spacing w:val="-9"/>
          <w:sz w:val="23"/>
          <w:szCs w:val="23"/>
        </w:rPr>
        <w:t xml:space="preserve"> </w:t>
      </w:r>
      <w:r>
        <w:rPr>
          <w:spacing w:val="-3"/>
          <w:sz w:val="23"/>
          <w:szCs w:val="23"/>
        </w:rPr>
        <w:t>scales.</w:t>
      </w:r>
    </w:p>
    <w:p w:rsidR="005F6964" w:rsidRDefault="00582FCD" w:rsidP="00617A6F">
      <w:pPr>
        <w:pStyle w:val="ListParagraph"/>
        <w:numPr>
          <w:ilvl w:val="1"/>
          <w:numId w:val="52"/>
        </w:numPr>
        <w:tabs>
          <w:tab w:val="left" w:pos="1600"/>
          <w:tab w:val="left" w:pos="1601"/>
        </w:tabs>
        <w:rPr>
          <w:sz w:val="23"/>
          <w:szCs w:val="23"/>
        </w:rPr>
      </w:pPr>
      <w:r>
        <w:rPr>
          <w:sz w:val="23"/>
          <w:szCs w:val="23"/>
        </w:rPr>
        <w:t xml:space="preserve">Types of Pointer </w:t>
      </w:r>
      <w:r>
        <w:rPr>
          <w:spacing w:val="-2"/>
          <w:sz w:val="23"/>
          <w:szCs w:val="23"/>
        </w:rPr>
        <w:t xml:space="preserve">and </w:t>
      </w:r>
      <w:r>
        <w:rPr>
          <w:spacing w:val="-3"/>
          <w:sz w:val="23"/>
          <w:szCs w:val="23"/>
        </w:rPr>
        <w:t xml:space="preserve">methods </w:t>
      </w:r>
      <w:r>
        <w:rPr>
          <w:sz w:val="23"/>
          <w:szCs w:val="23"/>
        </w:rPr>
        <w:t xml:space="preserve">of </w:t>
      </w:r>
      <w:r>
        <w:rPr>
          <w:spacing w:val="-3"/>
          <w:sz w:val="23"/>
          <w:szCs w:val="23"/>
        </w:rPr>
        <w:t>their</w:t>
      </w:r>
      <w:r>
        <w:rPr>
          <w:spacing w:val="-34"/>
          <w:sz w:val="23"/>
          <w:szCs w:val="23"/>
        </w:rPr>
        <w:t xml:space="preserve"> </w:t>
      </w:r>
      <w:r>
        <w:rPr>
          <w:spacing w:val="-4"/>
          <w:sz w:val="23"/>
          <w:szCs w:val="23"/>
        </w:rPr>
        <w:t>mounting.</w:t>
      </w:r>
    </w:p>
    <w:p w:rsidR="005F6964" w:rsidRDefault="00582FCD" w:rsidP="00617A6F">
      <w:pPr>
        <w:pStyle w:val="ListParagraph"/>
        <w:numPr>
          <w:ilvl w:val="1"/>
          <w:numId w:val="52"/>
        </w:numPr>
        <w:tabs>
          <w:tab w:val="left" w:pos="1600"/>
          <w:tab w:val="left" w:pos="1601"/>
        </w:tabs>
        <w:spacing w:before="11"/>
        <w:rPr>
          <w:sz w:val="23"/>
          <w:szCs w:val="23"/>
        </w:rPr>
      </w:pPr>
      <w:r>
        <w:rPr>
          <w:sz w:val="23"/>
          <w:szCs w:val="23"/>
        </w:rPr>
        <w:t>Types of</w:t>
      </w:r>
      <w:r>
        <w:rPr>
          <w:spacing w:val="-13"/>
          <w:sz w:val="23"/>
          <w:szCs w:val="23"/>
        </w:rPr>
        <w:t xml:space="preserve"> </w:t>
      </w:r>
      <w:r>
        <w:rPr>
          <w:spacing w:val="-3"/>
          <w:sz w:val="23"/>
          <w:szCs w:val="23"/>
        </w:rPr>
        <w:t>springs.</w:t>
      </w:r>
    </w:p>
    <w:p w:rsidR="005F6964" w:rsidRDefault="00582FCD" w:rsidP="00617A6F">
      <w:pPr>
        <w:pStyle w:val="ListParagraph"/>
        <w:numPr>
          <w:ilvl w:val="1"/>
          <w:numId w:val="52"/>
        </w:numPr>
        <w:tabs>
          <w:tab w:val="left" w:pos="1600"/>
          <w:tab w:val="left" w:pos="1601"/>
        </w:tabs>
        <w:rPr>
          <w:sz w:val="23"/>
          <w:szCs w:val="23"/>
        </w:rPr>
      </w:pPr>
      <w:r>
        <w:rPr>
          <w:spacing w:val="-3"/>
          <w:sz w:val="23"/>
          <w:szCs w:val="23"/>
        </w:rPr>
        <w:t xml:space="preserve">Mounting </w:t>
      </w:r>
      <w:r>
        <w:rPr>
          <w:sz w:val="23"/>
          <w:szCs w:val="23"/>
        </w:rPr>
        <w:t>of</w:t>
      </w:r>
      <w:r>
        <w:rPr>
          <w:spacing w:val="-10"/>
          <w:sz w:val="23"/>
          <w:szCs w:val="23"/>
        </w:rPr>
        <w:t xml:space="preserve"> </w:t>
      </w:r>
      <w:r>
        <w:rPr>
          <w:spacing w:val="-3"/>
          <w:sz w:val="23"/>
          <w:szCs w:val="23"/>
        </w:rPr>
        <w:t>springs.</w:t>
      </w:r>
    </w:p>
    <w:p w:rsidR="005F6964" w:rsidRDefault="00582FCD" w:rsidP="00617A6F">
      <w:pPr>
        <w:pStyle w:val="ListParagraph"/>
        <w:numPr>
          <w:ilvl w:val="1"/>
          <w:numId w:val="52"/>
        </w:numPr>
        <w:tabs>
          <w:tab w:val="left" w:pos="1600"/>
          <w:tab w:val="left" w:pos="1601"/>
        </w:tabs>
        <w:rPr>
          <w:sz w:val="23"/>
          <w:szCs w:val="23"/>
        </w:rPr>
      </w:pPr>
      <w:r>
        <w:rPr>
          <w:sz w:val="23"/>
          <w:szCs w:val="23"/>
        </w:rPr>
        <w:t xml:space="preserve">Types of </w:t>
      </w:r>
      <w:r>
        <w:rPr>
          <w:spacing w:val="-3"/>
          <w:sz w:val="23"/>
          <w:szCs w:val="23"/>
        </w:rPr>
        <w:t xml:space="preserve">bearings </w:t>
      </w:r>
      <w:r>
        <w:rPr>
          <w:spacing w:val="-2"/>
          <w:sz w:val="23"/>
          <w:szCs w:val="23"/>
        </w:rPr>
        <w:t xml:space="preserve">and </w:t>
      </w:r>
      <w:r>
        <w:rPr>
          <w:spacing w:val="-3"/>
          <w:sz w:val="23"/>
          <w:szCs w:val="23"/>
        </w:rPr>
        <w:t xml:space="preserve">their </w:t>
      </w:r>
      <w:r>
        <w:rPr>
          <w:sz w:val="23"/>
          <w:szCs w:val="23"/>
        </w:rPr>
        <w:t>role in an</w:t>
      </w:r>
      <w:r>
        <w:rPr>
          <w:spacing w:val="-36"/>
          <w:sz w:val="23"/>
          <w:szCs w:val="23"/>
        </w:rPr>
        <w:t xml:space="preserve"> </w:t>
      </w:r>
      <w:r>
        <w:rPr>
          <w:spacing w:val="-4"/>
          <w:sz w:val="23"/>
          <w:szCs w:val="23"/>
        </w:rPr>
        <w:t>instrument.</w:t>
      </w:r>
    </w:p>
    <w:p w:rsidR="005F6964" w:rsidRDefault="00582FCD" w:rsidP="00617A6F">
      <w:pPr>
        <w:pStyle w:val="ListParagraph"/>
        <w:numPr>
          <w:ilvl w:val="1"/>
          <w:numId w:val="52"/>
        </w:numPr>
        <w:tabs>
          <w:tab w:val="left" w:pos="1600"/>
          <w:tab w:val="left" w:pos="1601"/>
        </w:tabs>
        <w:rPr>
          <w:sz w:val="23"/>
          <w:szCs w:val="23"/>
        </w:rPr>
      </w:pPr>
      <w:r>
        <w:rPr>
          <w:sz w:val="23"/>
          <w:szCs w:val="23"/>
        </w:rPr>
        <w:t xml:space="preserve">Types of </w:t>
      </w:r>
      <w:r>
        <w:rPr>
          <w:spacing w:val="-3"/>
          <w:sz w:val="23"/>
          <w:szCs w:val="23"/>
        </w:rPr>
        <w:t xml:space="preserve">casing </w:t>
      </w:r>
      <w:r>
        <w:rPr>
          <w:sz w:val="23"/>
          <w:szCs w:val="23"/>
        </w:rPr>
        <w:t>of an</w:t>
      </w:r>
      <w:r>
        <w:rPr>
          <w:spacing w:val="-28"/>
          <w:sz w:val="23"/>
          <w:szCs w:val="23"/>
        </w:rPr>
        <w:t xml:space="preserve"> </w:t>
      </w:r>
      <w:r>
        <w:rPr>
          <w:spacing w:val="-4"/>
          <w:sz w:val="23"/>
          <w:szCs w:val="23"/>
        </w:rPr>
        <w:t>instrument.</w:t>
      </w:r>
    </w:p>
    <w:p w:rsidR="005F6964" w:rsidRDefault="005F6964">
      <w:pPr>
        <w:pStyle w:val="BodyText"/>
        <w:spacing w:before="11"/>
        <w:ind w:left="0" w:firstLine="0"/>
        <w:rPr>
          <w:sz w:val="23"/>
          <w:szCs w:val="23"/>
        </w:rPr>
      </w:pPr>
    </w:p>
    <w:p w:rsidR="005F6964" w:rsidRDefault="00582FCD" w:rsidP="00617A6F">
      <w:pPr>
        <w:pStyle w:val="Heading3"/>
        <w:numPr>
          <w:ilvl w:val="0"/>
          <w:numId w:val="43"/>
        </w:numPr>
        <w:tabs>
          <w:tab w:val="left" w:pos="880"/>
          <w:tab w:val="left" w:pos="881"/>
          <w:tab w:val="left" w:pos="9013"/>
        </w:tabs>
        <w:ind w:hanging="721"/>
        <w:rPr>
          <w:b w:val="0"/>
          <w:sz w:val="23"/>
          <w:szCs w:val="23"/>
        </w:rPr>
      </w:pPr>
      <w:r>
        <w:rPr>
          <w:spacing w:val="-3"/>
          <w:sz w:val="23"/>
          <w:szCs w:val="23"/>
        </w:rPr>
        <w:t xml:space="preserve">PERMANENT MAGNET </w:t>
      </w:r>
      <w:r>
        <w:rPr>
          <w:sz w:val="23"/>
          <w:szCs w:val="23"/>
        </w:rPr>
        <w:t>MOVING</w:t>
      </w:r>
      <w:r>
        <w:rPr>
          <w:spacing w:val="-18"/>
          <w:sz w:val="23"/>
          <w:szCs w:val="23"/>
        </w:rPr>
        <w:t xml:space="preserve"> </w:t>
      </w:r>
      <w:r>
        <w:rPr>
          <w:spacing w:val="-3"/>
          <w:sz w:val="23"/>
          <w:szCs w:val="23"/>
        </w:rPr>
        <w:t>COIL</w:t>
      </w:r>
      <w:r>
        <w:rPr>
          <w:spacing w:val="-8"/>
          <w:sz w:val="23"/>
          <w:szCs w:val="23"/>
        </w:rPr>
        <w:t xml:space="preserve"> </w:t>
      </w:r>
      <w:r>
        <w:rPr>
          <w:spacing w:val="-3"/>
          <w:sz w:val="23"/>
          <w:szCs w:val="23"/>
        </w:rPr>
        <w:t>INSTRUMENT</w:t>
      </w:r>
      <w:r>
        <w:rPr>
          <w:spacing w:val="-3"/>
          <w:sz w:val="23"/>
          <w:szCs w:val="23"/>
        </w:rPr>
        <w:tab/>
      </w:r>
      <w:r>
        <w:rPr>
          <w:sz w:val="23"/>
          <w:szCs w:val="23"/>
        </w:rPr>
        <w:t>3</w:t>
      </w:r>
      <w:r>
        <w:rPr>
          <w:spacing w:val="-6"/>
          <w:sz w:val="23"/>
          <w:szCs w:val="23"/>
        </w:rPr>
        <w:t xml:space="preserve"> </w:t>
      </w:r>
      <w:r>
        <w:rPr>
          <w:sz w:val="23"/>
          <w:szCs w:val="23"/>
        </w:rPr>
        <w:t>Hrs</w:t>
      </w:r>
      <w:r>
        <w:rPr>
          <w:b w:val="0"/>
          <w:sz w:val="23"/>
          <w:szCs w:val="23"/>
        </w:rPr>
        <w:t>.</w:t>
      </w:r>
    </w:p>
    <w:p w:rsidR="005F6964" w:rsidRDefault="00582FCD" w:rsidP="00617A6F">
      <w:pPr>
        <w:pStyle w:val="ListParagraph"/>
        <w:numPr>
          <w:ilvl w:val="1"/>
          <w:numId w:val="53"/>
        </w:numPr>
        <w:tabs>
          <w:tab w:val="left" w:pos="1600"/>
          <w:tab w:val="left" w:pos="1601"/>
        </w:tabs>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53"/>
        </w:numPr>
        <w:tabs>
          <w:tab w:val="left" w:pos="1600"/>
          <w:tab w:val="left" w:pos="1601"/>
        </w:tabs>
        <w:rPr>
          <w:sz w:val="23"/>
          <w:szCs w:val="23"/>
        </w:rPr>
      </w:pPr>
      <w:r>
        <w:rPr>
          <w:spacing w:val="-3"/>
          <w:sz w:val="23"/>
          <w:szCs w:val="23"/>
        </w:rPr>
        <w:t>Construction.</w:t>
      </w:r>
    </w:p>
    <w:p w:rsidR="005F6964" w:rsidRDefault="00582FCD" w:rsidP="00617A6F">
      <w:pPr>
        <w:pStyle w:val="ListParagraph"/>
        <w:numPr>
          <w:ilvl w:val="1"/>
          <w:numId w:val="53"/>
        </w:numPr>
        <w:tabs>
          <w:tab w:val="left" w:pos="1600"/>
          <w:tab w:val="left" w:pos="1601"/>
        </w:tabs>
        <w:rPr>
          <w:sz w:val="23"/>
          <w:szCs w:val="23"/>
        </w:rPr>
      </w:pPr>
      <w:r>
        <w:rPr>
          <w:spacing w:val="-3"/>
          <w:sz w:val="23"/>
          <w:szCs w:val="23"/>
        </w:rPr>
        <w:t>Application.</w:t>
      </w:r>
    </w:p>
    <w:p w:rsidR="005F6964" w:rsidRDefault="005F6964">
      <w:pPr>
        <w:pStyle w:val="BodyText"/>
        <w:spacing w:before="1"/>
        <w:ind w:left="0" w:firstLine="0"/>
        <w:rPr>
          <w:sz w:val="23"/>
          <w:szCs w:val="23"/>
        </w:rPr>
      </w:pPr>
    </w:p>
    <w:p w:rsidR="005F6964" w:rsidRDefault="00582FCD" w:rsidP="00617A6F">
      <w:pPr>
        <w:pStyle w:val="Heading3"/>
        <w:numPr>
          <w:ilvl w:val="0"/>
          <w:numId w:val="43"/>
        </w:numPr>
        <w:tabs>
          <w:tab w:val="left" w:pos="880"/>
          <w:tab w:val="left" w:pos="881"/>
          <w:tab w:val="left" w:pos="9013"/>
        </w:tabs>
        <w:spacing w:before="1"/>
        <w:ind w:hanging="721"/>
        <w:rPr>
          <w:sz w:val="23"/>
          <w:szCs w:val="23"/>
        </w:rPr>
      </w:pPr>
      <w:proofErr w:type="gramStart"/>
      <w:r>
        <w:rPr>
          <w:spacing w:val="-3"/>
          <w:sz w:val="23"/>
          <w:szCs w:val="23"/>
        </w:rPr>
        <w:t>SHUNTS</w:t>
      </w:r>
      <w:r>
        <w:rPr>
          <w:spacing w:val="-3"/>
          <w:sz w:val="23"/>
          <w:szCs w:val="23"/>
        </w:rPr>
        <w:tab/>
      </w:r>
      <w:r>
        <w:rPr>
          <w:sz w:val="23"/>
          <w:szCs w:val="23"/>
        </w:rPr>
        <w:t>8</w:t>
      </w:r>
      <w:r>
        <w:rPr>
          <w:spacing w:val="-7"/>
          <w:sz w:val="23"/>
          <w:szCs w:val="23"/>
        </w:rPr>
        <w:t xml:space="preserve"> </w:t>
      </w:r>
      <w:r>
        <w:rPr>
          <w:sz w:val="23"/>
          <w:szCs w:val="23"/>
        </w:rPr>
        <w:t>Hrs.</w:t>
      </w:r>
      <w:proofErr w:type="gramEnd"/>
    </w:p>
    <w:p w:rsidR="005F6964" w:rsidRDefault="00582FCD" w:rsidP="00617A6F">
      <w:pPr>
        <w:pStyle w:val="ListParagraph"/>
        <w:numPr>
          <w:ilvl w:val="1"/>
          <w:numId w:val="54"/>
        </w:numPr>
        <w:tabs>
          <w:tab w:val="left" w:pos="1600"/>
          <w:tab w:val="left" w:pos="1601"/>
        </w:tabs>
        <w:spacing w:before="5"/>
        <w:rPr>
          <w:sz w:val="23"/>
          <w:szCs w:val="23"/>
        </w:rPr>
      </w:pPr>
      <w:r>
        <w:rPr>
          <w:spacing w:val="-3"/>
          <w:sz w:val="23"/>
          <w:szCs w:val="23"/>
        </w:rPr>
        <w:t xml:space="preserve">Construction </w:t>
      </w:r>
      <w:r>
        <w:rPr>
          <w:sz w:val="23"/>
          <w:szCs w:val="23"/>
        </w:rPr>
        <w:t xml:space="preserve">of </w:t>
      </w:r>
      <w:r>
        <w:rPr>
          <w:spacing w:val="-4"/>
          <w:sz w:val="23"/>
          <w:szCs w:val="23"/>
        </w:rPr>
        <w:t>shunts</w:t>
      </w:r>
      <w:r>
        <w:rPr>
          <w:spacing w:val="-15"/>
          <w:sz w:val="23"/>
          <w:szCs w:val="23"/>
        </w:rPr>
        <w:t xml:space="preserve"> </w:t>
      </w:r>
      <w:r>
        <w:rPr>
          <w:spacing w:val="-3"/>
          <w:sz w:val="23"/>
          <w:szCs w:val="23"/>
        </w:rPr>
        <w:t>purpose.</w:t>
      </w:r>
    </w:p>
    <w:p w:rsidR="005F6964" w:rsidRDefault="00582FCD" w:rsidP="00617A6F">
      <w:pPr>
        <w:pStyle w:val="ListParagraph"/>
        <w:numPr>
          <w:ilvl w:val="1"/>
          <w:numId w:val="54"/>
        </w:numPr>
        <w:tabs>
          <w:tab w:val="left" w:pos="1600"/>
          <w:tab w:val="left" w:pos="1601"/>
        </w:tabs>
        <w:rPr>
          <w:sz w:val="23"/>
          <w:szCs w:val="23"/>
        </w:rPr>
      </w:pPr>
      <w:r>
        <w:rPr>
          <w:spacing w:val="-3"/>
          <w:sz w:val="23"/>
          <w:szCs w:val="23"/>
        </w:rPr>
        <w:t xml:space="preserve">Calculation </w:t>
      </w:r>
      <w:r>
        <w:rPr>
          <w:spacing w:val="-2"/>
          <w:sz w:val="23"/>
          <w:szCs w:val="23"/>
        </w:rPr>
        <w:t>and</w:t>
      </w:r>
      <w:r>
        <w:rPr>
          <w:spacing w:val="-7"/>
          <w:sz w:val="23"/>
          <w:szCs w:val="23"/>
        </w:rPr>
        <w:t xml:space="preserve"> </w:t>
      </w:r>
      <w:r>
        <w:rPr>
          <w:spacing w:val="-3"/>
          <w:sz w:val="23"/>
          <w:szCs w:val="23"/>
        </w:rPr>
        <w:t>application.</w:t>
      </w:r>
    </w:p>
    <w:p w:rsidR="005F6964" w:rsidRDefault="00582FCD" w:rsidP="00617A6F">
      <w:pPr>
        <w:pStyle w:val="ListParagraph"/>
        <w:numPr>
          <w:ilvl w:val="1"/>
          <w:numId w:val="54"/>
        </w:numPr>
        <w:tabs>
          <w:tab w:val="left" w:pos="1600"/>
          <w:tab w:val="left" w:pos="1601"/>
        </w:tabs>
        <w:rPr>
          <w:sz w:val="23"/>
          <w:szCs w:val="23"/>
        </w:rPr>
      </w:pPr>
      <w:r>
        <w:rPr>
          <w:sz w:val="23"/>
          <w:szCs w:val="23"/>
        </w:rPr>
        <w:t xml:space="preserve">Material </w:t>
      </w:r>
      <w:r>
        <w:rPr>
          <w:spacing w:val="-3"/>
          <w:sz w:val="23"/>
          <w:szCs w:val="23"/>
        </w:rPr>
        <w:t xml:space="preserve">used </w:t>
      </w:r>
      <w:r>
        <w:rPr>
          <w:spacing w:val="-2"/>
          <w:sz w:val="23"/>
          <w:szCs w:val="23"/>
        </w:rPr>
        <w:t>for</w:t>
      </w:r>
      <w:r>
        <w:rPr>
          <w:spacing w:val="-11"/>
          <w:sz w:val="23"/>
          <w:szCs w:val="23"/>
        </w:rPr>
        <w:t xml:space="preserve"> </w:t>
      </w:r>
      <w:r>
        <w:rPr>
          <w:spacing w:val="-4"/>
          <w:sz w:val="23"/>
          <w:szCs w:val="23"/>
        </w:rPr>
        <w:t>shunts.</w:t>
      </w:r>
    </w:p>
    <w:p w:rsidR="005F6964" w:rsidRDefault="005F6964">
      <w:pPr>
        <w:pStyle w:val="BodyText"/>
        <w:spacing w:before="2"/>
        <w:ind w:left="0" w:firstLine="0"/>
        <w:rPr>
          <w:sz w:val="23"/>
          <w:szCs w:val="23"/>
        </w:rPr>
      </w:pPr>
    </w:p>
    <w:p w:rsidR="005F6964" w:rsidRDefault="00582FCD" w:rsidP="00617A6F">
      <w:pPr>
        <w:pStyle w:val="Heading3"/>
        <w:numPr>
          <w:ilvl w:val="0"/>
          <w:numId w:val="43"/>
        </w:numPr>
        <w:tabs>
          <w:tab w:val="left" w:pos="880"/>
          <w:tab w:val="left" w:pos="881"/>
        </w:tabs>
        <w:ind w:hanging="721"/>
        <w:rPr>
          <w:sz w:val="23"/>
          <w:szCs w:val="23"/>
        </w:rPr>
      </w:pPr>
      <w:r>
        <w:rPr>
          <w:spacing w:val="-3"/>
          <w:sz w:val="23"/>
          <w:szCs w:val="23"/>
        </w:rPr>
        <w:t>MULTIPLIER</w:t>
      </w:r>
    </w:p>
    <w:p w:rsidR="005F6964" w:rsidRDefault="00582FCD" w:rsidP="00617A6F">
      <w:pPr>
        <w:pStyle w:val="ListParagraph"/>
        <w:numPr>
          <w:ilvl w:val="1"/>
          <w:numId w:val="55"/>
        </w:numPr>
        <w:tabs>
          <w:tab w:val="left" w:pos="1600"/>
          <w:tab w:val="left" w:pos="1601"/>
        </w:tabs>
        <w:spacing w:before="5"/>
        <w:rPr>
          <w:sz w:val="23"/>
          <w:szCs w:val="23"/>
        </w:rPr>
      </w:pPr>
      <w:r>
        <w:rPr>
          <w:sz w:val="23"/>
          <w:szCs w:val="23"/>
        </w:rPr>
        <w:t xml:space="preserve">Purpose of </w:t>
      </w:r>
      <w:r>
        <w:rPr>
          <w:spacing w:val="-3"/>
          <w:sz w:val="23"/>
          <w:szCs w:val="23"/>
        </w:rPr>
        <w:t xml:space="preserve">multiplier </w:t>
      </w:r>
      <w:r>
        <w:rPr>
          <w:spacing w:val="-2"/>
          <w:sz w:val="23"/>
          <w:szCs w:val="23"/>
        </w:rPr>
        <w:t>and</w:t>
      </w:r>
      <w:r>
        <w:rPr>
          <w:spacing w:val="-16"/>
          <w:sz w:val="23"/>
          <w:szCs w:val="23"/>
        </w:rPr>
        <w:t xml:space="preserve"> </w:t>
      </w:r>
      <w:r>
        <w:rPr>
          <w:spacing w:val="-3"/>
          <w:sz w:val="23"/>
          <w:szCs w:val="23"/>
        </w:rPr>
        <w:t>calculations.</w:t>
      </w:r>
    </w:p>
    <w:p w:rsidR="005F6964" w:rsidRDefault="00582FCD" w:rsidP="00617A6F">
      <w:pPr>
        <w:pStyle w:val="ListParagraph"/>
        <w:numPr>
          <w:ilvl w:val="1"/>
          <w:numId w:val="55"/>
        </w:numPr>
        <w:tabs>
          <w:tab w:val="left" w:pos="1600"/>
          <w:tab w:val="left" w:pos="1601"/>
        </w:tabs>
        <w:rPr>
          <w:sz w:val="23"/>
          <w:szCs w:val="23"/>
        </w:rPr>
      </w:pPr>
      <w:r>
        <w:rPr>
          <w:spacing w:val="-3"/>
          <w:sz w:val="23"/>
          <w:szCs w:val="23"/>
        </w:rPr>
        <w:t>Construction</w:t>
      </w:r>
    </w:p>
    <w:p w:rsidR="005F6964" w:rsidRDefault="00582FCD" w:rsidP="00617A6F">
      <w:pPr>
        <w:pStyle w:val="ListParagraph"/>
        <w:numPr>
          <w:ilvl w:val="1"/>
          <w:numId w:val="55"/>
        </w:numPr>
        <w:tabs>
          <w:tab w:val="left" w:pos="1600"/>
          <w:tab w:val="left" w:pos="1601"/>
        </w:tabs>
        <w:rPr>
          <w:sz w:val="23"/>
          <w:szCs w:val="23"/>
        </w:rPr>
      </w:pPr>
      <w:r>
        <w:rPr>
          <w:sz w:val="23"/>
          <w:szCs w:val="23"/>
        </w:rPr>
        <w:t xml:space="preserve">Material </w:t>
      </w:r>
      <w:r>
        <w:rPr>
          <w:spacing w:val="-3"/>
          <w:sz w:val="23"/>
          <w:szCs w:val="23"/>
        </w:rPr>
        <w:t xml:space="preserve">used </w:t>
      </w:r>
      <w:r>
        <w:rPr>
          <w:spacing w:val="-2"/>
          <w:sz w:val="23"/>
          <w:szCs w:val="23"/>
        </w:rPr>
        <w:t>for</w:t>
      </w:r>
      <w:r>
        <w:rPr>
          <w:spacing w:val="-11"/>
          <w:sz w:val="23"/>
          <w:szCs w:val="23"/>
        </w:rPr>
        <w:t xml:space="preserve"> </w:t>
      </w:r>
      <w:r>
        <w:rPr>
          <w:spacing w:val="-3"/>
          <w:sz w:val="23"/>
          <w:szCs w:val="23"/>
        </w:rPr>
        <w:t>multipliers.</w:t>
      </w:r>
    </w:p>
    <w:p w:rsidR="005F6964" w:rsidRDefault="005F6964">
      <w:pPr>
        <w:pStyle w:val="BodyText"/>
        <w:spacing w:before="2"/>
        <w:ind w:left="0" w:firstLine="0"/>
        <w:rPr>
          <w:sz w:val="23"/>
          <w:szCs w:val="23"/>
        </w:rPr>
      </w:pPr>
    </w:p>
    <w:p w:rsidR="005F6964" w:rsidRDefault="00582FCD" w:rsidP="00617A6F">
      <w:pPr>
        <w:pStyle w:val="Heading3"/>
        <w:numPr>
          <w:ilvl w:val="0"/>
          <w:numId w:val="43"/>
        </w:numPr>
        <w:tabs>
          <w:tab w:val="left" w:pos="880"/>
          <w:tab w:val="left" w:pos="881"/>
        </w:tabs>
        <w:ind w:hanging="721"/>
        <w:rPr>
          <w:sz w:val="23"/>
          <w:szCs w:val="23"/>
        </w:rPr>
      </w:pPr>
      <w:r>
        <w:rPr>
          <w:sz w:val="23"/>
          <w:szCs w:val="23"/>
        </w:rPr>
        <w:t xml:space="preserve">MOVING </w:t>
      </w:r>
      <w:r>
        <w:rPr>
          <w:spacing w:val="-3"/>
          <w:sz w:val="23"/>
          <w:szCs w:val="23"/>
        </w:rPr>
        <w:t>IRON ATTRACTION TYPE</w:t>
      </w:r>
      <w:r>
        <w:rPr>
          <w:spacing w:val="-17"/>
          <w:sz w:val="23"/>
          <w:szCs w:val="23"/>
        </w:rPr>
        <w:t xml:space="preserve"> </w:t>
      </w:r>
      <w:r>
        <w:rPr>
          <w:spacing w:val="-3"/>
          <w:sz w:val="23"/>
          <w:szCs w:val="23"/>
        </w:rPr>
        <w:t>INSTRUMENT</w:t>
      </w:r>
    </w:p>
    <w:p w:rsidR="005F6964" w:rsidRDefault="00582FCD" w:rsidP="00617A6F">
      <w:pPr>
        <w:pStyle w:val="ListParagraph"/>
        <w:numPr>
          <w:ilvl w:val="1"/>
          <w:numId w:val="56"/>
        </w:numPr>
        <w:tabs>
          <w:tab w:val="left" w:pos="1600"/>
          <w:tab w:val="left" w:pos="1601"/>
        </w:tabs>
        <w:spacing w:before="5"/>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56"/>
        </w:numPr>
        <w:tabs>
          <w:tab w:val="left" w:pos="1600"/>
          <w:tab w:val="left" w:pos="1601"/>
        </w:tabs>
        <w:spacing w:before="11"/>
        <w:rPr>
          <w:sz w:val="23"/>
          <w:szCs w:val="23"/>
        </w:rPr>
      </w:pPr>
      <w:r>
        <w:rPr>
          <w:spacing w:val="-3"/>
          <w:sz w:val="23"/>
          <w:szCs w:val="23"/>
        </w:rPr>
        <w:t>Construction</w:t>
      </w:r>
    </w:p>
    <w:p w:rsidR="005F6964" w:rsidRDefault="00582FCD" w:rsidP="00617A6F">
      <w:pPr>
        <w:pStyle w:val="ListParagraph"/>
        <w:numPr>
          <w:ilvl w:val="1"/>
          <w:numId w:val="56"/>
        </w:numPr>
        <w:tabs>
          <w:tab w:val="left" w:pos="1600"/>
          <w:tab w:val="left" w:pos="1601"/>
        </w:tabs>
        <w:rPr>
          <w:sz w:val="23"/>
          <w:szCs w:val="23"/>
        </w:rPr>
      </w:pPr>
      <w:r>
        <w:rPr>
          <w:spacing w:val="-3"/>
          <w:sz w:val="23"/>
          <w:szCs w:val="23"/>
        </w:rPr>
        <w:t>Application</w:t>
      </w:r>
    </w:p>
    <w:p w:rsidR="005F6964" w:rsidRDefault="005F6964">
      <w:pPr>
        <w:pStyle w:val="BodyText"/>
        <w:spacing w:before="1"/>
        <w:ind w:left="0" w:firstLine="0"/>
        <w:rPr>
          <w:sz w:val="23"/>
          <w:szCs w:val="23"/>
        </w:rPr>
      </w:pPr>
    </w:p>
    <w:p w:rsidR="005F6964" w:rsidRDefault="00582FCD" w:rsidP="00617A6F">
      <w:pPr>
        <w:pStyle w:val="Heading3"/>
        <w:numPr>
          <w:ilvl w:val="0"/>
          <w:numId w:val="43"/>
        </w:numPr>
        <w:tabs>
          <w:tab w:val="left" w:pos="880"/>
          <w:tab w:val="left" w:pos="881"/>
        </w:tabs>
        <w:ind w:hanging="721"/>
        <w:rPr>
          <w:sz w:val="23"/>
          <w:szCs w:val="23"/>
        </w:rPr>
      </w:pPr>
      <w:r>
        <w:rPr>
          <w:sz w:val="23"/>
          <w:szCs w:val="23"/>
        </w:rPr>
        <w:t xml:space="preserve">MOVING </w:t>
      </w:r>
      <w:r>
        <w:rPr>
          <w:spacing w:val="-3"/>
          <w:sz w:val="23"/>
          <w:szCs w:val="23"/>
        </w:rPr>
        <w:t>IRON REPULSION TYPE</w:t>
      </w:r>
      <w:r>
        <w:rPr>
          <w:spacing w:val="-17"/>
          <w:sz w:val="23"/>
          <w:szCs w:val="23"/>
        </w:rPr>
        <w:t xml:space="preserve"> </w:t>
      </w:r>
      <w:r>
        <w:rPr>
          <w:spacing w:val="-3"/>
          <w:sz w:val="23"/>
          <w:szCs w:val="23"/>
        </w:rPr>
        <w:t>INSTRUMENT</w:t>
      </w:r>
    </w:p>
    <w:p w:rsidR="005F6964" w:rsidRDefault="00582FCD" w:rsidP="00617A6F">
      <w:pPr>
        <w:pStyle w:val="ListParagraph"/>
        <w:numPr>
          <w:ilvl w:val="1"/>
          <w:numId w:val="57"/>
        </w:numPr>
        <w:tabs>
          <w:tab w:val="left" w:pos="1600"/>
          <w:tab w:val="left" w:pos="1601"/>
        </w:tabs>
        <w:spacing w:before="6"/>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57"/>
        </w:numPr>
        <w:tabs>
          <w:tab w:val="left" w:pos="1600"/>
          <w:tab w:val="left" w:pos="1601"/>
        </w:tabs>
        <w:rPr>
          <w:sz w:val="23"/>
          <w:szCs w:val="23"/>
        </w:rPr>
      </w:pPr>
      <w:r>
        <w:rPr>
          <w:spacing w:val="-3"/>
          <w:sz w:val="23"/>
          <w:szCs w:val="23"/>
        </w:rPr>
        <w:t>Construction</w:t>
      </w:r>
    </w:p>
    <w:p w:rsidR="005F6964" w:rsidRDefault="00582FCD" w:rsidP="00617A6F">
      <w:pPr>
        <w:pStyle w:val="ListParagraph"/>
        <w:numPr>
          <w:ilvl w:val="1"/>
          <w:numId w:val="57"/>
        </w:numPr>
        <w:tabs>
          <w:tab w:val="left" w:pos="1600"/>
          <w:tab w:val="left" w:pos="1601"/>
        </w:tabs>
        <w:rPr>
          <w:sz w:val="23"/>
          <w:szCs w:val="23"/>
        </w:rPr>
      </w:pPr>
      <w:r>
        <w:rPr>
          <w:spacing w:val="-3"/>
          <w:sz w:val="23"/>
          <w:szCs w:val="23"/>
        </w:rPr>
        <w:t>Application.</w:t>
      </w:r>
    </w:p>
    <w:p w:rsidR="005F6964" w:rsidRDefault="00582FCD" w:rsidP="00617A6F">
      <w:pPr>
        <w:pStyle w:val="Heading3"/>
        <w:numPr>
          <w:ilvl w:val="0"/>
          <w:numId w:val="43"/>
        </w:numPr>
        <w:tabs>
          <w:tab w:val="left" w:pos="880"/>
          <w:tab w:val="left" w:pos="881"/>
        </w:tabs>
        <w:spacing w:before="15"/>
        <w:ind w:hanging="721"/>
        <w:rPr>
          <w:sz w:val="23"/>
          <w:szCs w:val="23"/>
        </w:rPr>
      </w:pPr>
      <w:r>
        <w:rPr>
          <w:spacing w:val="-3"/>
          <w:sz w:val="23"/>
          <w:szCs w:val="23"/>
        </w:rPr>
        <w:t xml:space="preserve">ERRORS </w:t>
      </w:r>
      <w:r>
        <w:rPr>
          <w:sz w:val="23"/>
          <w:szCs w:val="23"/>
        </w:rPr>
        <w:t>IN AM-METERS AND</w:t>
      </w:r>
      <w:r>
        <w:rPr>
          <w:spacing w:val="-19"/>
          <w:sz w:val="23"/>
          <w:szCs w:val="23"/>
        </w:rPr>
        <w:t xml:space="preserve"> </w:t>
      </w:r>
      <w:r>
        <w:rPr>
          <w:spacing w:val="-3"/>
          <w:sz w:val="23"/>
          <w:szCs w:val="23"/>
        </w:rPr>
        <w:t>VOLTMETERS</w:t>
      </w:r>
    </w:p>
    <w:p w:rsidR="005F6964" w:rsidRDefault="00582FCD" w:rsidP="00617A6F">
      <w:pPr>
        <w:pStyle w:val="ListParagraph"/>
        <w:numPr>
          <w:ilvl w:val="1"/>
          <w:numId w:val="58"/>
        </w:numPr>
        <w:tabs>
          <w:tab w:val="left" w:pos="1600"/>
          <w:tab w:val="left" w:pos="1601"/>
        </w:tabs>
        <w:spacing w:before="5"/>
        <w:rPr>
          <w:sz w:val="23"/>
          <w:szCs w:val="23"/>
        </w:rPr>
      </w:pPr>
      <w:r>
        <w:rPr>
          <w:spacing w:val="-3"/>
          <w:sz w:val="23"/>
          <w:szCs w:val="23"/>
        </w:rPr>
        <w:t xml:space="preserve">Causes </w:t>
      </w:r>
      <w:r>
        <w:rPr>
          <w:sz w:val="23"/>
          <w:szCs w:val="23"/>
        </w:rPr>
        <w:t>of</w:t>
      </w:r>
      <w:r>
        <w:rPr>
          <w:spacing w:val="-10"/>
          <w:sz w:val="23"/>
          <w:szCs w:val="23"/>
        </w:rPr>
        <w:t xml:space="preserve"> </w:t>
      </w:r>
      <w:r>
        <w:rPr>
          <w:sz w:val="23"/>
          <w:szCs w:val="23"/>
        </w:rPr>
        <w:t>error.</w:t>
      </w:r>
    </w:p>
    <w:p w:rsidR="005F6964" w:rsidRDefault="00582FCD" w:rsidP="00617A6F">
      <w:pPr>
        <w:pStyle w:val="ListParagraph"/>
        <w:numPr>
          <w:ilvl w:val="1"/>
          <w:numId w:val="58"/>
        </w:numPr>
        <w:tabs>
          <w:tab w:val="left" w:pos="1600"/>
          <w:tab w:val="left" w:pos="1601"/>
        </w:tabs>
        <w:rPr>
          <w:sz w:val="23"/>
          <w:szCs w:val="23"/>
        </w:rPr>
      </w:pPr>
      <w:r>
        <w:rPr>
          <w:spacing w:val="-4"/>
          <w:sz w:val="23"/>
          <w:szCs w:val="23"/>
        </w:rPr>
        <w:t>Removing</w:t>
      </w:r>
      <w:r>
        <w:rPr>
          <w:spacing w:val="-7"/>
          <w:sz w:val="23"/>
          <w:szCs w:val="23"/>
        </w:rPr>
        <w:t xml:space="preserve"> </w:t>
      </w:r>
      <w:r>
        <w:rPr>
          <w:sz w:val="23"/>
          <w:szCs w:val="23"/>
        </w:rPr>
        <w:t>error.</w:t>
      </w:r>
    </w:p>
    <w:p w:rsidR="005F6964" w:rsidRDefault="00582FCD" w:rsidP="00617A6F">
      <w:pPr>
        <w:pStyle w:val="ListParagraph"/>
        <w:numPr>
          <w:ilvl w:val="1"/>
          <w:numId w:val="58"/>
        </w:numPr>
        <w:tabs>
          <w:tab w:val="left" w:pos="1600"/>
          <w:tab w:val="left" w:pos="1601"/>
        </w:tabs>
        <w:rPr>
          <w:sz w:val="23"/>
          <w:szCs w:val="23"/>
        </w:rPr>
      </w:pPr>
      <w:r>
        <w:rPr>
          <w:spacing w:val="-3"/>
          <w:sz w:val="23"/>
          <w:szCs w:val="23"/>
        </w:rPr>
        <w:t>Calibration.</w:t>
      </w:r>
    </w:p>
    <w:p w:rsidR="005F6964" w:rsidRDefault="005F6964">
      <w:pPr>
        <w:pStyle w:val="BodyText"/>
        <w:spacing w:before="0"/>
        <w:ind w:left="0" w:firstLine="0"/>
        <w:rPr>
          <w:sz w:val="23"/>
          <w:szCs w:val="23"/>
        </w:rPr>
      </w:pPr>
    </w:p>
    <w:p w:rsidR="005F6964" w:rsidRDefault="00582FCD" w:rsidP="00617A6F">
      <w:pPr>
        <w:pStyle w:val="Heading3"/>
        <w:numPr>
          <w:ilvl w:val="0"/>
          <w:numId w:val="43"/>
        </w:numPr>
        <w:tabs>
          <w:tab w:val="left" w:pos="880"/>
          <w:tab w:val="left" w:pos="881"/>
          <w:tab w:val="left" w:pos="9013"/>
        </w:tabs>
        <w:ind w:hanging="721"/>
        <w:rPr>
          <w:b w:val="0"/>
          <w:sz w:val="23"/>
          <w:szCs w:val="23"/>
        </w:rPr>
      </w:pPr>
      <w:r>
        <w:rPr>
          <w:sz w:val="23"/>
          <w:szCs w:val="23"/>
        </w:rPr>
        <w:lastRenderedPageBreak/>
        <w:t xml:space="preserve">BI </w:t>
      </w:r>
      <w:r>
        <w:rPr>
          <w:spacing w:val="-3"/>
          <w:sz w:val="23"/>
          <w:szCs w:val="23"/>
        </w:rPr>
        <w:t>METALLIC</w:t>
      </w:r>
      <w:r>
        <w:rPr>
          <w:spacing w:val="-13"/>
          <w:sz w:val="23"/>
          <w:szCs w:val="23"/>
        </w:rPr>
        <w:t xml:space="preserve"> </w:t>
      </w:r>
      <w:r>
        <w:rPr>
          <w:spacing w:val="-3"/>
          <w:sz w:val="23"/>
          <w:szCs w:val="23"/>
        </w:rPr>
        <w:t>TYPE</w:t>
      </w:r>
      <w:r>
        <w:rPr>
          <w:spacing w:val="-7"/>
          <w:sz w:val="23"/>
          <w:szCs w:val="23"/>
        </w:rPr>
        <w:t xml:space="preserve"> </w:t>
      </w:r>
      <w:r>
        <w:rPr>
          <w:spacing w:val="-3"/>
          <w:sz w:val="23"/>
          <w:szCs w:val="23"/>
        </w:rPr>
        <w:t>INSTRUMENT</w:t>
      </w:r>
      <w:r>
        <w:rPr>
          <w:spacing w:val="-3"/>
          <w:sz w:val="23"/>
          <w:szCs w:val="23"/>
        </w:rPr>
        <w:tab/>
      </w:r>
      <w:r>
        <w:rPr>
          <w:sz w:val="23"/>
          <w:szCs w:val="23"/>
        </w:rPr>
        <w:t>6</w:t>
      </w:r>
      <w:r>
        <w:rPr>
          <w:spacing w:val="-6"/>
          <w:sz w:val="23"/>
          <w:szCs w:val="23"/>
        </w:rPr>
        <w:t xml:space="preserve"> </w:t>
      </w:r>
      <w:r>
        <w:rPr>
          <w:sz w:val="23"/>
          <w:szCs w:val="23"/>
        </w:rPr>
        <w:t>Hrs</w:t>
      </w:r>
      <w:r>
        <w:rPr>
          <w:b w:val="0"/>
          <w:sz w:val="23"/>
          <w:szCs w:val="23"/>
        </w:rPr>
        <w:t>.</w:t>
      </w:r>
    </w:p>
    <w:p w:rsidR="005F6964" w:rsidRDefault="00582FCD" w:rsidP="00617A6F">
      <w:pPr>
        <w:pStyle w:val="ListParagraph"/>
        <w:numPr>
          <w:ilvl w:val="1"/>
          <w:numId w:val="59"/>
        </w:numPr>
        <w:tabs>
          <w:tab w:val="left" w:pos="1600"/>
          <w:tab w:val="left" w:pos="1601"/>
        </w:tabs>
        <w:spacing w:before="0"/>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59"/>
        </w:numPr>
        <w:tabs>
          <w:tab w:val="left" w:pos="1600"/>
          <w:tab w:val="left" w:pos="1601"/>
        </w:tabs>
        <w:rPr>
          <w:sz w:val="23"/>
          <w:szCs w:val="23"/>
        </w:rPr>
      </w:pPr>
      <w:r>
        <w:rPr>
          <w:spacing w:val="-3"/>
          <w:sz w:val="23"/>
          <w:szCs w:val="23"/>
        </w:rPr>
        <w:t>Construction</w:t>
      </w:r>
    </w:p>
    <w:p w:rsidR="005F6964" w:rsidRDefault="00582FCD" w:rsidP="00617A6F">
      <w:pPr>
        <w:pStyle w:val="ListParagraph"/>
        <w:numPr>
          <w:ilvl w:val="1"/>
          <w:numId w:val="59"/>
        </w:numPr>
        <w:tabs>
          <w:tab w:val="left" w:pos="1600"/>
          <w:tab w:val="left" w:pos="1601"/>
        </w:tabs>
        <w:rPr>
          <w:sz w:val="23"/>
          <w:szCs w:val="23"/>
        </w:rPr>
      </w:pPr>
      <w:r>
        <w:rPr>
          <w:spacing w:val="-3"/>
          <w:sz w:val="23"/>
          <w:szCs w:val="23"/>
        </w:rPr>
        <w:t>Application.</w:t>
      </w:r>
    </w:p>
    <w:p w:rsidR="005F6964" w:rsidRDefault="005F6964">
      <w:pPr>
        <w:pStyle w:val="BodyText"/>
        <w:spacing w:before="2"/>
        <w:ind w:left="0" w:firstLine="0"/>
        <w:rPr>
          <w:sz w:val="23"/>
          <w:szCs w:val="23"/>
        </w:rPr>
      </w:pPr>
    </w:p>
    <w:p w:rsidR="005F6964" w:rsidRDefault="00582FCD" w:rsidP="00617A6F">
      <w:pPr>
        <w:pStyle w:val="Heading3"/>
        <w:numPr>
          <w:ilvl w:val="0"/>
          <w:numId w:val="43"/>
        </w:numPr>
        <w:tabs>
          <w:tab w:val="left" w:pos="880"/>
          <w:tab w:val="left" w:pos="881"/>
        </w:tabs>
        <w:ind w:hanging="721"/>
        <w:rPr>
          <w:sz w:val="23"/>
          <w:szCs w:val="23"/>
        </w:rPr>
      </w:pPr>
      <w:r>
        <w:rPr>
          <w:spacing w:val="-3"/>
          <w:sz w:val="23"/>
          <w:szCs w:val="23"/>
        </w:rPr>
        <w:t>THERMOCOUPLE TYPE</w:t>
      </w:r>
      <w:r>
        <w:rPr>
          <w:spacing w:val="-9"/>
          <w:sz w:val="23"/>
          <w:szCs w:val="23"/>
        </w:rPr>
        <w:t xml:space="preserve"> </w:t>
      </w:r>
      <w:r>
        <w:rPr>
          <w:spacing w:val="-3"/>
          <w:sz w:val="23"/>
          <w:szCs w:val="23"/>
        </w:rPr>
        <w:t>INSTRUMENT</w:t>
      </w:r>
    </w:p>
    <w:p w:rsidR="005F6964" w:rsidRDefault="00582FCD" w:rsidP="00617A6F">
      <w:pPr>
        <w:pStyle w:val="ListParagraph"/>
        <w:numPr>
          <w:ilvl w:val="1"/>
          <w:numId w:val="60"/>
        </w:numPr>
        <w:tabs>
          <w:tab w:val="left" w:pos="1600"/>
          <w:tab w:val="left" w:pos="1601"/>
        </w:tabs>
        <w:spacing w:before="5"/>
        <w:rPr>
          <w:sz w:val="23"/>
          <w:szCs w:val="23"/>
        </w:rPr>
      </w:pPr>
      <w:r>
        <w:rPr>
          <w:sz w:val="23"/>
          <w:szCs w:val="23"/>
        </w:rPr>
        <w:t>Types of</w:t>
      </w:r>
      <w:r>
        <w:rPr>
          <w:spacing w:val="-13"/>
          <w:sz w:val="23"/>
          <w:szCs w:val="23"/>
        </w:rPr>
        <w:t xml:space="preserve"> </w:t>
      </w:r>
      <w:r>
        <w:rPr>
          <w:spacing w:val="-3"/>
          <w:sz w:val="23"/>
          <w:szCs w:val="23"/>
        </w:rPr>
        <w:t>Thermocouples.</w:t>
      </w:r>
    </w:p>
    <w:p w:rsidR="005F6964" w:rsidRDefault="00582FCD" w:rsidP="00617A6F">
      <w:pPr>
        <w:pStyle w:val="ListParagraph"/>
        <w:numPr>
          <w:ilvl w:val="1"/>
          <w:numId w:val="60"/>
        </w:numPr>
        <w:tabs>
          <w:tab w:val="left" w:pos="1600"/>
          <w:tab w:val="left" w:pos="1601"/>
        </w:tabs>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60"/>
        </w:numPr>
        <w:tabs>
          <w:tab w:val="left" w:pos="1600"/>
          <w:tab w:val="left" w:pos="1601"/>
        </w:tabs>
        <w:rPr>
          <w:sz w:val="23"/>
          <w:szCs w:val="23"/>
        </w:rPr>
      </w:pPr>
      <w:r>
        <w:rPr>
          <w:spacing w:val="-3"/>
          <w:sz w:val="23"/>
          <w:szCs w:val="23"/>
        </w:rPr>
        <w:t>Application.</w:t>
      </w:r>
    </w:p>
    <w:p w:rsidR="005F6964" w:rsidRDefault="005F6964">
      <w:pPr>
        <w:pStyle w:val="BodyText"/>
        <w:spacing w:before="2"/>
        <w:ind w:left="0" w:firstLine="0"/>
        <w:rPr>
          <w:sz w:val="23"/>
          <w:szCs w:val="23"/>
        </w:rPr>
      </w:pPr>
    </w:p>
    <w:p w:rsidR="005F6964" w:rsidRDefault="00582FCD" w:rsidP="00617A6F">
      <w:pPr>
        <w:pStyle w:val="Heading3"/>
        <w:numPr>
          <w:ilvl w:val="0"/>
          <w:numId w:val="43"/>
        </w:numPr>
        <w:tabs>
          <w:tab w:val="left" w:pos="880"/>
          <w:tab w:val="left" w:pos="881"/>
        </w:tabs>
        <w:ind w:hanging="721"/>
        <w:rPr>
          <w:sz w:val="23"/>
          <w:szCs w:val="23"/>
        </w:rPr>
      </w:pPr>
      <w:r>
        <w:rPr>
          <w:spacing w:val="-3"/>
          <w:sz w:val="23"/>
          <w:szCs w:val="23"/>
        </w:rPr>
        <w:t>TEMPERATURE MEASUREMENT</w:t>
      </w:r>
      <w:r>
        <w:rPr>
          <w:spacing w:val="-9"/>
          <w:sz w:val="23"/>
          <w:szCs w:val="23"/>
        </w:rPr>
        <w:t xml:space="preserve"> </w:t>
      </w:r>
      <w:r>
        <w:rPr>
          <w:spacing w:val="-3"/>
          <w:sz w:val="23"/>
          <w:szCs w:val="23"/>
        </w:rPr>
        <w:t>DEVICES</w:t>
      </w:r>
    </w:p>
    <w:p w:rsidR="005F6964" w:rsidRDefault="00582FCD" w:rsidP="00617A6F">
      <w:pPr>
        <w:pStyle w:val="ListParagraph"/>
        <w:numPr>
          <w:ilvl w:val="1"/>
          <w:numId w:val="61"/>
        </w:numPr>
        <w:tabs>
          <w:tab w:val="left" w:pos="1600"/>
          <w:tab w:val="left" w:pos="1601"/>
        </w:tabs>
        <w:spacing w:before="5"/>
        <w:rPr>
          <w:sz w:val="23"/>
          <w:szCs w:val="23"/>
        </w:rPr>
      </w:pPr>
      <w:r>
        <w:rPr>
          <w:sz w:val="23"/>
          <w:szCs w:val="23"/>
        </w:rPr>
        <w:t xml:space="preserve">Types </w:t>
      </w:r>
      <w:r>
        <w:rPr>
          <w:spacing w:val="-3"/>
          <w:sz w:val="23"/>
          <w:szCs w:val="23"/>
        </w:rPr>
        <w:t>(resistance, thermocouple, Radiation</w:t>
      </w:r>
      <w:r>
        <w:rPr>
          <w:spacing w:val="-15"/>
          <w:sz w:val="23"/>
          <w:szCs w:val="23"/>
        </w:rPr>
        <w:t xml:space="preserve"> </w:t>
      </w:r>
      <w:r>
        <w:rPr>
          <w:spacing w:val="-3"/>
          <w:sz w:val="23"/>
          <w:szCs w:val="23"/>
        </w:rPr>
        <w:t>Pyrometers).</w:t>
      </w:r>
    </w:p>
    <w:p w:rsidR="005F6964" w:rsidRDefault="00582FCD" w:rsidP="00617A6F">
      <w:pPr>
        <w:pStyle w:val="ListParagraph"/>
        <w:numPr>
          <w:ilvl w:val="1"/>
          <w:numId w:val="61"/>
        </w:numPr>
        <w:tabs>
          <w:tab w:val="left" w:pos="1600"/>
          <w:tab w:val="left" w:pos="1601"/>
        </w:tabs>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61"/>
        </w:numPr>
        <w:tabs>
          <w:tab w:val="left" w:pos="1600"/>
          <w:tab w:val="left" w:pos="1601"/>
        </w:tabs>
        <w:rPr>
          <w:sz w:val="23"/>
          <w:szCs w:val="23"/>
        </w:rPr>
      </w:pPr>
      <w:r>
        <w:rPr>
          <w:spacing w:val="-3"/>
          <w:sz w:val="23"/>
          <w:szCs w:val="23"/>
        </w:rPr>
        <w:t>Application.</w:t>
      </w:r>
    </w:p>
    <w:p w:rsidR="005F6964" w:rsidRDefault="005F6964">
      <w:pPr>
        <w:pStyle w:val="BodyText"/>
        <w:spacing w:before="2"/>
        <w:ind w:left="0" w:firstLine="0"/>
        <w:rPr>
          <w:sz w:val="23"/>
          <w:szCs w:val="23"/>
        </w:rPr>
      </w:pPr>
    </w:p>
    <w:p w:rsidR="005F6964" w:rsidRDefault="00582FCD" w:rsidP="00617A6F">
      <w:pPr>
        <w:pStyle w:val="Heading3"/>
        <w:numPr>
          <w:ilvl w:val="0"/>
          <w:numId w:val="43"/>
        </w:numPr>
        <w:tabs>
          <w:tab w:val="left" w:pos="880"/>
          <w:tab w:val="left" w:pos="881"/>
        </w:tabs>
        <w:spacing w:before="1"/>
        <w:ind w:hanging="721"/>
        <w:rPr>
          <w:sz w:val="23"/>
          <w:szCs w:val="23"/>
        </w:rPr>
      </w:pPr>
      <w:r>
        <w:rPr>
          <w:sz w:val="23"/>
          <w:szCs w:val="23"/>
        </w:rPr>
        <w:t xml:space="preserve">MOVING </w:t>
      </w:r>
      <w:r>
        <w:rPr>
          <w:spacing w:val="-3"/>
          <w:sz w:val="23"/>
          <w:szCs w:val="23"/>
        </w:rPr>
        <w:t>COIL DYNAMOMETER</w:t>
      </w:r>
      <w:r>
        <w:rPr>
          <w:spacing w:val="-15"/>
          <w:sz w:val="23"/>
          <w:szCs w:val="23"/>
        </w:rPr>
        <w:t xml:space="preserve"> </w:t>
      </w:r>
      <w:r>
        <w:rPr>
          <w:spacing w:val="-3"/>
          <w:sz w:val="23"/>
          <w:szCs w:val="23"/>
        </w:rPr>
        <w:t>INSTRUMENT</w:t>
      </w:r>
    </w:p>
    <w:p w:rsidR="005F6964" w:rsidRDefault="00582FCD" w:rsidP="00617A6F">
      <w:pPr>
        <w:pStyle w:val="ListParagraph"/>
        <w:numPr>
          <w:ilvl w:val="1"/>
          <w:numId w:val="62"/>
        </w:numPr>
        <w:tabs>
          <w:tab w:val="left" w:pos="1600"/>
          <w:tab w:val="left" w:pos="1601"/>
        </w:tabs>
        <w:spacing w:before="5"/>
        <w:rPr>
          <w:sz w:val="23"/>
          <w:szCs w:val="23"/>
        </w:rPr>
      </w:pPr>
      <w:r>
        <w:rPr>
          <w:spacing w:val="-3"/>
          <w:sz w:val="23"/>
          <w:szCs w:val="23"/>
        </w:rPr>
        <w:t>Working</w:t>
      </w:r>
      <w:r>
        <w:rPr>
          <w:spacing w:val="-6"/>
          <w:sz w:val="23"/>
          <w:szCs w:val="23"/>
        </w:rPr>
        <w:t xml:space="preserve"> </w:t>
      </w:r>
      <w:r>
        <w:rPr>
          <w:spacing w:val="-3"/>
          <w:sz w:val="23"/>
          <w:szCs w:val="23"/>
        </w:rPr>
        <w:t>Principles.</w:t>
      </w:r>
    </w:p>
    <w:p w:rsidR="005F6964" w:rsidRDefault="00582FCD" w:rsidP="00617A6F">
      <w:pPr>
        <w:pStyle w:val="ListParagraph"/>
        <w:numPr>
          <w:ilvl w:val="1"/>
          <w:numId w:val="62"/>
        </w:numPr>
        <w:tabs>
          <w:tab w:val="left" w:pos="1600"/>
          <w:tab w:val="left" w:pos="1601"/>
        </w:tabs>
        <w:rPr>
          <w:sz w:val="23"/>
          <w:szCs w:val="23"/>
        </w:rPr>
      </w:pPr>
      <w:r>
        <w:rPr>
          <w:spacing w:val="-3"/>
          <w:sz w:val="23"/>
          <w:szCs w:val="23"/>
        </w:rPr>
        <w:t xml:space="preserve">Construction </w:t>
      </w:r>
      <w:r>
        <w:rPr>
          <w:sz w:val="23"/>
          <w:szCs w:val="23"/>
        </w:rPr>
        <w:t>as</w:t>
      </w:r>
      <w:r>
        <w:rPr>
          <w:spacing w:val="-10"/>
          <w:sz w:val="23"/>
          <w:szCs w:val="23"/>
        </w:rPr>
        <w:t xml:space="preserve"> </w:t>
      </w:r>
      <w:r>
        <w:rPr>
          <w:spacing w:val="-4"/>
          <w:sz w:val="23"/>
          <w:szCs w:val="23"/>
        </w:rPr>
        <w:t>Am-meter</w:t>
      </w:r>
    </w:p>
    <w:p w:rsidR="005F6964" w:rsidRDefault="00582FCD" w:rsidP="00617A6F">
      <w:pPr>
        <w:pStyle w:val="ListParagraph"/>
        <w:numPr>
          <w:ilvl w:val="1"/>
          <w:numId w:val="62"/>
        </w:numPr>
        <w:tabs>
          <w:tab w:val="left" w:pos="1600"/>
          <w:tab w:val="left" w:pos="1601"/>
        </w:tabs>
        <w:rPr>
          <w:sz w:val="23"/>
          <w:szCs w:val="23"/>
        </w:rPr>
      </w:pPr>
      <w:r>
        <w:rPr>
          <w:spacing w:val="-3"/>
          <w:sz w:val="23"/>
          <w:szCs w:val="23"/>
        </w:rPr>
        <w:t xml:space="preserve">Construction </w:t>
      </w:r>
      <w:r>
        <w:rPr>
          <w:sz w:val="23"/>
          <w:szCs w:val="23"/>
        </w:rPr>
        <w:t>as</w:t>
      </w:r>
      <w:r>
        <w:rPr>
          <w:spacing w:val="-14"/>
          <w:sz w:val="23"/>
          <w:szCs w:val="23"/>
        </w:rPr>
        <w:t xml:space="preserve"> </w:t>
      </w:r>
      <w:r>
        <w:rPr>
          <w:spacing w:val="-3"/>
          <w:sz w:val="23"/>
          <w:szCs w:val="23"/>
        </w:rPr>
        <w:t>Voltmeter.</w:t>
      </w:r>
    </w:p>
    <w:p w:rsidR="005F6964" w:rsidRDefault="00582FCD" w:rsidP="00617A6F">
      <w:pPr>
        <w:pStyle w:val="ListParagraph"/>
        <w:numPr>
          <w:ilvl w:val="1"/>
          <w:numId w:val="62"/>
        </w:numPr>
        <w:tabs>
          <w:tab w:val="left" w:pos="1600"/>
          <w:tab w:val="left" w:pos="1601"/>
        </w:tabs>
        <w:rPr>
          <w:sz w:val="23"/>
          <w:szCs w:val="23"/>
        </w:rPr>
      </w:pPr>
      <w:r>
        <w:rPr>
          <w:spacing w:val="-3"/>
          <w:sz w:val="23"/>
          <w:szCs w:val="23"/>
        </w:rPr>
        <w:t xml:space="preserve">Construction </w:t>
      </w:r>
      <w:r>
        <w:rPr>
          <w:sz w:val="23"/>
          <w:szCs w:val="23"/>
        </w:rPr>
        <w:t>as</w:t>
      </w:r>
      <w:r>
        <w:rPr>
          <w:spacing w:val="-12"/>
          <w:sz w:val="23"/>
          <w:szCs w:val="23"/>
        </w:rPr>
        <w:t xml:space="preserve"> </w:t>
      </w:r>
      <w:r>
        <w:rPr>
          <w:spacing w:val="-3"/>
          <w:sz w:val="23"/>
          <w:szCs w:val="23"/>
        </w:rPr>
        <w:t>Wattmeter.</w:t>
      </w:r>
    </w:p>
    <w:p w:rsidR="005F6964" w:rsidRDefault="00582FCD" w:rsidP="00617A6F">
      <w:pPr>
        <w:pStyle w:val="ListParagraph"/>
        <w:numPr>
          <w:ilvl w:val="1"/>
          <w:numId w:val="62"/>
        </w:numPr>
        <w:tabs>
          <w:tab w:val="left" w:pos="1600"/>
          <w:tab w:val="left" w:pos="1601"/>
        </w:tabs>
        <w:rPr>
          <w:sz w:val="23"/>
          <w:szCs w:val="23"/>
        </w:rPr>
      </w:pPr>
      <w:r>
        <w:rPr>
          <w:sz w:val="23"/>
          <w:szCs w:val="23"/>
        </w:rPr>
        <w:t xml:space="preserve">Errors </w:t>
      </w:r>
      <w:r>
        <w:rPr>
          <w:spacing w:val="-2"/>
          <w:sz w:val="23"/>
          <w:szCs w:val="23"/>
        </w:rPr>
        <w:t xml:space="preserve">and </w:t>
      </w:r>
      <w:r>
        <w:rPr>
          <w:spacing w:val="-3"/>
          <w:sz w:val="23"/>
          <w:szCs w:val="23"/>
        </w:rPr>
        <w:t>their</w:t>
      </w:r>
      <w:r>
        <w:rPr>
          <w:spacing w:val="-13"/>
          <w:sz w:val="23"/>
          <w:szCs w:val="23"/>
        </w:rPr>
        <w:t xml:space="preserve"> </w:t>
      </w:r>
      <w:r>
        <w:rPr>
          <w:spacing w:val="-3"/>
          <w:sz w:val="23"/>
          <w:szCs w:val="23"/>
        </w:rPr>
        <w:t>remedies.</w:t>
      </w:r>
    </w:p>
    <w:p w:rsidR="005F6964" w:rsidRDefault="00582FCD" w:rsidP="00617A6F">
      <w:pPr>
        <w:pStyle w:val="ListParagraph"/>
        <w:numPr>
          <w:ilvl w:val="1"/>
          <w:numId w:val="62"/>
        </w:numPr>
        <w:tabs>
          <w:tab w:val="left" w:pos="1600"/>
          <w:tab w:val="left" w:pos="1601"/>
        </w:tabs>
        <w:rPr>
          <w:sz w:val="23"/>
          <w:szCs w:val="23"/>
        </w:rPr>
      </w:pPr>
      <w:r>
        <w:rPr>
          <w:spacing w:val="-3"/>
          <w:sz w:val="23"/>
          <w:szCs w:val="23"/>
        </w:rPr>
        <w:t xml:space="preserve">Advantages </w:t>
      </w:r>
      <w:r>
        <w:rPr>
          <w:spacing w:val="-2"/>
          <w:sz w:val="23"/>
          <w:szCs w:val="23"/>
        </w:rPr>
        <w:t xml:space="preserve">and </w:t>
      </w:r>
      <w:r>
        <w:rPr>
          <w:spacing w:val="-3"/>
          <w:sz w:val="23"/>
          <w:szCs w:val="23"/>
        </w:rPr>
        <w:t xml:space="preserve">disadvantages </w:t>
      </w:r>
      <w:r>
        <w:rPr>
          <w:sz w:val="23"/>
          <w:szCs w:val="23"/>
        </w:rPr>
        <w:t xml:space="preserve">over </w:t>
      </w:r>
      <w:r>
        <w:rPr>
          <w:spacing w:val="-3"/>
          <w:sz w:val="23"/>
          <w:szCs w:val="23"/>
        </w:rPr>
        <w:t>other</w:t>
      </w:r>
      <w:r>
        <w:rPr>
          <w:spacing w:val="-16"/>
          <w:sz w:val="23"/>
          <w:szCs w:val="23"/>
        </w:rPr>
        <w:t xml:space="preserve"> </w:t>
      </w:r>
      <w:r>
        <w:rPr>
          <w:spacing w:val="-3"/>
          <w:sz w:val="23"/>
          <w:szCs w:val="23"/>
        </w:rPr>
        <w:t>types.</w:t>
      </w:r>
    </w:p>
    <w:p w:rsidR="005F6964" w:rsidRDefault="005F6964">
      <w:pPr>
        <w:pStyle w:val="BodyText"/>
        <w:spacing w:before="11"/>
        <w:ind w:left="0" w:firstLine="0"/>
        <w:rPr>
          <w:sz w:val="23"/>
          <w:szCs w:val="23"/>
        </w:rPr>
      </w:pPr>
    </w:p>
    <w:p w:rsidR="005F6964" w:rsidRDefault="00582FCD" w:rsidP="00617A6F">
      <w:pPr>
        <w:pStyle w:val="Heading3"/>
        <w:numPr>
          <w:ilvl w:val="0"/>
          <w:numId w:val="43"/>
        </w:numPr>
        <w:tabs>
          <w:tab w:val="left" w:pos="880"/>
          <w:tab w:val="left" w:pos="881"/>
          <w:tab w:val="left" w:pos="9013"/>
        </w:tabs>
        <w:ind w:hanging="721"/>
        <w:rPr>
          <w:b w:val="0"/>
          <w:sz w:val="23"/>
          <w:szCs w:val="23"/>
        </w:rPr>
      </w:pPr>
      <w:r>
        <w:rPr>
          <w:spacing w:val="-3"/>
          <w:sz w:val="23"/>
          <w:szCs w:val="23"/>
        </w:rPr>
        <w:t xml:space="preserve">SHADED </w:t>
      </w:r>
      <w:r>
        <w:rPr>
          <w:sz w:val="23"/>
          <w:szCs w:val="23"/>
        </w:rPr>
        <w:t>POLE</w:t>
      </w:r>
      <w:r>
        <w:rPr>
          <w:spacing w:val="-13"/>
          <w:sz w:val="23"/>
          <w:szCs w:val="23"/>
        </w:rPr>
        <w:t xml:space="preserve"> </w:t>
      </w:r>
      <w:r>
        <w:rPr>
          <w:spacing w:val="-3"/>
          <w:sz w:val="23"/>
          <w:szCs w:val="23"/>
        </w:rPr>
        <w:t>TYPE</w:t>
      </w:r>
      <w:r>
        <w:rPr>
          <w:spacing w:val="-8"/>
          <w:sz w:val="23"/>
          <w:szCs w:val="23"/>
        </w:rPr>
        <w:t xml:space="preserve"> </w:t>
      </w:r>
      <w:r>
        <w:rPr>
          <w:spacing w:val="-3"/>
          <w:sz w:val="23"/>
          <w:szCs w:val="23"/>
        </w:rPr>
        <w:t>INSTRUMENT</w:t>
      </w:r>
      <w:r>
        <w:rPr>
          <w:spacing w:val="-3"/>
          <w:sz w:val="23"/>
          <w:szCs w:val="23"/>
        </w:rPr>
        <w:tab/>
      </w:r>
      <w:r>
        <w:rPr>
          <w:sz w:val="23"/>
          <w:szCs w:val="23"/>
        </w:rPr>
        <w:t>2</w:t>
      </w:r>
      <w:r>
        <w:rPr>
          <w:spacing w:val="-6"/>
          <w:sz w:val="23"/>
          <w:szCs w:val="23"/>
        </w:rPr>
        <w:t xml:space="preserve"> </w:t>
      </w:r>
      <w:r>
        <w:rPr>
          <w:sz w:val="23"/>
          <w:szCs w:val="23"/>
        </w:rPr>
        <w:t>Hrs</w:t>
      </w:r>
      <w:r>
        <w:rPr>
          <w:b w:val="0"/>
          <w:sz w:val="23"/>
          <w:szCs w:val="23"/>
        </w:rPr>
        <w:t>.</w:t>
      </w:r>
    </w:p>
    <w:p w:rsidR="005F6964" w:rsidRDefault="00582FCD" w:rsidP="00617A6F">
      <w:pPr>
        <w:pStyle w:val="ListParagraph"/>
        <w:numPr>
          <w:ilvl w:val="1"/>
          <w:numId w:val="63"/>
        </w:numPr>
        <w:tabs>
          <w:tab w:val="left" w:pos="1600"/>
          <w:tab w:val="left" w:pos="1601"/>
        </w:tabs>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63"/>
        </w:numPr>
        <w:tabs>
          <w:tab w:val="left" w:pos="1600"/>
          <w:tab w:val="left" w:pos="1601"/>
        </w:tabs>
        <w:rPr>
          <w:sz w:val="23"/>
          <w:szCs w:val="23"/>
        </w:rPr>
      </w:pPr>
      <w:r>
        <w:rPr>
          <w:spacing w:val="-3"/>
          <w:sz w:val="23"/>
          <w:szCs w:val="23"/>
        </w:rPr>
        <w:t>Construction.</w:t>
      </w:r>
    </w:p>
    <w:p w:rsidR="005F6964" w:rsidRDefault="00582FCD" w:rsidP="00617A6F">
      <w:pPr>
        <w:pStyle w:val="ListParagraph"/>
        <w:numPr>
          <w:ilvl w:val="1"/>
          <w:numId w:val="63"/>
        </w:numPr>
        <w:tabs>
          <w:tab w:val="left" w:pos="1600"/>
          <w:tab w:val="left" w:pos="1601"/>
        </w:tabs>
        <w:rPr>
          <w:sz w:val="23"/>
          <w:szCs w:val="23"/>
        </w:rPr>
      </w:pPr>
      <w:r>
        <w:rPr>
          <w:spacing w:val="-3"/>
          <w:sz w:val="23"/>
          <w:szCs w:val="23"/>
        </w:rPr>
        <w:t>Application.</w:t>
      </w:r>
    </w:p>
    <w:p w:rsidR="005F6964" w:rsidRDefault="005F6964">
      <w:pPr>
        <w:pStyle w:val="BodyText"/>
        <w:spacing w:before="2"/>
        <w:ind w:left="0" w:firstLine="0"/>
        <w:rPr>
          <w:sz w:val="23"/>
          <w:szCs w:val="23"/>
        </w:rPr>
      </w:pPr>
    </w:p>
    <w:p w:rsidR="005F6964" w:rsidRDefault="00582FCD" w:rsidP="00617A6F">
      <w:pPr>
        <w:pStyle w:val="Heading3"/>
        <w:numPr>
          <w:ilvl w:val="0"/>
          <w:numId w:val="43"/>
        </w:numPr>
        <w:tabs>
          <w:tab w:val="left" w:pos="880"/>
          <w:tab w:val="left" w:pos="881"/>
          <w:tab w:val="left" w:pos="9013"/>
        </w:tabs>
        <w:ind w:hanging="721"/>
        <w:rPr>
          <w:sz w:val="23"/>
          <w:szCs w:val="23"/>
        </w:rPr>
      </w:pPr>
      <w:r>
        <w:rPr>
          <w:spacing w:val="-3"/>
          <w:sz w:val="23"/>
          <w:szCs w:val="23"/>
        </w:rPr>
        <w:t>ENERGY METER</w:t>
      </w:r>
      <w:r>
        <w:rPr>
          <w:spacing w:val="-14"/>
          <w:sz w:val="23"/>
          <w:szCs w:val="23"/>
        </w:rPr>
        <w:t xml:space="preserve"> </w:t>
      </w:r>
      <w:r>
        <w:rPr>
          <w:spacing w:val="-3"/>
          <w:sz w:val="23"/>
          <w:szCs w:val="23"/>
        </w:rPr>
        <w:t>SINGLE</w:t>
      </w:r>
      <w:r>
        <w:rPr>
          <w:spacing w:val="-9"/>
          <w:sz w:val="23"/>
          <w:szCs w:val="23"/>
        </w:rPr>
        <w:t xml:space="preserve"> </w:t>
      </w:r>
      <w:proofErr w:type="gramStart"/>
      <w:r>
        <w:rPr>
          <w:sz w:val="23"/>
          <w:szCs w:val="23"/>
        </w:rPr>
        <w:t>PHASE</w:t>
      </w:r>
      <w:proofErr w:type="gramEnd"/>
      <w:r>
        <w:rPr>
          <w:sz w:val="23"/>
          <w:szCs w:val="23"/>
        </w:rPr>
        <w:tab/>
        <w:t>9</w:t>
      </w:r>
      <w:r>
        <w:rPr>
          <w:spacing w:val="-7"/>
          <w:sz w:val="23"/>
          <w:szCs w:val="23"/>
        </w:rPr>
        <w:t xml:space="preserve"> </w:t>
      </w:r>
      <w:r>
        <w:rPr>
          <w:sz w:val="23"/>
          <w:szCs w:val="23"/>
        </w:rPr>
        <w:t>Hrs.</w:t>
      </w:r>
    </w:p>
    <w:p w:rsidR="005F6964" w:rsidRDefault="00582FCD" w:rsidP="00617A6F">
      <w:pPr>
        <w:pStyle w:val="ListParagraph"/>
        <w:numPr>
          <w:ilvl w:val="1"/>
          <w:numId w:val="64"/>
        </w:numPr>
        <w:tabs>
          <w:tab w:val="left" w:pos="1600"/>
          <w:tab w:val="left" w:pos="1601"/>
        </w:tabs>
        <w:spacing w:before="5"/>
        <w:rPr>
          <w:sz w:val="23"/>
          <w:szCs w:val="23"/>
        </w:rPr>
      </w:pPr>
      <w:r>
        <w:rPr>
          <w:spacing w:val="-3"/>
          <w:sz w:val="23"/>
          <w:szCs w:val="23"/>
        </w:rPr>
        <w:t>Types.</w:t>
      </w:r>
    </w:p>
    <w:p w:rsidR="005F6964" w:rsidRDefault="00582FCD" w:rsidP="00617A6F">
      <w:pPr>
        <w:pStyle w:val="ListParagraph"/>
        <w:numPr>
          <w:ilvl w:val="1"/>
          <w:numId w:val="64"/>
        </w:numPr>
        <w:tabs>
          <w:tab w:val="left" w:pos="1600"/>
          <w:tab w:val="left" w:pos="1601"/>
        </w:tabs>
        <w:rPr>
          <w:sz w:val="23"/>
          <w:szCs w:val="23"/>
        </w:rPr>
      </w:pPr>
      <w:r>
        <w:rPr>
          <w:spacing w:val="-3"/>
          <w:sz w:val="23"/>
          <w:szCs w:val="23"/>
        </w:rPr>
        <w:t xml:space="preserve">Construction </w:t>
      </w:r>
      <w:r>
        <w:rPr>
          <w:sz w:val="23"/>
          <w:szCs w:val="23"/>
        </w:rPr>
        <w:t xml:space="preserve">of </w:t>
      </w:r>
      <w:r>
        <w:rPr>
          <w:spacing w:val="-3"/>
          <w:sz w:val="23"/>
          <w:szCs w:val="23"/>
        </w:rPr>
        <w:t>single phase Energy meter (induction</w:t>
      </w:r>
      <w:r>
        <w:rPr>
          <w:spacing w:val="-24"/>
          <w:sz w:val="23"/>
          <w:szCs w:val="23"/>
        </w:rPr>
        <w:t xml:space="preserve"> </w:t>
      </w:r>
      <w:r>
        <w:rPr>
          <w:spacing w:val="-3"/>
          <w:sz w:val="23"/>
          <w:szCs w:val="23"/>
        </w:rPr>
        <w:t>type).</w:t>
      </w:r>
    </w:p>
    <w:p w:rsidR="005F6964" w:rsidRDefault="00582FCD" w:rsidP="00617A6F">
      <w:pPr>
        <w:pStyle w:val="ListParagraph"/>
        <w:numPr>
          <w:ilvl w:val="1"/>
          <w:numId w:val="64"/>
        </w:numPr>
        <w:tabs>
          <w:tab w:val="left" w:pos="1600"/>
          <w:tab w:val="left" w:pos="1601"/>
        </w:tabs>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64"/>
        </w:numPr>
        <w:tabs>
          <w:tab w:val="left" w:pos="1600"/>
          <w:tab w:val="left" w:pos="1601"/>
        </w:tabs>
        <w:rPr>
          <w:sz w:val="23"/>
          <w:szCs w:val="23"/>
        </w:rPr>
      </w:pPr>
      <w:r>
        <w:rPr>
          <w:sz w:val="23"/>
          <w:szCs w:val="23"/>
        </w:rPr>
        <w:t xml:space="preserve">Types of </w:t>
      </w:r>
      <w:r>
        <w:rPr>
          <w:spacing w:val="-3"/>
          <w:sz w:val="23"/>
          <w:szCs w:val="23"/>
        </w:rPr>
        <w:t xml:space="preserve">scales </w:t>
      </w:r>
      <w:r>
        <w:rPr>
          <w:sz w:val="23"/>
          <w:szCs w:val="23"/>
        </w:rPr>
        <w:t xml:space="preserve">in </w:t>
      </w:r>
      <w:r>
        <w:rPr>
          <w:spacing w:val="-3"/>
          <w:sz w:val="23"/>
          <w:szCs w:val="23"/>
        </w:rPr>
        <w:t xml:space="preserve">use </w:t>
      </w:r>
      <w:r>
        <w:rPr>
          <w:spacing w:val="-2"/>
          <w:sz w:val="23"/>
          <w:szCs w:val="23"/>
        </w:rPr>
        <w:t xml:space="preserve">and </w:t>
      </w:r>
      <w:r>
        <w:rPr>
          <w:spacing w:val="-3"/>
          <w:sz w:val="23"/>
          <w:szCs w:val="23"/>
        </w:rPr>
        <w:t>reading the</w:t>
      </w:r>
      <w:r>
        <w:rPr>
          <w:spacing w:val="-32"/>
          <w:sz w:val="23"/>
          <w:szCs w:val="23"/>
        </w:rPr>
        <w:t xml:space="preserve"> </w:t>
      </w:r>
      <w:r>
        <w:rPr>
          <w:spacing w:val="-3"/>
          <w:sz w:val="23"/>
          <w:szCs w:val="23"/>
        </w:rPr>
        <w:t>scale.</w:t>
      </w:r>
    </w:p>
    <w:p w:rsidR="005F6964" w:rsidRDefault="00582FCD" w:rsidP="00617A6F">
      <w:pPr>
        <w:pStyle w:val="ListParagraph"/>
        <w:numPr>
          <w:ilvl w:val="1"/>
          <w:numId w:val="64"/>
        </w:numPr>
        <w:tabs>
          <w:tab w:val="left" w:pos="1600"/>
          <w:tab w:val="left" w:pos="1601"/>
        </w:tabs>
        <w:rPr>
          <w:sz w:val="23"/>
          <w:szCs w:val="23"/>
        </w:rPr>
      </w:pPr>
      <w:r>
        <w:rPr>
          <w:sz w:val="23"/>
          <w:szCs w:val="23"/>
        </w:rPr>
        <w:t xml:space="preserve">Errors in </w:t>
      </w:r>
      <w:r>
        <w:rPr>
          <w:spacing w:val="-3"/>
          <w:sz w:val="23"/>
          <w:szCs w:val="23"/>
        </w:rPr>
        <w:t>energy</w:t>
      </w:r>
      <w:r>
        <w:rPr>
          <w:spacing w:val="-21"/>
          <w:sz w:val="23"/>
          <w:szCs w:val="23"/>
        </w:rPr>
        <w:t xml:space="preserve"> </w:t>
      </w:r>
      <w:r>
        <w:rPr>
          <w:spacing w:val="-3"/>
          <w:sz w:val="23"/>
          <w:szCs w:val="23"/>
        </w:rPr>
        <w:t>meter.</w:t>
      </w:r>
    </w:p>
    <w:p w:rsidR="005F6964" w:rsidRDefault="00582FCD" w:rsidP="00617A6F">
      <w:pPr>
        <w:pStyle w:val="ListParagraph"/>
        <w:numPr>
          <w:ilvl w:val="1"/>
          <w:numId w:val="64"/>
        </w:numPr>
        <w:tabs>
          <w:tab w:val="left" w:pos="1600"/>
          <w:tab w:val="left" w:pos="1601"/>
        </w:tabs>
        <w:rPr>
          <w:sz w:val="23"/>
          <w:szCs w:val="23"/>
        </w:rPr>
      </w:pPr>
      <w:r>
        <w:rPr>
          <w:spacing w:val="-3"/>
          <w:sz w:val="23"/>
          <w:szCs w:val="23"/>
        </w:rPr>
        <w:t xml:space="preserve">Calibration </w:t>
      </w:r>
      <w:r>
        <w:rPr>
          <w:sz w:val="23"/>
          <w:szCs w:val="23"/>
        </w:rPr>
        <w:t xml:space="preserve">of </w:t>
      </w:r>
      <w:r>
        <w:rPr>
          <w:spacing w:val="-3"/>
          <w:sz w:val="23"/>
          <w:szCs w:val="23"/>
        </w:rPr>
        <w:t>Energy</w:t>
      </w:r>
      <w:r>
        <w:rPr>
          <w:spacing w:val="-17"/>
          <w:sz w:val="23"/>
          <w:szCs w:val="23"/>
        </w:rPr>
        <w:t xml:space="preserve"> </w:t>
      </w:r>
      <w:r>
        <w:rPr>
          <w:spacing w:val="-3"/>
          <w:sz w:val="23"/>
          <w:szCs w:val="23"/>
        </w:rPr>
        <w:t>meter.</w:t>
      </w:r>
    </w:p>
    <w:p w:rsidR="005F6964" w:rsidRDefault="005F6964">
      <w:pPr>
        <w:pStyle w:val="BodyText"/>
        <w:spacing w:before="0"/>
        <w:ind w:left="0" w:firstLine="0"/>
        <w:rPr>
          <w:sz w:val="23"/>
          <w:szCs w:val="23"/>
        </w:rPr>
      </w:pPr>
    </w:p>
    <w:tbl>
      <w:tblPr>
        <w:tblW w:w="0" w:type="auto"/>
        <w:tblInd w:w="117" w:type="dxa"/>
        <w:tblLayout w:type="fixed"/>
        <w:tblCellMar>
          <w:left w:w="0" w:type="dxa"/>
          <w:right w:w="0" w:type="dxa"/>
        </w:tblCellMar>
        <w:tblLook w:val="04A0" w:firstRow="1" w:lastRow="0" w:firstColumn="1" w:lastColumn="0" w:noHBand="0" w:noVBand="1"/>
      </w:tblPr>
      <w:tblGrid>
        <w:gridCol w:w="533"/>
        <w:gridCol w:w="941"/>
        <w:gridCol w:w="2480"/>
      </w:tblGrid>
      <w:tr w:rsidR="005F6964">
        <w:trPr>
          <w:trHeight w:val="227"/>
        </w:trPr>
        <w:tc>
          <w:tcPr>
            <w:tcW w:w="533" w:type="dxa"/>
          </w:tcPr>
          <w:p w:rsidR="005F6964" w:rsidRDefault="00582FCD">
            <w:pPr>
              <w:pStyle w:val="TableParagraph"/>
              <w:spacing w:line="208" w:lineRule="exact"/>
              <w:ind w:left="50"/>
              <w:rPr>
                <w:b/>
                <w:sz w:val="23"/>
                <w:szCs w:val="23"/>
              </w:rPr>
            </w:pPr>
            <w:r>
              <w:rPr>
                <w:b/>
                <w:sz w:val="23"/>
                <w:szCs w:val="23"/>
              </w:rPr>
              <w:t>23.</w:t>
            </w:r>
          </w:p>
        </w:tc>
        <w:tc>
          <w:tcPr>
            <w:tcW w:w="941" w:type="dxa"/>
          </w:tcPr>
          <w:p w:rsidR="005F6964" w:rsidRDefault="00582FCD">
            <w:pPr>
              <w:pStyle w:val="TableParagraph"/>
              <w:spacing w:line="208" w:lineRule="exact"/>
              <w:rPr>
                <w:b/>
                <w:sz w:val="23"/>
                <w:szCs w:val="23"/>
              </w:rPr>
            </w:pPr>
            <w:r>
              <w:rPr>
                <w:b/>
                <w:sz w:val="23"/>
                <w:szCs w:val="23"/>
              </w:rPr>
              <w:t>THREE</w:t>
            </w:r>
          </w:p>
        </w:tc>
        <w:tc>
          <w:tcPr>
            <w:tcW w:w="2480" w:type="dxa"/>
          </w:tcPr>
          <w:p w:rsidR="005F6964" w:rsidRDefault="00582FCD">
            <w:pPr>
              <w:pStyle w:val="TableParagraph"/>
              <w:spacing w:line="208" w:lineRule="exact"/>
              <w:rPr>
                <w:b/>
                <w:sz w:val="23"/>
                <w:szCs w:val="23"/>
              </w:rPr>
            </w:pPr>
            <w:r>
              <w:rPr>
                <w:b/>
                <w:sz w:val="23"/>
                <w:szCs w:val="23"/>
              </w:rPr>
              <w:t>PHASE ENERGY METER</w:t>
            </w:r>
          </w:p>
        </w:tc>
      </w:tr>
      <w:tr w:rsidR="005F6964">
        <w:trPr>
          <w:trHeight w:val="237"/>
        </w:trPr>
        <w:tc>
          <w:tcPr>
            <w:tcW w:w="533" w:type="dxa"/>
          </w:tcPr>
          <w:p w:rsidR="005F6964" w:rsidRDefault="005F6964">
            <w:pPr>
              <w:pStyle w:val="TableParagraph"/>
              <w:rPr>
                <w:sz w:val="23"/>
                <w:szCs w:val="23"/>
              </w:rPr>
            </w:pPr>
          </w:p>
        </w:tc>
        <w:tc>
          <w:tcPr>
            <w:tcW w:w="941" w:type="dxa"/>
          </w:tcPr>
          <w:p w:rsidR="005F6964" w:rsidRDefault="00582FCD">
            <w:pPr>
              <w:pStyle w:val="TableParagraph"/>
              <w:spacing w:line="218" w:lineRule="exact"/>
              <w:ind w:left="236"/>
              <w:rPr>
                <w:sz w:val="23"/>
                <w:szCs w:val="23"/>
              </w:rPr>
            </w:pPr>
            <w:r>
              <w:rPr>
                <w:sz w:val="23"/>
                <w:szCs w:val="23"/>
              </w:rPr>
              <w:t>23.1</w:t>
            </w:r>
          </w:p>
        </w:tc>
        <w:tc>
          <w:tcPr>
            <w:tcW w:w="2480" w:type="dxa"/>
          </w:tcPr>
          <w:p w:rsidR="005F6964" w:rsidRDefault="00582FCD">
            <w:pPr>
              <w:pStyle w:val="TableParagraph"/>
              <w:spacing w:line="218" w:lineRule="exact"/>
              <w:ind w:left="16"/>
              <w:rPr>
                <w:sz w:val="23"/>
                <w:szCs w:val="23"/>
              </w:rPr>
            </w:pPr>
            <w:r>
              <w:rPr>
                <w:spacing w:val="-3"/>
                <w:sz w:val="23"/>
                <w:szCs w:val="23"/>
              </w:rPr>
              <w:t xml:space="preserve">Construction </w:t>
            </w:r>
            <w:r>
              <w:rPr>
                <w:sz w:val="23"/>
                <w:szCs w:val="23"/>
              </w:rPr>
              <w:t xml:space="preserve">of </w:t>
            </w:r>
            <w:r>
              <w:rPr>
                <w:spacing w:val="-3"/>
                <w:sz w:val="23"/>
                <w:szCs w:val="23"/>
              </w:rPr>
              <w:t>induction type.</w:t>
            </w:r>
          </w:p>
        </w:tc>
      </w:tr>
      <w:tr w:rsidR="005F6964">
        <w:trPr>
          <w:trHeight w:val="240"/>
        </w:trPr>
        <w:tc>
          <w:tcPr>
            <w:tcW w:w="533" w:type="dxa"/>
          </w:tcPr>
          <w:p w:rsidR="005F6964" w:rsidRDefault="005F6964">
            <w:pPr>
              <w:pStyle w:val="TableParagraph"/>
              <w:rPr>
                <w:sz w:val="23"/>
                <w:szCs w:val="23"/>
              </w:rPr>
            </w:pPr>
          </w:p>
        </w:tc>
        <w:tc>
          <w:tcPr>
            <w:tcW w:w="941" w:type="dxa"/>
          </w:tcPr>
          <w:p w:rsidR="005F6964" w:rsidRDefault="00582FCD">
            <w:pPr>
              <w:pStyle w:val="TableParagraph"/>
              <w:spacing w:line="220" w:lineRule="exact"/>
              <w:ind w:left="236"/>
              <w:rPr>
                <w:sz w:val="23"/>
                <w:szCs w:val="23"/>
              </w:rPr>
            </w:pPr>
            <w:r>
              <w:rPr>
                <w:sz w:val="23"/>
                <w:szCs w:val="23"/>
              </w:rPr>
              <w:t>23.2</w:t>
            </w:r>
          </w:p>
        </w:tc>
        <w:tc>
          <w:tcPr>
            <w:tcW w:w="2480" w:type="dxa"/>
          </w:tcPr>
          <w:p w:rsidR="005F6964" w:rsidRDefault="00582FCD">
            <w:pPr>
              <w:pStyle w:val="TableParagraph"/>
              <w:spacing w:line="220" w:lineRule="exact"/>
              <w:ind w:left="16"/>
              <w:rPr>
                <w:sz w:val="23"/>
                <w:szCs w:val="23"/>
              </w:rPr>
            </w:pPr>
            <w:r>
              <w:rPr>
                <w:sz w:val="23"/>
                <w:szCs w:val="23"/>
              </w:rPr>
              <w:t>Working Principle.</w:t>
            </w:r>
          </w:p>
        </w:tc>
      </w:tr>
      <w:tr w:rsidR="005F6964">
        <w:trPr>
          <w:trHeight w:val="230"/>
        </w:trPr>
        <w:tc>
          <w:tcPr>
            <w:tcW w:w="533" w:type="dxa"/>
          </w:tcPr>
          <w:p w:rsidR="005F6964" w:rsidRDefault="005F6964">
            <w:pPr>
              <w:pStyle w:val="TableParagraph"/>
              <w:rPr>
                <w:sz w:val="23"/>
                <w:szCs w:val="23"/>
              </w:rPr>
            </w:pPr>
          </w:p>
        </w:tc>
        <w:tc>
          <w:tcPr>
            <w:tcW w:w="941" w:type="dxa"/>
          </w:tcPr>
          <w:p w:rsidR="005F6964" w:rsidRDefault="00582FCD">
            <w:pPr>
              <w:pStyle w:val="TableParagraph"/>
              <w:spacing w:line="210" w:lineRule="exact"/>
              <w:ind w:left="236"/>
              <w:rPr>
                <w:sz w:val="23"/>
                <w:szCs w:val="23"/>
              </w:rPr>
            </w:pPr>
            <w:r>
              <w:rPr>
                <w:sz w:val="23"/>
                <w:szCs w:val="23"/>
              </w:rPr>
              <w:t>23.3</w:t>
            </w:r>
          </w:p>
        </w:tc>
        <w:tc>
          <w:tcPr>
            <w:tcW w:w="2480" w:type="dxa"/>
          </w:tcPr>
          <w:p w:rsidR="005F6964" w:rsidRDefault="00582FCD">
            <w:pPr>
              <w:pStyle w:val="TableParagraph"/>
              <w:spacing w:line="210" w:lineRule="exact"/>
              <w:ind w:left="16"/>
              <w:rPr>
                <w:sz w:val="23"/>
                <w:szCs w:val="23"/>
              </w:rPr>
            </w:pPr>
            <w:r>
              <w:rPr>
                <w:sz w:val="23"/>
                <w:szCs w:val="23"/>
              </w:rPr>
              <w:t>Application.</w:t>
            </w:r>
          </w:p>
        </w:tc>
      </w:tr>
    </w:tbl>
    <w:p w:rsidR="005F6964" w:rsidRDefault="005F6964">
      <w:pPr>
        <w:pStyle w:val="BodyText"/>
        <w:spacing w:before="2"/>
        <w:ind w:left="0" w:firstLine="0"/>
        <w:rPr>
          <w:sz w:val="23"/>
          <w:szCs w:val="23"/>
        </w:rPr>
      </w:pPr>
    </w:p>
    <w:p w:rsidR="005F6964" w:rsidRDefault="00582FCD" w:rsidP="00617A6F">
      <w:pPr>
        <w:pStyle w:val="Heading3"/>
        <w:numPr>
          <w:ilvl w:val="0"/>
          <w:numId w:val="65"/>
        </w:numPr>
        <w:tabs>
          <w:tab w:val="left" w:pos="880"/>
          <w:tab w:val="left" w:pos="881"/>
        </w:tabs>
        <w:ind w:hanging="721"/>
        <w:rPr>
          <w:sz w:val="23"/>
          <w:szCs w:val="23"/>
        </w:rPr>
      </w:pPr>
      <w:r>
        <w:rPr>
          <w:sz w:val="23"/>
          <w:szCs w:val="23"/>
        </w:rPr>
        <w:t>MAXIMUM DEMAND</w:t>
      </w:r>
      <w:r>
        <w:rPr>
          <w:spacing w:val="-7"/>
          <w:sz w:val="23"/>
          <w:szCs w:val="23"/>
        </w:rPr>
        <w:t xml:space="preserve"> </w:t>
      </w:r>
      <w:r>
        <w:rPr>
          <w:spacing w:val="-3"/>
          <w:sz w:val="23"/>
          <w:szCs w:val="23"/>
        </w:rPr>
        <w:t>INDICATOR</w:t>
      </w:r>
    </w:p>
    <w:p w:rsidR="005F6964" w:rsidRDefault="00582FCD" w:rsidP="00617A6F">
      <w:pPr>
        <w:pStyle w:val="ListParagraph"/>
        <w:numPr>
          <w:ilvl w:val="1"/>
          <w:numId w:val="65"/>
        </w:numPr>
        <w:tabs>
          <w:tab w:val="left" w:pos="1600"/>
          <w:tab w:val="left" w:pos="1601"/>
        </w:tabs>
        <w:spacing w:before="6"/>
        <w:rPr>
          <w:sz w:val="23"/>
          <w:szCs w:val="23"/>
        </w:rPr>
      </w:pPr>
      <w:r>
        <w:rPr>
          <w:spacing w:val="-3"/>
          <w:sz w:val="23"/>
          <w:szCs w:val="23"/>
        </w:rPr>
        <w:t>Construction.</w:t>
      </w:r>
    </w:p>
    <w:p w:rsidR="005F6964" w:rsidRDefault="00582FCD" w:rsidP="00617A6F">
      <w:pPr>
        <w:pStyle w:val="ListParagraph"/>
        <w:numPr>
          <w:ilvl w:val="1"/>
          <w:numId w:val="65"/>
        </w:numPr>
        <w:tabs>
          <w:tab w:val="left" w:pos="1600"/>
          <w:tab w:val="left" w:pos="1601"/>
        </w:tabs>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65"/>
        </w:numPr>
        <w:tabs>
          <w:tab w:val="left" w:pos="1600"/>
          <w:tab w:val="left" w:pos="1601"/>
        </w:tabs>
        <w:rPr>
          <w:sz w:val="23"/>
          <w:szCs w:val="23"/>
        </w:rPr>
      </w:pPr>
      <w:r>
        <w:rPr>
          <w:spacing w:val="-3"/>
          <w:sz w:val="23"/>
          <w:szCs w:val="23"/>
        </w:rPr>
        <w:t xml:space="preserve">Application </w:t>
      </w:r>
      <w:r>
        <w:rPr>
          <w:sz w:val="23"/>
          <w:szCs w:val="23"/>
        </w:rPr>
        <w:t>&amp;</w:t>
      </w:r>
      <w:r>
        <w:rPr>
          <w:spacing w:val="-9"/>
          <w:sz w:val="23"/>
          <w:szCs w:val="23"/>
        </w:rPr>
        <w:t xml:space="preserve"> </w:t>
      </w:r>
      <w:r>
        <w:rPr>
          <w:spacing w:val="-3"/>
          <w:sz w:val="23"/>
          <w:szCs w:val="23"/>
        </w:rPr>
        <w:t>reading.</w:t>
      </w:r>
    </w:p>
    <w:p w:rsidR="005F6964" w:rsidRDefault="005F6964">
      <w:pPr>
        <w:pStyle w:val="BodyText"/>
        <w:spacing w:before="1"/>
        <w:ind w:left="0" w:firstLine="0"/>
        <w:rPr>
          <w:sz w:val="23"/>
          <w:szCs w:val="23"/>
        </w:rPr>
      </w:pPr>
    </w:p>
    <w:p w:rsidR="005F6964" w:rsidRDefault="00582FCD" w:rsidP="00617A6F">
      <w:pPr>
        <w:pStyle w:val="Heading3"/>
        <w:numPr>
          <w:ilvl w:val="0"/>
          <w:numId w:val="65"/>
        </w:numPr>
        <w:tabs>
          <w:tab w:val="left" w:pos="880"/>
          <w:tab w:val="left" w:pos="881"/>
        </w:tabs>
        <w:ind w:hanging="721"/>
        <w:rPr>
          <w:sz w:val="23"/>
          <w:szCs w:val="23"/>
        </w:rPr>
      </w:pPr>
      <w:r>
        <w:rPr>
          <w:sz w:val="23"/>
          <w:szCs w:val="23"/>
        </w:rPr>
        <w:lastRenderedPageBreak/>
        <w:t>OHM</w:t>
      </w:r>
      <w:r>
        <w:rPr>
          <w:spacing w:val="-2"/>
          <w:sz w:val="23"/>
          <w:szCs w:val="23"/>
        </w:rPr>
        <w:t xml:space="preserve"> </w:t>
      </w:r>
      <w:r>
        <w:rPr>
          <w:spacing w:val="-3"/>
          <w:sz w:val="23"/>
          <w:szCs w:val="23"/>
        </w:rPr>
        <w:t>METER</w:t>
      </w:r>
    </w:p>
    <w:p w:rsidR="005F6964" w:rsidRDefault="00582FCD" w:rsidP="00617A6F">
      <w:pPr>
        <w:pStyle w:val="ListParagraph"/>
        <w:numPr>
          <w:ilvl w:val="1"/>
          <w:numId w:val="65"/>
        </w:numPr>
        <w:tabs>
          <w:tab w:val="left" w:pos="1600"/>
          <w:tab w:val="left" w:pos="1601"/>
        </w:tabs>
        <w:spacing w:before="6"/>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65"/>
        </w:numPr>
        <w:tabs>
          <w:tab w:val="left" w:pos="1600"/>
          <w:tab w:val="left" w:pos="1601"/>
        </w:tabs>
        <w:rPr>
          <w:sz w:val="23"/>
          <w:szCs w:val="23"/>
        </w:rPr>
      </w:pPr>
      <w:r>
        <w:rPr>
          <w:spacing w:val="-3"/>
          <w:sz w:val="23"/>
          <w:szCs w:val="23"/>
        </w:rPr>
        <w:t>Construction.</w:t>
      </w:r>
    </w:p>
    <w:p w:rsidR="005F6964" w:rsidRDefault="00582FCD" w:rsidP="00617A6F">
      <w:pPr>
        <w:pStyle w:val="ListParagraph"/>
        <w:numPr>
          <w:ilvl w:val="1"/>
          <w:numId w:val="65"/>
        </w:numPr>
        <w:tabs>
          <w:tab w:val="left" w:pos="1600"/>
          <w:tab w:val="left" w:pos="1601"/>
        </w:tabs>
        <w:spacing w:before="0"/>
        <w:rPr>
          <w:sz w:val="23"/>
          <w:szCs w:val="23"/>
        </w:rPr>
      </w:pPr>
      <w:r>
        <w:rPr>
          <w:spacing w:val="-3"/>
          <w:sz w:val="23"/>
          <w:szCs w:val="23"/>
        </w:rPr>
        <w:t>Application.</w:t>
      </w:r>
    </w:p>
    <w:p w:rsidR="005F6964" w:rsidRDefault="005F6964">
      <w:pPr>
        <w:pStyle w:val="BodyText"/>
        <w:spacing w:before="2"/>
        <w:ind w:left="0" w:firstLine="0"/>
        <w:rPr>
          <w:sz w:val="23"/>
          <w:szCs w:val="23"/>
        </w:rPr>
      </w:pPr>
    </w:p>
    <w:p w:rsidR="005F6964" w:rsidRDefault="00582FCD" w:rsidP="00617A6F">
      <w:pPr>
        <w:pStyle w:val="Heading3"/>
        <w:numPr>
          <w:ilvl w:val="0"/>
          <w:numId w:val="65"/>
        </w:numPr>
        <w:tabs>
          <w:tab w:val="left" w:pos="880"/>
          <w:tab w:val="left" w:pos="881"/>
        </w:tabs>
        <w:ind w:hanging="721"/>
        <w:rPr>
          <w:sz w:val="23"/>
          <w:szCs w:val="23"/>
        </w:rPr>
      </w:pPr>
      <w:r>
        <w:rPr>
          <w:sz w:val="23"/>
          <w:szCs w:val="23"/>
        </w:rPr>
        <w:t>A.V.O.</w:t>
      </w:r>
      <w:r>
        <w:rPr>
          <w:spacing w:val="-5"/>
          <w:sz w:val="23"/>
          <w:szCs w:val="23"/>
        </w:rPr>
        <w:t xml:space="preserve"> </w:t>
      </w:r>
      <w:r>
        <w:rPr>
          <w:spacing w:val="-3"/>
          <w:sz w:val="23"/>
          <w:szCs w:val="23"/>
        </w:rPr>
        <w:t>METER</w:t>
      </w:r>
    </w:p>
    <w:p w:rsidR="005F6964" w:rsidRDefault="00582FCD" w:rsidP="00617A6F">
      <w:pPr>
        <w:pStyle w:val="ListParagraph"/>
        <w:numPr>
          <w:ilvl w:val="1"/>
          <w:numId w:val="65"/>
        </w:numPr>
        <w:tabs>
          <w:tab w:val="left" w:pos="1600"/>
          <w:tab w:val="left" w:pos="1601"/>
        </w:tabs>
        <w:spacing w:before="5"/>
        <w:rPr>
          <w:sz w:val="23"/>
          <w:szCs w:val="23"/>
        </w:rPr>
      </w:pPr>
      <w:r>
        <w:rPr>
          <w:spacing w:val="-3"/>
          <w:sz w:val="23"/>
          <w:szCs w:val="23"/>
        </w:rPr>
        <w:t>Construction.</w:t>
      </w:r>
    </w:p>
    <w:p w:rsidR="005F6964" w:rsidRDefault="00582FCD" w:rsidP="00617A6F">
      <w:pPr>
        <w:pStyle w:val="ListParagraph"/>
        <w:numPr>
          <w:ilvl w:val="1"/>
          <w:numId w:val="65"/>
        </w:numPr>
        <w:tabs>
          <w:tab w:val="left" w:pos="1600"/>
          <w:tab w:val="left" w:pos="1601"/>
        </w:tabs>
        <w:rPr>
          <w:sz w:val="23"/>
          <w:szCs w:val="23"/>
        </w:rPr>
      </w:pPr>
      <w:r>
        <w:rPr>
          <w:sz w:val="23"/>
          <w:szCs w:val="23"/>
        </w:rPr>
        <w:t>Scale</w:t>
      </w:r>
      <w:r>
        <w:rPr>
          <w:spacing w:val="-5"/>
          <w:sz w:val="23"/>
          <w:szCs w:val="23"/>
        </w:rPr>
        <w:t xml:space="preserve"> </w:t>
      </w:r>
      <w:r>
        <w:rPr>
          <w:spacing w:val="-3"/>
          <w:sz w:val="23"/>
          <w:szCs w:val="23"/>
        </w:rPr>
        <w:t>reading.</w:t>
      </w:r>
    </w:p>
    <w:p w:rsidR="005F6964" w:rsidRDefault="00582FCD" w:rsidP="00617A6F">
      <w:pPr>
        <w:pStyle w:val="ListParagraph"/>
        <w:numPr>
          <w:ilvl w:val="1"/>
          <w:numId w:val="65"/>
        </w:numPr>
        <w:tabs>
          <w:tab w:val="left" w:pos="1600"/>
          <w:tab w:val="left" w:pos="1601"/>
        </w:tabs>
        <w:rPr>
          <w:sz w:val="23"/>
          <w:szCs w:val="23"/>
        </w:rPr>
      </w:pPr>
      <w:r>
        <w:rPr>
          <w:spacing w:val="-3"/>
          <w:sz w:val="23"/>
          <w:szCs w:val="23"/>
        </w:rPr>
        <w:t>Application.</w:t>
      </w:r>
    </w:p>
    <w:p w:rsidR="005F6964" w:rsidRDefault="005F6964">
      <w:pPr>
        <w:pStyle w:val="BodyText"/>
        <w:spacing w:before="2"/>
        <w:ind w:left="0" w:firstLine="0"/>
        <w:rPr>
          <w:sz w:val="23"/>
          <w:szCs w:val="23"/>
        </w:rPr>
      </w:pPr>
    </w:p>
    <w:p w:rsidR="005F6964" w:rsidRDefault="00582FCD" w:rsidP="00617A6F">
      <w:pPr>
        <w:pStyle w:val="Heading3"/>
        <w:numPr>
          <w:ilvl w:val="0"/>
          <w:numId w:val="65"/>
        </w:numPr>
        <w:tabs>
          <w:tab w:val="left" w:pos="880"/>
          <w:tab w:val="left" w:pos="881"/>
        </w:tabs>
        <w:ind w:hanging="721"/>
        <w:rPr>
          <w:sz w:val="23"/>
          <w:szCs w:val="23"/>
        </w:rPr>
      </w:pPr>
      <w:r>
        <w:rPr>
          <w:spacing w:val="-3"/>
          <w:sz w:val="23"/>
          <w:szCs w:val="23"/>
        </w:rPr>
        <w:t>MEAGER (INSULATION</w:t>
      </w:r>
      <w:r>
        <w:rPr>
          <w:spacing w:val="-8"/>
          <w:sz w:val="23"/>
          <w:szCs w:val="23"/>
        </w:rPr>
        <w:t xml:space="preserve"> </w:t>
      </w:r>
      <w:r>
        <w:rPr>
          <w:spacing w:val="-4"/>
          <w:sz w:val="23"/>
          <w:szCs w:val="23"/>
        </w:rPr>
        <w:t>TESTER)</w:t>
      </w:r>
    </w:p>
    <w:p w:rsidR="005F6964" w:rsidRDefault="00582FCD" w:rsidP="00617A6F">
      <w:pPr>
        <w:pStyle w:val="ListParagraph"/>
        <w:numPr>
          <w:ilvl w:val="1"/>
          <w:numId w:val="65"/>
        </w:numPr>
        <w:tabs>
          <w:tab w:val="left" w:pos="1600"/>
          <w:tab w:val="left" w:pos="1601"/>
        </w:tabs>
        <w:spacing w:before="5"/>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65"/>
        </w:numPr>
        <w:tabs>
          <w:tab w:val="left" w:pos="1600"/>
          <w:tab w:val="left" w:pos="1601"/>
        </w:tabs>
        <w:rPr>
          <w:sz w:val="23"/>
          <w:szCs w:val="23"/>
        </w:rPr>
      </w:pPr>
      <w:r>
        <w:rPr>
          <w:spacing w:val="-3"/>
          <w:sz w:val="23"/>
          <w:szCs w:val="23"/>
        </w:rPr>
        <w:t>Construction.</w:t>
      </w:r>
    </w:p>
    <w:p w:rsidR="005F6964" w:rsidRDefault="00582FCD" w:rsidP="00617A6F">
      <w:pPr>
        <w:pStyle w:val="ListParagraph"/>
        <w:numPr>
          <w:ilvl w:val="1"/>
          <w:numId w:val="65"/>
        </w:numPr>
        <w:tabs>
          <w:tab w:val="left" w:pos="1600"/>
          <w:tab w:val="left" w:pos="1601"/>
        </w:tabs>
        <w:rPr>
          <w:sz w:val="23"/>
          <w:szCs w:val="23"/>
        </w:rPr>
      </w:pPr>
      <w:r>
        <w:rPr>
          <w:spacing w:val="-3"/>
          <w:sz w:val="23"/>
          <w:szCs w:val="23"/>
        </w:rPr>
        <w:t>Application.</w:t>
      </w:r>
    </w:p>
    <w:p w:rsidR="005F6964" w:rsidRDefault="005F6964">
      <w:pPr>
        <w:pStyle w:val="BodyText"/>
        <w:spacing w:before="0"/>
        <w:ind w:left="0" w:firstLine="0"/>
        <w:rPr>
          <w:sz w:val="23"/>
          <w:szCs w:val="23"/>
        </w:rPr>
      </w:pPr>
    </w:p>
    <w:tbl>
      <w:tblPr>
        <w:tblW w:w="0" w:type="auto"/>
        <w:tblInd w:w="117" w:type="dxa"/>
        <w:tblLayout w:type="fixed"/>
        <w:tblCellMar>
          <w:left w:w="0" w:type="dxa"/>
          <w:right w:w="0" w:type="dxa"/>
        </w:tblCellMar>
        <w:tblLook w:val="04A0" w:firstRow="1" w:lastRow="0" w:firstColumn="1" w:lastColumn="0" w:noHBand="0" w:noVBand="1"/>
      </w:tblPr>
      <w:tblGrid>
        <w:gridCol w:w="533"/>
        <w:gridCol w:w="946"/>
        <w:gridCol w:w="2150"/>
      </w:tblGrid>
      <w:tr w:rsidR="005F6964">
        <w:trPr>
          <w:trHeight w:val="227"/>
        </w:trPr>
        <w:tc>
          <w:tcPr>
            <w:tcW w:w="533" w:type="dxa"/>
          </w:tcPr>
          <w:p w:rsidR="005F6964" w:rsidRDefault="00582FCD">
            <w:pPr>
              <w:pStyle w:val="TableParagraph"/>
              <w:spacing w:line="208" w:lineRule="exact"/>
              <w:ind w:left="50"/>
              <w:rPr>
                <w:b/>
                <w:sz w:val="23"/>
                <w:szCs w:val="23"/>
              </w:rPr>
            </w:pPr>
            <w:r>
              <w:rPr>
                <w:b/>
                <w:sz w:val="23"/>
                <w:szCs w:val="23"/>
              </w:rPr>
              <w:t>28.</w:t>
            </w:r>
          </w:p>
        </w:tc>
        <w:tc>
          <w:tcPr>
            <w:tcW w:w="946" w:type="dxa"/>
          </w:tcPr>
          <w:p w:rsidR="005F6964" w:rsidRDefault="00582FCD">
            <w:pPr>
              <w:pStyle w:val="TableParagraph"/>
              <w:spacing w:line="208" w:lineRule="exact"/>
              <w:rPr>
                <w:b/>
                <w:sz w:val="23"/>
                <w:szCs w:val="23"/>
              </w:rPr>
            </w:pPr>
            <w:r>
              <w:rPr>
                <w:b/>
                <w:spacing w:val="-3"/>
                <w:sz w:val="23"/>
                <w:szCs w:val="23"/>
              </w:rPr>
              <w:t>EARTH</w:t>
            </w:r>
          </w:p>
        </w:tc>
        <w:tc>
          <w:tcPr>
            <w:tcW w:w="2150" w:type="dxa"/>
          </w:tcPr>
          <w:p w:rsidR="005F6964" w:rsidRDefault="00582FCD">
            <w:pPr>
              <w:pStyle w:val="TableParagraph"/>
              <w:spacing w:line="208" w:lineRule="exact"/>
              <w:rPr>
                <w:b/>
                <w:sz w:val="23"/>
                <w:szCs w:val="23"/>
              </w:rPr>
            </w:pPr>
            <w:r>
              <w:rPr>
                <w:b/>
                <w:spacing w:val="-3"/>
                <w:sz w:val="23"/>
                <w:szCs w:val="23"/>
              </w:rPr>
              <w:t xml:space="preserve">RESISTANCE </w:t>
            </w:r>
            <w:r>
              <w:rPr>
                <w:b/>
                <w:spacing w:val="-4"/>
                <w:sz w:val="23"/>
                <w:szCs w:val="23"/>
              </w:rPr>
              <w:t>TESTER</w:t>
            </w:r>
          </w:p>
        </w:tc>
      </w:tr>
      <w:tr w:rsidR="005F6964">
        <w:trPr>
          <w:trHeight w:val="237"/>
        </w:trPr>
        <w:tc>
          <w:tcPr>
            <w:tcW w:w="533" w:type="dxa"/>
          </w:tcPr>
          <w:p w:rsidR="005F6964" w:rsidRDefault="005F6964">
            <w:pPr>
              <w:pStyle w:val="TableParagraph"/>
              <w:rPr>
                <w:sz w:val="23"/>
                <w:szCs w:val="23"/>
              </w:rPr>
            </w:pPr>
          </w:p>
        </w:tc>
        <w:tc>
          <w:tcPr>
            <w:tcW w:w="946" w:type="dxa"/>
          </w:tcPr>
          <w:p w:rsidR="005F6964" w:rsidRDefault="00582FCD">
            <w:pPr>
              <w:pStyle w:val="TableParagraph"/>
              <w:spacing w:line="218" w:lineRule="exact"/>
              <w:ind w:left="236"/>
              <w:rPr>
                <w:sz w:val="23"/>
                <w:szCs w:val="23"/>
              </w:rPr>
            </w:pPr>
            <w:r>
              <w:rPr>
                <w:sz w:val="23"/>
                <w:szCs w:val="23"/>
              </w:rPr>
              <w:t>28.1</w:t>
            </w:r>
          </w:p>
        </w:tc>
        <w:tc>
          <w:tcPr>
            <w:tcW w:w="2150" w:type="dxa"/>
          </w:tcPr>
          <w:p w:rsidR="005F6964" w:rsidRDefault="00582FCD">
            <w:pPr>
              <w:pStyle w:val="TableParagraph"/>
              <w:spacing w:line="218" w:lineRule="exact"/>
              <w:ind w:left="11"/>
              <w:rPr>
                <w:sz w:val="23"/>
                <w:szCs w:val="23"/>
              </w:rPr>
            </w:pPr>
            <w:r>
              <w:rPr>
                <w:sz w:val="23"/>
                <w:szCs w:val="23"/>
              </w:rPr>
              <w:t>Constructions.</w:t>
            </w:r>
          </w:p>
        </w:tc>
      </w:tr>
      <w:tr w:rsidR="005F6964">
        <w:trPr>
          <w:trHeight w:val="240"/>
        </w:trPr>
        <w:tc>
          <w:tcPr>
            <w:tcW w:w="533" w:type="dxa"/>
          </w:tcPr>
          <w:p w:rsidR="005F6964" w:rsidRDefault="005F6964">
            <w:pPr>
              <w:pStyle w:val="TableParagraph"/>
              <w:rPr>
                <w:sz w:val="23"/>
                <w:szCs w:val="23"/>
              </w:rPr>
            </w:pPr>
          </w:p>
        </w:tc>
        <w:tc>
          <w:tcPr>
            <w:tcW w:w="946" w:type="dxa"/>
          </w:tcPr>
          <w:p w:rsidR="005F6964" w:rsidRDefault="00582FCD">
            <w:pPr>
              <w:pStyle w:val="TableParagraph"/>
              <w:spacing w:line="220" w:lineRule="exact"/>
              <w:ind w:left="236"/>
              <w:rPr>
                <w:sz w:val="23"/>
                <w:szCs w:val="23"/>
              </w:rPr>
            </w:pPr>
            <w:r>
              <w:rPr>
                <w:sz w:val="23"/>
                <w:szCs w:val="23"/>
              </w:rPr>
              <w:t>28.2</w:t>
            </w:r>
          </w:p>
        </w:tc>
        <w:tc>
          <w:tcPr>
            <w:tcW w:w="2150" w:type="dxa"/>
          </w:tcPr>
          <w:p w:rsidR="005F6964" w:rsidRDefault="00582FCD">
            <w:pPr>
              <w:pStyle w:val="TableParagraph"/>
              <w:spacing w:line="220" w:lineRule="exact"/>
              <w:ind w:left="11"/>
              <w:rPr>
                <w:sz w:val="23"/>
                <w:szCs w:val="23"/>
              </w:rPr>
            </w:pPr>
            <w:r>
              <w:rPr>
                <w:sz w:val="23"/>
                <w:szCs w:val="23"/>
              </w:rPr>
              <w:t>Operations.</w:t>
            </w:r>
          </w:p>
        </w:tc>
      </w:tr>
      <w:tr w:rsidR="005F6964">
        <w:trPr>
          <w:trHeight w:val="230"/>
        </w:trPr>
        <w:tc>
          <w:tcPr>
            <w:tcW w:w="533" w:type="dxa"/>
          </w:tcPr>
          <w:p w:rsidR="005F6964" w:rsidRDefault="005F6964">
            <w:pPr>
              <w:pStyle w:val="TableParagraph"/>
              <w:rPr>
                <w:sz w:val="23"/>
                <w:szCs w:val="23"/>
              </w:rPr>
            </w:pPr>
          </w:p>
        </w:tc>
        <w:tc>
          <w:tcPr>
            <w:tcW w:w="946" w:type="dxa"/>
          </w:tcPr>
          <w:p w:rsidR="005F6964" w:rsidRDefault="00582FCD">
            <w:pPr>
              <w:pStyle w:val="TableParagraph"/>
              <w:spacing w:line="210" w:lineRule="exact"/>
              <w:ind w:left="236"/>
              <w:rPr>
                <w:sz w:val="23"/>
                <w:szCs w:val="23"/>
              </w:rPr>
            </w:pPr>
            <w:r>
              <w:rPr>
                <w:sz w:val="23"/>
                <w:szCs w:val="23"/>
              </w:rPr>
              <w:t>28.3</w:t>
            </w:r>
          </w:p>
        </w:tc>
        <w:tc>
          <w:tcPr>
            <w:tcW w:w="2150" w:type="dxa"/>
          </w:tcPr>
          <w:p w:rsidR="005F6964" w:rsidRDefault="00582FCD">
            <w:pPr>
              <w:pStyle w:val="TableParagraph"/>
              <w:spacing w:line="210" w:lineRule="exact"/>
              <w:ind w:left="11"/>
              <w:rPr>
                <w:sz w:val="23"/>
                <w:szCs w:val="23"/>
              </w:rPr>
            </w:pPr>
            <w:r>
              <w:rPr>
                <w:sz w:val="23"/>
                <w:szCs w:val="23"/>
              </w:rPr>
              <w:t>Application.</w:t>
            </w:r>
          </w:p>
        </w:tc>
      </w:tr>
    </w:tbl>
    <w:p w:rsidR="005F6964" w:rsidRDefault="005F6964">
      <w:pPr>
        <w:pStyle w:val="BodyText"/>
        <w:spacing w:before="2"/>
        <w:ind w:left="0" w:firstLine="0"/>
        <w:rPr>
          <w:sz w:val="23"/>
          <w:szCs w:val="23"/>
        </w:rPr>
      </w:pPr>
    </w:p>
    <w:p w:rsidR="005F6964" w:rsidRDefault="00582FCD" w:rsidP="00617A6F">
      <w:pPr>
        <w:pStyle w:val="Heading3"/>
        <w:numPr>
          <w:ilvl w:val="0"/>
          <w:numId w:val="66"/>
        </w:numPr>
        <w:tabs>
          <w:tab w:val="left" w:pos="880"/>
          <w:tab w:val="left" w:pos="881"/>
        </w:tabs>
        <w:ind w:hanging="721"/>
        <w:rPr>
          <w:sz w:val="23"/>
          <w:szCs w:val="23"/>
        </w:rPr>
      </w:pPr>
      <w:r>
        <w:rPr>
          <w:spacing w:val="-3"/>
          <w:sz w:val="23"/>
          <w:szCs w:val="23"/>
        </w:rPr>
        <w:t xml:space="preserve">RESISTANCE MEASURING BRIDGES (WHEAT STONE </w:t>
      </w:r>
      <w:r>
        <w:rPr>
          <w:sz w:val="23"/>
          <w:szCs w:val="23"/>
        </w:rPr>
        <w:t xml:space="preserve">&amp; </w:t>
      </w:r>
      <w:r>
        <w:rPr>
          <w:spacing w:val="-3"/>
          <w:sz w:val="23"/>
          <w:szCs w:val="23"/>
        </w:rPr>
        <w:t>KELVIN'S DOUBLE</w:t>
      </w:r>
      <w:r>
        <w:rPr>
          <w:spacing w:val="-30"/>
          <w:sz w:val="23"/>
          <w:szCs w:val="23"/>
        </w:rPr>
        <w:t xml:space="preserve"> </w:t>
      </w:r>
      <w:r>
        <w:rPr>
          <w:spacing w:val="-3"/>
          <w:sz w:val="23"/>
          <w:szCs w:val="23"/>
        </w:rPr>
        <w:t>BRIDGE)</w:t>
      </w:r>
    </w:p>
    <w:p w:rsidR="005F6964" w:rsidRDefault="00582FCD" w:rsidP="00617A6F">
      <w:pPr>
        <w:pStyle w:val="ListParagraph"/>
        <w:numPr>
          <w:ilvl w:val="1"/>
          <w:numId w:val="66"/>
        </w:numPr>
        <w:tabs>
          <w:tab w:val="left" w:pos="1600"/>
          <w:tab w:val="left" w:pos="1601"/>
        </w:tabs>
        <w:spacing w:before="5"/>
        <w:rPr>
          <w:sz w:val="23"/>
          <w:szCs w:val="23"/>
        </w:rPr>
      </w:pPr>
      <w:r>
        <w:rPr>
          <w:spacing w:val="-3"/>
          <w:sz w:val="23"/>
          <w:szCs w:val="23"/>
        </w:rPr>
        <w:t>Construction.</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Uses.</w:t>
      </w:r>
    </w:p>
    <w:p w:rsidR="005F6964" w:rsidRDefault="005F6964">
      <w:pPr>
        <w:pStyle w:val="BodyText"/>
        <w:spacing w:before="2"/>
        <w:ind w:left="0" w:firstLine="0"/>
        <w:rPr>
          <w:sz w:val="23"/>
          <w:szCs w:val="23"/>
        </w:rPr>
      </w:pPr>
    </w:p>
    <w:p w:rsidR="005F6964" w:rsidRDefault="00582FCD" w:rsidP="00617A6F">
      <w:pPr>
        <w:pStyle w:val="Heading3"/>
        <w:numPr>
          <w:ilvl w:val="0"/>
          <w:numId w:val="66"/>
        </w:numPr>
        <w:tabs>
          <w:tab w:val="left" w:pos="880"/>
          <w:tab w:val="left" w:pos="881"/>
        </w:tabs>
        <w:ind w:hanging="721"/>
        <w:rPr>
          <w:sz w:val="23"/>
          <w:szCs w:val="23"/>
        </w:rPr>
      </w:pPr>
      <w:r>
        <w:rPr>
          <w:sz w:val="23"/>
          <w:szCs w:val="23"/>
        </w:rPr>
        <w:t>MURRAY LOOP</w:t>
      </w:r>
      <w:r>
        <w:rPr>
          <w:spacing w:val="-10"/>
          <w:sz w:val="23"/>
          <w:szCs w:val="23"/>
        </w:rPr>
        <w:t xml:space="preserve"> </w:t>
      </w:r>
      <w:r>
        <w:rPr>
          <w:spacing w:val="-3"/>
          <w:sz w:val="23"/>
          <w:szCs w:val="23"/>
        </w:rPr>
        <w:t>TEST</w:t>
      </w:r>
    </w:p>
    <w:p w:rsidR="005F6964" w:rsidRDefault="00582FCD" w:rsidP="00617A6F">
      <w:pPr>
        <w:pStyle w:val="ListParagraph"/>
        <w:numPr>
          <w:ilvl w:val="1"/>
          <w:numId w:val="66"/>
        </w:numPr>
        <w:tabs>
          <w:tab w:val="left" w:pos="1600"/>
          <w:tab w:val="left" w:pos="1601"/>
        </w:tabs>
        <w:spacing w:before="5"/>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Application.</w:t>
      </w:r>
    </w:p>
    <w:p w:rsidR="005F6964" w:rsidRDefault="005F6964">
      <w:pPr>
        <w:pStyle w:val="BodyText"/>
        <w:spacing w:before="2"/>
        <w:ind w:left="0" w:firstLine="0"/>
        <w:rPr>
          <w:sz w:val="23"/>
          <w:szCs w:val="23"/>
        </w:rPr>
      </w:pPr>
    </w:p>
    <w:p w:rsidR="005F6964" w:rsidRDefault="00582FCD" w:rsidP="00617A6F">
      <w:pPr>
        <w:pStyle w:val="Heading3"/>
        <w:numPr>
          <w:ilvl w:val="0"/>
          <w:numId w:val="66"/>
        </w:numPr>
        <w:tabs>
          <w:tab w:val="left" w:pos="880"/>
          <w:tab w:val="left" w:pos="881"/>
        </w:tabs>
        <w:ind w:hanging="721"/>
        <w:rPr>
          <w:sz w:val="23"/>
          <w:szCs w:val="23"/>
        </w:rPr>
      </w:pPr>
      <w:r>
        <w:rPr>
          <w:spacing w:val="-3"/>
          <w:sz w:val="23"/>
          <w:szCs w:val="23"/>
        </w:rPr>
        <w:t xml:space="preserve">BLAVIER </w:t>
      </w:r>
      <w:r>
        <w:rPr>
          <w:sz w:val="23"/>
          <w:szCs w:val="23"/>
        </w:rPr>
        <w:t xml:space="preserve">&amp; </w:t>
      </w:r>
      <w:r>
        <w:rPr>
          <w:spacing w:val="-3"/>
          <w:sz w:val="23"/>
          <w:szCs w:val="23"/>
        </w:rPr>
        <w:t xml:space="preserve">EARTH </w:t>
      </w:r>
      <w:r>
        <w:rPr>
          <w:sz w:val="23"/>
          <w:szCs w:val="23"/>
        </w:rPr>
        <w:t>LOOP</w:t>
      </w:r>
      <w:r>
        <w:rPr>
          <w:spacing w:val="-13"/>
          <w:sz w:val="23"/>
          <w:szCs w:val="23"/>
        </w:rPr>
        <w:t xml:space="preserve"> </w:t>
      </w:r>
      <w:r>
        <w:rPr>
          <w:spacing w:val="-3"/>
          <w:sz w:val="23"/>
          <w:szCs w:val="23"/>
        </w:rPr>
        <w:t>TEST</w:t>
      </w:r>
    </w:p>
    <w:p w:rsidR="005F6964" w:rsidRDefault="00582FCD" w:rsidP="00617A6F">
      <w:pPr>
        <w:pStyle w:val="ListParagraph"/>
        <w:numPr>
          <w:ilvl w:val="1"/>
          <w:numId w:val="66"/>
        </w:numPr>
        <w:tabs>
          <w:tab w:val="left" w:pos="1600"/>
          <w:tab w:val="left" w:pos="1601"/>
        </w:tabs>
        <w:spacing w:before="6"/>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Application.</w:t>
      </w:r>
    </w:p>
    <w:p w:rsidR="005F6964" w:rsidRDefault="00582FCD" w:rsidP="00617A6F">
      <w:pPr>
        <w:pStyle w:val="Heading3"/>
        <w:numPr>
          <w:ilvl w:val="0"/>
          <w:numId w:val="66"/>
        </w:numPr>
        <w:tabs>
          <w:tab w:val="left" w:pos="880"/>
          <w:tab w:val="left" w:pos="881"/>
          <w:tab w:val="left" w:pos="8914"/>
        </w:tabs>
        <w:spacing w:before="12"/>
        <w:ind w:hanging="721"/>
        <w:rPr>
          <w:b w:val="0"/>
          <w:sz w:val="23"/>
          <w:szCs w:val="23"/>
        </w:rPr>
      </w:pPr>
      <w:proofErr w:type="gramStart"/>
      <w:r>
        <w:rPr>
          <w:spacing w:val="-3"/>
          <w:sz w:val="23"/>
          <w:szCs w:val="23"/>
        </w:rPr>
        <w:t>INSTRUMENT</w:t>
      </w:r>
      <w:r>
        <w:rPr>
          <w:spacing w:val="-7"/>
          <w:sz w:val="23"/>
          <w:szCs w:val="23"/>
        </w:rPr>
        <w:t xml:space="preserve"> </w:t>
      </w:r>
      <w:r>
        <w:rPr>
          <w:spacing w:val="-3"/>
          <w:sz w:val="23"/>
          <w:szCs w:val="23"/>
        </w:rPr>
        <w:t>TRANSFORMERS</w:t>
      </w:r>
      <w:r>
        <w:rPr>
          <w:spacing w:val="-3"/>
          <w:sz w:val="23"/>
          <w:szCs w:val="23"/>
        </w:rPr>
        <w:tab/>
      </w:r>
      <w:r>
        <w:rPr>
          <w:sz w:val="23"/>
          <w:szCs w:val="23"/>
        </w:rPr>
        <w:t>10</w:t>
      </w:r>
      <w:r>
        <w:rPr>
          <w:spacing w:val="-6"/>
          <w:sz w:val="23"/>
          <w:szCs w:val="23"/>
        </w:rPr>
        <w:t xml:space="preserve"> </w:t>
      </w:r>
      <w:r>
        <w:rPr>
          <w:sz w:val="23"/>
          <w:szCs w:val="23"/>
        </w:rPr>
        <w:t>Hrs</w:t>
      </w:r>
      <w:r>
        <w:rPr>
          <w:b w:val="0"/>
          <w:sz w:val="23"/>
          <w:szCs w:val="23"/>
        </w:rPr>
        <w:t>.</w:t>
      </w:r>
      <w:proofErr w:type="gramEnd"/>
    </w:p>
    <w:p w:rsidR="005F6964" w:rsidRDefault="00582FCD" w:rsidP="00617A6F">
      <w:pPr>
        <w:pStyle w:val="ListParagraph"/>
        <w:numPr>
          <w:ilvl w:val="1"/>
          <w:numId w:val="66"/>
        </w:numPr>
        <w:tabs>
          <w:tab w:val="left" w:pos="1600"/>
          <w:tab w:val="left" w:pos="1601"/>
        </w:tabs>
        <w:rPr>
          <w:sz w:val="23"/>
          <w:szCs w:val="23"/>
        </w:rPr>
      </w:pPr>
      <w:r>
        <w:rPr>
          <w:sz w:val="23"/>
          <w:szCs w:val="23"/>
        </w:rPr>
        <w:t>Types (C.T &amp;</w:t>
      </w:r>
      <w:r>
        <w:rPr>
          <w:spacing w:val="-15"/>
          <w:sz w:val="23"/>
          <w:szCs w:val="23"/>
        </w:rPr>
        <w:t xml:space="preserve"> </w:t>
      </w:r>
      <w:r>
        <w:rPr>
          <w:sz w:val="23"/>
          <w:szCs w:val="23"/>
        </w:rPr>
        <w:t>P.T).</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 xml:space="preserve">Working </w:t>
      </w:r>
      <w:r>
        <w:rPr>
          <w:spacing w:val="-2"/>
          <w:sz w:val="23"/>
          <w:szCs w:val="23"/>
        </w:rPr>
        <w:t>and</w:t>
      </w:r>
      <w:r>
        <w:rPr>
          <w:spacing w:val="-7"/>
          <w:sz w:val="23"/>
          <w:szCs w:val="23"/>
        </w:rPr>
        <w:t xml:space="preserve"> </w:t>
      </w:r>
      <w:r>
        <w:rPr>
          <w:spacing w:val="-3"/>
          <w:sz w:val="23"/>
          <w:szCs w:val="23"/>
        </w:rPr>
        <w:t>advantages.</w:t>
      </w:r>
    </w:p>
    <w:p w:rsidR="005F6964" w:rsidRDefault="00582FCD" w:rsidP="00617A6F">
      <w:pPr>
        <w:pStyle w:val="ListParagraph"/>
        <w:numPr>
          <w:ilvl w:val="1"/>
          <w:numId w:val="66"/>
        </w:numPr>
        <w:tabs>
          <w:tab w:val="left" w:pos="1600"/>
          <w:tab w:val="left" w:pos="1601"/>
        </w:tabs>
        <w:rPr>
          <w:sz w:val="23"/>
          <w:szCs w:val="23"/>
        </w:rPr>
      </w:pPr>
      <w:r>
        <w:rPr>
          <w:sz w:val="23"/>
          <w:szCs w:val="23"/>
        </w:rPr>
        <w:t>Vector</w:t>
      </w:r>
      <w:r>
        <w:rPr>
          <w:spacing w:val="-5"/>
          <w:sz w:val="23"/>
          <w:szCs w:val="23"/>
        </w:rPr>
        <w:t xml:space="preserve"> </w:t>
      </w:r>
      <w:r>
        <w:rPr>
          <w:spacing w:val="-3"/>
          <w:sz w:val="23"/>
          <w:szCs w:val="23"/>
        </w:rPr>
        <w:t>diagram.</w:t>
      </w:r>
    </w:p>
    <w:p w:rsidR="005F6964" w:rsidRDefault="00582FCD" w:rsidP="00617A6F">
      <w:pPr>
        <w:pStyle w:val="ListParagraph"/>
        <w:numPr>
          <w:ilvl w:val="1"/>
          <w:numId w:val="66"/>
        </w:numPr>
        <w:tabs>
          <w:tab w:val="left" w:pos="1600"/>
          <w:tab w:val="left" w:pos="1601"/>
        </w:tabs>
        <w:rPr>
          <w:sz w:val="23"/>
          <w:szCs w:val="23"/>
        </w:rPr>
      </w:pPr>
      <w:r>
        <w:rPr>
          <w:sz w:val="23"/>
          <w:szCs w:val="23"/>
        </w:rPr>
        <w:t xml:space="preserve">Theory of </w:t>
      </w:r>
      <w:r>
        <w:rPr>
          <w:spacing w:val="-2"/>
          <w:sz w:val="23"/>
          <w:szCs w:val="23"/>
        </w:rPr>
        <w:t xml:space="preserve">C.T </w:t>
      </w:r>
      <w:r>
        <w:rPr>
          <w:sz w:val="23"/>
          <w:szCs w:val="23"/>
        </w:rPr>
        <w:t>&amp;</w:t>
      </w:r>
      <w:r>
        <w:rPr>
          <w:spacing w:val="-21"/>
          <w:sz w:val="23"/>
          <w:szCs w:val="23"/>
        </w:rPr>
        <w:t xml:space="preserve"> </w:t>
      </w:r>
      <w:r>
        <w:rPr>
          <w:sz w:val="23"/>
          <w:szCs w:val="23"/>
        </w:rPr>
        <w:t>P.T</w:t>
      </w:r>
    </w:p>
    <w:p w:rsidR="005F6964" w:rsidRDefault="00582FCD" w:rsidP="00617A6F">
      <w:pPr>
        <w:pStyle w:val="ListParagraph"/>
        <w:numPr>
          <w:ilvl w:val="1"/>
          <w:numId w:val="66"/>
        </w:numPr>
        <w:tabs>
          <w:tab w:val="left" w:pos="1600"/>
          <w:tab w:val="left" w:pos="1601"/>
        </w:tabs>
        <w:rPr>
          <w:sz w:val="23"/>
          <w:szCs w:val="23"/>
        </w:rPr>
      </w:pPr>
      <w:r>
        <w:rPr>
          <w:sz w:val="23"/>
          <w:szCs w:val="23"/>
        </w:rPr>
        <w:t>Phase</w:t>
      </w:r>
      <w:r>
        <w:rPr>
          <w:spacing w:val="-5"/>
          <w:sz w:val="23"/>
          <w:szCs w:val="23"/>
        </w:rPr>
        <w:t xml:space="preserve"> </w:t>
      </w:r>
      <w:r>
        <w:rPr>
          <w:spacing w:val="-3"/>
          <w:sz w:val="23"/>
          <w:szCs w:val="23"/>
        </w:rPr>
        <w:t>angle.</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Standard ratios, rating,</w:t>
      </w:r>
      <w:r>
        <w:rPr>
          <w:spacing w:val="-6"/>
          <w:sz w:val="23"/>
          <w:szCs w:val="23"/>
        </w:rPr>
        <w:t xml:space="preserve"> </w:t>
      </w:r>
      <w:r>
        <w:rPr>
          <w:spacing w:val="-3"/>
          <w:sz w:val="23"/>
          <w:szCs w:val="23"/>
        </w:rPr>
        <w:t>burden.</w:t>
      </w:r>
    </w:p>
    <w:p w:rsidR="005F6964" w:rsidRDefault="00582FCD" w:rsidP="00617A6F">
      <w:pPr>
        <w:pStyle w:val="ListParagraph"/>
        <w:numPr>
          <w:ilvl w:val="1"/>
          <w:numId w:val="66"/>
        </w:numPr>
        <w:tabs>
          <w:tab w:val="left" w:pos="1600"/>
          <w:tab w:val="left" w:pos="1601"/>
        </w:tabs>
        <w:rPr>
          <w:sz w:val="23"/>
          <w:szCs w:val="23"/>
        </w:rPr>
      </w:pPr>
      <w:r>
        <w:rPr>
          <w:sz w:val="23"/>
          <w:szCs w:val="23"/>
        </w:rPr>
        <w:t xml:space="preserve">Error </w:t>
      </w:r>
      <w:r>
        <w:rPr>
          <w:spacing w:val="-3"/>
          <w:sz w:val="23"/>
          <w:szCs w:val="23"/>
        </w:rPr>
        <w:t>reducing</w:t>
      </w:r>
      <w:r>
        <w:rPr>
          <w:spacing w:val="-11"/>
          <w:sz w:val="23"/>
          <w:szCs w:val="23"/>
        </w:rPr>
        <w:t xml:space="preserve"> </w:t>
      </w:r>
      <w:r>
        <w:rPr>
          <w:spacing w:val="-3"/>
          <w:sz w:val="23"/>
          <w:szCs w:val="23"/>
        </w:rPr>
        <w:t>methods.</w:t>
      </w:r>
    </w:p>
    <w:p w:rsidR="005F6964" w:rsidRDefault="00582FCD" w:rsidP="00617A6F">
      <w:pPr>
        <w:pStyle w:val="Heading3"/>
        <w:numPr>
          <w:ilvl w:val="0"/>
          <w:numId w:val="66"/>
        </w:numPr>
        <w:tabs>
          <w:tab w:val="left" w:pos="880"/>
          <w:tab w:val="left" w:pos="881"/>
        </w:tabs>
        <w:spacing w:before="15"/>
        <w:ind w:hanging="721"/>
        <w:rPr>
          <w:sz w:val="23"/>
          <w:szCs w:val="23"/>
        </w:rPr>
      </w:pPr>
      <w:r>
        <w:rPr>
          <w:spacing w:val="-3"/>
          <w:sz w:val="23"/>
          <w:szCs w:val="23"/>
        </w:rPr>
        <w:t>POWER FACTOR</w:t>
      </w:r>
      <w:r>
        <w:rPr>
          <w:spacing w:val="-7"/>
          <w:sz w:val="23"/>
          <w:szCs w:val="23"/>
        </w:rPr>
        <w:t xml:space="preserve"> </w:t>
      </w:r>
      <w:r>
        <w:rPr>
          <w:spacing w:val="-3"/>
          <w:sz w:val="23"/>
          <w:szCs w:val="23"/>
        </w:rPr>
        <w:t>METERS</w:t>
      </w:r>
    </w:p>
    <w:p w:rsidR="005F6964" w:rsidRDefault="00582FCD" w:rsidP="00617A6F">
      <w:pPr>
        <w:pStyle w:val="ListParagraph"/>
        <w:numPr>
          <w:ilvl w:val="1"/>
          <w:numId w:val="66"/>
        </w:numPr>
        <w:tabs>
          <w:tab w:val="left" w:pos="1600"/>
          <w:tab w:val="left" w:pos="1601"/>
        </w:tabs>
        <w:spacing w:before="5"/>
        <w:rPr>
          <w:sz w:val="23"/>
          <w:szCs w:val="23"/>
        </w:rPr>
      </w:pPr>
      <w:r>
        <w:rPr>
          <w:sz w:val="23"/>
          <w:szCs w:val="23"/>
        </w:rPr>
        <w:t xml:space="preserve">Types </w:t>
      </w:r>
      <w:r>
        <w:rPr>
          <w:spacing w:val="-3"/>
          <w:sz w:val="23"/>
          <w:szCs w:val="23"/>
        </w:rPr>
        <w:t xml:space="preserve">according </w:t>
      </w:r>
      <w:r>
        <w:rPr>
          <w:sz w:val="23"/>
          <w:szCs w:val="23"/>
        </w:rPr>
        <w:t>to</w:t>
      </w:r>
      <w:r>
        <w:rPr>
          <w:spacing w:val="-14"/>
          <w:sz w:val="23"/>
          <w:szCs w:val="23"/>
        </w:rPr>
        <w:t xml:space="preserve"> </w:t>
      </w:r>
      <w:r>
        <w:rPr>
          <w:spacing w:val="-3"/>
          <w:sz w:val="23"/>
          <w:szCs w:val="23"/>
        </w:rPr>
        <w:t>supply.</w:t>
      </w:r>
    </w:p>
    <w:p w:rsidR="005F6964" w:rsidRDefault="00582FCD" w:rsidP="00617A6F">
      <w:pPr>
        <w:pStyle w:val="ListParagraph"/>
        <w:numPr>
          <w:ilvl w:val="1"/>
          <w:numId w:val="66"/>
        </w:numPr>
        <w:tabs>
          <w:tab w:val="left" w:pos="1600"/>
          <w:tab w:val="left" w:pos="1601"/>
        </w:tabs>
        <w:rPr>
          <w:sz w:val="23"/>
          <w:szCs w:val="23"/>
        </w:rPr>
      </w:pPr>
      <w:r>
        <w:rPr>
          <w:sz w:val="23"/>
          <w:szCs w:val="23"/>
        </w:rPr>
        <w:t xml:space="preserve">Types </w:t>
      </w:r>
      <w:r>
        <w:rPr>
          <w:spacing w:val="-3"/>
          <w:sz w:val="23"/>
          <w:szCs w:val="23"/>
        </w:rPr>
        <w:t xml:space="preserve">according </w:t>
      </w:r>
      <w:r>
        <w:rPr>
          <w:sz w:val="23"/>
          <w:szCs w:val="23"/>
        </w:rPr>
        <w:t>to</w:t>
      </w:r>
      <w:r>
        <w:rPr>
          <w:spacing w:val="-14"/>
          <w:sz w:val="23"/>
          <w:szCs w:val="23"/>
        </w:rPr>
        <w:t xml:space="preserve"> </w:t>
      </w:r>
      <w:r>
        <w:rPr>
          <w:spacing w:val="-3"/>
          <w:sz w:val="23"/>
          <w:szCs w:val="23"/>
        </w:rPr>
        <w:t>construction.</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 xml:space="preserve">Working principle </w:t>
      </w:r>
      <w:r>
        <w:rPr>
          <w:sz w:val="23"/>
          <w:szCs w:val="23"/>
        </w:rPr>
        <w:t>of</w:t>
      </w:r>
      <w:r>
        <w:rPr>
          <w:spacing w:val="-11"/>
          <w:sz w:val="23"/>
          <w:szCs w:val="23"/>
        </w:rPr>
        <w:t xml:space="preserve"> </w:t>
      </w:r>
      <w:r>
        <w:rPr>
          <w:sz w:val="23"/>
          <w:szCs w:val="23"/>
        </w:rPr>
        <w:t>each.</w:t>
      </w:r>
    </w:p>
    <w:p w:rsidR="005F6964" w:rsidRDefault="005F6964">
      <w:pPr>
        <w:pStyle w:val="BodyText"/>
        <w:spacing w:before="2"/>
        <w:ind w:left="0" w:firstLine="0"/>
        <w:rPr>
          <w:sz w:val="23"/>
          <w:szCs w:val="23"/>
        </w:rPr>
      </w:pPr>
    </w:p>
    <w:p w:rsidR="005F6964" w:rsidRDefault="00582FCD" w:rsidP="00617A6F">
      <w:pPr>
        <w:pStyle w:val="Heading3"/>
        <w:numPr>
          <w:ilvl w:val="0"/>
          <w:numId w:val="66"/>
        </w:numPr>
        <w:tabs>
          <w:tab w:val="left" w:pos="880"/>
          <w:tab w:val="left" w:pos="881"/>
          <w:tab w:val="left" w:pos="9013"/>
        </w:tabs>
        <w:spacing w:before="1"/>
        <w:ind w:hanging="721"/>
        <w:rPr>
          <w:sz w:val="23"/>
          <w:szCs w:val="23"/>
        </w:rPr>
      </w:pPr>
      <w:r>
        <w:rPr>
          <w:spacing w:val="-4"/>
          <w:sz w:val="23"/>
          <w:szCs w:val="23"/>
        </w:rPr>
        <w:t>DIGITAL</w:t>
      </w:r>
      <w:r>
        <w:rPr>
          <w:spacing w:val="-6"/>
          <w:sz w:val="23"/>
          <w:szCs w:val="23"/>
        </w:rPr>
        <w:t xml:space="preserve"> </w:t>
      </w:r>
      <w:r>
        <w:rPr>
          <w:spacing w:val="-3"/>
          <w:sz w:val="23"/>
          <w:szCs w:val="23"/>
        </w:rPr>
        <w:t>METERS</w:t>
      </w:r>
      <w:r>
        <w:rPr>
          <w:spacing w:val="-3"/>
          <w:sz w:val="23"/>
          <w:szCs w:val="23"/>
        </w:rPr>
        <w:tab/>
      </w:r>
      <w:r>
        <w:rPr>
          <w:sz w:val="23"/>
          <w:szCs w:val="23"/>
        </w:rPr>
        <w:t>8</w:t>
      </w:r>
      <w:r>
        <w:rPr>
          <w:spacing w:val="-6"/>
          <w:sz w:val="23"/>
          <w:szCs w:val="23"/>
        </w:rPr>
        <w:t xml:space="preserve"> </w:t>
      </w:r>
      <w:r>
        <w:rPr>
          <w:sz w:val="23"/>
          <w:szCs w:val="23"/>
        </w:rPr>
        <w:t>Hrs.</w:t>
      </w:r>
    </w:p>
    <w:p w:rsidR="005F6964" w:rsidRDefault="00582FCD" w:rsidP="00617A6F">
      <w:pPr>
        <w:pStyle w:val="ListParagraph"/>
        <w:numPr>
          <w:ilvl w:val="1"/>
          <w:numId w:val="66"/>
        </w:numPr>
        <w:tabs>
          <w:tab w:val="left" w:pos="1600"/>
          <w:tab w:val="left" w:pos="1601"/>
        </w:tabs>
        <w:spacing w:before="5"/>
        <w:rPr>
          <w:sz w:val="23"/>
          <w:szCs w:val="23"/>
        </w:rPr>
      </w:pPr>
      <w:r>
        <w:rPr>
          <w:spacing w:val="-3"/>
          <w:sz w:val="23"/>
          <w:szCs w:val="23"/>
        </w:rPr>
        <w:lastRenderedPageBreak/>
        <w:t>Types.</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Uses.</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 xml:space="preserve">Explanation </w:t>
      </w:r>
      <w:r>
        <w:rPr>
          <w:spacing w:val="-4"/>
          <w:sz w:val="23"/>
          <w:szCs w:val="23"/>
        </w:rPr>
        <w:t xml:space="preserve">with </w:t>
      </w:r>
      <w:r>
        <w:rPr>
          <w:spacing w:val="-3"/>
          <w:sz w:val="23"/>
          <w:szCs w:val="23"/>
        </w:rPr>
        <w:t xml:space="preserve">the </w:t>
      </w:r>
      <w:r>
        <w:rPr>
          <w:sz w:val="23"/>
          <w:szCs w:val="23"/>
        </w:rPr>
        <w:t>aid of block</w:t>
      </w:r>
      <w:r>
        <w:rPr>
          <w:spacing w:val="-23"/>
          <w:sz w:val="23"/>
          <w:szCs w:val="23"/>
        </w:rPr>
        <w:t xml:space="preserve"> </w:t>
      </w:r>
      <w:r>
        <w:rPr>
          <w:spacing w:val="-3"/>
          <w:sz w:val="23"/>
          <w:szCs w:val="23"/>
        </w:rPr>
        <w:t>diagram.</w:t>
      </w:r>
    </w:p>
    <w:p w:rsidR="005F6964" w:rsidRDefault="00582FCD" w:rsidP="00617A6F">
      <w:pPr>
        <w:pStyle w:val="ListParagraph"/>
        <w:numPr>
          <w:ilvl w:val="1"/>
          <w:numId w:val="66"/>
        </w:numPr>
        <w:tabs>
          <w:tab w:val="left" w:pos="1600"/>
          <w:tab w:val="left" w:pos="1601"/>
        </w:tabs>
        <w:rPr>
          <w:sz w:val="23"/>
          <w:szCs w:val="23"/>
        </w:rPr>
      </w:pPr>
      <w:r>
        <w:rPr>
          <w:sz w:val="23"/>
          <w:szCs w:val="23"/>
        </w:rPr>
        <w:t>Error.</w:t>
      </w:r>
    </w:p>
    <w:p w:rsidR="005F6964" w:rsidRDefault="00582FCD" w:rsidP="00617A6F">
      <w:pPr>
        <w:pStyle w:val="Heading3"/>
        <w:numPr>
          <w:ilvl w:val="0"/>
          <w:numId w:val="66"/>
        </w:numPr>
        <w:tabs>
          <w:tab w:val="left" w:pos="880"/>
          <w:tab w:val="left" w:pos="881"/>
          <w:tab w:val="left" w:pos="9013"/>
        </w:tabs>
        <w:ind w:hanging="721"/>
        <w:rPr>
          <w:b w:val="0"/>
          <w:sz w:val="23"/>
          <w:szCs w:val="23"/>
        </w:rPr>
      </w:pPr>
      <w:proofErr w:type="gramStart"/>
      <w:r>
        <w:rPr>
          <w:sz w:val="23"/>
          <w:szCs w:val="23"/>
        </w:rPr>
        <w:t>F.E.T &amp;</w:t>
      </w:r>
      <w:r>
        <w:rPr>
          <w:spacing w:val="-18"/>
          <w:sz w:val="23"/>
          <w:szCs w:val="23"/>
        </w:rPr>
        <w:t xml:space="preserve"> </w:t>
      </w:r>
      <w:r>
        <w:rPr>
          <w:spacing w:val="-3"/>
          <w:sz w:val="23"/>
          <w:szCs w:val="23"/>
        </w:rPr>
        <w:t>TRANSISTOR</w:t>
      </w:r>
      <w:r>
        <w:rPr>
          <w:spacing w:val="-8"/>
          <w:sz w:val="23"/>
          <w:szCs w:val="23"/>
        </w:rPr>
        <w:t xml:space="preserve"> </w:t>
      </w:r>
      <w:r>
        <w:rPr>
          <w:spacing w:val="-3"/>
          <w:sz w:val="23"/>
          <w:szCs w:val="23"/>
        </w:rPr>
        <w:t>VOLTMETER</w:t>
      </w:r>
      <w:r>
        <w:rPr>
          <w:spacing w:val="-3"/>
          <w:sz w:val="23"/>
          <w:szCs w:val="23"/>
        </w:rPr>
        <w:tab/>
      </w:r>
      <w:r>
        <w:rPr>
          <w:sz w:val="23"/>
          <w:szCs w:val="23"/>
        </w:rPr>
        <w:t>6</w:t>
      </w:r>
      <w:r>
        <w:rPr>
          <w:spacing w:val="-6"/>
          <w:sz w:val="23"/>
          <w:szCs w:val="23"/>
        </w:rPr>
        <w:t xml:space="preserve"> </w:t>
      </w:r>
      <w:r>
        <w:rPr>
          <w:sz w:val="23"/>
          <w:szCs w:val="23"/>
        </w:rPr>
        <w:t>Hrs</w:t>
      </w:r>
      <w:r>
        <w:rPr>
          <w:b w:val="0"/>
          <w:sz w:val="23"/>
          <w:szCs w:val="23"/>
        </w:rPr>
        <w:t>.</w:t>
      </w:r>
      <w:proofErr w:type="gramEnd"/>
    </w:p>
    <w:p w:rsidR="005F6964" w:rsidRDefault="00582FCD" w:rsidP="00617A6F">
      <w:pPr>
        <w:pStyle w:val="ListParagraph"/>
        <w:numPr>
          <w:ilvl w:val="1"/>
          <w:numId w:val="66"/>
        </w:numPr>
        <w:tabs>
          <w:tab w:val="left" w:pos="1463"/>
          <w:tab w:val="left" w:pos="1464"/>
        </w:tabs>
        <w:ind w:left="1463" w:hanging="584"/>
        <w:rPr>
          <w:sz w:val="23"/>
          <w:szCs w:val="23"/>
        </w:rPr>
      </w:pPr>
      <w:r>
        <w:rPr>
          <w:spacing w:val="-3"/>
          <w:sz w:val="23"/>
          <w:szCs w:val="23"/>
        </w:rPr>
        <w:t xml:space="preserve">Working </w:t>
      </w:r>
      <w:r>
        <w:rPr>
          <w:sz w:val="23"/>
          <w:szCs w:val="23"/>
        </w:rPr>
        <w:t>(Block</w:t>
      </w:r>
      <w:r>
        <w:rPr>
          <w:spacing w:val="-10"/>
          <w:sz w:val="23"/>
          <w:szCs w:val="23"/>
        </w:rPr>
        <w:t xml:space="preserve"> </w:t>
      </w:r>
      <w:r>
        <w:rPr>
          <w:spacing w:val="-3"/>
          <w:sz w:val="23"/>
          <w:szCs w:val="23"/>
        </w:rPr>
        <w:t>diagram).</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Application.</w:t>
      </w:r>
    </w:p>
    <w:p w:rsidR="005F6964" w:rsidRDefault="005F6964">
      <w:pPr>
        <w:pStyle w:val="BodyText"/>
        <w:spacing w:before="2"/>
        <w:ind w:left="0" w:firstLine="0"/>
        <w:rPr>
          <w:sz w:val="23"/>
          <w:szCs w:val="23"/>
        </w:rPr>
      </w:pPr>
    </w:p>
    <w:p w:rsidR="005F6964" w:rsidRDefault="00582FCD" w:rsidP="00617A6F">
      <w:pPr>
        <w:pStyle w:val="Heading3"/>
        <w:numPr>
          <w:ilvl w:val="0"/>
          <w:numId w:val="66"/>
        </w:numPr>
        <w:tabs>
          <w:tab w:val="left" w:pos="880"/>
          <w:tab w:val="left" w:pos="881"/>
        </w:tabs>
        <w:ind w:hanging="721"/>
        <w:rPr>
          <w:sz w:val="23"/>
          <w:szCs w:val="23"/>
        </w:rPr>
      </w:pPr>
      <w:r>
        <w:rPr>
          <w:spacing w:val="-3"/>
          <w:sz w:val="23"/>
          <w:szCs w:val="23"/>
        </w:rPr>
        <w:t>OSCILLOSCOPE</w:t>
      </w:r>
    </w:p>
    <w:p w:rsidR="005F6964" w:rsidRDefault="00582FCD" w:rsidP="00617A6F">
      <w:pPr>
        <w:pStyle w:val="ListParagraph"/>
        <w:numPr>
          <w:ilvl w:val="1"/>
          <w:numId w:val="66"/>
        </w:numPr>
        <w:tabs>
          <w:tab w:val="left" w:pos="1600"/>
          <w:tab w:val="left" w:pos="1601"/>
        </w:tabs>
        <w:spacing w:before="5"/>
        <w:rPr>
          <w:sz w:val="23"/>
          <w:szCs w:val="23"/>
        </w:rPr>
      </w:pPr>
      <w:r>
        <w:rPr>
          <w:sz w:val="23"/>
          <w:szCs w:val="23"/>
        </w:rPr>
        <w:t>Types</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Construction.</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Operation.</w:t>
      </w:r>
    </w:p>
    <w:p w:rsidR="005F6964" w:rsidRDefault="005F6964">
      <w:pPr>
        <w:pStyle w:val="BodyText"/>
        <w:spacing w:before="2"/>
        <w:ind w:left="0" w:firstLine="0"/>
        <w:rPr>
          <w:sz w:val="23"/>
          <w:szCs w:val="23"/>
        </w:rPr>
      </w:pPr>
    </w:p>
    <w:p w:rsidR="005F6964" w:rsidRDefault="00582FCD" w:rsidP="00617A6F">
      <w:pPr>
        <w:pStyle w:val="Heading3"/>
        <w:numPr>
          <w:ilvl w:val="0"/>
          <w:numId w:val="66"/>
        </w:numPr>
        <w:tabs>
          <w:tab w:val="left" w:pos="880"/>
          <w:tab w:val="left" w:pos="881"/>
          <w:tab w:val="left" w:pos="9013"/>
        </w:tabs>
        <w:ind w:hanging="721"/>
        <w:rPr>
          <w:sz w:val="23"/>
          <w:szCs w:val="23"/>
        </w:rPr>
      </w:pPr>
      <w:r>
        <w:rPr>
          <w:spacing w:val="-3"/>
          <w:sz w:val="23"/>
          <w:szCs w:val="23"/>
        </w:rPr>
        <w:t>SIGNAL</w:t>
      </w:r>
      <w:r>
        <w:rPr>
          <w:spacing w:val="-9"/>
          <w:sz w:val="23"/>
          <w:szCs w:val="23"/>
        </w:rPr>
        <w:t xml:space="preserve"> </w:t>
      </w:r>
      <w:r>
        <w:rPr>
          <w:spacing w:val="-3"/>
          <w:sz w:val="23"/>
          <w:szCs w:val="23"/>
        </w:rPr>
        <w:t>GENERATORS</w:t>
      </w:r>
      <w:r>
        <w:rPr>
          <w:spacing w:val="-3"/>
          <w:sz w:val="23"/>
          <w:szCs w:val="23"/>
        </w:rPr>
        <w:tab/>
      </w:r>
      <w:r>
        <w:rPr>
          <w:sz w:val="23"/>
          <w:szCs w:val="23"/>
        </w:rPr>
        <w:t>4</w:t>
      </w:r>
      <w:r>
        <w:rPr>
          <w:spacing w:val="-6"/>
          <w:sz w:val="23"/>
          <w:szCs w:val="23"/>
        </w:rPr>
        <w:t xml:space="preserve"> </w:t>
      </w:r>
      <w:r>
        <w:rPr>
          <w:sz w:val="23"/>
          <w:szCs w:val="23"/>
        </w:rPr>
        <w:t>Hrs.</w:t>
      </w:r>
    </w:p>
    <w:p w:rsidR="005F6964" w:rsidRDefault="00582FCD" w:rsidP="00617A6F">
      <w:pPr>
        <w:pStyle w:val="ListParagraph"/>
        <w:numPr>
          <w:ilvl w:val="1"/>
          <w:numId w:val="66"/>
        </w:numPr>
        <w:tabs>
          <w:tab w:val="left" w:pos="1600"/>
          <w:tab w:val="left" w:pos="1601"/>
        </w:tabs>
        <w:spacing w:before="6"/>
        <w:rPr>
          <w:sz w:val="23"/>
          <w:szCs w:val="23"/>
        </w:rPr>
      </w:pPr>
      <w:r>
        <w:rPr>
          <w:sz w:val="23"/>
          <w:szCs w:val="23"/>
        </w:rPr>
        <w:t xml:space="preserve">Types </w:t>
      </w:r>
      <w:r>
        <w:rPr>
          <w:spacing w:val="-3"/>
          <w:sz w:val="23"/>
          <w:szCs w:val="23"/>
        </w:rPr>
        <w:t xml:space="preserve">(AF </w:t>
      </w:r>
      <w:r>
        <w:rPr>
          <w:sz w:val="23"/>
          <w:szCs w:val="23"/>
        </w:rPr>
        <w:t>&amp;</w:t>
      </w:r>
      <w:r>
        <w:rPr>
          <w:spacing w:val="-15"/>
          <w:sz w:val="23"/>
          <w:szCs w:val="23"/>
        </w:rPr>
        <w:t xml:space="preserve"> </w:t>
      </w:r>
      <w:r>
        <w:rPr>
          <w:spacing w:val="-3"/>
          <w:sz w:val="23"/>
          <w:szCs w:val="23"/>
        </w:rPr>
        <w:t>RF)</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Construction.</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Application.</w:t>
      </w:r>
    </w:p>
    <w:p w:rsidR="005F6964" w:rsidRDefault="005F6964">
      <w:pPr>
        <w:pStyle w:val="BodyText"/>
        <w:spacing w:before="2"/>
        <w:ind w:left="0" w:firstLine="0"/>
        <w:rPr>
          <w:sz w:val="23"/>
          <w:szCs w:val="23"/>
        </w:rPr>
      </w:pPr>
    </w:p>
    <w:p w:rsidR="005F6964" w:rsidRDefault="00582FCD" w:rsidP="00617A6F">
      <w:pPr>
        <w:pStyle w:val="Heading3"/>
        <w:numPr>
          <w:ilvl w:val="0"/>
          <w:numId w:val="66"/>
        </w:numPr>
        <w:tabs>
          <w:tab w:val="left" w:pos="880"/>
          <w:tab w:val="left" w:pos="881"/>
        </w:tabs>
        <w:ind w:hanging="721"/>
        <w:rPr>
          <w:sz w:val="23"/>
          <w:szCs w:val="23"/>
        </w:rPr>
      </w:pPr>
      <w:r>
        <w:rPr>
          <w:spacing w:val="-3"/>
          <w:sz w:val="23"/>
          <w:szCs w:val="23"/>
        </w:rPr>
        <w:t xml:space="preserve">MEASUREMENT </w:t>
      </w:r>
      <w:r>
        <w:rPr>
          <w:sz w:val="23"/>
          <w:szCs w:val="23"/>
        </w:rPr>
        <w:t xml:space="preserve">OF </w:t>
      </w:r>
      <w:r>
        <w:rPr>
          <w:spacing w:val="-3"/>
          <w:sz w:val="23"/>
          <w:szCs w:val="23"/>
        </w:rPr>
        <w:t xml:space="preserve">CAPACITANCE </w:t>
      </w:r>
      <w:r>
        <w:rPr>
          <w:sz w:val="23"/>
          <w:szCs w:val="23"/>
        </w:rPr>
        <w:t>&amp;</w:t>
      </w:r>
      <w:r>
        <w:rPr>
          <w:spacing w:val="-16"/>
          <w:sz w:val="23"/>
          <w:szCs w:val="23"/>
        </w:rPr>
        <w:t xml:space="preserve"> </w:t>
      </w:r>
      <w:r>
        <w:rPr>
          <w:spacing w:val="-3"/>
          <w:sz w:val="23"/>
          <w:szCs w:val="23"/>
        </w:rPr>
        <w:t>INDUCTANCE</w:t>
      </w:r>
    </w:p>
    <w:p w:rsidR="005F6964" w:rsidRDefault="00582FCD" w:rsidP="00617A6F">
      <w:pPr>
        <w:pStyle w:val="ListParagraph"/>
        <w:numPr>
          <w:ilvl w:val="1"/>
          <w:numId w:val="66"/>
        </w:numPr>
        <w:tabs>
          <w:tab w:val="left" w:pos="1600"/>
          <w:tab w:val="left" w:pos="1601"/>
        </w:tabs>
        <w:spacing w:before="5"/>
        <w:rPr>
          <w:sz w:val="23"/>
          <w:szCs w:val="23"/>
        </w:rPr>
      </w:pPr>
      <w:r>
        <w:rPr>
          <w:spacing w:val="-3"/>
          <w:sz w:val="23"/>
          <w:szCs w:val="23"/>
        </w:rPr>
        <w:t>Measuring</w:t>
      </w:r>
      <w:r>
        <w:rPr>
          <w:spacing w:val="-6"/>
          <w:sz w:val="23"/>
          <w:szCs w:val="23"/>
        </w:rPr>
        <w:t xml:space="preserve"> </w:t>
      </w:r>
      <w:r>
        <w:rPr>
          <w:spacing w:val="-3"/>
          <w:sz w:val="23"/>
          <w:szCs w:val="23"/>
        </w:rPr>
        <w:t>Inductance</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Measuring</w:t>
      </w:r>
      <w:r>
        <w:rPr>
          <w:spacing w:val="-6"/>
          <w:sz w:val="23"/>
          <w:szCs w:val="23"/>
        </w:rPr>
        <w:t xml:space="preserve"> </w:t>
      </w:r>
      <w:r>
        <w:rPr>
          <w:spacing w:val="-3"/>
          <w:sz w:val="23"/>
          <w:szCs w:val="23"/>
        </w:rPr>
        <w:t>Capacitance.</w:t>
      </w:r>
    </w:p>
    <w:p w:rsidR="005F6964" w:rsidRDefault="005F6964">
      <w:pPr>
        <w:pStyle w:val="BodyText"/>
        <w:spacing w:before="2"/>
        <w:ind w:left="0" w:firstLine="0"/>
        <w:rPr>
          <w:sz w:val="23"/>
          <w:szCs w:val="23"/>
        </w:rPr>
      </w:pPr>
    </w:p>
    <w:p w:rsidR="005F6964" w:rsidRDefault="00582FCD" w:rsidP="00617A6F">
      <w:pPr>
        <w:pStyle w:val="Heading3"/>
        <w:numPr>
          <w:ilvl w:val="0"/>
          <w:numId w:val="66"/>
        </w:numPr>
        <w:tabs>
          <w:tab w:val="left" w:pos="880"/>
          <w:tab w:val="left" w:pos="881"/>
        </w:tabs>
        <w:ind w:hanging="721"/>
        <w:rPr>
          <w:sz w:val="23"/>
          <w:szCs w:val="23"/>
        </w:rPr>
      </w:pPr>
      <w:r>
        <w:rPr>
          <w:spacing w:val="-3"/>
          <w:sz w:val="23"/>
          <w:szCs w:val="23"/>
        </w:rPr>
        <w:t>FREQUENCY</w:t>
      </w:r>
      <w:r>
        <w:rPr>
          <w:spacing w:val="-6"/>
          <w:sz w:val="23"/>
          <w:szCs w:val="23"/>
        </w:rPr>
        <w:t xml:space="preserve"> </w:t>
      </w:r>
      <w:r>
        <w:rPr>
          <w:spacing w:val="-3"/>
          <w:sz w:val="23"/>
          <w:szCs w:val="23"/>
        </w:rPr>
        <w:t>METER</w:t>
      </w:r>
    </w:p>
    <w:p w:rsidR="005F6964" w:rsidRDefault="00582FCD" w:rsidP="00617A6F">
      <w:pPr>
        <w:pStyle w:val="ListParagraph"/>
        <w:numPr>
          <w:ilvl w:val="1"/>
          <w:numId w:val="66"/>
        </w:numPr>
        <w:tabs>
          <w:tab w:val="left" w:pos="1600"/>
          <w:tab w:val="left" w:pos="1601"/>
        </w:tabs>
        <w:spacing w:before="5"/>
        <w:rPr>
          <w:sz w:val="23"/>
          <w:szCs w:val="23"/>
        </w:rPr>
      </w:pPr>
      <w:r>
        <w:rPr>
          <w:sz w:val="23"/>
          <w:szCs w:val="23"/>
        </w:rPr>
        <w:t xml:space="preserve">Types </w:t>
      </w:r>
      <w:r>
        <w:rPr>
          <w:spacing w:val="-3"/>
          <w:sz w:val="23"/>
          <w:szCs w:val="23"/>
        </w:rPr>
        <w:t xml:space="preserve">(Resonance </w:t>
      </w:r>
      <w:r>
        <w:rPr>
          <w:spacing w:val="-2"/>
          <w:sz w:val="23"/>
          <w:szCs w:val="23"/>
        </w:rPr>
        <w:t xml:space="preserve">and </w:t>
      </w:r>
      <w:r>
        <w:rPr>
          <w:spacing w:val="-3"/>
          <w:sz w:val="23"/>
          <w:szCs w:val="23"/>
        </w:rPr>
        <w:t>Weston,</w:t>
      </w:r>
      <w:r>
        <w:rPr>
          <w:spacing w:val="-14"/>
          <w:sz w:val="23"/>
          <w:szCs w:val="23"/>
        </w:rPr>
        <w:t xml:space="preserve"> </w:t>
      </w:r>
      <w:r>
        <w:rPr>
          <w:spacing w:val="-3"/>
          <w:sz w:val="23"/>
          <w:szCs w:val="23"/>
        </w:rPr>
        <w:t>Digital).</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Construction.</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Application.</w:t>
      </w:r>
    </w:p>
    <w:p w:rsidR="005F6964" w:rsidRDefault="005F6964">
      <w:pPr>
        <w:pStyle w:val="BodyText"/>
        <w:spacing w:before="2"/>
        <w:ind w:left="0" w:firstLine="0"/>
        <w:rPr>
          <w:sz w:val="23"/>
          <w:szCs w:val="23"/>
        </w:rPr>
      </w:pPr>
    </w:p>
    <w:p w:rsidR="005F6964" w:rsidRDefault="00582FCD" w:rsidP="00617A6F">
      <w:pPr>
        <w:pStyle w:val="Heading3"/>
        <w:numPr>
          <w:ilvl w:val="0"/>
          <w:numId w:val="66"/>
        </w:numPr>
        <w:tabs>
          <w:tab w:val="left" w:pos="880"/>
          <w:tab w:val="left" w:pos="881"/>
        </w:tabs>
        <w:ind w:hanging="721"/>
        <w:rPr>
          <w:sz w:val="23"/>
          <w:szCs w:val="23"/>
        </w:rPr>
      </w:pPr>
      <w:r>
        <w:rPr>
          <w:spacing w:val="-3"/>
          <w:sz w:val="23"/>
          <w:szCs w:val="23"/>
        </w:rPr>
        <w:t>LUX</w:t>
      </w:r>
      <w:r>
        <w:rPr>
          <w:spacing w:val="-5"/>
          <w:sz w:val="23"/>
          <w:szCs w:val="23"/>
        </w:rPr>
        <w:t xml:space="preserve"> </w:t>
      </w:r>
      <w:r>
        <w:rPr>
          <w:spacing w:val="-3"/>
          <w:sz w:val="23"/>
          <w:szCs w:val="23"/>
        </w:rPr>
        <w:t>METERS</w:t>
      </w:r>
    </w:p>
    <w:p w:rsidR="005F6964" w:rsidRDefault="00582FCD" w:rsidP="00617A6F">
      <w:pPr>
        <w:pStyle w:val="ListParagraph"/>
        <w:numPr>
          <w:ilvl w:val="1"/>
          <w:numId w:val="66"/>
        </w:numPr>
        <w:tabs>
          <w:tab w:val="left" w:pos="1600"/>
          <w:tab w:val="left" w:pos="1601"/>
        </w:tabs>
        <w:spacing w:before="5"/>
        <w:rPr>
          <w:sz w:val="23"/>
          <w:szCs w:val="23"/>
        </w:rPr>
      </w:pPr>
      <w:r>
        <w:rPr>
          <w:spacing w:val="-3"/>
          <w:sz w:val="23"/>
          <w:szCs w:val="23"/>
        </w:rPr>
        <w:t>Types.</w:t>
      </w:r>
    </w:p>
    <w:p w:rsidR="005F6964" w:rsidRDefault="00582FCD" w:rsidP="00617A6F">
      <w:pPr>
        <w:pStyle w:val="ListParagraph"/>
        <w:numPr>
          <w:ilvl w:val="1"/>
          <w:numId w:val="66"/>
        </w:numPr>
        <w:tabs>
          <w:tab w:val="left" w:pos="1600"/>
          <w:tab w:val="left" w:pos="1601"/>
        </w:tabs>
        <w:spacing w:before="11"/>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Applications.</w:t>
      </w:r>
    </w:p>
    <w:p w:rsidR="005F6964" w:rsidRDefault="005F6964">
      <w:pPr>
        <w:pStyle w:val="BodyText"/>
        <w:spacing w:before="2"/>
        <w:ind w:left="0" w:firstLine="0"/>
        <w:rPr>
          <w:sz w:val="23"/>
          <w:szCs w:val="23"/>
        </w:rPr>
      </w:pPr>
    </w:p>
    <w:p w:rsidR="005F6964" w:rsidRDefault="00582FCD" w:rsidP="00617A6F">
      <w:pPr>
        <w:pStyle w:val="Heading3"/>
        <w:numPr>
          <w:ilvl w:val="0"/>
          <w:numId w:val="66"/>
        </w:numPr>
        <w:tabs>
          <w:tab w:val="left" w:pos="880"/>
          <w:tab w:val="left" w:pos="881"/>
        </w:tabs>
        <w:ind w:hanging="721"/>
        <w:rPr>
          <w:sz w:val="23"/>
          <w:szCs w:val="23"/>
        </w:rPr>
      </w:pPr>
      <w:r>
        <w:rPr>
          <w:spacing w:val="-3"/>
          <w:sz w:val="23"/>
          <w:szCs w:val="23"/>
        </w:rPr>
        <w:t>SYNCHRONOSCOPES</w:t>
      </w:r>
    </w:p>
    <w:p w:rsidR="005F6964" w:rsidRDefault="00582FCD" w:rsidP="00617A6F">
      <w:pPr>
        <w:pStyle w:val="ListParagraph"/>
        <w:numPr>
          <w:ilvl w:val="1"/>
          <w:numId w:val="66"/>
        </w:numPr>
        <w:tabs>
          <w:tab w:val="left" w:pos="1600"/>
          <w:tab w:val="left" w:pos="1601"/>
        </w:tabs>
        <w:spacing w:before="5"/>
        <w:rPr>
          <w:sz w:val="23"/>
          <w:szCs w:val="23"/>
        </w:rPr>
      </w:pPr>
      <w:r>
        <w:rPr>
          <w:spacing w:val="-3"/>
          <w:sz w:val="23"/>
          <w:szCs w:val="23"/>
        </w:rPr>
        <w:t>Types.</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Construction.</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Working</w:t>
      </w:r>
      <w:r>
        <w:rPr>
          <w:spacing w:val="-6"/>
          <w:sz w:val="23"/>
          <w:szCs w:val="23"/>
        </w:rPr>
        <w:t xml:space="preserve"> </w:t>
      </w:r>
      <w:r>
        <w:rPr>
          <w:spacing w:val="-3"/>
          <w:sz w:val="23"/>
          <w:szCs w:val="23"/>
        </w:rPr>
        <w:t>principle.</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Uses.</w:t>
      </w:r>
    </w:p>
    <w:p w:rsidR="005F6964" w:rsidRDefault="00582FCD" w:rsidP="00617A6F">
      <w:pPr>
        <w:pStyle w:val="Heading3"/>
        <w:numPr>
          <w:ilvl w:val="0"/>
          <w:numId w:val="66"/>
        </w:numPr>
        <w:tabs>
          <w:tab w:val="left" w:pos="880"/>
          <w:tab w:val="left" w:pos="881"/>
          <w:tab w:val="left" w:pos="8979"/>
        </w:tabs>
        <w:spacing w:before="12"/>
        <w:ind w:hanging="721"/>
        <w:rPr>
          <w:b w:val="0"/>
          <w:sz w:val="23"/>
          <w:szCs w:val="23"/>
        </w:rPr>
      </w:pPr>
      <w:proofErr w:type="gramStart"/>
      <w:r>
        <w:rPr>
          <w:spacing w:val="-3"/>
          <w:sz w:val="23"/>
          <w:szCs w:val="23"/>
        </w:rPr>
        <w:t>TACHOMETERS</w:t>
      </w:r>
      <w:r>
        <w:rPr>
          <w:spacing w:val="-3"/>
          <w:sz w:val="23"/>
          <w:szCs w:val="23"/>
        </w:rPr>
        <w:tab/>
      </w:r>
      <w:r>
        <w:rPr>
          <w:sz w:val="23"/>
          <w:szCs w:val="23"/>
        </w:rPr>
        <w:t>6</w:t>
      </w:r>
      <w:r>
        <w:rPr>
          <w:spacing w:val="-5"/>
          <w:sz w:val="23"/>
          <w:szCs w:val="23"/>
        </w:rPr>
        <w:t xml:space="preserve"> </w:t>
      </w:r>
      <w:r>
        <w:rPr>
          <w:sz w:val="23"/>
          <w:szCs w:val="23"/>
        </w:rPr>
        <w:t>Hrs</w:t>
      </w:r>
      <w:r>
        <w:rPr>
          <w:b w:val="0"/>
          <w:sz w:val="23"/>
          <w:szCs w:val="23"/>
        </w:rPr>
        <w:t>.</w:t>
      </w:r>
      <w:proofErr w:type="gramEnd"/>
    </w:p>
    <w:p w:rsidR="005F6964" w:rsidRDefault="00582FCD" w:rsidP="00617A6F">
      <w:pPr>
        <w:pStyle w:val="ListParagraph"/>
        <w:numPr>
          <w:ilvl w:val="1"/>
          <w:numId w:val="66"/>
        </w:numPr>
        <w:tabs>
          <w:tab w:val="left" w:pos="1600"/>
          <w:tab w:val="left" w:pos="1601"/>
        </w:tabs>
        <w:rPr>
          <w:sz w:val="23"/>
          <w:szCs w:val="23"/>
        </w:rPr>
      </w:pPr>
      <w:r>
        <w:rPr>
          <w:sz w:val="23"/>
          <w:szCs w:val="23"/>
        </w:rPr>
        <w:t xml:space="preserve">Types </w:t>
      </w:r>
      <w:r>
        <w:rPr>
          <w:spacing w:val="-3"/>
          <w:sz w:val="23"/>
          <w:szCs w:val="23"/>
        </w:rPr>
        <w:t xml:space="preserve">(Mechanical-Electrical </w:t>
      </w:r>
      <w:r>
        <w:rPr>
          <w:sz w:val="23"/>
          <w:szCs w:val="23"/>
        </w:rPr>
        <w:t>&amp;</w:t>
      </w:r>
      <w:r>
        <w:rPr>
          <w:spacing w:val="-15"/>
          <w:sz w:val="23"/>
          <w:szCs w:val="23"/>
        </w:rPr>
        <w:t xml:space="preserve"> </w:t>
      </w:r>
      <w:r>
        <w:rPr>
          <w:spacing w:val="-3"/>
          <w:sz w:val="23"/>
          <w:szCs w:val="23"/>
        </w:rPr>
        <w:t>Electronic).</w:t>
      </w:r>
    </w:p>
    <w:p w:rsidR="005F6964" w:rsidRDefault="00582FCD" w:rsidP="00617A6F">
      <w:pPr>
        <w:pStyle w:val="ListParagraph"/>
        <w:numPr>
          <w:ilvl w:val="1"/>
          <w:numId w:val="66"/>
        </w:numPr>
        <w:tabs>
          <w:tab w:val="left" w:pos="1600"/>
          <w:tab w:val="left" w:pos="1601"/>
        </w:tabs>
        <w:rPr>
          <w:sz w:val="23"/>
          <w:szCs w:val="23"/>
        </w:rPr>
      </w:pPr>
      <w:r>
        <w:rPr>
          <w:spacing w:val="-3"/>
          <w:sz w:val="23"/>
          <w:szCs w:val="23"/>
        </w:rPr>
        <w:t>Construction.</w:t>
      </w:r>
    </w:p>
    <w:p w:rsidR="005F6964" w:rsidRDefault="00582FCD" w:rsidP="00617A6F">
      <w:pPr>
        <w:pStyle w:val="ListParagraph"/>
        <w:numPr>
          <w:ilvl w:val="1"/>
          <w:numId w:val="66"/>
        </w:numPr>
        <w:tabs>
          <w:tab w:val="left" w:pos="1600"/>
          <w:tab w:val="left" w:pos="1601"/>
        </w:tabs>
        <w:rPr>
          <w:sz w:val="20"/>
        </w:rPr>
      </w:pPr>
      <w:r>
        <w:rPr>
          <w:spacing w:val="-3"/>
          <w:sz w:val="23"/>
          <w:szCs w:val="23"/>
        </w:rPr>
        <w:t>Application.</w:t>
      </w:r>
    </w:p>
    <w:p w:rsidR="005F6964" w:rsidRDefault="005F6964">
      <w:pPr>
        <w:rPr>
          <w:sz w:val="20"/>
        </w:rPr>
        <w:sectPr w:rsidR="005F6964">
          <w:pgSz w:w="12240" w:h="15840"/>
          <w:pgMar w:top="1500" w:right="1280" w:bottom="1420" w:left="1280" w:header="850" w:footer="1144" w:gutter="0"/>
          <w:cols w:space="720"/>
          <w:docGrid w:linePitch="299"/>
        </w:sectPr>
      </w:pPr>
    </w:p>
    <w:p w:rsidR="005F6964" w:rsidRDefault="00E30AF8">
      <w:pPr>
        <w:pStyle w:val="Heading3"/>
        <w:tabs>
          <w:tab w:val="left" w:pos="1600"/>
        </w:tabs>
        <w:ind w:left="160" w:firstLine="0"/>
        <w:rPr>
          <w:sz w:val="23"/>
          <w:szCs w:val="23"/>
        </w:rPr>
      </w:pPr>
      <w:r>
        <w:rPr>
          <w:spacing w:val="-3"/>
          <w:sz w:val="23"/>
          <w:szCs w:val="23"/>
        </w:rPr>
        <w:lastRenderedPageBreak/>
        <w:t>ET-27</w:t>
      </w:r>
      <w:r w:rsidR="00582FCD">
        <w:rPr>
          <w:spacing w:val="-3"/>
          <w:sz w:val="23"/>
          <w:szCs w:val="23"/>
        </w:rPr>
        <w:t>3:</w:t>
      </w:r>
      <w:r w:rsidR="00582FCD">
        <w:rPr>
          <w:spacing w:val="-3"/>
          <w:sz w:val="23"/>
          <w:szCs w:val="23"/>
        </w:rPr>
        <w:tab/>
      </w:r>
      <w:r w:rsidR="00582FCD">
        <w:rPr>
          <w:spacing w:val="-4"/>
          <w:sz w:val="23"/>
          <w:szCs w:val="23"/>
        </w:rPr>
        <w:t xml:space="preserve">ELECTRICAL </w:t>
      </w:r>
      <w:r w:rsidR="00582FCD">
        <w:rPr>
          <w:spacing w:val="-3"/>
          <w:sz w:val="23"/>
          <w:szCs w:val="23"/>
        </w:rPr>
        <w:t xml:space="preserve">INSTRUMENTS </w:t>
      </w:r>
      <w:r w:rsidR="00582FCD">
        <w:rPr>
          <w:sz w:val="23"/>
          <w:szCs w:val="23"/>
        </w:rPr>
        <w:t>AND</w:t>
      </w:r>
      <w:r w:rsidR="00582FCD">
        <w:rPr>
          <w:spacing w:val="-10"/>
          <w:sz w:val="23"/>
          <w:szCs w:val="23"/>
        </w:rPr>
        <w:t xml:space="preserve"> </w:t>
      </w:r>
      <w:r w:rsidR="00582FCD">
        <w:rPr>
          <w:spacing w:val="-3"/>
          <w:sz w:val="23"/>
          <w:szCs w:val="23"/>
        </w:rPr>
        <w:t>MEASUREMENTS</w:t>
      </w:r>
    </w:p>
    <w:p w:rsidR="005F6964" w:rsidRDefault="005F6964">
      <w:pPr>
        <w:pStyle w:val="BodyText"/>
        <w:spacing w:before="9"/>
        <w:ind w:left="0" w:firstLine="0"/>
        <w:rPr>
          <w:b/>
          <w:sz w:val="13"/>
        </w:rPr>
      </w:pPr>
    </w:p>
    <w:p w:rsidR="005F6964" w:rsidRDefault="00582FCD">
      <w:pPr>
        <w:spacing w:before="91"/>
        <w:ind w:left="80" w:right="6498"/>
        <w:jc w:val="center"/>
        <w:rPr>
          <w:b/>
          <w:sz w:val="20"/>
        </w:rPr>
      </w:pPr>
      <w:r>
        <w:rPr>
          <w:b/>
          <w:sz w:val="20"/>
          <w:u w:val="single"/>
        </w:rPr>
        <w:t>INSTRUCTIONAL OBJECTIVES</w:t>
      </w:r>
    </w:p>
    <w:p w:rsidR="005F6964" w:rsidRDefault="00582FCD">
      <w:pPr>
        <w:spacing w:before="10" w:after="15"/>
        <w:ind w:left="107" w:right="102"/>
        <w:jc w:val="center"/>
        <w:rPr>
          <w:b/>
          <w:sz w:val="20"/>
        </w:rPr>
      </w:pPr>
      <w:r>
        <w:rPr>
          <w:b/>
          <w:sz w:val="20"/>
        </w:rPr>
        <w:t>TIME SCHEDULE</w:t>
      </w:r>
    </w:p>
    <w:tbl>
      <w:tblPr>
        <w:tblW w:w="0" w:type="auto"/>
        <w:tblInd w:w="183" w:type="dxa"/>
        <w:tblBorders>
          <w:top w:val="double" w:sz="2" w:space="0" w:color="000000"/>
          <w:left w:val="double" w:sz="2" w:space="0" w:color="000000"/>
          <w:bottom w:val="double" w:sz="2" w:space="0" w:color="000000"/>
          <w:right w:val="double" w:sz="2" w:space="0" w:color="000000"/>
          <w:insideH w:val="double" w:sz="2" w:space="0" w:color="000000"/>
          <w:insideV w:val="double" w:sz="2" w:space="0" w:color="000000"/>
        </w:tblBorders>
        <w:tblLayout w:type="fixed"/>
        <w:tblCellMar>
          <w:left w:w="0" w:type="dxa"/>
          <w:right w:w="0" w:type="dxa"/>
        </w:tblCellMar>
        <w:tblLook w:val="04A0" w:firstRow="1" w:lastRow="0" w:firstColumn="1" w:lastColumn="0" w:noHBand="0" w:noVBand="1"/>
      </w:tblPr>
      <w:tblGrid>
        <w:gridCol w:w="1159"/>
        <w:gridCol w:w="4018"/>
        <w:gridCol w:w="1730"/>
        <w:gridCol w:w="1729"/>
      </w:tblGrid>
      <w:tr w:rsidR="005F6964">
        <w:trPr>
          <w:trHeight w:val="721"/>
        </w:trPr>
        <w:tc>
          <w:tcPr>
            <w:tcW w:w="1159" w:type="dxa"/>
            <w:tcBorders>
              <w:bottom w:val="single" w:sz="6" w:space="0" w:color="000000"/>
              <w:right w:val="single" w:sz="6" w:space="0" w:color="000000"/>
            </w:tcBorders>
          </w:tcPr>
          <w:p w:rsidR="005F6964" w:rsidRDefault="00582FCD">
            <w:pPr>
              <w:pStyle w:val="TableParagraph"/>
              <w:spacing w:before="6"/>
              <w:ind w:left="294" w:right="293"/>
              <w:jc w:val="center"/>
              <w:rPr>
                <w:sz w:val="20"/>
              </w:rPr>
            </w:pPr>
            <w:r>
              <w:rPr>
                <w:sz w:val="20"/>
              </w:rPr>
              <w:t>S.NO.</w:t>
            </w:r>
          </w:p>
        </w:tc>
        <w:tc>
          <w:tcPr>
            <w:tcW w:w="4018" w:type="dxa"/>
            <w:tcBorders>
              <w:left w:val="single" w:sz="6" w:space="0" w:color="000000"/>
              <w:bottom w:val="single" w:sz="6" w:space="0" w:color="000000"/>
              <w:right w:val="single" w:sz="6" w:space="0" w:color="000000"/>
            </w:tcBorders>
          </w:tcPr>
          <w:p w:rsidR="005F6964" w:rsidRDefault="00582FCD">
            <w:pPr>
              <w:pStyle w:val="TableParagraph"/>
              <w:spacing w:before="6"/>
              <w:ind w:left="107"/>
              <w:rPr>
                <w:sz w:val="20"/>
              </w:rPr>
            </w:pPr>
            <w:r>
              <w:rPr>
                <w:sz w:val="20"/>
              </w:rPr>
              <w:t>MAJOR TOPICS</w:t>
            </w:r>
          </w:p>
        </w:tc>
        <w:tc>
          <w:tcPr>
            <w:tcW w:w="1730" w:type="dxa"/>
            <w:tcBorders>
              <w:left w:val="single" w:sz="6" w:space="0" w:color="000000"/>
              <w:bottom w:val="single" w:sz="6" w:space="0" w:color="000000"/>
              <w:right w:val="single" w:sz="6" w:space="0" w:color="000000"/>
            </w:tcBorders>
          </w:tcPr>
          <w:p w:rsidR="005F6964" w:rsidRDefault="00582FCD">
            <w:pPr>
              <w:pStyle w:val="TableParagraph"/>
              <w:spacing w:before="6"/>
              <w:ind w:left="81" w:right="65"/>
              <w:jc w:val="center"/>
              <w:rPr>
                <w:sz w:val="20"/>
              </w:rPr>
            </w:pPr>
            <w:r>
              <w:rPr>
                <w:sz w:val="20"/>
              </w:rPr>
              <w:t>NO. OF PERIODS</w:t>
            </w:r>
          </w:p>
        </w:tc>
        <w:tc>
          <w:tcPr>
            <w:tcW w:w="1729" w:type="dxa"/>
            <w:tcBorders>
              <w:left w:val="single" w:sz="6" w:space="0" w:color="000000"/>
              <w:bottom w:val="single" w:sz="6" w:space="0" w:color="000000"/>
            </w:tcBorders>
          </w:tcPr>
          <w:p w:rsidR="005F6964" w:rsidRDefault="00582FCD">
            <w:pPr>
              <w:pStyle w:val="TableParagraph"/>
              <w:spacing w:before="6" w:line="249" w:lineRule="auto"/>
              <w:ind w:left="193" w:firstLine="357"/>
              <w:rPr>
                <w:sz w:val="20"/>
              </w:rPr>
            </w:pPr>
            <w:r>
              <w:rPr>
                <w:sz w:val="20"/>
              </w:rPr>
              <w:t>NO. OF QUESTIONS IN</w:t>
            </w:r>
          </w:p>
          <w:p w:rsidR="005F6964" w:rsidRDefault="00582FCD">
            <w:pPr>
              <w:pStyle w:val="TableParagraph"/>
              <w:spacing w:before="2" w:line="214" w:lineRule="exact"/>
              <w:ind w:left="443"/>
              <w:rPr>
                <w:sz w:val="20"/>
              </w:rPr>
            </w:pPr>
            <w:r>
              <w:rPr>
                <w:sz w:val="20"/>
              </w:rPr>
              <w:t>Q. PAPER</w:t>
            </w:r>
          </w:p>
        </w:tc>
      </w:tr>
      <w:tr w:rsidR="005F6964">
        <w:trPr>
          <w:trHeight w:val="479"/>
        </w:trPr>
        <w:tc>
          <w:tcPr>
            <w:tcW w:w="1159" w:type="dxa"/>
            <w:tcBorders>
              <w:top w:val="single" w:sz="6" w:space="0" w:color="000000"/>
              <w:bottom w:val="single" w:sz="6" w:space="0" w:color="000000"/>
              <w:right w:val="single" w:sz="6" w:space="0" w:color="000000"/>
            </w:tcBorders>
          </w:tcPr>
          <w:p w:rsidR="005F6964" w:rsidRDefault="00582FCD">
            <w:pPr>
              <w:pStyle w:val="TableParagraph"/>
              <w:spacing w:before="5"/>
              <w:ind w:left="293" w:right="293"/>
              <w:jc w:val="center"/>
              <w:rPr>
                <w:sz w:val="20"/>
              </w:rPr>
            </w:pPr>
            <w:r>
              <w:rPr>
                <w:sz w:val="20"/>
              </w:rPr>
              <w:t>1.</w:t>
            </w:r>
          </w:p>
        </w:tc>
        <w:tc>
          <w:tcPr>
            <w:tcW w:w="4018"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07"/>
              <w:rPr>
                <w:sz w:val="20"/>
              </w:rPr>
            </w:pPr>
            <w:r>
              <w:rPr>
                <w:sz w:val="20"/>
              </w:rPr>
              <w:t>Classification, effect of current indicating,</w:t>
            </w:r>
          </w:p>
          <w:p w:rsidR="005F6964" w:rsidRDefault="00582FCD">
            <w:pPr>
              <w:pStyle w:val="TableParagraph"/>
              <w:spacing w:before="10" w:line="214" w:lineRule="exact"/>
              <w:ind w:left="107"/>
              <w:rPr>
                <w:sz w:val="20"/>
              </w:rPr>
            </w:pPr>
            <w:proofErr w:type="gramStart"/>
            <w:r>
              <w:rPr>
                <w:sz w:val="20"/>
              </w:rPr>
              <w:t>recording</w:t>
            </w:r>
            <w:proofErr w:type="gramEnd"/>
            <w:r>
              <w:rPr>
                <w:sz w:val="20"/>
              </w:rPr>
              <w:t xml:space="preserve"> and integrating instruments. (1-5)</w:t>
            </w:r>
          </w:p>
        </w:tc>
        <w:tc>
          <w:tcPr>
            <w:tcW w:w="1730"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7"/>
              <w:jc w:val="center"/>
              <w:rPr>
                <w:sz w:val="20"/>
              </w:rPr>
            </w:pPr>
            <w:r>
              <w:rPr>
                <w:w w:val="99"/>
                <w:sz w:val="20"/>
              </w:rPr>
              <w:t>6</w:t>
            </w:r>
          </w:p>
        </w:tc>
        <w:tc>
          <w:tcPr>
            <w:tcW w:w="1729" w:type="dxa"/>
            <w:tcBorders>
              <w:top w:val="single" w:sz="6" w:space="0" w:color="000000"/>
              <w:left w:val="single" w:sz="6" w:space="0" w:color="000000"/>
              <w:bottom w:val="single" w:sz="6" w:space="0" w:color="000000"/>
            </w:tcBorders>
          </w:tcPr>
          <w:p w:rsidR="005F6964" w:rsidRDefault="00582FCD">
            <w:pPr>
              <w:pStyle w:val="TableParagraph"/>
              <w:spacing w:before="5"/>
              <w:ind w:left="37"/>
              <w:jc w:val="center"/>
              <w:rPr>
                <w:sz w:val="20"/>
              </w:rPr>
            </w:pPr>
            <w:r>
              <w:rPr>
                <w:w w:val="99"/>
                <w:sz w:val="20"/>
              </w:rPr>
              <w:t>½</w:t>
            </w:r>
          </w:p>
        </w:tc>
      </w:tr>
      <w:tr w:rsidR="005F6964">
        <w:trPr>
          <w:trHeight w:val="479"/>
        </w:trPr>
        <w:tc>
          <w:tcPr>
            <w:tcW w:w="1159" w:type="dxa"/>
            <w:tcBorders>
              <w:top w:val="single" w:sz="6" w:space="0" w:color="000000"/>
              <w:bottom w:val="single" w:sz="6" w:space="0" w:color="000000"/>
              <w:right w:val="single" w:sz="6" w:space="0" w:color="000000"/>
            </w:tcBorders>
          </w:tcPr>
          <w:p w:rsidR="005F6964" w:rsidRDefault="00582FCD">
            <w:pPr>
              <w:pStyle w:val="TableParagraph"/>
              <w:spacing w:before="5"/>
              <w:ind w:left="293" w:right="293"/>
              <w:jc w:val="center"/>
              <w:rPr>
                <w:sz w:val="20"/>
              </w:rPr>
            </w:pPr>
            <w:r>
              <w:rPr>
                <w:sz w:val="20"/>
              </w:rPr>
              <w:t>2.</w:t>
            </w:r>
          </w:p>
        </w:tc>
        <w:tc>
          <w:tcPr>
            <w:tcW w:w="4018"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07"/>
              <w:rPr>
                <w:sz w:val="20"/>
              </w:rPr>
            </w:pPr>
            <w:r>
              <w:rPr>
                <w:sz w:val="20"/>
              </w:rPr>
              <w:t>Deflecting forces, controlling &amp; damping.</w:t>
            </w:r>
          </w:p>
          <w:p w:rsidR="005F6964" w:rsidRDefault="00582FCD">
            <w:pPr>
              <w:pStyle w:val="TableParagraph"/>
              <w:spacing w:before="10" w:line="214" w:lineRule="exact"/>
              <w:ind w:left="107"/>
              <w:rPr>
                <w:sz w:val="20"/>
              </w:rPr>
            </w:pPr>
            <w:r>
              <w:rPr>
                <w:sz w:val="20"/>
              </w:rPr>
              <w:t>General constructions. (6-14)</w:t>
            </w:r>
          </w:p>
        </w:tc>
        <w:tc>
          <w:tcPr>
            <w:tcW w:w="1730"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7"/>
              <w:jc w:val="center"/>
              <w:rPr>
                <w:sz w:val="20"/>
              </w:rPr>
            </w:pPr>
            <w:r>
              <w:rPr>
                <w:w w:val="99"/>
                <w:sz w:val="20"/>
              </w:rPr>
              <w:t>6</w:t>
            </w:r>
          </w:p>
        </w:tc>
        <w:tc>
          <w:tcPr>
            <w:tcW w:w="1729" w:type="dxa"/>
            <w:tcBorders>
              <w:top w:val="single" w:sz="6" w:space="0" w:color="000000"/>
              <w:left w:val="single" w:sz="6" w:space="0" w:color="000000"/>
              <w:bottom w:val="single" w:sz="6" w:space="0" w:color="000000"/>
            </w:tcBorders>
          </w:tcPr>
          <w:p w:rsidR="005F6964" w:rsidRDefault="00582FCD">
            <w:pPr>
              <w:pStyle w:val="TableParagraph"/>
              <w:spacing w:before="5"/>
              <w:ind w:left="37"/>
              <w:jc w:val="center"/>
              <w:rPr>
                <w:sz w:val="20"/>
              </w:rPr>
            </w:pPr>
            <w:r>
              <w:rPr>
                <w:w w:val="99"/>
                <w:sz w:val="20"/>
              </w:rPr>
              <w:t>½</w:t>
            </w:r>
          </w:p>
        </w:tc>
      </w:tr>
      <w:tr w:rsidR="005F6964">
        <w:trPr>
          <w:trHeight w:val="720"/>
        </w:trPr>
        <w:tc>
          <w:tcPr>
            <w:tcW w:w="1159" w:type="dxa"/>
            <w:tcBorders>
              <w:top w:val="single" w:sz="6" w:space="0" w:color="000000"/>
              <w:bottom w:val="single" w:sz="6" w:space="0" w:color="000000"/>
              <w:right w:val="single" w:sz="6" w:space="0" w:color="000000"/>
            </w:tcBorders>
          </w:tcPr>
          <w:p w:rsidR="005F6964" w:rsidRDefault="00582FCD">
            <w:pPr>
              <w:pStyle w:val="TableParagraph"/>
              <w:spacing w:before="5"/>
              <w:ind w:left="293" w:right="293"/>
              <w:jc w:val="center"/>
              <w:rPr>
                <w:sz w:val="20"/>
              </w:rPr>
            </w:pPr>
            <w:r>
              <w:rPr>
                <w:sz w:val="20"/>
              </w:rPr>
              <w:t>3.</w:t>
            </w:r>
          </w:p>
        </w:tc>
        <w:tc>
          <w:tcPr>
            <w:tcW w:w="4018"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07"/>
              <w:rPr>
                <w:sz w:val="20"/>
              </w:rPr>
            </w:pPr>
            <w:r>
              <w:rPr>
                <w:sz w:val="20"/>
              </w:rPr>
              <w:t>Permanent magnet moving coil &amp; moving iron</w:t>
            </w:r>
          </w:p>
          <w:p w:rsidR="005F6964" w:rsidRDefault="00582FCD">
            <w:pPr>
              <w:pStyle w:val="TableParagraph"/>
              <w:spacing w:line="240" w:lineRule="atLeast"/>
              <w:ind w:left="107" w:right="80"/>
              <w:rPr>
                <w:sz w:val="20"/>
              </w:rPr>
            </w:pPr>
            <w:r>
              <w:rPr>
                <w:spacing w:val="-4"/>
                <w:sz w:val="20"/>
              </w:rPr>
              <w:t xml:space="preserve">instruments </w:t>
            </w:r>
            <w:r>
              <w:rPr>
                <w:sz w:val="20"/>
              </w:rPr>
              <w:t xml:space="preserve">(15-17) </w:t>
            </w:r>
            <w:r>
              <w:rPr>
                <w:spacing w:val="-3"/>
                <w:sz w:val="20"/>
              </w:rPr>
              <w:t xml:space="preserve">Cost estimation </w:t>
            </w:r>
            <w:r>
              <w:rPr>
                <w:sz w:val="20"/>
              </w:rPr>
              <w:t xml:space="preserve">- </w:t>
            </w:r>
            <w:proofErr w:type="spellStart"/>
            <w:r>
              <w:rPr>
                <w:spacing w:val="-3"/>
                <w:sz w:val="20"/>
              </w:rPr>
              <w:t>Labour</w:t>
            </w:r>
            <w:proofErr w:type="spellEnd"/>
            <w:r>
              <w:rPr>
                <w:spacing w:val="-3"/>
                <w:sz w:val="20"/>
              </w:rPr>
              <w:t xml:space="preserve"> </w:t>
            </w:r>
            <w:r>
              <w:rPr>
                <w:sz w:val="20"/>
              </w:rPr>
              <w:t xml:space="preserve">cost </w:t>
            </w:r>
            <w:r>
              <w:rPr>
                <w:spacing w:val="-3"/>
                <w:sz w:val="20"/>
              </w:rPr>
              <w:t>estimation</w:t>
            </w:r>
          </w:p>
        </w:tc>
        <w:tc>
          <w:tcPr>
            <w:tcW w:w="1730"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7"/>
              <w:jc w:val="center"/>
              <w:rPr>
                <w:sz w:val="20"/>
              </w:rPr>
            </w:pPr>
            <w:r>
              <w:rPr>
                <w:w w:val="99"/>
                <w:sz w:val="20"/>
              </w:rPr>
              <w:t>6</w:t>
            </w:r>
          </w:p>
        </w:tc>
        <w:tc>
          <w:tcPr>
            <w:tcW w:w="1729" w:type="dxa"/>
            <w:tcBorders>
              <w:top w:val="single" w:sz="6" w:space="0" w:color="000000"/>
              <w:left w:val="single" w:sz="6" w:space="0" w:color="000000"/>
              <w:bottom w:val="single" w:sz="6" w:space="0" w:color="000000"/>
            </w:tcBorders>
          </w:tcPr>
          <w:p w:rsidR="005F6964" w:rsidRDefault="00582FCD">
            <w:pPr>
              <w:pStyle w:val="TableParagraph"/>
              <w:spacing w:before="5"/>
              <w:ind w:left="37"/>
              <w:jc w:val="center"/>
              <w:rPr>
                <w:sz w:val="20"/>
              </w:rPr>
            </w:pPr>
            <w:r>
              <w:rPr>
                <w:w w:val="99"/>
                <w:sz w:val="20"/>
              </w:rPr>
              <w:t>½</w:t>
            </w:r>
          </w:p>
        </w:tc>
      </w:tr>
      <w:tr w:rsidR="005F6964">
        <w:trPr>
          <w:trHeight w:val="479"/>
        </w:trPr>
        <w:tc>
          <w:tcPr>
            <w:tcW w:w="1159" w:type="dxa"/>
            <w:tcBorders>
              <w:top w:val="single" w:sz="6" w:space="0" w:color="000000"/>
              <w:bottom w:val="single" w:sz="6" w:space="0" w:color="000000"/>
              <w:right w:val="single" w:sz="6" w:space="0" w:color="000000"/>
            </w:tcBorders>
          </w:tcPr>
          <w:p w:rsidR="005F6964" w:rsidRDefault="00582FCD">
            <w:pPr>
              <w:pStyle w:val="TableParagraph"/>
              <w:spacing w:before="5"/>
              <w:ind w:left="293" w:right="293"/>
              <w:jc w:val="center"/>
              <w:rPr>
                <w:sz w:val="20"/>
              </w:rPr>
            </w:pPr>
            <w:r>
              <w:rPr>
                <w:sz w:val="20"/>
              </w:rPr>
              <w:t>4.</w:t>
            </w:r>
          </w:p>
        </w:tc>
        <w:tc>
          <w:tcPr>
            <w:tcW w:w="4018"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07"/>
              <w:rPr>
                <w:sz w:val="20"/>
              </w:rPr>
            </w:pPr>
            <w:r>
              <w:rPr>
                <w:sz w:val="20"/>
              </w:rPr>
              <w:t>Bi-Metal, thermocouple, dynamometer, shaded</w:t>
            </w:r>
          </w:p>
          <w:p w:rsidR="005F6964" w:rsidRDefault="00582FCD">
            <w:pPr>
              <w:pStyle w:val="TableParagraph"/>
              <w:spacing w:before="10" w:line="214" w:lineRule="exact"/>
              <w:ind w:left="107"/>
              <w:rPr>
                <w:sz w:val="20"/>
              </w:rPr>
            </w:pPr>
            <w:r>
              <w:rPr>
                <w:sz w:val="20"/>
              </w:rPr>
              <w:t>pole and rectifier instruments (18-22)</w:t>
            </w:r>
          </w:p>
        </w:tc>
        <w:tc>
          <w:tcPr>
            <w:tcW w:w="1730"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7"/>
              <w:jc w:val="center"/>
              <w:rPr>
                <w:sz w:val="20"/>
              </w:rPr>
            </w:pPr>
            <w:r>
              <w:rPr>
                <w:w w:val="99"/>
                <w:sz w:val="20"/>
              </w:rPr>
              <w:t>6</w:t>
            </w:r>
          </w:p>
        </w:tc>
        <w:tc>
          <w:tcPr>
            <w:tcW w:w="1729" w:type="dxa"/>
            <w:tcBorders>
              <w:top w:val="single" w:sz="6" w:space="0" w:color="000000"/>
              <w:left w:val="single" w:sz="6" w:space="0" w:color="000000"/>
              <w:bottom w:val="single" w:sz="6" w:space="0" w:color="000000"/>
            </w:tcBorders>
          </w:tcPr>
          <w:p w:rsidR="005F6964" w:rsidRDefault="00582FCD">
            <w:pPr>
              <w:pStyle w:val="TableParagraph"/>
              <w:spacing w:before="5"/>
              <w:ind w:left="37"/>
              <w:jc w:val="center"/>
              <w:rPr>
                <w:sz w:val="20"/>
              </w:rPr>
            </w:pPr>
            <w:r>
              <w:rPr>
                <w:w w:val="99"/>
                <w:sz w:val="20"/>
              </w:rPr>
              <w:t>½</w:t>
            </w:r>
          </w:p>
        </w:tc>
      </w:tr>
      <w:tr w:rsidR="005F6964">
        <w:trPr>
          <w:trHeight w:val="479"/>
        </w:trPr>
        <w:tc>
          <w:tcPr>
            <w:tcW w:w="1159" w:type="dxa"/>
            <w:tcBorders>
              <w:top w:val="single" w:sz="6" w:space="0" w:color="000000"/>
              <w:bottom w:val="single" w:sz="6" w:space="0" w:color="000000"/>
              <w:right w:val="single" w:sz="6" w:space="0" w:color="000000"/>
            </w:tcBorders>
          </w:tcPr>
          <w:p w:rsidR="005F6964" w:rsidRDefault="00582FCD">
            <w:pPr>
              <w:pStyle w:val="TableParagraph"/>
              <w:spacing w:before="5"/>
              <w:ind w:left="293" w:right="293"/>
              <w:jc w:val="center"/>
              <w:rPr>
                <w:sz w:val="20"/>
              </w:rPr>
            </w:pPr>
            <w:r>
              <w:rPr>
                <w:sz w:val="20"/>
              </w:rPr>
              <w:t>5.</w:t>
            </w:r>
          </w:p>
        </w:tc>
        <w:tc>
          <w:tcPr>
            <w:tcW w:w="4018"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07"/>
              <w:rPr>
                <w:sz w:val="20"/>
              </w:rPr>
            </w:pPr>
            <w:r>
              <w:rPr>
                <w:sz w:val="20"/>
              </w:rPr>
              <w:t xml:space="preserve">Shunts, multipliers, </w:t>
            </w:r>
            <w:proofErr w:type="spellStart"/>
            <w:r>
              <w:rPr>
                <w:sz w:val="20"/>
              </w:rPr>
              <w:t>Avo</w:t>
            </w:r>
            <w:proofErr w:type="spellEnd"/>
            <w:r>
              <w:rPr>
                <w:sz w:val="20"/>
              </w:rPr>
              <w:t>, Meager as insulation</w:t>
            </w:r>
          </w:p>
          <w:p w:rsidR="005F6964" w:rsidRDefault="00582FCD">
            <w:pPr>
              <w:pStyle w:val="TableParagraph"/>
              <w:spacing w:before="10" w:line="214" w:lineRule="exact"/>
              <w:ind w:left="107"/>
              <w:rPr>
                <w:sz w:val="20"/>
              </w:rPr>
            </w:pPr>
            <w:r>
              <w:rPr>
                <w:sz w:val="20"/>
              </w:rPr>
              <w:t>tester &amp; Earth resistant tester (23-28)</w:t>
            </w:r>
          </w:p>
        </w:tc>
        <w:tc>
          <w:tcPr>
            <w:tcW w:w="1730"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7"/>
              <w:jc w:val="center"/>
              <w:rPr>
                <w:sz w:val="20"/>
              </w:rPr>
            </w:pPr>
            <w:r>
              <w:rPr>
                <w:w w:val="99"/>
                <w:sz w:val="20"/>
              </w:rPr>
              <w:t>8</w:t>
            </w:r>
          </w:p>
        </w:tc>
        <w:tc>
          <w:tcPr>
            <w:tcW w:w="1729" w:type="dxa"/>
            <w:tcBorders>
              <w:top w:val="single" w:sz="6" w:space="0" w:color="000000"/>
              <w:left w:val="single" w:sz="6" w:space="0" w:color="000000"/>
              <w:bottom w:val="single" w:sz="6" w:space="0" w:color="000000"/>
            </w:tcBorders>
          </w:tcPr>
          <w:p w:rsidR="005F6964" w:rsidRDefault="00582FCD">
            <w:pPr>
              <w:pStyle w:val="TableParagraph"/>
              <w:spacing w:before="5"/>
              <w:ind w:left="35"/>
              <w:jc w:val="center"/>
              <w:rPr>
                <w:sz w:val="20"/>
              </w:rPr>
            </w:pPr>
            <w:r>
              <w:rPr>
                <w:w w:val="99"/>
                <w:sz w:val="20"/>
              </w:rPr>
              <w:t>1</w:t>
            </w:r>
          </w:p>
        </w:tc>
      </w:tr>
      <w:tr w:rsidR="005F6964">
        <w:trPr>
          <w:trHeight w:val="239"/>
        </w:trPr>
        <w:tc>
          <w:tcPr>
            <w:tcW w:w="1159" w:type="dxa"/>
            <w:tcBorders>
              <w:top w:val="single" w:sz="6" w:space="0" w:color="000000"/>
              <w:bottom w:val="single" w:sz="6" w:space="0" w:color="000000"/>
              <w:right w:val="single" w:sz="6" w:space="0" w:color="000000"/>
            </w:tcBorders>
          </w:tcPr>
          <w:p w:rsidR="005F6964" w:rsidRDefault="00582FCD">
            <w:pPr>
              <w:pStyle w:val="TableParagraph"/>
              <w:spacing w:before="5" w:line="214" w:lineRule="exact"/>
              <w:ind w:left="293" w:right="293"/>
              <w:jc w:val="center"/>
              <w:rPr>
                <w:sz w:val="20"/>
              </w:rPr>
            </w:pPr>
            <w:r>
              <w:rPr>
                <w:sz w:val="20"/>
              </w:rPr>
              <w:t>6.</w:t>
            </w:r>
          </w:p>
        </w:tc>
        <w:tc>
          <w:tcPr>
            <w:tcW w:w="4018"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line="214" w:lineRule="exact"/>
              <w:ind w:left="107"/>
              <w:rPr>
                <w:sz w:val="20"/>
              </w:rPr>
            </w:pPr>
            <w:r>
              <w:rPr>
                <w:sz w:val="20"/>
              </w:rPr>
              <w:t>Energy meters and their errors. (29-31)</w:t>
            </w:r>
          </w:p>
        </w:tc>
        <w:tc>
          <w:tcPr>
            <w:tcW w:w="1730"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line="214" w:lineRule="exact"/>
              <w:ind w:left="17"/>
              <w:jc w:val="center"/>
              <w:rPr>
                <w:sz w:val="20"/>
              </w:rPr>
            </w:pPr>
            <w:r>
              <w:rPr>
                <w:w w:val="99"/>
                <w:sz w:val="20"/>
              </w:rPr>
              <w:t>4</w:t>
            </w:r>
          </w:p>
        </w:tc>
        <w:tc>
          <w:tcPr>
            <w:tcW w:w="1729" w:type="dxa"/>
            <w:tcBorders>
              <w:top w:val="single" w:sz="6" w:space="0" w:color="000000"/>
              <w:left w:val="single" w:sz="6" w:space="0" w:color="000000"/>
              <w:bottom w:val="single" w:sz="6" w:space="0" w:color="000000"/>
            </w:tcBorders>
          </w:tcPr>
          <w:p w:rsidR="005F6964" w:rsidRDefault="00582FCD">
            <w:pPr>
              <w:pStyle w:val="TableParagraph"/>
              <w:spacing w:before="5" w:line="214" w:lineRule="exact"/>
              <w:ind w:left="37"/>
              <w:jc w:val="center"/>
              <w:rPr>
                <w:sz w:val="20"/>
              </w:rPr>
            </w:pPr>
            <w:r>
              <w:rPr>
                <w:w w:val="99"/>
                <w:sz w:val="20"/>
              </w:rPr>
              <w:t>½</w:t>
            </w:r>
          </w:p>
        </w:tc>
      </w:tr>
      <w:tr w:rsidR="005F6964">
        <w:trPr>
          <w:trHeight w:val="479"/>
        </w:trPr>
        <w:tc>
          <w:tcPr>
            <w:tcW w:w="1159" w:type="dxa"/>
            <w:tcBorders>
              <w:top w:val="single" w:sz="6" w:space="0" w:color="000000"/>
              <w:bottom w:val="single" w:sz="6" w:space="0" w:color="000000"/>
              <w:right w:val="single" w:sz="6" w:space="0" w:color="000000"/>
            </w:tcBorders>
          </w:tcPr>
          <w:p w:rsidR="005F6964" w:rsidRDefault="00582FCD">
            <w:pPr>
              <w:pStyle w:val="TableParagraph"/>
              <w:spacing w:before="5"/>
              <w:ind w:left="293" w:right="293"/>
              <w:jc w:val="center"/>
              <w:rPr>
                <w:sz w:val="20"/>
              </w:rPr>
            </w:pPr>
            <w:r>
              <w:rPr>
                <w:sz w:val="20"/>
              </w:rPr>
              <w:t>7.</w:t>
            </w:r>
          </w:p>
        </w:tc>
        <w:tc>
          <w:tcPr>
            <w:tcW w:w="4018"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07"/>
              <w:rPr>
                <w:sz w:val="20"/>
              </w:rPr>
            </w:pPr>
            <w:r>
              <w:rPr>
                <w:sz w:val="20"/>
              </w:rPr>
              <w:t>Digital meters, frequency meter, resistance</w:t>
            </w:r>
          </w:p>
          <w:p w:rsidR="005F6964" w:rsidRDefault="00582FCD">
            <w:pPr>
              <w:pStyle w:val="TableParagraph"/>
              <w:spacing w:before="10" w:line="214" w:lineRule="exact"/>
              <w:ind w:left="107"/>
              <w:rPr>
                <w:sz w:val="20"/>
              </w:rPr>
            </w:pPr>
            <w:r>
              <w:rPr>
                <w:sz w:val="20"/>
              </w:rPr>
              <w:t>measuring bridges &amp; their applications (32-36)</w:t>
            </w:r>
          </w:p>
        </w:tc>
        <w:tc>
          <w:tcPr>
            <w:tcW w:w="1730"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7"/>
              <w:jc w:val="center"/>
              <w:rPr>
                <w:sz w:val="20"/>
              </w:rPr>
            </w:pPr>
            <w:r>
              <w:rPr>
                <w:w w:val="99"/>
                <w:sz w:val="20"/>
              </w:rPr>
              <w:t>8</w:t>
            </w:r>
          </w:p>
        </w:tc>
        <w:tc>
          <w:tcPr>
            <w:tcW w:w="1729" w:type="dxa"/>
            <w:tcBorders>
              <w:top w:val="single" w:sz="6" w:space="0" w:color="000000"/>
              <w:left w:val="single" w:sz="6" w:space="0" w:color="000000"/>
              <w:bottom w:val="single" w:sz="6" w:space="0" w:color="000000"/>
            </w:tcBorders>
          </w:tcPr>
          <w:p w:rsidR="005F6964" w:rsidRDefault="00582FCD">
            <w:pPr>
              <w:pStyle w:val="TableParagraph"/>
              <w:spacing w:before="5"/>
              <w:ind w:left="37"/>
              <w:jc w:val="center"/>
              <w:rPr>
                <w:sz w:val="20"/>
              </w:rPr>
            </w:pPr>
            <w:r>
              <w:rPr>
                <w:w w:val="99"/>
                <w:sz w:val="20"/>
              </w:rPr>
              <w:t>½</w:t>
            </w:r>
          </w:p>
        </w:tc>
      </w:tr>
      <w:tr w:rsidR="005F6964">
        <w:trPr>
          <w:trHeight w:val="479"/>
        </w:trPr>
        <w:tc>
          <w:tcPr>
            <w:tcW w:w="1159" w:type="dxa"/>
            <w:tcBorders>
              <w:top w:val="single" w:sz="6" w:space="0" w:color="000000"/>
              <w:bottom w:val="single" w:sz="6" w:space="0" w:color="000000"/>
              <w:right w:val="single" w:sz="6" w:space="0" w:color="000000"/>
            </w:tcBorders>
          </w:tcPr>
          <w:p w:rsidR="005F6964" w:rsidRDefault="00582FCD">
            <w:pPr>
              <w:pStyle w:val="TableParagraph"/>
              <w:spacing w:before="5"/>
              <w:ind w:left="293" w:right="293"/>
              <w:jc w:val="center"/>
              <w:rPr>
                <w:sz w:val="20"/>
              </w:rPr>
            </w:pPr>
            <w:r>
              <w:rPr>
                <w:sz w:val="20"/>
              </w:rPr>
              <w:t>8.</w:t>
            </w:r>
          </w:p>
        </w:tc>
        <w:tc>
          <w:tcPr>
            <w:tcW w:w="4018"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07"/>
              <w:rPr>
                <w:sz w:val="20"/>
              </w:rPr>
            </w:pPr>
            <w:r>
              <w:rPr>
                <w:sz w:val="20"/>
              </w:rPr>
              <w:t>Instrument transformers, power factor meters,</w:t>
            </w:r>
          </w:p>
          <w:p w:rsidR="005F6964" w:rsidRDefault="00582FCD">
            <w:pPr>
              <w:pStyle w:val="TableParagraph"/>
              <w:spacing w:before="10" w:line="214" w:lineRule="exact"/>
              <w:ind w:left="107"/>
              <w:rPr>
                <w:sz w:val="20"/>
              </w:rPr>
            </w:pPr>
            <w:proofErr w:type="gramStart"/>
            <w:r>
              <w:rPr>
                <w:sz w:val="20"/>
              </w:rPr>
              <w:t>temp</w:t>
            </w:r>
            <w:proofErr w:type="gramEnd"/>
            <w:r>
              <w:rPr>
                <w:sz w:val="20"/>
              </w:rPr>
              <w:t>. measurement &amp; LUX meter (37-40)</w:t>
            </w:r>
          </w:p>
        </w:tc>
        <w:tc>
          <w:tcPr>
            <w:tcW w:w="1730"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7"/>
              <w:jc w:val="center"/>
              <w:rPr>
                <w:sz w:val="20"/>
              </w:rPr>
            </w:pPr>
            <w:r>
              <w:rPr>
                <w:w w:val="99"/>
                <w:sz w:val="20"/>
              </w:rPr>
              <w:t>8</w:t>
            </w:r>
          </w:p>
        </w:tc>
        <w:tc>
          <w:tcPr>
            <w:tcW w:w="1729" w:type="dxa"/>
            <w:tcBorders>
              <w:top w:val="single" w:sz="6" w:space="0" w:color="000000"/>
              <w:left w:val="single" w:sz="6" w:space="0" w:color="000000"/>
              <w:bottom w:val="single" w:sz="6" w:space="0" w:color="000000"/>
            </w:tcBorders>
          </w:tcPr>
          <w:p w:rsidR="005F6964" w:rsidRDefault="00582FCD">
            <w:pPr>
              <w:pStyle w:val="TableParagraph"/>
              <w:spacing w:before="5"/>
              <w:ind w:left="35"/>
              <w:jc w:val="center"/>
              <w:rPr>
                <w:sz w:val="20"/>
              </w:rPr>
            </w:pPr>
            <w:r>
              <w:rPr>
                <w:w w:val="99"/>
                <w:sz w:val="20"/>
              </w:rPr>
              <w:t>1</w:t>
            </w:r>
          </w:p>
        </w:tc>
      </w:tr>
      <w:tr w:rsidR="005F6964">
        <w:trPr>
          <w:trHeight w:val="479"/>
        </w:trPr>
        <w:tc>
          <w:tcPr>
            <w:tcW w:w="1159" w:type="dxa"/>
            <w:tcBorders>
              <w:top w:val="single" w:sz="6" w:space="0" w:color="000000"/>
              <w:bottom w:val="single" w:sz="6" w:space="0" w:color="000000"/>
              <w:right w:val="single" w:sz="6" w:space="0" w:color="000000"/>
            </w:tcBorders>
          </w:tcPr>
          <w:p w:rsidR="005F6964" w:rsidRDefault="00582FCD">
            <w:pPr>
              <w:pStyle w:val="TableParagraph"/>
              <w:spacing w:before="5"/>
              <w:ind w:left="293" w:right="293"/>
              <w:jc w:val="center"/>
              <w:rPr>
                <w:sz w:val="20"/>
              </w:rPr>
            </w:pPr>
            <w:r>
              <w:rPr>
                <w:sz w:val="20"/>
              </w:rPr>
              <w:t>9.</w:t>
            </w:r>
          </w:p>
        </w:tc>
        <w:tc>
          <w:tcPr>
            <w:tcW w:w="4018"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07"/>
              <w:rPr>
                <w:sz w:val="20"/>
              </w:rPr>
            </w:pPr>
            <w:r>
              <w:rPr>
                <w:sz w:val="20"/>
              </w:rPr>
              <w:t xml:space="preserve">FET meter, C.R.O., VTVM &amp; </w:t>
            </w:r>
            <w:proofErr w:type="spellStart"/>
            <w:r>
              <w:rPr>
                <w:sz w:val="20"/>
              </w:rPr>
              <w:t>Synchronoscope</w:t>
            </w:r>
            <w:proofErr w:type="spellEnd"/>
          </w:p>
          <w:p w:rsidR="005F6964" w:rsidRDefault="00582FCD">
            <w:pPr>
              <w:pStyle w:val="TableParagraph"/>
              <w:spacing w:before="10" w:line="214" w:lineRule="exact"/>
              <w:ind w:left="107"/>
              <w:rPr>
                <w:sz w:val="20"/>
              </w:rPr>
            </w:pPr>
            <w:r>
              <w:rPr>
                <w:sz w:val="20"/>
              </w:rPr>
              <w:t>(41-43)</w:t>
            </w:r>
          </w:p>
        </w:tc>
        <w:tc>
          <w:tcPr>
            <w:tcW w:w="1730"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7"/>
              <w:jc w:val="center"/>
              <w:rPr>
                <w:sz w:val="20"/>
              </w:rPr>
            </w:pPr>
            <w:r>
              <w:rPr>
                <w:w w:val="99"/>
                <w:sz w:val="20"/>
              </w:rPr>
              <w:t>6</w:t>
            </w:r>
          </w:p>
        </w:tc>
        <w:tc>
          <w:tcPr>
            <w:tcW w:w="1729" w:type="dxa"/>
            <w:tcBorders>
              <w:top w:val="single" w:sz="6" w:space="0" w:color="000000"/>
              <w:left w:val="single" w:sz="6" w:space="0" w:color="000000"/>
              <w:bottom w:val="single" w:sz="6" w:space="0" w:color="000000"/>
            </w:tcBorders>
          </w:tcPr>
          <w:p w:rsidR="005F6964" w:rsidRDefault="00582FCD">
            <w:pPr>
              <w:pStyle w:val="TableParagraph"/>
              <w:spacing w:before="5"/>
              <w:ind w:left="37"/>
              <w:jc w:val="center"/>
              <w:rPr>
                <w:sz w:val="20"/>
              </w:rPr>
            </w:pPr>
            <w:r>
              <w:rPr>
                <w:w w:val="99"/>
                <w:sz w:val="20"/>
              </w:rPr>
              <w:t>½</w:t>
            </w:r>
          </w:p>
        </w:tc>
      </w:tr>
      <w:tr w:rsidR="005F6964">
        <w:trPr>
          <w:trHeight w:val="479"/>
        </w:trPr>
        <w:tc>
          <w:tcPr>
            <w:tcW w:w="1159" w:type="dxa"/>
            <w:tcBorders>
              <w:top w:val="single" w:sz="6" w:space="0" w:color="000000"/>
              <w:bottom w:val="single" w:sz="6" w:space="0" w:color="000000"/>
              <w:right w:val="single" w:sz="6" w:space="0" w:color="000000"/>
            </w:tcBorders>
          </w:tcPr>
          <w:p w:rsidR="005F6964" w:rsidRDefault="00582FCD">
            <w:pPr>
              <w:pStyle w:val="TableParagraph"/>
              <w:spacing w:before="5"/>
              <w:ind w:left="293" w:right="293"/>
              <w:jc w:val="center"/>
              <w:rPr>
                <w:sz w:val="20"/>
              </w:rPr>
            </w:pPr>
            <w:r>
              <w:rPr>
                <w:sz w:val="20"/>
              </w:rPr>
              <w:t>10.</w:t>
            </w:r>
          </w:p>
        </w:tc>
        <w:tc>
          <w:tcPr>
            <w:tcW w:w="4018"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07"/>
              <w:rPr>
                <w:sz w:val="20"/>
              </w:rPr>
            </w:pPr>
            <w:proofErr w:type="spellStart"/>
            <w:r>
              <w:rPr>
                <w:sz w:val="20"/>
              </w:rPr>
              <w:t>Tacho</w:t>
            </w:r>
            <w:proofErr w:type="spellEnd"/>
            <w:r>
              <w:rPr>
                <w:sz w:val="20"/>
              </w:rPr>
              <w:t>-meter, M.D.I., signal generator &amp;</w:t>
            </w:r>
          </w:p>
          <w:p w:rsidR="005F6964" w:rsidRDefault="00582FCD">
            <w:pPr>
              <w:pStyle w:val="TableParagraph"/>
              <w:spacing w:before="10" w:line="214" w:lineRule="exact"/>
              <w:ind w:left="107"/>
              <w:rPr>
                <w:sz w:val="20"/>
              </w:rPr>
            </w:pPr>
            <w:r>
              <w:rPr>
                <w:sz w:val="20"/>
              </w:rPr>
              <w:t>capacitance measurement (44-47)</w:t>
            </w:r>
          </w:p>
        </w:tc>
        <w:tc>
          <w:tcPr>
            <w:tcW w:w="1730" w:type="dxa"/>
            <w:tcBorders>
              <w:top w:val="single" w:sz="6" w:space="0" w:color="000000"/>
              <w:left w:val="single" w:sz="6" w:space="0" w:color="000000"/>
              <w:bottom w:val="single" w:sz="6" w:space="0" w:color="000000"/>
              <w:right w:val="single" w:sz="6" w:space="0" w:color="000000"/>
            </w:tcBorders>
          </w:tcPr>
          <w:p w:rsidR="005F6964" w:rsidRDefault="00582FCD">
            <w:pPr>
              <w:pStyle w:val="TableParagraph"/>
              <w:spacing w:before="5"/>
              <w:ind w:left="17"/>
              <w:jc w:val="center"/>
              <w:rPr>
                <w:sz w:val="20"/>
              </w:rPr>
            </w:pPr>
            <w:r>
              <w:rPr>
                <w:w w:val="99"/>
                <w:sz w:val="20"/>
              </w:rPr>
              <w:t>6</w:t>
            </w:r>
          </w:p>
        </w:tc>
        <w:tc>
          <w:tcPr>
            <w:tcW w:w="1729" w:type="dxa"/>
            <w:tcBorders>
              <w:top w:val="single" w:sz="6" w:space="0" w:color="000000"/>
              <w:left w:val="single" w:sz="6" w:space="0" w:color="000000"/>
              <w:bottom w:val="single" w:sz="6" w:space="0" w:color="000000"/>
            </w:tcBorders>
          </w:tcPr>
          <w:p w:rsidR="005F6964" w:rsidRDefault="00582FCD">
            <w:pPr>
              <w:pStyle w:val="TableParagraph"/>
              <w:spacing w:before="5"/>
              <w:ind w:left="37"/>
              <w:jc w:val="center"/>
              <w:rPr>
                <w:sz w:val="20"/>
              </w:rPr>
            </w:pPr>
            <w:r>
              <w:rPr>
                <w:w w:val="99"/>
                <w:sz w:val="20"/>
              </w:rPr>
              <w:t>½</w:t>
            </w:r>
          </w:p>
        </w:tc>
      </w:tr>
      <w:tr w:rsidR="005F6964">
        <w:trPr>
          <w:trHeight w:val="241"/>
        </w:trPr>
        <w:tc>
          <w:tcPr>
            <w:tcW w:w="1159" w:type="dxa"/>
            <w:tcBorders>
              <w:top w:val="single" w:sz="6" w:space="0" w:color="000000"/>
              <w:right w:val="single" w:sz="6" w:space="0" w:color="000000"/>
            </w:tcBorders>
          </w:tcPr>
          <w:p w:rsidR="005F6964" w:rsidRDefault="005F6964">
            <w:pPr>
              <w:pStyle w:val="TableParagraph"/>
              <w:rPr>
                <w:sz w:val="16"/>
              </w:rPr>
            </w:pPr>
          </w:p>
        </w:tc>
        <w:tc>
          <w:tcPr>
            <w:tcW w:w="4018" w:type="dxa"/>
            <w:tcBorders>
              <w:top w:val="single" w:sz="6" w:space="0" w:color="000000"/>
              <w:left w:val="single" w:sz="6" w:space="0" w:color="000000"/>
              <w:right w:val="single" w:sz="6" w:space="0" w:color="000000"/>
            </w:tcBorders>
          </w:tcPr>
          <w:p w:rsidR="005F6964" w:rsidRDefault="00582FCD">
            <w:pPr>
              <w:pStyle w:val="TableParagraph"/>
              <w:spacing w:before="5" w:line="216" w:lineRule="exact"/>
              <w:ind w:right="90"/>
              <w:jc w:val="right"/>
              <w:rPr>
                <w:sz w:val="20"/>
              </w:rPr>
            </w:pPr>
            <w:r>
              <w:rPr>
                <w:sz w:val="20"/>
              </w:rPr>
              <w:t>Total:</w:t>
            </w:r>
          </w:p>
        </w:tc>
        <w:tc>
          <w:tcPr>
            <w:tcW w:w="1730" w:type="dxa"/>
            <w:tcBorders>
              <w:top w:val="single" w:sz="6" w:space="0" w:color="000000"/>
              <w:left w:val="single" w:sz="6" w:space="0" w:color="000000"/>
              <w:right w:val="single" w:sz="6" w:space="0" w:color="000000"/>
            </w:tcBorders>
          </w:tcPr>
          <w:p w:rsidR="005F6964" w:rsidRDefault="00582FCD">
            <w:pPr>
              <w:pStyle w:val="TableParagraph"/>
              <w:spacing w:before="5" w:line="216" w:lineRule="exact"/>
              <w:ind w:left="78" w:right="65"/>
              <w:jc w:val="center"/>
              <w:rPr>
                <w:sz w:val="20"/>
              </w:rPr>
            </w:pPr>
            <w:r>
              <w:rPr>
                <w:sz w:val="20"/>
              </w:rPr>
              <w:t>64</w:t>
            </w:r>
          </w:p>
        </w:tc>
        <w:tc>
          <w:tcPr>
            <w:tcW w:w="1729" w:type="dxa"/>
            <w:tcBorders>
              <w:top w:val="single" w:sz="6" w:space="0" w:color="000000"/>
              <w:left w:val="single" w:sz="6" w:space="0" w:color="000000"/>
            </w:tcBorders>
          </w:tcPr>
          <w:p w:rsidR="005F6964" w:rsidRDefault="00582FCD">
            <w:pPr>
              <w:pStyle w:val="TableParagraph"/>
              <w:spacing w:before="5" w:line="216" w:lineRule="exact"/>
              <w:ind w:left="35"/>
              <w:jc w:val="center"/>
              <w:rPr>
                <w:sz w:val="20"/>
              </w:rPr>
            </w:pPr>
            <w:r>
              <w:rPr>
                <w:w w:val="99"/>
                <w:sz w:val="20"/>
              </w:rPr>
              <w:t>6</w:t>
            </w:r>
          </w:p>
        </w:tc>
      </w:tr>
    </w:tbl>
    <w:p w:rsidR="005F6964" w:rsidRDefault="005F6964">
      <w:pPr>
        <w:pStyle w:val="BodyText"/>
        <w:spacing w:before="0"/>
        <w:ind w:left="0" w:firstLine="0"/>
        <w:rPr>
          <w:b/>
        </w:rPr>
      </w:pPr>
    </w:p>
    <w:p w:rsidR="005F6964" w:rsidRDefault="005F6964">
      <w:pPr>
        <w:pStyle w:val="BodyText"/>
        <w:spacing w:before="11"/>
        <w:ind w:left="0" w:firstLine="0"/>
        <w:rPr>
          <w:b/>
          <w:sz w:val="23"/>
          <w:szCs w:val="23"/>
        </w:rPr>
      </w:pPr>
    </w:p>
    <w:p w:rsidR="005F6964" w:rsidRDefault="00582FCD" w:rsidP="00617A6F">
      <w:pPr>
        <w:pStyle w:val="ListParagraph"/>
        <w:numPr>
          <w:ilvl w:val="0"/>
          <w:numId w:val="67"/>
        </w:numPr>
        <w:tabs>
          <w:tab w:val="left" w:pos="880"/>
          <w:tab w:val="left" w:pos="881"/>
        </w:tabs>
        <w:spacing w:before="91" w:line="249" w:lineRule="auto"/>
        <w:ind w:right="154"/>
        <w:rPr>
          <w:b/>
          <w:sz w:val="23"/>
          <w:szCs w:val="23"/>
        </w:rPr>
      </w:pPr>
      <w:r>
        <w:rPr>
          <w:b/>
          <w:spacing w:val="-3"/>
          <w:sz w:val="23"/>
          <w:szCs w:val="23"/>
        </w:rPr>
        <w:t xml:space="preserve">UNDERSTAND </w:t>
      </w:r>
      <w:r>
        <w:rPr>
          <w:b/>
          <w:spacing w:val="-2"/>
          <w:sz w:val="23"/>
          <w:szCs w:val="23"/>
        </w:rPr>
        <w:t xml:space="preserve">THE </w:t>
      </w:r>
      <w:r>
        <w:rPr>
          <w:b/>
          <w:spacing w:val="-3"/>
          <w:sz w:val="23"/>
          <w:szCs w:val="23"/>
        </w:rPr>
        <w:t xml:space="preserve">DIFFERENCE BETWEEN </w:t>
      </w:r>
      <w:r>
        <w:rPr>
          <w:b/>
          <w:sz w:val="23"/>
          <w:szCs w:val="23"/>
        </w:rPr>
        <w:t xml:space="preserve">PRIMARY AND </w:t>
      </w:r>
      <w:r>
        <w:rPr>
          <w:b/>
          <w:spacing w:val="-3"/>
          <w:sz w:val="23"/>
          <w:szCs w:val="23"/>
        </w:rPr>
        <w:t xml:space="preserve">SECONDARY INSTRUMENTS WITH FURTHER </w:t>
      </w:r>
      <w:r>
        <w:rPr>
          <w:b/>
          <w:spacing w:val="-4"/>
          <w:sz w:val="23"/>
          <w:szCs w:val="23"/>
        </w:rPr>
        <w:t xml:space="preserve">CATEGORIES </w:t>
      </w:r>
      <w:r>
        <w:rPr>
          <w:b/>
          <w:sz w:val="23"/>
          <w:szCs w:val="23"/>
        </w:rPr>
        <w:t xml:space="preserve">OF </w:t>
      </w:r>
      <w:r>
        <w:rPr>
          <w:b/>
          <w:spacing w:val="-3"/>
          <w:sz w:val="23"/>
          <w:szCs w:val="23"/>
        </w:rPr>
        <w:t>SECONDARY</w:t>
      </w:r>
      <w:r>
        <w:rPr>
          <w:b/>
          <w:spacing w:val="-14"/>
          <w:sz w:val="23"/>
          <w:szCs w:val="23"/>
        </w:rPr>
        <w:t xml:space="preserve"> </w:t>
      </w:r>
      <w:r>
        <w:rPr>
          <w:b/>
          <w:spacing w:val="-3"/>
          <w:sz w:val="23"/>
          <w:szCs w:val="23"/>
        </w:rPr>
        <w:t>INSTRUMENTS</w:t>
      </w:r>
    </w:p>
    <w:p w:rsidR="005F6964" w:rsidRDefault="00582FCD" w:rsidP="00617A6F">
      <w:pPr>
        <w:pStyle w:val="ListParagraph"/>
        <w:numPr>
          <w:ilvl w:val="1"/>
          <w:numId w:val="67"/>
        </w:numPr>
        <w:tabs>
          <w:tab w:val="left" w:pos="1600"/>
          <w:tab w:val="left" w:pos="1601"/>
        </w:tabs>
        <w:spacing w:before="0" w:line="227" w:lineRule="exact"/>
        <w:rPr>
          <w:sz w:val="23"/>
          <w:szCs w:val="23"/>
        </w:rPr>
      </w:pPr>
      <w:r>
        <w:rPr>
          <w:spacing w:val="-3"/>
          <w:sz w:val="23"/>
          <w:szCs w:val="23"/>
        </w:rPr>
        <w:t xml:space="preserve">Differentiate between the absolute </w:t>
      </w:r>
      <w:r>
        <w:rPr>
          <w:spacing w:val="-2"/>
          <w:sz w:val="23"/>
          <w:szCs w:val="23"/>
        </w:rPr>
        <w:t xml:space="preserve">and </w:t>
      </w:r>
      <w:r>
        <w:rPr>
          <w:spacing w:val="-3"/>
          <w:sz w:val="23"/>
          <w:szCs w:val="23"/>
        </w:rPr>
        <w:t>secondary</w:t>
      </w:r>
      <w:r>
        <w:rPr>
          <w:spacing w:val="-16"/>
          <w:sz w:val="23"/>
          <w:szCs w:val="23"/>
        </w:rPr>
        <w:t xml:space="preserve"> </w:t>
      </w:r>
      <w:r>
        <w:rPr>
          <w:spacing w:val="-4"/>
          <w:sz w:val="23"/>
          <w:szCs w:val="23"/>
        </w:rPr>
        <w:t>instruments.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State the difference among indicating, recording </w:t>
      </w:r>
      <w:r>
        <w:rPr>
          <w:spacing w:val="-2"/>
          <w:sz w:val="23"/>
          <w:szCs w:val="23"/>
        </w:rPr>
        <w:t xml:space="preserve">and </w:t>
      </w:r>
      <w:r>
        <w:rPr>
          <w:spacing w:val="-3"/>
          <w:sz w:val="23"/>
          <w:szCs w:val="23"/>
        </w:rPr>
        <w:t>integrating</w:t>
      </w:r>
      <w:r>
        <w:rPr>
          <w:spacing w:val="-17"/>
          <w:sz w:val="23"/>
          <w:szCs w:val="23"/>
        </w:rPr>
        <w:t xml:space="preserve"> </w:t>
      </w:r>
      <w:r>
        <w:rPr>
          <w:spacing w:val="-4"/>
          <w:sz w:val="23"/>
          <w:szCs w:val="23"/>
        </w:rPr>
        <w:t>instruments.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State </w:t>
      </w:r>
      <w:r>
        <w:rPr>
          <w:sz w:val="23"/>
          <w:szCs w:val="23"/>
        </w:rPr>
        <w:t xml:space="preserve">apparent </w:t>
      </w:r>
      <w:r>
        <w:rPr>
          <w:spacing w:val="-3"/>
          <w:sz w:val="23"/>
          <w:szCs w:val="23"/>
        </w:rPr>
        <w:t>constructional</w:t>
      </w:r>
      <w:r>
        <w:rPr>
          <w:spacing w:val="-12"/>
          <w:sz w:val="23"/>
          <w:szCs w:val="23"/>
        </w:rPr>
        <w:t xml:space="preserve"> </w:t>
      </w:r>
      <w:r>
        <w:rPr>
          <w:spacing w:val="-3"/>
          <w:sz w:val="23"/>
          <w:szCs w:val="23"/>
        </w:rPr>
        <w:t>difference.</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the applications </w:t>
      </w:r>
      <w:r>
        <w:rPr>
          <w:sz w:val="23"/>
          <w:szCs w:val="23"/>
        </w:rPr>
        <w:t>of each</w:t>
      </w:r>
      <w:r>
        <w:rPr>
          <w:spacing w:val="-20"/>
          <w:sz w:val="23"/>
          <w:szCs w:val="23"/>
        </w:rPr>
        <w:t xml:space="preserve"> </w:t>
      </w:r>
      <w:r>
        <w:rPr>
          <w:spacing w:val="-3"/>
          <w:sz w:val="23"/>
          <w:szCs w:val="23"/>
        </w:rPr>
        <w:t>type.</w:t>
      </w:r>
    </w:p>
    <w:p w:rsidR="005F6964" w:rsidRDefault="005F6964">
      <w:pPr>
        <w:pStyle w:val="BodyText"/>
        <w:spacing w:before="1"/>
        <w:ind w:left="0" w:firstLine="0"/>
        <w:rPr>
          <w:sz w:val="23"/>
          <w:szCs w:val="23"/>
        </w:rPr>
      </w:pPr>
    </w:p>
    <w:p w:rsidR="005F6964" w:rsidRDefault="00582FCD" w:rsidP="00617A6F">
      <w:pPr>
        <w:pStyle w:val="Heading3"/>
        <w:numPr>
          <w:ilvl w:val="0"/>
          <w:numId w:val="67"/>
        </w:numPr>
        <w:tabs>
          <w:tab w:val="left" w:pos="880"/>
          <w:tab w:val="left" w:pos="881"/>
        </w:tabs>
        <w:spacing w:before="1"/>
        <w:ind w:hanging="721"/>
        <w:rPr>
          <w:sz w:val="23"/>
          <w:szCs w:val="23"/>
        </w:rPr>
      </w:pPr>
      <w:r>
        <w:rPr>
          <w:spacing w:val="-3"/>
          <w:sz w:val="23"/>
          <w:szCs w:val="23"/>
        </w:rPr>
        <w:t xml:space="preserve">UNDERSTAND </w:t>
      </w:r>
      <w:r>
        <w:rPr>
          <w:spacing w:val="-2"/>
          <w:sz w:val="23"/>
          <w:szCs w:val="23"/>
        </w:rPr>
        <w:t xml:space="preserve">THE </w:t>
      </w:r>
      <w:r>
        <w:rPr>
          <w:spacing w:val="-3"/>
          <w:sz w:val="23"/>
          <w:szCs w:val="23"/>
        </w:rPr>
        <w:t xml:space="preserve">EFFECTS </w:t>
      </w:r>
      <w:r>
        <w:rPr>
          <w:sz w:val="23"/>
          <w:szCs w:val="23"/>
        </w:rPr>
        <w:t xml:space="preserve">AND </w:t>
      </w:r>
      <w:r>
        <w:rPr>
          <w:spacing w:val="-3"/>
          <w:sz w:val="23"/>
          <w:szCs w:val="23"/>
        </w:rPr>
        <w:t>MEASURING</w:t>
      </w:r>
      <w:r>
        <w:rPr>
          <w:spacing w:val="-21"/>
          <w:sz w:val="23"/>
          <w:szCs w:val="23"/>
        </w:rPr>
        <w:t xml:space="preserve"> </w:t>
      </w:r>
      <w:r>
        <w:rPr>
          <w:spacing w:val="-3"/>
          <w:sz w:val="23"/>
          <w:szCs w:val="23"/>
        </w:rPr>
        <w:t>INSTRUMENTS</w:t>
      </w:r>
    </w:p>
    <w:p w:rsidR="005F6964" w:rsidRDefault="00582FCD" w:rsidP="00617A6F">
      <w:pPr>
        <w:pStyle w:val="ListParagraph"/>
        <w:numPr>
          <w:ilvl w:val="1"/>
          <w:numId w:val="67"/>
        </w:numPr>
        <w:tabs>
          <w:tab w:val="left" w:pos="1600"/>
          <w:tab w:val="left" w:pos="1601"/>
        </w:tabs>
        <w:spacing w:before="5"/>
        <w:rPr>
          <w:sz w:val="23"/>
          <w:szCs w:val="23"/>
        </w:rPr>
      </w:pPr>
      <w:r>
        <w:rPr>
          <w:spacing w:val="-3"/>
          <w:sz w:val="23"/>
          <w:szCs w:val="23"/>
        </w:rPr>
        <w:t xml:space="preserve">Explain the </w:t>
      </w:r>
      <w:r>
        <w:rPr>
          <w:spacing w:val="-4"/>
          <w:sz w:val="23"/>
          <w:szCs w:val="23"/>
        </w:rPr>
        <w:t xml:space="preserve">magnetic </w:t>
      </w:r>
      <w:r>
        <w:rPr>
          <w:spacing w:val="-3"/>
          <w:sz w:val="23"/>
          <w:szCs w:val="23"/>
        </w:rPr>
        <w:t xml:space="preserve">effects </w:t>
      </w:r>
      <w:r>
        <w:rPr>
          <w:spacing w:val="-2"/>
          <w:sz w:val="23"/>
          <w:szCs w:val="23"/>
        </w:rPr>
        <w:t xml:space="preserve">and </w:t>
      </w:r>
      <w:r>
        <w:rPr>
          <w:sz w:val="23"/>
          <w:szCs w:val="23"/>
        </w:rPr>
        <w:t>its</w:t>
      </w:r>
      <w:r>
        <w:rPr>
          <w:spacing w:val="-15"/>
          <w:sz w:val="23"/>
          <w:szCs w:val="23"/>
        </w:rPr>
        <w:t xml:space="preserve"> </w:t>
      </w:r>
      <w:r>
        <w:rPr>
          <w:spacing w:val="-3"/>
          <w:sz w:val="23"/>
          <w:szCs w:val="23"/>
        </w:rPr>
        <w:t>sources.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the heating effects </w:t>
      </w:r>
      <w:r>
        <w:rPr>
          <w:spacing w:val="-2"/>
          <w:sz w:val="23"/>
          <w:szCs w:val="23"/>
        </w:rPr>
        <w:t xml:space="preserve">and </w:t>
      </w:r>
      <w:r>
        <w:rPr>
          <w:sz w:val="23"/>
          <w:szCs w:val="23"/>
        </w:rPr>
        <w:t>its</w:t>
      </w:r>
      <w:r>
        <w:rPr>
          <w:spacing w:val="-19"/>
          <w:sz w:val="23"/>
          <w:szCs w:val="23"/>
        </w:rPr>
        <w:t xml:space="preserve"> </w:t>
      </w:r>
      <w:r>
        <w:rPr>
          <w:spacing w:val="-3"/>
          <w:sz w:val="23"/>
          <w:szCs w:val="23"/>
        </w:rPr>
        <w:t>sources.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Define the chemical effects </w:t>
      </w:r>
      <w:r>
        <w:rPr>
          <w:spacing w:val="-2"/>
          <w:sz w:val="23"/>
          <w:szCs w:val="23"/>
        </w:rPr>
        <w:t xml:space="preserve">and </w:t>
      </w:r>
      <w:r>
        <w:rPr>
          <w:sz w:val="23"/>
          <w:szCs w:val="23"/>
        </w:rPr>
        <w:t>its</w:t>
      </w:r>
      <w:r>
        <w:rPr>
          <w:spacing w:val="-20"/>
          <w:sz w:val="23"/>
          <w:szCs w:val="23"/>
        </w:rPr>
        <w:t xml:space="preserve"> </w:t>
      </w:r>
      <w:r>
        <w:rPr>
          <w:spacing w:val="-3"/>
          <w:sz w:val="23"/>
          <w:szCs w:val="23"/>
        </w:rPr>
        <w:t>sources.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electrostatic effects </w:t>
      </w:r>
      <w:r>
        <w:rPr>
          <w:spacing w:val="-2"/>
          <w:sz w:val="23"/>
          <w:szCs w:val="23"/>
        </w:rPr>
        <w:t xml:space="preserve">and </w:t>
      </w:r>
      <w:r>
        <w:rPr>
          <w:sz w:val="23"/>
          <w:szCs w:val="23"/>
        </w:rPr>
        <w:t>its</w:t>
      </w:r>
      <w:r>
        <w:rPr>
          <w:spacing w:val="-14"/>
          <w:sz w:val="23"/>
          <w:szCs w:val="23"/>
        </w:rPr>
        <w:t xml:space="preserve"> </w:t>
      </w:r>
      <w:r>
        <w:rPr>
          <w:spacing w:val="-3"/>
          <w:sz w:val="23"/>
          <w:szCs w:val="23"/>
        </w:rPr>
        <w:t>sources.</w:t>
      </w:r>
    </w:p>
    <w:p w:rsidR="005F6964" w:rsidRDefault="00582FCD" w:rsidP="00617A6F">
      <w:pPr>
        <w:pStyle w:val="ListParagraph"/>
        <w:numPr>
          <w:ilvl w:val="1"/>
          <w:numId w:val="67"/>
        </w:numPr>
        <w:tabs>
          <w:tab w:val="left" w:pos="1600"/>
          <w:tab w:val="left" w:pos="1601"/>
        </w:tabs>
        <w:spacing w:before="11"/>
        <w:rPr>
          <w:sz w:val="23"/>
          <w:szCs w:val="23"/>
        </w:rPr>
      </w:pPr>
      <w:r>
        <w:rPr>
          <w:spacing w:val="-3"/>
          <w:sz w:val="23"/>
          <w:szCs w:val="23"/>
        </w:rPr>
        <w:t xml:space="preserve">Explain </w:t>
      </w:r>
      <w:proofErr w:type="spellStart"/>
      <w:r>
        <w:rPr>
          <w:sz w:val="23"/>
          <w:szCs w:val="23"/>
        </w:rPr>
        <w:t xml:space="preserve">electro </w:t>
      </w:r>
      <w:r>
        <w:rPr>
          <w:spacing w:val="-4"/>
          <w:sz w:val="23"/>
          <w:szCs w:val="23"/>
        </w:rPr>
        <w:t>magnetic</w:t>
      </w:r>
      <w:proofErr w:type="spellEnd"/>
      <w:r>
        <w:rPr>
          <w:spacing w:val="-4"/>
          <w:sz w:val="23"/>
          <w:szCs w:val="23"/>
        </w:rPr>
        <w:t xml:space="preserve"> </w:t>
      </w:r>
      <w:r>
        <w:rPr>
          <w:spacing w:val="-3"/>
          <w:sz w:val="23"/>
          <w:szCs w:val="23"/>
        </w:rPr>
        <w:t xml:space="preserve">effect </w:t>
      </w:r>
      <w:r>
        <w:rPr>
          <w:spacing w:val="-2"/>
          <w:sz w:val="23"/>
          <w:szCs w:val="23"/>
        </w:rPr>
        <w:t xml:space="preserve">and </w:t>
      </w:r>
      <w:r>
        <w:rPr>
          <w:sz w:val="23"/>
          <w:szCs w:val="23"/>
        </w:rPr>
        <w:t xml:space="preserve">its </w:t>
      </w:r>
      <w:r>
        <w:rPr>
          <w:spacing w:val="-3"/>
          <w:sz w:val="23"/>
          <w:szCs w:val="23"/>
        </w:rPr>
        <w:t>elements.</w:t>
      </w:r>
      <w:r>
        <w:rPr>
          <w:spacing w:val="-23"/>
          <w:sz w:val="23"/>
          <w:szCs w:val="23"/>
        </w:rPr>
        <w:t xml:space="preserve"> </w:t>
      </w:r>
      <w:r>
        <w:rPr>
          <w:spacing w:val="-3"/>
          <w:sz w:val="23"/>
          <w:szCs w:val="23"/>
        </w:rPr>
        <w:t>(Amp-Turn)</w:t>
      </w:r>
    </w:p>
    <w:p w:rsidR="005F6964" w:rsidRDefault="005F6964">
      <w:pPr>
        <w:pStyle w:val="BodyText"/>
        <w:spacing w:before="1"/>
        <w:ind w:left="0" w:firstLine="0"/>
        <w:rPr>
          <w:sz w:val="23"/>
          <w:szCs w:val="23"/>
        </w:rPr>
      </w:pPr>
    </w:p>
    <w:p w:rsidR="005F6964" w:rsidRDefault="00582FCD" w:rsidP="00617A6F">
      <w:pPr>
        <w:pStyle w:val="Heading3"/>
        <w:numPr>
          <w:ilvl w:val="0"/>
          <w:numId w:val="67"/>
        </w:numPr>
        <w:tabs>
          <w:tab w:val="left" w:pos="880"/>
          <w:tab w:val="left" w:pos="881"/>
        </w:tabs>
        <w:ind w:hanging="721"/>
        <w:rPr>
          <w:sz w:val="23"/>
          <w:szCs w:val="23"/>
        </w:rPr>
      </w:pPr>
      <w:r>
        <w:rPr>
          <w:spacing w:val="-3"/>
          <w:sz w:val="23"/>
          <w:szCs w:val="23"/>
        </w:rPr>
        <w:t xml:space="preserve">UNDERSTAND VARIOUS FORCES ACTING </w:t>
      </w:r>
      <w:r>
        <w:rPr>
          <w:sz w:val="23"/>
          <w:szCs w:val="23"/>
        </w:rPr>
        <w:t xml:space="preserve">IN A </w:t>
      </w:r>
      <w:r>
        <w:rPr>
          <w:spacing w:val="-3"/>
          <w:sz w:val="23"/>
          <w:szCs w:val="23"/>
        </w:rPr>
        <w:t>MEASURING</w:t>
      </w:r>
      <w:r>
        <w:rPr>
          <w:spacing w:val="-28"/>
          <w:sz w:val="23"/>
          <w:szCs w:val="23"/>
        </w:rPr>
        <w:t xml:space="preserve"> </w:t>
      </w:r>
      <w:r>
        <w:rPr>
          <w:spacing w:val="-3"/>
          <w:sz w:val="23"/>
          <w:szCs w:val="23"/>
        </w:rPr>
        <w:t>INSTRUMENT</w:t>
      </w:r>
    </w:p>
    <w:p w:rsidR="005F6964" w:rsidRDefault="00582FCD" w:rsidP="00617A6F">
      <w:pPr>
        <w:pStyle w:val="ListParagraph"/>
        <w:numPr>
          <w:ilvl w:val="1"/>
          <w:numId w:val="67"/>
        </w:numPr>
        <w:tabs>
          <w:tab w:val="left" w:pos="1600"/>
          <w:tab w:val="left" w:pos="1601"/>
        </w:tabs>
        <w:spacing w:before="6"/>
        <w:rPr>
          <w:sz w:val="23"/>
          <w:szCs w:val="23"/>
        </w:rPr>
      </w:pPr>
      <w:r>
        <w:rPr>
          <w:spacing w:val="-3"/>
          <w:sz w:val="23"/>
          <w:szCs w:val="23"/>
        </w:rPr>
        <w:t xml:space="preserve">Explain deflecting </w:t>
      </w:r>
      <w:r>
        <w:rPr>
          <w:sz w:val="23"/>
          <w:szCs w:val="23"/>
        </w:rPr>
        <w:t xml:space="preserve">force </w:t>
      </w:r>
      <w:r>
        <w:rPr>
          <w:spacing w:val="-2"/>
          <w:sz w:val="23"/>
          <w:szCs w:val="23"/>
        </w:rPr>
        <w:t xml:space="preserve">and </w:t>
      </w:r>
      <w:r>
        <w:rPr>
          <w:spacing w:val="-3"/>
          <w:sz w:val="23"/>
          <w:szCs w:val="23"/>
        </w:rPr>
        <w:t xml:space="preserve">the methods </w:t>
      </w:r>
      <w:r>
        <w:rPr>
          <w:sz w:val="23"/>
          <w:szCs w:val="23"/>
        </w:rPr>
        <w:t xml:space="preserve">of </w:t>
      </w:r>
      <w:r>
        <w:rPr>
          <w:spacing w:val="-3"/>
          <w:sz w:val="23"/>
          <w:szCs w:val="23"/>
        </w:rPr>
        <w:t>providing</w:t>
      </w:r>
      <w:r>
        <w:rPr>
          <w:spacing w:val="-30"/>
          <w:sz w:val="23"/>
          <w:szCs w:val="23"/>
        </w:rPr>
        <w:t xml:space="preserve"> </w:t>
      </w:r>
      <w:r>
        <w:rPr>
          <w:sz w:val="23"/>
          <w:szCs w:val="23"/>
        </w:rPr>
        <w:t>it.</w:t>
      </w:r>
    </w:p>
    <w:p w:rsidR="005F6964" w:rsidRDefault="00582FCD" w:rsidP="00617A6F">
      <w:pPr>
        <w:pStyle w:val="ListParagraph"/>
        <w:numPr>
          <w:ilvl w:val="1"/>
          <w:numId w:val="67"/>
        </w:numPr>
        <w:tabs>
          <w:tab w:val="left" w:pos="1600"/>
          <w:tab w:val="left" w:pos="1601"/>
        </w:tabs>
        <w:rPr>
          <w:sz w:val="23"/>
          <w:szCs w:val="23"/>
        </w:rPr>
        <w:sectPr w:rsidR="005F6964">
          <w:pgSz w:w="12240" w:h="15840"/>
          <w:pgMar w:top="1500" w:right="1280" w:bottom="1420" w:left="1280" w:header="850" w:footer="1144" w:gutter="0"/>
          <w:cols w:space="720"/>
          <w:docGrid w:linePitch="299"/>
        </w:sectPr>
      </w:pPr>
      <w:r>
        <w:rPr>
          <w:spacing w:val="-3"/>
          <w:sz w:val="23"/>
          <w:szCs w:val="23"/>
        </w:rPr>
        <w:t xml:space="preserve">Explain controlling </w:t>
      </w:r>
      <w:r>
        <w:rPr>
          <w:sz w:val="23"/>
          <w:szCs w:val="23"/>
        </w:rPr>
        <w:t xml:space="preserve">force </w:t>
      </w:r>
      <w:r>
        <w:rPr>
          <w:spacing w:val="-2"/>
          <w:sz w:val="23"/>
          <w:szCs w:val="23"/>
        </w:rPr>
        <w:t xml:space="preserve">and </w:t>
      </w:r>
      <w:r>
        <w:rPr>
          <w:spacing w:val="-3"/>
          <w:sz w:val="23"/>
          <w:szCs w:val="23"/>
        </w:rPr>
        <w:t xml:space="preserve">the methods </w:t>
      </w:r>
      <w:r>
        <w:rPr>
          <w:sz w:val="23"/>
          <w:szCs w:val="23"/>
        </w:rPr>
        <w:t xml:space="preserve">of </w:t>
      </w:r>
      <w:r>
        <w:rPr>
          <w:spacing w:val="-3"/>
          <w:sz w:val="23"/>
          <w:szCs w:val="23"/>
        </w:rPr>
        <w:t>providing</w:t>
      </w:r>
      <w:r>
        <w:rPr>
          <w:spacing w:val="-30"/>
          <w:sz w:val="23"/>
          <w:szCs w:val="23"/>
        </w:rPr>
        <w:t xml:space="preserve"> </w:t>
      </w:r>
      <w:r>
        <w:rPr>
          <w:sz w:val="23"/>
          <w:szCs w:val="23"/>
        </w:rPr>
        <w:t>it.</w:t>
      </w:r>
    </w:p>
    <w:p w:rsidR="005F6964" w:rsidRDefault="00582FCD" w:rsidP="00617A6F">
      <w:pPr>
        <w:pStyle w:val="ListParagraph"/>
        <w:numPr>
          <w:ilvl w:val="1"/>
          <w:numId w:val="67"/>
        </w:numPr>
        <w:tabs>
          <w:tab w:val="left" w:pos="1600"/>
          <w:tab w:val="left" w:pos="1601"/>
        </w:tabs>
        <w:spacing w:before="0"/>
        <w:rPr>
          <w:sz w:val="23"/>
          <w:szCs w:val="23"/>
        </w:rPr>
      </w:pPr>
      <w:r>
        <w:rPr>
          <w:spacing w:val="-3"/>
          <w:sz w:val="23"/>
          <w:szCs w:val="23"/>
        </w:rPr>
        <w:lastRenderedPageBreak/>
        <w:t xml:space="preserve">Explain damping </w:t>
      </w:r>
      <w:r>
        <w:rPr>
          <w:sz w:val="23"/>
          <w:szCs w:val="23"/>
        </w:rPr>
        <w:t xml:space="preserve">force </w:t>
      </w:r>
      <w:r>
        <w:rPr>
          <w:spacing w:val="-2"/>
          <w:sz w:val="23"/>
          <w:szCs w:val="23"/>
        </w:rPr>
        <w:t xml:space="preserve">and </w:t>
      </w:r>
      <w:r>
        <w:rPr>
          <w:spacing w:val="-3"/>
          <w:sz w:val="23"/>
          <w:szCs w:val="23"/>
        </w:rPr>
        <w:t xml:space="preserve">the methods </w:t>
      </w:r>
      <w:r>
        <w:rPr>
          <w:sz w:val="23"/>
          <w:szCs w:val="23"/>
        </w:rPr>
        <w:t xml:space="preserve">of </w:t>
      </w:r>
      <w:r>
        <w:rPr>
          <w:spacing w:val="-3"/>
          <w:sz w:val="23"/>
          <w:szCs w:val="23"/>
        </w:rPr>
        <w:t>providing</w:t>
      </w:r>
      <w:r>
        <w:rPr>
          <w:spacing w:val="-30"/>
          <w:sz w:val="23"/>
          <w:szCs w:val="23"/>
        </w:rPr>
        <w:t xml:space="preserve"> </w:t>
      </w:r>
      <w:r>
        <w:rPr>
          <w:sz w:val="23"/>
          <w:szCs w:val="23"/>
        </w:rPr>
        <w:t>it.</w:t>
      </w:r>
    </w:p>
    <w:p w:rsidR="005F6964" w:rsidRDefault="005F6964">
      <w:pPr>
        <w:pStyle w:val="BodyText"/>
        <w:spacing w:before="8"/>
        <w:ind w:left="0" w:firstLine="0"/>
        <w:rPr>
          <w:sz w:val="23"/>
          <w:szCs w:val="23"/>
        </w:rPr>
      </w:pPr>
    </w:p>
    <w:p w:rsidR="005F6964" w:rsidRDefault="00582FCD" w:rsidP="00617A6F">
      <w:pPr>
        <w:pStyle w:val="Heading3"/>
        <w:numPr>
          <w:ilvl w:val="0"/>
          <w:numId w:val="67"/>
        </w:numPr>
        <w:tabs>
          <w:tab w:val="left" w:pos="880"/>
          <w:tab w:val="left" w:pos="881"/>
        </w:tabs>
        <w:ind w:hanging="721"/>
        <w:rPr>
          <w:sz w:val="23"/>
          <w:szCs w:val="23"/>
        </w:rPr>
      </w:pPr>
      <w:r>
        <w:rPr>
          <w:sz w:val="23"/>
          <w:szCs w:val="23"/>
        </w:rPr>
        <w:t xml:space="preserve">KNOW </w:t>
      </w:r>
      <w:r>
        <w:rPr>
          <w:spacing w:val="-2"/>
          <w:sz w:val="23"/>
          <w:szCs w:val="23"/>
        </w:rPr>
        <w:t xml:space="preserve">THE </w:t>
      </w:r>
      <w:r>
        <w:rPr>
          <w:spacing w:val="-3"/>
          <w:sz w:val="23"/>
          <w:szCs w:val="23"/>
        </w:rPr>
        <w:t xml:space="preserve">WORKING </w:t>
      </w:r>
      <w:r>
        <w:rPr>
          <w:sz w:val="23"/>
          <w:szCs w:val="23"/>
        </w:rPr>
        <w:t xml:space="preserve">OF </w:t>
      </w:r>
      <w:r>
        <w:rPr>
          <w:spacing w:val="-3"/>
          <w:sz w:val="23"/>
          <w:szCs w:val="23"/>
        </w:rPr>
        <w:t>TANGENT</w:t>
      </w:r>
      <w:r>
        <w:rPr>
          <w:spacing w:val="-24"/>
          <w:sz w:val="23"/>
          <w:szCs w:val="23"/>
        </w:rPr>
        <w:t xml:space="preserve"> </w:t>
      </w:r>
      <w:r>
        <w:rPr>
          <w:spacing w:val="-3"/>
          <w:sz w:val="23"/>
          <w:szCs w:val="23"/>
        </w:rPr>
        <w:t>GALVANOMETER</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State the </w:t>
      </w:r>
      <w:r>
        <w:rPr>
          <w:spacing w:val="-4"/>
          <w:sz w:val="23"/>
          <w:szCs w:val="23"/>
        </w:rPr>
        <w:t xml:space="preserve">working </w:t>
      </w:r>
      <w:r>
        <w:rPr>
          <w:spacing w:val="-3"/>
          <w:sz w:val="23"/>
          <w:szCs w:val="23"/>
        </w:rPr>
        <w:t xml:space="preserve">principle </w:t>
      </w:r>
      <w:r>
        <w:rPr>
          <w:sz w:val="23"/>
          <w:szCs w:val="23"/>
        </w:rPr>
        <w:t xml:space="preserve">of </w:t>
      </w:r>
      <w:r>
        <w:rPr>
          <w:spacing w:val="-3"/>
          <w:sz w:val="23"/>
          <w:szCs w:val="23"/>
        </w:rPr>
        <w:t>Tangent</w:t>
      </w:r>
      <w:r>
        <w:rPr>
          <w:spacing w:val="-16"/>
          <w:sz w:val="23"/>
          <w:szCs w:val="23"/>
        </w:rPr>
        <w:t xml:space="preserve"> </w:t>
      </w:r>
      <w:r>
        <w:rPr>
          <w:spacing w:val="-3"/>
          <w:sz w:val="23"/>
          <w:szCs w:val="23"/>
        </w:rPr>
        <w:t>Galvanometer.</w:t>
      </w:r>
    </w:p>
    <w:p w:rsidR="005F6964" w:rsidRDefault="00582FCD" w:rsidP="00617A6F">
      <w:pPr>
        <w:pStyle w:val="ListParagraph"/>
        <w:numPr>
          <w:ilvl w:val="1"/>
          <w:numId w:val="67"/>
        </w:numPr>
        <w:tabs>
          <w:tab w:val="left" w:pos="1600"/>
          <w:tab w:val="left" w:pos="1601"/>
        </w:tabs>
        <w:spacing w:before="11"/>
        <w:rPr>
          <w:sz w:val="23"/>
          <w:szCs w:val="23"/>
        </w:rPr>
      </w:pPr>
      <w:r>
        <w:rPr>
          <w:spacing w:val="-3"/>
          <w:sz w:val="23"/>
          <w:szCs w:val="23"/>
        </w:rPr>
        <w:t xml:space="preserve">State the applications </w:t>
      </w:r>
      <w:r>
        <w:rPr>
          <w:sz w:val="23"/>
          <w:szCs w:val="23"/>
        </w:rPr>
        <w:t xml:space="preserve">of </w:t>
      </w:r>
      <w:r>
        <w:rPr>
          <w:spacing w:val="-3"/>
          <w:sz w:val="23"/>
          <w:szCs w:val="23"/>
        </w:rPr>
        <w:t>Tangent</w:t>
      </w:r>
      <w:r>
        <w:rPr>
          <w:spacing w:val="-16"/>
          <w:sz w:val="23"/>
          <w:szCs w:val="23"/>
        </w:rPr>
        <w:t xml:space="preserve"> </w:t>
      </w:r>
      <w:r>
        <w:rPr>
          <w:spacing w:val="-3"/>
          <w:sz w:val="23"/>
          <w:szCs w:val="23"/>
        </w:rPr>
        <w:t>Galvanometer.</w:t>
      </w:r>
    </w:p>
    <w:p w:rsidR="005F6964" w:rsidRDefault="005F6964">
      <w:pPr>
        <w:pStyle w:val="BodyText"/>
        <w:spacing w:before="1"/>
        <w:ind w:left="0" w:firstLine="0"/>
        <w:rPr>
          <w:sz w:val="23"/>
          <w:szCs w:val="23"/>
        </w:rPr>
      </w:pPr>
    </w:p>
    <w:p w:rsidR="005F6964" w:rsidRDefault="00582FCD" w:rsidP="00617A6F">
      <w:pPr>
        <w:pStyle w:val="Heading3"/>
        <w:numPr>
          <w:ilvl w:val="0"/>
          <w:numId w:val="67"/>
        </w:numPr>
        <w:tabs>
          <w:tab w:val="left" w:pos="880"/>
          <w:tab w:val="left" w:pos="881"/>
          <w:tab w:val="left" w:pos="2531"/>
          <w:tab w:val="left" w:pos="3237"/>
          <w:tab w:val="left" w:pos="4799"/>
          <w:tab w:val="left" w:pos="6081"/>
          <w:tab w:val="left" w:pos="7585"/>
          <w:tab w:val="left" w:pos="8303"/>
        </w:tabs>
        <w:spacing w:line="249" w:lineRule="auto"/>
        <w:ind w:right="153"/>
        <w:rPr>
          <w:sz w:val="23"/>
          <w:szCs w:val="23"/>
        </w:rPr>
      </w:pPr>
      <w:r>
        <w:rPr>
          <w:spacing w:val="-3"/>
          <w:sz w:val="23"/>
          <w:szCs w:val="23"/>
        </w:rPr>
        <w:t>UNDERSTAND</w:t>
      </w:r>
      <w:r>
        <w:rPr>
          <w:spacing w:val="-3"/>
          <w:sz w:val="23"/>
          <w:szCs w:val="23"/>
        </w:rPr>
        <w:tab/>
      </w:r>
      <w:r>
        <w:rPr>
          <w:spacing w:val="-2"/>
          <w:sz w:val="23"/>
          <w:szCs w:val="23"/>
        </w:rPr>
        <w:t>THE</w:t>
      </w:r>
      <w:r>
        <w:rPr>
          <w:spacing w:val="-2"/>
          <w:sz w:val="23"/>
          <w:szCs w:val="23"/>
        </w:rPr>
        <w:tab/>
      </w:r>
      <w:r>
        <w:rPr>
          <w:spacing w:val="-3"/>
          <w:sz w:val="23"/>
          <w:szCs w:val="23"/>
        </w:rPr>
        <w:t>DIFFERENCE</w:t>
      </w:r>
      <w:r>
        <w:rPr>
          <w:spacing w:val="-3"/>
          <w:sz w:val="23"/>
          <w:szCs w:val="23"/>
        </w:rPr>
        <w:tab/>
        <w:t>BETWEEN</w:t>
      </w:r>
      <w:r>
        <w:rPr>
          <w:spacing w:val="-3"/>
          <w:sz w:val="23"/>
          <w:szCs w:val="23"/>
        </w:rPr>
        <w:tab/>
      </w:r>
      <w:r>
        <w:rPr>
          <w:spacing w:val="-4"/>
          <w:sz w:val="23"/>
          <w:szCs w:val="23"/>
        </w:rPr>
        <w:t>INDICATING</w:t>
      </w:r>
      <w:r>
        <w:rPr>
          <w:spacing w:val="-4"/>
          <w:sz w:val="23"/>
          <w:szCs w:val="23"/>
        </w:rPr>
        <w:tab/>
      </w:r>
      <w:r>
        <w:rPr>
          <w:sz w:val="23"/>
          <w:szCs w:val="23"/>
        </w:rPr>
        <w:t>AND</w:t>
      </w:r>
      <w:r>
        <w:rPr>
          <w:sz w:val="23"/>
          <w:szCs w:val="23"/>
        </w:rPr>
        <w:tab/>
      </w:r>
      <w:r>
        <w:rPr>
          <w:spacing w:val="-5"/>
          <w:sz w:val="23"/>
          <w:szCs w:val="23"/>
        </w:rPr>
        <w:t xml:space="preserve">RECORDING </w:t>
      </w:r>
      <w:r>
        <w:rPr>
          <w:spacing w:val="-3"/>
          <w:sz w:val="23"/>
          <w:szCs w:val="23"/>
        </w:rPr>
        <w:t>INSTRUMENTS</w:t>
      </w:r>
    </w:p>
    <w:p w:rsidR="005F6964" w:rsidRDefault="00582FCD" w:rsidP="00617A6F">
      <w:pPr>
        <w:pStyle w:val="ListParagraph"/>
        <w:numPr>
          <w:ilvl w:val="1"/>
          <w:numId w:val="67"/>
        </w:numPr>
        <w:tabs>
          <w:tab w:val="left" w:pos="1600"/>
          <w:tab w:val="left" w:pos="1601"/>
        </w:tabs>
        <w:spacing w:before="0" w:line="227" w:lineRule="exact"/>
        <w:rPr>
          <w:sz w:val="23"/>
          <w:szCs w:val="23"/>
        </w:rPr>
      </w:pPr>
      <w:r>
        <w:rPr>
          <w:spacing w:val="-3"/>
          <w:sz w:val="23"/>
          <w:szCs w:val="23"/>
        </w:rPr>
        <w:t xml:space="preserve">Explain the construction </w:t>
      </w:r>
      <w:r>
        <w:rPr>
          <w:spacing w:val="-2"/>
          <w:sz w:val="23"/>
          <w:szCs w:val="23"/>
        </w:rPr>
        <w:t xml:space="preserve">and </w:t>
      </w:r>
      <w:r>
        <w:rPr>
          <w:spacing w:val="-3"/>
          <w:sz w:val="23"/>
          <w:szCs w:val="23"/>
        </w:rPr>
        <w:t xml:space="preserve">use </w:t>
      </w:r>
      <w:r>
        <w:rPr>
          <w:sz w:val="23"/>
          <w:szCs w:val="23"/>
        </w:rPr>
        <w:t xml:space="preserve">of </w:t>
      </w:r>
      <w:r>
        <w:rPr>
          <w:spacing w:val="-3"/>
          <w:sz w:val="23"/>
          <w:szCs w:val="23"/>
        </w:rPr>
        <w:t>indicating</w:t>
      </w:r>
      <w:r>
        <w:rPr>
          <w:spacing w:val="-22"/>
          <w:sz w:val="23"/>
          <w:szCs w:val="23"/>
        </w:rPr>
        <w:t xml:space="preserve"> </w:t>
      </w:r>
      <w:r>
        <w:rPr>
          <w:spacing w:val="-4"/>
          <w:sz w:val="23"/>
          <w:szCs w:val="23"/>
        </w:rPr>
        <w:t>instrument.</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the use </w:t>
      </w:r>
      <w:r>
        <w:rPr>
          <w:sz w:val="23"/>
          <w:szCs w:val="23"/>
        </w:rPr>
        <w:t xml:space="preserve">of </w:t>
      </w:r>
      <w:r>
        <w:rPr>
          <w:spacing w:val="-3"/>
          <w:sz w:val="23"/>
          <w:szCs w:val="23"/>
        </w:rPr>
        <w:t>recording</w:t>
      </w:r>
      <w:r>
        <w:rPr>
          <w:spacing w:val="-17"/>
          <w:sz w:val="23"/>
          <w:szCs w:val="23"/>
        </w:rPr>
        <w:t xml:space="preserve"> </w:t>
      </w:r>
      <w:r>
        <w:rPr>
          <w:spacing w:val="-4"/>
          <w:sz w:val="23"/>
          <w:szCs w:val="23"/>
        </w:rPr>
        <w:t>instruments.</w:t>
      </w:r>
    </w:p>
    <w:p w:rsidR="005F6964" w:rsidRDefault="00582FCD" w:rsidP="00617A6F">
      <w:pPr>
        <w:pStyle w:val="ListParagraph"/>
        <w:numPr>
          <w:ilvl w:val="1"/>
          <w:numId w:val="67"/>
        </w:numPr>
        <w:tabs>
          <w:tab w:val="left" w:pos="1600"/>
          <w:tab w:val="left" w:pos="1601"/>
        </w:tabs>
        <w:rPr>
          <w:sz w:val="23"/>
          <w:szCs w:val="23"/>
        </w:rPr>
      </w:pPr>
      <w:r>
        <w:rPr>
          <w:sz w:val="23"/>
          <w:szCs w:val="23"/>
        </w:rPr>
        <w:t xml:space="preserve">Write its </w:t>
      </w:r>
      <w:r>
        <w:rPr>
          <w:spacing w:val="-3"/>
          <w:sz w:val="23"/>
          <w:szCs w:val="23"/>
        </w:rPr>
        <w:t xml:space="preserve">advantages </w:t>
      </w:r>
      <w:r>
        <w:rPr>
          <w:sz w:val="23"/>
          <w:szCs w:val="23"/>
        </w:rPr>
        <w:t xml:space="preserve">over </w:t>
      </w:r>
      <w:r>
        <w:rPr>
          <w:spacing w:val="-3"/>
          <w:sz w:val="23"/>
          <w:szCs w:val="23"/>
        </w:rPr>
        <w:t>indicating</w:t>
      </w:r>
      <w:r>
        <w:rPr>
          <w:spacing w:val="-25"/>
          <w:sz w:val="23"/>
          <w:szCs w:val="23"/>
        </w:rPr>
        <w:t xml:space="preserve"> </w:t>
      </w:r>
      <w:r>
        <w:rPr>
          <w:spacing w:val="-4"/>
          <w:sz w:val="23"/>
          <w:szCs w:val="23"/>
        </w:rPr>
        <w:t>instruments.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State </w:t>
      </w:r>
      <w:r>
        <w:rPr>
          <w:spacing w:val="-4"/>
          <w:sz w:val="23"/>
          <w:szCs w:val="23"/>
        </w:rPr>
        <w:t xml:space="preserve">common </w:t>
      </w:r>
      <w:r>
        <w:rPr>
          <w:spacing w:val="-3"/>
          <w:sz w:val="23"/>
          <w:szCs w:val="23"/>
        </w:rPr>
        <w:t xml:space="preserve">applications </w:t>
      </w:r>
      <w:r>
        <w:rPr>
          <w:sz w:val="23"/>
          <w:szCs w:val="23"/>
        </w:rPr>
        <w:t xml:space="preserve">of </w:t>
      </w:r>
      <w:r>
        <w:rPr>
          <w:spacing w:val="-3"/>
          <w:sz w:val="23"/>
          <w:szCs w:val="23"/>
        </w:rPr>
        <w:t>recording</w:t>
      </w:r>
      <w:r>
        <w:rPr>
          <w:spacing w:val="-18"/>
          <w:sz w:val="23"/>
          <w:szCs w:val="23"/>
        </w:rPr>
        <w:t xml:space="preserve"> </w:t>
      </w:r>
      <w:r>
        <w:rPr>
          <w:spacing w:val="-4"/>
          <w:sz w:val="23"/>
          <w:szCs w:val="23"/>
        </w:rPr>
        <w:t>instruments.</w:t>
      </w:r>
    </w:p>
    <w:p w:rsidR="005F6964" w:rsidRDefault="005F6964">
      <w:pPr>
        <w:pStyle w:val="BodyText"/>
        <w:spacing w:before="9"/>
        <w:ind w:left="0" w:firstLine="0"/>
        <w:rPr>
          <w:sz w:val="23"/>
          <w:szCs w:val="23"/>
        </w:rPr>
      </w:pPr>
    </w:p>
    <w:p w:rsidR="005F6964" w:rsidRDefault="00582FCD" w:rsidP="00617A6F">
      <w:pPr>
        <w:pStyle w:val="Heading3"/>
        <w:numPr>
          <w:ilvl w:val="0"/>
          <w:numId w:val="67"/>
        </w:numPr>
        <w:tabs>
          <w:tab w:val="left" w:pos="880"/>
          <w:tab w:val="left" w:pos="881"/>
        </w:tabs>
        <w:spacing w:before="1"/>
        <w:ind w:hanging="721"/>
        <w:rPr>
          <w:sz w:val="23"/>
          <w:szCs w:val="23"/>
        </w:rPr>
      </w:pPr>
      <w:r>
        <w:rPr>
          <w:spacing w:val="-3"/>
          <w:sz w:val="23"/>
          <w:szCs w:val="23"/>
        </w:rPr>
        <w:t xml:space="preserve">UNDERSTAND </w:t>
      </w:r>
      <w:r>
        <w:rPr>
          <w:spacing w:val="-2"/>
          <w:sz w:val="23"/>
          <w:szCs w:val="23"/>
        </w:rPr>
        <w:t xml:space="preserve">THE </w:t>
      </w:r>
      <w:r>
        <w:rPr>
          <w:sz w:val="23"/>
          <w:szCs w:val="23"/>
        </w:rPr>
        <w:t xml:space="preserve">METHOD OF </w:t>
      </w:r>
      <w:r>
        <w:rPr>
          <w:spacing w:val="-3"/>
          <w:sz w:val="23"/>
          <w:szCs w:val="23"/>
        </w:rPr>
        <w:t xml:space="preserve">PRODUCING </w:t>
      </w:r>
      <w:r>
        <w:rPr>
          <w:spacing w:val="-4"/>
          <w:sz w:val="23"/>
          <w:szCs w:val="23"/>
        </w:rPr>
        <w:t>DEFLECTING</w:t>
      </w:r>
      <w:r>
        <w:rPr>
          <w:spacing w:val="-28"/>
          <w:sz w:val="23"/>
          <w:szCs w:val="23"/>
        </w:rPr>
        <w:t xml:space="preserve"> </w:t>
      </w:r>
      <w:r>
        <w:rPr>
          <w:spacing w:val="-3"/>
          <w:sz w:val="23"/>
          <w:szCs w:val="23"/>
        </w:rPr>
        <w:t>FORCE/TORQUE</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various methods </w:t>
      </w:r>
      <w:r>
        <w:rPr>
          <w:sz w:val="23"/>
          <w:szCs w:val="23"/>
        </w:rPr>
        <w:t xml:space="preserve">of </w:t>
      </w:r>
      <w:r>
        <w:rPr>
          <w:spacing w:val="-3"/>
          <w:sz w:val="23"/>
          <w:szCs w:val="23"/>
        </w:rPr>
        <w:t>producing deflecting</w:t>
      </w:r>
      <w:r>
        <w:rPr>
          <w:spacing w:val="-25"/>
          <w:sz w:val="23"/>
          <w:szCs w:val="23"/>
        </w:rPr>
        <w:t xml:space="preserve"> </w:t>
      </w:r>
      <w:r>
        <w:rPr>
          <w:sz w:val="23"/>
          <w:szCs w:val="23"/>
        </w:rPr>
        <w:t>force.</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difference between </w:t>
      </w:r>
      <w:r>
        <w:rPr>
          <w:sz w:val="23"/>
          <w:szCs w:val="23"/>
        </w:rPr>
        <w:t xml:space="preserve">force </w:t>
      </w:r>
      <w:r>
        <w:rPr>
          <w:spacing w:val="-2"/>
          <w:sz w:val="23"/>
          <w:szCs w:val="23"/>
        </w:rPr>
        <w:t>and</w:t>
      </w:r>
      <w:r>
        <w:rPr>
          <w:spacing w:val="-16"/>
          <w:sz w:val="23"/>
          <w:szCs w:val="23"/>
        </w:rPr>
        <w:t xml:space="preserve"> </w:t>
      </w:r>
      <w:r>
        <w:rPr>
          <w:spacing w:val="-3"/>
          <w:sz w:val="23"/>
          <w:szCs w:val="23"/>
        </w:rPr>
        <w:t>torque.</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the factors </w:t>
      </w:r>
      <w:r>
        <w:rPr>
          <w:sz w:val="23"/>
          <w:szCs w:val="23"/>
        </w:rPr>
        <w:t xml:space="preserve">on </w:t>
      </w:r>
      <w:r>
        <w:rPr>
          <w:spacing w:val="-4"/>
          <w:sz w:val="23"/>
          <w:szCs w:val="23"/>
        </w:rPr>
        <w:t xml:space="preserve">which </w:t>
      </w:r>
      <w:r>
        <w:rPr>
          <w:sz w:val="23"/>
          <w:szCs w:val="23"/>
        </w:rPr>
        <w:t xml:space="preserve">its </w:t>
      </w:r>
      <w:r>
        <w:rPr>
          <w:spacing w:val="-3"/>
          <w:sz w:val="23"/>
          <w:szCs w:val="23"/>
        </w:rPr>
        <w:t xml:space="preserve">strength </w:t>
      </w:r>
      <w:r>
        <w:rPr>
          <w:sz w:val="23"/>
          <w:szCs w:val="23"/>
        </w:rPr>
        <w:t>is</w:t>
      </w:r>
      <w:r>
        <w:rPr>
          <w:spacing w:val="-32"/>
          <w:sz w:val="23"/>
          <w:szCs w:val="23"/>
        </w:rPr>
        <w:t xml:space="preserve"> </w:t>
      </w:r>
      <w:r>
        <w:rPr>
          <w:sz w:val="23"/>
          <w:szCs w:val="23"/>
        </w:rPr>
        <w:t>based.</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Derive </w:t>
      </w:r>
      <w:r>
        <w:rPr>
          <w:spacing w:val="-4"/>
          <w:sz w:val="23"/>
          <w:szCs w:val="23"/>
        </w:rPr>
        <w:t xml:space="preserve">formula </w:t>
      </w:r>
      <w:r>
        <w:rPr>
          <w:spacing w:val="-2"/>
          <w:sz w:val="23"/>
          <w:szCs w:val="23"/>
        </w:rPr>
        <w:t xml:space="preserve">for </w:t>
      </w:r>
      <w:r>
        <w:rPr>
          <w:spacing w:val="-4"/>
          <w:sz w:val="23"/>
          <w:szCs w:val="23"/>
        </w:rPr>
        <w:t xml:space="preserve">moving </w:t>
      </w:r>
      <w:r>
        <w:rPr>
          <w:sz w:val="23"/>
          <w:szCs w:val="23"/>
        </w:rPr>
        <w:t>coil</w:t>
      </w:r>
      <w:r>
        <w:rPr>
          <w:spacing w:val="-10"/>
          <w:sz w:val="23"/>
          <w:szCs w:val="23"/>
        </w:rPr>
        <w:t xml:space="preserve"> </w:t>
      </w:r>
      <w:r>
        <w:rPr>
          <w:spacing w:val="-4"/>
          <w:sz w:val="23"/>
          <w:szCs w:val="23"/>
        </w:rPr>
        <w:t>instrument.</w:t>
      </w:r>
    </w:p>
    <w:p w:rsidR="005F6964" w:rsidRDefault="005F6964">
      <w:pPr>
        <w:pStyle w:val="BodyText"/>
        <w:spacing w:before="8"/>
        <w:ind w:left="0" w:firstLine="0"/>
        <w:rPr>
          <w:sz w:val="23"/>
          <w:szCs w:val="23"/>
        </w:rPr>
      </w:pPr>
    </w:p>
    <w:p w:rsidR="005F6964" w:rsidRDefault="00582FCD" w:rsidP="00617A6F">
      <w:pPr>
        <w:pStyle w:val="Heading3"/>
        <w:numPr>
          <w:ilvl w:val="0"/>
          <w:numId w:val="67"/>
        </w:numPr>
        <w:tabs>
          <w:tab w:val="left" w:pos="880"/>
          <w:tab w:val="left" w:pos="881"/>
        </w:tabs>
        <w:ind w:hanging="721"/>
        <w:rPr>
          <w:sz w:val="23"/>
          <w:szCs w:val="23"/>
        </w:rPr>
      </w:pPr>
      <w:r>
        <w:rPr>
          <w:spacing w:val="-3"/>
          <w:sz w:val="23"/>
          <w:szCs w:val="23"/>
        </w:rPr>
        <w:t xml:space="preserve">UNDERSTAND </w:t>
      </w:r>
      <w:r>
        <w:rPr>
          <w:spacing w:val="-2"/>
          <w:sz w:val="23"/>
          <w:szCs w:val="23"/>
        </w:rPr>
        <w:t xml:space="preserve">THE </w:t>
      </w:r>
      <w:r>
        <w:rPr>
          <w:spacing w:val="-3"/>
          <w:sz w:val="23"/>
          <w:szCs w:val="23"/>
        </w:rPr>
        <w:t xml:space="preserve">TYPES </w:t>
      </w:r>
      <w:r>
        <w:rPr>
          <w:sz w:val="23"/>
          <w:szCs w:val="23"/>
        </w:rPr>
        <w:t xml:space="preserve">OF </w:t>
      </w:r>
      <w:r>
        <w:rPr>
          <w:spacing w:val="-4"/>
          <w:sz w:val="23"/>
          <w:szCs w:val="23"/>
        </w:rPr>
        <w:t>CONTROLLING/RESTORING</w:t>
      </w:r>
      <w:r>
        <w:rPr>
          <w:spacing w:val="-18"/>
          <w:sz w:val="23"/>
          <w:szCs w:val="23"/>
        </w:rPr>
        <w:t xml:space="preserve"> </w:t>
      </w:r>
      <w:r>
        <w:rPr>
          <w:spacing w:val="-3"/>
          <w:sz w:val="23"/>
          <w:szCs w:val="23"/>
        </w:rPr>
        <w:t>FORCES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Gravity </w:t>
      </w:r>
      <w:r>
        <w:rPr>
          <w:sz w:val="23"/>
          <w:szCs w:val="23"/>
        </w:rPr>
        <w:t xml:space="preserve">force </w:t>
      </w:r>
      <w:r>
        <w:rPr>
          <w:spacing w:val="-2"/>
          <w:sz w:val="23"/>
          <w:szCs w:val="23"/>
        </w:rPr>
        <w:t xml:space="preserve">and </w:t>
      </w:r>
      <w:r>
        <w:rPr>
          <w:sz w:val="23"/>
          <w:szCs w:val="23"/>
        </w:rPr>
        <w:t xml:space="preserve">its </w:t>
      </w:r>
      <w:r>
        <w:rPr>
          <w:spacing w:val="-3"/>
          <w:sz w:val="23"/>
          <w:szCs w:val="23"/>
        </w:rPr>
        <w:t xml:space="preserve">applications </w:t>
      </w:r>
      <w:r>
        <w:rPr>
          <w:sz w:val="23"/>
          <w:szCs w:val="23"/>
        </w:rPr>
        <w:t>in</w:t>
      </w:r>
      <w:r>
        <w:rPr>
          <w:spacing w:val="-30"/>
          <w:sz w:val="23"/>
          <w:szCs w:val="23"/>
        </w:rPr>
        <w:t xml:space="preserve"> </w:t>
      </w:r>
      <w:r>
        <w:rPr>
          <w:spacing w:val="-4"/>
          <w:sz w:val="23"/>
          <w:szCs w:val="23"/>
        </w:rPr>
        <w:t>instruments.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Understand spring</w:t>
      </w:r>
      <w:r>
        <w:rPr>
          <w:spacing w:val="-7"/>
          <w:sz w:val="23"/>
          <w:szCs w:val="23"/>
        </w:rPr>
        <w:t xml:space="preserve"> </w:t>
      </w:r>
      <w:r>
        <w:rPr>
          <w:spacing w:val="-3"/>
          <w:sz w:val="23"/>
          <w:szCs w:val="23"/>
        </w:rPr>
        <w:t>control.</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State types </w:t>
      </w:r>
      <w:r>
        <w:rPr>
          <w:sz w:val="23"/>
          <w:szCs w:val="23"/>
        </w:rPr>
        <w:t>of</w:t>
      </w:r>
      <w:r>
        <w:rPr>
          <w:spacing w:val="-10"/>
          <w:sz w:val="23"/>
          <w:szCs w:val="23"/>
        </w:rPr>
        <w:t xml:space="preserve"> </w:t>
      </w:r>
      <w:r>
        <w:rPr>
          <w:spacing w:val="-3"/>
          <w:sz w:val="23"/>
          <w:szCs w:val="23"/>
        </w:rPr>
        <w:t>springs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materials </w:t>
      </w:r>
      <w:r>
        <w:rPr>
          <w:sz w:val="23"/>
          <w:szCs w:val="23"/>
        </w:rPr>
        <w:t xml:space="preserve">of </w:t>
      </w:r>
      <w:r>
        <w:rPr>
          <w:spacing w:val="-3"/>
          <w:sz w:val="23"/>
          <w:szCs w:val="23"/>
        </w:rPr>
        <w:t xml:space="preserve">springs used </w:t>
      </w:r>
      <w:r>
        <w:rPr>
          <w:sz w:val="23"/>
          <w:szCs w:val="23"/>
        </w:rPr>
        <w:t>in</w:t>
      </w:r>
      <w:r>
        <w:rPr>
          <w:spacing w:val="-22"/>
          <w:sz w:val="23"/>
          <w:szCs w:val="23"/>
        </w:rPr>
        <w:t xml:space="preserve"> </w:t>
      </w:r>
      <w:r>
        <w:rPr>
          <w:spacing w:val="-4"/>
          <w:sz w:val="23"/>
          <w:szCs w:val="23"/>
        </w:rPr>
        <w:t>instruments.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the method </w:t>
      </w:r>
      <w:r>
        <w:rPr>
          <w:sz w:val="23"/>
          <w:szCs w:val="23"/>
        </w:rPr>
        <w:t xml:space="preserve">of </w:t>
      </w:r>
      <w:r>
        <w:rPr>
          <w:spacing w:val="-4"/>
          <w:sz w:val="23"/>
          <w:szCs w:val="23"/>
        </w:rPr>
        <w:t>mounting</w:t>
      </w:r>
      <w:r>
        <w:rPr>
          <w:spacing w:val="-18"/>
          <w:sz w:val="23"/>
          <w:szCs w:val="23"/>
        </w:rPr>
        <w:t xml:space="preserve"> </w:t>
      </w:r>
      <w:r>
        <w:rPr>
          <w:spacing w:val="-3"/>
          <w:sz w:val="23"/>
          <w:szCs w:val="23"/>
        </w:rPr>
        <w:t>springs.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State </w:t>
      </w:r>
      <w:r>
        <w:rPr>
          <w:sz w:val="23"/>
          <w:szCs w:val="23"/>
        </w:rPr>
        <w:t xml:space="preserve">its </w:t>
      </w:r>
      <w:r>
        <w:rPr>
          <w:spacing w:val="-3"/>
          <w:sz w:val="23"/>
          <w:szCs w:val="23"/>
        </w:rPr>
        <w:t xml:space="preserve">strength </w:t>
      </w:r>
      <w:r>
        <w:rPr>
          <w:sz w:val="23"/>
          <w:szCs w:val="23"/>
        </w:rPr>
        <w:t xml:space="preserve">&amp; </w:t>
      </w:r>
      <w:r>
        <w:rPr>
          <w:spacing w:val="-3"/>
          <w:sz w:val="23"/>
          <w:szCs w:val="23"/>
        </w:rPr>
        <w:t>position controlling</w:t>
      </w:r>
      <w:r>
        <w:rPr>
          <w:spacing w:val="-26"/>
          <w:sz w:val="23"/>
          <w:szCs w:val="23"/>
        </w:rPr>
        <w:t xml:space="preserve"> </w:t>
      </w:r>
      <w:r>
        <w:rPr>
          <w:spacing w:val="-4"/>
          <w:sz w:val="23"/>
          <w:szCs w:val="23"/>
        </w:rPr>
        <w:t>system.</w:t>
      </w:r>
    </w:p>
    <w:p w:rsidR="005F6964" w:rsidRDefault="005F6964">
      <w:pPr>
        <w:pStyle w:val="BodyText"/>
        <w:spacing w:before="9"/>
        <w:ind w:left="0" w:firstLine="0"/>
        <w:rPr>
          <w:sz w:val="23"/>
          <w:szCs w:val="23"/>
        </w:rPr>
      </w:pPr>
    </w:p>
    <w:p w:rsidR="005F6964" w:rsidRDefault="00582FCD" w:rsidP="00617A6F">
      <w:pPr>
        <w:pStyle w:val="Heading3"/>
        <w:numPr>
          <w:ilvl w:val="0"/>
          <w:numId w:val="67"/>
        </w:numPr>
        <w:tabs>
          <w:tab w:val="left" w:pos="880"/>
          <w:tab w:val="left" w:pos="881"/>
        </w:tabs>
        <w:ind w:hanging="721"/>
        <w:rPr>
          <w:sz w:val="23"/>
          <w:szCs w:val="23"/>
        </w:rPr>
      </w:pPr>
      <w:r>
        <w:rPr>
          <w:spacing w:val="-3"/>
          <w:sz w:val="23"/>
          <w:szCs w:val="23"/>
        </w:rPr>
        <w:t xml:space="preserve">UNDERSTAND DIFFERENT </w:t>
      </w:r>
      <w:r>
        <w:rPr>
          <w:sz w:val="23"/>
          <w:szCs w:val="23"/>
        </w:rPr>
        <w:t xml:space="preserve">DAMPING </w:t>
      </w:r>
      <w:r>
        <w:rPr>
          <w:spacing w:val="-3"/>
          <w:sz w:val="23"/>
          <w:szCs w:val="23"/>
        </w:rPr>
        <w:t xml:space="preserve">FORCES </w:t>
      </w:r>
      <w:r>
        <w:rPr>
          <w:sz w:val="23"/>
          <w:szCs w:val="23"/>
        </w:rPr>
        <w:t>AND</w:t>
      </w:r>
      <w:r>
        <w:rPr>
          <w:spacing w:val="-21"/>
          <w:sz w:val="23"/>
          <w:szCs w:val="23"/>
        </w:rPr>
        <w:t xml:space="preserve"> </w:t>
      </w:r>
      <w:r>
        <w:rPr>
          <w:spacing w:val="-4"/>
          <w:sz w:val="23"/>
          <w:szCs w:val="23"/>
        </w:rPr>
        <w:t>TECHNIQUES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Air, </w:t>
      </w:r>
      <w:r>
        <w:rPr>
          <w:sz w:val="23"/>
          <w:szCs w:val="23"/>
        </w:rPr>
        <w:t xml:space="preserve">Oil &amp; eddy </w:t>
      </w:r>
      <w:r>
        <w:rPr>
          <w:spacing w:val="-3"/>
          <w:sz w:val="23"/>
          <w:szCs w:val="23"/>
        </w:rPr>
        <w:t>current</w:t>
      </w:r>
      <w:r>
        <w:rPr>
          <w:spacing w:val="-29"/>
          <w:sz w:val="23"/>
          <w:szCs w:val="23"/>
        </w:rPr>
        <w:t xml:space="preserve"> </w:t>
      </w:r>
      <w:r>
        <w:rPr>
          <w:spacing w:val="-3"/>
          <w:sz w:val="23"/>
          <w:szCs w:val="23"/>
        </w:rPr>
        <w:t>damping.</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the method </w:t>
      </w:r>
      <w:r>
        <w:rPr>
          <w:sz w:val="23"/>
          <w:szCs w:val="23"/>
        </w:rPr>
        <w:t xml:space="preserve">of </w:t>
      </w:r>
      <w:r>
        <w:rPr>
          <w:spacing w:val="-3"/>
          <w:sz w:val="23"/>
          <w:szCs w:val="23"/>
        </w:rPr>
        <w:t>their</w:t>
      </w:r>
      <w:r>
        <w:rPr>
          <w:spacing w:val="-15"/>
          <w:sz w:val="23"/>
          <w:szCs w:val="23"/>
        </w:rPr>
        <w:t xml:space="preserve"> </w:t>
      </w:r>
      <w:r>
        <w:rPr>
          <w:spacing w:val="-3"/>
          <w:sz w:val="23"/>
          <w:szCs w:val="23"/>
        </w:rPr>
        <w:t>production.</w:t>
      </w:r>
    </w:p>
    <w:p w:rsidR="005F6964" w:rsidRDefault="00582FCD" w:rsidP="00617A6F">
      <w:pPr>
        <w:pStyle w:val="ListParagraph"/>
        <w:numPr>
          <w:ilvl w:val="1"/>
          <w:numId w:val="67"/>
        </w:numPr>
        <w:tabs>
          <w:tab w:val="left" w:pos="1600"/>
          <w:tab w:val="left" w:pos="1601"/>
        </w:tabs>
        <w:rPr>
          <w:sz w:val="23"/>
          <w:szCs w:val="23"/>
        </w:rPr>
      </w:pPr>
      <w:r>
        <w:rPr>
          <w:sz w:val="23"/>
          <w:szCs w:val="23"/>
        </w:rPr>
        <w:t xml:space="preserve">Draw </w:t>
      </w:r>
      <w:r>
        <w:rPr>
          <w:spacing w:val="-3"/>
          <w:sz w:val="23"/>
          <w:szCs w:val="23"/>
        </w:rPr>
        <w:t xml:space="preserve">the sketch </w:t>
      </w:r>
      <w:r>
        <w:rPr>
          <w:sz w:val="23"/>
          <w:szCs w:val="23"/>
        </w:rPr>
        <w:t xml:space="preserve">of </w:t>
      </w:r>
      <w:r>
        <w:rPr>
          <w:spacing w:val="-3"/>
          <w:sz w:val="23"/>
          <w:szCs w:val="23"/>
        </w:rPr>
        <w:t>the</w:t>
      </w:r>
      <w:r>
        <w:rPr>
          <w:spacing w:val="-24"/>
          <w:sz w:val="23"/>
          <w:szCs w:val="23"/>
        </w:rPr>
        <w:t xml:space="preserve"> </w:t>
      </w:r>
      <w:r>
        <w:rPr>
          <w:spacing w:val="-4"/>
          <w:sz w:val="23"/>
          <w:szCs w:val="23"/>
        </w:rPr>
        <w:t>systems.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under, normal </w:t>
      </w:r>
      <w:r>
        <w:rPr>
          <w:sz w:val="23"/>
          <w:szCs w:val="23"/>
        </w:rPr>
        <w:t>&amp; dead beat</w:t>
      </w:r>
      <w:r>
        <w:rPr>
          <w:spacing w:val="-22"/>
          <w:sz w:val="23"/>
          <w:szCs w:val="23"/>
        </w:rPr>
        <w:t xml:space="preserve"> </w:t>
      </w:r>
      <w:r>
        <w:rPr>
          <w:spacing w:val="-3"/>
          <w:sz w:val="23"/>
          <w:szCs w:val="23"/>
        </w:rPr>
        <w:t>damping.</w:t>
      </w:r>
    </w:p>
    <w:p w:rsidR="005F6964" w:rsidRDefault="005F6964">
      <w:pPr>
        <w:pStyle w:val="BodyText"/>
        <w:spacing w:before="9"/>
        <w:ind w:left="0" w:firstLine="0"/>
        <w:rPr>
          <w:sz w:val="23"/>
          <w:szCs w:val="23"/>
        </w:rPr>
      </w:pPr>
    </w:p>
    <w:p w:rsidR="005F6964" w:rsidRDefault="00582FCD" w:rsidP="00617A6F">
      <w:pPr>
        <w:pStyle w:val="Heading3"/>
        <w:numPr>
          <w:ilvl w:val="0"/>
          <w:numId w:val="67"/>
        </w:numPr>
        <w:tabs>
          <w:tab w:val="left" w:pos="880"/>
          <w:tab w:val="left" w:pos="881"/>
        </w:tabs>
        <w:ind w:hanging="721"/>
        <w:rPr>
          <w:sz w:val="23"/>
          <w:szCs w:val="23"/>
        </w:rPr>
      </w:pPr>
      <w:r>
        <w:rPr>
          <w:spacing w:val="-3"/>
          <w:sz w:val="23"/>
          <w:szCs w:val="23"/>
        </w:rPr>
        <w:t xml:space="preserve">UNDERSTAND PURPOSE </w:t>
      </w:r>
      <w:r>
        <w:rPr>
          <w:sz w:val="23"/>
          <w:szCs w:val="23"/>
        </w:rPr>
        <w:t xml:space="preserve">AND </w:t>
      </w:r>
      <w:r>
        <w:rPr>
          <w:spacing w:val="-4"/>
          <w:sz w:val="23"/>
          <w:szCs w:val="23"/>
        </w:rPr>
        <w:t xml:space="preserve">TECHNIQUES </w:t>
      </w:r>
      <w:r>
        <w:rPr>
          <w:sz w:val="23"/>
          <w:szCs w:val="23"/>
        </w:rPr>
        <w:t xml:space="preserve">OF </w:t>
      </w:r>
      <w:r>
        <w:rPr>
          <w:spacing w:val="-3"/>
          <w:sz w:val="23"/>
          <w:szCs w:val="23"/>
        </w:rPr>
        <w:t xml:space="preserve">BALANCING </w:t>
      </w:r>
      <w:r>
        <w:rPr>
          <w:sz w:val="23"/>
          <w:szCs w:val="23"/>
        </w:rPr>
        <w:t>MOVING</w:t>
      </w:r>
      <w:r>
        <w:rPr>
          <w:spacing w:val="-29"/>
          <w:sz w:val="23"/>
          <w:szCs w:val="23"/>
        </w:rPr>
        <w:t xml:space="preserve"> </w:t>
      </w:r>
      <w:r>
        <w:rPr>
          <w:spacing w:val="-3"/>
          <w:sz w:val="23"/>
          <w:szCs w:val="23"/>
        </w:rPr>
        <w:t>PARTS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the effect </w:t>
      </w:r>
      <w:r>
        <w:rPr>
          <w:sz w:val="23"/>
          <w:szCs w:val="23"/>
        </w:rPr>
        <w:t xml:space="preserve">of </w:t>
      </w:r>
      <w:r>
        <w:rPr>
          <w:spacing w:val="-3"/>
          <w:sz w:val="23"/>
          <w:szCs w:val="23"/>
        </w:rPr>
        <w:t xml:space="preserve">unbalancing </w:t>
      </w:r>
      <w:r>
        <w:rPr>
          <w:sz w:val="23"/>
          <w:szCs w:val="23"/>
        </w:rPr>
        <w:t>&amp;</w:t>
      </w:r>
      <w:r>
        <w:rPr>
          <w:spacing w:val="-21"/>
          <w:sz w:val="23"/>
          <w:szCs w:val="23"/>
        </w:rPr>
        <w:t xml:space="preserve"> </w:t>
      </w:r>
      <w:r>
        <w:rPr>
          <w:spacing w:val="-3"/>
          <w:sz w:val="23"/>
          <w:szCs w:val="23"/>
        </w:rPr>
        <w:t>balancing.</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Calculate torque </w:t>
      </w:r>
      <w:r>
        <w:rPr>
          <w:spacing w:val="-4"/>
          <w:sz w:val="23"/>
          <w:szCs w:val="23"/>
        </w:rPr>
        <w:t>weight</w:t>
      </w:r>
      <w:r>
        <w:rPr>
          <w:spacing w:val="-8"/>
          <w:sz w:val="23"/>
          <w:szCs w:val="23"/>
        </w:rPr>
        <w:t xml:space="preserve"> </w:t>
      </w:r>
      <w:r>
        <w:rPr>
          <w:sz w:val="23"/>
          <w:szCs w:val="23"/>
        </w:rPr>
        <w:t>ratio</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types </w:t>
      </w:r>
      <w:r>
        <w:rPr>
          <w:spacing w:val="-2"/>
          <w:sz w:val="23"/>
          <w:szCs w:val="23"/>
        </w:rPr>
        <w:t xml:space="preserve">and </w:t>
      </w:r>
      <w:r>
        <w:rPr>
          <w:spacing w:val="-4"/>
          <w:sz w:val="23"/>
          <w:szCs w:val="23"/>
        </w:rPr>
        <w:t xml:space="preserve">weights </w:t>
      </w:r>
      <w:r>
        <w:rPr>
          <w:spacing w:val="-3"/>
          <w:sz w:val="23"/>
          <w:szCs w:val="23"/>
        </w:rPr>
        <w:t xml:space="preserve">used </w:t>
      </w:r>
      <w:r>
        <w:rPr>
          <w:spacing w:val="-2"/>
          <w:sz w:val="23"/>
          <w:szCs w:val="23"/>
        </w:rPr>
        <w:t xml:space="preserve">and </w:t>
      </w:r>
      <w:r>
        <w:rPr>
          <w:spacing w:val="-3"/>
          <w:sz w:val="23"/>
          <w:szCs w:val="23"/>
        </w:rPr>
        <w:t>their</w:t>
      </w:r>
      <w:r>
        <w:rPr>
          <w:spacing w:val="-17"/>
          <w:sz w:val="23"/>
          <w:szCs w:val="23"/>
        </w:rPr>
        <w:t xml:space="preserve"> </w:t>
      </w:r>
      <w:r>
        <w:rPr>
          <w:spacing w:val="-3"/>
          <w:sz w:val="23"/>
          <w:szCs w:val="23"/>
        </w:rPr>
        <w:t>position.</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Describe fixing </w:t>
      </w:r>
      <w:r>
        <w:rPr>
          <w:sz w:val="23"/>
          <w:szCs w:val="23"/>
        </w:rPr>
        <w:t xml:space="preserve">of </w:t>
      </w:r>
      <w:r>
        <w:rPr>
          <w:spacing w:val="-3"/>
          <w:sz w:val="23"/>
          <w:szCs w:val="23"/>
        </w:rPr>
        <w:t>balance</w:t>
      </w:r>
      <w:r>
        <w:rPr>
          <w:spacing w:val="-14"/>
          <w:sz w:val="23"/>
          <w:szCs w:val="23"/>
        </w:rPr>
        <w:t xml:space="preserve"> </w:t>
      </w:r>
      <w:r>
        <w:rPr>
          <w:spacing w:val="-4"/>
          <w:sz w:val="23"/>
          <w:szCs w:val="23"/>
        </w:rPr>
        <w:t>weight.</w:t>
      </w:r>
    </w:p>
    <w:p w:rsidR="005F6964" w:rsidRDefault="005F6964">
      <w:pPr>
        <w:pStyle w:val="BodyText"/>
        <w:spacing w:before="8"/>
        <w:ind w:left="0" w:firstLine="0"/>
        <w:rPr>
          <w:sz w:val="23"/>
          <w:szCs w:val="23"/>
        </w:rPr>
      </w:pPr>
    </w:p>
    <w:p w:rsidR="005F6964" w:rsidRDefault="00582FCD" w:rsidP="00617A6F">
      <w:pPr>
        <w:pStyle w:val="Heading3"/>
        <w:numPr>
          <w:ilvl w:val="0"/>
          <w:numId w:val="67"/>
        </w:numPr>
        <w:tabs>
          <w:tab w:val="left" w:pos="880"/>
          <w:tab w:val="left" w:pos="881"/>
        </w:tabs>
        <w:ind w:hanging="721"/>
        <w:rPr>
          <w:sz w:val="23"/>
          <w:szCs w:val="23"/>
        </w:rPr>
      </w:pPr>
      <w:r>
        <w:rPr>
          <w:spacing w:val="-3"/>
          <w:sz w:val="23"/>
          <w:szCs w:val="23"/>
        </w:rPr>
        <w:t xml:space="preserve">UNDERSTAND METER SCALES, THEIR TYPES </w:t>
      </w:r>
      <w:r>
        <w:rPr>
          <w:sz w:val="23"/>
          <w:szCs w:val="23"/>
        </w:rPr>
        <w:t>AND</w:t>
      </w:r>
      <w:r>
        <w:rPr>
          <w:spacing w:val="-16"/>
          <w:sz w:val="23"/>
          <w:szCs w:val="23"/>
        </w:rPr>
        <w:t xml:space="preserve"> </w:t>
      </w:r>
      <w:r>
        <w:rPr>
          <w:spacing w:val="-3"/>
          <w:sz w:val="23"/>
          <w:szCs w:val="23"/>
        </w:rPr>
        <w:t>GRADUATION</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State types </w:t>
      </w:r>
      <w:r>
        <w:rPr>
          <w:sz w:val="23"/>
          <w:szCs w:val="23"/>
        </w:rPr>
        <w:t xml:space="preserve">of </w:t>
      </w:r>
      <w:r>
        <w:rPr>
          <w:spacing w:val="-3"/>
          <w:sz w:val="23"/>
          <w:szCs w:val="23"/>
        </w:rPr>
        <w:t>scales (simple, mirror</w:t>
      </w:r>
      <w:r>
        <w:rPr>
          <w:spacing w:val="-19"/>
          <w:sz w:val="23"/>
          <w:szCs w:val="23"/>
        </w:rPr>
        <w:t xml:space="preserve"> </w:t>
      </w:r>
      <w:proofErr w:type="spellStart"/>
      <w:r>
        <w:rPr>
          <w:spacing w:val="-3"/>
          <w:sz w:val="23"/>
          <w:szCs w:val="23"/>
        </w:rPr>
        <w:t>multiscales</w:t>
      </w:r>
      <w:proofErr w:type="spellEnd"/>
      <w:r>
        <w:rPr>
          <w:spacing w:val="-3"/>
          <w:sz w:val="23"/>
          <w:szCs w:val="23"/>
        </w:rPr>
        <w:t>).</w:t>
      </w:r>
    </w:p>
    <w:p w:rsidR="005F6964" w:rsidRDefault="00582FCD" w:rsidP="00617A6F">
      <w:pPr>
        <w:pStyle w:val="ListParagraph"/>
        <w:numPr>
          <w:ilvl w:val="1"/>
          <w:numId w:val="67"/>
        </w:numPr>
        <w:tabs>
          <w:tab w:val="left" w:pos="1600"/>
          <w:tab w:val="left" w:pos="1601"/>
        </w:tabs>
        <w:spacing w:before="11"/>
        <w:rPr>
          <w:sz w:val="23"/>
          <w:szCs w:val="23"/>
        </w:rPr>
      </w:pPr>
      <w:r>
        <w:rPr>
          <w:spacing w:val="-3"/>
          <w:sz w:val="23"/>
          <w:szCs w:val="23"/>
        </w:rPr>
        <w:t xml:space="preserve">Explain the </w:t>
      </w:r>
      <w:r>
        <w:rPr>
          <w:sz w:val="23"/>
          <w:szCs w:val="23"/>
        </w:rPr>
        <w:t xml:space="preserve">parallax </w:t>
      </w:r>
      <w:r>
        <w:rPr>
          <w:spacing w:val="-2"/>
          <w:sz w:val="23"/>
          <w:szCs w:val="23"/>
        </w:rPr>
        <w:t xml:space="preserve">and </w:t>
      </w:r>
      <w:r>
        <w:rPr>
          <w:sz w:val="23"/>
          <w:szCs w:val="23"/>
        </w:rPr>
        <w:t xml:space="preserve">its </w:t>
      </w:r>
      <w:r>
        <w:rPr>
          <w:spacing w:val="-3"/>
          <w:sz w:val="23"/>
          <w:szCs w:val="23"/>
        </w:rPr>
        <w:t xml:space="preserve">effect </w:t>
      </w:r>
      <w:r>
        <w:rPr>
          <w:sz w:val="23"/>
          <w:szCs w:val="23"/>
        </w:rPr>
        <w:t>in</w:t>
      </w:r>
      <w:r>
        <w:rPr>
          <w:spacing w:val="-28"/>
          <w:sz w:val="23"/>
          <w:szCs w:val="23"/>
        </w:rPr>
        <w:t xml:space="preserve"> </w:t>
      </w:r>
      <w:r>
        <w:rPr>
          <w:spacing w:val="-3"/>
          <w:sz w:val="23"/>
          <w:szCs w:val="23"/>
        </w:rPr>
        <w:t>reading.</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w:t>
      </w:r>
      <w:r>
        <w:rPr>
          <w:sz w:val="23"/>
          <w:szCs w:val="23"/>
        </w:rPr>
        <w:t xml:space="preserve">reason </w:t>
      </w:r>
      <w:r>
        <w:rPr>
          <w:spacing w:val="-2"/>
          <w:sz w:val="23"/>
          <w:szCs w:val="23"/>
        </w:rPr>
        <w:t xml:space="preserve">for </w:t>
      </w:r>
      <w:r>
        <w:rPr>
          <w:spacing w:val="-3"/>
          <w:sz w:val="23"/>
          <w:szCs w:val="23"/>
        </w:rPr>
        <w:t>creeping wide</w:t>
      </w:r>
      <w:r>
        <w:rPr>
          <w:spacing w:val="-19"/>
          <w:sz w:val="23"/>
          <w:szCs w:val="23"/>
        </w:rPr>
        <w:t xml:space="preserve"> </w:t>
      </w:r>
      <w:r>
        <w:rPr>
          <w:spacing w:val="-3"/>
          <w:sz w:val="23"/>
          <w:szCs w:val="23"/>
        </w:rPr>
        <w:t>range.</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State precautions </w:t>
      </w:r>
      <w:r>
        <w:rPr>
          <w:spacing w:val="-2"/>
          <w:sz w:val="23"/>
          <w:szCs w:val="23"/>
        </w:rPr>
        <w:t xml:space="preserve">for </w:t>
      </w:r>
      <w:r>
        <w:rPr>
          <w:spacing w:val="-3"/>
          <w:sz w:val="23"/>
          <w:szCs w:val="23"/>
        </w:rPr>
        <w:t>reading analog scale</w:t>
      </w:r>
      <w:r>
        <w:rPr>
          <w:spacing w:val="-16"/>
          <w:sz w:val="23"/>
          <w:szCs w:val="23"/>
        </w:rPr>
        <w:t xml:space="preserve"> </w:t>
      </w:r>
      <w:r>
        <w:rPr>
          <w:spacing w:val="-3"/>
          <w:sz w:val="23"/>
          <w:szCs w:val="23"/>
        </w:rPr>
        <w:t>readings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w:t>
      </w:r>
      <w:r>
        <w:rPr>
          <w:spacing w:val="-4"/>
          <w:sz w:val="23"/>
          <w:szCs w:val="23"/>
        </w:rPr>
        <w:t xml:space="preserve">why some </w:t>
      </w:r>
      <w:r>
        <w:rPr>
          <w:spacing w:val="-3"/>
          <w:sz w:val="23"/>
          <w:szCs w:val="23"/>
        </w:rPr>
        <w:t xml:space="preserve">scales </w:t>
      </w:r>
      <w:r>
        <w:rPr>
          <w:sz w:val="23"/>
          <w:szCs w:val="23"/>
        </w:rPr>
        <w:t xml:space="preserve">are </w:t>
      </w:r>
      <w:r>
        <w:rPr>
          <w:spacing w:val="-2"/>
          <w:sz w:val="23"/>
          <w:szCs w:val="23"/>
        </w:rPr>
        <w:t>not</w:t>
      </w:r>
      <w:r>
        <w:rPr>
          <w:spacing w:val="-19"/>
          <w:sz w:val="23"/>
          <w:szCs w:val="23"/>
        </w:rPr>
        <w:t xml:space="preserve"> </w:t>
      </w:r>
      <w:r>
        <w:rPr>
          <w:spacing w:val="-4"/>
          <w:sz w:val="23"/>
          <w:szCs w:val="23"/>
        </w:rPr>
        <w:t>uniform.</w:t>
      </w:r>
    </w:p>
    <w:p w:rsidR="005F6964" w:rsidRDefault="005F6964">
      <w:pPr>
        <w:pStyle w:val="BodyText"/>
        <w:spacing w:before="8"/>
        <w:ind w:left="0" w:firstLine="0"/>
        <w:rPr>
          <w:sz w:val="23"/>
          <w:szCs w:val="23"/>
        </w:rPr>
      </w:pPr>
    </w:p>
    <w:p w:rsidR="005F6964" w:rsidRDefault="00582FCD" w:rsidP="00617A6F">
      <w:pPr>
        <w:pStyle w:val="Heading3"/>
        <w:numPr>
          <w:ilvl w:val="0"/>
          <w:numId w:val="67"/>
        </w:numPr>
        <w:tabs>
          <w:tab w:val="left" w:pos="880"/>
          <w:tab w:val="left" w:pos="881"/>
        </w:tabs>
        <w:spacing w:before="1"/>
        <w:ind w:hanging="721"/>
        <w:rPr>
          <w:sz w:val="23"/>
          <w:szCs w:val="23"/>
        </w:rPr>
      </w:pPr>
      <w:r>
        <w:rPr>
          <w:spacing w:val="-3"/>
          <w:sz w:val="23"/>
          <w:szCs w:val="23"/>
        </w:rPr>
        <w:t xml:space="preserve">UNDERSTAND </w:t>
      </w:r>
      <w:r>
        <w:rPr>
          <w:spacing w:val="-2"/>
          <w:sz w:val="23"/>
          <w:szCs w:val="23"/>
        </w:rPr>
        <w:t xml:space="preserve">THE </w:t>
      </w:r>
      <w:r>
        <w:rPr>
          <w:spacing w:val="-3"/>
          <w:sz w:val="23"/>
          <w:szCs w:val="23"/>
        </w:rPr>
        <w:t xml:space="preserve">POINTER DESIGN </w:t>
      </w:r>
      <w:r>
        <w:rPr>
          <w:sz w:val="23"/>
          <w:szCs w:val="23"/>
        </w:rPr>
        <w:t xml:space="preserve">AND </w:t>
      </w:r>
      <w:r>
        <w:rPr>
          <w:spacing w:val="-3"/>
          <w:sz w:val="23"/>
          <w:szCs w:val="23"/>
        </w:rPr>
        <w:t>MATERIALS</w:t>
      </w:r>
      <w:r>
        <w:rPr>
          <w:spacing w:val="-22"/>
          <w:sz w:val="23"/>
          <w:szCs w:val="23"/>
        </w:rPr>
        <w:t xml:space="preserve"> </w:t>
      </w:r>
      <w:r>
        <w:rPr>
          <w:spacing w:val="-3"/>
          <w:sz w:val="23"/>
          <w:szCs w:val="23"/>
        </w:rPr>
        <w:t>USED</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lastRenderedPageBreak/>
        <w:t xml:space="preserve">Explain types </w:t>
      </w:r>
      <w:r>
        <w:rPr>
          <w:sz w:val="23"/>
          <w:szCs w:val="23"/>
        </w:rPr>
        <w:t xml:space="preserve">of </w:t>
      </w:r>
      <w:r>
        <w:rPr>
          <w:spacing w:val="-3"/>
          <w:sz w:val="23"/>
          <w:szCs w:val="23"/>
        </w:rPr>
        <w:t xml:space="preserve">pointers </w:t>
      </w:r>
      <w:r>
        <w:rPr>
          <w:sz w:val="23"/>
          <w:szCs w:val="23"/>
        </w:rPr>
        <w:t xml:space="preserve">in </w:t>
      </w:r>
      <w:proofErr w:type="gramStart"/>
      <w:r>
        <w:rPr>
          <w:spacing w:val="-3"/>
          <w:sz w:val="23"/>
          <w:szCs w:val="23"/>
        </w:rPr>
        <w:t>use</w:t>
      </w:r>
      <w:r>
        <w:rPr>
          <w:spacing w:val="-26"/>
          <w:sz w:val="23"/>
          <w:szCs w:val="23"/>
        </w:rPr>
        <w:t xml:space="preserve"> </w:t>
      </w:r>
      <w:r>
        <w:rPr>
          <w:sz w:val="23"/>
          <w:szCs w:val="23"/>
        </w:rPr>
        <w:t>.</w:t>
      </w:r>
      <w:proofErr w:type="gramEnd"/>
    </w:p>
    <w:p w:rsidR="005F6964" w:rsidRDefault="00582FCD" w:rsidP="00617A6F">
      <w:pPr>
        <w:pStyle w:val="ListParagraph"/>
        <w:numPr>
          <w:ilvl w:val="1"/>
          <w:numId w:val="67"/>
        </w:numPr>
        <w:tabs>
          <w:tab w:val="left" w:pos="1600"/>
          <w:tab w:val="left" w:pos="1601"/>
        </w:tabs>
        <w:spacing w:before="0"/>
        <w:rPr>
          <w:sz w:val="23"/>
          <w:szCs w:val="23"/>
        </w:rPr>
      </w:pPr>
      <w:r>
        <w:rPr>
          <w:spacing w:val="-3"/>
          <w:sz w:val="23"/>
          <w:szCs w:val="23"/>
        </w:rPr>
        <w:t xml:space="preserve">Explain the material used, </w:t>
      </w:r>
      <w:r>
        <w:rPr>
          <w:spacing w:val="-4"/>
          <w:sz w:val="23"/>
          <w:szCs w:val="23"/>
        </w:rPr>
        <w:t>with</w:t>
      </w:r>
      <w:r>
        <w:rPr>
          <w:spacing w:val="-13"/>
          <w:sz w:val="23"/>
          <w:szCs w:val="23"/>
        </w:rPr>
        <w:t xml:space="preserve"> </w:t>
      </w:r>
      <w:r>
        <w:rPr>
          <w:spacing w:val="-3"/>
          <w:sz w:val="23"/>
          <w:szCs w:val="23"/>
        </w:rPr>
        <w:t>reasons.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Explain their fixing</w:t>
      </w:r>
      <w:r>
        <w:rPr>
          <w:spacing w:val="-10"/>
          <w:sz w:val="23"/>
          <w:szCs w:val="23"/>
        </w:rPr>
        <w:t xml:space="preserve"> </w:t>
      </w:r>
      <w:r>
        <w:rPr>
          <w:spacing w:val="-3"/>
          <w:sz w:val="23"/>
          <w:szCs w:val="23"/>
        </w:rPr>
        <w:t>techniques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the </w:t>
      </w:r>
      <w:r>
        <w:rPr>
          <w:sz w:val="23"/>
          <w:szCs w:val="23"/>
        </w:rPr>
        <w:t xml:space="preserve">care </w:t>
      </w:r>
      <w:r>
        <w:rPr>
          <w:spacing w:val="-3"/>
          <w:sz w:val="23"/>
          <w:szCs w:val="23"/>
        </w:rPr>
        <w:t xml:space="preserve">required </w:t>
      </w:r>
      <w:r>
        <w:rPr>
          <w:sz w:val="23"/>
          <w:szCs w:val="23"/>
        </w:rPr>
        <w:t xml:space="preserve">in </w:t>
      </w:r>
      <w:r>
        <w:rPr>
          <w:spacing w:val="-3"/>
          <w:sz w:val="23"/>
          <w:szCs w:val="23"/>
        </w:rPr>
        <w:t xml:space="preserve">using </w:t>
      </w:r>
      <w:r>
        <w:rPr>
          <w:sz w:val="23"/>
          <w:szCs w:val="23"/>
        </w:rPr>
        <w:t xml:space="preserve">&amp; </w:t>
      </w:r>
      <w:r>
        <w:rPr>
          <w:spacing w:val="-3"/>
          <w:sz w:val="23"/>
          <w:szCs w:val="23"/>
        </w:rPr>
        <w:t>repairing</w:t>
      </w:r>
      <w:r>
        <w:rPr>
          <w:spacing w:val="-30"/>
          <w:sz w:val="23"/>
          <w:szCs w:val="23"/>
        </w:rPr>
        <w:t xml:space="preserve"> </w:t>
      </w:r>
      <w:r>
        <w:rPr>
          <w:spacing w:val="-3"/>
          <w:sz w:val="23"/>
          <w:szCs w:val="23"/>
        </w:rPr>
        <w:t>pointers.</w:t>
      </w:r>
    </w:p>
    <w:p w:rsidR="005F6964" w:rsidRDefault="005F6964">
      <w:pPr>
        <w:pStyle w:val="BodyText"/>
        <w:spacing w:before="8"/>
        <w:ind w:left="0" w:firstLine="0"/>
        <w:rPr>
          <w:sz w:val="23"/>
          <w:szCs w:val="23"/>
        </w:rPr>
      </w:pPr>
    </w:p>
    <w:p w:rsidR="005F6964" w:rsidRDefault="00582FCD" w:rsidP="00617A6F">
      <w:pPr>
        <w:pStyle w:val="Heading3"/>
        <w:numPr>
          <w:ilvl w:val="0"/>
          <w:numId w:val="67"/>
        </w:numPr>
        <w:tabs>
          <w:tab w:val="left" w:pos="880"/>
          <w:tab w:val="left" w:pos="881"/>
        </w:tabs>
        <w:spacing w:before="1"/>
        <w:ind w:hanging="721"/>
        <w:rPr>
          <w:sz w:val="23"/>
          <w:szCs w:val="23"/>
        </w:rPr>
      </w:pPr>
      <w:r>
        <w:rPr>
          <w:spacing w:val="-3"/>
          <w:sz w:val="23"/>
          <w:szCs w:val="23"/>
        </w:rPr>
        <w:t xml:space="preserve">UNDERSTAND CONTROL SPRING TYPES, MATERIALS </w:t>
      </w:r>
      <w:r>
        <w:rPr>
          <w:sz w:val="23"/>
          <w:szCs w:val="23"/>
        </w:rPr>
        <w:t xml:space="preserve">AND </w:t>
      </w:r>
      <w:r>
        <w:rPr>
          <w:spacing w:val="-3"/>
          <w:sz w:val="23"/>
          <w:szCs w:val="23"/>
        </w:rPr>
        <w:t>THEIR</w:t>
      </w:r>
      <w:r>
        <w:rPr>
          <w:spacing w:val="-24"/>
          <w:sz w:val="23"/>
          <w:szCs w:val="23"/>
        </w:rPr>
        <w:t xml:space="preserve"> </w:t>
      </w:r>
      <w:r>
        <w:rPr>
          <w:spacing w:val="-3"/>
          <w:sz w:val="23"/>
          <w:szCs w:val="23"/>
        </w:rPr>
        <w:t>FIXING</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hair </w:t>
      </w:r>
      <w:r>
        <w:rPr>
          <w:sz w:val="23"/>
          <w:szCs w:val="23"/>
        </w:rPr>
        <w:t xml:space="preserve">&amp; </w:t>
      </w:r>
      <w:r>
        <w:rPr>
          <w:spacing w:val="-3"/>
          <w:sz w:val="23"/>
          <w:szCs w:val="23"/>
        </w:rPr>
        <w:t>helix</w:t>
      </w:r>
      <w:r>
        <w:rPr>
          <w:spacing w:val="-16"/>
          <w:sz w:val="23"/>
          <w:szCs w:val="23"/>
        </w:rPr>
        <w:t xml:space="preserve"> </w:t>
      </w:r>
      <w:r>
        <w:rPr>
          <w:spacing w:val="-3"/>
          <w:sz w:val="23"/>
          <w:szCs w:val="23"/>
        </w:rPr>
        <w:t>spring.</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characteristics </w:t>
      </w:r>
      <w:r>
        <w:rPr>
          <w:sz w:val="23"/>
          <w:szCs w:val="23"/>
        </w:rPr>
        <w:t>of</w:t>
      </w:r>
      <w:r>
        <w:rPr>
          <w:spacing w:val="-12"/>
          <w:sz w:val="23"/>
          <w:szCs w:val="23"/>
        </w:rPr>
        <w:t xml:space="preserve"> </w:t>
      </w:r>
      <w:r>
        <w:rPr>
          <w:spacing w:val="-3"/>
          <w:sz w:val="23"/>
          <w:szCs w:val="23"/>
        </w:rPr>
        <w:t>material.</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the method </w:t>
      </w:r>
      <w:r>
        <w:rPr>
          <w:sz w:val="23"/>
          <w:szCs w:val="23"/>
        </w:rPr>
        <w:t xml:space="preserve">of </w:t>
      </w:r>
      <w:r>
        <w:rPr>
          <w:spacing w:val="-3"/>
          <w:sz w:val="23"/>
          <w:szCs w:val="23"/>
        </w:rPr>
        <w:t xml:space="preserve">their fixing </w:t>
      </w:r>
      <w:r>
        <w:rPr>
          <w:sz w:val="23"/>
          <w:szCs w:val="23"/>
        </w:rPr>
        <w:t>on</w:t>
      </w:r>
      <w:r>
        <w:rPr>
          <w:spacing w:val="-22"/>
          <w:sz w:val="23"/>
          <w:szCs w:val="23"/>
        </w:rPr>
        <w:t xml:space="preserve"> </w:t>
      </w:r>
      <w:r>
        <w:rPr>
          <w:spacing w:val="-3"/>
          <w:sz w:val="23"/>
          <w:szCs w:val="23"/>
        </w:rPr>
        <w:t>post.</w:t>
      </w:r>
    </w:p>
    <w:p w:rsidR="005F6964" w:rsidRDefault="005F6964">
      <w:pPr>
        <w:pStyle w:val="BodyText"/>
        <w:spacing w:before="8"/>
        <w:ind w:left="0" w:firstLine="0"/>
        <w:rPr>
          <w:sz w:val="23"/>
          <w:szCs w:val="23"/>
        </w:rPr>
      </w:pPr>
    </w:p>
    <w:p w:rsidR="005F6964" w:rsidRDefault="00582FCD" w:rsidP="00617A6F">
      <w:pPr>
        <w:pStyle w:val="Heading3"/>
        <w:numPr>
          <w:ilvl w:val="0"/>
          <w:numId w:val="67"/>
        </w:numPr>
        <w:tabs>
          <w:tab w:val="left" w:pos="880"/>
          <w:tab w:val="left" w:pos="881"/>
        </w:tabs>
        <w:ind w:hanging="721"/>
        <w:rPr>
          <w:sz w:val="23"/>
          <w:szCs w:val="23"/>
        </w:rPr>
      </w:pPr>
      <w:r>
        <w:rPr>
          <w:spacing w:val="-3"/>
          <w:sz w:val="23"/>
          <w:szCs w:val="23"/>
        </w:rPr>
        <w:t xml:space="preserve">UNDERSTAND BEARING TYPES, MATERIALS </w:t>
      </w:r>
      <w:r>
        <w:rPr>
          <w:spacing w:val="-4"/>
          <w:sz w:val="23"/>
          <w:szCs w:val="23"/>
        </w:rPr>
        <w:t xml:space="preserve">NECESSITY </w:t>
      </w:r>
      <w:r>
        <w:rPr>
          <w:sz w:val="23"/>
          <w:szCs w:val="23"/>
        </w:rPr>
        <w:t>AND</w:t>
      </w:r>
      <w:r>
        <w:rPr>
          <w:spacing w:val="-17"/>
          <w:sz w:val="23"/>
          <w:szCs w:val="23"/>
        </w:rPr>
        <w:t xml:space="preserve"> </w:t>
      </w:r>
      <w:r>
        <w:rPr>
          <w:spacing w:val="-3"/>
          <w:sz w:val="23"/>
          <w:szCs w:val="23"/>
        </w:rPr>
        <w:t>LUBRICATION</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w:t>
      </w:r>
      <w:r>
        <w:rPr>
          <w:sz w:val="23"/>
          <w:szCs w:val="23"/>
        </w:rPr>
        <w:t xml:space="preserve">need &amp; </w:t>
      </w:r>
      <w:r>
        <w:rPr>
          <w:spacing w:val="-3"/>
          <w:sz w:val="23"/>
          <w:szCs w:val="23"/>
        </w:rPr>
        <w:t xml:space="preserve">types </w:t>
      </w:r>
      <w:r>
        <w:rPr>
          <w:sz w:val="23"/>
          <w:szCs w:val="23"/>
        </w:rPr>
        <w:t xml:space="preserve">of </w:t>
      </w:r>
      <w:r>
        <w:rPr>
          <w:spacing w:val="-3"/>
          <w:sz w:val="23"/>
          <w:szCs w:val="23"/>
        </w:rPr>
        <w:t xml:space="preserve">bearing </w:t>
      </w:r>
      <w:r>
        <w:rPr>
          <w:sz w:val="23"/>
          <w:szCs w:val="23"/>
        </w:rPr>
        <w:t>in</w:t>
      </w:r>
      <w:r>
        <w:rPr>
          <w:spacing w:val="-32"/>
          <w:sz w:val="23"/>
          <w:szCs w:val="23"/>
        </w:rPr>
        <w:t xml:space="preserve"> </w:t>
      </w:r>
      <w:r>
        <w:rPr>
          <w:spacing w:val="-3"/>
          <w:sz w:val="23"/>
          <w:szCs w:val="23"/>
        </w:rPr>
        <w:t>use.</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material </w:t>
      </w:r>
      <w:proofErr w:type="gramStart"/>
      <w:r>
        <w:rPr>
          <w:spacing w:val="-3"/>
          <w:sz w:val="23"/>
          <w:szCs w:val="23"/>
        </w:rPr>
        <w:t>used,</w:t>
      </w:r>
      <w:proofErr w:type="gramEnd"/>
      <w:r>
        <w:rPr>
          <w:spacing w:val="-3"/>
          <w:sz w:val="23"/>
          <w:szCs w:val="23"/>
        </w:rPr>
        <w:t xml:space="preserve"> their merits </w:t>
      </w:r>
      <w:r>
        <w:rPr>
          <w:sz w:val="23"/>
          <w:szCs w:val="23"/>
        </w:rPr>
        <w:t>&amp;</w:t>
      </w:r>
      <w:r>
        <w:rPr>
          <w:spacing w:val="-16"/>
          <w:sz w:val="23"/>
          <w:szCs w:val="23"/>
        </w:rPr>
        <w:t xml:space="preserve"> </w:t>
      </w:r>
      <w:r>
        <w:rPr>
          <w:spacing w:val="-3"/>
          <w:sz w:val="23"/>
          <w:szCs w:val="23"/>
        </w:rPr>
        <w:t>demerits.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the lubrication techniques </w:t>
      </w:r>
      <w:r>
        <w:rPr>
          <w:sz w:val="23"/>
          <w:szCs w:val="23"/>
        </w:rPr>
        <w:t xml:space="preserve">&amp; </w:t>
      </w:r>
      <w:r>
        <w:rPr>
          <w:spacing w:val="-3"/>
          <w:sz w:val="23"/>
          <w:szCs w:val="23"/>
        </w:rPr>
        <w:t>lubricants</w:t>
      </w:r>
      <w:r>
        <w:rPr>
          <w:spacing w:val="-22"/>
          <w:sz w:val="23"/>
          <w:szCs w:val="23"/>
        </w:rPr>
        <w:t xml:space="preserve"> </w:t>
      </w:r>
      <w:r>
        <w:rPr>
          <w:spacing w:val="-3"/>
          <w:sz w:val="23"/>
          <w:szCs w:val="23"/>
        </w:rPr>
        <w:t>used,</w:t>
      </w:r>
    </w:p>
    <w:p w:rsidR="005F6964" w:rsidRDefault="005F6964">
      <w:pPr>
        <w:pStyle w:val="BodyText"/>
        <w:spacing w:before="9"/>
        <w:ind w:left="0" w:firstLine="0"/>
        <w:rPr>
          <w:sz w:val="23"/>
          <w:szCs w:val="23"/>
        </w:rPr>
      </w:pPr>
    </w:p>
    <w:p w:rsidR="005F6964" w:rsidRDefault="00582FCD" w:rsidP="00617A6F">
      <w:pPr>
        <w:pStyle w:val="Heading3"/>
        <w:numPr>
          <w:ilvl w:val="0"/>
          <w:numId w:val="67"/>
        </w:numPr>
        <w:tabs>
          <w:tab w:val="left" w:pos="880"/>
          <w:tab w:val="left" w:pos="881"/>
        </w:tabs>
        <w:ind w:hanging="721"/>
        <w:rPr>
          <w:sz w:val="23"/>
          <w:szCs w:val="23"/>
        </w:rPr>
      </w:pPr>
      <w:r>
        <w:rPr>
          <w:spacing w:val="-3"/>
          <w:sz w:val="23"/>
          <w:szCs w:val="23"/>
        </w:rPr>
        <w:t xml:space="preserve">UNDERSTAND WORKING </w:t>
      </w:r>
      <w:r>
        <w:rPr>
          <w:sz w:val="23"/>
          <w:szCs w:val="23"/>
        </w:rPr>
        <w:t xml:space="preserve">OF </w:t>
      </w:r>
      <w:r>
        <w:rPr>
          <w:spacing w:val="-3"/>
          <w:sz w:val="23"/>
          <w:szCs w:val="23"/>
        </w:rPr>
        <w:t xml:space="preserve">PERMANENT MAGNET </w:t>
      </w:r>
      <w:r>
        <w:rPr>
          <w:sz w:val="23"/>
          <w:szCs w:val="23"/>
        </w:rPr>
        <w:t xml:space="preserve">MOVING </w:t>
      </w:r>
      <w:r>
        <w:rPr>
          <w:spacing w:val="-3"/>
          <w:sz w:val="23"/>
          <w:szCs w:val="23"/>
        </w:rPr>
        <w:t>COIL</w:t>
      </w:r>
      <w:r>
        <w:rPr>
          <w:spacing w:val="-32"/>
          <w:sz w:val="23"/>
          <w:szCs w:val="23"/>
        </w:rPr>
        <w:t xml:space="preserve"> </w:t>
      </w:r>
      <w:r>
        <w:rPr>
          <w:spacing w:val="-3"/>
          <w:sz w:val="23"/>
          <w:szCs w:val="23"/>
        </w:rPr>
        <w:t>INSTRUMENT</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the </w:t>
      </w:r>
      <w:r>
        <w:rPr>
          <w:spacing w:val="-4"/>
          <w:sz w:val="23"/>
          <w:szCs w:val="23"/>
        </w:rPr>
        <w:t>working</w:t>
      </w:r>
      <w:r>
        <w:rPr>
          <w:spacing w:val="-10"/>
          <w:sz w:val="23"/>
          <w:szCs w:val="23"/>
        </w:rPr>
        <w:t xml:space="preserve"> </w:t>
      </w:r>
      <w:r>
        <w:rPr>
          <w:spacing w:val="-3"/>
          <w:sz w:val="23"/>
          <w:szCs w:val="23"/>
        </w:rPr>
        <w:t>principle.</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the </w:t>
      </w:r>
      <w:r>
        <w:rPr>
          <w:sz w:val="23"/>
          <w:szCs w:val="23"/>
        </w:rPr>
        <w:t xml:space="preserve">parts </w:t>
      </w:r>
      <w:r>
        <w:rPr>
          <w:spacing w:val="-2"/>
          <w:sz w:val="23"/>
          <w:szCs w:val="23"/>
        </w:rPr>
        <w:t xml:space="preserve">and </w:t>
      </w:r>
      <w:r>
        <w:rPr>
          <w:spacing w:val="-3"/>
          <w:sz w:val="23"/>
          <w:szCs w:val="23"/>
        </w:rPr>
        <w:t xml:space="preserve">their </w:t>
      </w:r>
      <w:r>
        <w:rPr>
          <w:sz w:val="23"/>
          <w:szCs w:val="23"/>
        </w:rPr>
        <w:t xml:space="preserve">role in </w:t>
      </w:r>
      <w:r>
        <w:rPr>
          <w:spacing w:val="-3"/>
          <w:sz w:val="23"/>
          <w:szCs w:val="23"/>
        </w:rPr>
        <w:t>such</w:t>
      </w:r>
      <w:r>
        <w:rPr>
          <w:spacing w:val="-31"/>
          <w:sz w:val="23"/>
          <w:szCs w:val="23"/>
        </w:rPr>
        <w:t xml:space="preserve"> </w:t>
      </w:r>
      <w:r>
        <w:rPr>
          <w:spacing w:val="-4"/>
          <w:sz w:val="23"/>
          <w:szCs w:val="23"/>
        </w:rPr>
        <w:t>instruments.</w:t>
      </w:r>
    </w:p>
    <w:p w:rsidR="005F6964" w:rsidRDefault="00582FCD" w:rsidP="00617A6F">
      <w:pPr>
        <w:pStyle w:val="ListParagraph"/>
        <w:numPr>
          <w:ilvl w:val="1"/>
          <w:numId w:val="67"/>
        </w:numPr>
        <w:tabs>
          <w:tab w:val="left" w:pos="1600"/>
          <w:tab w:val="left" w:pos="1601"/>
        </w:tabs>
        <w:rPr>
          <w:sz w:val="23"/>
          <w:szCs w:val="23"/>
        </w:rPr>
      </w:pPr>
      <w:r>
        <w:rPr>
          <w:sz w:val="23"/>
          <w:szCs w:val="23"/>
        </w:rPr>
        <w:t xml:space="preserve">Draw </w:t>
      </w:r>
      <w:r>
        <w:rPr>
          <w:spacing w:val="-3"/>
          <w:sz w:val="23"/>
          <w:szCs w:val="23"/>
        </w:rPr>
        <w:t xml:space="preserve">sketches </w:t>
      </w:r>
      <w:r>
        <w:rPr>
          <w:sz w:val="23"/>
          <w:szCs w:val="23"/>
        </w:rPr>
        <w:t>of each</w:t>
      </w:r>
      <w:r>
        <w:rPr>
          <w:spacing w:val="-25"/>
          <w:sz w:val="23"/>
          <w:szCs w:val="23"/>
        </w:rPr>
        <w:t xml:space="preserve"> </w:t>
      </w:r>
      <w:r>
        <w:rPr>
          <w:sz w:val="23"/>
          <w:szCs w:val="23"/>
        </w:rPr>
        <w:t>part.</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difference </w:t>
      </w:r>
      <w:r>
        <w:rPr>
          <w:sz w:val="23"/>
          <w:szCs w:val="23"/>
        </w:rPr>
        <w:t xml:space="preserve">in </w:t>
      </w:r>
      <w:r>
        <w:rPr>
          <w:spacing w:val="-4"/>
          <w:sz w:val="23"/>
          <w:szCs w:val="23"/>
        </w:rPr>
        <w:t xml:space="preserve">winding </w:t>
      </w:r>
      <w:r>
        <w:rPr>
          <w:spacing w:val="-2"/>
          <w:sz w:val="23"/>
          <w:szCs w:val="23"/>
        </w:rPr>
        <w:t xml:space="preserve">and </w:t>
      </w:r>
      <w:r>
        <w:rPr>
          <w:spacing w:val="-3"/>
          <w:sz w:val="23"/>
          <w:szCs w:val="23"/>
        </w:rPr>
        <w:t xml:space="preserve">sensitivity </w:t>
      </w:r>
      <w:r>
        <w:rPr>
          <w:spacing w:val="-4"/>
          <w:sz w:val="23"/>
          <w:szCs w:val="23"/>
        </w:rPr>
        <w:t xml:space="preserve">when </w:t>
      </w:r>
      <w:r>
        <w:rPr>
          <w:spacing w:val="-3"/>
          <w:sz w:val="23"/>
          <w:szCs w:val="23"/>
        </w:rPr>
        <w:t xml:space="preserve">used </w:t>
      </w:r>
      <w:r>
        <w:rPr>
          <w:sz w:val="23"/>
          <w:szCs w:val="23"/>
        </w:rPr>
        <w:t xml:space="preserve">as </w:t>
      </w:r>
      <w:r>
        <w:rPr>
          <w:spacing w:val="-4"/>
          <w:sz w:val="23"/>
          <w:szCs w:val="23"/>
        </w:rPr>
        <w:t xml:space="preserve">am-meter, </w:t>
      </w:r>
      <w:r>
        <w:rPr>
          <w:spacing w:val="-3"/>
          <w:sz w:val="23"/>
          <w:szCs w:val="23"/>
        </w:rPr>
        <w:t xml:space="preserve">volt meter </w:t>
      </w:r>
      <w:r>
        <w:rPr>
          <w:spacing w:val="-2"/>
          <w:sz w:val="23"/>
          <w:szCs w:val="23"/>
        </w:rPr>
        <w:t>and</w:t>
      </w:r>
      <w:r>
        <w:rPr>
          <w:spacing w:val="-33"/>
          <w:sz w:val="23"/>
          <w:szCs w:val="23"/>
        </w:rPr>
        <w:t xml:space="preserve"> </w:t>
      </w:r>
      <w:r>
        <w:rPr>
          <w:spacing w:val="-4"/>
          <w:sz w:val="23"/>
          <w:szCs w:val="23"/>
        </w:rPr>
        <w:t>Ohm-meter.</w:t>
      </w:r>
    </w:p>
    <w:p w:rsidR="005F6964" w:rsidRDefault="005F6964">
      <w:pPr>
        <w:pStyle w:val="BodyText"/>
        <w:spacing w:before="9"/>
        <w:ind w:left="0" w:firstLine="0"/>
        <w:rPr>
          <w:sz w:val="23"/>
          <w:szCs w:val="23"/>
        </w:rPr>
      </w:pPr>
    </w:p>
    <w:p w:rsidR="005F6964" w:rsidRDefault="00582FCD" w:rsidP="00617A6F">
      <w:pPr>
        <w:pStyle w:val="Heading3"/>
        <w:numPr>
          <w:ilvl w:val="0"/>
          <w:numId w:val="67"/>
        </w:numPr>
        <w:tabs>
          <w:tab w:val="left" w:pos="880"/>
          <w:tab w:val="left" w:pos="881"/>
        </w:tabs>
        <w:spacing w:line="249" w:lineRule="auto"/>
        <w:ind w:right="158"/>
        <w:rPr>
          <w:sz w:val="23"/>
          <w:szCs w:val="23"/>
        </w:rPr>
      </w:pPr>
      <w:r>
        <w:rPr>
          <w:spacing w:val="-3"/>
          <w:sz w:val="23"/>
          <w:szCs w:val="23"/>
        </w:rPr>
        <w:t xml:space="preserve">UNDERSTAND </w:t>
      </w:r>
      <w:r>
        <w:rPr>
          <w:spacing w:val="-2"/>
          <w:sz w:val="23"/>
          <w:szCs w:val="23"/>
        </w:rPr>
        <w:t xml:space="preserve">THE </w:t>
      </w:r>
      <w:r>
        <w:rPr>
          <w:spacing w:val="-3"/>
          <w:sz w:val="23"/>
          <w:szCs w:val="23"/>
        </w:rPr>
        <w:t xml:space="preserve">WORKING PRINCIPLE, PARTS </w:t>
      </w:r>
      <w:r>
        <w:rPr>
          <w:sz w:val="23"/>
          <w:szCs w:val="23"/>
        </w:rPr>
        <w:t xml:space="preserve">AND </w:t>
      </w:r>
      <w:r>
        <w:rPr>
          <w:spacing w:val="-3"/>
          <w:sz w:val="23"/>
          <w:szCs w:val="23"/>
        </w:rPr>
        <w:t xml:space="preserve">USES </w:t>
      </w:r>
      <w:r>
        <w:rPr>
          <w:sz w:val="23"/>
          <w:szCs w:val="23"/>
        </w:rPr>
        <w:t xml:space="preserve">OF MOVING </w:t>
      </w:r>
      <w:r>
        <w:rPr>
          <w:spacing w:val="-3"/>
          <w:sz w:val="23"/>
          <w:szCs w:val="23"/>
        </w:rPr>
        <w:t>IRON ATTRACTION TYPE</w:t>
      </w:r>
      <w:r>
        <w:rPr>
          <w:spacing w:val="-9"/>
          <w:sz w:val="23"/>
          <w:szCs w:val="23"/>
        </w:rPr>
        <w:t xml:space="preserve"> </w:t>
      </w:r>
      <w:r>
        <w:rPr>
          <w:spacing w:val="-3"/>
          <w:sz w:val="23"/>
          <w:szCs w:val="23"/>
        </w:rPr>
        <w:t>INSTRUMENTS</w:t>
      </w:r>
    </w:p>
    <w:p w:rsidR="005F6964" w:rsidRDefault="00582FCD" w:rsidP="00617A6F">
      <w:pPr>
        <w:pStyle w:val="ListParagraph"/>
        <w:numPr>
          <w:ilvl w:val="1"/>
          <w:numId w:val="67"/>
        </w:numPr>
        <w:tabs>
          <w:tab w:val="left" w:pos="1600"/>
          <w:tab w:val="left" w:pos="1601"/>
        </w:tabs>
        <w:spacing w:before="2"/>
        <w:rPr>
          <w:sz w:val="23"/>
          <w:szCs w:val="23"/>
        </w:rPr>
      </w:pPr>
      <w:r>
        <w:rPr>
          <w:spacing w:val="-3"/>
          <w:sz w:val="23"/>
          <w:szCs w:val="23"/>
        </w:rPr>
        <w:t xml:space="preserve">Explain the </w:t>
      </w:r>
      <w:r>
        <w:rPr>
          <w:spacing w:val="-4"/>
          <w:sz w:val="23"/>
          <w:szCs w:val="23"/>
        </w:rPr>
        <w:t>working</w:t>
      </w:r>
      <w:r>
        <w:rPr>
          <w:spacing w:val="-10"/>
          <w:sz w:val="23"/>
          <w:szCs w:val="23"/>
        </w:rPr>
        <w:t xml:space="preserve"> </w:t>
      </w:r>
      <w:r>
        <w:rPr>
          <w:spacing w:val="-3"/>
          <w:sz w:val="23"/>
          <w:szCs w:val="23"/>
        </w:rPr>
        <w:t>principle.</w:t>
      </w:r>
    </w:p>
    <w:p w:rsidR="005F6964" w:rsidRDefault="00582FCD" w:rsidP="00617A6F">
      <w:pPr>
        <w:pStyle w:val="ListParagraph"/>
        <w:numPr>
          <w:ilvl w:val="1"/>
          <w:numId w:val="67"/>
        </w:numPr>
        <w:tabs>
          <w:tab w:val="left" w:pos="1600"/>
          <w:tab w:val="left" w:pos="1601"/>
        </w:tabs>
        <w:rPr>
          <w:sz w:val="23"/>
          <w:szCs w:val="23"/>
        </w:rPr>
      </w:pPr>
      <w:r>
        <w:rPr>
          <w:sz w:val="23"/>
          <w:szCs w:val="23"/>
        </w:rPr>
        <w:t xml:space="preserve">Draw </w:t>
      </w:r>
      <w:r>
        <w:rPr>
          <w:spacing w:val="-3"/>
          <w:sz w:val="23"/>
          <w:szCs w:val="23"/>
        </w:rPr>
        <w:t xml:space="preserve">sketches </w:t>
      </w:r>
      <w:r>
        <w:rPr>
          <w:sz w:val="23"/>
          <w:szCs w:val="23"/>
        </w:rPr>
        <w:t xml:space="preserve">to </w:t>
      </w:r>
      <w:r>
        <w:rPr>
          <w:spacing w:val="-3"/>
          <w:sz w:val="23"/>
          <w:szCs w:val="23"/>
        </w:rPr>
        <w:t>show the</w:t>
      </w:r>
      <w:r>
        <w:rPr>
          <w:spacing w:val="-27"/>
          <w:sz w:val="23"/>
          <w:szCs w:val="23"/>
        </w:rPr>
        <w:t xml:space="preserve"> </w:t>
      </w:r>
      <w:r>
        <w:rPr>
          <w:spacing w:val="-4"/>
          <w:sz w:val="23"/>
          <w:szCs w:val="23"/>
        </w:rPr>
        <w:t>assembly.</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the applications </w:t>
      </w:r>
      <w:r>
        <w:rPr>
          <w:sz w:val="23"/>
          <w:szCs w:val="23"/>
        </w:rPr>
        <w:t xml:space="preserve">of </w:t>
      </w:r>
      <w:r>
        <w:rPr>
          <w:spacing w:val="-3"/>
          <w:sz w:val="23"/>
          <w:szCs w:val="23"/>
        </w:rPr>
        <w:t>such</w:t>
      </w:r>
      <w:r>
        <w:rPr>
          <w:spacing w:val="-19"/>
          <w:sz w:val="23"/>
          <w:szCs w:val="23"/>
        </w:rPr>
        <w:t xml:space="preserve"> </w:t>
      </w:r>
      <w:r>
        <w:rPr>
          <w:spacing w:val="-4"/>
          <w:sz w:val="23"/>
          <w:szCs w:val="23"/>
        </w:rPr>
        <w:t>instruments.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State names </w:t>
      </w:r>
      <w:r>
        <w:rPr>
          <w:sz w:val="23"/>
          <w:szCs w:val="23"/>
        </w:rPr>
        <w:t>of</w:t>
      </w:r>
      <w:r>
        <w:rPr>
          <w:spacing w:val="-10"/>
          <w:sz w:val="23"/>
          <w:szCs w:val="23"/>
        </w:rPr>
        <w:t xml:space="preserve"> </w:t>
      </w:r>
      <w:r>
        <w:rPr>
          <w:spacing w:val="-3"/>
          <w:sz w:val="23"/>
          <w:szCs w:val="23"/>
        </w:rPr>
        <w:t>parts.</w:t>
      </w:r>
    </w:p>
    <w:p w:rsidR="005F6964" w:rsidRDefault="005F6964">
      <w:pPr>
        <w:pStyle w:val="BodyText"/>
        <w:spacing w:before="8"/>
        <w:ind w:left="0" w:firstLine="0"/>
        <w:rPr>
          <w:sz w:val="23"/>
          <w:szCs w:val="23"/>
        </w:rPr>
      </w:pPr>
    </w:p>
    <w:p w:rsidR="005F6964" w:rsidRDefault="00582FCD" w:rsidP="00617A6F">
      <w:pPr>
        <w:pStyle w:val="Heading3"/>
        <w:numPr>
          <w:ilvl w:val="0"/>
          <w:numId w:val="67"/>
        </w:numPr>
        <w:tabs>
          <w:tab w:val="left" w:pos="880"/>
          <w:tab w:val="left" w:pos="881"/>
        </w:tabs>
        <w:spacing w:before="1"/>
        <w:ind w:hanging="721"/>
        <w:rPr>
          <w:sz w:val="23"/>
          <w:szCs w:val="23"/>
        </w:rPr>
      </w:pPr>
      <w:r>
        <w:rPr>
          <w:sz w:val="23"/>
          <w:szCs w:val="23"/>
        </w:rPr>
        <w:t xml:space="preserve">MOVING </w:t>
      </w:r>
      <w:r>
        <w:rPr>
          <w:spacing w:val="-3"/>
          <w:sz w:val="23"/>
          <w:szCs w:val="23"/>
        </w:rPr>
        <w:t>IRON REPULSION TYPE</w:t>
      </w:r>
      <w:r>
        <w:rPr>
          <w:spacing w:val="-17"/>
          <w:sz w:val="23"/>
          <w:szCs w:val="23"/>
        </w:rPr>
        <w:t xml:space="preserve"> </w:t>
      </w:r>
      <w:r>
        <w:rPr>
          <w:spacing w:val="-3"/>
          <w:sz w:val="23"/>
          <w:szCs w:val="23"/>
        </w:rPr>
        <w:t>INSTRUMENTS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As </w:t>
      </w:r>
      <w:r>
        <w:rPr>
          <w:sz w:val="23"/>
          <w:szCs w:val="23"/>
        </w:rPr>
        <w:t xml:space="preserve">above </w:t>
      </w:r>
      <w:r>
        <w:rPr>
          <w:spacing w:val="-2"/>
          <w:sz w:val="23"/>
          <w:szCs w:val="23"/>
        </w:rPr>
        <w:t xml:space="preserve">for </w:t>
      </w:r>
      <w:r>
        <w:rPr>
          <w:spacing w:val="-3"/>
          <w:sz w:val="23"/>
          <w:szCs w:val="23"/>
        </w:rPr>
        <w:t>serial-15</w:t>
      </w:r>
      <w:r>
        <w:rPr>
          <w:spacing w:val="-14"/>
          <w:sz w:val="23"/>
          <w:szCs w:val="23"/>
        </w:rPr>
        <w:t xml:space="preserve"> </w:t>
      </w:r>
      <w:r>
        <w:rPr>
          <w:spacing w:val="-3"/>
          <w:sz w:val="23"/>
          <w:szCs w:val="23"/>
        </w:rPr>
        <w:t>objective.</w:t>
      </w:r>
    </w:p>
    <w:p w:rsidR="005F6964" w:rsidRDefault="005F6964">
      <w:pPr>
        <w:pStyle w:val="BodyText"/>
        <w:spacing w:before="8"/>
        <w:ind w:left="0" w:firstLine="0"/>
        <w:rPr>
          <w:sz w:val="23"/>
          <w:szCs w:val="23"/>
        </w:rPr>
      </w:pPr>
    </w:p>
    <w:p w:rsidR="005F6964" w:rsidRDefault="00582FCD" w:rsidP="00617A6F">
      <w:pPr>
        <w:pStyle w:val="Heading3"/>
        <w:numPr>
          <w:ilvl w:val="0"/>
          <w:numId w:val="67"/>
        </w:numPr>
        <w:tabs>
          <w:tab w:val="left" w:pos="880"/>
          <w:tab w:val="left" w:pos="881"/>
        </w:tabs>
        <w:ind w:hanging="721"/>
        <w:rPr>
          <w:sz w:val="23"/>
          <w:szCs w:val="23"/>
        </w:rPr>
      </w:pPr>
      <w:r>
        <w:rPr>
          <w:sz w:val="23"/>
          <w:szCs w:val="23"/>
        </w:rPr>
        <w:t xml:space="preserve">KNOW </w:t>
      </w:r>
      <w:r>
        <w:rPr>
          <w:spacing w:val="-3"/>
          <w:sz w:val="23"/>
          <w:szCs w:val="23"/>
        </w:rPr>
        <w:t>BI-METALLIC</w:t>
      </w:r>
      <w:r>
        <w:rPr>
          <w:spacing w:val="-11"/>
          <w:sz w:val="23"/>
          <w:szCs w:val="23"/>
        </w:rPr>
        <w:t xml:space="preserve"> </w:t>
      </w:r>
      <w:r>
        <w:rPr>
          <w:spacing w:val="-3"/>
          <w:sz w:val="23"/>
          <w:szCs w:val="23"/>
        </w:rPr>
        <w:t>INSTRUMENTS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State the </w:t>
      </w:r>
      <w:r>
        <w:rPr>
          <w:spacing w:val="-4"/>
          <w:sz w:val="23"/>
          <w:szCs w:val="23"/>
        </w:rPr>
        <w:t xml:space="preserve">working </w:t>
      </w:r>
      <w:r>
        <w:rPr>
          <w:spacing w:val="-3"/>
          <w:sz w:val="23"/>
          <w:szCs w:val="23"/>
        </w:rPr>
        <w:t xml:space="preserve">principle </w:t>
      </w:r>
      <w:r>
        <w:rPr>
          <w:sz w:val="23"/>
          <w:szCs w:val="23"/>
        </w:rPr>
        <w:t xml:space="preserve">of </w:t>
      </w:r>
      <w:r>
        <w:rPr>
          <w:spacing w:val="-3"/>
          <w:sz w:val="23"/>
          <w:szCs w:val="23"/>
        </w:rPr>
        <w:t xml:space="preserve">Bi-metallic </w:t>
      </w:r>
      <w:r>
        <w:rPr>
          <w:spacing w:val="-4"/>
          <w:sz w:val="23"/>
          <w:szCs w:val="23"/>
        </w:rPr>
        <w:t xml:space="preserve">instruments </w:t>
      </w:r>
      <w:r>
        <w:rPr>
          <w:spacing w:val="-2"/>
          <w:sz w:val="23"/>
          <w:szCs w:val="23"/>
        </w:rPr>
        <w:t xml:space="preserve">and </w:t>
      </w:r>
      <w:r>
        <w:rPr>
          <w:spacing w:val="-3"/>
          <w:sz w:val="23"/>
          <w:szCs w:val="23"/>
        </w:rPr>
        <w:t>state materials</w:t>
      </w:r>
      <w:r>
        <w:rPr>
          <w:spacing w:val="-21"/>
          <w:sz w:val="23"/>
          <w:szCs w:val="23"/>
        </w:rPr>
        <w:t xml:space="preserve"> </w:t>
      </w:r>
      <w:r>
        <w:rPr>
          <w:spacing w:val="-3"/>
          <w:sz w:val="23"/>
          <w:szCs w:val="23"/>
        </w:rPr>
        <w:t>used.</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State the applications </w:t>
      </w:r>
      <w:r>
        <w:rPr>
          <w:sz w:val="23"/>
          <w:szCs w:val="23"/>
        </w:rPr>
        <w:t xml:space="preserve">of </w:t>
      </w:r>
      <w:r>
        <w:rPr>
          <w:spacing w:val="-3"/>
          <w:sz w:val="23"/>
          <w:szCs w:val="23"/>
        </w:rPr>
        <w:t>such</w:t>
      </w:r>
      <w:r>
        <w:rPr>
          <w:spacing w:val="-17"/>
          <w:sz w:val="23"/>
          <w:szCs w:val="23"/>
        </w:rPr>
        <w:t xml:space="preserve"> </w:t>
      </w:r>
      <w:r>
        <w:rPr>
          <w:spacing w:val="-4"/>
          <w:sz w:val="23"/>
          <w:szCs w:val="23"/>
        </w:rPr>
        <w:t>instruments.</w:t>
      </w:r>
    </w:p>
    <w:p w:rsidR="005F6964" w:rsidRDefault="005F6964">
      <w:pPr>
        <w:pStyle w:val="BodyText"/>
        <w:spacing w:before="9"/>
        <w:ind w:left="0" w:firstLine="0"/>
        <w:rPr>
          <w:sz w:val="23"/>
          <w:szCs w:val="23"/>
        </w:rPr>
      </w:pPr>
    </w:p>
    <w:p w:rsidR="005F6964" w:rsidRDefault="00582FCD" w:rsidP="00617A6F">
      <w:pPr>
        <w:pStyle w:val="Heading3"/>
        <w:numPr>
          <w:ilvl w:val="0"/>
          <w:numId w:val="67"/>
        </w:numPr>
        <w:tabs>
          <w:tab w:val="left" w:pos="880"/>
          <w:tab w:val="left" w:pos="881"/>
        </w:tabs>
        <w:ind w:hanging="721"/>
        <w:rPr>
          <w:sz w:val="23"/>
          <w:szCs w:val="23"/>
        </w:rPr>
      </w:pPr>
      <w:r>
        <w:rPr>
          <w:spacing w:val="-3"/>
          <w:sz w:val="23"/>
          <w:szCs w:val="23"/>
        </w:rPr>
        <w:t xml:space="preserve">UNDERSTAND THERMOCOUPLE TYPES </w:t>
      </w:r>
      <w:r>
        <w:rPr>
          <w:sz w:val="23"/>
          <w:szCs w:val="23"/>
        </w:rPr>
        <w:t>OF</w:t>
      </w:r>
      <w:r>
        <w:rPr>
          <w:spacing w:val="-12"/>
          <w:sz w:val="23"/>
          <w:szCs w:val="23"/>
        </w:rPr>
        <w:t xml:space="preserve"> </w:t>
      </w:r>
      <w:r>
        <w:rPr>
          <w:spacing w:val="-3"/>
          <w:sz w:val="23"/>
          <w:szCs w:val="23"/>
        </w:rPr>
        <w:t>INSTRUMENTS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the </w:t>
      </w:r>
      <w:r>
        <w:rPr>
          <w:spacing w:val="-4"/>
          <w:sz w:val="23"/>
          <w:szCs w:val="23"/>
        </w:rPr>
        <w:t xml:space="preserve">working </w:t>
      </w:r>
      <w:r>
        <w:rPr>
          <w:spacing w:val="-3"/>
          <w:sz w:val="23"/>
          <w:szCs w:val="23"/>
        </w:rPr>
        <w:t xml:space="preserve">principle </w:t>
      </w:r>
      <w:r>
        <w:rPr>
          <w:sz w:val="23"/>
          <w:szCs w:val="23"/>
        </w:rPr>
        <w:t>of</w:t>
      </w:r>
      <w:r>
        <w:rPr>
          <w:spacing w:val="-13"/>
          <w:sz w:val="23"/>
          <w:szCs w:val="23"/>
        </w:rPr>
        <w:t xml:space="preserve"> </w:t>
      </w:r>
      <w:r>
        <w:rPr>
          <w:spacing w:val="-3"/>
          <w:sz w:val="23"/>
          <w:szCs w:val="23"/>
        </w:rPr>
        <w:t>thermocouples</w:t>
      </w:r>
    </w:p>
    <w:p w:rsidR="005F6964" w:rsidRDefault="00582FCD" w:rsidP="00617A6F">
      <w:pPr>
        <w:pStyle w:val="ListParagraph"/>
        <w:numPr>
          <w:ilvl w:val="1"/>
          <w:numId w:val="67"/>
        </w:numPr>
        <w:tabs>
          <w:tab w:val="left" w:pos="1600"/>
          <w:tab w:val="left" w:pos="1601"/>
        </w:tabs>
        <w:rPr>
          <w:sz w:val="23"/>
          <w:szCs w:val="23"/>
        </w:rPr>
      </w:pPr>
      <w:r>
        <w:rPr>
          <w:sz w:val="23"/>
          <w:szCs w:val="23"/>
        </w:rPr>
        <w:t xml:space="preserve">Draw </w:t>
      </w:r>
      <w:r>
        <w:rPr>
          <w:spacing w:val="-3"/>
          <w:sz w:val="23"/>
          <w:szCs w:val="23"/>
        </w:rPr>
        <w:t xml:space="preserve">sketch </w:t>
      </w:r>
      <w:r>
        <w:rPr>
          <w:sz w:val="23"/>
          <w:szCs w:val="23"/>
        </w:rPr>
        <w:t>of</w:t>
      </w:r>
      <w:r>
        <w:rPr>
          <w:spacing w:val="-19"/>
          <w:sz w:val="23"/>
          <w:szCs w:val="23"/>
        </w:rPr>
        <w:t xml:space="preserve"> </w:t>
      </w:r>
      <w:r>
        <w:rPr>
          <w:spacing w:val="-3"/>
          <w:sz w:val="23"/>
          <w:szCs w:val="23"/>
        </w:rPr>
        <w:t>thermocouples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State various materials</w:t>
      </w:r>
      <w:r>
        <w:rPr>
          <w:spacing w:val="-10"/>
          <w:sz w:val="23"/>
          <w:szCs w:val="23"/>
        </w:rPr>
        <w:t xml:space="preserve"> </w:t>
      </w:r>
      <w:r>
        <w:rPr>
          <w:spacing w:val="-3"/>
          <w:sz w:val="23"/>
          <w:szCs w:val="23"/>
        </w:rPr>
        <w:t>used.</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State the</w:t>
      </w:r>
      <w:r>
        <w:rPr>
          <w:spacing w:val="-5"/>
          <w:sz w:val="23"/>
          <w:szCs w:val="23"/>
        </w:rPr>
        <w:t xml:space="preserve"> </w:t>
      </w:r>
      <w:r>
        <w:rPr>
          <w:spacing w:val="-3"/>
          <w:sz w:val="23"/>
          <w:szCs w:val="23"/>
        </w:rPr>
        <w:t>applications.</w:t>
      </w:r>
    </w:p>
    <w:p w:rsidR="005F6964" w:rsidRDefault="005F6964">
      <w:pPr>
        <w:pStyle w:val="BodyText"/>
        <w:spacing w:before="8"/>
        <w:ind w:left="0" w:firstLine="0"/>
        <w:rPr>
          <w:sz w:val="23"/>
          <w:szCs w:val="23"/>
        </w:rPr>
      </w:pPr>
    </w:p>
    <w:p w:rsidR="005F6964" w:rsidRDefault="00582FCD" w:rsidP="00617A6F">
      <w:pPr>
        <w:pStyle w:val="Heading3"/>
        <w:numPr>
          <w:ilvl w:val="0"/>
          <w:numId w:val="67"/>
        </w:numPr>
        <w:tabs>
          <w:tab w:val="left" w:pos="880"/>
          <w:tab w:val="left" w:pos="881"/>
        </w:tabs>
        <w:ind w:hanging="721"/>
        <w:rPr>
          <w:sz w:val="23"/>
          <w:szCs w:val="23"/>
        </w:rPr>
      </w:pPr>
      <w:r>
        <w:rPr>
          <w:spacing w:val="-3"/>
          <w:sz w:val="23"/>
          <w:szCs w:val="23"/>
        </w:rPr>
        <w:t>UNDERSTAND ELECTRODYNAMIC</w:t>
      </w:r>
      <w:r>
        <w:rPr>
          <w:spacing w:val="-8"/>
          <w:sz w:val="23"/>
          <w:szCs w:val="23"/>
        </w:rPr>
        <w:t xml:space="preserve"> </w:t>
      </w:r>
      <w:r>
        <w:rPr>
          <w:spacing w:val="-3"/>
          <w:sz w:val="23"/>
          <w:szCs w:val="23"/>
        </w:rPr>
        <w:t>INSTRUMENT</w:t>
      </w:r>
    </w:p>
    <w:p w:rsidR="005F6964" w:rsidRDefault="00582FCD" w:rsidP="00617A6F">
      <w:pPr>
        <w:pStyle w:val="ListParagraph"/>
        <w:numPr>
          <w:ilvl w:val="1"/>
          <w:numId w:val="67"/>
        </w:numPr>
        <w:tabs>
          <w:tab w:val="left" w:pos="1600"/>
          <w:tab w:val="left" w:pos="1601"/>
        </w:tabs>
        <w:spacing w:before="11"/>
        <w:rPr>
          <w:sz w:val="23"/>
          <w:szCs w:val="23"/>
        </w:rPr>
      </w:pPr>
      <w:r>
        <w:rPr>
          <w:spacing w:val="-3"/>
          <w:sz w:val="23"/>
          <w:szCs w:val="23"/>
        </w:rPr>
        <w:t xml:space="preserve">Explain the </w:t>
      </w:r>
      <w:r>
        <w:rPr>
          <w:spacing w:val="-4"/>
          <w:sz w:val="23"/>
          <w:szCs w:val="23"/>
        </w:rPr>
        <w:t>working</w:t>
      </w:r>
      <w:r>
        <w:rPr>
          <w:spacing w:val="-10"/>
          <w:sz w:val="23"/>
          <w:szCs w:val="23"/>
        </w:rPr>
        <w:t xml:space="preserve"> </w:t>
      </w:r>
      <w:r>
        <w:rPr>
          <w:spacing w:val="-3"/>
          <w:sz w:val="23"/>
          <w:szCs w:val="23"/>
        </w:rPr>
        <w:t>principle</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Name various</w:t>
      </w:r>
      <w:r>
        <w:rPr>
          <w:spacing w:val="-8"/>
          <w:sz w:val="23"/>
          <w:szCs w:val="23"/>
        </w:rPr>
        <w:t xml:space="preserve"> </w:t>
      </w:r>
      <w:r>
        <w:rPr>
          <w:sz w:val="23"/>
          <w:szCs w:val="23"/>
        </w:rPr>
        <w:t>parts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State </w:t>
      </w:r>
      <w:r>
        <w:rPr>
          <w:spacing w:val="-4"/>
          <w:sz w:val="23"/>
          <w:szCs w:val="23"/>
        </w:rPr>
        <w:t xml:space="preserve">working </w:t>
      </w:r>
      <w:r>
        <w:rPr>
          <w:sz w:val="23"/>
          <w:szCs w:val="23"/>
        </w:rPr>
        <w:t>of each</w:t>
      </w:r>
      <w:r>
        <w:rPr>
          <w:spacing w:val="-16"/>
          <w:sz w:val="23"/>
          <w:szCs w:val="23"/>
        </w:rPr>
        <w:t xml:space="preserve"> </w:t>
      </w:r>
      <w:r>
        <w:rPr>
          <w:sz w:val="23"/>
          <w:szCs w:val="23"/>
        </w:rPr>
        <w:t>part.</w:t>
      </w:r>
    </w:p>
    <w:p w:rsidR="005F6964" w:rsidRDefault="00582FCD" w:rsidP="00617A6F">
      <w:pPr>
        <w:pStyle w:val="ListParagraph"/>
        <w:numPr>
          <w:ilvl w:val="1"/>
          <w:numId w:val="67"/>
        </w:numPr>
        <w:tabs>
          <w:tab w:val="left" w:pos="1600"/>
          <w:tab w:val="left" w:pos="1601"/>
        </w:tabs>
        <w:rPr>
          <w:sz w:val="23"/>
          <w:szCs w:val="23"/>
        </w:rPr>
      </w:pPr>
      <w:r>
        <w:rPr>
          <w:sz w:val="23"/>
          <w:szCs w:val="23"/>
        </w:rPr>
        <w:lastRenderedPageBreak/>
        <w:t xml:space="preserve">Draw </w:t>
      </w:r>
      <w:r>
        <w:rPr>
          <w:spacing w:val="-3"/>
          <w:sz w:val="23"/>
          <w:szCs w:val="23"/>
        </w:rPr>
        <w:t xml:space="preserve">internal sketch </w:t>
      </w:r>
      <w:r>
        <w:rPr>
          <w:spacing w:val="-4"/>
          <w:sz w:val="23"/>
          <w:szCs w:val="23"/>
        </w:rPr>
        <w:t>showing</w:t>
      </w:r>
      <w:r>
        <w:rPr>
          <w:spacing w:val="-21"/>
          <w:sz w:val="23"/>
          <w:szCs w:val="23"/>
        </w:rPr>
        <w:t xml:space="preserve"> </w:t>
      </w:r>
      <w:r>
        <w:rPr>
          <w:spacing w:val="-3"/>
          <w:sz w:val="23"/>
          <w:szCs w:val="23"/>
        </w:rPr>
        <w:t>parts.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State the uses </w:t>
      </w:r>
      <w:r>
        <w:rPr>
          <w:sz w:val="23"/>
          <w:szCs w:val="23"/>
        </w:rPr>
        <w:t xml:space="preserve">of </w:t>
      </w:r>
      <w:r>
        <w:rPr>
          <w:spacing w:val="-3"/>
          <w:sz w:val="23"/>
          <w:szCs w:val="23"/>
        </w:rPr>
        <w:t>such</w:t>
      </w:r>
      <w:r>
        <w:rPr>
          <w:spacing w:val="-17"/>
          <w:sz w:val="23"/>
          <w:szCs w:val="23"/>
        </w:rPr>
        <w:t xml:space="preserve"> </w:t>
      </w:r>
      <w:r>
        <w:rPr>
          <w:spacing w:val="-4"/>
          <w:sz w:val="23"/>
          <w:szCs w:val="23"/>
        </w:rPr>
        <w:t>instruments.</w:t>
      </w:r>
    </w:p>
    <w:p w:rsidR="005F6964" w:rsidRDefault="005F6964">
      <w:pPr>
        <w:pStyle w:val="BodyText"/>
        <w:spacing w:before="8"/>
        <w:ind w:left="0" w:firstLine="0"/>
        <w:rPr>
          <w:sz w:val="23"/>
          <w:szCs w:val="23"/>
        </w:rPr>
      </w:pPr>
    </w:p>
    <w:p w:rsidR="005F6964" w:rsidRDefault="00582FCD" w:rsidP="00617A6F">
      <w:pPr>
        <w:pStyle w:val="Heading3"/>
        <w:numPr>
          <w:ilvl w:val="0"/>
          <w:numId w:val="67"/>
        </w:numPr>
        <w:tabs>
          <w:tab w:val="left" w:pos="880"/>
          <w:tab w:val="left" w:pos="881"/>
        </w:tabs>
        <w:spacing w:before="1"/>
        <w:ind w:hanging="721"/>
        <w:rPr>
          <w:sz w:val="23"/>
          <w:szCs w:val="23"/>
        </w:rPr>
      </w:pPr>
      <w:r>
        <w:rPr>
          <w:spacing w:val="-3"/>
          <w:sz w:val="23"/>
          <w:szCs w:val="23"/>
        </w:rPr>
        <w:t xml:space="preserve">UNDERSTAND SHADED </w:t>
      </w:r>
      <w:r>
        <w:rPr>
          <w:sz w:val="23"/>
          <w:szCs w:val="23"/>
        </w:rPr>
        <w:t xml:space="preserve">POLE </w:t>
      </w:r>
      <w:r>
        <w:rPr>
          <w:spacing w:val="-3"/>
          <w:sz w:val="23"/>
          <w:szCs w:val="23"/>
        </w:rPr>
        <w:t>TYPE</w:t>
      </w:r>
      <w:r>
        <w:rPr>
          <w:spacing w:val="-17"/>
          <w:sz w:val="23"/>
          <w:szCs w:val="23"/>
        </w:rPr>
        <w:t xml:space="preserve"> </w:t>
      </w:r>
      <w:r>
        <w:rPr>
          <w:spacing w:val="-3"/>
          <w:sz w:val="23"/>
          <w:szCs w:val="23"/>
        </w:rPr>
        <w:t>INSTRUMENTS</w:t>
      </w:r>
    </w:p>
    <w:p w:rsidR="005F6964" w:rsidRDefault="00582FCD" w:rsidP="00617A6F">
      <w:pPr>
        <w:pStyle w:val="ListParagraph"/>
        <w:numPr>
          <w:ilvl w:val="1"/>
          <w:numId w:val="67"/>
        </w:numPr>
        <w:tabs>
          <w:tab w:val="left" w:pos="1600"/>
          <w:tab w:val="left" w:pos="1601"/>
        </w:tabs>
        <w:spacing w:before="0"/>
        <w:rPr>
          <w:sz w:val="23"/>
          <w:szCs w:val="23"/>
        </w:rPr>
      </w:pPr>
      <w:r>
        <w:rPr>
          <w:spacing w:val="-3"/>
          <w:sz w:val="23"/>
          <w:szCs w:val="23"/>
        </w:rPr>
        <w:t xml:space="preserve">Explain the </w:t>
      </w:r>
      <w:r>
        <w:rPr>
          <w:spacing w:val="-4"/>
          <w:sz w:val="23"/>
          <w:szCs w:val="23"/>
        </w:rPr>
        <w:t>working</w:t>
      </w:r>
      <w:r>
        <w:rPr>
          <w:spacing w:val="-10"/>
          <w:sz w:val="23"/>
          <w:szCs w:val="23"/>
        </w:rPr>
        <w:t xml:space="preserve"> </w:t>
      </w:r>
      <w:r>
        <w:rPr>
          <w:spacing w:val="-3"/>
          <w:sz w:val="23"/>
          <w:szCs w:val="23"/>
        </w:rPr>
        <w:t>principle</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State</w:t>
      </w:r>
      <w:r>
        <w:rPr>
          <w:spacing w:val="-4"/>
          <w:sz w:val="23"/>
          <w:szCs w:val="23"/>
        </w:rPr>
        <w:t xml:space="preserve"> </w:t>
      </w:r>
      <w:r>
        <w:rPr>
          <w:spacing w:val="-3"/>
          <w:sz w:val="23"/>
          <w:szCs w:val="23"/>
        </w:rPr>
        <w:t>application.</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Name </w:t>
      </w:r>
      <w:r>
        <w:rPr>
          <w:sz w:val="23"/>
          <w:szCs w:val="23"/>
        </w:rPr>
        <w:t xml:space="preserve">parts of </w:t>
      </w:r>
      <w:r>
        <w:rPr>
          <w:spacing w:val="-3"/>
          <w:sz w:val="23"/>
          <w:szCs w:val="23"/>
        </w:rPr>
        <w:t>the</w:t>
      </w:r>
      <w:r>
        <w:rPr>
          <w:spacing w:val="-18"/>
          <w:sz w:val="23"/>
          <w:szCs w:val="23"/>
        </w:rPr>
        <w:t xml:space="preserve"> </w:t>
      </w:r>
      <w:r>
        <w:rPr>
          <w:spacing w:val="-4"/>
          <w:sz w:val="23"/>
          <w:szCs w:val="23"/>
        </w:rPr>
        <w:t>instrument</w:t>
      </w:r>
    </w:p>
    <w:p w:rsidR="005F6964" w:rsidRDefault="00582FCD" w:rsidP="00617A6F">
      <w:pPr>
        <w:pStyle w:val="ListParagraph"/>
        <w:numPr>
          <w:ilvl w:val="1"/>
          <w:numId w:val="67"/>
        </w:numPr>
        <w:tabs>
          <w:tab w:val="left" w:pos="1600"/>
          <w:tab w:val="left" w:pos="1601"/>
        </w:tabs>
        <w:rPr>
          <w:sz w:val="23"/>
          <w:szCs w:val="23"/>
        </w:rPr>
      </w:pPr>
      <w:r>
        <w:rPr>
          <w:sz w:val="23"/>
          <w:szCs w:val="23"/>
        </w:rPr>
        <w:t>Draw</w:t>
      </w:r>
      <w:r>
        <w:rPr>
          <w:spacing w:val="-10"/>
          <w:sz w:val="23"/>
          <w:szCs w:val="23"/>
        </w:rPr>
        <w:t xml:space="preserve"> </w:t>
      </w:r>
      <w:r>
        <w:rPr>
          <w:spacing w:val="-3"/>
          <w:sz w:val="23"/>
          <w:szCs w:val="23"/>
        </w:rPr>
        <w:t>sketch.</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State the merits </w:t>
      </w:r>
      <w:r>
        <w:rPr>
          <w:sz w:val="23"/>
          <w:szCs w:val="23"/>
        </w:rPr>
        <w:t xml:space="preserve">&amp; </w:t>
      </w:r>
      <w:r>
        <w:rPr>
          <w:spacing w:val="-3"/>
          <w:sz w:val="23"/>
          <w:szCs w:val="23"/>
        </w:rPr>
        <w:t xml:space="preserve">demerits </w:t>
      </w:r>
      <w:r>
        <w:rPr>
          <w:sz w:val="23"/>
          <w:szCs w:val="23"/>
        </w:rPr>
        <w:t xml:space="preserve">of </w:t>
      </w:r>
      <w:r>
        <w:rPr>
          <w:spacing w:val="-3"/>
          <w:sz w:val="23"/>
          <w:szCs w:val="23"/>
        </w:rPr>
        <w:t>such</w:t>
      </w:r>
      <w:r>
        <w:rPr>
          <w:spacing w:val="-26"/>
          <w:sz w:val="23"/>
          <w:szCs w:val="23"/>
        </w:rPr>
        <w:t xml:space="preserve"> </w:t>
      </w:r>
      <w:r>
        <w:rPr>
          <w:spacing w:val="-4"/>
          <w:sz w:val="23"/>
          <w:szCs w:val="23"/>
        </w:rPr>
        <w:t>instruments.</w:t>
      </w:r>
    </w:p>
    <w:p w:rsidR="005F6964" w:rsidRDefault="005F6964">
      <w:pPr>
        <w:pStyle w:val="BodyText"/>
        <w:spacing w:before="8"/>
        <w:ind w:left="0" w:firstLine="0"/>
        <w:rPr>
          <w:sz w:val="23"/>
          <w:szCs w:val="23"/>
        </w:rPr>
      </w:pPr>
    </w:p>
    <w:p w:rsidR="005F6964" w:rsidRDefault="00582FCD" w:rsidP="00617A6F">
      <w:pPr>
        <w:pStyle w:val="Heading3"/>
        <w:numPr>
          <w:ilvl w:val="0"/>
          <w:numId w:val="67"/>
        </w:numPr>
        <w:tabs>
          <w:tab w:val="left" w:pos="880"/>
          <w:tab w:val="left" w:pos="881"/>
        </w:tabs>
        <w:spacing w:before="1"/>
        <w:ind w:hanging="721"/>
        <w:rPr>
          <w:sz w:val="23"/>
          <w:szCs w:val="23"/>
        </w:rPr>
      </w:pPr>
      <w:r>
        <w:rPr>
          <w:spacing w:val="-3"/>
          <w:sz w:val="23"/>
          <w:szCs w:val="23"/>
        </w:rPr>
        <w:t xml:space="preserve">UNDERSTAND VARIOUS KINDS </w:t>
      </w:r>
      <w:r>
        <w:rPr>
          <w:sz w:val="23"/>
          <w:szCs w:val="23"/>
        </w:rPr>
        <w:t xml:space="preserve">OF </w:t>
      </w:r>
      <w:r>
        <w:rPr>
          <w:spacing w:val="-3"/>
          <w:sz w:val="23"/>
          <w:szCs w:val="23"/>
        </w:rPr>
        <w:t>DYNAMOMETER TYPE</w:t>
      </w:r>
      <w:r>
        <w:rPr>
          <w:spacing w:val="-20"/>
          <w:sz w:val="23"/>
          <w:szCs w:val="23"/>
        </w:rPr>
        <w:t xml:space="preserve"> </w:t>
      </w:r>
      <w:r>
        <w:rPr>
          <w:spacing w:val="-3"/>
          <w:sz w:val="23"/>
          <w:szCs w:val="23"/>
        </w:rPr>
        <w:t>INSTRUMENTS</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the </w:t>
      </w:r>
      <w:r>
        <w:rPr>
          <w:spacing w:val="-4"/>
          <w:sz w:val="23"/>
          <w:szCs w:val="23"/>
        </w:rPr>
        <w:t>working</w:t>
      </w:r>
      <w:r>
        <w:rPr>
          <w:spacing w:val="-10"/>
          <w:sz w:val="23"/>
          <w:szCs w:val="23"/>
        </w:rPr>
        <w:t xml:space="preserve"> </w:t>
      </w:r>
      <w:r>
        <w:rPr>
          <w:spacing w:val="-3"/>
          <w:sz w:val="23"/>
          <w:szCs w:val="23"/>
        </w:rPr>
        <w:t>principle</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connection </w:t>
      </w:r>
      <w:r>
        <w:rPr>
          <w:sz w:val="23"/>
          <w:szCs w:val="23"/>
        </w:rPr>
        <w:t>as am</w:t>
      </w:r>
      <w:r>
        <w:rPr>
          <w:spacing w:val="-38"/>
          <w:sz w:val="23"/>
          <w:szCs w:val="23"/>
        </w:rPr>
        <w:t xml:space="preserve"> </w:t>
      </w:r>
      <w:r>
        <w:rPr>
          <w:spacing w:val="-3"/>
          <w:sz w:val="23"/>
          <w:szCs w:val="23"/>
        </w:rPr>
        <w:t xml:space="preserve">meter, </w:t>
      </w:r>
      <w:r>
        <w:rPr>
          <w:sz w:val="23"/>
          <w:szCs w:val="23"/>
        </w:rPr>
        <w:t xml:space="preserve">as </w:t>
      </w:r>
      <w:r>
        <w:rPr>
          <w:spacing w:val="-3"/>
          <w:sz w:val="23"/>
          <w:szCs w:val="23"/>
        </w:rPr>
        <w:t xml:space="preserve">voltmeter </w:t>
      </w:r>
      <w:r>
        <w:rPr>
          <w:spacing w:val="-2"/>
          <w:sz w:val="23"/>
          <w:szCs w:val="23"/>
        </w:rPr>
        <w:t xml:space="preserve">and </w:t>
      </w:r>
      <w:r>
        <w:rPr>
          <w:sz w:val="23"/>
          <w:szCs w:val="23"/>
        </w:rPr>
        <w:t xml:space="preserve">as </w:t>
      </w:r>
      <w:r>
        <w:rPr>
          <w:spacing w:val="-4"/>
          <w:sz w:val="23"/>
          <w:szCs w:val="23"/>
        </w:rPr>
        <w:t>wattmeter.</w:t>
      </w:r>
    </w:p>
    <w:p w:rsidR="005F6964" w:rsidRDefault="00582FCD" w:rsidP="00617A6F">
      <w:pPr>
        <w:pStyle w:val="ListParagraph"/>
        <w:numPr>
          <w:ilvl w:val="1"/>
          <w:numId w:val="67"/>
        </w:numPr>
        <w:tabs>
          <w:tab w:val="left" w:pos="1600"/>
          <w:tab w:val="left" w:pos="1601"/>
        </w:tabs>
        <w:rPr>
          <w:sz w:val="23"/>
          <w:szCs w:val="23"/>
        </w:rPr>
      </w:pPr>
      <w:r>
        <w:rPr>
          <w:sz w:val="23"/>
          <w:szCs w:val="23"/>
        </w:rPr>
        <w:t xml:space="preserve">Draw </w:t>
      </w:r>
      <w:r>
        <w:rPr>
          <w:spacing w:val="-3"/>
          <w:sz w:val="23"/>
          <w:szCs w:val="23"/>
        </w:rPr>
        <w:t xml:space="preserve">sketches </w:t>
      </w:r>
      <w:r>
        <w:rPr>
          <w:sz w:val="23"/>
          <w:szCs w:val="23"/>
        </w:rPr>
        <w:t>in each</w:t>
      </w:r>
      <w:r>
        <w:rPr>
          <w:spacing w:val="-25"/>
          <w:sz w:val="23"/>
          <w:szCs w:val="23"/>
        </w:rPr>
        <w:t xml:space="preserve"> </w:t>
      </w:r>
      <w:r>
        <w:rPr>
          <w:sz w:val="23"/>
          <w:szCs w:val="23"/>
        </w:rPr>
        <w:t>case.</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Enlist merits </w:t>
      </w:r>
      <w:r>
        <w:rPr>
          <w:spacing w:val="-2"/>
          <w:sz w:val="23"/>
          <w:szCs w:val="23"/>
        </w:rPr>
        <w:t>and</w:t>
      </w:r>
      <w:r>
        <w:rPr>
          <w:spacing w:val="-10"/>
          <w:sz w:val="23"/>
          <w:szCs w:val="23"/>
        </w:rPr>
        <w:t xml:space="preserve"> </w:t>
      </w:r>
      <w:r>
        <w:rPr>
          <w:spacing w:val="-3"/>
          <w:sz w:val="23"/>
          <w:szCs w:val="23"/>
        </w:rPr>
        <w:t>demerits</w:t>
      </w:r>
    </w:p>
    <w:p w:rsidR="005F6964" w:rsidRDefault="00582FCD">
      <w:pPr>
        <w:pStyle w:val="BodyText"/>
        <w:tabs>
          <w:tab w:val="left" w:pos="1600"/>
        </w:tabs>
        <w:ind w:left="880" w:firstLine="0"/>
        <w:rPr>
          <w:sz w:val="23"/>
          <w:szCs w:val="23"/>
        </w:rPr>
      </w:pPr>
      <w:r>
        <w:rPr>
          <w:sz w:val="23"/>
          <w:szCs w:val="23"/>
        </w:rPr>
        <w:t>21.4</w:t>
      </w:r>
      <w:r>
        <w:rPr>
          <w:sz w:val="23"/>
          <w:szCs w:val="23"/>
        </w:rPr>
        <w:tab/>
      </w:r>
      <w:r>
        <w:rPr>
          <w:spacing w:val="-3"/>
          <w:sz w:val="23"/>
          <w:szCs w:val="23"/>
        </w:rPr>
        <w:t xml:space="preserve">Explain </w:t>
      </w:r>
      <w:r>
        <w:rPr>
          <w:sz w:val="23"/>
          <w:szCs w:val="23"/>
        </w:rPr>
        <w:t xml:space="preserve">errors </w:t>
      </w:r>
      <w:r>
        <w:rPr>
          <w:spacing w:val="-2"/>
          <w:sz w:val="23"/>
          <w:szCs w:val="23"/>
        </w:rPr>
        <w:t xml:space="preserve">and </w:t>
      </w:r>
      <w:r>
        <w:rPr>
          <w:spacing w:val="-3"/>
          <w:sz w:val="23"/>
          <w:szCs w:val="23"/>
        </w:rPr>
        <w:t>their</w:t>
      </w:r>
      <w:r>
        <w:rPr>
          <w:spacing w:val="-16"/>
          <w:sz w:val="23"/>
          <w:szCs w:val="23"/>
        </w:rPr>
        <w:t xml:space="preserve"> </w:t>
      </w:r>
      <w:r>
        <w:rPr>
          <w:spacing w:val="-3"/>
          <w:sz w:val="23"/>
          <w:szCs w:val="23"/>
        </w:rPr>
        <w:t>remedies.</w:t>
      </w:r>
    </w:p>
    <w:p w:rsidR="005F6964" w:rsidRDefault="005F6964">
      <w:pPr>
        <w:pStyle w:val="BodyText"/>
        <w:spacing w:before="9"/>
        <w:ind w:left="0" w:firstLine="0"/>
        <w:rPr>
          <w:sz w:val="23"/>
          <w:szCs w:val="23"/>
        </w:rPr>
      </w:pPr>
    </w:p>
    <w:p w:rsidR="005F6964" w:rsidRDefault="00582FCD" w:rsidP="00617A6F">
      <w:pPr>
        <w:pStyle w:val="Heading3"/>
        <w:numPr>
          <w:ilvl w:val="0"/>
          <w:numId w:val="67"/>
        </w:numPr>
        <w:tabs>
          <w:tab w:val="left" w:pos="880"/>
          <w:tab w:val="left" w:pos="881"/>
        </w:tabs>
        <w:ind w:hanging="721"/>
        <w:rPr>
          <w:sz w:val="23"/>
          <w:szCs w:val="23"/>
        </w:rPr>
      </w:pPr>
      <w:r>
        <w:rPr>
          <w:spacing w:val="-3"/>
          <w:sz w:val="23"/>
          <w:szCs w:val="23"/>
        </w:rPr>
        <w:t xml:space="preserve">DESIGN SHUNTS </w:t>
      </w:r>
      <w:r>
        <w:rPr>
          <w:sz w:val="23"/>
          <w:szCs w:val="23"/>
        </w:rPr>
        <w:t xml:space="preserve">FOR </w:t>
      </w:r>
      <w:r>
        <w:rPr>
          <w:spacing w:val="-3"/>
          <w:sz w:val="23"/>
          <w:szCs w:val="23"/>
        </w:rPr>
        <w:t>RANGE</w:t>
      </w:r>
      <w:r>
        <w:rPr>
          <w:spacing w:val="-16"/>
          <w:sz w:val="23"/>
          <w:szCs w:val="23"/>
        </w:rPr>
        <w:t xml:space="preserve"> </w:t>
      </w:r>
      <w:r>
        <w:rPr>
          <w:spacing w:val="-3"/>
          <w:sz w:val="23"/>
          <w:szCs w:val="23"/>
        </w:rPr>
        <w:t>EXTENSION</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Explain purpose </w:t>
      </w:r>
      <w:r>
        <w:rPr>
          <w:sz w:val="23"/>
          <w:szCs w:val="23"/>
        </w:rPr>
        <w:t>of</w:t>
      </w:r>
      <w:r>
        <w:rPr>
          <w:spacing w:val="-10"/>
          <w:sz w:val="23"/>
          <w:szCs w:val="23"/>
        </w:rPr>
        <w:t xml:space="preserve"> </w:t>
      </w:r>
      <w:r>
        <w:rPr>
          <w:spacing w:val="-4"/>
          <w:sz w:val="23"/>
          <w:szCs w:val="23"/>
        </w:rPr>
        <w:t>shunt.</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Know kind </w:t>
      </w:r>
      <w:r>
        <w:rPr>
          <w:sz w:val="23"/>
          <w:szCs w:val="23"/>
        </w:rPr>
        <w:t xml:space="preserve">of </w:t>
      </w:r>
      <w:r>
        <w:rPr>
          <w:spacing w:val="-3"/>
          <w:sz w:val="23"/>
          <w:szCs w:val="23"/>
        </w:rPr>
        <w:t>materials</w:t>
      </w:r>
      <w:r>
        <w:rPr>
          <w:spacing w:val="-20"/>
          <w:sz w:val="23"/>
          <w:szCs w:val="23"/>
        </w:rPr>
        <w:t xml:space="preserve"> </w:t>
      </w:r>
      <w:r>
        <w:rPr>
          <w:spacing w:val="-3"/>
          <w:sz w:val="23"/>
          <w:szCs w:val="23"/>
        </w:rPr>
        <w:t>used.</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Calculate value </w:t>
      </w:r>
      <w:r>
        <w:rPr>
          <w:spacing w:val="-2"/>
          <w:sz w:val="23"/>
          <w:szCs w:val="23"/>
        </w:rPr>
        <w:t xml:space="preserve">for </w:t>
      </w:r>
      <w:r>
        <w:rPr>
          <w:spacing w:val="-4"/>
          <w:sz w:val="23"/>
          <w:szCs w:val="23"/>
        </w:rPr>
        <w:t xml:space="preserve">shunt </w:t>
      </w:r>
      <w:r>
        <w:rPr>
          <w:spacing w:val="-3"/>
          <w:sz w:val="23"/>
          <w:szCs w:val="23"/>
        </w:rPr>
        <w:t xml:space="preserve">resistor </w:t>
      </w:r>
      <w:r>
        <w:rPr>
          <w:spacing w:val="-2"/>
          <w:sz w:val="23"/>
          <w:szCs w:val="23"/>
        </w:rPr>
        <w:t xml:space="preserve">for </w:t>
      </w:r>
      <w:r>
        <w:rPr>
          <w:spacing w:val="-3"/>
          <w:sz w:val="23"/>
          <w:szCs w:val="23"/>
        </w:rPr>
        <w:t>given meter's range</w:t>
      </w:r>
      <w:r>
        <w:rPr>
          <w:spacing w:val="-18"/>
          <w:sz w:val="23"/>
          <w:szCs w:val="23"/>
        </w:rPr>
        <w:t xml:space="preserve"> </w:t>
      </w:r>
      <w:r>
        <w:rPr>
          <w:spacing w:val="-3"/>
          <w:sz w:val="23"/>
          <w:szCs w:val="23"/>
        </w:rPr>
        <w:t>extension.</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Design physical </w:t>
      </w:r>
      <w:r>
        <w:rPr>
          <w:spacing w:val="-4"/>
          <w:sz w:val="23"/>
          <w:szCs w:val="23"/>
        </w:rPr>
        <w:t xml:space="preserve">dimensions </w:t>
      </w:r>
      <w:r>
        <w:rPr>
          <w:sz w:val="23"/>
          <w:szCs w:val="23"/>
        </w:rPr>
        <w:t xml:space="preserve">&amp; </w:t>
      </w:r>
      <w:r>
        <w:rPr>
          <w:spacing w:val="-3"/>
          <w:sz w:val="23"/>
          <w:szCs w:val="23"/>
        </w:rPr>
        <w:t xml:space="preserve">power rating </w:t>
      </w:r>
      <w:r>
        <w:rPr>
          <w:sz w:val="23"/>
          <w:szCs w:val="23"/>
        </w:rPr>
        <w:t>of</w:t>
      </w:r>
      <w:r>
        <w:rPr>
          <w:spacing w:val="-23"/>
          <w:sz w:val="23"/>
          <w:szCs w:val="23"/>
        </w:rPr>
        <w:t xml:space="preserve"> </w:t>
      </w:r>
      <w:r>
        <w:rPr>
          <w:spacing w:val="-4"/>
          <w:sz w:val="23"/>
          <w:szCs w:val="23"/>
        </w:rPr>
        <w:t>shunt.</w:t>
      </w:r>
    </w:p>
    <w:p w:rsidR="005F6964" w:rsidRDefault="005F6964">
      <w:pPr>
        <w:pStyle w:val="BodyText"/>
        <w:spacing w:before="2"/>
        <w:ind w:left="0" w:firstLine="0"/>
        <w:rPr>
          <w:sz w:val="23"/>
          <w:szCs w:val="23"/>
        </w:rPr>
      </w:pPr>
    </w:p>
    <w:p w:rsidR="005F6964" w:rsidRDefault="00582FCD" w:rsidP="00617A6F">
      <w:pPr>
        <w:pStyle w:val="Heading3"/>
        <w:numPr>
          <w:ilvl w:val="0"/>
          <w:numId w:val="67"/>
        </w:numPr>
        <w:tabs>
          <w:tab w:val="left" w:pos="880"/>
          <w:tab w:val="left" w:pos="881"/>
        </w:tabs>
        <w:ind w:hanging="721"/>
        <w:rPr>
          <w:sz w:val="23"/>
          <w:szCs w:val="23"/>
        </w:rPr>
      </w:pPr>
      <w:r>
        <w:rPr>
          <w:spacing w:val="-3"/>
          <w:sz w:val="23"/>
          <w:szCs w:val="23"/>
        </w:rPr>
        <w:t xml:space="preserve">DESIGN MULTIPLIER </w:t>
      </w:r>
      <w:r>
        <w:rPr>
          <w:sz w:val="23"/>
          <w:szCs w:val="23"/>
        </w:rPr>
        <w:t xml:space="preserve">FOR </w:t>
      </w:r>
      <w:r>
        <w:rPr>
          <w:spacing w:val="-3"/>
          <w:sz w:val="23"/>
          <w:szCs w:val="23"/>
        </w:rPr>
        <w:t>RANGE</w:t>
      </w:r>
      <w:r>
        <w:rPr>
          <w:spacing w:val="-16"/>
          <w:sz w:val="23"/>
          <w:szCs w:val="23"/>
        </w:rPr>
        <w:t xml:space="preserve"> </w:t>
      </w:r>
      <w:r>
        <w:rPr>
          <w:spacing w:val="-3"/>
          <w:sz w:val="23"/>
          <w:szCs w:val="23"/>
        </w:rPr>
        <w:t>EXTENSION</w:t>
      </w:r>
    </w:p>
    <w:p w:rsidR="005F6964" w:rsidRDefault="00582FCD" w:rsidP="00617A6F">
      <w:pPr>
        <w:pStyle w:val="ListParagraph"/>
        <w:numPr>
          <w:ilvl w:val="1"/>
          <w:numId w:val="67"/>
        </w:numPr>
        <w:tabs>
          <w:tab w:val="left" w:pos="1600"/>
          <w:tab w:val="left" w:pos="1601"/>
        </w:tabs>
        <w:spacing w:before="5"/>
        <w:rPr>
          <w:sz w:val="23"/>
          <w:szCs w:val="23"/>
        </w:rPr>
      </w:pPr>
      <w:r>
        <w:rPr>
          <w:spacing w:val="-3"/>
          <w:sz w:val="23"/>
          <w:szCs w:val="23"/>
        </w:rPr>
        <w:t xml:space="preserve">Explain the purpose </w:t>
      </w:r>
      <w:r>
        <w:rPr>
          <w:sz w:val="23"/>
          <w:szCs w:val="23"/>
        </w:rPr>
        <w:t>of</w:t>
      </w:r>
      <w:r>
        <w:rPr>
          <w:spacing w:val="-11"/>
          <w:sz w:val="23"/>
          <w:szCs w:val="23"/>
        </w:rPr>
        <w:t xml:space="preserve"> </w:t>
      </w:r>
      <w:r>
        <w:rPr>
          <w:spacing w:val="-3"/>
          <w:sz w:val="23"/>
          <w:szCs w:val="23"/>
        </w:rPr>
        <w:t>multiplier.</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Calculate values </w:t>
      </w:r>
      <w:r>
        <w:rPr>
          <w:spacing w:val="-2"/>
          <w:sz w:val="23"/>
          <w:szCs w:val="23"/>
        </w:rPr>
        <w:t xml:space="preserve">for </w:t>
      </w:r>
      <w:r>
        <w:rPr>
          <w:spacing w:val="-3"/>
          <w:sz w:val="23"/>
          <w:szCs w:val="23"/>
        </w:rPr>
        <w:t xml:space="preserve">multiplier </w:t>
      </w:r>
      <w:r>
        <w:rPr>
          <w:spacing w:val="-2"/>
          <w:sz w:val="23"/>
          <w:szCs w:val="23"/>
        </w:rPr>
        <w:t xml:space="preserve">for </w:t>
      </w:r>
      <w:r>
        <w:rPr>
          <w:spacing w:val="-3"/>
          <w:sz w:val="23"/>
          <w:szCs w:val="23"/>
        </w:rPr>
        <w:t>given meter's range</w:t>
      </w:r>
      <w:r>
        <w:rPr>
          <w:spacing w:val="-20"/>
          <w:sz w:val="23"/>
          <w:szCs w:val="23"/>
        </w:rPr>
        <w:t xml:space="preserve"> </w:t>
      </w:r>
      <w:r>
        <w:rPr>
          <w:spacing w:val="-3"/>
          <w:sz w:val="23"/>
          <w:szCs w:val="23"/>
        </w:rPr>
        <w:t>extension.</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Know the kinds </w:t>
      </w:r>
      <w:r>
        <w:rPr>
          <w:sz w:val="23"/>
          <w:szCs w:val="23"/>
        </w:rPr>
        <w:t xml:space="preserve">of </w:t>
      </w:r>
      <w:r>
        <w:rPr>
          <w:spacing w:val="-3"/>
          <w:sz w:val="23"/>
          <w:szCs w:val="23"/>
        </w:rPr>
        <w:t>materials</w:t>
      </w:r>
      <w:r>
        <w:rPr>
          <w:spacing w:val="-22"/>
          <w:sz w:val="23"/>
          <w:szCs w:val="23"/>
        </w:rPr>
        <w:t xml:space="preserve"> </w:t>
      </w:r>
      <w:r>
        <w:rPr>
          <w:spacing w:val="-3"/>
          <w:sz w:val="23"/>
          <w:szCs w:val="23"/>
        </w:rPr>
        <w:t>used.</w:t>
      </w:r>
    </w:p>
    <w:p w:rsidR="005F6964" w:rsidRDefault="00582FCD" w:rsidP="00617A6F">
      <w:pPr>
        <w:pStyle w:val="ListParagraph"/>
        <w:numPr>
          <w:ilvl w:val="1"/>
          <w:numId w:val="67"/>
        </w:numPr>
        <w:tabs>
          <w:tab w:val="left" w:pos="1600"/>
          <w:tab w:val="left" w:pos="1601"/>
        </w:tabs>
        <w:rPr>
          <w:sz w:val="23"/>
          <w:szCs w:val="23"/>
        </w:rPr>
      </w:pPr>
      <w:r>
        <w:rPr>
          <w:spacing w:val="-3"/>
          <w:sz w:val="23"/>
          <w:szCs w:val="23"/>
        </w:rPr>
        <w:t xml:space="preserve">Design physical </w:t>
      </w:r>
      <w:r>
        <w:rPr>
          <w:spacing w:val="-4"/>
          <w:sz w:val="23"/>
          <w:szCs w:val="23"/>
        </w:rPr>
        <w:t xml:space="preserve">dimensions </w:t>
      </w:r>
      <w:r>
        <w:rPr>
          <w:sz w:val="23"/>
          <w:szCs w:val="23"/>
        </w:rPr>
        <w:t xml:space="preserve">&amp; </w:t>
      </w:r>
      <w:r>
        <w:rPr>
          <w:spacing w:val="-3"/>
          <w:sz w:val="23"/>
          <w:szCs w:val="23"/>
        </w:rPr>
        <w:t xml:space="preserve">power rating </w:t>
      </w:r>
      <w:r>
        <w:rPr>
          <w:sz w:val="23"/>
          <w:szCs w:val="23"/>
        </w:rPr>
        <w:t>of</w:t>
      </w:r>
      <w:r>
        <w:rPr>
          <w:spacing w:val="-24"/>
          <w:sz w:val="23"/>
          <w:szCs w:val="23"/>
        </w:rPr>
        <w:t xml:space="preserve"> </w:t>
      </w:r>
      <w:r>
        <w:rPr>
          <w:spacing w:val="-3"/>
          <w:sz w:val="23"/>
          <w:szCs w:val="23"/>
        </w:rPr>
        <w:t>multipliers.</w:t>
      </w:r>
    </w:p>
    <w:p w:rsidR="005F6964" w:rsidRDefault="005F6964">
      <w:pPr>
        <w:pStyle w:val="BodyText"/>
        <w:spacing w:before="8"/>
        <w:ind w:left="0" w:firstLine="0"/>
        <w:rPr>
          <w:sz w:val="23"/>
          <w:szCs w:val="23"/>
        </w:rPr>
      </w:pPr>
    </w:p>
    <w:p w:rsidR="005F6964" w:rsidRDefault="00582FCD" w:rsidP="00617A6F">
      <w:pPr>
        <w:pStyle w:val="Heading3"/>
        <w:numPr>
          <w:ilvl w:val="0"/>
          <w:numId w:val="68"/>
        </w:numPr>
        <w:tabs>
          <w:tab w:val="left" w:pos="880"/>
          <w:tab w:val="left" w:pos="881"/>
        </w:tabs>
        <w:spacing w:before="1"/>
        <w:ind w:hanging="721"/>
        <w:rPr>
          <w:sz w:val="23"/>
          <w:szCs w:val="23"/>
        </w:rPr>
      </w:pPr>
      <w:r>
        <w:rPr>
          <w:spacing w:val="-3"/>
          <w:sz w:val="23"/>
          <w:szCs w:val="23"/>
        </w:rPr>
        <w:t xml:space="preserve">UNDERSTAND </w:t>
      </w:r>
      <w:r>
        <w:rPr>
          <w:sz w:val="23"/>
          <w:szCs w:val="23"/>
        </w:rPr>
        <w:t>OHM</w:t>
      </w:r>
      <w:r>
        <w:rPr>
          <w:spacing w:val="-4"/>
          <w:sz w:val="23"/>
          <w:szCs w:val="23"/>
        </w:rPr>
        <w:t xml:space="preserve"> </w:t>
      </w:r>
      <w:r>
        <w:rPr>
          <w:spacing w:val="-3"/>
          <w:sz w:val="23"/>
          <w:szCs w:val="23"/>
        </w:rPr>
        <w:t>METERS</w:t>
      </w:r>
    </w:p>
    <w:p w:rsidR="005F6964" w:rsidRDefault="00582FCD" w:rsidP="00617A6F">
      <w:pPr>
        <w:pStyle w:val="ListParagraph"/>
        <w:numPr>
          <w:ilvl w:val="1"/>
          <w:numId w:val="68"/>
        </w:numPr>
        <w:tabs>
          <w:tab w:val="left" w:pos="1600"/>
          <w:tab w:val="left" w:pos="1601"/>
        </w:tabs>
        <w:rPr>
          <w:sz w:val="23"/>
          <w:szCs w:val="23"/>
        </w:rPr>
      </w:pPr>
      <w:r>
        <w:rPr>
          <w:spacing w:val="-3"/>
          <w:sz w:val="23"/>
          <w:szCs w:val="23"/>
        </w:rPr>
        <w:t xml:space="preserve">Explain the </w:t>
      </w:r>
      <w:r>
        <w:rPr>
          <w:spacing w:val="-4"/>
          <w:sz w:val="23"/>
          <w:szCs w:val="23"/>
        </w:rPr>
        <w:t xml:space="preserve">working </w:t>
      </w:r>
      <w:r>
        <w:rPr>
          <w:spacing w:val="-3"/>
          <w:sz w:val="23"/>
          <w:szCs w:val="23"/>
        </w:rPr>
        <w:t xml:space="preserve">principle </w:t>
      </w:r>
      <w:r>
        <w:rPr>
          <w:sz w:val="23"/>
          <w:szCs w:val="23"/>
        </w:rPr>
        <w:t xml:space="preserve">of </w:t>
      </w:r>
      <w:r>
        <w:rPr>
          <w:spacing w:val="-3"/>
          <w:sz w:val="23"/>
          <w:szCs w:val="23"/>
        </w:rPr>
        <w:t>Analog Ohm</w:t>
      </w:r>
      <w:r>
        <w:rPr>
          <w:spacing w:val="-25"/>
          <w:sz w:val="23"/>
          <w:szCs w:val="23"/>
        </w:rPr>
        <w:t xml:space="preserve"> </w:t>
      </w:r>
      <w:r>
        <w:rPr>
          <w:spacing w:val="-3"/>
          <w:sz w:val="23"/>
          <w:szCs w:val="23"/>
        </w:rPr>
        <w:t>meter.</w:t>
      </w:r>
    </w:p>
    <w:p w:rsidR="005F6964" w:rsidRDefault="00582FCD" w:rsidP="00617A6F">
      <w:pPr>
        <w:pStyle w:val="ListParagraph"/>
        <w:numPr>
          <w:ilvl w:val="1"/>
          <w:numId w:val="68"/>
        </w:numPr>
        <w:tabs>
          <w:tab w:val="left" w:pos="1600"/>
          <w:tab w:val="left" w:pos="1601"/>
        </w:tabs>
        <w:rPr>
          <w:sz w:val="23"/>
          <w:szCs w:val="23"/>
        </w:rPr>
      </w:pPr>
      <w:r>
        <w:rPr>
          <w:spacing w:val="-3"/>
          <w:sz w:val="23"/>
          <w:szCs w:val="23"/>
        </w:rPr>
        <w:t xml:space="preserve">Explain scale reading </w:t>
      </w:r>
      <w:r>
        <w:rPr>
          <w:sz w:val="23"/>
          <w:szCs w:val="23"/>
        </w:rPr>
        <w:t xml:space="preserve">on </w:t>
      </w:r>
      <w:r>
        <w:rPr>
          <w:spacing w:val="-3"/>
          <w:sz w:val="23"/>
          <w:szCs w:val="23"/>
        </w:rPr>
        <w:t>different range</w:t>
      </w:r>
      <w:r>
        <w:rPr>
          <w:spacing w:val="-19"/>
          <w:sz w:val="23"/>
          <w:szCs w:val="23"/>
        </w:rPr>
        <w:t xml:space="preserve"> </w:t>
      </w:r>
      <w:r>
        <w:rPr>
          <w:spacing w:val="-3"/>
          <w:sz w:val="23"/>
          <w:szCs w:val="23"/>
        </w:rPr>
        <w:t>settings.</w:t>
      </w:r>
    </w:p>
    <w:p w:rsidR="005F6964" w:rsidRDefault="00582FCD" w:rsidP="00617A6F">
      <w:pPr>
        <w:pStyle w:val="ListParagraph"/>
        <w:numPr>
          <w:ilvl w:val="1"/>
          <w:numId w:val="68"/>
        </w:numPr>
        <w:tabs>
          <w:tab w:val="left" w:pos="1600"/>
          <w:tab w:val="left" w:pos="1601"/>
        </w:tabs>
        <w:rPr>
          <w:sz w:val="23"/>
          <w:szCs w:val="23"/>
        </w:rPr>
      </w:pPr>
      <w:r>
        <w:rPr>
          <w:spacing w:val="-3"/>
          <w:sz w:val="23"/>
          <w:szCs w:val="23"/>
        </w:rPr>
        <w:t xml:space="preserve">State precautions </w:t>
      </w:r>
      <w:r>
        <w:rPr>
          <w:sz w:val="23"/>
          <w:szCs w:val="23"/>
        </w:rPr>
        <w:t xml:space="preserve">of </w:t>
      </w:r>
      <w:r>
        <w:rPr>
          <w:spacing w:val="-3"/>
          <w:sz w:val="23"/>
          <w:szCs w:val="23"/>
        </w:rPr>
        <w:t xml:space="preserve">using </w:t>
      </w:r>
      <w:r>
        <w:rPr>
          <w:spacing w:val="-2"/>
          <w:sz w:val="23"/>
          <w:szCs w:val="23"/>
        </w:rPr>
        <w:t>ohm</w:t>
      </w:r>
      <w:r>
        <w:rPr>
          <w:spacing w:val="-23"/>
          <w:sz w:val="23"/>
          <w:szCs w:val="23"/>
        </w:rPr>
        <w:t xml:space="preserve"> </w:t>
      </w:r>
      <w:r>
        <w:rPr>
          <w:spacing w:val="-3"/>
          <w:sz w:val="23"/>
          <w:szCs w:val="23"/>
        </w:rPr>
        <w:t>meters.</w:t>
      </w:r>
    </w:p>
    <w:p w:rsidR="005F6964" w:rsidRDefault="005F6964">
      <w:pPr>
        <w:pStyle w:val="BodyText"/>
        <w:spacing w:before="8"/>
        <w:ind w:left="0" w:firstLine="0"/>
        <w:rPr>
          <w:sz w:val="23"/>
          <w:szCs w:val="23"/>
        </w:rPr>
      </w:pPr>
    </w:p>
    <w:p w:rsidR="005F6964" w:rsidRDefault="00582FCD" w:rsidP="00617A6F">
      <w:pPr>
        <w:pStyle w:val="Heading3"/>
        <w:numPr>
          <w:ilvl w:val="0"/>
          <w:numId w:val="69"/>
        </w:numPr>
        <w:tabs>
          <w:tab w:val="left" w:pos="880"/>
          <w:tab w:val="left" w:pos="881"/>
        </w:tabs>
        <w:spacing w:before="1"/>
        <w:ind w:hanging="721"/>
        <w:rPr>
          <w:sz w:val="23"/>
          <w:szCs w:val="23"/>
        </w:rPr>
      </w:pPr>
      <w:r>
        <w:rPr>
          <w:spacing w:val="-3"/>
          <w:sz w:val="23"/>
          <w:szCs w:val="23"/>
        </w:rPr>
        <w:t xml:space="preserve">UNDERSTAND </w:t>
      </w:r>
      <w:r>
        <w:rPr>
          <w:spacing w:val="-2"/>
          <w:sz w:val="23"/>
          <w:szCs w:val="23"/>
        </w:rPr>
        <w:t xml:space="preserve">THE </w:t>
      </w:r>
      <w:r>
        <w:rPr>
          <w:spacing w:val="-3"/>
          <w:sz w:val="23"/>
          <w:szCs w:val="23"/>
        </w:rPr>
        <w:t xml:space="preserve">WORKING </w:t>
      </w:r>
      <w:r>
        <w:rPr>
          <w:sz w:val="23"/>
          <w:szCs w:val="23"/>
        </w:rPr>
        <w:t xml:space="preserve">AND </w:t>
      </w:r>
      <w:r>
        <w:rPr>
          <w:spacing w:val="-3"/>
          <w:sz w:val="23"/>
          <w:szCs w:val="23"/>
        </w:rPr>
        <w:t xml:space="preserve">USES </w:t>
      </w:r>
      <w:r>
        <w:rPr>
          <w:sz w:val="23"/>
          <w:szCs w:val="23"/>
        </w:rPr>
        <w:t>OF AVO</w:t>
      </w:r>
      <w:r>
        <w:rPr>
          <w:spacing w:val="-27"/>
          <w:sz w:val="23"/>
          <w:szCs w:val="23"/>
        </w:rPr>
        <w:t xml:space="preserve"> </w:t>
      </w:r>
      <w:r>
        <w:rPr>
          <w:spacing w:val="-3"/>
          <w:sz w:val="23"/>
          <w:szCs w:val="23"/>
        </w:rPr>
        <w:t>METER</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 xml:space="preserve">State kinds </w:t>
      </w:r>
      <w:r>
        <w:rPr>
          <w:sz w:val="23"/>
          <w:szCs w:val="23"/>
        </w:rPr>
        <w:t xml:space="preserve">of </w:t>
      </w:r>
      <w:r>
        <w:rPr>
          <w:spacing w:val="-3"/>
          <w:sz w:val="23"/>
          <w:szCs w:val="23"/>
        </w:rPr>
        <w:t>AVO meter</w:t>
      </w:r>
      <w:r>
        <w:rPr>
          <w:spacing w:val="-17"/>
          <w:sz w:val="23"/>
          <w:szCs w:val="23"/>
        </w:rPr>
        <w:t xml:space="preserve"> </w:t>
      </w:r>
      <w:r>
        <w:rPr>
          <w:spacing w:val="-3"/>
          <w:sz w:val="23"/>
          <w:szCs w:val="23"/>
        </w:rPr>
        <w:t>(</w:t>
      </w:r>
      <w:proofErr w:type="spellStart"/>
      <w:r>
        <w:rPr>
          <w:spacing w:val="-3"/>
          <w:sz w:val="23"/>
          <w:szCs w:val="23"/>
        </w:rPr>
        <w:t>Multimeters</w:t>
      </w:r>
      <w:proofErr w:type="spellEnd"/>
      <w:r>
        <w:rPr>
          <w:spacing w:val="-3"/>
          <w:sz w:val="23"/>
          <w:szCs w:val="23"/>
        </w:rPr>
        <w:t>).</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 xml:space="preserve">Explain Working principle </w:t>
      </w:r>
      <w:r>
        <w:rPr>
          <w:sz w:val="23"/>
          <w:szCs w:val="23"/>
        </w:rPr>
        <w:t xml:space="preserve">of </w:t>
      </w:r>
      <w:r>
        <w:rPr>
          <w:spacing w:val="-3"/>
          <w:sz w:val="23"/>
          <w:szCs w:val="23"/>
        </w:rPr>
        <w:t>analog</w:t>
      </w:r>
      <w:r>
        <w:rPr>
          <w:spacing w:val="-19"/>
          <w:sz w:val="23"/>
          <w:szCs w:val="23"/>
        </w:rPr>
        <w:t xml:space="preserve"> </w:t>
      </w:r>
      <w:proofErr w:type="spellStart"/>
      <w:r>
        <w:rPr>
          <w:spacing w:val="-4"/>
          <w:sz w:val="23"/>
          <w:szCs w:val="23"/>
        </w:rPr>
        <w:t>multimeter</w:t>
      </w:r>
      <w:proofErr w:type="spellEnd"/>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 xml:space="preserve">Explain Working </w:t>
      </w:r>
      <w:proofErr w:type="gramStart"/>
      <w:r>
        <w:rPr>
          <w:sz w:val="23"/>
          <w:szCs w:val="23"/>
        </w:rPr>
        <w:t>Of</w:t>
      </w:r>
      <w:proofErr w:type="gramEnd"/>
      <w:r>
        <w:rPr>
          <w:sz w:val="23"/>
          <w:szCs w:val="23"/>
        </w:rPr>
        <w:t xml:space="preserve"> </w:t>
      </w:r>
      <w:r>
        <w:rPr>
          <w:spacing w:val="-3"/>
          <w:sz w:val="23"/>
          <w:szCs w:val="23"/>
        </w:rPr>
        <w:t xml:space="preserve">Digital type mete, using </w:t>
      </w:r>
      <w:r>
        <w:rPr>
          <w:sz w:val="23"/>
          <w:szCs w:val="23"/>
        </w:rPr>
        <w:t>block</w:t>
      </w:r>
      <w:r>
        <w:rPr>
          <w:spacing w:val="-27"/>
          <w:sz w:val="23"/>
          <w:szCs w:val="23"/>
        </w:rPr>
        <w:t xml:space="preserve"> </w:t>
      </w:r>
      <w:r>
        <w:rPr>
          <w:spacing w:val="-3"/>
          <w:sz w:val="23"/>
          <w:szCs w:val="23"/>
        </w:rPr>
        <w:t>diagram.</w:t>
      </w:r>
    </w:p>
    <w:p w:rsidR="005F6964" w:rsidRDefault="00582FCD" w:rsidP="00617A6F">
      <w:pPr>
        <w:pStyle w:val="ListParagraph"/>
        <w:numPr>
          <w:ilvl w:val="1"/>
          <w:numId w:val="69"/>
        </w:numPr>
        <w:tabs>
          <w:tab w:val="left" w:pos="1600"/>
          <w:tab w:val="left" w:pos="1601"/>
        </w:tabs>
        <w:rPr>
          <w:sz w:val="23"/>
          <w:szCs w:val="23"/>
        </w:rPr>
      </w:pPr>
      <w:r>
        <w:rPr>
          <w:sz w:val="23"/>
          <w:szCs w:val="23"/>
        </w:rPr>
        <w:t xml:space="preserve">Draw </w:t>
      </w:r>
      <w:r>
        <w:rPr>
          <w:spacing w:val="-3"/>
          <w:sz w:val="23"/>
          <w:szCs w:val="23"/>
        </w:rPr>
        <w:t xml:space="preserve">scales </w:t>
      </w:r>
      <w:r>
        <w:rPr>
          <w:spacing w:val="-2"/>
          <w:sz w:val="23"/>
          <w:szCs w:val="23"/>
        </w:rPr>
        <w:t xml:space="preserve">and </w:t>
      </w:r>
      <w:r>
        <w:rPr>
          <w:spacing w:val="-3"/>
          <w:sz w:val="23"/>
          <w:szCs w:val="23"/>
        </w:rPr>
        <w:t>state reading</w:t>
      </w:r>
      <w:r>
        <w:rPr>
          <w:spacing w:val="-22"/>
          <w:sz w:val="23"/>
          <w:szCs w:val="23"/>
        </w:rPr>
        <w:t xml:space="preserve"> </w:t>
      </w:r>
      <w:r>
        <w:rPr>
          <w:spacing w:val="-3"/>
          <w:sz w:val="23"/>
          <w:szCs w:val="23"/>
        </w:rPr>
        <w:t>techniques.</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 xml:space="preserve">Explain use </w:t>
      </w:r>
      <w:r>
        <w:rPr>
          <w:sz w:val="23"/>
          <w:szCs w:val="23"/>
        </w:rPr>
        <w:t xml:space="preserve">on </w:t>
      </w:r>
      <w:r>
        <w:rPr>
          <w:spacing w:val="-3"/>
          <w:sz w:val="23"/>
          <w:szCs w:val="23"/>
        </w:rPr>
        <w:t xml:space="preserve">live circuits </w:t>
      </w:r>
      <w:r>
        <w:rPr>
          <w:sz w:val="23"/>
          <w:szCs w:val="23"/>
        </w:rPr>
        <w:t xml:space="preserve">as </w:t>
      </w:r>
      <w:r>
        <w:rPr>
          <w:spacing w:val="-4"/>
          <w:sz w:val="23"/>
          <w:szCs w:val="23"/>
        </w:rPr>
        <w:t xml:space="preserve">am-meter </w:t>
      </w:r>
      <w:r>
        <w:rPr>
          <w:spacing w:val="-2"/>
          <w:sz w:val="23"/>
          <w:szCs w:val="23"/>
        </w:rPr>
        <w:t>and</w:t>
      </w:r>
      <w:r>
        <w:rPr>
          <w:spacing w:val="-24"/>
          <w:sz w:val="23"/>
          <w:szCs w:val="23"/>
        </w:rPr>
        <w:t xml:space="preserve"> </w:t>
      </w:r>
      <w:r>
        <w:rPr>
          <w:spacing w:val="-3"/>
          <w:sz w:val="23"/>
          <w:szCs w:val="23"/>
        </w:rPr>
        <w:t>voltmeter.</w:t>
      </w:r>
    </w:p>
    <w:p w:rsidR="005F6964" w:rsidRDefault="005F6964">
      <w:pPr>
        <w:pStyle w:val="BodyText"/>
        <w:spacing w:before="8"/>
        <w:ind w:left="0" w:firstLine="0"/>
        <w:rPr>
          <w:sz w:val="23"/>
          <w:szCs w:val="23"/>
        </w:rPr>
      </w:pPr>
    </w:p>
    <w:p w:rsidR="005F6964" w:rsidRDefault="00582FCD" w:rsidP="00617A6F">
      <w:pPr>
        <w:pStyle w:val="Heading3"/>
        <w:numPr>
          <w:ilvl w:val="0"/>
          <w:numId w:val="69"/>
        </w:numPr>
        <w:tabs>
          <w:tab w:val="left" w:pos="880"/>
          <w:tab w:val="left" w:pos="881"/>
        </w:tabs>
        <w:ind w:hanging="721"/>
        <w:rPr>
          <w:sz w:val="23"/>
          <w:szCs w:val="23"/>
        </w:rPr>
      </w:pPr>
      <w:r>
        <w:rPr>
          <w:spacing w:val="-3"/>
          <w:sz w:val="23"/>
          <w:szCs w:val="23"/>
        </w:rPr>
        <w:t xml:space="preserve">UNDERSTAND </w:t>
      </w:r>
      <w:r>
        <w:rPr>
          <w:spacing w:val="-2"/>
          <w:sz w:val="23"/>
          <w:szCs w:val="23"/>
        </w:rPr>
        <w:t xml:space="preserve">THE </w:t>
      </w:r>
      <w:r>
        <w:rPr>
          <w:spacing w:val="-3"/>
          <w:sz w:val="23"/>
          <w:szCs w:val="23"/>
        </w:rPr>
        <w:t xml:space="preserve">WORKING </w:t>
      </w:r>
      <w:r>
        <w:rPr>
          <w:sz w:val="23"/>
          <w:szCs w:val="23"/>
        </w:rPr>
        <w:t>&amp; USE OF</w:t>
      </w:r>
      <w:r>
        <w:rPr>
          <w:spacing w:val="-26"/>
          <w:sz w:val="23"/>
          <w:szCs w:val="23"/>
        </w:rPr>
        <w:t xml:space="preserve"> </w:t>
      </w:r>
      <w:r>
        <w:rPr>
          <w:spacing w:val="-3"/>
          <w:sz w:val="23"/>
          <w:szCs w:val="23"/>
        </w:rPr>
        <w:t>MEAGER</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 xml:space="preserve">Explain </w:t>
      </w:r>
      <w:r>
        <w:rPr>
          <w:spacing w:val="-4"/>
          <w:sz w:val="23"/>
          <w:szCs w:val="23"/>
        </w:rPr>
        <w:t xml:space="preserve">working </w:t>
      </w:r>
      <w:r>
        <w:rPr>
          <w:spacing w:val="-3"/>
          <w:sz w:val="23"/>
          <w:szCs w:val="23"/>
        </w:rPr>
        <w:t xml:space="preserve">principle </w:t>
      </w:r>
      <w:r>
        <w:rPr>
          <w:sz w:val="23"/>
          <w:szCs w:val="23"/>
        </w:rPr>
        <w:t>of</w:t>
      </w:r>
      <w:r>
        <w:rPr>
          <w:spacing w:val="-12"/>
          <w:sz w:val="23"/>
          <w:szCs w:val="23"/>
        </w:rPr>
        <w:t xml:space="preserve"> </w:t>
      </w:r>
      <w:r>
        <w:rPr>
          <w:spacing w:val="-3"/>
          <w:sz w:val="23"/>
          <w:szCs w:val="23"/>
        </w:rPr>
        <w:t>meager.</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 xml:space="preserve">Explain </w:t>
      </w:r>
      <w:r>
        <w:rPr>
          <w:sz w:val="23"/>
          <w:szCs w:val="23"/>
        </w:rPr>
        <w:t xml:space="preserve">operation </w:t>
      </w:r>
      <w:r>
        <w:rPr>
          <w:spacing w:val="-2"/>
          <w:sz w:val="23"/>
          <w:szCs w:val="23"/>
        </w:rPr>
        <w:t xml:space="preserve">for </w:t>
      </w:r>
      <w:r>
        <w:rPr>
          <w:spacing w:val="-4"/>
          <w:sz w:val="23"/>
          <w:szCs w:val="23"/>
        </w:rPr>
        <w:t xml:space="preserve">continuity, </w:t>
      </w:r>
      <w:r>
        <w:rPr>
          <w:spacing w:val="-3"/>
          <w:sz w:val="23"/>
          <w:szCs w:val="23"/>
        </w:rPr>
        <w:t xml:space="preserve">short circuit </w:t>
      </w:r>
      <w:r>
        <w:rPr>
          <w:spacing w:val="-2"/>
          <w:sz w:val="23"/>
          <w:szCs w:val="23"/>
        </w:rPr>
        <w:t xml:space="preserve">and </w:t>
      </w:r>
      <w:r>
        <w:rPr>
          <w:sz w:val="23"/>
          <w:szCs w:val="23"/>
        </w:rPr>
        <w:t xml:space="preserve">open </w:t>
      </w:r>
      <w:r>
        <w:rPr>
          <w:spacing w:val="-3"/>
          <w:sz w:val="23"/>
          <w:szCs w:val="23"/>
        </w:rPr>
        <w:t>circuit</w:t>
      </w:r>
      <w:r>
        <w:rPr>
          <w:spacing w:val="-30"/>
          <w:sz w:val="23"/>
          <w:szCs w:val="23"/>
        </w:rPr>
        <w:t xml:space="preserve"> </w:t>
      </w:r>
      <w:r>
        <w:rPr>
          <w:spacing w:val="-3"/>
          <w:sz w:val="23"/>
          <w:szCs w:val="23"/>
        </w:rPr>
        <w:t>tests.</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Explain scale</w:t>
      </w:r>
      <w:r>
        <w:rPr>
          <w:spacing w:val="-7"/>
          <w:sz w:val="23"/>
          <w:szCs w:val="23"/>
        </w:rPr>
        <w:t xml:space="preserve"> </w:t>
      </w:r>
      <w:r>
        <w:rPr>
          <w:spacing w:val="-3"/>
          <w:sz w:val="23"/>
          <w:szCs w:val="23"/>
        </w:rPr>
        <w:t>reading</w:t>
      </w:r>
    </w:p>
    <w:p w:rsidR="005F6964" w:rsidRDefault="00582FCD" w:rsidP="00617A6F">
      <w:pPr>
        <w:pStyle w:val="ListParagraph"/>
        <w:numPr>
          <w:ilvl w:val="1"/>
          <w:numId w:val="69"/>
        </w:numPr>
        <w:tabs>
          <w:tab w:val="left" w:pos="1600"/>
          <w:tab w:val="left" w:pos="1601"/>
        </w:tabs>
        <w:spacing w:before="11"/>
        <w:rPr>
          <w:sz w:val="23"/>
          <w:szCs w:val="23"/>
        </w:rPr>
      </w:pPr>
      <w:r>
        <w:rPr>
          <w:sz w:val="23"/>
          <w:szCs w:val="23"/>
        </w:rPr>
        <w:t xml:space="preserve">Draw </w:t>
      </w:r>
      <w:r>
        <w:rPr>
          <w:spacing w:val="-3"/>
          <w:sz w:val="23"/>
          <w:szCs w:val="23"/>
        </w:rPr>
        <w:t xml:space="preserve">sketch, </w:t>
      </w:r>
      <w:r>
        <w:rPr>
          <w:spacing w:val="-4"/>
          <w:sz w:val="23"/>
          <w:szCs w:val="23"/>
        </w:rPr>
        <w:t xml:space="preserve">naming </w:t>
      </w:r>
      <w:r>
        <w:rPr>
          <w:sz w:val="23"/>
          <w:szCs w:val="23"/>
        </w:rPr>
        <w:t>each</w:t>
      </w:r>
      <w:r>
        <w:rPr>
          <w:spacing w:val="-19"/>
          <w:sz w:val="23"/>
          <w:szCs w:val="23"/>
        </w:rPr>
        <w:t xml:space="preserve"> </w:t>
      </w:r>
      <w:r>
        <w:rPr>
          <w:sz w:val="23"/>
          <w:szCs w:val="23"/>
        </w:rPr>
        <w:t>part.</w:t>
      </w:r>
    </w:p>
    <w:p w:rsidR="005F6964" w:rsidRDefault="005F6964">
      <w:pPr>
        <w:pStyle w:val="BodyText"/>
        <w:spacing w:before="7"/>
        <w:ind w:left="0" w:firstLine="0"/>
        <w:rPr>
          <w:sz w:val="23"/>
          <w:szCs w:val="23"/>
        </w:rPr>
      </w:pPr>
    </w:p>
    <w:p w:rsidR="005F6964" w:rsidRDefault="00582FCD" w:rsidP="00617A6F">
      <w:pPr>
        <w:pStyle w:val="Heading3"/>
        <w:numPr>
          <w:ilvl w:val="0"/>
          <w:numId w:val="69"/>
        </w:numPr>
        <w:tabs>
          <w:tab w:val="left" w:pos="880"/>
          <w:tab w:val="left" w:pos="881"/>
        </w:tabs>
        <w:ind w:hanging="721"/>
        <w:rPr>
          <w:sz w:val="23"/>
          <w:szCs w:val="23"/>
        </w:rPr>
      </w:pPr>
      <w:r>
        <w:rPr>
          <w:spacing w:val="-3"/>
          <w:sz w:val="23"/>
          <w:szCs w:val="23"/>
        </w:rPr>
        <w:lastRenderedPageBreak/>
        <w:t xml:space="preserve">UNDERSTAND WORKING </w:t>
      </w:r>
      <w:r>
        <w:rPr>
          <w:sz w:val="23"/>
          <w:szCs w:val="23"/>
        </w:rPr>
        <w:t xml:space="preserve">AND USE OF </w:t>
      </w:r>
      <w:r>
        <w:rPr>
          <w:spacing w:val="-3"/>
          <w:sz w:val="23"/>
          <w:szCs w:val="23"/>
        </w:rPr>
        <w:t>EARTH RESISTANCE</w:t>
      </w:r>
      <w:r>
        <w:rPr>
          <w:spacing w:val="-31"/>
          <w:sz w:val="23"/>
          <w:szCs w:val="23"/>
        </w:rPr>
        <w:t xml:space="preserve"> </w:t>
      </w:r>
      <w:r>
        <w:rPr>
          <w:spacing w:val="-4"/>
          <w:sz w:val="23"/>
          <w:szCs w:val="23"/>
        </w:rPr>
        <w:t>TESTER</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 xml:space="preserve">Explain the </w:t>
      </w:r>
      <w:r>
        <w:rPr>
          <w:spacing w:val="-4"/>
          <w:sz w:val="23"/>
          <w:szCs w:val="23"/>
        </w:rPr>
        <w:t xml:space="preserve">working </w:t>
      </w:r>
      <w:r>
        <w:rPr>
          <w:spacing w:val="-3"/>
          <w:sz w:val="23"/>
          <w:szCs w:val="23"/>
        </w:rPr>
        <w:t xml:space="preserve">principle </w:t>
      </w:r>
      <w:r>
        <w:rPr>
          <w:sz w:val="23"/>
          <w:szCs w:val="23"/>
        </w:rPr>
        <w:t>of earth</w:t>
      </w:r>
      <w:r>
        <w:rPr>
          <w:spacing w:val="-20"/>
          <w:sz w:val="23"/>
          <w:szCs w:val="23"/>
        </w:rPr>
        <w:t xml:space="preserve"> </w:t>
      </w:r>
      <w:r>
        <w:rPr>
          <w:spacing w:val="-3"/>
          <w:sz w:val="23"/>
          <w:szCs w:val="23"/>
        </w:rPr>
        <w:t>tester.</w:t>
      </w:r>
    </w:p>
    <w:p w:rsidR="005F6964" w:rsidRDefault="00582FCD" w:rsidP="00617A6F">
      <w:pPr>
        <w:pStyle w:val="ListParagraph"/>
        <w:numPr>
          <w:ilvl w:val="1"/>
          <w:numId w:val="69"/>
        </w:numPr>
        <w:tabs>
          <w:tab w:val="left" w:pos="1600"/>
          <w:tab w:val="left" w:pos="1601"/>
        </w:tabs>
        <w:rPr>
          <w:sz w:val="23"/>
          <w:szCs w:val="23"/>
        </w:rPr>
      </w:pPr>
      <w:r>
        <w:rPr>
          <w:sz w:val="23"/>
          <w:szCs w:val="23"/>
        </w:rPr>
        <w:t>Draw</w:t>
      </w:r>
      <w:r>
        <w:rPr>
          <w:spacing w:val="-10"/>
          <w:sz w:val="23"/>
          <w:szCs w:val="23"/>
        </w:rPr>
        <w:t xml:space="preserve"> </w:t>
      </w:r>
      <w:r>
        <w:rPr>
          <w:spacing w:val="-3"/>
          <w:sz w:val="23"/>
          <w:szCs w:val="23"/>
        </w:rPr>
        <w:t>sketch</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State</w:t>
      </w:r>
      <w:r>
        <w:rPr>
          <w:spacing w:val="-4"/>
          <w:sz w:val="23"/>
          <w:szCs w:val="23"/>
        </w:rPr>
        <w:t xml:space="preserve"> </w:t>
      </w:r>
      <w:r>
        <w:rPr>
          <w:spacing w:val="-3"/>
          <w:sz w:val="23"/>
          <w:szCs w:val="23"/>
        </w:rPr>
        <w:t>applications</w:t>
      </w:r>
    </w:p>
    <w:p w:rsidR="005F6964" w:rsidRDefault="005F6964">
      <w:pPr>
        <w:pStyle w:val="BodyText"/>
        <w:spacing w:before="5"/>
        <w:ind w:left="0" w:firstLine="0"/>
        <w:rPr>
          <w:sz w:val="23"/>
          <w:szCs w:val="23"/>
        </w:rPr>
      </w:pPr>
    </w:p>
    <w:p w:rsidR="005F6964" w:rsidRDefault="00582FCD" w:rsidP="00617A6F">
      <w:pPr>
        <w:pStyle w:val="Heading3"/>
        <w:numPr>
          <w:ilvl w:val="0"/>
          <w:numId w:val="69"/>
        </w:numPr>
        <w:tabs>
          <w:tab w:val="left" w:pos="880"/>
          <w:tab w:val="left" w:pos="881"/>
        </w:tabs>
        <w:ind w:hanging="721"/>
        <w:rPr>
          <w:sz w:val="23"/>
          <w:szCs w:val="23"/>
        </w:rPr>
      </w:pPr>
      <w:r>
        <w:rPr>
          <w:spacing w:val="-3"/>
          <w:sz w:val="23"/>
          <w:szCs w:val="23"/>
        </w:rPr>
        <w:t>UNDERSTAND</w:t>
      </w:r>
      <w:r>
        <w:rPr>
          <w:spacing w:val="-8"/>
          <w:sz w:val="23"/>
          <w:szCs w:val="23"/>
        </w:rPr>
        <w:t xml:space="preserve"> </w:t>
      </w:r>
      <w:r>
        <w:rPr>
          <w:spacing w:val="-3"/>
          <w:sz w:val="23"/>
          <w:szCs w:val="23"/>
        </w:rPr>
        <w:t>WORKING</w:t>
      </w:r>
      <w:r>
        <w:rPr>
          <w:spacing w:val="-9"/>
          <w:sz w:val="23"/>
          <w:szCs w:val="23"/>
        </w:rPr>
        <w:t xml:space="preserve"> </w:t>
      </w:r>
      <w:r>
        <w:rPr>
          <w:sz w:val="23"/>
          <w:szCs w:val="23"/>
        </w:rPr>
        <w:t>AND</w:t>
      </w:r>
      <w:r>
        <w:rPr>
          <w:spacing w:val="-8"/>
          <w:sz w:val="23"/>
          <w:szCs w:val="23"/>
        </w:rPr>
        <w:t xml:space="preserve"> </w:t>
      </w:r>
      <w:r>
        <w:rPr>
          <w:sz w:val="23"/>
          <w:szCs w:val="23"/>
        </w:rPr>
        <w:t>USE</w:t>
      </w:r>
      <w:r>
        <w:rPr>
          <w:spacing w:val="-8"/>
          <w:sz w:val="23"/>
          <w:szCs w:val="23"/>
        </w:rPr>
        <w:t xml:space="preserve"> </w:t>
      </w:r>
      <w:r>
        <w:rPr>
          <w:sz w:val="23"/>
          <w:szCs w:val="23"/>
        </w:rPr>
        <w:t>OF</w:t>
      </w:r>
      <w:r>
        <w:rPr>
          <w:spacing w:val="-7"/>
          <w:sz w:val="23"/>
          <w:szCs w:val="23"/>
        </w:rPr>
        <w:t xml:space="preserve"> </w:t>
      </w:r>
      <w:r>
        <w:rPr>
          <w:spacing w:val="-3"/>
          <w:sz w:val="23"/>
          <w:szCs w:val="23"/>
        </w:rPr>
        <w:t>SINGLE</w:t>
      </w:r>
      <w:r>
        <w:rPr>
          <w:spacing w:val="-9"/>
          <w:sz w:val="23"/>
          <w:szCs w:val="23"/>
        </w:rPr>
        <w:t xml:space="preserve"> </w:t>
      </w:r>
      <w:r>
        <w:rPr>
          <w:sz w:val="23"/>
          <w:szCs w:val="23"/>
        </w:rPr>
        <w:t>PHASE</w:t>
      </w:r>
      <w:r>
        <w:rPr>
          <w:spacing w:val="-8"/>
          <w:sz w:val="23"/>
          <w:szCs w:val="23"/>
        </w:rPr>
        <w:t xml:space="preserve"> </w:t>
      </w:r>
      <w:r>
        <w:rPr>
          <w:spacing w:val="-3"/>
          <w:sz w:val="23"/>
          <w:szCs w:val="23"/>
        </w:rPr>
        <w:t>INDUCTION</w:t>
      </w:r>
      <w:r>
        <w:rPr>
          <w:spacing w:val="-8"/>
          <w:sz w:val="23"/>
          <w:szCs w:val="23"/>
        </w:rPr>
        <w:t xml:space="preserve"> </w:t>
      </w:r>
      <w:r>
        <w:rPr>
          <w:spacing w:val="-3"/>
          <w:sz w:val="23"/>
          <w:szCs w:val="23"/>
        </w:rPr>
        <w:t>TYPE</w:t>
      </w:r>
      <w:r>
        <w:rPr>
          <w:spacing w:val="-9"/>
          <w:sz w:val="23"/>
          <w:szCs w:val="23"/>
        </w:rPr>
        <w:t xml:space="preserve"> </w:t>
      </w:r>
      <w:r>
        <w:rPr>
          <w:spacing w:val="-3"/>
          <w:sz w:val="23"/>
          <w:szCs w:val="23"/>
        </w:rPr>
        <w:t>ENERGY</w:t>
      </w:r>
      <w:r>
        <w:rPr>
          <w:spacing w:val="-7"/>
          <w:sz w:val="23"/>
          <w:szCs w:val="23"/>
        </w:rPr>
        <w:t xml:space="preserve"> </w:t>
      </w:r>
      <w:r>
        <w:rPr>
          <w:spacing w:val="-3"/>
          <w:sz w:val="23"/>
          <w:szCs w:val="23"/>
        </w:rPr>
        <w:t>METER</w:t>
      </w:r>
    </w:p>
    <w:p w:rsidR="005F6964" w:rsidRDefault="00582FCD" w:rsidP="00617A6F">
      <w:pPr>
        <w:pStyle w:val="ListParagraph"/>
        <w:numPr>
          <w:ilvl w:val="1"/>
          <w:numId w:val="69"/>
        </w:numPr>
        <w:tabs>
          <w:tab w:val="left" w:pos="1600"/>
          <w:tab w:val="left" w:pos="1601"/>
        </w:tabs>
        <w:spacing w:before="5"/>
        <w:rPr>
          <w:sz w:val="23"/>
          <w:szCs w:val="23"/>
        </w:rPr>
      </w:pPr>
      <w:r>
        <w:rPr>
          <w:spacing w:val="-3"/>
          <w:sz w:val="23"/>
          <w:szCs w:val="23"/>
        </w:rPr>
        <w:t xml:space="preserve">Explain the </w:t>
      </w:r>
      <w:r>
        <w:rPr>
          <w:spacing w:val="-4"/>
          <w:sz w:val="23"/>
          <w:szCs w:val="23"/>
        </w:rPr>
        <w:t>working</w:t>
      </w:r>
      <w:r>
        <w:rPr>
          <w:spacing w:val="-10"/>
          <w:sz w:val="23"/>
          <w:szCs w:val="23"/>
        </w:rPr>
        <w:t xml:space="preserve"> </w:t>
      </w:r>
      <w:r>
        <w:rPr>
          <w:spacing w:val="-3"/>
          <w:sz w:val="23"/>
          <w:szCs w:val="23"/>
        </w:rPr>
        <w:t>principle</w:t>
      </w:r>
    </w:p>
    <w:p w:rsidR="005F6964" w:rsidRDefault="00582FCD" w:rsidP="00617A6F">
      <w:pPr>
        <w:pStyle w:val="ListParagraph"/>
        <w:numPr>
          <w:ilvl w:val="1"/>
          <w:numId w:val="69"/>
        </w:numPr>
        <w:tabs>
          <w:tab w:val="left" w:pos="1600"/>
          <w:tab w:val="left" w:pos="1601"/>
        </w:tabs>
        <w:rPr>
          <w:sz w:val="23"/>
          <w:szCs w:val="23"/>
        </w:rPr>
      </w:pPr>
      <w:r>
        <w:rPr>
          <w:sz w:val="23"/>
          <w:szCs w:val="23"/>
        </w:rPr>
        <w:t xml:space="preserve">Draw </w:t>
      </w:r>
      <w:r>
        <w:rPr>
          <w:spacing w:val="-3"/>
          <w:sz w:val="23"/>
          <w:szCs w:val="23"/>
        </w:rPr>
        <w:t xml:space="preserve">sketch </w:t>
      </w:r>
      <w:r>
        <w:rPr>
          <w:spacing w:val="-4"/>
          <w:sz w:val="23"/>
          <w:szCs w:val="23"/>
        </w:rPr>
        <w:t>showing</w:t>
      </w:r>
      <w:r>
        <w:rPr>
          <w:spacing w:val="-19"/>
          <w:sz w:val="23"/>
          <w:szCs w:val="23"/>
        </w:rPr>
        <w:t xml:space="preserve"> </w:t>
      </w:r>
      <w:r>
        <w:rPr>
          <w:spacing w:val="-3"/>
          <w:sz w:val="23"/>
          <w:szCs w:val="23"/>
        </w:rPr>
        <w:t>assembly</w:t>
      </w:r>
    </w:p>
    <w:p w:rsidR="005F6964" w:rsidRDefault="00582FCD" w:rsidP="00617A6F">
      <w:pPr>
        <w:pStyle w:val="ListParagraph"/>
        <w:numPr>
          <w:ilvl w:val="1"/>
          <w:numId w:val="69"/>
        </w:numPr>
        <w:tabs>
          <w:tab w:val="left" w:pos="1600"/>
          <w:tab w:val="left" w:pos="1601"/>
        </w:tabs>
        <w:spacing w:before="11"/>
        <w:rPr>
          <w:sz w:val="23"/>
          <w:szCs w:val="23"/>
        </w:rPr>
      </w:pPr>
      <w:r>
        <w:rPr>
          <w:spacing w:val="-3"/>
          <w:sz w:val="23"/>
          <w:szCs w:val="23"/>
        </w:rPr>
        <w:t xml:space="preserve">Enlist </w:t>
      </w:r>
      <w:r>
        <w:rPr>
          <w:spacing w:val="-4"/>
          <w:sz w:val="23"/>
          <w:szCs w:val="23"/>
        </w:rPr>
        <w:t xml:space="preserve">name </w:t>
      </w:r>
      <w:r>
        <w:rPr>
          <w:sz w:val="23"/>
          <w:szCs w:val="23"/>
        </w:rPr>
        <w:t xml:space="preserve">of </w:t>
      </w:r>
      <w:r>
        <w:rPr>
          <w:spacing w:val="-3"/>
          <w:sz w:val="23"/>
          <w:szCs w:val="23"/>
        </w:rPr>
        <w:t>the</w:t>
      </w:r>
      <w:r>
        <w:rPr>
          <w:spacing w:val="-13"/>
          <w:sz w:val="23"/>
          <w:szCs w:val="23"/>
        </w:rPr>
        <w:t xml:space="preserve"> </w:t>
      </w:r>
      <w:r>
        <w:rPr>
          <w:sz w:val="23"/>
          <w:szCs w:val="23"/>
        </w:rPr>
        <w:t>parts</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 xml:space="preserve">Explain </w:t>
      </w:r>
      <w:r>
        <w:rPr>
          <w:spacing w:val="-4"/>
          <w:sz w:val="23"/>
          <w:szCs w:val="23"/>
        </w:rPr>
        <w:t xml:space="preserve">working </w:t>
      </w:r>
      <w:r>
        <w:rPr>
          <w:sz w:val="23"/>
          <w:szCs w:val="23"/>
        </w:rPr>
        <w:t>of each</w:t>
      </w:r>
      <w:r>
        <w:rPr>
          <w:spacing w:val="-18"/>
          <w:sz w:val="23"/>
          <w:szCs w:val="23"/>
        </w:rPr>
        <w:t xml:space="preserve"> </w:t>
      </w:r>
      <w:r>
        <w:rPr>
          <w:sz w:val="23"/>
          <w:szCs w:val="23"/>
        </w:rPr>
        <w:t>part</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Explain scale</w:t>
      </w:r>
      <w:r>
        <w:rPr>
          <w:spacing w:val="-7"/>
          <w:sz w:val="23"/>
          <w:szCs w:val="23"/>
        </w:rPr>
        <w:t xml:space="preserve"> </w:t>
      </w:r>
      <w:r>
        <w:rPr>
          <w:spacing w:val="-3"/>
          <w:sz w:val="23"/>
          <w:szCs w:val="23"/>
        </w:rPr>
        <w:t>reading</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 xml:space="preserve">Enlist </w:t>
      </w:r>
      <w:r>
        <w:rPr>
          <w:sz w:val="23"/>
          <w:szCs w:val="23"/>
        </w:rPr>
        <w:t xml:space="preserve">errors </w:t>
      </w:r>
      <w:r>
        <w:rPr>
          <w:spacing w:val="-2"/>
          <w:sz w:val="23"/>
          <w:szCs w:val="23"/>
        </w:rPr>
        <w:t xml:space="preserve">and </w:t>
      </w:r>
      <w:r>
        <w:rPr>
          <w:spacing w:val="-3"/>
          <w:sz w:val="23"/>
          <w:szCs w:val="23"/>
        </w:rPr>
        <w:t>their</w:t>
      </w:r>
      <w:r>
        <w:rPr>
          <w:spacing w:val="-15"/>
          <w:sz w:val="23"/>
          <w:szCs w:val="23"/>
        </w:rPr>
        <w:t xml:space="preserve"> </w:t>
      </w:r>
      <w:r>
        <w:rPr>
          <w:spacing w:val="-3"/>
          <w:sz w:val="23"/>
          <w:szCs w:val="23"/>
        </w:rPr>
        <w:t>causes.</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Explain calibration</w:t>
      </w:r>
      <w:r>
        <w:rPr>
          <w:spacing w:val="-9"/>
          <w:sz w:val="23"/>
          <w:szCs w:val="23"/>
        </w:rPr>
        <w:t xml:space="preserve"> </w:t>
      </w:r>
      <w:r>
        <w:rPr>
          <w:spacing w:val="-3"/>
          <w:sz w:val="23"/>
          <w:szCs w:val="23"/>
        </w:rPr>
        <w:t>techniques.</w:t>
      </w:r>
    </w:p>
    <w:p w:rsidR="005F6964" w:rsidRDefault="005F6964">
      <w:pPr>
        <w:pStyle w:val="BodyText"/>
        <w:spacing w:before="8"/>
        <w:ind w:left="0" w:firstLine="0"/>
        <w:rPr>
          <w:sz w:val="23"/>
          <w:szCs w:val="23"/>
        </w:rPr>
      </w:pPr>
    </w:p>
    <w:p w:rsidR="005F6964" w:rsidRDefault="00582FCD" w:rsidP="00617A6F">
      <w:pPr>
        <w:pStyle w:val="Heading3"/>
        <w:numPr>
          <w:ilvl w:val="0"/>
          <w:numId w:val="69"/>
        </w:numPr>
        <w:tabs>
          <w:tab w:val="left" w:pos="880"/>
          <w:tab w:val="left" w:pos="881"/>
        </w:tabs>
        <w:ind w:hanging="721"/>
        <w:rPr>
          <w:sz w:val="23"/>
          <w:szCs w:val="23"/>
        </w:rPr>
      </w:pPr>
      <w:r>
        <w:rPr>
          <w:spacing w:val="-3"/>
          <w:sz w:val="23"/>
          <w:szCs w:val="23"/>
        </w:rPr>
        <w:t>UNDERSTAND</w:t>
      </w:r>
      <w:r>
        <w:rPr>
          <w:spacing w:val="-6"/>
          <w:sz w:val="23"/>
          <w:szCs w:val="23"/>
        </w:rPr>
        <w:t xml:space="preserve"> </w:t>
      </w:r>
      <w:r>
        <w:rPr>
          <w:spacing w:val="-3"/>
          <w:sz w:val="23"/>
          <w:szCs w:val="23"/>
        </w:rPr>
        <w:t>WORKING</w:t>
      </w:r>
      <w:r>
        <w:rPr>
          <w:spacing w:val="-7"/>
          <w:sz w:val="23"/>
          <w:szCs w:val="23"/>
        </w:rPr>
        <w:t xml:space="preserve"> </w:t>
      </w:r>
      <w:r>
        <w:rPr>
          <w:sz w:val="23"/>
          <w:szCs w:val="23"/>
        </w:rPr>
        <w:t>AND</w:t>
      </w:r>
      <w:r>
        <w:rPr>
          <w:spacing w:val="-6"/>
          <w:sz w:val="23"/>
          <w:szCs w:val="23"/>
        </w:rPr>
        <w:t xml:space="preserve"> </w:t>
      </w:r>
      <w:r>
        <w:rPr>
          <w:sz w:val="23"/>
          <w:szCs w:val="23"/>
        </w:rPr>
        <w:t>USE</w:t>
      </w:r>
      <w:r>
        <w:rPr>
          <w:spacing w:val="-7"/>
          <w:sz w:val="23"/>
          <w:szCs w:val="23"/>
        </w:rPr>
        <w:t xml:space="preserve"> </w:t>
      </w:r>
      <w:r>
        <w:rPr>
          <w:sz w:val="23"/>
          <w:szCs w:val="23"/>
        </w:rPr>
        <w:t>OF</w:t>
      </w:r>
      <w:r>
        <w:rPr>
          <w:spacing w:val="-4"/>
          <w:sz w:val="23"/>
          <w:szCs w:val="23"/>
        </w:rPr>
        <w:t xml:space="preserve"> </w:t>
      </w:r>
      <w:r>
        <w:rPr>
          <w:spacing w:val="-3"/>
          <w:sz w:val="23"/>
          <w:szCs w:val="23"/>
        </w:rPr>
        <w:t>THREE</w:t>
      </w:r>
      <w:r>
        <w:rPr>
          <w:spacing w:val="-7"/>
          <w:sz w:val="23"/>
          <w:szCs w:val="23"/>
        </w:rPr>
        <w:t xml:space="preserve"> </w:t>
      </w:r>
      <w:r>
        <w:rPr>
          <w:sz w:val="23"/>
          <w:szCs w:val="23"/>
        </w:rPr>
        <w:t>PHASE</w:t>
      </w:r>
      <w:r>
        <w:rPr>
          <w:spacing w:val="-7"/>
          <w:sz w:val="23"/>
          <w:szCs w:val="23"/>
        </w:rPr>
        <w:t xml:space="preserve"> </w:t>
      </w:r>
      <w:r>
        <w:rPr>
          <w:spacing w:val="-3"/>
          <w:sz w:val="23"/>
          <w:szCs w:val="23"/>
        </w:rPr>
        <w:t>ENERGY</w:t>
      </w:r>
      <w:r>
        <w:rPr>
          <w:spacing w:val="-6"/>
          <w:sz w:val="23"/>
          <w:szCs w:val="23"/>
        </w:rPr>
        <w:t xml:space="preserve"> </w:t>
      </w:r>
      <w:r>
        <w:rPr>
          <w:spacing w:val="-3"/>
          <w:sz w:val="23"/>
          <w:szCs w:val="23"/>
        </w:rPr>
        <w:t>METERS</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 xml:space="preserve">Explain construction </w:t>
      </w:r>
      <w:r>
        <w:rPr>
          <w:spacing w:val="-2"/>
          <w:sz w:val="23"/>
          <w:szCs w:val="23"/>
        </w:rPr>
        <w:t>and</w:t>
      </w:r>
      <w:r>
        <w:rPr>
          <w:spacing w:val="-10"/>
          <w:sz w:val="23"/>
          <w:szCs w:val="23"/>
        </w:rPr>
        <w:t xml:space="preserve"> </w:t>
      </w:r>
      <w:r>
        <w:rPr>
          <w:spacing w:val="-4"/>
          <w:sz w:val="23"/>
          <w:szCs w:val="23"/>
        </w:rPr>
        <w:t>working</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 xml:space="preserve">Enlist </w:t>
      </w:r>
      <w:r>
        <w:rPr>
          <w:sz w:val="23"/>
          <w:szCs w:val="23"/>
        </w:rPr>
        <w:t xml:space="preserve">parts </w:t>
      </w:r>
      <w:r>
        <w:rPr>
          <w:spacing w:val="-2"/>
          <w:sz w:val="23"/>
          <w:szCs w:val="23"/>
        </w:rPr>
        <w:t xml:space="preserve">for </w:t>
      </w:r>
      <w:r>
        <w:rPr>
          <w:spacing w:val="-3"/>
          <w:sz w:val="23"/>
          <w:szCs w:val="23"/>
        </w:rPr>
        <w:t>such</w:t>
      </w:r>
      <w:r>
        <w:rPr>
          <w:spacing w:val="-17"/>
          <w:sz w:val="23"/>
          <w:szCs w:val="23"/>
        </w:rPr>
        <w:t xml:space="preserve"> </w:t>
      </w:r>
      <w:r>
        <w:rPr>
          <w:sz w:val="23"/>
          <w:szCs w:val="23"/>
        </w:rPr>
        <w:t>errors</w:t>
      </w:r>
    </w:p>
    <w:p w:rsidR="005F6964" w:rsidRDefault="00582FCD" w:rsidP="00617A6F">
      <w:pPr>
        <w:pStyle w:val="ListParagraph"/>
        <w:numPr>
          <w:ilvl w:val="1"/>
          <w:numId w:val="69"/>
        </w:numPr>
        <w:tabs>
          <w:tab w:val="left" w:pos="1600"/>
          <w:tab w:val="left" w:pos="1601"/>
        </w:tabs>
        <w:spacing w:before="11"/>
        <w:rPr>
          <w:sz w:val="23"/>
          <w:szCs w:val="23"/>
        </w:rPr>
      </w:pPr>
      <w:r>
        <w:rPr>
          <w:spacing w:val="-3"/>
          <w:sz w:val="23"/>
          <w:szCs w:val="23"/>
        </w:rPr>
        <w:t>Explain calibration</w:t>
      </w:r>
      <w:r>
        <w:rPr>
          <w:spacing w:val="-9"/>
          <w:sz w:val="23"/>
          <w:szCs w:val="23"/>
        </w:rPr>
        <w:t xml:space="preserve"> </w:t>
      </w:r>
      <w:r>
        <w:rPr>
          <w:spacing w:val="-3"/>
          <w:sz w:val="23"/>
          <w:szCs w:val="23"/>
        </w:rPr>
        <w:t>techniques</w:t>
      </w:r>
    </w:p>
    <w:p w:rsidR="005F6964" w:rsidRDefault="005F6964">
      <w:pPr>
        <w:pStyle w:val="BodyText"/>
        <w:spacing w:before="8"/>
        <w:ind w:left="0" w:firstLine="0"/>
        <w:rPr>
          <w:sz w:val="23"/>
          <w:szCs w:val="23"/>
        </w:rPr>
      </w:pPr>
    </w:p>
    <w:p w:rsidR="005F6964" w:rsidRDefault="00582FCD" w:rsidP="00617A6F">
      <w:pPr>
        <w:pStyle w:val="Heading3"/>
        <w:numPr>
          <w:ilvl w:val="0"/>
          <w:numId w:val="69"/>
        </w:numPr>
        <w:tabs>
          <w:tab w:val="left" w:pos="880"/>
          <w:tab w:val="left" w:pos="881"/>
        </w:tabs>
        <w:ind w:hanging="721"/>
        <w:rPr>
          <w:sz w:val="23"/>
          <w:szCs w:val="23"/>
        </w:rPr>
      </w:pPr>
      <w:r>
        <w:rPr>
          <w:spacing w:val="-3"/>
          <w:sz w:val="23"/>
          <w:szCs w:val="23"/>
        </w:rPr>
        <w:t>UNDERSTAND</w:t>
      </w:r>
      <w:r>
        <w:rPr>
          <w:spacing w:val="-7"/>
          <w:sz w:val="23"/>
          <w:szCs w:val="23"/>
        </w:rPr>
        <w:t xml:space="preserve"> </w:t>
      </w:r>
      <w:r>
        <w:rPr>
          <w:spacing w:val="-2"/>
          <w:sz w:val="23"/>
          <w:szCs w:val="23"/>
        </w:rPr>
        <w:t>THE</w:t>
      </w:r>
      <w:r>
        <w:rPr>
          <w:spacing w:val="-7"/>
          <w:sz w:val="23"/>
          <w:szCs w:val="23"/>
        </w:rPr>
        <w:t xml:space="preserve"> </w:t>
      </w:r>
      <w:r>
        <w:rPr>
          <w:spacing w:val="-3"/>
          <w:sz w:val="23"/>
          <w:szCs w:val="23"/>
        </w:rPr>
        <w:t>VARIOUS</w:t>
      </w:r>
      <w:r>
        <w:rPr>
          <w:spacing w:val="-6"/>
          <w:sz w:val="23"/>
          <w:szCs w:val="23"/>
        </w:rPr>
        <w:t xml:space="preserve"> </w:t>
      </w:r>
      <w:r>
        <w:rPr>
          <w:spacing w:val="-3"/>
          <w:sz w:val="23"/>
          <w:szCs w:val="23"/>
        </w:rPr>
        <w:t>SOURCES</w:t>
      </w:r>
      <w:r>
        <w:rPr>
          <w:spacing w:val="-6"/>
          <w:sz w:val="23"/>
          <w:szCs w:val="23"/>
        </w:rPr>
        <w:t xml:space="preserve"> </w:t>
      </w:r>
      <w:r>
        <w:rPr>
          <w:sz w:val="23"/>
          <w:szCs w:val="23"/>
        </w:rPr>
        <w:t>OF</w:t>
      </w:r>
      <w:r>
        <w:rPr>
          <w:spacing w:val="-5"/>
          <w:sz w:val="23"/>
          <w:szCs w:val="23"/>
        </w:rPr>
        <w:t xml:space="preserve"> </w:t>
      </w:r>
      <w:r>
        <w:rPr>
          <w:spacing w:val="-3"/>
          <w:sz w:val="23"/>
          <w:szCs w:val="23"/>
        </w:rPr>
        <w:t>ERROR</w:t>
      </w:r>
      <w:r>
        <w:rPr>
          <w:spacing w:val="-6"/>
          <w:sz w:val="23"/>
          <w:szCs w:val="23"/>
        </w:rPr>
        <w:t xml:space="preserve"> </w:t>
      </w:r>
      <w:r>
        <w:rPr>
          <w:sz w:val="23"/>
          <w:szCs w:val="23"/>
        </w:rPr>
        <w:t>IN</w:t>
      </w:r>
      <w:r>
        <w:rPr>
          <w:spacing w:val="-6"/>
          <w:sz w:val="23"/>
          <w:szCs w:val="23"/>
        </w:rPr>
        <w:t xml:space="preserve"> </w:t>
      </w:r>
      <w:r>
        <w:rPr>
          <w:spacing w:val="-3"/>
          <w:sz w:val="23"/>
          <w:szCs w:val="23"/>
        </w:rPr>
        <w:t>METERS</w:t>
      </w:r>
      <w:r>
        <w:rPr>
          <w:spacing w:val="-6"/>
          <w:sz w:val="23"/>
          <w:szCs w:val="23"/>
        </w:rPr>
        <w:t xml:space="preserve"> </w:t>
      </w:r>
      <w:r>
        <w:rPr>
          <w:sz w:val="23"/>
          <w:szCs w:val="23"/>
        </w:rPr>
        <w:t>AND</w:t>
      </w:r>
      <w:r>
        <w:rPr>
          <w:spacing w:val="-6"/>
          <w:sz w:val="23"/>
          <w:szCs w:val="23"/>
        </w:rPr>
        <w:t xml:space="preserve"> </w:t>
      </w:r>
      <w:r>
        <w:rPr>
          <w:spacing w:val="-3"/>
          <w:sz w:val="23"/>
          <w:szCs w:val="23"/>
        </w:rPr>
        <w:t>THEIR</w:t>
      </w:r>
      <w:r>
        <w:rPr>
          <w:spacing w:val="-7"/>
          <w:sz w:val="23"/>
          <w:szCs w:val="23"/>
        </w:rPr>
        <w:t xml:space="preserve"> </w:t>
      </w:r>
      <w:r>
        <w:rPr>
          <w:spacing w:val="-3"/>
          <w:sz w:val="23"/>
          <w:szCs w:val="23"/>
        </w:rPr>
        <w:t>REMEDIES</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Explain</w:t>
      </w:r>
      <w:r>
        <w:rPr>
          <w:spacing w:val="-7"/>
          <w:sz w:val="23"/>
          <w:szCs w:val="23"/>
        </w:rPr>
        <w:t xml:space="preserve"> </w:t>
      </w:r>
      <w:r>
        <w:rPr>
          <w:sz w:val="23"/>
          <w:szCs w:val="23"/>
        </w:rPr>
        <w:t>reason</w:t>
      </w:r>
      <w:r>
        <w:rPr>
          <w:spacing w:val="-6"/>
          <w:sz w:val="23"/>
          <w:szCs w:val="23"/>
        </w:rPr>
        <w:t xml:space="preserve"> </w:t>
      </w:r>
      <w:r>
        <w:rPr>
          <w:spacing w:val="-2"/>
          <w:sz w:val="23"/>
          <w:szCs w:val="23"/>
        </w:rPr>
        <w:t>and</w:t>
      </w:r>
      <w:r>
        <w:rPr>
          <w:spacing w:val="-5"/>
          <w:sz w:val="23"/>
          <w:szCs w:val="23"/>
        </w:rPr>
        <w:t xml:space="preserve"> </w:t>
      </w:r>
      <w:r>
        <w:rPr>
          <w:spacing w:val="-3"/>
          <w:sz w:val="23"/>
          <w:szCs w:val="23"/>
        </w:rPr>
        <w:t>sources</w:t>
      </w:r>
      <w:r>
        <w:rPr>
          <w:spacing w:val="-6"/>
          <w:sz w:val="23"/>
          <w:szCs w:val="23"/>
        </w:rPr>
        <w:t xml:space="preserve"> </w:t>
      </w:r>
      <w:r>
        <w:rPr>
          <w:sz w:val="23"/>
          <w:szCs w:val="23"/>
        </w:rPr>
        <w:t>of</w:t>
      </w:r>
      <w:r>
        <w:rPr>
          <w:spacing w:val="-6"/>
          <w:sz w:val="23"/>
          <w:szCs w:val="23"/>
        </w:rPr>
        <w:t xml:space="preserve"> </w:t>
      </w:r>
      <w:r>
        <w:rPr>
          <w:sz w:val="23"/>
          <w:szCs w:val="23"/>
        </w:rPr>
        <w:t>errors</w:t>
      </w:r>
      <w:r>
        <w:rPr>
          <w:spacing w:val="-7"/>
          <w:sz w:val="23"/>
          <w:szCs w:val="23"/>
        </w:rPr>
        <w:t xml:space="preserve"> </w:t>
      </w:r>
      <w:r>
        <w:rPr>
          <w:sz w:val="23"/>
          <w:szCs w:val="23"/>
        </w:rPr>
        <w:t>in</w:t>
      </w:r>
      <w:r>
        <w:rPr>
          <w:spacing w:val="-6"/>
          <w:sz w:val="23"/>
          <w:szCs w:val="23"/>
        </w:rPr>
        <w:t xml:space="preserve"> </w:t>
      </w:r>
      <w:r>
        <w:rPr>
          <w:spacing w:val="-3"/>
          <w:sz w:val="23"/>
          <w:szCs w:val="23"/>
        </w:rPr>
        <w:t>voltmeter</w:t>
      </w:r>
      <w:r>
        <w:rPr>
          <w:spacing w:val="-5"/>
          <w:sz w:val="23"/>
          <w:szCs w:val="23"/>
        </w:rPr>
        <w:t xml:space="preserve"> </w:t>
      </w:r>
      <w:r>
        <w:rPr>
          <w:spacing w:val="-2"/>
          <w:sz w:val="23"/>
          <w:szCs w:val="23"/>
        </w:rPr>
        <w:t>and</w:t>
      </w:r>
      <w:r>
        <w:rPr>
          <w:spacing w:val="-4"/>
          <w:sz w:val="23"/>
          <w:szCs w:val="23"/>
        </w:rPr>
        <w:t xml:space="preserve"> </w:t>
      </w:r>
      <w:r>
        <w:rPr>
          <w:spacing w:val="-3"/>
          <w:sz w:val="23"/>
          <w:szCs w:val="23"/>
        </w:rPr>
        <w:t>am-</w:t>
      </w:r>
      <w:r>
        <w:rPr>
          <w:spacing w:val="-6"/>
          <w:sz w:val="23"/>
          <w:szCs w:val="23"/>
        </w:rPr>
        <w:t xml:space="preserve"> </w:t>
      </w:r>
      <w:r>
        <w:rPr>
          <w:spacing w:val="-3"/>
          <w:sz w:val="23"/>
          <w:szCs w:val="23"/>
        </w:rPr>
        <w:t>meter</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Enlist remedial</w:t>
      </w:r>
      <w:r>
        <w:rPr>
          <w:spacing w:val="-8"/>
          <w:sz w:val="23"/>
          <w:szCs w:val="23"/>
        </w:rPr>
        <w:t xml:space="preserve"> </w:t>
      </w:r>
      <w:r>
        <w:rPr>
          <w:spacing w:val="-3"/>
          <w:sz w:val="23"/>
          <w:szCs w:val="23"/>
        </w:rPr>
        <w:t>measures.</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 xml:space="preserve">Explain calibration method </w:t>
      </w:r>
      <w:r>
        <w:rPr>
          <w:spacing w:val="-4"/>
          <w:sz w:val="23"/>
          <w:szCs w:val="23"/>
        </w:rPr>
        <w:t xml:space="preserve">with </w:t>
      </w:r>
      <w:r>
        <w:rPr>
          <w:spacing w:val="-3"/>
          <w:sz w:val="23"/>
          <w:szCs w:val="23"/>
        </w:rPr>
        <w:t>standard</w:t>
      </w:r>
      <w:r>
        <w:rPr>
          <w:spacing w:val="-13"/>
          <w:sz w:val="23"/>
          <w:szCs w:val="23"/>
        </w:rPr>
        <w:t xml:space="preserve"> </w:t>
      </w:r>
      <w:r>
        <w:rPr>
          <w:spacing w:val="-4"/>
          <w:sz w:val="23"/>
          <w:szCs w:val="23"/>
        </w:rPr>
        <w:t>instrument</w:t>
      </w:r>
    </w:p>
    <w:p w:rsidR="005F6964" w:rsidRDefault="005F6964">
      <w:pPr>
        <w:pStyle w:val="BodyText"/>
        <w:spacing w:before="9"/>
        <w:ind w:left="0" w:firstLine="0"/>
        <w:rPr>
          <w:sz w:val="23"/>
          <w:szCs w:val="23"/>
        </w:rPr>
      </w:pPr>
    </w:p>
    <w:p w:rsidR="005F6964" w:rsidRDefault="00582FCD" w:rsidP="00617A6F">
      <w:pPr>
        <w:pStyle w:val="Heading3"/>
        <w:numPr>
          <w:ilvl w:val="0"/>
          <w:numId w:val="69"/>
        </w:numPr>
        <w:tabs>
          <w:tab w:val="left" w:pos="880"/>
          <w:tab w:val="left" w:pos="881"/>
        </w:tabs>
        <w:ind w:hanging="721"/>
        <w:rPr>
          <w:sz w:val="23"/>
          <w:szCs w:val="23"/>
        </w:rPr>
      </w:pPr>
      <w:r>
        <w:rPr>
          <w:spacing w:val="-3"/>
          <w:sz w:val="23"/>
          <w:szCs w:val="23"/>
        </w:rPr>
        <w:t xml:space="preserve">UNDERSTAND PRINCIPLE, TYPES </w:t>
      </w:r>
      <w:r>
        <w:rPr>
          <w:sz w:val="23"/>
          <w:szCs w:val="23"/>
        </w:rPr>
        <w:t xml:space="preserve">AND </w:t>
      </w:r>
      <w:r>
        <w:rPr>
          <w:spacing w:val="-3"/>
          <w:sz w:val="23"/>
          <w:szCs w:val="23"/>
        </w:rPr>
        <w:t xml:space="preserve">USES </w:t>
      </w:r>
      <w:r>
        <w:rPr>
          <w:sz w:val="23"/>
          <w:szCs w:val="23"/>
        </w:rPr>
        <w:t xml:space="preserve">OF </w:t>
      </w:r>
      <w:r>
        <w:rPr>
          <w:spacing w:val="-4"/>
          <w:sz w:val="23"/>
          <w:szCs w:val="23"/>
        </w:rPr>
        <w:t>DIGITAL</w:t>
      </w:r>
      <w:r>
        <w:rPr>
          <w:spacing w:val="-24"/>
          <w:sz w:val="23"/>
          <w:szCs w:val="23"/>
        </w:rPr>
        <w:t xml:space="preserve"> </w:t>
      </w:r>
      <w:r>
        <w:rPr>
          <w:spacing w:val="-3"/>
          <w:sz w:val="23"/>
          <w:szCs w:val="23"/>
        </w:rPr>
        <w:t>METERS</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 xml:space="preserve">Explain </w:t>
      </w:r>
      <w:r>
        <w:rPr>
          <w:spacing w:val="-4"/>
          <w:sz w:val="23"/>
          <w:szCs w:val="23"/>
        </w:rPr>
        <w:t xml:space="preserve">working </w:t>
      </w:r>
      <w:r>
        <w:rPr>
          <w:spacing w:val="-3"/>
          <w:sz w:val="23"/>
          <w:szCs w:val="23"/>
        </w:rPr>
        <w:t xml:space="preserve">principle </w:t>
      </w:r>
      <w:r>
        <w:rPr>
          <w:sz w:val="23"/>
          <w:szCs w:val="23"/>
        </w:rPr>
        <w:t>(Block</w:t>
      </w:r>
      <w:r>
        <w:rPr>
          <w:spacing w:val="-13"/>
          <w:sz w:val="23"/>
          <w:szCs w:val="23"/>
        </w:rPr>
        <w:t xml:space="preserve"> </w:t>
      </w:r>
      <w:r>
        <w:rPr>
          <w:spacing w:val="-3"/>
          <w:sz w:val="23"/>
          <w:szCs w:val="23"/>
        </w:rPr>
        <w:t>diagram)</w:t>
      </w:r>
    </w:p>
    <w:p w:rsidR="005F6964" w:rsidRDefault="00582FCD" w:rsidP="00617A6F">
      <w:pPr>
        <w:pStyle w:val="ListParagraph"/>
        <w:numPr>
          <w:ilvl w:val="1"/>
          <w:numId w:val="69"/>
        </w:numPr>
        <w:tabs>
          <w:tab w:val="left" w:pos="1600"/>
          <w:tab w:val="left" w:pos="1601"/>
        </w:tabs>
        <w:spacing w:line="249" w:lineRule="auto"/>
        <w:ind w:right="157"/>
        <w:rPr>
          <w:sz w:val="23"/>
          <w:szCs w:val="23"/>
        </w:rPr>
      </w:pPr>
      <w:r>
        <w:rPr>
          <w:spacing w:val="-3"/>
          <w:sz w:val="23"/>
          <w:szCs w:val="23"/>
        </w:rPr>
        <w:t xml:space="preserve">Explain types </w:t>
      </w:r>
      <w:r>
        <w:rPr>
          <w:sz w:val="23"/>
          <w:szCs w:val="23"/>
        </w:rPr>
        <w:t xml:space="preserve">in lab </w:t>
      </w:r>
      <w:r>
        <w:rPr>
          <w:spacing w:val="-3"/>
          <w:sz w:val="23"/>
          <w:szCs w:val="23"/>
        </w:rPr>
        <w:t xml:space="preserve">use (Voltmeter, </w:t>
      </w:r>
      <w:r>
        <w:rPr>
          <w:spacing w:val="-4"/>
          <w:sz w:val="23"/>
          <w:szCs w:val="23"/>
        </w:rPr>
        <w:t xml:space="preserve">Ammeter, Ohmmeter, </w:t>
      </w:r>
      <w:r>
        <w:rPr>
          <w:spacing w:val="-3"/>
          <w:sz w:val="23"/>
          <w:szCs w:val="23"/>
        </w:rPr>
        <w:t xml:space="preserve">AVO meter, watt meter (single phase </w:t>
      </w:r>
      <w:r>
        <w:rPr>
          <w:sz w:val="23"/>
          <w:szCs w:val="23"/>
        </w:rPr>
        <w:t xml:space="preserve">&amp; </w:t>
      </w:r>
      <w:r>
        <w:rPr>
          <w:spacing w:val="-3"/>
          <w:sz w:val="23"/>
          <w:szCs w:val="23"/>
        </w:rPr>
        <w:t xml:space="preserve">three phase), Energy meter (single phase </w:t>
      </w:r>
      <w:r>
        <w:rPr>
          <w:sz w:val="23"/>
          <w:szCs w:val="23"/>
        </w:rPr>
        <w:t xml:space="preserve">&amp; </w:t>
      </w:r>
      <w:r>
        <w:rPr>
          <w:spacing w:val="-3"/>
          <w:sz w:val="23"/>
          <w:szCs w:val="23"/>
        </w:rPr>
        <w:t xml:space="preserve">three phase) </w:t>
      </w:r>
      <w:r>
        <w:rPr>
          <w:spacing w:val="-2"/>
          <w:sz w:val="23"/>
          <w:szCs w:val="23"/>
        </w:rPr>
        <w:t xml:space="preserve">and </w:t>
      </w:r>
      <w:r>
        <w:rPr>
          <w:spacing w:val="-3"/>
          <w:sz w:val="23"/>
          <w:szCs w:val="23"/>
        </w:rPr>
        <w:t>frequency</w:t>
      </w:r>
      <w:r>
        <w:rPr>
          <w:spacing w:val="-26"/>
          <w:sz w:val="23"/>
          <w:szCs w:val="23"/>
        </w:rPr>
        <w:t xml:space="preserve"> </w:t>
      </w:r>
      <w:r>
        <w:rPr>
          <w:spacing w:val="-3"/>
          <w:sz w:val="23"/>
          <w:szCs w:val="23"/>
        </w:rPr>
        <w:t>meter)</w:t>
      </w:r>
    </w:p>
    <w:p w:rsidR="005F6964" w:rsidRDefault="00582FCD" w:rsidP="00617A6F">
      <w:pPr>
        <w:pStyle w:val="ListParagraph"/>
        <w:numPr>
          <w:ilvl w:val="1"/>
          <w:numId w:val="69"/>
        </w:numPr>
        <w:tabs>
          <w:tab w:val="left" w:pos="1600"/>
          <w:tab w:val="left" w:pos="1601"/>
        </w:tabs>
        <w:spacing w:before="2"/>
        <w:rPr>
          <w:sz w:val="23"/>
          <w:szCs w:val="23"/>
        </w:rPr>
      </w:pPr>
      <w:r>
        <w:rPr>
          <w:spacing w:val="-3"/>
          <w:sz w:val="23"/>
          <w:szCs w:val="23"/>
        </w:rPr>
        <w:t xml:space="preserve">Enlist possible causes </w:t>
      </w:r>
      <w:r>
        <w:rPr>
          <w:sz w:val="23"/>
          <w:szCs w:val="23"/>
        </w:rPr>
        <w:t>of</w:t>
      </w:r>
      <w:r>
        <w:rPr>
          <w:spacing w:val="-13"/>
          <w:sz w:val="23"/>
          <w:szCs w:val="23"/>
        </w:rPr>
        <w:t xml:space="preserve"> </w:t>
      </w:r>
      <w:r>
        <w:rPr>
          <w:sz w:val="23"/>
          <w:szCs w:val="23"/>
        </w:rPr>
        <w:t>errors.</w:t>
      </w:r>
    </w:p>
    <w:p w:rsidR="005F6964" w:rsidRDefault="005F6964">
      <w:pPr>
        <w:pStyle w:val="BodyText"/>
        <w:spacing w:before="8"/>
        <w:ind w:left="0" w:firstLine="0"/>
        <w:rPr>
          <w:sz w:val="23"/>
          <w:szCs w:val="23"/>
        </w:rPr>
      </w:pPr>
    </w:p>
    <w:p w:rsidR="005F6964" w:rsidRDefault="00582FCD" w:rsidP="00617A6F">
      <w:pPr>
        <w:pStyle w:val="Heading3"/>
        <w:numPr>
          <w:ilvl w:val="0"/>
          <w:numId w:val="69"/>
        </w:numPr>
        <w:tabs>
          <w:tab w:val="left" w:pos="880"/>
          <w:tab w:val="left" w:pos="881"/>
        </w:tabs>
        <w:ind w:hanging="721"/>
        <w:rPr>
          <w:sz w:val="23"/>
          <w:szCs w:val="23"/>
        </w:rPr>
      </w:pPr>
      <w:r>
        <w:rPr>
          <w:spacing w:val="-3"/>
          <w:sz w:val="23"/>
          <w:szCs w:val="23"/>
        </w:rPr>
        <w:t xml:space="preserve">UNDERSTAND WORKING PRINCIPLE </w:t>
      </w:r>
      <w:r>
        <w:rPr>
          <w:sz w:val="23"/>
          <w:szCs w:val="23"/>
        </w:rPr>
        <w:t xml:space="preserve">AND </w:t>
      </w:r>
      <w:r>
        <w:rPr>
          <w:spacing w:val="-3"/>
          <w:sz w:val="23"/>
          <w:szCs w:val="23"/>
        </w:rPr>
        <w:t xml:space="preserve">TYPES </w:t>
      </w:r>
      <w:r>
        <w:rPr>
          <w:sz w:val="23"/>
          <w:szCs w:val="23"/>
        </w:rPr>
        <w:t xml:space="preserve">OF </w:t>
      </w:r>
      <w:r>
        <w:rPr>
          <w:spacing w:val="-3"/>
          <w:sz w:val="23"/>
          <w:szCs w:val="23"/>
        </w:rPr>
        <w:t>FREQUENCY</w:t>
      </w:r>
      <w:r>
        <w:rPr>
          <w:spacing w:val="-28"/>
          <w:sz w:val="23"/>
          <w:szCs w:val="23"/>
        </w:rPr>
        <w:t xml:space="preserve"> </w:t>
      </w:r>
      <w:r>
        <w:rPr>
          <w:spacing w:val="-3"/>
          <w:sz w:val="23"/>
          <w:szCs w:val="23"/>
        </w:rPr>
        <w:t>METER</w:t>
      </w:r>
    </w:p>
    <w:p w:rsidR="005F6964" w:rsidRDefault="00582FCD" w:rsidP="00617A6F">
      <w:pPr>
        <w:pStyle w:val="ListParagraph"/>
        <w:numPr>
          <w:ilvl w:val="1"/>
          <w:numId w:val="69"/>
        </w:numPr>
        <w:tabs>
          <w:tab w:val="left" w:pos="1600"/>
          <w:tab w:val="left" w:pos="1601"/>
        </w:tabs>
        <w:spacing w:before="11"/>
        <w:rPr>
          <w:sz w:val="23"/>
          <w:szCs w:val="23"/>
        </w:rPr>
      </w:pPr>
      <w:r>
        <w:rPr>
          <w:spacing w:val="-3"/>
          <w:sz w:val="23"/>
          <w:szCs w:val="23"/>
        </w:rPr>
        <w:t xml:space="preserve">Explain principle </w:t>
      </w:r>
      <w:r>
        <w:rPr>
          <w:sz w:val="23"/>
          <w:szCs w:val="23"/>
        </w:rPr>
        <w:t xml:space="preserve">of </w:t>
      </w:r>
      <w:r>
        <w:rPr>
          <w:spacing w:val="-3"/>
          <w:sz w:val="23"/>
          <w:szCs w:val="23"/>
        </w:rPr>
        <w:t>resonance type</w:t>
      </w:r>
      <w:r>
        <w:rPr>
          <w:spacing w:val="-15"/>
          <w:sz w:val="23"/>
          <w:szCs w:val="23"/>
        </w:rPr>
        <w:t xml:space="preserve"> </w:t>
      </w:r>
      <w:r>
        <w:rPr>
          <w:spacing w:val="-3"/>
          <w:sz w:val="23"/>
          <w:szCs w:val="23"/>
        </w:rPr>
        <w:t>meter.</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 xml:space="preserve">Explain principle </w:t>
      </w:r>
      <w:r>
        <w:rPr>
          <w:sz w:val="23"/>
          <w:szCs w:val="23"/>
        </w:rPr>
        <w:t xml:space="preserve">of reed </w:t>
      </w:r>
      <w:r>
        <w:rPr>
          <w:spacing w:val="-3"/>
          <w:sz w:val="23"/>
          <w:szCs w:val="23"/>
        </w:rPr>
        <w:t>type</w:t>
      </w:r>
      <w:r>
        <w:rPr>
          <w:spacing w:val="-19"/>
          <w:sz w:val="23"/>
          <w:szCs w:val="23"/>
        </w:rPr>
        <w:t xml:space="preserve"> </w:t>
      </w:r>
      <w:r>
        <w:rPr>
          <w:spacing w:val="-3"/>
          <w:sz w:val="23"/>
          <w:szCs w:val="23"/>
        </w:rPr>
        <w:t>meter.</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 xml:space="preserve">Explain principle </w:t>
      </w:r>
      <w:r>
        <w:rPr>
          <w:sz w:val="23"/>
          <w:szCs w:val="23"/>
        </w:rPr>
        <w:t xml:space="preserve">of </w:t>
      </w:r>
      <w:proofErr w:type="spellStart"/>
      <w:proofErr w:type="gramStart"/>
      <w:r>
        <w:rPr>
          <w:spacing w:val="-3"/>
          <w:sz w:val="23"/>
          <w:szCs w:val="23"/>
        </w:rPr>
        <w:t>weston</w:t>
      </w:r>
      <w:proofErr w:type="spellEnd"/>
      <w:proofErr w:type="gramEnd"/>
      <w:r>
        <w:rPr>
          <w:spacing w:val="-16"/>
          <w:sz w:val="23"/>
          <w:szCs w:val="23"/>
        </w:rPr>
        <w:t xml:space="preserve"> </w:t>
      </w:r>
      <w:r>
        <w:rPr>
          <w:spacing w:val="-3"/>
          <w:sz w:val="23"/>
          <w:szCs w:val="23"/>
        </w:rPr>
        <w:t>type.</w:t>
      </w:r>
    </w:p>
    <w:p w:rsidR="005F6964" w:rsidRDefault="00582FCD" w:rsidP="00617A6F">
      <w:pPr>
        <w:pStyle w:val="ListParagraph"/>
        <w:numPr>
          <w:ilvl w:val="1"/>
          <w:numId w:val="69"/>
        </w:numPr>
        <w:tabs>
          <w:tab w:val="left" w:pos="1600"/>
          <w:tab w:val="left" w:pos="1601"/>
        </w:tabs>
        <w:rPr>
          <w:sz w:val="23"/>
          <w:szCs w:val="23"/>
        </w:rPr>
      </w:pPr>
      <w:r>
        <w:rPr>
          <w:spacing w:val="-3"/>
          <w:sz w:val="23"/>
          <w:szCs w:val="23"/>
        </w:rPr>
        <w:t xml:space="preserve">Explain principle </w:t>
      </w:r>
      <w:r>
        <w:rPr>
          <w:sz w:val="23"/>
          <w:szCs w:val="23"/>
        </w:rPr>
        <w:t xml:space="preserve">of </w:t>
      </w:r>
      <w:r>
        <w:rPr>
          <w:spacing w:val="-3"/>
          <w:sz w:val="23"/>
          <w:szCs w:val="23"/>
        </w:rPr>
        <w:t xml:space="preserve">digital type </w:t>
      </w:r>
      <w:r>
        <w:rPr>
          <w:sz w:val="23"/>
          <w:szCs w:val="23"/>
        </w:rPr>
        <w:t xml:space="preserve">(Block </w:t>
      </w:r>
      <w:r>
        <w:rPr>
          <w:spacing w:val="-3"/>
          <w:sz w:val="23"/>
          <w:szCs w:val="23"/>
        </w:rPr>
        <w:t>diagram</w:t>
      </w:r>
      <w:r>
        <w:rPr>
          <w:spacing w:val="-29"/>
          <w:sz w:val="23"/>
          <w:szCs w:val="23"/>
        </w:rPr>
        <w:t xml:space="preserve"> </w:t>
      </w:r>
      <w:r>
        <w:rPr>
          <w:spacing w:val="-3"/>
          <w:sz w:val="23"/>
          <w:szCs w:val="23"/>
        </w:rPr>
        <w:t>only)</w:t>
      </w:r>
    </w:p>
    <w:p w:rsidR="005F6964" w:rsidRDefault="005F6964">
      <w:pPr>
        <w:pStyle w:val="BodyText"/>
        <w:spacing w:before="8"/>
        <w:ind w:left="0" w:firstLine="0"/>
        <w:rPr>
          <w:sz w:val="23"/>
          <w:szCs w:val="23"/>
        </w:rPr>
      </w:pPr>
    </w:p>
    <w:p w:rsidR="005F6964" w:rsidRDefault="00582FCD" w:rsidP="00617A6F">
      <w:pPr>
        <w:pStyle w:val="Heading3"/>
        <w:numPr>
          <w:ilvl w:val="0"/>
          <w:numId w:val="70"/>
        </w:numPr>
        <w:tabs>
          <w:tab w:val="left" w:pos="880"/>
          <w:tab w:val="left" w:pos="881"/>
          <w:tab w:val="left" w:pos="2459"/>
          <w:tab w:val="left" w:pos="3752"/>
          <w:tab w:val="left" w:pos="4246"/>
          <w:tab w:val="left" w:pos="5713"/>
          <w:tab w:val="left" w:pos="7150"/>
          <w:tab w:val="left" w:pos="8246"/>
          <w:tab w:val="left" w:pos="8889"/>
        </w:tabs>
        <w:spacing w:line="249" w:lineRule="auto"/>
        <w:ind w:right="157"/>
        <w:rPr>
          <w:sz w:val="23"/>
          <w:szCs w:val="23"/>
        </w:rPr>
      </w:pPr>
      <w:r>
        <w:rPr>
          <w:spacing w:val="-3"/>
          <w:sz w:val="23"/>
          <w:szCs w:val="23"/>
        </w:rPr>
        <w:t>UNDERSTAND</w:t>
      </w:r>
      <w:r>
        <w:rPr>
          <w:spacing w:val="-3"/>
          <w:sz w:val="23"/>
          <w:szCs w:val="23"/>
        </w:rPr>
        <w:tab/>
        <w:t>PRINCIPLE</w:t>
      </w:r>
      <w:r>
        <w:rPr>
          <w:spacing w:val="-3"/>
          <w:sz w:val="23"/>
          <w:szCs w:val="23"/>
        </w:rPr>
        <w:tab/>
      </w:r>
      <w:r>
        <w:rPr>
          <w:sz w:val="23"/>
          <w:szCs w:val="23"/>
        </w:rPr>
        <w:t>OF</w:t>
      </w:r>
      <w:r>
        <w:rPr>
          <w:sz w:val="23"/>
          <w:szCs w:val="23"/>
        </w:rPr>
        <w:tab/>
      </w:r>
      <w:r>
        <w:rPr>
          <w:spacing w:val="-3"/>
          <w:sz w:val="23"/>
          <w:szCs w:val="23"/>
        </w:rPr>
        <w:t>RESISTANCE</w:t>
      </w:r>
      <w:r>
        <w:rPr>
          <w:spacing w:val="-3"/>
          <w:sz w:val="23"/>
          <w:szCs w:val="23"/>
        </w:rPr>
        <w:tab/>
        <w:t>MEASURING</w:t>
      </w:r>
      <w:r>
        <w:rPr>
          <w:spacing w:val="-3"/>
          <w:sz w:val="23"/>
          <w:szCs w:val="23"/>
        </w:rPr>
        <w:tab/>
        <w:t>BRIDGES</w:t>
      </w:r>
      <w:r>
        <w:rPr>
          <w:spacing w:val="-3"/>
          <w:sz w:val="23"/>
          <w:szCs w:val="23"/>
        </w:rPr>
        <w:tab/>
      </w:r>
      <w:r>
        <w:rPr>
          <w:sz w:val="23"/>
          <w:szCs w:val="23"/>
        </w:rPr>
        <w:t>AND</w:t>
      </w:r>
      <w:r>
        <w:rPr>
          <w:sz w:val="23"/>
          <w:szCs w:val="23"/>
        </w:rPr>
        <w:tab/>
      </w:r>
      <w:r>
        <w:rPr>
          <w:spacing w:val="-6"/>
          <w:sz w:val="23"/>
          <w:szCs w:val="23"/>
        </w:rPr>
        <w:t xml:space="preserve">THEIR </w:t>
      </w:r>
      <w:r>
        <w:rPr>
          <w:spacing w:val="-3"/>
          <w:sz w:val="23"/>
          <w:szCs w:val="23"/>
        </w:rPr>
        <w:t>APPLICATION</w:t>
      </w:r>
    </w:p>
    <w:p w:rsidR="005F6964" w:rsidRDefault="00582FCD" w:rsidP="00617A6F">
      <w:pPr>
        <w:pStyle w:val="ListParagraph"/>
        <w:numPr>
          <w:ilvl w:val="1"/>
          <w:numId w:val="70"/>
        </w:numPr>
        <w:tabs>
          <w:tab w:val="left" w:pos="1600"/>
          <w:tab w:val="left" w:pos="1601"/>
        </w:tabs>
        <w:spacing w:before="2"/>
        <w:rPr>
          <w:sz w:val="23"/>
          <w:szCs w:val="23"/>
        </w:rPr>
      </w:pPr>
      <w:r>
        <w:rPr>
          <w:spacing w:val="-3"/>
          <w:sz w:val="23"/>
          <w:szCs w:val="23"/>
        </w:rPr>
        <w:t xml:space="preserve">Explain </w:t>
      </w:r>
      <w:r>
        <w:rPr>
          <w:spacing w:val="-4"/>
          <w:sz w:val="23"/>
          <w:szCs w:val="23"/>
        </w:rPr>
        <w:t xml:space="preserve">working </w:t>
      </w:r>
      <w:r>
        <w:rPr>
          <w:spacing w:val="-3"/>
          <w:sz w:val="23"/>
          <w:szCs w:val="23"/>
        </w:rPr>
        <w:t xml:space="preserve">principle </w:t>
      </w:r>
      <w:r>
        <w:rPr>
          <w:sz w:val="23"/>
          <w:szCs w:val="23"/>
        </w:rPr>
        <w:t xml:space="preserve">of </w:t>
      </w:r>
      <w:r>
        <w:rPr>
          <w:spacing w:val="-3"/>
          <w:sz w:val="23"/>
          <w:szCs w:val="23"/>
        </w:rPr>
        <w:t>wheat stone</w:t>
      </w:r>
      <w:r>
        <w:rPr>
          <w:spacing w:val="-18"/>
          <w:sz w:val="23"/>
          <w:szCs w:val="23"/>
        </w:rPr>
        <w:t xml:space="preserve"> </w:t>
      </w:r>
      <w:r>
        <w:rPr>
          <w:spacing w:val="-3"/>
          <w:sz w:val="23"/>
          <w:szCs w:val="23"/>
        </w:rPr>
        <w:t>bridge.</w:t>
      </w:r>
    </w:p>
    <w:p w:rsidR="005F6964" w:rsidRDefault="00582FCD" w:rsidP="00617A6F">
      <w:pPr>
        <w:pStyle w:val="ListParagraph"/>
        <w:numPr>
          <w:ilvl w:val="1"/>
          <w:numId w:val="70"/>
        </w:numPr>
        <w:tabs>
          <w:tab w:val="left" w:pos="1600"/>
          <w:tab w:val="left" w:pos="1601"/>
        </w:tabs>
        <w:rPr>
          <w:sz w:val="23"/>
          <w:szCs w:val="23"/>
        </w:rPr>
      </w:pPr>
      <w:r>
        <w:rPr>
          <w:spacing w:val="-3"/>
          <w:sz w:val="23"/>
          <w:szCs w:val="23"/>
        </w:rPr>
        <w:t xml:space="preserve">Calculate </w:t>
      </w:r>
      <w:r>
        <w:rPr>
          <w:spacing w:val="-4"/>
          <w:sz w:val="23"/>
          <w:szCs w:val="23"/>
        </w:rPr>
        <w:t xml:space="preserve">unknown </w:t>
      </w:r>
      <w:r>
        <w:rPr>
          <w:spacing w:val="-3"/>
          <w:sz w:val="23"/>
          <w:szCs w:val="23"/>
        </w:rPr>
        <w:t>resistance using wheat stone</w:t>
      </w:r>
      <w:r>
        <w:rPr>
          <w:spacing w:val="-15"/>
          <w:sz w:val="23"/>
          <w:szCs w:val="23"/>
        </w:rPr>
        <w:t xml:space="preserve"> </w:t>
      </w:r>
      <w:r>
        <w:rPr>
          <w:sz w:val="23"/>
          <w:szCs w:val="23"/>
        </w:rPr>
        <w:t>bridge.</w:t>
      </w:r>
    </w:p>
    <w:p w:rsidR="005F6964" w:rsidRDefault="00582FCD" w:rsidP="00617A6F">
      <w:pPr>
        <w:pStyle w:val="ListParagraph"/>
        <w:numPr>
          <w:ilvl w:val="1"/>
          <w:numId w:val="70"/>
        </w:numPr>
        <w:tabs>
          <w:tab w:val="left" w:pos="1600"/>
          <w:tab w:val="left" w:pos="1601"/>
        </w:tabs>
        <w:rPr>
          <w:sz w:val="23"/>
          <w:szCs w:val="23"/>
        </w:rPr>
      </w:pPr>
      <w:r>
        <w:rPr>
          <w:spacing w:val="-3"/>
          <w:sz w:val="23"/>
          <w:szCs w:val="23"/>
        </w:rPr>
        <w:t xml:space="preserve">Explain </w:t>
      </w:r>
      <w:r>
        <w:rPr>
          <w:sz w:val="23"/>
          <w:szCs w:val="23"/>
        </w:rPr>
        <w:t xml:space="preserve">its </w:t>
      </w:r>
      <w:r>
        <w:rPr>
          <w:spacing w:val="-3"/>
          <w:sz w:val="23"/>
          <w:szCs w:val="23"/>
        </w:rPr>
        <w:t xml:space="preserve">construction </w:t>
      </w:r>
      <w:r>
        <w:rPr>
          <w:spacing w:val="-2"/>
          <w:sz w:val="23"/>
          <w:szCs w:val="23"/>
        </w:rPr>
        <w:t>and</w:t>
      </w:r>
      <w:r>
        <w:rPr>
          <w:spacing w:val="-17"/>
          <w:sz w:val="23"/>
          <w:szCs w:val="23"/>
        </w:rPr>
        <w:t xml:space="preserve"> </w:t>
      </w:r>
      <w:r>
        <w:rPr>
          <w:spacing w:val="-3"/>
          <w:sz w:val="23"/>
          <w:szCs w:val="23"/>
        </w:rPr>
        <w:t>use</w:t>
      </w:r>
    </w:p>
    <w:p w:rsidR="005F6964" w:rsidRDefault="00582FCD" w:rsidP="00617A6F">
      <w:pPr>
        <w:pStyle w:val="ListParagraph"/>
        <w:numPr>
          <w:ilvl w:val="1"/>
          <w:numId w:val="70"/>
        </w:numPr>
        <w:tabs>
          <w:tab w:val="left" w:pos="1600"/>
          <w:tab w:val="left" w:pos="1601"/>
        </w:tabs>
        <w:rPr>
          <w:sz w:val="23"/>
          <w:szCs w:val="23"/>
        </w:rPr>
      </w:pPr>
      <w:r>
        <w:rPr>
          <w:spacing w:val="-3"/>
          <w:sz w:val="23"/>
          <w:szCs w:val="23"/>
        </w:rPr>
        <w:t xml:space="preserve">Explain </w:t>
      </w:r>
      <w:r>
        <w:rPr>
          <w:spacing w:val="-4"/>
          <w:sz w:val="23"/>
          <w:szCs w:val="23"/>
        </w:rPr>
        <w:t xml:space="preserve">working </w:t>
      </w:r>
      <w:r>
        <w:rPr>
          <w:spacing w:val="-3"/>
          <w:sz w:val="23"/>
          <w:szCs w:val="23"/>
        </w:rPr>
        <w:t xml:space="preserve">principle </w:t>
      </w:r>
      <w:r>
        <w:rPr>
          <w:sz w:val="23"/>
          <w:szCs w:val="23"/>
        </w:rPr>
        <w:t xml:space="preserve">of </w:t>
      </w:r>
      <w:r>
        <w:rPr>
          <w:spacing w:val="-3"/>
          <w:sz w:val="23"/>
          <w:szCs w:val="23"/>
        </w:rPr>
        <w:t>Kelvin's double</w:t>
      </w:r>
      <w:r>
        <w:rPr>
          <w:spacing w:val="-19"/>
          <w:sz w:val="23"/>
          <w:szCs w:val="23"/>
        </w:rPr>
        <w:t xml:space="preserve"> </w:t>
      </w:r>
      <w:r>
        <w:rPr>
          <w:spacing w:val="-3"/>
          <w:sz w:val="23"/>
          <w:szCs w:val="23"/>
        </w:rPr>
        <w:t>bridge.</w:t>
      </w:r>
    </w:p>
    <w:p w:rsidR="005F6964" w:rsidRDefault="00582FCD" w:rsidP="00617A6F">
      <w:pPr>
        <w:pStyle w:val="ListParagraph"/>
        <w:numPr>
          <w:ilvl w:val="1"/>
          <w:numId w:val="70"/>
        </w:numPr>
        <w:tabs>
          <w:tab w:val="left" w:pos="1600"/>
          <w:tab w:val="left" w:pos="1601"/>
        </w:tabs>
        <w:rPr>
          <w:sz w:val="23"/>
          <w:szCs w:val="23"/>
        </w:rPr>
      </w:pPr>
      <w:r>
        <w:rPr>
          <w:spacing w:val="-3"/>
          <w:sz w:val="23"/>
          <w:szCs w:val="23"/>
        </w:rPr>
        <w:t xml:space="preserve">Explain construction </w:t>
      </w:r>
      <w:r>
        <w:rPr>
          <w:spacing w:val="-2"/>
          <w:sz w:val="23"/>
          <w:szCs w:val="23"/>
        </w:rPr>
        <w:t>and</w:t>
      </w:r>
      <w:r>
        <w:rPr>
          <w:spacing w:val="-10"/>
          <w:sz w:val="23"/>
          <w:szCs w:val="23"/>
        </w:rPr>
        <w:t xml:space="preserve"> </w:t>
      </w:r>
      <w:r>
        <w:rPr>
          <w:spacing w:val="-3"/>
          <w:sz w:val="23"/>
          <w:szCs w:val="23"/>
        </w:rPr>
        <w:t>use.</w:t>
      </w:r>
    </w:p>
    <w:p w:rsidR="005F6964" w:rsidRDefault="00582FCD" w:rsidP="00617A6F">
      <w:pPr>
        <w:pStyle w:val="ListParagraph"/>
        <w:numPr>
          <w:ilvl w:val="1"/>
          <w:numId w:val="70"/>
        </w:numPr>
        <w:tabs>
          <w:tab w:val="left" w:pos="1600"/>
          <w:tab w:val="left" w:pos="1601"/>
        </w:tabs>
        <w:rPr>
          <w:sz w:val="23"/>
          <w:szCs w:val="23"/>
        </w:rPr>
      </w:pPr>
      <w:r>
        <w:rPr>
          <w:spacing w:val="-3"/>
          <w:sz w:val="23"/>
          <w:szCs w:val="23"/>
        </w:rPr>
        <w:t>Calculate resistance value using Kelvin's</w:t>
      </w:r>
      <w:r>
        <w:rPr>
          <w:spacing w:val="-13"/>
          <w:sz w:val="23"/>
          <w:szCs w:val="23"/>
        </w:rPr>
        <w:t xml:space="preserve"> </w:t>
      </w:r>
      <w:r>
        <w:rPr>
          <w:sz w:val="23"/>
          <w:szCs w:val="23"/>
        </w:rPr>
        <w:t>Bridge.</w:t>
      </w:r>
    </w:p>
    <w:p w:rsidR="005F6964" w:rsidRDefault="005F6964">
      <w:pPr>
        <w:pStyle w:val="BodyText"/>
        <w:spacing w:before="9"/>
        <w:ind w:left="0" w:firstLine="0"/>
        <w:rPr>
          <w:sz w:val="23"/>
          <w:szCs w:val="23"/>
        </w:rPr>
      </w:pPr>
    </w:p>
    <w:p w:rsidR="005F6964" w:rsidRDefault="00582FCD" w:rsidP="00617A6F">
      <w:pPr>
        <w:pStyle w:val="Heading3"/>
        <w:numPr>
          <w:ilvl w:val="0"/>
          <w:numId w:val="71"/>
        </w:numPr>
        <w:tabs>
          <w:tab w:val="left" w:pos="880"/>
          <w:tab w:val="left" w:pos="881"/>
        </w:tabs>
        <w:ind w:hanging="721"/>
        <w:rPr>
          <w:sz w:val="23"/>
          <w:szCs w:val="23"/>
        </w:rPr>
      </w:pPr>
      <w:r>
        <w:rPr>
          <w:spacing w:val="-3"/>
          <w:sz w:val="23"/>
          <w:szCs w:val="23"/>
        </w:rPr>
        <w:t xml:space="preserve">UNDERSTAND </w:t>
      </w:r>
      <w:r>
        <w:rPr>
          <w:sz w:val="23"/>
          <w:szCs w:val="23"/>
        </w:rPr>
        <w:t xml:space="preserve">MURRAY LOOP </w:t>
      </w:r>
      <w:r>
        <w:rPr>
          <w:spacing w:val="-3"/>
          <w:sz w:val="23"/>
          <w:szCs w:val="23"/>
        </w:rPr>
        <w:t xml:space="preserve">TEST </w:t>
      </w:r>
      <w:r>
        <w:rPr>
          <w:sz w:val="23"/>
          <w:szCs w:val="23"/>
        </w:rPr>
        <w:t xml:space="preserve">AND </w:t>
      </w:r>
      <w:r>
        <w:rPr>
          <w:spacing w:val="-3"/>
          <w:sz w:val="23"/>
          <w:szCs w:val="23"/>
        </w:rPr>
        <w:t>ITS</w:t>
      </w:r>
      <w:r>
        <w:rPr>
          <w:spacing w:val="-28"/>
          <w:sz w:val="23"/>
          <w:szCs w:val="23"/>
        </w:rPr>
        <w:t xml:space="preserve"> </w:t>
      </w:r>
      <w:r>
        <w:rPr>
          <w:spacing w:val="-3"/>
          <w:sz w:val="23"/>
          <w:szCs w:val="23"/>
        </w:rPr>
        <w:t>APPLICATION</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Explain </w:t>
      </w:r>
      <w:r>
        <w:rPr>
          <w:spacing w:val="-4"/>
          <w:sz w:val="23"/>
          <w:szCs w:val="23"/>
        </w:rPr>
        <w:t>working</w:t>
      </w:r>
      <w:r>
        <w:rPr>
          <w:spacing w:val="-9"/>
          <w:sz w:val="23"/>
          <w:szCs w:val="23"/>
        </w:rPr>
        <w:t xml:space="preserve"> </w:t>
      </w:r>
      <w:r>
        <w:rPr>
          <w:spacing w:val="-3"/>
          <w:sz w:val="23"/>
          <w:szCs w:val="23"/>
        </w:rPr>
        <w:t>principle</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Explain </w:t>
      </w:r>
      <w:r>
        <w:rPr>
          <w:sz w:val="23"/>
          <w:szCs w:val="23"/>
        </w:rPr>
        <w:t xml:space="preserve">its </w:t>
      </w:r>
      <w:r>
        <w:rPr>
          <w:spacing w:val="-3"/>
          <w:sz w:val="23"/>
          <w:szCs w:val="23"/>
        </w:rPr>
        <w:t xml:space="preserve">use </w:t>
      </w:r>
      <w:r>
        <w:rPr>
          <w:spacing w:val="-2"/>
          <w:sz w:val="23"/>
          <w:szCs w:val="23"/>
        </w:rPr>
        <w:t xml:space="preserve">for </w:t>
      </w:r>
      <w:proofErr w:type="spellStart"/>
      <w:r>
        <w:rPr>
          <w:spacing w:val="-3"/>
          <w:sz w:val="23"/>
          <w:szCs w:val="23"/>
        </w:rPr>
        <w:t>under ground</w:t>
      </w:r>
      <w:proofErr w:type="spellEnd"/>
      <w:r>
        <w:rPr>
          <w:spacing w:val="-18"/>
          <w:sz w:val="23"/>
          <w:szCs w:val="23"/>
        </w:rPr>
        <w:t xml:space="preserve"> </w:t>
      </w:r>
      <w:r>
        <w:rPr>
          <w:spacing w:val="-3"/>
          <w:sz w:val="23"/>
          <w:szCs w:val="23"/>
        </w:rPr>
        <w:t>cables.</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Calculate fault distance using </w:t>
      </w:r>
      <w:r>
        <w:rPr>
          <w:sz w:val="23"/>
          <w:szCs w:val="23"/>
        </w:rPr>
        <w:t>loop</w:t>
      </w:r>
      <w:r>
        <w:rPr>
          <w:spacing w:val="-12"/>
          <w:sz w:val="23"/>
          <w:szCs w:val="23"/>
        </w:rPr>
        <w:t xml:space="preserve"> </w:t>
      </w:r>
      <w:r>
        <w:rPr>
          <w:spacing w:val="-3"/>
          <w:sz w:val="23"/>
          <w:szCs w:val="23"/>
        </w:rPr>
        <w:t>test.</w:t>
      </w:r>
    </w:p>
    <w:p w:rsidR="005F6964" w:rsidRDefault="005F6964">
      <w:pPr>
        <w:pStyle w:val="BodyText"/>
        <w:spacing w:before="8"/>
        <w:ind w:left="0" w:firstLine="0"/>
        <w:rPr>
          <w:sz w:val="23"/>
          <w:szCs w:val="23"/>
        </w:rPr>
      </w:pPr>
    </w:p>
    <w:p w:rsidR="005F6964" w:rsidRDefault="00582FCD" w:rsidP="00617A6F">
      <w:pPr>
        <w:pStyle w:val="Heading3"/>
        <w:numPr>
          <w:ilvl w:val="0"/>
          <w:numId w:val="71"/>
        </w:numPr>
        <w:tabs>
          <w:tab w:val="left" w:pos="880"/>
          <w:tab w:val="left" w:pos="881"/>
        </w:tabs>
        <w:spacing w:before="1"/>
        <w:ind w:hanging="721"/>
        <w:rPr>
          <w:sz w:val="23"/>
          <w:szCs w:val="23"/>
        </w:rPr>
      </w:pPr>
      <w:r>
        <w:rPr>
          <w:spacing w:val="-3"/>
          <w:sz w:val="23"/>
          <w:szCs w:val="23"/>
        </w:rPr>
        <w:t xml:space="preserve">UNDERSTAND BLAVIOR </w:t>
      </w:r>
      <w:r>
        <w:rPr>
          <w:sz w:val="23"/>
          <w:szCs w:val="23"/>
        </w:rPr>
        <w:t xml:space="preserve">AND </w:t>
      </w:r>
      <w:r>
        <w:rPr>
          <w:spacing w:val="-3"/>
          <w:sz w:val="23"/>
          <w:szCs w:val="23"/>
        </w:rPr>
        <w:t>EARTH OVER LAP</w:t>
      </w:r>
      <w:r>
        <w:rPr>
          <w:spacing w:val="-17"/>
          <w:sz w:val="23"/>
          <w:szCs w:val="23"/>
        </w:rPr>
        <w:t xml:space="preserve"> </w:t>
      </w:r>
      <w:r>
        <w:rPr>
          <w:spacing w:val="-3"/>
          <w:sz w:val="23"/>
          <w:szCs w:val="23"/>
        </w:rPr>
        <w:t>TEST</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Explain </w:t>
      </w:r>
      <w:r>
        <w:rPr>
          <w:spacing w:val="-4"/>
          <w:sz w:val="23"/>
          <w:szCs w:val="23"/>
        </w:rPr>
        <w:t xml:space="preserve">working </w:t>
      </w:r>
      <w:r>
        <w:rPr>
          <w:spacing w:val="-3"/>
          <w:sz w:val="23"/>
          <w:szCs w:val="23"/>
        </w:rPr>
        <w:t xml:space="preserve">principle </w:t>
      </w:r>
      <w:r>
        <w:rPr>
          <w:sz w:val="23"/>
          <w:szCs w:val="23"/>
        </w:rPr>
        <w:t>of</w:t>
      </w:r>
      <w:r>
        <w:rPr>
          <w:spacing w:val="-13"/>
          <w:sz w:val="23"/>
          <w:szCs w:val="23"/>
        </w:rPr>
        <w:t xml:space="preserve"> </w:t>
      </w:r>
      <w:r>
        <w:rPr>
          <w:sz w:val="23"/>
          <w:szCs w:val="23"/>
        </w:rPr>
        <w:t>each</w:t>
      </w:r>
    </w:p>
    <w:p w:rsidR="005F6964" w:rsidRDefault="00582FCD" w:rsidP="00617A6F">
      <w:pPr>
        <w:pStyle w:val="ListParagraph"/>
        <w:numPr>
          <w:ilvl w:val="1"/>
          <w:numId w:val="71"/>
        </w:numPr>
        <w:tabs>
          <w:tab w:val="left" w:pos="1600"/>
          <w:tab w:val="left" w:pos="1601"/>
        </w:tabs>
        <w:spacing w:before="0"/>
        <w:rPr>
          <w:sz w:val="23"/>
          <w:szCs w:val="23"/>
        </w:rPr>
      </w:pPr>
      <w:r>
        <w:rPr>
          <w:spacing w:val="-3"/>
          <w:sz w:val="23"/>
          <w:szCs w:val="23"/>
        </w:rPr>
        <w:t>Explain</w:t>
      </w:r>
      <w:r>
        <w:rPr>
          <w:spacing w:val="-6"/>
          <w:sz w:val="23"/>
          <w:szCs w:val="23"/>
        </w:rPr>
        <w:t xml:space="preserve"> </w:t>
      </w:r>
      <w:r>
        <w:rPr>
          <w:spacing w:val="-3"/>
          <w:sz w:val="23"/>
          <w:szCs w:val="23"/>
        </w:rPr>
        <w:t>applications.</w:t>
      </w:r>
    </w:p>
    <w:p w:rsidR="005F6964" w:rsidRDefault="005F6964">
      <w:pPr>
        <w:pStyle w:val="BodyText"/>
        <w:spacing w:before="8"/>
        <w:ind w:left="0" w:firstLine="0"/>
        <w:rPr>
          <w:sz w:val="23"/>
          <w:szCs w:val="23"/>
        </w:rPr>
      </w:pPr>
    </w:p>
    <w:p w:rsidR="005F6964" w:rsidRDefault="00582FCD" w:rsidP="00617A6F">
      <w:pPr>
        <w:pStyle w:val="Heading3"/>
        <w:numPr>
          <w:ilvl w:val="0"/>
          <w:numId w:val="71"/>
        </w:numPr>
        <w:tabs>
          <w:tab w:val="left" w:pos="880"/>
          <w:tab w:val="left" w:pos="881"/>
        </w:tabs>
        <w:ind w:hanging="721"/>
        <w:rPr>
          <w:sz w:val="23"/>
          <w:szCs w:val="23"/>
        </w:rPr>
      </w:pPr>
      <w:r>
        <w:rPr>
          <w:spacing w:val="-3"/>
          <w:sz w:val="23"/>
          <w:szCs w:val="23"/>
        </w:rPr>
        <w:t xml:space="preserve">UNDERSTAND WORKING PRINCIPLE </w:t>
      </w:r>
      <w:r>
        <w:rPr>
          <w:sz w:val="23"/>
          <w:szCs w:val="23"/>
        </w:rPr>
        <w:t xml:space="preserve">OF </w:t>
      </w:r>
      <w:r>
        <w:rPr>
          <w:spacing w:val="-3"/>
          <w:sz w:val="23"/>
          <w:szCs w:val="23"/>
        </w:rPr>
        <w:t>INSTRUMENT</w:t>
      </w:r>
      <w:r>
        <w:rPr>
          <w:spacing w:val="-20"/>
          <w:sz w:val="23"/>
          <w:szCs w:val="23"/>
        </w:rPr>
        <w:t xml:space="preserve"> </w:t>
      </w:r>
      <w:r>
        <w:rPr>
          <w:spacing w:val="-3"/>
          <w:sz w:val="23"/>
          <w:szCs w:val="23"/>
        </w:rPr>
        <w:t>TRANSFORMERS</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Explain </w:t>
      </w:r>
      <w:r>
        <w:rPr>
          <w:spacing w:val="-4"/>
          <w:sz w:val="23"/>
          <w:szCs w:val="23"/>
        </w:rPr>
        <w:t xml:space="preserve">working </w:t>
      </w:r>
      <w:r>
        <w:rPr>
          <w:spacing w:val="-3"/>
          <w:sz w:val="23"/>
          <w:szCs w:val="23"/>
        </w:rPr>
        <w:t xml:space="preserve">principle </w:t>
      </w:r>
      <w:r>
        <w:rPr>
          <w:sz w:val="23"/>
          <w:szCs w:val="23"/>
        </w:rPr>
        <w:t xml:space="preserve">of P.T </w:t>
      </w:r>
      <w:r>
        <w:rPr>
          <w:spacing w:val="-4"/>
          <w:sz w:val="23"/>
          <w:szCs w:val="23"/>
        </w:rPr>
        <w:t xml:space="preserve">with </w:t>
      </w:r>
      <w:r>
        <w:rPr>
          <w:spacing w:val="-3"/>
          <w:sz w:val="23"/>
          <w:szCs w:val="23"/>
        </w:rPr>
        <w:t>vector</w:t>
      </w:r>
      <w:r>
        <w:rPr>
          <w:spacing w:val="-20"/>
          <w:sz w:val="23"/>
          <w:szCs w:val="23"/>
        </w:rPr>
        <w:t xml:space="preserve"> </w:t>
      </w:r>
      <w:r>
        <w:rPr>
          <w:spacing w:val="-3"/>
          <w:sz w:val="23"/>
          <w:szCs w:val="23"/>
        </w:rPr>
        <w:t>diagram</w:t>
      </w:r>
    </w:p>
    <w:p w:rsidR="005F6964" w:rsidRDefault="00582FCD" w:rsidP="00617A6F">
      <w:pPr>
        <w:pStyle w:val="ListParagraph"/>
        <w:numPr>
          <w:ilvl w:val="1"/>
          <w:numId w:val="71"/>
        </w:numPr>
        <w:tabs>
          <w:tab w:val="left" w:pos="1600"/>
          <w:tab w:val="left" w:pos="1601"/>
        </w:tabs>
        <w:spacing w:before="11"/>
        <w:rPr>
          <w:sz w:val="23"/>
          <w:szCs w:val="23"/>
        </w:rPr>
      </w:pPr>
      <w:r>
        <w:rPr>
          <w:spacing w:val="-3"/>
          <w:sz w:val="23"/>
          <w:szCs w:val="23"/>
        </w:rPr>
        <w:t xml:space="preserve">Explain application </w:t>
      </w:r>
      <w:r>
        <w:rPr>
          <w:sz w:val="23"/>
          <w:szCs w:val="23"/>
        </w:rPr>
        <w:t>of</w:t>
      </w:r>
      <w:r>
        <w:rPr>
          <w:spacing w:val="-12"/>
          <w:sz w:val="23"/>
          <w:szCs w:val="23"/>
        </w:rPr>
        <w:t xml:space="preserve"> </w:t>
      </w:r>
      <w:r>
        <w:rPr>
          <w:spacing w:val="-2"/>
          <w:sz w:val="23"/>
          <w:szCs w:val="23"/>
        </w:rPr>
        <w:t>P.T's.</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Explain construction </w:t>
      </w:r>
      <w:r>
        <w:rPr>
          <w:spacing w:val="-2"/>
          <w:sz w:val="23"/>
          <w:szCs w:val="23"/>
        </w:rPr>
        <w:t xml:space="preserve">and </w:t>
      </w:r>
      <w:r>
        <w:rPr>
          <w:spacing w:val="-4"/>
          <w:sz w:val="23"/>
          <w:szCs w:val="23"/>
        </w:rPr>
        <w:t xml:space="preserve">working </w:t>
      </w:r>
      <w:r>
        <w:rPr>
          <w:spacing w:val="-3"/>
          <w:sz w:val="23"/>
          <w:szCs w:val="23"/>
        </w:rPr>
        <w:t xml:space="preserve">principle </w:t>
      </w:r>
      <w:r>
        <w:rPr>
          <w:sz w:val="23"/>
          <w:szCs w:val="23"/>
        </w:rPr>
        <w:t xml:space="preserve">of </w:t>
      </w:r>
      <w:r>
        <w:rPr>
          <w:spacing w:val="-2"/>
          <w:sz w:val="23"/>
          <w:szCs w:val="23"/>
        </w:rPr>
        <w:t xml:space="preserve">C.T </w:t>
      </w:r>
      <w:r>
        <w:rPr>
          <w:spacing w:val="-4"/>
          <w:sz w:val="23"/>
          <w:szCs w:val="23"/>
        </w:rPr>
        <w:t xml:space="preserve">with </w:t>
      </w:r>
      <w:r>
        <w:rPr>
          <w:spacing w:val="-3"/>
          <w:sz w:val="23"/>
          <w:szCs w:val="23"/>
        </w:rPr>
        <w:t>vector</w:t>
      </w:r>
      <w:r>
        <w:rPr>
          <w:spacing w:val="-22"/>
          <w:sz w:val="23"/>
          <w:szCs w:val="23"/>
        </w:rPr>
        <w:t xml:space="preserve"> </w:t>
      </w:r>
      <w:r>
        <w:rPr>
          <w:spacing w:val="-3"/>
          <w:sz w:val="23"/>
          <w:szCs w:val="23"/>
        </w:rPr>
        <w:t>diagram</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Explain application </w:t>
      </w:r>
      <w:r>
        <w:rPr>
          <w:sz w:val="23"/>
          <w:szCs w:val="23"/>
        </w:rPr>
        <w:t>of</w:t>
      </w:r>
      <w:r>
        <w:rPr>
          <w:spacing w:val="-12"/>
          <w:sz w:val="23"/>
          <w:szCs w:val="23"/>
        </w:rPr>
        <w:t xml:space="preserve"> </w:t>
      </w:r>
      <w:r>
        <w:rPr>
          <w:spacing w:val="-3"/>
          <w:sz w:val="23"/>
          <w:szCs w:val="23"/>
        </w:rPr>
        <w:t>C.T's.</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Explain angle </w:t>
      </w:r>
      <w:r>
        <w:rPr>
          <w:sz w:val="23"/>
          <w:szCs w:val="23"/>
        </w:rPr>
        <w:t xml:space="preserve">of </w:t>
      </w:r>
      <w:r>
        <w:rPr>
          <w:spacing w:val="-3"/>
          <w:sz w:val="23"/>
          <w:szCs w:val="23"/>
        </w:rPr>
        <w:t xml:space="preserve">phase difference, standard </w:t>
      </w:r>
      <w:r>
        <w:rPr>
          <w:sz w:val="23"/>
          <w:szCs w:val="23"/>
        </w:rPr>
        <w:t xml:space="preserve">ratio, </w:t>
      </w:r>
      <w:r>
        <w:rPr>
          <w:spacing w:val="-3"/>
          <w:sz w:val="23"/>
          <w:szCs w:val="23"/>
        </w:rPr>
        <w:t xml:space="preserve">ratings </w:t>
      </w:r>
      <w:r>
        <w:rPr>
          <w:spacing w:val="-2"/>
          <w:sz w:val="23"/>
          <w:szCs w:val="23"/>
        </w:rPr>
        <w:t xml:space="preserve">and </w:t>
      </w:r>
      <w:r>
        <w:rPr>
          <w:spacing w:val="-3"/>
          <w:sz w:val="23"/>
          <w:szCs w:val="23"/>
        </w:rPr>
        <w:t>permissible</w:t>
      </w:r>
      <w:r>
        <w:rPr>
          <w:spacing w:val="-32"/>
          <w:sz w:val="23"/>
          <w:szCs w:val="23"/>
        </w:rPr>
        <w:t xml:space="preserve"> </w:t>
      </w:r>
      <w:r>
        <w:rPr>
          <w:sz w:val="23"/>
          <w:szCs w:val="23"/>
        </w:rPr>
        <w:t>errors.</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Enlist possible </w:t>
      </w:r>
      <w:r>
        <w:rPr>
          <w:sz w:val="23"/>
          <w:szCs w:val="23"/>
        </w:rPr>
        <w:t xml:space="preserve">errors </w:t>
      </w:r>
      <w:r>
        <w:rPr>
          <w:spacing w:val="-2"/>
          <w:sz w:val="23"/>
          <w:szCs w:val="23"/>
        </w:rPr>
        <w:t xml:space="preserve">and </w:t>
      </w:r>
      <w:r>
        <w:rPr>
          <w:spacing w:val="-3"/>
          <w:sz w:val="23"/>
          <w:szCs w:val="23"/>
        </w:rPr>
        <w:t>their</w:t>
      </w:r>
      <w:r>
        <w:rPr>
          <w:spacing w:val="-16"/>
          <w:sz w:val="23"/>
          <w:szCs w:val="23"/>
        </w:rPr>
        <w:t xml:space="preserve"> </w:t>
      </w:r>
      <w:r>
        <w:rPr>
          <w:spacing w:val="-3"/>
          <w:sz w:val="23"/>
          <w:szCs w:val="23"/>
        </w:rPr>
        <w:t>remedies.</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Explain personal </w:t>
      </w:r>
      <w:r>
        <w:rPr>
          <w:spacing w:val="-2"/>
          <w:sz w:val="23"/>
          <w:szCs w:val="23"/>
        </w:rPr>
        <w:t xml:space="preserve">and </w:t>
      </w:r>
      <w:r>
        <w:rPr>
          <w:spacing w:val="-4"/>
          <w:sz w:val="23"/>
          <w:szCs w:val="23"/>
        </w:rPr>
        <w:t>instrument</w:t>
      </w:r>
      <w:r>
        <w:rPr>
          <w:spacing w:val="-12"/>
          <w:sz w:val="23"/>
          <w:szCs w:val="23"/>
        </w:rPr>
        <w:t xml:space="preserve"> </w:t>
      </w:r>
      <w:r>
        <w:rPr>
          <w:spacing w:val="-3"/>
          <w:sz w:val="23"/>
          <w:szCs w:val="23"/>
        </w:rPr>
        <w:t>safety</w:t>
      </w:r>
    </w:p>
    <w:p w:rsidR="005F6964" w:rsidRDefault="005F6964">
      <w:pPr>
        <w:pStyle w:val="BodyText"/>
        <w:spacing w:before="8"/>
        <w:ind w:left="0" w:firstLine="0"/>
        <w:rPr>
          <w:sz w:val="23"/>
          <w:szCs w:val="23"/>
        </w:rPr>
      </w:pPr>
    </w:p>
    <w:p w:rsidR="005F6964" w:rsidRDefault="00582FCD" w:rsidP="00617A6F">
      <w:pPr>
        <w:pStyle w:val="Heading3"/>
        <w:numPr>
          <w:ilvl w:val="0"/>
          <w:numId w:val="71"/>
        </w:numPr>
        <w:tabs>
          <w:tab w:val="left" w:pos="880"/>
          <w:tab w:val="left" w:pos="881"/>
        </w:tabs>
        <w:ind w:hanging="721"/>
        <w:rPr>
          <w:sz w:val="23"/>
          <w:szCs w:val="23"/>
        </w:rPr>
      </w:pPr>
      <w:r>
        <w:rPr>
          <w:spacing w:val="-3"/>
          <w:sz w:val="23"/>
          <w:szCs w:val="23"/>
        </w:rPr>
        <w:t xml:space="preserve">UNDERSTAND EFFECTS </w:t>
      </w:r>
      <w:r>
        <w:rPr>
          <w:sz w:val="23"/>
          <w:szCs w:val="23"/>
        </w:rPr>
        <w:t xml:space="preserve">ON </w:t>
      </w:r>
      <w:r>
        <w:rPr>
          <w:spacing w:val="-3"/>
          <w:sz w:val="23"/>
          <w:szCs w:val="23"/>
        </w:rPr>
        <w:t>INSTRUMENT</w:t>
      </w:r>
      <w:r>
        <w:rPr>
          <w:spacing w:val="-16"/>
          <w:sz w:val="23"/>
          <w:szCs w:val="23"/>
        </w:rPr>
        <w:t xml:space="preserve"> </w:t>
      </w:r>
      <w:r>
        <w:rPr>
          <w:spacing w:val="-3"/>
          <w:sz w:val="23"/>
          <w:szCs w:val="23"/>
        </w:rPr>
        <w:t>TRANSFORMERS</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Explain effect </w:t>
      </w:r>
      <w:r>
        <w:rPr>
          <w:sz w:val="23"/>
          <w:szCs w:val="23"/>
        </w:rPr>
        <w:t>of</w:t>
      </w:r>
      <w:r>
        <w:rPr>
          <w:spacing w:val="-12"/>
          <w:sz w:val="23"/>
          <w:szCs w:val="23"/>
        </w:rPr>
        <w:t xml:space="preserve"> </w:t>
      </w:r>
      <w:r>
        <w:rPr>
          <w:sz w:val="23"/>
          <w:szCs w:val="23"/>
        </w:rPr>
        <w:t>burden</w:t>
      </w:r>
    </w:p>
    <w:p w:rsidR="005F6964" w:rsidRDefault="00582FCD" w:rsidP="00617A6F">
      <w:pPr>
        <w:pStyle w:val="ListParagraph"/>
        <w:numPr>
          <w:ilvl w:val="1"/>
          <w:numId w:val="71"/>
        </w:numPr>
        <w:tabs>
          <w:tab w:val="left" w:pos="1600"/>
          <w:tab w:val="left" w:pos="1601"/>
        </w:tabs>
        <w:spacing w:before="11"/>
        <w:rPr>
          <w:sz w:val="23"/>
          <w:szCs w:val="23"/>
        </w:rPr>
      </w:pPr>
      <w:r>
        <w:rPr>
          <w:spacing w:val="-3"/>
          <w:sz w:val="23"/>
          <w:szCs w:val="23"/>
        </w:rPr>
        <w:t xml:space="preserve">Calculate </w:t>
      </w:r>
      <w:r>
        <w:rPr>
          <w:sz w:val="23"/>
          <w:szCs w:val="23"/>
        </w:rPr>
        <w:t xml:space="preserve">burden on C.T. </w:t>
      </w:r>
      <w:r>
        <w:rPr>
          <w:spacing w:val="-2"/>
          <w:sz w:val="23"/>
          <w:szCs w:val="23"/>
        </w:rPr>
        <w:t>and</w:t>
      </w:r>
      <w:r>
        <w:rPr>
          <w:spacing w:val="-23"/>
          <w:sz w:val="23"/>
          <w:szCs w:val="23"/>
        </w:rPr>
        <w:t xml:space="preserve"> </w:t>
      </w:r>
      <w:r>
        <w:rPr>
          <w:sz w:val="23"/>
          <w:szCs w:val="23"/>
        </w:rPr>
        <w:t>P.T.</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Explain effect </w:t>
      </w:r>
      <w:r>
        <w:rPr>
          <w:sz w:val="23"/>
          <w:szCs w:val="23"/>
        </w:rPr>
        <w:t xml:space="preserve">of </w:t>
      </w:r>
      <w:r>
        <w:rPr>
          <w:spacing w:val="-3"/>
          <w:sz w:val="23"/>
          <w:szCs w:val="23"/>
        </w:rPr>
        <w:t xml:space="preserve">frequency </w:t>
      </w:r>
      <w:r>
        <w:rPr>
          <w:spacing w:val="-2"/>
          <w:sz w:val="23"/>
          <w:szCs w:val="23"/>
        </w:rPr>
        <w:t xml:space="preserve">and </w:t>
      </w:r>
      <w:r>
        <w:rPr>
          <w:spacing w:val="-3"/>
          <w:sz w:val="23"/>
          <w:szCs w:val="23"/>
        </w:rPr>
        <w:t xml:space="preserve">variable current </w:t>
      </w:r>
      <w:r>
        <w:rPr>
          <w:sz w:val="23"/>
          <w:szCs w:val="23"/>
        </w:rPr>
        <w:t xml:space="preserve">on C.T. </w:t>
      </w:r>
      <w:r>
        <w:rPr>
          <w:spacing w:val="-2"/>
          <w:sz w:val="23"/>
          <w:szCs w:val="23"/>
        </w:rPr>
        <w:t>and</w:t>
      </w:r>
      <w:r>
        <w:rPr>
          <w:spacing w:val="-36"/>
          <w:sz w:val="23"/>
          <w:szCs w:val="23"/>
        </w:rPr>
        <w:t xml:space="preserve"> </w:t>
      </w:r>
      <w:r>
        <w:rPr>
          <w:sz w:val="23"/>
          <w:szCs w:val="23"/>
        </w:rPr>
        <w:t>P.T.</w:t>
      </w:r>
    </w:p>
    <w:p w:rsidR="005F6964" w:rsidRDefault="00582FCD" w:rsidP="00617A6F">
      <w:pPr>
        <w:pStyle w:val="ListParagraph"/>
        <w:numPr>
          <w:ilvl w:val="1"/>
          <w:numId w:val="71"/>
        </w:numPr>
        <w:tabs>
          <w:tab w:val="left" w:pos="1600"/>
          <w:tab w:val="left" w:pos="1601"/>
        </w:tabs>
        <w:rPr>
          <w:sz w:val="23"/>
          <w:szCs w:val="23"/>
        </w:rPr>
      </w:pPr>
      <w:r>
        <w:rPr>
          <w:sz w:val="23"/>
          <w:szCs w:val="23"/>
        </w:rPr>
        <w:t xml:space="preserve">Draw </w:t>
      </w:r>
      <w:r>
        <w:rPr>
          <w:spacing w:val="-3"/>
          <w:sz w:val="23"/>
          <w:szCs w:val="23"/>
        </w:rPr>
        <w:t xml:space="preserve">circuit diagrams </w:t>
      </w:r>
      <w:r>
        <w:rPr>
          <w:sz w:val="23"/>
          <w:szCs w:val="23"/>
        </w:rPr>
        <w:t>of</w:t>
      </w:r>
      <w:r>
        <w:rPr>
          <w:spacing w:val="-37"/>
          <w:sz w:val="23"/>
          <w:szCs w:val="23"/>
        </w:rPr>
        <w:t xml:space="preserve"> </w:t>
      </w:r>
      <w:r>
        <w:rPr>
          <w:sz w:val="23"/>
          <w:szCs w:val="23"/>
        </w:rPr>
        <w:t xml:space="preserve">a loaded C.T. </w:t>
      </w:r>
      <w:r>
        <w:rPr>
          <w:spacing w:val="-2"/>
          <w:sz w:val="23"/>
          <w:szCs w:val="23"/>
        </w:rPr>
        <w:t xml:space="preserve">and </w:t>
      </w:r>
      <w:r>
        <w:rPr>
          <w:sz w:val="23"/>
          <w:szCs w:val="23"/>
        </w:rPr>
        <w:t>P.T.</w:t>
      </w:r>
    </w:p>
    <w:p w:rsidR="005F6964" w:rsidRDefault="005F6964">
      <w:pPr>
        <w:pStyle w:val="BodyText"/>
        <w:spacing w:before="8"/>
        <w:ind w:left="0" w:firstLine="0"/>
        <w:rPr>
          <w:sz w:val="23"/>
          <w:szCs w:val="23"/>
        </w:rPr>
      </w:pPr>
    </w:p>
    <w:p w:rsidR="005F6964" w:rsidRDefault="00582FCD" w:rsidP="00617A6F">
      <w:pPr>
        <w:pStyle w:val="Heading3"/>
        <w:numPr>
          <w:ilvl w:val="0"/>
          <w:numId w:val="71"/>
        </w:numPr>
        <w:tabs>
          <w:tab w:val="left" w:pos="880"/>
          <w:tab w:val="left" w:pos="881"/>
        </w:tabs>
        <w:ind w:hanging="721"/>
        <w:rPr>
          <w:sz w:val="23"/>
          <w:szCs w:val="23"/>
        </w:rPr>
      </w:pPr>
      <w:r>
        <w:rPr>
          <w:spacing w:val="-3"/>
          <w:sz w:val="23"/>
          <w:szCs w:val="23"/>
        </w:rPr>
        <w:t>UNDERSTAND POWER FACTOR</w:t>
      </w:r>
      <w:r>
        <w:rPr>
          <w:spacing w:val="-10"/>
          <w:sz w:val="23"/>
          <w:szCs w:val="23"/>
        </w:rPr>
        <w:t xml:space="preserve"> </w:t>
      </w:r>
      <w:r>
        <w:rPr>
          <w:spacing w:val="-3"/>
          <w:sz w:val="23"/>
          <w:szCs w:val="23"/>
        </w:rPr>
        <w:t>METERS</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State types </w:t>
      </w:r>
      <w:r>
        <w:rPr>
          <w:spacing w:val="-4"/>
          <w:sz w:val="23"/>
          <w:szCs w:val="23"/>
        </w:rPr>
        <w:t xml:space="preserve">with </w:t>
      </w:r>
      <w:r>
        <w:rPr>
          <w:sz w:val="23"/>
          <w:szCs w:val="23"/>
        </w:rPr>
        <w:t xml:space="preserve">respect of </w:t>
      </w:r>
      <w:r>
        <w:rPr>
          <w:spacing w:val="-3"/>
          <w:sz w:val="23"/>
          <w:szCs w:val="23"/>
        </w:rPr>
        <w:t xml:space="preserve">supply (Single </w:t>
      </w:r>
      <w:r>
        <w:rPr>
          <w:spacing w:val="-2"/>
          <w:sz w:val="23"/>
          <w:szCs w:val="23"/>
        </w:rPr>
        <w:t xml:space="preserve">and </w:t>
      </w:r>
      <w:r>
        <w:rPr>
          <w:sz w:val="23"/>
          <w:szCs w:val="23"/>
        </w:rPr>
        <w:t>three</w:t>
      </w:r>
      <w:r>
        <w:rPr>
          <w:spacing w:val="-32"/>
          <w:sz w:val="23"/>
          <w:szCs w:val="23"/>
        </w:rPr>
        <w:t xml:space="preserve"> </w:t>
      </w:r>
      <w:r>
        <w:rPr>
          <w:spacing w:val="-3"/>
          <w:sz w:val="23"/>
          <w:szCs w:val="23"/>
        </w:rPr>
        <w:t>phase)</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State types </w:t>
      </w:r>
      <w:r>
        <w:rPr>
          <w:spacing w:val="-4"/>
          <w:sz w:val="23"/>
          <w:szCs w:val="23"/>
        </w:rPr>
        <w:t xml:space="preserve">with </w:t>
      </w:r>
      <w:r>
        <w:rPr>
          <w:sz w:val="23"/>
          <w:szCs w:val="23"/>
        </w:rPr>
        <w:t xml:space="preserve">respect to </w:t>
      </w:r>
      <w:r>
        <w:rPr>
          <w:spacing w:val="-3"/>
          <w:sz w:val="23"/>
          <w:szCs w:val="23"/>
        </w:rPr>
        <w:t xml:space="preserve">construction </w:t>
      </w:r>
      <w:r>
        <w:rPr>
          <w:spacing w:val="-4"/>
          <w:sz w:val="23"/>
          <w:szCs w:val="23"/>
        </w:rPr>
        <w:t>(Dynamometer</w:t>
      </w:r>
      <w:proofErr w:type="gramStart"/>
      <w:r>
        <w:rPr>
          <w:spacing w:val="-4"/>
          <w:sz w:val="23"/>
          <w:szCs w:val="23"/>
        </w:rPr>
        <w:t>,,</w:t>
      </w:r>
      <w:proofErr w:type="gramEnd"/>
      <w:r>
        <w:rPr>
          <w:spacing w:val="-4"/>
          <w:sz w:val="23"/>
          <w:szCs w:val="23"/>
        </w:rPr>
        <w:t xml:space="preserve"> moving</w:t>
      </w:r>
      <w:r>
        <w:rPr>
          <w:spacing w:val="-25"/>
          <w:sz w:val="23"/>
          <w:szCs w:val="23"/>
        </w:rPr>
        <w:t xml:space="preserve"> </w:t>
      </w:r>
      <w:r>
        <w:rPr>
          <w:spacing w:val="-3"/>
          <w:sz w:val="23"/>
          <w:szCs w:val="23"/>
        </w:rPr>
        <w:t>iron).</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Explain </w:t>
      </w:r>
      <w:r>
        <w:rPr>
          <w:spacing w:val="-4"/>
          <w:sz w:val="23"/>
          <w:szCs w:val="23"/>
        </w:rPr>
        <w:t xml:space="preserve">working </w:t>
      </w:r>
      <w:r>
        <w:rPr>
          <w:spacing w:val="-3"/>
          <w:sz w:val="23"/>
          <w:szCs w:val="23"/>
        </w:rPr>
        <w:t xml:space="preserve">principle </w:t>
      </w:r>
      <w:r>
        <w:rPr>
          <w:sz w:val="23"/>
          <w:szCs w:val="23"/>
        </w:rPr>
        <w:t>of each</w:t>
      </w:r>
      <w:r>
        <w:rPr>
          <w:spacing w:val="-19"/>
          <w:sz w:val="23"/>
          <w:szCs w:val="23"/>
        </w:rPr>
        <w:t xml:space="preserve"> </w:t>
      </w:r>
      <w:r>
        <w:rPr>
          <w:spacing w:val="-3"/>
          <w:sz w:val="23"/>
          <w:szCs w:val="23"/>
        </w:rPr>
        <w:t>type.</w:t>
      </w:r>
    </w:p>
    <w:p w:rsidR="005F6964" w:rsidRDefault="00582FCD" w:rsidP="00617A6F">
      <w:pPr>
        <w:pStyle w:val="ListParagraph"/>
        <w:numPr>
          <w:ilvl w:val="1"/>
          <w:numId w:val="71"/>
        </w:numPr>
        <w:tabs>
          <w:tab w:val="left" w:pos="1600"/>
          <w:tab w:val="left" w:pos="1601"/>
        </w:tabs>
        <w:rPr>
          <w:sz w:val="23"/>
          <w:szCs w:val="23"/>
        </w:rPr>
      </w:pPr>
      <w:r>
        <w:rPr>
          <w:sz w:val="23"/>
          <w:szCs w:val="23"/>
        </w:rPr>
        <w:t xml:space="preserve">Draw </w:t>
      </w:r>
      <w:r>
        <w:rPr>
          <w:spacing w:val="-3"/>
          <w:sz w:val="23"/>
          <w:szCs w:val="23"/>
        </w:rPr>
        <w:t>circuit</w:t>
      </w:r>
      <w:r>
        <w:rPr>
          <w:spacing w:val="-15"/>
          <w:sz w:val="23"/>
          <w:szCs w:val="23"/>
        </w:rPr>
        <w:t xml:space="preserve"> </w:t>
      </w:r>
      <w:r>
        <w:rPr>
          <w:spacing w:val="-3"/>
          <w:sz w:val="23"/>
          <w:szCs w:val="23"/>
        </w:rPr>
        <w:t>diagram.</w:t>
      </w:r>
    </w:p>
    <w:p w:rsidR="005F6964" w:rsidRDefault="005F6964">
      <w:pPr>
        <w:pStyle w:val="BodyText"/>
        <w:spacing w:before="9"/>
        <w:ind w:left="0" w:firstLine="0"/>
        <w:rPr>
          <w:sz w:val="23"/>
          <w:szCs w:val="23"/>
        </w:rPr>
      </w:pPr>
    </w:p>
    <w:p w:rsidR="005F6964" w:rsidRDefault="00582FCD" w:rsidP="00617A6F">
      <w:pPr>
        <w:pStyle w:val="Heading3"/>
        <w:numPr>
          <w:ilvl w:val="0"/>
          <w:numId w:val="71"/>
        </w:numPr>
        <w:tabs>
          <w:tab w:val="left" w:pos="880"/>
          <w:tab w:val="left" w:pos="881"/>
        </w:tabs>
        <w:ind w:hanging="721"/>
        <w:rPr>
          <w:sz w:val="23"/>
          <w:szCs w:val="23"/>
        </w:rPr>
      </w:pPr>
      <w:r>
        <w:rPr>
          <w:spacing w:val="-3"/>
          <w:sz w:val="23"/>
          <w:szCs w:val="23"/>
        </w:rPr>
        <w:t xml:space="preserve">UNDERSTAND TYPES </w:t>
      </w:r>
      <w:r>
        <w:rPr>
          <w:sz w:val="23"/>
          <w:szCs w:val="23"/>
        </w:rPr>
        <w:t xml:space="preserve">OF </w:t>
      </w:r>
      <w:r>
        <w:rPr>
          <w:spacing w:val="-3"/>
          <w:sz w:val="23"/>
          <w:szCs w:val="23"/>
        </w:rPr>
        <w:t>TEMPERATURE MEASURING</w:t>
      </w:r>
      <w:r>
        <w:rPr>
          <w:spacing w:val="-19"/>
          <w:sz w:val="23"/>
          <w:szCs w:val="23"/>
        </w:rPr>
        <w:t xml:space="preserve"> </w:t>
      </w:r>
      <w:r>
        <w:rPr>
          <w:spacing w:val="-3"/>
          <w:sz w:val="23"/>
          <w:szCs w:val="23"/>
        </w:rPr>
        <w:t>DEVICES</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Explain </w:t>
      </w:r>
      <w:r>
        <w:rPr>
          <w:spacing w:val="-4"/>
          <w:sz w:val="23"/>
          <w:szCs w:val="23"/>
        </w:rPr>
        <w:t xml:space="preserve">working </w:t>
      </w:r>
      <w:r>
        <w:rPr>
          <w:sz w:val="23"/>
          <w:szCs w:val="23"/>
        </w:rPr>
        <w:t xml:space="preserve">of </w:t>
      </w:r>
      <w:r>
        <w:rPr>
          <w:spacing w:val="-3"/>
          <w:sz w:val="23"/>
          <w:szCs w:val="23"/>
        </w:rPr>
        <w:t>resistance type</w:t>
      </w:r>
      <w:r>
        <w:rPr>
          <w:spacing w:val="-16"/>
          <w:sz w:val="23"/>
          <w:szCs w:val="23"/>
        </w:rPr>
        <w:t xml:space="preserve"> </w:t>
      </w:r>
      <w:r>
        <w:rPr>
          <w:spacing w:val="-3"/>
          <w:sz w:val="23"/>
          <w:szCs w:val="23"/>
        </w:rPr>
        <w:t>device</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Explain </w:t>
      </w:r>
      <w:r>
        <w:rPr>
          <w:spacing w:val="-4"/>
          <w:sz w:val="23"/>
          <w:szCs w:val="23"/>
        </w:rPr>
        <w:t xml:space="preserve">working </w:t>
      </w:r>
      <w:r>
        <w:rPr>
          <w:sz w:val="23"/>
          <w:szCs w:val="23"/>
        </w:rPr>
        <w:t>of</w:t>
      </w:r>
      <w:r>
        <w:rPr>
          <w:spacing w:val="-11"/>
          <w:sz w:val="23"/>
          <w:szCs w:val="23"/>
        </w:rPr>
        <w:t xml:space="preserve"> </w:t>
      </w:r>
      <w:r>
        <w:rPr>
          <w:spacing w:val="-3"/>
          <w:sz w:val="23"/>
          <w:szCs w:val="23"/>
        </w:rPr>
        <w:t>thermocouple</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Explain radiation type</w:t>
      </w:r>
      <w:r>
        <w:rPr>
          <w:spacing w:val="-10"/>
          <w:sz w:val="23"/>
          <w:szCs w:val="23"/>
        </w:rPr>
        <w:t xml:space="preserve"> </w:t>
      </w:r>
      <w:r>
        <w:rPr>
          <w:spacing w:val="-3"/>
          <w:sz w:val="23"/>
          <w:szCs w:val="23"/>
        </w:rPr>
        <w:t>pyrometer</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Explain principle </w:t>
      </w:r>
      <w:r>
        <w:rPr>
          <w:sz w:val="23"/>
          <w:szCs w:val="23"/>
        </w:rPr>
        <w:t>of</w:t>
      </w:r>
      <w:r>
        <w:rPr>
          <w:spacing w:val="-11"/>
          <w:sz w:val="23"/>
          <w:szCs w:val="23"/>
        </w:rPr>
        <w:t xml:space="preserve"> </w:t>
      </w:r>
      <w:r>
        <w:rPr>
          <w:sz w:val="23"/>
          <w:szCs w:val="23"/>
        </w:rPr>
        <w:t>each</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Explain the application </w:t>
      </w:r>
      <w:r>
        <w:rPr>
          <w:sz w:val="23"/>
          <w:szCs w:val="23"/>
        </w:rPr>
        <w:t>of</w:t>
      </w:r>
      <w:r>
        <w:rPr>
          <w:spacing w:val="-14"/>
          <w:sz w:val="23"/>
          <w:szCs w:val="23"/>
        </w:rPr>
        <w:t xml:space="preserve"> </w:t>
      </w:r>
      <w:r>
        <w:rPr>
          <w:sz w:val="23"/>
          <w:szCs w:val="23"/>
        </w:rPr>
        <w:t>each.</w:t>
      </w:r>
    </w:p>
    <w:p w:rsidR="005F6964" w:rsidRDefault="005F6964">
      <w:pPr>
        <w:pStyle w:val="BodyText"/>
        <w:spacing w:before="9"/>
        <w:ind w:left="0" w:firstLine="0"/>
        <w:rPr>
          <w:sz w:val="23"/>
          <w:szCs w:val="23"/>
        </w:rPr>
      </w:pPr>
    </w:p>
    <w:p w:rsidR="005F6964" w:rsidRDefault="00582FCD" w:rsidP="00617A6F">
      <w:pPr>
        <w:pStyle w:val="Heading3"/>
        <w:numPr>
          <w:ilvl w:val="0"/>
          <w:numId w:val="71"/>
        </w:numPr>
        <w:tabs>
          <w:tab w:val="left" w:pos="880"/>
          <w:tab w:val="left" w:pos="881"/>
        </w:tabs>
        <w:ind w:hanging="721"/>
        <w:rPr>
          <w:sz w:val="23"/>
          <w:szCs w:val="23"/>
        </w:rPr>
      </w:pPr>
      <w:r>
        <w:rPr>
          <w:sz w:val="23"/>
          <w:szCs w:val="23"/>
        </w:rPr>
        <w:t xml:space="preserve">KNOW </w:t>
      </w:r>
      <w:r>
        <w:rPr>
          <w:spacing w:val="-3"/>
          <w:sz w:val="23"/>
          <w:szCs w:val="23"/>
        </w:rPr>
        <w:t xml:space="preserve">ASSEMBLY </w:t>
      </w:r>
      <w:r>
        <w:rPr>
          <w:sz w:val="23"/>
          <w:szCs w:val="23"/>
        </w:rPr>
        <w:t xml:space="preserve">AND </w:t>
      </w:r>
      <w:r>
        <w:rPr>
          <w:spacing w:val="-3"/>
          <w:sz w:val="23"/>
          <w:szCs w:val="23"/>
        </w:rPr>
        <w:t xml:space="preserve">WORKING </w:t>
      </w:r>
      <w:r>
        <w:rPr>
          <w:sz w:val="23"/>
          <w:szCs w:val="23"/>
        </w:rPr>
        <w:t xml:space="preserve">OF </w:t>
      </w:r>
      <w:r>
        <w:rPr>
          <w:spacing w:val="-3"/>
          <w:sz w:val="23"/>
          <w:szCs w:val="23"/>
        </w:rPr>
        <w:t>LUX</w:t>
      </w:r>
      <w:r>
        <w:rPr>
          <w:spacing w:val="-26"/>
          <w:sz w:val="23"/>
          <w:szCs w:val="23"/>
        </w:rPr>
        <w:t xml:space="preserve"> </w:t>
      </w:r>
      <w:r>
        <w:rPr>
          <w:spacing w:val="-3"/>
          <w:sz w:val="23"/>
          <w:szCs w:val="23"/>
        </w:rPr>
        <w:t>METER</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State the types </w:t>
      </w:r>
      <w:r>
        <w:rPr>
          <w:spacing w:val="-2"/>
          <w:sz w:val="23"/>
          <w:szCs w:val="23"/>
        </w:rPr>
        <w:t xml:space="preserve">and </w:t>
      </w:r>
      <w:r>
        <w:rPr>
          <w:spacing w:val="-4"/>
          <w:sz w:val="23"/>
          <w:szCs w:val="23"/>
        </w:rPr>
        <w:t>working</w:t>
      </w:r>
      <w:r>
        <w:rPr>
          <w:spacing w:val="-13"/>
          <w:sz w:val="23"/>
          <w:szCs w:val="23"/>
        </w:rPr>
        <w:t xml:space="preserve"> </w:t>
      </w:r>
      <w:r>
        <w:rPr>
          <w:spacing w:val="-3"/>
          <w:sz w:val="23"/>
          <w:szCs w:val="23"/>
        </w:rPr>
        <w:t>principle.</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Enlist</w:t>
      </w:r>
      <w:r>
        <w:rPr>
          <w:spacing w:val="-5"/>
          <w:sz w:val="23"/>
          <w:szCs w:val="23"/>
        </w:rPr>
        <w:t xml:space="preserve"> </w:t>
      </w:r>
      <w:r>
        <w:rPr>
          <w:spacing w:val="-3"/>
          <w:sz w:val="23"/>
          <w:szCs w:val="23"/>
        </w:rPr>
        <w:t>applications.</w:t>
      </w:r>
    </w:p>
    <w:p w:rsidR="005F6964" w:rsidRDefault="005F6964">
      <w:pPr>
        <w:pStyle w:val="BodyText"/>
        <w:spacing w:before="2"/>
        <w:ind w:left="0" w:firstLine="0"/>
        <w:rPr>
          <w:sz w:val="23"/>
          <w:szCs w:val="23"/>
        </w:rPr>
      </w:pPr>
    </w:p>
    <w:p w:rsidR="005F6964" w:rsidRDefault="00582FCD" w:rsidP="00617A6F">
      <w:pPr>
        <w:pStyle w:val="Heading3"/>
        <w:numPr>
          <w:ilvl w:val="0"/>
          <w:numId w:val="71"/>
        </w:numPr>
        <w:tabs>
          <w:tab w:val="left" w:pos="880"/>
          <w:tab w:val="left" w:pos="881"/>
        </w:tabs>
        <w:ind w:hanging="721"/>
        <w:rPr>
          <w:sz w:val="23"/>
          <w:szCs w:val="23"/>
        </w:rPr>
      </w:pPr>
      <w:r>
        <w:rPr>
          <w:sz w:val="23"/>
          <w:szCs w:val="23"/>
        </w:rPr>
        <w:t xml:space="preserve">KNOW </w:t>
      </w:r>
      <w:r>
        <w:rPr>
          <w:spacing w:val="-2"/>
          <w:sz w:val="23"/>
          <w:szCs w:val="23"/>
        </w:rPr>
        <w:t xml:space="preserve">THE </w:t>
      </w:r>
      <w:r>
        <w:rPr>
          <w:spacing w:val="-3"/>
          <w:sz w:val="23"/>
          <w:szCs w:val="23"/>
        </w:rPr>
        <w:t xml:space="preserve">WORKING PRINCIPLE </w:t>
      </w:r>
      <w:r>
        <w:rPr>
          <w:sz w:val="23"/>
          <w:szCs w:val="23"/>
        </w:rPr>
        <w:t xml:space="preserve">OF </w:t>
      </w:r>
      <w:r>
        <w:rPr>
          <w:spacing w:val="-2"/>
          <w:sz w:val="23"/>
          <w:szCs w:val="23"/>
        </w:rPr>
        <w:t xml:space="preserve">FET </w:t>
      </w:r>
      <w:r>
        <w:rPr>
          <w:sz w:val="23"/>
          <w:szCs w:val="23"/>
        </w:rPr>
        <w:t>AND</w:t>
      </w:r>
      <w:r>
        <w:rPr>
          <w:spacing w:val="-36"/>
          <w:sz w:val="23"/>
          <w:szCs w:val="23"/>
        </w:rPr>
        <w:t xml:space="preserve"> </w:t>
      </w:r>
      <w:r>
        <w:rPr>
          <w:spacing w:val="-3"/>
          <w:sz w:val="23"/>
          <w:szCs w:val="23"/>
        </w:rPr>
        <w:t>TRANSISTOR VOLTMETER</w:t>
      </w:r>
    </w:p>
    <w:p w:rsidR="005F6964" w:rsidRDefault="00582FCD" w:rsidP="00617A6F">
      <w:pPr>
        <w:pStyle w:val="ListParagraph"/>
        <w:numPr>
          <w:ilvl w:val="1"/>
          <w:numId w:val="71"/>
        </w:numPr>
        <w:tabs>
          <w:tab w:val="left" w:pos="1600"/>
          <w:tab w:val="left" w:pos="1601"/>
        </w:tabs>
        <w:spacing w:before="5"/>
        <w:rPr>
          <w:sz w:val="23"/>
          <w:szCs w:val="23"/>
        </w:rPr>
      </w:pPr>
      <w:r>
        <w:rPr>
          <w:spacing w:val="-3"/>
          <w:sz w:val="23"/>
          <w:szCs w:val="23"/>
        </w:rPr>
        <w:t xml:space="preserve">State the </w:t>
      </w:r>
      <w:r>
        <w:rPr>
          <w:spacing w:val="-4"/>
          <w:sz w:val="23"/>
          <w:szCs w:val="23"/>
        </w:rPr>
        <w:t xml:space="preserve">working </w:t>
      </w:r>
      <w:r>
        <w:rPr>
          <w:spacing w:val="-3"/>
          <w:sz w:val="23"/>
          <w:szCs w:val="23"/>
        </w:rPr>
        <w:t xml:space="preserve">principle </w:t>
      </w:r>
      <w:r>
        <w:rPr>
          <w:sz w:val="23"/>
          <w:szCs w:val="23"/>
        </w:rPr>
        <w:t xml:space="preserve">of F.E.T </w:t>
      </w:r>
      <w:r>
        <w:rPr>
          <w:spacing w:val="-3"/>
          <w:sz w:val="23"/>
          <w:szCs w:val="23"/>
        </w:rPr>
        <w:t xml:space="preserve">type voltmeter </w:t>
      </w:r>
      <w:r>
        <w:rPr>
          <w:spacing w:val="-2"/>
          <w:sz w:val="23"/>
          <w:szCs w:val="23"/>
        </w:rPr>
        <w:t xml:space="preserve">and </w:t>
      </w:r>
      <w:r>
        <w:rPr>
          <w:sz w:val="23"/>
          <w:szCs w:val="23"/>
        </w:rPr>
        <w:t>its</w:t>
      </w:r>
      <w:r>
        <w:rPr>
          <w:spacing w:val="-25"/>
          <w:sz w:val="23"/>
          <w:szCs w:val="23"/>
        </w:rPr>
        <w:t xml:space="preserve"> </w:t>
      </w:r>
      <w:r>
        <w:rPr>
          <w:spacing w:val="-3"/>
          <w:sz w:val="23"/>
          <w:szCs w:val="23"/>
        </w:rPr>
        <w:t>use.</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State the </w:t>
      </w:r>
      <w:r>
        <w:rPr>
          <w:spacing w:val="-4"/>
          <w:sz w:val="23"/>
          <w:szCs w:val="23"/>
        </w:rPr>
        <w:t xml:space="preserve">working </w:t>
      </w:r>
      <w:r>
        <w:rPr>
          <w:spacing w:val="-3"/>
          <w:sz w:val="23"/>
          <w:szCs w:val="23"/>
        </w:rPr>
        <w:t xml:space="preserve">principle </w:t>
      </w:r>
      <w:r>
        <w:rPr>
          <w:sz w:val="23"/>
          <w:szCs w:val="23"/>
        </w:rPr>
        <w:t xml:space="preserve">of </w:t>
      </w:r>
      <w:r>
        <w:rPr>
          <w:spacing w:val="-3"/>
          <w:sz w:val="23"/>
          <w:szCs w:val="23"/>
        </w:rPr>
        <w:t xml:space="preserve">transistor type voltmeter </w:t>
      </w:r>
      <w:r>
        <w:rPr>
          <w:sz w:val="23"/>
          <w:szCs w:val="23"/>
        </w:rPr>
        <w:t xml:space="preserve">(Block </w:t>
      </w:r>
      <w:r>
        <w:rPr>
          <w:spacing w:val="-3"/>
          <w:sz w:val="23"/>
          <w:szCs w:val="23"/>
        </w:rPr>
        <w:t>diagram</w:t>
      </w:r>
      <w:r>
        <w:rPr>
          <w:spacing w:val="-30"/>
          <w:sz w:val="23"/>
          <w:szCs w:val="23"/>
        </w:rPr>
        <w:t xml:space="preserve"> </w:t>
      </w:r>
      <w:r>
        <w:rPr>
          <w:spacing w:val="-3"/>
          <w:sz w:val="23"/>
          <w:szCs w:val="23"/>
        </w:rPr>
        <w:t>only)</w:t>
      </w:r>
    </w:p>
    <w:p w:rsidR="005F6964" w:rsidRDefault="005F6964">
      <w:pPr>
        <w:pStyle w:val="BodyText"/>
        <w:spacing w:before="8"/>
        <w:ind w:left="0" w:firstLine="0"/>
        <w:rPr>
          <w:sz w:val="23"/>
          <w:szCs w:val="23"/>
        </w:rPr>
      </w:pPr>
    </w:p>
    <w:p w:rsidR="005F6964" w:rsidRDefault="00582FCD" w:rsidP="00617A6F">
      <w:pPr>
        <w:pStyle w:val="Heading3"/>
        <w:numPr>
          <w:ilvl w:val="0"/>
          <w:numId w:val="71"/>
        </w:numPr>
        <w:tabs>
          <w:tab w:val="left" w:pos="880"/>
          <w:tab w:val="left" w:pos="881"/>
        </w:tabs>
        <w:spacing w:before="1"/>
        <w:ind w:hanging="721"/>
        <w:rPr>
          <w:sz w:val="23"/>
          <w:szCs w:val="23"/>
        </w:rPr>
      </w:pPr>
      <w:r>
        <w:rPr>
          <w:spacing w:val="-3"/>
          <w:sz w:val="23"/>
          <w:szCs w:val="23"/>
        </w:rPr>
        <w:t xml:space="preserve">UNDERSTAND WORKING PRINCIPLE </w:t>
      </w:r>
      <w:r>
        <w:rPr>
          <w:sz w:val="23"/>
          <w:szCs w:val="23"/>
        </w:rPr>
        <w:t>OF</w:t>
      </w:r>
      <w:r>
        <w:rPr>
          <w:spacing w:val="-13"/>
          <w:sz w:val="23"/>
          <w:szCs w:val="23"/>
        </w:rPr>
        <w:t xml:space="preserve"> </w:t>
      </w:r>
      <w:r>
        <w:rPr>
          <w:spacing w:val="-3"/>
          <w:sz w:val="23"/>
          <w:szCs w:val="23"/>
        </w:rPr>
        <w:t>OSCILLOSCOPE</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lastRenderedPageBreak/>
        <w:t xml:space="preserve">Explain </w:t>
      </w:r>
      <w:r>
        <w:rPr>
          <w:spacing w:val="-4"/>
          <w:sz w:val="23"/>
          <w:szCs w:val="23"/>
        </w:rPr>
        <w:t xml:space="preserve">working </w:t>
      </w:r>
      <w:r>
        <w:rPr>
          <w:sz w:val="23"/>
          <w:szCs w:val="23"/>
        </w:rPr>
        <w:t xml:space="preserve">of </w:t>
      </w:r>
      <w:r>
        <w:rPr>
          <w:spacing w:val="-3"/>
          <w:sz w:val="23"/>
          <w:szCs w:val="23"/>
        </w:rPr>
        <w:t>Oscilloscope</w:t>
      </w:r>
      <w:r>
        <w:rPr>
          <w:spacing w:val="-15"/>
          <w:sz w:val="23"/>
          <w:szCs w:val="23"/>
        </w:rPr>
        <w:t xml:space="preserve"> </w:t>
      </w:r>
      <w:r>
        <w:rPr>
          <w:spacing w:val="-3"/>
          <w:sz w:val="23"/>
          <w:szCs w:val="23"/>
        </w:rPr>
        <w:t>tube</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Enlist </w:t>
      </w:r>
      <w:r>
        <w:rPr>
          <w:sz w:val="23"/>
          <w:szCs w:val="23"/>
        </w:rPr>
        <w:t>parts of</w:t>
      </w:r>
      <w:r>
        <w:rPr>
          <w:spacing w:val="-15"/>
          <w:sz w:val="23"/>
          <w:szCs w:val="23"/>
        </w:rPr>
        <w:t xml:space="preserve"> </w:t>
      </w:r>
      <w:r>
        <w:rPr>
          <w:spacing w:val="-3"/>
          <w:sz w:val="23"/>
          <w:szCs w:val="23"/>
        </w:rPr>
        <w:t>Oscilloscope</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Explain applications </w:t>
      </w:r>
      <w:r>
        <w:rPr>
          <w:spacing w:val="-2"/>
          <w:sz w:val="23"/>
          <w:szCs w:val="23"/>
        </w:rPr>
        <w:t xml:space="preserve">for </w:t>
      </w:r>
      <w:r>
        <w:rPr>
          <w:spacing w:val="-3"/>
          <w:sz w:val="23"/>
          <w:szCs w:val="23"/>
        </w:rPr>
        <w:t xml:space="preserve">finding </w:t>
      </w:r>
      <w:r>
        <w:rPr>
          <w:spacing w:val="-4"/>
          <w:sz w:val="23"/>
          <w:szCs w:val="23"/>
        </w:rPr>
        <w:t xml:space="preserve">wave </w:t>
      </w:r>
      <w:r>
        <w:rPr>
          <w:spacing w:val="-3"/>
          <w:sz w:val="23"/>
          <w:szCs w:val="23"/>
        </w:rPr>
        <w:t xml:space="preserve">shape </w:t>
      </w:r>
      <w:r>
        <w:rPr>
          <w:spacing w:val="-2"/>
          <w:sz w:val="23"/>
          <w:szCs w:val="23"/>
        </w:rPr>
        <w:t>and</w:t>
      </w:r>
      <w:r>
        <w:rPr>
          <w:spacing w:val="-16"/>
          <w:sz w:val="23"/>
          <w:szCs w:val="23"/>
        </w:rPr>
        <w:t xml:space="preserve"> </w:t>
      </w:r>
      <w:r>
        <w:rPr>
          <w:spacing w:val="-3"/>
          <w:sz w:val="23"/>
          <w:szCs w:val="23"/>
        </w:rPr>
        <w:t>frequency.</w:t>
      </w:r>
    </w:p>
    <w:p w:rsidR="005F6964" w:rsidRDefault="005F6964">
      <w:pPr>
        <w:pStyle w:val="BodyText"/>
        <w:spacing w:before="9"/>
        <w:ind w:left="0" w:firstLine="0"/>
        <w:rPr>
          <w:sz w:val="23"/>
          <w:szCs w:val="23"/>
        </w:rPr>
      </w:pPr>
    </w:p>
    <w:p w:rsidR="005F6964" w:rsidRDefault="00582FCD" w:rsidP="00617A6F">
      <w:pPr>
        <w:pStyle w:val="Heading3"/>
        <w:numPr>
          <w:ilvl w:val="0"/>
          <w:numId w:val="71"/>
        </w:numPr>
        <w:tabs>
          <w:tab w:val="left" w:pos="880"/>
          <w:tab w:val="left" w:pos="881"/>
          <w:tab w:val="left" w:pos="2495"/>
          <w:tab w:val="left" w:pos="3764"/>
          <w:tab w:val="left" w:pos="5091"/>
          <w:tab w:val="left" w:pos="6944"/>
          <w:tab w:val="left" w:pos="7623"/>
          <w:tab w:val="left" w:pos="9245"/>
        </w:tabs>
        <w:spacing w:line="249" w:lineRule="auto"/>
        <w:ind w:right="157"/>
        <w:rPr>
          <w:sz w:val="23"/>
          <w:szCs w:val="23"/>
        </w:rPr>
      </w:pPr>
      <w:r>
        <w:rPr>
          <w:spacing w:val="-3"/>
          <w:sz w:val="23"/>
          <w:szCs w:val="23"/>
        </w:rPr>
        <w:t>UNDERSTAND</w:t>
      </w:r>
      <w:r>
        <w:rPr>
          <w:spacing w:val="-3"/>
          <w:sz w:val="23"/>
          <w:szCs w:val="23"/>
        </w:rPr>
        <w:tab/>
        <w:t>WORKING</w:t>
      </w:r>
      <w:r>
        <w:rPr>
          <w:spacing w:val="-3"/>
          <w:sz w:val="23"/>
          <w:szCs w:val="23"/>
        </w:rPr>
        <w:tab/>
        <w:t>PRINCIPLE</w:t>
      </w:r>
      <w:r>
        <w:rPr>
          <w:spacing w:val="-3"/>
          <w:sz w:val="23"/>
          <w:szCs w:val="23"/>
        </w:rPr>
        <w:tab/>
        <w:t>CONSTRUCTION</w:t>
      </w:r>
      <w:r>
        <w:rPr>
          <w:spacing w:val="-3"/>
          <w:sz w:val="23"/>
          <w:szCs w:val="23"/>
        </w:rPr>
        <w:tab/>
      </w:r>
      <w:r>
        <w:rPr>
          <w:sz w:val="23"/>
          <w:szCs w:val="23"/>
        </w:rPr>
        <w:t>AND</w:t>
      </w:r>
      <w:r>
        <w:rPr>
          <w:sz w:val="23"/>
          <w:szCs w:val="23"/>
        </w:rPr>
        <w:tab/>
      </w:r>
      <w:r>
        <w:rPr>
          <w:spacing w:val="-3"/>
          <w:sz w:val="23"/>
          <w:szCs w:val="23"/>
        </w:rPr>
        <w:t>APPLICATION</w:t>
      </w:r>
      <w:r>
        <w:rPr>
          <w:spacing w:val="-3"/>
          <w:sz w:val="23"/>
          <w:szCs w:val="23"/>
        </w:rPr>
        <w:tab/>
      </w:r>
      <w:r>
        <w:rPr>
          <w:spacing w:val="-10"/>
          <w:sz w:val="23"/>
          <w:szCs w:val="23"/>
        </w:rPr>
        <w:t xml:space="preserve">OF </w:t>
      </w:r>
      <w:r>
        <w:rPr>
          <w:spacing w:val="-3"/>
          <w:sz w:val="23"/>
          <w:szCs w:val="23"/>
        </w:rPr>
        <w:t>SYNCHRONOSCOPE</w:t>
      </w:r>
    </w:p>
    <w:p w:rsidR="005F6964" w:rsidRDefault="00582FCD" w:rsidP="00617A6F">
      <w:pPr>
        <w:pStyle w:val="ListParagraph"/>
        <w:numPr>
          <w:ilvl w:val="1"/>
          <w:numId w:val="71"/>
        </w:numPr>
        <w:tabs>
          <w:tab w:val="left" w:pos="1600"/>
          <w:tab w:val="left" w:pos="1601"/>
        </w:tabs>
        <w:spacing w:before="2"/>
        <w:rPr>
          <w:sz w:val="23"/>
          <w:szCs w:val="23"/>
        </w:rPr>
      </w:pPr>
      <w:r>
        <w:rPr>
          <w:spacing w:val="-3"/>
          <w:sz w:val="23"/>
          <w:szCs w:val="23"/>
        </w:rPr>
        <w:t xml:space="preserve">State types </w:t>
      </w:r>
      <w:r>
        <w:rPr>
          <w:sz w:val="23"/>
          <w:szCs w:val="23"/>
        </w:rPr>
        <w:t xml:space="preserve">of </w:t>
      </w:r>
      <w:proofErr w:type="spellStart"/>
      <w:r>
        <w:rPr>
          <w:spacing w:val="-4"/>
          <w:sz w:val="23"/>
          <w:szCs w:val="23"/>
        </w:rPr>
        <w:t>synchrono</w:t>
      </w:r>
      <w:proofErr w:type="spellEnd"/>
      <w:r>
        <w:rPr>
          <w:spacing w:val="-22"/>
          <w:sz w:val="23"/>
          <w:szCs w:val="23"/>
        </w:rPr>
        <w:t xml:space="preserve"> </w:t>
      </w:r>
      <w:r>
        <w:rPr>
          <w:sz w:val="23"/>
          <w:szCs w:val="23"/>
        </w:rPr>
        <w:t>scope</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State </w:t>
      </w:r>
      <w:r>
        <w:rPr>
          <w:spacing w:val="-4"/>
          <w:sz w:val="23"/>
          <w:szCs w:val="23"/>
        </w:rPr>
        <w:t xml:space="preserve">working </w:t>
      </w:r>
      <w:r>
        <w:rPr>
          <w:spacing w:val="-3"/>
          <w:sz w:val="23"/>
          <w:szCs w:val="23"/>
        </w:rPr>
        <w:t xml:space="preserve">principle </w:t>
      </w:r>
      <w:r>
        <w:rPr>
          <w:sz w:val="23"/>
          <w:szCs w:val="23"/>
        </w:rPr>
        <w:t>of</w:t>
      </w:r>
      <w:r>
        <w:rPr>
          <w:spacing w:val="-12"/>
          <w:sz w:val="23"/>
          <w:szCs w:val="23"/>
        </w:rPr>
        <w:t xml:space="preserve"> </w:t>
      </w:r>
      <w:r>
        <w:rPr>
          <w:sz w:val="23"/>
          <w:szCs w:val="23"/>
        </w:rPr>
        <w:t>each</w:t>
      </w:r>
    </w:p>
    <w:p w:rsidR="005F6964" w:rsidRDefault="00582FCD" w:rsidP="00617A6F">
      <w:pPr>
        <w:pStyle w:val="ListParagraph"/>
        <w:numPr>
          <w:ilvl w:val="1"/>
          <w:numId w:val="71"/>
        </w:numPr>
        <w:tabs>
          <w:tab w:val="left" w:pos="1600"/>
          <w:tab w:val="left" w:pos="1601"/>
        </w:tabs>
        <w:rPr>
          <w:sz w:val="23"/>
          <w:szCs w:val="23"/>
        </w:rPr>
      </w:pPr>
      <w:r>
        <w:rPr>
          <w:spacing w:val="-3"/>
          <w:sz w:val="23"/>
          <w:szCs w:val="23"/>
        </w:rPr>
        <w:t xml:space="preserve">Explain application </w:t>
      </w:r>
      <w:r>
        <w:rPr>
          <w:sz w:val="23"/>
          <w:szCs w:val="23"/>
        </w:rPr>
        <w:t>of each</w:t>
      </w:r>
      <w:r>
        <w:rPr>
          <w:spacing w:val="-19"/>
          <w:sz w:val="23"/>
          <w:szCs w:val="23"/>
        </w:rPr>
        <w:t xml:space="preserve"> </w:t>
      </w:r>
      <w:r>
        <w:rPr>
          <w:spacing w:val="-3"/>
          <w:sz w:val="23"/>
          <w:szCs w:val="23"/>
        </w:rPr>
        <w:t>type.</w:t>
      </w:r>
    </w:p>
    <w:p w:rsidR="005F6964" w:rsidRDefault="005F6964">
      <w:pPr>
        <w:pStyle w:val="BodyText"/>
        <w:spacing w:before="9" w:after="1"/>
        <w:ind w:left="0" w:firstLine="0"/>
        <w:rPr>
          <w:sz w:val="23"/>
          <w:szCs w:val="23"/>
        </w:rPr>
      </w:pPr>
    </w:p>
    <w:tbl>
      <w:tblPr>
        <w:tblW w:w="0" w:type="auto"/>
        <w:tblInd w:w="117" w:type="dxa"/>
        <w:tblLayout w:type="fixed"/>
        <w:tblCellMar>
          <w:left w:w="0" w:type="dxa"/>
          <w:right w:w="0" w:type="dxa"/>
        </w:tblCellMar>
        <w:tblLook w:val="04A0" w:firstRow="1" w:lastRow="0" w:firstColumn="1" w:lastColumn="0" w:noHBand="0" w:noVBand="1"/>
      </w:tblPr>
      <w:tblGrid>
        <w:gridCol w:w="533"/>
        <w:gridCol w:w="908"/>
        <w:gridCol w:w="6557"/>
      </w:tblGrid>
      <w:tr w:rsidR="005F6964">
        <w:trPr>
          <w:trHeight w:val="230"/>
        </w:trPr>
        <w:tc>
          <w:tcPr>
            <w:tcW w:w="533" w:type="dxa"/>
          </w:tcPr>
          <w:p w:rsidR="005F6964" w:rsidRDefault="00582FCD">
            <w:pPr>
              <w:pStyle w:val="TableParagraph"/>
              <w:spacing w:line="210" w:lineRule="exact"/>
              <w:ind w:left="50"/>
              <w:rPr>
                <w:b/>
                <w:sz w:val="23"/>
                <w:szCs w:val="23"/>
              </w:rPr>
            </w:pPr>
            <w:r>
              <w:rPr>
                <w:b/>
                <w:sz w:val="23"/>
                <w:szCs w:val="23"/>
              </w:rPr>
              <w:t>44.</w:t>
            </w:r>
          </w:p>
        </w:tc>
        <w:tc>
          <w:tcPr>
            <w:tcW w:w="908" w:type="dxa"/>
          </w:tcPr>
          <w:p w:rsidR="005F6964" w:rsidRDefault="00582FCD">
            <w:pPr>
              <w:pStyle w:val="TableParagraph"/>
              <w:spacing w:line="210" w:lineRule="exact"/>
              <w:ind w:left="236"/>
              <w:rPr>
                <w:b/>
                <w:sz w:val="23"/>
                <w:szCs w:val="23"/>
              </w:rPr>
            </w:pPr>
            <w:r>
              <w:rPr>
                <w:b/>
                <w:sz w:val="23"/>
                <w:szCs w:val="23"/>
              </w:rPr>
              <w:t>KNOW</w:t>
            </w:r>
          </w:p>
        </w:tc>
        <w:tc>
          <w:tcPr>
            <w:tcW w:w="6557" w:type="dxa"/>
          </w:tcPr>
          <w:p w:rsidR="005F6964" w:rsidRDefault="00582FCD">
            <w:pPr>
              <w:pStyle w:val="TableParagraph"/>
              <w:spacing w:line="210" w:lineRule="exact"/>
              <w:ind w:left="22"/>
              <w:rPr>
                <w:b/>
                <w:sz w:val="23"/>
                <w:szCs w:val="23"/>
              </w:rPr>
            </w:pPr>
            <w:r>
              <w:rPr>
                <w:b/>
                <w:spacing w:val="-3"/>
                <w:sz w:val="23"/>
                <w:szCs w:val="23"/>
              </w:rPr>
              <w:t xml:space="preserve">WORKING PRINCIPLE </w:t>
            </w:r>
            <w:r>
              <w:rPr>
                <w:b/>
                <w:sz w:val="23"/>
                <w:szCs w:val="23"/>
              </w:rPr>
              <w:t xml:space="preserve">OF </w:t>
            </w:r>
            <w:r>
              <w:rPr>
                <w:b/>
                <w:spacing w:val="-3"/>
                <w:sz w:val="23"/>
                <w:szCs w:val="23"/>
              </w:rPr>
              <w:t>SPEED/R.P.M MEASURING INSTRUMENTS</w:t>
            </w:r>
          </w:p>
        </w:tc>
      </w:tr>
      <w:tr w:rsidR="005F6964">
        <w:trPr>
          <w:trHeight w:val="240"/>
        </w:trPr>
        <w:tc>
          <w:tcPr>
            <w:tcW w:w="533" w:type="dxa"/>
          </w:tcPr>
          <w:p w:rsidR="005F6964" w:rsidRDefault="005F6964">
            <w:pPr>
              <w:pStyle w:val="TableParagraph"/>
              <w:rPr>
                <w:sz w:val="23"/>
                <w:szCs w:val="23"/>
              </w:rPr>
            </w:pPr>
          </w:p>
        </w:tc>
        <w:tc>
          <w:tcPr>
            <w:tcW w:w="908" w:type="dxa"/>
          </w:tcPr>
          <w:p w:rsidR="005F6964" w:rsidRDefault="00582FCD">
            <w:pPr>
              <w:pStyle w:val="TableParagraph"/>
              <w:spacing w:line="220" w:lineRule="exact"/>
              <w:ind w:left="236"/>
              <w:rPr>
                <w:sz w:val="23"/>
                <w:szCs w:val="23"/>
              </w:rPr>
            </w:pPr>
            <w:r>
              <w:rPr>
                <w:sz w:val="23"/>
                <w:szCs w:val="23"/>
              </w:rPr>
              <w:t>44.1</w:t>
            </w:r>
          </w:p>
        </w:tc>
        <w:tc>
          <w:tcPr>
            <w:tcW w:w="6557" w:type="dxa"/>
          </w:tcPr>
          <w:p w:rsidR="005F6964" w:rsidRDefault="00582FCD">
            <w:pPr>
              <w:pStyle w:val="TableParagraph"/>
              <w:spacing w:line="220" w:lineRule="exact"/>
              <w:ind w:left="49"/>
              <w:rPr>
                <w:sz w:val="23"/>
                <w:szCs w:val="23"/>
              </w:rPr>
            </w:pPr>
            <w:r>
              <w:rPr>
                <w:sz w:val="23"/>
                <w:szCs w:val="23"/>
              </w:rPr>
              <w:t>State working principle of speed counter (Mechanical)</w:t>
            </w:r>
          </w:p>
        </w:tc>
      </w:tr>
      <w:tr w:rsidR="005F6964">
        <w:trPr>
          <w:trHeight w:val="240"/>
        </w:trPr>
        <w:tc>
          <w:tcPr>
            <w:tcW w:w="533" w:type="dxa"/>
          </w:tcPr>
          <w:p w:rsidR="005F6964" w:rsidRDefault="005F6964">
            <w:pPr>
              <w:pStyle w:val="TableParagraph"/>
              <w:rPr>
                <w:sz w:val="23"/>
                <w:szCs w:val="23"/>
              </w:rPr>
            </w:pPr>
          </w:p>
        </w:tc>
        <w:tc>
          <w:tcPr>
            <w:tcW w:w="908" w:type="dxa"/>
          </w:tcPr>
          <w:p w:rsidR="005F6964" w:rsidRDefault="00582FCD">
            <w:pPr>
              <w:pStyle w:val="TableParagraph"/>
              <w:spacing w:line="220" w:lineRule="exact"/>
              <w:ind w:left="236"/>
              <w:rPr>
                <w:sz w:val="23"/>
                <w:szCs w:val="23"/>
              </w:rPr>
            </w:pPr>
            <w:r>
              <w:rPr>
                <w:sz w:val="23"/>
                <w:szCs w:val="23"/>
              </w:rPr>
              <w:t>44.2</w:t>
            </w:r>
          </w:p>
        </w:tc>
        <w:tc>
          <w:tcPr>
            <w:tcW w:w="6557" w:type="dxa"/>
          </w:tcPr>
          <w:p w:rsidR="005F6964" w:rsidRDefault="00582FCD">
            <w:pPr>
              <w:pStyle w:val="TableParagraph"/>
              <w:spacing w:line="220" w:lineRule="exact"/>
              <w:ind w:left="49"/>
              <w:rPr>
                <w:sz w:val="23"/>
                <w:szCs w:val="23"/>
              </w:rPr>
            </w:pPr>
            <w:r>
              <w:rPr>
                <w:sz w:val="23"/>
                <w:szCs w:val="23"/>
              </w:rPr>
              <w:t>State working principle of dynamometer type speedometer</w:t>
            </w:r>
          </w:p>
        </w:tc>
      </w:tr>
      <w:tr w:rsidR="005F6964">
        <w:trPr>
          <w:trHeight w:val="240"/>
        </w:trPr>
        <w:tc>
          <w:tcPr>
            <w:tcW w:w="533" w:type="dxa"/>
          </w:tcPr>
          <w:p w:rsidR="005F6964" w:rsidRDefault="005F6964">
            <w:pPr>
              <w:pStyle w:val="TableParagraph"/>
              <w:rPr>
                <w:sz w:val="23"/>
                <w:szCs w:val="23"/>
              </w:rPr>
            </w:pPr>
          </w:p>
        </w:tc>
        <w:tc>
          <w:tcPr>
            <w:tcW w:w="908" w:type="dxa"/>
          </w:tcPr>
          <w:p w:rsidR="005F6964" w:rsidRDefault="00582FCD">
            <w:pPr>
              <w:pStyle w:val="TableParagraph"/>
              <w:spacing w:line="220" w:lineRule="exact"/>
              <w:ind w:left="236"/>
              <w:rPr>
                <w:sz w:val="23"/>
                <w:szCs w:val="23"/>
              </w:rPr>
            </w:pPr>
            <w:r>
              <w:rPr>
                <w:sz w:val="23"/>
                <w:szCs w:val="23"/>
              </w:rPr>
              <w:t>44.3</w:t>
            </w:r>
          </w:p>
        </w:tc>
        <w:tc>
          <w:tcPr>
            <w:tcW w:w="6557" w:type="dxa"/>
          </w:tcPr>
          <w:p w:rsidR="005F6964" w:rsidRDefault="00582FCD">
            <w:pPr>
              <w:pStyle w:val="TableParagraph"/>
              <w:spacing w:line="220" w:lineRule="exact"/>
              <w:ind w:left="49"/>
              <w:rPr>
                <w:sz w:val="23"/>
                <w:szCs w:val="23"/>
              </w:rPr>
            </w:pPr>
            <w:r>
              <w:rPr>
                <w:sz w:val="23"/>
                <w:szCs w:val="23"/>
              </w:rPr>
              <w:t>State working principle of electronic counter.</w:t>
            </w:r>
          </w:p>
        </w:tc>
      </w:tr>
      <w:tr w:rsidR="005F6964">
        <w:trPr>
          <w:trHeight w:val="230"/>
        </w:trPr>
        <w:tc>
          <w:tcPr>
            <w:tcW w:w="533" w:type="dxa"/>
          </w:tcPr>
          <w:p w:rsidR="005F6964" w:rsidRDefault="005F6964">
            <w:pPr>
              <w:pStyle w:val="TableParagraph"/>
              <w:rPr>
                <w:sz w:val="23"/>
                <w:szCs w:val="23"/>
              </w:rPr>
            </w:pPr>
          </w:p>
        </w:tc>
        <w:tc>
          <w:tcPr>
            <w:tcW w:w="908" w:type="dxa"/>
          </w:tcPr>
          <w:p w:rsidR="005F6964" w:rsidRDefault="00582FCD">
            <w:pPr>
              <w:pStyle w:val="TableParagraph"/>
              <w:spacing w:line="210" w:lineRule="exact"/>
              <w:ind w:left="236"/>
              <w:rPr>
                <w:sz w:val="23"/>
                <w:szCs w:val="23"/>
              </w:rPr>
            </w:pPr>
            <w:r>
              <w:rPr>
                <w:sz w:val="23"/>
                <w:szCs w:val="23"/>
              </w:rPr>
              <w:t>44.4</w:t>
            </w:r>
          </w:p>
        </w:tc>
        <w:tc>
          <w:tcPr>
            <w:tcW w:w="6557" w:type="dxa"/>
          </w:tcPr>
          <w:p w:rsidR="005F6964" w:rsidRDefault="00582FCD">
            <w:pPr>
              <w:pStyle w:val="TableParagraph"/>
              <w:spacing w:line="210" w:lineRule="exact"/>
              <w:ind w:left="49"/>
              <w:rPr>
                <w:sz w:val="23"/>
                <w:szCs w:val="23"/>
              </w:rPr>
            </w:pPr>
            <w:r>
              <w:rPr>
                <w:sz w:val="23"/>
                <w:szCs w:val="23"/>
              </w:rPr>
              <w:t>State method of use of each</w:t>
            </w:r>
          </w:p>
        </w:tc>
      </w:tr>
    </w:tbl>
    <w:p w:rsidR="005F6964" w:rsidRDefault="005F6964">
      <w:pPr>
        <w:pStyle w:val="BodyText"/>
        <w:spacing w:before="9"/>
        <w:ind w:left="0" w:firstLine="0"/>
        <w:rPr>
          <w:sz w:val="23"/>
          <w:szCs w:val="23"/>
        </w:rPr>
      </w:pPr>
    </w:p>
    <w:p w:rsidR="005F6964" w:rsidRDefault="00582FCD" w:rsidP="00617A6F">
      <w:pPr>
        <w:pStyle w:val="Heading3"/>
        <w:numPr>
          <w:ilvl w:val="0"/>
          <w:numId w:val="72"/>
        </w:numPr>
        <w:tabs>
          <w:tab w:val="left" w:pos="880"/>
          <w:tab w:val="left" w:pos="881"/>
        </w:tabs>
        <w:spacing w:before="91"/>
        <w:ind w:hanging="721"/>
        <w:rPr>
          <w:sz w:val="23"/>
          <w:szCs w:val="23"/>
        </w:rPr>
      </w:pPr>
      <w:r>
        <w:rPr>
          <w:spacing w:val="-3"/>
          <w:sz w:val="23"/>
          <w:szCs w:val="23"/>
        </w:rPr>
        <w:t xml:space="preserve">UNDERSTAND </w:t>
      </w:r>
      <w:r>
        <w:rPr>
          <w:sz w:val="23"/>
          <w:szCs w:val="23"/>
        </w:rPr>
        <w:t xml:space="preserve">MAXIMUM DEMAND </w:t>
      </w:r>
      <w:r>
        <w:rPr>
          <w:spacing w:val="-3"/>
          <w:sz w:val="23"/>
          <w:szCs w:val="23"/>
        </w:rPr>
        <w:t xml:space="preserve">INDICATOR </w:t>
      </w:r>
      <w:r>
        <w:rPr>
          <w:sz w:val="23"/>
          <w:szCs w:val="23"/>
        </w:rPr>
        <w:t>AND IT</w:t>
      </w:r>
      <w:r>
        <w:rPr>
          <w:spacing w:val="-26"/>
          <w:sz w:val="23"/>
          <w:szCs w:val="23"/>
        </w:rPr>
        <w:t xml:space="preserve"> </w:t>
      </w:r>
      <w:r>
        <w:rPr>
          <w:sz w:val="23"/>
          <w:szCs w:val="23"/>
        </w:rPr>
        <w:t>USE</w:t>
      </w:r>
    </w:p>
    <w:p w:rsidR="005F6964" w:rsidRDefault="00582FCD" w:rsidP="00617A6F">
      <w:pPr>
        <w:pStyle w:val="ListParagraph"/>
        <w:numPr>
          <w:ilvl w:val="1"/>
          <w:numId w:val="72"/>
        </w:numPr>
        <w:tabs>
          <w:tab w:val="left" w:pos="1600"/>
          <w:tab w:val="left" w:pos="1601"/>
        </w:tabs>
        <w:rPr>
          <w:sz w:val="23"/>
          <w:szCs w:val="23"/>
        </w:rPr>
      </w:pPr>
      <w:r>
        <w:rPr>
          <w:spacing w:val="-3"/>
          <w:sz w:val="23"/>
          <w:szCs w:val="23"/>
        </w:rPr>
        <w:t xml:space="preserve">Explain construction </w:t>
      </w:r>
      <w:r>
        <w:rPr>
          <w:spacing w:val="-2"/>
          <w:sz w:val="23"/>
          <w:szCs w:val="23"/>
        </w:rPr>
        <w:t xml:space="preserve">and </w:t>
      </w:r>
      <w:r>
        <w:rPr>
          <w:spacing w:val="-3"/>
          <w:sz w:val="23"/>
          <w:szCs w:val="23"/>
        </w:rPr>
        <w:t xml:space="preserve">principle </w:t>
      </w:r>
      <w:r>
        <w:rPr>
          <w:sz w:val="23"/>
          <w:szCs w:val="23"/>
        </w:rPr>
        <w:t>of</w:t>
      </w:r>
      <w:r>
        <w:rPr>
          <w:spacing w:val="-15"/>
          <w:sz w:val="23"/>
          <w:szCs w:val="23"/>
        </w:rPr>
        <w:t xml:space="preserve"> </w:t>
      </w:r>
      <w:r>
        <w:rPr>
          <w:spacing w:val="-4"/>
          <w:sz w:val="23"/>
          <w:szCs w:val="23"/>
        </w:rPr>
        <w:t>working.</w:t>
      </w:r>
    </w:p>
    <w:p w:rsidR="005F6964" w:rsidRDefault="00582FCD" w:rsidP="00617A6F">
      <w:pPr>
        <w:pStyle w:val="ListParagraph"/>
        <w:numPr>
          <w:ilvl w:val="1"/>
          <w:numId w:val="72"/>
        </w:numPr>
        <w:tabs>
          <w:tab w:val="left" w:pos="1600"/>
          <w:tab w:val="left" w:pos="1601"/>
        </w:tabs>
        <w:rPr>
          <w:sz w:val="23"/>
          <w:szCs w:val="23"/>
        </w:rPr>
      </w:pPr>
      <w:r>
        <w:rPr>
          <w:sz w:val="23"/>
          <w:szCs w:val="23"/>
        </w:rPr>
        <w:t xml:space="preserve">Draw </w:t>
      </w:r>
      <w:r>
        <w:rPr>
          <w:spacing w:val="-3"/>
          <w:sz w:val="23"/>
          <w:szCs w:val="23"/>
        </w:rPr>
        <w:t>connection</w:t>
      </w:r>
      <w:r>
        <w:rPr>
          <w:spacing w:val="-16"/>
          <w:sz w:val="23"/>
          <w:szCs w:val="23"/>
        </w:rPr>
        <w:t xml:space="preserve"> </w:t>
      </w:r>
      <w:r>
        <w:rPr>
          <w:spacing w:val="-3"/>
          <w:sz w:val="23"/>
          <w:szCs w:val="23"/>
        </w:rPr>
        <w:t>diagram.</w:t>
      </w:r>
    </w:p>
    <w:p w:rsidR="005F6964" w:rsidRDefault="00582FCD" w:rsidP="00617A6F">
      <w:pPr>
        <w:pStyle w:val="ListParagraph"/>
        <w:numPr>
          <w:ilvl w:val="1"/>
          <w:numId w:val="72"/>
        </w:numPr>
        <w:tabs>
          <w:tab w:val="left" w:pos="1600"/>
          <w:tab w:val="left" w:pos="1601"/>
        </w:tabs>
        <w:rPr>
          <w:sz w:val="23"/>
          <w:szCs w:val="23"/>
        </w:rPr>
      </w:pPr>
      <w:r>
        <w:rPr>
          <w:spacing w:val="-3"/>
          <w:sz w:val="23"/>
          <w:szCs w:val="23"/>
        </w:rPr>
        <w:t xml:space="preserve">Explain the methods </w:t>
      </w:r>
      <w:r>
        <w:rPr>
          <w:sz w:val="23"/>
          <w:szCs w:val="23"/>
        </w:rPr>
        <w:t xml:space="preserve">of </w:t>
      </w:r>
      <w:r>
        <w:rPr>
          <w:spacing w:val="-3"/>
          <w:sz w:val="23"/>
          <w:szCs w:val="23"/>
        </w:rPr>
        <w:t xml:space="preserve">taking </w:t>
      </w:r>
      <w:r>
        <w:rPr>
          <w:spacing w:val="-2"/>
          <w:sz w:val="23"/>
          <w:szCs w:val="23"/>
        </w:rPr>
        <w:t xml:space="preserve">and </w:t>
      </w:r>
      <w:r>
        <w:rPr>
          <w:spacing w:val="-3"/>
          <w:sz w:val="23"/>
          <w:szCs w:val="23"/>
        </w:rPr>
        <w:t xml:space="preserve">interpreting </w:t>
      </w:r>
      <w:r>
        <w:rPr>
          <w:sz w:val="23"/>
          <w:szCs w:val="23"/>
        </w:rPr>
        <w:t>its</w:t>
      </w:r>
      <w:r>
        <w:rPr>
          <w:spacing w:val="-28"/>
          <w:sz w:val="23"/>
          <w:szCs w:val="23"/>
        </w:rPr>
        <w:t xml:space="preserve"> </w:t>
      </w:r>
      <w:r>
        <w:rPr>
          <w:spacing w:val="-3"/>
          <w:sz w:val="23"/>
          <w:szCs w:val="23"/>
        </w:rPr>
        <w:t>readings.</w:t>
      </w:r>
    </w:p>
    <w:p w:rsidR="005F6964" w:rsidRDefault="005F6964">
      <w:pPr>
        <w:pStyle w:val="BodyText"/>
        <w:spacing w:before="9"/>
        <w:ind w:left="0" w:firstLine="0"/>
        <w:rPr>
          <w:sz w:val="23"/>
          <w:szCs w:val="23"/>
        </w:rPr>
      </w:pPr>
    </w:p>
    <w:p w:rsidR="005F6964" w:rsidRDefault="00582FCD" w:rsidP="00617A6F">
      <w:pPr>
        <w:pStyle w:val="Heading3"/>
        <w:numPr>
          <w:ilvl w:val="0"/>
          <w:numId w:val="72"/>
        </w:numPr>
        <w:tabs>
          <w:tab w:val="left" w:pos="880"/>
          <w:tab w:val="left" w:pos="881"/>
        </w:tabs>
        <w:ind w:hanging="721"/>
        <w:rPr>
          <w:sz w:val="23"/>
          <w:szCs w:val="23"/>
        </w:rPr>
      </w:pPr>
      <w:r>
        <w:rPr>
          <w:sz w:val="23"/>
          <w:szCs w:val="23"/>
        </w:rPr>
        <w:t xml:space="preserve">KNOW </w:t>
      </w:r>
      <w:r>
        <w:rPr>
          <w:spacing w:val="-3"/>
          <w:sz w:val="23"/>
          <w:szCs w:val="23"/>
        </w:rPr>
        <w:t xml:space="preserve">WORKING </w:t>
      </w:r>
      <w:r>
        <w:rPr>
          <w:sz w:val="23"/>
          <w:szCs w:val="23"/>
        </w:rPr>
        <w:t xml:space="preserve">OF </w:t>
      </w:r>
      <w:r>
        <w:rPr>
          <w:spacing w:val="-3"/>
          <w:sz w:val="23"/>
          <w:szCs w:val="23"/>
        </w:rPr>
        <w:t>SIGNAL</w:t>
      </w:r>
      <w:r>
        <w:rPr>
          <w:spacing w:val="-19"/>
          <w:sz w:val="23"/>
          <w:szCs w:val="23"/>
        </w:rPr>
        <w:t xml:space="preserve"> </w:t>
      </w:r>
      <w:r>
        <w:rPr>
          <w:spacing w:val="-3"/>
          <w:sz w:val="23"/>
          <w:szCs w:val="23"/>
        </w:rPr>
        <w:t>GENERATOR</w:t>
      </w:r>
    </w:p>
    <w:p w:rsidR="005F6964" w:rsidRDefault="00582FCD" w:rsidP="00617A6F">
      <w:pPr>
        <w:pStyle w:val="ListParagraph"/>
        <w:numPr>
          <w:ilvl w:val="1"/>
          <w:numId w:val="72"/>
        </w:numPr>
        <w:tabs>
          <w:tab w:val="left" w:pos="1600"/>
          <w:tab w:val="left" w:pos="1601"/>
        </w:tabs>
        <w:spacing w:before="11"/>
        <w:rPr>
          <w:sz w:val="23"/>
          <w:szCs w:val="23"/>
        </w:rPr>
      </w:pPr>
      <w:r>
        <w:rPr>
          <w:spacing w:val="-3"/>
          <w:sz w:val="23"/>
          <w:szCs w:val="23"/>
        </w:rPr>
        <w:t xml:space="preserve">State construction </w:t>
      </w:r>
      <w:r>
        <w:rPr>
          <w:spacing w:val="-2"/>
          <w:sz w:val="23"/>
          <w:szCs w:val="23"/>
        </w:rPr>
        <w:t>and</w:t>
      </w:r>
      <w:r>
        <w:rPr>
          <w:spacing w:val="-8"/>
          <w:sz w:val="23"/>
          <w:szCs w:val="23"/>
        </w:rPr>
        <w:t xml:space="preserve"> </w:t>
      </w:r>
      <w:r>
        <w:rPr>
          <w:spacing w:val="-3"/>
          <w:sz w:val="23"/>
          <w:szCs w:val="23"/>
        </w:rPr>
        <w:t>use.</w:t>
      </w:r>
    </w:p>
    <w:p w:rsidR="005F6964" w:rsidRDefault="00582FCD" w:rsidP="00617A6F">
      <w:pPr>
        <w:pStyle w:val="ListParagraph"/>
        <w:numPr>
          <w:ilvl w:val="1"/>
          <w:numId w:val="72"/>
        </w:numPr>
        <w:tabs>
          <w:tab w:val="left" w:pos="1600"/>
          <w:tab w:val="left" w:pos="1601"/>
        </w:tabs>
        <w:rPr>
          <w:sz w:val="23"/>
          <w:szCs w:val="23"/>
        </w:rPr>
      </w:pPr>
      <w:r>
        <w:rPr>
          <w:spacing w:val="-3"/>
          <w:sz w:val="23"/>
          <w:szCs w:val="23"/>
        </w:rPr>
        <w:t xml:space="preserve">State types (AF </w:t>
      </w:r>
      <w:r>
        <w:rPr>
          <w:sz w:val="23"/>
          <w:szCs w:val="23"/>
        </w:rPr>
        <w:t>&amp;</w:t>
      </w:r>
      <w:r>
        <w:rPr>
          <w:spacing w:val="-12"/>
          <w:sz w:val="23"/>
          <w:szCs w:val="23"/>
        </w:rPr>
        <w:t xml:space="preserve"> </w:t>
      </w:r>
      <w:r>
        <w:rPr>
          <w:spacing w:val="-3"/>
          <w:sz w:val="23"/>
          <w:szCs w:val="23"/>
        </w:rPr>
        <w:t>RF)</w:t>
      </w:r>
    </w:p>
    <w:p w:rsidR="005F6964" w:rsidRDefault="005F6964">
      <w:pPr>
        <w:pStyle w:val="BodyText"/>
        <w:spacing w:before="1"/>
        <w:ind w:left="0" w:firstLine="0"/>
        <w:rPr>
          <w:sz w:val="23"/>
          <w:szCs w:val="23"/>
        </w:rPr>
      </w:pPr>
    </w:p>
    <w:p w:rsidR="005F6964" w:rsidRDefault="00582FCD" w:rsidP="00617A6F">
      <w:pPr>
        <w:pStyle w:val="Heading3"/>
        <w:numPr>
          <w:ilvl w:val="0"/>
          <w:numId w:val="72"/>
        </w:numPr>
        <w:tabs>
          <w:tab w:val="left" w:pos="880"/>
          <w:tab w:val="left" w:pos="881"/>
        </w:tabs>
        <w:ind w:hanging="721"/>
        <w:rPr>
          <w:sz w:val="23"/>
          <w:szCs w:val="23"/>
        </w:rPr>
      </w:pPr>
      <w:r>
        <w:rPr>
          <w:spacing w:val="-3"/>
          <w:sz w:val="23"/>
          <w:szCs w:val="23"/>
        </w:rPr>
        <w:t>UNDERSTAND</w:t>
      </w:r>
      <w:r>
        <w:rPr>
          <w:spacing w:val="-6"/>
          <w:sz w:val="23"/>
          <w:szCs w:val="23"/>
        </w:rPr>
        <w:t xml:space="preserve"> </w:t>
      </w:r>
      <w:r>
        <w:rPr>
          <w:sz w:val="23"/>
          <w:szCs w:val="23"/>
        </w:rPr>
        <w:t>USE</w:t>
      </w:r>
      <w:r>
        <w:rPr>
          <w:spacing w:val="-7"/>
          <w:sz w:val="23"/>
          <w:szCs w:val="23"/>
        </w:rPr>
        <w:t xml:space="preserve"> </w:t>
      </w:r>
      <w:r>
        <w:rPr>
          <w:sz w:val="23"/>
          <w:szCs w:val="23"/>
        </w:rPr>
        <w:t>OF</w:t>
      </w:r>
      <w:r>
        <w:rPr>
          <w:spacing w:val="-4"/>
          <w:sz w:val="23"/>
          <w:szCs w:val="23"/>
        </w:rPr>
        <w:t xml:space="preserve"> </w:t>
      </w:r>
      <w:r>
        <w:rPr>
          <w:spacing w:val="-3"/>
          <w:sz w:val="23"/>
          <w:szCs w:val="23"/>
        </w:rPr>
        <w:t>SIGNAL</w:t>
      </w:r>
      <w:r>
        <w:rPr>
          <w:spacing w:val="-7"/>
          <w:sz w:val="23"/>
          <w:szCs w:val="23"/>
        </w:rPr>
        <w:t xml:space="preserve"> </w:t>
      </w:r>
      <w:r>
        <w:rPr>
          <w:spacing w:val="-3"/>
          <w:sz w:val="23"/>
          <w:szCs w:val="23"/>
        </w:rPr>
        <w:t>GENERATOR</w:t>
      </w:r>
      <w:r>
        <w:rPr>
          <w:spacing w:val="-6"/>
          <w:sz w:val="23"/>
          <w:szCs w:val="23"/>
        </w:rPr>
        <w:t xml:space="preserve"> </w:t>
      </w:r>
      <w:r>
        <w:rPr>
          <w:sz w:val="23"/>
          <w:szCs w:val="23"/>
        </w:rPr>
        <w:t>FOR</w:t>
      </w:r>
      <w:r>
        <w:rPr>
          <w:spacing w:val="-5"/>
          <w:sz w:val="23"/>
          <w:szCs w:val="23"/>
        </w:rPr>
        <w:t xml:space="preserve"> </w:t>
      </w:r>
      <w:r>
        <w:rPr>
          <w:spacing w:val="-3"/>
          <w:sz w:val="23"/>
          <w:szCs w:val="23"/>
        </w:rPr>
        <w:t>MEASURING</w:t>
      </w:r>
      <w:r>
        <w:rPr>
          <w:spacing w:val="-7"/>
          <w:sz w:val="23"/>
          <w:szCs w:val="23"/>
        </w:rPr>
        <w:t xml:space="preserve"> </w:t>
      </w:r>
      <w:r>
        <w:rPr>
          <w:sz w:val="23"/>
          <w:szCs w:val="23"/>
        </w:rPr>
        <w:t>C.</w:t>
      </w:r>
      <w:r>
        <w:rPr>
          <w:spacing w:val="-5"/>
          <w:sz w:val="23"/>
          <w:szCs w:val="23"/>
        </w:rPr>
        <w:t xml:space="preserve"> </w:t>
      </w:r>
      <w:r>
        <w:rPr>
          <w:sz w:val="23"/>
          <w:szCs w:val="23"/>
        </w:rPr>
        <w:t>&amp;</w:t>
      </w:r>
      <w:r>
        <w:rPr>
          <w:spacing w:val="-5"/>
          <w:sz w:val="23"/>
          <w:szCs w:val="23"/>
        </w:rPr>
        <w:t xml:space="preserve"> </w:t>
      </w:r>
      <w:r>
        <w:rPr>
          <w:sz w:val="23"/>
          <w:szCs w:val="23"/>
        </w:rPr>
        <w:t>L.</w:t>
      </w:r>
    </w:p>
    <w:p w:rsidR="005F6964" w:rsidRDefault="00582FCD" w:rsidP="00617A6F">
      <w:pPr>
        <w:pStyle w:val="ListParagraph"/>
        <w:numPr>
          <w:ilvl w:val="1"/>
          <w:numId w:val="72"/>
        </w:numPr>
        <w:tabs>
          <w:tab w:val="left" w:pos="1600"/>
          <w:tab w:val="left" w:pos="1601"/>
        </w:tabs>
        <w:spacing w:before="6"/>
        <w:rPr>
          <w:sz w:val="23"/>
          <w:szCs w:val="23"/>
        </w:rPr>
      </w:pPr>
      <w:r>
        <w:rPr>
          <w:spacing w:val="-3"/>
          <w:sz w:val="23"/>
          <w:szCs w:val="23"/>
        </w:rPr>
        <w:t xml:space="preserve">Explain use </w:t>
      </w:r>
      <w:r>
        <w:rPr>
          <w:sz w:val="23"/>
          <w:szCs w:val="23"/>
        </w:rPr>
        <w:t xml:space="preserve">of </w:t>
      </w:r>
      <w:r>
        <w:rPr>
          <w:spacing w:val="-3"/>
          <w:sz w:val="23"/>
          <w:szCs w:val="23"/>
        </w:rPr>
        <w:t xml:space="preserve">signal generator </w:t>
      </w:r>
      <w:r>
        <w:rPr>
          <w:spacing w:val="-2"/>
          <w:sz w:val="23"/>
          <w:szCs w:val="23"/>
        </w:rPr>
        <w:t xml:space="preserve">for </w:t>
      </w:r>
      <w:r>
        <w:rPr>
          <w:spacing w:val="-3"/>
          <w:sz w:val="23"/>
          <w:szCs w:val="23"/>
        </w:rPr>
        <w:t>inductance `L'</w:t>
      </w:r>
      <w:r>
        <w:rPr>
          <w:spacing w:val="-23"/>
          <w:sz w:val="23"/>
          <w:szCs w:val="23"/>
        </w:rPr>
        <w:t xml:space="preserve"> </w:t>
      </w:r>
      <w:r>
        <w:rPr>
          <w:spacing w:val="-4"/>
          <w:sz w:val="23"/>
          <w:szCs w:val="23"/>
        </w:rPr>
        <w:t>measurement</w:t>
      </w:r>
    </w:p>
    <w:p w:rsidR="005F6964" w:rsidRDefault="00582FCD" w:rsidP="00617A6F">
      <w:pPr>
        <w:pStyle w:val="ListParagraph"/>
        <w:numPr>
          <w:ilvl w:val="1"/>
          <w:numId w:val="72"/>
        </w:numPr>
        <w:tabs>
          <w:tab w:val="left" w:pos="1600"/>
          <w:tab w:val="left" w:pos="1601"/>
        </w:tabs>
        <w:rPr>
          <w:sz w:val="23"/>
          <w:szCs w:val="23"/>
        </w:rPr>
      </w:pPr>
      <w:r>
        <w:rPr>
          <w:spacing w:val="-3"/>
          <w:sz w:val="23"/>
          <w:szCs w:val="23"/>
        </w:rPr>
        <w:t xml:space="preserve">Explain use </w:t>
      </w:r>
      <w:r>
        <w:rPr>
          <w:sz w:val="23"/>
          <w:szCs w:val="23"/>
        </w:rPr>
        <w:t xml:space="preserve">of </w:t>
      </w:r>
      <w:r>
        <w:rPr>
          <w:spacing w:val="-3"/>
          <w:sz w:val="23"/>
          <w:szCs w:val="23"/>
        </w:rPr>
        <w:t xml:space="preserve">signal generator </w:t>
      </w:r>
      <w:r>
        <w:rPr>
          <w:spacing w:val="-2"/>
          <w:sz w:val="23"/>
          <w:szCs w:val="23"/>
        </w:rPr>
        <w:t xml:space="preserve">for </w:t>
      </w:r>
      <w:r>
        <w:rPr>
          <w:spacing w:val="-3"/>
          <w:sz w:val="23"/>
          <w:szCs w:val="23"/>
        </w:rPr>
        <w:t>capacitance</w:t>
      </w:r>
      <w:r>
        <w:rPr>
          <w:spacing w:val="-19"/>
          <w:sz w:val="23"/>
          <w:szCs w:val="23"/>
        </w:rPr>
        <w:t xml:space="preserve"> </w:t>
      </w:r>
      <w:r>
        <w:rPr>
          <w:spacing w:val="-4"/>
          <w:sz w:val="23"/>
          <w:szCs w:val="23"/>
        </w:rPr>
        <w:t>measurement</w:t>
      </w:r>
    </w:p>
    <w:p w:rsidR="005F6964" w:rsidRDefault="005F6964">
      <w:pPr>
        <w:rPr>
          <w:sz w:val="23"/>
          <w:szCs w:val="23"/>
        </w:rPr>
      </w:pPr>
    </w:p>
    <w:p w:rsidR="005F6964" w:rsidRDefault="005F6964">
      <w:pPr>
        <w:rPr>
          <w:sz w:val="23"/>
          <w:szCs w:val="23"/>
        </w:rPr>
      </w:pPr>
    </w:p>
    <w:p w:rsidR="005F6964" w:rsidRDefault="005F6964">
      <w:pPr>
        <w:rPr>
          <w:sz w:val="23"/>
          <w:szCs w:val="23"/>
        </w:rPr>
      </w:pPr>
    </w:p>
    <w:p w:rsidR="005F6964" w:rsidRDefault="005F6964">
      <w:pPr>
        <w:rPr>
          <w:sz w:val="23"/>
          <w:szCs w:val="23"/>
        </w:rPr>
      </w:pPr>
    </w:p>
    <w:p w:rsidR="005F6964" w:rsidRDefault="005F6964">
      <w:pPr>
        <w:rPr>
          <w:sz w:val="23"/>
          <w:szCs w:val="23"/>
        </w:rPr>
      </w:pPr>
    </w:p>
    <w:p w:rsidR="005F6964" w:rsidRDefault="005F6964">
      <w:pPr>
        <w:rPr>
          <w:sz w:val="23"/>
          <w:szCs w:val="23"/>
        </w:rPr>
      </w:pPr>
    </w:p>
    <w:p w:rsidR="005F6964" w:rsidRDefault="005F6964">
      <w:pPr>
        <w:rPr>
          <w:sz w:val="23"/>
          <w:szCs w:val="23"/>
        </w:rPr>
      </w:pPr>
    </w:p>
    <w:p w:rsidR="005F6964" w:rsidRDefault="005F6964">
      <w:pPr>
        <w:rPr>
          <w:sz w:val="23"/>
          <w:szCs w:val="23"/>
        </w:rPr>
      </w:pPr>
    </w:p>
    <w:p w:rsidR="005F6964" w:rsidRDefault="005F6964">
      <w:pPr>
        <w:rPr>
          <w:sz w:val="23"/>
          <w:szCs w:val="23"/>
        </w:rPr>
      </w:pPr>
    </w:p>
    <w:p w:rsidR="005F6964" w:rsidRDefault="00582FCD">
      <w:pPr>
        <w:widowControl/>
        <w:autoSpaceDE/>
        <w:autoSpaceDN/>
        <w:rPr>
          <w:sz w:val="23"/>
          <w:szCs w:val="23"/>
        </w:rPr>
      </w:pPr>
      <w:r>
        <w:rPr>
          <w:sz w:val="23"/>
          <w:szCs w:val="23"/>
        </w:rPr>
        <w:br w:type="page"/>
      </w:r>
    </w:p>
    <w:p w:rsidR="005F6964" w:rsidRDefault="005F6964">
      <w:pPr>
        <w:rPr>
          <w:sz w:val="23"/>
          <w:szCs w:val="23"/>
        </w:rPr>
        <w:sectPr w:rsidR="005F6964">
          <w:pgSz w:w="12240" w:h="15840"/>
          <w:pgMar w:top="1500" w:right="1280" w:bottom="1420" w:left="1280" w:header="850" w:footer="1144" w:gutter="0"/>
          <w:cols w:space="720"/>
          <w:docGrid w:linePitch="299"/>
        </w:sectPr>
      </w:pPr>
    </w:p>
    <w:p w:rsidR="005F6964" w:rsidRDefault="00E30AF8">
      <w:pPr>
        <w:pStyle w:val="Heading3"/>
        <w:spacing w:line="502" w:lineRule="auto"/>
        <w:ind w:left="0" w:firstLine="0"/>
        <w:rPr>
          <w:sz w:val="23"/>
          <w:szCs w:val="23"/>
        </w:rPr>
      </w:pPr>
      <w:r>
        <w:rPr>
          <w:sz w:val="23"/>
          <w:szCs w:val="23"/>
        </w:rPr>
        <w:lastRenderedPageBreak/>
        <w:t>ET-27</w:t>
      </w:r>
      <w:r w:rsidR="00582FCD">
        <w:rPr>
          <w:sz w:val="23"/>
          <w:szCs w:val="23"/>
        </w:rPr>
        <w:t>3 ELECTRICAL INSTRUMENTS &amp; MEASUREMENTS LIST OF PRACTICALS</w:t>
      </w:r>
    </w:p>
    <w:p w:rsidR="005F6964" w:rsidRDefault="00582FCD">
      <w:pPr>
        <w:pStyle w:val="BodyText"/>
        <w:tabs>
          <w:tab w:val="left" w:pos="880"/>
        </w:tabs>
        <w:spacing w:before="0" w:line="249" w:lineRule="auto"/>
        <w:ind w:left="880" w:right="195" w:hanging="720"/>
        <w:rPr>
          <w:sz w:val="23"/>
          <w:szCs w:val="23"/>
        </w:rPr>
      </w:pPr>
      <w:r>
        <w:rPr>
          <w:sz w:val="23"/>
          <w:szCs w:val="23"/>
        </w:rPr>
        <w:t>Note:</w:t>
      </w:r>
      <w:r>
        <w:rPr>
          <w:sz w:val="23"/>
          <w:szCs w:val="23"/>
        </w:rPr>
        <w:tab/>
        <w:t xml:space="preserve">The </w:t>
      </w:r>
      <w:r>
        <w:rPr>
          <w:spacing w:val="-3"/>
          <w:sz w:val="23"/>
          <w:szCs w:val="23"/>
        </w:rPr>
        <w:t xml:space="preserve">students should show </w:t>
      </w:r>
      <w:r>
        <w:rPr>
          <w:sz w:val="23"/>
          <w:szCs w:val="23"/>
        </w:rPr>
        <w:t xml:space="preserve">concern </w:t>
      </w:r>
      <w:r>
        <w:rPr>
          <w:spacing w:val="-2"/>
          <w:sz w:val="23"/>
          <w:szCs w:val="23"/>
        </w:rPr>
        <w:t xml:space="preserve">for </w:t>
      </w:r>
      <w:r>
        <w:rPr>
          <w:spacing w:val="-3"/>
          <w:sz w:val="23"/>
          <w:szCs w:val="23"/>
        </w:rPr>
        <w:t xml:space="preserve">personal </w:t>
      </w:r>
      <w:r>
        <w:rPr>
          <w:spacing w:val="-2"/>
          <w:sz w:val="23"/>
          <w:szCs w:val="23"/>
        </w:rPr>
        <w:t xml:space="preserve">and </w:t>
      </w:r>
      <w:r>
        <w:rPr>
          <w:spacing w:val="-3"/>
          <w:sz w:val="23"/>
          <w:szCs w:val="23"/>
        </w:rPr>
        <w:t xml:space="preserve">equipment </w:t>
      </w:r>
      <w:r>
        <w:rPr>
          <w:spacing w:val="-2"/>
          <w:sz w:val="23"/>
          <w:szCs w:val="23"/>
        </w:rPr>
        <w:t xml:space="preserve">safety </w:t>
      </w:r>
      <w:r>
        <w:rPr>
          <w:spacing w:val="-4"/>
          <w:sz w:val="23"/>
          <w:szCs w:val="23"/>
        </w:rPr>
        <w:t xml:space="preserve">while working </w:t>
      </w:r>
      <w:r>
        <w:rPr>
          <w:sz w:val="23"/>
          <w:szCs w:val="23"/>
        </w:rPr>
        <w:t xml:space="preserve">in </w:t>
      </w:r>
      <w:r>
        <w:rPr>
          <w:spacing w:val="-3"/>
          <w:sz w:val="23"/>
          <w:szCs w:val="23"/>
        </w:rPr>
        <w:t xml:space="preserve">Lab. Also show safe handling </w:t>
      </w:r>
      <w:r>
        <w:rPr>
          <w:sz w:val="23"/>
          <w:szCs w:val="23"/>
        </w:rPr>
        <w:t>of</w:t>
      </w:r>
      <w:r>
        <w:rPr>
          <w:spacing w:val="-9"/>
          <w:sz w:val="23"/>
          <w:szCs w:val="23"/>
        </w:rPr>
        <w:t xml:space="preserve"> </w:t>
      </w:r>
      <w:r>
        <w:rPr>
          <w:spacing w:val="-4"/>
          <w:sz w:val="23"/>
          <w:szCs w:val="23"/>
        </w:rPr>
        <w:t>instruments.</w:t>
      </w:r>
    </w:p>
    <w:p w:rsidR="005F6964" w:rsidRDefault="005F6964">
      <w:pPr>
        <w:pStyle w:val="BodyText"/>
        <w:spacing w:before="5"/>
        <w:ind w:left="0" w:firstLine="0"/>
        <w:rPr>
          <w:sz w:val="23"/>
          <w:szCs w:val="23"/>
        </w:rPr>
      </w:pPr>
    </w:p>
    <w:p w:rsidR="005F6964" w:rsidRDefault="00582FCD" w:rsidP="00617A6F">
      <w:pPr>
        <w:pStyle w:val="ListParagraph"/>
        <w:numPr>
          <w:ilvl w:val="0"/>
          <w:numId w:val="73"/>
        </w:numPr>
        <w:tabs>
          <w:tab w:val="left" w:pos="880"/>
          <w:tab w:val="left" w:pos="881"/>
          <w:tab w:val="left" w:pos="1600"/>
        </w:tabs>
        <w:spacing w:before="0"/>
        <w:ind w:hanging="721"/>
        <w:rPr>
          <w:sz w:val="23"/>
          <w:szCs w:val="23"/>
        </w:rPr>
      </w:pPr>
      <w:r>
        <w:rPr>
          <w:sz w:val="23"/>
          <w:szCs w:val="23"/>
        </w:rPr>
        <w:t>a.</w:t>
      </w:r>
      <w:r>
        <w:rPr>
          <w:sz w:val="23"/>
          <w:szCs w:val="23"/>
        </w:rPr>
        <w:tab/>
      </w:r>
      <w:r>
        <w:rPr>
          <w:spacing w:val="-3"/>
          <w:sz w:val="23"/>
          <w:szCs w:val="23"/>
        </w:rPr>
        <w:t xml:space="preserve">Demonstration </w:t>
      </w:r>
      <w:r>
        <w:rPr>
          <w:sz w:val="23"/>
          <w:szCs w:val="23"/>
        </w:rPr>
        <w:t xml:space="preserve">of </w:t>
      </w:r>
      <w:r>
        <w:rPr>
          <w:spacing w:val="-3"/>
          <w:sz w:val="23"/>
          <w:szCs w:val="23"/>
        </w:rPr>
        <w:t xml:space="preserve">Absolute </w:t>
      </w:r>
      <w:r>
        <w:rPr>
          <w:sz w:val="23"/>
          <w:szCs w:val="23"/>
        </w:rPr>
        <w:t xml:space="preserve">&amp; </w:t>
      </w:r>
      <w:r>
        <w:rPr>
          <w:spacing w:val="-3"/>
          <w:sz w:val="23"/>
          <w:szCs w:val="23"/>
        </w:rPr>
        <w:t>Secondary</w:t>
      </w:r>
      <w:r>
        <w:rPr>
          <w:spacing w:val="-24"/>
          <w:sz w:val="23"/>
          <w:szCs w:val="23"/>
        </w:rPr>
        <w:t xml:space="preserve"> </w:t>
      </w:r>
      <w:r>
        <w:rPr>
          <w:spacing w:val="-4"/>
          <w:sz w:val="23"/>
          <w:szCs w:val="23"/>
        </w:rPr>
        <w:t>instruments.</w:t>
      </w:r>
    </w:p>
    <w:p w:rsidR="005F6964" w:rsidRDefault="00582FCD">
      <w:pPr>
        <w:pStyle w:val="BodyText"/>
        <w:tabs>
          <w:tab w:val="left" w:pos="1600"/>
        </w:tabs>
        <w:ind w:left="880" w:firstLine="0"/>
        <w:rPr>
          <w:sz w:val="23"/>
          <w:szCs w:val="23"/>
        </w:rPr>
      </w:pPr>
      <w:r>
        <w:rPr>
          <w:sz w:val="23"/>
          <w:szCs w:val="23"/>
        </w:rPr>
        <w:t>b.</w:t>
      </w:r>
      <w:r>
        <w:rPr>
          <w:sz w:val="23"/>
          <w:szCs w:val="23"/>
        </w:rPr>
        <w:tab/>
      </w:r>
      <w:r>
        <w:rPr>
          <w:spacing w:val="-3"/>
          <w:sz w:val="23"/>
          <w:szCs w:val="23"/>
        </w:rPr>
        <w:t>Study</w:t>
      </w:r>
      <w:r>
        <w:rPr>
          <w:spacing w:val="-9"/>
          <w:sz w:val="23"/>
          <w:szCs w:val="23"/>
        </w:rPr>
        <w:t xml:space="preserve"> </w:t>
      </w:r>
      <w:r>
        <w:rPr>
          <w:sz w:val="23"/>
          <w:szCs w:val="23"/>
        </w:rPr>
        <w:t>of</w:t>
      </w:r>
      <w:r>
        <w:rPr>
          <w:spacing w:val="-6"/>
          <w:sz w:val="23"/>
          <w:szCs w:val="23"/>
        </w:rPr>
        <w:t xml:space="preserve"> </w:t>
      </w:r>
      <w:r>
        <w:rPr>
          <w:spacing w:val="-3"/>
          <w:sz w:val="23"/>
          <w:szCs w:val="23"/>
        </w:rPr>
        <w:t>constructional</w:t>
      </w:r>
      <w:r>
        <w:rPr>
          <w:spacing w:val="-5"/>
          <w:sz w:val="23"/>
          <w:szCs w:val="23"/>
        </w:rPr>
        <w:t xml:space="preserve"> </w:t>
      </w:r>
      <w:r>
        <w:rPr>
          <w:spacing w:val="-3"/>
          <w:sz w:val="23"/>
          <w:szCs w:val="23"/>
        </w:rPr>
        <w:t>features</w:t>
      </w:r>
      <w:r>
        <w:rPr>
          <w:spacing w:val="-7"/>
          <w:sz w:val="23"/>
          <w:szCs w:val="23"/>
        </w:rPr>
        <w:t xml:space="preserve"> </w:t>
      </w:r>
      <w:r>
        <w:rPr>
          <w:sz w:val="23"/>
          <w:szCs w:val="23"/>
        </w:rPr>
        <w:t>of</w:t>
      </w:r>
      <w:r>
        <w:rPr>
          <w:spacing w:val="-6"/>
          <w:sz w:val="23"/>
          <w:szCs w:val="23"/>
        </w:rPr>
        <w:t xml:space="preserve"> </w:t>
      </w:r>
      <w:r>
        <w:rPr>
          <w:spacing w:val="-3"/>
          <w:sz w:val="23"/>
          <w:szCs w:val="23"/>
        </w:rPr>
        <w:t>tangent</w:t>
      </w:r>
      <w:r>
        <w:rPr>
          <w:spacing w:val="-5"/>
          <w:sz w:val="23"/>
          <w:szCs w:val="23"/>
        </w:rPr>
        <w:t xml:space="preserve"> </w:t>
      </w:r>
      <w:r>
        <w:rPr>
          <w:spacing w:val="-3"/>
          <w:sz w:val="23"/>
          <w:szCs w:val="23"/>
        </w:rPr>
        <w:t>galvanometer</w:t>
      </w:r>
      <w:r>
        <w:rPr>
          <w:spacing w:val="-5"/>
          <w:sz w:val="23"/>
          <w:szCs w:val="23"/>
        </w:rPr>
        <w:t xml:space="preserve"> </w:t>
      </w:r>
      <w:r>
        <w:rPr>
          <w:spacing w:val="-2"/>
          <w:sz w:val="23"/>
          <w:szCs w:val="23"/>
        </w:rPr>
        <w:t>and</w:t>
      </w:r>
      <w:r>
        <w:rPr>
          <w:spacing w:val="-4"/>
          <w:sz w:val="23"/>
          <w:szCs w:val="23"/>
        </w:rPr>
        <w:t xml:space="preserve"> </w:t>
      </w:r>
      <w:r>
        <w:rPr>
          <w:sz w:val="23"/>
          <w:szCs w:val="23"/>
        </w:rPr>
        <w:t>its</w:t>
      </w:r>
      <w:r>
        <w:rPr>
          <w:spacing w:val="-6"/>
          <w:sz w:val="23"/>
          <w:szCs w:val="23"/>
        </w:rPr>
        <w:t xml:space="preserve"> </w:t>
      </w:r>
      <w:r>
        <w:rPr>
          <w:spacing w:val="-3"/>
          <w:sz w:val="23"/>
          <w:szCs w:val="23"/>
        </w:rPr>
        <w:t>use</w:t>
      </w:r>
      <w:r>
        <w:rPr>
          <w:spacing w:val="-5"/>
          <w:sz w:val="23"/>
          <w:szCs w:val="23"/>
        </w:rPr>
        <w:t xml:space="preserve"> </w:t>
      </w:r>
      <w:r>
        <w:rPr>
          <w:spacing w:val="-2"/>
          <w:sz w:val="23"/>
          <w:szCs w:val="23"/>
        </w:rPr>
        <w:t>for</w:t>
      </w:r>
      <w:r>
        <w:rPr>
          <w:spacing w:val="-4"/>
          <w:sz w:val="23"/>
          <w:szCs w:val="23"/>
        </w:rPr>
        <w:t xml:space="preserve"> </w:t>
      </w:r>
      <w:r>
        <w:rPr>
          <w:spacing w:val="-3"/>
          <w:sz w:val="23"/>
          <w:szCs w:val="23"/>
        </w:rPr>
        <w:t>finding</w:t>
      </w:r>
      <w:r>
        <w:rPr>
          <w:spacing w:val="-6"/>
          <w:sz w:val="23"/>
          <w:szCs w:val="23"/>
        </w:rPr>
        <w:t xml:space="preserve"> </w:t>
      </w:r>
      <w:r>
        <w:rPr>
          <w:spacing w:val="-3"/>
          <w:sz w:val="23"/>
          <w:szCs w:val="23"/>
        </w:rPr>
        <w:t>current.</w:t>
      </w:r>
    </w:p>
    <w:p w:rsidR="005F6964" w:rsidRDefault="00582FCD" w:rsidP="00617A6F">
      <w:pPr>
        <w:pStyle w:val="ListParagraph"/>
        <w:numPr>
          <w:ilvl w:val="0"/>
          <w:numId w:val="73"/>
        </w:numPr>
        <w:tabs>
          <w:tab w:val="left" w:pos="880"/>
          <w:tab w:val="left" w:pos="881"/>
        </w:tabs>
        <w:ind w:hanging="721"/>
        <w:rPr>
          <w:sz w:val="23"/>
          <w:szCs w:val="23"/>
        </w:rPr>
      </w:pPr>
      <w:r>
        <w:rPr>
          <w:spacing w:val="-3"/>
          <w:sz w:val="23"/>
          <w:szCs w:val="23"/>
        </w:rPr>
        <w:t>Demonstration</w:t>
      </w:r>
      <w:r>
        <w:rPr>
          <w:spacing w:val="-7"/>
          <w:sz w:val="23"/>
          <w:szCs w:val="23"/>
        </w:rPr>
        <w:t xml:space="preserve"> </w:t>
      </w:r>
      <w:r>
        <w:rPr>
          <w:sz w:val="23"/>
          <w:szCs w:val="23"/>
        </w:rPr>
        <w:t>of</w:t>
      </w:r>
      <w:r>
        <w:rPr>
          <w:spacing w:val="-7"/>
          <w:sz w:val="23"/>
          <w:szCs w:val="23"/>
        </w:rPr>
        <w:t xml:space="preserve"> </w:t>
      </w:r>
      <w:r>
        <w:rPr>
          <w:spacing w:val="-3"/>
          <w:sz w:val="23"/>
          <w:szCs w:val="23"/>
        </w:rPr>
        <w:t>various</w:t>
      </w:r>
      <w:r>
        <w:rPr>
          <w:spacing w:val="-7"/>
          <w:sz w:val="23"/>
          <w:szCs w:val="23"/>
        </w:rPr>
        <w:t xml:space="preserve"> </w:t>
      </w:r>
      <w:r>
        <w:rPr>
          <w:spacing w:val="-3"/>
          <w:sz w:val="23"/>
          <w:szCs w:val="23"/>
        </w:rPr>
        <w:t>effects</w:t>
      </w:r>
      <w:r>
        <w:rPr>
          <w:spacing w:val="-6"/>
          <w:sz w:val="23"/>
          <w:szCs w:val="23"/>
        </w:rPr>
        <w:t xml:space="preserve"> </w:t>
      </w:r>
      <w:r>
        <w:rPr>
          <w:spacing w:val="-3"/>
          <w:sz w:val="23"/>
          <w:szCs w:val="23"/>
        </w:rPr>
        <w:t>used</w:t>
      </w:r>
      <w:r>
        <w:rPr>
          <w:spacing w:val="-5"/>
          <w:sz w:val="23"/>
          <w:szCs w:val="23"/>
        </w:rPr>
        <w:t xml:space="preserve"> </w:t>
      </w:r>
      <w:r>
        <w:rPr>
          <w:sz w:val="23"/>
          <w:szCs w:val="23"/>
        </w:rPr>
        <w:t>as</w:t>
      </w:r>
      <w:r>
        <w:rPr>
          <w:spacing w:val="-7"/>
          <w:sz w:val="23"/>
          <w:szCs w:val="23"/>
        </w:rPr>
        <w:t xml:space="preserve"> </w:t>
      </w:r>
      <w:r>
        <w:rPr>
          <w:sz w:val="23"/>
          <w:szCs w:val="23"/>
        </w:rPr>
        <w:t>forces</w:t>
      </w:r>
      <w:r>
        <w:rPr>
          <w:spacing w:val="-6"/>
          <w:sz w:val="23"/>
          <w:szCs w:val="23"/>
        </w:rPr>
        <w:t xml:space="preserve"> </w:t>
      </w:r>
      <w:r>
        <w:rPr>
          <w:sz w:val="23"/>
          <w:szCs w:val="23"/>
        </w:rPr>
        <w:t>in</w:t>
      </w:r>
      <w:r>
        <w:rPr>
          <w:spacing w:val="-7"/>
          <w:sz w:val="23"/>
          <w:szCs w:val="23"/>
        </w:rPr>
        <w:t xml:space="preserve"> </w:t>
      </w:r>
      <w:r>
        <w:rPr>
          <w:spacing w:val="-4"/>
          <w:sz w:val="23"/>
          <w:szCs w:val="23"/>
        </w:rPr>
        <w:t>instrument</w:t>
      </w:r>
      <w:r>
        <w:rPr>
          <w:spacing w:val="-6"/>
          <w:sz w:val="23"/>
          <w:szCs w:val="23"/>
        </w:rPr>
        <w:t xml:space="preserve"> </w:t>
      </w:r>
      <w:r>
        <w:rPr>
          <w:spacing w:val="-3"/>
          <w:sz w:val="23"/>
          <w:szCs w:val="23"/>
        </w:rPr>
        <w:t>(magnetic</w:t>
      </w:r>
      <w:r>
        <w:rPr>
          <w:spacing w:val="-4"/>
          <w:sz w:val="23"/>
          <w:szCs w:val="23"/>
        </w:rPr>
        <w:t xml:space="preserve"> </w:t>
      </w:r>
      <w:r>
        <w:rPr>
          <w:spacing w:val="-3"/>
          <w:sz w:val="23"/>
          <w:szCs w:val="23"/>
        </w:rPr>
        <w:t>heating,</w:t>
      </w:r>
      <w:r>
        <w:rPr>
          <w:spacing w:val="-5"/>
          <w:sz w:val="23"/>
          <w:szCs w:val="23"/>
        </w:rPr>
        <w:t xml:space="preserve"> </w:t>
      </w:r>
      <w:r>
        <w:rPr>
          <w:spacing w:val="-3"/>
          <w:sz w:val="23"/>
          <w:szCs w:val="23"/>
        </w:rPr>
        <w:t>electrostatic</w:t>
      </w:r>
      <w:r>
        <w:rPr>
          <w:spacing w:val="-5"/>
          <w:sz w:val="23"/>
          <w:szCs w:val="23"/>
        </w:rPr>
        <w:t xml:space="preserve"> </w:t>
      </w:r>
      <w:r>
        <w:rPr>
          <w:sz w:val="23"/>
          <w:szCs w:val="23"/>
        </w:rPr>
        <w:t>etc.)</w:t>
      </w:r>
    </w:p>
    <w:p w:rsidR="005F6964" w:rsidRDefault="00582FCD" w:rsidP="00617A6F">
      <w:pPr>
        <w:pStyle w:val="ListParagraph"/>
        <w:numPr>
          <w:ilvl w:val="0"/>
          <w:numId w:val="73"/>
        </w:numPr>
        <w:tabs>
          <w:tab w:val="left" w:pos="880"/>
          <w:tab w:val="left" w:pos="881"/>
        </w:tabs>
        <w:ind w:hanging="721"/>
        <w:rPr>
          <w:sz w:val="23"/>
          <w:szCs w:val="23"/>
        </w:rPr>
      </w:pPr>
      <w:r>
        <w:rPr>
          <w:spacing w:val="-3"/>
          <w:sz w:val="23"/>
          <w:szCs w:val="23"/>
        </w:rPr>
        <w:t xml:space="preserve">Comparative study </w:t>
      </w:r>
      <w:r>
        <w:rPr>
          <w:sz w:val="23"/>
          <w:szCs w:val="23"/>
        </w:rPr>
        <w:t xml:space="preserve">of </w:t>
      </w:r>
      <w:r>
        <w:rPr>
          <w:spacing w:val="-3"/>
          <w:sz w:val="23"/>
          <w:szCs w:val="23"/>
        </w:rPr>
        <w:t xml:space="preserve">indicating, integrating </w:t>
      </w:r>
      <w:r>
        <w:rPr>
          <w:sz w:val="23"/>
          <w:szCs w:val="23"/>
        </w:rPr>
        <w:t xml:space="preserve">&amp; </w:t>
      </w:r>
      <w:r>
        <w:rPr>
          <w:spacing w:val="-3"/>
          <w:sz w:val="23"/>
          <w:szCs w:val="23"/>
        </w:rPr>
        <w:t>recording</w:t>
      </w:r>
      <w:r>
        <w:rPr>
          <w:spacing w:val="-28"/>
          <w:sz w:val="23"/>
          <w:szCs w:val="23"/>
        </w:rPr>
        <w:t xml:space="preserve"> </w:t>
      </w:r>
      <w:r>
        <w:rPr>
          <w:spacing w:val="-4"/>
          <w:sz w:val="23"/>
          <w:szCs w:val="23"/>
        </w:rPr>
        <w:t>instruments.</w:t>
      </w:r>
    </w:p>
    <w:p w:rsidR="005F6964" w:rsidRDefault="00582FCD" w:rsidP="00617A6F">
      <w:pPr>
        <w:pStyle w:val="ListParagraph"/>
        <w:numPr>
          <w:ilvl w:val="0"/>
          <w:numId w:val="73"/>
        </w:numPr>
        <w:tabs>
          <w:tab w:val="left" w:pos="880"/>
          <w:tab w:val="left" w:pos="881"/>
        </w:tabs>
        <w:ind w:hanging="721"/>
        <w:rPr>
          <w:sz w:val="23"/>
          <w:szCs w:val="23"/>
        </w:rPr>
      </w:pPr>
      <w:r>
        <w:rPr>
          <w:spacing w:val="-3"/>
          <w:sz w:val="23"/>
          <w:szCs w:val="23"/>
        </w:rPr>
        <w:t>Study</w:t>
      </w:r>
      <w:r>
        <w:rPr>
          <w:spacing w:val="-9"/>
          <w:sz w:val="23"/>
          <w:szCs w:val="23"/>
        </w:rPr>
        <w:t xml:space="preserve"> </w:t>
      </w:r>
      <w:r>
        <w:rPr>
          <w:sz w:val="23"/>
          <w:szCs w:val="23"/>
        </w:rPr>
        <w:t>of</w:t>
      </w:r>
      <w:r>
        <w:rPr>
          <w:spacing w:val="-6"/>
          <w:sz w:val="23"/>
          <w:szCs w:val="23"/>
        </w:rPr>
        <w:t xml:space="preserve"> </w:t>
      </w:r>
      <w:r>
        <w:rPr>
          <w:spacing w:val="-3"/>
          <w:sz w:val="23"/>
          <w:szCs w:val="23"/>
        </w:rPr>
        <w:t>methods</w:t>
      </w:r>
      <w:r>
        <w:rPr>
          <w:spacing w:val="-7"/>
          <w:sz w:val="23"/>
          <w:szCs w:val="23"/>
        </w:rPr>
        <w:t xml:space="preserve"> </w:t>
      </w:r>
      <w:r>
        <w:rPr>
          <w:sz w:val="23"/>
          <w:szCs w:val="23"/>
        </w:rPr>
        <w:t>of</w:t>
      </w:r>
      <w:r>
        <w:rPr>
          <w:spacing w:val="-6"/>
          <w:sz w:val="23"/>
          <w:szCs w:val="23"/>
        </w:rPr>
        <w:t xml:space="preserve"> </w:t>
      </w:r>
      <w:proofErr w:type="gramStart"/>
      <w:r>
        <w:rPr>
          <w:spacing w:val="-3"/>
          <w:sz w:val="23"/>
          <w:szCs w:val="23"/>
        </w:rPr>
        <w:t>Damping</w:t>
      </w:r>
      <w:proofErr w:type="gramEnd"/>
      <w:r>
        <w:rPr>
          <w:spacing w:val="-7"/>
          <w:sz w:val="23"/>
          <w:szCs w:val="23"/>
        </w:rPr>
        <w:t xml:space="preserve"> </w:t>
      </w:r>
      <w:r>
        <w:rPr>
          <w:sz w:val="23"/>
          <w:szCs w:val="23"/>
        </w:rPr>
        <w:t>forces</w:t>
      </w:r>
      <w:r>
        <w:rPr>
          <w:spacing w:val="-6"/>
          <w:sz w:val="23"/>
          <w:szCs w:val="23"/>
        </w:rPr>
        <w:t xml:space="preserve"> </w:t>
      </w:r>
      <w:r>
        <w:rPr>
          <w:spacing w:val="-3"/>
          <w:sz w:val="23"/>
          <w:szCs w:val="23"/>
        </w:rPr>
        <w:t>(Air</w:t>
      </w:r>
      <w:r>
        <w:rPr>
          <w:spacing w:val="-5"/>
          <w:sz w:val="23"/>
          <w:szCs w:val="23"/>
        </w:rPr>
        <w:t xml:space="preserve"> </w:t>
      </w:r>
      <w:r>
        <w:rPr>
          <w:spacing w:val="-3"/>
          <w:sz w:val="23"/>
          <w:szCs w:val="23"/>
        </w:rPr>
        <w:t>friction,</w:t>
      </w:r>
      <w:r>
        <w:rPr>
          <w:spacing w:val="-5"/>
          <w:sz w:val="23"/>
          <w:szCs w:val="23"/>
        </w:rPr>
        <w:t xml:space="preserve"> </w:t>
      </w:r>
      <w:r>
        <w:rPr>
          <w:spacing w:val="-3"/>
          <w:sz w:val="23"/>
          <w:szCs w:val="23"/>
        </w:rPr>
        <w:t>fluid</w:t>
      </w:r>
      <w:r>
        <w:rPr>
          <w:spacing w:val="-4"/>
          <w:sz w:val="23"/>
          <w:szCs w:val="23"/>
        </w:rPr>
        <w:t xml:space="preserve"> </w:t>
      </w:r>
      <w:r>
        <w:rPr>
          <w:spacing w:val="-3"/>
          <w:sz w:val="23"/>
          <w:szCs w:val="23"/>
        </w:rPr>
        <w:t>friction,</w:t>
      </w:r>
      <w:r>
        <w:rPr>
          <w:spacing w:val="-5"/>
          <w:sz w:val="23"/>
          <w:szCs w:val="23"/>
        </w:rPr>
        <w:t xml:space="preserve"> </w:t>
      </w:r>
      <w:r>
        <w:rPr>
          <w:sz w:val="23"/>
          <w:szCs w:val="23"/>
        </w:rPr>
        <w:t>eddy</w:t>
      </w:r>
      <w:r>
        <w:rPr>
          <w:spacing w:val="-8"/>
          <w:sz w:val="23"/>
          <w:szCs w:val="23"/>
        </w:rPr>
        <w:t xml:space="preserve"> </w:t>
      </w:r>
      <w:r>
        <w:rPr>
          <w:spacing w:val="-3"/>
          <w:sz w:val="23"/>
          <w:szCs w:val="23"/>
        </w:rPr>
        <w:t>current)</w:t>
      </w:r>
      <w:r>
        <w:rPr>
          <w:spacing w:val="-5"/>
          <w:sz w:val="23"/>
          <w:szCs w:val="23"/>
        </w:rPr>
        <w:t xml:space="preserve"> </w:t>
      </w:r>
      <w:r>
        <w:rPr>
          <w:sz w:val="23"/>
          <w:szCs w:val="23"/>
        </w:rPr>
        <w:t>in</w:t>
      </w:r>
      <w:r>
        <w:rPr>
          <w:spacing w:val="-6"/>
          <w:sz w:val="23"/>
          <w:szCs w:val="23"/>
        </w:rPr>
        <w:t xml:space="preserve"> </w:t>
      </w:r>
      <w:r>
        <w:rPr>
          <w:spacing w:val="-4"/>
          <w:sz w:val="23"/>
          <w:szCs w:val="23"/>
        </w:rPr>
        <w:t>instruments.</w:t>
      </w:r>
    </w:p>
    <w:p w:rsidR="005F6964" w:rsidRDefault="00582FCD" w:rsidP="00617A6F">
      <w:pPr>
        <w:pStyle w:val="ListParagraph"/>
        <w:numPr>
          <w:ilvl w:val="0"/>
          <w:numId w:val="73"/>
        </w:numPr>
        <w:tabs>
          <w:tab w:val="left" w:pos="880"/>
          <w:tab w:val="left" w:pos="881"/>
          <w:tab w:val="left" w:pos="1600"/>
        </w:tabs>
        <w:spacing w:line="252" w:lineRule="auto"/>
        <w:ind w:right="2325"/>
        <w:rPr>
          <w:sz w:val="23"/>
          <w:szCs w:val="23"/>
        </w:rPr>
      </w:pPr>
      <w:r>
        <w:rPr>
          <w:sz w:val="23"/>
          <w:szCs w:val="23"/>
        </w:rPr>
        <w:t>a.</w:t>
      </w:r>
      <w:r>
        <w:rPr>
          <w:sz w:val="23"/>
          <w:szCs w:val="23"/>
        </w:rPr>
        <w:tab/>
      </w:r>
      <w:r>
        <w:rPr>
          <w:spacing w:val="-3"/>
          <w:sz w:val="23"/>
          <w:szCs w:val="23"/>
        </w:rPr>
        <w:t xml:space="preserve">Making sketches </w:t>
      </w:r>
      <w:r>
        <w:rPr>
          <w:sz w:val="23"/>
          <w:szCs w:val="23"/>
        </w:rPr>
        <w:t xml:space="preserve">of </w:t>
      </w:r>
      <w:r>
        <w:rPr>
          <w:spacing w:val="-3"/>
          <w:sz w:val="23"/>
          <w:szCs w:val="23"/>
        </w:rPr>
        <w:t xml:space="preserve">different types </w:t>
      </w:r>
      <w:r>
        <w:rPr>
          <w:sz w:val="23"/>
          <w:szCs w:val="23"/>
        </w:rPr>
        <w:t xml:space="preserve">of </w:t>
      </w:r>
      <w:r>
        <w:rPr>
          <w:spacing w:val="-3"/>
          <w:sz w:val="23"/>
          <w:szCs w:val="23"/>
        </w:rPr>
        <w:t xml:space="preserve">pointers fitted </w:t>
      </w:r>
      <w:r>
        <w:rPr>
          <w:sz w:val="23"/>
          <w:szCs w:val="23"/>
        </w:rPr>
        <w:t>on</w:t>
      </w:r>
      <w:r>
        <w:rPr>
          <w:spacing w:val="-37"/>
          <w:sz w:val="23"/>
          <w:szCs w:val="23"/>
        </w:rPr>
        <w:t xml:space="preserve"> </w:t>
      </w:r>
      <w:r>
        <w:rPr>
          <w:spacing w:val="-3"/>
          <w:sz w:val="23"/>
          <w:szCs w:val="23"/>
        </w:rPr>
        <w:t xml:space="preserve">shafts </w:t>
      </w:r>
      <w:r>
        <w:rPr>
          <w:spacing w:val="-4"/>
          <w:sz w:val="23"/>
          <w:szCs w:val="23"/>
        </w:rPr>
        <w:t xml:space="preserve">with weight. </w:t>
      </w:r>
      <w:proofErr w:type="gramStart"/>
      <w:r>
        <w:rPr>
          <w:sz w:val="23"/>
          <w:szCs w:val="23"/>
        </w:rPr>
        <w:t>b</w:t>
      </w:r>
      <w:proofErr w:type="gramEnd"/>
      <w:r>
        <w:rPr>
          <w:sz w:val="23"/>
          <w:szCs w:val="23"/>
        </w:rPr>
        <w:tab/>
      </w:r>
      <w:r>
        <w:rPr>
          <w:spacing w:val="-3"/>
          <w:sz w:val="23"/>
          <w:szCs w:val="23"/>
        </w:rPr>
        <w:t xml:space="preserve">Study </w:t>
      </w:r>
      <w:r>
        <w:rPr>
          <w:sz w:val="23"/>
          <w:szCs w:val="23"/>
        </w:rPr>
        <w:t xml:space="preserve">of </w:t>
      </w:r>
      <w:r>
        <w:rPr>
          <w:spacing w:val="-3"/>
          <w:sz w:val="23"/>
          <w:szCs w:val="23"/>
        </w:rPr>
        <w:t xml:space="preserve">hair spring their </w:t>
      </w:r>
      <w:r>
        <w:rPr>
          <w:spacing w:val="-4"/>
          <w:sz w:val="23"/>
          <w:szCs w:val="23"/>
        </w:rPr>
        <w:t xml:space="preserve">mounting </w:t>
      </w:r>
      <w:r>
        <w:rPr>
          <w:sz w:val="23"/>
          <w:szCs w:val="23"/>
        </w:rPr>
        <w:t xml:space="preserve">on </w:t>
      </w:r>
      <w:r>
        <w:rPr>
          <w:spacing w:val="-3"/>
          <w:sz w:val="23"/>
          <w:szCs w:val="23"/>
        </w:rPr>
        <w:t>shaft tension/position</w:t>
      </w:r>
      <w:r>
        <w:rPr>
          <w:spacing w:val="-34"/>
          <w:sz w:val="23"/>
          <w:szCs w:val="23"/>
        </w:rPr>
        <w:t xml:space="preserve"> </w:t>
      </w:r>
      <w:r>
        <w:rPr>
          <w:spacing w:val="-3"/>
          <w:sz w:val="23"/>
          <w:szCs w:val="23"/>
        </w:rPr>
        <w:t>adjustment.</w:t>
      </w:r>
    </w:p>
    <w:p w:rsidR="005F6964" w:rsidRDefault="00582FCD" w:rsidP="00617A6F">
      <w:pPr>
        <w:pStyle w:val="ListParagraph"/>
        <w:numPr>
          <w:ilvl w:val="0"/>
          <w:numId w:val="73"/>
        </w:numPr>
        <w:tabs>
          <w:tab w:val="left" w:pos="880"/>
          <w:tab w:val="left" w:pos="881"/>
        </w:tabs>
        <w:spacing w:before="0" w:line="228" w:lineRule="exact"/>
        <w:ind w:hanging="721"/>
        <w:rPr>
          <w:sz w:val="23"/>
          <w:szCs w:val="23"/>
        </w:rPr>
      </w:pPr>
      <w:r>
        <w:rPr>
          <w:spacing w:val="-4"/>
          <w:sz w:val="23"/>
          <w:szCs w:val="23"/>
        </w:rPr>
        <w:t xml:space="preserve">Dismantling </w:t>
      </w:r>
      <w:r>
        <w:rPr>
          <w:spacing w:val="-2"/>
          <w:sz w:val="23"/>
          <w:szCs w:val="23"/>
        </w:rPr>
        <w:t xml:space="preserve">and </w:t>
      </w:r>
      <w:r>
        <w:rPr>
          <w:spacing w:val="-4"/>
          <w:sz w:val="23"/>
          <w:szCs w:val="23"/>
        </w:rPr>
        <w:t xml:space="preserve">assembling </w:t>
      </w:r>
      <w:r>
        <w:rPr>
          <w:sz w:val="23"/>
          <w:szCs w:val="23"/>
        </w:rPr>
        <w:t xml:space="preserve">of </w:t>
      </w:r>
      <w:r>
        <w:rPr>
          <w:spacing w:val="-4"/>
          <w:sz w:val="23"/>
          <w:szCs w:val="23"/>
        </w:rPr>
        <w:t xml:space="preserve">moving </w:t>
      </w:r>
      <w:r>
        <w:rPr>
          <w:sz w:val="23"/>
          <w:szCs w:val="23"/>
        </w:rPr>
        <w:t xml:space="preserve">iron </w:t>
      </w:r>
      <w:r>
        <w:rPr>
          <w:spacing w:val="-3"/>
          <w:sz w:val="23"/>
          <w:szCs w:val="23"/>
        </w:rPr>
        <w:t xml:space="preserve">attraction type </w:t>
      </w:r>
      <w:r>
        <w:rPr>
          <w:spacing w:val="-4"/>
          <w:sz w:val="23"/>
          <w:szCs w:val="23"/>
        </w:rPr>
        <w:t xml:space="preserve">instrument </w:t>
      </w:r>
      <w:r>
        <w:rPr>
          <w:spacing w:val="-2"/>
          <w:sz w:val="23"/>
          <w:szCs w:val="23"/>
        </w:rPr>
        <w:t xml:space="preserve">and </w:t>
      </w:r>
      <w:r>
        <w:rPr>
          <w:spacing w:val="-4"/>
          <w:sz w:val="23"/>
          <w:szCs w:val="23"/>
        </w:rPr>
        <w:t>making</w:t>
      </w:r>
      <w:r>
        <w:rPr>
          <w:spacing w:val="-32"/>
          <w:sz w:val="23"/>
          <w:szCs w:val="23"/>
        </w:rPr>
        <w:t xml:space="preserve"> </w:t>
      </w:r>
      <w:r>
        <w:rPr>
          <w:spacing w:val="-3"/>
          <w:sz w:val="23"/>
          <w:szCs w:val="23"/>
        </w:rPr>
        <w:t>sketch.</w:t>
      </w:r>
    </w:p>
    <w:p w:rsidR="005F6964" w:rsidRDefault="00582FCD" w:rsidP="00617A6F">
      <w:pPr>
        <w:pStyle w:val="ListParagraph"/>
        <w:numPr>
          <w:ilvl w:val="0"/>
          <w:numId w:val="73"/>
        </w:numPr>
        <w:tabs>
          <w:tab w:val="left" w:pos="880"/>
          <w:tab w:val="left" w:pos="881"/>
        </w:tabs>
        <w:ind w:hanging="721"/>
        <w:rPr>
          <w:sz w:val="23"/>
          <w:szCs w:val="23"/>
        </w:rPr>
      </w:pPr>
      <w:r>
        <w:rPr>
          <w:spacing w:val="-4"/>
          <w:sz w:val="23"/>
          <w:szCs w:val="23"/>
        </w:rPr>
        <w:t xml:space="preserve">Dismantling </w:t>
      </w:r>
      <w:r>
        <w:rPr>
          <w:spacing w:val="-2"/>
          <w:sz w:val="23"/>
          <w:szCs w:val="23"/>
        </w:rPr>
        <w:t xml:space="preserve">and </w:t>
      </w:r>
      <w:r>
        <w:rPr>
          <w:spacing w:val="-4"/>
          <w:sz w:val="23"/>
          <w:szCs w:val="23"/>
        </w:rPr>
        <w:t xml:space="preserve">assembling </w:t>
      </w:r>
      <w:r>
        <w:rPr>
          <w:sz w:val="23"/>
          <w:szCs w:val="23"/>
        </w:rPr>
        <w:t xml:space="preserve">of </w:t>
      </w:r>
      <w:r>
        <w:rPr>
          <w:spacing w:val="-3"/>
          <w:sz w:val="23"/>
          <w:szCs w:val="23"/>
        </w:rPr>
        <w:t xml:space="preserve">permanent </w:t>
      </w:r>
      <w:r>
        <w:rPr>
          <w:spacing w:val="-4"/>
          <w:sz w:val="23"/>
          <w:szCs w:val="23"/>
        </w:rPr>
        <w:t xml:space="preserve">magnet instrument </w:t>
      </w:r>
      <w:r>
        <w:rPr>
          <w:spacing w:val="-2"/>
          <w:sz w:val="23"/>
          <w:szCs w:val="23"/>
        </w:rPr>
        <w:t xml:space="preserve">and </w:t>
      </w:r>
      <w:r>
        <w:rPr>
          <w:spacing w:val="-4"/>
          <w:sz w:val="23"/>
          <w:szCs w:val="23"/>
        </w:rPr>
        <w:t>making</w:t>
      </w:r>
      <w:r>
        <w:rPr>
          <w:spacing w:val="-23"/>
          <w:sz w:val="23"/>
          <w:szCs w:val="23"/>
        </w:rPr>
        <w:t xml:space="preserve"> </w:t>
      </w:r>
      <w:r>
        <w:rPr>
          <w:spacing w:val="-3"/>
          <w:sz w:val="23"/>
          <w:szCs w:val="23"/>
        </w:rPr>
        <w:t>sketch.</w:t>
      </w:r>
    </w:p>
    <w:p w:rsidR="005F6964" w:rsidRDefault="00582FCD" w:rsidP="00617A6F">
      <w:pPr>
        <w:pStyle w:val="ListParagraph"/>
        <w:numPr>
          <w:ilvl w:val="0"/>
          <w:numId w:val="73"/>
        </w:numPr>
        <w:tabs>
          <w:tab w:val="left" w:pos="880"/>
          <w:tab w:val="left" w:pos="881"/>
        </w:tabs>
        <w:ind w:hanging="721"/>
        <w:rPr>
          <w:sz w:val="23"/>
          <w:szCs w:val="23"/>
        </w:rPr>
      </w:pPr>
      <w:r>
        <w:rPr>
          <w:spacing w:val="-4"/>
          <w:sz w:val="23"/>
          <w:szCs w:val="23"/>
        </w:rPr>
        <w:t xml:space="preserve">Dismantling </w:t>
      </w:r>
      <w:r>
        <w:rPr>
          <w:spacing w:val="-2"/>
          <w:sz w:val="23"/>
          <w:szCs w:val="23"/>
        </w:rPr>
        <w:t xml:space="preserve">and </w:t>
      </w:r>
      <w:r>
        <w:rPr>
          <w:spacing w:val="-4"/>
          <w:sz w:val="23"/>
          <w:szCs w:val="23"/>
        </w:rPr>
        <w:t xml:space="preserve">assembling </w:t>
      </w:r>
      <w:r>
        <w:rPr>
          <w:sz w:val="23"/>
          <w:szCs w:val="23"/>
        </w:rPr>
        <w:t xml:space="preserve">of </w:t>
      </w:r>
      <w:r>
        <w:rPr>
          <w:spacing w:val="-4"/>
          <w:sz w:val="23"/>
          <w:szCs w:val="23"/>
        </w:rPr>
        <w:t xml:space="preserve">moving </w:t>
      </w:r>
      <w:r>
        <w:rPr>
          <w:sz w:val="23"/>
          <w:szCs w:val="23"/>
        </w:rPr>
        <w:t xml:space="preserve">iron </w:t>
      </w:r>
      <w:r>
        <w:rPr>
          <w:spacing w:val="-3"/>
          <w:sz w:val="23"/>
          <w:szCs w:val="23"/>
        </w:rPr>
        <w:t xml:space="preserve">repulsion type </w:t>
      </w:r>
      <w:r>
        <w:rPr>
          <w:spacing w:val="-4"/>
          <w:sz w:val="23"/>
          <w:szCs w:val="23"/>
        </w:rPr>
        <w:t xml:space="preserve">instrument </w:t>
      </w:r>
      <w:r>
        <w:rPr>
          <w:spacing w:val="-2"/>
          <w:sz w:val="23"/>
          <w:szCs w:val="23"/>
        </w:rPr>
        <w:t xml:space="preserve">and </w:t>
      </w:r>
      <w:r>
        <w:rPr>
          <w:spacing w:val="-4"/>
          <w:sz w:val="23"/>
          <w:szCs w:val="23"/>
        </w:rPr>
        <w:t>making</w:t>
      </w:r>
      <w:r>
        <w:rPr>
          <w:spacing w:val="-33"/>
          <w:sz w:val="23"/>
          <w:szCs w:val="23"/>
        </w:rPr>
        <w:t xml:space="preserve"> </w:t>
      </w:r>
      <w:r>
        <w:rPr>
          <w:spacing w:val="-3"/>
          <w:sz w:val="23"/>
          <w:szCs w:val="23"/>
        </w:rPr>
        <w:t>sketch.</w:t>
      </w:r>
    </w:p>
    <w:p w:rsidR="005F6964" w:rsidRDefault="00582FCD" w:rsidP="00617A6F">
      <w:pPr>
        <w:pStyle w:val="ListParagraph"/>
        <w:numPr>
          <w:ilvl w:val="0"/>
          <w:numId w:val="74"/>
        </w:numPr>
        <w:tabs>
          <w:tab w:val="left" w:pos="880"/>
          <w:tab w:val="left" w:pos="881"/>
          <w:tab w:val="left" w:pos="1600"/>
        </w:tabs>
        <w:ind w:hanging="721"/>
        <w:rPr>
          <w:sz w:val="23"/>
          <w:szCs w:val="23"/>
        </w:rPr>
      </w:pPr>
      <w:r>
        <w:rPr>
          <w:sz w:val="23"/>
          <w:szCs w:val="23"/>
        </w:rPr>
        <w:t>a.</w:t>
      </w:r>
      <w:r>
        <w:rPr>
          <w:sz w:val="23"/>
          <w:szCs w:val="23"/>
        </w:rPr>
        <w:tab/>
      </w:r>
      <w:r>
        <w:rPr>
          <w:spacing w:val="-3"/>
          <w:sz w:val="23"/>
          <w:szCs w:val="23"/>
        </w:rPr>
        <w:t xml:space="preserve">Study </w:t>
      </w:r>
      <w:r>
        <w:rPr>
          <w:sz w:val="23"/>
          <w:szCs w:val="23"/>
        </w:rPr>
        <w:t xml:space="preserve">of </w:t>
      </w:r>
      <w:r>
        <w:rPr>
          <w:spacing w:val="-3"/>
          <w:sz w:val="23"/>
          <w:szCs w:val="23"/>
        </w:rPr>
        <w:t xml:space="preserve">Thermocouple, their variety </w:t>
      </w:r>
      <w:r>
        <w:rPr>
          <w:spacing w:val="-2"/>
          <w:sz w:val="23"/>
          <w:szCs w:val="23"/>
        </w:rPr>
        <w:t xml:space="preserve">and </w:t>
      </w:r>
      <w:r>
        <w:rPr>
          <w:spacing w:val="-3"/>
          <w:sz w:val="23"/>
          <w:szCs w:val="23"/>
        </w:rPr>
        <w:t xml:space="preserve">shapes used </w:t>
      </w:r>
      <w:r>
        <w:rPr>
          <w:sz w:val="23"/>
          <w:szCs w:val="23"/>
        </w:rPr>
        <w:t xml:space="preserve">in </w:t>
      </w:r>
      <w:r>
        <w:rPr>
          <w:spacing w:val="-4"/>
          <w:sz w:val="23"/>
          <w:szCs w:val="23"/>
        </w:rPr>
        <w:t>measuring</w:t>
      </w:r>
      <w:r>
        <w:rPr>
          <w:spacing w:val="-34"/>
          <w:sz w:val="23"/>
          <w:szCs w:val="23"/>
        </w:rPr>
        <w:t xml:space="preserve"> </w:t>
      </w:r>
      <w:r>
        <w:rPr>
          <w:spacing w:val="-4"/>
          <w:sz w:val="23"/>
          <w:szCs w:val="23"/>
        </w:rPr>
        <w:t>instruments.</w:t>
      </w:r>
    </w:p>
    <w:p w:rsidR="005F6964" w:rsidRDefault="00582FCD">
      <w:pPr>
        <w:pStyle w:val="BodyText"/>
        <w:tabs>
          <w:tab w:val="left" w:pos="1600"/>
        </w:tabs>
        <w:ind w:left="880" w:firstLine="0"/>
        <w:rPr>
          <w:sz w:val="23"/>
          <w:szCs w:val="23"/>
        </w:rPr>
      </w:pPr>
      <w:r>
        <w:rPr>
          <w:sz w:val="23"/>
          <w:szCs w:val="23"/>
        </w:rPr>
        <w:t>b.</w:t>
      </w:r>
      <w:r>
        <w:rPr>
          <w:sz w:val="23"/>
          <w:szCs w:val="23"/>
        </w:rPr>
        <w:tab/>
      </w:r>
      <w:r>
        <w:rPr>
          <w:spacing w:val="-3"/>
          <w:sz w:val="23"/>
          <w:szCs w:val="23"/>
        </w:rPr>
        <w:t xml:space="preserve">Study </w:t>
      </w:r>
      <w:r>
        <w:rPr>
          <w:sz w:val="23"/>
          <w:szCs w:val="23"/>
        </w:rPr>
        <w:t xml:space="preserve">of </w:t>
      </w:r>
      <w:r>
        <w:rPr>
          <w:spacing w:val="-3"/>
          <w:sz w:val="23"/>
          <w:szCs w:val="23"/>
        </w:rPr>
        <w:t xml:space="preserve">thermistor used </w:t>
      </w:r>
      <w:r>
        <w:rPr>
          <w:spacing w:val="-2"/>
          <w:sz w:val="23"/>
          <w:szCs w:val="23"/>
        </w:rPr>
        <w:t xml:space="preserve">for </w:t>
      </w:r>
      <w:r>
        <w:rPr>
          <w:spacing w:val="-3"/>
          <w:sz w:val="23"/>
          <w:szCs w:val="23"/>
        </w:rPr>
        <w:t xml:space="preserve">control </w:t>
      </w:r>
      <w:r>
        <w:rPr>
          <w:sz w:val="23"/>
          <w:szCs w:val="23"/>
        </w:rPr>
        <w:t>of</w:t>
      </w:r>
      <w:r>
        <w:rPr>
          <w:spacing w:val="-23"/>
          <w:sz w:val="23"/>
          <w:szCs w:val="23"/>
        </w:rPr>
        <w:t xml:space="preserve"> </w:t>
      </w:r>
      <w:r>
        <w:rPr>
          <w:spacing w:val="-3"/>
          <w:sz w:val="23"/>
          <w:szCs w:val="23"/>
        </w:rPr>
        <w:t>current.</w:t>
      </w:r>
    </w:p>
    <w:p w:rsidR="005F6964" w:rsidRDefault="00582FCD" w:rsidP="00617A6F">
      <w:pPr>
        <w:pStyle w:val="ListParagraph"/>
        <w:numPr>
          <w:ilvl w:val="0"/>
          <w:numId w:val="74"/>
        </w:numPr>
        <w:tabs>
          <w:tab w:val="left" w:pos="880"/>
          <w:tab w:val="left" w:pos="881"/>
        </w:tabs>
        <w:ind w:hanging="721"/>
        <w:rPr>
          <w:sz w:val="23"/>
          <w:szCs w:val="23"/>
        </w:rPr>
      </w:pPr>
      <w:r>
        <w:rPr>
          <w:spacing w:val="-3"/>
          <w:sz w:val="23"/>
          <w:szCs w:val="23"/>
        </w:rPr>
        <w:t xml:space="preserve">Demonstration </w:t>
      </w:r>
      <w:r>
        <w:rPr>
          <w:sz w:val="23"/>
          <w:szCs w:val="23"/>
        </w:rPr>
        <w:t xml:space="preserve">of </w:t>
      </w:r>
      <w:r>
        <w:rPr>
          <w:spacing w:val="-3"/>
          <w:sz w:val="23"/>
          <w:szCs w:val="23"/>
        </w:rPr>
        <w:t xml:space="preserve">various pyrometers </w:t>
      </w:r>
      <w:r>
        <w:rPr>
          <w:spacing w:val="-2"/>
          <w:sz w:val="23"/>
          <w:szCs w:val="23"/>
        </w:rPr>
        <w:t xml:space="preserve">and </w:t>
      </w:r>
      <w:r>
        <w:rPr>
          <w:spacing w:val="-3"/>
          <w:sz w:val="23"/>
          <w:szCs w:val="23"/>
        </w:rPr>
        <w:t xml:space="preserve">their use </w:t>
      </w:r>
      <w:r>
        <w:rPr>
          <w:sz w:val="23"/>
          <w:szCs w:val="23"/>
        </w:rPr>
        <w:t xml:space="preserve">in </w:t>
      </w:r>
      <w:r>
        <w:rPr>
          <w:spacing w:val="-4"/>
          <w:sz w:val="23"/>
          <w:szCs w:val="23"/>
        </w:rPr>
        <w:t>measuring</w:t>
      </w:r>
      <w:r>
        <w:rPr>
          <w:spacing w:val="-32"/>
          <w:sz w:val="23"/>
          <w:szCs w:val="23"/>
        </w:rPr>
        <w:t xml:space="preserve"> </w:t>
      </w:r>
      <w:r>
        <w:rPr>
          <w:spacing w:val="-4"/>
          <w:sz w:val="23"/>
          <w:szCs w:val="23"/>
        </w:rPr>
        <w:t>instruments.</w:t>
      </w:r>
    </w:p>
    <w:p w:rsidR="005F6964" w:rsidRDefault="00582FCD" w:rsidP="00617A6F">
      <w:pPr>
        <w:pStyle w:val="ListParagraph"/>
        <w:numPr>
          <w:ilvl w:val="0"/>
          <w:numId w:val="74"/>
        </w:numPr>
        <w:tabs>
          <w:tab w:val="left" w:pos="880"/>
          <w:tab w:val="left" w:pos="881"/>
        </w:tabs>
        <w:ind w:hanging="721"/>
        <w:rPr>
          <w:sz w:val="23"/>
          <w:szCs w:val="23"/>
        </w:rPr>
      </w:pPr>
      <w:r>
        <w:rPr>
          <w:spacing w:val="-3"/>
          <w:sz w:val="23"/>
          <w:szCs w:val="23"/>
        </w:rPr>
        <w:t xml:space="preserve">Study </w:t>
      </w:r>
      <w:r>
        <w:rPr>
          <w:sz w:val="23"/>
          <w:szCs w:val="23"/>
        </w:rPr>
        <w:t xml:space="preserve">of </w:t>
      </w:r>
      <w:r>
        <w:rPr>
          <w:spacing w:val="-4"/>
          <w:sz w:val="23"/>
          <w:szCs w:val="23"/>
        </w:rPr>
        <w:t xml:space="preserve">dynamometer </w:t>
      </w:r>
      <w:r>
        <w:rPr>
          <w:sz w:val="23"/>
          <w:szCs w:val="23"/>
        </w:rPr>
        <w:t xml:space="preserve">parts </w:t>
      </w:r>
      <w:r>
        <w:rPr>
          <w:spacing w:val="-2"/>
          <w:sz w:val="23"/>
          <w:szCs w:val="23"/>
        </w:rPr>
        <w:t xml:space="preserve">and </w:t>
      </w:r>
      <w:r>
        <w:rPr>
          <w:spacing w:val="-4"/>
          <w:sz w:val="23"/>
          <w:szCs w:val="23"/>
        </w:rPr>
        <w:t xml:space="preserve">making </w:t>
      </w:r>
      <w:r>
        <w:rPr>
          <w:spacing w:val="-3"/>
          <w:sz w:val="23"/>
          <w:szCs w:val="23"/>
        </w:rPr>
        <w:t>their</w:t>
      </w:r>
      <w:r>
        <w:rPr>
          <w:spacing w:val="-26"/>
          <w:sz w:val="23"/>
          <w:szCs w:val="23"/>
        </w:rPr>
        <w:t xml:space="preserve"> </w:t>
      </w:r>
      <w:r>
        <w:rPr>
          <w:spacing w:val="-3"/>
          <w:sz w:val="23"/>
          <w:szCs w:val="23"/>
        </w:rPr>
        <w:t>sketch.</w:t>
      </w:r>
    </w:p>
    <w:p w:rsidR="005F6964" w:rsidRDefault="00582FCD" w:rsidP="00617A6F">
      <w:pPr>
        <w:pStyle w:val="ListParagraph"/>
        <w:numPr>
          <w:ilvl w:val="0"/>
          <w:numId w:val="74"/>
        </w:numPr>
        <w:tabs>
          <w:tab w:val="left" w:pos="880"/>
          <w:tab w:val="left" w:pos="881"/>
        </w:tabs>
        <w:ind w:hanging="721"/>
        <w:rPr>
          <w:sz w:val="23"/>
          <w:szCs w:val="23"/>
        </w:rPr>
      </w:pPr>
      <w:r>
        <w:rPr>
          <w:spacing w:val="-3"/>
          <w:sz w:val="23"/>
          <w:szCs w:val="23"/>
        </w:rPr>
        <w:t xml:space="preserve">Demonstration </w:t>
      </w:r>
      <w:r>
        <w:rPr>
          <w:sz w:val="23"/>
          <w:szCs w:val="23"/>
        </w:rPr>
        <w:t xml:space="preserve">of </w:t>
      </w:r>
      <w:r>
        <w:rPr>
          <w:spacing w:val="-3"/>
          <w:sz w:val="23"/>
          <w:szCs w:val="23"/>
        </w:rPr>
        <w:t xml:space="preserve">shaded </w:t>
      </w:r>
      <w:r>
        <w:rPr>
          <w:sz w:val="23"/>
          <w:szCs w:val="23"/>
        </w:rPr>
        <w:t xml:space="preserve">pole </w:t>
      </w:r>
      <w:r>
        <w:rPr>
          <w:spacing w:val="-3"/>
          <w:sz w:val="23"/>
          <w:szCs w:val="23"/>
        </w:rPr>
        <w:t xml:space="preserve">type </w:t>
      </w:r>
      <w:r>
        <w:rPr>
          <w:spacing w:val="-4"/>
          <w:sz w:val="23"/>
          <w:szCs w:val="23"/>
        </w:rPr>
        <w:t xml:space="preserve">instruments </w:t>
      </w:r>
      <w:r>
        <w:rPr>
          <w:spacing w:val="-2"/>
          <w:sz w:val="23"/>
          <w:szCs w:val="23"/>
        </w:rPr>
        <w:t xml:space="preserve">and </w:t>
      </w:r>
      <w:r>
        <w:rPr>
          <w:spacing w:val="-3"/>
          <w:sz w:val="23"/>
          <w:szCs w:val="23"/>
        </w:rPr>
        <w:t xml:space="preserve">sketch the </w:t>
      </w:r>
      <w:r>
        <w:rPr>
          <w:sz w:val="23"/>
          <w:szCs w:val="23"/>
        </w:rPr>
        <w:t xml:space="preserve">parts </w:t>
      </w:r>
      <w:r>
        <w:rPr>
          <w:spacing w:val="-2"/>
          <w:sz w:val="23"/>
          <w:szCs w:val="23"/>
        </w:rPr>
        <w:t>and</w:t>
      </w:r>
      <w:r>
        <w:rPr>
          <w:spacing w:val="-36"/>
          <w:sz w:val="23"/>
          <w:szCs w:val="23"/>
        </w:rPr>
        <w:t xml:space="preserve"> </w:t>
      </w:r>
      <w:r>
        <w:rPr>
          <w:spacing w:val="-4"/>
          <w:sz w:val="23"/>
          <w:szCs w:val="23"/>
        </w:rPr>
        <w:t>assembly.</w:t>
      </w:r>
    </w:p>
    <w:p w:rsidR="005F6964" w:rsidRDefault="00582FCD" w:rsidP="00617A6F">
      <w:pPr>
        <w:pStyle w:val="ListParagraph"/>
        <w:numPr>
          <w:ilvl w:val="0"/>
          <w:numId w:val="74"/>
        </w:numPr>
        <w:tabs>
          <w:tab w:val="left" w:pos="880"/>
          <w:tab w:val="left" w:pos="881"/>
          <w:tab w:val="left" w:pos="1600"/>
        </w:tabs>
        <w:spacing w:before="11"/>
        <w:ind w:hanging="721"/>
        <w:rPr>
          <w:sz w:val="23"/>
          <w:szCs w:val="23"/>
        </w:rPr>
      </w:pPr>
      <w:r>
        <w:rPr>
          <w:sz w:val="23"/>
          <w:szCs w:val="23"/>
        </w:rPr>
        <w:t>a)</w:t>
      </w:r>
      <w:r>
        <w:rPr>
          <w:sz w:val="23"/>
          <w:szCs w:val="23"/>
        </w:rPr>
        <w:tab/>
      </w:r>
      <w:r>
        <w:rPr>
          <w:spacing w:val="-3"/>
          <w:sz w:val="23"/>
          <w:szCs w:val="23"/>
        </w:rPr>
        <w:t>Study</w:t>
      </w:r>
      <w:r>
        <w:rPr>
          <w:spacing w:val="-8"/>
          <w:sz w:val="23"/>
          <w:szCs w:val="23"/>
        </w:rPr>
        <w:t xml:space="preserve"> </w:t>
      </w:r>
      <w:r>
        <w:rPr>
          <w:sz w:val="23"/>
          <w:szCs w:val="23"/>
        </w:rPr>
        <w:t>of</w:t>
      </w:r>
      <w:r>
        <w:rPr>
          <w:spacing w:val="-6"/>
          <w:sz w:val="23"/>
          <w:szCs w:val="23"/>
        </w:rPr>
        <w:t xml:space="preserve"> </w:t>
      </w:r>
      <w:r>
        <w:rPr>
          <w:spacing w:val="-4"/>
          <w:sz w:val="23"/>
          <w:szCs w:val="23"/>
        </w:rPr>
        <w:t>shunts</w:t>
      </w:r>
      <w:r>
        <w:rPr>
          <w:spacing w:val="-6"/>
          <w:sz w:val="23"/>
          <w:szCs w:val="23"/>
        </w:rPr>
        <w:t xml:space="preserve"> </w:t>
      </w:r>
      <w:r>
        <w:rPr>
          <w:spacing w:val="-2"/>
          <w:sz w:val="23"/>
          <w:szCs w:val="23"/>
        </w:rPr>
        <w:t>and</w:t>
      </w:r>
      <w:r>
        <w:rPr>
          <w:spacing w:val="-4"/>
          <w:sz w:val="23"/>
          <w:szCs w:val="23"/>
        </w:rPr>
        <w:t xml:space="preserve"> making</w:t>
      </w:r>
      <w:r>
        <w:rPr>
          <w:spacing w:val="-6"/>
          <w:sz w:val="23"/>
          <w:szCs w:val="23"/>
        </w:rPr>
        <w:t xml:space="preserve"> </w:t>
      </w:r>
      <w:r>
        <w:rPr>
          <w:sz w:val="23"/>
          <w:szCs w:val="23"/>
        </w:rPr>
        <w:t>a</w:t>
      </w:r>
      <w:r>
        <w:rPr>
          <w:spacing w:val="-4"/>
          <w:sz w:val="23"/>
          <w:szCs w:val="23"/>
        </w:rPr>
        <w:t xml:space="preserve"> shunt</w:t>
      </w:r>
      <w:r>
        <w:rPr>
          <w:spacing w:val="-5"/>
          <w:sz w:val="23"/>
          <w:szCs w:val="23"/>
        </w:rPr>
        <w:t xml:space="preserve"> </w:t>
      </w:r>
      <w:r>
        <w:rPr>
          <w:spacing w:val="-2"/>
          <w:sz w:val="23"/>
          <w:szCs w:val="23"/>
        </w:rPr>
        <w:t>for</w:t>
      </w:r>
      <w:r>
        <w:rPr>
          <w:spacing w:val="-4"/>
          <w:sz w:val="23"/>
          <w:szCs w:val="23"/>
        </w:rPr>
        <w:t xml:space="preserve"> </w:t>
      </w:r>
      <w:r>
        <w:rPr>
          <w:spacing w:val="-3"/>
          <w:sz w:val="23"/>
          <w:szCs w:val="23"/>
        </w:rPr>
        <w:t>extending</w:t>
      </w:r>
      <w:r>
        <w:rPr>
          <w:spacing w:val="-6"/>
          <w:sz w:val="23"/>
          <w:szCs w:val="23"/>
        </w:rPr>
        <w:t xml:space="preserve"> </w:t>
      </w:r>
      <w:r>
        <w:rPr>
          <w:spacing w:val="-3"/>
          <w:sz w:val="23"/>
          <w:szCs w:val="23"/>
        </w:rPr>
        <w:t>range</w:t>
      </w:r>
      <w:r>
        <w:rPr>
          <w:spacing w:val="-4"/>
          <w:sz w:val="23"/>
          <w:szCs w:val="23"/>
        </w:rPr>
        <w:t xml:space="preserve"> </w:t>
      </w:r>
      <w:r>
        <w:rPr>
          <w:sz w:val="23"/>
          <w:szCs w:val="23"/>
        </w:rPr>
        <w:t>of</w:t>
      </w:r>
      <w:r>
        <w:rPr>
          <w:spacing w:val="-6"/>
          <w:sz w:val="23"/>
          <w:szCs w:val="23"/>
        </w:rPr>
        <w:t xml:space="preserve"> </w:t>
      </w:r>
      <w:r>
        <w:rPr>
          <w:spacing w:val="-3"/>
          <w:sz w:val="23"/>
          <w:szCs w:val="23"/>
        </w:rPr>
        <w:t>D.C.</w:t>
      </w:r>
      <w:r>
        <w:rPr>
          <w:spacing w:val="-4"/>
          <w:sz w:val="23"/>
          <w:szCs w:val="23"/>
        </w:rPr>
        <w:t xml:space="preserve"> </w:t>
      </w:r>
      <w:r>
        <w:rPr>
          <w:spacing w:val="-3"/>
          <w:sz w:val="23"/>
          <w:szCs w:val="23"/>
        </w:rPr>
        <w:t>Am</w:t>
      </w:r>
      <w:r>
        <w:rPr>
          <w:spacing w:val="-9"/>
          <w:sz w:val="23"/>
          <w:szCs w:val="23"/>
        </w:rPr>
        <w:t xml:space="preserve"> </w:t>
      </w:r>
      <w:r>
        <w:rPr>
          <w:spacing w:val="-3"/>
          <w:sz w:val="23"/>
          <w:szCs w:val="23"/>
        </w:rPr>
        <w:t>meter.</w:t>
      </w:r>
    </w:p>
    <w:p w:rsidR="005F6964" w:rsidRDefault="00582FCD">
      <w:pPr>
        <w:pStyle w:val="BodyText"/>
        <w:tabs>
          <w:tab w:val="left" w:pos="1600"/>
        </w:tabs>
        <w:ind w:left="880" w:firstLine="0"/>
        <w:rPr>
          <w:sz w:val="23"/>
          <w:szCs w:val="23"/>
        </w:rPr>
      </w:pPr>
      <w:r>
        <w:rPr>
          <w:sz w:val="23"/>
          <w:szCs w:val="23"/>
        </w:rPr>
        <w:t>b)</w:t>
      </w:r>
      <w:r>
        <w:rPr>
          <w:sz w:val="23"/>
          <w:szCs w:val="23"/>
        </w:rPr>
        <w:tab/>
      </w:r>
      <w:r>
        <w:rPr>
          <w:spacing w:val="-3"/>
          <w:sz w:val="23"/>
          <w:szCs w:val="23"/>
        </w:rPr>
        <w:t xml:space="preserve">Study </w:t>
      </w:r>
      <w:r>
        <w:rPr>
          <w:spacing w:val="-2"/>
          <w:sz w:val="23"/>
          <w:szCs w:val="23"/>
        </w:rPr>
        <w:t xml:space="preserve">and </w:t>
      </w:r>
      <w:r>
        <w:rPr>
          <w:spacing w:val="-4"/>
          <w:sz w:val="23"/>
          <w:szCs w:val="23"/>
        </w:rPr>
        <w:t xml:space="preserve">make </w:t>
      </w:r>
      <w:r>
        <w:rPr>
          <w:spacing w:val="-3"/>
          <w:sz w:val="23"/>
          <w:szCs w:val="23"/>
        </w:rPr>
        <w:t xml:space="preserve">multiplier </w:t>
      </w:r>
      <w:r>
        <w:rPr>
          <w:spacing w:val="-2"/>
          <w:sz w:val="23"/>
          <w:szCs w:val="23"/>
        </w:rPr>
        <w:t xml:space="preserve">for </w:t>
      </w:r>
      <w:r>
        <w:rPr>
          <w:spacing w:val="-3"/>
          <w:sz w:val="23"/>
          <w:szCs w:val="23"/>
        </w:rPr>
        <w:t xml:space="preserve">extending the range </w:t>
      </w:r>
      <w:r>
        <w:rPr>
          <w:sz w:val="23"/>
          <w:szCs w:val="23"/>
        </w:rPr>
        <w:t>of a</w:t>
      </w:r>
      <w:r>
        <w:rPr>
          <w:spacing w:val="-24"/>
          <w:sz w:val="23"/>
          <w:szCs w:val="23"/>
        </w:rPr>
        <w:t xml:space="preserve"> </w:t>
      </w:r>
      <w:r>
        <w:rPr>
          <w:spacing w:val="-3"/>
          <w:sz w:val="23"/>
          <w:szCs w:val="23"/>
        </w:rPr>
        <w:t>galvanometer.</w:t>
      </w:r>
    </w:p>
    <w:p w:rsidR="005F6964" w:rsidRDefault="00582FCD" w:rsidP="00617A6F">
      <w:pPr>
        <w:pStyle w:val="ListParagraph"/>
        <w:numPr>
          <w:ilvl w:val="0"/>
          <w:numId w:val="74"/>
        </w:numPr>
        <w:tabs>
          <w:tab w:val="left" w:pos="880"/>
          <w:tab w:val="left" w:pos="881"/>
          <w:tab w:val="left" w:pos="1600"/>
        </w:tabs>
        <w:ind w:hanging="721"/>
        <w:rPr>
          <w:sz w:val="23"/>
          <w:szCs w:val="23"/>
        </w:rPr>
      </w:pPr>
      <w:r>
        <w:rPr>
          <w:sz w:val="23"/>
          <w:szCs w:val="23"/>
        </w:rPr>
        <w:t>a)</w:t>
      </w:r>
      <w:r>
        <w:rPr>
          <w:sz w:val="23"/>
          <w:szCs w:val="23"/>
        </w:rPr>
        <w:tab/>
      </w:r>
      <w:r>
        <w:rPr>
          <w:spacing w:val="-3"/>
          <w:sz w:val="23"/>
          <w:szCs w:val="23"/>
        </w:rPr>
        <w:t xml:space="preserve">Study the </w:t>
      </w:r>
      <w:r>
        <w:rPr>
          <w:sz w:val="23"/>
          <w:szCs w:val="23"/>
        </w:rPr>
        <w:t xml:space="preserve">parts of </w:t>
      </w:r>
      <w:r>
        <w:rPr>
          <w:spacing w:val="-3"/>
          <w:sz w:val="23"/>
          <w:szCs w:val="23"/>
        </w:rPr>
        <w:t xml:space="preserve">induction type </w:t>
      </w:r>
      <w:r>
        <w:rPr>
          <w:spacing w:val="-4"/>
          <w:sz w:val="23"/>
          <w:szCs w:val="23"/>
        </w:rPr>
        <w:t xml:space="preserve">wattmeter with </w:t>
      </w:r>
      <w:r>
        <w:rPr>
          <w:spacing w:val="-3"/>
          <w:sz w:val="23"/>
          <w:szCs w:val="23"/>
        </w:rPr>
        <w:t>their</w:t>
      </w:r>
      <w:r>
        <w:rPr>
          <w:spacing w:val="-29"/>
          <w:sz w:val="23"/>
          <w:szCs w:val="23"/>
        </w:rPr>
        <w:t xml:space="preserve"> </w:t>
      </w:r>
      <w:r>
        <w:rPr>
          <w:spacing w:val="-3"/>
          <w:sz w:val="23"/>
          <w:szCs w:val="23"/>
        </w:rPr>
        <w:t>sketches.</w:t>
      </w:r>
    </w:p>
    <w:p w:rsidR="005F6964" w:rsidRDefault="00582FCD">
      <w:pPr>
        <w:pStyle w:val="BodyText"/>
        <w:tabs>
          <w:tab w:val="left" w:pos="1600"/>
        </w:tabs>
        <w:spacing w:line="249" w:lineRule="auto"/>
        <w:ind w:right="3412" w:hanging="720"/>
        <w:rPr>
          <w:sz w:val="23"/>
          <w:szCs w:val="23"/>
        </w:rPr>
      </w:pPr>
      <w:r>
        <w:rPr>
          <w:sz w:val="23"/>
          <w:szCs w:val="23"/>
        </w:rPr>
        <w:t>b)</w:t>
      </w:r>
      <w:r>
        <w:rPr>
          <w:sz w:val="23"/>
          <w:szCs w:val="23"/>
        </w:rPr>
        <w:tab/>
      </w:r>
      <w:r>
        <w:rPr>
          <w:spacing w:val="-3"/>
          <w:sz w:val="23"/>
          <w:szCs w:val="23"/>
        </w:rPr>
        <w:t xml:space="preserve">Using </w:t>
      </w:r>
      <w:r>
        <w:rPr>
          <w:sz w:val="23"/>
          <w:szCs w:val="23"/>
        </w:rPr>
        <w:t xml:space="preserve">an </w:t>
      </w:r>
      <w:r>
        <w:rPr>
          <w:spacing w:val="-3"/>
          <w:sz w:val="23"/>
          <w:szCs w:val="23"/>
        </w:rPr>
        <w:t xml:space="preserve">induction type </w:t>
      </w:r>
      <w:r>
        <w:rPr>
          <w:spacing w:val="-4"/>
          <w:sz w:val="23"/>
          <w:szCs w:val="23"/>
        </w:rPr>
        <w:t xml:space="preserve">wattmeter </w:t>
      </w:r>
      <w:r>
        <w:rPr>
          <w:spacing w:val="-2"/>
          <w:sz w:val="23"/>
          <w:szCs w:val="23"/>
        </w:rPr>
        <w:t xml:space="preserve">for </w:t>
      </w:r>
      <w:r>
        <w:rPr>
          <w:spacing w:val="-4"/>
          <w:sz w:val="23"/>
          <w:szCs w:val="23"/>
        </w:rPr>
        <w:t xml:space="preserve">measuring </w:t>
      </w:r>
      <w:r>
        <w:rPr>
          <w:spacing w:val="-3"/>
          <w:sz w:val="23"/>
          <w:szCs w:val="23"/>
        </w:rPr>
        <w:t xml:space="preserve">power </w:t>
      </w:r>
      <w:r>
        <w:rPr>
          <w:sz w:val="23"/>
          <w:szCs w:val="23"/>
        </w:rPr>
        <w:t>of</w:t>
      </w:r>
      <w:r>
        <w:rPr>
          <w:spacing w:val="-23"/>
          <w:sz w:val="23"/>
          <w:szCs w:val="23"/>
        </w:rPr>
        <w:t xml:space="preserve"> </w:t>
      </w:r>
      <w:r>
        <w:rPr>
          <w:sz w:val="23"/>
          <w:szCs w:val="23"/>
        </w:rPr>
        <w:t xml:space="preserve">a </w:t>
      </w:r>
      <w:r>
        <w:rPr>
          <w:spacing w:val="-3"/>
          <w:sz w:val="23"/>
          <w:szCs w:val="23"/>
        </w:rPr>
        <w:t>lamp.</w:t>
      </w:r>
    </w:p>
    <w:p w:rsidR="005F6964" w:rsidRDefault="00582FCD" w:rsidP="00617A6F">
      <w:pPr>
        <w:pStyle w:val="ListParagraph"/>
        <w:numPr>
          <w:ilvl w:val="0"/>
          <w:numId w:val="74"/>
        </w:numPr>
        <w:tabs>
          <w:tab w:val="left" w:pos="880"/>
          <w:tab w:val="left" w:pos="881"/>
          <w:tab w:val="left" w:pos="1600"/>
        </w:tabs>
        <w:spacing w:before="2"/>
        <w:ind w:hanging="721"/>
        <w:rPr>
          <w:sz w:val="23"/>
          <w:szCs w:val="23"/>
        </w:rPr>
      </w:pPr>
      <w:r>
        <w:rPr>
          <w:sz w:val="23"/>
          <w:szCs w:val="23"/>
        </w:rPr>
        <w:t>a)</w:t>
      </w:r>
      <w:r>
        <w:rPr>
          <w:sz w:val="23"/>
          <w:szCs w:val="23"/>
        </w:rPr>
        <w:tab/>
      </w:r>
      <w:r>
        <w:rPr>
          <w:spacing w:val="-3"/>
          <w:sz w:val="23"/>
          <w:szCs w:val="23"/>
        </w:rPr>
        <w:t xml:space="preserve">Study </w:t>
      </w:r>
      <w:r>
        <w:rPr>
          <w:sz w:val="23"/>
          <w:szCs w:val="23"/>
        </w:rPr>
        <w:t xml:space="preserve">of </w:t>
      </w:r>
      <w:r>
        <w:rPr>
          <w:spacing w:val="-4"/>
          <w:sz w:val="23"/>
          <w:szCs w:val="23"/>
        </w:rPr>
        <w:t xml:space="preserve">ohm-meter, </w:t>
      </w:r>
      <w:r>
        <w:rPr>
          <w:sz w:val="23"/>
          <w:szCs w:val="23"/>
        </w:rPr>
        <w:t xml:space="preserve">its </w:t>
      </w:r>
      <w:r>
        <w:rPr>
          <w:spacing w:val="-3"/>
          <w:sz w:val="23"/>
          <w:szCs w:val="23"/>
        </w:rPr>
        <w:t xml:space="preserve">scale </w:t>
      </w:r>
      <w:r>
        <w:rPr>
          <w:spacing w:val="-2"/>
          <w:sz w:val="23"/>
          <w:szCs w:val="23"/>
        </w:rPr>
        <w:t xml:space="preserve">and </w:t>
      </w:r>
      <w:r>
        <w:rPr>
          <w:sz w:val="23"/>
          <w:szCs w:val="23"/>
        </w:rPr>
        <w:t>practice of</w:t>
      </w:r>
      <w:r>
        <w:rPr>
          <w:spacing w:val="-36"/>
          <w:sz w:val="23"/>
          <w:szCs w:val="23"/>
        </w:rPr>
        <w:t xml:space="preserve"> </w:t>
      </w:r>
      <w:r>
        <w:rPr>
          <w:spacing w:val="-3"/>
          <w:sz w:val="23"/>
          <w:szCs w:val="23"/>
        </w:rPr>
        <w:t xml:space="preserve">using </w:t>
      </w:r>
      <w:r>
        <w:rPr>
          <w:sz w:val="23"/>
          <w:szCs w:val="23"/>
        </w:rPr>
        <w:t>it.</w:t>
      </w:r>
    </w:p>
    <w:p w:rsidR="005F6964" w:rsidRDefault="00582FCD" w:rsidP="00617A6F">
      <w:pPr>
        <w:pStyle w:val="ListParagraph"/>
        <w:numPr>
          <w:ilvl w:val="0"/>
          <w:numId w:val="74"/>
        </w:numPr>
        <w:tabs>
          <w:tab w:val="left" w:pos="880"/>
          <w:tab w:val="left" w:pos="881"/>
          <w:tab w:val="left" w:pos="1600"/>
        </w:tabs>
        <w:ind w:hanging="721"/>
        <w:rPr>
          <w:sz w:val="23"/>
          <w:szCs w:val="23"/>
        </w:rPr>
      </w:pPr>
      <w:r>
        <w:rPr>
          <w:sz w:val="23"/>
          <w:szCs w:val="23"/>
        </w:rPr>
        <w:t>a)</w:t>
      </w:r>
      <w:r>
        <w:rPr>
          <w:sz w:val="23"/>
          <w:szCs w:val="23"/>
        </w:rPr>
        <w:tab/>
      </w:r>
      <w:r>
        <w:rPr>
          <w:spacing w:val="-3"/>
          <w:sz w:val="23"/>
          <w:szCs w:val="23"/>
        </w:rPr>
        <w:t>Study</w:t>
      </w:r>
      <w:r>
        <w:rPr>
          <w:spacing w:val="-9"/>
          <w:sz w:val="23"/>
          <w:szCs w:val="23"/>
        </w:rPr>
        <w:t xml:space="preserve"> </w:t>
      </w:r>
      <w:r>
        <w:rPr>
          <w:sz w:val="23"/>
          <w:szCs w:val="23"/>
        </w:rPr>
        <w:t>of</w:t>
      </w:r>
      <w:r>
        <w:rPr>
          <w:spacing w:val="-7"/>
          <w:sz w:val="23"/>
          <w:szCs w:val="23"/>
        </w:rPr>
        <w:t xml:space="preserve"> </w:t>
      </w:r>
      <w:proofErr w:type="spellStart"/>
      <w:r>
        <w:rPr>
          <w:spacing w:val="-4"/>
          <w:sz w:val="23"/>
          <w:szCs w:val="23"/>
        </w:rPr>
        <w:t>Avometer</w:t>
      </w:r>
      <w:proofErr w:type="spellEnd"/>
      <w:r>
        <w:rPr>
          <w:spacing w:val="-4"/>
          <w:sz w:val="23"/>
          <w:szCs w:val="23"/>
        </w:rPr>
        <w:t xml:space="preserve"> </w:t>
      </w:r>
      <w:r>
        <w:rPr>
          <w:spacing w:val="-3"/>
          <w:sz w:val="23"/>
          <w:szCs w:val="23"/>
        </w:rPr>
        <w:t>(analog</w:t>
      </w:r>
      <w:r>
        <w:rPr>
          <w:spacing w:val="-7"/>
          <w:sz w:val="23"/>
          <w:szCs w:val="23"/>
        </w:rPr>
        <w:t xml:space="preserve"> </w:t>
      </w:r>
      <w:r>
        <w:rPr>
          <w:spacing w:val="-3"/>
          <w:sz w:val="23"/>
          <w:szCs w:val="23"/>
        </w:rPr>
        <w:t>type),</w:t>
      </w:r>
      <w:r>
        <w:rPr>
          <w:spacing w:val="-4"/>
          <w:sz w:val="23"/>
          <w:szCs w:val="23"/>
        </w:rPr>
        <w:t xml:space="preserve"> </w:t>
      </w:r>
      <w:r>
        <w:rPr>
          <w:sz w:val="23"/>
          <w:szCs w:val="23"/>
        </w:rPr>
        <w:t>its</w:t>
      </w:r>
      <w:r>
        <w:rPr>
          <w:spacing w:val="-7"/>
          <w:sz w:val="23"/>
          <w:szCs w:val="23"/>
        </w:rPr>
        <w:t xml:space="preserve"> </w:t>
      </w:r>
      <w:r>
        <w:rPr>
          <w:spacing w:val="-3"/>
          <w:sz w:val="23"/>
          <w:szCs w:val="23"/>
        </w:rPr>
        <w:t>scale</w:t>
      </w:r>
      <w:r>
        <w:rPr>
          <w:spacing w:val="-5"/>
          <w:sz w:val="23"/>
          <w:szCs w:val="23"/>
        </w:rPr>
        <w:t xml:space="preserve"> </w:t>
      </w:r>
      <w:r>
        <w:rPr>
          <w:spacing w:val="-3"/>
          <w:sz w:val="23"/>
          <w:szCs w:val="23"/>
        </w:rPr>
        <w:t>reading</w:t>
      </w:r>
      <w:r>
        <w:rPr>
          <w:spacing w:val="-6"/>
          <w:sz w:val="23"/>
          <w:szCs w:val="23"/>
        </w:rPr>
        <w:t xml:space="preserve"> </w:t>
      </w:r>
      <w:r>
        <w:rPr>
          <w:sz w:val="23"/>
          <w:szCs w:val="23"/>
        </w:rPr>
        <w:t>practice</w:t>
      </w:r>
      <w:r>
        <w:rPr>
          <w:spacing w:val="-5"/>
          <w:sz w:val="23"/>
          <w:szCs w:val="23"/>
        </w:rPr>
        <w:t xml:space="preserve"> </w:t>
      </w:r>
      <w:r>
        <w:rPr>
          <w:spacing w:val="-2"/>
          <w:sz w:val="23"/>
          <w:szCs w:val="23"/>
        </w:rPr>
        <w:t>and</w:t>
      </w:r>
      <w:r>
        <w:rPr>
          <w:spacing w:val="-4"/>
          <w:sz w:val="23"/>
          <w:szCs w:val="23"/>
        </w:rPr>
        <w:t xml:space="preserve"> </w:t>
      </w:r>
      <w:r>
        <w:rPr>
          <w:spacing w:val="-3"/>
          <w:sz w:val="23"/>
          <w:szCs w:val="23"/>
        </w:rPr>
        <w:t>use</w:t>
      </w:r>
      <w:r>
        <w:rPr>
          <w:spacing w:val="-5"/>
          <w:sz w:val="23"/>
          <w:szCs w:val="23"/>
        </w:rPr>
        <w:t xml:space="preserve"> </w:t>
      </w:r>
      <w:r>
        <w:rPr>
          <w:sz w:val="23"/>
          <w:szCs w:val="23"/>
        </w:rPr>
        <w:t>as</w:t>
      </w:r>
      <w:r>
        <w:rPr>
          <w:spacing w:val="-7"/>
          <w:sz w:val="23"/>
          <w:szCs w:val="23"/>
        </w:rPr>
        <w:t xml:space="preserve"> </w:t>
      </w:r>
      <w:r>
        <w:rPr>
          <w:spacing w:val="-3"/>
          <w:sz w:val="23"/>
          <w:szCs w:val="23"/>
        </w:rPr>
        <w:t>Voltmeter</w:t>
      </w:r>
      <w:r>
        <w:rPr>
          <w:spacing w:val="-4"/>
          <w:sz w:val="23"/>
          <w:szCs w:val="23"/>
        </w:rPr>
        <w:t xml:space="preserve"> </w:t>
      </w:r>
      <w:r>
        <w:rPr>
          <w:spacing w:val="-2"/>
          <w:sz w:val="23"/>
          <w:szCs w:val="23"/>
        </w:rPr>
        <w:t>and</w:t>
      </w:r>
      <w:r>
        <w:rPr>
          <w:spacing w:val="-5"/>
          <w:sz w:val="23"/>
          <w:szCs w:val="23"/>
        </w:rPr>
        <w:t xml:space="preserve"> </w:t>
      </w:r>
      <w:r>
        <w:rPr>
          <w:spacing w:val="-4"/>
          <w:sz w:val="23"/>
          <w:szCs w:val="23"/>
        </w:rPr>
        <w:t>Ammeter.</w:t>
      </w:r>
    </w:p>
    <w:p w:rsidR="005F6964" w:rsidRDefault="00582FCD">
      <w:pPr>
        <w:pStyle w:val="BodyText"/>
        <w:tabs>
          <w:tab w:val="left" w:pos="1600"/>
        </w:tabs>
        <w:ind w:left="880" w:firstLine="0"/>
        <w:rPr>
          <w:sz w:val="23"/>
          <w:szCs w:val="23"/>
        </w:rPr>
      </w:pPr>
      <w:r>
        <w:rPr>
          <w:sz w:val="23"/>
          <w:szCs w:val="23"/>
        </w:rPr>
        <w:t>b)</w:t>
      </w:r>
      <w:r>
        <w:rPr>
          <w:sz w:val="23"/>
          <w:szCs w:val="23"/>
        </w:rPr>
        <w:tab/>
        <w:t>Practice</w:t>
      </w:r>
      <w:r>
        <w:rPr>
          <w:spacing w:val="-5"/>
          <w:sz w:val="23"/>
          <w:szCs w:val="23"/>
        </w:rPr>
        <w:t xml:space="preserve"> </w:t>
      </w:r>
      <w:r>
        <w:rPr>
          <w:spacing w:val="-3"/>
          <w:sz w:val="23"/>
          <w:szCs w:val="23"/>
        </w:rPr>
        <w:t>the</w:t>
      </w:r>
      <w:r>
        <w:rPr>
          <w:spacing w:val="-5"/>
          <w:sz w:val="23"/>
          <w:szCs w:val="23"/>
        </w:rPr>
        <w:t xml:space="preserve"> </w:t>
      </w:r>
      <w:r>
        <w:rPr>
          <w:spacing w:val="-3"/>
          <w:sz w:val="23"/>
          <w:szCs w:val="23"/>
        </w:rPr>
        <w:t>use</w:t>
      </w:r>
      <w:r>
        <w:rPr>
          <w:spacing w:val="-4"/>
          <w:sz w:val="23"/>
          <w:szCs w:val="23"/>
        </w:rPr>
        <w:t xml:space="preserve"> </w:t>
      </w:r>
      <w:r>
        <w:rPr>
          <w:sz w:val="23"/>
          <w:szCs w:val="23"/>
        </w:rPr>
        <w:t>of</w:t>
      </w:r>
      <w:r>
        <w:rPr>
          <w:spacing w:val="-7"/>
          <w:sz w:val="23"/>
          <w:szCs w:val="23"/>
        </w:rPr>
        <w:t xml:space="preserve"> </w:t>
      </w:r>
      <w:r>
        <w:rPr>
          <w:spacing w:val="-3"/>
          <w:sz w:val="23"/>
          <w:szCs w:val="23"/>
        </w:rPr>
        <w:t>A.V.O</w:t>
      </w:r>
      <w:r>
        <w:rPr>
          <w:spacing w:val="-6"/>
          <w:sz w:val="23"/>
          <w:szCs w:val="23"/>
        </w:rPr>
        <w:t xml:space="preserve"> </w:t>
      </w:r>
      <w:r>
        <w:rPr>
          <w:spacing w:val="-3"/>
          <w:sz w:val="23"/>
          <w:szCs w:val="23"/>
        </w:rPr>
        <w:t>meter</w:t>
      </w:r>
      <w:r>
        <w:rPr>
          <w:spacing w:val="-4"/>
          <w:sz w:val="23"/>
          <w:szCs w:val="23"/>
        </w:rPr>
        <w:t xml:space="preserve"> </w:t>
      </w:r>
      <w:r>
        <w:rPr>
          <w:spacing w:val="-3"/>
          <w:sz w:val="23"/>
          <w:szCs w:val="23"/>
        </w:rPr>
        <w:t>analog</w:t>
      </w:r>
      <w:r>
        <w:rPr>
          <w:spacing w:val="-7"/>
          <w:sz w:val="23"/>
          <w:szCs w:val="23"/>
        </w:rPr>
        <w:t xml:space="preserve"> </w:t>
      </w:r>
      <w:r>
        <w:rPr>
          <w:sz w:val="23"/>
          <w:szCs w:val="23"/>
        </w:rPr>
        <w:t>&amp;</w:t>
      </w:r>
      <w:r>
        <w:rPr>
          <w:spacing w:val="-7"/>
          <w:sz w:val="23"/>
          <w:szCs w:val="23"/>
        </w:rPr>
        <w:t xml:space="preserve"> </w:t>
      </w:r>
      <w:r>
        <w:rPr>
          <w:spacing w:val="-3"/>
          <w:sz w:val="23"/>
          <w:szCs w:val="23"/>
        </w:rPr>
        <w:t>digital</w:t>
      </w:r>
      <w:r>
        <w:rPr>
          <w:spacing w:val="-5"/>
          <w:sz w:val="23"/>
          <w:szCs w:val="23"/>
        </w:rPr>
        <w:t xml:space="preserve"> </w:t>
      </w:r>
      <w:r>
        <w:rPr>
          <w:sz w:val="23"/>
          <w:szCs w:val="23"/>
        </w:rPr>
        <w:t>for</w:t>
      </w:r>
      <w:r>
        <w:rPr>
          <w:spacing w:val="-5"/>
          <w:sz w:val="23"/>
          <w:szCs w:val="23"/>
        </w:rPr>
        <w:t xml:space="preserve"> </w:t>
      </w:r>
      <w:r>
        <w:rPr>
          <w:sz w:val="23"/>
          <w:szCs w:val="23"/>
        </w:rPr>
        <w:t>low</w:t>
      </w:r>
      <w:r>
        <w:rPr>
          <w:spacing w:val="-9"/>
          <w:sz w:val="23"/>
          <w:szCs w:val="23"/>
        </w:rPr>
        <w:t xml:space="preserve"> </w:t>
      </w:r>
      <w:r>
        <w:rPr>
          <w:spacing w:val="-2"/>
          <w:sz w:val="23"/>
          <w:szCs w:val="23"/>
        </w:rPr>
        <w:t>and</w:t>
      </w:r>
      <w:r>
        <w:rPr>
          <w:spacing w:val="-5"/>
          <w:sz w:val="23"/>
          <w:szCs w:val="23"/>
        </w:rPr>
        <w:t xml:space="preserve"> </w:t>
      </w:r>
      <w:r>
        <w:rPr>
          <w:spacing w:val="-3"/>
          <w:sz w:val="23"/>
          <w:szCs w:val="23"/>
        </w:rPr>
        <w:t>high</w:t>
      </w:r>
      <w:r>
        <w:rPr>
          <w:spacing w:val="-7"/>
          <w:sz w:val="23"/>
          <w:szCs w:val="23"/>
        </w:rPr>
        <w:t xml:space="preserve"> </w:t>
      </w:r>
      <w:r>
        <w:rPr>
          <w:spacing w:val="-3"/>
          <w:sz w:val="23"/>
          <w:szCs w:val="23"/>
        </w:rPr>
        <w:t>resistance</w:t>
      </w:r>
      <w:r>
        <w:rPr>
          <w:spacing w:val="-4"/>
          <w:sz w:val="23"/>
          <w:szCs w:val="23"/>
        </w:rPr>
        <w:t xml:space="preserve"> measurements.</w:t>
      </w:r>
    </w:p>
    <w:p w:rsidR="005F6964" w:rsidRDefault="00582FCD" w:rsidP="00617A6F">
      <w:pPr>
        <w:pStyle w:val="ListParagraph"/>
        <w:numPr>
          <w:ilvl w:val="0"/>
          <w:numId w:val="74"/>
        </w:numPr>
        <w:tabs>
          <w:tab w:val="left" w:pos="880"/>
          <w:tab w:val="left" w:pos="881"/>
        </w:tabs>
        <w:ind w:hanging="721"/>
        <w:rPr>
          <w:sz w:val="23"/>
          <w:szCs w:val="23"/>
        </w:rPr>
      </w:pPr>
      <w:r>
        <w:rPr>
          <w:spacing w:val="-3"/>
          <w:sz w:val="23"/>
          <w:szCs w:val="23"/>
        </w:rPr>
        <w:t>Study</w:t>
      </w:r>
      <w:r>
        <w:rPr>
          <w:spacing w:val="-9"/>
          <w:sz w:val="23"/>
          <w:szCs w:val="23"/>
        </w:rPr>
        <w:t xml:space="preserve"> </w:t>
      </w:r>
      <w:r>
        <w:rPr>
          <w:sz w:val="23"/>
          <w:szCs w:val="23"/>
        </w:rPr>
        <w:t>of</w:t>
      </w:r>
      <w:r>
        <w:rPr>
          <w:spacing w:val="-6"/>
          <w:sz w:val="23"/>
          <w:szCs w:val="23"/>
        </w:rPr>
        <w:t xml:space="preserve"> </w:t>
      </w:r>
      <w:r>
        <w:rPr>
          <w:spacing w:val="-3"/>
          <w:sz w:val="23"/>
          <w:szCs w:val="23"/>
        </w:rPr>
        <w:t>meager</w:t>
      </w:r>
      <w:r>
        <w:rPr>
          <w:spacing w:val="-5"/>
          <w:sz w:val="23"/>
          <w:szCs w:val="23"/>
        </w:rPr>
        <w:t xml:space="preserve"> </w:t>
      </w:r>
      <w:r>
        <w:rPr>
          <w:spacing w:val="-2"/>
          <w:sz w:val="23"/>
          <w:szCs w:val="23"/>
        </w:rPr>
        <w:t>and</w:t>
      </w:r>
      <w:r>
        <w:rPr>
          <w:spacing w:val="-4"/>
          <w:sz w:val="23"/>
          <w:szCs w:val="23"/>
        </w:rPr>
        <w:t xml:space="preserve"> </w:t>
      </w:r>
      <w:r>
        <w:rPr>
          <w:sz w:val="23"/>
          <w:szCs w:val="23"/>
        </w:rPr>
        <w:t>practice</w:t>
      </w:r>
      <w:r>
        <w:rPr>
          <w:spacing w:val="-5"/>
          <w:sz w:val="23"/>
          <w:szCs w:val="23"/>
        </w:rPr>
        <w:t xml:space="preserve"> </w:t>
      </w:r>
      <w:r>
        <w:rPr>
          <w:sz w:val="23"/>
          <w:szCs w:val="23"/>
        </w:rPr>
        <w:t>of</w:t>
      </w:r>
      <w:r>
        <w:rPr>
          <w:spacing w:val="-6"/>
          <w:sz w:val="23"/>
          <w:szCs w:val="23"/>
        </w:rPr>
        <w:t xml:space="preserve"> </w:t>
      </w:r>
      <w:r>
        <w:rPr>
          <w:sz w:val="23"/>
          <w:szCs w:val="23"/>
        </w:rPr>
        <w:t>its</w:t>
      </w:r>
      <w:r>
        <w:rPr>
          <w:spacing w:val="-7"/>
          <w:sz w:val="23"/>
          <w:szCs w:val="23"/>
        </w:rPr>
        <w:t xml:space="preserve"> </w:t>
      </w:r>
      <w:r>
        <w:rPr>
          <w:spacing w:val="-3"/>
          <w:sz w:val="23"/>
          <w:szCs w:val="23"/>
        </w:rPr>
        <w:t>use</w:t>
      </w:r>
      <w:r>
        <w:rPr>
          <w:spacing w:val="-4"/>
          <w:sz w:val="23"/>
          <w:szCs w:val="23"/>
        </w:rPr>
        <w:t xml:space="preserve"> </w:t>
      </w:r>
      <w:r>
        <w:rPr>
          <w:spacing w:val="-2"/>
          <w:sz w:val="23"/>
          <w:szCs w:val="23"/>
        </w:rPr>
        <w:t>for</w:t>
      </w:r>
      <w:r>
        <w:rPr>
          <w:spacing w:val="-5"/>
          <w:sz w:val="23"/>
          <w:szCs w:val="23"/>
        </w:rPr>
        <w:t xml:space="preserve"> </w:t>
      </w:r>
      <w:r>
        <w:rPr>
          <w:spacing w:val="-4"/>
          <w:sz w:val="23"/>
          <w:szCs w:val="23"/>
        </w:rPr>
        <w:t xml:space="preserve">continuity, </w:t>
      </w:r>
      <w:r>
        <w:rPr>
          <w:spacing w:val="-3"/>
          <w:sz w:val="23"/>
          <w:szCs w:val="23"/>
        </w:rPr>
        <w:t>short</w:t>
      </w:r>
      <w:r>
        <w:rPr>
          <w:spacing w:val="-5"/>
          <w:sz w:val="23"/>
          <w:szCs w:val="23"/>
        </w:rPr>
        <w:t xml:space="preserve"> </w:t>
      </w:r>
      <w:r>
        <w:rPr>
          <w:spacing w:val="-3"/>
          <w:sz w:val="23"/>
          <w:szCs w:val="23"/>
        </w:rPr>
        <w:t>circuit</w:t>
      </w:r>
      <w:r>
        <w:rPr>
          <w:spacing w:val="-6"/>
          <w:sz w:val="23"/>
          <w:szCs w:val="23"/>
        </w:rPr>
        <w:t xml:space="preserve"> </w:t>
      </w:r>
      <w:r>
        <w:rPr>
          <w:spacing w:val="-2"/>
          <w:sz w:val="23"/>
          <w:szCs w:val="23"/>
        </w:rPr>
        <w:t>and</w:t>
      </w:r>
      <w:r>
        <w:rPr>
          <w:spacing w:val="-4"/>
          <w:sz w:val="23"/>
          <w:szCs w:val="23"/>
        </w:rPr>
        <w:t xml:space="preserve"> </w:t>
      </w:r>
      <w:r>
        <w:rPr>
          <w:spacing w:val="-3"/>
          <w:sz w:val="23"/>
          <w:szCs w:val="23"/>
        </w:rPr>
        <w:t>insulation</w:t>
      </w:r>
      <w:r>
        <w:rPr>
          <w:spacing w:val="-7"/>
          <w:sz w:val="23"/>
          <w:szCs w:val="23"/>
        </w:rPr>
        <w:t xml:space="preserve"> </w:t>
      </w:r>
      <w:r>
        <w:rPr>
          <w:spacing w:val="-3"/>
          <w:sz w:val="23"/>
          <w:szCs w:val="23"/>
        </w:rPr>
        <w:t>testing.</w:t>
      </w:r>
    </w:p>
    <w:p w:rsidR="005F6964" w:rsidRDefault="00582FCD" w:rsidP="00617A6F">
      <w:pPr>
        <w:pStyle w:val="ListParagraph"/>
        <w:numPr>
          <w:ilvl w:val="0"/>
          <w:numId w:val="74"/>
        </w:numPr>
        <w:tabs>
          <w:tab w:val="left" w:pos="880"/>
          <w:tab w:val="left" w:pos="881"/>
        </w:tabs>
        <w:ind w:hanging="721"/>
        <w:rPr>
          <w:sz w:val="23"/>
          <w:szCs w:val="23"/>
        </w:rPr>
      </w:pPr>
      <w:r>
        <w:rPr>
          <w:spacing w:val="-3"/>
          <w:sz w:val="23"/>
          <w:szCs w:val="23"/>
        </w:rPr>
        <w:t xml:space="preserve">Using </w:t>
      </w:r>
      <w:r>
        <w:rPr>
          <w:sz w:val="23"/>
          <w:szCs w:val="23"/>
        </w:rPr>
        <w:t xml:space="preserve">an earth </w:t>
      </w:r>
      <w:r>
        <w:rPr>
          <w:spacing w:val="-3"/>
          <w:sz w:val="23"/>
          <w:szCs w:val="23"/>
        </w:rPr>
        <w:t xml:space="preserve">resistance tester </w:t>
      </w:r>
      <w:r>
        <w:rPr>
          <w:spacing w:val="-2"/>
          <w:sz w:val="23"/>
          <w:szCs w:val="23"/>
        </w:rPr>
        <w:t xml:space="preserve">for </w:t>
      </w:r>
      <w:r>
        <w:rPr>
          <w:spacing w:val="-3"/>
          <w:sz w:val="23"/>
          <w:szCs w:val="23"/>
        </w:rPr>
        <w:t xml:space="preserve">finding </w:t>
      </w:r>
      <w:r>
        <w:rPr>
          <w:sz w:val="23"/>
          <w:szCs w:val="23"/>
        </w:rPr>
        <w:t>earth</w:t>
      </w:r>
      <w:r>
        <w:rPr>
          <w:spacing w:val="-30"/>
          <w:sz w:val="23"/>
          <w:szCs w:val="23"/>
        </w:rPr>
        <w:t xml:space="preserve"> </w:t>
      </w:r>
      <w:r>
        <w:rPr>
          <w:spacing w:val="-3"/>
          <w:sz w:val="23"/>
          <w:szCs w:val="23"/>
        </w:rPr>
        <w:t>resistance.</w:t>
      </w:r>
    </w:p>
    <w:p w:rsidR="005F6964" w:rsidRDefault="00582FCD" w:rsidP="00617A6F">
      <w:pPr>
        <w:pStyle w:val="ListParagraph"/>
        <w:numPr>
          <w:ilvl w:val="0"/>
          <w:numId w:val="74"/>
        </w:numPr>
        <w:tabs>
          <w:tab w:val="left" w:pos="880"/>
          <w:tab w:val="left" w:pos="881"/>
        </w:tabs>
        <w:ind w:hanging="721"/>
        <w:rPr>
          <w:sz w:val="23"/>
          <w:szCs w:val="23"/>
        </w:rPr>
      </w:pPr>
      <w:r>
        <w:rPr>
          <w:spacing w:val="-3"/>
          <w:sz w:val="23"/>
          <w:szCs w:val="23"/>
        </w:rPr>
        <w:t xml:space="preserve">Study </w:t>
      </w:r>
      <w:r>
        <w:rPr>
          <w:sz w:val="23"/>
          <w:szCs w:val="23"/>
        </w:rPr>
        <w:t xml:space="preserve">of </w:t>
      </w:r>
      <w:r>
        <w:rPr>
          <w:spacing w:val="-3"/>
          <w:sz w:val="23"/>
          <w:szCs w:val="23"/>
        </w:rPr>
        <w:t xml:space="preserve">single phase energy meter </w:t>
      </w:r>
      <w:r>
        <w:rPr>
          <w:spacing w:val="-2"/>
          <w:sz w:val="23"/>
          <w:szCs w:val="23"/>
        </w:rPr>
        <w:t xml:space="preserve">and </w:t>
      </w:r>
      <w:r>
        <w:rPr>
          <w:sz w:val="23"/>
          <w:szCs w:val="23"/>
        </w:rPr>
        <w:t>its</w:t>
      </w:r>
      <w:r>
        <w:rPr>
          <w:spacing w:val="-36"/>
          <w:sz w:val="23"/>
          <w:szCs w:val="23"/>
        </w:rPr>
        <w:t xml:space="preserve"> </w:t>
      </w:r>
      <w:r>
        <w:rPr>
          <w:spacing w:val="-3"/>
          <w:sz w:val="23"/>
          <w:szCs w:val="23"/>
        </w:rPr>
        <w:t>connections, meter reading.</w:t>
      </w:r>
    </w:p>
    <w:p w:rsidR="005F6964" w:rsidRDefault="00582FCD" w:rsidP="00617A6F">
      <w:pPr>
        <w:pStyle w:val="ListParagraph"/>
        <w:numPr>
          <w:ilvl w:val="0"/>
          <w:numId w:val="74"/>
        </w:numPr>
        <w:tabs>
          <w:tab w:val="left" w:pos="880"/>
          <w:tab w:val="left" w:pos="881"/>
        </w:tabs>
        <w:ind w:hanging="721"/>
        <w:rPr>
          <w:sz w:val="23"/>
          <w:szCs w:val="23"/>
        </w:rPr>
      </w:pPr>
      <w:r>
        <w:rPr>
          <w:spacing w:val="-3"/>
          <w:sz w:val="23"/>
          <w:szCs w:val="23"/>
        </w:rPr>
        <w:t xml:space="preserve">Study </w:t>
      </w:r>
      <w:r>
        <w:rPr>
          <w:sz w:val="23"/>
          <w:szCs w:val="23"/>
        </w:rPr>
        <w:t xml:space="preserve">of </w:t>
      </w:r>
      <w:r>
        <w:rPr>
          <w:spacing w:val="-3"/>
          <w:sz w:val="23"/>
          <w:szCs w:val="23"/>
        </w:rPr>
        <w:t xml:space="preserve">three phase energy meter </w:t>
      </w:r>
      <w:r>
        <w:rPr>
          <w:spacing w:val="-2"/>
          <w:sz w:val="23"/>
          <w:szCs w:val="23"/>
        </w:rPr>
        <w:t xml:space="preserve">and </w:t>
      </w:r>
      <w:r>
        <w:rPr>
          <w:sz w:val="23"/>
          <w:szCs w:val="23"/>
        </w:rPr>
        <w:t xml:space="preserve">its </w:t>
      </w:r>
      <w:r>
        <w:rPr>
          <w:spacing w:val="-3"/>
          <w:sz w:val="23"/>
          <w:szCs w:val="23"/>
        </w:rPr>
        <w:t>connections, meter</w:t>
      </w:r>
      <w:r>
        <w:rPr>
          <w:spacing w:val="12"/>
          <w:sz w:val="23"/>
          <w:szCs w:val="23"/>
        </w:rPr>
        <w:t xml:space="preserve"> </w:t>
      </w:r>
      <w:r>
        <w:rPr>
          <w:spacing w:val="-3"/>
          <w:sz w:val="23"/>
          <w:szCs w:val="23"/>
        </w:rPr>
        <w:t>reading.</w:t>
      </w:r>
    </w:p>
    <w:p w:rsidR="005F6964" w:rsidRDefault="00582FCD" w:rsidP="00617A6F">
      <w:pPr>
        <w:pStyle w:val="ListParagraph"/>
        <w:numPr>
          <w:ilvl w:val="0"/>
          <w:numId w:val="74"/>
        </w:numPr>
        <w:tabs>
          <w:tab w:val="left" w:pos="880"/>
          <w:tab w:val="left" w:pos="881"/>
        </w:tabs>
        <w:ind w:hanging="721"/>
        <w:rPr>
          <w:sz w:val="23"/>
          <w:szCs w:val="23"/>
        </w:rPr>
      </w:pPr>
      <w:r>
        <w:rPr>
          <w:spacing w:val="-3"/>
          <w:sz w:val="23"/>
          <w:szCs w:val="23"/>
        </w:rPr>
        <w:t>Study</w:t>
      </w:r>
      <w:r>
        <w:rPr>
          <w:spacing w:val="-9"/>
          <w:sz w:val="23"/>
          <w:szCs w:val="23"/>
        </w:rPr>
        <w:t xml:space="preserve"> </w:t>
      </w:r>
      <w:r>
        <w:rPr>
          <w:spacing w:val="-3"/>
          <w:sz w:val="23"/>
          <w:szCs w:val="23"/>
        </w:rPr>
        <w:t>the</w:t>
      </w:r>
      <w:r>
        <w:rPr>
          <w:spacing w:val="-4"/>
          <w:sz w:val="23"/>
          <w:szCs w:val="23"/>
        </w:rPr>
        <w:t xml:space="preserve"> </w:t>
      </w:r>
      <w:r>
        <w:rPr>
          <w:spacing w:val="-3"/>
          <w:sz w:val="23"/>
          <w:szCs w:val="23"/>
        </w:rPr>
        <w:t>types</w:t>
      </w:r>
      <w:r>
        <w:rPr>
          <w:spacing w:val="-6"/>
          <w:sz w:val="23"/>
          <w:szCs w:val="23"/>
        </w:rPr>
        <w:t xml:space="preserve"> </w:t>
      </w:r>
      <w:r>
        <w:rPr>
          <w:sz w:val="23"/>
          <w:szCs w:val="23"/>
        </w:rPr>
        <w:t>of</w:t>
      </w:r>
      <w:r>
        <w:rPr>
          <w:spacing w:val="-6"/>
          <w:sz w:val="23"/>
          <w:szCs w:val="23"/>
        </w:rPr>
        <w:t xml:space="preserve"> </w:t>
      </w:r>
      <w:r>
        <w:rPr>
          <w:spacing w:val="-3"/>
          <w:sz w:val="23"/>
          <w:szCs w:val="23"/>
        </w:rPr>
        <w:t>frequency</w:t>
      </w:r>
      <w:r>
        <w:rPr>
          <w:spacing w:val="-8"/>
          <w:sz w:val="23"/>
          <w:szCs w:val="23"/>
        </w:rPr>
        <w:t xml:space="preserve"> </w:t>
      </w:r>
      <w:r>
        <w:rPr>
          <w:spacing w:val="-3"/>
          <w:sz w:val="23"/>
          <w:szCs w:val="23"/>
        </w:rPr>
        <w:t>meter</w:t>
      </w:r>
      <w:r>
        <w:rPr>
          <w:spacing w:val="-4"/>
          <w:sz w:val="23"/>
          <w:szCs w:val="23"/>
        </w:rPr>
        <w:t xml:space="preserve"> </w:t>
      </w:r>
      <w:r>
        <w:rPr>
          <w:sz w:val="23"/>
          <w:szCs w:val="23"/>
        </w:rPr>
        <w:t>&amp;</w:t>
      </w:r>
      <w:r>
        <w:rPr>
          <w:spacing w:val="-6"/>
          <w:sz w:val="23"/>
          <w:szCs w:val="23"/>
        </w:rPr>
        <w:t xml:space="preserve"> </w:t>
      </w:r>
      <w:r>
        <w:rPr>
          <w:sz w:val="23"/>
          <w:szCs w:val="23"/>
        </w:rPr>
        <w:t>to</w:t>
      </w:r>
      <w:r>
        <w:rPr>
          <w:spacing w:val="-4"/>
          <w:sz w:val="23"/>
          <w:szCs w:val="23"/>
        </w:rPr>
        <w:t xml:space="preserve"> </w:t>
      </w:r>
      <w:r>
        <w:rPr>
          <w:spacing w:val="-3"/>
          <w:sz w:val="23"/>
          <w:szCs w:val="23"/>
        </w:rPr>
        <w:t>use</w:t>
      </w:r>
      <w:r>
        <w:rPr>
          <w:spacing w:val="-4"/>
          <w:sz w:val="23"/>
          <w:szCs w:val="23"/>
        </w:rPr>
        <w:t xml:space="preserve"> </w:t>
      </w:r>
      <w:r>
        <w:rPr>
          <w:sz w:val="23"/>
          <w:szCs w:val="23"/>
        </w:rPr>
        <w:t>it</w:t>
      </w:r>
      <w:r>
        <w:rPr>
          <w:spacing w:val="-5"/>
          <w:sz w:val="23"/>
          <w:szCs w:val="23"/>
        </w:rPr>
        <w:t xml:space="preserve"> </w:t>
      </w:r>
      <w:r>
        <w:rPr>
          <w:sz w:val="23"/>
          <w:szCs w:val="23"/>
        </w:rPr>
        <w:t>on</w:t>
      </w:r>
      <w:r>
        <w:rPr>
          <w:spacing w:val="-6"/>
          <w:sz w:val="23"/>
          <w:szCs w:val="23"/>
        </w:rPr>
        <w:t xml:space="preserve"> </w:t>
      </w:r>
      <w:r>
        <w:rPr>
          <w:spacing w:val="-3"/>
          <w:sz w:val="23"/>
          <w:szCs w:val="23"/>
        </w:rPr>
        <w:t>lines.</w:t>
      </w:r>
    </w:p>
    <w:p w:rsidR="005F6964" w:rsidRDefault="00582FCD" w:rsidP="00617A6F">
      <w:pPr>
        <w:pStyle w:val="ListParagraph"/>
        <w:numPr>
          <w:ilvl w:val="0"/>
          <w:numId w:val="74"/>
        </w:numPr>
        <w:tabs>
          <w:tab w:val="left" w:pos="880"/>
          <w:tab w:val="left" w:pos="881"/>
        </w:tabs>
        <w:ind w:hanging="721"/>
        <w:rPr>
          <w:sz w:val="23"/>
          <w:szCs w:val="23"/>
        </w:rPr>
      </w:pPr>
      <w:r>
        <w:rPr>
          <w:spacing w:val="-3"/>
          <w:sz w:val="23"/>
          <w:szCs w:val="23"/>
        </w:rPr>
        <w:t xml:space="preserve">Using wheat stone bridge </w:t>
      </w:r>
      <w:r>
        <w:rPr>
          <w:spacing w:val="-2"/>
          <w:sz w:val="23"/>
          <w:szCs w:val="23"/>
        </w:rPr>
        <w:t xml:space="preserve">for </w:t>
      </w:r>
      <w:r>
        <w:rPr>
          <w:spacing w:val="-3"/>
          <w:sz w:val="23"/>
          <w:szCs w:val="23"/>
        </w:rPr>
        <w:t>resistance</w:t>
      </w:r>
      <w:r>
        <w:rPr>
          <w:spacing w:val="-13"/>
          <w:sz w:val="23"/>
          <w:szCs w:val="23"/>
        </w:rPr>
        <w:t xml:space="preserve"> </w:t>
      </w:r>
      <w:r>
        <w:rPr>
          <w:spacing w:val="-4"/>
          <w:sz w:val="23"/>
          <w:szCs w:val="23"/>
        </w:rPr>
        <w:t>measurement.</w:t>
      </w:r>
    </w:p>
    <w:p w:rsidR="005F6964" w:rsidRDefault="00582FCD" w:rsidP="00617A6F">
      <w:pPr>
        <w:pStyle w:val="ListParagraph"/>
        <w:numPr>
          <w:ilvl w:val="0"/>
          <w:numId w:val="74"/>
        </w:numPr>
        <w:tabs>
          <w:tab w:val="left" w:pos="880"/>
          <w:tab w:val="left" w:pos="881"/>
        </w:tabs>
        <w:ind w:hanging="721"/>
        <w:rPr>
          <w:sz w:val="23"/>
          <w:szCs w:val="23"/>
        </w:rPr>
      </w:pPr>
      <w:r>
        <w:rPr>
          <w:spacing w:val="-3"/>
          <w:sz w:val="23"/>
          <w:szCs w:val="23"/>
        </w:rPr>
        <w:t>Study</w:t>
      </w:r>
      <w:r>
        <w:rPr>
          <w:spacing w:val="-9"/>
          <w:sz w:val="23"/>
          <w:szCs w:val="23"/>
        </w:rPr>
        <w:t xml:space="preserve"> </w:t>
      </w:r>
      <w:r>
        <w:rPr>
          <w:sz w:val="23"/>
          <w:szCs w:val="23"/>
        </w:rPr>
        <w:t>of</w:t>
      </w:r>
      <w:r>
        <w:rPr>
          <w:spacing w:val="-6"/>
          <w:sz w:val="23"/>
          <w:szCs w:val="23"/>
        </w:rPr>
        <w:t xml:space="preserve"> </w:t>
      </w:r>
      <w:r>
        <w:rPr>
          <w:sz w:val="23"/>
          <w:szCs w:val="23"/>
        </w:rPr>
        <w:t>C.T.</w:t>
      </w:r>
      <w:r>
        <w:rPr>
          <w:spacing w:val="-4"/>
          <w:sz w:val="23"/>
          <w:szCs w:val="23"/>
        </w:rPr>
        <w:t xml:space="preserve"> </w:t>
      </w:r>
      <w:r>
        <w:rPr>
          <w:sz w:val="23"/>
          <w:szCs w:val="23"/>
        </w:rPr>
        <w:t>&amp;</w:t>
      </w:r>
      <w:r>
        <w:rPr>
          <w:spacing w:val="-6"/>
          <w:sz w:val="23"/>
          <w:szCs w:val="23"/>
        </w:rPr>
        <w:t xml:space="preserve"> </w:t>
      </w:r>
      <w:r>
        <w:rPr>
          <w:sz w:val="23"/>
          <w:szCs w:val="23"/>
        </w:rPr>
        <w:t>P.T.</w:t>
      </w:r>
      <w:r>
        <w:rPr>
          <w:spacing w:val="-4"/>
          <w:sz w:val="23"/>
          <w:szCs w:val="23"/>
        </w:rPr>
        <w:t xml:space="preserve"> </w:t>
      </w:r>
      <w:r>
        <w:rPr>
          <w:spacing w:val="-3"/>
          <w:sz w:val="23"/>
          <w:szCs w:val="23"/>
        </w:rPr>
        <w:t>their</w:t>
      </w:r>
      <w:r>
        <w:rPr>
          <w:spacing w:val="-5"/>
          <w:sz w:val="23"/>
          <w:szCs w:val="23"/>
        </w:rPr>
        <w:t xml:space="preserve"> </w:t>
      </w:r>
      <w:r>
        <w:rPr>
          <w:spacing w:val="-3"/>
          <w:sz w:val="23"/>
          <w:szCs w:val="23"/>
        </w:rPr>
        <w:t>use</w:t>
      </w:r>
      <w:r>
        <w:rPr>
          <w:spacing w:val="-4"/>
          <w:sz w:val="23"/>
          <w:szCs w:val="23"/>
        </w:rPr>
        <w:t xml:space="preserve"> with</w:t>
      </w:r>
      <w:r>
        <w:rPr>
          <w:spacing w:val="-5"/>
          <w:sz w:val="23"/>
          <w:szCs w:val="23"/>
        </w:rPr>
        <w:t xml:space="preserve"> </w:t>
      </w:r>
      <w:r>
        <w:rPr>
          <w:spacing w:val="-4"/>
          <w:sz w:val="23"/>
          <w:szCs w:val="23"/>
        </w:rPr>
        <w:t>instruments</w:t>
      </w:r>
      <w:r>
        <w:rPr>
          <w:spacing w:val="-6"/>
          <w:sz w:val="23"/>
          <w:szCs w:val="23"/>
        </w:rPr>
        <w:t xml:space="preserve"> </w:t>
      </w:r>
      <w:r>
        <w:rPr>
          <w:sz w:val="23"/>
          <w:szCs w:val="23"/>
        </w:rPr>
        <w:t>&amp;</w:t>
      </w:r>
      <w:r>
        <w:rPr>
          <w:spacing w:val="-6"/>
          <w:sz w:val="23"/>
          <w:szCs w:val="23"/>
        </w:rPr>
        <w:t xml:space="preserve"> </w:t>
      </w:r>
      <w:r>
        <w:rPr>
          <w:spacing w:val="-3"/>
          <w:sz w:val="23"/>
          <w:szCs w:val="23"/>
        </w:rPr>
        <w:t>relays</w:t>
      </w:r>
      <w:r>
        <w:rPr>
          <w:spacing w:val="-6"/>
          <w:sz w:val="23"/>
          <w:szCs w:val="23"/>
        </w:rPr>
        <w:t xml:space="preserve"> </w:t>
      </w:r>
      <w:r>
        <w:rPr>
          <w:sz w:val="23"/>
          <w:szCs w:val="23"/>
        </w:rPr>
        <w:t>(A</w:t>
      </w:r>
      <w:r>
        <w:rPr>
          <w:spacing w:val="-8"/>
          <w:sz w:val="23"/>
          <w:szCs w:val="23"/>
        </w:rPr>
        <w:t xml:space="preserve"> </w:t>
      </w:r>
      <w:r>
        <w:rPr>
          <w:spacing w:val="-3"/>
          <w:sz w:val="23"/>
          <w:szCs w:val="23"/>
        </w:rPr>
        <w:t>power</w:t>
      </w:r>
      <w:r>
        <w:rPr>
          <w:spacing w:val="-4"/>
          <w:sz w:val="23"/>
          <w:szCs w:val="23"/>
        </w:rPr>
        <w:t xml:space="preserve"> </w:t>
      </w:r>
      <w:r>
        <w:rPr>
          <w:spacing w:val="-3"/>
          <w:sz w:val="23"/>
          <w:szCs w:val="23"/>
        </w:rPr>
        <w:t>station</w:t>
      </w:r>
      <w:r>
        <w:rPr>
          <w:spacing w:val="-6"/>
          <w:sz w:val="23"/>
          <w:szCs w:val="23"/>
        </w:rPr>
        <w:t xml:space="preserve"> </w:t>
      </w:r>
      <w:r>
        <w:rPr>
          <w:spacing w:val="-3"/>
          <w:sz w:val="23"/>
          <w:szCs w:val="23"/>
        </w:rPr>
        <w:t>may</w:t>
      </w:r>
      <w:r>
        <w:rPr>
          <w:spacing w:val="-8"/>
          <w:sz w:val="23"/>
          <w:szCs w:val="23"/>
        </w:rPr>
        <w:t xml:space="preserve"> </w:t>
      </w:r>
      <w:r>
        <w:rPr>
          <w:spacing w:val="-3"/>
          <w:sz w:val="23"/>
          <w:szCs w:val="23"/>
        </w:rPr>
        <w:t>also</w:t>
      </w:r>
      <w:r>
        <w:rPr>
          <w:spacing w:val="-4"/>
          <w:sz w:val="23"/>
          <w:szCs w:val="23"/>
        </w:rPr>
        <w:t xml:space="preserve"> </w:t>
      </w:r>
      <w:r>
        <w:rPr>
          <w:sz w:val="23"/>
          <w:szCs w:val="23"/>
        </w:rPr>
        <w:t>be</w:t>
      </w:r>
      <w:r>
        <w:rPr>
          <w:spacing w:val="-4"/>
          <w:sz w:val="23"/>
          <w:szCs w:val="23"/>
        </w:rPr>
        <w:t xml:space="preserve"> </w:t>
      </w:r>
      <w:r>
        <w:rPr>
          <w:spacing w:val="-3"/>
          <w:sz w:val="23"/>
          <w:szCs w:val="23"/>
        </w:rPr>
        <w:t>visited).</w:t>
      </w:r>
    </w:p>
    <w:p w:rsidR="005F6964" w:rsidRDefault="00582FCD" w:rsidP="00617A6F">
      <w:pPr>
        <w:pStyle w:val="ListParagraph"/>
        <w:numPr>
          <w:ilvl w:val="0"/>
          <w:numId w:val="74"/>
        </w:numPr>
        <w:tabs>
          <w:tab w:val="left" w:pos="880"/>
          <w:tab w:val="left" w:pos="881"/>
        </w:tabs>
        <w:ind w:hanging="721"/>
        <w:rPr>
          <w:sz w:val="23"/>
          <w:szCs w:val="23"/>
        </w:rPr>
      </w:pPr>
      <w:r>
        <w:rPr>
          <w:spacing w:val="-3"/>
          <w:sz w:val="23"/>
          <w:szCs w:val="23"/>
        </w:rPr>
        <w:t>Study</w:t>
      </w:r>
      <w:r>
        <w:rPr>
          <w:spacing w:val="-10"/>
          <w:sz w:val="23"/>
          <w:szCs w:val="23"/>
        </w:rPr>
        <w:t xml:space="preserve"> </w:t>
      </w:r>
      <w:r>
        <w:rPr>
          <w:sz w:val="23"/>
          <w:szCs w:val="23"/>
        </w:rPr>
        <w:t>of</w:t>
      </w:r>
      <w:r>
        <w:rPr>
          <w:spacing w:val="-7"/>
          <w:sz w:val="23"/>
          <w:szCs w:val="23"/>
        </w:rPr>
        <w:t xml:space="preserve"> </w:t>
      </w:r>
      <w:r>
        <w:rPr>
          <w:sz w:val="23"/>
          <w:szCs w:val="23"/>
        </w:rPr>
        <w:t>P.F.</w:t>
      </w:r>
      <w:r>
        <w:rPr>
          <w:spacing w:val="-5"/>
          <w:sz w:val="23"/>
          <w:szCs w:val="23"/>
        </w:rPr>
        <w:t xml:space="preserve"> </w:t>
      </w:r>
      <w:r>
        <w:rPr>
          <w:spacing w:val="-3"/>
          <w:sz w:val="23"/>
          <w:szCs w:val="23"/>
        </w:rPr>
        <w:t>meter</w:t>
      </w:r>
      <w:r>
        <w:rPr>
          <w:spacing w:val="-5"/>
          <w:sz w:val="23"/>
          <w:szCs w:val="23"/>
        </w:rPr>
        <w:t xml:space="preserve"> </w:t>
      </w:r>
      <w:r>
        <w:rPr>
          <w:spacing w:val="-2"/>
          <w:sz w:val="23"/>
          <w:szCs w:val="23"/>
        </w:rPr>
        <w:t>and</w:t>
      </w:r>
      <w:r>
        <w:rPr>
          <w:spacing w:val="-5"/>
          <w:sz w:val="23"/>
          <w:szCs w:val="23"/>
        </w:rPr>
        <w:t xml:space="preserve"> </w:t>
      </w:r>
      <w:r>
        <w:rPr>
          <w:spacing w:val="-3"/>
          <w:sz w:val="23"/>
          <w:szCs w:val="23"/>
        </w:rPr>
        <w:t>finding</w:t>
      </w:r>
      <w:r>
        <w:rPr>
          <w:spacing w:val="-8"/>
          <w:sz w:val="23"/>
          <w:szCs w:val="23"/>
        </w:rPr>
        <w:t xml:space="preserve"> </w:t>
      </w:r>
      <w:r>
        <w:rPr>
          <w:spacing w:val="-3"/>
          <w:sz w:val="23"/>
          <w:szCs w:val="23"/>
        </w:rPr>
        <w:t>power</w:t>
      </w:r>
      <w:r>
        <w:rPr>
          <w:spacing w:val="-5"/>
          <w:sz w:val="23"/>
          <w:szCs w:val="23"/>
        </w:rPr>
        <w:t xml:space="preserve"> </w:t>
      </w:r>
      <w:r>
        <w:rPr>
          <w:spacing w:val="-3"/>
          <w:sz w:val="23"/>
          <w:szCs w:val="23"/>
        </w:rPr>
        <w:t>factor</w:t>
      </w:r>
      <w:r>
        <w:rPr>
          <w:spacing w:val="-5"/>
          <w:sz w:val="23"/>
          <w:szCs w:val="23"/>
        </w:rPr>
        <w:t xml:space="preserve"> </w:t>
      </w:r>
      <w:r>
        <w:rPr>
          <w:sz w:val="23"/>
          <w:szCs w:val="23"/>
        </w:rPr>
        <w:t>of</w:t>
      </w:r>
      <w:r>
        <w:rPr>
          <w:spacing w:val="-7"/>
          <w:sz w:val="23"/>
          <w:szCs w:val="23"/>
        </w:rPr>
        <w:t xml:space="preserve"> </w:t>
      </w:r>
      <w:r>
        <w:rPr>
          <w:sz w:val="23"/>
          <w:szCs w:val="23"/>
        </w:rPr>
        <w:t>all</w:t>
      </w:r>
      <w:r>
        <w:rPr>
          <w:spacing w:val="-6"/>
          <w:sz w:val="23"/>
          <w:szCs w:val="23"/>
        </w:rPr>
        <w:t xml:space="preserve"> </w:t>
      </w:r>
      <w:r>
        <w:rPr>
          <w:spacing w:val="-3"/>
          <w:sz w:val="23"/>
          <w:szCs w:val="23"/>
        </w:rPr>
        <w:t>kind</w:t>
      </w:r>
      <w:r>
        <w:rPr>
          <w:spacing w:val="-6"/>
          <w:sz w:val="23"/>
          <w:szCs w:val="23"/>
        </w:rPr>
        <w:t xml:space="preserve"> </w:t>
      </w:r>
      <w:r>
        <w:rPr>
          <w:sz w:val="23"/>
          <w:szCs w:val="23"/>
        </w:rPr>
        <w:t>of</w:t>
      </w:r>
      <w:r>
        <w:rPr>
          <w:spacing w:val="-7"/>
          <w:sz w:val="23"/>
          <w:szCs w:val="23"/>
        </w:rPr>
        <w:t xml:space="preserve"> </w:t>
      </w:r>
      <w:r>
        <w:rPr>
          <w:sz w:val="23"/>
          <w:szCs w:val="23"/>
        </w:rPr>
        <w:t>loads</w:t>
      </w:r>
      <w:r>
        <w:rPr>
          <w:spacing w:val="-7"/>
          <w:sz w:val="23"/>
          <w:szCs w:val="23"/>
        </w:rPr>
        <w:t xml:space="preserve"> </w:t>
      </w:r>
      <w:r>
        <w:rPr>
          <w:spacing w:val="-3"/>
          <w:sz w:val="23"/>
          <w:szCs w:val="23"/>
        </w:rPr>
        <w:t>(Resistive,</w:t>
      </w:r>
      <w:r>
        <w:rPr>
          <w:spacing w:val="-5"/>
          <w:sz w:val="23"/>
          <w:szCs w:val="23"/>
        </w:rPr>
        <w:t xml:space="preserve"> </w:t>
      </w:r>
      <w:r>
        <w:rPr>
          <w:spacing w:val="-3"/>
          <w:sz w:val="23"/>
          <w:szCs w:val="23"/>
        </w:rPr>
        <w:t>Inductive</w:t>
      </w:r>
      <w:r>
        <w:rPr>
          <w:spacing w:val="-6"/>
          <w:sz w:val="23"/>
          <w:szCs w:val="23"/>
        </w:rPr>
        <w:t xml:space="preserve"> </w:t>
      </w:r>
      <w:r>
        <w:rPr>
          <w:spacing w:val="-3"/>
          <w:sz w:val="23"/>
          <w:szCs w:val="23"/>
        </w:rPr>
        <w:t>Capacitive,</w:t>
      </w:r>
      <w:r>
        <w:rPr>
          <w:spacing w:val="-5"/>
          <w:sz w:val="23"/>
          <w:szCs w:val="23"/>
        </w:rPr>
        <w:t xml:space="preserve"> </w:t>
      </w:r>
      <w:r>
        <w:rPr>
          <w:spacing w:val="-2"/>
          <w:sz w:val="23"/>
          <w:szCs w:val="23"/>
        </w:rPr>
        <w:t>and</w:t>
      </w:r>
      <w:r>
        <w:rPr>
          <w:spacing w:val="-5"/>
          <w:sz w:val="23"/>
          <w:szCs w:val="23"/>
        </w:rPr>
        <w:t xml:space="preserve"> </w:t>
      </w:r>
      <w:r>
        <w:rPr>
          <w:spacing w:val="-3"/>
          <w:sz w:val="23"/>
          <w:szCs w:val="23"/>
        </w:rPr>
        <w:t>Mixed).</w:t>
      </w:r>
    </w:p>
    <w:p w:rsidR="005F6964" w:rsidRDefault="00582FCD" w:rsidP="00617A6F">
      <w:pPr>
        <w:pStyle w:val="ListParagraph"/>
        <w:numPr>
          <w:ilvl w:val="0"/>
          <w:numId w:val="74"/>
        </w:numPr>
        <w:tabs>
          <w:tab w:val="left" w:pos="880"/>
          <w:tab w:val="left" w:pos="881"/>
        </w:tabs>
        <w:ind w:hanging="721"/>
        <w:rPr>
          <w:sz w:val="23"/>
          <w:szCs w:val="23"/>
        </w:rPr>
      </w:pPr>
      <w:r>
        <w:rPr>
          <w:spacing w:val="-3"/>
          <w:sz w:val="23"/>
          <w:szCs w:val="23"/>
        </w:rPr>
        <w:t xml:space="preserve">Connecting power factor meter </w:t>
      </w:r>
      <w:r>
        <w:rPr>
          <w:spacing w:val="-2"/>
          <w:sz w:val="23"/>
          <w:szCs w:val="23"/>
        </w:rPr>
        <w:t xml:space="preserve">for </w:t>
      </w:r>
      <w:r>
        <w:rPr>
          <w:spacing w:val="-4"/>
          <w:sz w:val="23"/>
          <w:szCs w:val="23"/>
        </w:rPr>
        <w:t xml:space="preserve">measuring </w:t>
      </w:r>
      <w:r>
        <w:rPr>
          <w:sz w:val="23"/>
          <w:szCs w:val="23"/>
        </w:rPr>
        <w:t xml:space="preserve">PF .of </w:t>
      </w:r>
      <w:proofErr w:type="gramStart"/>
      <w:r>
        <w:rPr>
          <w:sz w:val="23"/>
          <w:szCs w:val="23"/>
        </w:rPr>
        <w:t>an</w:t>
      </w:r>
      <w:proofErr w:type="gramEnd"/>
      <w:r>
        <w:rPr>
          <w:sz w:val="23"/>
          <w:szCs w:val="23"/>
        </w:rPr>
        <w:t xml:space="preserve"> un </w:t>
      </w:r>
      <w:r>
        <w:rPr>
          <w:spacing w:val="-3"/>
          <w:sz w:val="23"/>
          <w:szCs w:val="23"/>
        </w:rPr>
        <w:t xml:space="preserve">balanced </w:t>
      </w:r>
      <w:r>
        <w:rPr>
          <w:sz w:val="23"/>
          <w:szCs w:val="23"/>
        </w:rPr>
        <w:t>load</w:t>
      </w:r>
      <w:r>
        <w:rPr>
          <w:spacing w:val="-36"/>
          <w:sz w:val="23"/>
          <w:szCs w:val="23"/>
        </w:rPr>
        <w:t xml:space="preserve"> </w:t>
      </w:r>
      <w:r>
        <w:rPr>
          <w:spacing w:val="-3"/>
          <w:sz w:val="23"/>
          <w:szCs w:val="23"/>
        </w:rPr>
        <w:t>3-phase.</w:t>
      </w:r>
    </w:p>
    <w:p w:rsidR="005F6964" w:rsidRDefault="00582FCD" w:rsidP="00617A6F">
      <w:pPr>
        <w:pStyle w:val="ListParagraph"/>
        <w:numPr>
          <w:ilvl w:val="0"/>
          <w:numId w:val="74"/>
        </w:numPr>
        <w:tabs>
          <w:tab w:val="left" w:pos="880"/>
          <w:tab w:val="left" w:pos="881"/>
        </w:tabs>
        <w:ind w:hanging="721"/>
        <w:rPr>
          <w:sz w:val="23"/>
          <w:szCs w:val="23"/>
        </w:rPr>
      </w:pPr>
      <w:r>
        <w:rPr>
          <w:spacing w:val="-3"/>
          <w:sz w:val="23"/>
          <w:szCs w:val="23"/>
        </w:rPr>
        <w:t xml:space="preserve">Study </w:t>
      </w:r>
      <w:r>
        <w:rPr>
          <w:spacing w:val="-2"/>
          <w:sz w:val="23"/>
          <w:szCs w:val="23"/>
        </w:rPr>
        <w:t xml:space="preserve">and </w:t>
      </w:r>
      <w:r>
        <w:rPr>
          <w:spacing w:val="-3"/>
          <w:sz w:val="23"/>
          <w:szCs w:val="23"/>
        </w:rPr>
        <w:t xml:space="preserve">use </w:t>
      </w:r>
      <w:r>
        <w:rPr>
          <w:sz w:val="23"/>
          <w:szCs w:val="23"/>
        </w:rPr>
        <w:t xml:space="preserve">of </w:t>
      </w:r>
      <w:r>
        <w:rPr>
          <w:spacing w:val="-3"/>
          <w:sz w:val="23"/>
          <w:szCs w:val="23"/>
        </w:rPr>
        <w:t>LUX</w:t>
      </w:r>
      <w:r>
        <w:rPr>
          <w:spacing w:val="-20"/>
          <w:sz w:val="23"/>
          <w:szCs w:val="23"/>
        </w:rPr>
        <w:t xml:space="preserve"> </w:t>
      </w:r>
      <w:r>
        <w:rPr>
          <w:sz w:val="23"/>
          <w:szCs w:val="23"/>
        </w:rPr>
        <w:t>METER.</w:t>
      </w:r>
    </w:p>
    <w:p w:rsidR="005F6964" w:rsidRDefault="00582FCD" w:rsidP="00617A6F">
      <w:pPr>
        <w:pStyle w:val="ListParagraph"/>
        <w:numPr>
          <w:ilvl w:val="0"/>
          <w:numId w:val="74"/>
        </w:numPr>
        <w:tabs>
          <w:tab w:val="left" w:pos="880"/>
          <w:tab w:val="left" w:pos="881"/>
        </w:tabs>
        <w:ind w:hanging="721"/>
        <w:rPr>
          <w:sz w:val="23"/>
          <w:szCs w:val="23"/>
        </w:rPr>
      </w:pPr>
      <w:r>
        <w:rPr>
          <w:spacing w:val="-3"/>
          <w:sz w:val="23"/>
          <w:szCs w:val="23"/>
        </w:rPr>
        <w:t xml:space="preserve">Study </w:t>
      </w:r>
      <w:r>
        <w:rPr>
          <w:sz w:val="23"/>
          <w:szCs w:val="23"/>
        </w:rPr>
        <w:t xml:space="preserve">of </w:t>
      </w:r>
      <w:r>
        <w:rPr>
          <w:spacing w:val="-3"/>
          <w:sz w:val="23"/>
          <w:szCs w:val="23"/>
        </w:rPr>
        <w:t xml:space="preserve">Flux meter </w:t>
      </w:r>
      <w:r>
        <w:rPr>
          <w:spacing w:val="-2"/>
          <w:sz w:val="23"/>
          <w:szCs w:val="23"/>
        </w:rPr>
        <w:t xml:space="preserve">and </w:t>
      </w:r>
      <w:r>
        <w:rPr>
          <w:spacing w:val="-4"/>
          <w:sz w:val="23"/>
          <w:szCs w:val="23"/>
        </w:rPr>
        <w:t xml:space="preserve">measuring </w:t>
      </w:r>
      <w:r>
        <w:rPr>
          <w:spacing w:val="-3"/>
          <w:sz w:val="23"/>
          <w:szCs w:val="23"/>
        </w:rPr>
        <w:t>field</w:t>
      </w:r>
      <w:r>
        <w:rPr>
          <w:spacing w:val="-23"/>
          <w:sz w:val="23"/>
          <w:szCs w:val="23"/>
        </w:rPr>
        <w:t xml:space="preserve"> </w:t>
      </w:r>
      <w:r>
        <w:rPr>
          <w:spacing w:val="-3"/>
          <w:sz w:val="23"/>
          <w:szCs w:val="23"/>
        </w:rPr>
        <w:t>strength.</w:t>
      </w:r>
    </w:p>
    <w:p w:rsidR="005F6964" w:rsidRDefault="00582FCD" w:rsidP="00617A6F">
      <w:pPr>
        <w:pStyle w:val="ListParagraph"/>
        <w:numPr>
          <w:ilvl w:val="0"/>
          <w:numId w:val="74"/>
        </w:numPr>
        <w:tabs>
          <w:tab w:val="left" w:pos="880"/>
          <w:tab w:val="left" w:pos="881"/>
        </w:tabs>
        <w:ind w:hanging="721"/>
        <w:rPr>
          <w:sz w:val="23"/>
          <w:szCs w:val="23"/>
        </w:rPr>
      </w:pPr>
      <w:r>
        <w:rPr>
          <w:sz w:val="23"/>
          <w:szCs w:val="23"/>
        </w:rPr>
        <w:t>Practice</w:t>
      </w:r>
      <w:r>
        <w:rPr>
          <w:spacing w:val="-5"/>
          <w:sz w:val="23"/>
          <w:szCs w:val="23"/>
        </w:rPr>
        <w:t xml:space="preserve"> </w:t>
      </w:r>
      <w:r>
        <w:rPr>
          <w:spacing w:val="-3"/>
          <w:sz w:val="23"/>
          <w:szCs w:val="23"/>
        </w:rPr>
        <w:t>the</w:t>
      </w:r>
      <w:r>
        <w:rPr>
          <w:spacing w:val="-4"/>
          <w:sz w:val="23"/>
          <w:szCs w:val="23"/>
        </w:rPr>
        <w:t xml:space="preserve"> </w:t>
      </w:r>
      <w:r>
        <w:rPr>
          <w:spacing w:val="-3"/>
          <w:sz w:val="23"/>
          <w:szCs w:val="23"/>
        </w:rPr>
        <w:t>use</w:t>
      </w:r>
      <w:r>
        <w:rPr>
          <w:spacing w:val="-4"/>
          <w:sz w:val="23"/>
          <w:szCs w:val="23"/>
        </w:rPr>
        <w:t xml:space="preserve"> </w:t>
      </w:r>
      <w:r>
        <w:rPr>
          <w:sz w:val="23"/>
          <w:szCs w:val="23"/>
        </w:rPr>
        <w:t>of</w:t>
      </w:r>
      <w:r>
        <w:rPr>
          <w:spacing w:val="-6"/>
          <w:sz w:val="23"/>
          <w:szCs w:val="23"/>
        </w:rPr>
        <w:t xml:space="preserve"> </w:t>
      </w:r>
      <w:r>
        <w:rPr>
          <w:spacing w:val="-3"/>
          <w:sz w:val="23"/>
          <w:szCs w:val="23"/>
        </w:rPr>
        <w:t>C.R.O</w:t>
      </w:r>
      <w:r>
        <w:rPr>
          <w:spacing w:val="-5"/>
          <w:sz w:val="23"/>
          <w:szCs w:val="23"/>
        </w:rPr>
        <w:t xml:space="preserve"> </w:t>
      </w:r>
      <w:r>
        <w:rPr>
          <w:spacing w:val="-2"/>
          <w:sz w:val="23"/>
          <w:szCs w:val="23"/>
        </w:rPr>
        <w:t>for</w:t>
      </w:r>
      <w:r>
        <w:rPr>
          <w:spacing w:val="-5"/>
          <w:sz w:val="23"/>
          <w:szCs w:val="23"/>
        </w:rPr>
        <w:t xml:space="preserve"> </w:t>
      </w:r>
      <w:r>
        <w:rPr>
          <w:spacing w:val="-3"/>
          <w:sz w:val="23"/>
          <w:szCs w:val="23"/>
        </w:rPr>
        <w:t>displaying</w:t>
      </w:r>
      <w:r>
        <w:rPr>
          <w:spacing w:val="-6"/>
          <w:sz w:val="23"/>
          <w:szCs w:val="23"/>
        </w:rPr>
        <w:t xml:space="preserve"> </w:t>
      </w:r>
      <w:r>
        <w:rPr>
          <w:sz w:val="23"/>
          <w:szCs w:val="23"/>
        </w:rPr>
        <w:t>&amp;</w:t>
      </w:r>
      <w:r>
        <w:rPr>
          <w:spacing w:val="-6"/>
          <w:sz w:val="23"/>
          <w:szCs w:val="23"/>
        </w:rPr>
        <w:t xml:space="preserve"> </w:t>
      </w:r>
      <w:r>
        <w:rPr>
          <w:spacing w:val="-4"/>
          <w:sz w:val="23"/>
          <w:szCs w:val="23"/>
        </w:rPr>
        <w:t>measuring</w:t>
      </w:r>
      <w:r>
        <w:rPr>
          <w:spacing w:val="-6"/>
          <w:sz w:val="23"/>
          <w:szCs w:val="23"/>
        </w:rPr>
        <w:t xml:space="preserve"> </w:t>
      </w:r>
      <w:r>
        <w:rPr>
          <w:sz w:val="23"/>
          <w:szCs w:val="23"/>
        </w:rPr>
        <w:t>of</w:t>
      </w:r>
      <w:r>
        <w:rPr>
          <w:spacing w:val="-6"/>
          <w:sz w:val="23"/>
          <w:szCs w:val="23"/>
        </w:rPr>
        <w:t xml:space="preserve"> </w:t>
      </w:r>
      <w:r>
        <w:rPr>
          <w:spacing w:val="-3"/>
          <w:sz w:val="23"/>
          <w:szCs w:val="23"/>
        </w:rPr>
        <w:t>Electrical</w:t>
      </w:r>
      <w:r>
        <w:rPr>
          <w:spacing w:val="-6"/>
          <w:sz w:val="23"/>
          <w:szCs w:val="23"/>
        </w:rPr>
        <w:t xml:space="preserve"> </w:t>
      </w:r>
      <w:r>
        <w:rPr>
          <w:spacing w:val="-3"/>
          <w:sz w:val="23"/>
          <w:szCs w:val="23"/>
        </w:rPr>
        <w:t>quantities.</w:t>
      </w:r>
    </w:p>
    <w:p w:rsidR="005F6964" w:rsidRDefault="00582FCD" w:rsidP="00617A6F">
      <w:pPr>
        <w:pStyle w:val="ListParagraph"/>
        <w:numPr>
          <w:ilvl w:val="0"/>
          <w:numId w:val="74"/>
        </w:numPr>
        <w:tabs>
          <w:tab w:val="left" w:pos="880"/>
          <w:tab w:val="left" w:pos="881"/>
        </w:tabs>
        <w:spacing w:before="11"/>
        <w:ind w:hanging="721"/>
        <w:rPr>
          <w:sz w:val="23"/>
          <w:szCs w:val="23"/>
        </w:rPr>
      </w:pPr>
      <w:r>
        <w:rPr>
          <w:spacing w:val="-3"/>
          <w:sz w:val="23"/>
          <w:szCs w:val="23"/>
        </w:rPr>
        <w:t>Study</w:t>
      </w:r>
      <w:r>
        <w:rPr>
          <w:spacing w:val="-9"/>
          <w:sz w:val="23"/>
          <w:szCs w:val="23"/>
        </w:rPr>
        <w:t xml:space="preserve"> </w:t>
      </w:r>
      <w:r>
        <w:rPr>
          <w:sz w:val="23"/>
          <w:szCs w:val="23"/>
        </w:rPr>
        <w:t>of</w:t>
      </w:r>
      <w:r>
        <w:rPr>
          <w:spacing w:val="-7"/>
          <w:sz w:val="23"/>
          <w:szCs w:val="23"/>
        </w:rPr>
        <w:t xml:space="preserve"> </w:t>
      </w:r>
      <w:proofErr w:type="spellStart"/>
      <w:r>
        <w:rPr>
          <w:spacing w:val="-3"/>
          <w:sz w:val="23"/>
          <w:szCs w:val="23"/>
        </w:rPr>
        <w:t>synchrono</w:t>
      </w:r>
      <w:proofErr w:type="spellEnd"/>
      <w:r>
        <w:rPr>
          <w:spacing w:val="-3"/>
          <w:sz w:val="23"/>
          <w:szCs w:val="23"/>
        </w:rPr>
        <w:t xml:space="preserve"> scope</w:t>
      </w:r>
      <w:r>
        <w:rPr>
          <w:spacing w:val="-5"/>
          <w:sz w:val="23"/>
          <w:szCs w:val="23"/>
        </w:rPr>
        <w:t xml:space="preserve"> </w:t>
      </w:r>
      <w:r>
        <w:rPr>
          <w:spacing w:val="-2"/>
          <w:sz w:val="23"/>
          <w:szCs w:val="23"/>
        </w:rPr>
        <w:t>and</w:t>
      </w:r>
      <w:r>
        <w:rPr>
          <w:spacing w:val="-5"/>
          <w:sz w:val="23"/>
          <w:szCs w:val="23"/>
        </w:rPr>
        <w:t xml:space="preserve"> </w:t>
      </w:r>
      <w:r>
        <w:rPr>
          <w:sz w:val="23"/>
          <w:szCs w:val="23"/>
        </w:rPr>
        <w:t>practice</w:t>
      </w:r>
      <w:r>
        <w:rPr>
          <w:spacing w:val="-4"/>
          <w:sz w:val="23"/>
          <w:szCs w:val="23"/>
        </w:rPr>
        <w:t xml:space="preserve"> </w:t>
      </w:r>
      <w:r>
        <w:rPr>
          <w:sz w:val="23"/>
          <w:szCs w:val="23"/>
        </w:rPr>
        <w:t>of</w:t>
      </w:r>
      <w:r>
        <w:rPr>
          <w:spacing w:val="-7"/>
          <w:sz w:val="23"/>
          <w:szCs w:val="23"/>
        </w:rPr>
        <w:t xml:space="preserve"> </w:t>
      </w:r>
      <w:r>
        <w:rPr>
          <w:spacing w:val="-3"/>
          <w:sz w:val="23"/>
          <w:szCs w:val="23"/>
        </w:rPr>
        <w:t>using</w:t>
      </w:r>
      <w:r>
        <w:rPr>
          <w:spacing w:val="-7"/>
          <w:sz w:val="23"/>
          <w:szCs w:val="23"/>
        </w:rPr>
        <w:t xml:space="preserve"> </w:t>
      </w:r>
      <w:r>
        <w:rPr>
          <w:spacing w:val="-2"/>
          <w:sz w:val="23"/>
          <w:szCs w:val="23"/>
        </w:rPr>
        <w:t>for</w:t>
      </w:r>
      <w:r>
        <w:rPr>
          <w:spacing w:val="-5"/>
          <w:sz w:val="23"/>
          <w:szCs w:val="23"/>
        </w:rPr>
        <w:t xml:space="preserve"> </w:t>
      </w:r>
      <w:r>
        <w:rPr>
          <w:sz w:val="23"/>
          <w:szCs w:val="23"/>
        </w:rPr>
        <w:t>operation</w:t>
      </w:r>
      <w:r>
        <w:rPr>
          <w:spacing w:val="-6"/>
          <w:sz w:val="23"/>
          <w:szCs w:val="23"/>
        </w:rPr>
        <w:t xml:space="preserve"> </w:t>
      </w:r>
      <w:r>
        <w:rPr>
          <w:sz w:val="23"/>
          <w:szCs w:val="23"/>
        </w:rPr>
        <w:t>of</w:t>
      </w:r>
      <w:r>
        <w:rPr>
          <w:spacing w:val="-7"/>
          <w:sz w:val="23"/>
          <w:szCs w:val="23"/>
        </w:rPr>
        <w:t xml:space="preserve"> </w:t>
      </w:r>
      <w:r>
        <w:rPr>
          <w:spacing w:val="-3"/>
          <w:sz w:val="23"/>
          <w:szCs w:val="23"/>
        </w:rPr>
        <w:t>alternators</w:t>
      </w:r>
      <w:r>
        <w:rPr>
          <w:spacing w:val="-7"/>
          <w:sz w:val="23"/>
          <w:szCs w:val="23"/>
        </w:rPr>
        <w:t xml:space="preserve"> </w:t>
      </w:r>
      <w:r>
        <w:rPr>
          <w:sz w:val="23"/>
          <w:szCs w:val="23"/>
        </w:rPr>
        <w:t>in</w:t>
      </w:r>
      <w:r>
        <w:rPr>
          <w:spacing w:val="-5"/>
          <w:sz w:val="23"/>
          <w:szCs w:val="23"/>
        </w:rPr>
        <w:t xml:space="preserve"> </w:t>
      </w:r>
      <w:r>
        <w:rPr>
          <w:spacing w:val="-3"/>
          <w:sz w:val="23"/>
          <w:szCs w:val="23"/>
        </w:rPr>
        <w:t>parallel.</w:t>
      </w:r>
    </w:p>
    <w:p w:rsidR="005F6964" w:rsidRDefault="00582FCD" w:rsidP="00617A6F">
      <w:pPr>
        <w:pStyle w:val="ListParagraph"/>
        <w:numPr>
          <w:ilvl w:val="0"/>
          <w:numId w:val="74"/>
        </w:numPr>
        <w:tabs>
          <w:tab w:val="left" w:pos="880"/>
          <w:tab w:val="left" w:pos="881"/>
        </w:tabs>
        <w:ind w:hanging="721"/>
        <w:rPr>
          <w:sz w:val="23"/>
          <w:szCs w:val="23"/>
        </w:rPr>
      </w:pPr>
      <w:r>
        <w:rPr>
          <w:spacing w:val="-3"/>
          <w:sz w:val="23"/>
          <w:szCs w:val="23"/>
        </w:rPr>
        <w:t xml:space="preserve">Study </w:t>
      </w:r>
      <w:r>
        <w:rPr>
          <w:sz w:val="23"/>
          <w:szCs w:val="23"/>
        </w:rPr>
        <w:t xml:space="preserve">of M.D.I </w:t>
      </w:r>
      <w:r>
        <w:rPr>
          <w:spacing w:val="-3"/>
          <w:sz w:val="23"/>
          <w:szCs w:val="23"/>
        </w:rPr>
        <w:t xml:space="preserve">meter </w:t>
      </w:r>
      <w:r>
        <w:rPr>
          <w:spacing w:val="-2"/>
          <w:sz w:val="23"/>
          <w:szCs w:val="23"/>
        </w:rPr>
        <w:t xml:space="preserve">and </w:t>
      </w:r>
      <w:r>
        <w:rPr>
          <w:sz w:val="23"/>
          <w:szCs w:val="23"/>
        </w:rPr>
        <w:t xml:space="preserve">its </w:t>
      </w:r>
      <w:r>
        <w:rPr>
          <w:spacing w:val="-3"/>
          <w:sz w:val="23"/>
          <w:szCs w:val="23"/>
        </w:rPr>
        <w:t xml:space="preserve">use </w:t>
      </w:r>
      <w:r>
        <w:rPr>
          <w:sz w:val="23"/>
          <w:szCs w:val="23"/>
        </w:rPr>
        <w:t>on</w:t>
      </w:r>
      <w:r>
        <w:rPr>
          <w:spacing w:val="-33"/>
          <w:sz w:val="23"/>
          <w:szCs w:val="23"/>
        </w:rPr>
        <w:t xml:space="preserve"> </w:t>
      </w:r>
      <w:r>
        <w:rPr>
          <w:spacing w:val="-3"/>
          <w:sz w:val="23"/>
          <w:szCs w:val="23"/>
        </w:rPr>
        <w:t>line.</w:t>
      </w:r>
    </w:p>
    <w:p w:rsidR="005F6964" w:rsidRDefault="00582FCD" w:rsidP="00617A6F">
      <w:pPr>
        <w:pStyle w:val="ListParagraph"/>
        <w:numPr>
          <w:ilvl w:val="0"/>
          <w:numId w:val="74"/>
        </w:numPr>
        <w:tabs>
          <w:tab w:val="left" w:pos="880"/>
          <w:tab w:val="left" w:pos="881"/>
        </w:tabs>
        <w:ind w:hanging="721"/>
        <w:rPr>
          <w:sz w:val="23"/>
          <w:szCs w:val="23"/>
        </w:rPr>
      </w:pPr>
      <w:r>
        <w:rPr>
          <w:spacing w:val="-3"/>
          <w:sz w:val="23"/>
          <w:szCs w:val="23"/>
        </w:rPr>
        <w:t xml:space="preserve">Measurement </w:t>
      </w:r>
      <w:r>
        <w:rPr>
          <w:sz w:val="23"/>
          <w:szCs w:val="23"/>
        </w:rPr>
        <w:t xml:space="preserve">of </w:t>
      </w:r>
      <w:r>
        <w:rPr>
          <w:spacing w:val="-3"/>
          <w:sz w:val="23"/>
          <w:szCs w:val="23"/>
        </w:rPr>
        <w:t xml:space="preserve">capacitance </w:t>
      </w:r>
      <w:r>
        <w:rPr>
          <w:sz w:val="23"/>
          <w:szCs w:val="23"/>
        </w:rPr>
        <w:t>&amp;</w:t>
      </w:r>
      <w:r>
        <w:rPr>
          <w:spacing w:val="-15"/>
          <w:sz w:val="23"/>
          <w:szCs w:val="23"/>
        </w:rPr>
        <w:t xml:space="preserve"> </w:t>
      </w:r>
      <w:r>
        <w:rPr>
          <w:spacing w:val="-3"/>
          <w:sz w:val="23"/>
          <w:szCs w:val="23"/>
        </w:rPr>
        <w:t>inductance.</w:t>
      </w:r>
    </w:p>
    <w:p w:rsidR="005F6964" w:rsidRDefault="005F6964">
      <w:pPr>
        <w:pStyle w:val="BodyText"/>
        <w:spacing w:before="8"/>
        <w:ind w:left="0" w:firstLine="0"/>
        <w:rPr>
          <w:sz w:val="23"/>
          <w:szCs w:val="23"/>
        </w:rPr>
      </w:pPr>
    </w:p>
    <w:p w:rsidR="005F6964" w:rsidRDefault="00582FCD">
      <w:pPr>
        <w:pStyle w:val="BodyText"/>
        <w:tabs>
          <w:tab w:val="left" w:pos="880"/>
          <w:tab w:val="left" w:pos="1600"/>
        </w:tabs>
        <w:spacing w:before="0"/>
        <w:ind w:left="160" w:firstLine="0"/>
        <w:rPr>
          <w:sz w:val="23"/>
          <w:szCs w:val="23"/>
        </w:rPr>
      </w:pPr>
      <w:r>
        <w:rPr>
          <w:sz w:val="23"/>
          <w:szCs w:val="23"/>
        </w:rPr>
        <w:t>Note:</w:t>
      </w:r>
      <w:r>
        <w:rPr>
          <w:sz w:val="23"/>
          <w:szCs w:val="23"/>
        </w:rPr>
        <w:tab/>
        <w:t>*</w:t>
      </w:r>
      <w:r>
        <w:rPr>
          <w:sz w:val="23"/>
          <w:szCs w:val="23"/>
        </w:rPr>
        <w:tab/>
      </w:r>
      <w:r>
        <w:rPr>
          <w:spacing w:val="-3"/>
          <w:sz w:val="23"/>
          <w:szCs w:val="23"/>
        </w:rPr>
        <w:t xml:space="preserve">Industrial visits </w:t>
      </w:r>
      <w:r>
        <w:rPr>
          <w:spacing w:val="-2"/>
          <w:sz w:val="23"/>
          <w:szCs w:val="23"/>
        </w:rPr>
        <w:t xml:space="preserve">for </w:t>
      </w:r>
      <w:r>
        <w:rPr>
          <w:spacing w:val="-3"/>
          <w:sz w:val="23"/>
          <w:szCs w:val="23"/>
        </w:rPr>
        <w:t xml:space="preserve">this course </w:t>
      </w:r>
      <w:r>
        <w:rPr>
          <w:sz w:val="23"/>
          <w:szCs w:val="23"/>
        </w:rPr>
        <w:t>are</w:t>
      </w:r>
      <w:r>
        <w:rPr>
          <w:spacing w:val="-16"/>
          <w:sz w:val="23"/>
          <w:szCs w:val="23"/>
        </w:rPr>
        <w:t xml:space="preserve"> </w:t>
      </w:r>
      <w:r>
        <w:rPr>
          <w:spacing w:val="-3"/>
          <w:sz w:val="23"/>
          <w:szCs w:val="23"/>
        </w:rPr>
        <w:t>recommended.</w:t>
      </w:r>
    </w:p>
    <w:p w:rsidR="005F6964" w:rsidRDefault="005F6964">
      <w:pPr>
        <w:pStyle w:val="BodyText"/>
        <w:spacing w:before="2"/>
        <w:ind w:left="0" w:firstLine="0"/>
        <w:rPr>
          <w:sz w:val="23"/>
          <w:szCs w:val="23"/>
        </w:rPr>
      </w:pPr>
    </w:p>
    <w:p w:rsidR="005F6964" w:rsidRDefault="00582FCD">
      <w:pPr>
        <w:pStyle w:val="BodyText"/>
        <w:tabs>
          <w:tab w:val="left" w:pos="1600"/>
        </w:tabs>
        <w:spacing w:before="0" w:line="249" w:lineRule="auto"/>
        <w:ind w:right="155" w:hanging="720"/>
        <w:jc w:val="both"/>
        <w:rPr>
          <w:sz w:val="23"/>
          <w:szCs w:val="23"/>
        </w:rPr>
      </w:pPr>
      <w:r>
        <w:rPr>
          <w:spacing w:val="-3"/>
          <w:sz w:val="23"/>
          <w:szCs w:val="23"/>
        </w:rPr>
        <w:t>**</w:t>
      </w:r>
      <w:r>
        <w:rPr>
          <w:spacing w:val="-3"/>
          <w:sz w:val="23"/>
          <w:szCs w:val="23"/>
        </w:rPr>
        <w:tab/>
        <w:t xml:space="preserve">Students </w:t>
      </w:r>
      <w:r>
        <w:rPr>
          <w:spacing w:val="-4"/>
          <w:sz w:val="23"/>
          <w:szCs w:val="23"/>
        </w:rPr>
        <w:t xml:space="preserve">must </w:t>
      </w:r>
      <w:r>
        <w:rPr>
          <w:sz w:val="23"/>
          <w:szCs w:val="23"/>
        </w:rPr>
        <w:t xml:space="preserve">prepare </w:t>
      </w:r>
      <w:r>
        <w:rPr>
          <w:spacing w:val="-3"/>
          <w:sz w:val="23"/>
          <w:szCs w:val="23"/>
        </w:rPr>
        <w:t xml:space="preserve">theory </w:t>
      </w:r>
      <w:r>
        <w:rPr>
          <w:spacing w:val="-2"/>
          <w:sz w:val="23"/>
          <w:szCs w:val="23"/>
        </w:rPr>
        <w:t xml:space="preserve">and </w:t>
      </w:r>
      <w:r>
        <w:rPr>
          <w:sz w:val="23"/>
          <w:szCs w:val="23"/>
        </w:rPr>
        <w:t xml:space="preserve">practical </w:t>
      </w:r>
      <w:r>
        <w:rPr>
          <w:spacing w:val="-3"/>
          <w:sz w:val="23"/>
          <w:szCs w:val="23"/>
        </w:rPr>
        <w:t xml:space="preserve">note </w:t>
      </w:r>
      <w:r>
        <w:rPr>
          <w:sz w:val="23"/>
          <w:szCs w:val="23"/>
        </w:rPr>
        <w:t xml:space="preserve">books </w:t>
      </w:r>
      <w:r>
        <w:rPr>
          <w:spacing w:val="-2"/>
          <w:sz w:val="23"/>
          <w:szCs w:val="23"/>
        </w:rPr>
        <w:t xml:space="preserve">and get </w:t>
      </w:r>
      <w:r>
        <w:rPr>
          <w:sz w:val="23"/>
          <w:szCs w:val="23"/>
        </w:rPr>
        <w:t xml:space="preserve">it </w:t>
      </w:r>
      <w:r>
        <w:rPr>
          <w:spacing w:val="-3"/>
          <w:sz w:val="23"/>
          <w:szCs w:val="23"/>
        </w:rPr>
        <w:t xml:space="preserve">checked weekly </w:t>
      </w:r>
      <w:r>
        <w:rPr>
          <w:sz w:val="23"/>
          <w:szCs w:val="23"/>
        </w:rPr>
        <w:t xml:space="preserve">by </w:t>
      </w:r>
      <w:r>
        <w:rPr>
          <w:spacing w:val="-3"/>
          <w:sz w:val="23"/>
          <w:szCs w:val="23"/>
        </w:rPr>
        <w:t xml:space="preserve">the </w:t>
      </w:r>
      <w:r>
        <w:rPr>
          <w:sz w:val="23"/>
          <w:szCs w:val="23"/>
        </w:rPr>
        <w:t xml:space="preserve">concerned </w:t>
      </w:r>
      <w:r>
        <w:rPr>
          <w:spacing w:val="-3"/>
          <w:sz w:val="23"/>
          <w:szCs w:val="23"/>
        </w:rPr>
        <w:t xml:space="preserve">teacher. </w:t>
      </w:r>
      <w:r>
        <w:rPr>
          <w:sz w:val="23"/>
          <w:szCs w:val="23"/>
        </w:rPr>
        <w:t xml:space="preserve">They </w:t>
      </w:r>
      <w:r>
        <w:rPr>
          <w:spacing w:val="-3"/>
          <w:sz w:val="23"/>
          <w:szCs w:val="23"/>
        </w:rPr>
        <w:t xml:space="preserve">should </w:t>
      </w:r>
      <w:r>
        <w:rPr>
          <w:sz w:val="23"/>
          <w:szCs w:val="23"/>
        </w:rPr>
        <w:t xml:space="preserve">produce </w:t>
      </w:r>
      <w:r>
        <w:rPr>
          <w:spacing w:val="-3"/>
          <w:sz w:val="23"/>
          <w:szCs w:val="23"/>
        </w:rPr>
        <w:t xml:space="preserve">these </w:t>
      </w:r>
      <w:r>
        <w:rPr>
          <w:sz w:val="23"/>
          <w:szCs w:val="23"/>
        </w:rPr>
        <w:t xml:space="preserve">to </w:t>
      </w:r>
      <w:r>
        <w:rPr>
          <w:spacing w:val="-3"/>
          <w:sz w:val="23"/>
          <w:szCs w:val="23"/>
        </w:rPr>
        <w:t xml:space="preserve">external examiner </w:t>
      </w:r>
      <w:r>
        <w:rPr>
          <w:spacing w:val="-2"/>
          <w:sz w:val="23"/>
          <w:szCs w:val="23"/>
        </w:rPr>
        <w:t xml:space="preserve">for </w:t>
      </w:r>
      <w:r>
        <w:rPr>
          <w:spacing w:val="-3"/>
          <w:sz w:val="23"/>
          <w:szCs w:val="23"/>
        </w:rPr>
        <w:t xml:space="preserve">sessional </w:t>
      </w:r>
      <w:r>
        <w:rPr>
          <w:spacing w:val="-4"/>
          <w:sz w:val="23"/>
          <w:szCs w:val="23"/>
        </w:rPr>
        <w:t xml:space="preserve">work/marking </w:t>
      </w:r>
      <w:r>
        <w:rPr>
          <w:sz w:val="23"/>
          <w:szCs w:val="23"/>
        </w:rPr>
        <w:t xml:space="preserve">check up at </w:t>
      </w:r>
      <w:r>
        <w:rPr>
          <w:spacing w:val="-3"/>
          <w:sz w:val="23"/>
          <w:szCs w:val="23"/>
        </w:rPr>
        <w:t xml:space="preserve">the </w:t>
      </w:r>
      <w:r>
        <w:rPr>
          <w:spacing w:val="-4"/>
          <w:sz w:val="23"/>
          <w:szCs w:val="23"/>
        </w:rPr>
        <w:t xml:space="preserve">time </w:t>
      </w:r>
      <w:r>
        <w:rPr>
          <w:sz w:val="23"/>
          <w:szCs w:val="23"/>
        </w:rPr>
        <w:t xml:space="preserve">of </w:t>
      </w:r>
      <w:r>
        <w:rPr>
          <w:spacing w:val="-3"/>
          <w:sz w:val="23"/>
          <w:szCs w:val="23"/>
        </w:rPr>
        <w:t>final</w:t>
      </w:r>
      <w:r>
        <w:rPr>
          <w:spacing w:val="-12"/>
          <w:sz w:val="23"/>
          <w:szCs w:val="23"/>
        </w:rPr>
        <w:t xml:space="preserve"> </w:t>
      </w:r>
      <w:r>
        <w:rPr>
          <w:spacing w:val="-3"/>
          <w:sz w:val="23"/>
          <w:szCs w:val="23"/>
        </w:rPr>
        <w:t>exam.</w:t>
      </w:r>
    </w:p>
    <w:p w:rsidR="005F6964" w:rsidRDefault="005F6964">
      <w:pPr>
        <w:pStyle w:val="BodyText"/>
        <w:spacing w:before="0"/>
        <w:ind w:left="0" w:firstLine="0"/>
        <w:rPr>
          <w:sz w:val="23"/>
          <w:szCs w:val="23"/>
        </w:rPr>
      </w:pPr>
    </w:p>
    <w:p w:rsidR="005F6964" w:rsidRDefault="005F6964">
      <w:pPr>
        <w:pStyle w:val="BodyText"/>
        <w:spacing w:before="4"/>
        <w:ind w:left="0" w:firstLine="0"/>
        <w:rPr>
          <w:sz w:val="23"/>
          <w:szCs w:val="23"/>
        </w:rPr>
      </w:pPr>
    </w:p>
    <w:p w:rsidR="005F6964" w:rsidRDefault="00582FCD">
      <w:pPr>
        <w:pStyle w:val="Heading3"/>
        <w:ind w:left="160" w:firstLine="0"/>
        <w:rPr>
          <w:sz w:val="23"/>
          <w:szCs w:val="23"/>
        </w:rPr>
      </w:pPr>
      <w:r>
        <w:rPr>
          <w:sz w:val="23"/>
          <w:szCs w:val="23"/>
        </w:rPr>
        <w:t>RECOMMENDED BOOKS</w:t>
      </w:r>
    </w:p>
    <w:p w:rsidR="005F6964" w:rsidRDefault="005F6964">
      <w:pPr>
        <w:pStyle w:val="BodyText"/>
        <w:spacing w:before="4"/>
        <w:ind w:left="0" w:firstLine="0"/>
        <w:rPr>
          <w:b/>
          <w:sz w:val="23"/>
          <w:szCs w:val="23"/>
        </w:rPr>
      </w:pPr>
    </w:p>
    <w:p w:rsidR="005F6964" w:rsidRDefault="00582FCD" w:rsidP="00617A6F">
      <w:pPr>
        <w:pStyle w:val="ListParagraph"/>
        <w:numPr>
          <w:ilvl w:val="0"/>
          <w:numId w:val="75"/>
        </w:numPr>
        <w:tabs>
          <w:tab w:val="left" w:pos="880"/>
          <w:tab w:val="left" w:pos="881"/>
        </w:tabs>
        <w:spacing w:before="0"/>
        <w:ind w:hanging="721"/>
        <w:rPr>
          <w:sz w:val="23"/>
          <w:szCs w:val="23"/>
        </w:rPr>
      </w:pPr>
      <w:r>
        <w:rPr>
          <w:spacing w:val="-3"/>
          <w:sz w:val="23"/>
          <w:szCs w:val="23"/>
        </w:rPr>
        <w:t xml:space="preserve">Testing </w:t>
      </w:r>
      <w:r>
        <w:rPr>
          <w:spacing w:val="-4"/>
          <w:sz w:val="23"/>
          <w:szCs w:val="23"/>
        </w:rPr>
        <w:t xml:space="preserve">Instruments </w:t>
      </w:r>
      <w:r>
        <w:rPr>
          <w:sz w:val="23"/>
          <w:szCs w:val="23"/>
        </w:rPr>
        <w:t>by</w:t>
      </w:r>
      <w:r>
        <w:rPr>
          <w:spacing w:val="-13"/>
          <w:sz w:val="23"/>
          <w:szCs w:val="23"/>
        </w:rPr>
        <w:t xml:space="preserve"> </w:t>
      </w:r>
      <w:proofErr w:type="spellStart"/>
      <w:r>
        <w:rPr>
          <w:spacing w:val="-4"/>
          <w:sz w:val="23"/>
          <w:szCs w:val="23"/>
        </w:rPr>
        <w:t>Audel's</w:t>
      </w:r>
      <w:proofErr w:type="spellEnd"/>
      <w:r>
        <w:rPr>
          <w:spacing w:val="-4"/>
          <w:sz w:val="23"/>
          <w:szCs w:val="23"/>
        </w:rPr>
        <w:t>.</w:t>
      </w:r>
    </w:p>
    <w:p w:rsidR="005F6964" w:rsidRDefault="00582FCD" w:rsidP="00617A6F">
      <w:pPr>
        <w:pStyle w:val="ListParagraph"/>
        <w:numPr>
          <w:ilvl w:val="0"/>
          <w:numId w:val="75"/>
        </w:numPr>
        <w:tabs>
          <w:tab w:val="left" w:pos="880"/>
          <w:tab w:val="left" w:pos="881"/>
        </w:tabs>
        <w:ind w:hanging="721"/>
        <w:rPr>
          <w:sz w:val="23"/>
          <w:szCs w:val="23"/>
        </w:rPr>
      </w:pPr>
      <w:r>
        <w:rPr>
          <w:spacing w:val="-3"/>
          <w:sz w:val="23"/>
          <w:szCs w:val="23"/>
        </w:rPr>
        <w:t xml:space="preserve">Electrical </w:t>
      </w:r>
      <w:r>
        <w:rPr>
          <w:spacing w:val="-4"/>
          <w:sz w:val="23"/>
          <w:szCs w:val="23"/>
        </w:rPr>
        <w:t xml:space="preserve">Instruments </w:t>
      </w:r>
      <w:r>
        <w:rPr>
          <w:sz w:val="23"/>
          <w:szCs w:val="23"/>
        </w:rPr>
        <w:t xml:space="preserve">&amp; </w:t>
      </w:r>
      <w:r>
        <w:rPr>
          <w:spacing w:val="-3"/>
          <w:sz w:val="23"/>
          <w:szCs w:val="23"/>
        </w:rPr>
        <w:t xml:space="preserve">Measurement </w:t>
      </w:r>
      <w:r>
        <w:rPr>
          <w:sz w:val="23"/>
          <w:szCs w:val="23"/>
        </w:rPr>
        <w:t>by E.W.</w:t>
      </w:r>
      <w:r>
        <w:rPr>
          <w:spacing w:val="-25"/>
          <w:sz w:val="23"/>
          <w:szCs w:val="23"/>
        </w:rPr>
        <w:t xml:space="preserve"> </w:t>
      </w:r>
      <w:r>
        <w:rPr>
          <w:spacing w:val="-3"/>
          <w:sz w:val="23"/>
          <w:szCs w:val="23"/>
        </w:rPr>
        <w:t>Golding.</w:t>
      </w:r>
    </w:p>
    <w:p w:rsidR="005F6964" w:rsidRDefault="00582FCD" w:rsidP="00617A6F">
      <w:pPr>
        <w:pStyle w:val="ListParagraph"/>
        <w:numPr>
          <w:ilvl w:val="0"/>
          <w:numId w:val="75"/>
        </w:numPr>
        <w:tabs>
          <w:tab w:val="left" w:pos="880"/>
          <w:tab w:val="left" w:pos="881"/>
        </w:tabs>
        <w:ind w:hanging="721"/>
        <w:rPr>
          <w:sz w:val="23"/>
          <w:szCs w:val="23"/>
        </w:rPr>
      </w:pPr>
      <w:r>
        <w:rPr>
          <w:spacing w:val="-3"/>
          <w:sz w:val="23"/>
          <w:szCs w:val="23"/>
        </w:rPr>
        <w:t xml:space="preserve">Electronic Measuring </w:t>
      </w:r>
      <w:r>
        <w:rPr>
          <w:spacing w:val="-4"/>
          <w:sz w:val="23"/>
          <w:szCs w:val="23"/>
        </w:rPr>
        <w:t xml:space="preserve">Instruments </w:t>
      </w:r>
      <w:r>
        <w:rPr>
          <w:sz w:val="23"/>
          <w:szCs w:val="23"/>
        </w:rPr>
        <w:t>by G.D.</w:t>
      </w:r>
      <w:r>
        <w:rPr>
          <w:spacing w:val="-19"/>
          <w:sz w:val="23"/>
          <w:szCs w:val="23"/>
        </w:rPr>
        <w:t xml:space="preserve"> </w:t>
      </w:r>
      <w:r>
        <w:rPr>
          <w:spacing w:val="-4"/>
          <w:sz w:val="23"/>
          <w:szCs w:val="23"/>
        </w:rPr>
        <w:t>Link.</w:t>
      </w:r>
    </w:p>
    <w:p w:rsidR="005F6964" w:rsidRDefault="00582FCD" w:rsidP="00617A6F">
      <w:pPr>
        <w:pStyle w:val="ListParagraph"/>
        <w:numPr>
          <w:ilvl w:val="0"/>
          <w:numId w:val="75"/>
        </w:numPr>
        <w:tabs>
          <w:tab w:val="left" w:pos="880"/>
          <w:tab w:val="left" w:pos="881"/>
        </w:tabs>
        <w:ind w:hanging="721"/>
        <w:rPr>
          <w:sz w:val="23"/>
          <w:szCs w:val="23"/>
        </w:rPr>
      </w:pPr>
      <w:r>
        <w:rPr>
          <w:sz w:val="23"/>
          <w:szCs w:val="23"/>
        </w:rPr>
        <w:t xml:space="preserve">Elect. </w:t>
      </w:r>
      <w:r>
        <w:rPr>
          <w:spacing w:val="-3"/>
          <w:sz w:val="23"/>
          <w:szCs w:val="23"/>
        </w:rPr>
        <w:t xml:space="preserve">Technology </w:t>
      </w:r>
      <w:r>
        <w:rPr>
          <w:sz w:val="23"/>
          <w:szCs w:val="23"/>
        </w:rPr>
        <w:t>by B.L.</w:t>
      </w:r>
      <w:r>
        <w:rPr>
          <w:spacing w:val="-23"/>
          <w:sz w:val="23"/>
          <w:szCs w:val="23"/>
        </w:rPr>
        <w:t xml:space="preserve"> </w:t>
      </w:r>
      <w:proofErr w:type="spellStart"/>
      <w:r>
        <w:rPr>
          <w:sz w:val="23"/>
          <w:szCs w:val="23"/>
        </w:rPr>
        <w:t>Theraja</w:t>
      </w:r>
      <w:proofErr w:type="spellEnd"/>
      <w:r>
        <w:rPr>
          <w:sz w:val="23"/>
          <w:szCs w:val="23"/>
        </w:rPr>
        <w:t>.</w:t>
      </w:r>
    </w:p>
    <w:p w:rsidR="005F6964" w:rsidRDefault="00582FCD" w:rsidP="00617A6F">
      <w:pPr>
        <w:pStyle w:val="ListParagraph"/>
        <w:numPr>
          <w:ilvl w:val="0"/>
          <w:numId w:val="75"/>
        </w:numPr>
        <w:tabs>
          <w:tab w:val="left" w:pos="880"/>
          <w:tab w:val="left" w:pos="881"/>
        </w:tabs>
        <w:ind w:hanging="721"/>
        <w:rPr>
          <w:sz w:val="23"/>
          <w:szCs w:val="23"/>
        </w:rPr>
      </w:pPr>
      <w:r>
        <w:rPr>
          <w:spacing w:val="-3"/>
          <w:sz w:val="23"/>
          <w:szCs w:val="23"/>
        </w:rPr>
        <w:t xml:space="preserve">Industrial Electrical Measurement </w:t>
      </w:r>
      <w:r>
        <w:rPr>
          <w:sz w:val="23"/>
          <w:szCs w:val="23"/>
        </w:rPr>
        <w:t xml:space="preserve">&amp; </w:t>
      </w:r>
      <w:r>
        <w:rPr>
          <w:spacing w:val="-4"/>
          <w:sz w:val="23"/>
          <w:szCs w:val="23"/>
        </w:rPr>
        <w:t xml:space="preserve">Instruments </w:t>
      </w:r>
      <w:r>
        <w:rPr>
          <w:sz w:val="23"/>
          <w:szCs w:val="23"/>
        </w:rPr>
        <w:t xml:space="preserve">by </w:t>
      </w:r>
      <w:proofErr w:type="spellStart"/>
      <w:r>
        <w:rPr>
          <w:spacing w:val="-3"/>
          <w:sz w:val="23"/>
          <w:szCs w:val="23"/>
        </w:rPr>
        <w:t>Kenelm</w:t>
      </w:r>
      <w:proofErr w:type="spellEnd"/>
      <w:r>
        <w:rPr>
          <w:spacing w:val="-31"/>
          <w:sz w:val="23"/>
          <w:szCs w:val="23"/>
        </w:rPr>
        <w:t xml:space="preserve"> </w:t>
      </w:r>
      <w:proofErr w:type="spellStart"/>
      <w:r>
        <w:rPr>
          <w:spacing w:val="-3"/>
          <w:sz w:val="23"/>
          <w:szCs w:val="23"/>
        </w:rPr>
        <w:t>Edgeumbe</w:t>
      </w:r>
      <w:proofErr w:type="spellEnd"/>
      <w:r>
        <w:rPr>
          <w:spacing w:val="-3"/>
          <w:sz w:val="23"/>
          <w:szCs w:val="23"/>
        </w:rPr>
        <w:t>.</w:t>
      </w:r>
    </w:p>
    <w:p w:rsidR="005F6964" w:rsidRDefault="00582FCD" w:rsidP="00617A6F">
      <w:pPr>
        <w:pStyle w:val="ListParagraph"/>
        <w:numPr>
          <w:ilvl w:val="0"/>
          <w:numId w:val="75"/>
        </w:numPr>
        <w:tabs>
          <w:tab w:val="left" w:pos="880"/>
          <w:tab w:val="left" w:pos="881"/>
        </w:tabs>
        <w:ind w:hanging="721"/>
        <w:rPr>
          <w:sz w:val="23"/>
          <w:szCs w:val="23"/>
        </w:rPr>
      </w:pPr>
      <w:r>
        <w:rPr>
          <w:spacing w:val="-3"/>
          <w:sz w:val="23"/>
          <w:szCs w:val="23"/>
        </w:rPr>
        <w:t xml:space="preserve">Fundamentals </w:t>
      </w:r>
      <w:r>
        <w:rPr>
          <w:sz w:val="23"/>
          <w:szCs w:val="23"/>
        </w:rPr>
        <w:t xml:space="preserve">of </w:t>
      </w:r>
      <w:r>
        <w:rPr>
          <w:spacing w:val="-3"/>
          <w:sz w:val="23"/>
          <w:szCs w:val="23"/>
        </w:rPr>
        <w:t xml:space="preserve">Electrical Measurements </w:t>
      </w:r>
      <w:r>
        <w:rPr>
          <w:sz w:val="23"/>
          <w:szCs w:val="23"/>
        </w:rPr>
        <w:t>by C.T.</w:t>
      </w:r>
      <w:r>
        <w:rPr>
          <w:spacing w:val="-27"/>
          <w:sz w:val="23"/>
          <w:szCs w:val="23"/>
        </w:rPr>
        <w:t xml:space="preserve"> </w:t>
      </w:r>
      <w:r>
        <w:rPr>
          <w:spacing w:val="-3"/>
          <w:sz w:val="23"/>
          <w:szCs w:val="23"/>
        </w:rPr>
        <w:t>Baldwin.</w:t>
      </w:r>
    </w:p>
    <w:p w:rsidR="005F6964" w:rsidRDefault="00582FCD" w:rsidP="00617A6F">
      <w:pPr>
        <w:pStyle w:val="ListParagraph"/>
        <w:numPr>
          <w:ilvl w:val="0"/>
          <w:numId w:val="75"/>
        </w:numPr>
        <w:tabs>
          <w:tab w:val="left" w:pos="880"/>
          <w:tab w:val="left" w:pos="881"/>
        </w:tabs>
        <w:spacing w:before="11"/>
        <w:ind w:hanging="721"/>
        <w:rPr>
          <w:sz w:val="23"/>
          <w:szCs w:val="23"/>
        </w:rPr>
      </w:pPr>
      <w:r>
        <w:rPr>
          <w:sz w:val="23"/>
          <w:szCs w:val="23"/>
        </w:rPr>
        <w:t>A</w:t>
      </w:r>
      <w:r>
        <w:rPr>
          <w:spacing w:val="-9"/>
          <w:sz w:val="23"/>
          <w:szCs w:val="23"/>
        </w:rPr>
        <w:t xml:space="preserve"> </w:t>
      </w:r>
      <w:r>
        <w:rPr>
          <w:sz w:val="23"/>
          <w:szCs w:val="23"/>
        </w:rPr>
        <w:t>Text</w:t>
      </w:r>
      <w:r>
        <w:rPr>
          <w:spacing w:val="-7"/>
          <w:sz w:val="23"/>
          <w:szCs w:val="23"/>
        </w:rPr>
        <w:t xml:space="preserve"> </w:t>
      </w:r>
      <w:r>
        <w:rPr>
          <w:sz w:val="23"/>
          <w:szCs w:val="23"/>
        </w:rPr>
        <w:t>Book</w:t>
      </w:r>
      <w:r>
        <w:rPr>
          <w:spacing w:val="-7"/>
          <w:sz w:val="23"/>
          <w:szCs w:val="23"/>
        </w:rPr>
        <w:t xml:space="preserve"> </w:t>
      </w:r>
      <w:r>
        <w:rPr>
          <w:sz w:val="23"/>
          <w:szCs w:val="23"/>
        </w:rPr>
        <w:t>of</w:t>
      </w:r>
      <w:r>
        <w:rPr>
          <w:spacing w:val="-8"/>
          <w:sz w:val="23"/>
          <w:szCs w:val="23"/>
        </w:rPr>
        <w:t xml:space="preserve"> </w:t>
      </w:r>
      <w:r>
        <w:rPr>
          <w:spacing w:val="-3"/>
          <w:sz w:val="23"/>
          <w:szCs w:val="23"/>
        </w:rPr>
        <w:t>Electrical</w:t>
      </w:r>
      <w:r>
        <w:rPr>
          <w:spacing w:val="-7"/>
          <w:sz w:val="23"/>
          <w:szCs w:val="23"/>
        </w:rPr>
        <w:t xml:space="preserve"> </w:t>
      </w:r>
      <w:r>
        <w:rPr>
          <w:spacing w:val="-3"/>
          <w:sz w:val="23"/>
          <w:szCs w:val="23"/>
        </w:rPr>
        <w:t>Engineering</w:t>
      </w:r>
      <w:r>
        <w:rPr>
          <w:spacing w:val="-7"/>
          <w:sz w:val="23"/>
          <w:szCs w:val="23"/>
        </w:rPr>
        <w:t xml:space="preserve"> </w:t>
      </w:r>
      <w:r>
        <w:rPr>
          <w:sz w:val="23"/>
          <w:szCs w:val="23"/>
        </w:rPr>
        <w:t>by</w:t>
      </w:r>
      <w:r>
        <w:rPr>
          <w:spacing w:val="-10"/>
          <w:sz w:val="23"/>
          <w:szCs w:val="23"/>
        </w:rPr>
        <w:t xml:space="preserve"> </w:t>
      </w:r>
      <w:r>
        <w:rPr>
          <w:spacing w:val="-3"/>
          <w:sz w:val="23"/>
          <w:szCs w:val="23"/>
        </w:rPr>
        <w:t>S.L.</w:t>
      </w:r>
      <w:r>
        <w:rPr>
          <w:spacing w:val="-5"/>
          <w:sz w:val="23"/>
          <w:szCs w:val="23"/>
        </w:rPr>
        <w:t xml:space="preserve"> </w:t>
      </w:r>
      <w:r>
        <w:rPr>
          <w:spacing w:val="-3"/>
          <w:sz w:val="23"/>
          <w:szCs w:val="23"/>
        </w:rPr>
        <w:t>Uppal.</w:t>
      </w:r>
    </w:p>
    <w:p w:rsidR="005F6964" w:rsidRDefault="00582FCD" w:rsidP="00617A6F">
      <w:pPr>
        <w:pStyle w:val="ListParagraph"/>
        <w:numPr>
          <w:ilvl w:val="0"/>
          <w:numId w:val="75"/>
        </w:numPr>
        <w:tabs>
          <w:tab w:val="left" w:pos="880"/>
          <w:tab w:val="left" w:pos="881"/>
        </w:tabs>
        <w:ind w:hanging="721"/>
        <w:rPr>
          <w:sz w:val="23"/>
          <w:szCs w:val="23"/>
        </w:rPr>
      </w:pPr>
      <w:r>
        <w:rPr>
          <w:spacing w:val="-3"/>
          <w:sz w:val="23"/>
          <w:szCs w:val="23"/>
        </w:rPr>
        <w:t>Electronics</w:t>
      </w:r>
      <w:r>
        <w:rPr>
          <w:spacing w:val="-8"/>
          <w:sz w:val="23"/>
          <w:szCs w:val="23"/>
        </w:rPr>
        <w:t xml:space="preserve"> </w:t>
      </w:r>
      <w:r>
        <w:rPr>
          <w:spacing w:val="-2"/>
          <w:sz w:val="23"/>
          <w:szCs w:val="23"/>
        </w:rPr>
        <w:t>for</w:t>
      </w:r>
      <w:r>
        <w:rPr>
          <w:spacing w:val="-6"/>
          <w:sz w:val="23"/>
          <w:szCs w:val="23"/>
        </w:rPr>
        <w:t xml:space="preserve"> </w:t>
      </w:r>
      <w:r>
        <w:rPr>
          <w:sz w:val="23"/>
          <w:szCs w:val="23"/>
        </w:rPr>
        <w:t>Today</w:t>
      </w:r>
      <w:r>
        <w:rPr>
          <w:spacing w:val="-10"/>
          <w:sz w:val="23"/>
          <w:szCs w:val="23"/>
        </w:rPr>
        <w:t xml:space="preserve"> </w:t>
      </w:r>
      <w:r>
        <w:rPr>
          <w:sz w:val="23"/>
          <w:szCs w:val="23"/>
        </w:rPr>
        <w:t>&amp;</w:t>
      </w:r>
      <w:r>
        <w:rPr>
          <w:spacing w:val="-8"/>
          <w:sz w:val="23"/>
          <w:szCs w:val="23"/>
        </w:rPr>
        <w:t xml:space="preserve"> </w:t>
      </w:r>
      <w:r>
        <w:rPr>
          <w:spacing w:val="-3"/>
          <w:sz w:val="23"/>
          <w:szCs w:val="23"/>
        </w:rPr>
        <w:t>Tomorrow.</w:t>
      </w:r>
      <w:r>
        <w:rPr>
          <w:spacing w:val="-6"/>
          <w:sz w:val="23"/>
          <w:szCs w:val="23"/>
        </w:rPr>
        <w:t xml:space="preserve"> </w:t>
      </w:r>
      <w:proofErr w:type="gramStart"/>
      <w:r>
        <w:rPr>
          <w:sz w:val="23"/>
          <w:szCs w:val="23"/>
        </w:rPr>
        <w:t>by</w:t>
      </w:r>
      <w:proofErr w:type="gramEnd"/>
      <w:r>
        <w:rPr>
          <w:spacing w:val="-10"/>
          <w:sz w:val="23"/>
          <w:szCs w:val="23"/>
        </w:rPr>
        <w:t xml:space="preserve"> </w:t>
      </w:r>
      <w:r>
        <w:rPr>
          <w:sz w:val="23"/>
          <w:szCs w:val="23"/>
        </w:rPr>
        <w:t>Tom</w:t>
      </w:r>
      <w:r>
        <w:rPr>
          <w:spacing w:val="-10"/>
          <w:sz w:val="23"/>
          <w:szCs w:val="23"/>
        </w:rPr>
        <w:t xml:space="preserve"> </w:t>
      </w:r>
      <w:r>
        <w:rPr>
          <w:spacing w:val="-3"/>
          <w:sz w:val="23"/>
          <w:szCs w:val="23"/>
        </w:rPr>
        <w:t>Duncan.</w:t>
      </w:r>
    </w:p>
    <w:p w:rsidR="005F6964" w:rsidRDefault="00582FCD" w:rsidP="00617A6F">
      <w:pPr>
        <w:pStyle w:val="ListParagraph"/>
        <w:numPr>
          <w:ilvl w:val="0"/>
          <w:numId w:val="75"/>
        </w:numPr>
        <w:tabs>
          <w:tab w:val="left" w:pos="880"/>
          <w:tab w:val="left" w:pos="881"/>
        </w:tabs>
        <w:spacing w:line="249" w:lineRule="auto"/>
        <w:ind w:right="3672"/>
        <w:rPr>
          <w:sz w:val="23"/>
          <w:szCs w:val="23"/>
        </w:rPr>
      </w:pPr>
      <w:r>
        <w:rPr>
          <w:spacing w:val="-3"/>
          <w:sz w:val="23"/>
          <w:szCs w:val="23"/>
        </w:rPr>
        <w:t xml:space="preserve">Electrical </w:t>
      </w:r>
      <w:r>
        <w:rPr>
          <w:spacing w:val="-2"/>
          <w:sz w:val="23"/>
          <w:szCs w:val="23"/>
        </w:rPr>
        <w:t xml:space="preserve">and </w:t>
      </w:r>
      <w:r>
        <w:rPr>
          <w:spacing w:val="-3"/>
          <w:sz w:val="23"/>
          <w:szCs w:val="23"/>
        </w:rPr>
        <w:t xml:space="preserve">Electronics </w:t>
      </w:r>
      <w:r>
        <w:rPr>
          <w:spacing w:val="-4"/>
          <w:sz w:val="23"/>
          <w:szCs w:val="23"/>
        </w:rPr>
        <w:t xml:space="preserve">Instruments </w:t>
      </w:r>
      <w:r>
        <w:rPr>
          <w:spacing w:val="-2"/>
          <w:sz w:val="23"/>
          <w:szCs w:val="23"/>
        </w:rPr>
        <w:t xml:space="preserve">and </w:t>
      </w:r>
      <w:r>
        <w:rPr>
          <w:spacing w:val="-3"/>
          <w:sz w:val="23"/>
          <w:szCs w:val="23"/>
        </w:rPr>
        <w:t xml:space="preserve">Measurements </w:t>
      </w:r>
      <w:r>
        <w:rPr>
          <w:sz w:val="23"/>
          <w:szCs w:val="23"/>
        </w:rPr>
        <w:t xml:space="preserve">by </w:t>
      </w:r>
      <w:r>
        <w:rPr>
          <w:spacing w:val="-3"/>
          <w:sz w:val="23"/>
          <w:szCs w:val="23"/>
        </w:rPr>
        <w:t xml:space="preserve">Syed </w:t>
      </w:r>
      <w:r>
        <w:rPr>
          <w:spacing w:val="-4"/>
          <w:sz w:val="23"/>
          <w:szCs w:val="23"/>
        </w:rPr>
        <w:t xml:space="preserve">Muhammad </w:t>
      </w:r>
      <w:proofErr w:type="spellStart"/>
      <w:r>
        <w:rPr>
          <w:spacing w:val="-3"/>
          <w:sz w:val="23"/>
          <w:szCs w:val="23"/>
        </w:rPr>
        <w:t>Azeem</w:t>
      </w:r>
      <w:proofErr w:type="spellEnd"/>
      <w:r>
        <w:rPr>
          <w:spacing w:val="-3"/>
          <w:sz w:val="23"/>
          <w:szCs w:val="23"/>
        </w:rPr>
        <w:t xml:space="preserve"> </w:t>
      </w:r>
      <w:r>
        <w:rPr>
          <w:sz w:val="23"/>
          <w:szCs w:val="23"/>
        </w:rPr>
        <w:t>Urdu Bazar</w:t>
      </w:r>
      <w:r>
        <w:rPr>
          <w:spacing w:val="-18"/>
          <w:sz w:val="23"/>
          <w:szCs w:val="23"/>
        </w:rPr>
        <w:t xml:space="preserve"> </w:t>
      </w:r>
      <w:r>
        <w:rPr>
          <w:spacing w:val="-3"/>
          <w:sz w:val="23"/>
          <w:szCs w:val="23"/>
        </w:rPr>
        <w:t>Lahore.</w:t>
      </w:r>
    </w:p>
    <w:p w:rsidR="005F6964" w:rsidRDefault="00582FCD" w:rsidP="00617A6F">
      <w:pPr>
        <w:pStyle w:val="ListParagraph"/>
        <w:numPr>
          <w:ilvl w:val="0"/>
          <w:numId w:val="75"/>
        </w:numPr>
        <w:tabs>
          <w:tab w:val="left" w:pos="880"/>
          <w:tab w:val="left" w:pos="881"/>
        </w:tabs>
        <w:spacing w:before="1"/>
        <w:ind w:hanging="721"/>
        <w:rPr>
          <w:sz w:val="23"/>
          <w:szCs w:val="23"/>
        </w:rPr>
      </w:pPr>
      <w:r>
        <w:rPr>
          <w:spacing w:val="-3"/>
          <w:sz w:val="23"/>
          <w:szCs w:val="23"/>
        </w:rPr>
        <w:t xml:space="preserve">An introduction </w:t>
      </w:r>
      <w:r>
        <w:rPr>
          <w:sz w:val="23"/>
          <w:szCs w:val="23"/>
        </w:rPr>
        <w:t xml:space="preserve">to </w:t>
      </w:r>
      <w:r>
        <w:rPr>
          <w:spacing w:val="-3"/>
          <w:sz w:val="23"/>
          <w:szCs w:val="23"/>
        </w:rPr>
        <w:t xml:space="preserve">Electrical Instrumentation </w:t>
      </w:r>
      <w:r>
        <w:rPr>
          <w:sz w:val="23"/>
          <w:szCs w:val="23"/>
        </w:rPr>
        <w:t>by B.A.</w:t>
      </w:r>
      <w:r>
        <w:rPr>
          <w:spacing w:val="-29"/>
          <w:sz w:val="23"/>
          <w:szCs w:val="23"/>
        </w:rPr>
        <w:t xml:space="preserve"> </w:t>
      </w:r>
      <w:r>
        <w:rPr>
          <w:spacing w:val="-3"/>
          <w:sz w:val="23"/>
          <w:szCs w:val="23"/>
        </w:rPr>
        <w:t>GREGORY</w:t>
      </w:r>
    </w:p>
    <w:p w:rsidR="005F6964" w:rsidRDefault="005F6964">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p w:rsidR="0029340C" w:rsidRDefault="0029340C">
      <w:pPr>
        <w:rPr>
          <w:sz w:val="20"/>
        </w:rPr>
      </w:pPr>
    </w:p>
    <w:tbl>
      <w:tblPr>
        <w:tblW w:w="0" w:type="auto"/>
        <w:tblInd w:w="477" w:type="dxa"/>
        <w:tblLayout w:type="fixed"/>
        <w:tblCellMar>
          <w:left w:w="0" w:type="dxa"/>
          <w:right w:w="0" w:type="dxa"/>
        </w:tblCellMar>
        <w:tblLook w:val="01E0" w:firstRow="1" w:lastRow="1" w:firstColumn="1" w:lastColumn="1" w:noHBand="0" w:noVBand="0"/>
      </w:tblPr>
      <w:tblGrid>
        <w:gridCol w:w="2189"/>
        <w:gridCol w:w="1922"/>
        <w:gridCol w:w="3581"/>
        <w:gridCol w:w="713"/>
        <w:gridCol w:w="510"/>
      </w:tblGrid>
      <w:tr w:rsidR="0029340C" w:rsidTr="00FA3C1E">
        <w:trPr>
          <w:trHeight w:val="265"/>
        </w:trPr>
        <w:tc>
          <w:tcPr>
            <w:tcW w:w="2189" w:type="dxa"/>
          </w:tcPr>
          <w:p w:rsidR="0029340C" w:rsidRDefault="0029340C" w:rsidP="00FA3C1E">
            <w:pPr>
              <w:pStyle w:val="TableParagraph"/>
              <w:spacing w:line="246" w:lineRule="exact"/>
              <w:ind w:left="50"/>
              <w:rPr>
                <w:b/>
                <w:sz w:val="24"/>
              </w:rPr>
            </w:pPr>
            <w:r>
              <w:rPr>
                <w:b/>
                <w:sz w:val="24"/>
              </w:rPr>
              <w:t>ET-</w:t>
            </w:r>
            <w:r>
              <w:rPr>
                <w:b/>
                <w:spacing w:val="2"/>
                <w:sz w:val="24"/>
              </w:rPr>
              <w:t xml:space="preserve"> </w:t>
            </w:r>
            <w:r>
              <w:rPr>
                <w:b/>
                <w:sz w:val="24"/>
              </w:rPr>
              <w:t>253</w:t>
            </w:r>
          </w:p>
        </w:tc>
        <w:tc>
          <w:tcPr>
            <w:tcW w:w="6726" w:type="dxa"/>
            <w:gridSpan w:val="4"/>
          </w:tcPr>
          <w:p w:rsidR="0029340C" w:rsidRDefault="0029340C" w:rsidP="00FA3C1E">
            <w:pPr>
              <w:pStyle w:val="TableParagraph"/>
              <w:spacing w:line="246" w:lineRule="exact"/>
              <w:ind w:left="21"/>
              <w:rPr>
                <w:b/>
                <w:sz w:val="24"/>
              </w:rPr>
            </w:pPr>
            <w:r>
              <w:rPr>
                <w:b/>
                <w:sz w:val="24"/>
              </w:rPr>
              <w:t>A.C.</w:t>
            </w:r>
            <w:r>
              <w:rPr>
                <w:b/>
                <w:spacing w:val="1"/>
                <w:sz w:val="24"/>
              </w:rPr>
              <w:t xml:space="preserve"> </w:t>
            </w:r>
            <w:r>
              <w:rPr>
                <w:b/>
                <w:sz w:val="24"/>
              </w:rPr>
              <w:t>MACHINES</w:t>
            </w:r>
          </w:p>
        </w:tc>
      </w:tr>
      <w:tr w:rsidR="0029340C" w:rsidTr="00FA3C1E">
        <w:trPr>
          <w:trHeight w:val="842"/>
        </w:trPr>
        <w:tc>
          <w:tcPr>
            <w:tcW w:w="2189" w:type="dxa"/>
          </w:tcPr>
          <w:p w:rsidR="0029340C" w:rsidRDefault="0029340C" w:rsidP="00FA3C1E">
            <w:pPr>
              <w:pStyle w:val="TableParagraph"/>
              <w:spacing w:before="5"/>
              <w:rPr>
                <w:sz w:val="24"/>
              </w:rPr>
            </w:pPr>
          </w:p>
          <w:p w:rsidR="0029340C" w:rsidRDefault="0029340C" w:rsidP="00FA3C1E">
            <w:pPr>
              <w:pStyle w:val="TableParagraph"/>
              <w:ind w:left="31" w:right="3"/>
              <w:jc w:val="center"/>
              <w:rPr>
                <w:b/>
                <w:sz w:val="24"/>
              </w:rPr>
            </w:pPr>
            <w:r>
              <w:rPr>
                <w:b/>
                <w:sz w:val="24"/>
              </w:rPr>
              <w:t>Total</w:t>
            </w:r>
            <w:r>
              <w:rPr>
                <w:b/>
                <w:spacing w:val="-6"/>
                <w:sz w:val="24"/>
              </w:rPr>
              <w:t xml:space="preserve"> </w:t>
            </w:r>
            <w:r>
              <w:rPr>
                <w:b/>
                <w:sz w:val="24"/>
              </w:rPr>
              <w:t>Contact</w:t>
            </w:r>
            <w:r>
              <w:rPr>
                <w:b/>
                <w:spacing w:val="1"/>
                <w:sz w:val="24"/>
              </w:rPr>
              <w:t xml:space="preserve"> </w:t>
            </w:r>
            <w:r>
              <w:rPr>
                <w:b/>
                <w:sz w:val="24"/>
              </w:rPr>
              <w:t>Hours</w:t>
            </w:r>
          </w:p>
          <w:p w:rsidR="0029340C" w:rsidRDefault="0029340C" w:rsidP="00FA3C1E">
            <w:pPr>
              <w:pStyle w:val="TableParagraph"/>
              <w:spacing w:before="3" w:line="262" w:lineRule="exact"/>
              <w:ind w:left="50" w:right="3"/>
              <w:jc w:val="center"/>
              <w:rPr>
                <w:sz w:val="24"/>
              </w:rPr>
            </w:pPr>
            <w:r>
              <w:rPr>
                <w:sz w:val="24"/>
              </w:rPr>
              <w:t>Theory</w:t>
            </w:r>
          </w:p>
        </w:tc>
        <w:tc>
          <w:tcPr>
            <w:tcW w:w="1922" w:type="dxa"/>
          </w:tcPr>
          <w:p w:rsidR="0029340C" w:rsidRDefault="0029340C" w:rsidP="00FA3C1E">
            <w:pPr>
              <w:pStyle w:val="TableParagraph"/>
              <w:rPr>
                <w:sz w:val="26"/>
              </w:rPr>
            </w:pPr>
          </w:p>
          <w:p w:rsidR="0029340C" w:rsidRDefault="0029340C" w:rsidP="00FA3C1E">
            <w:pPr>
              <w:pStyle w:val="TableParagraph"/>
              <w:spacing w:before="7"/>
            </w:pPr>
          </w:p>
          <w:p w:rsidR="0029340C" w:rsidRDefault="0029340C" w:rsidP="00FA3C1E">
            <w:pPr>
              <w:pStyle w:val="TableParagraph"/>
              <w:spacing w:before="1" w:line="262" w:lineRule="exact"/>
              <w:ind w:left="21"/>
              <w:rPr>
                <w:sz w:val="24"/>
              </w:rPr>
            </w:pPr>
            <w:r>
              <w:rPr>
                <w:sz w:val="24"/>
              </w:rPr>
              <w:t>128</w:t>
            </w:r>
          </w:p>
        </w:tc>
        <w:tc>
          <w:tcPr>
            <w:tcW w:w="3581" w:type="dxa"/>
          </w:tcPr>
          <w:p w:rsidR="0029340C" w:rsidRDefault="0029340C" w:rsidP="00FA3C1E">
            <w:pPr>
              <w:pStyle w:val="TableParagraph"/>
              <w:rPr>
                <w:sz w:val="26"/>
              </w:rPr>
            </w:pPr>
          </w:p>
          <w:p w:rsidR="0029340C" w:rsidRDefault="0029340C" w:rsidP="00FA3C1E">
            <w:pPr>
              <w:pStyle w:val="TableParagraph"/>
              <w:spacing w:before="7"/>
            </w:pPr>
          </w:p>
          <w:p w:rsidR="0029340C" w:rsidRDefault="0029340C" w:rsidP="00FA3C1E">
            <w:pPr>
              <w:pStyle w:val="TableParagraph"/>
              <w:spacing w:before="1" w:line="262" w:lineRule="exact"/>
              <w:ind w:right="277"/>
              <w:jc w:val="right"/>
              <w:rPr>
                <w:b/>
                <w:sz w:val="24"/>
              </w:rPr>
            </w:pPr>
            <w:r>
              <w:rPr>
                <w:b/>
                <w:sz w:val="24"/>
              </w:rPr>
              <w:t>T</w:t>
            </w:r>
          </w:p>
        </w:tc>
        <w:tc>
          <w:tcPr>
            <w:tcW w:w="713" w:type="dxa"/>
          </w:tcPr>
          <w:p w:rsidR="0029340C" w:rsidRDefault="0029340C" w:rsidP="00FA3C1E">
            <w:pPr>
              <w:pStyle w:val="TableParagraph"/>
              <w:rPr>
                <w:sz w:val="26"/>
              </w:rPr>
            </w:pPr>
          </w:p>
          <w:p w:rsidR="0029340C" w:rsidRDefault="0029340C" w:rsidP="00FA3C1E">
            <w:pPr>
              <w:pStyle w:val="TableParagraph"/>
              <w:spacing w:before="7"/>
            </w:pPr>
          </w:p>
          <w:p w:rsidR="0029340C" w:rsidRDefault="0029340C" w:rsidP="00FA3C1E">
            <w:pPr>
              <w:pStyle w:val="TableParagraph"/>
              <w:spacing w:before="1" w:line="262" w:lineRule="exact"/>
              <w:ind w:right="2"/>
              <w:jc w:val="center"/>
              <w:rPr>
                <w:b/>
                <w:sz w:val="24"/>
              </w:rPr>
            </w:pPr>
            <w:r>
              <w:rPr>
                <w:b/>
                <w:sz w:val="24"/>
              </w:rPr>
              <w:t>P</w:t>
            </w:r>
          </w:p>
        </w:tc>
        <w:tc>
          <w:tcPr>
            <w:tcW w:w="510" w:type="dxa"/>
          </w:tcPr>
          <w:p w:rsidR="0029340C" w:rsidRDefault="0029340C" w:rsidP="00FA3C1E">
            <w:pPr>
              <w:pStyle w:val="TableParagraph"/>
              <w:rPr>
                <w:sz w:val="26"/>
              </w:rPr>
            </w:pPr>
          </w:p>
          <w:p w:rsidR="0029340C" w:rsidRDefault="0029340C" w:rsidP="00FA3C1E">
            <w:pPr>
              <w:pStyle w:val="TableParagraph"/>
              <w:spacing w:before="7"/>
            </w:pPr>
          </w:p>
          <w:p w:rsidR="0029340C" w:rsidRDefault="0029340C" w:rsidP="00FA3C1E">
            <w:pPr>
              <w:pStyle w:val="TableParagraph"/>
              <w:spacing w:before="1" w:line="262" w:lineRule="exact"/>
              <w:ind w:right="46"/>
              <w:jc w:val="right"/>
              <w:rPr>
                <w:b/>
                <w:sz w:val="24"/>
              </w:rPr>
            </w:pPr>
            <w:r>
              <w:rPr>
                <w:b/>
                <w:w w:val="99"/>
                <w:sz w:val="24"/>
              </w:rPr>
              <w:t>C</w:t>
            </w:r>
          </w:p>
        </w:tc>
      </w:tr>
      <w:tr w:rsidR="0029340C" w:rsidTr="00FA3C1E">
        <w:trPr>
          <w:trHeight w:val="272"/>
        </w:trPr>
        <w:tc>
          <w:tcPr>
            <w:tcW w:w="2189" w:type="dxa"/>
          </w:tcPr>
          <w:p w:rsidR="0029340C" w:rsidRDefault="0029340C" w:rsidP="00FA3C1E">
            <w:pPr>
              <w:pStyle w:val="TableParagraph"/>
              <w:spacing w:line="252" w:lineRule="exact"/>
              <w:ind w:left="770"/>
              <w:rPr>
                <w:sz w:val="24"/>
              </w:rPr>
            </w:pPr>
            <w:r>
              <w:rPr>
                <w:sz w:val="24"/>
              </w:rPr>
              <w:t>Practical</w:t>
            </w:r>
          </w:p>
        </w:tc>
        <w:tc>
          <w:tcPr>
            <w:tcW w:w="1922" w:type="dxa"/>
          </w:tcPr>
          <w:p w:rsidR="0029340C" w:rsidRDefault="0029340C" w:rsidP="00FA3C1E">
            <w:pPr>
              <w:pStyle w:val="TableParagraph"/>
              <w:spacing w:line="252" w:lineRule="exact"/>
              <w:ind w:left="21"/>
              <w:rPr>
                <w:sz w:val="24"/>
              </w:rPr>
            </w:pPr>
            <w:r>
              <w:rPr>
                <w:sz w:val="24"/>
              </w:rPr>
              <w:t>192</w:t>
            </w:r>
          </w:p>
        </w:tc>
        <w:tc>
          <w:tcPr>
            <w:tcW w:w="3581" w:type="dxa"/>
          </w:tcPr>
          <w:p w:rsidR="0029340C" w:rsidRDefault="0029340C" w:rsidP="00FA3C1E">
            <w:pPr>
              <w:pStyle w:val="TableParagraph"/>
              <w:spacing w:line="252" w:lineRule="exact"/>
              <w:ind w:right="317"/>
              <w:jc w:val="right"/>
              <w:rPr>
                <w:sz w:val="24"/>
              </w:rPr>
            </w:pPr>
            <w:r>
              <w:rPr>
                <w:sz w:val="24"/>
              </w:rPr>
              <w:t>4</w:t>
            </w:r>
          </w:p>
        </w:tc>
        <w:tc>
          <w:tcPr>
            <w:tcW w:w="713" w:type="dxa"/>
          </w:tcPr>
          <w:p w:rsidR="0029340C" w:rsidRDefault="0029340C" w:rsidP="00FA3C1E">
            <w:pPr>
              <w:pStyle w:val="TableParagraph"/>
              <w:spacing w:line="252" w:lineRule="exact"/>
              <w:ind w:right="29"/>
              <w:jc w:val="center"/>
              <w:rPr>
                <w:sz w:val="24"/>
              </w:rPr>
            </w:pPr>
            <w:r>
              <w:rPr>
                <w:sz w:val="24"/>
              </w:rPr>
              <w:t>6</w:t>
            </w:r>
          </w:p>
        </w:tc>
        <w:tc>
          <w:tcPr>
            <w:tcW w:w="510" w:type="dxa"/>
          </w:tcPr>
          <w:p w:rsidR="0029340C" w:rsidRDefault="0029340C" w:rsidP="00FA3C1E">
            <w:pPr>
              <w:pStyle w:val="TableParagraph"/>
              <w:spacing w:line="252" w:lineRule="exact"/>
              <w:ind w:right="99"/>
              <w:jc w:val="right"/>
              <w:rPr>
                <w:sz w:val="24"/>
              </w:rPr>
            </w:pPr>
            <w:r>
              <w:rPr>
                <w:sz w:val="24"/>
              </w:rPr>
              <w:t>6</w:t>
            </w:r>
          </w:p>
        </w:tc>
      </w:tr>
    </w:tbl>
    <w:p w:rsidR="0029340C" w:rsidRDefault="0029340C" w:rsidP="0029340C">
      <w:pPr>
        <w:pStyle w:val="BodyText"/>
        <w:ind w:left="0" w:firstLine="0"/>
        <w:rPr>
          <w:sz w:val="17"/>
        </w:rPr>
      </w:pPr>
    </w:p>
    <w:p w:rsidR="0029340C" w:rsidRDefault="0029340C" w:rsidP="0029340C">
      <w:pPr>
        <w:pStyle w:val="BodyText"/>
        <w:spacing w:before="90" w:line="242" w:lineRule="auto"/>
        <w:ind w:left="1241" w:right="879"/>
        <w:jc w:val="both"/>
      </w:pPr>
      <w:r>
        <w:rPr>
          <w:b/>
        </w:rPr>
        <w:t>AIM</w:t>
      </w:r>
      <w:r>
        <w:rPr>
          <w:b/>
          <w:spacing w:val="1"/>
        </w:rPr>
        <w:t xml:space="preserve"> </w:t>
      </w:r>
      <w:r>
        <w:t>At the end of this course the student will be able to have an insight into the construction,</w:t>
      </w:r>
      <w:r>
        <w:rPr>
          <w:spacing w:val="1"/>
        </w:rPr>
        <w:t xml:space="preserve"> </w:t>
      </w:r>
      <w:r>
        <w:t>working principles and behavior of machines under different operating conditions and an</w:t>
      </w:r>
      <w:r>
        <w:rPr>
          <w:spacing w:val="1"/>
        </w:rPr>
        <w:t xml:space="preserve"> </w:t>
      </w:r>
      <w:r>
        <w:rPr>
          <w:spacing w:val="-2"/>
        </w:rPr>
        <w:t>awareness</w:t>
      </w:r>
      <w:r>
        <w:rPr>
          <w:spacing w:val="-8"/>
        </w:rPr>
        <w:t xml:space="preserve"> </w:t>
      </w:r>
      <w:r>
        <w:rPr>
          <w:spacing w:val="-2"/>
        </w:rPr>
        <w:t>of</w:t>
      </w:r>
      <w:r>
        <w:rPr>
          <w:spacing w:val="-13"/>
        </w:rPr>
        <w:t xml:space="preserve"> </w:t>
      </w:r>
      <w:r>
        <w:rPr>
          <w:spacing w:val="-2"/>
        </w:rPr>
        <w:t>their</w:t>
      </w:r>
      <w:r>
        <w:rPr>
          <w:spacing w:val="-4"/>
        </w:rPr>
        <w:t xml:space="preserve"> </w:t>
      </w:r>
      <w:r>
        <w:rPr>
          <w:spacing w:val="-1"/>
        </w:rPr>
        <w:t>losses</w:t>
      </w:r>
      <w:r>
        <w:rPr>
          <w:spacing w:val="-8"/>
        </w:rPr>
        <w:t xml:space="preserve"> </w:t>
      </w:r>
      <w:r>
        <w:rPr>
          <w:spacing w:val="-1"/>
        </w:rPr>
        <w:t>and</w:t>
      </w:r>
      <w:r>
        <w:rPr>
          <w:spacing w:val="-5"/>
        </w:rPr>
        <w:t xml:space="preserve"> </w:t>
      </w:r>
      <w:r>
        <w:rPr>
          <w:spacing w:val="-1"/>
        </w:rPr>
        <w:t>efficiency.</w:t>
      </w:r>
      <w:r>
        <w:rPr>
          <w:spacing w:val="-4"/>
        </w:rPr>
        <w:t xml:space="preserve"> </w:t>
      </w:r>
      <w:r>
        <w:rPr>
          <w:spacing w:val="-1"/>
        </w:rPr>
        <w:t>The</w:t>
      </w:r>
      <w:r>
        <w:rPr>
          <w:spacing w:val="-7"/>
        </w:rPr>
        <w:t xml:space="preserve"> </w:t>
      </w:r>
      <w:r>
        <w:rPr>
          <w:spacing w:val="-1"/>
        </w:rPr>
        <w:t>knowledge</w:t>
      </w:r>
      <w:r>
        <w:rPr>
          <w:spacing w:val="-7"/>
        </w:rPr>
        <w:t xml:space="preserve"> </w:t>
      </w:r>
      <w:r>
        <w:rPr>
          <w:spacing w:val="-1"/>
        </w:rPr>
        <w:t>gained</w:t>
      </w:r>
      <w:r>
        <w:rPr>
          <w:spacing w:val="-5"/>
        </w:rPr>
        <w:t xml:space="preserve"> </w:t>
      </w:r>
      <w:r>
        <w:rPr>
          <w:spacing w:val="-1"/>
        </w:rPr>
        <w:t>will</w:t>
      </w:r>
      <w:r>
        <w:rPr>
          <w:spacing w:val="-14"/>
        </w:rPr>
        <w:t xml:space="preserve"> </w:t>
      </w:r>
      <w:r>
        <w:rPr>
          <w:spacing w:val="-1"/>
        </w:rPr>
        <w:t>form</w:t>
      </w:r>
      <w:r>
        <w:rPr>
          <w:spacing w:val="-13"/>
        </w:rPr>
        <w:t xml:space="preserve"> </w:t>
      </w:r>
      <w:r>
        <w:rPr>
          <w:spacing w:val="-1"/>
        </w:rPr>
        <w:t>basis</w:t>
      </w:r>
      <w:r>
        <w:rPr>
          <w:spacing w:val="-8"/>
        </w:rPr>
        <w:t xml:space="preserve"> </w:t>
      </w:r>
      <w:r>
        <w:rPr>
          <w:spacing w:val="-1"/>
        </w:rPr>
        <w:t>for</w:t>
      </w:r>
      <w:r>
        <w:rPr>
          <w:spacing w:val="-5"/>
        </w:rPr>
        <w:t xml:space="preserve"> </w:t>
      </w:r>
      <w:r>
        <w:rPr>
          <w:spacing w:val="-1"/>
        </w:rPr>
        <w:t>carrying</w:t>
      </w:r>
      <w:r>
        <w:rPr>
          <w:spacing w:val="-57"/>
        </w:rPr>
        <w:t xml:space="preserve"> </w:t>
      </w:r>
      <w:r>
        <w:t>out</w:t>
      </w:r>
      <w:r>
        <w:rPr>
          <w:spacing w:val="1"/>
        </w:rPr>
        <w:t xml:space="preserve"> </w:t>
      </w:r>
      <w:r>
        <w:t>repair</w:t>
      </w:r>
      <w:r>
        <w:rPr>
          <w:spacing w:val="1"/>
        </w:rPr>
        <w:t xml:space="preserve"> </w:t>
      </w:r>
      <w:r>
        <w:t>and</w:t>
      </w:r>
      <w:r>
        <w:rPr>
          <w:spacing w:val="1"/>
        </w:rPr>
        <w:t xml:space="preserve"> </w:t>
      </w:r>
      <w:r>
        <w:t>maintenance</w:t>
      </w:r>
      <w:r>
        <w:rPr>
          <w:spacing w:val="1"/>
        </w:rPr>
        <w:t xml:space="preserve"> </w:t>
      </w:r>
      <w:r>
        <w:t>of</w:t>
      </w:r>
      <w:r>
        <w:rPr>
          <w:spacing w:val="1"/>
        </w:rPr>
        <w:t xml:space="preserve"> </w:t>
      </w:r>
      <w:r>
        <w:t>these</w:t>
      </w:r>
      <w:r>
        <w:rPr>
          <w:spacing w:val="1"/>
        </w:rPr>
        <w:t xml:space="preserve"> </w:t>
      </w:r>
      <w:r>
        <w:t>machines,</w:t>
      </w:r>
      <w:r>
        <w:rPr>
          <w:spacing w:val="1"/>
        </w:rPr>
        <w:t xml:space="preserve"> </w:t>
      </w:r>
      <w:r>
        <w:t>an</w:t>
      </w:r>
      <w:r>
        <w:rPr>
          <w:spacing w:val="1"/>
        </w:rPr>
        <w:t xml:space="preserve"> </w:t>
      </w:r>
      <w:r>
        <w:t>area</w:t>
      </w:r>
      <w:r>
        <w:rPr>
          <w:spacing w:val="1"/>
        </w:rPr>
        <w:t xml:space="preserve"> </w:t>
      </w:r>
      <w:r>
        <w:t>covered</w:t>
      </w:r>
      <w:r>
        <w:rPr>
          <w:spacing w:val="1"/>
        </w:rPr>
        <w:t xml:space="preserve"> </w:t>
      </w:r>
      <w:r>
        <w:t>in</w:t>
      </w:r>
      <w:r>
        <w:rPr>
          <w:spacing w:val="1"/>
        </w:rPr>
        <w:t xml:space="preserve"> </w:t>
      </w:r>
      <w:r>
        <w:t>the</w:t>
      </w:r>
      <w:r>
        <w:rPr>
          <w:spacing w:val="1"/>
        </w:rPr>
        <w:t xml:space="preserve"> </w:t>
      </w:r>
      <w:proofErr w:type="spellStart"/>
      <w:r>
        <w:t>programme</w:t>
      </w:r>
      <w:proofErr w:type="spellEnd"/>
      <w:r>
        <w:rPr>
          <w:spacing w:val="1"/>
        </w:rPr>
        <w:t xml:space="preserve"> </w:t>
      </w:r>
      <w:r>
        <w:t>concurrently.</w:t>
      </w:r>
    </w:p>
    <w:p w:rsidR="0029340C" w:rsidRDefault="0029340C" w:rsidP="0029340C">
      <w:pPr>
        <w:pStyle w:val="BodyText"/>
        <w:spacing w:before="6"/>
        <w:ind w:left="0" w:firstLine="0"/>
      </w:pPr>
    </w:p>
    <w:p w:rsidR="0029340C" w:rsidRDefault="0029340C" w:rsidP="0029340C">
      <w:pPr>
        <w:pStyle w:val="Heading2"/>
        <w:spacing w:line="240" w:lineRule="auto"/>
        <w:ind w:left="520"/>
      </w:pPr>
      <w:r>
        <w:t>COURSE</w:t>
      </w:r>
      <w:r>
        <w:rPr>
          <w:spacing w:val="-4"/>
        </w:rPr>
        <w:t xml:space="preserve"> </w:t>
      </w:r>
      <w:r>
        <w:t>CONTENTS</w:t>
      </w:r>
    </w:p>
    <w:p w:rsidR="0029340C" w:rsidRDefault="0029340C" w:rsidP="0029340C">
      <w:pPr>
        <w:pStyle w:val="BodyText"/>
        <w:spacing w:before="5"/>
        <w:ind w:left="0" w:firstLine="0"/>
        <w:rPr>
          <w:b/>
        </w:rPr>
      </w:pPr>
    </w:p>
    <w:p w:rsidR="0029340C" w:rsidRDefault="0029340C" w:rsidP="00617A6F">
      <w:pPr>
        <w:pStyle w:val="ListParagraph"/>
        <w:numPr>
          <w:ilvl w:val="0"/>
          <w:numId w:val="176"/>
        </w:numPr>
        <w:tabs>
          <w:tab w:val="left" w:pos="1240"/>
          <w:tab w:val="left" w:pos="1241"/>
          <w:tab w:val="left" w:pos="9139"/>
        </w:tabs>
        <w:spacing w:before="0"/>
        <w:rPr>
          <w:b/>
          <w:sz w:val="24"/>
        </w:rPr>
      </w:pPr>
      <w:r>
        <w:rPr>
          <w:b/>
          <w:sz w:val="24"/>
        </w:rPr>
        <w:t>SINGLE</w:t>
      </w:r>
      <w:r>
        <w:rPr>
          <w:b/>
          <w:spacing w:val="-4"/>
          <w:sz w:val="24"/>
        </w:rPr>
        <w:t xml:space="preserve"> </w:t>
      </w:r>
      <w:r>
        <w:rPr>
          <w:b/>
          <w:sz w:val="24"/>
        </w:rPr>
        <w:t>PHASE</w:t>
      </w:r>
      <w:r>
        <w:rPr>
          <w:b/>
          <w:spacing w:val="-3"/>
          <w:sz w:val="24"/>
        </w:rPr>
        <w:t xml:space="preserve"> </w:t>
      </w:r>
      <w:r>
        <w:rPr>
          <w:b/>
          <w:sz w:val="24"/>
        </w:rPr>
        <w:t>TRANSFORMER</w:t>
      </w:r>
      <w:r>
        <w:rPr>
          <w:b/>
          <w:sz w:val="24"/>
        </w:rPr>
        <w:tab/>
        <w:t>36</w:t>
      </w:r>
      <w:r>
        <w:rPr>
          <w:b/>
          <w:spacing w:val="-2"/>
          <w:sz w:val="24"/>
        </w:rPr>
        <w:t xml:space="preserve"> </w:t>
      </w:r>
      <w:r>
        <w:rPr>
          <w:b/>
          <w:sz w:val="24"/>
        </w:rPr>
        <w:t>Hrs.</w:t>
      </w:r>
    </w:p>
    <w:p w:rsidR="0029340C" w:rsidRDefault="0029340C" w:rsidP="00617A6F">
      <w:pPr>
        <w:pStyle w:val="ListParagraph"/>
        <w:numPr>
          <w:ilvl w:val="1"/>
          <w:numId w:val="176"/>
        </w:numPr>
        <w:tabs>
          <w:tab w:val="left" w:pos="1960"/>
          <w:tab w:val="left" w:pos="1961"/>
        </w:tabs>
        <w:spacing w:before="3"/>
        <w:rPr>
          <w:sz w:val="24"/>
        </w:rPr>
      </w:pPr>
      <w:r>
        <w:rPr>
          <w:spacing w:val="-1"/>
          <w:sz w:val="24"/>
        </w:rPr>
        <w:t>Definition,</w:t>
      </w:r>
      <w:r>
        <w:rPr>
          <w:spacing w:val="-11"/>
          <w:sz w:val="24"/>
        </w:rPr>
        <w:t xml:space="preserve"> </w:t>
      </w:r>
      <w:r>
        <w:rPr>
          <w:spacing w:val="-1"/>
          <w:sz w:val="24"/>
        </w:rPr>
        <w:t>principle,</w:t>
      </w:r>
      <w:r>
        <w:rPr>
          <w:spacing w:val="-11"/>
          <w:sz w:val="24"/>
        </w:rPr>
        <w:t xml:space="preserve"> </w:t>
      </w:r>
      <w:r>
        <w:rPr>
          <w:spacing w:val="-1"/>
          <w:sz w:val="24"/>
        </w:rPr>
        <w:t>basic</w:t>
      </w:r>
      <w:r>
        <w:rPr>
          <w:spacing w:val="-13"/>
          <w:sz w:val="24"/>
        </w:rPr>
        <w:t xml:space="preserve"> </w:t>
      </w:r>
      <w:r>
        <w:rPr>
          <w:spacing w:val="-1"/>
          <w:sz w:val="24"/>
        </w:rPr>
        <w:t>parts.</w:t>
      </w:r>
    </w:p>
    <w:p w:rsidR="0029340C" w:rsidRDefault="0029340C" w:rsidP="00617A6F">
      <w:pPr>
        <w:pStyle w:val="ListParagraph"/>
        <w:numPr>
          <w:ilvl w:val="1"/>
          <w:numId w:val="176"/>
        </w:numPr>
        <w:tabs>
          <w:tab w:val="left" w:pos="1960"/>
          <w:tab w:val="left" w:pos="1961"/>
        </w:tabs>
        <w:spacing w:before="2"/>
        <w:rPr>
          <w:sz w:val="24"/>
        </w:rPr>
      </w:pPr>
      <w:r>
        <w:rPr>
          <w:sz w:val="24"/>
        </w:rPr>
        <w:t>EMF</w:t>
      </w:r>
      <w:r>
        <w:rPr>
          <w:spacing w:val="-9"/>
          <w:sz w:val="24"/>
        </w:rPr>
        <w:t xml:space="preserve"> </w:t>
      </w:r>
      <w:r>
        <w:rPr>
          <w:sz w:val="24"/>
        </w:rPr>
        <w:t>equation,</w:t>
      </w:r>
      <w:r>
        <w:rPr>
          <w:spacing w:val="-3"/>
          <w:sz w:val="24"/>
        </w:rPr>
        <w:t xml:space="preserve"> </w:t>
      </w:r>
      <w:r>
        <w:rPr>
          <w:sz w:val="24"/>
        </w:rPr>
        <w:t>transformation</w:t>
      </w:r>
      <w:r>
        <w:rPr>
          <w:spacing w:val="-10"/>
          <w:sz w:val="24"/>
        </w:rPr>
        <w:t xml:space="preserve"> </w:t>
      </w:r>
      <w:r>
        <w:rPr>
          <w:sz w:val="24"/>
        </w:rPr>
        <w:t>ratio.</w:t>
      </w:r>
    </w:p>
    <w:p w:rsidR="0029340C" w:rsidRDefault="0029340C" w:rsidP="00617A6F">
      <w:pPr>
        <w:pStyle w:val="ListParagraph"/>
        <w:numPr>
          <w:ilvl w:val="1"/>
          <w:numId w:val="176"/>
        </w:numPr>
        <w:tabs>
          <w:tab w:val="left" w:pos="1960"/>
          <w:tab w:val="left" w:pos="1961"/>
        </w:tabs>
        <w:spacing w:before="2"/>
        <w:rPr>
          <w:sz w:val="24"/>
        </w:rPr>
      </w:pPr>
      <w:r>
        <w:rPr>
          <w:sz w:val="24"/>
        </w:rPr>
        <w:t>Classification</w:t>
      </w:r>
      <w:r>
        <w:rPr>
          <w:spacing w:val="-11"/>
          <w:sz w:val="24"/>
        </w:rPr>
        <w:t xml:space="preserve"> </w:t>
      </w:r>
      <w:r>
        <w:rPr>
          <w:sz w:val="24"/>
        </w:rPr>
        <w:t>of</w:t>
      </w:r>
      <w:r>
        <w:rPr>
          <w:spacing w:val="-13"/>
          <w:sz w:val="24"/>
        </w:rPr>
        <w:t xml:space="preserve"> </w:t>
      </w:r>
      <w:r>
        <w:rPr>
          <w:sz w:val="24"/>
        </w:rPr>
        <w:t>transformer</w:t>
      </w:r>
      <w:r>
        <w:rPr>
          <w:spacing w:val="-2"/>
          <w:sz w:val="24"/>
        </w:rPr>
        <w:t xml:space="preserve"> </w:t>
      </w:r>
      <w:r>
        <w:rPr>
          <w:sz w:val="24"/>
        </w:rPr>
        <w:t>-</w:t>
      </w:r>
      <w:r>
        <w:rPr>
          <w:spacing w:val="-5"/>
          <w:sz w:val="24"/>
        </w:rPr>
        <w:t xml:space="preserve"> </w:t>
      </w:r>
      <w:r>
        <w:rPr>
          <w:sz w:val="24"/>
        </w:rPr>
        <w:t>core,</w:t>
      </w:r>
      <w:r>
        <w:rPr>
          <w:spacing w:val="-5"/>
          <w:sz w:val="24"/>
        </w:rPr>
        <w:t xml:space="preserve"> </w:t>
      </w:r>
      <w:r>
        <w:rPr>
          <w:sz w:val="24"/>
        </w:rPr>
        <w:t>mode</w:t>
      </w:r>
      <w:r>
        <w:rPr>
          <w:spacing w:val="-7"/>
          <w:sz w:val="24"/>
        </w:rPr>
        <w:t xml:space="preserve"> </w:t>
      </w:r>
      <w:r>
        <w:rPr>
          <w:sz w:val="24"/>
        </w:rPr>
        <w:t>of</w:t>
      </w:r>
      <w:r>
        <w:rPr>
          <w:spacing w:val="-13"/>
          <w:sz w:val="24"/>
        </w:rPr>
        <w:t xml:space="preserve"> </w:t>
      </w:r>
      <w:r>
        <w:rPr>
          <w:sz w:val="24"/>
        </w:rPr>
        <w:t>operation,</w:t>
      </w:r>
      <w:r>
        <w:rPr>
          <w:spacing w:val="-5"/>
          <w:sz w:val="24"/>
        </w:rPr>
        <w:t xml:space="preserve"> </w:t>
      </w:r>
      <w:r>
        <w:rPr>
          <w:sz w:val="24"/>
        </w:rPr>
        <w:t>use</w:t>
      </w:r>
      <w:r>
        <w:rPr>
          <w:spacing w:val="-7"/>
          <w:sz w:val="24"/>
        </w:rPr>
        <w:t xml:space="preserve"> </w:t>
      </w:r>
      <w:r>
        <w:rPr>
          <w:sz w:val="24"/>
        </w:rPr>
        <w:t>and</w:t>
      </w:r>
      <w:r>
        <w:rPr>
          <w:spacing w:val="-6"/>
          <w:sz w:val="24"/>
        </w:rPr>
        <w:t xml:space="preserve"> </w:t>
      </w:r>
      <w:r>
        <w:rPr>
          <w:sz w:val="24"/>
        </w:rPr>
        <w:t>cooling.</w:t>
      </w:r>
    </w:p>
    <w:p w:rsidR="0029340C" w:rsidRDefault="0029340C" w:rsidP="00617A6F">
      <w:pPr>
        <w:pStyle w:val="ListParagraph"/>
        <w:numPr>
          <w:ilvl w:val="1"/>
          <w:numId w:val="176"/>
        </w:numPr>
        <w:tabs>
          <w:tab w:val="left" w:pos="1961"/>
        </w:tabs>
        <w:spacing w:before="3" w:line="242" w:lineRule="auto"/>
        <w:ind w:right="882"/>
        <w:jc w:val="both"/>
        <w:rPr>
          <w:sz w:val="24"/>
        </w:rPr>
      </w:pPr>
      <w:r>
        <w:rPr>
          <w:sz w:val="24"/>
        </w:rPr>
        <w:t>Transformer operation (ideal) - On No load, on load, with resistive load, phasor</w:t>
      </w:r>
      <w:r>
        <w:rPr>
          <w:spacing w:val="1"/>
          <w:sz w:val="24"/>
        </w:rPr>
        <w:t xml:space="preserve"> </w:t>
      </w:r>
      <w:r>
        <w:rPr>
          <w:sz w:val="24"/>
        </w:rPr>
        <w:t>diagram,</w:t>
      </w:r>
      <w:r>
        <w:rPr>
          <w:spacing w:val="-6"/>
          <w:sz w:val="24"/>
        </w:rPr>
        <w:t xml:space="preserve"> </w:t>
      </w:r>
      <w:r>
        <w:rPr>
          <w:sz w:val="24"/>
        </w:rPr>
        <w:t>with</w:t>
      </w:r>
      <w:r>
        <w:rPr>
          <w:spacing w:val="-12"/>
          <w:sz w:val="24"/>
        </w:rPr>
        <w:t xml:space="preserve"> </w:t>
      </w:r>
      <w:r>
        <w:rPr>
          <w:sz w:val="24"/>
        </w:rPr>
        <w:t>inductive,</w:t>
      </w:r>
      <w:r>
        <w:rPr>
          <w:spacing w:val="-6"/>
          <w:sz w:val="24"/>
        </w:rPr>
        <w:t xml:space="preserve"> </w:t>
      </w:r>
      <w:r>
        <w:rPr>
          <w:sz w:val="24"/>
        </w:rPr>
        <w:t>phasor</w:t>
      </w:r>
      <w:r>
        <w:rPr>
          <w:spacing w:val="-6"/>
          <w:sz w:val="24"/>
        </w:rPr>
        <w:t xml:space="preserve"> </w:t>
      </w:r>
      <w:r>
        <w:rPr>
          <w:sz w:val="24"/>
        </w:rPr>
        <w:t>diagram,</w:t>
      </w:r>
      <w:r>
        <w:rPr>
          <w:spacing w:val="-6"/>
          <w:sz w:val="24"/>
        </w:rPr>
        <w:t xml:space="preserve"> </w:t>
      </w:r>
      <w:r>
        <w:rPr>
          <w:sz w:val="24"/>
        </w:rPr>
        <w:t>with</w:t>
      </w:r>
      <w:r>
        <w:rPr>
          <w:spacing w:val="-12"/>
          <w:sz w:val="24"/>
        </w:rPr>
        <w:t xml:space="preserve"> </w:t>
      </w:r>
      <w:r>
        <w:rPr>
          <w:sz w:val="24"/>
        </w:rPr>
        <w:t>Capacitive</w:t>
      </w:r>
      <w:r>
        <w:rPr>
          <w:spacing w:val="-8"/>
          <w:sz w:val="24"/>
        </w:rPr>
        <w:t xml:space="preserve"> </w:t>
      </w:r>
      <w:r>
        <w:rPr>
          <w:sz w:val="24"/>
        </w:rPr>
        <w:t>load,</w:t>
      </w:r>
      <w:r>
        <w:rPr>
          <w:spacing w:val="1"/>
          <w:sz w:val="24"/>
        </w:rPr>
        <w:t xml:space="preserve"> </w:t>
      </w:r>
      <w:r>
        <w:rPr>
          <w:sz w:val="24"/>
        </w:rPr>
        <w:t>phasor</w:t>
      </w:r>
      <w:r>
        <w:rPr>
          <w:spacing w:val="-6"/>
          <w:sz w:val="24"/>
        </w:rPr>
        <w:t xml:space="preserve"> </w:t>
      </w:r>
      <w:r>
        <w:rPr>
          <w:sz w:val="24"/>
        </w:rPr>
        <w:t>diagram.</w:t>
      </w:r>
    </w:p>
    <w:p w:rsidR="0029340C" w:rsidRDefault="0029340C" w:rsidP="00617A6F">
      <w:pPr>
        <w:pStyle w:val="ListParagraph"/>
        <w:numPr>
          <w:ilvl w:val="1"/>
          <w:numId w:val="176"/>
        </w:numPr>
        <w:tabs>
          <w:tab w:val="left" w:pos="1961"/>
        </w:tabs>
        <w:spacing w:before="0" w:line="242" w:lineRule="auto"/>
        <w:ind w:right="869"/>
        <w:jc w:val="both"/>
        <w:rPr>
          <w:sz w:val="24"/>
        </w:rPr>
      </w:pPr>
      <w:r>
        <w:rPr>
          <w:sz w:val="24"/>
        </w:rPr>
        <w:t>Transformer operation (Practical) -</w:t>
      </w:r>
      <w:r>
        <w:rPr>
          <w:spacing w:val="1"/>
          <w:sz w:val="24"/>
        </w:rPr>
        <w:t xml:space="preserve"> </w:t>
      </w:r>
      <w:r>
        <w:rPr>
          <w:sz w:val="24"/>
        </w:rPr>
        <w:t>parameters, primary resistance, secondary</w:t>
      </w:r>
      <w:r>
        <w:rPr>
          <w:spacing w:val="1"/>
          <w:sz w:val="24"/>
        </w:rPr>
        <w:t xml:space="preserve"> </w:t>
      </w:r>
      <w:r>
        <w:rPr>
          <w:sz w:val="24"/>
        </w:rPr>
        <w:t>resistance, primary leakage reactance, secondary leakage reactance, secondary,</w:t>
      </w:r>
      <w:r>
        <w:rPr>
          <w:spacing w:val="1"/>
          <w:sz w:val="24"/>
        </w:rPr>
        <w:t xml:space="preserve"> </w:t>
      </w:r>
      <w:r>
        <w:rPr>
          <w:sz w:val="24"/>
        </w:rPr>
        <w:t>equivalent</w:t>
      </w:r>
      <w:r>
        <w:rPr>
          <w:spacing w:val="1"/>
          <w:sz w:val="24"/>
        </w:rPr>
        <w:t xml:space="preserve"> </w:t>
      </w:r>
      <w:r>
        <w:rPr>
          <w:sz w:val="24"/>
        </w:rPr>
        <w:t>resistance,</w:t>
      </w:r>
      <w:r>
        <w:rPr>
          <w:spacing w:val="1"/>
          <w:sz w:val="24"/>
        </w:rPr>
        <w:t xml:space="preserve"> </w:t>
      </w:r>
      <w:r>
        <w:rPr>
          <w:sz w:val="24"/>
        </w:rPr>
        <w:t>equivalent</w:t>
      </w:r>
      <w:r>
        <w:rPr>
          <w:spacing w:val="1"/>
          <w:sz w:val="24"/>
        </w:rPr>
        <w:t xml:space="preserve"> </w:t>
      </w:r>
      <w:r>
        <w:rPr>
          <w:sz w:val="24"/>
        </w:rPr>
        <w:t>reactance</w:t>
      </w:r>
      <w:r>
        <w:rPr>
          <w:spacing w:val="1"/>
          <w:sz w:val="24"/>
        </w:rPr>
        <w:t xml:space="preserve"> </w:t>
      </w:r>
      <w:r>
        <w:rPr>
          <w:sz w:val="24"/>
        </w:rPr>
        <w:t>referred</w:t>
      </w:r>
      <w:r>
        <w:rPr>
          <w:spacing w:val="1"/>
          <w:sz w:val="24"/>
        </w:rPr>
        <w:t xml:space="preserve"> </w:t>
      </w:r>
      <w:r>
        <w:rPr>
          <w:sz w:val="24"/>
        </w:rPr>
        <w:t>to</w:t>
      </w:r>
      <w:r>
        <w:rPr>
          <w:spacing w:val="1"/>
          <w:sz w:val="24"/>
        </w:rPr>
        <w:t xml:space="preserve"> </w:t>
      </w:r>
      <w:r>
        <w:rPr>
          <w:sz w:val="24"/>
        </w:rPr>
        <w:t>secondary,</w:t>
      </w:r>
      <w:r>
        <w:rPr>
          <w:spacing w:val="1"/>
          <w:sz w:val="24"/>
        </w:rPr>
        <w:t xml:space="preserve"> </w:t>
      </w:r>
      <w:r>
        <w:rPr>
          <w:sz w:val="24"/>
        </w:rPr>
        <w:t>referred</w:t>
      </w:r>
      <w:r>
        <w:rPr>
          <w:spacing w:val="1"/>
          <w:sz w:val="24"/>
        </w:rPr>
        <w:t xml:space="preserve"> </w:t>
      </w:r>
      <w:r>
        <w:rPr>
          <w:sz w:val="24"/>
        </w:rPr>
        <w:t>to</w:t>
      </w:r>
      <w:r>
        <w:rPr>
          <w:spacing w:val="1"/>
          <w:sz w:val="24"/>
        </w:rPr>
        <w:t xml:space="preserve"> </w:t>
      </w:r>
      <w:r>
        <w:rPr>
          <w:sz w:val="24"/>
        </w:rPr>
        <w:t>primary,</w:t>
      </w:r>
      <w:r>
        <w:rPr>
          <w:spacing w:val="1"/>
          <w:sz w:val="24"/>
        </w:rPr>
        <w:t xml:space="preserve"> </w:t>
      </w:r>
      <w:r>
        <w:rPr>
          <w:sz w:val="24"/>
        </w:rPr>
        <w:t>Exciting</w:t>
      </w:r>
      <w:r>
        <w:rPr>
          <w:spacing w:val="1"/>
          <w:sz w:val="24"/>
        </w:rPr>
        <w:t xml:space="preserve"> </w:t>
      </w:r>
      <w:r>
        <w:rPr>
          <w:sz w:val="24"/>
        </w:rPr>
        <w:t>conductance</w:t>
      </w:r>
      <w:r>
        <w:rPr>
          <w:spacing w:val="1"/>
          <w:sz w:val="24"/>
        </w:rPr>
        <w:t xml:space="preserve"> </w:t>
      </w:r>
      <w:r>
        <w:rPr>
          <w:sz w:val="24"/>
        </w:rPr>
        <w:t>and</w:t>
      </w:r>
      <w:r>
        <w:rPr>
          <w:spacing w:val="1"/>
          <w:sz w:val="24"/>
        </w:rPr>
        <w:t xml:space="preserve"> </w:t>
      </w:r>
      <w:proofErr w:type="spellStart"/>
      <w:r>
        <w:rPr>
          <w:sz w:val="24"/>
        </w:rPr>
        <w:t>susceptance</w:t>
      </w:r>
      <w:proofErr w:type="spellEnd"/>
      <w:r>
        <w:rPr>
          <w:sz w:val="24"/>
        </w:rPr>
        <w:t>,</w:t>
      </w:r>
      <w:r>
        <w:rPr>
          <w:spacing w:val="1"/>
          <w:sz w:val="24"/>
        </w:rPr>
        <w:t xml:space="preserve"> </w:t>
      </w:r>
      <w:r>
        <w:rPr>
          <w:sz w:val="24"/>
        </w:rPr>
        <w:t>equivalent</w:t>
      </w:r>
      <w:r>
        <w:rPr>
          <w:spacing w:val="1"/>
          <w:sz w:val="24"/>
        </w:rPr>
        <w:t xml:space="preserve"> </w:t>
      </w:r>
      <w:r>
        <w:rPr>
          <w:sz w:val="24"/>
        </w:rPr>
        <w:t>circuit</w:t>
      </w:r>
      <w:r>
        <w:rPr>
          <w:spacing w:val="1"/>
          <w:sz w:val="24"/>
        </w:rPr>
        <w:t xml:space="preserve"> </w:t>
      </w:r>
      <w:r>
        <w:rPr>
          <w:sz w:val="24"/>
        </w:rPr>
        <w:t>diagrams</w:t>
      </w:r>
      <w:r>
        <w:rPr>
          <w:spacing w:val="1"/>
          <w:sz w:val="24"/>
        </w:rPr>
        <w:t xml:space="preserve"> </w:t>
      </w:r>
      <w:r>
        <w:rPr>
          <w:sz w:val="24"/>
        </w:rPr>
        <w:t>referred to primary &amp; secondary, operation of practical transformer on load of</w:t>
      </w:r>
      <w:r>
        <w:rPr>
          <w:spacing w:val="1"/>
          <w:sz w:val="24"/>
        </w:rPr>
        <w:t xml:space="preserve"> </w:t>
      </w:r>
      <w:r>
        <w:rPr>
          <w:sz w:val="24"/>
        </w:rPr>
        <w:t>different power factor, phasor diagram, approximate and exact voltage drop in</w:t>
      </w:r>
      <w:r>
        <w:rPr>
          <w:spacing w:val="1"/>
          <w:sz w:val="24"/>
        </w:rPr>
        <w:t xml:space="preserve"> </w:t>
      </w:r>
      <w:r>
        <w:rPr>
          <w:sz w:val="24"/>
        </w:rPr>
        <w:t>transformer, regulation,</w:t>
      </w:r>
      <w:r>
        <w:rPr>
          <w:spacing w:val="1"/>
          <w:sz w:val="24"/>
        </w:rPr>
        <w:t xml:space="preserve"> </w:t>
      </w:r>
      <w:r>
        <w:rPr>
          <w:sz w:val="24"/>
        </w:rPr>
        <w:t>percent</w:t>
      </w:r>
      <w:r>
        <w:rPr>
          <w:spacing w:val="3"/>
          <w:sz w:val="24"/>
        </w:rPr>
        <w:t xml:space="preserve"> </w:t>
      </w:r>
      <w:r>
        <w:rPr>
          <w:sz w:val="24"/>
        </w:rPr>
        <w:t>resistance,</w:t>
      </w:r>
      <w:r>
        <w:rPr>
          <w:spacing w:val="59"/>
          <w:sz w:val="24"/>
        </w:rPr>
        <w:t xml:space="preserve"> </w:t>
      </w:r>
      <w:r>
        <w:rPr>
          <w:sz w:val="24"/>
        </w:rPr>
        <w:t>reactance</w:t>
      </w:r>
      <w:r>
        <w:rPr>
          <w:spacing w:val="-2"/>
          <w:sz w:val="24"/>
        </w:rPr>
        <w:t xml:space="preserve"> </w:t>
      </w:r>
      <w:r>
        <w:rPr>
          <w:sz w:val="24"/>
        </w:rPr>
        <w:t>and</w:t>
      </w:r>
      <w:r>
        <w:rPr>
          <w:spacing w:val="57"/>
          <w:sz w:val="24"/>
        </w:rPr>
        <w:t xml:space="preserve"> </w:t>
      </w:r>
      <w:r>
        <w:rPr>
          <w:sz w:val="24"/>
        </w:rPr>
        <w:t>impedance.</w:t>
      </w:r>
    </w:p>
    <w:p w:rsidR="0029340C" w:rsidRDefault="0029340C" w:rsidP="00617A6F">
      <w:pPr>
        <w:pStyle w:val="ListParagraph"/>
        <w:numPr>
          <w:ilvl w:val="1"/>
          <w:numId w:val="176"/>
        </w:numPr>
        <w:tabs>
          <w:tab w:val="left" w:pos="1961"/>
        </w:tabs>
        <w:spacing w:before="0" w:line="242" w:lineRule="auto"/>
        <w:ind w:right="864"/>
        <w:jc w:val="both"/>
        <w:rPr>
          <w:sz w:val="24"/>
        </w:rPr>
      </w:pPr>
      <w:r>
        <w:rPr>
          <w:sz w:val="24"/>
        </w:rPr>
        <w:t>Transformer losses &amp; efficiency, Iron and copper losses. Ordinary and all - day</w:t>
      </w:r>
      <w:r>
        <w:rPr>
          <w:spacing w:val="1"/>
          <w:sz w:val="24"/>
        </w:rPr>
        <w:t xml:space="preserve"> </w:t>
      </w:r>
      <w:r>
        <w:rPr>
          <w:sz w:val="24"/>
        </w:rPr>
        <w:t>efficiencies,</w:t>
      </w:r>
      <w:r>
        <w:rPr>
          <w:spacing w:val="-1"/>
          <w:sz w:val="24"/>
        </w:rPr>
        <w:t xml:space="preserve"> </w:t>
      </w:r>
      <w:r>
        <w:rPr>
          <w:sz w:val="24"/>
        </w:rPr>
        <w:t>maximum</w:t>
      </w:r>
      <w:r>
        <w:rPr>
          <w:spacing w:val="-10"/>
          <w:sz w:val="24"/>
        </w:rPr>
        <w:t xml:space="preserve"> </w:t>
      </w:r>
      <w:r>
        <w:rPr>
          <w:sz w:val="24"/>
        </w:rPr>
        <w:t>efficiency, cooling</w:t>
      </w:r>
      <w:r>
        <w:rPr>
          <w:spacing w:val="-3"/>
          <w:sz w:val="24"/>
        </w:rPr>
        <w:t xml:space="preserve"> </w:t>
      </w:r>
      <w:r>
        <w:rPr>
          <w:sz w:val="24"/>
        </w:rPr>
        <w:t>of</w:t>
      </w:r>
      <w:r>
        <w:rPr>
          <w:spacing w:val="-9"/>
          <w:sz w:val="24"/>
        </w:rPr>
        <w:t xml:space="preserve"> </w:t>
      </w:r>
      <w:r>
        <w:rPr>
          <w:sz w:val="24"/>
        </w:rPr>
        <w:t>transformers.</w:t>
      </w:r>
    </w:p>
    <w:p w:rsidR="0029340C" w:rsidRDefault="0029340C" w:rsidP="00617A6F">
      <w:pPr>
        <w:pStyle w:val="ListParagraph"/>
        <w:numPr>
          <w:ilvl w:val="1"/>
          <w:numId w:val="176"/>
        </w:numPr>
        <w:tabs>
          <w:tab w:val="left" w:pos="1961"/>
        </w:tabs>
        <w:spacing w:before="0" w:line="242" w:lineRule="auto"/>
        <w:ind w:right="874"/>
        <w:jc w:val="both"/>
        <w:rPr>
          <w:sz w:val="24"/>
        </w:rPr>
      </w:pPr>
      <w:r>
        <w:rPr>
          <w:sz w:val="24"/>
        </w:rPr>
        <w:t xml:space="preserve">Transformer tests and specifications - Insulation test, Ratio test, Polarity test, </w:t>
      </w:r>
      <w:proofErr w:type="gramStart"/>
      <w:r>
        <w:rPr>
          <w:sz w:val="24"/>
        </w:rPr>
        <w:t>open</w:t>
      </w:r>
      <w:proofErr w:type="gramEnd"/>
      <w:r>
        <w:rPr>
          <w:spacing w:val="-57"/>
          <w:sz w:val="24"/>
        </w:rPr>
        <w:t xml:space="preserve"> </w:t>
      </w:r>
      <w:r>
        <w:rPr>
          <w:sz w:val="24"/>
        </w:rPr>
        <w:t>circuit</w:t>
      </w:r>
      <w:r>
        <w:rPr>
          <w:spacing w:val="5"/>
          <w:sz w:val="24"/>
        </w:rPr>
        <w:t xml:space="preserve"> </w:t>
      </w:r>
      <w:r>
        <w:rPr>
          <w:sz w:val="24"/>
        </w:rPr>
        <w:t>test,</w:t>
      </w:r>
      <w:r>
        <w:rPr>
          <w:spacing w:val="5"/>
          <w:sz w:val="24"/>
        </w:rPr>
        <w:t xml:space="preserve"> </w:t>
      </w:r>
      <w:r>
        <w:rPr>
          <w:sz w:val="24"/>
        </w:rPr>
        <w:t>short</w:t>
      </w:r>
      <w:r>
        <w:rPr>
          <w:spacing w:val="6"/>
          <w:sz w:val="24"/>
        </w:rPr>
        <w:t xml:space="preserve"> </w:t>
      </w:r>
      <w:r>
        <w:rPr>
          <w:sz w:val="24"/>
        </w:rPr>
        <w:t>circuit</w:t>
      </w:r>
      <w:r>
        <w:rPr>
          <w:spacing w:val="6"/>
          <w:sz w:val="24"/>
        </w:rPr>
        <w:t xml:space="preserve"> </w:t>
      </w:r>
      <w:r>
        <w:rPr>
          <w:sz w:val="24"/>
        </w:rPr>
        <w:t>test,</w:t>
      </w:r>
      <w:r>
        <w:rPr>
          <w:spacing w:val="3"/>
          <w:sz w:val="24"/>
        </w:rPr>
        <w:t xml:space="preserve"> </w:t>
      </w:r>
      <w:r>
        <w:rPr>
          <w:sz w:val="24"/>
        </w:rPr>
        <w:t>Back-to-back/</w:t>
      </w:r>
      <w:proofErr w:type="spellStart"/>
      <w:r>
        <w:rPr>
          <w:sz w:val="24"/>
        </w:rPr>
        <w:t>Sumpner’s</w:t>
      </w:r>
      <w:proofErr w:type="spellEnd"/>
      <w:r>
        <w:rPr>
          <w:spacing w:val="-2"/>
          <w:sz w:val="24"/>
        </w:rPr>
        <w:t xml:space="preserve"> </w:t>
      </w:r>
      <w:r>
        <w:rPr>
          <w:sz w:val="24"/>
        </w:rPr>
        <w:t>test.</w:t>
      </w:r>
    </w:p>
    <w:p w:rsidR="0029340C" w:rsidRDefault="0029340C" w:rsidP="00617A6F">
      <w:pPr>
        <w:pStyle w:val="ListParagraph"/>
        <w:numPr>
          <w:ilvl w:val="1"/>
          <w:numId w:val="176"/>
        </w:numPr>
        <w:tabs>
          <w:tab w:val="left" w:pos="1961"/>
        </w:tabs>
        <w:spacing w:before="0"/>
        <w:jc w:val="both"/>
        <w:rPr>
          <w:sz w:val="24"/>
        </w:rPr>
      </w:pPr>
      <w:r>
        <w:rPr>
          <w:sz w:val="24"/>
        </w:rPr>
        <w:t>Parallel</w:t>
      </w:r>
      <w:r>
        <w:rPr>
          <w:spacing w:val="-14"/>
          <w:sz w:val="24"/>
        </w:rPr>
        <w:t xml:space="preserve"> </w:t>
      </w:r>
      <w:r>
        <w:rPr>
          <w:sz w:val="24"/>
        </w:rPr>
        <w:t>operation</w:t>
      </w:r>
      <w:r>
        <w:rPr>
          <w:spacing w:val="-10"/>
          <w:sz w:val="24"/>
        </w:rPr>
        <w:t xml:space="preserve"> </w:t>
      </w:r>
      <w:r>
        <w:rPr>
          <w:sz w:val="24"/>
        </w:rPr>
        <w:t>of</w:t>
      </w:r>
      <w:r>
        <w:rPr>
          <w:spacing w:val="-13"/>
          <w:sz w:val="24"/>
        </w:rPr>
        <w:t xml:space="preserve"> </w:t>
      </w:r>
      <w:r>
        <w:rPr>
          <w:sz w:val="24"/>
        </w:rPr>
        <w:t>1</w:t>
      </w:r>
      <w:r>
        <w:rPr>
          <w:spacing w:val="-5"/>
          <w:sz w:val="24"/>
        </w:rPr>
        <w:t xml:space="preserve"> </w:t>
      </w:r>
      <w:r>
        <w:rPr>
          <w:sz w:val="24"/>
        </w:rPr>
        <w:t>phase</w:t>
      </w:r>
      <w:r>
        <w:rPr>
          <w:spacing w:val="-7"/>
          <w:sz w:val="24"/>
        </w:rPr>
        <w:t xml:space="preserve"> </w:t>
      </w:r>
      <w:r>
        <w:rPr>
          <w:sz w:val="24"/>
        </w:rPr>
        <w:t>transformers</w:t>
      </w:r>
    </w:p>
    <w:p w:rsidR="0029340C" w:rsidRDefault="0029340C" w:rsidP="00617A6F">
      <w:pPr>
        <w:pStyle w:val="ListParagraph"/>
        <w:numPr>
          <w:ilvl w:val="1"/>
          <w:numId w:val="176"/>
        </w:numPr>
        <w:tabs>
          <w:tab w:val="left" w:pos="1961"/>
        </w:tabs>
        <w:spacing w:before="0" w:line="242" w:lineRule="auto"/>
        <w:ind w:right="876"/>
        <w:jc w:val="both"/>
        <w:rPr>
          <w:sz w:val="24"/>
        </w:rPr>
      </w:pPr>
      <w:r>
        <w:rPr>
          <w:sz w:val="24"/>
        </w:rPr>
        <w:t>Special transformers, construction, principle and use - Instrument transformers,</w:t>
      </w:r>
      <w:r>
        <w:rPr>
          <w:spacing w:val="1"/>
          <w:sz w:val="24"/>
        </w:rPr>
        <w:t xml:space="preserve"> </w:t>
      </w:r>
      <w:r>
        <w:rPr>
          <w:sz w:val="24"/>
        </w:rPr>
        <w:t>Auto</w:t>
      </w:r>
      <w:r>
        <w:rPr>
          <w:spacing w:val="1"/>
          <w:sz w:val="24"/>
        </w:rPr>
        <w:t xml:space="preserve"> </w:t>
      </w:r>
      <w:r>
        <w:rPr>
          <w:sz w:val="24"/>
        </w:rPr>
        <w:t>transformer</w:t>
      </w:r>
      <w:r>
        <w:rPr>
          <w:spacing w:val="1"/>
          <w:sz w:val="24"/>
        </w:rPr>
        <w:t xml:space="preserve"> </w:t>
      </w:r>
      <w:r>
        <w:rPr>
          <w:sz w:val="24"/>
        </w:rPr>
        <w:t>(with</w:t>
      </w:r>
      <w:r>
        <w:rPr>
          <w:spacing w:val="1"/>
          <w:sz w:val="24"/>
        </w:rPr>
        <w:t xml:space="preserve"> </w:t>
      </w:r>
      <w:r>
        <w:rPr>
          <w:sz w:val="24"/>
        </w:rPr>
        <w:t>its</w:t>
      </w:r>
      <w:r>
        <w:rPr>
          <w:spacing w:val="1"/>
          <w:sz w:val="24"/>
        </w:rPr>
        <w:t xml:space="preserve"> </w:t>
      </w:r>
      <w:r>
        <w:rPr>
          <w:sz w:val="24"/>
        </w:rPr>
        <w:t>apparent</w:t>
      </w:r>
      <w:r>
        <w:rPr>
          <w:spacing w:val="1"/>
          <w:sz w:val="24"/>
        </w:rPr>
        <w:t xml:space="preserve"> </w:t>
      </w:r>
      <w:r>
        <w:rPr>
          <w:sz w:val="24"/>
        </w:rPr>
        <w:t>power</w:t>
      </w:r>
      <w:r>
        <w:rPr>
          <w:spacing w:val="1"/>
          <w:sz w:val="24"/>
        </w:rPr>
        <w:t xml:space="preserve"> </w:t>
      </w:r>
      <w:r>
        <w:rPr>
          <w:sz w:val="24"/>
        </w:rPr>
        <w:t>advantage),</w:t>
      </w:r>
      <w:r>
        <w:rPr>
          <w:spacing w:val="1"/>
          <w:sz w:val="24"/>
        </w:rPr>
        <w:t xml:space="preserve"> </w:t>
      </w:r>
      <w:r>
        <w:rPr>
          <w:sz w:val="24"/>
        </w:rPr>
        <w:t>Welding</w:t>
      </w:r>
      <w:r>
        <w:rPr>
          <w:spacing w:val="1"/>
          <w:sz w:val="24"/>
        </w:rPr>
        <w:t xml:space="preserve"> </w:t>
      </w:r>
      <w:r>
        <w:rPr>
          <w:sz w:val="24"/>
        </w:rPr>
        <w:t>transformer,</w:t>
      </w:r>
      <w:r>
        <w:rPr>
          <w:spacing w:val="1"/>
          <w:sz w:val="24"/>
        </w:rPr>
        <w:t xml:space="preserve"> </w:t>
      </w:r>
      <w:proofErr w:type="gramStart"/>
      <w:r>
        <w:rPr>
          <w:sz w:val="24"/>
        </w:rPr>
        <w:t>Rotating</w:t>
      </w:r>
      <w:proofErr w:type="gramEnd"/>
      <w:r>
        <w:rPr>
          <w:spacing w:val="1"/>
          <w:sz w:val="24"/>
        </w:rPr>
        <w:t xml:space="preserve"> </w:t>
      </w:r>
      <w:r>
        <w:rPr>
          <w:sz w:val="24"/>
        </w:rPr>
        <w:t>core</w:t>
      </w:r>
      <w:r>
        <w:rPr>
          <w:spacing w:val="1"/>
          <w:sz w:val="24"/>
        </w:rPr>
        <w:t xml:space="preserve"> </w:t>
      </w:r>
      <w:r>
        <w:rPr>
          <w:sz w:val="24"/>
        </w:rPr>
        <w:t>transformer.</w:t>
      </w:r>
    </w:p>
    <w:p w:rsidR="0029340C" w:rsidRDefault="0029340C" w:rsidP="0029340C">
      <w:pPr>
        <w:pStyle w:val="BodyText"/>
        <w:spacing w:before="5"/>
        <w:ind w:left="0" w:firstLine="0"/>
      </w:pPr>
    </w:p>
    <w:p w:rsidR="0029340C" w:rsidRDefault="0029340C" w:rsidP="00617A6F">
      <w:pPr>
        <w:pStyle w:val="Heading2"/>
        <w:numPr>
          <w:ilvl w:val="0"/>
          <w:numId w:val="175"/>
        </w:numPr>
        <w:tabs>
          <w:tab w:val="left" w:pos="1240"/>
          <w:tab w:val="left" w:pos="1241"/>
          <w:tab w:val="left" w:pos="9139"/>
        </w:tabs>
        <w:spacing w:before="1" w:line="275" w:lineRule="exact"/>
      </w:pPr>
      <w:proofErr w:type="gramStart"/>
      <w:r>
        <w:t>3 -PHASE</w:t>
      </w:r>
      <w:r>
        <w:rPr>
          <w:spacing w:val="-2"/>
        </w:rPr>
        <w:t xml:space="preserve"> </w:t>
      </w:r>
      <w:r>
        <w:t>TRANSFORMER.</w:t>
      </w:r>
      <w:proofErr w:type="gramEnd"/>
      <w:r>
        <w:tab/>
      </w:r>
      <w:proofErr w:type="gramStart"/>
      <w:r>
        <w:t>15</w:t>
      </w:r>
      <w:r>
        <w:rPr>
          <w:spacing w:val="-2"/>
        </w:rPr>
        <w:t xml:space="preserve"> </w:t>
      </w:r>
      <w:r>
        <w:t>Hrs.</w:t>
      </w:r>
      <w:proofErr w:type="gramEnd"/>
    </w:p>
    <w:p w:rsidR="0029340C" w:rsidRDefault="0029340C" w:rsidP="00617A6F">
      <w:pPr>
        <w:pStyle w:val="ListParagraph"/>
        <w:numPr>
          <w:ilvl w:val="1"/>
          <w:numId w:val="175"/>
        </w:numPr>
        <w:tabs>
          <w:tab w:val="left" w:pos="1961"/>
        </w:tabs>
        <w:spacing w:before="0" w:line="275" w:lineRule="exact"/>
        <w:jc w:val="both"/>
        <w:rPr>
          <w:sz w:val="24"/>
        </w:rPr>
      </w:pPr>
      <w:r>
        <w:rPr>
          <w:sz w:val="24"/>
        </w:rPr>
        <w:t>Construction</w:t>
      </w:r>
      <w:r>
        <w:rPr>
          <w:spacing w:val="-9"/>
          <w:sz w:val="24"/>
        </w:rPr>
        <w:t xml:space="preserve"> </w:t>
      </w:r>
      <w:r>
        <w:rPr>
          <w:sz w:val="24"/>
        </w:rPr>
        <w:t>and</w:t>
      </w:r>
      <w:r>
        <w:rPr>
          <w:spacing w:val="-3"/>
          <w:sz w:val="24"/>
        </w:rPr>
        <w:t xml:space="preserve"> </w:t>
      </w:r>
      <w:r>
        <w:rPr>
          <w:sz w:val="24"/>
        </w:rPr>
        <w:t>working</w:t>
      </w:r>
      <w:r>
        <w:rPr>
          <w:spacing w:val="-4"/>
          <w:sz w:val="24"/>
        </w:rPr>
        <w:t xml:space="preserve"> </w:t>
      </w:r>
      <w:r>
        <w:rPr>
          <w:sz w:val="24"/>
        </w:rPr>
        <w:t>of</w:t>
      </w:r>
      <w:r>
        <w:rPr>
          <w:spacing w:val="-11"/>
          <w:sz w:val="24"/>
        </w:rPr>
        <w:t xml:space="preserve"> </w:t>
      </w:r>
      <w:r>
        <w:rPr>
          <w:sz w:val="24"/>
        </w:rPr>
        <w:t>3</w:t>
      </w:r>
      <w:r>
        <w:rPr>
          <w:spacing w:val="-3"/>
          <w:sz w:val="24"/>
        </w:rPr>
        <w:t xml:space="preserve"> </w:t>
      </w:r>
      <w:r>
        <w:rPr>
          <w:sz w:val="24"/>
        </w:rPr>
        <w:t>phase</w:t>
      </w:r>
      <w:r>
        <w:rPr>
          <w:spacing w:val="-5"/>
          <w:sz w:val="24"/>
        </w:rPr>
        <w:t xml:space="preserve"> </w:t>
      </w:r>
      <w:r>
        <w:rPr>
          <w:sz w:val="24"/>
        </w:rPr>
        <w:t>transformer.</w:t>
      </w:r>
    </w:p>
    <w:p w:rsidR="0029340C" w:rsidRDefault="0029340C" w:rsidP="00617A6F">
      <w:pPr>
        <w:pStyle w:val="ListParagraph"/>
        <w:numPr>
          <w:ilvl w:val="1"/>
          <w:numId w:val="175"/>
        </w:numPr>
        <w:tabs>
          <w:tab w:val="left" w:pos="1961"/>
        </w:tabs>
        <w:spacing w:before="2"/>
        <w:jc w:val="both"/>
        <w:rPr>
          <w:sz w:val="24"/>
        </w:rPr>
      </w:pPr>
      <w:r>
        <w:rPr>
          <w:sz w:val="24"/>
        </w:rPr>
        <w:t>Connection</w:t>
      </w:r>
      <w:r>
        <w:rPr>
          <w:spacing w:val="-10"/>
          <w:sz w:val="24"/>
        </w:rPr>
        <w:t xml:space="preserve"> </w:t>
      </w:r>
      <w:r>
        <w:rPr>
          <w:sz w:val="24"/>
        </w:rPr>
        <w:t>groups</w:t>
      </w:r>
      <w:r>
        <w:rPr>
          <w:spacing w:val="-6"/>
          <w:sz w:val="24"/>
        </w:rPr>
        <w:t xml:space="preserve"> </w:t>
      </w:r>
      <w:r>
        <w:rPr>
          <w:sz w:val="24"/>
        </w:rPr>
        <w:t>of</w:t>
      </w:r>
      <w:r>
        <w:rPr>
          <w:spacing w:val="-12"/>
          <w:sz w:val="24"/>
        </w:rPr>
        <w:t xml:space="preserve"> </w:t>
      </w:r>
      <w:r>
        <w:rPr>
          <w:sz w:val="24"/>
        </w:rPr>
        <w:t>3</w:t>
      </w:r>
      <w:r>
        <w:rPr>
          <w:spacing w:val="-4"/>
          <w:sz w:val="24"/>
        </w:rPr>
        <w:t xml:space="preserve"> </w:t>
      </w:r>
      <w:r>
        <w:rPr>
          <w:sz w:val="24"/>
        </w:rPr>
        <w:t>phase</w:t>
      </w:r>
      <w:r>
        <w:rPr>
          <w:spacing w:val="-6"/>
          <w:sz w:val="24"/>
        </w:rPr>
        <w:t xml:space="preserve"> </w:t>
      </w:r>
      <w:r>
        <w:rPr>
          <w:sz w:val="24"/>
        </w:rPr>
        <w:t>transformer,</w:t>
      </w:r>
      <w:r>
        <w:rPr>
          <w:spacing w:val="-3"/>
          <w:sz w:val="24"/>
        </w:rPr>
        <w:t xml:space="preserve"> </w:t>
      </w:r>
      <w:r>
        <w:rPr>
          <w:sz w:val="24"/>
        </w:rPr>
        <w:t>name-plate</w:t>
      </w:r>
      <w:r>
        <w:rPr>
          <w:spacing w:val="-5"/>
          <w:sz w:val="24"/>
        </w:rPr>
        <w:t xml:space="preserve"> </w:t>
      </w:r>
      <w:r>
        <w:rPr>
          <w:sz w:val="24"/>
        </w:rPr>
        <w:t>rating.</w:t>
      </w:r>
    </w:p>
    <w:p w:rsidR="0029340C" w:rsidRDefault="0029340C" w:rsidP="00617A6F">
      <w:pPr>
        <w:pStyle w:val="ListParagraph"/>
        <w:numPr>
          <w:ilvl w:val="1"/>
          <w:numId w:val="175"/>
        </w:numPr>
        <w:tabs>
          <w:tab w:val="left" w:pos="1961"/>
        </w:tabs>
        <w:spacing w:before="2" w:line="242" w:lineRule="auto"/>
        <w:ind w:right="875"/>
        <w:jc w:val="both"/>
        <w:rPr>
          <w:sz w:val="24"/>
        </w:rPr>
      </w:pPr>
      <w:r>
        <w:rPr>
          <w:sz w:val="24"/>
        </w:rPr>
        <w:t>Connection of single phase transformers for 3 phase &amp; 2 phase transformation, -</w:t>
      </w:r>
      <w:r>
        <w:rPr>
          <w:spacing w:val="1"/>
          <w:sz w:val="24"/>
        </w:rPr>
        <w:t xml:space="preserve"> </w:t>
      </w:r>
      <w:r>
        <w:rPr>
          <w:sz w:val="24"/>
        </w:rPr>
        <w:t>Star-Star,</w:t>
      </w:r>
      <w:r>
        <w:rPr>
          <w:spacing w:val="30"/>
          <w:sz w:val="24"/>
        </w:rPr>
        <w:t xml:space="preserve"> </w:t>
      </w:r>
      <w:r>
        <w:rPr>
          <w:sz w:val="24"/>
        </w:rPr>
        <w:t>Star-Delta,</w:t>
      </w:r>
      <w:r>
        <w:rPr>
          <w:spacing w:val="31"/>
          <w:sz w:val="24"/>
        </w:rPr>
        <w:t xml:space="preserve"> </w:t>
      </w:r>
      <w:r>
        <w:rPr>
          <w:sz w:val="24"/>
        </w:rPr>
        <w:t>Delta-Star,</w:t>
      </w:r>
      <w:r>
        <w:rPr>
          <w:spacing w:val="31"/>
          <w:sz w:val="24"/>
        </w:rPr>
        <w:t xml:space="preserve"> </w:t>
      </w:r>
      <w:r>
        <w:rPr>
          <w:sz w:val="24"/>
        </w:rPr>
        <w:t>Delta-Delta,</w:t>
      </w:r>
      <w:r>
        <w:rPr>
          <w:spacing w:val="30"/>
          <w:sz w:val="24"/>
        </w:rPr>
        <w:t xml:space="preserve"> </w:t>
      </w:r>
      <w:r>
        <w:rPr>
          <w:sz w:val="24"/>
        </w:rPr>
        <w:t>open</w:t>
      </w:r>
      <w:r>
        <w:rPr>
          <w:spacing w:val="24"/>
          <w:sz w:val="24"/>
        </w:rPr>
        <w:t xml:space="preserve"> </w:t>
      </w:r>
      <w:r>
        <w:rPr>
          <w:sz w:val="24"/>
        </w:rPr>
        <w:t>Delta,</w:t>
      </w:r>
      <w:r>
        <w:rPr>
          <w:spacing w:val="26"/>
          <w:sz w:val="24"/>
        </w:rPr>
        <w:t xml:space="preserve"> </w:t>
      </w:r>
      <w:r>
        <w:rPr>
          <w:sz w:val="24"/>
        </w:rPr>
        <w:t>Scott,</w:t>
      </w:r>
      <w:r>
        <w:rPr>
          <w:spacing w:val="26"/>
          <w:sz w:val="24"/>
        </w:rPr>
        <w:t xml:space="preserve"> </w:t>
      </w:r>
      <w:r>
        <w:rPr>
          <w:sz w:val="24"/>
        </w:rPr>
        <w:t>Transformation</w:t>
      </w:r>
      <w:r>
        <w:rPr>
          <w:spacing w:val="-58"/>
          <w:sz w:val="24"/>
        </w:rPr>
        <w:t xml:space="preserve"> </w:t>
      </w:r>
      <w:r>
        <w:rPr>
          <w:sz w:val="24"/>
        </w:rPr>
        <w:t>of</w:t>
      </w:r>
      <w:r>
        <w:rPr>
          <w:spacing w:val="-7"/>
          <w:sz w:val="24"/>
        </w:rPr>
        <w:t xml:space="preserve"> </w:t>
      </w:r>
      <w:r>
        <w:rPr>
          <w:sz w:val="24"/>
        </w:rPr>
        <w:t>3</w:t>
      </w:r>
      <w:r>
        <w:rPr>
          <w:spacing w:val="2"/>
          <w:sz w:val="24"/>
        </w:rPr>
        <w:t xml:space="preserve"> </w:t>
      </w:r>
      <w:r>
        <w:rPr>
          <w:sz w:val="24"/>
        </w:rPr>
        <w:t>phase to</w:t>
      </w:r>
      <w:r>
        <w:rPr>
          <w:spacing w:val="6"/>
          <w:sz w:val="24"/>
        </w:rPr>
        <w:t xml:space="preserve"> </w:t>
      </w:r>
      <w:r>
        <w:rPr>
          <w:sz w:val="24"/>
        </w:rPr>
        <w:t>6</w:t>
      </w:r>
      <w:r>
        <w:rPr>
          <w:spacing w:val="1"/>
          <w:sz w:val="24"/>
        </w:rPr>
        <w:t xml:space="preserve"> </w:t>
      </w:r>
      <w:r>
        <w:rPr>
          <w:sz w:val="24"/>
        </w:rPr>
        <w:t>phase</w:t>
      </w:r>
      <w:r>
        <w:rPr>
          <w:spacing w:val="1"/>
          <w:sz w:val="24"/>
        </w:rPr>
        <w:t xml:space="preserve"> </w:t>
      </w:r>
      <w:r>
        <w:rPr>
          <w:sz w:val="24"/>
        </w:rPr>
        <w:t>&amp;</w:t>
      </w:r>
      <w:r>
        <w:rPr>
          <w:spacing w:val="-3"/>
          <w:sz w:val="24"/>
        </w:rPr>
        <w:t xml:space="preserve"> </w:t>
      </w:r>
      <w:r>
        <w:rPr>
          <w:sz w:val="24"/>
        </w:rPr>
        <w:t>vice versa.</w:t>
      </w:r>
    </w:p>
    <w:p w:rsidR="0029340C" w:rsidRDefault="0029340C" w:rsidP="00617A6F">
      <w:pPr>
        <w:pStyle w:val="ListParagraph"/>
        <w:numPr>
          <w:ilvl w:val="1"/>
          <w:numId w:val="175"/>
        </w:numPr>
        <w:tabs>
          <w:tab w:val="left" w:pos="1961"/>
        </w:tabs>
        <w:spacing w:before="0" w:line="275" w:lineRule="exact"/>
        <w:jc w:val="both"/>
        <w:rPr>
          <w:sz w:val="24"/>
        </w:rPr>
      </w:pPr>
      <w:r>
        <w:rPr>
          <w:spacing w:val="-1"/>
          <w:sz w:val="24"/>
        </w:rPr>
        <w:t>Calculation</w:t>
      </w:r>
      <w:r>
        <w:rPr>
          <w:spacing w:val="-11"/>
          <w:sz w:val="24"/>
        </w:rPr>
        <w:t xml:space="preserve"> </w:t>
      </w:r>
      <w:r>
        <w:rPr>
          <w:sz w:val="24"/>
        </w:rPr>
        <w:t>of</w:t>
      </w:r>
      <w:r>
        <w:rPr>
          <w:spacing w:val="-14"/>
          <w:sz w:val="24"/>
        </w:rPr>
        <w:t xml:space="preserve"> </w:t>
      </w:r>
      <w:r>
        <w:rPr>
          <w:sz w:val="24"/>
        </w:rPr>
        <w:t>3-phase</w:t>
      </w:r>
      <w:r>
        <w:rPr>
          <w:spacing w:val="-7"/>
          <w:sz w:val="24"/>
        </w:rPr>
        <w:t xml:space="preserve"> </w:t>
      </w:r>
      <w:r>
        <w:rPr>
          <w:sz w:val="24"/>
        </w:rPr>
        <w:t>transformer.</w:t>
      </w:r>
    </w:p>
    <w:p w:rsidR="0029340C" w:rsidRDefault="0029340C" w:rsidP="00617A6F">
      <w:pPr>
        <w:pStyle w:val="Heading2"/>
        <w:numPr>
          <w:ilvl w:val="0"/>
          <w:numId w:val="174"/>
        </w:numPr>
        <w:tabs>
          <w:tab w:val="left" w:pos="1240"/>
          <w:tab w:val="left" w:pos="1241"/>
        </w:tabs>
        <w:spacing w:before="8" w:line="240" w:lineRule="auto"/>
      </w:pPr>
      <w:r>
        <w:t>A.C</w:t>
      </w:r>
      <w:r>
        <w:rPr>
          <w:spacing w:val="-3"/>
        </w:rPr>
        <w:t xml:space="preserve"> </w:t>
      </w:r>
      <w:r>
        <w:t>MOTORS</w:t>
      </w:r>
      <w:r>
        <w:rPr>
          <w:spacing w:val="-1"/>
        </w:rPr>
        <w:t xml:space="preserve"> </w:t>
      </w:r>
      <w:r>
        <w:t>INTRODUCTION</w:t>
      </w:r>
    </w:p>
    <w:p w:rsidR="0029340C" w:rsidRDefault="0029340C" w:rsidP="0029340C">
      <w:pPr>
        <w:sectPr w:rsidR="0029340C">
          <w:pgSz w:w="12240" w:h="15840"/>
          <w:pgMar w:top="1500" w:right="560" w:bottom="280" w:left="920" w:header="720" w:footer="720" w:gutter="0"/>
          <w:cols w:space="720"/>
        </w:sectPr>
      </w:pPr>
    </w:p>
    <w:p w:rsidR="0029340C" w:rsidRDefault="0029340C" w:rsidP="0029340C">
      <w:pPr>
        <w:pStyle w:val="BodyText"/>
        <w:ind w:left="0" w:firstLine="0"/>
        <w:rPr>
          <w:b/>
        </w:rPr>
      </w:pPr>
    </w:p>
    <w:p w:rsidR="0029340C" w:rsidRDefault="0029340C" w:rsidP="0029340C">
      <w:pPr>
        <w:pStyle w:val="BodyText"/>
        <w:spacing w:before="9"/>
        <w:ind w:left="0" w:firstLine="0"/>
        <w:rPr>
          <w:b/>
        </w:rPr>
      </w:pPr>
    </w:p>
    <w:p w:rsidR="0029340C" w:rsidRDefault="0029340C" w:rsidP="00617A6F">
      <w:pPr>
        <w:pStyle w:val="ListParagraph"/>
        <w:numPr>
          <w:ilvl w:val="1"/>
          <w:numId w:val="174"/>
        </w:numPr>
        <w:tabs>
          <w:tab w:val="left" w:pos="1960"/>
          <w:tab w:val="left" w:pos="1961"/>
          <w:tab w:val="left" w:pos="9350"/>
        </w:tabs>
        <w:spacing w:before="1"/>
        <w:rPr>
          <w:b/>
          <w:sz w:val="24"/>
        </w:rPr>
      </w:pPr>
      <w:r>
        <w:rPr>
          <w:sz w:val="24"/>
        </w:rPr>
        <w:t>General.</w:t>
      </w:r>
      <w:r>
        <w:rPr>
          <w:sz w:val="24"/>
        </w:rPr>
        <w:tab/>
      </w:r>
      <w:r>
        <w:rPr>
          <w:b/>
          <w:sz w:val="24"/>
        </w:rPr>
        <w:t>1</w:t>
      </w:r>
      <w:r>
        <w:rPr>
          <w:b/>
          <w:spacing w:val="-1"/>
          <w:sz w:val="24"/>
        </w:rPr>
        <w:t xml:space="preserve"> </w:t>
      </w:r>
      <w:r>
        <w:rPr>
          <w:b/>
          <w:sz w:val="24"/>
        </w:rPr>
        <w:t>Hr.</w:t>
      </w:r>
    </w:p>
    <w:p w:rsidR="0029340C" w:rsidRDefault="0029340C" w:rsidP="00617A6F">
      <w:pPr>
        <w:pStyle w:val="ListParagraph"/>
        <w:numPr>
          <w:ilvl w:val="1"/>
          <w:numId w:val="173"/>
        </w:numPr>
        <w:tabs>
          <w:tab w:val="left" w:pos="1960"/>
          <w:tab w:val="left" w:pos="1961"/>
        </w:tabs>
        <w:spacing w:before="3"/>
        <w:rPr>
          <w:sz w:val="24"/>
        </w:rPr>
      </w:pPr>
      <w:r>
        <w:rPr>
          <w:sz w:val="24"/>
        </w:rPr>
        <w:t>Preference</w:t>
      </w:r>
      <w:r>
        <w:rPr>
          <w:spacing w:val="-1"/>
          <w:sz w:val="24"/>
        </w:rPr>
        <w:t xml:space="preserve"> </w:t>
      </w:r>
      <w:r>
        <w:rPr>
          <w:sz w:val="24"/>
        </w:rPr>
        <w:t>of</w:t>
      </w:r>
      <w:r>
        <w:rPr>
          <w:spacing w:val="-8"/>
          <w:sz w:val="24"/>
        </w:rPr>
        <w:t xml:space="preserve"> </w:t>
      </w:r>
      <w:r>
        <w:rPr>
          <w:sz w:val="24"/>
        </w:rPr>
        <w:t>A.C</w:t>
      </w:r>
      <w:r>
        <w:rPr>
          <w:spacing w:val="-1"/>
          <w:sz w:val="24"/>
        </w:rPr>
        <w:t xml:space="preserve"> </w:t>
      </w:r>
      <w:r>
        <w:rPr>
          <w:sz w:val="24"/>
        </w:rPr>
        <w:t>motors</w:t>
      </w:r>
      <w:r>
        <w:rPr>
          <w:spacing w:val="-2"/>
          <w:sz w:val="24"/>
        </w:rPr>
        <w:t xml:space="preserve"> </w:t>
      </w:r>
      <w:r>
        <w:rPr>
          <w:sz w:val="24"/>
        </w:rPr>
        <w:t>over</w:t>
      </w:r>
      <w:r>
        <w:rPr>
          <w:spacing w:val="1"/>
          <w:sz w:val="24"/>
        </w:rPr>
        <w:t xml:space="preserve"> </w:t>
      </w:r>
      <w:r>
        <w:rPr>
          <w:sz w:val="24"/>
        </w:rPr>
        <w:t>DC</w:t>
      </w:r>
      <w:r>
        <w:rPr>
          <w:spacing w:val="-1"/>
          <w:sz w:val="24"/>
        </w:rPr>
        <w:t xml:space="preserve"> </w:t>
      </w:r>
      <w:r>
        <w:rPr>
          <w:sz w:val="24"/>
        </w:rPr>
        <w:t>motors.</w:t>
      </w:r>
    </w:p>
    <w:p w:rsidR="0029340C" w:rsidRDefault="0029340C" w:rsidP="00617A6F">
      <w:pPr>
        <w:pStyle w:val="ListParagraph"/>
        <w:numPr>
          <w:ilvl w:val="1"/>
          <w:numId w:val="173"/>
        </w:numPr>
        <w:tabs>
          <w:tab w:val="left" w:pos="1960"/>
          <w:tab w:val="left" w:pos="1961"/>
        </w:tabs>
        <w:spacing w:before="2"/>
        <w:rPr>
          <w:sz w:val="24"/>
        </w:rPr>
      </w:pPr>
      <w:r>
        <w:rPr>
          <w:sz w:val="24"/>
        </w:rPr>
        <w:t>Classifications.</w:t>
      </w:r>
    </w:p>
    <w:p w:rsidR="0029340C" w:rsidRDefault="0029340C" w:rsidP="0029340C">
      <w:pPr>
        <w:pStyle w:val="BodyText"/>
        <w:ind w:left="0" w:firstLine="0"/>
      </w:pPr>
    </w:p>
    <w:p w:rsidR="0029340C" w:rsidRDefault="0029340C" w:rsidP="00617A6F">
      <w:pPr>
        <w:pStyle w:val="Heading2"/>
        <w:numPr>
          <w:ilvl w:val="0"/>
          <w:numId w:val="172"/>
        </w:numPr>
        <w:tabs>
          <w:tab w:val="left" w:pos="1240"/>
          <w:tab w:val="left" w:pos="1241"/>
          <w:tab w:val="left" w:pos="9139"/>
        </w:tabs>
        <w:spacing w:line="275" w:lineRule="exact"/>
      </w:pPr>
      <w:r>
        <w:t>THREE</w:t>
      </w:r>
      <w:r>
        <w:rPr>
          <w:spacing w:val="-4"/>
        </w:rPr>
        <w:t xml:space="preserve"> </w:t>
      </w:r>
      <w:r>
        <w:t>PHASE</w:t>
      </w:r>
      <w:r>
        <w:rPr>
          <w:spacing w:val="-3"/>
        </w:rPr>
        <w:t xml:space="preserve"> </w:t>
      </w:r>
      <w:r>
        <w:t>INDUCTION</w:t>
      </w:r>
      <w:r>
        <w:rPr>
          <w:spacing w:val="-1"/>
        </w:rPr>
        <w:t xml:space="preserve"> </w:t>
      </w:r>
      <w:r>
        <w:t>MOTORS.</w:t>
      </w:r>
      <w:r>
        <w:tab/>
      </w:r>
      <w:proofErr w:type="gramStart"/>
      <w:r>
        <w:t>20</w:t>
      </w:r>
      <w:r>
        <w:rPr>
          <w:spacing w:val="-2"/>
        </w:rPr>
        <w:t xml:space="preserve"> </w:t>
      </w:r>
      <w:r>
        <w:t>Hrs.</w:t>
      </w:r>
      <w:proofErr w:type="gramEnd"/>
    </w:p>
    <w:p w:rsidR="0029340C" w:rsidRDefault="0029340C" w:rsidP="00617A6F">
      <w:pPr>
        <w:pStyle w:val="ListParagraph"/>
        <w:numPr>
          <w:ilvl w:val="1"/>
          <w:numId w:val="172"/>
        </w:numPr>
        <w:tabs>
          <w:tab w:val="left" w:pos="1960"/>
          <w:tab w:val="left" w:pos="1961"/>
        </w:tabs>
        <w:spacing w:before="0" w:line="275" w:lineRule="exact"/>
        <w:rPr>
          <w:sz w:val="24"/>
        </w:rPr>
      </w:pPr>
      <w:r>
        <w:rPr>
          <w:sz w:val="24"/>
        </w:rPr>
        <w:t>Production</w:t>
      </w:r>
      <w:r>
        <w:rPr>
          <w:spacing w:val="-10"/>
          <w:sz w:val="24"/>
        </w:rPr>
        <w:t xml:space="preserve"> </w:t>
      </w:r>
      <w:r>
        <w:rPr>
          <w:sz w:val="24"/>
        </w:rPr>
        <w:t>of</w:t>
      </w:r>
      <w:r>
        <w:rPr>
          <w:spacing w:val="-11"/>
          <w:sz w:val="24"/>
        </w:rPr>
        <w:t xml:space="preserve"> </w:t>
      </w:r>
      <w:r>
        <w:rPr>
          <w:sz w:val="24"/>
        </w:rPr>
        <w:t>rotating</w:t>
      </w:r>
      <w:r>
        <w:rPr>
          <w:spacing w:val="-5"/>
          <w:sz w:val="24"/>
        </w:rPr>
        <w:t xml:space="preserve"> </w:t>
      </w:r>
      <w:r>
        <w:rPr>
          <w:sz w:val="24"/>
        </w:rPr>
        <w:t>magnetic</w:t>
      </w:r>
      <w:r>
        <w:rPr>
          <w:spacing w:val="-5"/>
          <w:sz w:val="24"/>
        </w:rPr>
        <w:t xml:space="preserve"> </w:t>
      </w:r>
      <w:r>
        <w:rPr>
          <w:sz w:val="24"/>
        </w:rPr>
        <w:t>field</w:t>
      </w:r>
      <w:r>
        <w:rPr>
          <w:spacing w:val="-5"/>
          <w:sz w:val="24"/>
        </w:rPr>
        <w:t xml:space="preserve"> </w:t>
      </w:r>
      <w:r>
        <w:rPr>
          <w:sz w:val="24"/>
        </w:rPr>
        <w:t>by</w:t>
      </w:r>
      <w:r>
        <w:rPr>
          <w:spacing w:val="-13"/>
          <w:sz w:val="24"/>
        </w:rPr>
        <w:t xml:space="preserve"> </w:t>
      </w:r>
      <w:r>
        <w:rPr>
          <w:sz w:val="24"/>
        </w:rPr>
        <w:t>3</w:t>
      </w:r>
      <w:r>
        <w:rPr>
          <w:spacing w:val="-5"/>
          <w:sz w:val="24"/>
        </w:rPr>
        <w:t xml:space="preserve"> </w:t>
      </w:r>
      <w:r>
        <w:rPr>
          <w:sz w:val="24"/>
        </w:rPr>
        <w:t>phase</w:t>
      </w:r>
      <w:r>
        <w:rPr>
          <w:spacing w:val="-5"/>
          <w:sz w:val="24"/>
        </w:rPr>
        <w:t xml:space="preserve"> </w:t>
      </w:r>
      <w:r>
        <w:rPr>
          <w:sz w:val="24"/>
        </w:rPr>
        <w:t>&amp;</w:t>
      </w:r>
      <w:r>
        <w:rPr>
          <w:spacing w:val="-9"/>
          <w:sz w:val="24"/>
        </w:rPr>
        <w:t xml:space="preserve"> </w:t>
      </w:r>
      <w:r>
        <w:rPr>
          <w:sz w:val="24"/>
        </w:rPr>
        <w:t>2</w:t>
      </w:r>
      <w:r>
        <w:rPr>
          <w:spacing w:val="-5"/>
          <w:sz w:val="24"/>
        </w:rPr>
        <w:t xml:space="preserve"> </w:t>
      </w:r>
      <w:r>
        <w:rPr>
          <w:sz w:val="24"/>
        </w:rPr>
        <w:t>phase</w:t>
      </w:r>
      <w:r>
        <w:rPr>
          <w:spacing w:val="-5"/>
          <w:sz w:val="24"/>
        </w:rPr>
        <w:t xml:space="preserve"> </w:t>
      </w:r>
      <w:r>
        <w:rPr>
          <w:sz w:val="24"/>
        </w:rPr>
        <w:t>EMFs.</w:t>
      </w:r>
    </w:p>
    <w:p w:rsidR="0029340C" w:rsidRDefault="0029340C" w:rsidP="00617A6F">
      <w:pPr>
        <w:pStyle w:val="ListParagraph"/>
        <w:numPr>
          <w:ilvl w:val="1"/>
          <w:numId w:val="172"/>
        </w:numPr>
        <w:tabs>
          <w:tab w:val="left" w:pos="1960"/>
          <w:tab w:val="left" w:pos="1961"/>
        </w:tabs>
        <w:spacing w:before="2"/>
        <w:rPr>
          <w:sz w:val="24"/>
        </w:rPr>
      </w:pPr>
      <w:r>
        <w:rPr>
          <w:sz w:val="24"/>
        </w:rPr>
        <w:t>Construction</w:t>
      </w:r>
      <w:r>
        <w:rPr>
          <w:spacing w:val="-5"/>
          <w:sz w:val="24"/>
        </w:rPr>
        <w:t xml:space="preserve"> </w:t>
      </w:r>
      <w:r>
        <w:rPr>
          <w:sz w:val="24"/>
        </w:rPr>
        <w:t>of</w:t>
      </w:r>
      <w:r>
        <w:rPr>
          <w:spacing w:val="-7"/>
          <w:sz w:val="24"/>
        </w:rPr>
        <w:t xml:space="preserve"> </w:t>
      </w:r>
      <w:r>
        <w:rPr>
          <w:sz w:val="24"/>
        </w:rPr>
        <w:t>squirrel</w:t>
      </w:r>
      <w:r>
        <w:rPr>
          <w:spacing w:val="-8"/>
          <w:sz w:val="24"/>
        </w:rPr>
        <w:t xml:space="preserve"> </w:t>
      </w:r>
      <w:r>
        <w:rPr>
          <w:sz w:val="24"/>
        </w:rPr>
        <w:t>cage</w:t>
      </w:r>
      <w:r>
        <w:rPr>
          <w:spacing w:val="-1"/>
          <w:sz w:val="24"/>
        </w:rPr>
        <w:t xml:space="preserve"> </w:t>
      </w:r>
      <w:r>
        <w:rPr>
          <w:sz w:val="24"/>
        </w:rPr>
        <w:t>&amp;</w:t>
      </w:r>
      <w:r>
        <w:rPr>
          <w:spacing w:val="-4"/>
          <w:sz w:val="24"/>
        </w:rPr>
        <w:t xml:space="preserve"> </w:t>
      </w:r>
      <w:r>
        <w:rPr>
          <w:sz w:val="24"/>
        </w:rPr>
        <w:t>wound</w:t>
      </w:r>
      <w:r>
        <w:rPr>
          <w:spacing w:val="1"/>
          <w:sz w:val="24"/>
        </w:rPr>
        <w:t xml:space="preserve"> </w:t>
      </w:r>
      <w:r>
        <w:rPr>
          <w:sz w:val="24"/>
        </w:rPr>
        <w:t>rotor</w:t>
      </w:r>
      <w:r>
        <w:rPr>
          <w:spacing w:val="1"/>
          <w:sz w:val="24"/>
        </w:rPr>
        <w:t xml:space="preserve"> </w:t>
      </w:r>
      <w:r>
        <w:rPr>
          <w:sz w:val="24"/>
        </w:rPr>
        <w:t>induction</w:t>
      </w:r>
      <w:r>
        <w:rPr>
          <w:spacing w:val="-4"/>
          <w:sz w:val="24"/>
        </w:rPr>
        <w:t xml:space="preserve"> </w:t>
      </w:r>
      <w:r>
        <w:rPr>
          <w:sz w:val="24"/>
        </w:rPr>
        <w:t>motor.</w:t>
      </w:r>
    </w:p>
    <w:p w:rsidR="0029340C" w:rsidRDefault="0029340C" w:rsidP="00617A6F">
      <w:pPr>
        <w:pStyle w:val="ListParagraph"/>
        <w:numPr>
          <w:ilvl w:val="1"/>
          <w:numId w:val="172"/>
        </w:numPr>
        <w:tabs>
          <w:tab w:val="left" w:pos="1960"/>
          <w:tab w:val="left" w:pos="1961"/>
        </w:tabs>
        <w:spacing w:before="3" w:line="242" w:lineRule="auto"/>
        <w:ind w:right="877"/>
        <w:rPr>
          <w:sz w:val="24"/>
        </w:rPr>
      </w:pPr>
      <w:r>
        <w:rPr>
          <w:sz w:val="24"/>
        </w:rPr>
        <w:t>Principle</w:t>
      </w:r>
      <w:r>
        <w:rPr>
          <w:spacing w:val="4"/>
          <w:sz w:val="24"/>
        </w:rPr>
        <w:t xml:space="preserve"> </w:t>
      </w:r>
      <w:r>
        <w:rPr>
          <w:sz w:val="24"/>
        </w:rPr>
        <w:t>of</w:t>
      </w:r>
      <w:r>
        <w:rPr>
          <w:spacing w:val="-2"/>
          <w:sz w:val="24"/>
        </w:rPr>
        <w:t xml:space="preserve"> </w:t>
      </w:r>
      <w:r>
        <w:rPr>
          <w:sz w:val="24"/>
        </w:rPr>
        <w:t>rotation</w:t>
      </w:r>
      <w:r>
        <w:rPr>
          <w:spacing w:val="1"/>
          <w:sz w:val="24"/>
        </w:rPr>
        <w:t xml:space="preserve"> </w:t>
      </w:r>
      <w:r>
        <w:rPr>
          <w:sz w:val="24"/>
        </w:rPr>
        <w:t>of</w:t>
      </w:r>
      <w:r>
        <w:rPr>
          <w:spacing w:val="-1"/>
          <w:sz w:val="24"/>
        </w:rPr>
        <w:t xml:space="preserve"> </w:t>
      </w:r>
      <w:r>
        <w:rPr>
          <w:sz w:val="24"/>
        </w:rPr>
        <w:t>S.C.</w:t>
      </w:r>
      <w:r>
        <w:rPr>
          <w:spacing w:val="3"/>
          <w:sz w:val="24"/>
        </w:rPr>
        <w:t xml:space="preserve"> </w:t>
      </w:r>
      <w:r>
        <w:rPr>
          <w:sz w:val="24"/>
        </w:rPr>
        <w:t>rotor,</w:t>
      </w:r>
      <w:r>
        <w:rPr>
          <w:spacing w:val="4"/>
          <w:sz w:val="24"/>
        </w:rPr>
        <w:t xml:space="preserve"> </w:t>
      </w:r>
      <w:r>
        <w:rPr>
          <w:sz w:val="24"/>
        </w:rPr>
        <w:t>synchronous</w:t>
      </w:r>
      <w:r>
        <w:rPr>
          <w:spacing w:val="-1"/>
          <w:sz w:val="24"/>
        </w:rPr>
        <w:t xml:space="preserve"> </w:t>
      </w:r>
      <w:r>
        <w:rPr>
          <w:sz w:val="24"/>
        </w:rPr>
        <w:t>speed,</w:t>
      </w:r>
      <w:r>
        <w:rPr>
          <w:spacing w:val="4"/>
          <w:sz w:val="24"/>
        </w:rPr>
        <w:t xml:space="preserve"> </w:t>
      </w:r>
      <w:r>
        <w:rPr>
          <w:sz w:val="24"/>
        </w:rPr>
        <w:t>rotor</w:t>
      </w:r>
      <w:r>
        <w:rPr>
          <w:spacing w:val="3"/>
          <w:sz w:val="24"/>
        </w:rPr>
        <w:t xml:space="preserve"> </w:t>
      </w:r>
      <w:r>
        <w:rPr>
          <w:sz w:val="24"/>
        </w:rPr>
        <w:t>speed,</w:t>
      </w:r>
      <w:r>
        <w:rPr>
          <w:spacing w:val="4"/>
          <w:sz w:val="24"/>
        </w:rPr>
        <w:t xml:space="preserve"> </w:t>
      </w:r>
      <w:r>
        <w:rPr>
          <w:sz w:val="24"/>
        </w:rPr>
        <w:t>slip,</w:t>
      </w:r>
      <w:r>
        <w:rPr>
          <w:spacing w:val="3"/>
          <w:sz w:val="24"/>
        </w:rPr>
        <w:t xml:space="preserve"> </w:t>
      </w:r>
      <w:r>
        <w:rPr>
          <w:sz w:val="24"/>
        </w:rPr>
        <w:t>frequency</w:t>
      </w:r>
      <w:r>
        <w:rPr>
          <w:spacing w:val="-57"/>
          <w:sz w:val="24"/>
        </w:rPr>
        <w:t xml:space="preserve"> </w:t>
      </w:r>
      <w:r>
        <w:rPr>
          <w:sz w:val="24"/>
        </w:rPr>
        <w:t>of</w:t>
      </w:r>
      <w:r>
        <w:rPr>
          <w:spacing w:val="-6"/>
          <w:sz w:val="24"/>
        </w:rPr>
        <w:t xml:space="preserve"> </w:t>
      </w:r>
      <w:r>
        <w:rPr>
          <w:sz w:val="24"/>
        </w:rPr>
        <w:t>rotor</w:t>
      </w:r>
      <w:r>
        <w:rPr>
          <w:spacing w:val="3"/>
          <w:sz w:val="24"/>
        </w:rPr>
        <w:t xml:space="preserve"> </w:t>
      </w:r>
      <w:r>
        <w:rPr>
          <w:sz w:val="24"/>
        </w:rPr>
        <w:t>induced</w:t>
      </w:r>
      <w:r>
        <w:rPr>
          <w:spacing w:val="2"/>
          <w:sz w:val="24"/>
        </w:rPr>
        <w:t xml:space="preserve"> </w:t>
      </w:r>
      <w:r>
        <w:rPr>
          <w:sz w:val="24"/>
        </w:rPr>
        <w:t>current.</w:t>
      </w:r>
    </w:p>
    <w:p w:rsidR="0029340C" w:rsidRDefault="0029340C" w:rsidP="00617A6F">
      <w:pPr>
        <w:pStyle w:val="ListParagraph"/>
        <w:numPr>
          <w:ilvl w:val="1"/>
          <w:numId w:val="172"/>
        </w:numPr>
        <w:tabs>
          <w:tab w:val="left" w:pos="1960"/>
          <w:tab w:val="left" w:pos="1961"/>
        </w:tabs>
        <w:spacing w:before="0" w:line="242" w:lineRule="auto"/>
        <w:ind w:right="883"/>
        <w:rPr>
          <w:sz w:val="24"/>
        </w:rPr>
      </w:pPr>
      <w:r>
        <w:rPr>
          <w:sz w:val="24"/>
        </w:rPr>
        <w:t>Motor</w:t>
      </w:r>
      <w:r>
        <w:rPr>
          <w:spacing w:val="11"/>
          <w:sz w:val="24"/>
        </w:rPr>
        <w:t xml:space="preserve"> </w:t>
      </w:r>
      <w:r>
        <w:rPr>
          <w:sz w:val="24"/>
        </w:rPr>
        <w:t>parameters</w:t>
      </w:r>
      <w:r>
        <w:rPr>
          <w:spacing w:val="7"/>
          <w:sz w:val="24"/>
        </w:rPr>
        <w:t xml:space="preserve"> </w:t>
      </w:r>
      <w:r>
        <w:rPr>
          <w:sz w:val="24"/>
        </w:rPr>
        <w:t>(stator</w:t>
      </w:r>
      <w:r>
        <w:rPr>
          <w:spacing w:val="12"/>
          <w:sz w:val="24"/>
        </w:rPr>
        <w:t xml:space="preserve"> </w:t>
      </w:r>
      <w:r>
        <w:rPr>
          <w:sz w:val="24"/>
        </w:rPr>
        <w:t>resistance,</w:t>
      </w:r>
      <w:r>
        <w:rPr>
          <w:spacing w:val="11"/>
          <w:sz w:val="24"/>
        </w:rPr>
        <w:t xml:space="preserve"> </w:t>
      </w:r>
      <w:r>
        <w:rPr>
          <w:sz w:val="24"/>
        </w:rPr>
        <w:t>reactance,</w:t>
      </w:r>
      <w:r>
        <w:rPr>
          <w:spacing w:val="11"/>
          <w:sz w:val="24"/>
        </w:rPr>
        <w:t xml:space="preserve"> </w:t>
      </w:r>
      <w:r>
        <w:rPr>
          <w:sz w:val="24"/>
        </w:rPr>
        <w:t>rotor</w:t>
      </w:r>
      <w:r>
        <w:rPr>
          <w:spacing w:val="11"/>
          <w:sz w:val="24"/>
        </w:rPr>
        <w:t xml:space="preserve"> </w:t>
      </w:r>
      <w:r>
        <w:rPr>
          <w:sz w:val="24"/>
        </w:rPr>
        <w:t>resistance,</w:t>
      </w:r>
      <w:r>
        <w:rPr>
          <w:spacing w:val="8"/>
          <w:sz w:val="24"/>
        </w:rPr>
        <w:t xml:space="preserve"> </w:t>
      </w:r>
      <w:r>
        <w:rPr>
          <w:sz w:val="24"/>
        </w:rPr>
        <w:t>rotor</w:t>
      </w:r>
      <w:r>
        <w:rPr>
          <w:spacing w:val="6"/>
          <w:sz w:val="24"/>
        </w:rPr>
        <w:t xml:space="preserve"> </w:t>
      </w:r>
      <w:r>
        <w:rPr>
          <w:sz w:val="24"/>
        </w:rPr>
        <w:t>reactance</w:t>
      </w:r>
      <w:r>
        <w:rPr>
          <w:spacing w:val="5"/>
          <w:sz w:val="24"/>
        </w:rPr>
        <w:t xml:space="preserve"> </w:t>
      </w:r>
      <w:r>
        <w:rPr>
          <w:sz w:val="24"/>
        </w:rPr>
        <w:t>in</w:t>
      </w:r>
      <w:r>
        <w:rPr>
          <w:spacing w:val="-57"/>
          <w:sz w:val="24"/>
        </w:rPr>
        <w:t xml:space="preserve"> </w:t>
      </w:r>
      <w:r>
        <w:rPr>
          <w:sz w:val="24"/>
        </w:rPr>
        <w:t>starting</w:t>
      </w:r>
      <w:r>
        <w:rPr>
          <w:spacing w:val="-7"/>
          <w:sz w:val="24"/>
        </w:rPr>
        <w:t xml:space="preserve"> </w:t>
      </w:r>
      <w:r>
        <w:rPr>
          <w:sz w:val="24"/>
        </w:rPr>
        <w:t>&amp;</w:t>
      </w:r>
      <w:r>
        <w:rPr>
          <w:spacing w:val="-12"/>
          <w:sz w:val="24"/>
        </w:rPr>
        <w:t xml:space="preserve"> </w:t>
      </w:r>
      <w:r>
        <w:rPr>
          <w:sz w:val="24"/>
        </w:rPr>
        <w:t>running</w:t>
      </w:r>
      <w:r>
        <w:rPr>
          <w:spacing w:val="-7"/>
          <w:sz w:val="24"/>
        </w:rPr>
        <w:t xml:space="preserve"> </w:t>
      </w:r>
      <w:r>
        <w:rPr>
          <w:sz w:val="24"/>
        </w:rPr>
        <w:t>condition.</w:t>
      </w:r>
      <w:r>
        <w:rPr>
          <w:spacing w:val="48"/>
          <w:sz w:val="24"/>
        </w:rPr>
        <w:t xml:space="preserve"> </w:t>
      </w:r>
      <w:r>
        <w:rPr>
          <w:sz w:val="24"/>
        </w:rPr>
        <w:t>Condition</w:t>
      </w:r>
      <w:r>
        <w:rPr>
          <w:spacing w:val="-11"/>
          <w:sz w:val="24"/>
        </w:rPr>
        <w:t xml:space="preserve"> </w:t>
      </w:r>
      <w:r>
        <w:rPr>
          <w:sz w:val="24"/>
        </w:rPr>
        <w:t>for</w:t>
      </w:r>
      <w:r>
        <w:rPr>
          <w:spacing w:val="-6"/>
          <w:sz w:val="24"/>
        </w:rPr>
        <w:t xml:space="preserve"> </w:t>
      </w:r>
      <w:r>
        <w:rPr>
          <w:sz w:val="24"/>
        </w:rPr>
        <w:t>maximum</w:t>
      </w:r>
      <w:r>
        <w:rPr>
          <w:spacing w:val="-9"/>
          <w:sz w:val="24"/>
        </w:rPr>
        <w:t xml:space="preserve"> </w:t>
      </w:r>
      <w:r>
        <w:rPr>
          <w:sz w:val="24"/>
        </w:rPr>
        <w:t>starting</w:t>
      </w:r>
      <w:r>
        <w:rPr>
          <w:spacing w:val="-6"/>
          <w:sz w:val="24"/>
        </w:rPr>
        <w:t xml:space="preserve"> </w:t>
      </w:r>
      <w:r>
        <w:rPr>
          <w:sz w:val="24"/>
        </w:rPr>
        <w:t>&amp;</w:t>
      </w:r>
      <w:r>
        <w:rPr>
          <w:spacing w:val="-12"/>
          <w:sz w:val="24"/>
        </w:rPr>
        <w:t xml:space="preserve"> </w:t>
      </w:r>
      <w:r>
        <w:rPr>
          <w:sz w:val="24"/>
        </w:rPr>
        <w:t>running</w:t>
      </w:r>
      <w:r>
        <w:rPr>
          <w:spacing w:val="-7"/>
          <w:sz w:val="24"/>
        </w:rPr>
        <w:t xml:space="preserve"> </w:t>
      </w:r>
      <w:r>
        <w:rPr>
          <w:sz w:val="24"/>
        </w:rPr>
        <w:t>torque.</w:t>
      </w:r>
    </w:p>
    <w:p w:rsidR="0029340C" w:rsidRDefault="0029340C" w:rsidP="00617A6F">
      <w:pPr>
        <w:pStyle w:val="ListParagraph"/>
        <w:numPr>
          <w:ilvl w:val="1"/>
          <w:numId w:val="172"/>
        </w:numPr>
        <w:tabs>
          <w:tab w:val="left" w:pos="1960"/>
          <w:tab w:val="left" w:pos="1961"/>
          <w:tab w:val="left" w:pos="8443"/>
        </w:tabs>
        <w:spacing w:before="0" w:line="242" w:lineRule="auto"/>
        <w:ind w:right="884"/>
        <w:rPr>
          <w:sz w:val="24"/>
        </w:rPr>
      </w:pPr>
      <w:r>
        <w:rPr>
          <w:sz w:val="24"/>
        </w:rPr>
        <w:t>Power</w:t>
      </w:r>
      <w:r>
        <w:rPr>
          <w:spacing w:val="37"/>
          <w:sz w:val="24"/>
        </w:rPr>
        <w:t xml:space="preserve"> </w:t>
      </w:r>
      <w:r>
        <w:rPr>
          <w:sz w:val="24"/>
        </w:rPr>
        <w:t>stages</w:t>
      </w:r>
      <w:r>
        <w:rPr>
          <w:spacing w:val="34"/>
          <w:sz w:val="24"/>
        </w:rPr>
        <w:t xml:space="preserve"> </w:t>
      </w:r>
      <w:r>
        <w:rPr>
          <w:sz w:val="24"/>
        </w:rPr>
        <w:t>in</w:t>
      </w:r>
      <w:r>
        <w:rPr>
          <w:spacing w:val="32"/>
          <w:sz w:val="24"/>
        </w:rPr>
        <w:t xml:space="preserve"> </w:t>
      </w:r>
      <w:r>
        <w:rPr>
          <w:sz w:val="24"/>
        </w:rPr>
        <w:t>induction</w:t>
      </w:r>
      <w:r>
        <w:rPr>
          <w:spacing w:val="31"/>
          <w:sz w:val="24"/>
        </w:rPr>
        <w:t xml:space="preserve"> </w:t>
      </w:r>
      <w:r>
        <w:rPr>
          <w:sz w:val="24"/>
        </w:rPr>
        <w:t>motor,</w:t>
      </w:r>
      <w:r>
        <w:rPr>
          <w:spacing w:val="38"/>
          <w:sz w:val="24"/>
        </w:rPr>
        <w:t xml:space="preserve"> </w:t>
      </w:r>
      <w:r>
        <w:rPr>
          <w:sz w:val="24"/>
        </w:rPr>
        <w:t>Resistance</w:t>
      </w:r>
      <w:r>
        <w:rPr>
          <w:spacing w:val="36"/>
          <w:sz w:val="24"/>
        </w:rPr>
        <w:t xml:space="preserve"> </w:t>
      </w:r>
      <w:r>
        <w:rPr>
          <w:sz w:val="24"/>
        </w:rPr>
        <w:t>measurement,</w:t>
      </w:r>
      <w:r>
        <w:rPr>
          <w:spacing w:val="38"/>
          <w:sz w:val="24"/>
        </w:rPr>
        <w:t xml:space="preserve"> </w:t>
      </w:r>
      <w:r>
        <w:rPr>
          <w:sz w:val="24"/>
        </w:rPr>
        <w:t>No</w:t>
      </w:r>
      <w:r>
        <w:rPr>
          <w:spacing w:val="40"/>
          <w:sz w:val="24"/>
        </w:rPr>
        <w:t xml:space="preserve"> </w:t>
      </w:r>
      <w:r>
        <w:rPr>
          <w:sz w:val="24"/>
        </w:rPr>
        <w:t>load</w:t>
      </w:r>
      <w:r>
        <w:rPr>
          <w:spacing w:val="31"/>
          <w:sz w:val="24"/>
        </w:rPr>
        <w:t xml:space="preserve"> </w:t>
      </w:r>
      <w:r>
        <w:rPr>
          <w:sz w:val="24"/>
        </w:rPr>
        <w:t>&amp;</w:t>
      </w:r>
      <w:r>
        <w:rPr>
          <w:spacing w:val="28"/>
          <w:sz w:val="24"/>
        </w:rPr>
        <w:t xml:space="preserve"> </w:t>
      </w:r>
      <w:r>
        <w:rPr>
          <w:sz w:val="24"/>
        </w:rPr>
        <w:t>blocked</w:t>
      </w:r>
      <w:r>
        <w:rPr>
          <w:spacing w:val="-57"/>
          <w:sz w:val="24"/>
        </w:rPr>
        <w:t xml:space="preserve"> </w:t>
      </w:r>
      <w:r>
        <w:rPr>
          <w:sz w:val="24"/>
        </w:rPr>
        <w:t>rotor</w:t>
      </w:r>
      <w:r>
        <w:rPr>
          <w:spacing w:val="-3"/>
          <w:sz w:val="24"/>
        </w:rPr>
        <w:t xml:space="preserve"> </w:t>
      </w:r>
      <w:r>
        <w:rPr>
          <w:sz w:val="24"/>
        </w:rPr>
        <w:t>tests</w:t>
      </w:r>
      <w:r>
        <w:rPr>
          <w:spacing w:val="-5"/>
          <w:sz w:val="24"/>
        </w:rPr>
        <w:t xml:space="preserve"> </w:t>
      </w:r>
      <w:r>
        <w:rPr>
          <w:sz w:val="24"/>
        </w:rPr>
        <w:t>to</w:t>
      </w:r>
      <w:r>
        <w:rPr>
          <w:spacing w:val="1"/>
          <w:sz w:val="24"/>
        </w:rPr>
        <w:t xml:space="preserve"> </w:t>
      </w:r>
      <w:r>
        <w:rPr>
          <w:sz w:val="24"/>
        </w:rPr>
        <w:t>determine</w:t>
      </w:r>
      <w:r>
        <w:rPr>
          <w:spacing w:val="-4"/>
          <w:sz w:val="24"/>
        </w:rPr>
        <w:t xml:space="preserve"> </w:t>
      </w:r>
      <w:r>
        <w:rPr>
          <w:sz w:val="24"/>
        </w:rPr>
        <w:t>losses,</w:t>
      </w:r>
      <w:r>
        <w:rPr>
          <w:spacing w:val="-2"/>
          <w:sz w:val="24"/>
        </w:rPr>
        <w:t xml:space="preserve"> </w:t>
      </w:r>
      <w:r>
        <w:rPr>
          <w:sz w:val="24"/>
        </w:rPr>
        <w:t>efficiency</w:t>
      </w:r>
      <w:r>
        <w:rPr>
          <w:spacing w:val="-12"/>
          <w:sz w:val="24"/>
        </w:rPr>
        <w:t xml:space="preserve"> </w:t>
      </w:r>
      <w:r>
        <w:rPr>
          <w:sz w:val="24"/>
        </w:rPr>
        <w:t>&amp;</w:t>
      </w:r>
      <w:r>
        <w:rPr>
          <w:spacing w:val="-8"/>
          <w:sz w:val="24"/>
        </w:rPr>
        <w:t xml:space="preserve"> </w:t>
      </w:r>
      <w:r>
        <w:rPr>
          <w:sz w:val="24"/>
        </w:rPr>
        <w:t>parameters</w:t>
      </w:r>
      <w:r>
        <w:rPr>
          <w:spacing w:val="-5"/>
          <w:sz w:val="24"/>
        </w:rPr>
        <w:t xml:space="preserve"> </w:t>
      </w:r>
      <w:r>
        <w:rPr>
          <w:sz w:val="24"/>
        </w:rPr>
        <w:t>of</w:t>
      </w:r>
      <w:r>
        <w:rPr>
          <w:spacing w:val="-10"/>
          <w:sz w:val="24"/>
        </w:rPr>
        <w:t xml:space="preserve"> </w:t>
      </w:r>
      <w:r>
        <w:rPr>
          <w:sz w:val="24"/>
        </w:rPr>
        <w:t>motor.</w:t>
      </w:r>
      <w:r>
        <w:rPr>
          <w:sz w:val="24"/>
        </w:rPr>
        <w:tab/>
        <w:t>Equivalent</w:t>
      </w:r>
      <w:r>
        <w:rPr>
          <w:spacing w:val="1"/>
          <w:sz w:val="24"/>
        </w:rPr>
        <w:t xml:space="preserve"> </w:t>
      </w:r>
      <w:r>
        <w:rPr>
          <w:sz w:val="24"/>
        </w:rPr>
        <w:t>circuit.</w:t>
      </w:r>
    </w:p>
    <w:p w:rsidR="0029340C" w:rsidRDefault="0029340C" w:rsidP="00617A6F">
      <w:pPr>
        <w:pStyle w:val="ListParagraph"/>
        <w:numPr>
          <w:ilvl w:val="1"/>
          <w:numId w:val="172"/>
        </w:numPr>
        <w:tabs>
          <w:tab w:val="left" w:pos="1960"/>
          <w:tab w:val="left" w:pos="1961"/>
        </w:tabs>
        <w:spacing w:before="0" w:line="276" w:lineRule="exact"/>
        <w:rPr>
          <w:sz w:val="24"/>
        </w:rPr>
      </w:pPr>
      <w:r>
        <w:rPr>
          <w:sz w:val="24"/>
        </w:rPr>
        <w:t>Starting</w:t>
      </w:r>
      <w:r>
        <w:rPr>
          <w:spacing w:val="-1"/>
          <w:sz w:val="24"/>
        </w:rPr>
        <w:t xml:space="preserve"> </w:t>
      </w:r>
      <w:r>
        <w:rPr>
          <w:sz w:val="24"/>
        </w:rPr>
        <w:t>of</w:t>
      </w:r>
      <w:r>
        <w:rPr>
          <w:spacing w:val="-8"/>
          <w:sz w:val="24"/>
        </w:rPr>
        <w:t xml:space="preserve"> </w:t>
      </w:r>
      <w:r>
        <w:rPr>
          <w:sz w:val="24"/>
        </w:rPr>
        <w:t xml:space="preserve">3 </w:t>
      </w:r>
      <w:proofErr w:type="spellStart"/>
      <w:r>
        <w:rPr>
          <w:sz w:val="24"/>
        </w:rPr>
        <w:t>ph</w:t>
      </w:r>
      <w:proofErr w:type="spellEnd"/>
      <w:r>
        <w:rPr>
          <w:spacing w:val="-5"/>
          <w:sz w:val="24"/>
        </w:rPr>
        <w:t xml:space="preserve"> </w:t>
      </w:r>
      <w:r>
        <w:rPr>
          <w:sz w:val="24"/>
        </w:rPr>
        <w:t>induction</w:t>
      </w:r>
      <w:r>
        <w:rPr>
          <w:spacing w:val="-6"/>
          <w:sz w:val="24"/>
        </w:rPr>
        <w:t xml:space="preserve"> </w:t>
      </w:r>
      <w:r>
        <w:rPr>
          <w:sz w:val="24"/>
        </w:rPr>
        <w:t>motor.</w:t>
      </w:r>
    </w:p>
    <w:p w:rsidR="0029340C" w:rsidRDefault="0029340C" w:rsidP="00617A6F">
      <w:pPr>
        <w:pStyle w:val="ListParagraph"/>
        <w:numPr>
          <w:ilvl w:val="1"/>
          <w:numId w:val="172"/>
        </w:numPr>
        <w:tabs>
          <w:tab w:val="left" w:pos="1960"/>
          <w:tab w:val="left" w:pos="1961"/>
        </w:tabs>
        <w:spacing w:before="1"/>
        <w:rPr>
          <w:sz w:val="24"/>
        </w:rPr>
      </w:pPr>
      <w:r>
        <w:rPr>
          <w:sz w:val="24"/>
        </w:rPr>
        <w:t>Speed</w:t>
      </w:r>
      <w:r>
        <w:rPr>
          <w:spacing w:val="1"/>
          <w:sz w:val="24"/>
        </w:rPr>
        <w:t xml:space="preserve"> </w:t>
      </w:r>
      <w:r>
        <w:rPr>
          <w:sz w:val="24"/>
        </w:rPr>
        <w:t>control</w:t>
      </w:r>
      <w:r>
        <w:rPr>
          <w:spacing w:val="-8"/>
          <w:sz w:val="24"/>
        </w:rPr>
        <w:t xml:space="preserve"> </w:t>
      </w:r>
      <w:r>
        <w:rPr>
          <w:sz w:val="24"/>
        </w:rPr>
        <w:t>of</w:t>
      </w:r>
      <w:r>
        <w:rPr>
          <w:spacing w:val="-3"/>
          <w:sz w:val="24"/>
        </w:rPr>
        <w:t xml:space="preserve"> </w:t>
      </w:r>
      <w:r>
        <w:rPr>
          <w:sz w:val="24"/>
        </w:rPr>
        <w:t>induction</w:t>
      </w:r>
      <w:r>
        <w:rPr>
          <w:spacing w:val="-4"/>
          <w:sz w:val="24"/>
        </w:rPr>
        <w:t xml:space="preserve"> </w:t>
      </w:r>
      <w:r>
        <w:rPr>
          <w:sz w:val="24"/>
        </w:rPr>
        <w:t>motor.</w:t>
      </w:r>
    </w:p>
    <w:p w:rsidR="0029340C" w:rsidRDefault="0029340C" w:rsidP="0029340C">
      <w:pPr>
        <w:pStyle w:val="BodyText"/>
        <w:ind w:left="0" w:firstLine="0"/>
      </w:pPr>
    </w:p>
    <w:p w:rsidR="0029340C" w:rsidRDefault="0029340C" w:rsidP="00617A6F">
      <w:pPr>
        <w:pStyle w:val="Heading2"/>
        <w:numPr>
          <w:ilvl w:val="0"/>
          <w:numId w:val="172"/>
        </w:numPr>
        <w:tabs>
          <w:tab w:val="left" w:pos="1240"/>
          <w:tab w:val="left" w:pos="1241"/>
          <w:tab w:val="left" w:pos="9139"/>
        </w:tabs>
        <w:spacing w:line="275" w:lineRule="exact"/>
      </w:pPr>
      <w:proofErr w:type="gramStart"/>
      <w:r>
        <w:t>SINGLE</w:t>
      </w:r>
      <w:r>
        <w:rPr>
          <w:spacing w:val="-2"/>
        </w:rPr>
        <w:t xml:space="preserve"> </w:t>
      </w:r>
      <w:r>
        <w:t>PHASE</w:t>
      </w:r>
      <w:r>
        <w:rPr>
          <w:spacing w:val="-2"/>
        </w:rPr>
        <w:t xml:space="preserve"> </w:t>
      </w:r>
      <w:r>
        <w:t>MOTOR.</w:t>
      </w:r>
      <w:proofErr w:type="gramEnd"/>
      <w:r>
        <w:tab/>
      </w:r>
      <w:proofErr w:type="gramStart"/>
      <w:r>
        <w:t>12</w:t>
      </w:r>
      <w:r>
        <w:rPr>
          <w:spacing w:val="-2"/>
        </w:rPr>
        <w:t xml:space="preserve"> </w:t>
      </w:r>
      <w:r>
        <w:t>Hrs.</w:t>
      </w:r>
      <w:proofErr w:type="gramEnd"/>
    </w:p>
    <w:p w:rsidR="0029340C" w:rsidRDefault="0029340C" w:rsidP="00617A6F">
      <w:pPr>
        <w:pStyle w:val="ListParagraph"/>
        <w:numPr>
          <w:ilvl w:val="1"/>
          <w:numId w:val="172"/>
        </w:numPr>
        <w:tabs>
          <w:tab w:val="left" w:pos="1960"/>
          <w:tab w:val="left" w:pos="1961"/>
        </w:tabs>
        <w:spacing w:before="0" w:line="275" w:lineRule="exact"/>
        <w:rPr>
          <w:sz w:val="24"/>
        </w:rPr>
      </w:pPr>
      <w:r>
        <w:rPr>
          <w:sz w:val="24"/>
        </w:rPr>
        <w:t>Classification.</w:t>
      </w:r>
    </w:p>
    <w:p w:rsidR="0029340C" w:rsidRDefault="0029340C" w:rsidP="00617A6F">
      <w:pPr>
        <w:pStyle w:val="ListParagraph"/>
        <w:numPr>
          <w:ilvl w:val="1"/>
          <w:numId w:val="172"/>
        </w:numPr>
        <w:tabs>
          <w:tab w:val="left" w:pos="1960"/>
          <w:tab w:val="left" w:pos="1961"/>
        </w:tabs>
        <w:spacing w:before="3"/>
        <w:rPr>
          <w:sz w:val="24"/>
        </w:rPr>
      </w:pPr>
      <w:r>
        <w:rPr>
          <w:sz w:val="24"/>
        </w:rPr>
        <w:t>Split</w:t>
      </w:r>
      <w:r>
        <w:rPr>
          <w:spacing w:val="-2"/>
          <w:sz w:val="24"/>
        </w:rPr>
        <w:t xml:space="preserve"> </w:t>
      </w:r>
      <w:r>
        <w:rPr>
          <w:sz w:val="24"/>
        </w:rPr>
        <w:t>phase</w:t>
      </w:r>
      <w:r>
        <w:rPr>
          <w:spacing w:val="-6"/>
          <w:sz w:val="24"/>
        </w:rPr>
        <w:t xml:space="preserve"> </w:t>
      </w:r>
      <w:r>
        <w:rPr>
          <w:sz w:val="24"/>
        </w:rPr>
        <w:t>motor.</w:t>
      </w:r>
    </w:p>
    <w:p w:rsidR="0029340C" w:rsidRDefault="0029340C" w:rsidP="00617A6F">
      <w:pPr>
        <w:pStyle w:val="ListParagraph"/>
        <w:numPr>
          <w:ilvl w:val="1"/>
          <w:numId w:val="172"/>
        </w:numPr>
        <w:tabs>
          <w:tab w:val="left" w:pos="1960"/>
          <w:tab w:val="left" w:pos="1961"/>
        </w:tabs>
        <w:spacing w:before="2"/>
        <w:rPr>
          <w:sz w:val="24"/>
        </w:rPr>
      </w:pPr>
      <w:r>
        <w:rPr>
          <w:sz w:val="24"/>
        </w:rPr>
        <w:t>Shaded</w:t>
      </w:r>
      <w:r>
        <w:rPr>
          <w:spacing w:val="-1"/>
          <w:sz w:val="24"/>
        </w:rPr>
        <w:t xml:space="preserve"> </w:t>
      </w:r>
      <w:r>
        <w:rPr>
          <w:sz w:val="24"/>
        </w:rPr>
        <w:t>pole</w:t>
      </w:r>
      <w:r>
        <w:rPr>
          <w:spacing w:val="-2"/>
          <w:sz w:val="24"/>
        </w:rPr>
        <w:t xml:space="preserve"> </w:t>
      </w:r>
      <w:r>
        <w:rPr>
          <w:sz w:val="24"/>
        </w:rPr>
        <w:t>motor.</w:t>
      </w:r>
    </w:p>
    <w:p w:rsidR="0029340C" w:rsidRDefault="0029340C" w:rsidP="00617A6F">
      <w:pPr>
        <w:pStyle w:val="ListParagraph"/>
        <w:numPr>
          <w:ilvl w:val="1"/>
          <w:numId w:val="172"/>
        </w:numPr>
        <w:tabs>
          <w:tab w:val="left" w:pos="1960"/>
          <w:tab w:val="left" w:pos="1961"/>
        </w:tabs>
        <w:spacing w:before="2"/>
        <w:rPr>
          <w:sz w:val="24"/>
        </w:rPr>
      </w:pPr>
      <w:r>
        <w:rPr>
          <w:sz w:val="24"/>
        </w:rPr>
        <w:t>Repulsion</w:t>
      </w:r>
      <w:r>
        <w:rPr>
          <w:spacing w:val="-11"/>
          <w:sz w:val="24"/>
        </w:rPr>
        <w:t xml:space="preserve"> </w:t>
      </w:r>
      <w:r>
        <w:rPr>
          <w:sz w:val="24"/>
        </w:rPr>
        <w:t>motor.</w:t>
      </w:r>
    </w:p>
    <w:p w:rsidR="0029340C" w:rsidRDefault="0029340C" w:rsidP="00617A6F">
      <w:pPr>
        <w:pStyle w:val="ListParagraph"/>
        <w:numPr>
          <w:ilvl w:val="1"/>
          <w:numId w:val="172"/>
        </w:numPr>
        <w:tabs>
          <w:tab w:val="left" w:pos="1960"/>
          <w:tab w:val="left" w:pos="1961"/>
        </w:tabs>
        <w:spacing w:before="3"/>
        <w:rPr>
          <w:sz w:val="24"/>
        </w:rPr>
      </w:pPr>
      <w:r>
        <w:rPr>
          <w:sz w:val="24"/>
        </w:rPr>
        <w:t>Series</w:t>
      </w:r>
      <w:r>
        <w:rPr>
          <w:spacing w:val="-4"/>
          <w:sz w:val="24"/>
        </w:rPr>
        <w:t xml:space="preserve"> </w:t>
      </w:r>
      <w:r>
        <w:rPr>
          <w:sz w:val="24"/>
        </w:rPr>
        <w:t>motor.</w:t>
      </w:r>
    </w:p>
    <w:p w:rsidR="0029340C" w:rsidRDefault="0029340C" w:rsidP="00617A6F">
      <w:pPr>
        <w:pStyle w:val="ListParagraph"/>
        <w:numPr>
          <w:ilvl w:val="1"/>
          <w:numId w:val="172"/>
        </w:numPr>
        <w:tabs>
          <w:tab w:val="left" w:pos="1960"/>
          <w:tab w:val="left" w:pos="1961"/>
        </w:tabs>
        <w:spacing w:before="2"/>
        <w:rPr>
          <w:sz w:val="24"/>
        </w:rPr>
      </w:pPr>
      <w:r>
        <w:rPr>
          <w:sz w:val="24"/>
        </w:rPr>
        <w:t>Fan</w:t>
      </w:r>
      <w:r>
        <w:rPr>
          <w:spacing w:val="-5"/>
          <w:sz w:val="24"/>
        </w:rPr>
        <w:t xml:space="preserve"> </w:t>
      </w:r>
      <w:r>
        <w:rPr>
          <w:sz w:val="24"/>
        </w:rPr>
        <w:t>Motor</w:t>
      </w:r>
      <w:r>
        <w:rPr>
          <w:spacing w:val="2"/>
          <w:sz w:val="24"/>
        </w:rPr>
        <w:t xml:space="preserve"> </w:t>
      </w:r>
      <w:r>
        <w:rPr>
          <w:sz w:val="24"/>
        </w:rPr>
        <w:t>as</w:t>
      </w:r>
      <w:r>
        <w:rPr>
          <w:spacing w:val="-1"/>
          <w:sz w:val="24"/>
        </w:rPr>
        <w:t xml:space="preserve"> </w:t>
      </w:r>
      <w:r>
        <w:rPr>
          <w:sz w:val="24"/>
        </w:rPr>
        <w:t>example of</w:t>
      </w:r>
      <w:r>
        <w:rPr>
          <w:spacing w:val="-8"/>
          <w:sz w:val="24"/>
        </w:rPr>
        <w:t xml:space="preserve"> </w:t>
      </w:r>
      <w:r>
        <w:rPr>
          <w:sz w:val="24"/>
        </w:rPr>
        <w:t>External</w:t>
      </w:r>
      <w:r>
        <w:rPr>
          <w:spacing w:val="-8"/>
          <w:sz w:val="24"/>
        </w:rPr>
        <w:t xml:space="preserve"> </w:t>
      </w:r>
      <w:r>
        <w:rPr>
          <w:sz w:val="24"/>
        </w:rPr>
        <w:t>Rotor</w:t>
      </w:r>
      <w:r>
        <w:rPr>
          <w:spacing w:val="2"/>
          <w:sz w:val="24"/>
        </w:rPr>
        <w:t xml:space="preserve"> </w:t>
      </w:r>
      <w:r>
        <w:rPr>
          <w:sz w:val="24"/>
        </w:rPr>
        <w:t>motor</w:t>
      </w:r>
    </w:p>
    <w:p w:rsidR="0029340C" w:rsidRDefault="0029340C" w:rsidP="0029340C">
      <w:pPr>
        <w:pStyle w:val="BodyText"/>
        <w:ind w:left="0" w:firstLine="0"/>
      </w:pPr>
    </w:p>
    <w:p w:rsidR="0029340C" w:rsidRDefault="0029340C" w:rsidP="00617A6F">
      <w:pPr>
        <w:pStyle w:val="Heading2"/>
        <w:numPr>
          <w:ilvl w:val="0"/>
          <w:numId w:val="172"/>
        </w:numPr>
        <w:tabs>
          <w:tab w:val="left" w:pos="1240"/>
          <w:tab w:val="left" w:pos="1241"/>
          <w:tab w:val="left" w:pos="9139"/>
        </w:tabs>
        <w:spacing w:line="240" w:lineRule="auto"/>
        <w:rPr>
          <w:b w:val="0"/>
        </w:rPr>
      </w:pPr>
      <w:proofErr w:type="gramStart"/>
      <w:r>
        <w:t>SYNCHRONOUS</w:t>
      </w:r>
      <w:r>
        <w:rPr>
          <w:spacing w:val="-1"/>
        </w:rPr>
        <w:t xml:space="preserve"> </w:t>
      </w:r>
      <w:r>
        <w:t>GENERATOR.</w:t>
      </w:r>
      <w:proofErr w:type="gramEnd"/>
      <w:r>
        <w:tab/>
      </w:r>
      <w:proofErr w:type="gramStart"/>
      <w:r>
        <w:t>32</w:t>
      </w:r>
      <w:r>
        <w:rPr>
          <w:spacing w:val="-2"/>
        </w:rPr>
        <w:t xml:space="preserve"> </w:t>
      </w:r>
      <w:r>
        <w:t>Hrs</w:t>
      </w:r>
      <w:r>
        <w:rPr>
          <w:b w:val="0"/>
        </w:rPr>
        <w:t>.</w:t>
      </w:r>
      <w:proofErr w:type="gramEnd"/>
    </w:p>
    <w:p w:rsidR="0029340C" w:rsidRDefault="0029340C" w:rsidP="0029340C">
      <w:pPr>
        <w:pStyle w:val="BodyText"/>
        <w:tabs>
          <w:tab w:val="left" w:pos="1960"/>
        </w:tabs>
        <w:spacing w:before="3" w:line="242" w:lineRule="auto"/>
        <w:ind w:right="886"/>
      </w:pPr>
      <w:r>
        <w:t>6.1.</w:t>
      </w:r>
      <w:r>
        <w:tab/>
        <w:t>Construction</w:t>
      </w:r>
      <w:r>
        <w:rPr>
          <w:spacing w:val="26"/>
        </w:rPr>
        <w:t xml:space="preserve"> </w:t>
      </w:r>
      <w:r>
        <w:t>-</w:t>
      </w:r>
      <w:r>
        <w:rPr>
          <w:spacing w:val="27"/>
        </w:rPr>
        <w:t xml:space="preserve"> </w:t>
      </w:r>
      <w:r>
        <w:t>Stator,</w:t>
      </w:r>
      <w:r>
        <w:rPr>
          <w:spacing w:val="27"/>
        </w:rPr>
        <w:t xml:space="preserve"> </w:t>
      </w:r>
      <w:r>
        <w:t>Rotor,</w:t>
      </w:r>
      <w:r>
        <w:rPr>
          <w:spacing w:val="27"/>
        </w:rPr>
        <w:t xml:space="preserve"> </w:t>
      </w:r>
      <w:r>
        <w:t>Armature</w:t>
      </w:r>
      <w:r>
        <w:rPr>
          <w:spacing w:val="25"/>
        </w:rPr>
        <w:t xml:space="preserve"> </w:t>
      </w:r>
      <w:r>
        <w:t>winding</w:t>
      </w:r>
      <w:r>
        <w:rPr>
          <w:spacing w:val="25"/>
        </w:rPr>
        <w:t xml:space="preserve"> </w:t>
      </w:r>
      <w:r>
        <w:t>(single</w:t>
      </w:r>
      <w:r>
        <w:rPr>
          <w:spacing w:val="24"/>
        </w:rPr>
        <w:t xml:space="preserve"> </w:t>
      </w:r>
      <w:r>
        <w:t>layer,</w:t>
      </w:r>
      <w:r>
        <w:rPr>
          <w:spacing w:val="28"/>
        </w:rPr>
        <w:t xml:space="preserve"> </w:t>
      </w:r>
      <w:r>
        <w:t>two</w:t>
      </w:r>
      <w:r>
        <w:rPr>
          <w:spacing w:val="29"/>
        </w:rPr>
        <w:t xml:space="preserve"> </w:t>
      </w:r>
      <w:r>
        <w:t>layer,</w:t>
      </w:r>
      <w:r>
        <w:rPr>
          <w:spacing w:val="27"/>
        </w:rPr>
        <w:t xml:space="preserve"> </w:t>
      </w:r>
      <w:r>
        <w:t>chain),</w:t>
      </w:r>
      <w:r>
        <w:rPr>
          <w:spacing w:val="-57"/>
        </w:rPr>
        <w:t xml:space="preserve"> </w:t>
      </w:r>
      <w:r>
        <w:t>Hydrogen</w:t>
      </w:r>
      <w:r>
        <w:rPr>
          <w:spacing w:val="-3"/>
        </w:rPr>
        <w:t xml:space="preserve"> </w:t>
      </w:r>
      <w:r>
        <w:t>cooling</w:t>
      </w:r>
      <w:r>
        <w:rPr>
          <w:spacing w:val="1"/>
        </w:rPr>
        <w:t xml:space="preserve"> </w:t>
      </w:r>
      <w:r>
        <w:t>for</w:t>
      </w:r>
      <w:r>
        <w:rPr>
          <w:spacing w:val="2"/>
        </w:rPr>
        <w:t xml:space="preserve"> </w:t>
      </w:r>
      <w:r>
        <w:t>large machines</w:t>
      </w:r>
    </w:p>
    <w:p w:rsidR="0029340C" w:rsidRDefault="0029340C" w:rsidP="0029340C">
      <w:pPr>
        <w:pStyle w:val="BodyText"/>
        <w:tabs>
          <w:tab w:val="left" w:pos="1960"/>
        </w:tabs>
        <w:spacing w:line="275" w:lineRule="exact"/>
        <w:ind w:left="1241" w:firstLine="0"/>
      </w:pPr>
      <w:r>
        <w:t>6.2</w:t>
      </w:r>
      <w:r>
        <w:tab/>
      </w:r>
      <w:r>
        <w:rPr>
          <w:spacing w:val="-1"/>
        </w:rPr>
        <w:t>Principle.</w:t>
      </w:r>
      <w:r>
        <w:rPr>
          <w:spacing w:val="-8"/>
        </w:rPr>
        <w:t xml:space="preserve"> </w:t>
      </w:r>
      <w:proofErr w:type="gramStart"/>
      <w:r>
        <w:t>EMF</w:t>
      </w:r>
      <w:r>
        <w:rPr>
          <w:spacing w:val="-12"/>
        </w:rPr>
        <w:t xml:space="preserve"> </w:t>
      </w:r>
      <w:r>
        <w:t>equation.</w:t>
      </w:r>
      <w:proofErr w:type="gramEnd"/>
    </w:p>
    <w:p w:rsidR="0029340C" w:rsidRDefault="0029340C" w:rsidP="0029340C">
      <w:pPr>
        <w:pStyle w:val="BodyText"/>
        <w:tabs>
          <w:tab w:val="left" w:pos="1960"/>
        </w:tabs>
        <w:spacing w:before="2"/>
        <w:ind w:left="1241" w:firstLine="0"/>
      </w:pPr>
      <w:r>
        <w:t>6.3.</w:t>
      </w:r>
      <w:r>
        <w:tab/>
        <w:t>Performance</w:t>
      </w:r>
      <w:r>
        <w:rPr>
          <w:spacing w:val="-4"/>
        </w:rPr>
        <w:t xml:space="preserve"> </w:t>
      </w:r>
      <w:r>
        <w:t>of</w:t>
      </w:r>
      <w:r>
        <w:rPr>
          <w:spacing w:val="-10"/>
        </w:rPr>
        <w:t xml:space="preserve"> </w:t>
      </w:r>
      <w:r>
        <w:t>Synchronous</w:t>
      </w:r>
      <w:r>
        <w:rPr>
          <w:spacing w:val="-5"/>
        </w:rPr>
        <w:t xml:space="preserve"> </w:t>
      </w:r>
      <w:r>
        <w:t>Generator</w:t>
      </w:r>
      <w:r>
        <w:rPr>
          <w:spacing w:val="-1"/>
        </w:rPr>
        <w:t xml:space="preserve"> </w:t>
      </w:r>
      <w:r>
        <w:t>on</w:t>
      </w:r>
      <w:r>
        <w:rPr>
          <w:spacing w:val="-8"/>
        </w:rPr>
        <w:t xml:space="preserve"> </w:t>
      </w:r>
      <w:r>
        <w:t>Load.</w:t>
      </w:r>
    </w:p>
    <w:p w:rsidR="0029340C" w:rsidRDefault="0029340C" w:rsidP="00617A6F">
      <w:pPr>
        <w:pStyle w:val="ListParagraph"/>
        <w:numPr>
          <w:ilvl w:val="1"/>
          <w:numId w:val="171"/>
        </w:numPr>
        <w:tabs>
          <w:tab w:val="left" w:pos="1960"/>
          <w:tab w:val="left" w:pos="1961"/>
        </w:tabs>
        <w:spacing w:before="3"/>
        <w:rPr>
          <w:sz w:val="24"/>
        </w:rPr>
      </w:pPr>
      <w:r>
        <w:rPr>
          <w:sz w:val="24"/>
        </w:rPr>
        <w:t>Voltage</w:t>
      </w:r>
      <w:r>
        <w:rPr>
          <w:spacing w:val="-5"/>
          <w:sz w:val="24"/>
        </w:rPr>
        <w:t xml:space="preserve"> </w:t>
      </w:r>
      <w:r>
        <w:rPr>
          <w:sz w:val="24"/>
        </w:rPr>
        <w:t>variation</w:t>
      </w:r>
      <w:r>
        <w:rPr>
          <w:spacing w:val="-8"/>
          <w:sz w:val="24"/>
        </w:rPr>
        <w:t xml:space="preserve"> </w:t>
      </w:r>
      <w:r>
        <w:rPr>
          <w:sz w:val="24"/>
        </w:rPr>
        <w:t>on</w:t>
      </w:r>
      <w:r>
        <w:rPr>
          <w:spacing w:val="-8"/>
          <w:sz w:val="24"/>
        </w:rPr>
        <w:t xml:space="preserve"> </w:t>
      </w:r>
      <w:r>
        <w:rPr>
          <w:sz w:val="24"/>
        </w:rPr>
        <w:t>load</w:t>
      </w:r>
    </w:p>
    <w:p w:rsidR="0029340C" w:rsidRDefault="0029340C" w:rsidP="00617A6F">
      <w:pPr>
        <w:pStyle w:val="ListParagraph"/>
        <w:numPr>
          <w:ilvl w:val="1"/>
          <w:numId w:val="171"/>
        </w:numPr>
        <w:tabs>
          <w:tab w:val="left" w:pos="1960"/>
          <w:tab w:val="left" w:pos="1961"/>
        </w:tabs>
        <w:spacing w:before="3"/>
        <w:rPr>
          <w:sz w:val="24"/>
        </w:rPr>
      </w:pPr>
      <w:r>
        <w:rPr>
          <w:sz w:val="24"/>
        </w:rPr>
        <w:t>Armature</w:t>
      </w:r>
      <w:r>
        <w:rPr>
          <w:spacing w:val="-6"/>
          <w:sz w:val="24"/>
        </w:rPr>
        <w:t xml:space="preserve"> </w:t>
      </w:r>
      <w:r>
        <w:rPr>
          <w:sz w:val="24"/>
        </w:rPr>
        <w:t>Reaction</w:t>
      </w:r>
    </w:p>
    <w:p w:rsidR="0029340C" w:rsidRDefault="0029340C" w:rsidP="00617A6F">
      <w:pPr>
        <w:pStyle w:val="ListParagraph"/>
        <w:numPr>
          <w:ilvl w:val="1"/>
          <w:numId w:val="171"/>
        </w:numPr>
        <w:tabs>
          <w:tab w:val="left" w:pos="1960"/>
          <w:tab w:val="left" w:pos="1961"/>
        </w:tabs>
        <w:spacing w:before="2"/>
        <w:rPr>
          <w:sz w:val="24"/>
        </w:rPr>
      </w:pPr>
      <w:r>
        <w:rPr>
          <w:spacing w:val="-1"/>
          <w:sz w:val="24"/>
        </w:rPr>
        <w:t>Synchronous</w:t>
      </w:r>
      <w:r>
        <w:rPr>
          <w:spacing w:val="-11"/>
          <w:sz w:val="24"/>
        </w:rPr>
        <w:t xml:space="preserve"> </w:t>
      </w:r>
      <w:r>
        <w:rPr>
          <w:spacing w:val="-1"/>
          <w:sz w:val="24"/>
        </w:rPr>
        <w:t>impedance</w:t>
      </w:r>
    </w:p>
    <w:p w:rsidR="0029340C" w:rsidRDefault="0029340C" w:rsidP="00617A6F">
      <w:pPr>
        <w:pStyle w:val="ListParagraph"/>
        <w:numPr>
          <w:ilvl w:val="1"/>
          <w:numId w:val="170"/>
        </w:numPr>
        <w:tabs>
          <w:tab w:val="left" w:pos="1960"/>
          <w:tab w:val="left" w:pos="1961"/>
        </w:tabs>
        <w:spacing w:before="2"/>
        <w:rPr>
          <w:sz w:val="24"/>
        </w:rPr>
      </w:pPr>
      <w:r>
        <w:rPr>
          <w:sz w:val="24"/>
        </w:rPr>
        <w:t>Phasor</w:t>
      </w:r>
      <w:r>
        <w:rPr>
          <w:spacing w:val="-3"/>
          <w:sz w:val="24"/>
        </w:rPr>
        <w:t xml:space="preserve"> </w:t>
      </w:r>
      <w:r>
        <w:rPr>
          <w:sz w:val="24"/>
        </w:rPr>
        <w:t>Diagram</w:t>
      </w:r>
      <w:r>
        <w:rPr>
          <w:spacing w:val="-12"/>
          <w:sz w:val="24"/>
        </w:rPr>
        <w:t xml:space="preserve"> </w:t>
      </w:r>
      <w:r>
        <w:rPr>
          <w:sz w:val="24"/>
        </w:rPr>
        <w:t>of</w:t>
      </w:r>
      <w:r>
        <w:rPr>
          <w:spacing w:val="-11"/>
          <w:sz w:val="24"/>
        </w:rPr>
        <w:t xml:space="preserve"> </w:t>
      </w:r>
      <w:r>
        <w:rPr>
          <w:sz w:val="24"/>
        </w:rPr>
        <w:t>Loaded</w:t>
      </w:r>
      <w:r>
        <w:rPr>
          <w:spacing w:val="-4"/>
          <w:sz w:val="24"/>
        </w:rPr>
        <w:t xml:space="preserve"> </w:t>
      </w:r>
      <w:r>
        <w:rPr>
          <w:sz w:val="24"/>
        </w:rPr>
        <w:t>Synchronous</w:t>
      </w:r>
      <w:r>
        <w:rPr>
          <w:spacing w:val="-6"/>
          <w:sz w:val="24"/>
        </w:rPr>
        <w:t xml:space="preserve"> </w:t>
      </w:r>
      <w:r>
        <w:rPr>
          <w:sz w:val="24"/>
        </w:rPr>
        <w:t>Generator</w:t>
      </w:r>
      <w:r>
        <w:rPr>
          <w:spacing w:val="-3"/>
          <w:sz w:val="24"/>
        </w:rPr>
        <w:t xml:space="preserve"> </w:t>
      </w:r>
      <w:r>
        <w:rPr>
          <w:sz w:val="24"/>
        </w:rPr>
        <w:t>on</w:t>
      </w:r>
      <w:r>
        <w:rPr>
          <w:spacing w:val="-8"/>
          <w:sz w:val="24"/>
        </w:rPr>
        <w:t xml:space="preserve"> </w:t>
      </w:r>
      <w:r>
        <w:rPr>
          <w:sz w:val="24"/>
        </w:rPr>
        <w:t>different</w:t>
      </w:r>
      <w:r>
        <w:rPr>
          <w:spacing w:val="1"/>
          <w:sz w:val="24"/>
        </w:rPr>
        <w:t xml:space="preserve"> </w:t>
      </w:r>
      <w:r>
        <w:rPr>
          <w:sz w:val="24"/>
        </w:rPr>
        <w:t>power</w:t>
      </w:r>
      <w:r>
        <w:rPr>
          <w:spacing w:val="-3"/>
          <w:sz w:val="24"/>
        </w:rPr>
        <w:t xml:space="preserve"> </w:t>
      </w:r>
      <w:r>
        <w:rPr>
          <w:sz w:val="24"/>
        </w:rPr>
        <w:t>factors.</w:t>
      </w:r>
    </w:p>
    <w:p w:rsidR="0029340C" w:rsidRDefault="0029340C" w:rsidP="00617A6F">
      <w:pPr>
        <w:pStyle w:val="ListParagraph"/>
        <w:numPr>
          <w:ilvl w:val="1"/>
          <w:numId w:val="170"/>
        </w:numPr>
        <w:tabs>
          <w:tab w:val="left" w:pos="1960"/>
          <w:tab w:val="left" w:pos="1961"/>
        </w:tabs>
        <w:spacing w:before="3"/>
        <w:rPr>
          <w:sz w:val="24"/>
        </w:rPr>
      </w:pPr>
      <w:r>
        <w:rPr>
          <w:spacing w:val="-1"/>
          <w:sz w:val="24"/>
        </w:rPr>
        <w:t>Regulation</w:t>
      </w:r>
      <w:r>
        <w:rPr>
          <w:spacing w:val="-10"/>
          <w:sz w:val="24"/>
        </w:rPr>
        <w:t xml:space="preserve"> </w:t>
      </w:r>
      <w:r>
        <w:rPr>
          <w:spacing w:val="-1"/>
          <w:sz w:val="24"/>
        </w:rPr>
        <w:t>&amp;</w:t>
      </w:r>
      <w:r>
        <w:rPr>
          <w:spacing w:val="-10"/>
          <w:sz w:val="24"/>
        </w:rPr>
        <w:t xml:space="preserve"> </w:t>
      </w:r>
      <w:r>
        <w:rPr>
          <w:spacing w:val="-1"/>
          <w:sz w:val="24"/>
        </w:rPr>
        <w:t>its</w:t>
      </w:r>
      <w:r>
        <w:rPr>
          <w:spacing w:val="-7"/>
          <w:sz w:val="24"/>
        </w:rPr>
        <w:t xml:space="preserve"> </w:t>
      </w:r>
      <w:r>
        <w:rPr>
          <w:spacing w:val="-1"/>
          <w:sz w:val="24"/>
        </w:rPr>
        <w:t>Determination</w:t>
      </w:r>
      <w:r>
        <w:rPr>
          <w:spacing w:val="-9"/>
          <w:sz w:val="24"/>
        </w:rPr>
        <w:t xml:space="preserve"> </w:t>
      </w:r>
      <w:r>
        <w:rPr>
          <w:sz w:val="24"/>
        </w:rPr>
        <w:t>by</w:t>
      </w:r>
      <w:r>
        <w:rPr>
          <w:spacing w:val="-14"/>
          <w:sz w:val="24"/>
        </w:rPr>
        <w:t xml:space="preserve"> </w:t>
      </w:r>
      <w:r>
        <w:rPr>
          <w:sz w:val="24"/>
        </w:rPr>
        <w:t>Synchronous</w:t>
      </w:r>
      <w:r>
        <w:rPr>
          <w:spacing w:val="-7"/>
          <w:sz w:val="24"/>
        </w:rPr>
        <w:t xml:space="preserve"> </w:t>
      </w:r>
      <w:r>
        <w:rPr>
          <w:sz w:val="24"/>
        </w:rPr>
        <w:t>Impedance</w:t>
      </w:r>
      <w:r>
        <w:rPr>
          <w:spacing w:val="-6"/>
          <w:sz w:val="24"/>
        </w:rPr>
        <w:t xml:space="preserve"> </w:t>
      </w:r>
      <w:r>
        <w:rPr>
          <w:sz w:val="24"/>
        </w:rPr>
        <w:t>Method.</w:t>
      </w:r>
    </w:p>
    <w:p w:rsidR="0029340C" w:rsidRDefault="0029340C" w:rsidP="00617A6F">
      <w:pPr>
        <w:pStyle w:val="ListParagraph"/>
        <w:numPr>
          <w:ilvl w:val="1"/>
          <w:numId w:val="169"/>
        </w:numPr>
        <w:tabs>
          <w:tab w:val="left" w:pos="1960"/>
          <w:tab w:val="left" w:pos="1961"/>
        </w:tabs>
        <w:spacing w:before="2"/>
        <w:rPr>
          <w:sz w:val="24"/>
        </w:rPr>
      </w:pPr>
      <w:r>
        <w:rPr>
          <w:sz w:val="24"/>
        </w:rPr>
        <w:t>O.C.</w:t>
      </w:r>
      <w:r>
        <w:rPr>
          <w:spacing w:val="3"/>
          <w:sz w:val="24"/>
        </w:rPr>
        <w:t xml:space="preserve"> </w:t>
      </w:r>
      <w:r>
        <w:rPr>
          <w:sz w:val="24"/>
        </w:rPr>
        <w:t>and</w:t>
      </w:r>
      <w:r>
        <w:rPr>
          <w:spacing w:val="2"/>
          <w:sz w:val="24"/>
        </w:rPr>
        <w:t xml:space="preserve"> </w:t>
      </w:r>
      <w:r>
        <w:rPr>
          <w:sz w:val="24"/>
        </w:rPr>
        <w:t>S.C.</w:t>
      </w:r>
      <w:r>
        <w:rPr>
          <w:spacing w:val="4"/>
          <w:sz w:val="24"/>
        </w:rPr>
        <w:t xml:space="preserve"> </w:t>
      </w:r>
      <w:r>
        <w:rPr>
          <w:sz w:val="24"/>
        </w:rPr>
        <w:t>tests</w:t>
      </w:r>
    </w:p>
    <w:p w:rsidR="0029340C" w:rsidRDefault="0029340C" w:rsidP="00617A6F">
      <w:pPr>
        <w:pStyle w:val="ListParagraph"/>
        <w:numPr>
          <w:ilvl w:val="1"/>
          <w:numId w:val="169"/>
        </w:numPr>
        <w:tabs>
          <w:tab w:val="left" w:pos="1960"/>
          <w:tab w:val="left" w:pos="1961"/>
        </w:tabs>
        <w:spacing w:before="3"/>
        <w:rPr>
          <w:sz w:val="24"/>
        </w:rPr>
      </w:pPr>
      <w:r>
        <w:rPr>
          <w:sz w:val="24"/>
        </w:rPr>
        <w:t>Calculation</w:t>
      </w:r>
      <w:r>
        <w:rPr>
          <w:spacing w:val="-13"/>
          <w:sz w:val="24"/>
        </w:rPr>
        <w:t xml:space="preserve"> </w:t>
      </w:r>
      <w:r>
        <w:rPr>
          <w:sz w:val="24"/>
        </w:rPr>
        <w:t>of</w:t>
      </w:r>
      <w:r>
        <w:rPr>
          <w:spacing w:val="-15"/>
          <w:sz w:val="24"/>
        </w:rPr>
        <w:t xml:space="preserve"> </w:t>
      </w:r>
      <w:r>
        <w:rPr>
          <w:sz w:val="24"/>
        </w:rPr>
        <w:t>voltage</w:t>
      </w:r>
      <w:r>
        <w:rPr>
          <w:spacing w:val="-8"/>
          <w:sz w:val="24"/>
        </w:rPr>
        <w:t xml:space="preserve"> </w:t>
      </w:r>
      <w:r>
        <w:rPr>
          <w:sz w:val="24"/>
        </w:rPr>
        <w:t>regulation</w:t>
      </w:r>
    </w:p>
    <w:p w:rsidR="0029340C" w:rsidRDefault="0029340C" w:rsidP="00617A6F">
      <w:pPr>
        <w:pStyle w:val="ListParagraph"/>
        <w:numPr>
          <w:ilvl w:val="1"/>
          <w:numId w:val="169"/>
        </w:numPr>
        <w:tabs>
          <w:tab w:val="left" w:pos="1960"/>
          <w:tab w:val="left" w:pos="1961"/>
        </w:tabs>
        <w:spacing w:before="2" w:line="242" w:lineRule="auto"/>
        <w:ind w:right="1591"/>
        <w:rPr>
          <w:sz w:val="24"/>
        </w:rPr>
      </w:pPr>
      <w:r>
        <w:rPr>
          <w:spacing w:val="-1"/>
          <w:sz w:val="24"/>
        </w:rPr>
        <w:t>Synchronization</w:t>
      </w:r>
      <w:r>
        <w:rPr>
          <w:spacing w:val="-10"/>
          <w:sz w:val="24"/>
        </w:rPr>
        <w:t xml:space="preserve"> </w:t>
      </w:r>
      <w:r>
        <w:rPr>
          <w:spacing w:val="-1"/>
          <w:sz w:val="24"/>
        </w:rPr>
        <w:t>of</w:t>
      </w:r>
      <w:r>
        <w:rPr>
          <w:spacing w:val="-12"/>
          <w:sz w:val="24"/>
        </w:rPr>
        <w:t xml:space="preserve"> </w:t>
      </w:r>
      <w:r>
        <w:rPr>
          <w:spacing w:val="-1"/>
          <w:sz w:val="24"/>
        </w:rPr>
        <w:t>Generator</w:t>
      </w:r>
      <w:r>
        <w:rPr>
          <w:spacing w:val="-4"/>
          <w:sz w:val="24"/>
        </w:rPr>
        <w:t xml:space="preserve"> </w:t>
      </w:r>
      <w:r>
        <w:rPr>
          <w:spacing w:val="-1"/>
          <w:sz w:val="24"/>
        </w:rPr>
        <w:t>by</w:t>
      </w:r>
      <w:r>
        <w:rPr>
          <w:spacing w:val="-13"/>
          <w:sz w:val="24"/>
        </w:rPr>
        <w:t xml:space="preserve"> </w:t>
      </w:r>
      <w:r>
        <w:rPr>
          <w:spacing w:val="-1"/>
          <w:sz w:val="24"/>
        </w:rPr>
        <w:t>different methods</w:t>
      </w:r>
      <w:r>
        <w:rPr>
          <w:spacing w:val="-6"/>
          <w:sz w:val="24"/>
        </w:rPr>
        <w:t xml:space="preserve"> </w:t>
      </w:r>
      <w:r>
        <w:rPr>
          <w:spacing w:val="-1"/>
          <w:sz w:val="24"/>
        </w:rPr>
        <w:t>(lamp</w:t>
      </w:r>
      <w:r>
        <w:rPr>
          <w:spacing w:val="-5"/>
          <w:sz w:val="24"/>
        </w:rPr>
        <w:t xml:space="preserve"> </w:t>
      </w:r>
      <w:r>
        <w:rPr>
          <w:spacing w:val="-1"/>
          <w:sz w:val="24"/>
        </w:rPr>
        <w:t>bright,</w:t>
      </w:r>
      <w:r>
        <w:rPr>
          <w:spacing w:val="-3"/>
          <w:sz w:val="24"/>
        </w:rPr>
        <w:t xml:space="preserve"> </w:t>
      </w:r>
      <w:r>
        <w:rPr>
          <w:spacing w:val="-1"/>
          <w:sz w:val="24"/>
        </w:rPr>
        <w:t>lamp</w:t>
      </w:r>
      <w:r>
        <w:rPr>
          <w:spacing w:val="-5"/>
          <w:sz w:val="24"/>
        </w:rPr>
        <w:t xml:space="preserve"> </w:t>
      </w:r>
      <w:r>
        <w:rPr>
          <w:spacing w:val="-1"/>
          <w:sz w:val="24"/>
        </w:rPr>
        <w:t>dark,</w:t>
      </w:r>
      <w:r>
        <w:rPr>
          <w:spacing w:val="-57"/>
          <w:sz w:val="24"/>
        </w:rPr>
        <w:t xml:space="preserve"> </w:t>
      </w:r>
      <w:proofErr w:type="spellStart"/>
      <w:r>
        <w:rPr>
          <w:sz w:val="24"/>
        </w:rPr>
        <w:t>synchroscope</w:t>
      </w:r>
      <w:proofErr w:type="spellEnd"/>
      <w:r>
        <w:rPr>
          <w:sz w:val="24"/>
        </w:rPr>
        <w:t>).</w:t>
      </w:r>
    </w:p>
    <w:p w:rsidR="0029340C" w:rsidRDefault="0029340C" w:rsidP="00617A6F">
      <w:pPr>
        <w:pStyle w:val="ListParagraph"/>
        <w:numPr>
          <w:ilvl w:val="1"/>
          <w:numId w:val="169"/>
        </w:numPr>
        <w:tabs>
          <w:tab w:val="left" w:pos="1960"/>
          <w:tab w:val="left" w:pos="1961"/>
        </w:tabs>
        <w:spacing w:before="0" w:line="276" w:lineRule="exact"/>
        <w:rPr>
          <w:sz w:val="24"/>
        </w:rPr>
      </w:pPr>
      <w:r>
        <w:rPr>
          <w:sz w:val="24"/>
        </w:rPr>
        <w:t>Load</w:t>
      </w:r>
      <w:r>
        <w:rPr>
          <w:spacing w:val="-9"/>
          <w:sz w:val="24"/>
        </w:rPr>
        <w:t xml:space="preserve"> </w:t>
      </w:r>
      <w:r>
        <w:rPr>
          <w:sz w:val="24"/>
        </w:rPr>
        <w:t>sharing.</w:t>
      </w:r>
    </w:p>
    <w:p w:rsidR="0029340C" w:rsidRDefault="0029340C" w:rsidP="00617A6F">
      <w:pPr>
        <w:pStyle w:val="ListParagraph"/>
        <w:numPr>
          <w:ilvl w:val="1"/>
          <w:numId w:val="169"/>
        </w:numPr>
        <w:tabs>
          <w:tab w:val="left" w:pos="1960"/>
          <w:tab w:val="left" w:pos="1961"/>
        </w:tabs>
        <w:spacing w:before="3"/>
        <w:rPr>
          <w:sz w:val="24"/>
        </w:rPr>
      </w:pPr>
      <w:r>
        <w:rPr>
          <w:sz w:val="24"/>
        </w:rPr>
        <w:t>Brushless</w:t>
      </w:r>
      <w:r>
        <w:rPr>
          <w:spacing w:val="-8"/>
          <w:sz w:val="24"/>
        </w:rPr>
        <w:t xml:space="preserve"> </w:t>
      </w:r>
      <w:r>
        <w:rPr>
          <w:sz w:val="24"/>
        </w:rPr>
        <w:t>A.C.</w:t>
      </w:r>
      <w:r>
        <w:rPr>
          <w:spacing w:val="-4"/>
          <w:sz w:val="24"/>
        </w:rPr>
        <w:t xml:space="preserve"> </w:t>
      </w:r>
      <w:r>
        <w:rPr>
          <w:sz w:val="24"/>
        </w:rPr>
        <w:t>Generator:</w:t>
      </w:r>
      <w:r>
        <w:rPr>
          <w:spacing w:val="-6"/>
          <w:sz w:val="24"/>
        </w:rPr>
        <w:t xml:space="preserve"> </w:t>
      </w:r>
      <w:r>
        <w:rPr>
          <w:sz w:val="24"/>
        </w:rPr>
        <w:t>Construction,</w:t>
      </w:r>
      <w:r>
        <w:rPr>
          <w:spacing w:val="-4"/>
          <w:sz w:val="24"/>
        </w:rPr>
        <w:t xml:space="preserve"> </w:t>
      </w:r>
      <w:r>
        <w:rPr>
          <w:sz w:val="24"/>
        </w:rPr>
        <w:t>Working</w:t>
      </w:r>
      <w:r>
        <w:rPr>
          <w:spacing w:val="-6"/>
          <w:sz w:val="24"/>
        </w:rPr>
        <w:t xml:space="preserve"> </w:t>
      </w:r>
      <w:r>
        <w:rPr>
          <w:sz w:val="24"/>
        </w:rPr>
        <w:t>&amp;</w:t>
      </w:r>
      <w:r>
        <w:rPr>
          <w:spacing w:val="-11"/>
          <w:sz w:val="24"/>
        </w:rPr>
        <w:t xml:space="preserve"> </w:t>
      </w:r>
      <w:r>
        <w:rPr>
          <w:sz w:val="24"/>
        </w:rPr>
        <w:t>Uses.</w:t>
      </w:r>
    </w:p>
    <w:p w:rsidR="0029340C" w:rsidRDefault="0029340C" w:rsidP="0029340C">
      <w:pPr>
        <w:pStyle w:val="BodyText"/>
        <w:spacing w:before="9"/>
        <w:ind w:left="0" w:firstLine="0"/>
      </w:pPr>
    </w:p>
    <w:p w:rsidR="0029340C" w:rsidRDefault="0029340C" w:rsidP="00617A6F">
      <w:pPr>
        <w:pStyle w:val="Heading2"/>
        <w:numPr>
          <w:ilvl w:val="0"/>
          <w:numId w:val="172"/>
        </w:numPr>
        <w:tabs>
          <w:tab w:val="left" w:pos="1240"/>
          <w:tab w:val="left" w:pos="1241"/>
          <w:tab w:val="left" w:pos="9139"/>
        </w:tabs>
        <w:spacing w:line="275" w:lineRule="exact"/>
      </w:pPr>
      <w:proofErr w:type="gramStart"/>
      <w:r>
        <w:t>SYNCHRONOUS</w:t>
      </w:r>
      <w:r>
        <w:rPr>
          <w:spacing w:val="1"/>
        </w:rPr>
        <w:t xml:space="preserve"> </w:t>
      </w:r>
      <w:r>
        <w:t>MOTOR.</w:t>
      </w:r>
      <w:proofErr w:type="gramEnd"/>
      <w:r>
        <w:tab/>
      </w:r>
      <w:proofErr w:type="gramStart"/>
      <w:r>
        <w:t>12</w:t>
      </w:r>
      <w:r>
        <w:rPr>
          <w:spacing w:val="-2"/>
        </w:rPr>
        <w:t xml:space="preserve"> </w:t>
      </w:r>
      <w:r>
        <w:t>Hrs.</w:t>
      </w:r>
      <w:proofErr w:type="gramEnd"/>
    </w:p>
    <w:p w:rsidR="0029340C" w:rsidRDefault="0029340C" w:rsidP="00617A6F">
      <w:pPr>
        <w:pStyle w:val="ListParagraph"/>
        <w:numPr>
          <w:ilvl w:val="1"/>
          <w:numId w:val="168"/>
        </w:numPr>
        <w:tabs>
          <w:tab w:val="left" w:pos="1960"/>
          <w:tab w:val="left" w:pos="1961"/>
        </w:tabs>
        <w:spacing w:before="0" w:line="275" w:lineRule="exact"/>
        <w:rPr>
          <w:sz w:val="24"/>
        </w:rPr>
      </w:pPr>
      <w:r>
        <w:rPr>
          <w:sz w:val="24"/>
        </w:rPr>
        <w:t>Principle,</w:t>
      </w:r>
      <w:r>
        <w:rPr>
          <w:spacing w:val="-3"/>
          <w:sz w:val="24"/>
        </w:rPr>
        <w:t xml:space="preserve"> </w:t>
      </w:r>
      <w:r>
        <w:rPr>
          <w:sz w:val="24"/>
        </w:rPr>
        <w:t>construction,</w:t>
      </w:r>
      <w:r>
        <w:rPr>
          <w:spacing w:val="-2"/>
          <w:sz w:val="24"/>
        </w:rPr>
        <w:t xml:space="preserve"> </w:t>
      </w:r>
      <w:r>
        <w:rPr>
          <w:sz w:val="24"/>
        </w:rPr>
        <w:t>operation</w:t>
      </w:r>
      <w:r>
        <w:rPr>
          <w:spacing w:val="-8"/>
          <w:sz w:val="24"/>
        </w:rPr>
        <w:t xml:space="preserve"> </w:t>
      </w:r>
      <w:r>
        <w:rPr>
          <w:sz w:val="24"/>
        </w:rPr>
        <w:t>&amp;</w:t>
      </w:r>
      <w:r>
        <w:rPr>
          <w:spacing w:val="-8"/>
          <w:sz w:val="24"/>
        </w:rPr>
        <w:t xml:space="preserve"> </w:t>
      </w:r>
      <w:r>
        <w:rPr>
          <w:sz w:val="24"/>
        </w:rPr>
        <w:t>uses</w:t>
      </w:r>
      <w:r>
        <w:rPr>
          <w:spacing w:val="-6"/>
          <w:sz w:val="24"/>
        </w:rPr>
        <w:t xml:space="preserve"> </w:t>
      </w:r>
      <w:r>
        <w:rPr>
          <w:sz w:val="24"/>
        </w:rPr>
        <w:t>of</w:t>
      </w:r>
      <w:r>
        <w:rPr>
          <w:spacing w:val="-11"/>
          <w:sz w:val="24"/>
        </w:rPr>
        <w:t xml:space="preserve"> </w:t>
      </w:r>
      <w:r>
        <w:rPr>
          <w:sz w:val="24"/>
        </w:rPr>
        <w:t>3</w:t>
      </w:r>
      <w:r>
        <w:rPr>
          <w:spacing w:val="-4"/>
          <w:sz w:val="24"/>
        </w:rPr>
        <w:t xml:space="preserve"> </w:t>
      </w:r>
      <w:r>
        <w:rPr>
          <w:sz w:val="24"/>
        </w:rPr>
        <w:t>phase</w:t>
      </w:r>
      <w:r>
        <w:rPr>
          <w:spacing w:val="-5"/>
          <w:sz w:val="24"/>
        </w:rPr>
        <w:t xml:space="preserve"> </w:t>
      </w:r>
      <w:r>
        <w:rPr>
          <w:sz w:val="24"/>
        </w:rPr>
        <w:t>synchronous</w:t>
      </w:r>
      <w:r>
        <w:rPr>
          <w:spacing w:val="-5"/>
          <w:sz w:val="24"/>
        </w:rPr>
        <w:t xml:space="preserve"> </w:t>
      </w:r>
      <w:r>
        <w:rPr>
          <w:sz w:val="24"/>
        </w:rPr>
        <w:t>motor</w:t>
      </w:r>
    </w:p>
    <w:p w:rsidR="0029340C" w:rsidRDefault="0029340C" w:rsidP="0029340C">
      <w:pPr>
        <w:spacing w:line="275" w:lineRule="exact"/>
        <w:rPr>
          <w:sz w:val="24"/>
        </w:rPr>
        <w:sectPr w:rsidR="0029340C">
          <w:pgSz w:w="12240" w:h="15840"/>
          <w:pgMar w:top="1500" w:right="560" w:bottom="280" w:left="920" w:header="720" w:footer="720" w:gutter="0"/>
          <w:cols w:space="720"/>
        </w:sectPr>
      </w:pPr>
    </w:p>
    <w:p w:rsidR="0029340C" w:rsidRDefault="0029340C" w:rsidP="0029340C">
      <w:pPr>
        <w:pStyle w:val="BodyText"/>
        <w:ind w:left="0" w:firstLine="0"/>
      </w:pPr>
    </w:p>
    <w:p w:rsidR="0029340C" w:rsidRDefault="0029340C" w:rsidP="0029340C">
      <w:pPr>
        <w:pStyle w:val="BodyText"/>
        <w:spacing w:before="5"/>
        <w:ind w:left="0" w:firstLine="0"/>
      </w:pPr>
    </w:p>
    <w:p w:rsidR="0029340C" w:rsidRDefault="0029340C" w:rsidP="00617A6F">
      <w:pPr>
        <w:pStyle w:val="ListParagraph"/>
        <w:numPr>
          <w:ilvl w:val="1"/>
          <w:numId w:val="168"/>
        </w:numPr>
        <w:tabs>
          <w:tab w:val="left" w:pos="1960"/>
          <w:tab w:val="left" w:pos="1961"/>
        </w:tabs>
        <w:spacing w:before="0" w:line="242" w:lineRule="auto"/>
        <w:ind w:right="1037"/>
        <w:rPr>
          <w:sz w:val="24"/>
        </w:rPr>
      </w:pPr>
      <w:r>
        <w:rPr>
          <w:spacing w:val="-1"/>
          <w:sz w:val="24"/>
        </w:rPr>
        <w:t>Principle,</w:t>
      </w:r>
      <w:r>
        <w:rPr>
          <w:spacing w:val="-6"/>
          <w:sz w:val="24"/>
        </w:rPr>
        <w:t xml:space="preserve"> </w:t>
      </w:r>
      <w:r>
        <w:rPr>
          <w:spacing w:val="-1"/>
          <w:sz w:val="24"/>
        </w:rPr>
        <w:t>construction</w:t>
      </w:r>
      <w:r>
        <w:rPr>
          <w:spacing w:val="-12"/>
          <w:sz w:val="24"/>
        </w:rPr>
        <w:t xml:space="preserve"> </w:t>
      </w:r>
      <w:r>
        <w:rPr>
          <w:sz w:val="24"/>
        </w:rPr>
        <w:t>operation,</w:t>
      </w:r>
      <w:r>
        <w:rPr>
          <w:spacing w:val="-6"/>
          <w:sz w:val="24"/>
        </w:rPr>
        <w:t xml:space="preserve"> </w:t>
      </w:r>
      <w:r>
        <w:rPr>
          <w:sz w:val="24"/>
        </w:rPr>
        <w:t>characteristics</w:t>
      </w:r>
      <w:r>
        <w:rPr>
          <w:spacing w:val="-9"/>
          <w:sz w:val="24"/>
        </w:rPr>
        <w:t xml:space="preserve"> </w:t>
      </w:r>
      <w:r>
        <w:rPr>
          <w:sz w:val="24"/>
        </w:rPr>
        <w:t>&amp;</w:t>
      </w:r>
      <w:r>
        <w:rPr>
          <w:spacing w:val="-12"/>
          <w:sz w:val="24"/>
        </w:rPr>
        <w:t xml:space="preserve"> </w:t>
      </w:r>
      <w:r>
        <w:rPr>
          <w:sz w:val="24"/>
        </w:rPr>
        <w:t>uses</w:t>
      </w:r>
      <w:r>
        <w:rPr>
          <w:spacing w:val="-9"/>
          <w:sz w:val="24"/>
        </w:rPr>
        <w:t xml:space="preserve"> </w:t>
      </w:r>
      <w:r>
        <w:rPr>
          <w:sz w:val="24"/>
        </w:rPr>
        <w:t>of</w:t>
      </w:r>
      <w:r>
        <w:rPr>
          <w:spacing w:val="-14"/>
          <w:sz w:val="24"/>
        </w:rPr>
        <w:t xml:space="preserve"> </w:t>
      </w:r>
      <w:r>
        <w:rPr>
          <w:sz w:val="24"/>
        </w:rPr>
        <w:t>unexcited</w:t>
      </w:r>
      <w:r>
        <w:rPr>
          <w:spacing w:val="-7"/>
          <w:sz w:val="24"/>
        </w:rPr>
        <w:t xml:space="preserve"> </w:t>
      </w:r>
      <w:r>
        <w:rPr>
          <w:sz w:val="24"/>
        </w:rPr>
        <w:t>single</w:t>
      </w:r>
      <w:r>
        <w:rPr>
          <w:spacing w:val="-9"/>
          <w:sz w:val="24"/>
        </w:rPr>
        <w:t xml:space="preserve"> </w:t>
      </w:r>
      <w:r>
        <w:rPr>
          <w:sz w:val="24"/>
        </w:rPr>
        <w:t>phase</w:t>
      </w:r>
      <w:r>
        <w:rPr>
          <w:spacing w:val="-57"/>
          <w:sz w:val="24"/>
        </w:rPr>
        <w:t xml:space="preserve"> </w:t>
      </w:r>
      <w:r>
        <w:rPr>
          <w:sz w:val="24"/>
        </w:rPr>
        <w:t>synchronous motor</w:t>
      </w:r>
      <w:r>
        <w:rPr>
          <w:spacing w:val="2"/>
          <w:sz w:val="24"/>
        </w:rPr>
        <w:t xml:space="preserve"> </w:t>
      </w:r>
      <w:r>
        <w:rPr>
          <w:sz w:val="24"/>
        </w:rPr>
        <w:t>(Reluctance &amp;</w:t>
      </w:r>
      <w:r>
        <w:rPr>
          <w:spacing w:val="-4"/>
          <w:sz w:val="24"/>
        </w:rPr>
        <w:t xml:space="preserve"> </w:t>
      </w:r>
      <w:r>
        <w:rPr>
          <w:sz w:val="24"/>
        </w:rPr>
        <w:t>Hysteresis</w:t>
      </w:r>
      <w:r>
        <w:rPr>
          <w:spacing w:val="-1"/>
          <w:sz w:val="24"/>
        </w:rPr>
        <w:t xml:space="preserve"> </w:t>
      </w:r>
      <w:r>
        <w:rPr>
          <w:sz w:val="24"/>
        </w:rPr>
        <w:t>Motor).</w:t>
      </w:r>
    </w:p>
    <w:p w:rsidR="0029340C" w:rsidRDefault="0029340C" w:rsidP="00617A6F">
      <w:pPr>
        <w:pStyle w:val="ListParagraph"/>
        <w:numPr>
          <w:ilvl w:val="1"/>
          <w:numId w:val="168"/>
        </w:numPr>
        <w:tabs>
          <w:tab w:val="left" w:pos="1960"/>
          <w:tab w:val="left" w:pos="1961"/>
        </w:tabs>
        <w:spacing w:before="0" w:line="242" w:lineRule="auto"/>
        <w:ind w:right="1096"/>
        <w:rPr>
          <w:sz w:val="24"/>
        </w:rPr>
      </w:pPr>
      <w:r>
        <w:rPr>
          <w:spacing w:val="-1"/>
          <w:sz w:val="24"/>
        </w:rPr>
        <w:t>Permanent magnet synchronous</w:t>
      </w:r>
      <w:r>
        <w:rPr>
          <w:spacing w:val="-6"/>
          <w:sz w:val="24"/>
        </w:rPr>
        <w:t xml:space="preserve"> </w:t>
      </w:r>
      <w:r>
        <w:rPr>
          <w:spacing w:val="-1"/>
          <w:sz w:val="24"/>
        </w:rPr>
        <w:t>motor</w:t>
      </w:r>
      <w:r>
        <w:rPr>
          <w:sz w:val="24"/>
        </w:rPr>
        <w:t xml:space="preserve"> </w:t>
      </w:r>
      <w:r>
        <w:rPr>
          <w:spacing w:val="-1"/>
          <w:sz w:val="24"/>
        </w:rPr>
        <w:t>–</w:t>
      </w:r>
      <w:r>
        <w:rPr>
          <w:spacing w:val="-5"/>
          <w:sz w:val="24"/>
        </w:rPr>
        <w:t xml:space="preserve"> </w:t>
      </w:r>
      <w:r>
        <w:rPr>
          <w:spacing w:val="-1"/>
          <w:sz w:val="24"/>
        </w:rPr>
        <w:t>efficiency</w:t>
      </w:r>
      <w:r>
        <w:rPr>
          <w:spacing w:val="-14"/>
          <w:sz w:val="24"/>
        </w:rPr>
        <w:t xml:space="preserve"> </w:t>
      </w:r>
      <w:r>
        <w:rPr>
          <w:spacing w:val="-1"/>
          <w:sz w:val="24"/>
        </w:rPr>
        <w:t>considerations</w:t>
      </w:r>
      <w:r>
        <w:rPr>
          <w:spacing w:val="-7"/>
          <w:sz w:val="24"/>
        </w:rPr>
        <w:t xml:space="preserve"> </w:t>
      </w:r>
      <w:r>
        <w:rPr>
          <w:spacing w:val="-1"/>
          <w:sz w:val="24"/>
        </w:rPr>
        <w:t>and</w:t>
      </w:r>
      <w:r>
        <w:rPr>
          <w:spacing w:val="-5"/>
          <w:sz w:val="24"/>
        </w:rPr>
        <w:t xml:space="preserve"> </w:t>
      </w:r>
      <w:r>
        <w:rPr>
          <w:spacing w:val="-1"/>
          <w:sz w:val="24"/>
        </w:rPr>
        <w:t>starting</w:t>
      </w:r>
      <w:r>
        <w:rPr>
          <w:spacing w:val="-5"/>
          <w:sz w:val="24"/>
        </w:rPr>
        <w:t xml:space="preserve"> </w:t>
      </w:r>
      <w:r>
        <w:rPr>
          <w:sz w:val="24"/>
        </w:rPr>
        <w:t>of</w:t>
      </w:r>
      <w:r>
        <w:rPr>
          <w:spacing w:val="-57"/>
          <w:sz w:val="24"/>
        </w:rPr>
        <w:t xml:space="preserve"> </w:t>
      </w:r>
      <w:r>
        <w:rPr>
          <w:sz w:val="24"/>
        </w:rPr>
        <w:t>motor.</w:t>
      </w:r>
    </w:p>
    <w:p w:rsidR="0029340C" w:rsidRDefault="0029340C" w:rsidP="0029340C">
      <w:pPr>
        <w:pStyle w:val="BodyText"/>
        <w:spacing w:before="7"/>
        <w:ind w:left="0" w:firstLine="0"/>
        <w:rPr>
          <w:sz w:val="21"/>
        </w:rPr>
      </w:pPr>
    </w:p>
    <w:p w:rsidR="0029340C" w:rsidRDefault="0029340C" w:rsidP="0029340C">
      <w:pPr>
        <w:pStyle w:val="Heading2"/>
        <w:spacing w:line="240" w:lineRule="auto"/>
        <w:ind w:left="520"/>
      </w:pPr>
      <w:r>
        <w:t>RECOMMENDED</w:t>
      </w:r>
      <w:r>
        <w:rPr>
          <w:spacing w:val="4"/>
        </w:rPr>
        <w:t xml:space="preserve"> </w:t>
      </w:r>
      <w:r>
        <w:t>BOOKS:-</w:t>
      </w:r>
    </w:p>
    <w:p w:rsidR="0029340C" w:rsidRDefault="0029340C" w:rsidP="00617A6F">
      <w:pPr>
        <w:pStyle w:val="ListParagraph"/>
        <w:numPr>
          <w:ilvl w:val="0"/>
          <w:numId w:val="167"/>
        </w:numPr>
        <w:tabs>
          <w:tab w:val="left" w:pos="1241"/>
        </w:tabs>
        <w:spacing w:before="233"/>
        <w:rPr>
          <w:sz w:val="24"/>
        </w:rPr>
      </w:pPr>
      <w:r>
        <w:rPr>
          <w:spacing w:val="-2"/>
          <w:sz w:val="24"/>
        </w:rPr>
        <w:t>A.C</w:t>
      </w:r>
      <w:r>
        <w:rPr>
          <w:spacing w:val="-6"/>
          <w:sz w:val="24"/>
        </w:rPr>
        <w:t xml:space="preserve"> </w:t>
      </w:r>
      <w:r>
        <w:rPr>
          <w:spacing w:val="-2"/>
          <w:sz w:val="24"/>
        </w:rPr>
        <w:t>Machines</w:t>
      </w:r>
      <w:r>
        <w:rPr>
          <w:spacing w:val="-6"/>
          <w:sz w:val="24"/>
        </w:rPr>
        <w:t xml:space="preserve"> </w:t>
      </w:r>
      <w:r>
        <w:rPr>
          <w:spacing w:val="-2"/>
          <w:sz w:val="24"/>
        </w:rPr>
        <w:t>Fundamentals</w:t>
      </w:r>
      <w:r>
        <w:rPr>
          <w:spacing w:val="-6"/>
          <w:sz w:val="24"/>
        </w:rPr>
        <w:t xml:space="preserve"> </w:t>
      </w:r>
      <w:r>
        <w:rPr>
          <w:spacing w:val="-1"/>
          <w:sz w:val="24"/>
        </w:rPr>
        <w:t>by</w:t>
      </w:r>
      <w:r>
        <w:rPr>
          <w:spacing w:val="-13"/>
          <w:sz w:val="24"/>
        </w:rPr>
        <w:t xml:space="preserve"> </w:t>
      </w:r>
      <w:r>
        <w:rPr>
          <w:spacing w:val="-1"/>
          <w:sz w:val="24"/>
        </w:rPr>
        <w:t>J.</w:t>
      </w:r>
      <w:r>
        <w:rPr>
          <w:spacing w:val="-2"/>
          <w:sz w:val="24"/>
        </w:rPr>
        <w:t xml:space="preserve"> </w:t>
      </w:r>
      <w:proofErr w:type="spellStart"/>
      <w:r>
        <w:rPr>
          <w:spacing w:val="-1"/>
          <w:sz w:val="24"/>
        </w:rPr>
        <w:t>Chapmann</w:t>
      </w:r>
      <w:proofErr w:type="spellEnd"/>
    </w:p>
    <w:p w:rsidR="0029340C" w:rsidRDefault="0029340C" w:rsidP="00617A6F">
      <w:pPr>
        <w:pStyle w:val="ListParagraph"/>
        <w:numPr>
          <w:ilvl w:val="0"/>
          <w:numId w:val="167"/>
        </w:numPr>
        <w:tabs>
          <w:tab w:val="left" w:pos="1241"/>
        </w:tabs>
        <w:spacing w:before="46"/>
        <w:rPr>
          <w:sz w:val="24"/>
        </w:rPr>
      </w:pPr>
      <w:r>
        <w:rPr>
          <w:spacing w:val="-1"/>
          <w:sz w:val="24"/>
        </w:rPr>
        <w:t>B.L</w:t>
      </w:r>
      <w:r>
        <w:rPr>
          <w:spacing w:val="-10"/>
          <w:sz w:val="24"/>
        </w:rPr>
        <w:t xml:space="preserve"> </w:t>
      </w:r>
      <w:proofErr w:type="spellStart"/>
      <w:r>
        <w:rPr>
          <w:spacing w:val="-1"/>
          <w:sz w:val="24"/>
        </w:rPr>
        <w:t>Theraja</w:t>
      </w:r>
      <w:proofErr w:type="spellEnd"/>
      <w:r>
        <w:rPr>
          <w:spacing w:val="-1"/>
          <w:sz w:val="24"/>
        </w:rPr>
        <w:t>.</w:t>
      </w:r>
      <w:r>
        <w:rPr>
          <w:spacing w:val="-4"/>
          <w:sz w:val="24"/>
        </w:rPr>
        <w:t xml:space="preserve"> </w:t>
      </w:r>
      <w:r>
        <w:rPr>
          <w:sz w:val="24"/>
        </w:rPr>
        <w:t>Electrical</w:t>
      </w:r>
      <w:r>
        <w:rPr>
          <w:spacing w:val="-15"/>
          <w:sz w:val="24"/>
        </w:rPr>
        <w:t xml:space="preserve"> </w:t>
      </w:r>
      <w:r>
        <w:rPr>
          <w:sz w:val="24"/>
        </w:rPr>
        <w:t>Technology</w:t>
      </w:r>
    </w:p>
    <w:p w:rsidR="0029340C" w:rsidRDefault="0029340C" w:rsidP="00617A6F">
      <w:pPr>
        <w:pStyle w:val="ListParagraph"/>
        <w:numPr>
          <w:ilvl w:val="0"/>
          <w:numId w:val="167"/>
        </w:numPr>
        <w:tabs>
          <w:tab w:val="left" w:pos="1241"/>
        </w:tabs>
        <w:spacing w:before="46"/>
        <w:rPr>
          <w:sz w:val="24"/>
        </w:rPr>
      </w:pPr>
      <w:r>
        <w:rPr>
          <w:spacing w:val="-1"/>
          <w:sz w:val="24"/>
        </w:rPr>
        <w:t>Electrical</w:t>
      </w:r>
      <w:r>
        <w:rPr>
          <w:spacing w:val="-14"/>
          <w:sz w:val="24"/>
        </w:rPr>
        <w:t xml:space="preserve"> </w:t>
      </w:r>
      <w:r>
        <w:rPr>
          <w:spacing w:val="-1"/>
          <w:sz w:val="24"/>
        </w:rPr>
        <w:t>Machines</w:t>
      </w:r>
      <w:r>
        <w:rPr>
          <w:spacing w:val="-8"/>
          <w:sz w:val="24"/>
        </w:rPr>
        <w:t xml:space="preserve"> </w:t>
      </w:r>
      <w:r>
        <w:rPr>
          <w:sz w:val="24"/>
        </w:rPr>
        <w:t>by</w:t>
      </w:r>
      <w:r>
        <w:rPr>
          <w:spacing w:val="-15"/>
          <w:sz w:val="24"/>
        </w:rPr>
        <w:t xml:space="preserve"> </w:t>
      </w:r>
      <w:r>
        <w:rPr>
          <w:sz w:val="24"/>
        </w:rPr>
        <w:t>V.U</w:t>
      </w:r>
      <w:r>
        <w:rPr>
          <w:spacing w:val="-6"/>
          <w:sz w:val="24"/>
        </w:rPr>
        <w:t xml:space="preserve"> </w:t>
      </w:r>
      <w:proofErr w:type="spellStart"/>
      <w:r>
        <w:rPr>
          <w:sz w:val="24"/>
        </w:rPr>
        <w:t>Bakhshi</w:t>
      </w:r>
      <w:proofErr w:type="spellEnd"/>
      <w:r>
        <w:rPr>
          <w:spacing w:val="-14"/>
          <w:sz w:val="24"/>
        </w:rPr>
        <w:t xml:space="preserve"> </w:t>
      </w:r>
      <w:r>
        <w:rPr>
          <w:sz w:val="24"/>
        </w:rPr>
        <w:t>&amp;</w:t>
      </w:r>
      <w:r>
        <w:rPr>
          <w:spacing w:val="-10"/>
          <w:sz w:val="24"/>
        </w:rPr>
        <w:t xml:space="preserve"> </w:t>
      </w:r>
      <w:r>
        <w:rPr>
          <w:sz w:val="24"/>
        </w:rPr>
        <w:t>V.A</w:t>
      </w:r>
      <w:r>
        <w:rPr>
          <w:spacing w:val="-12"/>
          <w:sz w:val="24"/>
        </w:rPr>
        <w:t xml:space="preserve"> </w:t>
      </w:r>
      <w:proofErr w:type="spellStart"/>
      <w:r>
        <w:rPr>
          <w:sz w:val="24"/>
        </w:rPr>
        <w:t>Bakhshi</w:t>
      </w:r>
      <w:proofErr w:type="spellEnd"/>
    </w:p>
    <w:p w:rsidR="0029340C" w:rsidRDefault="0029340C" w:rsidP="00617A6F">
      <w:pPr>
        <w:pStyle w:val="ListParagraph"/>
        <w:numPr>
          <w:ilvl w:val="0"/>
          <w:numId w:val="167"/>
        </w:numPr>
        <w:tabs>
          <w:tab w:val="left" w:pos="1241"/>
        </w:tabs>
        <w:spacing w:before="45"/>
        <w:rPr>
          <w:sz w:val="24"/>
        </w:rPr>
      </w:pPr>
      <w:r>
        <w:rPr>
          <w:spacing w:val="-2"/>
          <w:sz w:val="24"/>
        </w:rPr>
        <w:t>A.C</w:t>
      </w:r>
      <w:r>
        <w:rPr>
          <w:spacing w:val="-6"/>
          <w:sz w:val="24"/>
        </w:rPr>
        <w:t xml:space="preserve"> </w:t>
      </w:r>
      <w:r>
        <w:rPr>
          <w:spacing w:val="-2"/>
          <w:sz w:val="24"/>
        </w:rPr>
        <w:t>Machines</w:t>
      </w:r>
      <w:r>
        <w:rPr>
          <w:spacing w:val="-6"/>
          <w:sz w:val="24"/>
        </w:rPr>
        <w:t xml:space="preserve"> </w:t>
      </w:r>
      <w:r>
        <w:rPr>
          <w:spacing w:val="-2"/>
          <w:sz w:val="24"/>
        </w:rPr>
        <w:t>by</w:t>
      </w:r>
      <w:r>
        <w:rPr>
          <w:spacing w:val="-13"/>
          <w:sz w:val="24"/>
        </w:rPr>
        <w:t xml:space="preserve"> </w:t>
      </w:r>
      <w:r>
        <w:rPr>
          <w:spacing w:val="-2"/>
          <w:sz w:val="24"/>
        </w:rPr>
        <w:t>Afzal</w:t>
      </w:r>
      <w:r>
        <w:rPr>
          <w:spacing w:val="-12"/>
          <w:sz w:val="24"/>
        </w:rPr>
        <w:t xml:space="preserve"> </w:t>
      </w:r>
      <w:r>
        <w:rPr>
          <w:spacing w:val="-2"/>
          <w:sz w:val="24"/>
        </w:rPr>
        <w:t>Bashir</w:t>
      </w:r>
      <w:r>
        <w:rPr>
          <w:spacing w:val="-3"/>
          <w:sz w:val="24"/>
        </w:rPr>
        <w:t xml:space="preserve"> </w:t>
      </w:r>
      <w:r>
        <w:rPr>
          <w:spacing w:val="-2"/>
          <w:sz w:val="24"/>
        </w:rPr>
        <w:t>&amp;</w:t>
      </w:r>
      <w:r>
        <w:rPr>
          <w:spacing w:val="-8"/>
          <w:sz w:val="24"/>
        </w:rPr>
        <w:t xml:space="preserve"> </w:t>
      </w:r>
      <w:r>
        <w:rPr>
          <w:spacing w:val="-2"/>
          <w:sz w:val="24"/>
        </w:rPr>
        <w:t>Khalid</w:t>
      </w:r>
      <w:r>
        <w:rPr>
          <w:spacing w:val="-4"/>
          <w:sz w:val="24"/>
        </w:rPr>
        <w:t xml:space="preserve"> </w:t>
      </w:r>
      <w:r>
        <w:rPr>
          <w:spacing w:val="-1"/>
          <w:sz w:val="24"/>
        </w:rPr>
        <w:t>Mahmood</w:t>
      </w:r>
    </w:p>
    <w:p w:rsidR="0029340C" w:rsidRDefault="0029340C" w:rsidP="00617A6F">
      <w:pPr>
        <w:pStyle w:val="ListParagraph"/>
        <w:numPr>
          <w:ilvl w:val="0"/>
          <w:numId w:val="167"/>
        </w:numPr>
        <w:tabs>
          <w:tab w:val="left" w:pos="1241"/>
        </w:tabs>
        <w:spacing w:before="46"/>
        <w:rPr>
          <w:sz w:val="24"/>
        </w:rPr>
      </w:pPr>
      <w:r>
        <w:rPr>
          <w:spacing w:val="-2"/>
          <w:sz w:val="24"/>
        </w:rPr>
        <w:t>Philips</w:t>
      </w:r>
      <w:r>
        <w:rPr>
          <w:spacing w:val="-6"/>
          <w:sz w:val="24"/>
        </w:rPr>
        <w:t xml:space="preserve"> </w:t>
      </w:r>
      <w:r>
        <w:rPr>
          <w:spacing w:val="-2"/>
          <w:sz w:val="24"/>
        </w:rPr>
        <w:t>Kemp. Alternating</w:t>
      </w:r>
      <w:r>
        <w:rPr>
          <w:spacing w:val="-3"/>
          <w:sz w:val="24"/>
        </w:rPr>
        <w:t xml:space="preserve"> </w:t>
      </w:r>
      <w:r>
        <w:rPr>
          <w:spacing w:val="-2"/>
          <w:sz w:val="24"/>
        </w:rPr>
        <w:t>Current</w:t>
      </w:r>
      <w:r>
        <w:rPr>
          <w:sz w:val="24"/>
        </w:rPr>
        <w:t xml:space="preserve"> </w:t>
      </w:r>
      <w:r>
        <w:rPr>
          <w:spacing w:val="-2"/>
          <w:sz w:val="24"/>
        </w:rPr>
        <w:t>Electrical</w:t>
      </w:r>
      <w:r>
        <w:rPr>
          <w:spacing w:val="-11"/>
          <w:sz w:val="24"/>
        </w:rPr>
        <w:t xml:space="preserve"> </w:t>
      </w:r>
      <w:r>
        <w:rPr>
          <w:spacing w:val="-2"/>
          <w:sz w:val="24"/>
        </w:rPr>
        <w:t>Engineering</w:t>
      </w:r>
    </w:p>
    <w:p w:rsidR="0029340C" w:rsidRDefault="0029340C" w:rsidP="00617A6F">
      <w:pPr>
        <w:pStyle w:val="ListParagraph"/>
        <w:numPr>
          <w:ilvl w:val="0"/>
          <w:numId w:val="167"/>
        </w:numPr>
        <w:tabs>
          <w:tab w:val="left" w:pos="1241"/>
        </w:tabs>
        <w:spacing w:before="46"/>
        <w:rPr>
          <w:sz w:val="24"/>
        </w:rPr>
      </w:pPr>
      <w:proofErr w:type="spellStart"/>
      <w:r>
        <w:rPr>
          <w:sz w:val="24"/>
        </w:rPr>
        <w:t>Drinkall</w:t>
      </w:r>
      <w:proofErr w:type="spellEnd"/>
      <w:r>
        <w:rPr>
          <w:spacing w:val="-13"/>
          <w:sz w:val="24"/>
        </w:rPr>
        <w:t xml:space="preserve"> </w:t>
      </w:r>
      <w:proofErr w:type="spellStart"/>
      <w:r>
        <w:rPr>
          <w:sz w:val="24"/>
        </w:rPr>
        <w:t>Hadik</w:t>
      </w:r>
      <w:proofErr w:type="spellEnd"/>
      <w:r>
        <w:rPr>
          <w:spacing w:val="-4"/>
          <w:sz w:val="24"/>
        </w:rPr>
        <w:t xml:space="preserve"> </w:t>
      </w:r>
      <w:r>
        <w:rPr>
          <w:sz w:val="24"/>
        </w:rPr>
        <w:t>Grant.</w:t>
      </w:r>
      <w:r>
        <w:rPr>
          <w:spacing w:val="-3"/>
          <w:sz w:val="24"/>
        </w:rPr>
        <w:t xml:space="preserve"> </w:t>
      </w:r>
      <w:r>
        <w:rPr>
          <w:sz w:val="24"/>
        </w:rPr>
        <w:t>Alternator</w:t>
      </w:r>
      <w:r>
        <w:rPr>
          <w:spacing w:val="-4"/>
          <w:sz w:val="24"/>
        </w:rPr>
        <w:t xml:space="preserve"> </w:t>
      </w:r>
      <w:r>
        <w:rPr>
          <w:sz w:val="24"/>
        </w:rPr>
        <w:t>Current Motors</w:t>
      </w:r>
    </w:p>
    <w:p w:rsidR="0029340C" w:rsidRDefault="0029340C" w:rsidP="00617A6F">
      <w:pPr>
        <w:pStyle w:val="ListParagraph"/>
        <w:numPr>
          <w:ilvl w:val="0"/>
          <w:numId w:val="167"/>
        </w:numPr>
        <w:tabs>
          <w:tab w:val="left" w:pos="1241"/>
        </w:tabs>
        <w:spacing w:before="46"/>
        <w:rPr>
          <w:sz w:val="24"/>
        </w:rPr>
      </w:pPr>
      <w:r>
        <w:rPr>
          <w:sz w:val="24"/>
        </w:rPr>
        <w:t>Kates-Stafford.</w:t>
      </w:r>
      <w:r>
        <w:rPr>
          <w:spacing w:val="-5"/>
          <w:sz w:val="24"/>
        </w:rPr>
        <w:t xml:space="preserve"> </w:t>
      </w:r>
      <w:r>
        <w:rPr>
          <w:sz w:val="24"/>
        </w:rPr>
        <w:t>Electrical</w:t>
      </w:r>
      <w:r>
        <w:rPr>
          <w:spacing w:val="-15"/>
          <w:sz w:val="24"/>
        </w:rPr>
        <w:t xml:space="preserve"> </w:t>
      </w:r>
      <w:r>
        <w:rPr>
          <w:sz w:val="24"/>
        </w:rPr>
        <w:t>Generator</w:t>
      </w:r>
    </w:p>
    <w:p w:rsidR="0029340C" w:rsidRDefault="0029340C" w:rsidP="00617A6F">
      <w:pPr>
        <w:pStyle w:val="ListParagraph"/>
        <w:numPr>
          <w:ilvl w:val="0"/>
          <w:numId w:val="167"/>
        </w:numPr>
        <w:tabs>
          <w:tab w:val="left" w:pos="1241"/>
        </w:tabs>
        <w:spacing w:before="45"/>
        <w:rPr>
          <w:sz w:val="24"/>
        </w:rPr>
      </w:pPr>
      <w:r>
        <w:rPr>
          <w:sz w:val="24"/>
        </w:rPr>
        <w:t>Coral</w:t>
      </w:r>
      <w:r>
        <w:rPr>
          <w:spacing w:val="-15"/>
          <w:sz w:val="24"/>
        </w:rPr>
        <w:t xml:space="preserve"> </w:t>
      </w:r>
      <w:r>
        <w:rPr>
          <w:sz w:val="24"/>
        </w:rPr>
        <w:t>H-Dunlop.</w:t>
      </w:r>
      <w:r>
        <w:rPr>
          <w:spacing w:val="-6"/>
          <w:sz w:val="24"/>
        </w:rPr>
        <w:t xml:space="preserve"> </w:t>
      </w:r>
      <w:r>
        <w:rPr>
          <w:sz w:val="24"/>
        </w:rPr>
        <w:t>Transformers</w:t>
      </w:r>
    </w:p>
    <w:p w:rsidR="0029340C" w:rsidRDefault="0029340C" w:rsidP="0029340C">
      <w:pPr>
        <w:rPr>
          <w:sz w:val="24"/>
        </w:rPr>
        <w:sectPr w:rsidR="0029340C">
          <w:pgSz w:w="12240" w:h="15840"/>
          <w:pgMar w:top="1500" w:right="560" w:bottom="280" w:left="920" w:header="720" w:footer="720" w:gutter="0"/>
          <w:cols w:space="720"/>
        </w:sectPr>
      </w:pPr>
    </w:p>
    <w:p w:rsidR="0029340C" w:rsidRDefault="0029340C" w:rsidP="0029340C">
      <w:pPr>
        <w:pStyle w:val="BodyText"/>
        <w:ind w:left="0" w:firstLine="0"/>
      </w:pPr>
    </w:p>
    <w:p w:rsidR="0029340C" w:rsidRDefault="0029340C" w:rsidP="0029340C">
      <w:pPr>
        <w:pStyle w:val="BodyText"/>
        <w:spacing w:before="9"/>
        <w:ind w:left="0" w:firstLine="0"/>
      </w:pPr>
    </w:p>
    <w:p w:rsidR="0029340C" w:rsidRDefault="0029340C" w:rsidP="0029340C">
      <w:pPr>
        <w:pStyle w:val="Heading2"/>
        <w:tabs>
          <w:tab w:val="left" w:pos="2681"/>
        </w:tabs>
        <w:spacing w:before="1" w:line="484" w:lineRule="auto"/>
        <w:ind w:left="520" w:right="6287"/>
      </w:pPr>
      <w:r>
        <w:t>ET-</w:t>
      </w:r>
      <w:r>
        <w:rPr>
          <w:spacing w:val="2"/>
        </w:rPr>
        <w:t xml:space="preserve"> </w:t>
      </w:r>
      <w:r>
        <w:t>253</w:t>
      </w:r>
      <w:r>
        <w:tab/>
        <w:t>A.C MACHINES</w:t>
      </w:r>
      <w:r>
        <w:rPr>
          <w:spacing w:val="-57"/>
        </w:rPr>
        <w:t xml:space="preserve"> </w:t>
      </w:r>
      <w:r>
        <w:t>INSTRUCTIONAL</w:t>
      </w:r>
      <w:r>
        <w:rPr>
          <w:spacing w:val="-3"/>
        </w:rPr>
        <w:t xml:space="preserve"> </w:t>
      </w:r>
      <w:r>
        <w:t>OBJECTIVES</w:t>
      </w:r>
    </w:p>
    <w:p w:rsidR="0029340C" w:rsidRDefault="0029340C" w:rsidP="0029340C">
      <w:pPr>
        <w:pStyle w:val="BodyText"/>
        <w:spacing w:before="1"/>
        <w:ind w:left="0" w:firstLine="0"/>
        <w:rPr>
          <w:b/>
        </w:rPr>
      </w:pPr>
    </w:p>
    <w:p w:rsidR="0029340C" w:rsidRDefault="0029340C" w:rsidP="00617A6F">
      <w:pPr>
        <w:pStyle w:val="ListParagraph"/>
        <w:numPr>
          <w:ilvl w:val="0"/>
          <w:numId w:val="166"/>
        </w:numPr>
        <w:tabs>
          <w:tab w:val="left" w:pos="1240"/>
          <w:tab w:val="left" w:pos="1241"/>
        </w:tabs>
        <w:spacing w:before="0" w:line="275" w:lineRule="exact"/>
        <w:rPr>
          <w:b/>
          <w:sz w:val="24"/>
        </w:rPr>
      </w:pPr>
      <w:r>
        <w:rPr>
          <w:b/>
          <w:sz w:val="24"/>
        </w:rPr>
        <w:t>UNDERSTAND</w:t>
      </w:r>
      <w:r>
        <w:rPr>
          <w:b/>
          <w:spacing w:val="-5"/>
          <w:sz w:val="24"/>
        </w:rPr>
        <w:t xml:space="preserve"> </w:t>
      </w:r>
      <w:r>
        <w:rPr>
          <w:b/>
          <w:sz w:val="24"/>
        </w:rPr>
        <w:t>CONSTRUCTION</w:t>
      </w:r>
      <w:r>
        <w:rPr>
          <w:b/>
          <w:spacing w:val="-4"/>
          <w:sz w:val="24"/>
        </w:rPr>
        <w:t xml:space="preserve"> </w:t>
      </w:r>
      <w:r>
        <w:rPr>
          <w:b/>
          <w:sz w:val="24"/>
        </w:rPr>
        <w:t>&amp;</w:t>
      </w:r>
      <w:r>
        <w:rPr>
          <w:b/>
          <w:spacing w:val="-3"/>
          <w:sz w:val="24"/>
        </w:rPr>
        <w:t xml:space="preserve"> </w:t>
      </w:r>
      <w:r>
        <w:rPr>
          <w:b/>
          <w:sz w:val="24"/>
        </w:rPr>
        <w:t>PRINCIPLE</w:t>
      </w:r>
      <w:r>
        <w:rPr>
          <w:b/>
          <w:spacing w:val="-6"/>
          <w:sz w:val="24"/>
        </w:rPr>
        <w:t xml:space="preserve"> </w:t>
      </w:r>
      <w:r>
        <w:rPr>
          <w:b/>
          <w:sz w:val="24"/>
        </w:rPr>
        <w:t>OF</w:t>
      </w:r>
      <w:r>
        <w:rPr>
          <w:b/>
          <w:spacing w:val="-6"/>
          <w:sz w:val="24"/>
        </w:rPr>
        <w:t xml:space="preserve"> </w:t>
      </w:r>
      <w:r>
        <w:rPr>
          <w:b/>
          <w:sz w:val="24"/>
        </w:rPr>
        <w:t>TRANSFORMER.</w:t>
      </w:r>
    </w:p>
    <w:p w:rsidR="0029340C" w:rsidRDefault="0029340C" w:rsidP="00617A6F">
      <w:pPr>
        <w:pStyle w:val="ListParagraph"/>
        <w:numPr>
          <w:ilvl w:val="1"/>
          <w:numId w:val="166"/>
        </w:numPr>
        <w:tabs>
          <w:tab w:val="left" w:pos="1960"/>
          <w:tab w:val="left" w:pos="1961"/>
        </w:tabs>
        <w:spacing w:before="0" w:line="275" w:lineRule="exact"/>
        <w:rPr>
          <w:sz w:val="24"/>
        </w:rPr>
      </w:pPr>
      <w:r>
        <w:rPr>
          <w:sz w:val="24"/>
        </w:rPr>
        <w:t>Define</w:t>
      </w:r>
      <w:r>
        <w:rPr>
          <w:spacing w:val="-5"/>
          <w:sz w:val="24"/>
        </w:rPr>
        <w:t xml:space="preserve"> </w:t>
      </w:r>
      <w:r>
        <w:rPr>
          <w:sz w:val="24"/>
        </w:rPr>
        <w:t>transformer</w:t>
      </w:r>
      <w:r>
        <w:rPr>
          <w:spacing w:val="-3"/>
          <w:sz w:val="24"/>
        </w:rPr>
        <w:t xml:space="preserve"> </w:t>
      </w:r>
      <w:r>
        <w:rPr>
          <w:sz w:val="24"/>
        </w:rPr>
        <w:t>as</w:t>
      </w:r>
      <w:r>
        <w:rPr>
          <w:spacing w:val="-6"/>
          <w:sz w:val="24"/>
        </w:rPr>
        <w:t xml:space="preserve"> </w:t>
      </w:r>
      <w:r>
        <w:rPr>
          <w:sz w:val="24"/>
        </w:rPr>
        <w:t>step</w:t>
      </w:r>
      <w:r>
        <w:rPr>
          <w:spacing w:val="-4"/>
          <w:sz w:val="24"/>
        </w:rPr>
        <w:t xml:space="preserve"> </w:t>
      </w:r>
      <w:r>
        <w:rPr>
          <w:sz w:val="24"/>
        </w:rPr>
        <w:t>up</w:t>
      </w:r>
      <w:r>
        <w:rPr>
          <w:spacing w:val="-4"/>
          <w:sz w:val="24"/>
        </w:rPr>
        <w:t xml:space="preserve"> </w:t>
      </w:r>
      <w:r>
        <w:rPr>
          <w:sz w:val="24"/>
        </w:rPr>
        <w:t>and</w:t>
      </w:r>
      <w:r>
        <w:rPr>
          <w:spacing w:val="-4"/>
          <w:sz w:val="24"/>
        </w:rPr>
        <w:t xml:space="preserve"> </w:t>
      </w:r>
      <w:r>
        <w:rPr>
          <w:sz w:val="24"/>
        </w:rPr>
        <w:t>step</w:t>
      </w:r>
      <w:r>
        <w:rPr>
          <w:spacing w:val="1"/>
          <w:sz w:val="24"/>
        </w:rPr>
        <w:t xml:space="preserve"> </w:t>
      </w:r>
      <w:r>
        <w:rPr>
          <w:sz w:val="24"/>
        </w:rPr>
        <w:t>down.</w:t>
      </w:r>
    </w:p>
    <w:p w:rsidR="0029340C" w:rsidRDefault="0029340C" w:rsidP="00617A6F">
      <w:pPr>
        <w:pStyle w:val="ListParagraph"/>
        <w:numPr>
          <w:ilvl w:val="1"/>
          <w:numId w:val="166"/>
        </w:numPr>
        <w:tabs>
          <w:tab w:val="left" w:pos="1960"/>
          <w:tab w:val="left" w:pos="1961"/>
        </w:tabs>
        <w:spacing w:before="3"/>
        <w:rPr>
          <w:sz w:val="24"/>
        </w:rPr>
      </w:pPr>
      <w:r>
        <w:rPr>
          <w:sz w:val="24"/>
        </w:rPr>
        <w:t>Describe</w:t>
      </w:r>
      <w:r>
        <w:rPr>
          <w:spacing w:val="-6"/>
          <w:sz w:val="24"/>
        </w:rPr>
        <w:t xml:space="preserve"> </w:t>
      </w:r>
      <w:r>
        <w:rPr>
          <w:sz w:val="24"/>
        </w:rPr>
        <w:t>parts</w:t>
      </w:r>
      <w:r>
        <w:rPr>
          <w:spacing w:val="-6"/>
          <w:sz w:val="24"/>
        </w:rPr>
        <w:t xml:space="preserve"> </w:t>
      </w:r>
      <w:r>
        <w:rPr>
          <w:sz w:val="24"/>
        </w:rPr>
        <w:t>of</w:t>
      </w:r>
      <w:r>
        <w:rPr>
          <w:spacing w:val="-12"/>
          <w:sz w:val="24"/>
        </w:rPr>
        <w:t xml:space="preserve"> </w:t>
      </w:r>
      <w:r>
        <w:rPr>
          <w:sz w:val="24"/>
        </w:rPr>
        <w:t>transformer.</w:t>
      </w:r>
    </w:p>
    <w:p w:rsidR="0029340C" w:rsidRDefault="0029340C" w:rsidP="00617A6F">
      <w:pPr>
        <w:pStyle w:val="ListParagraph"/>
        <w:numPr>
          <w:ilvl w:val="1"/>
          <w:numId w:val="166"/>
        </w:numPr>
        <w:tabs>
          <w:tab w:val="left" w:pos="1960"/>
          <w:tab w:val="left" w:pos="1961"/>
        </w:tabs>
        <w:spacing w:before="3"/>
        <w:rPr>
          <w:sz w:val="24"/>
        </w:rPr>
      </w:pPr>
      <w:r>
        <w:rPr>
          <w:spacing w:val="-2"/>
          <w:sz w:val="24"/>
        </w:rPr>
        <w:t>Explain</w:t>
      </w:r>
      <w:r>
        <w:rPr>
          <w:spacing w:val="-11"/>
          <w:sz w:val="24"/>
        </w:rPr>
        <w:t xml:space="preserve"> </w:t>
      </w:r>
      <w:r>
        <w:rPr>
          <w:spacing w:val="-1"/>
          <w:sz w:val="24"/>
        </w:rPr>
        <w:t>principle</w:t>
      </w:r>
      <w:r>
        <w:rPr>
          <w:spacing w:val="-8"/>
          <w:sz w:val="24"/>
        </w:rPr>
        <w:t xml:space="preserve"> </w:t>
      </w:r>
      <w:r>
        <w:rPr>
          <w:spacing w:val="-1"/>
          <w:sz w:val="24"/>
        </w:rPr>
        <w:t>of</w:t>
      </w:r>
      <w:r>
        <w:rPr>
          <w:spacing w:val="-13"/>
          <w:sz w:val="24"/>
        </w:rPr>
        <w:t xml:space="preserve"> </w:t>
      </w:r>
      <w:r>
        <w:rPr>
          <w:spacing w:val="-1"/>
          <w:sz w:val="24"/>
        </w:rPr>
        <w:t>transformer.</w:t>
      </w:r>
    </w:p>
    <w:p w:rsidR="0029340C" w:rsidRDefault="0029340C" w:rsidP="0029340C">
      <w:pPr>
        <w:pStyle w:val="BodyText"/>
        <w:tabs>
          <w:tab w:val="left" w:pos="1960"/>
          <w:tab w:val="left" w:pos="2681"/>
        </w:tabs>
        <w:spacing w:before="2"/>
        <w:ind w:left="1241" w:firstLine="0"/>
      </w:pPr>
      <w:proofErr w:type="gramStart"/>
      <w:r>
        <w:t>1.4</w:t>
      </w:r>
      <w:r>
        <w:tab/>
        <w:t>a)</w:t>
      </w:r>
      <w:r>
        <w:tab/>
      </w:r>
      <w:r>
        <w:rPr>
          <w:spacing w:val="-2"/>
        </w:rPr>
        <w:t>Describe</w:t>
      </w:r>
      <w:r>
        <w:rPr>
          <w:spacing w:val="-8"/>
        </w:rPr>
        <w:t xml:space="preserve"> </w:t>
      </w:r>
      <w:r>
        <w:rPr>
          <w:spacing w:val="-1"/>
        </w:rPr>
        <w:t>classification</w:t>
      </w:r>
      <w:r>
        <w:rPr>
          <w:spacing w:val="-12"/>
        </w:rPr>
        <w:t xml:space="preserve"> </w:t>
      </w:r>
      <w:r>
        <w:rPr>
          <w:spacing w:val="-1"/>
        </w:rPr>
        <w:t>of</w:t>
      </w:r>
      <w:r>
        <w:rPr>
          <w:spacing w:val="-14"/>
        </w:rPr>
        <w:t xml:space="preserve"> </w:t>
      </w:r>
      <w:r>
        <w:rPr>
          <w:spacing w:val="-1"/>
        </w:rPr>
        <w:t>transformer.</w:t>
      </w:r>
      <w:proofErr w:type="gramEnd"/>
    </w:p>
    <w:p w:rsidR="0029340C" w:rsidRDefault="0029340C" w:rsidP="0029340C">
      <w:pPr>
        <w:pStyle w:val="BodyText"/>
        <w:tabs>
          <w:tab w:val="left" w:pos="2681"/>
        </w:tabs>
        <w:spacing w:before="2"/>
        <w:ind w:firstLine="0"/>
      </w:pPr>
      <w:r>
        <w:t>b)</w:t>
      </w:r>
      <w:r>
        <w:tab/>
      </w:r>
      <w:r>
        <w:rPr>
          <w:spacing w:val="-1"/>
        </w:rPr>
        <w:t>Differentiate</w:t>
      </w:r>
      <w:r>
        <w:rPr>
          <w:spacing w:val="-8"/>
        </w:rPr>
        <w:t xml:space="preserve"> </w:t>
      </w:r>
      <w:r>
        <w:t>core</w:t>
      </w:r>
      <w:r>
        <w:rPr>
          <w:spacing w:val="-8"/>
        </w:rPr>
        <w:t xml:space="preserve"> </w:t>
      </w:r>
      <w:r>
        <w:t>type</w:t>
      </w:r>
      <w:r>
        <w:rPr>
          <w:spacing w:val="-7"/>
        </w:rPr>
        <w:t xml:space="preserve"> </w:t>
      </w:r>
      <w:r>
        <w:t>&amp;</w:t>
      </w:r>
      <w:r>
        <w:rPr>
          <w:spacing w:val="-11"/>
        </w:rPr>
        <w:t xml:space="preserve"> </w:t>
      </w:r>
      <w:r>
        <w:t>shell</w:t>
      </w:r>
      <w:r>
        <w:rPr>
          <w:spacing w:val="-15"/>
        </w:rPr>
        <w:t xml:space="preserve"> </w:t>
      </w:r>
      <w:r>
        <w:t>type</w:t>
      </w:r>
      <w:r>
        <w:rPr>
          <w:spacing w:val="-7"/>
        </w:rPr>
        <w:t xml:space="preserve"> </w:t>
      </w:r>
      <w:r>
        <w:t>transformer.</w:t>
      </w:r>
    </w:p>
    <w:p w:rsidR="0029340C" w:rsidRDefault="0029340C" w:rsidP="00617A6F">
      <w:pPr>
        <w:pStyle w:val="ListParagraph"/>
        <w:numPr>
          <w:ilvl w:val="1"/>
          <w:numId w:val="165"/>
        </w:numPr>
        <w:tabs>
          <w:tab w:val="left" w:pos="1960"/>
          <w:tab w:val="left" w:pos="1961"/>
        </w:tabs>
        <w:spacing w:before="3"/>
        <w:rPr>
          <w:sz w:val="24"/>
        </w:rPr>
      </w:pPr>
      <w:r>
        <w:rPr>
          <w:sz w:val="24"/>
        </w:rPr>
        <w:t>Derive</w:t>
      </w:r>
      <w:r>
        <w:rPr>
          <w:spacing w:val="-6"/>
          <w:sz w:val="24"/>
        </w:rPr>
        <w:t xml:space="preserve"> </w:t>
      </w:r>
      <w:r>
        <w:rPr>
          <w:sz w:val="24"/>
        </w:rPr>
        <w:t>EMF</w:t>
      </w:r>
      <w:r>
        <w:rPr>
          <w:spacing w:val="-8"/>
          <w:sz w:val="24"/>
        </w:rPr>
        <w:t xml:space="preserve"> </w:t>
      </w:r>
      <w:r>
        <w:rPr>
          <w:sz w:val="24"/>
        </w:rPr>
        <w:t>equation</w:t>
      </w:r>
      <w:r>
        <w:rPr>
          <w:spacing w:val="-9"/>
          <w:sz w:val="24"/>
        </w:rPr>
        <w:t xml:space="preserve"> </w:t>
      </w:r>
      <w:r>
        <w:rPr>
          <w:sz w:val="24"/>
        </w:rPr>
        <w:t>of</w:t>
      </w:r>
      <w:r>
        <w:rPr>
          <w:spacing w:val="-12"/>
          <w:sz w:val="24"/>
        </w:rPr>
        <w:t xml:space="preserve"> </w:t>
      </w:r>
      <w:r>
        <w:rPr>
          <w:sz w:val="24"/>
        </w:rPr>
        <w:t>transformer.</w:t>
      </w:r>
    </w:p>
    <w:p w:rsidR="0029340C" w:rsidRDefault="0029340C" w:rsidP="00617A6F">
      <w:pPr>
        <w:pStyle w:val="ListParagraph"/>
        <w:numPr>
          <w:ilvl w:val="1"/>
          <w:numId w:val="165"/>
        </w:numPr>
        <w:tabs>
          <w:tab w:val="left" w:pos="1960"/>
          <w:tab w:val="left" w:pos="1961"/>
        </w:tabs>
        <w:spacing w:before="2"/>
        <w:rPr>
          <w:sz w:val="24"/>
        </w:rPr>
      </w:pPr>
      <w:r>
        <w:rPr>
          <w:sz w:val="24"/>
        </w:rPr>
        <w:t>Solve</w:t>
      </w:r>
      <w:r>
        <w:rPr>
          <w:spacing w:val="-7"/>
          <w:sz w:val="24"/>
        </w:rPr>
        <w:t xml:space="preserve"> </w:t>
      </w:r>
      <w:r>
        <w:rPr>
          <w:sz w:val="24"/>
        </w:rPr>
        <w:t>problems</w:t>
      </w:r>
      <w:r>
        <w:rPr>
          <w:spacing w:val="-7"/>
          <w:sz w:val="24"/>
        </w:rPr>
        <w:t xml:space="preserve"> </w:t>
      </w:r>
      <w:r>
        <w:rPr>
          <w:sz w:val="24"/>
        </w:rPr>
        <w:t>related</w:t>
      </w:r>
      <w:r>
        <w:rPr>
          <w:spacing w:val="-5"/>
          <w:sz w:val="24"/>
        </w:rPr>
        <w:t xml:space="preserve"> </w:t>
      </w:r>
      <w:r>
        <w:rPr>
          <w:sz w:val="24"/>
        </w:rPr>
        <w:t>to</w:t>
      </w:r>
      <w:r>
        <w:rPr>
          <w:spacing w:val="-2"/>
          <w:sz w:val="24"/>
        </w:rPr>
        <w:t xml:space="preserve"> </w:t>
      </w:r>
      <w:r>
        <w:rPr>
          <w:sz w:val="24"/>
        </w:rPr>
        <w:t>above.</w:t>
      </w:r>
    </w:p>
    <w:p w:rsidR="0029340C" w:rsidRDefault="0029340C" w:rsidP="0029340C">
      <w:pPr>
        <w:pStyle w:val="BodyText"/>
        <w:ind w:left="0" w:firstLine="0"/>
        <w:rPr>
          <w:sz w:val="26"/>
        </w:rPr>
      </w:pPr>
    </w:p>
    <w:p w:rsidR="0029340C" w:rsidRDefault="0029340C" w:rsidP="0029340C">
      <w:pPr>
        <w:pStyle w:val="BodyText"/>
        <w:spacing w:before="1"/>
        <w:ind w:left="0" w:firstLine="0"/>
        <w:rPr>
          <w:sz w:val="23"/>
        </w:rPr>
      </w:pPr>
    </w:p>
    <w:p w:rsidR="0029340C" w:rsidRDefault="0029340C" w:rsidP="00617A6F">
      <w:pPr>
        <w:pStyle w:val="Heading2"/>
        <w:numPr>
          <w:ilvl w:val="0"/>
          <w:numId w:val="166"/>
        </w:numPr>
        <w:tabs>
          <w:tab w:val="left" w:pos="1240"/>
          <w:tab w:val="left" w:pos="1241"/>
        </w:tabs>
        <w:spacing w:line="275" w:lineRule="exact"/>
      </w:pPr>
      <w:r>
        <w:t>UNDERSTAND</w:t>
      </w:r>
      <w:r>
        <w:rPr>
          <w:spacing w:val="-3"/>
        </w:rPr>
        <w:t xml:space="preserve"> </w:t>
      </w:r>
      <w:r>
        <w:t>OPERATION</w:t>
      </w:r>
      <w:r>
        <w:rPr>
          <w:spacing w:val="-1"/>
        </w:rPr>
        <w:t xml:space="preserve"> </w:t>
      </w:r>
      <w:r>
        <w:t>OF</w:t>
      </w:r>
      <w:r>
        <w:rPr>
          <w:spacing w:val="-3"/>
        </w:rPr>
        <w:t xml:space="preserve"> </w:t>
      </w:r>
      <w:r>
        <w:t>TRANSFORMER</w:t>
      </w:r>
      <w:r>
        <w:rPr>
          <w:spacing w:val="-2"/>
        </w:rPr>
        <w:t xml:space="preserve"> </w:t>
      </w:r>
      <w:r>
        <w:t>ON</w:t>
      </w:r>
      <w:r>
        <w:rPr>
          <w:spacing w:val="-1"/>
        </w:rPr>
        <w:t xml:space="preserve"> </w:t>
      </w:r>
      <w:r>
        <w:t>NO</w:t>
      </w:r>
      <w:r>
        <w:rPr>
          <w:spacing w:val="-1"/>
        </w:rPr>
        <w:t xml:space="preserve"> </w:t>
      </w:r>
      <w:r>
        <w:t>LOAD</w:t>
      </w:r>
      <w:r>
        <w:rPr>
          <w:spacing w:val="-2"/>
        </w:rPr>
        <w:t xml:space="preserve"> </w:t>
      </w:r>
      <w:r>
        <w:t>AND</w:t>
      </w:r>
      <w:r>
        <w:rPr>
          <w:spacing w:val="-2"/>
        </w:rPr>
        <w:t xml:space="preserve"> </w:t>
      </w:r>
      <w:r>
        <w:t>LOAD.</w:t>
      </w:r>
    </w:p>
    <w:p w:rsidR="0029340C" w:rsidRDefault="0029340C" w:rsidP="00617A6F">
      <w:pPr>
        <w:pStyle w:val="ListParagraph"/>
        <w:numPr>
          <w:ilvl w:val="1"/>
          <w:numId w:val="164"/>
        </w:numPr>
        <w:tabs>
          <w:tab w:val="left" w:pos="1960"/>
          <w:tab w:val="left" w:pos="1961"/>
        </w:tabs>
        <w:spacing w:before="0" w:line="275" w:lineRule="exact"/>
        <w:rPr>
          <w:sz w:val="24"/>
        </w:rPr>
      </w:pPr>
      <w:r>
        <w:rPr>
          <w:spacing w:val="-1"/>
          <w:sz w:val="24"/>
        </w:rPr>
        <w:t>Differentiate</w:t>
      </w:r>
      <w:r>
        <w:rPr>
          <w:spacing w:val="-8"/>
          <w:sz w:val="24"/>
        </w:rPr>
        <w:t xml:space="preserve"> </w:t>
      </w:r>
      <w:r>
        <w:rPr>
          <w:spacing w:val="-1"/>
          <w:sz w:val="24"/>
        </w:rPr>
        <w:t>between</w:t>
      </w:r>
      <w:r>
        <w:rPr>
          <w:spacing w:val="-12"/>
          <w:sz w:val="24"/>
        </w:rPr>
        <w:t xml:space="preserve"> </w:t>
      </w:r>
      <w:r>
        <w:rPr>
          <w:sz w:val="24"/>
        </w:rPr>
        <w:t>ideal</w:t>
      </w:r>
      <w:r>
        <w:rPr>
          <w:spacing w:val="-15"/>
          <w:sz w:val="24"/>
        </w:rPr>
        <w:t xml:space="preserve"> </w:t>
      </w:r>
      <w:r>
        <w:rPr>
          <w:sz w:val="24"/>
        </w:rPr>
        <w:t>&amp;</w:t>
      </w:r>
      <w:r>
        <w:rPr>
          <w:spacing w:val="-11"/>
          <w:sz w:val="24"/>
        </w:rPr>
        <w:t xml:space="preserve"> </w:t>
      </w:r>
      <w:r>
        <w:rPr>
          <w:sz w:val="24"/>
        </w:rPr>
        <w:t>practical</w:t>
      </w:r>
      <w:r>
        <w:rPr>
          <w:spacing w:val="-15"/>
          <w:sz w:val="24"/>
        </w:rPr>
        <w:t xml:space="preserve"> </w:t>
      </w:r>
      <w:r>
        <w:rPr>
          <w:sz w:val="24"/>
        </w:rPr>
        <w:t>transformer.</w:t>
      </w:r>
    </w:p>
    <w:p w:rsidR="0029340C" w:rsidRDefault="0029340C" w:rsidP="00617A6F">
      <w:pPr>
        <w:pStyle w:val="ListParagraph"/>
        <w:numPr>
          <w:ilvl w:val="1"/>
          <w:numId w:val="164"/>
        </w:numPr>
        <w:tabs>
          <w:tab w:val="left" w:pos="1960"/>
          <w:tab w:val="left" w:pos="1961"/>
        </w:tabs>
        <w:spacing w:before="3"/>
        <w:rPr>
          <w:sz w:val="24"/>
        </w:rPr>
      </w:pPr>
      <w:r>
        <w:rPr>
          <w:sz w:val="24"/>
        </w:rPr>
        <w:t>Draw</w:t>
      </w:r>
      <w:r>
        <w:rPr>
          <w:spacing w:val="-4"/>
          <w:sz w:val="24"/>
        </w:rPr>
        <w:t xml:space="preserve"> </w:t>
      </w:r>
      <w:r>
        <w:rPr>
          <w:sz w:val="24"/>
        </w:rPr>
        <w:t>the</w:t>
      </w:r>
      <w:r>
        <w:rPr>
          <w:spacing w:val="-4"/>
          <w:sz w:val="24"/>
        </w:rPr>
        <w:t xml:space="preserve"> </w:t>
      </w:r>
      <w:r>
        <w:rPr>
          <w:sz w:val="24"/>
        </w:rPr>
        <w:t>phasor</w:t>
      </w:r>
      <w:r>
        <w:rPr>
          <w:spacing w:val="-1"/>
          <w:sz w:val="24"/>
        </w:rPr>
        <w:t xml:space="preserve"> </w:t>
      </w:r>
      <w:r>
        <w:rPr>
          <w:sz w:val="24"/>
        </w:rPr>
        <w:t>diagram</w:t>
      </w:r>
      <w:r>
        <w:rPr>
          <w:spacing w:val="-11"/>
          <w:sz w:val="24"/>
        </w:rPr>
        <w:t xml:space="preserve"> </w:t>
      </w:r>
      <w:r>
        <w:rPr>
          <w:sz w:val="24"/>
        </w:rPr>
        <w:t>of</w:t>
      </w:r>
      <w:r>
        <w:rPr>
          <w:spacing w:val="-10"/>
          <w:sz w:val="24"/>
        </w:rPr>
        <w:t xml:space="preserve"> </w:t>
      </w:r>
      <w:r>
        <w:rPr>
          <w:sz w:val="24"/>
        </w:rPr>
        <w:t>transformer</w:t>
      </w:r>
      <w:r>
        <w:rPr>
          <w:spacing w:val="-2"/>
          <w:sz w:val="24"/>
        </w:rPr>
        <w:t xml:space="preserve"> </w:t>
      </w:r>
      <w:r>
        <w:rPr>
          <w:sz w:val="24"/>
        </w:rPr>
        <w:t>on</w:t>
      </w:r>
      <w:r>
        <w:rPr>
          <w:spacing w:val="-7"/>
          <w:sz w:val="24"/>
        </w:rPr>
        <w:t xml:space="preserve"> </w:t>
      </w:r>
      <w:r>
        <w:rPr>
          <w:sz w:val="24"/>
        </w:rPr>
        <w:t>no</w:t>
      </w:r>
      <w:r>
        <w:rPr>
          <w:spacing w:val="1"/>
          <w:sz w:val="24"/>
        </w:rPr>
        <w:t xml:space="preserve"> </w:t>
      </w:r>
      <w:r>
        <w:rPr>
          <w:sz w:val="24"/>
        </w:rPr>
        <w:t>load</w:t>
      </w:r>
      <w:r>
        <w:rPr>
          <w:spacing w:val="-3"/>
          <w:sz w:val="24"/>
        </w:rPr>
        <w:t xml:space="preserve"> </w:t>
      </w:r>
      <w:r>
        <w:rPr>
          <w:sz w:val="24"/>
        </w:rPr>
        <w:t>and</w:t>
      </w:r>
      <w:r>
        <w:rPr>
          <w:spacing w:val="-3"/>
          <w:sz w:val="24"/>
        </w:rPr>
        <w:t xml:space="preserve"> </w:t>
      </w:r>
      <w:r>
        <w:rPr>
          <w:sz w:val="24"/>
        </w:rPr>
        <w:t>load</w:t>
      </w:r>
    </w:p>
    <w:p w:rsidR="0029340C" w:rsidRDefault="0029340C" w:rsidP="00617A6F">
      <w:pPr>
        <w:pStyle w:val="ListParagraph"/>
        <w:numPr>
          <w:ilvl w:val="1"/>
          <w:numId w:val="164"/>
        </w:numPr>
        <w:tabs>
          <w:tab w:val="left" w:pos="1960"/>
          <w:tab w:val="left" w:pos="1961"/>
        </w:tabs>
        <w:spacing w:before="2"/>
        <w:rPr>
          <w:sz w:val="24"/>
        </w:rPr>
      </w:pPr>
      <w:r>
        <w:rPr>
          <w:spacing w:val="-1"/>
          <w:sz w:val="24"/>
        </w:rPr>
        <w:t>Explain</w:t>
      </w:r>
      <w:r>
        <w:rPr>
          <w:spacing w:val="-11"/>
          <w:sz w:val="24"/>
        </w:rPr>
        <w:t xml:space="preserve"> </w:t>
      </w:r>
      <w:r>
        <w:rPr>
          <w:sz w:val="24"/>
        </w:rPr>
        <w:t>components</w:t>
      </w:r>
      <w:r>
        <w:rPr>
          <w:spacing w:val="-7"/>
          <w:sz w:val="24"/>
        </w:rPr>
        <w:t xml:space="preserve"> </w:t>
      </w:r>
      <w:r>
        <w:rPr>
          <w:sz w:val="24"/>
        </w:rPr>
        <w:t>of</w:t>
      </w:r>
      <w:r>
        <w:rPr>
          <w:spacing w:val="-13"/>
          <w:sz w:val="24"/>
        </w:rPr>
        <w:t xml:space="preserve"> </w:t>
      </w:r>
      <w:r>
        <w:rPr>
          <w:sz w:val="24"/>
        </w:rPr>
        <w:t>no</w:t>
      </w:r>
      <w:r>
        <w:rPr>
          <w:spacing w:val="-2"/>
          <w:sz w:val="24"/>
        </w:rPr>
        <w:t xml:space="preserve"> </w:t>
      </w:r>
      <w:r>
        <w:rPr>
          <w:sz w:val="24"/>
        </w:rPr>
        <w:t>load</w:t>
      </w:r>
      <w:r>
        <w:rPr>
          <w:spacing w:val="-6"/>
          <w:sz w:val="24"/>
        </w:rPr>
        <w:t xml:space="preserve"> </w:t>
      </w:r>
      <w:r>
        <w:rPr>
          <w:sz w:val="24"/>
        </w:rPr>
        <w:t>primary</w:t>
      </w:r>
      <w:r>
        <w:rPr>
          <w:spacing w:val="-14"/>
          <w:sz w:val="24"/>
        </w:rPr>
        <w:t xml:space="preserve"> </w:t>
      </w:r>
      <w:r>
        <w:rPr>
          <w:sz w:val="24"/>
        </w:rPr>
        <w:t>current.</w:t>
      </w:r>
    </w:p>
    <w:p w:rsidR="0029340C" w:rsidRDefault="0029340C" w:rsidP="00617A6F">
      <w:pPr>
        <w:pStyle w:val="ListParagraph"/>
        <w:numPr>
          <w:ilvl w:val="1"/>
          <w:numId w:val="164"/>
        </w:numPr>
        <w:tabs>
          <w:tab w:val="left" w:pos="1960"/>
          <w:tab w:val="left" w:pos="1961"/>
        </w:tabs>
        <w:spacing w:before="3"/>
        <w:rPr>
          <w:sz w:val="24"/>
        </w:rPr>
      </w:pPr>
      <w:r>
        <w:rPr>
          <w:spacing w:val="-1"/>
          <w:sz w:val="24"/>
        </w:rPr>
        <w:t>Calculate</w:t>
      </w:r>
      <w:r>
        <w:rPr>
          <w:spacing w:val="-6"/>
          <w:sz w:val="24"/>
        </w:rPr>
        <w:t xml:space="preserve"> </w:t>
      </w:r>
      <w:r>
        <w:rPr>
          <w:spacing w:val="-1"/>
          <w:sz w:val="24"/>
        </w:rPr>
        <w:t>energy</w:t>
      </w:r>
      <w:r>
        <w:rPr>
          <w:spacing w:val="-13"/>
          <w:sz w:val="24"/>
        </w:rPr>
        <w:t xml:space="preserve"> </w:t>
      </w:r>
      <w:r>
        <w:rPr>
          <w:spacing w:val="-1"/>
          <w:sz w:val="24"/>
        </w:rPr>
        <w:t>component</w:t>
      </w:r>
      <w:r>
        <w:rPr>
          <w:sz w:val="24"/>
        </w:rPr>
        <w:t xml:space="preserve"> </w:t>
      </w:r>
      <w:r>
        <w:rPr>
          <w:spacing w:val="-1"/>
          <w:sz w:val="24"/>
        </w:rPr>
        <w:t>&amp;</w:t>
      </w:r>
      <w:r>
        <w:rPr>
          <w:spacing w:val="-9"/>
          <w:sz w:val="24"/>
        </w:rPr>
        <w:t xml:space="preserve"> </w:t>
      </w:r>
      <w:r>
        <w:rPr>
          <w:spacing w:val="-1"/>
          <w:sz w:val="24"/>
        </w:rPr>
        <w:t>magnetizing</w:t>
      </w:r>
      <w:r>
        <w:rPr>
          <w:spacing w:val="-4"/>
          <w:sz w:val="24"/>
        </w:rPr>
        <w:t xml:space="preserve"> </w:t>
      </w:r>
      <w:r>
        <w:rPr>
          <w:sz w:val="24"/>
        </w:rPr>
        <w:t>component of</w:t>
      </w:r>
      <w:r>
        <w:rPr>
          <w:spacing w:val="-11"/>
          <w:sz w:val="24"/>
        </w:rPr>
        <w:t xml:space="preserve"> </w:t>
      </w:r>
      <w:r>
        <w:rPr>
          <w:sz w:val="24"/>
        </w:rPr>
        <w:t>no</w:t>
      </w:r>
      <w:r>
        <w:rPr>
          <w:spacing w:val="-1"/>
          <w:sz w:val="24"/>
        </w:rPr>
        <w:t xml:space="preserve"> </w:t>
      </w:r>
      <w:r>
        <w:rPr>
          <w:sz w:val="24"/>
        </w:rPr>
        <w:t>load</w:t>
      </w:r>
      <w:r>
        <w:rPr>
          <w:spacing w:val="-4"/>
          <w:sz w:val="24"/>
        </w:rPr>
        <w:t xml:space="preserve"> </w:t>
      </w:r>
      <w:r>
        <w:rPr>
          <w:sz w:val="24"/>
        </w:rPr>
        <w:t>current.</w:t>
      </w:r>
    </w:p>
    <w:p w:rsidR="0029340C" w:rsidRDefault="0029340C" w:rsidP="00617A6F">
      <w:pPr>
        <w:pStyle w:val="ListParagraph"/>
        <w:numPr>
          <w:ilvl w:val="1"/>
          <w:numId w:val="164"/>
        </w:numPr>
        <w:tabs>
          <w:tab w:val="left" w:pos="1960"/>
          <w:tab w:val="left" w:pos="1961"/>
        </w:tabs>
        <w:spacing w:before="3"/>
        <w:rPr>
          <w:sz w:val="24"/>
        </w:rPr>
      </w:pPr>
      <w:r>
        <w:rPr>
          <w:sz w:val="24"/>
        </w:rPr>
        <w:t>Explain</w:t>
      </w:r>
      <w:r>
        <w:rPr>
          <w:spacing w:val="-11"/>
          <w:sz w:val="24"/>
        </w:rPr>
        <w:t xml:space="preserve"> </w:t>
      </w:r>
      <w:r>
        <w:rPr>
          <w:sz w:val="24"/>
        </w:rPr>
        <w:t>the</w:t>
      </w:r>
      <w:r>
        <w:rPr>
          <w:spacing w:val="-7"/>
          <w:sz w:val="24"/>
        </w:rPr>
        <w:t xml:space="preserve"> </w:t>
      </w:r>
      <w:r>
        <w:rPr>
          <w:sz w:val="24"/>
        </w:rPr>
        <w:t>Inrush</w:t>
      </w:r>
      <w:r>
        <w:rPr>
          <w:spacing w:val="-10"/>
          <w:sz w:val="24"/>
        </w:rPr>
        <w:t xml:space="preserve"> </w:t>
      </w:r>
      <w:r>
        <w:rPr>
          <w:sz w:val="24"/>
        </w:rPr>
        <w:t>current</w:t>
      </w:r>
      <w:r>
        <w:rPr>
          <w:spacing w:val="-2"/>
          <w:sz w:val="24"/>
        </w:rPr>
        <w:t xml:space="preserve"> </w:t>
      </w:r>
      <w:r>
        <w:rPr>
          <w:sz w:val="24"/>
        </w:rPr>
        <w:t>when</w:t>
      </w:r>
      <w:r>
        <w:rPr>
          <w:spacing w:val="-10"/>
          <w:sz w:val="24"/>
        </w:rPr>
        <w:t xml:space="preserve"> </w:t>
      </w:r>
      <w:r>
        <w:rPr>
          <w:sz w:val="24"/>
        </w:rPr>
        <w:t>load</w:t>
      </w:r>
      <w:r>
        <w:rPr>
          <w:spacing w:val="-6"/>
          <w:sz w:val="24"/>
        </w:rPr>
        <w:t xml:space="preserve"> </w:t>
      </w:r>
      <w:r>
        <w:rPr>
          <w:sz w:val="24"/>
        </w:rPr>
        <w:t>is</w:t>
      </w:r>
      <w:r>
        <w:rPr>
          <w:spacing w:val="-8"/>
          <w:sz w:val="24"/>
        </w:rPr>
        <w:t xml:space="preserve"> </w:t>
      </w:r>
      <w:r>
        <w:rPr>
          <w:sz w:val="24"/>
        </w:rPr>
        <w:t>connected.</w:t>
      </w:r>
    </w:p>
    <w:p w:rsidR="0029340C" w:rsidRDefault="0029340C" w:rsidP="00617A6F">
      <w:pPr>
        <w:pStyle w:val="ListParagraph"/>
        <w:numPr>
          <w:ilvl w:val="1"/>
          <w:numId w:val="164"/>
        </w:numPr>
        <w:tabs>
          <w:tab w:val="left" w:pos="1960"/>
          <w:tab w:val="left" w:pos="1961"/>
        </w:tabs>
        <w:spacing w:before="2"/>
        <w:rPr>
          <w:sz w:val="24"/>
        </w:rPr>
      </w:pPr>
      <w:r>
        <w:rPr>
          <w:spacing w:val="-2"/>
          <w:sz w:val="24"/>
        </w:rPr>
        <w:t>Distinguish</w:t>
      </w:r>
      <w:r>
        <w:rPr>
          <w:spacing w:val="-10"/>
          <w:sz w:val="24"/>
        </w:rPr>
        <w:t xml:space="preserve"> </w:t>
      </w:r>
      <w:r>
        <w:rPr>
          <w:spacing w:val="-2"/>
          <w:sz w:val="24"/>
        </w:rPr>
        <w:t>between</w:t>
      </w:r>
      <w:r>
        <w:rPr>
          <w:spacing w:val="-9"/>
          <w:sz w:val="24"/>
        </w:rPr>
        <w:t xml:space="preserve"> </w:t>
      </w:r>
      <w:r>
        <w:rPr>
          <w:spacing w:val="-1"/>
          <w:sz w:val="24"/>
        </w:rPr>
        <w:t>primary</w:t>
      </w:r>
      <w:r>
        <w:rPr>
          <w:spacing w:val="-14"/>
          <w:sz w:val="24"/>
        </w:rPr>
        <w:t xml:space="preserve"> </w:t>
      </w:r>
      <w:r>
        <w:rPr>
          <w:spacing w:val="-1"/>
          <w:sz w:val="24"/>
        </w:rPr>
        <w:t>leakage</w:t>
      </w:r>
      <w:r>
        <w:rPr>
          <w:spacing w:val="-6"/>
          <w:sz w:val="24"/>
        </w:rPr>
        <w:t xml:space="preserve"> </w:t>
      </w:r>
      <w:r>
        <w:rPr>
          <w:spacing w:val="-1"/>
          <w:sz w:val="24"/>
        </w:rPr>
        <w:t>flux,</w:t>
      </w:r>
      <w:r>
        <w:rPr>
          <w:spacing w:val="-3"/>
          <w:sz w:val="24"/>
        </w:rPr>
        <w:t xml:space="preserve"> </w:t>
      </w:r>
      <w:r>
        <w:rPr>
          <w:spacing w:val="-1"/>
          <w:sz w:val="24"/>
        </w:rPr>
        <w:t>&amp;</w:t>
      </w:r>
      <w:r>
        <w:rPr>
          <w:spacing w:val="-9"/>
          <w:sz w:val="24"/>
        </w:rPr>
        <w:t xml:space="preserve"> </w:t>
      </w:r>
      <w:r>
        <w:rPr>
          <w:spacing w:val="-1"/>
          <w:sz w:val="24"/>
        </w:rPr>
        <w:t>secondary</w:t>
      </w:r>
      <w:r>
        <w:rPr>
          <w:spacing w:val="-14"/>
          <w:sz w:val="24"/>
        </w:rPr>
        <w:t xml:space="preserve"> </w:t>
      </w:r>
      <w:r>
        <w:rPr>
          <w:spacing w:val="-1"/>
          <w:sz w:val="24"/>
        </w:rPr>
        <w:t>leakage</w:t>
      </w:r>
      <w:r>
        <w:rPr>
          <w:spacing w:val="-6"/>
          <w:sz w:val="24"/>
        </w:rPr>
        <w:t xml:space="preserve"> </w:t>
      </w:r>
      <w:r>
        <w:rPr>
          <w:spacing w:val="-1"/>
          <w:sz w:val="24"/>
        </w:rPr>
        <w:t>flux.</w:t>
      </w:r>
    </w:p>
    <w:p w:rsidR="0029340C" w:rsidRDefault="0029340C" w:rsidP="00617A6F">
      <w:pPr>
        <w:pStyle w:val="ListParagraph"/>
        <w:numPr>
          <w:ilvl w:val="1"/>
          <w:numId w:val="164"/>
        </w:numPr>
        <w:tabs>
          <w:tab w:val="left" w:pos="1960"/>
          <w:tab w:val="left" w:pos="1961"/>
        </w:tabs>
        <w:spacing w:before="2"/>
        <w:rPr>
          <w:sz w:val="24"/>
        </w:rPr>
      </w:pPr>
      <w:r>
        <w:rPr>
          <w:sz w:val="24"/>
        </w:rPr>
        <w:t>State</w:t>
      </w:r>
      <w:r>
        <w:rPr>
          <w:spacing w:val="-7"/>
          <w:sz w:val="24"/>
        </w:rPr>
        <w:t xml:space="preserve"> </w:t>
      </w:r>
      <w:r>
        <w:rPr>
          <w:sz w:val="24"/>
        </w:rPr>
        <w:t>methods</w:t>
      </w:r>
      <w:r>
        <w:rPr>
          <w:spacing w:val="-7"/>
          <w:sz w:val="24"/>
        </w:rPr>
        <w:t xml:space="preserve"> </w:t>
      </w:r>
      <w:r>
        <w:rPr>
          <w:sz w:val="24"/>
        </w:rPr>
        <w:t>of</w:t>
      </w:r>
      <w:r>
        <w:rPr>
          <w:spacing w:val="-13"/>
          <w:sz w:val="24"/>
        </w:rPr>
        <w:t xml:space="preserve"> </w:t>
      </w:r>
      <w:r>
        <w:rPr>
          <w:sz w:val="24"/>
        </w:rPr>
        <w:t>reducing</w:t>
      </w:r>
      <w:r>
        <w:rPr>
          <w:spacing w:val="-5"/>
          <w:sz w:val="24"/>
        </w:rPr>
        <w:t xml:space="preserve"> </w:t>
      </w:r>
      <w:r>
        <w:rPr>
          <w:sz w:val="24"/>
        </w:rPr>
        <w:t>leakage</w:t>
      </w:r>
      <w:r>
        <w:rPr>
          <w:spacing w:val="-7"/>
          <w:sz w:val="24"/>
        </w:rPr>
        <w:t xml:space="preserve"> </w:t>
      </w:r>
      <w:r>
        <w:rPr>
          <w:sz w:val="24"/>
        </w:rPr>
        <w:t>flux.</w:t>
      </w:r>
    </w:p>
    <w:p w:rsidR="0029340C" w:rsidRDefault="0029340C" w:rsidP="00617A6F">
      <w:pPr>
        <w:pStyle w:val="ListParagraph"/>
        <w:numPr>
          <w:ilvl w:val="1"/>
          <w:numId w:val="164"/>
        </w:numPr>
        <w:tabs>
          <w:tab w:val="left" w:pos="1960"/>
          <w:tab w:val="left" w:pos="1961"/>
        </w:tabs>
        <w:spacing w:before="3"/>
        <w:rPr>
          <w:sz w:val="24"/>
        </w:rPr>
      </w:pPr>
      <w:r>
        <w:rPr>
          <w:sz w:val="24"/>
        </w:rPr>
        <w:t>State</w:t>
      </w:r>
      <w:r>
        <w:rPr>
          <w:spacing w:val="-3"/>
          <w:sz w:val="24"/>
        </w:rPr>
        <w:t xml:space="preserve"> </w:t>
      </w:r>
      <w:r>
        <w:rPr>
          <w:sz w:val="24"/>
        </w:rPr>
        <w:t>the</w:t>
      </w:r>
      <w:r>
        <w:rPr>
          <w:spacing w:val="-3"/>
          <w:sz w:val="24"/>
        </w:rPr>
        <w:t xml:space="preserve"> </w:t>
      </w:r>
      <w:r>
        <w:rPr>
          <w:sz w:val="24"/>
        </w:rPr>
        <w:t>relation</w:t>
      </w:r>
      <w:r>
        <w:rPr>
          <w:spacing w:val="-7"/>
          <w:sz w:val="24"/>
        </w:rPr>
        <w:t xml:space="preserve"> </w:t>
      </w:r>
      <w:r>
        <w:rPr>
          <w:sz w:val="24"/>
        </w:rPr>
        <w:t>of</w:t>
      </w:r>
      <w:r>
        <w:rPr>
          <w:spacing w:val="-10"/>
          <w:sz w:val="24"/>
        </w:rPr>
        <w:t xml:space="preserve"> </w:t>
      </w:r>
      <w:r>
        <w:rPr>
          <w:sz w:val="24"/>
        </w:rPr>
        <w:t>current</w:t>
      </w:r>
      <w:r>
        <w:rPr>
          <w:spacing w:val="2"/>
          <w:sz w:val="24"/>
        </w:rPr>
        <w:t xml:space="preserve"> </w:t>
      </w:r>
      <w:r>
        <w:rPr>
          <w:sz w:val="24"/>
        </w:rPr>
        <w:t>&amp;</w:t>
      </w:r>
      <w:r>
        <w:rPr>
          <w:spacing w:val="-7"/>
          <w:sz w:val="24"/>
        </w:rPr>
        <w:t xml:space="preserve"> </w:t>
      </w:r>
      <w:r>
        <w:rPr>
          <w:sz w:val="24"/>
        </w:rPr>
        <w:t>transformation</w:t>
      </w:r>
      <w:r>
        <w:rPr>
          <w:spacing w:val="-7"/>
          <w:sz w:val="24"/>
        </w:rPr>
        <w:t xml:space="preserve"> </w:t>
      </w:r>
      <w:r>
        <w:rPr>
          <w:sz w:val="24"/>
        </w:rPr>
        <w:t>ratio</w:t>
      </w:r>
      <w:r>
        <w:rPr>
          <w:spacing w:val="1"/>
          <w:sz w:val="24"/>
        </w:rPr>
        <w:t xml:space="preserve"> </w:t>
      </w:r>
      <w:r>
        <w:rPr>
          <w:sz w:val="24"/>
        </w:rPr>
        <w:t>rating</w:t>
      </w:r>
      <w:r>
        <w:rPr>
          <w:spacing w:val="-2"/>
          <w:sz w:val="24"/>
        </w:rPr>
        <w:t xml:space="preserve"> </w:t>
      </w:r>
      <w:r>
        <w:rPr>
          <w:sz w:val="24"/>
        </w:rPr>
        <w:t>it</w:t>
      </w:r>
      <w:r>
        <w:rPr>
          <w:spacing w:val="2"/>
          <w:sz w:val="24"/>
        </w:rPr>
        <w:t xml:space="preserve"> </w:t>
      </w:r>
      <w:r>
        <w:rPr>
          <w:sz w:val="24"/>
        </w:rPr>
        <w:t>to</w:t>
      </w:r>
      <w:r>
        <w:rPr>
          <w:spacing w:val="1"/>
          <w:sz w:val="24"/>
        </w:rPr>
        <w:t xml:space="preserve"> </w:t>
      </w:r>
      <w:r>
        <w:rPr>
          <w:sz w:val="24"/>
        </w:rPr>
        <w:t>KVA.</w:t>
      </w:r>
    </w:p>
    <w:p w:rsidR="0029340C" w:rsidRDefault="0029340C" w:rsidP="0029340C">
      <w:pPr>
        <w:pStyle w:val="BodyText"/>
        <w:ind w:left="0" w:firstLine="0"/>
      </w:pPr>
    </w:p>
    <w:p w:rsidR="0029340C" w:rsidRDefault="0029340C" w:rsidP="00617A6F">
      <w:pPr>
        <w:pStyle w:val="Heading2"/>
        <w:numPr>
          <w:ilvl w:val="0"/>
          <w:numId w:val="166"/>
        </w:numPr>
        <w:tabs>
          <w:tab w:val="left" w:pos="1240"/>
          <w:tab w:val="left" w:pos="1241"/>
        </w:tabs>
        <w:spacing w:line="275" w:lineRule="exact"/>
      </w:pPr>
      <w:r>
        <w:t>UNDERSTAND</w:t>
      </w:r>
      <w:r>
        <w:rPr>
          <w:spacing w:val="-5"/>
        </w:rPr>
        <w:t xml:space="preserve"> </w:t>
      </w:r>
      <w:r>
        <w:t>EQUIVALENT</w:t>
      </w:r>
      <w:r>
        <w:rPr>
          <w:spacing w:val="-6"/>
        </w:rPr>
        <w:t xml:space="preserve"> </w:t>
      </w:r>
      <w:r>
        <w:t>CIRCUIT</w:t>
      </w:r>
      <w:r>
        <w:rPr>
          <w:spacing w:val="-5"/>
        </w:rPr>
        <w:t xml:space="preserve"> </w:t>
      </w:r>
      <w:r>
        <w:t>OF</w:t>
      </w:r>
      <w:r>
        <w:rPr>
          <w:spacing w:val="-6"/>
        </w:rPr>
        <w:t xml:space="preserve"> </w:t>
      </w:r>
      <w:r>
        <w:t>TRANSFORMER.</w:t>
      </w:r>
    </w:p>
    <w:p w:rsidR="0029340C" w:rsidRDefault="0029340C" w:rsidP="00617A6F">
      <w:pPr>
        <w:pStyle w:val="ListParagraph"/>
        <w:numPr>
          <w:ilvl w:val="1"/>
          <w:numId w:val="163"/>
        </w:numPr>
        <w:tabs>
          <w:tab w:val="left" w:pos="1960"/>
          <w:tab w:val="left" w:pos="1961"/>
        </w:tabs>
        <w:spacing w:before="0" w:line="242" w:lineRule="auto"/>
        <w:ind w:right="927"/>
        <w:rPr>
          <w:sz w:val="24"/>
        </w:rPr>
      </w:pPr>
      <w:r>
        <w:rPr>
          <w:spacing w:val="-1"/>
          <w:sz w:val="24"/>
        </w:rPr>
        <w:t>Identify</w:t>
      </w:r>
      <w:r>
        <w:rPr>
          <w:spacing w:val="-14"/>
          <w:sz w:val="24"/>
        </w:rPr>
        <w:t xml:space="preserve"> </w:t>
      </w:r>
      <w:r>
        <w:rPr>
          <w:spacing w:val="-1"/>
          <w:sz w:val="24"/>
        </w:rPr>
        <w:t>the</w:t>
      </w:r>
      <w:r>
        <w:rPr>
          <w:spacing w:val="-6"/>
          <w:sz w:val="24"/>
        </w:rPr>
        <w:t xml:space="preserve"> </w:t>
      </w:r>
      <w:r>
        <w:rPr>
          <w:spacing w:val="-1"/>
          <w:sz w:val="24"/>
        </w:rPr>
        <w:t>primary</w:t>
      </w:r>
      <w:r>
        <w:rPr>
          <w:spacing w:val="-14"/>
          <w:sz w:val="24"/>
        </w:rPr>
        <w:t xml:space="preserve"> </w:t>
      </w:r>
      <w:r>
        <w:rPr>
          <w:spacing w:val="-1"/>
          <w:sz w:val="24"/>
        </w:rPr>
        <w:t>resistance,</w:t>
      </w:r>
      <w:r>
        <w:rPr>
          <w:spacing w:val="-3"/>
          <w:sz w:val="24"/>
        </w:rPr>
        <w:t xml:space="preserve"> </w:t>
      </w:r>
      <w:r>
        <w:rPr>
          <w:spacing w:val="-1"/>
          <w:sz w:val="24"/>
        </w:rPr>
        <w:t>secondary</w:t>
      </w:r>
      <w:r>
        <w:rPr>
          <w:spacing w:val="-14"/>
          <w:sz w:val="24"/>
        </w:rPr>
        <w:t xml:space="preserve"> </w:t>
      </w:r>
      <w:r>
        <w:rPr>
          <w:spacing w:val="-1"/>
          <w:sz w:val="24"/>
        </w:rPr>
        <w:t>resistance,</w:t>
      </w:r>
      <w:r>
        <w:rPr>
          <w:spacing w:val="-4"/>
          <w:sz w:val="24"/>
        </w:rPr>
        <w:t xml:space="preserve"> </w:t>
      </w:r>
      <w:r>
        <w:rPr>
          <w:spacing w:val="-1"/>
          <w:sz w:val="24"/>
        </w:rPr>
        <w:t>primary</w:t>
      </w:r>
      <w:r>
        <w:rPr>
          <w:spacing w:val="-14"/>
          <w:sz w:val="24"/>
        </w:rPr>
        <w:t xml:space="preserve"> </w:t>
      </w:r>
      <w:r>
        <w:rPr>
          <w:sz w:val="24"/>
        </w:rPr>
        <w:t>reactance,</w:t>
      </w:r>
      <w:r>
        <w:rPr>
          <w:spacing w:val="-3"/>
          <w:sz w:val="24"/>
        </w:rPr>
        <w:t xml:space="preserve"> </w:t>
      </w:r>
      <w:r>
        <w:rPr>
          <w:sz w:val="24"/>
        </w:rPr>
        <w:t>secondary</w:t>
      </w:r>
      <w:r>
        <w:rPr>
          <w:spacing w:val="-57"/>
          <w:sz w:val="24"/>
        </w:rPr>
        <w:t xml:space="preserve"> </w:t>
      </w:r>
      <w:r>
        <w:rPr>
          <w:sz w:val="24"/>
        </w:rPr>
        <w:t>reactance</w:t>
      </w:r>
      <w:r>
        <w:rPr>
          <w:spacing w:val="-1"/>
          <w:sz w:val="24"/>
        </w:rPr>
        <w:t xml:space="preserve"> </w:t>
      </w:r>
      <w:r>
        <w:rPr>
          <w:sz w:val="24"/>
        </w:rPr>
        <w:t>and</w:t>
      </w:r>
      <w:r>
        <w:rPr>
          <w:spacing w:val="1"/>
          <w:sz w:val="24"/>
        </w:rPr>
        <w:t xml:space="preserve"> </w:t>
      </w:r>
      <w:r>
        <w:rPr>
          <w:sz w:val="24"/>
        </w:rPr>
        <w:t>magnetizing</w:t>
      </w:r>
      <w:r>
        <w:rPr>
          <w:spacing w:val="3"/>
          <w:sz w:val="24"/>
        </w:rPr>
        <w:t xml:space="preserve"> </w:t>
      </w:r>
      <w:r>
        <w:rPr>
          <w:sz w:val="24"/>
        </w:rPr>
        <w:t>-</w:t>
      </w:r>
      <w:r>
        <w:rPr>
          <w:spacing w:val="3"/>
          <w:sz w:val="24"/>
        </w:rPr>
        <w:t xml:space="preserve"> </w:t>
      </w:r>
      <w:r>
        <w:rPr>
          <w:sz w:val="24"/>
        </w:rPr>
        <w:t>branch</w:t>
      </w:r>
      <w:r>
        <w:rPr>
          <w:spacing w:val="-4"/>
          <w:sz w:val="24"/>
        </w:rPr>
        <w:t xml:space="preserve"> </w:t>
      </w:r>
      <w:r>
        <w:rPr>
          <w:sz w:val="24"/>
        </w:rPr>
        <w:t>components</w:t>
      </w:r>
    </w:p>
    <w:p w:rsidR="0029340C" w:rsidRDefault="0029340C" w:rsidP="00617A6F">
      <w:pPr>
        <w:pStyle w:val="ListParagraph"/>
        <w:numPr>
          <w:ilvl w:val="1"/>
          <w:numId w:val="163"/>
        </w:numPr>
        <w:tabs>
          <w:tab w:val="left" w:pos="1960"/>
          <w:tab w:val="left" w:pos="1961"/>
        </w:tabs>
        <w:spacing w:before="0" w:line="242" w:lineRule="auto"/>
        <w:ind w:right="995"/>
        <w:rPr>
          <w:sz w:val="24"/>
        </w:rPr>
      </w:pPr>
      <w:r>
        <w:rPr>
          <w:spacing w:val="-1"/>
          <w:sz w:val="24"/>
        </w:rPr>
        <w:t>Convert</w:t>
      </w:r>
      <w:r>
        <w:rPr>
          <w:spacing w:val="-2"/>
          <w:sz w:val="24"/>
        </w:rPr>
        <w:t xml:space="preserve"> </w:t>
      </w:r>
      <w:r>
        <w:rPr>
          <w:spacing w:val="-1"/>
          <w:sz w:val="24"/>
        </w:rPr>
        <w:t>the</w:t>
      </w:r>
      <w:r>
        <w:rPr>
          <w:spacing w:val="-7"/>
          <w:sz w:val="24"/>
        </w:rPr>
        <w:t xml:space="preserve"> </w:t>
      </w:r>
      <w:r>
        <w:rPr>
          <w:spacing w:val="-1"/>
          <w:sz w:val="24"/>
        </w:rPr>
        <w:t>parameters</w:t>
      </w:r>
      <w:r>
        <w:rPr>
          <w:spacing w:val="-8"/>
          <w:sz w:val="24"/>
        </w:rPr>
        <w:t xml:space="preserve"> </w:t>
      </w:r>
      <w:r>
        <w:rPr>
          <w:sz w:val="24"/>
        </w:rPr>
        <w:t>of</w:t>
      </w:r>
      <w:r>
        <w:rPr>
          <w:spacing w:val="-13"/>
          <w:sz w:val="24"/>
        </w:rPr>
        <w:t xml:space="preserve"> </w:t>
      </w:r>
      <w:r>
        <w:rPr>
          <w:sz w:val="24"/>
        </w:rPr>
        <w:t>primary</w:t>
      </w:r>
      <w:r>
        <w:rPr>
          <w:spacing w:val="-15"/>
          <w:sz w:val="24"/>
        </w:rPr>
        <w:t xml:space="preserve"> </w:t>
      </w:r>
      <w:r>
        <w:rPr>
          <w:sz w:val="24"/>
        </w:rPr>
        <w:t>side</w:t>
      </w:r>
      <w:r>
        <w:rPr>
          <w:spacing w:val="-7"/>
          <w:sz w:val="24"/>
        </w:rPr>
        <w:t xml:space="preserve"> </w:t>
      </w:r>
      <w:r>
        <w:rPr>
          <w:sz w:val="24"/>
        </w:rPr>
        <w:t>onto</w:t>
      </w:r>
      <w:r>
        <w:rPr>
          <w:spacing w:val="-3"/>
          <w:sz w:val="24"/>
        </w:rPr>
        <w:t xml:space="preserve"> </w:t>
      </w:r>
      <w:r>
        <w:rPr>
          <w:sz w:val="24"/>
        </w:rPr>
        <w:t>secondary</w:t>
      </w:r>
      <w:r>
        <w:rPr>
          <w:spacing w:val="-15"/>
          <w:sz w:val="24"/>
        </w:rPr>
        <w:t xml:space="preserve"> </w:t>
      </w:r>
      <w:r>
        <w:rPr>
          <w:sz w:val="24"/>
        </w:rPr>
        <w:t>and</w:t>
      </w:r>
      <w:r>
        <w:rPr>
          <w:spacing w:val="-6"/>
          <w:sz w:val="24"/>
        </w:rPr>
        <w:t xml:space="preserve"> </w:t>
      </w:r>
      <w:r>
        <w:rPr>
          <w:sz w:val="24"/>
        </w:rPr>
        <w:t>vice</w:t>
      </w:r>
      <w:r>
        <w:rPr>
          <w:spacing w:val="-7"/>
          <w:sz w:val="24"/>
        </w:rPr>
        <w:t xml:space="preserve"> </w:t>
      </w:r>
      <w:r>
        <w:rPr>
          <w:sz w:val="24"/>
        </w:rPr>
        <w:t>versa,</w:t>
      </w:r>
      <w:r>
        <w:rPr>
          <w:spacing w:val="-5"/>
          <w:sz w:val="24"/>
        </w:rPr>
        <w:t xml:space="preserve"> </w:t>
      </w:r>
      <w:r>
        <w:rPr>
          <w:sz w:val="24"/>
        </w:rPr>
        <w:t>calculating</w:t>
      </w:r>
      <w:r>
        <w:rPr>
          <w:spacing w:val="-57"/>
          <w:sz w:val="24"/>
        </w:rPr>
        <w:t xml:space="preserve"> </w:t>
      </w:r>
      <w:r>
        <w:rPr>
          <w:sz w:val="24"/>
        </w:rPr>
        <w:t>equivalent</w:t>
      </w:r>
      <w:r>
        <w:rPr>
          <w:spacing w:val="6"/>
          <w:sz w:val="24"/>
        </w:rPr>
        <w:t xml:space="preserve"> </w:t>
      </w:r>
      <w:r>
        <w:rPr>
          <w:sz w:val="24"/>
        </w:rPr>
        <w:t>values</w:t>
      </w:r>
    </w:p>
    <w:p w:rsidR="0029340C" w:rsidRDefault="0029340C" w:rsidP="00617A6F">
      <w:pPr>
        <w:pStyle w:val="ListParagraph"/>
        <w:numPr>
          <w:ilvl w:val="1"/>
          <w:numId w:val="163"/>
        </w:numPr>
        <w:tabs>
          <w:tab w:val="left" w:pos="1960"/>
          <w:tab w:val="left" w:pos="1961"/>
        </w:tabs>
        <w:spacing w:before="0" w:line="275" w:lineRule="exact"/>
        <w:rPr>
          <w:sz w:val="24"/>
        </w:rPr>
      </w:pPr>
      <w:r>
        <w:rPr>
          <w:spacing w:val="-1"/>
          <w:sz w:val="24"/>
        </w:rPr>
        <w:t>Draw</w:t>
      </w:r>
      <w:r>
        <w:rPr>
          <w:spacing w:val="-9"/>
          <w:sz w:val="24"/>
        </w:rPr>
        <w:t xml:space="preserve"> </w:t>
      </w:r>
      <w:r>
        <w:rPr>
          <w:sz w:val="24"/>
        </w:rPr>
        <w:t>the</w:t>
      </w:r>
      <w:r>
        <w:rPr>
          <w:spacing w:val="-9"/>
          <w:sz w:val="24"/>
        </w:rPr>
        <w:t xml:space="preserve"> </w:t>
      </w:r>
      <w:r>
        <w:rPr>
          <w:sz w:val="24"/>
        </w:rPr>
        <w:t>equivalent</w:t>
      </w:r>
      <w:r>
        <w:rPr>
          <w:spacing w:val="-4"/>
          <w:sz w:val="24"/>
        </w:rPr>
        <w:t xml:space="preserve"> </w:t>
      </w:r>
      <w:r>
        <w:rPr>
          <w:sz w:val="24"/>
        </w:rPr>
        <w:t>circuit</w:t>
      </w:r>
      <w:r>
        <w:rPr>
          <w:spacing w:val="-4"/>
          <w:sz w:val="24"/>
        </w:rPr>
        <w:t xml:space="preserve"> </w:t>
      </w:r>
      <w:r>
        <w:rPr>
          <w:sz w:val="24"/>
        </w:rPr>
        <w:t>of</w:t>
      </w:r>
      <w:r>
        <w:rPr>
          <w:spacing w:val="-15"/>
          <w:sz w:val="24"/>
        </w:rPr>
        <w:t xml:space="preserve"> </w:t>
      </w:r>
      <w:r>
        <w:rPr>
          <w:sz w:val="24"/>
        </w:rPr>
        <w:t>transformer.</w:t>
      </w:r>
    </w:p>
    <w:p w:rsidR="0029340C" w:rsidRDefault="0029340C" w:rsidP="00617A6F">
      <w:pPr>
        <w:pStyle w:val="ListParagraph"/>
        <w:numPr>
          <w:ilvl w:val="1"/>
          <w:numId w:val="163"/>
        </w:numPr>
        <w:tabs>
          <w:tab w:val="left" w:pos="1961"/>
        </w:tabs>
        <w:spacing w:before="0" w:line="242" w:lineRule="auto"/>
        <w:ind w:right="1884"/>
        <w:jc w:val="both"/>
        <w:rPr>
          <w:sz w:val="24"/>
        </w:rPr>
      </w:pPr>
      <w:r>
        <w:rPr>
          <w:spacing w:val="-1"/>
          <w:sz w:val="24"/>
        </w:rPr>
        <w:t>Draw</w:t>
      </w:r>
      <w:r>
        <w:rPr>
          <w:spacing w:val="-9"/>
          <w:sz w:val="24"/>
        </w:rPr>
        <w:t xml:space="preserve"> </w:t>
      </w:r>
      <w:r>
        <w:rPr>
          <w:spacing w:val="-1"/>
          <w:sz w:val="24"/>
        </w:rPr>
        <w:t>the</w:t>
      </w:r>
      <w:r>
        <w:rPr>
          <w:spacing w:val="-8"/>
          <w:sz w:val="24"/>
        </w:rPr>
        <w:t xml:space="preserve"> </w:t>
      </w:r>
      <w:r>
        <w:rPr>
          <w:spacing w:val="-1"/>
          <w:sz w:val="24"/>
        </w:rPr>
        <w:t>phasor</w:t>
      </w:r>
      <w:r>
        <w:rPr>
          <w:spacing w:val="-6"/>
          <w:sz w:val="24"/>
        </w:rPr>
        <w:t xml:space="preserve"> </w:t>
      </w:r>
      <w:r>
        <w:rPr>
          <w:sz w:val="24"/>
        </w:rPr>
        <w:t>diagram</w:t>
      </w:r>
      <w:r>
        <w:rPr>
          <w:spacing w:val="-15"/>
          <w:sz w:val="24"/>
        </w:rPr>
        <w:t xml:space="preserve"> </w:t>
      </w:r>
      <w:r>
        <w:rPr>
          <w:sz w:val="24"/>
        </w:rPr>
        <w:t>of</w:t>
      </w:r>
      <w:r>
        <w:rPr>
          <w:spacing w:val="-14"/>
          <w:sz w:val="24"/>
        </w:rPr>
        <w:t xml:space="preserve"> </w:t>
      </w:r>
      <w:r>
        <w:rPr>
          <w:sz w:val="24"/>
        </w:rPr>
        <w:t>transformer</w:t>
      </w:r>
      <w:r>
        <w:rPr>
          <w:spacing w:val="-7"/>
          <w:sz w:val="24"/>
        </w:rPr>
        <w:t xml:space="preserve"> </w:t>
      </w:r>
      <w:r>
        <w:rPr>
          <w:sz w:val="24"/>
        </w:rPr>
        <w:t>loaded</w:t>
      </w:r>
      <w:r>
        <w:rPr>
          <w:spacing w:val="-7"/>
          <w:sz w:val="24"/>
        </w:rPr>
        <w:t xml:space="preserve"> </w:t>
      </w:r>
      <w:r>
        <w:rPr>
          <w:sz w:val="24"/>
        </w:rPr>
        <w:t>with</w:t>
      </w:r>
      <w:r>
        <w:rPr>
          <w:spacing w:val="-12"/>
          <w:sz w:val="24"/>
        </w:rPr>
        <w:t xml:space="preserve"> </w:t>
      </w:r>
      <w:r>
        <w:rPr>
          <w:sz w:val="24"/>
        </w:rPr>
        <w:t>resistive,</w:t>
      </w:r>
      <w:r>
        <w:rPr>
          <w:spacing w:val="-5"/>
          <w:sz w:val="24"/>
        </w:rPr>
        <w:t xml:space="preserve"> </w:t>
      </w:r>
      <w:r>
        <w:rPr>
          <w:sz w:val="24"/>
        </w:rPr>
        <w:t>inductive,</w:t>
      </w:r>
      <w:r>
        <w:rPr>
          <w:spacing w:val="-58"/>
          <w:sz w:val="24"/>
        </w:rPr>
        <w:t xml:space="preserve"> </w:t>
      </w:r>
      <w:r>
        <w:rPr>
          <w:sz w:val="24"/>
        </w:rPr>
        <w:t>capacitive</w:t>
      </w:r>
      <w:r>
        <w:rPr>
          <w:spacing w:val="-6"/>
          <w:sz w:val="24"/>
        </w:rPr>
        <w:t xml:space="preserve"> </w:t>
      </w:r>
      <w:r>
        <w:rPr>
          <w:sz w:val="24"/>
        </w:rPr>
        <w:t>load</w:t>
      </w:r>
      <w:r>
        <w:rPr>
          <w:spacing w:val="-5"/>
          <w:sz w:val="24"/>
        </w:rPr>
        <w:t xml:space="preserve"> </w:t>
      </w:r>
      <w:r>
        <w:rPr>
          <w:sz w:val="24"/>
        </w:rPr>
        <w:t>with</w:t>
      </w:r>
      <w:r>
        <w:rPr>
          <w:spacing w:val="-9"/>
          <w:sz w:val="24"/>
        </w:rPr>
        <w:t xml:space="preserve"> </w:t>
      </w:r>
      <w:r>
        <w:rPr>
          <w:sz w:val="24"/>
        </w:rPr>
        <w:t>parameters</w:t>
      </w:r>
      <w:r>
        <w:rPr>
          <w:spacing w:val="-7"/>
          <w:sz w:val="24"/>
        </w:rPr>
        <w:t xml:space="preserve"> </w:t>
      </w:r>
      <w:r>
        <w:rPr>
          <w:sz w:val="24"/>
        </w:rPr>
        <w:t>referred</w:t>
      </w:r>
      <w:r>
        <w:rPr>
          <w:spacing w:val="-4"/>
          <w:sz w:val="24"/>
        </w:rPr>
        <w:t xml:space="preserve"> </w:t>
      </w:r>
      <w:r>
        <w:rPr>
          <w:sz w:val="24"/>
        </w:rPr>
        <w:t>to</w:t>
      </w:r>
      <w:r>
        <w:rPr>
          <w:spacing w:val="-1"/>
          <w:sz w:val="24"/>
        </w:rPr>
        <w:t xml:space="preserve"> </w:t>
      </w:r>
      <w:r>
        <w:rPr>
          <w:sz w:val="24"/>
        </w:rPr>
        <w:t>(a)</w:t>
      </w:r>
      <w:r>
        <w:rPr>
          <w:spacing w:val="-4"/>
          <w:sz w:val="24"/>
        </w:rPr>
        <w:t xml:space="preserve"> </w:t>
      </w:r>
      <w:r>
        <w:rPr>
          <w:sz w:val="24"/>
        </w:rPr>
        <w:t>both</w:t>
      </w:r>
      <w:r>
        <w:rPr>
          <w:spacing w:val="-10"/>
          <w:sz w:val="24"/>
        </w:rPr>
        <w:t xml:space="preserve"> </w:t>
      </w:r>
      <w:r>
        <w:rPr>
          <w:sz w:val="24"/>
        </w:rPr>
        <w:t>sides</w:t>
      </w:r>
      <w:r>
        <w:rPr>
          <w:spacing w:val="-6"/>
          <w:sz w:val="24"/>
        </w:rPr>
        <w:t xml:space="preserve"> </w:t>
      </w:r>
      <w:r>
        <w:rPr>
          <w:sz w:val="24"/>
        </w:rPr>
        <w:t>(b)</w:t>
      </w:r>
      <w:r>
        <w:rPr>
          <w:spacing w:val="-4"/>
          <w:sz w:val="24"/>
        </w:rPr>
        <w:t xml:space="preserve"> </w:t>
      </w:r>
      <w:r>
        <w:rPr>
          <w:sz w:val="24"/>
        </w:rPr>
        <w:t>primary</w:t>
      </w:r>
      <w:r>
        <w:rPr>
          <w:spacing w:val="-14"/>
          <w:sz w:val="24"/>
        </w:rPr>
        <w:t xml:space="preserve"> </w:t>
      </w:r>
      <w:r>
        <w:rPr>
          <w:sz w:val="24"/>
        </w:rPr>
        <w:t>(c)</w:t>
      </w:r>
      <w:r>
        <w:rPr>
          <w:spacing w:val="-57"/>
          <w:sz w:val="24"/>
        </w:rPr>
        <w:t xml:space="preserve"> </w:t>
      </w:r>
      <w:r>
        <w:rPr>
          <w:sz w:val="24"/>
        </w:rPr>
        <w:t>secondary.</w:t>
      </w:r>
    </w:p>
    <w:p w:rsidR="0029340C" w:rsidRDefault="0029340C" w:rsidP="00617A6F">
      <w:pPr>
        <w:pStyle w:val="ListParagraph"/>
        <w:numPr>
          <w:ilvl w:val="1"/>
          <w:numId w:val="163"/>
        </w:numPr>
        <w:tabs>
          <w:tab w:val="left" w:pos="1961"/>
        </w:tabs>
        <w:spacing w:before="0" w:line="242" w:lineRule="auto"/>
        <w:ind w:right="1575"/>
        <w:jc w:val="both"/>
        <w:rPr>
          <w:sz w:val="24"/>
        </w:rPr>
      </w:pPr>
      <w:r>
        <w:rPr>
          <w:spacing w:val="-2"/>
          <w:sz w:val="24"/>
        </w:rPr>
        <w:t>Solve</w:t>
      </w:r>
      <w:r>
        <w:rPr>
          <w:spacing w:val="-8"/>
          <w:sz w:val="24"/>
        </w:rPr>
        <w:t xml:space="preserve"> </w:t>
      </w:r>
      <w:r>
        <w:rPr>
          <w:spacing w:val="-1"/>
          <w:sz w:val="24"/>
        </w:rPr>
        <w:t>problems</w:t>
      </w:r>
      <w:r>
        <w:rPr>
          <w:spacing w:val="-9"/>
          <w:sz w:val="24"/>
        </w:rPr>
        <w:t xml:space="preserve"> </w:t>
      </w:r>
      <w:r>
        <w:rPr>
          <w:spacing w:val="-1"/>
          <w:sz w:val="24"/>
        </w:rPr>
        <w:t>on</w:t>
      </w:r>
      <w:r>
        <w:rPr>
          <w:spacing w:val="-11"/>
          <w:sz w:val="24"/>
        </w:rPr>
        <w:t xml:space="preserve"> </w:t>
      </w:r>
      <w:r>
        <w:rPr>
          <w:spacing w:val="-1"/>
          <w:sz w:val="24"/>
        </w:rPr>
        <w:t>equivalent</w:t>
      </w:r>
      <w:r>
        <w:rPr>
          <w:spacing w:val="-2"/>
          <w:sz w:val="24"/>
        </w:rPr>
        <w:t xml:space="preserve"> </w:t>
      </w:r>
      <w:r>
        <w:rPr>
          <w:spacing w:val="-1"/>
          <w:sz w:val="24"/>
        </w:rPr>
        <w:t>circuit</w:t>
      </w:r>
      <w:r>
        <w:rPr>
          <w:spacing w:val="-3"/>
          <w:sz w:val="24"/>
        </w:rPr>
        <w:t xml:space="preserve"> </w:t>
      </w:r>
      <w:r>
        <w:rPr>
          <w:spacing w:val="-1"/>
          <w:sz w:val="24"/>
        </w:rPr>
        <w:t>of</w:t>
      </w:r>
      <w:r>
        <w:rPr>
          <w:spacing w:val="-13"/>
          <w:sz w:val="24"/>
        </w:rPr>
        <w:t xml:space="preserve"> </w:t>
      </w:r>
      <w:r>
        <w:rPr>
          <w:spacing w:val="-1"/>
          <w:sz w:val="24"/>
        </w:rPr>
        <w:t>transformers</w:t>
      </w:r>
      <w:r>
        <w:rPr>
          <w:spacing w:val="-9"/>
          <w:sz w:val="24"/>
        </w:rPr>
        <w:t xml:space="preserve"> </w:t>
      </w:r>
      <w:r>
        <w:rPr>
          <w:spacing w:val="-1"/>
          <w:sz w:val="24"/>
        </w:rPr>
        <w:t>under</w:t>
      </w:r>
      <w:r>
        <w:rPr>
          <w:spacing w:val="-6"/>
          <w:sz w:val="24"/>
        </w:rPr>
        <w:t xml:space="preserve"> </w:t>
      </w:r>
      <w:r>
        <w:rPr>
          <w:spacing w:val="-1"/>
          <w:sz w:val="24"/>
        </w:rPr>
        <w:t>different</w:t>
      </w:r>
      <w:r>
        <w:rPr>
          <w:spacing w:val="-2"/>
          <w:sz w:val="24"/>
        </w:rPr>
        <w:t xml:space="preserve"> </w:t>
      </w:r>
      <w:r>
        <w:rPr>
          <w:spacing w:val="-1"/>
          <w:sz w:val="24"/>
        </w:rPr>
        <w:t>loading</w:t>
      </w:r>
      <w:r>
        <w:rPr>
          <w:spacing w:val="-58"/>
          <w:sz w:val="24"/>
        </w:rPr>
        <w:t xml:space="preserve"> </w:t>
      </w:r>
      <w:r>
        <w:rPr>
          <w:sz w:val="24"/>
        </w:rPr>
        <w:t>conditions.</w:t>
      </w:r>
    </w:p>
    <w:p w:rsidR="0029340C" w:rsidRDefault="0029340C" w:rsidP="0029340C">
      <w:pPr>
        <w:pStyle w:val="BodyText"/>
        <w:spacing w:before="6"/>
        <w:ind w:left="0" w:firstLine="0"/>
      </w:pPr>
    </w:p>
    <w:p w:rsidR="0029340C" w:rsidRDefault="0029340C" w:rsidP="00617A6F">
      <w:pPr>
        <w:pStyle w:val="Heading2"/>
        <w:numPr>
          <w:ilvl w:val="0"/>
          <w:numId w:val="166"/>
        </w:numPr>
        <w:tabs>
          <w:tab w:val="left" w:pos="1240"/>
          <w:tab w:val="left" w:pos="1241"/>
        </w:tabs>
        <w:spacing w:before="1" w:line="275" w:lineRule="exact"/>
      </w:pPr>
      <w:r>
        <w:t>CALCULATE</w:t>
      </w:r>
      <w:r>
        <w:rPr>
          <w:spacing w:val="-6"/>
        </w:rPr>
        <w:t xml:space="preserve"> </w:t>
      </w:r>
      <w:r>
        <w:t>REGULATION</w:t>
      </w:r>
      <w:r>
        <w:rPr>
          <w:spacing w:val="-4"/>
        </w:rPr>
        <w:t xml:space="preserve"> </w:t>
      </w:r>
      <w:r>
        <w:t>OF</w:t>
      </w:r>
      <w:r>
        <w:rPr>
          <w:spacing w:val="-6"/>
        </w:rPr>
        <w:t xml:space="preserve"> </w:t>
      </w:r>
      <w:r>
        <w:t>TRANSFORMER.</w:t>
      </w:r>
    </w:p>
    <w:p w:rsidR="0029340C" w:rsidRDefault="0029340C" w:rsidP="00617A6F">
      <w:pPr>
        <w:pStyle w:val="ListParagraph"/>
        <w:numPr>
          <w:ilvl w:val="1"/>
          <w:numId w:val="162"/>
        </w:numPr>
        <w:tabs>
          <w:tab w:val="left" w:pos="1960"/>
          <w:tab w:val="left" w:pos="1961"/>
        </w:tabs>
        <w:spacing w:before="0" w:line="275" w:lineRule="exact"/>
        <w:rPr>
          <w:sz w:val="24"/>
        </w:rPr>
      </w:pPr>
      <w:r>
        <w:rPr>
          <w:spacing w:val="-1"/>
          <w:sz w:val="24"/>
        </w:rPr>
        <w:t>Define</w:t>
      </w:r>
      <w:r>
        <w:rPr>
          <w:spacing w:val="-10"/>
          <w:sz w:val="24"/>
        </w:rPr>
        <w:t xml:space="preserve"> </w:t>
      </w:r>
      <w:r>
        <w:rPr>
          <w:spacing w:val="-1"/>
          <w:sz w:val="24"/>
        </w:rPr>
        <w:t>regulation.</w:t>
      </w:r>
    </w:p>
    <w:p w:rsidR="0029340C" w:rsidRDefault="0029340C" w:rsidP="00617A6F">
      <w:pPr>
        <w:pStyle w:val="ListParagraph"/>
        <w:numPr>
          <w:ilvl w:val="1"/>
          <w:numId w:val="162"/>
        </w:numPr>
        <w:tabs>
          <w:tab w:val="left" w:pos="1960"/>
          <w:tab w:val="left" w:pos="1961"/>
        </w:tabs>
        <w:spacing w:before="2"/>
        <w:rPr>
          <w:sz w:val="24"/>
        </w:rPr>
      </w:pPr>
      <w:r>
        <w:rPr>
          <w:sz w:val="24"/>
        </w:rPr>
        <w:t>State</w:t>
      </w:r>
      <w:r>
        <w:rPr>
          <w:spacing w:val="-2"/>
          <w:sz w:val="24"/>
        </w:rPr>
        <w:t xml:space="preserve"> </w:t>
      </w:r>
      <w:r>
        <w:rPr>
          <w:sz w:val="24"/>
        </w:rPr>
        <w:t>factors</w:t>
      </w:r>
      <w:r>
        <w:rPr>
          <w:spacing w:val="-3"/>
          <w:sz w:val="24"/>
        </w:rPr>
        <w:t xml:space="preserve"> </w:t>
      </w:r>
      <w:r>
        <w:rPr>
          <w:sz w:val="24"/>
        </w:rPr>
        <w:t>on</w:t>
      </w:r>
      <w:r>
        <w:rPr>
          <w:spacing w:val="-6"/>
          <w:sz w:val="24"/>
        </w:rPr>
        <w:t xml:space="preserve"> </w:t>
      </w:r>
      <w:r>
        <w:rPr>
          <w:sz w:val="24"/>
        </w:rPr>
        <w:t>which</w:t>
      </w:r>
      <w:r>
        <w:rPr>
          <w:spacing w:val="-6"/>
          <w:sz w:val="24"/>
        </w:rPr>
        <w:t xml:space="preserve"> </w:t>
      </w:r>
      <w:r>
        <w:rPr>
          <w:sz w:val="24"/>
        </w:rPr>
        <w:t>regulation</w:t>
      </w:r>
      <w:r>
        <w:rPr>
          <w:spacing w:val="-6"/>
          <w:sz w:val="24"/>
        </w:rPr>
        <w:t xml:space="preserve"> </w:t>
      </w:r>
      <w:r>
        <w:rPr>
          <w:sz w:val="24"/>
        </w:rPr>
        <w:t>depend.</w:t>
      </w:r>
    </w:p>
    <w:p w:rsidR="0029340C" w:rsidRDefault="0029340C" w:rsidP="00617A6F">
      <w:pPr>
        <w:pStyle w:val="ListParagraph"/>
        <w:numPr>
          <w:ilvl w:val="1"/>
          <w:numId w:val="162"/>
        </w:numPr>
        <w:tabs>
          <w:tab w:val="left" w:pos="1960"/>
          <w:tab w:val="left" w:pos="1961"/>
        </w:tabs>
        <w:spacing w:before="2"/>
        <w:rPr>
          <w:sz w:val="24"/>
        </w:rPr>
      </w:pPr>
      <w:r>
        <w:rPr>
          <w:sz w:val="24"/>
        </w:rPr>
        <w:t>Explain</w:t>
      </w:r>
      <w:r>
        <w:rPr>
          <w:spacing w:val="-11"/>
          <w:sz w:val="24"/>
        </w:rPr>
        <w:t xml:space="preserve"> </w:t>
      </w:r>
      <w:r>
        <w:rPr>
          <w:sz w:val="24"/>
        </w:rPr>
        <w:t>the</w:t>
      </w:r>
      <w:r>
        <w:rPr>
          <w:spacing w:val="-8"/>
          <w:sz w:val="24"/>
        </w:rPr>
        <w:t xml:space="preserve"> </w:t>
      </w:r>
      <w:r>
        <w:rPr>
          <w:sz w:val="24"/>
        </w:rPr>
        <w:t>voltage</w:t>
      </w:r>
      <w:r>
        <w:rPr>
          <w:spacing w:val="-8"/>
          <w:sz w:val="24"/>
        </w:rPr>
        <w:t xml:space="preserve"> </w:t>
      </w:r>
      <w:r>
        <w:rPr>
          <w:sz w:val="24"/>
        </w:rPr>
        <w:t>drop</w:t>
      </w:r>
      <w:r>
        <w:rPr>
          <w:spacing w:val="-6"/>
          <w:sz w:val="24"/>
        </w:rPr>
        <w:t xml:space="preserve"> </w:t>
      </w:r>
      <w:r>
        <w:rPr>
          <w:sz w:val="24"/>
        </w:rPr>
        <w:t>in</w:t>
      </w:r>
      <w:r>
        <w:rPr>
          <w:spacing w:val="-11"/>
          <w:sz w:val="24"/>
        </w:rPr>
        <w:t xml:space="preserve"> </w:t>
      </w:r>
      <w:r>
        <w:rPr>
          <w:sz w:val="24"/>
        </w:rPr>
        <w:t>transformer.</w:t>
      </w:r>
    </w:p>
    <w:p w:rsidR="0029340C" w:rsidRDefault="0029340C" w:rsidP="00617A6F">
      <w:pPr>
        <w:pStyle w:val="ListParagraph"/>
        <w:numPr>
          <w:ilvl w:val="1"/>
          <w:numId w:val="162"/>
        </w:numPr>
        <w:tabs>
          <w:tab w:val="left" w:pos="1960"/>
          <w:tab w:val="left" w:pos="1961"/>
        </w:tabs>
        <w:spacing w:before="3"/>
        <w:rPr>
          <w:sz w:val="24"/>
        </w:rPr>
      </w:pPr>
      <w:r>
        <w:rPr>
          <w:sz w:val="24"/>
        </w:rPr>
        <w:t>Derive</w:t>
      </w:r>
      <w:r>
        <w:rPr>
          <w:spacing w:val="-7"/>
          <w:sz w:val="24"/>
        </w:rPr>
        <w:t xml:space="preserve"> </w:t>
      </w:r>
      <w:r>
        <w:rPr>
          <w:sz w:val="24"/>
        </w:rPr>
        <w:t>expression</w:t>
      </w:r>
      <w:r>
        <w:rPr>
          <w:spacing w:val="-10"/>
          <w:sz w:val="24"/>
        </w:rPr>
        <w:t xml:space="preserve"> </w:t>
      </w:r>
      <w:r>
        <w:rPr>
          <w:sz w:val="24"/>
        </w:rPr>
        <w:t>for</w:t>
      </w:r>
      <w:r>
        <w:rPr>
          <w:spacing w:val="-5"/>
          <w:sz w:val="24"/>
        </w:rPr>
        <w:t xml:space="preserve"> </w:t>
      </w:r>
      <w:r>
        <w:rPr>
          <w:sz w:val="24"/>
        </w:rPr>
        <w:t>approximate</w:t>
      </w:r>
      <w:r>
        <w:rPr>
          <w:spacing w:val="-6"/>
          <w:sz w:val="24"/>
        </w:rPr>
        <w:t xml:space="preserve"> </w:t>
      </w:r>
      <w:r>
        <w:rPr>
          <w:sz w:val="24"/>
        </w:rPr>
        <w:t>voltage</w:t>
      </w:r>
      <w:r>
        <w:rPr>
          <w:spacing w:val="-6"/>
          <w:sz w:val="24"/>
        </w:rPr>
        <w:t xml:space="preserve"> </w:t>
      </w:r>
      <w:r>
        <w:rPr>
          <w:sz w:val="24"/>
        </w:rPr>
        <w:t>drop</w:t>
      </w:r>
      <w:r>
        <w:rPr>
          <w:spacing w:val="-6"/>
          <w:sz w:val="24"/>
        </w:rPr>
        <w:t xml:space="preserve"> </w:t>
      </w:r>
      <w:r>
        <w:rPr>
          <w:sz w:val="24"/>
        </w:rPr>
        <w:t>&amp;</w:t>
      </w:r>
      <w:r>
        <w:rPr>
          <w:spacing w:val="-10"/>
          <w:sz w:val="24"/>
        </w:rPr>
        <w:t xml:space="preserve"> </w:t>
      </w:r>
      <w:r>
        <w:rPr>
          <w:sz w:val="24"/>
        </w:rPr>
        <w:t>discuss</w:t>
      </w:r>
      <w:r>
        <w:rPr>
          <w:spacing w:val="-7"/>
          <w:sz w:val="24"/>
        </w:rPr>
        <w:t xml:space="preserve"> </w:t>
      </w:r>
      <w:r>
        <w:rPr>
          <w:sz w:val="24"/>
        </w:rPr>
        <w:t>exact</w:t>
      </w:r>
      <w:r>
        <w:rPr>
          <w:spacing w:val="-2"/>
          <w:sz w:val="24"/>
        </w:rPr>
        <w:t xml:space="preserve"> </w:t>
      </w:r>
      <w:r>
        <w:rPr>
          <w:sz w:val="24"/>
        </w:rPr>
        <w:t>voltage</w:t>
      </w:r>
      <w:r>
        <w:rPr>
          <w:spacing w:val="-6"/>
          <w:sz w:val="24"/>
        </w:rPr>
        <w:t xml:space="preserve"> </w:t>
      </w:r>
      <w:r>
        <w:rPr>
          <w:sz w:val="24"/>
        </w:rPr>
        <w:t>drop.</w:t>
      </w:r>
    </w:p>
    <w:p w:rsidR="0029340C" w:rsidRDefault="0029340C" w:rsidP="00617A6F">
      <w:pPr>
        <w:pStyle w:val="ListParagraph"/>
        <w:numPr>
          <w:ilvl w:val="1"/>
          <w:numId w:val="162"/>
        </w:numPr>
        <w:tabs>
          <w:tab w:val="left" w:pos="1960"/>
          <w:tab w:val="left" w:pos="1961"/>
        </w:tabs>
        <w:spacing w:before="2"/>
        <w:rPr>
          <w:sz w:val="24"/>
        </w:rPr>
      </w:pPr>
      <w:r>
        <w:rPr>
          <w:sz w:val="24"/>
        </w:rPr>
        <w:t>Define</w:t>
      </w:r>
      <w:r>
        <w:rPr>
          <w:spacing w:val="-8"/>
          <w:sz w:val="24"/>
        </w:rPr>
        <w:t xml:space="preserve"> </w:t>
      </w:r>
      <w:r>
        <w:rPr>
          <w:sz w:val="24"/>
        </w:rPr>
        <w:t>%</w:t>
      </w:r>
      <w:r>
        <w:rPr>
          <w:spacing w:val="-6"/>
          <w:sz w:val="24"/>
        </w:rPr>
        <w:t xml:space="preserve"> </w:t>
      </w:r>
      <w:r>
        <w:rPr>
          <w:sz w:val="24"/>
        </w:rPr>
        <w:t>Resistance,</w:t>
      </w:r>
      <w:r>
        <w:rPr>
          <w:spacing w:val="-5"/>
          <w:sz w:val="24"/>
        </w:rPr>
        <w:t xml:space="preserve"> </w:t>
      </w:r>
      <w:r>
        <w:rPr>
          <w:sz w:val="24"/>
        </w:rPr>
        <w:t>%</w:t>
      </w:r>
      <w:r>
        <w:rPr>
          <w:spacing w:val="-6"/>
          <w:sz w:val="24"/>
        </w:rPr>
        <w:t xml:space="preserve"> </w:t>
      </w:r>
      <w:r>
        <w:rPr>
          <w:sz w:val="24"/>
        </w:rPr>
        <w:t>Reactance</w:t>
      </w:r>
      <w:r>
        <w:rPr>
          <w:spacing w:val="-7"/>
          <w:sz w:val="24"/>
        </w:rPr>
        <w:t xml:space="preserve"> </w:t>
      </w:r>
      <w:r>
        <w:rPr>
          <w:sz w:val="24"/>
        </w:rPr>
        <w:t>&amp;</w:t>
      </w:r>
      <w:r>
        <w:rPr>
          <w:spacing w:val="-11"/>
          <w:sz w:val="24"/>
        </w:rPr>
        <w:t xml:space="preserve"> </w:t>
      </w:r>
      <w:r>
        <w:rPr>
          <w:sz w:val="24"/>
        </w:rPr>
        <w:t>%</w:t>
      </w:r>
      <w:r>
        <w:rPr>
          <w:spacing w:val="-6"/>
          <w:sz w:val="24"/>
        </w:rPr>
        <w:t xml:space="preserve"> </w:t>
      </w:r>
      <w:r>
        <w:rPr>
          <w:sz w:val="24"/>
        </w:rPr>
        <w:t>Impedance.</w:t>
      </w:r>
    </w:p>
    <w:p w:rsidR="0029340C" w:rsidRDefault="0029340C" w:rsidP="00617A6F">
      <w:pPr>
        <w:pStyle w:val="ListParagraph"/>
        <w:numPr>
          <w:ilvl w:val="1"/>
          <w:numId w:val="162"/>
        </w:numPr>
        <w:tabs>
          <w:tab w:val="left" w:pos="1960"/>
          <w:tab w:val="left" w:pos="1961"/>
        </w:tabs>
        <w:spacing w:before="3"/>
        <w:rPr>
          <w:sz w:val="24"/>
        </w:rPr>
      </w:pPr>
      <w:r>
        <w:rPr>
          <w:sz w:val="24"/>
        </w:rPr>
        <w:t>State</w:t>
      </w:r>
      <w:r>
        <w:rPr>
          <w:spacing w:val="-8"/>
          <w:sz w:val="24"/>
        </w:rPr>
        <w:t xml:space="preserve"> </w:t>
      </w:r>
      <w:r>
        <w:rPr>
          <w:sz w:val="24"/>
        </w:rPr>
        <w:t>formula</w:t>
      </w:r>
      <w:r>
        <w:rPr>
          <w:spacing w:val="-8"/>
          <w:sz w:val="24"/>
        </w:rPr>
        <w:t xml:space="preserve"> </w:t>
      </w:r>
      <w:r>
        <w:rPr>
          <w:sz w:val="24"/>
        </w:rPr>
        <w:t>for</w:t>
      </w:r>
      <w:r>
        <w:rPr>
          <w:spacing w:val="-6"/>
          <w:sz w:val="24"/>
        </w:rPr>
        <w:t xml:space="preserve"> </w:t>
      </w:r>
      <w:r>
        <w:rPr>
          <w:sz w:val="24"/>
        </w:rPr>
        <w:t>%</w:t>
      </w:r>
      <w:r>
        <w:rPr>
          <w:spacing w:val="-6"/>
          <w:sz w:val="24"/>
        </w:rPr>
        <w:t xml:space="preserve"> </w:t>
      </w:r>
      <w:r>
        <w:rPr>
          <w:sz w:val="24"/>
        </w:rPr>
        <w:t>impedance.</w:t>
      </w:r>
    </w:p>
    <w:p w:rsidR="0029340C" w:rsidRDefault="0029340C" w:rsidP="0029340C">
      <w:pPr>
        <w:rPr>
          <w:sz w:val="24"/>
        </w:rPr>
        <w:sectPr w:rsidR="0029340C">
          <w:pgSz w:w="12240" w:h="15840"/>
          <w:pgMar w:top="1500" w:right="560" w:bottom="280" w:left="920" w:header="720" w:footer="720" w:gutter="0"/>
          <w:cols w:space="720"/>
        </w:sectPr>
      </w:pPr>
    </w:p>
    <w:p w:rsidR="0029340C" w:rsidRDefault="0029340C" w:rsidP="0029340C">
      <w:pPr>
        <w:pStyle w:val="BodyText"/>
        <w:ind w:left="0" w:firstLine="0"/>
      </w:pPr>
    </w:p>
    <w:p w:rsidR="0029340C" w:rsidRDefault="0029340C" w:rsidP="0029340C">
      <w:pPr>
        <w:pStyle w:val="BodyText"/>
        <w:spacing w:before="5"/>
        <w:ind w:left="0" w:firstLine="0"/>
      </w:pPr>
    </w:p>
    <w:p w:rsidR="0029340C" w:rsidRDefault="0029340C" w:rsidP="00617A6F">
      <w:pPr>
        <w:pStyle w:val="ListParagraph"/>
        <w:numPr>
          <w:ilvl w:val="1"/>
          <w:numId w:val="162"/>
        </w:numPr>
        <w:tabs>
          <w:tab w:val="left" w:pos="1960"/>
          <w:tab w:val="left" w:pos="1961"/>
        </w:tabs>
        <w:spacing w:before="0"/>
        <w:rPr>
          <w:sz w:val="24"/>
        </w:rPr>
      </w:pPr>
      <w:r>
        <w:rPr>
          <w:spacing w:val="-1"/>
          <w:sz w:val="24"/>
        </w:rPr>
        <w:t>Calculate</w:t>
      </w:r>
      <w:r>
        <w:rPr>
          <w:spacing w:val="-12"/>
          <w:sz w:val="24"/>
        </w:rPr>
        <w:t xml:space="preserve"> </w:t>
      </w:r>
      <w:r>
        <w:rPr>
          <w:sz w:val="24"/>
        </w:rPr>
        <w:t>regulation</w:t>
      </w:r>
      <w:r>
        <w:rPr>
          <w:spacing w:val="-15"/>
          <w:sz w:val="24"/>
        </w:rPr>
        <w:t xml:space="preserve"> </w:t>
      </w:r>
      <w:r>
        <w:rPr>
          <w:sz w:val="24"/>
        </w:rPr>
        <w:t>for</w:t>
      </w:r>
      <w:r>
        <w:rPr>
          <w:spacing w:val="-9"/>
          <w:sz w:val="24"/>
        </w:rPr>
        <w:t xml:space="preserve"> </w:t>
      </w:r>
      <w:r>
        <w:rPr>
          <w:sz w:val="24"/>
        </w:rPr>
        <w:t>various</w:t>
      </w:r>
      <w:r>
        <w:rPr>
          <w:spacing w:val="-13"/>
          <w:sz w:val="24"/>
        </w:rPr>
        <w:t xml:space="preserve"> </w:t>
      </w:r>
      <w:r>
        <w:rPr>
          <w:sz w:val="24"/>
        </w:rPr>
        <w:t>loading</w:t>
      </w:r>
      <w:r>
        <w:rPr>
          <w:spacing w:val="-10"/>
          <w:sz w:val="24"/>
        </w:rPr>
        <w:t xml:space="preserve"> </w:t>
      </w:r>
      <w:r>
        <w:rPr>
          <w:sz w:val="24"/>
        </w:rPr>
        <w:t>conditions.</w:t>
      </w:r>
    </w:p>
    <w:p w:rsidR="0029340C" w:rsidRDefault="0029340C" w:rsidP="0029340C">
      <w:pPr>
        <w:pStyle w:val="BodyText"/>
        <w:ind w:left="0" w:firstLine="0"/>
      </w:pPr>
    </w:p>
    <w:p w:rsidR="0029340C" w:rsidRDefault="0029340C" w:rsidP="00617A6F">
      <w:pPr>
        <w:pStyle w:val="Heading2"/>
        <w:numPr>
          <w:ilvl w:val="0"/>
          <w:numId w:val="166"/>
        </w:numPr>
        <w:tabs>
          <w:tab w:val="left" w:pos="1240"/>
          <w:tab w:val="left" w:pos="1241"/>
        </w:tabs>
        <w:spacing w:line="275" w:lineRule="exact"/>
      </w:pPr>
      <w:r>
        <w:t>CALCULATE</w:t>
      </w:r>
      <w:r>
        <w:rPr>
          <w:spacing w:val="-8"/>
        </w:rPr>
        <w:t xml:space="preserve"> </w:t>
      </w:r>
      <w:r>
        <w:t>EFFICIENCY</w:t>
      </w:r>
      <w:r>
        <w:rPr>
          <w:spacing w:val="-6"/>
        </w:rPr>
        <w:t xml:space="preserve"> </w:t>
      </w:r>
      <w:r>
        <w:t>OF</w:t>
      </w:r>
      <w:r>
        <w:rPr>
          <w:spacing w:val="-7"/>
        </w:rPr>
        <w:t xml:space="preserve"> </w:t>
      </w:r>
      <w:r>
        <w:t>TRANSFORMER.</w:t>
      </w:r>
    </w:p>
    <w:p w:rsidR="0029340C" w:rsidRDefault="0029340C" w:rsidP="00617A6F">
      <w:pPr>
        <w:pStyle w:val="ListParagraph"/>
        <w:numPr>
          <w:ilvl w:val="1"/>
          <w:numId w:val="161"/>
        </w:numPr>
        <w:tabs>
          <w:tab w:val="left" w:pos="1960"/>
          <w:tab w:val="left" w:pos="1961"/>
        </w:tabs>
        <w:spacing w:before="0" w:line="275" w:lineRule="exact"/>
        <w:rPr>
          <w:sz w:val="24"/>
        </w:rPr>
      </w:pPr>
      <w:r>
        <w:rPr>
          <w:sz w:val="24"/>
        </w:rPr>
        <w:t>List</w:t>
      </w:r>
      <w:r>
        <w:rPr>
          <w:spacing w:val="-5"/>
          <w:sz w:val="24"/>
        </w:rPr>
        <w:t xml:space="preserve"> </w:t>
      </w:r>
      <w:r>
        <w:rPr>
          <w:sz w:val="24"/>
        </w:rPr>
        <w:t>the</w:t>
      </w:r>
      <w:r>
        <w:rPr>
          <w:spacing w:val="-9"/>
          <w:sz w:val="24"/>
        </w:rPr>
        <w:t xml:space="preserve"> </w:t>
      </w:r>
      <w:r>
        <w:rPr>
          <w:sz w:val="24"/>
        </w:rPr>
        <w:t>losses</w:t>
      </w:r>
      <w:r>
        <w:rPr>
          <w:spacing w:val="-10"/>
          <w:sz w:val="24"/>
        </w:rPr>
        <w:t xml:space="preserve"> </w:t>
      </w:r>
      <w:r>
        <w:rPr>
          <w:sz w:val="24"/>
        </w:rPr>
        <w:t>in</w:t>
      </w:r>
      <w:r>
        <w:rPr>
          <w:spacing w:val="-13"/>
          <w:sz w:val="24"/>
        </w:rPr>
        <w:t xml:space="preserve"> </w:t>
      </w:r>
      <w:r>
        <w:rPr>
          <w:sz w:val="24"/>
        </w:rPr>
        <w:t>transformer.</w:t>
      </w:r>
    </w:p>
    <w:p w:rsidR="0029340C" w:rsidRDefault="0029340C" w:rsidP="00617A6F">
      <w:pPr>
        <w:pStyle w:val="ListParagraph"/>
        <w:numPr>
          <w:ilvl w:val="1"/>
          <w:numId w:val="161"/>
        </w:numPr>
        <w:tabs>
          <w:tab w:val="left" w:pos="1960"/>
          <w:tab w:val="left" w:pos="1961"/>
        </w:tabs>
        <w:spacing w:before="3" w:line="242" w:lineRule="auto"/>
        <w:ind w:right="1527"/>
        <w:rPr>
          <w:sz w:val="24"/>
        </w:rPr>
      </w:pPr>
      <w:r>
        <w:rPr>
          <w:sz w:val="24"/>
        </w:rPr>
        <w:t>Identify</w:t>
      </w:r>
      <w:r>
        <w:rPr>
          <w:spacing w:val="-13"/>
          <w:sz w:val="24"/>
        </w:rPr>
        <w:t xml:space="preserve"> </w:t>
      </w:r>
      <w:r>
        <w:rPr>
          <w:sz w:val="24"/>
        </w:rPr>
        <w:t>the</w:t>
      </w:r>
      <w:r>
        <w:rPr>
          <w:spacing w:val="-5"/>
          <w:sz w:val="24"/>
        </w:rPr>
        <w:t xml:space="preserve"> </w:t>
      </w:r>
      <w:r>
        <w:rPr>
          <w:sz w:val="24"/>
        </w:rPr>
        <w:t>parts</w:t>
      </w:r>
      <w:r>
        <w:rPr>
          <w:spacing w:val="-5"/>
          <w:sz w:val="24"/>
        </w:rPr>
        <w:t xml:space="preserve"> </w:t>
      </w:r>
      <w:r>
        <w:rPr>
          <w:sz w:val="24"/>
        </w:rPr>
        <w:t>in</w:t>
      </w:r>
      <w:r>
        <w:rPr>
          <w:spacing w:val="-9"/>
          <w:sz w:val="24"/>
        </w:rPr>
        <w:t xml:space="preserve"> </w:t>
      </w:r>
      <w:r>
        <w:rPr>
          <w:sz w:val="24"/>
        </w:rPr>
        <w:t>which</w:t>
      </w:r>
      <w:r>
        <w:rPr>
          <w:spacing w:val="-8"/>
          <w:sz w:val="24"/>
        </w:rPr>
        <w:t xml:space="preserve"> </w:t>
      </w:r>
      <w:r>
        <w:rPr>
          <w:sz w:val="24"/>
        </w:rPr>
        <w:t>these</w:t>
      </w:r>
      <w:r>
        <w:rPr>
          <w:spacing w:val="-5"/>
          <w:sz w:val="24"/>
        </w:rPr>
        <w:t xml:space="preserve"> </w:t>
      </w:r>
      <w:r>
        <w:rPr>
          <w:sz w:val="24"/>
        </w:rPr>
        <w:t>losses</w:t>
      </w:r>
      <w:r>
        <w:rPr>
          <w:spacing w:val="-5"/>
          <w:sz w:val="24"/>
        </w:rPr>
        <w:t xml:space="preserve"> </w:t>
      </w:r>
      <w:r>
        <w:rPr>
          <w:sz w:val="24"/>
        </w:rPr>
        <w:t>occur</w:t>
      </w:r>
      <w:r>
        <w:rPr>
          <w:spacing w:val="-3"/>
          <w:sz w:val="24"/>
        </w:rPr>
        <w:t xml:space="preserve"> </w:t>
      </w:r>
      <w:r>
        <w:rPr>
          <w:sz w:val="24"/>
        </w:rPr>
        <w:t>and</w:t>
      </w:r>
      <w:r>
        <w:rPr>
          <w:spacing w:val="-4"/>
          <w:sz w:val="24"/>
        </w:rPr>
        <w:t xml:space="preserve"> </w:t>
      </w:r>
      <w:r>
        <w:rPr>
          <w:sz w:val="24"/>
        </w:rPr>
        <w:t>the</w:t>
      </w:r>
      <w:r>
        <w:rPr>
          <w:spacing w:val="-4"/>
          <w:sz w:val="24"/>
        </w:rPr>
        <w:t xml:space="preserve"> </w:t>
      </w:r>
      <w:r>
        <w:rPr>
          <w:sz w:val="24"/>
        </w:rPr>
        <w:t>causes</w:t>
      </w:r>
      <w:r>
        <w:rPr>
          <w:spacing w:val="-6"/>
          <w:sz w:val="24"/>
        </w:rPr>
        <w:t xml:space="preserve"> </w:t>
      </w:r>
      <w:r>
        <w:rPr>
          <w:sz w:val="24"/>
        </w:rPr>
        <w:t>for</w:t>
      </w:r>
      <w:r>
        <w:rPr>
          <w:spacing w:val="-3"/>
          <w:sz w:val="24"/>
        </w:rPr>
        <w:t xml:space="preserve"> </w:t>
      </w:r>
      <w:r>
        <w:rPr>
          <w:sz w:val="24"/>
        </w:rPr>
        <w:t>the</w:t>
      </w:r>
      <w:r>
        <w:rPr>
          <w:spacing w:val="-4"/>
          <w:sz w:val="24"/>
        </w:rPr>
        <w:t xml:space="preserve"> </w:t>
      </w:r>
      <w:r>
        <w:rPr>
          <w:sz w:val="24"/>
        </w:rPr>
        <w:t>losses</w:t>
      </w:r>
      <w:r>
        <w:rPr>
          <w:spacing w:val="-6"/>
          <w:sz w:val="24"/>
        </w:rPr>
        <w:t xml:space="preserve"> </w:t>
      </w:r>
      <w:r>
        <w:rPr>
          <w:sz w:val="24"/>
        </w:rPr>
        <w:t>to</w:t>
      </w:r>
      <w:r>
        <w:rPr>
          <w:spacing w:val="-57"/>
          <w:sz w:val="24"/>
        </w:rPr>
        <w:t xml:space="preserve"> </w:t>
      </w:r>
      <w:r>
        <w:rPr>
          <w:sz w:val="24"/>
        </w:rPr>
        <w:t>occur.</w:t>
      </w:r>
    </w:p>
    <w:p w:rsidR="0029340C" w:rsidRDefault="0029340C" w:rsidP="00617A6F">
      <w:pPr>
        <w:pStyle w:val="ListParagraph"/>
        <w:numPr>
          <w:ilvl w:val="1"/>
          <w:numId w:val="161"/>
        </w:numPr>
        <w:tabs>
          <w:tab w:val="left" w:pos="1960"/>
          <w:tab w:val="left" w:pos="1961"/>
        </w:tabs>
        <w:spacing w:before="0" w:line="275" w:lineRule="exact"/>
        <w:rPr>
          <w:sz w:val="24"/>
        </w:rPr>
      </w:pPr>
      <w:r>
        <w:rPr>
          <w:spacing w:val="-3"/>
          <w:sz w:val="24"/>
        </w:rPr>
        <w:t>Define</w:t>
      </w:r>
      <w:r>
        <w:rPr>
          <w:spacing w:val="-12"/>
          <w:sz w:val="24"/>
        </w:rPr>
        <w:t xml:space="preserve"> </w:t>
      </w:r>
      <w:r>
        <w:rPr>
          <w:spacing w:val="-3"/>
          <w:sz w:val="24"/>
        </w:rPr>
        <w:t>efficiency.</w:t>
      </w:r>
    </w:p>
    <w:p w:rsidR="0029340C" w:rsidRDefault="0029340C" w:rsidP="00617A6F">
      <w:pPr>
        <w:pStyle w:val="ListParagraph"/>
        <w:numPr>
          <w:ilvl w:val="1"/>
          <w:numId w:val="161"/>
        </w:numPr>
        <w:tabs>
          <w:tab w:val="left" w:pos="1960"/>
          <w:tab w:val="left" w:pos="1961"/>
        </w:tabs>
        <w:spacing w:before="2"/>
        <w:rPr>
          <w:sz w:val="24"/>
        </w:rPr>
      </w:pPr>
      <w:r>
        <w:rPr>
          <w:spacing w:val="-3"/>
          <w:sz w:val="24"/>
        </w:rPr>
        <w:t>Differentiate</w:t>
      </w:r>
      <w:r>
        <w:rPr>
          <w:spacing w:val="-5"/>
          <w:sz w:val="24"/>
        </w:rPr>
        <w:t xml:space="preserve"> </w:t>
      </w:r>
      <w:r>
        <w:rPr>
          <w:spacing w:val="-3"/>
          <w:sz w:val="24"/>
        </w:rPr>
        <w:t>between</w:t>
      </w:r>
      <w:r>
        <w:rPr>
          <w:spacing w:val="-7"/>
          <w:sz w:val="24"/>
        </w:rPr>
        <w:t xml:space="preserve"> </w:t>
      </w:r>
      <w:r>
        <w:rPr>
          <w:spacing w:val="-2"/>
          <w:sz w:val="24"/>
        </w:rPr>
        <w:t>commercial</w:t>
      </w:r>
      <w:r>
        <w:rPr>
          <w:spacing w:val="-12"/>
          <w:sz w:val="24"/>
        </w:rPr>
        <w:t xml:space="preserve"> </w:t>
      </w:r>
      <w:r>
        <w:rPr>
          <w:spacing w:val="-2"/>
          <w:sz w:val="24"/>
        </w:rPr>
        <w:t>efficiency</w:t>
      </w:r>
      <w:r>
        <w:rPr>
          <w:spacing w:val="-12"/>
          <w:sz w:val="24"/>
        </w:rPr>
        <w:t xml:space="preserve"> </w:t>
      </w:r>
      <w:r>
        <w:rPr>
          <w:spacing w:val="-2"/>
          <w:sz w:val="24"/>
        </w:rPr>
        <w:t>&amp;</w:t>
      </w:r>
      <w:r>
        <w:rPr>
          <w:spacing w:val="-8"/>
          <w:sz w:val="24"/>
        </w:rPr>
        <w:t xml:space="preserve"> </w:t>
      </w:r>
      <w:r>
        <w:rPr>
          <w:spacing w:val="-2"/>
          <w:sz w:val="24"/>
        </w:rPr>
        <w:t>all</w:t>
      </w:r>
      <w:r>
        <w:rPr>
          <w:spacing w:val="-11"/>
          <w:sz w:val="24"/>
        </w:rPr>
        <w:t xml:space="preserve"> </w:t>
      </w:r>
      <w:r>
        <w:rPr>
          <w:spacing w:val="-2"/>
          <w:sz w:val="24"/>
        </w:rPr>
        <w:t>day</w:t>
      </w:r>
      <w:r>
        <w:rPr>
          <w:spacing w:val="-13"/>
          <w:sz w:val="24"/>
        </w:rPr>
        <w:t xml:space="preserve"> </w:t>
      </w:r>
      <w:r>
        <w:rPr>
          <w:spacing w:val="-2"/>
          <w:sz w:val="24"/>
        </w:rPr>
        <w:t>efficiency.</w:t>
      </w:r>
    </w:p>
    <w:p w:rsidR="0029340C" w:rsidRDefault="0029340C" w:rsidP="00617A6F">
      <w:pPr>
        <w:pStyle w:val="ListParagraph"/>
        <w:numPr>
          <w:ilvl w:val="1"/>
          <w:numId w:val="161"/>
        </w:numPr>
        <w:tabs>
          <w:tab w:val="left" w:pos="1960"/>
          <w:tab w:val="left" w:pos="1961"/>
        </w:tabs>
        <w:spacing w:before="3"/>
        <w:rPr>
          <w:sz w:val="24"/>
        </w:rPr>
      </w:pPr>
      <w:r>
        <w:rPr>
          <w:spacing w:val="-3"/>
          <w:sz w:val="24"/>
        </w:rPr>
        <w:t>Calculate</w:t>
      </w:r>
      <w:r>
        <w:rPr>
          <w:spacing w:val="-5"/>
          <w:sz w:val="24"/>
        </w:rPr>
        <w:t xml:space="preserve"> </w:t>
      </w:r>
      <w:r>
        <w:rPr>
          <w:spacing w:val="-3"/>
          <w:sz w:val="24"/>
        </w:rPr>
        <w:t>all</w:t>
      </w:r>
      <w:r>
        <w:rPr>
          <w:spacing w:val="-12"/>
          <w:sz w:val="24"/>
        </w:rPr>
        <w:t xml:space="preserve"> </w:t>
      </w:r>
      <w:r>
        <w:rPr>
          <w:spacing w:val="-2"/>
          <w:sz w:val="24"/>
        </w:rPr>
        <w:t>day</w:t>
      </w:r>
      <w:r>
        <w:rPr>
          <w:spacing w:val="-13"/>
          <w:sz w:val="24"/>
        </w:rPr>
        <w:t xml:space="preserve"> </w:t>
      </w:r>
      <w:r>
        <w:rPr>
          <w:spacing w:val="-2"/>
          <w:sz w:val="24"/>
        </w:rPr>
        <w:t>efficiency.</w:t>
      </w:r>
    </w:p>
    <w:p w:rsidR="0029340C" w:rsidRDefault="0029340C" w:rsidP="00617A6F">
      <w:pPr>
        <w:pStyle w:val="ListParagraph"/>
        <w:numPr>
          <w:ilvl w:val="1"/>
          <w:numId w:val="161"/>
        </w:numPr>
        <w:tabs>
          <w:tab w:val="left" w:pos="1960"/>
          <w:tab w:val="left" w:pos="1961"/>
        </w:tabs>
        <w:spacing w:before="2"/>
        <w:rPr>
          <w:sz w:val="24"/>
        </w:rPr>
      </w:pPr>
      <w:r>
        <w:rPr>
          <w:spacing w:val="-2"/>
          <w:sz w:val="24"/>
        </w:rPr>
        <w:t>Solve</w:t>
      </w:r>
      <w:r>
        <w:rPr>
          <w:spacing w:val="-7"/>
          <w:sz w:val="24"/>
        </w:rPr>
        <w:t xml:space="preserve"> </w:t>
      </w:r>
      <w:r>
        <w:rPr>
          <w:spacing w:val="-1"/>
          <w:sz w:val="24"/>
        </w:rPr>
        <w:t>numerical</w:t>
      </w:r>
      <w:r>
        <w:rPr>
          <w:spacing w:val="-13"/>
          <w:sz w:val="24"/>
        </w:rPr>
        <w:t xml:space="preserve"> </w:t>
      </w:r>
      <w:r>
        <w:rPr>
          <w:spacing w:val="-1"/>
          <w:sz w:val="24"/>
        </w:rPr>
        <w:t>on</w:t>
      </w:r>
      <w:r>
        <w:rPr>
          <w:spacing w:val="-10"/>
          <w:sz w:val="24"/>
        </w:rPr>
        <w:t xml:space="preserve"> </w:t>
      </w:r>
      <w:r>
        <w:rPr>
          <w:spacing w:val="-1"/>
          <w:sz w:val="24"/>
        </w:rPr>
        <w:t>Losses</w:t>
      </w:r>
      <w:r>
        <w:rPr>
          <w:spacing w:val="-8"/>
          <w:sz w:val="24"/>
        </w:rPr>
        <w:t xml:space="preserve"> </w:t>
      </w:r>
      <w:r>
        <w:rPr>
          <w:spacing w:val="-1"/>
          <w:sz w:val="24"/>
        </w:rPr>
        <w:t>&amp;</w:t>
      </w:r>
      <w:r>
        <w:rPr>
          <w:spacing w:val="-10"/>
          <w:sz w:val="24"/>
        </w:rPr>
        <w:t xml:space="preserve"> </w:t>
      </w:r>
      <w:r>
        <w:rPr>
          <w:spacing w:val="-1"/>
          <w:sz w:val="24"/>
        </w:rPr>
        <w:t>Efficiency</w:t>
      </w:r>
    </w:p>
    <w:p w:rsidR="0029340C" w:rsidRDefault="0029340C" w:rsidP="00617A6F">
      <w:pPr>
        <w:pStyle w:val="ListParagraph"/>
        <w:numPr>
          <w:ilvl w:val="1"/>
          <w:numId w:val="161"/>
        </w:numPr>
        <w:tabs>
          <w:tab w:val="left" w:pos="1960"/>
          <w:tab w:val="left" w:pos="1961"/>
        </w:tabs>
        <w:spacing w:before="3" w:line="242" w:lineRule="auto"/>
        <w:ind w:right="1899"/>
        <w:rPr>
          <w:sz w:val="24"/>
        </w:rPr>
      </w:pPr>
      <w:r>
        <w:rPr>
          <w:spacing w:val="-3"/>
          <w:sz w:val="24"/>
        </w:rPr>
        <w:t>Derive</w:t>
      </w:r>
      <w:r>
        <w:rPr>
          <w:spacing w:val="-5"/>
          <w:sz w:val="24"/>
        </w:rPr>
        <w:t xml:space="preserve"> </w:t>
      </w:r>
      <w:r>
        <w:rPr>
          <w:spacing w:val="-3"/>
          <w:sz w:val="24"/>
        </w:rPr>
        <w:t>conditions</w:t>
      </w:r>
      <w:r>
        <w:rPr>
          <w:spacing w:val="-6"/>
          <w:sz w:val="24"/>
        </w:rPr>
        <w:t xml:space="preserve"> </w:t>
      </w:r>
      <w:r>
        <w:rPr>
          <w:spacing w:val="-3"/>
          <w:sz w:val="24"/>
        </w:rPr>
        <w:t>for maximum</w:t>
      </w:r>
      <w:r>
        <w:rPr>
          <w:spacing w:val="-12"/>
          <w:sz w:val="24"/>
        </w:rPr>
        <w:t xml:space="preserve"> </w:t>
      </w:r>
      <w:r>
        <w:rPr>
          <w:spacing w:val="-2"/>
          <w:sz w:val="24"/>
        </w:rPr>
        <w:t>efficiency</w:t>
      </w:r>
      <w:r>
        <w:rPr>
          <w:spacing w:val="-12"/>
          <w:sz w:val="24"/>
        </w:rPr>
        <w:t xml:space="preserve"> </w:t>
      </w:r>
      <w:r>
        <w:rPr>
          <w:spacing w:val="-2"/>
          <w:sz w:val="24"/>
        </w:rPr>
        <w:t>and</w:t>
      </w:r>
      <w:r>
        <w:rPr>
          <w:spacing w:val="-4"/>
          <w:sz w:val="24"/>
        </w:rPr>
        <w:t xml:space="preserve"> </w:t>
      </w:r>
      <w:r>
        <w:rPr>
          <w:spacing w:val="-2"/>
          <w:sz w:val="24"/>
        </w:rPr>
        <w:t>hence</w:t>
      </w:r>
      <w:r>
        <w:rPr>
          <w:spacing w:val="-5"/>
          <w:sz w:val="24"/>
        </w:rPr>
        <w:t xml:space="preserve"> </w:t>
      </w:r>
      <w:r>
        <w:rPr>
          <w:spacing w:val="-2"/>
          <w:sz w:val="24"/>
        </w:rPr>
        <w:t>calculate</w:t>
      </w:r>
      <w:r>
        <w:rPr>
          <w:spacing w:val="-5"/>
          <w:sz w:val="24"/>
        </w:rPr>
        <w:t xml:space="preserve"> </w:t>
      </w:r>
      <w:r>
        <w:rPr>
          <w:spacing w:val="-2"/>
          <w:sz w:val="24"/>
        </w:rPr>
        <w:t>maximum</w:t>
      </w:r>
      <w:r>
        <w:rPr>
          <w:spacing w:val="-57"/>
          <w:sz w:val="24"/>
        </w:rPr>
        <w:t xml:space="preserve"> </w:t>
      </w:r>
      <w:r>
        <w:rPr>
          <w:sz w:val="24"/>
        </w:rPr>
        <w:t>efficiency.</w:t>
      </w:r>
    </w:p>
    <w:p w:rsidR="0029340C" w:rsidRDefault="0029340C" w:rsidP="0029340C">
      <w:pPr>
        <w:pStyle w:val="BodyText"/>
        <w:spacing w:before="7"/>
        <w:ind w:left="0" w:firstLine="0"/>
      </w:pPr>
    </w:p>
    <w:p w:rsidR="0029340C" w:rsidRDefault="0029340C" w:rsidP="00617A6F">
      <w:pPr>
        <w:pStyle w:val="Heading2"/>
        <w:numPr>
          <w:ilvl w:val="0"/>
          <w:numId w:val="166"/>
        </w:numPr>
        <w:tabs>
          <w:tab w:val="left" w:pos="1240"/>
          <w:tab w:val="left" w:pos="1241"/>
        </w:tabs>
        <w:spacing w:line="275" w:lineRule="exact"/>
      </w:pPr>
      <w:r>
        <w:t>UNDERSTAND</w:t>
      </w:r>
      <w:r>
        <w:rPr>
          <w:spacing w:val="-4"/>
        </w:rPr>
        <w:t xml:space="preserve"> </w:t>
      </w:r>
      <w:r>
        <w:t>TESTS</w:t>
      </w:r>
      <w:r>
        <w:rPr>
          <w:spacing w:val="-2"/>
        </w:rPr>
        <w:t xml:space="preserve"> </w:t>
      </w:r>
      <w:r>
        <w:t>OF</w:t>
      </w:r>
      <w:r>
        <w:rPr>
          <w:spacing w:val="-4"/>
        </w:rPr>
        <w:t xml:space="preserve"> </w:t>
      </w:r>
      <w:r>
        <w:t>TRANSFORMER.</w:t>
      </w:r>
    </w:p>
    <w:p w:rsidR="0029340C" w:rsidRDefault="0029340C" w:rsidP="00617A6F">
      <w:pPr>
        <w:pStyle w:val="ListParagraph"/>
        <w:numPr>
          <w:ilvl w:val="1"/>
          <w:numId w:val="160"/>
        </w:numPr>
        <w:tabs>
          <w:tab w:val="left" w:pos="1960"/>
          <w:tab w:val="left" w:pos="1961"/>
        </w:tabs>
        <w:spacing w:before="0" w:line="275" w:lineRule="exact"/>
        <w:rPr>
          <w:sz w:val="24"/>
        </w:rPr>
      </w:pPr>
      <w:r>
        <w:rPr>
          <w:sz w:val="24"/>
        </w:rPr>
        <w:t>List</w:t>
      </w:r>
      <w:r>
        <w:rPr>
          <w:spacing w:val="-2"/>
          <w:sz w:val="24"/>
        </w:rPr>
        <w:t xml:space="preserve"> </w:t>
      </w:r>
      <w:r>
        <w:rPr>
          <w:sz w:val="24"/>
        </w:rPr>
        <w:t>transformer</w:t>
      </w:r>
      <w:r>
        <w:rPr>
          <w:spacing w:val="-6"/>
          <w:sz w:val="24"/>
        </w:rPr>
        <w:t xml:space="preserve"> </w:t>
      </w:r>
      <w:r>
        <w:rPr>
          <w:sz w:val="24"/>
        </w:rPr>
        <w:t>tests.</w:t>
      </w:r>
    </w:p>
    <w:p w:rsidR="0029340C" w:rsidRDefault="0029340C" w:rsidP="00617A6F">
      <w:pPr>
        <w:pStyle w:val="ListParagraph"/>
        <w:numPr>
          <w:ilvl w:val="1"/>
          <w:numId w:val="160"/>
        </w:numPr>
        <w:tabs>
          <w:tab w:val="left" w:pos="1960"/>
          <w:tab w:val="left" w:pos="1961"/>
        </w:tabs>
        <w:spacing w:before="2"/>
        <w:rPr>
          <w:sz w:val="24"/>
        </w:rPr>
      </w:pPr>
      <w:r>
        <w:rPr>
          <w:sz w:val="24"/>
        </w:rPr>
        <w:t>Describe</w:t>
      </w:r>
      <w:r>
        <w:rPr>
          <w:spacing w:val="-8"/>
          <w:sz w:val="24"/>
        </w:rPr>
        <w:t xml:space="preserve"> </w:t>
      </w:r>
      <w:r>
        <w:rPr>
          <w:sz w:val="24"/>
        </w:rPr>
        <w:t>various</w:t>
      </w:r>
      <w:r>
        <w:rPr>
          <w:spacing w:val="-8"/>
          <w:sz w:val="24"/>
        </w:rPr>
        <w:t xml:space="preserve"> </w:t>
      </w:r>
      <w:r>
        <w:rPr>
          <w:sz w:val="24"/>
        </w:rPr>
        <w:t>tests.</w:t>
      </w:r>
    </w:p>
    <w:p w:rsidR="0029340C" w:rsidRDefault="0029340C" w:rsidP="00617A6F">
      <w:pPr>
        <w:pStyle w:val="ListParagraph"/>
        <w:numPr>
          <w:ilvl w:val="1"/>
          <w:numId w:val="160"/>
        </w:numPr>
        <w:tabs>
          <w:tab w:val="left" w:pos="1960"/>
          <w:tab w:val="left" w:pos="1961"/>
        </w:tabs>
        <w:spacing w:before="3" w:line="242" w:lineRule="auto"/>
        <w:ind w:right="969"/>
        <w:rPr>
          <w:sz w:val="24"/>
        </w:rPr>
      </w:pPr>
      <w:r>
        <w:rPr>
          <w:sz w:val="24"/>
        </w:rPr>
        <w:t>Interpret</w:t>
      </w:r>
      <w:r>
        <w:rPr>
          <w:spacing w:val="1"/>
          <w:sz w:val="24"/>
        </w:rPr>
        <w:t xml:space="preserve"> </w:t>
      </w:r>
      <w:r>
        <w:rPr>
          <w:sz w:val="24"/>
        </w:rPr>
        <w:t>the</w:t>
      </w:r>
      <w:r>
        <w:rPr>
          <w:spacing w:val="-5"/>
          <w:sz w:val="24"/>
        </w:rPr>
        <w:t xml:space="preserve"> </w:t>
      </w:r>
      <w:r>
        <w:rPr>
          <w:sz w:val="24"/>
        </w:rPr>
        <w:t>results</w:t>
      </w:r>
      <w:r>
        <w:rPr>
          <w:spacing w:val="-5"/>
          <w:sz w:val="24"/>
        </w:rPr>
        <w:t xml:space="preserve"> </w:t>
      </w:r>
      <w:r>
        <w:rPr>
          <w:sz w:val="24"/>
        </w:rPr>
        <w:t>of</w:t>
      </w:r>
      <w:r>
        <w:rPr>
          <w:spacing w:val="-11"/>
          <w:sz w:val="24"/>
        </w:rPr>
        <w:t xml:space="preserve"> </w:t>
      </w:r>
      <w:r>
        <w:rPr>
          <w:sz w:val="24"/>
        </w:rPr>
        <w:t>tests</w:t>
      </w:r>
      <w:r>
        <w:rPr>
          <w:spacing w:val="-5"/>
          <w:sz w:val="24"/>
        </w:rPr>
        <w:t xml:space="preserve"> </w:t>
      </w:r>
      <w:r>
        <w:rPr>
          <w:sz w:val="24"/>
        </w:rPr>
        <w:t>as</w:t>
      </w:r>
      <w:r>
        <w:rPr>
          <w:spacing w:val="-5"/>
          <w:sz w:val="24"/>
        </w:rPr>
        <w:t xml:space="preserve"> </w:t>
      </w:r>
      <w:r>
        <w:rPr>
          <w:sz w:val="24"/>
        </w:rPr>
        <w:t>parameters</w:t>
      </w:r>
      <w:r>
        <w:rPr>
          <w:spacing w:val="-6"/>
          <w:sz w:val="24"/>
        </w:rPr>
        <w:t xml:space="preserve"> </w:t>
      </w:r>
      <w:r>
        <w:rPr>
          <w:sz w:val="24"/>
        </w:rPr>
        <w:t>of</w:t>
      </w:r>
      <w:r>
        <w:rPr>
          <w:spacing w:val="-10"/>
          <w:sz w:val="24"/>
        </w:rPr>
        <w:t xml:space="preserve"> </w:t>
      </w:r>
      <w:r>
        <w:rPr>
          <w:sz w:val="24"/>
        </w:rPr>
        <w:t>equivalent</w:t>
      </w:r>
      <w:r>
        <w:rPr>
          <w:spacing w:val="1"/>
          <w:sz w:val="24"/>
        </w:rPr>
        <w:t xml:space="preserve"> </w:t>
      </w:r>
      <w:r>
        <w:rPr>
          <w:sz w:val="24"/>
        </w:rPr>
        <w:t>circuit</w:t>
      </w:r>
      <w:r>
        <w:rPr>
          <w:spacing w:val="1"/>
          <w:sz w:val="24"/>
        </w:rPr>
        <w:t xml:space="preserve"> </w:t>
      </w:r>
      <w:r>
        <w:rPr>
          <w:sz w:val="24"/>
        </w:rPr>
        <w:t>and</w:t>
      </w:r>
      <w:r>
        <w:rPr>
          <w:spacing w:val="-4"/>
          <w:sz w:val="24"/>
        </w:rPr>
        <w:t xml:space="preserve"> </w:t>
      </w:r>
      <w:r>
        <w:rPr>
          <w:sz w:val="24"/>
        </w:rPr>
        <w:t>components</w:t>
      </w:r>
      <w:r>
        <w:rPr>
          <w:spacing w:val="-5"/>
          <w:sz w:val="24"/>
        </w:rPr>
        <w:t xml:space="preserve"> </w:t>
      </w:r>
      <w:r>
        <w:rPr>
          <w:sz w:val="24"/>
        </w:rPr>
        <w:t>of</w:t>
      </w:r>
      <w:r>
        <w:rPr>
          <w:spacing w:val="-57"/>
          <w:sz w:val="24"/>
        </w:rPr>
        <w:t xml:space="preserve"> </w:t>
      </w:r>
      <w:r>
        <w:rPr>
          <w:sz w:val="24"/>
        </w:rPr>
        <w:t>losses.</w:t>
      </w:r>
    </w:p>
    <w:p w:rsidR="0029340C" w:rsidRDefault="0029340C" w:rsidP="00617A6F">
      <w:pPr>
        <w:pStyle w:val="ListParagraph"/>
        <w:numPr>
          <w:ilvl w:val="1"/>
          <w:numId w:val="160"/>
        </w:numPr>
        <w:tabs>
          <w:tab w:val="left" w:pos="1960"/>
          <w:tab w:val="left" w:pos="1961"/>
        </w:tabs>
        <w:spacing w:before="0" w:line="275" w:lineRule="exact"/>
        <w:rPr>
          <w:sz w:val="24"/>
        </w:rPr>
      </w:pPr>
      <w:r>
        <w:rPr>
          <w:sz w:val="24"/>
        </w:rPr>
        <w:t>Solve</w:t>
      </w:r>
      <w:r>
        <w:rPr>
          <w:spacing w:val="-7"/>
          <w:sz w:val="24"/>
        </w:rPr>
        <w:t xml:space="preserve"> </w:t>
      </w:r>
      <w:r>
        <w:rPr>
          <w:sz w:val="24"/>
        </w:rPr>
        <w:t>numerical</w:t>
      </w:r>
      <w:r>
        <w:rPr>
          <w:spacing w:val="-14"/>
          <w:sz w:val="24"/>
        </w:rPr>
        <w:t xml:space="preserve"> </w:t>
      </w:r>
      <w:r>
        <w:rPr>
          <w:sz w:val="24"/>
        </w:rPr>
        <w:t>problems,</w:t>
      </w:r>
      <w:r>
        <w:rPr>
          <w:spacing w:val="-4"/>
          <w:sz w:val="24"/>
        </w:rPr>
        <w:t xml:space="preserve"> </w:t>
      </w:r>
      <w:r>
        <w:rPr>
          <w:sz w:val="24"/>
        </w:rPr>
        <w:t>related</w:t>
      </w:r>
      <w:r>
        <w:rPr>
          <w:spacing w:val="-6"/>
          <w:sz w:val="24"/>
        </w:rPr>
        <w:t xml:space="preserve"> </w:t>
      </w:r>
      <w:r>
        <w:rPr>
          <w:sz w:val="24"/>
        </w:rPr>
        <w:t>to</w:t>
      </w:r>
      <w:r>
        <w:rPr>
          <w:spacing w:val="-3"/>
          <w:sz w:val="24"/>
        </w:rPr>
        <w:t xml:space="preserve"> </w:t>
      </w:r>
      <w:r>
        <w:rPr>
          <w:sz w:val="24"/>
        </w:rPr>
        <w:t>open</w:t>
      </w:r>
      <w:r>
        <w:rPr>
          <w:spacing w:val="-10"/>
          <w:sz w:val="24"/>
        </w:rPr>
        <w:t xml:space="preserve"> </w:t>
      </w:r>
      <w:r>
        <w:rPr>
          <w:sz w:val="24"/>
        </w:rPr>
        <w:t>circuit</w:t>
      </w:r>
      <w:r>
        <w:rPr>
          <w:spacing w:val="-2"/>
          <w:sz w:val="24"/>
        </w:rPr>
        <w:t xml:space="preserve"> </w:t>
      </w:r>
      <w:r>
        <w:rPr>
          <w:sz w:val="24"/>
        </w:rPr>
        <w:t>test</w:t>
      </w:r>
      <w:r>
        <w:rPr>
          <w:spacing w:val="-2"/>
          <w:sz w:val="24"/>
        </w:rPr>
        <w:t xml:space="preserve"> </w:t>
      </w:r>
      <w:r>
        <w:rPr>
          <w:sz w:val="24"/>
        </w:rPr>
        <w:t>&amp;</w:t>
      </w:r>
      <w:r>
        <w:rPr>
          <w:spacing w:val="-10"/>
          <w:sz w:val="24"/>
        </w:rPr>
        <w:t xml:space="preserve"> </w:t>
      </w:r>
      <w:r>
        <w:rPr>
          <w:sz w:val="24"/>
        </w:rPr>
        <w:t>short</w:t>
      </w:r>
      <w:r>
        <w:rPr>
          <w:spacing w:val="-2"/>
          <w:sz w:val="24"/>
        </w:rPr>
        <w:t xml:space="preserve"> </w:t>
      </w:r>
      <w:r>
        <w:rPr>
          <w:sz w:val="24"/>
        </w:rPr>
        <w:t>circuit</w:t>
      </w:r>
      <w:r>
        <w:rPr>
          <w:spacing w:val="-1"/>
          <w:sz w:val="24"/>
        </w:rPr>
        <w:t xml:space="preserve"> </w:t>
      </w:r>
      <w:r>
        <w:rPr>
          <w:sz w:val="24"/>
        </w:rPr>
        <w:t>test.</w:t>
      </w:r>
    </w:p>
    <w:p w:rsidR="0029340C" w:rsidRDefault="0029340C" w:rsidP="0029340C">
      <w:pPr>
        <w:pStyle w:val="BodyText"/>
        <w:spacing w:before="9"/>
        <w:ind w:left="0" w:firstLine="0"/>
      </w:pPr>
    </w:p>
    <w:p w:rsidR="0029340C" w:rsidRDefault="0029340C" w:rsidP="00617A6F">
      <w:pPr>
        <w:pStyle w:val="Heading2"/>
        <w:numPr>
          <w:ilvl w:val="0"/>
          <w:numId w:val="166"/>
        </w:numPr>
        <w:tabs>
          <w:tab w:val="left" w:pos="1240"/>
          <w:tab w:val="left" w:pos="1241"/>
        </w:tabs>
        <w:spacing w:before="1" w:line="275" w:lineRule="exact"/>
      </w:pPr>
      <w:r>
        <w:t>OPERATE</w:t>
      </w:r>
      <w:r>
        <w:rPr>
          <w:spacing w:val="-10"/>
        </w:rPr>
        <w:t xml:space="preserve"> </w:t>
      </w:r>
      <w:r>
        <w:t>TRANSFORMER</w:t>
      </w:r>
      <w:r>
        <w:rPr>
          <w:spacing w:val="-9"/>
        </w:rPr>
        <w:t xml:space="preserve"> </w:t>
      </w:r>
      <w:r>
        <w:t>IN</w:t>
      </w:r>
      <w:r>
        <w:rPr>
          <w:spacing w:val="-9"/>
        </w:rPr>
        <w:t xml:space="preserve"> </w:t>
      </w:r>
      <w:r>
        <w:t>PARALLEL.</w:t>
      </w:r>
    </w:p>
    <w:p w:rsidR="0029340C" w:rsidRDefault="0029340C" w:rsidP="00617A6F">
      <w:pPr>
        <w:pStyle w:val="ListParagraph"/>
        <w:numPr>
          <w:ilvl w:val="1"/>
          <w:numId w:val="159"/>
        </w:numPr>
        <w:tabs>
          <w:tab w:val="left" w:pos="1960"/>
          <w:tab w:val="left" w:pos="1961"/>
        </w:tabs>
        <w:spacing w:before="0" w:line="275" w:lineRule="exact"/>
        <w:rPr>
          <w:sz w:val="24"/>
        </w:rPr>
      </w:pPr>
      <w:r>
        <w:rPr>
          <w:sz w:val="24"/>
        </w:rPr>
        <w:t>State</w:t>
      </w:r>
      <w:r>
        <w:rPr>
          <w:spacing w:val="-3"/>
          <w:sz w:val="24"/>
        </w:rPr>
        <w:t xml:space="preserve"> </w:t>
      </w:r>
      <w:r>
        <w:rPr>
          <w:sz w:val="24"/>
        </w:rPr>
        <w:t>the</w:t>
      </w:r>
      <w:r>
        <w:rPr>
          <w:spacing w:val="-3"/>
          <w:sz w:val="24"/>
        </w:rPr>
        <w:t xml:space="preserve"> </w:t>
      </w:r>
      <w:r>
        <w:rPr>
          <w:sz w:val="24"/>
        </w:rPr>
        <w:t>need</w:t>
      </w:r>
      <w:r>
        <w:rPr>
          <w:spacing w:val="-3"/>
          <w:sz w:val="24"/>
        </w:rPr>
        <w:t xml:space="preserve"> </w:t>
      </w:r>
      <w:r>
        <w:rPr>
          <w:sz w:val="24"/>
        </w:rPr>
        <w:t>of</w:t>
      </w:r>
      <w:r>
        <w:rPr>
          <w:spacing w:val="-9"/>
          <w:sz w:val="24"/>
        </w:rPr>
        <w:t xml:space="preserve"> </w:t>
      </w:r>
      <w:r>
        <w:rPr>
          <w:sz w:val="24"/>
        </w:rPr>
        <w:t>parallel</w:t>
      </w:r>
      <w:r>
        <w:rPr>
          <w:spacing w:val="-11"/>
          <w:sz w:val="24"/>
        </w:rPr>
        <w:t xml:space="preserve"> </w:t>
      </w:r>
      <w:r>
        <w:rPr>
          <w:sz w:val="24"/>
        </w:rPr>
        <w:t>operation.</w:t>
      </w:r>
    </w:p>
    <w:p w:rsidR="0029340C" w:rsidRDefault="0029340C" w:rsidP="00617A6F">
      <w:pPr>
        <w:pStyle w:val="ListParagraph"/>
        <w:numPr>
          <w:ilvl w:val="1"/>
          <w:numId w:val="159"/>
        </w:numPr>
        <w:tabs>
          <w:tab w:val="left" w:pos="1960"/>
          <w:tab w:val="left" w:pos="1961"/>
        </w:tabs>
        <w:spacing w:before="2"/>
        <w:rPr>
          <w:sz w:val="24"/>
        </w:rPr>
      </w:pPr>
      <w:r>
        <w:rPr>
          <w:spacing w:val="-1"/>
          <w:sz w:val="24"/>
        </w:rPr>
        <w:t>Describe</w:t>
      </w:r>
      <w:r>
        <w:rPr>
          <w:spacing w:val="-7"/>
          <w:sz w:val="24"/>
        </w:rPr>
        <w:t xml:space="preserve"> </w:t>
      </w:r>
      <w:r>
        <w:rPr>
          <w:spacing w:val="-1"/>
          <w:sz w:val="24"/>
        </w:rPr>
        <w:t>the</w:t>
      </w:r>
      <w:r>
        <w:rPr>
          <w:spacing w:val="-7"/>
          <w:sz w:val="24"/>
        </w:rPr>
        <w:t xml:space="preserve"> </w:t>
      </w:r>
      <w:r>
        <w:rPr>
          <w:spacing w:val="-1"/>
          <w:sz w:val="24"/>
        </w:rPr>
        <w:t>conditions</w:t>
      </w:r>
      <w:r>
        <w:rPr>
          <w:spacing w:val="-8"/>
          <w:sz w:val="24"/>
        </w:rPr>
        <w:t xml:space="preserve"> </w:t>
      </w:r>
      <w:r>
        <w:rPr>
          <w:spacing w:val="-1"/>
          <w:sz w:val="24"/>
        </w:rPr>
        <w:t>for</w:t>
      </w:r>
      <w:r>
        <w:rPr>
          <w:spacing w:val="-6"/>
          <w:sz w:val="24"/>
        </w:rPr>
        <w:t xml:space="preserve"> </w:t>
      </w:r>
      <w:r>
        <w:rPr>
          <w:spacing w:val="-1"/>
          <w:sz w:val="24"/>
        </w:rPr>
        <w:t>parallel</w:t>
      </w:r>
      <w:r>
        <w:rPr>
          <w:spacing w:val="-14"/>
          <w:sz w:val="24"/>
        </w:rPr>
        <w:t xml:space="preserve"> </w:t>
      </w:r>
      <w:r>
        <w:rPr>
          <w:spacing w:val="-1"/>
          <w:sz w:val="24"/>
        </w:rPr>
        <w:t>operation</w:t>
      </w:r>
      <w:r>
        <w:rPr>
          <w:spacing w:val="-10"/>
          <w:sz w:val="24"/>
        </w:rPr>
        <w:t xml:space="preserve"> </w:t>
      </w:r>
      <w:r>
        <w:rPr>
          <w:sz w:val="24"/>
        </w:rPr>
        <w:t>and</w:t>
      </w:r>
      <w:r>
        <w:rPr>
          <w:spacing w:val="-6"/>
          <w:sz w:val="24"/>
        </w:rPr>
        <w:t xml:space="preserve"> </w:t>
      </w:r>
      <w:r>
        <w:rPr>
          <w:sz w:val="24"/>
        </w:rPr>
        <w:t>how</w:t>
      </w:r>
      <w:r>
        <w:rPr>
          <w:spacing w:val="-7"/>
          <w:sz w:val="24"/>
        </w:rPr>
        <w:t xml:space="preserve"> </w:t>
      </w:r>
      <w:r>
        <w:rPr>
          <w:sz w:val="24"/>
        </w:rPr>
        <w:t>these</w:t>
      </w:r>
      <w:r>
        <w:rPr>
          <w:spacing w:val="-7"/>
          <w:sz w:val="24"/>
        </w:rPr>
        <w:t xml:space="preserve"> </w:t>
      </w:r>
      <w:r>
        <w:rPr>
          <w:sz w:val="24"/>
        </w:rPr>
        <w:t>are</w:t>
      </w:r>
      <w:r>
        <w:rPr>
          <w:spacing w:val="-7"/>
          <w:sz w:val="24"/>
        </w:rPr>
        <w:t xml:space="preserve"> </w:t>
      </w:r>
      <w:r>
        <w:rPr>
          <w:sz w:val="24"/>
        </w:rPr>
        <w:t>fulfilled.</w:t>
      </w:r>
    </w:p>
    <w:p w:rsidR="0029340C" w:rsidRDefault="0029340C" w:rsidP="00617A6F">
      <w:pPr>
        <w:pStyle w:val="ListParagraph"/>
        <w:numPr>
          <w:ilvl w:val="1"/>
          <w:numId w:val="159"/>
        </w:numPr>
        <w:tabs>
          <w:tab w:val="left" w:pos="1960"/>
          <w:tab w:val="left" w:pos="1961"/>
        </w:tabs>
        <w:spacing w:before="3"/>
        <w:rPr>
          <w:sz w:val="24"/>
        </w:rPr>
      </w:pPr>
      <w:r>
        <w:rPr>
          <w:spacing w:val="-1"/>
          <w:sz w:val="24"/>
        </w:rPr>
        <w:t>Explain</w:t>
      </w:r>
      <w:r>
        <w:rPr>
          <w:spacing w:val="-10"/>
          <w:sz w:val="24"/>
        </w:rPr>
        <w:t xml:space="preserve"> </w:t>
      </w:r>
      <w:r>
        <w:rPr>
          <w:spacing w:val="-1"/>
          <w:sz w:val="24"/>
        </w:rPr>
        <w:t>parallel</w:t>
      </w:r>
      <w:r>
        <w:rPr>
          <w:spacing w:val="-14"/>
          <w:sz w:val="24"/>
        </w:rPr>
        <w:t xml:space="preserve"> </w:t>
      </w:r>
      <w:r>
        <w:rPr>
          <w:spacing w:val="-1"/>
          <w:sz w:val="24"/>
        </w:rPr>
        <w:t>operation</w:t>
      </w:r>
      <w:r>
        <w:rPr>
          <w:spacing w:val="-9"/>
          <w:sz w:val="24"/>
        </w:rPr>
        <w:t xml:space="preserve"> </w:t>
      </w:r>
      <w:r>
        <w:rPr>
          <w:spacing w:val="-1"/>
          <w:sz w:val="24"/>
        </w:rPr>
        <w:t>under</w:t>
      </w:r>
      <w:r>
        <w:rPr>
          <w:spacing w:val="-5"/>
          <w:sz w:val="24"/>
        </w:rPr>
        <w:t xml:space="preserve"> </w:t>
      </w:r>
      <w:r>
        <w:rPr>
          <w:spacing w:val="-1"/>
          <w:sz w:val="24"/>
        </w:rPr>
        <w:t>various</w:t>
      </w:r>
      <w:r>
        <w:rPr>
          <w:spacing w:val="-7"/>
          <w:sz w:val="24"/>
        </w:rPr>
        <w:t xml:space="preserve"> </w:t>
      </w:r>
      <w:r>
        <w:rPr>
          <w:sz w:val="24"/>
        </w:rPr>
        <w:t>conditions</w:t>
      </w:r>
    </w:p>
    <w:p w:rsidR="0029340C" w:rsidRDefault="0029340C" w:rsidP="00617A6F">
      <w:pPr>
        <w:pStyle w:val="ListParagraph"/>
        <w:numPr>
          <w:ilvl w:val="1"/>
          <w:numId w:val="159"/>
        </w:numPr>
        <w:tabs>
          <w:tab w:val="left" w:pos="1960"/>
          <w:tab w:val="left" w:pos="1961"/>
        </w:tabs>
        <w:spacing w:before="2"/>
        <w:rPr>
          <w:sz w:val="24"/>
        </w:rPr>
      </w:pPr>
      <w:r>
        <w:rPr>
          <w:sz w:val="24"/>
        </w:rPr>
        <w:t>Solve</w:t>
      </w:r>
      <w:r>
        <w:rPr>
          <w:spacing w:val="-8"/>
          <w:sz w:val="24"/>
        </w:rPr>
        <w:t xml:space="preserve"> </w:t>
      </w:r>
      <w:r>
        <w:rPr>
          <w:sz w:val="24"/>
        </w:rPr>
        <w:t>problems</w:t>
      </w:r>
      <w:r>
        <w:rPr>
          <w:spacing w:val="-8"/>
          <w:sz w:val="24"/>
        </w:rPr>
        <w:t xml:space="preserve"> </w:t>
      </w:r>
      <w:r>
        <w:rPr>
          <w:sz w:val="24"/>
        </w:rPr>
        <w:t>on</w:t>
      </w:r>
      <w:r>
        <w:rPr>
          <w:spacing w:val="-11"/>
          <w:sz w:val="24"/>
        </w:rPr>
        <w:t xml:space="preserve"> </w:t>
      </w:r>
      <w:r>
        <w:rPr>
          <w:sz w:val="24"/>
        </w:rPr>
        <w:t>parallel</w:t>
      </w:r>
      <w:r>
        <w:rPr>
          <w:spacing w:val="-14"/>
          <w:sz w:val="24"/>
        </w:rPr>
        <w:t xml:space="preserve"> </w:t>
      </w:r>
      <w:r>
        <w:rPr>
          <w:sz w:val="24"/>
        </w:rPr>
        <w:t>operation</w:t>
      </w:r>
      <w:r>
        <w:rPr>
          <w:spacing w:val="-11"/>
          <w:sz w:val="24"/>
        </w:rPr>
        <w:t xml:space="preserve"> </w:t>
      </w:r>
      <w:r>
        <w:rPr>
          <w:sz w:val="24"/>
        </w:rPr>
        <w:t>of</w:t>
      </w:r>
      <w:r>
        <w:rPr>
          <w:spacing w:val="-13"/>
          <w:sz w:val="24"/>
        </w:rPr>
        <w:t xml:space="preserve"> </w:t>
      </w:r>
      <w:r>
        <w:rPr>
          <w:sz w:val="24"/>
        </w:rPr>
        <w:t>transformers,</w:t>
      </w:r>
      <w:r>
        <w:rPr>
          <w:spacing w:val="-5"/>
          <w:sz w:val="24"/>
        </w:rPr>
        <w:t xml:space="preserve"> </w:t>
      </w:r>
      <w:r>
        <w:rPr>
          <w:sz w:val="24"/>
        </w:rPr>
        <w:t>related</w:t>
      </w:r>
      <w:r>
        <w:rPr>
          <w:spacing w:val="-7"/>
          <w:sz w:val="24"/>
        </w:rPr>
        <w:t xml:space="preserve"> </w:t>
      </w:r>
      <w:r>
        <w:rPr>
          <w:sz w:val="24"/>
        </w:rPr>
        <w:t>to</w:t>
      </w:r>
      <w:r>
        <w:rPr>
          <w:spacing w:val="-3"/>
          <w:sz w:val="24"/>
        </w:rPr>
        <w:t xml:space="preserve"> </w:t>
      </w:r>
      <w:r>
        <w:rPr>
          <w:sz w:val="24"/>
        </w:rPr>
        <w:t>load-sharing.</w:t>
      </w:r>
    </w:p>
    <w:p w:rsidR="0029340C" w:rsidRDefault="0029340C" w:rsidP="0029340C">
      <w:pPr>
        <w:pStyle w:val="BodyText"/>
        <w:ind w:left="0" w:firstLine="0"/>
      </w:pPr>
    </w:p>
    <w:p w:rsidR="0029340C" w:rsidRDefault="0029340C" w:rsidP="00617A6F">
      <w:pPr>
        <w:pStyle w:val="Heading2"/>
        <w:numPr>
          <w:ilvl w:val="0"/>
          <w:numId w:val="166"/>
        </w:numPr>
        <w:tabs>
          <w:tab w:val="left" w:pos="1240"/>
          <w:tab w:val="left" w:pos="1241"/>
        </w:tabs>
        <w:spacing w:line="242" w:lineRule="auto"/>
        <w:ind w:right="1290"/>
      </w:pPr>
      <w:r>
        <w:t>UNDERSTAND</w:t>
      </w:r>
      <w:r>
        <w:rPr>
          <w:spacing w:val="-4"/>
        </w:rPr>
        <w:t xml:space="preserve"> </w:t>
      </w:r>
      <w:r>
        <w:t>CONSTRUCTION</w:t>
      </w:r>
      <w:r>
        <w:rPr>
          <w:spacing w:val="-3"/>
        </w:rPr>
        <w:t xml:space="preserve"> </w:t>
      </w:r>
      <w:r>
        <w:t>AND</w:t>
      </w:r>
      <w:r>
        <w:rPr>
          <w:spacing w:val="-4"/>
        </w:rPr>
        <w:t xml:space="preserve"> </w:t>
      </w:r>
      <w:r>
        <w:t>WORKING</w:t>
      </w:r>
      <w:r>
        <w:rPr>
          <w:spacing w:val="-3"/>
        </w:rPr>
        <w:t xml:space="preserve"> </w:t>
      </w:r>
      <w:r>
        <w:t>OF</w:t>
      </w:r>
      <w:r>
        <w:rPr>
          <w:spacing w:val="-5"/>
        </w:rPr>
        <w:t xml:space="preserve"> </w:t>
      </w:r>
      <w:r>
        <w:t>SPECIAL</w:t>
      </w:r>
      <w:r>
        <w:rPr>
          <w:spacing w:val="-5"/>
        </w:rPr>
        <w:t xml:space="preserve"> </w:t>
      </w:r>
      <w:r>
        <w:t>PURPOSE</w:t>
      </w:r>
      <w:r>
        <w:rPr>
          <w:spacing w:val="-57"/>
        </w:rPr>
        <w:t xml:space="preserve"> </w:t>
      </w:r>
      <w:r>
        <w:t>TRANSFORMER.</w:t>
      </w:r>
    </w:p>
    <w:p w:rsidR="0029340C" w:rsidRDefault="0029340C" w:rsidP="00617A6F">
      <w:pPr>
        <w:pStyle w:val="ListParagraph"/>
        <w:numPr>
          <w:ilvl w:val="1"/>
          <w:numId w:val="158"/>
        </w:numPr>
        <w:tabs>
          <w:tab w:val="left" w:pos="1961"/>
        </w:tabs>
        <w:spacing w:before="0" w:line="242" w:lineRule="auto"/>
        <w:ind w:right="875"/>
        <w:jc w:val="both"/>
        <w:rPr>
          <w:sz w:val="24"/>
        </w:rPr>
      </w:pPr>
      <w:r>
        <w:rPr>
          <w:sz w:val="24"/>
        </w:rPr>
        <w:t>Describe construction &amp; working of special purpose transformers (such as auto-</w:t>
      </w:r>
      <w:r>
        <w:rPr>
          <w:spacing w:val="1"/>
          <w:sz w:val="24"/>
        </w:rPr>
        <w:t xml:space="preserve"> </w:t>
      </w:r>
      <w:r>
        <w:rPr>
          <w:sz w:val="24"/>
        </w:rPr>
        <w:t>transformer,</w:t>
      </w:r>
      <w:r>
        <w:rPr>
          <w:spacing w:val="1"/>
          <w:sz w:val="24"/>
        </w:rPr>
        <w:t xml:space="preserve"> </w:t>
      </w:r>
      <w:r>
        <w:rPr>
          <w:sz w:val="24"/>
        </w:rPr>
        <w:t>instrument</w:t>
      </w:r>
      <w:r>
        <w:rPr>
          <w:spacing w:val="1"/>
          <w:sz w:val="24"/>
        </w:rPr>
        <w:t xml:space="preserve"> </w:t>
      </w:r>
      <w:r>
        <w:rPr>
          <w:sz w:val="24"/>
        </w:rPr>
        <w:t>transformers,</w:t>
      </w:r>
      <w:r>
        <w:rPr>
          <w:spacing w:val="1"/>
          <w:sz w:val="24"/>
        </w:rPr>
        <w:t xml:space="preserve"> </w:t>
      </w:r>
      <w:r>
        <w:rPr>
          <w:sz w:val="24"/>
        </w:rPr>
        <w:t>welding</w:t>
      </w:r>
      <w:r>
        <w:rPr>
          <w:spacing w:val="1"/>
          <w:sz w:val="24"/>
        </w:rPr>
        <w:t xml:space="preserve"> </w:t>
      </w:r>
      <w:r>
        <w:rPr>
          <w:sz w:val="24"/>
        </w:rPr>
        <w:t>transformer,</w:t>
      </w:r>
      <w:r>
        <w:rPr>
          <w:spacing w:val="1"/>
          <w:sz w:val="24"/>
        </w:rPr>
        <w:t xml:space="preserve"> </w:t>
      </w:r>
      <w:proofErr w:type="gramStart"/>
      <w:r>
        <w:rPr>
          <w:sz w:val="24"/>
        </w:rPr>
        <w:t>rotating</w:t>
      </w:r>
      <w:proofErr w:type="gramEnd"/>
      <w:r>
        <w:rPr>
          <w:spacing w:val="1"/>
          <w:sz w:val="24"/>
        </w:rPr>
        <w:t xml:space="preserve"> </w:t>
      </w:r>
      <w:r>
        <w:rPr>
          <w:sz w:val="24"/>
        </w:rPr>
        <w:t>core</w:t>
      </w:r>
      <w:r>
        <w:rPr>
          <w:spacing w:val="1"/>
          <w:sz w:val="24"/>
        </w:rPr>
        <w:t xml:space="preserve"> </w:t>
      </w:r>
      <w:r>
        <w:rPr>
          <w:sz w:val="24"/>
        </w:rPr>
        <w:t>transformer).</w:t>
      </w:r>
    </w:p>
    <w:p w:rsidR="0029340C" w:rsidRDefault="0029340C" w:rsidP="00617A6F">
      <w:pPr>
        <w:pStyle w:val="ListParagraph"/>
        <w:numPr>
          <w:ilvl w:val="1"/>
          <w:numId w:val="158"/>
        </w:numPr>
        <w:tabs>
          <w:tab w:val="left" w:pos="1961"/>
        </w:tabs>
        <w:spacing w:before="0" w:line="275" w:lineRule="exact"/>
        <w:jc w:val="both"/>
        <w:rPr>
          <w:sz w:val="24"/>
        </w:rPr>
      </w:pPr>
      <w:r>
        <w:rPr>
          <w:sz w:val="24"/>
        </w:rPr>
        <w:t>State</w:t>
      </w:r>
      <w:r>
        <w:rPr>
          <w:spacing w:val="-3"/>
          <w:sz w:val="24"/>
        </w:rPr>
        <w:t xml:space="preserve"> </w:t>
      </w:r>
      <w:r>
        <w:rPr>
          <w:sz w:val="24"/>
        </w:rPr>
        <w:t>the</w:t>
      </w:r>
      <w:r>
        <w:rPr>
          <w:spacing w:val="-2"/>
          <w:sz w:val="24"/>
        </w:rPr>
        <w:t xml:space="preserve"> </w:t>
      </w:r>
      <w:r>
        <w:rPr>
          <w:sz w:val="24"/>
        </w:rPr>
        <w:t>uses</w:t>
      </w:r>
      <w:r>
        <w:rPr>
          <w:spacing w:val="-2"/>
          <w:sz w:val="24"/>
        </w:rPr>
        <w:t xml:space="preserve"> </w:t>
      </w:r>
      <w:r>
        <w:rPr>
          <w:sz w:val="24"/>
        </w:rPr>
        <w:t>of</w:t>
      </w:r>
      <w:r>
        <w:rPr>
          <w:spacing w:val="-9"/>
          <w:sz w:val="24"/>
        </w:rPr>
        <w:t xml:space="preserve"> </w:t>
      </w:r>
      <w:r>
        <w:rPr>
          <w:sz w:val="24"/>
        </w:rPr>
        <w:t>special</w:t>
      </w:r>
      <w:r>
        <w:rPr>
          <w:spacing w:val="-10"/>
          <w:sz w:val="24"/>
        </w:rPr>
        <w:t xml:space="preserve"> </w:t>
      </w:r>
      <w:r>
        <w:rPr>
          <w:sz w:val="24"/>
        </w:rPr>
        <w:t>purpose</w:t>
      </w:r>
      <w:r>
        <w:rPr>
          <w:spacing w:val="-2"/>
          <w:sz w:val="24"/>
        </w:rPr>
        <w:t xml:space="preserve"> </w:t>
      </w:r>
      <w:r>
        <w:rPr>
          <w:sz w:val="24"/>
        </w:rPr>
        <w:t>transformer.</w:t>
      </w:r>
    </w:p>
    <w:p w:rsidR="0029340C" w:rsidRDefault="0029340C" w:rsidP="00617A6F">
      <w:pPr>
        <w:pStyle w:val="ListParagraph"/>
        <w:numPr>
          <w:ilvl w:val="1"/>
          <w:numId w:val="158"/>
        </w:numPr>
        <w:tabs>
          <w:tab w:val="left" w:pos="1961"/>
        </w:tabs>
        <w:spacing w:before="0"/>
        <w:jc w:val="both"/>
        <w:rPr>
          <w:sz w:val="24"/>
        </w:rPr>
      </w:pPr>
      <w:r>
        <w:rPr>
          <w:sz w:val="24"/>
        </w:rPr>
        <w:t>Describe</w:t>
      </w:r>
      <w:r>
        <w:rPr>
          <w:spacing w:val="-5"/>
          <w:sz w:val="24"/>
        </w:rPr>
        <w:t xml:space="preserve"> </w:t>
      </w:r>
      <w:r>
        <w:rPr>
          <w:sz w:val="24"/>
        </w:rPr>
        <w:t>the</w:t>
      </w:r>
      <w:r>
        <w:rPr>
          <w:spacing w:val="-4"/>
          <w:sz w:val="24"/>
        </w:rPr>
        <w:t xml:space="preserve"> </w:t>
      </w:r>
      <w:r>
        <w:rPr>
          <w:sz w:val="24"/>
        </w:rPr>
        <w:t>apparent power</w:t>
      </w:r>
      <w:r>
        <w:rPr>
          <w:spacing w:val="-2"/>
          <w:sz w:val="24"/>
        </w:rPr>
        <w:t xml:space="preserve"> </w:t>
      </w:r>
      <w:r>
        <w:rPr>
          <w:sz w:val="24"/>
        </w:rPr>
        <w:t>advantage</w:t>
      </w:r>
      <w:r>
        <w:rPr>
          <w:spacing w:val="-5"/>
          <w:sz w:val="24"/>
        </w:rPr>
        <w:t xml:space="preserve"> </w:t>
      </w:r>
      <w:r>
        <w:rPr>
          <w:sz w:val="24"/>
        </w:rPr>
        <w:t>of</w:t>
      </w:r>
      <w:r>
        <w:rPr>
          <w:spacing w:val="-11"/>
          <w:sz w:val="24"/>
        </w:rPr>
        <w:t xml:space="preserve"> </w:t>
      </w:r>
      <w:r>
        <w:rPr>
          <w:sz w:val="24"/>
        </w:rPr>
        <w:t>Auto transformer.</w:t>
      </w:r>
    </w:p>
    <w:p w:rsidR="0029340C" w:rsidRDefault="0029340C" w:rsidP="0029340C">
      <w:pPr>
        <w:pStyle w:val="BodyText"/>
        <w:spacing w:before="7"/>
        <w:ind w:left="0" w:firstLine="0"/>
      </w:pPr>
    </w:p>
    <w:p w:rsidR="0029340C" w:rsidRDefault="0029340C" w:rsidP="00617A6F">
      <w:pPr>
        <w:pStyle w:val="Heading2"/>
        <w:numPr>
          <w:ilvl w:val="0"/>
          <w:numId w:val="166"/>
        </w:numPr>
        <w:tabs>
          <w:tab w:val="left" w:pos="1240"/>
          <w:tab w:val="left" w:pos="1241"/>
        </w:tabs>
        <w:spacing w:line="242" w:lineRule="auto"/>
        <w:ind w:right="2836"/>
      </w:pPr>
      <w:r>
        <w:t>UNDERSTAND CONSTRUCTION &amp; WORKING OF 3 PHASE</w:t>
      </w:r>
      <w:r>
        <w:rPr>
          <w:spacing w:val="-58"/>
        </w:rPr>
        <w:t xml:space="preserve"> </w:t>
      </w:r>
      <w:r>
        <w:t>TRANSFORMER.</w:t>
      </w:r>
    </w:p>
    <w:p w:rsidR="0029340C" w:rsidRDefault="0029340C" w:rsidP="00617A6F">
      <w:pPr>
        <w:pStyle w:val="ListParagraph"/>
        <w:numPr>
          <w:ilvl w:val="1"/>
          <w:numId w:val="157"/>
        </w:numPr>
        <w:tabs>
          <w:tab w:val="left" w:pos="1961"/>
        </w:tabs>
        <w:spacing w:before="0" w:line="242" w:lineRule="auto"/>
        <w:ind w:right="899"/>
        <w:jc w:val="both"/>
        <w:rPr>
          <w:sz w:val="24"/>
        </w:rPr>
      </w:pPr>
      <w:r>
        <w:rPr>
          <w:sz w:val="24"/>
        </w:rPr>
        <w:t>State</w:t>
      </w:r>
      <w:r>
        <w:rPr>
          <w:spacing w:val="-5"/>
          <w:sz w:val="24"/>
        </w:rPr>
        <w:t xml:space="preserve"> </w:t>
      </w:r>
      <w:r>
        <w:rPr>
          <w:sz w:val="24"/>
        </w:rPr>
        <w:t>advantages</w:t>
      </w:r>
      <w:r>
        <w:rPr>
          <w:spacing w:val="-5"/>
          <w:sz w:val="24"/>
        </w:rPr>
        <w:t xml:space="preserve"> </w:t>
      </w:r>
      <w:r>
        <w:rPr>
          <w:sz w:val="24"/>
        </w:rPr>
        <w:t>&amp;</w:t>
      </w:r>
      <w:r>
        <w:rPr>
          <w:spacing w:val="-8"/>
          <w:sz w:val="24"/>
        </w:rPr>
        <w:t xml:space="preserve"> </w:t>
      </w:r>
      <w:r>
        <w:rPr>
          <w:sz w:val="24"/>
        </w:rPr>
        <w:t>disadvantages</w:t>
      </w:r>
      <w:r>
        <w:rPr>
          <w:spacing w:val="-6"/>
          <w:sz w:val="24"/>
        </w:rPr>
        <w:t xml:space="preserve"> </w:t>
      </w:r>
      <w:r>
        <w:rPr>
          <w:sz w:val="24"/>
        </w:rPr>
        <w:t>of</w:t>
      </w:r>
      <w:r>
        <w:rPr>
          <w:spacing w:val="-11"/>
          <w:sz w:val="24"/>
        </w:rPr>
        <w:t xml:space="preserve"> </w:t>
      </w:r>
      <w:r>
        <w:rPr>
          <w:sz w:val="24"/>
        </w:rPr>
        <w:t>3</w:t>
      </w:r>
      <w:r>
        <w:rPr>
          <w:spacing w:val="-3"/>
          <w:sz w:val="24"/>
        </w:rPr>
        <w:t xml:space="preserve"> </w:t>
      </w:r>
      <w:r>
        <w:rPr>
          <w:sz w:val="24"/>
        </w:rPr>
        <w:t>phase</w:t>
      </w:r>
      <w:r>
        <w:rPr>
          <w:spacing w:val="-5"/>
          <w:sz w:val="24"/>
        </w:rPr>
        <w:t xml:space="preserve"> </w:t>
      </w:r>
      <w:r>
        <w:rPr>
          <w:sz w:val="24"/>
        </w:rPr>
        <w:t>transformer</w:t>
      </w:r>
      <w:r>
        <w:rPr>
          <w:spacing w:val="-2"/>
          <w:sz w:val="24"/>
        </w:rPr>
        <w:t xml:space="preserve"> </w:t>
      </w:r>
      <w:r>
        <w:rPr>
          <w:sz w:val="24"/>
        </w:rPr>
        <w:t>over</w:t>
      </w:r>
      <w:r>
        <w:rPr>
          <w:spacing w:val="-3"/>
          <w:sz w:val="24"/>
        </w:rPr>
        <w:t xml:space="preserve"> </w:t>
      </w:r>
      <w:r>
        <w:rPr>
          <w:sz w:val="24"/>
        </w:rPr>
        <w:t>1</w:t>
      </w:r>
      <w:r>
        <w:rPr>
          <w:spacing w:val="-4"/>
          <w:sz w:val="24"/>
        </w:rPr>
        <w:t xml:space="preserve"> </w:t>
      </w:r>
      <w:r>
        <w:rPr>
          <w:sz w:val="24"/>
        </w:rPr>
        <w:t>phase</w:t>
      </w:r>
      <w:r>
        <w:rPr>
          <w:spacing w:val="-4"/>
          <w:sz w:val="24"/>
        </w:rPr>
        <w:t xml:space="preserve"> </w:t>
      </w:r>
      <w:r>
        <w:rPr>
          <w:sz w:val="24"/>
        </w:rPr>
        <w:t>transformer</w:t>
      </w:r>
      <w:r>
        <w:rPr>
          <w:spacing w:val="-58"/>
          <w:sz w:val="24"/>
        </w:rPr>
        <w:t xml:space="preserve"> </w:t>
      </w:r>
      <w:r>
        <w:rPr>
          <w:sz w:val="24"/>
        </w:rPr>
        <w:t>and 3-phase</w:t>
      </w:r>
      <w:r>
        <w:rPr>
          <w:spacing w:val="-1"/>
          <w:sz w:val="24"/>
        </w:rPr>
        <w:t xml:space="preserve"> </w:t>
      </w:r>
      <w:r>
        <w:rPr>
          <w:sz w:val="24"/>
        </w:rPr>
        <w:t>transformer</w:t>
      </w:r>
      <w:r>
        <w:rPr>
          <w:spacing w:val="1"/>
          <w:sz w:val="24"/>
        </w:rPr>
        <w:t xml:space="preserve"> </w:t>
      </w:r>
      <w:r>
        <w:rPr>
          <w:sz w:val="24"/>
        </w:rPr>
        <w:t>over</w:t>
      </w:r>
      <w:r>
        <w:rPr>
          <w:spacing w:val="1"/>
          <w:sz w:val="24"/>
        </w:rPr>
        <w:t xml:space="preserve"> </w:t>
      </w:r>
      <w:r>
        <w:rPr>
          <w:sz w:val="24"/>
        </w:rPr>
        <w:t>a</w:t>
      </w:r>
      <w:r>
        <w:rPr>
          <w:spacing w:val="-1"/>
          <w:sz w:val="24"/>
        </w:rPr>
        <w:t xml:space="preserve"> </w:t>
      </w:r>
      <w:r>
        <w:rPr>
          <w:sz w:val="24"/>
        </w:rPr>
        <w:t>bank of</w:t>
      </w:r>
      <w:r>
        <w:rPr>
          <w:spacing w:val="-7"/>
          <w:sz w:val="24"/>
        </w:rPr>
        <w:t xml:space="preserve"> </w:t>
      </w:r>
      <w:r>
        <w:rPr>
          <w:sz w:val="24"/>
        </w:rPr>
        <w:t>three</w:t>
      </w:r>
      <w:r>
        <w:rPr>
          <w:spacing w:val="-1"/>
          <w:sz w:val="24"/>
        </w:rPr>
        <w:t xml:space="preserve"> </w:t>
      </w:r>
      <w:r>
        <w:rPr>
          <w:sz w:val="24"/>
        </w:rPr>
        <w:t>phase</w:t>
      </w:r>
      <w:r>
        <w:rPr>
          <w:spacing w:val="-1"/>
          <w:sz w:val="24"/>
        </w:rPr>
        <w:t xml:space="preserve"> </w:t>
      </w:r>
      <w:r>
        <w:rPr>
          <w:sz w:val="24"/>
        </w:rPr>
        <w:t>transformers.</w:t>
      </w:r>
    </w:p>
    <w:p w:rsidR="0029340C" w:rsidRDefault="0029340C" w:rsidP="00617A6F">
      <w:pPr>
        <w:pStyle w:val="ListParagraph"/>
        <w:numPr>
          <w:ilvl w:val="1"/>
          <w:numId w:val="157"/>
        </w:numPr>
        <w:tabs>
          <w:tab w:val="left" w:pos="1961"/>
        </w:tabs>
        <w:spacing w:before="0" w:line="242" w:lineRule="auto"/>
        <w:ind w:right="887"/>
        <w:jc w:val="both"/>
        <w:rPr>
          <w:sz w:val="24"/>
        </w:rPr>
      </w:pPr>
      <w:r>
        <w:rPr>
          <w:spacing w:val="-1"/>
          <w:sz w:val="24"/>
        </w:rPr>
        <w:t>Describe</w:t>
      </w:r>
      <w:r>
        <w:rPr>
          <w:spacing w:val="-4"/>
          <w:sz w:val="24"/>
        </w:rPr>
        <w:t xml:space="preserve"> </w:t>
      </w:r>
      <w:r>
        <w:rPr>
          <w:spacing w:val="-1"/>
          <w:sz w:val="24"/>
        </w:rPr>
        <w:t>the</w:t>
      </w:r>
      <w:r>
        <w:rPr>
          <w:spacing w:val="-3"/>
          <w:sz w:val="24"/>
        </w:rPr>
        <w:t xml:space="preserve"> </w:t>
      </w:r>
      <w:r>
        <w:rPr>
          <w:spacing w:val="-1"/>
          <w:sz w:val="24"/>
        </w:rPr>
        <w:t>construction</w:t>
      </w:r>
      <w:r>
        <w:rPr>
          <w:spacing w:val="-7"/>
          <w:sz w:val="24"/>
        </w:rPr>
        <w:t xml:space="preserve"> </w:t>
      </w:r>
      <w:r>
        <w:rPr>
          <w:spacing w:val="-1"/>
          <w:sz w:val="24"/>
        </w:rPr>
        <w:t>of</w:t>
      </w:r>
      <w:r>
        <w:rPr>
          <w:spacing w:val="-13"/>
          <w:sz w:val="24"/>
        </w:rPr>
        <w:t xml:space="preserve"> </w:t>
      </w:r>
      <w:r>
        <w:rPr>
          <w:spacing w:val="-1"/>
          <w:sz w:val="24"/>
        </w:rPr>
        <w:t>3</w:t>
      </w:r>
      <w:r>
        <w:rPr>
          <w:spacing w:val="-7"/>
          <w:sz w:val="24"/>
        </w:rPr>
        <w:t xml:space="preserve"> </w:t>
      </w:r>
      <w:r>
        <w:rPr>
          <w:spacing w:val="-1"/>
          <w:sz w:val="24"/>
        </w:rPr>
        <w:t>phase</w:t>
      </w:r>
      <w:r>
        <w:rPr>
          <w:spacing w:val="-8"/>
          <w:sz w:val="24"/>
        </w:rPr>
        <w:t xml:space="preserve"> </w:t>
      </w:r>
      <w:r>
        <w:rPr>
          <w:spacing w:val="-1"/>
          <w:sz w:val="24"/>
        </w:rPr>
        <w:t>transformer</w:t>
      </w:r>
      <w:r>
        <w:rPr>
          <w:spacing w:val="-5"/>
          <w:sz w:val="24"/>
        </w:rPr>
        <w:t xml:space="preserve"> </w:t>
      </w:r>
      <w:r>
        <w:rPr>
          <w:sz w:val="24"/>
        </w:rPr>
        <w:t>(insulation,</w:t>
      </w:r>
      <w:r>
        <w:rPr>
          <w:spacing w:val="-5"/>
          <w:sz w:val="24"/>
        </w:rPr>
        <w:t xml:space="preserve"> </w:t>
      </w:r>
      <w:r>
        <w:rPr>
          <w:sz w:val="24"/>
        </w:rPr>
        <w:t>winding</w:t>
      </w:r>
      <w:r>
        <w:rPr>
          <w:spacing w:val="-7"/>
          <w:sz w:val="24"/>
        </w:rPr>
        <w:t xml:space="preserve"> </w:t>
      </w:r>
      <w:r>
        <w:rPr>
          <w:sz w:val="24"/>
        </w:rPr>
        <w:t>arrangement,</w:t>
      </w:r>
      <w:r>
        <w:rPr>
          <w:spacing w:val="-58"/>
          <w:sz w:val="24"/>
        </w:rPr>
        <w:t xml:space="preserve"> </w:t>
      </w:r>
      <w:r>
        <w:rPr>
          <w:sz w:val="24"/>
        </w:rPr>
        <w:t>core,</w:t>
      </w:r>
      <w:r>
        <w:rPr>
          <w:spacing w:val="3"/>
          <w:sz w:val="24"/>
        </w:rPr>
        <w:t xml:space="preserve"> </w:t>
      </w:r>
      <w:r>
        <w:rPr>
          <w:sz w:val="24"/>
        </w:rPr>
        <w:t>cooling,</w:t>
      </w:r>
      <w:r>
        <w:rPr>
          <w:spacing w:val="3"/>
          <w:sz w:val="24"/>
        </w:rPr>
        <w:t xml:space="preserve"> </w:t>
      </w:r>
      <w:proofErr w:type="gramStart"/>
      <w:r>
        <w:rPr>
          <w:sz w:val="24"/>
        </w:rPr>
        <w:t>terminals</w:t>
      </w:r>
      <w:proofErr w:type="gramEnd"/>
      <w:r>
        <w:rPr>
          <w:sz w:val="24"/>
        </w:rPr>
        <w:t>).</w:t>
      </w:r>
    </w:p>
    <w:p w:rsidR="0029340C" w:rsidRDefault="0029340C" w:rsidP="0029340C">
      <w:pPr>
        <w:tabs>
          <w:tab w:val="left" w:pos="1961"/>
        </w:tabs>
        <w:spacing w:line="242" w:lineRule="auto"/>
        <w:ind w:right="887"/>
        <w:jc w:val="both"/>
        <w:rPr>
          <w:sz w:val="24"/>
        </w:rPr>
      </w:pPr>
    </w:p>
    <w:p w:rsidR="0029340C" w:rsidRDefault="0029340C" w:rsidP="0029340C">
      <w:pPr>
        <w:tabs>
          <w:tab w:val="left" w:pos="1961"/>
        </w:tabs>
        <w:spacing w:line="242" w:lineRule="auto"/>
        <w:ind w:right="887"/>
        <w:jc w:val="both"/>
        <w:rPr>
          <w:sz w:val="24"/>
        </w:rPr>
      </w:pPr>
    </w:p>
    <w:p w:rsidR="0029340C" w:rsidRDefault="0029340C" w:rsidP="0029340C">
      <w:pPr>
        <w:tabs>
          <w:tab w:val="left" w:pos="1961"/>
        </w:tabs>
        <w:spacing w:line="242" w:lineRule="auto"/>
        <w:ind w:right="887"/>
        <w:jc w:val="both"/>
        <w:rPr>
          <w:sz w:val="24"/>
        </w:rPr>
      </w:pPr>
    </w:p>
    <w:p w:rsidR="0029340C" w:rsidRDefault="0029340C" w:rsidP="0029340C">
      <w:pPr>
        <w:tabs>
          <w:tab w:val="left" w:pos="1961"/>
        </w:tabs>
        <w:spacing w:line="242" w:lineRule="auto"/>
        <w:ind w:right="887"/>
        <w:jc w:val="both"/>
        <w:rPr>
          <w:sz w:val="24"/>
        </w:rPr>
      </w:pPr>
    </w:p>
    <w:p w:rsidR="0029340C" w:rsidRDefault="0029340C" w:rsidP="0029340C">
      <w:pPr>
        <w:tabs>
          <w:tab w:val="left" w:pos="1961"/>
        </w:tabs>
        <w:spacing w:line="242" w:lineRule="auto"/>
        <w:ind w:right="887"/>
        <w:jc w:val="both"/>
        <w:rPr>
          <w:sz w:val="24"/>
        </w:rPr>
      </w:pPr>
    </w:p>
    <w:p w:rsidR="0029340C" w:rsidRPr="0029340C" w:rsidRDefault="0029340C" w:rsidP="0029340C">
      <w:pPr>
        <w:tabs>
          <w:tab w:val="left" w:pos="1961"/>
        </w:tabs>
        <w:spacing w:line="242" w:lineRule="auto"/>
        <w:ind w:right="887"/>
        <w:jc w:val="both"/>
        <w:rPr>
          <w:sz w:val="24"/>
        </w:rPr>
      </w:pPr>
    </w:p>
    <w:p w:rsidR="0029340C" w:rsidRDefault="0029340C" w:rsidP="0029340C">
      <w:pPr>
        <w:pStyle w:val="BodyText"/>
        <w:spacing w:before="1"/>
        <w:ind w:left="0" w:firstLine="0"/>
      </w:pPr>
    </w:p>
    <w:p w:rsidR="0029340C" w:rsidRDefault="0029340C" w:rsidP="00617A6F">
      <w:pPr>
        <w:pStyle w:val="Heading2"/>
        <w:numPr>
          <w:ilvl w:val="0"/>
          <w:numId w:val="166"/>
        </w:numPr>
        <w:tabs>
          <w:tab w:val="left" w:pos="1240"/>
          <w:tab w:val="left" w:pos="1241"/>
        </w:tabs>
        <w:spacing w:line="275" w:lineRule="exact"/>
      </w:pPr>
      <w:r>
        <w:lastRenderedPageBreak/>
        <w:t>UNDERSTAND</w:t>
      </w:r>
      <w:r>
        <w:rPr>
          <w:spacing w:val="-3"/>
        </w:rPr>
        <w:t xml:space="preserve"> </w:t>
      </w:r>
      <w:r>
        <w:t>THE</w:t>
      </w:r>
      <w:r>
        <w:rPr>
          <w:spacing w:val="-3"/>
        </w:rPr>
        <w:t xml:space="preserve"> </w:t>
      </w:r>
      <w:r>
        <w:t>CONNECTION</w:t>
      </w:r>
      <w:r>
        <w:rPr>
          <w:spacing w:val="-1"/>
        </w:rPr>
        <w:t xml:space="preserve"> </w:t>
      </w:r>
      <w:r>
        <w:t>GROUPS</w:t>
      </w:r>
      <w:r>
        <w:rPr>
          <w:spacing w:val="-1"/>
        </w:rPr>
        <w:t xml:space="preserve"> </w:t>
      </w:r>
      <w:r>
        <w:t>OF</w:t>
      </w:r>
      <w:r>
        <w:rPr>
          <w:spacing w:val="-4"/>
        </w:rPr>
        <w:t xml:space="preserve"> </w:t>
      </w:r>
      <w:r>
        <w:t>3-</w:t>
      </w:r>
      <w:r>
        <w:rPr>
          <w:spacing w:val="1"/>
        </w:rPr>
        <w:t xml:space="preserve"> </w:t>
      </w:r>
      <w:r>
        <w:t>PHASE</w:t>
      </w:r>
      <w:r>
        <w:rPr>
          <w:spacing w:val="-3"/>
        </w:rPr>
        <w:t xml:space="preserve"> </w:t>
      </w:r>
      <w:r>
        <w:t>TRANSFORMER.</w:t>
      </w:r>
    </w:p>
    <w:p w:rsidR="0029340C" w:rsidRDefault="0029340C" w:rsidP="00617A6F">
      <w:pPr>
        <w:pStyle w:val="ListParagraph"/>
        <w:numPr>
          <w:ilvl w:val="1"/>
          <w:numId w:val="156"/>
        </w:numPr>
        <w:tabs>
          <w:tab w:val="left" w:pos="1961"/>
        </w:tabs>
        <w:spacing w:before="0" w:line="275" w:lineRule="exact"/>
        <w:jc w:val="both"/>
        <w:rPr>
          <w:sz w:val="24"/>
        </w:rPr>
      </w:pPr>
      <w:r>
        <w:rPr>
          <w:sz w:val="24"/>
        </w:rPr>
        <w:t>Enlist</w:t>
      </w:r>
      <w:r>
        <w:rPr>
          <w:spacing w:val="-1"/>
          <w:sz w:val="24"/>
        </w:rPr>
        <w:t xml:space="preserve"> </w:t>
      </w:r>
      <w:r>
        <w:rPr>
          <w:sz w:val="24"/>
        </w:rPr>
        <w:t>connection</w:t>
      </w:r>
      <w:r>
        <w:rPr>
          <w:spacing w:val="-10"/>
          <w:sz w:val="24"/>
        </w:rPr>
        <w:t xml:space="preserve"> </w:t>
      </w:r>
      <w:r>
        <w:rPr>
          <w:sz w:val="24"/>
        </w:rPr>
        <w:t>groups</w:t>
      </w:r>
      <w:r>
        <w:rPr>
          <w:spacing w:val="-7"/>
          <w:sz w:val="24"/>
        </w:rPr>
        <w:t xml:space="preserve"> </w:t>
      </w:r>
      <w:r>
        <w:rPr>
          <w:sz w:val="24"/>
        </w:rPr>
        <w:t>of</w:t>
      </w:r>
      <w:r>
        <w:rPr>
          <w:spacing w:val="-13"/>
          <w:sz w:val="24"/>
        </w:rPr>
        <w:t xml:space="preserve"> </w:t>
      </w:r>
      <w:r>
        <w:rPr>
          <w:sz w:val="24"/>
        </w:rPr>
        <w:t>3</w:t>
      </w:r>
      <w:r>
        <w:rPr>
          <w:spacing w:val="-5"/>
          <w:sz w:val="24"/>
        </w:rPr>
        <w:t xml:space="preserve"> </w:t>
      </w:r>
      <w:r>
        <w:rPr>
          <w:sz w:val="24"/>
        </w:rPr>
        <w:t>phase</w:t>
      </w:r>
      <w:r>
        <w:rPr>
          <w:spacing w:val="-6"/>
          <w:sz w:val="24"/>
        </w:rPr>
        <w:t xml:space="preserve"> </w:t>
      </w:r>
      <w:r>
        <w:rPr>
          <w:sz w:val="24"/>
        </w:rPr>
        <w:t>transformer.</w:t>
      </w:r>
    </w:p>
    <w:p w:rsidR="0029340C" w:rsidRPr="0029340C" w:rsidRDefault="0029340C" w:rsidP="00617A6F">
      <w:pPr>
        <w:pStyle w:val="ListParagraph"/>
        <w:numPr>
          <w:ilvl w:val="1"/>
          <w:numId w:val="156"/>
        </w:numPr>
        <w:tabs>
          <w:tab w:val="left" w:pos="1961"/>
        </w:tabs>
        <w:spacing w:before="2"/>
        <w:jc w:val="both"/>
        <w:rPr>
          <w:sz w:val="24"/>
        </w:rPr>
      </w:pPr>
      <w:r>
        <w:rPr>
          <w:spacing w:val="-1"/>
          <w:sz w:val="24"/>
        </w:rPr>
        <w:t>Explain</w:t>
      </w:r>
      <w:r>
        <w:rPr>
          <w:spacing w:val="-13"/>
          <w:sz w:val="24"/>
        </w:rPr>
        <w:t xml:space="preserve"> </w:t>
      </w:r>
      <w:r>
        <w:rPr>
          <w:spacing w:val="-1"/>
          <w:sz w:val="24"/>
        </w:rPr>
        <w:t>the</w:t>
      </w:r>
      <w:r>
        <w:rPr>
          <w:spacing w:val="-9"/>
          <w:sz w:val="24"/>
        </w:rPr>
        <w:t xml:space="preserve"> </w:t>
      </w:r>
      <w:r>
        <w:rPr>
          <w:sz w:val="24"/>
        </w:rPr>
        <w:t>voltage</w:t>
      </w:r>
      <w:r>
        <w:rPr>
          <w:spacing w:val="-9"/>
          <w:sz w:val="24"/>
        </w:rPr>
        <w:t xml:space="preserve"> </w:t>
      </w:r>
      <w:r>
        <w:rPr>
          <w:sz w:val="24"/>
        </w:rPr>
        <w:t>relationships</w:t>
      </w:r>
      <w:r>
        <w:rPr>
          <w:spacing w:val="-10"/>
          <w:sz w:val="24"/>
        </w:rPr>
        <w:t xml:space="preserve"> </w:t>
      </w:r>
      <w:r>
        <w:rPr>
          <w:sz w:val="24"/>
        </w:rPr>
        <w:t>&amp;</w:t>
      </w:r>
      <w:r>
        <w:rPr>
          <w:spacing w:val="-13"/>
          <w:sz w:val="24"/>
        </w:rPr>
        <w:t xml:space="preserve"> </w:t>
      </w:r>
      <w:r>
        <w:rPr>
          <w:sz w:val="24"/>
        </w:rPr>
        <w:t>phasor</w:t>
      </w:r>
      <w:r>
        <w:rPr>
          <w:spacing w:val="-7"/>
          <w:sz w:val="24"/>
        </w:rPr>
        <w:t xml:space="preserve"> </w:t>
      </w:r>
      <w:r>
        <w:rPr>
          <w:sz w:val="24"/>
        </w:rPr>
        <w:t>diagrams</w:t>
      </w:r>
      <w:r>
        <w:rPr>
          <w:spacing w:val="-10"/>
          <w:sz w:val="24"/>
        </w:rPr>
        <w:t xml:space="preserve"> </w:t>
      </w:r>
      <w:r>
        <w:rPr>
          <w:sz w:val="24"/>
        </w:rPr>
        <w:t>of</w:t>
      </w:r>
      <w:r>
        <w:rPr>
          <w:spacing w:val="-15"/>
          <w:sz w:val="24"/>
        </w:rPr>
        <w:t xml:space="preserve"> </w:t>
      </w:r>
      <w:r>
        <w:rPr>
          <w:sz w:val="24"/>
        </w:rPr>
        <w:t>different</w:t>
      </w:r>
      <w:r>
        <w:rPr>
          <w:spacing w:val="-4"/>
          <w:sz w:val="24"/>
        </w:rPr>
        <w:t xml:space="preserve"> </w:t>
      </w:r>
      <w:r>
        <w:rPr>
          <w:sz w:val="24"/>
        </w:rPr>
        <w:t>groups</w:t>
      </w:r>
      <w:r>
        <w:rPr>
          <w:spacing w:val="-10"/>
          <w:sz w:val="24"/>
        </w:rPr>
        <w:t xml:space="preserve"> </w:t>
      </w:r>
      <w:r>
        <w:rPr>
          <w:sz w:val="24"/>
        </w:rPr>
        <w:t>along</w:t>
      </w:r>
      <w:r>
        <w:rPr>
          <w:spacing w:val="-8"/>
          <w:sz w:val="24"/>
        </w:rPr>
        <w:t xml:space="preserve"> </w:t>
      </w:r>
      <w:r>
        <w:rPr>
          <w:sz w:val="24"/>
        </w:rPr>
        <w:t xml:space="preserve">with          </w:t>
      </w:r>
      <w:r>
        <w:t>their</w:t>
      </w:r>
      <w:r w:rsidRPr="0029340C">
        <w:rPr>
          <w:spacing w:val="-13"/>
        </w:rPr>
        <w:t xml:space="preserve"> </w:t>
      </w:r>
      <w:r>
        <w:t>application</w:t>
      </w:r>
    </w:p>
    <w:p w:rsidR="0029340C" w:rsidRDefault="0029340C" w:rsidP="00617A6F">
      <w:pPr>
        <w:pStyle w:val="ListParagraph"/>
        <w:numPr>
          <w:ilvl w:val="1"/>
          <w:numId w:val="156"/>
        </w:numPr>
        <w:tabs>
          <w:tab w:val="left" w:pos="1960"/>
          <w:tab w:val="left" w:pos="1961"/>
        </w:tabs>
        <w:spacing w:before="3"/>
        <w:rPr>
          <w:sz w:val="24"/>
        </w:rPr>
      </w:pPr>
      <w:r>
        <w:rPr>
          <w:sz w:val="24"/>
        </w:rPr>
        <w:t>Explain</w:t>
      </w:r>
      <w:r>
        <w:rPr>
          <w:spacing w:val="-8"/>
          <w:sz w:val="24"/>
        </w:rPr>
        <w:t xml:space="preserve"> </w:t>
      </w:r>
      <w:r>
        <w:rPr>
          <w:sz w:val="24"/>
        </w:rPr>
        <w:t>the</w:t>
      </w:r>
      <w:r>
        <w:rPr>
          <w:spacing w:val="-4"/>
          <w:sz w:val="24"/>
        </w:rPr>
        <w:t xml:space="preserve"> </w:t>
      </w:r>
      <w:r>
        <w:rPr>
          <w:sz w:val="24"/>
        </w:rPr>
        <w:t>vector</w:t>
      </w:r>
      <w:r>
        <w:rPr>
          <w:spacing w:val="-3"/>
          <w:sz w:val="24"/>
        </w:rPr>
        <w:t xml:space="preserve"> </w:t>
      </w:r>
      <w:r>
        <w:rPr>
          <w:sz w:val="24"/>
        </w:rPr>
        <w:t>groups:</w:t>
      </w:r>
      <w:r>
        <w:rPr>
          <w:spacing w:val="-3"/>
          <w:sz w:val="24"/>
        </w:rPr>
        <w:t xml:space="preserve"> </w:t>
      </w:r>
      <w:r>
        <w:rPr>
          <w:sz w:val="24"/>
        </w:rPr>
        <w:t>Dd0,</w:t>
      </w:r>
      <w:r>
        <w:rPr>
          <w:spacing w:val="-2"/>
          <w:sz w:val="24"/>
        </w:rPr>
        <w:t xml:space="preserve"> </w:t>
      </w:r>
      <w:r>
        <w:rPr>
          <w:sz w:val="24"/>
        </w:rPr>
        <w:t>Yy0,</w:t>
      </w:r>
      <w:r>
        <w:rPr>
          <w:spacing w:val="-2"/>
          <w:sz w:val="24"/>
        </w:rPr>
        <w:t xml:space="preserve"> </w:t>
      </w:r>
      <w:r>
        <w:rPr>
          <w:sz w:val="24"/>
        </w:rPr>
        <w:t>Dd6,</w:t>
      </w:r>
      <w:r>
        <w:rPr>
          <w:spacing w:val="-2"/>
          <w:sz w:val="24"/>
        </w:rPr>
        <w:t xml:space="preserve"> </w:t>
      </w:r>
      <w:proofErr w:type="gramStart"/>
      <w:r>
        <w:rPr>
          <w:sz w:val="24"/>
        </w:rPr>
        <w:t>Dy11</w:t>
      </w:r>
      <w:proofErr w:type="gramEnd"/>
      <w:r>
        <w:rPr>
          <w:sz w:val="24"/>
        </w:rPr>
        <w:t>.</w:t>
      </w:r>
    </w:p>
    <w:p w:rsidR="0029340C" w:rsidRDefault="0029340C" w:rsidP="0029340C">
      <w:pPr>
        <w:pStyle w:val="BodyText"/>
        <w:spacing w:before="9"/>
        <w:ind w:left="0" w:firstLine="0"/>
      </w:pPr>
    </w:p>
    <w:p w:rsidR="0029340C" w:rsidRDefault="0029340C" w:rsidP="00617A6F">
      <w:pPr>
        <w:pStyle w:val="Heading2"/>
        <w:numPr>
          <w:ilvl w:val="0"/>
          <w:numId w:val="166"/>
        </w:numPr>
        <w:tabs>
          <w:tab w:val="left" w:pos="1240"/>
          <w:tab w:val="left" w:pos="1241"/>
          <w:tab w:val="left" w:pos="1960"/>
        </w:tabs>
        <w:spacing w:before="1" w:line="242" w:lineRule="auto"/>
        <w:ind w:left="1961" w:right="1010" w:hanging="1441"/>
      </w:pPr>
      <w:r>
        <w:t>A)</w:t>
      </w:r>
      <w:r>
        <w:tab/>
        <w:t xml:space="preserve">UNDERSTAND TRANSFORMATION FROM 1 PHASE TO 2 </w:t>
      </w:r>
      <w:proofErr w:type="gramStart"/>
      <w:r>
        <w:t>PHASE</w:t>
      </w:r>
      <w:proofErr w:type="gramEnd"/>
      <w:r>
        <w:t xml:space="preserve"> &amp; 3</w:t>
      </w:r>
      <w:r>
        <w:rPr>
          <w:spacing w:val="-57"/>
        </w:rPr>
        <w:t xml:space="preserve"> </w:t>
      </w:r>
      <w:r>
        <w:t>PHASE</w:t>
      </w:r>
      <w:r>
        <w:rPr>
          <w:spacing w:val="-2"/>
        </w:rPr>
        <w:t xml:space="preserve"> </w:t>
      </w:r>
      <w:r>
        <w:t>&amp;</w:t>
      </w:r>
      <w:r>
        <w:rPr>
          <w:spacing w:val="1"/>
        </w:rPr>
        <w:t xml:space="preserve"> </w:t>
      </w:r>
      <w:r>
        <w:t>VICE</w:t>
      </w:r>
      <w:r>
        <w:rPr>
          <w:spacing w:val="-2"/>
        </w:rPr>
        <w:t xml:space="preserve"> </w:t>
      </w:r>
      <w:r>
        <w:t>VERSA USING</w:t>
      </w:r>
      <w:r>
        <w:rPr>
          <w:spacing w:val="1"/>
        </w:rPr>
        <w:t xml:space="preserve"> </w:t>
      </w:r>
      <w:r>
        <w:t>SINGLE</w:t>
      </w:r>
      <w:r>
        <w:rPr>
          <w:spacing w:val="-2"/>
        </w:rPr>
        <w:t xml:space="preserve"> </w:t>
      </w:r>
      <w:r>
        <w:t>PHASE</w:t>
      </w:r>
      <w:r>
        <w:rPr>
          <w:spacing w:val="-2"/>
        </w:rPr>
        <w:t xml:space="preserve"> </w:t>
      </w:r>
      <w:r>
        <w:t>TRANSFORMERS.</w:t>
      </w:r>
    </w:p>
    <w:p w:rsidR="0029340C" w:rsidRDefault="0029340C" w:rsidP="0029340C">
      <w:pPr>
        <w:tabs>
          <w:tab w:val="left" w:pos="1960"/>
        </w:tabs>
        <w:spacing w:line="274" w:lineRule="exact"/>
        <w:ind w:left="1241"/>
        <w:rPr>
          <w:b/>
          <w:sz w:val="24"/>
        </w:rPr>
      </w:pPr>
      <w:r>
        <w:rPr>
          <w:b/>
          <w:sz w:val="24"/>
        </w:rPr>
        <w:t>B)</w:t>
      </w:r>
      <w:r>
        <w:rPr>
          <w:b/>
          <w:sz w:val="24"/>
        </w:rPr>
        <w:tab/>
        <w:t>UNDERSTAND</w:t>
      </w:r>
      <w:r>
        <w:rPr>
          <w:b/>
          <w:spacing w:val="-3"/>
          <w:sz w:val="24"/>
        </w:rPr>
        <w:t xml:space="preserve"> </w:t>
      </w:r>
      <w:r>
        <w:rPr>
          <w:b/>
          <w:sz w:val="24"/>
        </w:rPr>
        <w:t>TRANSFORMATION</w:t>
      </w:r>
      <w:r>
        <w:rPr>
          <w:b/>
          <w:spacing w:val="-2"/>
          <w:sz w:val="24"/>
        </w:rPr>
        <w:t xml:space="preserve"> </w:t>
      </w:r>
      <w:r>
        <w:rPr>
          <w:b/>
          <w:sz w:val="24"/>
        </w:rPr>
        <w:t>OF</w:t>
      </w:r>
      <w:r>
        <w:rPr>
          <w:b/>
          <w:spacing w:val="-3"/>
          <w:sz w:val="24"/>
        </w:rPr>
        <w:t xml:space="preserve"> </w:t>
      </w:r>
      <w:r>
        <w:rPr>
          <w:b/>
          <w:sz w:val="24"/>
        </w:rPr>
        <w:t>3</w:t>
      </w:r>
      <w:r>
        <w:rPr>
          <w:b/>
          <w:spacing w:val="-2"/>
          <w:sz w:val="24"/>
        </w:rPr>
        <w:t xml:space="preserve"> </w:t>
      </w:r>
      <w:proofErr w:type="gramStart"/>
      <w:r>
        <w:rPr>
          <w:b/>
          <w:sz w:val="24"/>
        </w:rPr>
        <w:t>PHASE</w:t>
      </w:r>
      <w:proofErr w:type="gramEnd"/>
      <w:r>
        <w:rPr>
          <w:b/>
          <w:spacing w:val="-3"/>
          <w:sz w:val="24"/>
        </w:rPr>
        <w:t xml:space="preserve"> </w:t>
      </w:r>
      <w:r>
        <w:rPr>
          <w:b/>
          <w:sz w:val="24"/>
        </w:rPr>
        <w:t>TO</w:t>
      </w:r>
      <w:r>
        <w:rPr>
          <w:b/>
          <w:spacing w:val="-2"/>
          <w:sz w:val="24"/>
        </w:rPr>
        <w:t xml:space="preserve"> </w:t>
      </w:r>
      <w:r>
        <w:rPr>
          <w:b/>
          <w:sz w:val="24"/>
        </w:rPr>
        <w:t>SIX</w:t>
      </w:r>
      <w:r>
        <w:rPr>
          <w:b/>
          <w:spacing w:val="-3"/>
          <w:sz w:val="24"/>
        </w:rPr>
        <w:t xml:space="preserve"> </w:t>
      </w:r>
      <w:r>
        <w:rPr>
          <w:b/>
          <w:sz w:val="24"/>
        </w:rPr>
        <w:t>PHASE.</w:t>
      </w:r>
    </w:p>
    <w:p w:rsidR="0029340C" w:rsidRDefault="0029340C" w:rsidP="00617A6F">
      <w:pPr>
        <w:pStyle w:val="ListParagraph"/>
        <w:numPr>
          <w:ilvl w:val="1"/>
          <w:numId w:val="155"/>
        </w:numPr>
        <w:tabs>
          <w:tab w:val="left" w:pos="1960"/>
          <w:tab w:val="left" w:pos="1961"/>
        </w:tabs>
        <w:spacing w:before="0" w:line="242" w:lineRule="auto"/>
        <w:ind w:right="1050"/>
        <w:rPr>
          <w:sz w:val="24"/>
        </w:rPr>
      </w:pPr>
      <w:r>
        <w:rPr>
          <w:sz w:val="24"/>
        </w:rPr>
        <w:t>Explain with phasor diagram transformation of 1 phase to 3 phase &amp; 2 phase by</w:t>
      </w:r>
      <w:r>
        <w:rPr>
          <w:spacing w:val="1"/>
          <w:sz w:val="24"/>
        </w:rPr>
        <w:t xml:space="preserve"> </w:t>
      </w:r>
      <w:r>
        <w:rPr>
          <w:sz w:val="24"/>
        </w:rPr>
        <w:t>using</w:t>
      </w:r>
      <w:r>
        <w:rPr>
          <w:spacing w:val="-7"/>
          <w:sz w:val="24"/>
        </w:rPr>
        <w:t xml:space="preserve"> </w:t>
      </w:r>
      <w:r>
        <w:rPr>
          <w:sz w:val="24"/>
        </w:rPr>
        <w:t>3/2</w:t>
      </w:r>
      <w:r>
        <w:rPr>
          <w:spacing w:val="-7"/>
          <w:sz w:val="24"/>
        </w:rPr>
        <w:t xml:space="preserve"> </w:t>
      </w:r>
      <w:r>
        <w:rPr>
          <w:sz w:val="24"/>
        </w:rPr>
        <w:t>single</w:t>
      </w:r>
      <w:r>
        <w:rPr>
          <w:spacing w:val="-7"/>
          <w:sz w:val="24"/>
        </w:rPr>
        <w:t xml:space="preserve"> </w:t>
      </w:r>
      <w:r>
        <w:rPr>
          <w:sz w:val="24"/>
        </w:rPr>
        <w:t>phase</w:t>
      </w:r>
      <w:r>
        <w:rPr>
          <w:spacing w:val="-7"/>
          <w:sz w:val="24"/>
        </w:rPr>
        <w:t xml:space="preserve"> </w:t>
      </w:r>
      <w:r>
        <w:rPr>
          <w:sz w:val="24"/>
        </w:rPr>
        <w:t>transformer</w:t>
      </w:r>
      <w:r>
        <w:rPr>
          <w:spacing w:val="-6"/>
          <w:sz w:val="24"/>
        </w:rPr>
        <w:t xml:space="preserve"> </w:t>
      </w:r>
      <w:r>
        <w:rPr>
          <w:sz w:val="24"/>
        </w:rPr>
        <w:t>(Star-star,</w:t>
      </w:r>
      <w:r>
        <w:rPr>
          <w:spacing w:val="-5"/>
          <w:sz w:val="24"/>
        </w:rPr>
        <w:t xml:space="preserve"> </w:t>
      </w:r>
      <w:r>
        <w:rPr>
          <w:sz w:val="24"/>
        </w:rPr>
        <w:t>Delta-Delta,</w:t>
      </w:r>
      <w:r>
        <w:rPr>
          <w:spacing w:val="-5"/>
          <w:sz w:val="24"/>
        </w:rPr>
        <w:t xml:space="preserve"> </w:t>
      </w:r>
      <w:r>
        <w:rPr>
          <w:sz w:val="24"/>
        </w:rPr>
        <w:t>Star-Delta,</w:t>
      </w:r>
      <w:r>
        <w:rPr>
          <w:spacing w:val="-5"/>
          <w:sz w:val="24"/>
        </w:rPr>
        <w:t xml:space="preserve"> </w:t>
      </w:r>
      <w:r>
        <w:rPr>
          <w:sz w:val="24"/>
        </w:rPr>
        <w:t>Delta-Star,</w:t>
      </w:r>
      <w:r>
        <w:rPr>
          <w:spacing w:val="-57"/>
          <w:sz w:val="24"/>
        </w:rPr>
        <w:t xml:space="preserve"> </w:t>
      </w:r>
      <w:r>
        <w:rPr>
          <w:sz w:val="24"/>
        </w:rPr>
        <w:t>open</w:t>
      </w:r>
      <w:r>
        <w:rPr>
          <w:spacing w:val="-3"/>
          <w:sz w:val="24"/>
        </w:rPr>
        <w:t xml:space="preserve"> </w:t>
      </w:r>
      <w:r>
        <w:rPr>
          <w:sz w:val="24"/>
        </w:rPr>
        <w:t>delta,</w:t>
      </w:r>
      <w:r>
        <w:rPr>
          <w:spacing w:val="4"/>
          <w:sz w:val="24"/>
        </w:rPr>
        <w:t xml:space="preserve"> </w:t>
      </w:r>
      <w:proofErr w:type="spellStart"/>
      <w:proofErr w:type="gramStart"/>
      <w:r>
        <w:rPr>
          <w:sz w:val="24"/>
        </w:rPr>
        <w:t>scott</w:t>
      </w:r>
      <w:proofErr w:type="spellEnd"/>
      <w:proofErr w:type="gramEnd"/>
      <w:r>
        <w:rPr>
          <w:sz w:val="24"/>
        </w:rPr>
        <w:t>.)</w:t>
      </w:r>
    </w:p>
    <w:p w:rsidR="0029340C" w:rsidRDefault="0029340C" w:rsidP="00617A6F">
      <w:pPr>
        <w:pStyle w:val="ListParagraph"/>
        <w:numPr>
          <w:ilvl w:val="1"/>
          <w:numId w:val="155"/>
        </w:numPr>
        <w:tabs>
          <w:tab w:val="left" w:pos="1960"/>
          <w:tab w:val="left" w:pos="1961"/>
        </w:tabs>
        <w:spacing w:before="0" w:line="275" w:lineRule="exact"/>
        <w:rPr>
          <w:sz w:val="24"/>
        </w:rPr>
      </w:pPr>
      <w:r>
        <w:rPr>
          <w:sz w:val="24"/>
        </w:rPr>
        <w:t>Compare</w:t>
      </w:r>
      <w:r>
        <w:rPr>
          <w:spacing w:val="-12"/>
          <w:sz w:val="24"/>
        </w:rPr>
        <w:t xml:space="preserve"> </w:t>
      </w:r>
      <w:r>
        <w:rPr>
          <w:sz w:val="24"/>
        </w:rPr>
        <w:t>different</w:t>
      </w:r>
      <w:r>
        <w:rPr>
          <w:spacing w:val="-7"/>
          <w:sz w:val="24"/>
        </w:rPr>
        <w:t xml:space="preserve"> </w:t>
      </w:r>
      <w:r>
        <w:rPr>
          <w:sz w:val="24"/>
        </w:rPr>
        <w:t>connection</w:t>
      </w:r>
      <w:r>
        <w:rPr>
          <w:spacing w:val="-15"/>
          <w:sz w:val="24"/>
        </w:rPr>
        <w:t xml:space="preserve"> </w:t>
      </w:r>
      <w:r>
        <w:rPr>
          <w:sz w:val="24"/>
        </w:rPr>
        <w:t>as</w:t>
      </w:r>
      <w:r>
        <w:rPr>
          <w:spacing w:val="-13"/>
          <w:sz w:val="24"/>
        </w:rPr>
        <w:t xml:space="preserve"> </w:t>
      </w:r>
      <w:r>
        <w:rPr>
          <w:sz w:val="24"/>
        </w:rPr>
        <w:t>mentioned</w:t>
      </w:r>
      <w:r>
        <w:rPr>
          <w:spacing w:val="-11"/>
          <w:sz w:val="24"/>
        </w:rPr>
        <w:t xml:space="preserve"> </w:t>
      </w:r>
      <w:r>
        <w:rPr>
          <w:sz w:val="24"/>
        </w:rPr>
        <w:t>above</w:t>
      </w:r>
    </w:p>
    <w:p w:rsidR="0029340C" w:rsidRDefault="0029340C" w:rsidP="00617A6F">
      <w:pPr>
        <w:pStyle w:val="ListParagraph"/>
        <w:numPr>
          <w:ilvl w:val="1"/>
          <w:numId w:val="155"/>
        </w:numPr>
        <w:tabs>
          <w:tab w:val="left" w:pos="1960"/>
          <w:tab w:val="left" w:pos="1961"/>
        </w:tabs>
        <w:spacing w:before="1" w:line="242" w:lineRule="auto"/>
        <w:ind w:right="1148"/>
        <w:rPr>
          <w:sz w:val="24"/>
        </w:rPr>
      </w:pPr>
      <w:r>
        <w:rPr>
          <w:sz w:val="24"/>
        </w:rPr>
        <w:t>Draw</w:t>
      </w:r>
      <w:r>
        <w:rPr>
          <w:spacing w:val="-8"/>
          <w:sz w:val="24"/>
        </w:rPr>
        <w:t xml:space="preserve"> </w:t>
      </w:r>
      <w:r>
        <w:rPr>
          <w:sz w:val="24"/>
        </w:rPr>
        <w:t>diagram</w:t>
      </w:r>
      <w:r>
        <w:rPr>
          <w:spacing w:val="-14"/>
          <w:sz w:val="24"/>
        </w:rPr>
        <w:t xml:space="preserve"> </w:t>
      </w:r>
      <w:r>
        <w:rPr>
          <w:sz w:val="24"/>
        </w:rPr>
        <w:t>of</w:t>
      </w:r>
      <w:r>
        <w:rPr>
          <w:spacing w:val="-13"/>
          <w:sz w:val="24"/>
        </w:rPr>
        <w:t xml:space="preserve"> </w:t>
      </w:r>
      <w:r>
        <w:rPr>
          <w:sz w:val="24"/>
        </w:rPr>
        <w:t>different</w:t>
      </w:r>
      <w:r>
        <w:rPr>
          <w:spacing w:val="-3"/>
          <w:sz w:val="24"/>
        </w:rPr>
        <w:t xml:space="preserve"> </w:t>
      </w:r>
      <w:r>
        <w:rPr>
          <w:sz w:val="24"/>
        </w:rPr>
        <w:t>methods</w:t>
      </w:r>
      <w:r>
        <w:rPr>
          <w:spacing w:val="-8"/>
          <w:sz w:val="24"/>
        </w:rPr>
        <w:t xml:space="preserve"> </w:t>
      </w:r>
      <w:r>
        <w:rPr>
          <w:sz w:val="24"/>
        </w:rPr>
        <w:t>for</w:t>
      </w:r>
      <w:r>
        <w:rPr>
          <w:spacing w:val="-5"/>
          <w:sz w:val="24"/>
        </w:rPr>
        <w:t xml:space="preserve"> </w:t>
      </w:r>
      <w:r>
        <w:rPr>
          <w:sz w:val="24"/>
        </w:rPr>
        <w:t>obtaining</w:t>
      </w:r>
      <w:r>
        <w:rPr>
          <w:spacing w:val="-7"/>
          <w:sz w:val="24"/>
        </w:rPr>
        <w:t xml:space="preserve"> </w:t>
      </w:r>
      <w:r>
        <w:rPr>
          <w:sz w:val="24"/>
        </w:rPr>
        <w:t>6</w:t>
      </w:r>
      <w:r>
        <w:rPr>
          <w:spacing w:val="-6"/>
          <w:sz w:val="24"/>
        </w:rPr>
        <w:t xml:space="preserve"> </w:t>
      </w:r>
      <w:r>
        <w:rPr>
          <w:sz w:val="24"/>
        </w:rPr>
        <w:t>phase</w:t>
      </w:r>
      <w:r>
        <w:rPr>
          <w:spacing w:val="-8"/>
          <w:sz w:val="24"/>
        </w:rPr>
        <w:t xml:space="preserve"> </w:t>
      </w:r>
      <w:r>
        <w:rPr>
          <w:sz w:val="24"/>
        </w:rPr>
        <w:t>from</w:t>
      </w:r>
      <w:r>
        <w:rPr>
          <w:spacing w:val="-14"/>
          <w:sz w:val="24"/>
        </w:rPr>
        <w:t xml:space="preserve"> </w:t>
      </w:r>
      <w:r>
        <w:rPr>
          <w:sz w:val="24"/>
        </w:rPr>
        <w:t>3-</w:t>
      </w:r>
      <w:r>
        <w:rPr>
          <w:spacing w:val="-5"/>
          <w:sz w:val="24"/>
        </w:rPr>
        <w:t xml:space="preserve"> </w:t>
      </w:r>
      <w:r>
        <w:rPr>
          <w:sz w:val="24"/>
        </w:rPr>
        <w:t>phase</w:t>
      </w:r>
      <w:r>
        <w:rPr>
          <w:spacing w:val="-7"/>
          <w:sz w:val="24"/>
        </w:rPr>
        <w:t xml:space="preserve"> </w:t>
      </w:r>
      <w:r>
        <w:rPr>
          <w:sz w:val="24"/>
        </w:rPr>
        <w:t>(Double</w:t>
      </w:r>
      <w:r>
        <w:rPr>
          <w:spacing w:val="-57"/>
          <w:sz w:val="24"/>
        </w:rPr>
        <w:t xml:space="preserve"> </w:t>
      </w:r>
      <w:r>
        <w:rPr>
          <w:sz w:val="24"/>
        </w:rPr>
        <w:t>star,</w:t>
      </w:r>
      <w:r>
        <w:rPr>
          <w:spacing w:val="3"/>
          <w:sz w:val="24"/>
        </w:rPr>
        <w:t xml:space="preserve"> </w:t>
      </w:r>
      <w:r>
        <w:rPr>
          <w:sz w:val="24"/>
        </w:rPr>
        <w:t>double delta,</w:t>
      </w:r>
      <w:r>
        <w:rPr>
          <w:spacing w:val="3"/>
          <w:sz w:val="24"/>
        </w:rPr>
        <w:t xml:space="preserve"> </w:t>
      </w:r>
      <w:r>
        <w:rPr>
          <w:sz w:val="24"/>
        </w:rPr>
        <w:t>diametrical)</w:t>
      </w:r>
    </w:p>
    <w:p w:rsidR="0029340C" w:rsidRDefault="0029340C" w:rsidP="00617A6F">
      <w:pPr>
        <w:pStyle w:val="ListParagraph"/>
        <w:numPr>
          <w:ilvl w:val="1"/>
          <w:numId w:val="155"/>
        </w:numPr>
        <w:tabs>
          <w:tab w:val="left" w:pos="1960"/>
          <w:tab w:val="left" w:pos="1961"/>
        </w:tabs>
        <w:spacing w:before="0" w:line="275" w:lineRule="exact"/>
        <w:rPr>
          <w:sz w:val="24"/>
        </w:rPr>
      </w:pPr>
      <w:r>
        <w:rPr>
          <w:sz w:val="24"/>
        </w:rPr>
        <w:t>Explain</w:t>
      </w:r>
      <w:r>
        <w:rPr>
          <w:spacing w:val="-10"/>
          <w:sz w:val="24"/>
        </w:rPr>
        <w:t xml:space="preserve"> </w:t>
      </w:r>
      <w:r>
        <w:rPr>
          <w:sz w:val="24"/>
        </w:rPr>
        <w:t>the</w:t>
      </w:r>
      <w:r>
        <w:rPr>
          <w:spacing w:val="-6"/>
          <w:sz w:val="24"/>
        </w:rPr>
        <w:t xml:space="preserve"> </w:t>
      </w:r>
      <w:r>
        <w:rPr>
          <w:sz w:val="24"/>
        </w:rPr>
        <w:t>6</w:t>
      </w:r>
      <w:r>
        <w:rPr>
          <w:spacing w:val="-5"/>
          <w:sz w:val="24"/>
        </w:rPr>
        <w:t xml:space="preserve"> </w:t>
      </w:r>
      <w:r>
        <w:rPr>
          <w:sz w:val="24"/>
        </w:rPr>
        <w:t>phase</w:t>
      </w:r>
      <w:r>
        <w:rPr>
          <w:spacing w:val="-6"/>
          <w:sz w:val="24"/>
        </w:rPr>
        <w:t xml:space="preserve"> </w:t>
      </w:r>
      <w:r>
        <w:rPr>
          <w:sz w:val="24"/>
        </w:rPr>
        <w:t>to</w:t>
      </w:r>
      <w:r>
        <w:rPr>
          <w:spacing w:val="-1"/>
          <w:sz w:val="24"/>
        </w:rPr>
        <w:t xml:space="preserve"> </w:t>
      </w:r>
      <w:r>
        <w:rPr>
          <w:sz w:val="24"/>
        </w:rPr>
        <w:t>3</w:t>
      </w:r>
      <w:r>
        <w:rPr>
          <w:spacing w:val="-6"/>
          <w:sz w:val="24"/>
        </w:rPr>
        <w:t xml:space="preserve"> </w:t>
      </w:r>
      <w:r>
        <w:rPr>
          <w:sz w:val="24"/>
        </w:rPr>
        <w:t>phase</w:t>
      </w:r>
      <w:r>
        <w:rPr>
          <w:spacing w:val="-6"/>
          <w:sz w:val="24"/>
        </w:rPr>
        <w:t xml:space="preserve"> </w:t>
      </w:r>
      <w:r>
        <w:rPr>
          <w:sz w:val="24"/>
        </w:rPr>
        <w:t>transformation.</w:t>
      </w:r>
    </w:p>
    <w:p w:rsidR="0029340C" w:rsidRDefault="0029340C" w:rsidP="0029340C">
      <w:pPr>
        <w:pStyle w:val="BodyText"/>
        <w:ind w:left="0" w:firstLine="0"/>
      </w:pPr>
    </w:p>
    <w:p w:rsidR="0029340C" w:rsidRDefault="0029340C" w:rsidP="00617A6F">
      <w:pPr>
        <w:pStyle w:val="Heading2"/>
        <w:numPr>
          <w:ilvl w:val="0"/>
          <w:numId w:val="166"/>
        </w:numPr>
        <w:tabs>
          <w:tab w:val="left" w:pos="1240"/>
          <w:tab w:val="left" w:pos="1241"/>
        </w:tabs>
        <w:spacing w:line="275" w:lineRule="exact"/>
      </w:pPr>
      <w:r>
        <w:t>UNDERSTAND</w:t>
      </w:r>
      <w:r>
        <w:rPr>
          <w:spacing w:val="-3"/>
        </w:rPr>
        <w:t xml:space="preserve"> </w:t>
      </w:r>
      <w:r>
        <w:t>THE</w:t>
      </w:r>
      <w:r>
        <w:rPr>
          <w:spacing w:val="-3"/>
        </w:rPr>
        <w:t xml:space="preserve"> </w:t>
      </w:r>
      <w:r>
        <w:t>COOLING</w:t>
      </w:r>
      <w:r>
        <w:rPr>
          <w:spacing w:val="-1"/>
        </w:rPr>
        <w:t xml:space="preserve"> </w:t>
      </w:r>
      <w:r>
        <w:t>METHODS</w:t>
      </w:r>
      <w:r>
        <w:rPr>
          <w:spacing w:val="-2"/>
        </w:rPr>
        <w:t xml:space="preserve"> </w:t>
      </w:r>
      <w:r>
        <w:t>OF</w:t>
      </w:r>
      <w:r>
        <w:rPr>
          <w:spacing w:val="-3"/>
        </w:rPr>
        <w:t xml:space="preserve"> </w:t>
      </w:r>
      <w:r>
        <w:t>TRANSFORMER.</w:t>
      </w:r>
    </w:p>
    <w:p w:rsidR="0029340C" w:rsidRDefault="0029340C" w:rsidP="00617A6F">
      <w:pPr>
        <w:pStyle w:val="ListParagraph"/>
        <w:numPr>
          <w:ilvl w:val="1"/>
          <w:numId w:val="154"/>
        </w:numPr>
        <w:tabs>
          <w:tab w:val="left" w:pos="1960"/>
          <w:tab w:val="left" w:pos="1961"/>
        </w:tabs>
        <w:spacing w:before="0" w:line="275" w:lineRule="exact"/>
        <w:rPr>
          <w:sz w:val="24"/>
        </w:rPr>
      </w:pPr>
      <w:r>
        <w:rPr>
          <w:sz w:val="24"/>
        </w:rPr>
        <w:t>State</w:t>
      </w:r>
      <w:r>
        <w:rPr>
          <w:spacing w:val="-6"/>
          <w:sz w:val="24"/>
        </w:rPr>
        <w:t xml:space="preserve"> </w:t>
      </w:r>
      <w:r>
        <w:rPr>
          <w:sz w:val="24"/>
        </w:rPr>
        <w:t>necessity</w:t>
      </w:r>
      <w:r>
        <w:rPr>
          <w:spacing w:val="-13"/>
          <w:sz w:val="24"/>
        </w:rPr>
        <w:t xml:space="preserve"> </w:t>
      </w:r>
      <w:r>
        <w:rPr>
          <w:sz w:val="24"/>
        </w:rPr>
        <w:t>of</w:t>
      </w:r>
      <w:r>
        <w:rPr>
          <w:spacing w:val="-12"/>
          <w:sz w:val="24"/>
        </w:rPr>
        <w:t xml:space="preserve"> </w:t>
      </w:r>
      <w:r>
        <w:rPr>
          <w:sz w:val="24"/>
        </w:rPr>
        <w:t>cooling</w:t>
      </w:r>
      <w:r>
        <w:rPr>
          <w:spacing w:val="-4"/>
          <w:sz w:val="24"/>
        </w:rPr>
        <w:t xml:space="preserve"> </w:t>
      </w:r>
      <w:r>
        <w:rPr>
          <w:sz w:val="24"/>
        </w:rPr>
        <w:t>of</w:t>
      </w:r>
      <w:r>
        <w:rPr>
          <w:spacing w:val="-11"/>
          <w:sz w:val="24"/>
        </w:rPr>
        <w:t xml:space="preserve"> </w:t>
      </w:r>
      <w:r>
        <w:rPr>
          <w:sz w:val="24"/>
        </w:rPr>
        <w:t>transformer</w:t>
      </w:r>
    </w:p>
    <w:p w:rsidR="0029340C" w:rsidRDefault="0029340C" w:rsidP="00617A6F">
      <w:pPr>
        <w:pStyle w:val="ListParagraph"/>
        <w:numPr>
          <w:ilvl w:val="1"/>
          <w:numId w:val="154"/>
        </w:numPr>
        <w:tabs>
          <w:tab w:val="left" w:pos="1960"/>
          <w:tab w:val="left" w:pos="1961"/>
        </w:tabs>
        <w:spacing w:before="2"/>
        <w:rPr>
          <w:sz w:val="24"/>
        </w:rPr>
      </w:pPr>
      <w:r>
        <w:rPr>
          <w:sz w:val="24"/>
        </w:rPr>
        <w:t>List</w:t>
      </w:r>
      <w:r>
        <w:rPr>
          <w:spacing w:val="-8"/>
          <w:sz w:val="24"/>
        </w:rPr>
        <w:t xml:space="preserve"> </w:t>
      </w:r>
      <w:r>
        <w:rPr>
          <w:sz w:val="24"/>
        </w:rPr>
        <w:t>cooling</w:t>
      </w:r>
      <w:r>
        <w:rPr>
          <w:spacing w:val="-11"/>
          <w:sz w:val="24"/>
        </w:rPr>
        <w:t xml:space="preserve"> </w:t>
      </w:r>
      <w:r>
        <w:rPr>
          <w:sz w:val="24"/>
        </w:rPr>
        <w:t>methods.</w:t>
      </w:r>
    </w:p>
    <w:p w:rsidR="0029340C" w:rsidRDefault="0029340C" w:rsidP="00617A6F">
      <w:pPr>
        <w:pStyle w:val="ListParagraph"/>
        <w:numPr>
          <w:ilvl w:val="1"/>
          <w:numId w:val="154"/>
        </w:numPr>
        <w:tabs>
          <w:tab w:val="left" w:pos="1960"/>
          <w:tab w:val="left" w:pos="1961"/>
        </w:tabs>
        <w:spacing w:before="3"/>
        <w:rPr>
          <w:sz w:val="24"/>
        </w:rPr>
      </w:pPr>
      <w:r>
        <w:rPr>
          <w:spacing w:val="-1"/>
          <w:sz w:val="24"/>
        </w:rPr>
        <w:t>Explain</w:t>
      </w:r>
      <w:r>
        <w:rPr>
          <w:spacing w:val="-12"/>
          <w:sz w:val="24"/>
        </w:rPr>
        <w:t xml:space="preserve"> </w:t>
      </w:r>
      <w:r>
        <w:rPr>
          <w:sz w:val="24"/>
        </w:rPr>
        <w:t>methods</w:t>
      </w:r>
      <w:r>
        <w:rPr>
          <w:spacing w:val="-10"/>
          <w:sz w:val="24"/>
        </w:rPr>
        <w:t xml:space="preserve"> </w:t>
      </w:r>
      <w:r>
        <w:rPr>
          <w:sz w:val="24"/>
        </w:rPr>
        <w:t>of</w:t>
      </w:r>
      <w:r>
        <w:rPr>
          <w:spacing w:val="-14"/>
          <w:sz w:val="24"/>
        </w:rPr>
        <w:t xml:space="preserve"> </w:t>
      </w:r>
      <w:r>
        <w:rPr>
          <w:sz w:val="24"/>
        </w:rPr>
        <w:t>cooling</w:t>
      </w:r>
    </w:p>
    <w:p w:rsidR="0029340C" w:rsidRDefault="0029340C" w:rsidP="00617A6F">
      <w:pPr>
        <w:pStyle w:val="ListParagraph"/>
        <w:numPr>
          <w:ilvl w:val="1"/>
          <w:numId w:val="154"/>
        </w:numPr>
        <w:tabs>
          <w:tab w:val="left" w:pos="1960"/>
          <w:tab w:val="left" w:pos="1961"/>
        </w:tabs>
        <w:spacing w:before="2" w:line="242" w:lineRule="auto"/>
        <w:ind w:right="878"/>
        <w:rPr>
          <w:sz w:val="24"/>
        </w:rPr>
      </w:pPr>
      <w:r>
        <w:rPr>
          <w:sz w:val="24"/>
        </w:rPr>
        <w:t>State</w:t>
      </w:r>
      <w:r>
        <w:rPr>
          <w:spacing w:val="2"/>
          <w:sz w:val="24"/>
        </w:rPr>
        <w:t xml:space="preserve"> </w:t>
      </w:r>
      <w:r>
        <w:rPr>
          <w:sz w:val="24"/>
        </w:rPr>
        <w:t>the</w:t>
      </w:r>
      <w:r>
        <w:rPr>
          <w:spacing w:val="2"/>
          <w:sz w:val="24"/>
        </w:rPr>
        <w:t xml:space="preserve"> </w:t>
      </w:r>
      <w:r>
        <w:rPr>
          <w:sz w:val="24"/>
        </w:rPr>
        <w:t>location</w:t>
      </w:r>
      <w:r>
        <w:rPr>
          <w:spacing w:val="-1"/>
          <w:sz w:val="24"/>
        </w:rPr>
        <w:t xml:space="preserve"> </w:t>
      </w:r>
      <w:r>
        <w:rPr>
          <w:sz w:val="24"/>
        </w:rPr>
        <w:t>&amp;</w:t>
      </w:r>
      <w:r>
        <w:rPr>
          <w:spacing w:val="3"/>
          <w:sz w:val="24"/>
        </w:rPr>
        <w:t xml:space="preserve"> </w:t>
      </w:r>
      <w:r>
        <w:rPr>
          <w:sz w:val="24"/>
        </w:rPr>
        <w:t>function</w:t>
      </w:r>
      <w:r>
        <w:rPr>
          <w:spacing w:val="-2"/>
          <w:sz w:val="24"/>
        </w:rPr>
        <w:t xml:space="preserve"> </w:t>
      </w:r>
      <w:r>
        <w:rPr>
          <w:sz w:val="24"/>
        </w:rPr>
        <w:t>of</w:t>
      </w:r>
      <w:r>
        <w:rPr>
          <w:spacing w:val="-4"/>
          <w:sz w:val="24"/>
        </w:rPr>
        <w:t xml:space="preserve"> </w:t>
      </w:r>
      <w:r>
        <w:rPr>
          <w:sz w:val="24"/>
        </w:rPr>
        <w:t>(a)</w:t>
      </w:r>
      <w:r>
        <w:rPr>
          <w:spacing w:val="5"/>
          <w:sz w:val="24"/>
        </w:rPr>
        <w:t xml:space="preserve"> </w:t>
      </w:r>
      <w:r>
        <w:rPr>
          <w:sz w:val="24"/>
        </w:rPr>
        <w:t>Breather</w:t>
      </w:r>
      <w:r>
        <w:rPr>
          <w:spacing w:val="-1"/>
          <w:sz w:val="24"/>
        </w:rPr>
        <w:t xml:space="preserve"> </w:t>
      </w:r>
      <w:r>
        <w:rPr>
          <w:sz w:val="24"/>
        </w:rPr>
        <w:t>(b) explosion</w:t>
      </w:r>
      <w:r>
        <w:rPr>
          <w:spacing w:val="-6"/>
          <w:sz w:val="24"/>
        </w:rPr>
        <w:t xml:space="preserve"> </w:t>
      </w:r>
      <w:r>
        <w:rPr>
          <w:sz w:val="24"/>
        </w:rPr>
        <w:t>vent</w:t>
      </w:r>
      <w:r>
        <w:rPr>
          <w:spacing w:val="3"/>
          <w:sz w:val="24"/>
        </w:rPr>
        <w:t xml:space="preserve"> </w:t>
      </w:r>
      <w:r>
        <w:rPr>
          <w:sz w:val="24"/>
        </w:rPr>
        <w:t>(c) conservator (d)</w:t>
      </w:r>
      <w:r>
        <w:rPr>
          <w:spacing w:val="-57"/>
          <w:sz w:val="24"/>
        </w:rPr>
        <w:t xml:space="preserve"> </w:t>
      </w:r>
      <w:r>
        <w:rPr>
          <w:sz w:val="24"/>
        </w:rPr>
        <w:t>oil</w:t>
      </w:r>
      <w:r>
        <w:rPr>
          <w:spacing w:val="-8"/>
          <w:sz w:val="24"/>
        </w:rPr>
        <w:t xml:space="preserve"> </w:t>
      </w:r>
      <w:r>
        <w:rPr>
          <w:sz w:val="24"/>
        </w:rPr>
        <w:t>level</w:t>
      </w:r>
      <w:r>
        <w:rPr>
          <w:spacing w:val="-7"/>
          <w:sz w:val="24"/>
        </w:rPr>
        <w:t xml:space="preserve"> </w:t>
      </w:r>
      <w:r>
        <w:rPr>
          <w:sz w:val="24"/>
        </w:rPr>
        <w:t>indicator.</w:t>
      </w:r>
    </w:p>
    <w:p w:rsidR="0029340C" w:rsidRDefault="0029340C" w:rsidP="00617A6F">
      <w:pPr>
        <w:pStyle w:val="ListParagraph"/>
        <w:numPr>
          <w:ilvl w:val="1"/>
          <w:numId w:val="154"/>
        </w:numPr>
        <w:tabs>
          <w:tab w:val="left" w:pos="1960"/>
          <w:tab w:val="left" w:pos="1961"/>
        </w:tabs>
        <w:spacing w:before="0" w:line="276" w:lineRule="exact"/>
        <w:rPr>
          <w:sz w:val="24"/>
        </w:rPr>
      </w:pPr>
      <w:r>
        <w:rPr>
          <w:sz w:val="24"/>
        </w:rPr>
        <w:t>Explain</w:t>
      </w:r>
      <w:r>
        <w:rPr>
          <w:spacing w:val="-12"/>
          <w:sz w:val="24"/>
        </w:rPr>
        <w:t xml:space="preserve"> </w:t>
      </w:r>
      <w:r>
        <w:rPr>
          <w:sz w:val="24"/>
        </w:rPr>
        <w:t>the</w:t>
      </w:r>
      <w:r>
        <w:rPr>
          <w:spacing w:val="-9"/>
          <w:sz w:val="24"/>
        </w:rPr>
        <w:t xml:space="preserve"> </w:t>
      </w:r>
      <w:r>
        <w:rPr>
          <w:sz w:val="24"/>
        </w:rPr>
        <w:t>construction</w:t>
      </w:r>
      <w:r>
        <w:rPr>
          <w:spacing w:val="-11"/>
          <w:sz w:val="24"/>
        </w:rPr>
        <w:t xml:space="preserve"> </w:t>
      </w:r>
      <w:r>
        <w:rPr>
          <w:sz w:val="24"/>
        </w:rPr>
        <w:t>and</w:t>
      </w:r>
      <w:r>
        <w:rPr>
          <w:spacing w:val="-8"/>
          <w:sz w:val="24"/>
        </w:rPr>
        <w:t xml:space="preserve"> </w:t>
      </w:r>
      <w:r>
        <w:rPr>
          <w:sz w:val="24"/>
        </w:rPr>
        <w:t>operation</w:t>
      </w:r>
      <w:r>
        <w:rPr>
          <w:spacing w:val="-12"/>
          <w:sz w:val="24"/>
        </w:rPr>
        <w:t xml:space="preserve"> </w:t>
      </w:r>
      <w:r>
        <w:rPr>
          <w:sz w:val="24"/>
        </w:rPr>
        <w:t>of</w:t>
      </w:r>
      <w:r>
        <w:rPr>
          <w:spacing w:val="-14"/>
          <w:sz w:val="24"/>
        </w:rPr>
        <w:t xml:space="preserve"> </w:t>
      </w:r>
      <w:r>
        <w:rPr>
          <w:sz w:val="24"/>
        </w:rPr>
        <w:t>Buchholz's</w:t>
      </w:r>
      <w:r>
        <w:rPr>
          <w:spacing w:val="-9"/>
          <w:sz w:val="24"/>
        </w:rPr>
        <w:t xml:space="preserve"> </w:t>
      </w:r>
      <w:r>
        <w:rPr>
          <w:sz w:val="24"/>
        </w:rPr>
        <w:t>Relay.</w:t>
      </w:r>
    </w:p>
    <w:p w:rsidR="0029340C" w:rsidRDefault="0029340C" w:rsidP="0029340C">
      <w:pPr>
        <w:pStyle w:val="BodyText"/>
        <w:ind w:left="0" w:firstLine="0"/>
      </w:pPr>
    </w:p>
    <w:p w:rsidR="0029340C" w:rsidRDefault="0029340C" w:rsidP="0029340C">
      <w:pPr>
        <w:pStyle w:val="Heading2"/>
        <w:spacing w:line="240" w:lineRule="auto"/>
        <w:ind w:left="520"/>
      </w:pPr>
      <w:proofErr w:type="gramStart"/>
      <w:r>
        <w:t>A.C.</w:t>
      </w:r>
      <w:r>
        <w:rPr>
          <w:spacing w:val="3"/>
        </w:rPr>
        <w:t xml:space="preserve"> </w:t>
      </w:r>
      <w:r>
        <w:t>MOTORS.</w:t>
      </w:r>
      <w:proofErr w:type="gramEnd"/>
    </w:p>
    <w:p w:rsidR="0029340C" w:rsidRDefault="0029340C" w:rsidP="0029340C">
      <w:pPr>
        <w:pStyle w:val="BodyText"/>
        <w:spacing w:before="5"/>
        <w:ind w:left="0" w:firstLine="0"/>
        <w:rPr>
          <w:b/>
        </w:rPr>
      </w:pPr>
    </w:p>
    <w:p w:rsidR="0029340C" w:rsidRDefault="0029340C" w:rsidP="00617A6F">
      <w:pPr>
        <w:pStyle w:val="ListParagraph"/>
        <w:numPr>
          <w:ilvl w:val="0"/>
          <w:numId w:val="153"/>
        </w:numPr>
        <w:tabs>
          <w:tab w:val="left" w:pos="1240"/>
          <w:tab w:val="left" w:pos="1241"/>
        </w:tabs>
        <w:spacing w:before="0" w:line="242" w:lineRule="auto"/>
        <w:ind w:right="1005"/>
        <w:rPr>
          <w:b/>
          <w:sz w:val="24"/>
        </w:rPr>
      </w:pPr>
      <w:r>
        <w:rPr>
          <w:b/>
          <w:sz w:val="24"/>
        </w:rPr>
        <w:t>COMPREHEND CONSTRUCTION AND WORKING OF A.C. SYNCHRONOUS</w:t>
      </w:r>
      <w:r>
        <w:rPr>
          <w:b/>
          <w:spacing w:val="-57"/>
          <w:sz w:val="24"/>
        </w:rPr>
        <w:t xml:space="preserve"> </w:t>
      </w:r>
      <w:r>
        <w:rPr>
          <w:b/>
          <w:sz w:val="24"/>
        </w:rPr>
        <w:t>MOTORS.</w:t>
      </w:r>
    </w:p>
    <w:p w:rsidR="0029340C" w:rsidRDefault="0029340C" w:rsidP="00617A6F">
      <w:pPr>
        <w:pStyle w:val="ListParagraph"/>
        <w:numPr>
          <w:ilvl w:val="1"/>
          <w:numId w:val="153"/>
        </w:numPr>
        <w:tabs>
          <w:tab w:val="left" w:pos="1960"/>
          <w:tab w:val="left" w:pos="1961"/>
        </w:tabs>
        <w:spacing w:before="0" w:line="271" w:lineRule="exact"/>
        <w:rPr>
          <w:sz w:val="24"/>
        </w:rPr>
      </w:pPr>
      <w:r>
        <w:rPr>
          <w:sz w:val="24"/>
        </w:rPr>
        <w:t>List</w:t>
      </w:r>
      <w:r>
        <w:rPr>
          <w:spacing w:val="2"/>
          <w:sz w:val="24"/>
        </w:rPr>
        <w:t xml:space="preserve"> </w:t>
      </w:r>
      <w:r>
        <w:rPr>
          <w:sz w:val="24"/>
        </w:rPr>
        <w:t>parts</w:t>
      </w:r>
      <w:r>
        <w:rPr>
          <w:spacing w:val="-5"/>
          <w:sz w:val="24"/>
        </w:rPr>
        <w:t xml:space="preserve"> </w:t>
      </w:r>
      <w:r>
        <w:rPr>
          <w:sz w:val="24"/>
        </w:rPr>
        <w:t>of</w:t>
      </w:r>
      <w:r>
        <w:rPr>
          <w:spacing w:val="-10"/>
          <w:sz w:val="24"/>
        </w:rPr>
        <w:t xml:space="preserve"> </w:t>
      </w:r>
      <w:r>
        <w:rPr>
          <w:sz w:val="24"/>
        </w:rPr>
        <w:t>synchronous</w:t>
      </w:r>
      <w:r>
        <w:rPr>
          <w:spacing w:val="-4"/>
          <w:sz w:val="24"/>
        </w:rPr>
        <w:t xml:space="preserve"> </w:t>
      </w:r>
      <w:r>
        <w:rPr>
          <w:sz w:val="24"/>
        </w:rPr>
        <w:t>motor.</w:t>
      </w:r>
    </w:p>
    <w:p w:rsidR="0029340C" w:rsidRDefault="0029340C" w:rsidP="00617A6F">
      <w:pPr>
        <w:pStyle w:val="ListParagraph"/>
        <w:numPr>
          <w:ilvl w:val="1"/>
          <w:numId w:val="153"/>
        </w:numPr>
        <w:tabs>
          <w:tab w:val="left" w:pos="1960"/>
          <w:tab w:val="left" w:pos="1961"/>
        </w:tabs>
        <w:spacing w:before="2"/>
        <w:rPr>
          <w:sz w:val="24"/>
        </w:rPr>
      </w:pPr>
      <w:r>
        <w:rPr>
          <w:spacing w:val="-1"/>
          <w:sz w:val="24"/>
        </w:rPr>
        <w:t>Explain</w:t>
      </w:r>
      <w:r>
        <w:rPr>
          <w:spacing w:val="-12"/>
          <w:sz w:val="24"/>
        </w:rPr>
        <w:t xml:space="preserve"> </w:t>
      </w:r>
      <w:r>
        <w:rPr>
          <w:spacing w:val="-1"/>
          <w:sz w:val="24"/>
        </w:rPr>
        <w:t>principle</w:t>
      </w:r>
      <w:r>
        <w:rPr>
          <w:spacing w:val="-7"/>
          <w:sz w:val="24"/>
        </w:rPr>
        <w:t xml:space="preserve"> </w:t>
      </w:r>
      <w:r>
        <w:rPr>
          <w:spacing w:val="-1"/>
          <w:sz w:val="24"/>
        </w:rPr>
        <w:t>of</w:t>
      </w:r>
      <w:r>
        <w:rPr>
          <w:spacing w:val="-14"/>
          <w:sz w:val="24"/>
        </w:rPr>
        <w:t xml:space="preserve"> </w:t>
      </w:r>
      <w:r>
        <w:rPr>
          <w:spacing w:val="-1"/>
          <w:sz w:val="24"/>
        </w:rPr>
        <w:t>production</w:t>
      </w:r>
      <w:r>
        <w:rPr>
          <w:spacing w:val="-11"/>
          <w:sz w:val="24"/>
        </w:rPr>
        <w:t xml:space="preserve"> </w:t>
      </w:r>
      <w:r>
        <w:rPr>
          <w:sz w:val="24"/>
        </w:rPr>
        <w:t>of</w:t>
      </w:r>
      <w:r>
        <w:rPr>
          <w:spacing w:val="-14"/>
          <w:sz w:val="24"/>
        </w:rPr>
        <w:t xml:space="preserve"> </w:t>
      </w:r>
      <w:r>
        <w:rPr>
          <w:sz w:val="24"/>
        </w:rPr>
        <w:t>rotating</w:t>
      </w:r>
      <w:r>
        <w:rPr>
          <w:spacing w:val="-7"/>
          <w:sz w:val="24"/>
        </w:rPr>
        <w:t xml:space="preserve"> </w:t>
      </w:r>
      <w:r>
        <w:rPr>
          <w:sz w:val="24"/>
        </w:rPr>
        <w:t>magnetic</w:t>
      </w:r>
      <w:r>
        <w:rPr>
          <w:spacing w:val="-8"/>
          <w:sz w:val="24"/>
        </w:rPr>
        <w:t xml:space="preserve"> </w:t>
      </w:r>
      <w:r>
        <w:rPr>
          <w:sz w:val="24"/>
        </w:rPr>
        <w:t>field</w:t>
      </w:r>
    </w:p>
    <w:p w:rsidR="0029340C" w:rsidRDefault="0029340C" w:rsidP="00617A6F">
      <w:pPr>
        <w:pStyle w:val="ListParagraph"/>
        <w:numPr>
          <w:ilvl w:val="1"/>
          <w:numId w:val="153"/>
        </w:numPr>
        <w:tabs>
          <w:tab w:val="left" w:pos="1960"/>
          <w:tab w:val="left" w:pos="1961"/>
        </w:tabs>
        <w:spacing w:before="3"/>
        <w:rPr>
          <w:sz w:val="24"/>
        </w:rPr>
      </w:pPr>
      <w:r>
        <w:rPr>
          <w:spacing w:val="-1"/>
          <w:sz w:val="24"/>
        </w:rPr>
        <w:t>Explain</w:t>
      </w:r>
      <w:r>
        <w:rPr>
          <w:spacing w:val="-12"/>
          <w:sz w:val="24"/>
        </w:rPr>
        <w:t xml:space="preserve"> </w:t>
      </w:r>
      <w:r>
        <w:rPr>
          <w:spacing w:val="-1"/>
          <w:sz w:val="24"/>
        </w:rPr>
        <w:t>principle</w:t>
      </w:r>
      <w:r>
        <w:rPr>
          <w:spacing w:val="-8"/>
          <w:sz w:val="24"/>
        </w:rPr>
        <w:t xml:space="preserve"> </w:t>
      </w:r>
      <w:r>
        <w:rPr>
          <w:sz w:val="24"/>
        </w:rPr>
        <w:t>of</w:t>
      </w:r>
      <w:r>
        <w:rPr>
          <w:spacing w:val="-14"/>
          <w:sz w:val="24"/>
        </w:rPr>
        <w:t xml:space="preserve"> </w:t>
      </w:r>
      <w:r>
        <w:rPr>
          <w:sz w:val="24"/>
        </w:rPr>
        <w:t>working</w:t>
      </w:r>
      <w:r>
        <w:rPr>
          <w:spacing w:val="-7"/>
          <w:sz w:val="24"/>
        </w:rPr>
        <w:t xml:space="preserve"> </w:t>
      </w:r>
      <w:r>
        <w:rPr>
          <w:sz w:val="24"/>
        </w:rPr>
        <w:t>of</w:t>
      </w:r>
      <w:r>
        <w:rPr>
          <w:spacing w:val="-14"/>
          <w:sz w:val="24"/>
        </w:rPr>
        <w:t xml:space="preserve"> </w:t>
      </w:r>
      <w:r>
        <w:rPr>
          <w:sz w:val="24"/>
        </w:rPr>
        <w:t>synchronous</w:t>
      </w:r>
      <w:r>
        <w:rPr>
          <w:spacing w:val="-9"/>
          <w:sz w:val="24"/>
        </w:rPr>
        <w:t xml:space="preserve"> </w:t>
      </w:r>
      <w:r>
        <w:rPr>
          <w:sz w:val="24"/>
        </w:rPr>
        <w:t>motor</w:t>
      </w:r>
    </w:p>
    <w:p w:rsidR="0029340C" w:rsidRDefault="0029340C" w:rsidP="00617A6F">
      <w:pPr>
        <w:pStyle w:val="ListParagraph"/>
        <w:numPr>
          <w:ilvl w:val="1"/>
          <w:numId w:val="153"/>
        </w:numPr>
        <w:tabs>
          <w:tab w:val="left" w:pos="1960"/>
          <w:tab w:val="left" w:pos="1961"/>
        </w:tabs>
        <w:spacing w:before="2"/>
        <w:rPr>
          <w:sz w:val="24"/>
        </w:rPr>
      </w:pPr>
      <w:r>
        <w:rPr>
          <w:sz w:val="24"/>
        </w:rPr>
        <w:t>Explain</w:t>
      </w:r>
      <w:r>
        <w:rPr>
          <w:spacing w:val="-10"/>
          <w:sz w:val="24"/>
        </w:rPr>
        <w:t xml:space="preserve"> </w:t>
      </w:r>
      <w:r>
        <w:rPr>
          <w:sz w:val="24"/>
        </w:rPr>
        <w:t>the</w:t>
      </w:r>
      <w:r>
        <w:rPr>
          <w:spacing w:val="-7"/>
          <w:sz w:val="24"/>
        </w:rPr>
        <w:t xml:space="preserve"> </w:t>
      </w:r>
      <w:r>
        <w:rPr>
          <w:sz w:val="24"/>
        </w:rPr>
        <w:t>performance</w:t>
      </w:r>
      <w:r>
        <w:rPr>
          <w:spacing w:val="-6"/>
          <w:sz w:val="24"/>
        </w:rPr>
        <w:t xml:space="preserve"> </w:t>
      </w:r>
      <w:r>
        <w:rPr>
          <w:sz w:val="24"/>
        </w:rPr>
        <w:t>of</w:t>
      </w:r>
      <w:r>
        <w:rPr>
          <w:spacing w:val="-13"/>
          <w:sz w:val="24"/>
        </w:rPr>
        <w:t xml:space="preserve"> </w:t>
      </w:r>
      <w:r>
        <w:rPr>
          <w:sz w:val="24"/>
        </w:rPr>
        <w:t>synchronous</w:t>
      </w:r>
      <w:r>
        <w:rPr>
          <w:spacing w:val="-7"/>
          <w:sz w:val="24"/>
        </w:rPr>
        <w:t xml:space="preserve"> </w:t>
      </w:r>
      <w:r>
        <w:rPr>
          <w:sz w:val="24"/>
        </w:rPr>
        <w:t>motor</w:t>
      </w:r>
      <w:r>
        <w:rPr>
          <w:spacing w:val="-5"/>
          <w:sz w:val="24"/>
        </w:rPr>
        <w:t xml:space="preserve"> </w:t>
      </w:r>
      <w:r>
        <w:rPr>
          <w:sz w:val="24"/>
        </w:rPr>
        <w:t>on</w:t>
      </w:r>
      <w:r>
        <w:rPr>
          <w:spacing w:val="-10"/>
          <w:sz w:val="24"/>
        </w:rPr>
        <w:t xml:space="preserve"> </w:t>
      </w:r>
      <w:r>
        <w:rPr>
          <w:sz w:val="24"/>
        </w:rPr>
        <w:t>load</w:t>
      </w:r>
      <w:r>
        <w:rPr>
          <w:spacing w:val="-5"/>
          <w:sz w:val="24"/>
        </w:rPr>
        <w:t xml:space="preserve"> </w:t>
      </w:r>
      <w:r>
        <w:rPr>
          <w:sz w:val="24"/>
        </w:rPr>
        <w:t>with</w:t>
      </w:r>
      <w:r>
        <w:rPr>
          <w:spacing w:val="-10"/>
          <w:sz w:val="24"/>
        </w:rPr>
        <w:t xml:space="preserve"> </w:t>
      </w:r>
      <w:r>
        <w:rPr>
          <w:sz w:val="24"/>
        </w:rPr>
        <w:t>phasor</w:t>
      </w:r>
      <w:r>
        <w:rPr>
          <w:spacing w:val="-5"/>
          <w:sz w:val="24"/>
        </w:rPr>
        <w:t xml:space="preserve"> </w:t>
      </w:r>
      <w:r>
        <w:rPr>
          <w:sz w:val="24"/>
        </w:rPr>
        <w:t>diagram</w:t>
      </w:r>
    </w:p>
    <w:p w:rsidR="0029340C" w:rsidRDefault="0029340C" w:rsidP="00617A6F">
      <w:pPr>
        <w:pStyle w:val="ListParagraph"/>
        <w:numPr>
          <w:ilvl w:val="1"/>
          <w:numId w:val="153"/>
        </w:numPr>
        <w:tabs>
          <w:tab w:val="left" w:pos="1960"/>
          <w:tab w:val="left" w:pos="1961"/>
        </w:tabs>
        <w:spacing w:before="2" w:line="242" w:lineRule="auto"/>
        <w:ind w:right="1383"/>
        <w:rPr>
          <w:sz w:val="24"/>
        </w:rPr>
      </w:pPr>
      <w:r>
        <w:rPr>
          <w:spacing w:val="-1"/>
          <w:sz w:val="24"/>
        </w:rPr>
        <w:t>Explain</w:t>
      </w:r>
      <w:r>
        <w:rPr>
          <w:spacing w:val="-12"/>
          <w:sz w:val="24"/>
        </w:rPr>
        <w:t xml:space="preserve"> </w:t>
      </w:r>
      <w:r>
        <w:rPr>
          <w:spacing w:val="-1"/>
          <w:sz w:val="24"/>
        </w:rPr>
        <w:t>the</w:t>
      </w:r>
      <w:r>
        <w:rPr>
          <w:spacing w:val="-7"/>
          <w:sz w:val="24"/>
        </w:rPr>
        <w:t xml:space="preserve"> </w:t>
      </w:r>
      <w:r>
        <w:rPr>
          <w:spacing w:val="-1"/>
          <w:sz w:val="24"/>
        </w:rPr>
        <w:t>effect</w:t>
      </w:r>
      <w:r>
        <w:rPr>
          <w:spacing w:val="-3"/>
          <w:sz w:val="24"/>
        </w:rPr>
        <w:t xml:space="preserve"> </w:t>
      </w:r>
      <w:r>
        <w:rPr>
          <w:spacing w:val="-1"/>
          <w:sz w:val="24"/>
        </w:rPr>
        <w:t>of</w:t>
      </w:r>
      <w:r>
        <w:rPr>
          <w:spacing w:val="-14"/>
          <w:sz w:val="24"/>
        </w:rPr>
        <w:t xml:space="preserve"> </w:t>
      </w:r>
      <w:r>
        <w:rPr>
          <w:spacing w:val="-1"/>
          <w:sz w:val="24"/>
        </w:rPr>
        <w:t>varying</w:t>
      </w:r>
      <w:r>
        <w:rPr>
          <w:spacing w:val="-7"/>
          <w:sz w:val="24"/>
        </w:rPr>
        <w:t xml:space="preserve"> </w:t>
      </w:r>
      <w:r>
        <w:rPr>
          <w:spacing w:val="-1"/>
          <w:sz w:val="24"/>
        </w:rPr>
        <w:t>excitation</w:t>
      </w:r>
      <w:r>
        <w:rPr>
          <w:spacing w:val="-11"/>
          <w:sz w:val="24"/>
        </w:rPr>
        <w:t xml:space="preserve"> </w:t>
      </w:r>
      <w:r>
        <w:rPr>
          <w:sz w:val="24"/>
        </w:rPr>
        <w:t>on</w:t>
      </w:r>
      <w:r>
        <w:rPr>
          <w:spacing w:val="-11"/>
          <w:sz w:val="24"/>
        </w:rPr>
        <w:t xml:space="preserve"> </w:t>
      </w:r>
      <w:r>
        <w:rPr>
          <w:sz w:val="24"/>
        </w:rPr>
        <w:t>the</w:t>
      </w:r>
      <w:r>
        <w:rPr>
          <w:spacing w:val="-8"/>
          <w:sz w:val="24"/>
        </w:rPr>
        <w:t xml:space="preserve"> </w:t>
      </w:r>
      <w:r>
        <w:rPr>
          <w:sz w:val="24"/>
        </w:rPr>
        <w:t>AC</w:t>
      </w:r>
      <w:r>
        <w:rPr>
          <w:spacing w:val="-8"/>
          <w:sz w:val="24"/>
        </w:rPr>
        <w:t xml:space="preserve"> </w:t>
      </w:r>
      <w:r>
        <w:rPr>
          <w:sz w:val="24"/>
        </w:rPr>
        <w:t>line</w:t>
      </w:r>
      <w:r>
        <w:rPr>
          <w:spacing w:val="-8"/>
          <w:sz w:val="24"/>
        </w:rPr>
        <w:t xml:space="preserve"> </w:t>
      </w:r>
      <w:r>
        <w:rPr>
          <w:sz w:val="24"/>
        </w:rPr>
        <w:t>current</w:t>
      </w:r>
      <w:r>
        <w:rPr>
          <w:spacing w:val="-3"/>
          <w:sz w:val="24"/>
        </w:rPr>
        <w:t xml:space="preserve"> </w:t>
      </w:r>
      <w:r>
        <w:rPr>
          <w:sz w:val="24"/>
        </w:rPr>
        <w:t>(magnitude</w:t>
      </w:r>
      <w:r>
        <w:rPr>
          <w:spacing w:val="-7"/>
          <w:sz w:val="24"/>
        </w:rPr>
        <w:t xml:space="preserve"> </w:t>
      </w:r>
      <w:r>
        <w:rPr>
          <w:sz w:val="24"/>
        </w:rPr>
        <w:t>and</w:t>
      </w:r>
      <w:r>
        <w:rPr>
          <w:spacing w:val="-57"/>
          <w:sz w:val="24"/>
        </w:rPr>
        <w:t xml:space="preserve"> </w:t>
      </w:r>
      <w:r>
        <w:rPr>
          <w:sz w:val="24"/>
        </w:rPr>
        <w:t>phase)</w:t>
      </w:r>
      <w:r>
        <w:rPr>
          <w:spacing w:val="2"/>
          <w:sz w:val="24"/>
        </w:rPr>
        <w:t xml:space="preserve"> </w:t>
      </w:r>
      <w:r>
        <w:rPr>
          <w:sz w:val="24"/>
        </w:rPr>
        <w:t>in</w:t>
      </w:r>
      <w:r>
        <w:rPr>
          <w:spacing w:val="-3"/>
          <w:sz w:val="24"/>
        </w:rPr>
        <w:t xml:space="preserve"> </w:t>
      </w:r>
      <w:r>
        <w:rPr>
          <w:sz w:val="24"/>
        </w:rPr>
        <w:t>synchronous</w:t>
      </w:r>
      <w:r>
        <w:rPr>
          <w:spacing w:val="-1"/>
          <w:sz w:val="24"/>
        </w:rPr>
        <w:t xml:space="preserve"> </w:t>
      </w:r>
      <w:r>
        <w:rPr>
          <w:sz w:val="24"/>
        </w:rPr>
        <w:t>Motors.</w:t>
      </w:r>
    </w:p>
    <w:p w:rsidR="0029340C" w:rsidRDefault="0029340C" w:rsidP="00617A6F">
      <w:pPr>
        <w:pStyle w:val="ListParagraph"/>
        <w:numPr>
          <w:ilvl w:val="1"/>
          <w:numId w:val="153"/>
        </w:numPr>
        <w:tabs>
          <w:tab w:val="left" w:pos="1960"/>
          <w:tab w:val="left" w:pos="1961"/>
        </w:tabs>
        <w:spacing w:before="0"/>
        <w:rPr>
          <w:sz w:val="24"/>
        </w:rPr>
      </w:pPr>
      <w:r>
        <w:rPr>
          <w:sz w:val="24"/>
        </w:rPr>
        <w:t>Explain</w:t>
      </w:r>
      <w:r>
        <w:rPr>
          <w:spacing w:val="-13"/>
          <w:sz w:val="24"/>
        </w:rPr>
        <w:t xml:space="preserve"> </w:t>
      </w:r>
      <w:r>
        <w:rPr>
          <w:sz w:val="24"/>
        </w:rPr>
        <w:t>the</w:t>
      </w:r>
      <w:r>
        <w:rPr>
          <w:spacing w:val="-9"/>
          <w:sz w:val="24"/>
        </w:rPr>
        <w:t xml:space="preserve"> </w:t>
      </w:r>
      <w:r>
        <w:rPr>
          <w:sz w:val="24"/>
        </w:rPr>
        <w:t>significance</w:t>
      </w:r>
      <w:r>
        <w:rPr>
          <w:spacing w:val="-9"/>
          <w:sz w:val="24"/>
        </w:rPr>
        <w:t xml:space="preserve"> </w:t>
      </w:r>
      <w:r>
        <w:rPr>
          <w:sz w:val="24"/>
        </w:rPr>
        <w:t>and</w:t>
      </w:r>
      <w:r>
        <w:rPr>
          <w:spacing w:val="-8"/>
          <w:sz w:val="24"/>
        </w:rPr>
        <w:t xml:space="preserve"> </w:t>
      </w:r>
      <w:r>
        <w:rPr>
          <w:sz w:val="24"/>
        </w:rPr>
        <w:t>use</w:t>
      </w:r>
      <w:r>
        <w:rPr>
          <w:spacing w:val="-9"/>
          <w:sz w:val="24"/>
        </w:rPr>
        <w:t xml:space="preserve"> </w:t>
      </w:r>
      <w:r>
        <w:rPr>
          <w:sz w:val="24"/>
        </w:rPr>
        <w:t>of</w:t>
      </w:r>
      <w:r>
        <w:rPr>
          <w:spacing w:val="-14"/>
          <w:sz w:val="24"/>
        </w:rPr>
        <w:t xml:space="preserve"> </w:t>
      </w:r>
      <w:r>
        <w:rPr>
          <w:sz w:val="24"/>
        </w:rPr>
        <w:t>V-curves</w:t>
      </w:r>
      <w:r>
        <w:rPr>
          <w:spacing w:val="-10"/>
          <w:sz w:val="24"/>
        </w:rPr>
        <w:t xml:space="preserve"> </w:t>
      </w:r>
      <w:r>
        <w:rPr>
          <w:sz w:val="24"/>
        </w:rPr>
        <w:t>of</w:t>
      </w:r>
      <w:r>
        <w:rPr>
          <w:spacing w:val="-15"/>
          <w:sz w:val="24"/>
        </w:rPr>
        <w:t xml:space="preserve"> </w:t>
      </w:r>
      <w:r>
        <w:rPr>
          <w:sz w:val="24"/>
        </w:rPr>
        <w:t>synchronous</w:t>
      </w:r>
      <w:r>
        <w:rPr>
          <w:spacing w:val="-10"/>
          <w:sz w:val="24"/>
        </w:rPr>
        <w:t xml:space="preserve"> </w:t>
      </w:r>
      <w:r>
        <w:rPr>
          <w:sz w:val="24"/>
        </w:rPr>
        <w:t>motor</w:t>
      </w:r>
    </w:p>
    <w:p w:rsidR="0029340C" w:rsidRDefault="0029340C" w:rsidP="00617A6F">
      <w:pPr>
        <w:pStyle w:val="ListParagraph"/>
        <w:numPr>
          <w:ilvl w:val="1"/>
          <w:numId w:val="153"/>
        </w:numPr>
        <w:tabs>
          <w:tab w:val="left" w:pos="1960"/>
          <w:tab w:val="left" w:pos="1961"/>
        </w:tabs>
        <w:spacing w:before="3"/>
        <w:rPr>
          <w:sz w:val="24"/>
        </w:rPr>
      </w:pPr>
      <w:r>
        <w:rPr>
          <w:sz w:val="24"/>
        </w:rPr>
        <w:t>Solve</w:t>
      </w:r>
      <w:r>
        <w:rPr>
          <w:spacing w:val="-11"/>
          <w:sz w:val="24"/>
        </w:rPr>
        <w:t xml:space="preserve"> </w:t>
      </w:r>
      <w:r>
        <w:rPr>
          <w:sz w:val="24"/>
        </w:rPr>
        <w:t>simple</w:t>
      </w:r>
      <w:r>
        <w:rPr>
          <w:spacing w:val="-11"/>
          <w:sz w:val="24"/>
        </w:rPr>
        <w:t xml:space="preserve"> </w:t>
      </w:r>
      <w:r>
        <w:rPr>
          <w:sz w:val="24"/>
        </w:rPr>
        <w:t>problems</w:t>
      </w:r>
      <w:r>
        <w:rPr>
          <w:spacing w:val="-12"/>
          <w:sz w:val="24"/>
        </w:rPr>
        <w:t xml:space="preserve"> </w:t>
      </w:r>
      <w:r>
        <w:rPr>
          <w:sz w:val="24"/>
        </w:rPr>
        <w:t>related</w:t>
      </w:r>
      <w:r>
        <w:rPr>
          <w:spacing w:val="-10"/>
          <w:sz w:val="24"/>
        </w:rPr>
        <w:t xml:space="preserve"> </w:t>
      </w:r>
      <w:r>
        <w:rPr>
          <w:sz w:val="24"/>
        </w:rPr>
        <w:t>to</w:t>
      </w:r>
      <w:r>
        <w:rPr>
          <w:spacing w:val="-7"/>
          <w:sz w:val="24"/>
        </w:rPr>
        <w:t xml:space="preserve"> </w:t>
      </w:r>
      <w:r>
        <w:rPr>
          <w:sz w:val="24"/>
        </w:rPr>
        <w:t>induced</w:t>
      </w:r>
      <w:r>
        <w:rPr>
          <w:spacing w:val="-10"/>
          <w:sz w:val="24"/>
        </w:rPr>
        <w:t xml:space="preserve"> </w:t>
      </w:r>
      <w:proofErr w:type="spellStart"/>
      <w:r>
        <w:rPr>
          <w:sz w:val="24"/>
        </w:rPr>
        <w:t>e.m.f</w:t>
      </w:r>
      <w:proofErr w:type="spellEnd"/>
      <w:r>
        <w:rPr>
          <w:sz w:val="24"/>
        </w:rPr>
        <w:t>.,</w:t>
      </w:r>
      <w:r>
        <w:rPr>
          <w:spacing w:val="-8"/>
          <w:sz w:val="24"/>
        </w:rPr>
        <w:t xml:space="preserve"> </w:t>
      </w:r>
      <w:r>
        <w:rPr>
          <w:sz w:val="24"/>
        </w:rPr>
        <w:t>line</w:t>
      </w:r>
      <w:r>
        <w:rPr>
          <w:spacing w:val="-11"/>
          <w:sz w:val="24"/>
        </w:rPr>
        <w:t xml:space="preserve"> </w:t>
      </w:r>
      <w:r>
        <w:rPr>
          <w:sz w:val="24"/>
        </w:rPr>
        <w:t>current</w:t>
      </w:r>
      <w:r>
        <w:rPr>
          <w:spacing w:val="-6"/>
          <w:sz w:val="24"/>
        </w:rPr>
        <w:t xml:space="preserve"> </w:t>
      </w:r>
      <w:r>
        <w:rPr>
          <w:sz w:val="24"/>
        </w:rPr>
        <w:t>and</w:t>
      </w:r>
      <w:r>
        <w:rPr>
          <w:spacing w:val="-10"/>
          <w:sz w:val="24"/>
        </w:rPr>
        <w:t xml:space="preserve"> </w:t>
      </w:r>
      <w:r>
        <w:rPr>
          <w:sz w:val="24"/>
        </w:rPr>
        <w:t>PF.</w:t>
      </w:r>
    </w:p>
    <w:p w:rsidR="0029340C" w:rsidRDefault="0029340C" w:rsidP="00617A6F">
      <w:pPr>
        <w:pStyle w:val="ListParagraph"/>
        <w:numPr>
          <w:ilvl w:val="1"/>
          <w:numId w:val="153"/>
        </w:numPr>
        <w:tabs>
          <w:tab w:val="left" w:pos="1960"/>
          <w:tab w:val="left" w:pos="1961"/>
        </w:tabs>
        <w:spacing w:before="2"/>
        <w:rPr>
          <w:sz w:val="24"/>
        </w:rPr>
      </w:pPr>
      <w:r>
        <w:rPr>
          <w:spacing w:val="-1"/>
          <w:sz w:val="24"/>
        </w:rPr>
        <w:t>Explain</w:t>
      </w:r>
      <w:r>
        <w:rPr>
          <w:spacing w:val="-13"/>
          <w:sz w:val="24"/>
        </w:rPr>
        <w:t xml:space="preserve"> </w:t>
      </w:r>
      <w:r>
        <w:rPr>
          <w:spacing w:val="-1"/>
          <w:sz w:val="24"/>
        </w:rPr>
        <w:t>the</w:t>
      </w:r>
      <w:r>
        <w:rPr>
          <w:spacing w:val="-9"/>
          <w:sz w:val="24"/>
        </w:rPr>
        <w:t xml:space="preserve"> </w:t>
      </w:r>
      <w:r>
        <w:rPr>
          <w:sz w:val="24"/>
        </w:rPr>
        <w:t>phenomenon</w:t>
      </w:r>
      <w:r>
        <w:rPr>
          <w:spacing w:val="-12"/>
          <w:sz w:val="24"/>
        </w:rPr>
        <w:t xml:space="preserve"> </w:t>
      </w:r>
      <w:r>
        <w:rPr>
          <w:sz w:val="24"/>
        </w:rPr>
        <w:t>of</w:t>
      </w:r>
      <w:r>
        <w:rPr>
          <w:spacing w:val="-15"/>
          <w:sz w:val="24"/>
        </w:rPr>
        <w:t xml:space="preserve"> </w:t>
      </w:r>
      <w:r>
        <w:rPr>
          <w:sz w:val="24"/>
        </w:rPr>
        <w:t>hunting</w:t>
      </w:r>
    </w:p>
    <w:p w:rsidR="0029340C" w:rsidRDefault="0029340C" w:rsidP="00617A6F">
      <w:pPr>
        <w:pStyle w:val="ListParagraph"/>
        <w:numPr>
          <w:ilvl w:val="1"/>
          <w:numId w:val="153"/>
        </w:numPr>
        <w:tabs>
          <w:tab w:val="left" w:pos="1960"/>
          <w:tab w:val="left" w:pos="1961"/>
        </w:tabs>
        <w:spacing w:before="3"/>
        <w:rPr>
          <w:sz w:val="24"/>
        </w:rPr>
      </w:pPr>
      <w:r>
        <w:rPr>
          <w:sz w:val="24"/>
        </w:rPr>
        <w:t>State</w:t>
      </w:r>
      <w:r>
        <w:rPr>
          <w:spacing w:val="-5"/>
          <w:sz w:val="24"/>
        </w:rPr>
        <w:t xml:space="preserve"> </w:t>
      </w:r>
      <w:r>
        <w:rPr>
          <w:sz w:val="24"/>
        </w:rPr>
        <w:t>how</w:t>
      </w:r>
      <w:r>
        <w:rPr>
          <w:spacing w:val="-4"/>
          <w:sz w:val="24"/>
        </w:rPr>
        <w:t xml:space="preserve"> </w:t>
      </w:r>
      <w:r>
        <w:rPr>
          <w:sz w:val="24"/>
        </w:rPr>
        <w:t>hunting</w:t>
      </w:r>
      <w:r>
        <w:rPr>
          <w:spacing w:val="-4"/>
          <w:sz w:val="24"/>
        </w:rPr>
        <w:t xml:space="preserve"> </w:t>
      </w:r>
      <w:r>
        <w:rPr>
          <w:sz w:val="24"/>
        </w:rPr>
        <w:t>is</w:t>
      </w:r>
      <w:r>
        <w:rPr>
          <w:spacing w:val="-5"/>
          <w:sz w:val="24"/>
        </w:rPr>
        <w:t xml:space="preserve"> </w:t>
      </w:r>
      <w:r>
        <w:rPr>
          <w:sz w:val="24"/>
        </w:rPr>
        <w:t>prevented</w:t>
      </w:r>
    </w:p>
    <w:p w:rsidR="0029340C" w:rsidRDefault="0029340C" w:rsidP="00617A6F">
      <w:pPr>
        <w:pStyle w:val="ListParagraph"/>
        <w:numPr>
          <w:ilvl w:val="1"/>
          <w:numId w:val="153"/>
        </w:numPr>
        <w:tabs>
          <w:tab w:val="left" w:pos="1960"/>
          <w:tab w:val="left" w:pos="1961"/>
        </w:tabs>
        <w:spacing w:before="2"/>
        <w:rPr>
          <w:sz w:val="24"/>
        </w:rPr>
      </w:pPr>
      <w:r>
        <w:rPr>
          <w:sz w:val="24"/>
        </w:rPr>
        <w:t>State</w:t>
      </w:r>
      <w:r>
        <w:rPr>
          <w:spacing w:val="-1"/>
          <w:sz w:val="24"/>
        </w:rPr>
        <w:t xml:space="preserve"> </w:t>
      </w:r>
      <w:r>
        <w:rPr>
          <w:sz w:val="24"/>
        </w:rPr>
        <w:t>starting</w:t>
      </w:r>
      <w:r>
        <w:rPr>
          <w:spacing w:val="-1"/>
          <w:sz w:val="24"/>
        </w:rPr>
        <w:t xml:space="preserve"> </w:t>
      </w:r>
      <w:r>
        <w:rPr>
          <w:sz w:val="24"/>
        </w:rPr>
        <w:t>methods</w:t>
      </w:r>
      <w:r>
        <w:rPr>
          <w:spacing w:val="-2"/>
          <w:sz w:val="24"/>
        </w:rPr>
        <w:t xml:space="preserve"> </w:t>
      </w:r>
      <w:r>
        <w:rPr>
          <w:sz w:val="24"/>
        </w:rPr>
        <w:t>of</w:t>
      </w:r>
      <w:r>
        <w:rPr>
          <w:spacing w:val="-9"/>
          <w:sz w:val="24"/>
        </w:rPr>
        <w:t xml:space="preserve"> </w:t>
      </w:r>
      <w:r>
        <w:rPr>
          <w:sz w:val="24"/>
        </w:rPr>
        <w:t>Synchronous</w:t>
      </w:r>
      <w:r>
        <w:rPr>
          <w:spacing w:val="-2"/>
          <w:sz w:val="24"/>
        </w:rPr>
        <w:t xml:space="preserve"> </w:t>
      </w:r>
      <w:r>
        <w:rPr>
          <w:sz w:val="24"/>
        </w:rPr>
        <w:t>motor</w:t>
      </w:r>
    </w:p>
    <w:p w:rsidR="0029340C" w:rsidRDefault="0029340C" w:rsidP="00617A6F">
      <w:pPr>
        <w:pStyle w:val="ListParagraph"/>
        <w:numPr>
          <w:ilvl w:val="1"/>
          <w:numId w:val="153"/>
        </w:numPr>
        <w:tabs>
          <w:tab w:val="left" w:pos="1960"/>
          <w:tab w:val="left" w:pos="1961"/>
        </w:tabs>
        <w:spacing w:before="3"/>
        <w:rPr>
          <w:sz w:val="24"/>
        </w:rPr>
      </w:pPr>
      <w:r>
        <w:rPr>
          <w:sz w:val="24"/>
        </w:rPr>
        <w:t>State</w:t>
      </w:r>
      <w:r>
        <w:rPr>
          <w:spacing w:val="-6"/>
          <w:sz w:val="24"/>
        </w:rPr>
        <w:t xml:space="preserve"> </w:t>
      </w:r>
      <w:r>
        <w:rPr>
          <w:sz w:val="24"/>
        </w:rPr>
        <w:t>the</w:t>
      </w:r>
      <w:r>
        <w:rPr>
          <w:spacing w:val="-6"/>
          <w:sz w:val="24"/>
        </w:rPr>
        <w:t xml:space="preserve"> </w:t>
      </w:r>
      <w:r>
        <w:rPr>
          <w:sz w:val="24"/>
        </w:rPr>
        <w:t>field</w:t>
      </w:r>
      <w:r>
        <w:rPr>
          <w:spacing w:val="-4"/>
          <w:sz w:val="24"/>
        </w:rPr>
        <w:t xml:space="preserve"> </w:t>
      </w:r>
      <w:r>
        <w:rPr>
          <w:sz w:val="24"/>
        </w:rPr>
        <w:t>of</w:t>
      </w:r>
      <w:r>
        <w:rPr>
          <w:spacing w:val="-12"/>
          <w:sz w:val="24"/>
        </w:rPr>
        <w:t xml:space="preserve"> </w:t>
      </w:r>
      <w:r>
        <w:rPr>
          <w:sz w:val="24"/>
        </w:rPr>
        <w:t>application</w:t>
      </w:r>
      <w:r>
        <w:rPr>
          <w:spacing w:val="-10"/>
          <w:sz w:val="24"/>
        </w:rPr>
        <w:t xml:space="preserve"> </w:t>
      </w:r>
      <w:r>
        <w:rPr>
          <w:sz w:val="24"/>
        </w:rPr>
        <w:t>of</w:t>
      </w:r>
      <w:r>
        <w:rPr>
          <w:spacing w:val="-11"/>
          <w:sz w:val="24"/>
        </w:rPr>
        <w:t xml:space="preserve"> </w:t>
      </w:r>
      <w:r>
        <w:rPr>
          <w:sz w:val="24"/>
        </w:rPr>
        <w:t>synchronous</w:t>
      </w:r>
      <w:r>
        <w:rPr>
          <w:spacing w:val="-7"/>
          <w:sz w:val="24"/>
        </w:rPr>
        <w:t xml:space="preserve"> </w:t>
      </w:r>
      <w:r>
        <w:rPr>
          <w:sz w:val="24"/>
        </w:rPr>
        <w:t>motor</w:t>
      </w:r>
    </w:p>
    <w:p w:rsidR="0029340C" w:rsidRDefault="0029340C" w:rsidP="00617A6F">
      <w:pPr>
        <w:pStyle w:val="ListParagraph"/>
        <w:numPr>
          <w:ilvl w:val="1"/>
          <w:numId w:val="153"/>
        </w:numPr>
        <w:tabs>
          <w:tab w:val="left" w:pos="1960"/>
          <w:tab w:val="left" w:pos="1961"/>
        </w:tabs>
        <w:spacing w:before="2" w:line="242" w:lineRule="auto"/>
        <w:ind w:right="902"/>
        <w:rPr>
          <w:sz w:val="24"/>
        </w:rPr>
      </w:pPr>
      <w:r>
        <w:rPr>
          <w:spacing w:val="-1"/>
          <w:sz w:val="24"/>
        </w:rPr>
        <w:t>Describe</w:t>
      </w:r>
      <w:r>
        <w:rPr>
          <w:spacing w:val="-9"/>
          <w:sz w:val="24"/>
        </w:rPr>
        <w:t xml:space="preserve"> </w:t>
      </w:r>
      <w:r>
        <w:rPr>
          <w:spacing w:val="-1"/>
          <w:sz w:val="24"/>
        </w:rPr>
        <w:t>the</w:t>
      </w:r>
      <w:r>
        <w:rPr>
          <w:spacing w:val="-9"/>
          <w:sz w:val="24"/>
        </w:rPr>
        <w:t xml:space="preserve"> </w:t>
      </w:r>
      <w:r>
        <w:rPr>
          <w:sz w:val="24"/>
        </w:rPr>
        <w:t>construction</w:t>
      </w:r>
      <w:r>
        <w:rPr>
          <w:spacing w:val="-13"/>
          <w:sz w:val="24"/>
        </w:rPr>
        <w:t xml:space="preserve"> </w:t>
      </w:r>
      <w:r>
        <w:rPr>
          <w:sz w:val="24"/>
        </w:rPr>
        <w:t>&amp;</w:t>
      </w:r>
      <w:r>
        <w:rPr>
          <w:spacing w:val="-12"/>
          <w:sz w:val="24"/>
        </w:rPr>
        <w:t xml:space="preserve"> </w:t>
      </w:r>
      <w:r>
        <w:rPr>
          <w:sz w:val="24"/>
        </w:rPr>
        <w:t>principle</w:t>
      </w:r>
      <w:r>
        <w:rPr>
          <w:spacing w:val="-9"/>
          <w:sz w:val="24"/>
        </w:rPr>
        <w:t xml:space="preserve"> </w:t>
      </w:r>
      <w:r>
        <w:rPr>
          <w:sz w:val="24"/>
        </w:rPr>
        <w:t>of</w:t>
      </w:r>
      <w:r>
        <w:rPr>
          <w:spacing w:val="-14"/>
          <w:sz w:val="24"/>
        </w:rPr>
        <w:t xml:space="preserve"> </w:t>
      </w:r>
      <w:r>
        <w:rPr>
          <w:sz w:val="24"/>
        </w:rPr>
        <w:t>unexcited</w:t>
      </w:r>
      <w:r>
        <w:rPr>
          <w:spacing w:val="-9"/>
          <w:sz w:val="24"/>
        </w:rPr>
        <w:t xml:space="preserve"> </w:t>
      </w:r>
      <w:r>
        <w:rPr>
          <w:sz w:val="24"/>
        </w:rPr>
        <w:t>synchronous</w:t>
      </w:r>
      <w:r>
        <w:rPr>
          <w:spacing w:val="-9"/>
          <w:sz w:val="24"/>
        </w:rPr>
        <w:t xml:space="preserve"> </w:t>
      </w:r>
      <w:r>
        <w:rPr>
          <w:sz w:val="24"/>
        </w:rPr>
        <w:t>motor</w:t>
      </w:r>
      <w:r>
        <w:rPr>
          <w:spacing w:val="-8"/>
          <w:sz w:val="24"/>
        </w:rPr>
        <w:t xml:space="preserve"> </w:t>
      </w:r>
      <w:r>
        <w:rPr>
          <w:sz w:val="24"/>
        </w:rPr>
        <w:t>(Reluctance</w:t>
      </w:r>
      <w:r>
        <w:rPr>
          <w:spacing w:val="-57"/>
          <w:sz w:val="24"/>
        </w:rPr>
        <w:t xml:space="preserve"> </w:t>
      </w:r>
      <w:r>
        <w:rPr>
          <w:sz w:val="24"/>
        </w:rPr>
        <w:t>&amp;</w:t>
      </w:r>
      <w:r>
        <w:rPr>
          <w:spacing w:val="-4"/>
          <w:sz w:val="24"/>
        </w:rPr>
        <w:t xml:space="preserve"> </w:t>
      </w:r>
      <w:r>
        <w:rPr>
          <w:sz w:val="24"/>
        </w:rPr>
        <w:t>Hysteresis Motor)</w:t>
      </w:r>
    </w:p>
    <w:p w:rsidR="0029340C" w:rsidRDefault="0029340C" w:rsidP="00617A6F">
      <w:pPr>
        <w:pStyle w:val="ListParagraph"/>
        <w:numPr>
          <w:ilvl w:val="1"/>
          <w:numId w:val="153"/>
        </w:numPr>
        <w:tabs>
          <w:tab w:val="left" w:pos="1960"/>
          <w:tab w:val="left" w:pos="1961"/>
        </w:tabs>
        <w:spacing w:before="0" w:line="208" w:lineRule="auto"/>
        <w:ind w:right="873"/>
        <w:rPr>
          <w:sz w:val="24"/>
        </w:rPr>
      </w:pPr>
      <w:r>
        <w:rPr>
          <w:sz w:val="24"/>
        </w:rPr>
        <w:t>Compare</w:t>
      </w:r>
      <w:r>
        <w:rPr>
          <w:spacing w:val="2"/>
          <w:sz w:val="24"/>
        </w:rPr>
        <w:t xml:space="preserve"> </w:t>
      </w:r>
      <w:r>
        <w:rPr>
          <w:sz w:val="24"/>
        </w:rPr>
        <w:t>the</w:t>
      </w:r>
      <w:r>
        <w:rPr>
          <w:spacing w:val="3"/>
          <w:sz w:val="24"/>
        </w:rPr>
        <w:t xml:space="preserve"> </w:t>
      </w:r>
      <w:r>
        <w:rPr>
          <w:sz w:val="24"/>
        </w:rPr>
        <w:t>efficiency</w:t>
      </w:r>
      <w:r>
        <w:rPr>
          <w:spacing w:val="-5"/>
          <w:sz w:val="24"/>
        </w:rPr>
        <w:t xml:space="preserve"> </w:t>
      </w:r>
      <w:r>
        <w:rPr>
          <w:sz w:val="24"/>
        </w:rPr>
        <w:t>of</w:t>
      </w:r>
      <w:r>
        <w:rPr>
          <w:spacing w:val="-3"/>
          <w:sz w:val="24"/>
        </w:rPr>
        <w:t xml:space="preserve"> </w:t>
      </w:r>
      <w:r>
        <w:rPr>
          <w:sz w:val="24"/>
        </w:rPr>
        <w:t>a</w:t>
      </w:r>
      <w:r>
        <w:rPr>
          <w:spacing w:val="3"/>
          <w:sz w:val="24"/>
        </w:rPr>
        <w:t xml:space="preserve"> </w:t>
      </w:r>
      <w:r>
        <w:rPr>
          <w:sz w:val="24"/>
        </w:rPr>
        <w:t>permanent</w:t>
      </w:r>
      <w:r>
        <w:rPr>
          <w:spacing w:val="7"/>
          <w:sz w:val="24"/>
        </w:rPr>
        <w:t xml:space="preserve"> </w:t>
      </w:r>
      <w:r>
        <w:rPr>
          <w:sz w:val="24"/>
        </w:rPr>
        <w:t>magnet</w:t>
      </w:r>
      <w:r>
        <w:rPr>
          <w:spacing w:val="13"/>
          <w:sz w:val="24"/>
        </w:rPr>
        <w:t xml:space="preserve"> </w:t>
      </w:r>
      <w:r>
        <w:rPr>
          <w:sz w:val="24"/>
        </w:rPr>
        <w:t>synchronous</w:t>
      </w:r>
      <w:r>
        <w:rPr>
          <w:spacing w:val="2"/>
          <w:sz w:val="24"/>
        </w:rPr>
        <w:t xml:space="preserve"> </w:t>
      </w:r>
      <w:r>
        <w:rPr>
          <w:sz w:val="24"/>
        </w:rPr>
        <w:t>motor</w:t>
      </w:r>
      <w:r>
        <w:rPr>
          <w:spacing w:val="5"/>
          <w:sz w:val="24"/>
        </w:rPr>
        <w:t xml:space="preserve"> </w:t>
      </w:r>
      <w:r>
        <w:rPr>
          <w:sz w:val="24"/>
        </w:rPr>
        <w:t>with induction</w:t>
      </w:r>
      <w:r>
        <w:rPr>
          <w:spacing w:val="-57"/>
          <w:sz w:val="24"/>
        </w:rPr>
        <w:t xml:space="preserve"> </w:t>
      </w:r>
      <w:r>
        <w:rPr>
          <w:sz w:val="24"/>
        </w:rPr>
        <w:t>motor</w:t>
      </w:r>
    </w:p>
    <w:p w:rsidR="0029340C" w:rsidRDefault="0029340C" w:rsidP="00617A6F">
      <w:pPr>
        <w:pStyle w:val="ListParagraph"/>
        <w:numPr>
          <w:ilvl w:val="1"/>
          <w:numId w:val="153"/>
        </w:numPr>
        <w:tabs>
          <w:tab w:val="left" w:pos="1960"/>
          <w:tab w:val="left" w:pos="1961"/>
        </w:tabs>
        <w:spacing w:before="0" w:line="247" w:lineRule="exact"/>
        <w:rPr>
          <w:sz w:val="24"/>
        </w:rPr>
      </w:pPr>
      <w:r>
        <w:rPr>
          <w:sz w:val="24"/>
        </w:rPr>
        <w:t>Fan</w:t>
      </w:r>
      <w:r>
        <w:rPr>
          <w:spacing w:val="-5"/>
          <w:sz w:val="24"/>
        </w:rPr>
        <w:t xml:space="preserve"> </w:t>
      </w:r>
      <w:r>
        <w:rPr>
          <w:sz w:val="24"/>
        </w:rPr>
        <w:t>Motor</w:t>
      </w:r>
      <w:r>
        <w:rPr>
          <w:spacing w:val="2"/>
          <w:sz w:val="24"/>
        </w:rPr>
        <w:t xml:space="preserve"> </w:t>
      </w:r>
      <w:r>
        <w:rPr>
          <w:sz w:val="24"/>
        </w:rPr>
        <w:t>as</w:t>
      </w:r>
      <w:r>
        <w:rPr>
          <w:spacing w:val="-1"/>
          <w:sz w:val="24"/>
        </w:rPr>
        <w:t xml:space="preserve"> </w:t>
      </w:r>
      <w:r>
        <w:rPr>
          <w:sz w:val="24"/>
        </w:rPr>
        <w:t>example of</w:t>
      </w:r>
      <w:r>
        <w:rPr>
          <w:spacing w:val="-8"/>
          <w:sz w:val="24"/>
        </w:rPr>
        <w:t xml:space="preserve"> </w:t>
      </w:r>
      <w:r>
        <w:rPr>
          <w:sz w:val="24"/>
        </w:rPr>
        <w:t>External</w:t>
      </w:r>
      <w:r>
        <w:rPr>
          <w:spacing w:val="-8"/>
          <w:sz w:val="24"/>
        </w:rPr>
        <w:t xml:space="preserve"> </w:t>
      </w:r>
      <w:r>
        <w:rPr>
          <w:sz w:val="24"/>
        </w:rPr>
        <w:t>Rotor</w:t>
      </w:r>
      <w:r>
        <w:rPr>
          <w:spacing w:val="2"/>
          <w:sz w:val="24"/>
        </w:rPr>
        <w:t xml:space="preserve"> </w:t>
      </w:r>
      <w:r>
        <w:rPr>
          <w:sz w:val="24"/>
        </w:rPr>
        <w:t>motor</w:t>
      </w:r>
    </w:p>
    <w:p w:rsidR="0029340C" w:rsidRDefault="0029340C" w:rsidP="0029340C">
      <w:pPr>
        <w:tabs>
          <w:tab w:val="left" w:pos="1960"/>
          <w:tab w:val="left" w:pos="1961"/>
        </w:tabs>
        <w:spacing w:line="247" w:lineRule="exact"/>
        <w:rPr>
          <w:sz w:val="24"/>
        </w:rPr>
      </w:pPr>
    </w:p>
    <w:p w:rsidR="0029340C" w:rsidRPr="0029340C" w:rsidRDefault="0029340C" w:rsidP="0029340C">
      <w:pPr>
        <w:tabs>
          <w:tab w:val="left" w:pos="1960"/>
          <w:tab w:val="left" w:pos="1961"/>
        </w:tabs>
        <w:spacing w:line="247" w:lineRule="exact"/>
        <w:rPr>
          <w:sz w:val="24"/>
        </w:rPr>
      </w:pPr>
    </w:p>
    <w:p w:rsidR="0029340C" w:rsidRDefault="0029340C" w:rsidP="0029340C">
      <w:pPr>
        <w:pStyle w:val="BodyText"/>
        <w:ind w:left="0" w:firstLine="0"/>
      </w:pPr>
    </w:p>
    <w:p w:rsidR="0029340C" w:rsidRDefault="0029340C" w:rsidP="00617A6F">
      <w:pPr>
        <w:pStyle w:val="Heading2"/>
        <w:numPr>
          <w:ilvl w:val="0"/>
          <w:numId w:val="153"/>
        </w:numPr>
        <w:tabs>
          <w:tab w:val="left" w:pos="1240"/>
          <w:tab w:val="left" w:pos="1241"/>
        </w:tabs>
        <w:spacing w:before="1" w:line="240" w:lineRule="auto"/>
      </w:pPr>
      <w:r>
        <w:lastRenderedPageBreak/>
        <w:t>COMPREHEND</w:t>
      </w:r>
      <w:r>
        <w:rPr>
          <w:spacing w:val="-2"/>
        </w:rPr>
        <w:t xml:space="preserve"> </w:t>
      </w:r>
      <w:r>
        <w:t>THE</w:t>
      </w:r>
      <w:r>
        <w:rPr>
          <w:spacing w:val="-2"/>
        </w:rPr>
        <w:t xml:space="preserve"> </w:t>
      </w:r>
      <w:r>
        <w:t>CONSTRUCTION AND</w:t>
      </w:r>
      <w:r>
        <w:rPr>
          <w:spacing w:val="-1"/>
        </w:rPr>
        <w:t xml:space="preserve"> </w:t>
      </w:r>
      <w:r>
        <w:t>WORKING</w:t>
      </w:r>
      <w:r>
        <w:rPr>
          <w:spacing w:val="-1"/>
        </w:rPr>
        <w:t xml:space="preserve"> </w:t>
      </w:r>
      <w:r>
        <w:t>OF</w:t>
      </w:r>
      <w:r>
        <w:rPr>
          <w:spacing w:val="-2"/>
        </w:rPr>
        <w:t xml:space="preserve"> </w:t>
      </w:r>
      <w:r>
        <w:t>3 PHASE</w:t>
      </w:r>
    </w:p>
    <w:p w:rsidR="0029340C" w:rsidRDefault="0029340C" w:rsidP="0029340C">
      <w:pPr>
        <w:pStyle w:val="BodyText"/>
        <w:ind w:left="0" w:firstLine="0"/>
        <w:rPr>
          <w:b/>
        </w:rPr>
      </w:pPr>
    </w:p>
    <w:p w:rsidR="0029340C" w:rsidRDefault="0029340C" w:rsidP="0029340C">
      <w:pPr>
        <w:pStyle w:val="BodyText"/>
        <w:spacing w:before="9"/>
        <w:ind w:left="0" w:firstLine="0"/>
        <w:rPr>
          <w:b/>
        </w:rPr>
      </w:pPr>
    </w:p>
    <w:p w:rsidR="0029340C" w:rsidRDefault="0029340C" w:rsidP="0029340C">
      <w:pPr>
        <w:spacing w:before="1" w:line="275" w:lineRule="exact"/>
        <w:ind w:left="1241"/>
        <w:rPr>
          <w:b/>
          <w:sz w:val="24"/>
        </w:rPr>
      </w:pPr>
      <w:r>
        <w:rPr>
          <w:b/>
          <w:sz w:val="24"/>
        </w:rPr>
        <w:t>INDUCTION</w:t>
      </w:r>
      <w:r>
        <w:rPr>
          <w:b/>
          <w:spacing w:val="-3"/>
          <w:sz w:val="24"/>
        </w:rPr>
        <w:t xml:space="preserve"> </w:t>
      </w:r>
      <w:r>
        <w:rPr>
          <w:b/>
          <w:sz w:val="24"/>
        </w:rPr>
        <w:t>MOTORS.</w:t>
      </w:r>
    </w:p>
    <w:p w:rsidR="0029340C" w:rsidRDefault="0029340C" w:rsidP="00617A6F">
      <w:pPr>
        <w:pStyle w:val="ListParagraph"/>
        <w:numPr>
          <w:ilvl w:val="1"/>
          <w:numId w:val="153"/>
        </w:numPr>
        <w:tabs>
          <w:tab w:val="left" w:pos="1960"/>
          <w:tab w:val="left" w:pos="1961"/>
        </w:tabs>
        <w:spacing w:before="0" w:line="275" w:lineRule="exact"/>
        <w:rPr>
          <w:sz w:val="24"/>
        </w:rPr>
      </w:pPr>
      <w:r>
        <w:rPr>
          <w:sz w:val="24"/>
        </w:rPr>
        <w:t>State</w:t>
      </w:r>
      <w:r>
        <w:rPr>
          <w:spacing w:val="-4"/>
          <w:sz w:val="24"/>
        </w:rPr>
        <w:t xml:space="preserve"> </w:t>
      </w:r>
      <w:r>
        <w:rPr>
          <w:sz w:val="24"/>
        </w:rPr>
        <w:t>the</w:t>
      </w:r>
      <w:r>
        <w:rPr>
          <w:spacing w:val="-3"/>
          <w:sz w:val="24"/>
        </w:rPr>
        <w:t xml:space="preserve"> </w:t>
      </w:r>
      <w:r>
        <w:rPr>
          <w:sz w:val="24"/>
        </w:rPr>
        <w:t>function</w:t>
      </w:r>
      <w:r>
        <w:rPr>
          <w:spacing w:val="-7"/>
          <w:sz w:val="24"/>
        </w:rPr>
        <w:t xml:space="preserve"> </w:t>
      </w:r>
      <w:r>
        <w:rPr>
          <w:sz w:val="24"/>
        </w:rPr>
        <w:t>of</w:t>
      </w:r>
      <w:r>
        <w:rPr>
          <w:spacing w:val="-10"/>
          <w:sz w:val="24"/>
        </w:rPr>
        <w:t xml:space="preserve"> </w:t>
      </w:r>
      <w:r>
        <w:rPr>
          <w:sz w:val="24"/>
        </w:rPr>
        <w:t>different</w:t>
      </w:r>
      <w:r>
        <w:rPr>
          <w:spacing w:val="2"/>
          <w:sz w:val="24"/>
        </w:rPr>
        <w:t xml:space="preserve"> </w:t>
      </w:r>
      <w:r>
        <w:rPr>
          <w:sz w:val="24"/>
        </w:rPr>
        <w:t>parts</w:t>
      </w:r>
      <w:r>
        <w:rPr>
          <w:spacing w:val="-4"/>
          <w:sz w:val="24"/>
        </w:rPr>
        <w:t xml:space="preserve"> </w:t>
      </w:r>
      <w:r>
        <w:rPr>
          <w:sz w:val="24"/>
        </w:rPr>
        <w:t>of</w:t>
      </w:r>
      <w:r>
        <w:rPr>
          <w:spacing w:val="-10"/>
          <w:sz w:val="24"/>
        </w:rPr>
        <w:t xml:space="preserve"> </w:t>
      </w:r>
      <w:r>
        <w:rPr>
          <w:sz w:val="24"/>
        </w:rPr>
        <w:t>3</w:t>
      </w:r>
      <w:r>
        <w:rPr>
          <w:spacing w:val="-2"/>
          <w:sz w:val="24"/>
        </w:rPr>
        <w:t xml:space="preserve"> </w:t>
      </w:r>
      <w:r>
        <w:rPr>
          <w:sz w:val="24"/>
        </w:rPr>
        <w:t>phase</w:t>
      </w:r>
      <w:r>
        <w:rPr>
          <w:spacing w:val="-4"/>
          <w:sz w:val="24"/>
        </w:rPr>
        <w:t xml:space="preserve"> </w:t>
      </w:r>
      <w:r>
        <w:rPr>
          <w:sz w:val="24"/>
        </w:rPr>
        <w:t>induction</w:t>
      </w:r>
      <w:r>
        <w:rPr>
          <w:spacing w:val="-7"/>
          <w:sz w:val="24"/>
        </w:rPr>
        <w:t xml:space="preserve"> </w:t>
      </w:r>
      <w:r>
        <w:rPr>
          <w:sz w:val="24"/>
        </w:rPr>
        <w:t>motor</w:t>
      </w:r>
    </w:p>
    <w:p w:rsidR="0029340C" w:rsidRDefault="0029340C" w:rsidP="00617A6F">
      <w:pPr>
        <w:pStyle w:val="ListParagraph"/>
        <w:numPr>
          <w:ilvl w:val="1"/>
          <w:numId w:val="153"/>
        </w:numPr>
        <w:tabs>
          <w:tab w:val="left" w:pos="1960"/>
          <w:tab w:val="left" w:pos="1961"/>
        </w:tabs>
        <w:spacing w:before="2"/>
        <w:rPr>
          <w:sz w:val="24"/>
        </w:rPr>
      </w:pPr>
      <w:r>
        <w:rPr>
          <w:sz w:val="24"/>
        </w:rPr>
        <w:t>State</w:t>
      </w:r>
      <w:r>
        <w:rPr>
          <w:spacing w:val="-4"/>
          <w:sz w:val="24"/>
        </w:rPr>
        <w:t xml:space="preserve"> </w:t>
      </w:r>
      <w:r>
        <w:rPr>
          <w:sz w:val="24"/>
        </w:rPr>
        <w:t>the</w:t>
      </w:r>
      <w:r>
        <w:rPr>
          <w:spacing w:val="-4"/>
          <w:sz w:val="24"/>
        </w:rPr>
        <w:t xml:space="preserve"> </w:t>
      </w:r>
      <w:r>
        <w:rPr>
          <w:sz w:val="24"/>
        </w:rPr>
        <w:t>principle</w:t>
      </w:r>
      <w:r>
        <w:rPr>
          <w:spacing w:val="-4"/>
          <w:sz w:val="24"/>
        </w:rPr>
        <w:t xml:space="preserve"> </w:t>
      </w:r>
      <w:r>
        <w:rPr>
          <w:sz w:val="24"/>
        </w:rPr>
        <w:t>of</w:t>
      </w:r>
      <w:r>
        <w:rPr>
          <w:spacing w:val="-11"/>
          <w:sz w:val="24"/>
        </w:rPr>
        <w:t xml:space="preserve"> </w:t>
      </w:r>
      <w:r>
        <w:rPr>
          <w:sz w:val="24"/>
        </w:rPr>
        <w:t>working</w:t>
      </w:r>
      <w:r>
        <w:rPr>
          <w:spacing w:val="-3"/>
          <w:sz w:val="24"/>
        </w:rPr>
        <w:t xml:space="preserve"> </w:t>
      </w:r>
      <w:r>
        <w:rPr>
          <w:sz w:val="24"/>
        </w:rPr>
        <w:t>of</w:t>
      </w:r>
      <w:r>
        <w:rPr>
          <w:spacing w:val="-10"/>
          <w:sz w:val="24"/>
        </w:rPr>
        <w:t xml:space="preserve"> </w:t>
      </w:r>
      <w:r>
        <w:rPr>
          <w:sz w:val="24"/>
        </w:rPr>
        <w:t>3-phase</w:t>
      </w:r>
      <w:r>
        <w:rPr>
          <w:spacing w:val="-4"/>
          <w:sz w:val="24"/>
        </w:rPr>
        <w:t xml:space="preserve"> </w:t>
      </w:r>
      <w:r>
        <w:rPr>
          <w:sz w:val="24"/>
        </w:rPr>
        <w:t>induction</w:t>
      </w:r>
      <w:r>
        <w:rPr>
          <w:spacing w:val="-8"/>
          <w:sz w:val="24"/>
        </w:rPr>
        <w:t xml:space="preserve"> </w:t>
      </w:r>
      <w:r>
        <w:rPr>
          <w:sz w:val="24"/>
        </w:rPr>
        <w:t>motor</w:t>
      </w:r>
    </w:p>
    <w:p w:rsidR="0029340C" w:rsidRDefault="0029340C" w:rsidP="00617A6F">
      <w:pPr>
        <w:pStyle w:val="ListParagraph"/>
        <w:numPr>
          <w:ilvl w:val="1"/>
          <w:numId w:val="153"/>
        </w:numPr>
        <w:tabs>
          <w:tab w:val="left" w:pos="1960"/>
          <w:tab w:val="left" w:pos="1961"/>
        </w:tabs>
        <w:spacing w:before="3"/>
        <w:rPr>
          <w:sz w:val="24"/>
        </w:rPr>
      </w:pPr>
      <w:r>
        <w:rPr>
          <w:sz w:val="24"/>
        </w:rPr>
        <w:t>Derive</w:t>
      </w:r>
      <w:r>
        <w:rPr>
          <w:spacing w:val="-4"/>
          <w:sz w:val="24"/>
        </w:rPr>
        <w:t xml:space="preserve"> </w:t>
      </w:r>
      <w:r>
        <w:rPr>
          <w:sz w:val="24"/>
        </w:rPr>
        <w:t>the</w:t>
      </w:r>
      <w:r>
        <w:rPr>
          <w:spacing w:val="-3"/>
          <w:sz w:val="24"/>
        </w:rPr>
        <w:t xml:space="preserve"> </w:t>
      </w:r>
      <w:r>
        <w:rPr>
          <w:sz w:val="24"/>
        </w:rPr>
        <w:t>equation</w:t>
      </w:r>
      <w:r>
        <w:rPr>
          <w:spacing w:val="-8"/>
          <w:sz w:val="24"/>
        </w:rPr>
        <w:t xml:space="preserve"> </w:t>
      </w:r>
      <w:r>
        <w:rPr>
          <w:sz w:val="24"/>
        </w:rPr>
        <w:t>relating</w:t>
      </w:r>
      <w:r>
        <w:rPr>
          <w:spacing w:val="-2"/>
          <w:sz w:val="24"/>
        </w:rPr>
        <w:t xml:space="preserve"> </w:t>
      </w:r>
      <w:r>
        <w:rPr>
          <w:sz w:val="24"/>
        </w:rPr>
        <w:t>torque,</w:t>
      </w:r>
      <w:r>
        <w:rPr>
          <w:spacing w:val="-1"/>
          <w:sz w:val="24"/>
        </w:rPr>
        <w:t xml:space="preserve"> </w:t>
      </w:r>
      <w:r>
        <w:rPr>
          <w:sz w:val="24"/>
        </w:rPr>
        <w:t>power</w:t>
      </w:r>
      <w:r>
        <w:rPr>
          <w:spacing w:val="-1"/>
          <w:sz w:val="24"/>
        </w:rPr>
        <w:t xml:space="preserve"> </w:t>
      </w:r>
      <w:r>
        <w:rPr>
          <w:sz w:val="24"/>
        </w:rPr>
        <w:t>and</w:t>
      </w:r>
      <w:r>
        <w:rPr>
          <w:spacing w:val="-3"/>
          <w:sz w:val="24"/>
        </w:rPr>
        <w:t xml:space="preserve"> </w:t>
      </w:r>
      <w:r>
        <w:rPr>
          <w:sz w:val="24"/>
        </w:rPr>
        <w:t>slip,</w:t>
      </w:r>
      <w:r>
        <w:rPr>
          <w:spacing w:val="-1"/>
          <w:sz w:val="24"/>
        </w:rPr>
        <w:t xml:space="preserve"> </w:t>
      </w:r>
      <w:r>
        <w:rPr>
          <w:sz w:val="24"/>
        </w:rPr>
        <w:t>and</w:t>
      </w:r>
      <w:r>
        <w:rPr>
          <w:spacing w:val="-2"/>
          <w:sz w:val="24"/>
        </w:rPr>
        <w:t xml:space="preserve"> </w:t>
      </w:r>
      <w:r>
        <w:rPr>
          <w:sz w:val="24"/>
        </w:rPr>
        <w:t>for</w:t>
      </w:r>
      <w:r>
        <w:rPr>
          <w:spacing w:val="-2"/>
          <w:sz w:val="24"/>
        </w:rPr>
        <w:t xml:space="preserve"> </w:t>
      </w:r>
      <w:r>
        <w:rPr>
          <w:sz w:val="24"/>
        </w:rPr>
        <w:t>the</w:t>
      </w:r>
      <w:r>
        <w:rPr>
          <w:spacing w:val="-3"/>
          <w:sz w:val="24"/>
        </w:rPr>
        <w:t xml:space="preserve"> </w:t>
      </w:r>
      <w:r>
        <w:rPr>
          <w:sz w:val="24"/>
        </w:rPr>
        <w:t>pull</w:t>
      </w:r>
      <w:r>
        <w:rPr>
          <w:spacing w:val="-11"/>
          <w:sz w:val="24"/>
        </w:rPr>
        <w:t xml:space="preserve"> </w:t>
      </w:r>
      <w:r>
        <w:rPr>
          <w:sz w:val="24"/>
        </w:rPr>
        <w:t>out</w:t>
      </w:r>
      <w:r>
        <w:rPr>
          <w:spacing w:val="2"/>
          <w:sz w:val="24"/>
        </w:rPr>
        <w:t xml:space="preserve"> </w:t>
      </w:r>
      <w:r>
        <w:rPr>
          <w:sz w:val="24"/>
        </w:rPr>
        <w:t>torque</w:t>
      </w:r>
    </w:p>
    <w:p w:rsidR="0029340C" w:rsidRDefault="0029340C" w:rsidP="00617A6F">
      <w:pPr>
        <w:pStyle w:val="ListParagraph"/>
        <w:numPr>
          <w:ilvl w:val="1"/>
          <w:numId w:val="153"/>
        </w:numPr>
        <w:tabs>
          <w:tab w:val="left" w:pos="1960"/>
          <w:tab w:val="left" w:pos="1961"/>
        </w:tabs>
        <w:spacing w:before="2" w:line="242" w:lineRule="auto"/>
        <w:ind w:right="1336"/>
        <w:rPr>
          <w:sz w:val="24"/>
        </w:rPr>
      </w:pPr>
      <w:r>
        <w:rPr>
          <w:sz w:val="24"/>
        </w:rPr>
        <w:t>Solve</w:t>
      </w:r>
      <w:r>
        <w:rPr>
          <w:spacing w:val="-7"/>
          <w:sz w:val="24"/>
        </w:rPr>
        <w:t xml:space="preserve"> </w:t>
      </w:r>
      <w:r>
        <w:rPr>
          <w:sz w:val="24"/>
        </w:rPr>
        <w:t>problem</w:t>
      </w:r>
      <w:r>
        <w:rPr>
          <w:spacing w:val="-14"/>
          <w:sz w:val="24"/>
        </w:rPr>
        <w:t xml:space="preserve"> </w:t>
      </w:r>
      <w:r>
        <w:rPr>
          <w:sz w:val="24"/>
        </w:rPr>
        <w:t>on</w:t>
      </w:r>
      <w:r>
        <w:rPr>
          <w:spacing w:val="-11"/>
          <w:sz w:val="24"/>
        </w:rPr>
        <w:t xml:space="preserve"> </w:t>
      </w:r>
      <w:r>
        <w:rPr>
          <w:sz w:val="24"/>
        </w:rPr>
        <w:t>the</w:t>
      </w:r>
      <w:r>
        <w:rPr>
          <w:spacing w:val="-7"/>
          <w:sz w:val="24"/>
        </w:rPr>
        <w:t xml:space="preserve"> </w:t>
      </w:r>
      <w:r>
        <w:rPr>
          <w:sz w:val="24"/>
        </w:rPr>
        <w:t>performance</w:t>
      </w:r>
      <w:r>
        <w:rPr>
          <w:spacing w:val="-7"/>
          <w:sz w:val="24"/>
        </w:rPr>
        <w:t xml:space="preserve"> </w:t>
      </w:r>
      <w:r>
        <w:rPr>
          <w:sz w:val="24"/>
        </w:rPr>
        <w:t>of</w:t>
      </w:r>
      <w:r>
        <w:rPr>
          <w:spacing w:val="-13"/>
          <w:sz w:val="24"/>
        </w:rPr>
        <w:t xml:space="preserve"> </w:t>
      </w:r>
      <w:r>
        <w:rPr>
          <w:sz w:val="24"/>
        </w:rPr>
        <w:t>induction</w:t>
      </w:r>
      <w:r>
        <w:rPr>
          <w:spacing w:val="-10"/>
          <w:sz w:val="24"/>
        </w:rPr>
        <w:t xml:space="preserve"> </w:t>
      </w:r>
      <w:r>
        <w:rPr>
          <w:sz w:val="24"/>
        </w:rPr>
        <w:t>motor</w:t>
      </w:r>
      <w:r>
        <w:rPr>
          <w:spacing w:val="-6"/>
          <w:sz w:val="24"/>
        </w:rPr>
        <w:t xml:space="preserve"> </w:t>
      </w:r>
      <w:r>
        <w:rPr>
          <w:sz w:val="24"/>
        </w:rPr>
        <w:t>relating</w:t>
      </w:r>
      <w:r>
        <w:rPr>
          <w:spacing w:val="-6"/>
          <w:sz w:val="24"/>
        </w:rPr>
        <w:t xml:space="preserve"> </w:t>
      </w:r>
      <w:r>
        <w:rPr>
          <w:sz w:val="24"/>
        </w:rPr>
        <w:t>torque,</w:t>
      </w:r>
      <w:r>
        <w:rPr>
          <w:spacing w:val="-4"/>
          <w:sz w:val="24"/>
        </w:rPr>
        <w:t xml:space="preserve"> </w:t>
      </w:r>
      <w:r>
        <w:rPr>
          <w:sz w:val="24"/>
        </w:rPr>
        <w:t>slip</w:t>
      </w:r>
      <w:r>
        <w:rPr>
          <w:spacing w:val="-6"/>
          <w:sz w:val="24"/>
        </w:rPr>
        <w:t xml:space="preserve"> </w:t>
      </w:r>
      <w:r>
        <w:rPr>
          <w:sz w:val="24"/>
        </w:rPr>
        <w:t>and</w:t>
      </w:r>
      <w:r>
        <w:rPr>
          <w:spacing w:val="-57"/>
          <w:sz w:val="24"/>
        </w:rPr>
        <w:t xml:space="preserve"> </w:t>
      </w:r>
      <w:r>
        <w:rPr>
          <w:sz w:val="24"/>
        </w:rPr>
        <w:t>power.</w:t>
      </w:r>
    </w:p>
    <w:p w:rsidR="0029340C" w:rsidRDefault="0029340C" w:rsidP="00617A6F">
      <w:pPr>
        <w:pStyle w:val="ListParagraph"/>
        <w:numPr>
          <w:ilvl w:val="1"/>
          <w:numId w:val="153"/>
        </w:numPr>
        <w:tabs>
          <w:tab w:val="left" w:pos="1960"/>
          <w:tab w:val="left" w:pos="1961"/>
        </w:tabs>
        <w:spacing w:before="0" w:line="275" w:lineRule="exact"/>
        <w:rPr>
          <w:sz w:val="24"/>
        </w:rPr>
      </w:pPr>
      <w:r>
        <w:rPr>
          <w:sz w:val="24"/>
        </w:rPr>
        <w:t>Explain</w:t>
      </w:r>
      <w:r>
        <w:rPr>
          <w:spacing w:val="-14"/>
          <w:sz w:val="24"/>
        </w:rPr>
        <w:t xml:space="preserve"> </w:t>
      </w:r>
      <w:r>
        <w:rPr>
          <w:sz w:val="24"/>
        </w:rPr>
        <w:t>the</w:t>
      </w:r>
      <w:r>
        <w:rPr>
          <w:spacing w:val="-10"/>
          <w:sz w:val="24"/>
        </w:rPr>
        <w:t xml:space="preserve"> </w:t>
      </w:r>
      <w:r>
        <w:rPr>
          <w:sz w:val="24"/>
        </w:rPr>
        <w:t>relationship</w:t>
      </w:r>
      <w:r>
        <w:rPr>
          <w:spacing w:val="-9"/>
          <w:sz w:val="24"/>
        </w:rPr>
        <w:t xml:space="preserve"> </w:t>
      </w:r>
      <w:r>
        <w:rPr>
          <w:sz w:val="24"/>
        </w:rPr>
        <w:t>between</w:t>
      </w:r>
      <w:r>
        <w:rPr>
          <w:spacing w:val="-13"/>
          <w:sz w:val="24"/>
        </w:rPr>
        <w:t xml:space="preserve"> </w:t>
      </w:r>
      <w:r>
        <w:rPr>
          <w:sz w:val="24"/>
        </w:rPr>
        <w:t>slip</w:t>
      </w:r>
      <w:r>
        <w:rPr>
          <w:spacing w:val="-10"/>
          <w:sz w:val="24"/>
        </w:rPr>
        <w:t xml:space="preserve"> </w:t>
      </w:r>
      <w:r>
        <w:rPr>
          <w:sz w:val="24"/>
        </w:rPr>
        <w:t>and</w:t>
      </w:r>
      <w:r>
        <w:rPr>
          <w:spacing w:val="-9"/>
          <w:sz w:val="24"/>
        </w:rPr>
        <w:t xml:space="preserve"> </w:t>
      </w:r>
      <w:r>
        <w:rPr>
          <w:sz w:val="24"/>
        </w:rPr>
        <w:t>toque</w:t>
      </w:r>
      <w:r>
        <w:rPr>
          <w:spacing w:val="-10"/>
          <w:sz w:val="24"/>
        </w:rPr>
        <w:t xml:space="preserve"> </w:t>
      </w:r>
      <w:r>
        <w:rPr>
          <w:sz w:val="24"/>
        </w:rPr>
        <w:t>using</w:t>
      </w:r>
      <w:r>
        <w:rPr>
          <w:spacing w:val="-9"/>
          <w:sz w:val="24"/>
        </w:rPr>
        <w:t xml:space="preserve"> </w:t>
      </w:r>
      <w:r>
        <w:rPr>
          <w:sz w:val="24"/>
        </w:rPr>
        <w:t>slip-torque</w:t>
      </w:r>
      <w:r>
        <w:rPr>
          <w:spacing w:val="-10"/>
          <w:sz w:val="24"/>
        </w:rPr>
        <w:t xml:space="preserve"> </w:t>
      </w:r>
      <w:r>
        <w:rPr>
          <w:sz w:val="24"/>
        </w:rPr>
        <w:t>curve.</w:t>
      </w:r>
    </w:p>
    <w:p w:rsidR="0029340C" w:rsidRDefault="0029340C" w:rsidP="00617A6F">
      <w:pPr>
        <w:pStyle w:val="ListParagraph"/>
        <w:numPr>
          <w:ilvl w:val="1"/>
          <w:numId w:val="153"/>
        </w:numPr>
        <w:tabs>
          <w:tab w:val="left" w:pos="1960"/>
          <w:tab w:val="left" w:pos="1961"/>
        </w:tabs>
        <w:spacing w:before="3"/>
        <w:rPr>
          <w:sz w:val="24"/>
        </w:rPr>
      </w:pPr>
      <w:r>
        <w:rPr>
          <w:sz w:val="24"/>
        </w:rPr>
        <w:t>Explain</w:t>
      </w:r>
      <w:r>
        <w:rPr>
          <w:spacing w:val="-13"/>
          <w:sz w:val="24"/>
        </w:rPr>
        <w:t xml:space="preserve"> </w:t>
      </w:r>
      <w:r>
        <w:rPr>
          <w:sz w:val="24"/>
        </w:rPr>
        <w:t>losses</w:t>
      </w:r>
      <w:r>
        <w:rPr>
          <w:spacing w:val="-11"/>
          <w:sz w:val="24"/>
        </w:rPr>
        <w:t xml:space="preserve"> </w:t>
      </w:r>
      <w:r>
        <w:rPr>
          <w:sz w:val="24"/>
        </w:rPr>
        <w:t>in</w:t>
      </w:r>
      <w:r>
        <w:rPr>
          <w:spacing w:val="-12"/>
          <w:sz w:val="24"/>
        </w:rPr>
        <w:t xml:space="preserve"> </w:t>
      </w:r>
      <w:r>
        <w:rPr>
          <w:sz w:val="24"/>
        </w:rPr>
        <w:t>an</w:t>
      </w:r>
      <w:r>
        <w:rPr>
          <w:spacing w:val="-13"/>
          <w:sz w:val="24"/>
        </w:rPr>
        <w:t xml:space="preserve"> </w:t>
      </w:r>
      <w:r>
        <w:rPr>
          <w:sz w:val="24"/>
        </w:rPr>
        <w:t>induction</w:t>
      </w:r>
      <w:r>
        <w:rPr>
          <w:spacing w:val="-13"/>
          <w:sz w:val="24"/>
        </w:rPr>
        <w:t xml:space="preserve"> </w:t>
      </w:r>
      <w:r>
        <w:rPr>
          <w:sz w:val="24"/>
        </w:rPr>
        <w:t>motor</w:t>
      </w:r>
    </w:p>
    <w:p w:rsidR="0029340C" w:rsidRDefault="0029340C" w:rsidP="00617A6F">
      <w:pPr>
        <w:pStyle w:val="ListParagraph"/>
        <w:numPr>
          <w:ilvl w:val="1"/>
          <w:numId w:val="153"/>
        </w:numPr>
        <w:tabs>
          <w:tab w:val="left" w:pos="1960"/>
          <w:tab w:val="left" w:pos="1961"/>
        </w:tabs>
        <w:spacing w:before="2"/>
        <w:rPr>
          <w:sz w:val="24"/>
        </w:rPr>
      </w:pPr>
      <w:r>
        <w:rPr>
          <w:spacing w:val="-1"/>
          <w:sz w:val="24"/>
        </w:rPr>
        <w:t>Calculate</w:t>
      </w:r>
      <w:r>
        <w:rPr>
          <w:spacing w:val="-6"/>
          <w:sz w:val="24"/>
        </w:rPr>
        <w:t xml:space="preserve"> </w:t>
      </w:r>
      <w:r>
        <w:rPr>
          <w:spacing w:val="-1"/>
          <w:sz w:val="24"/>
        </w:rPr>
        <w:t>efficiency</w:t>
      </w:r>
      <w:r>
        <w:rPr>
          <w:spacing w:val="-13"/>
          <w:sz w:val="24"/>
        </w:rPr>
        <w:t xml:space="preserve"> </w:t>
      </w:r>
      <w:r>
        <w:rPr>
          <w:spacing w:val="-1"/>
          <w:sz w:val="24"/>
        </w:rPr>
        <w:t>of</w:t>
      </w:r>
      <w:r>
        <w:rPr>
          <w:spacing w:val="-12"/>
          <w:sz w:val="24"/>
        </w:rPr>
        <w:t xml:space="preserve"> </w:t>
      </w:r>
      <w:r>
        <w:rPr>
          <w:spacing w:val="-1"/>
          <w:sz w:val="24"/>
        </w:rPr>
        <w:t>induction</w:t>
      </w:r>
      <w:r>
        <w:rPr>
          <w:spacing w:val="-9"/>
          <w:sz w:val="24"/>
        </w:rPr>
        <w:t xml:space="preserve"> </w:t>
      </w:r>
      <w:r>
        <w:rPr>
          <w:spacing w:val="-1"/>
          <w:sz w:val="24"/>
        </w:rPr>
        <w:t>motor</w:t>
      </w:r>
      <w:r>
        <w:rPr>
          <w:spacing w:val="-4"/>
          <w:sz w:val="24"/>
        </w:rPr>
        <w:t xml:space="preserve"> </w:t>
      </w:r>
      <w:r>
        <w:rPr>
          <w:spacing w:val="-1"/>
          <w:sz w:val="24"/>
        </w:rPr>
        <w:t>for</w:t>
      </w:r>
      <w:r>
        <w:rPr>
          <w:spacing w:val="-3"/>
          <w:sz w:val="24"/>
        </w:rPr>
        <w:t xml:space="preserve"> </w:t>
      </w:r>
      <w:r>
        <w:rPr>
          <w:spacing w:val="-1"/>
          <w:sz w:val="24"/>
        </w:rPr>
        <w:t>given</w:t>
      </w:r>
      <w:r>
        <w:rPr>
          <w:spacing w:val="-9"/>
          <w:sz w:val="24"/>
        </w:rPr>
        <w:t xml:space="preserve"> </w:t>
      </w:r>
      <w:r>
        <w:rPr>
          <w:spacing w:val="-1"/>
          <w:sz w:val="24"/>
        </w:rPr>
        <w:t>slip</w:t>
      </w:r>
      <w:r>
        <w:rPr>
          <w:spacing w:val="-5"/>
          <w:sz w:val="24"/>
        </w:rPr>
        <w:t xml:space="preserve"> </w:t>
      </w:r>
      <w:r>
        <w:rPr>
          <w:spacing w:val="-1"/>
          <w:sz w:val="24"/>
        </w:rPr>
        <w:t>and</w:t>
      </w:r>
      <w:r>
        <w:rPr>
          <w:spacing w:val="-5"/>
          <w:sz w:val="24"/>
        </w:rPr>
        <w:t xml:space="preserve"> </w:t>
      </w:r>
      <w:r>
        <w:rPr>
          <w:spacing w:val="-1"/>
          <w:sz w:val="24"/>
        </w:rPr>
        <w:t>torque/power</w:t>
      </w:r>
      <w:r>
        <w:rPr>
          <w:spacing w:val="-3"/>
          <w:sz w:val="24"/>
        </w:rPr>
        <w:t xml:space="preserve"> </w:t>
      </w:r>
      <w:r>
        <w:rPr>
          <w:sz w:val="24"/>
        </w:rPr>
        <w:t>conditions.</w:t>
      </w:r>
    </w:p>
    <w:p w:rsidR="0029340C" w:rsidRDefault="0029340C" w:rsidP="00617A6F">
      <w:pPr>
        <w:pStyle w:val="ListParagraph"/>
        <w:numPr>
          <w:ilvl w:val="1"/>
          <w:numId w:val="153"/>
        </w:numPr>
        <w:tabs>
          <w:tab w:val="left" w:pos="1960"/>
          <w:tab w:val="left" w:pos="1961"/>
        </w:tabs>
        <w:spacing w:before="3"/>
        <w:rPr>
          <w:sz w:val="24"/>
        </w:rPr>
      </w:pPr>
      <w:r>
        <w:rPr>
          <w:sz w:val="24"/>
        </w:rPr>
        <w:t>Explain</w:t>
      </w:r>
      <w:r>
        <w:rPr>
          <w:spacing w:val="-8"/>
          <w:sz w:val="24"/>
        </w:rPr>
        <w:t xml:space="preserve"> </w:t>
      </w:r>
      <w:r>
        <w:rPr>
          <w:sz w:val="24"/>
        </w:rPr>
        <w:t>blocked</w:t>
      </w:r>
      <w:r>
        <w:rPr>
          <w:spacing w:val="-3"/>
          <w:sz w:val="24"/>
        </w:rPr>
        <w:t xml:space="preserve"> </w:t>
      </w:r>
      <w:r>
        <w:rPr>
          <w:sz w:val="24"/>
        </w:rPr>
        <w:t>rotor</w:t>
      </w:r>
      <w:r>
        <w:rPr>
          <w:spacing w:val="-2"/>
          <w:sz w:val="24"/>
        </w:rPr>
        <w:t xml:space="preserve"> </w:t>
      </w:r>
      <w:r>
        <w:rPr>
          <w:sz w:val="24"/>
        </w:rPr>
        <w:t>and</w:t>
      </w:r>
      <w:r>
        <w:rPr>
          <w:spacing w:val="-3"/>
          <w:sz w:val="24"/>
        </w:rPr>
        <w:t xml:space="preserve"> </w:t>
      </w:r>
      <w:r>
        <w:rPr>
          <w:sz w:val="24"/>
        </w:rPr>
        <w:t>no-load</w:t>
      </w:r>
      <w:r>
        <w:rPr>
          <w:spacing w:val="-2"/>
          <w:sz w:val="24"/>
        </w:rPr>
        <w:t xml:space="preserve"> </w:t>
      </w:r>
      <w:r>
        <w:rPr>
          <w:sz w:val="24"/>
        </w:rPr>
        <w:t>tests.</w:t>
      </w:r>
    </w:p>
    <w:p w:rsidR="0029340C" w:rsidRDefault="0029340C" w:rsidP="00617A6F">
      <w:pPr>
        <w:pStyle w:val="ListParagraph"/>
        <w:numPr>
          <w:ilvl w:val="1"/>
          <w:numId w:val="153"/>
        </w:numPr>
        <w:tabs>
          <w:tab w:val="left" w:pos="1960"/>
          <w:tab w:val="left" w:pos="1961"/>
        </w:tabs>
        <w:spacing w:before="2"/>
        <w:rPr>
          <w:sz w:val="24"/>
        </w:rPr>
      </w:pPr>
      <w:r>
        <w:rPr>
          <w:spacing w:val="-1"/>
          <w:sz w:val="24"/>
        </w:rPr>
        <w:t>Derive</w:t>
      </w:r>
      <w:r>
        <w:rPr>
          <w:spacing w:val="-8"/>
          <w:sz w:val="24"/>
        </w:rPr>
        <w:t xml:space="preserve"> </w:t>
      </w:r>
      <w:r>
        <w:rPr>
          <w:sz w:val="24"/>
        </w:rPr>
        <w:t>parameters</w:t>
      </w:r>
      <w:r>
        <w:rPr>
          <w:spacing w:val="-9"/>
          <w:sz w:val="24"/>
        </w:rPr>
        <w:t xml:space="preserve"> </w:t>
      </w:r>
      <w:r>
        <w:rPr>
          <w:sz w:val="24"/>
        </w:rPr>
        <w:t>of</w:t>
      </w:r>
      <w:r>
        <w:rPr>
          <w:spacing w:val="-14"/>
          <w:sz w:val="24"/>
        </w:rPr>
        <w:t xml:space="preserve"> </w:t>
      </w:r>
      <w:r>
        <w:rPr>
          <w:sz w:val="24"/>
        </w:rPr>
        <w:t>equivalent</w:t>
      </w:r>
      <w:r>
        <w:rPr>
          <w:spacing w:val="-2"/>
          <w:sz w:val="24"/>
        </w:rPr>
        <w:t xml:space="preserve"> </w:t>
      </w:r>
      <w:r>
        <w:rPr>
          <w:sz w:val="24"/>
        </w:rPr>
        <w:t>circuit</w:t>
      </w:r>
      <w:r>
        <w:rPr>
          <w:spacing w:val="-3"/>
          <w:sz w:val="24"/>
        </w:rPr>
        <w:t xml:space="preserve"> </w:t>
      </w:r>
      <w:r>
        <w:rPr>
          <w:sz w:val="24"/>
        </w:rPr>
        <w:t>from</w:t>
      </w:r>
      <w:r>
        <w:rPr>
          <w:spacing w:val="-14"/>
          <w:sz w:val="24"/>
        </w:rPr>
        <w:t xml:space="preserve"> </w:t>
      </w:r>
      <w:r>
        <w:rPr>
          <w:sz w:val="24"/>
        </w:rPr>
        <w:t>tests.</w:t>
      </w:r>
    </w:p>
    <w:p w:rsidR="0029340C" w:rsidRDefault="0029340C" w:rsidP="00617A6F">
      <w:pPr>
        <w:pStyle w:val="ListParagraph"/>
        <w:numPr>
          <w:ilvl w:val="1"/>
          <w:numId w:val="153"/>
        </w:numPr>
        <w:tabs>
          <w:tab w:val="left" w:pos="1960"/>
          <w:tab w:val="left" w:pos="1961"/>
        </w:tabs>
        <w:spacing w:before="2"/>
        <w:rPr>
          <w:sz w:val="24"/>
        </w:rPr>
      </w:pPr>
      <w:r>
        <w:rPr>
          <w:spacing w:val="-1"/>
          <w:sz w:val="24"/>
        </w:rPr>
        <w:t>Explain</w:t>
      </w:r>
      <w:r>
        <w:rPr>
          <w:spacing w:val="-11"/>
          <w:sz w:val="24"/>
        </w:rPr>
        <w:t xml:space="preserve"> </w:t>
      </w:r>
      <w:r>
        <w:rPr>
          <w:spacing w:val="-1"/>
          <w:sz w:val="24"/>
        </w:rPr>
        <w:t>general</w:t>
      </w:r>
      <w:r>
        <w:rPr>
          <w:spacing w:val="-13"/>
          <w:sz w:val="24"/>
        </w:rPr>
        <w:t xml:space="preserve"> </w:t>
      </w:r>
      <w:r>
        <w:rPr>
          <w:spacing w:val="-1"/>
          <w:sz w:val="24"/>
        </w:rPr>
        <w:t>principles</w:t>
      </w:r>
      <w:r>
        <w:rPr>
          <w:spacing w:val="-8"/>
          <w:sz w:val="24"/>
        </w:rPr>
        <w:t xml:space="preserve"> </w:t>
      </w:r>
      <w:r>
        <w:rPr>
          <w:spacing w:val="-1"/>
          <w:sz w:val="24"/>
        </w:rPr>
        <w:t>of</w:t>
      </w:r>
      <w:r>
        <w:rPr>
          <w:spacing w:val="-12"/>
          <w:sz w:val="24"/>
        </w:rPr>
        <w:t xml:space="preserve"> </w:t>
      </w:r>
      <w:r>
        <w:rPr>
          <w:spacing w:val="-1"/>
          <w:sz w:val="24"/>
        </w:rPr>
        <w:t>3</w:t>
      </w:r>
      <w:r>
        <w:rPr>
          <w:spacing w:val="-6"/>
          <w:sz w:val="24"/>
        </w:rPr>
        <w:t xml:space="preserve"> </w:t>
      </w:r>
      <w:r>
        <w:rPr>
          <w:spacing w:val="-1"/>
          <w:sz w:val="24"/>
        </w:rPr>
        <w:t>phase</w:t>
      </w:r>
      <w:r>
        <w:rPr>
          <w:spacing w:val="-7"/>
          <w:sz w:val="24"/>
        </w:rPr>
        <w:t xml:space="preserve"> </w:t>
      </w:r>
      <w:r>
        <w:rPr>
          <w:sz w:val="24"/>
        </w:rPr>
        <w:t>stator</w:t>
      </w:r>
      <w:r>
        <w:rPr>
          <w:spacing w:val="-5"/>
          <w:sz w:val="24"/>
        </w:rPr>
        <w:t xml:space="preserve"> </w:t>
      </w:r>
      <w:r>
        <w:rPr>
          <w:sz w:val="24"/>
        </w:rPr>
        <w:t>winding</w:t>
      </w:r>
    </w:p>
    <w:p w:rsidR="0029340C" w:rsidRDefault="0029340C" w:rsidP="00617A6F">
      <w:pPr>
        <w:pStyle w:val="ListParagraph"/>
        <w:numPr>
          <w:ilvl w:val="1"/>
          <w:numId w:val="153"/>
        </w:numPr>
        <w:tabs>
          <w:tab w:val="left" w:pos="1960"/>
          <w:tab w:val="left" w:pos="1961"/>
        </w:tabs>
        <w:spacing w:before="3"/>
        <w:rPr>
          <w:sz w:val="24"/>
        </w:rPr>
      </w:pPr>
      <w:r>
        <w:rPr>
          <w:sz w:val="24"/>
        </w:rPr>
        <w:t>Define</w:t>
      </w:r>
      <w:r>
        <w:rPr>
          <w:spacing w:val="-11"/>
          <w:sz w:val="24"/>
        </w:rPr>
        <w:t xml:space="preserve"> </w:t>
      </w:r>
      <w:r>
        <w:rPr>
          <w:sz w:val="24"/>
        </w:rPr>
        <w:t>terms</w:t>
      </w:r>
      <w:r>
        <w:rPr>
          <w:spacing w:val="-11"/>
          <w:sz w:val="24"/>
        </w:rPr>
        <w:t xml:space="preserve"> </w:t>
      </w:r>
      <w:r>
        <w:rPr>
          <w:sz w:val="24"/>
        </w:rPr>
        <w:t>related</w:t>
      </w:r>
      <w:r>
        <w:rPr>
          <w:spacing w:val="-10"/>
          <w:sz w:val="24"/>
        </w:rPr>
        <w:t xml:space="preserve"> </w:t>
      </w:r>
      <w:r>
        <w:rPr>
          <w:sz w:val="24"/>
        </w:rPr>
        <w:t>to</w:t>
      </w:r>
      <w:r>
        <w:rPr>
          <w:spacing w:val="-7"/>
          <w:sz w:val="24"/>
        </w:rPr>
        <w:t xml:space="preserve"> </w:t>
      </w:r>
      <w:r>
        <w:rPr>
          <w:sz w:val="24"/>
        </w:rPr>
        <w:t>winding</w:t>
      </w:r>
    </w:p>
    <w:p w:rsidR="0029340C" w:rsidRDefault="0029340C" w:rsidP="00617A6F">
      <w:pPr>
        <w:pStyle w:val="ListParagraph"/>
        <w:numPr>
          <w:ilvl w:val="1"/>
          <w:numId w:val="153"/>
        </w:numPr>
        <w:tabs>
          <w:tab w:val="left" w:pos="1960"/>
          <w:tab w:val="left" w:pos="1961"/>
        </w:tabs>
        <w:spacing w:before="3" w:line="242" w:lineRule="auto"/>
        <w:ind w:right="884"/>
        <w:rPr>
          <w:sz w:val="24"/>
        </w:rPr>
      </w:pPr>
      <w:r>
        <w:rPr>
          <w:spacing w:val="-2"/>
          <w:sz w:val="24"/>
        </w:rPr>
        <w:t xml:space="preserve">Classify the windings as short and full-pitched, single and double-layer, </w:t>
      </w:r>
      <w:r>
        <w:rPr>
          <w:spacing w:val="-1"/>
          <w:sz w:val="24"/>
        </w:rPr>
        <w:t>progressive</w:t>
      </w:r>
      <w:r>
        <w:rPr>
          <w:spacing w:val="-57"/>
          <w:sz w:val="24"/>
        </w:rPr>
        <w:t xml:space="preserve"> </w:t>
      </w:r>
      <w:r>
        <w:rPr>
          <w:sz w:val="24"/>
        </w:rPr>
        <w:t>and</w:t>
      </w:r>
      <w:r>
        <w:rPr>
          <w:spacing w:val="1"/>
          <w:sz w:val="24"/>
        </w:rPr>
        <w:t xml:space="preserve"> </w:t>
      </w:r>
      <w:r>
        <w:rPr>
          <w:sz w:val="24"/>
        </w:rPr>
        <w:t>retrogressive</w:t>
      </w:r>
    </w:p>
    <w:p w:rsidR="0029340C" w:rsidRDefault="0029340C" w:rsidP="00617A6F">
      <w:pPr>
        <w:pStyle w:val="ListParagraph"/>
        <w:numPr>
          <w:ilvl w:val="1"/>
          <w:numId w:val="153"/>
        </w:numPr>
        <w:tabs>
          <w:tab w:val="left" w:pos="1960"/>
          <w:tab w:val="left" w:pos="1961"/>
        </w:tabs>
        <w:spacing w:before="0" w:line="275" w:lineRule="exact"/>
        <w:rPr>
          <w:sz w:val="24"/>
        </w:rPr>
      </w:pPr>
      <w:r>
        <w:rPr>
          <w:spacing w:val="-1"/>
          <w:sz w:val="24"/>
        </w:rPr>
        <w:t>Draw</w:t>
      </w:r>
      <w:r>
        <w:rPr>
          <w:spacing w:val="-7"/>
          <w:sz w:val="24"/>
        </w:rPr>
        <w:t xml:space="preserve"> </w:t>
      </w:r>
      <w:r>
        <w:rPr>
          <w:spacing w:val="-1"/>
          <w:sz w:val="24"/>
        </w:rPr>
        <w:t>winding</w:t>
      </w:r>
      <w:r>
        <w:rPr>
          <w:spacing w:val="-6"/>
          <w:sz w:val="24"/>
        </w:rPr>
        <w:t xml:space="preserve"> </w:t>
      </w:r>
      <w:r>
        <w:rPr>
          <w:spacing w:val="-1"/>
          <w:sz w:val="24"/>
        </w:rPr>
        <w:t>diagrams</w:t>
      </w:r>
      <w:r>
        <w:rPr>
          <w:spacing w:val="-8"/>
          <w:sz w:val="24"/>
        </w:rPr>
        <w:t xml:space="preserve"> </w:t>
      </w:r>
      <w:r>
        <w:rPr>
          <w:spacing w:val="-1"/>
          <w:sz w:val="24"/>
        </w:rPr>
        <w:t>of</w:t>
      </w:r>
      <w:r>
        <w:rPr>
          <w:spacing w:val="-13"/>
          <w:sz w:val="24"/>
        </w:rPr>
        <w:t xml:space="preserve"> </w:t>
      </w:r>
      <w:r>
        <w:rPr>
          <w:spacing w:val="-1"/>
          <w:sz w:val="24"/>
        </w:rPr>
        <w:t>typical</w:t>
      </w:r>
      <w:r>
        <w:rPr>
          <w:spacing w:val="-13"/>
          <w:sz w:val="24"/>
        </w:rPr>
        <w:t xml:space="preserve"> </w:t>
      </w:r>
      <w:r>
        <w:rPr>
          <w:spacing w:val="-1"/>
          <w:sz w:val="24"/>
        </w:rPr>
        <w:t>slot</w:t>
      </w:r>
      <w:r>
        <w:rPr>
          <w:spacing w:val="-2"/>
          <w:sz w:val="24"/>
        </w:rPr>
        <w:t xml:space="preserve"> </w:t>
      </w:r>
      <w:r>
        <w:rPr>
          <w:spacing w:val="-1"/>
          <w:sz w:val="24"/>
        </w:rPr>
        <w:t>pole</w:t>
      </w:r>
      <w:r>
        <w:rPr>
          <w:spacing w:val="-7"/>
          <w:sz w:val="24"/>
        </w:rPr>
        <w:t xml:space="preserve"> </w:t>
      </w:r>
      <w:r>
        <w:rPr>
          <w:spacing w:val="-1"/>
          <w:sz w:val="24"/>
        </w:rPr>
        <w:t>combinations</w:t>
      </w:r>
    </w:p>
    <w:p w:rsidR="0029340C" w:rsidRDefault="0029340C" w:rsidP="00617A6F">
      <w:pPr>
        <w:pStyle w:val="ListParagraph"/>
        <w:numPr>
          <w:ilvl w:val="1"/>
          <w:numId w:val="153"/>
        </w:numPr>
        <w:tabs>
          <w:tab w:val="left" w:pos="1960"/>
          <w:tab w:val="left" w:pos="1961"/>
        </w:tabs>
        <w:spacing w:before="2"/>
        <w:rPr>
          <w:sz w:val="24"/>
        </w:rPr>
      </w:pPr>
      <w:r>
        <w:rPr>
          <w:sz w:val="24"/>
        </w:rPr>
        <w:t>State</w:t>
      </w:r>
      <w:r>
        <w:rPr>
          <w:spacing w:val="-1"/>
          <w:sz w:val="24"/>
        </w:rPr>
        <w:t xml:space="preserve"> </w:t>
      </w:r>
      <w:r>
        <w:rPr>
          <w:sz w:val="24"/>
        </w:rPr>
        <w:t>the</w:t>
      </w:r>
      <w:r>
        <w:rPr>
          <w:spacing w:val="-1"/>
          <w:sz w:val="24"/>
        </w:rPr>
        <w:t xml:space="preserve"> </w:t>
      </w:r>
      <w:r>
        <w:rPr>
          <w:sz w:val="24"/>
        </w:rPr>
        <w:t>methods</w:t>
      </w:r>
      <w:r>
        <w:rPr>
          <w:spacing w:val="-1"/>
          <w:sz w:val="24"/>
        </w:rPr>
        <w:t xml:space="preserve"> </w:t>
      </w:r>
      <w:r>
        <w:rPr>
          <w:sz w:val="24"/>
        </w:rPr>
        <w:t>of</w:t>
      </w:r>
      <w:r>
        <w:rPr>
          <w:spacing w:val="-7"/>
          <w:sz w:val="24"/>
        </w:rPr>
        <w:t xml:space="preserve"> </w:t>
      </w:r>
      <w:r>
        <w:rPr>
          <w:sz w:val="24"/>
        </w:rPr>
        <w:t>starting of</w:t>
      </w:r>
      <w:r>
        <w:rPr>
          <w:spacing w:val="-7"/>
          <w:sz w:val="24"/>
        </w:rPr>
        <w:t xml:space="preserve"> </w:t>
      </w:r>
      <w:r>
        <w:rPr>
          <w:sz w:val="24"/>
        </w:rPr>
        <w:t>induction</w:t>
      </w:r>
      <w:r>
        <w:rPr>
          <w:spacing w:val="-5"/>
          <w:sz w:val="24"/>
        </w:rPr>
        <w:t xml:space="preserve"> </w:t>
      </w:r>
      <w:r>
        <w:rPr>
          <w:sz w:val="24"/>
        </w:rPr>
        <w:t>motor</w:t>
      </w:r>
    </w:p>
    <w:p w:rsidR="0029340C" w:rsidRDefault="0029340C" w:rsidP="00617A6F">
      <w:pPr>
        <w:pStyle w:val="ListParagraph"/>
        <w:numPr>
          <w:ilvl w:val="1"/>
          <w:numId w:val="153"/>
        </w:numPr>
        <w:tabs>
          <w:tab w:val="left" w:pos="1960"/>
          <w:tab w:val="left" w:pos="1961"/>
        </w:tabs>
        <w:spacing w:before="3" w:line="242" w:lineRule="auto"/>
        <w:ind w:right="1113"/>
        <w:rPr>
          <w:sz w:val="24"/>
        </w:rPr>
      </w:pPr>
      <w:r>
        <w:rPr>
          <w:sz w:val="24"/>
        </w:rPr>
        <w:t>Sketch</w:t>
      </w:r>
      <w:r>
        <w:rPr>
          <w:spacing w:val="-10"/>
          <w:sz w:val="24"/>
        </w:rPr>
        <w:t xml:space="preserve"> </w:t>
      </w:r>
      <w:r>
        <w:rPr>
          <w:sz w:val="24"/>
        </w:rPr>
        <w:t>the</w:t>
      </w:r>
      <w:r>
        <w:rPr>
          <w:spacing w:val="-7"/>
          <w:sz w:val="24"/>
        </w:rPr>
        <w:t xml:space="preserve"> </w:t>
      </w:r>
      <w:r>
        <w:rPr>
          <w:sz w:val="24"/>
        </w:rPr>
        <w:t>circuit</w:t>
      </w:r>
      <w:r>
        <w:rPr>
          <w:spacing w:val="-1"/>
          <w:sz w:val="24"/>
        </w:rPr>
        <w:t xml:space="preserve"> </w:t>
      </w:r>
      <w:r>
        <w:rPr>
          <w:sz w:val="24"/>
        </w:rPr>
        <w:t>diagram</w:t>
      </w:r>
      <w:r>
        <w:rPr>
          <w:spacing w:val="-13"/>
          <w:sz w:val="24"/>
        </w:rPr>
        <w:t xml:space="preserve"> </w:t>
      </w:r>
      <w:r>
        <w:rPr>
          <w:sz w:val="24"/>
        </w:rPr>
        <w:t>of</w:t>
      </w:r>
      <w:r>
        <w:rPr>
          <w:spacing w:val="-12"/>
          <w:sz w:val="24"/>
        </w:rPr>
        <w:t xml:space="preserve"> </w:t>
      </w:r>
      <w:r>
        <w:rPr>
          <w:sz w:val="24"/>
        </w:rPr>
        <w:t>induction</w:t>
      </w:r>
      <w:r>
        <w:rPr>
          <w:spacing w:val="-10"/>
          <w:sz w:val="24"/>
        </w:rPr>
        <w:t xml:space="preserve"> </w:t>
      </w:r>
      <w:r>
        <w:rPr>
          <w:sz w:val="24"/>
        </w:rPr>
        <w:t>motor</w:t>
      </w:r>
      <w:r>
        <w:rPr>
          <w:spacing w:val="-5"/>
          <w:sz w:val="24"/>
        </w:rPr>
        <w:t xml:space="preserve"> </w:t>
      </w:r>
      <w:r>
        <w:rPr>
          <w:sz w:val="24"/>
        </w:rPr>
        <w:t>&amp;</w:t>
      </w:r>
      <w:r>
        <w:rPr>
          <w:spacing w:val="-10"/>
          <w:sz w:val="24"/>
        </w:rPr>
        <w:t xml:space="preserve"> </w:t>
      </w:r>
      <w:r>
        <w:rPr>
          <w:sz w:val="24"/>
        </w:rPr>
        <w:t>explain</w:t>
      </w:r>
      <w:r>
        <w:rPr>
          <w:spacing w:val="-10"/>
          <w:sz w:val="24"/>
        </w:rPr>
        <w:t xml:space="preserve"> </w:t>
      </w:r>
      <w:r>
        <w:rPr>
          <w:sz w:val="24"/>
        </w:rPr>
        <w:t>its</w:t>
      </w:r>
      <w:r>
        <w:rPr>
          <w:spacing w:val="-7"/>
          <w:sz w:val="24"/>
        </w:rPr>
        <w:t xml:space="preserve"> </w:t>
      </w:r>
      <w:r>
        <w:rPr>
          <w:sz w:val="24"/>
        </w:rPr>
        <w:t>working</w:t>
      </w:r>
      <w:r>
        <w:rPr>
          <w:spacing w:val="-5"/>
          <w:sz w:val="24"/>
        </w:rPr>
        <w:t xml:space="preserve"> </w:t>
      </w:r>
      <w:r>
        <w:rPr>
          <w:sz w:val="24"/>
        </w:rPr>
        <w:t>with</w:t>
      </w:r>
      <w:r>
        <w:rPr>
          <w:spacing w:val="-10"/>
          <w:sz w:val="24"/>
        </w:rPr>
        <w:t xml:space="preserve"> </w:t>
      </w:r>
      <w:r>
        <w:rPr>
          <w:sz w:val="24"/>
        </w:rPr>
        <w:t>D.O.L.</w:t>
      </w:r>
      <w:r>
        <w:rPr>
          <w:spacing w:val="-57"/>
          <w:sz w:val="24"/>
        </w:rPr>
        <w:t xml:space="preserve"> </w:t>
      </w:r>
      <w:r>
        <w:rPr>
          <w:sz w:val="24"/>
        </w:rPr>
        <w:t>starter,</w:t>
      </w:r>
      <w:r>
        <w:rPr>
          <w:spacing w:val="3"/>
          <w:sz w:val="24"/>
        </w:rPr>
        <w:t xml:space="preserve"> </w:t>
      </w:r>
      <w:r>
        <w:rPr>
          <w:sz w:val="24"/>
        </w:rPr>
        <w:t>Y-delta</w:t>
      </w:r>
      <w:r>
        <w:rPr>
          <w:spacing w:val="1"/>
          <w:sz w:val="24"/>
        </w:rPr>
        <w:t xml:space="preserve"> </w:t>
      </w:r>
      <w:r>
        <w:rPr>
          <w:sz w:val="24"/>
        </w:rPr>
        <w:t>starter,</w:t>
      </w:r>
      <w:r>
        <w:rPr>
          <w:spacing w:val="4"/>
          <w:sz w:val="24"/>
        </w:rPr>
        <w:t xml:space="preserve"> </w:t>
      </w:r>
      <w:r>
        <w:rPr>
          <w:sz w:val="24"/>
        </w:rPr>
        <w:t>Auto</w:t>
      </w:r>
      <w:r>
        <w:rPr>
          <w:spacing w:val="6"/>
          <w:sz w:val="24"/>
        </w:rPr>
        <w:t xml:space="preserve"> </w:t>
      </w:r>
      <w:r>
        <w:rPr>
          <w:sz w:val="24"/>
        </w:rPr>
        <w:t>transformer</w:t>
      </w:r>
      <w:r>
        <w:rPr>
          <w:spacing w:val="3"/>
          <w:sz w:val="24"/>
        </w:rPr>
        <w:t xml:space="preserve"> </w:t>
      </w:r>
      <w:r>
        <w:rPr>
          <w:sz w:val="24"/>
        </w:rPr>
        <w:t>starter</w:t>
      </w:r>
    </w:p>
    <w:p w:rsidR="0029340C" w:rsidRDefault="0029340C" w:rsidP="00617A6F">
      <w:pPr>
        <w:pStyle w:val="ListParagraph"/>
        <w:numPr>
          <w:ilvl w:val="1"/>
          <w:numId w:val="153"/>
        </w:numPr>
        <w:tabs>
          <w:tab w:val="left" w:pos="1960"/>
          <w:tab w:val="left" w:pos="1961"/>
        </w:tabs>
        <w:spacing w:before="0" w:line="275" w:lineRule="exact"/>
        <w:rPr>
          <w:sz w:val="24"/>
        </w:rPr>
      </w:pPr>
      <w:r>
        <w:rPr>
          <w:sz w:val="24"/>
        </w:rPr>
        <w:t>Describe</w:t>
      </w:r>
      <w:r>
        <w:rPr>
          <w:spacing w:val="-4"/>
          <w:sz w:val="24"/>
        </w:rPr>
        <w:t xml:space="preserve"> </w:t>
      </w:r>
      <w:r>
        <w:rPr>
          <w:sz w:val="24"/>
        </w:rPr>
        <w:t>speed</w:t>
      </w:r>
      <w:r>
        <w:rPr>
          <w:spacing w:val="-3"/>
          <w:sz w:val="24"/>
        </w:rPr>
        <w:t xml:space="preserve"> </w:t>
      </w:r>
      <w:r>
        <w:rPr>
          <w:sz w:val="24"/>
        </w:rPr>
        <w:t>control</w:t>
      </w:r>
      <w:r>
        <w:rPr>
          <w:spacing w:val="-11"/>
          <w:sz w:val="24"/>
        </w:rPr>
        <w:t xml:space="preserve"> </w:t>
      </w:r>
      <w:r>
        <w:rPr>
          <w:sz w:val="24"/>
        </w:rPr>
        <w:t>methods</w:t>
      </w:r>
    </w:p>
    <w:p w:rsidR="0029340C" w:rsidRDefault="0029340C" w:rsidP="0029340C">
      <w:pPr>
        <w:pStyle w:val="BodyText"/>
        <w:ind w:left="0" w:firstLine="0"/>
      </w:pPr>
    </w:p>
    <w:p w:rsidR="0029340C" w:rsidRDefault="0029340C" w:rsidP="00617A6F">
      <w:pPr>
        <w:pStyle w:val="Heading2"/>
        <w:numPr>
          <w:ilvl w:val="0"/>
          <w:numId w:val="153"/>
        </w:numPr>
        <w:tabs>
          <w:tab w:val="left" w:pos="1240"/>
          <w:tab w:val="left" w:pos="1241"/>
        </w:tabs>
        <w:spacing w:line="240" w:lineRule="auto"/>
        <w:rPr>
          <w:b w:val="0"/>
        </w:rPr>
      </w:pPr>
      <w:r>
        <w:t>COMPREHEND</w:t>
      </w:r>
      <w:r>
        <w:rPr>
          <w:spacing w:val="-1"/>
        </w:rPr>
        <w:t xml:space="preserve"> </w:t>
      </w:r>
      <w:r>
        <w:t>WORKING OF</w:t>
      </w:r>
      <w:r>
        <w:rPr>
          <w:spacing w:val="-2"/>
        </w:rPr>
        <w:t xml:space="preserve"> </w:t>
      </w:r>
      <w:r>
        <w:t>1-</w:t>
      </w:r>
      <w:r>
        <w:rPr>
          <w:spacing w:val="3"/>
        </w:rPr>
        <w:t xml:space="preserve"> </w:t>
      </w:r>
      <w:r>
        <w:t>PHASE</w:t>
      </w:r>
      <w:r>
        <w:rPr>
          <w:spacing w:val="-2"/>
        </w:rPr>
        <w:t xml:space="preserve"> </w:t>
      </w:r>
      <w:r>
        <w:t>INDUCTION MOTOR</w:t>
      </w:r>
      <w:r>
        <w:rPr>
          <w:b w:val="0"/>
        </w:rPr>
        <w:t>.</w:t>
      </w:r>
    </w:p>
    <w:p w:rsidR="0029340C" w:rsidRDefault="0029340C" w:rsidP="00617A6F">
      <w:pPr>
        <w:pStyle w:val="ListParagraph"/>
        <w:numPr>
          <w:ilvl w:val="1"/>
          <w:numId w:val="153"/>
        </w:numPr>
        <w:tabs>
          <w:tab w:val="left" w:pos="1960"/>
          <w:tab w:val="left" w:pos="1961"/>
        </w:tabs>
        <w:spacing w:before="2"/>
        <w:rPr>
          <w:sz w:val="24"/>
        </w:rPr>
      </w:pPr>
      <w:r>
        <w:rPr>
          <w:sz w:val="24"/>
        </w:rPr>
        <w:t>State the types of</w:t>
      </w:r>
      <w:r>
        <w:rPr>
          <w:spacing w:val="-7"/>
          <w:sz w:val="24"/>
        </w:rPr>
        <w:t xml:space="preserve"> </w:t>
      </w:r>
      <w:r>
        <w:rPr>
          <w:sz w:val="24"/>
        </w:rPr>
        <w:t>1</w:t>
      </w:r>
      <w:r>
        <w:rPr>
          <w:spacing w:val="1"/>
          <w:sz w:val="24"/>
        </w:rPr>
        <w:t xml:space="preserve"> </w:t>
      </w:r>
      <w:r>
        <w:rPr>
          <w:sz w:val="24"/>
        </w:rPr>
        <w:t>phase</w:t>
      </w:r>
      <w:r>
        <w:rPr>
          <w:spacing w:val="1"/>
          <w:sz w:val="24"/>
        </w:rPr>
        <w:t xml:space="preserve"> </w:t>
      </w:r>
      <w:r>
        <w:rPr>
          <w:sz w:val="24"/>
        </w:rPr>
        <w:t>Induction</w:t>
      </w:r>
      <w:r>
        <w:rPr>
          <w:spacing w:val="-4"/>
          <w:sz w:val="24"/>
        </w:rPr>
        <w:t xml:space="preserve"> </w:t>
      </w:r>
      <w:r>
        <w:rPr>
          <w:sz w:val="24"/>
        </w:rPr>
        <w:t>motor</w:t>
      </w:r>
    </w:p>
    <w:p w:rsidR="0029340C" w:rsidRDefault="0029340C" w:rsidP="00617A6F">
      <w:pPr>
        <w:pStyle w:val="ListParagraph"/>
        <w:numPr>
          <w:ilvl w:val="1"/>
          <w:numId w:val="153"/>
        </w:numPr>
        <w:tabs>
          <w:tab w:val="left" w:pos="1960"/>
          <w:tab w:val="left" w:pos="1961"/>
        </w:tabs>
        <w:spacing w:before="3"/>
        <w:rPr>
          <w:sz w:val="24"/>
        </w:rPr>
      </w:pPr>
      <w:r>
        <w:rPr>
          <w:sz w:val="24"/>
        </w:rPr>
        <w:t>Explain</w:t>
      </w:r>
      <w:r>
        <w:rPr>
          <w:spacing w:val="-12"/>
          <w:sz w:val="24"/>
        </w:rPr>
        <w:t xml:space="preserve"> </w:t>
      </w:r>
      <w:r>
        <w:rPr>
          <w:sz w:val="24"/>
        </w:rPr>
        <w:t>principle</w:t>
      </w:r>
      <w:r>
        <w:rPr>
          <w:spacing w:val="-8"/>
          <w:sz w:val="24"/>
        </w:rPr>
        <w:t xml:space="preserve"> </w:t>
      </w:r>
      <w:r>
        <w:rPr>
          <w:sz w:val="24"/>
        </w:rPr>
        <w:t>of</w:t>
      </w:r>
      <w:r>
        <w:rPr>
          <w:spacing w:val="-15"/>
          <w:sz w:val="24"/>
        </w:rPr>
        <w:t xml:space="preserve"> </w:t>
      </w:r>
      <w:r>
        <w:rPr>
          <w:sz w:val="24"/>
        </w:rPr>
        <w:t>working</w:t>
      </w:r>
      <w:r>
        <w:rPr>
          <w:spacing w:val="-7"/>
          <w:sz w:val="24"/>
        </w:rPr>
        <w:t xml:space="preserve"> </w:t>
      </w:r>
      <w:r>
        <w:rPr>
          <w:sz w:val="24"/>
        </w:rPr>
        <w:t>of</w:t>
      </w:r>
      <w:r>
        <w:rPr>
          <w:spacing w:val="-14"/>
          <w:sz w:val="24"/>
        </w:rPr>
        <w:t xml:space="preserve"> </w:t>
      </w:r>
      <w:r>
        <w:rPr>
          <w:sz w:val="24"/>
        </w:rPr>
        <w:t>split</w:t>
      </w:r>
      <w:r>
        <w:rPr>
          <w:spacing w:val="-4"/>
          <w:sz w:val="24"/>
        </w:rPr>
        <w:t xml:space="preserve"> </w:t>
      </w:r>
      <w:r>
        <w:rPr>
          <w:sz w:val="24"/>
        </w:rPr>
        <w:t>phase,</w:t>
      </w:r>
      <w:r>
        <w:rPr>
          <w:spacing w:val="-5"/>
          <w:sz w:val="24"/>
        </w:rPr>
        <w:t xml:space="preserve"> </w:t>
      </w:r>
      <w:r>
        <w:rPr>
          <w:sz w:val="24"/>
        </w:rPr>
        <w:t>capacitor</w:t>
      </w:r>
      <w:r>
        <w:rPr>
          <w:spacing w:val="-7"/>
          <w:sz w:val="24"/>
        </w:rPr>
        <w:t xml:space="preserve"> </w:t>
      </w:r>
      <w:r>
        <w:rPr>
          <w:sz w:val="24"/>
        </w:rPr>
        <w:t>&amp;</w:t>
      </w:r>
      <w:r>
        <w:rPr>
          <w:spacing w:val="-12"/>
          <w:sz w:val="24"/>
        </w:rPr>
        <w:t xml:space="preserve"> </w:t>
      </w:r>
      <w:r>
        <w:rPr>
          <w:sz w:val="24"/>
        </w:rPr>
        <w:t>shaded</w:t>
      </w:r>
      <w:r>
        <w:rPr>
          <w:spacing w:val="-7"/>
          <w:sz w:val="24"/>
        </w:rPr>
        <w:t xml:space="preserve"> </w:t>
      </w:r>
      <w:r>
        <w:rPr>
          <w:sz w:val="24"/>
        </w:rPr>
        <w:t>pole</w:t>
      </w:r>
      <w:r>
        <w:rPr>
          <w:spacing w:val="-8"/>
          <w:sz w:val="24"/>
        </w:rPr>
        <w:t xml:space="preserve"> </w:t>
      </w:r>
      <w:r>
        <w:rPr>
          <w:sz w:val="24"/>
        </w:rPr>
        <w:t>motor</w:t>
      </w:r>
    </w:p>
    <w:p w:rsidR="0029340C" w:rsidRDefault="0029340C" w:rsidP="00617A6F">
      <w:pPr>
        <w:pStyle w:val="ListParagraph"/>
        <w:numPr>
          <w:ilvl w:val="1"/>
          <w:numId w:val="153"/>
        </w:numPr>
        <w:tabs>
          <w:tab w:val="left" w:pos="1960"/>
          <w:tab w:val="left" w:pos="1961"/>
        </w:tabs>
        <w:spacing w:before="2"/>
        <w:rPr>
          <w:sz w:val="24"/>
        </w:rPr>
      </w:pPr>
      <w:r>
        <w:rPr>
          <w:sz w:val="24"/>
        </w:rPr>
        <w:t>State</w:t>
      </w:r>
      <w:r>
        <w:rPr>
          <w:spacing w:val="-1"/>
          <w:sz w:val="24"/>
        </w:rPr>
        <w:t xml:space="preserve"> </w:t>
      </w:r>
      <w:r>
        <w:rPr>
          <w:sz w:val="24"/>
        </w:rPr>
        <w:t>speed control</w:t>
      </w:r>
      <w:r>
        <w:rPr>
          <w:spacing w:val="-8"/>
          <w:sz w:val="24"/>
        </w:rPr>
        <w:t xml:space="preserve"> </w:t>
      </w:r>
      <w:r>
        <w:rPr>
          <w:sz w:val="24"/>
        </w:rPr>
        <w:t>methods</w:t>
      </w:r>
      <w:r>
        <w:rPr>
          <w:spacing w:val="-2"/>
          <w:sz w:val="24"/>
        </w:rPr>
        <w:t xml:space="preserve"> </w:t>
      </w:r>
      <w:r>
        <w:rPr>
          <w:sz w:val="24"/>
        </w:rPr>
        <w:t>of</w:t>
      </w:r>
      <w:r>
        <w:rPr>
          <w:spacing w:val="-7"/>
          <w:sz w:val="24"/>
        </w:rPr>
        <w:t xml:space="preserve"> </w:t>
      </w:r>
      <w:r>
        <w:rPr>
          <w:sz w:val="24"/>
        </w:rPr>
        <w:t>1 phase induction</w:t>
      </w:r>
      <w:r>
        <w:rPr>
          <w:spacing w:val="-5"/>
          <w:sz w:val="24"/>
        </w:rPr>
        <w:t xml:space="preserve"> </w:t>
      </w:r>
      <w:r>
        <w:rPr>
          <w:sz w:val="24"/>
        </w:rPr>
        <w:t>motor</w:t>
      </w:r>
    </w:p>
    <w:p w:rsidR="0029340C" w:rsidRDefault="0029340C" w:rsidP="0029340C">
      <w:pPr>
        <w:pStyle w:val="BodyText"/>
        <w:ind w:left="0" w:firstLine="0"/>
      </w:pPr>
    </w:p>
    <w:p w:rsidR="0029340C" w:rsidRDefault="0029340C" w:rsidP="00617A6F">
      <w:pPr>
        <w:pStyle w:val="Heading2"/>
        <w:numPr>
          <w:ilvl w:val="0"/>
          <w:numId w:val="153"/>
        </w:numPr>
        <w:tabs>
          <w:tab w:val="left" w:pos="1240"/>
          <w:tab w:val="left" w:pos="1241"/>
        </w:tabs>
        <w:spacing w:line="240" w:lineRule="auto"/>
        <w:rPr>
          <w:b w:val="0"/>
        </w:rPr>
      </w:pPr>
      <w:r>
        <w:t>COMPREHEND</w:t>
      </w:r>
      <w:r>
        <w:rPr>
          <w:spacing w:val="1"/>
        </w:rPr>
        <w:t xml:space="preserve"> </w:t>
      </w:r>
      <w:r>
        <w:t>WORKING</w:t>
      </w:r>
      <w:r>
        <w:rPr>
          <w:spacing w:val="3"/>
        </w:rPr>
        <w:t xml:space="preserve"> </w:t>
      </w:r>
      <w:r>
        <w:t>OF COMMUTATOR</w:t>
      </w:r>
      <w:r>
        <w:rPr>
          <w:spacing w:val="2"/>
        </w:rPr>
        <w:t xml:space="preserve"> </w:t>
      </w:r>
      <w:r>
        <w:t>MOTOR</w:t>
      </w:r>
      <w:r>
        <w:rPr>
          <w:b w:val="0"/>
        </w:rPr>
        <w:t>.</w:t>
      </w:r>
    </w:p>
    <w:p w:rsidR="0029340C" w:rsidRDefault="0029340C" w:rsidP="00617A6F">
      <w:pPr>
        <w:pStyle w:val="ListParagraph"/>
        <w:numPr>
          <w:ilvl w:val="1"/>
          <w:numId w:val="153"/>
        </w:numPr>
        <w:tabs>
          <w:tab w:val="left" w:pos="1960"/>
          <w:tab w:val="left" w:pos="1961"/>
        </w:tabs>
        <w:spacing w:before="3"/>
        <w:rPr>
          <w:sz w:val="24"/>
        </w:rPr>
      </w:pPr>
      <w:r>
        <w:rPr>
          <w:sz w:val="24"/>
        </w:rPr>
        <w:t>State</w:t>
      </w:r>
      <w:r>
        <w:rPr>
          <w:spacing w:val="-4"/>
          <w:sz w:val="24"/>
        </w:rPr>
        <w:t xml:space="preserve"> </w:t>
      </w:r>
      <w:r>
        <w:rPr>
          <w:sz w:val="24"/>
        </w:rPr>
        <w:t>different</w:t>
      </w:r>
      <w:r>
        <w:rPr>
          <w:spacing w:val="3"/>
          <w:sz w:val="24"/>
        </w:rPr>
        <w:t xml:space="preserve"> </w:t>
      </w:r>
      <w:r>
        <w:rPr>
          <w:sz w:val="24"/>
        </w:rPr>
        <w:t>type</w:t>
      </w:r>
      <w:r>
        <w:rPr>
          <w:spacing w:val="-3"/>
          <w:sz w:val="24"/>
        </w:rPr>
        <w:t xml:space="preserve"> </w:t>
      </w:r>
      <w:r>
        <w:rPr>
          <w:sz w:val="24"/>
        </w:rPr>
        <w:t>of</w:t>
      </w:r>
      <w:r>
        <w:rPr>
          <w:spacing w:val="-10"/>
          <w:sz w:val="24"/>
        </w:rPr>
        <w:t xml:space="preserve"> </w:t>
      </w:r>
      <w:r>
        <w:rPr>
          <w:sz w:val="24"/>
        </w:rPr>
        <w:t>AC</w:t>
      </w:r>
      <w:r>
        <w:rPr>
          <w:spacing w:val="-4"/>
          <w:sz w:val="24"/>
        </w:rPr>
        <w:t xml:space="preserve"> </w:t>
      </w:r>
      <w:r>
        <w:rPr>
          <w:sz w:val="24"/>
        </w:rPr>
        <w:t>commutator</w:t>
      </w:r>
      <w:r>
        <w:rPr>
          <w:spacing w:val="-1"/>
          <w:sz w:val="24"/>
        </w:rPr>
        <w:t xml:space="preserve"> </w:t>
      </w:r>
      <w:r>
        <w:rPr>
          <w:sz w:val="24"/>
        </w:rPr>
        <w:t>motors</w:t>
      </w:r>
    </w:p>
    <w:p w:rsidR="0029340C" w:rsidRDefault="0029340C" w:rsidP="00617A6F">
      <w:pPr>
        <w:pStyle w:val="ListParagraph"/>
        <w:numPr>
          <w:ilvl w:val="1"/>
          <w:numId w:val="153"/>
        </w:numPr>
        <w:tabs>
          <w:tab w:val="left" w:pos="1960"/>
          <w:tab w:val="left" w:pos="1961"/>
        </w:tabs>
        <w:spacing w:before="2"/>
        <w:rPr>
          <w:sz w:val="24"/>
        </w:rPr>
      </w:pPr>
      <w:r>
        <w:rPr>
          <w:spacing w:val="-1"/>
          <w:sz w:val="24"/>
        </w:rPr>
        <w:t>Explain</w:t>
      </w:r>
      <w:r>
        <w:rPr>
          <w:spacing w:val="-12"/>
          <w:sz w:val="24"/>
        </w:rPr>
        <w:t xml:space="preserve"> </w:t>
      </w:r>
      <w:r>
        <w:rPr>
          <w:sz w:val="24"/>
        </w:rPr>
        <w:t>the</w:t>
      </w:r>
      <w:r>
        <w:rPr>
          <w:spacing w:val="-7"/>
          <w:sz w:val="24"/>
        </w:rPr>
        <w:t xml:space="preserve"> </w:t>
      </w:r>
      <w:r>
        <w:rPr>
          <w:sz w:val="24"/>
        </w:rPr>
        <w:t>principle</w:t>
      </w:r>
      <w:r>
        <w:rPr>
          <w:spacing w:val="-8"/>
          <w:sz w:val="24"/>
        </w:rPr>
        <w:t xml:space="preserve"> </w:t>
      </w:r>
      <w:r>
        <w:rPr>
          <w:sz w:val="24"/>
        </w:rPr>
        <w:t>of</w:t>
      </w:r>
      <w:r>
        <w:rPr>
          <w:spacing w:val="-13"/>
          <w:sz w:val="24"/>
        </w:rPr>
        <w:t xml:space="preserve"> </w:t>
      </w:r>
      <w:r>
        <w:rPr>
          <w:sz w:val="24"/>
        </w:rPr>
        <w:t>repulsion</w:t>
      </w:r>
      <w:r>
        <w:rPr>
          <w:spacing w:val="-11"/>
          <w:sz w:val="24"/>
        </w:rPr>
        <w:t xml:space="preserve"> </w:t>
      </w:r>
      <w:r>
        <w:rPr>
          <w:sz w:val="24"/>
        </w:rPr>
        <w:t>motor,</w:t>
      </w:r>
      <w:r>
        <w:rPr>
          <w:spacing w:val="-5"/>
          <w:sz w:val="24"/>
        </w:rPr>
        <w:t xml:space="preserve"> </w:t>
      </w:r>
      <w:proofErr w:type="spellStart"/>
      <w:r>
        <w:rPr>
          <w:sz w:val="24"/>
        </w:rPr>
        <w:t>a.c</w:t>
      </w:r>
      <w:proofErr w:type="spellEnd"/>
      <w:r>
        <w:rPr>
          <w:sz w:val="24"/>
        </w:rPr>
        <w:t>,</w:t>
      </w:r>
      <w:r>
        <w:rPr>
          <w:spacing w:val="-5"/>
          <w:sz w:val="24"/>
        </w:rPr>
        <w:t xml:space="preserve"> </w:t>
      </w:r>
      <w:r>
        <w:rPr>
          <w:sz w:val="24"/>
        </w:rPr>
        <w:t>series</w:t>
      </w:r>
      <w:r>
        <w:rPr>
          <w:spacing w:val="-9"/>
          <w:sz w:val="24"/>
        </w:rPr>
        <w:t xml:space="preserve"> </w:t>
      </w:r>
      <w:r>
        <w:rPr>
          <w:sz w:val="24"/>
        </w:rPr>
        <w:t>motor,</w:t>
      </w:r>
      <w:r>
        <w:rPr>
          <w:spacing w:val="-5"/>
          <w:sz w:val="24"/>
        </w:rPr>
        <w:t xml:space="preserve"> </w:t>
      </w:r>
      <w:r>
        <w:rPr>
          <w:sz w:val="24"/>
        </w:rPr>
        <w:t>universal</w:t>
      </w:r>
      <w:r>
        <w:rPr>
          <w:spacing w:val="-14"/>
          <w:sz w:val="24"/>
        </w:rPr>
        <w:t xml:space="preserve"> </w:t>
      </w:r>
      <w:r>
        <w:rPr>
          <w:sz w:val="24"/>
        </w:rPr>
        <w:t>motor</w:t>
      </w:r>
    </w:p>
    <w:p w:rsidR="0029340C" w:rsidRDefault="0029340C" w:rsidP="00617A6F">
      <w:pPr>
        <w:pStyle w:val="ListParagraph"/>
        <w:numPr>
          <w:ilvl w:val="1"/>
          <w:numId w:val="153"/>
        </w:numPr>
        <w:tabs>
          <w:tab w:val="left" w:pos="1960"/>
          <w:tab w:val="left" w:pos="1961"/>
        </w:tabs>
        <w:spacing w:before="2"/>
        <w:rPr>
          <w:sz w:val="24"/>
        </w:rPr>
      </w:pPr>
      <w:r>
        <w:rPr>
          <w:sz w:val="24"/>
        </w:rPr>
        <w:t>Describe</w:t>
      </w:r>
      <w:r>
        <w:rPr>
          <w:spacing w:val="-2"/>
          <w:sz w:val="24"/>
        </w:rPr>
        <w:t xml:space="preserve"> </w:t>
      </w:r>
      <w:r>
        <w:rPr>
          <w:sz w:val="24"/>
        </w:rPr>
        <w:t>speed</w:t>
      </w:r>
      <w:r>
        <w:rPr>
          <w:spacing w:val="-1"/>
          <w:sz w:val="24"/>
        </w:rPr>
        <w:t xml:space="preserve"> </w:t>
      </w:r>
      <w:r>
        <w:rPr>
          <w:sz w:val="24"/>
        </w:rPr>
        <w:t>control</w:t>
      </w:r>
      <w:r>
        <w:rPr>
          <w:spacing w:val="-10"/>
          <w:sz w:val="24"/>
        </w:rPr>
        <w:t xml:space="preserve"> </w:t>
      </w:r>
      <w:r>
        <w:rPr>
          <w:sz w:val="24"/>
        </w:rPr>
        <w:t>methods</w:t>
      </w:r>
      <w:r>
        <w:rPr>
          <w:spacing w:val="-3"/>
          <w:sz w:val="24"/>
        </w:rPr>
        <w:t xml:space="preserve"> </w:t>
      </w:r>
      <w:r>
        <w:rPr>
          <w:sz w:val="24"/>
        </w:rPr>
        <w:t>of</w:t>
      </w:r>
      <w:r>
        <w:rPr>
          <w:spacing w:val="-9"/>
          <w:sz w:val="24"/>
        </w:rPr>
        <w:t xml:space="preserve"> </w:t>
      </w:r>
      <w:r>
        <w:rPr>
          <w:sz w:val="24"/>
        </w:rPr>
        <w:t>commutator motor</w:t>
      </w:r>
    </w:p>
    <w:p w:rsidR="0029340C" w:rsidRDefault="0029340C" w:rsidP="0029340C">
      <w:pPr>
        <w:pStyle w:val="BodyText"/>
        <w:ind w:left="0" w:firstLine="0"/>
      </w:pPr>
    </w:p>
    <w:p w:rsidR="0029340C" w:rsidRDefault="0029340C" w:rsidP="00617A6F">
      <w:pPr>
        <w:pStyle w:val="Heading2"/>
        <w:numPr>
          <w:ilvl w:val="0"/>
          <w:numId w:val="153"/>
        </w:numPr>
        <w:tabs>
          <w:tab w:val="left" w:pos="1240"/>
          <w:tab w:val="left" w:pos="1241"/>
        </w:tabs>
        <w:spacing w:before="1" w:line="275" w:lineRule="exact"/>
      </w:pPr>
      <w:r>
        <w:t>UNDERSTAND</w:t>
      </w:r>
      <w:r>
        <w:rPr>
          <w:spacing w:val="1"/>
        </w:rPr>
        <w:t xml:space="preserve"> </w:t>
      </w:r>
      <w:r>
        <w:t>BRAKING</w:t>
      </w:r>
      <w:r>
        <w:rPr>
          <w:spacing w:val="2"/>
        </w:rPr>
        <w:t xml:space="preserve"> </w:t>
      </w:r>
      <w:r>
        <w:t>OF AC</w:t>
      </w:r>
      <w:r>
        <w:rPr>
          <w:spacing w:val="1"/>
        </w:rPr>
        <w:t xml:space="preserve"> </w:t>
      </w:r>
      <w:r>
        <w:t>MOTORS.</w:t>
      </w:r>
    </w:p>
    <w:p w:rsidR="0029340C" w:rsidRDefault="0029340C" w:rsidP="00617A6F">
      <w:pPr>
        <w:pStyle w:val="ListParagraph"/>
        <w:numPr>
          <w:ilvl w:val="1"/>
          <w:numId w:val="153"/>
        </w:numPr>
        <w:tabs>
          <w:tab w:val="left" w:pos="1960"/>
          <w:tab w:val="left" w:pos="1961"/>
        </w:tabs>
        <w:spacing w:before="0" w:line="275" w:lineRule="exact"/>
        <w:rPr>
          <w:sz w:val="24"/>
        </w:rPr>
      </w:pPr>
      <w:r>
        <w:rPr>
          <w:spacing w:val="-1"/>
          <w:sz w:val="24"/>
        </w:rPr>
        <w:t>Define</w:t>
      </w:r>
      <w:r>
        <w:rPr>
          <w:spacing w:val="-13"/>
          <w:sz w:val="24"/>
        </w:rPr>
        <w:t xml:space="preserve"> </w:t>
      </w:r>
      <w:r>
        <w:rPr>
          <w:spacing w:val="-1"/>
          <w:sz w:val="24"/>
        </w:rPr>
        <w:t>braking</w:t>
      </w:r>
    </w:p>
    <w:p w:rsidR="0029340C" w:rsidRDefault="0029340C" w:rsidP="00617A6F">
      <w:pPr>
        <w:pStyle w:val="ListParagraph"/>
        <w:numPr>
          <w:ilvl w:val="1"/>
          <w:numId w:val="153"/>
        </w:numPr>
        <w:tabs>
          <w:tab w:val="left" w:pos="1960"/>
          <w:tab w:val="left" w:pos="1961"/>
        </w:tabs>
        <w:spacing w:before="2"/>
        <w:rPr>
          <w:sz w:val="24"/>
        </w:rPr>
      </w:pPr>
      <w:r>
        <w:rPr>
          <w:sz w:val="24"/>
        </w:rPr>
        <w:t>Describe</w:t>
      </w:r>
      <w:r>
        <w:rPr>
          <w:spacing w:val="-7"/>
          <w:sz w:val="24"/>
        </w:rPr>
        <w:t xml:space="preserve"> </w:t>
      </w:r>
      <w:r>
        <w:rPr>
          <w:sz w:val="24"/>
        </w:rPr>
        <w:t>methods</w:t>
      </w:r>
      <w:r>
        <w:rPr>
          <w:spacing w:val="-8"/>
          <w:sz w:val="24"/>
        </w:rPr>
        <w:t xml:space="preserve"> </w:t>
      </w:r>
      <w:r>
        <w:rPr>
          <w:sz w:val="24"/>
        </w:rPr>
        <w:t>of</w:t>
      </w:r>
      <w:r>
        <w:rPr>
          <w:spacing w:val="-12"/>
          <w:sz w:val="24"/>
        </w:rPr>
        <w:t xml:space="preserve"> </w:t>
      </w:r>
      <w:r>
        <w:rPr>
          <w:sz w:val="24"/>
        </w:rPr>
        <w:t>braking</w:t>
      </w:r>
      <w:r>
        <w:rPr>
          <w:spacing w:val="-6"/>
          <w:sz w:val="24"/>
        </w:rPr>
        <w:t xml:space="preserve"> </w:t>
      </w:r>
      <w:r>
        <w:rPr>
          <w:sz w:val="24"/>
        </w:rPr>
        <w:t>of</w:t>
      </w:r>
      <w:r>
        <w:rPr>
          <w:spacing w:val="-13"/>
          <w:sz w:val="24"/>
        </w:rPr>
        <w:t xml:space="preserve"> </w:t>
      </w:r>
      <w:r>
        <w:rPr>
          <w:sz w:val="24"/>
        </w:rPr>
        <w:t>induction</w:t>
      </w:r>
      <w:r>
        <w:rPr>
          <w:spacing w:val="-10"/>
          <w:sz w:val="24"/>
        </w:rPr>
        <w:t xml:space="preserve"> </w:t>
      </w:r>
      <w:r>
        <w:rPr>
          <w:sz w:val="24"/>
        </w:rPr>
        <w:t>motor</w:t>
      </w:r>
    </w:p>
    <w:p w:rsidR="0029340C" w:rsidRDefault="0029340C" w:rsidP="00617A6F">
      <w:pPr>
        <w:pStyle w:val="ListParagraph"/>
        <w:numPr>
          <w:ilvl w:val="1"/>
          <w:numId w:val="153"/>
        </w:numPr>
        <w:tabs>
          <w:tab w:val="left" w:pos="1960"/>
          <w:tab w:val="left" w:pos="1961"/>
        </w:tabs>
        <w:spacing w:before="2"/>
        <w:rPr>
          <w:sz w:val="24"/>
        </w:rPr>
      </w:pPr>
      <w:r>
        <w:rPr>
          <w:spacing w:val="-1"/>
          <w:sz w:val="24"/>
        </w:rPr>
        <w:t>Explain</w:t>
      </w:r>
      <w:r>
        <w:rPr>
          <w:spacing w:val="-13"/>
          <w:sz w:val="24"/>
        </w:rPr>
        <w:t xml:space="preserve"> </w:t>
      </w:r>
      <w:r>
        <w:rPr>
          <w:sz w:val="24"/>
        </w:rPr>
        <w:t>the</w:t>
      </w:r>
      <w:r>
        <w:rPr>
          <w:spacing w:val="-9"/>
          <w:sz w:val="24"/>
        </w:rPr>
        <w:t xml:space="preserve"> </w:t>
      </w:r>
      <w:r>
        <w:rPr>
          <w:sz w:val="24"/>
        </w:rPr>
        <w:t>principle</w:t>
      </w:r>
      <w:r>
        <w:rPr>
          <w:spacing w:val="-9"/>
          <w:sz w:val="24"/>
        </w:rPr>
        <w:t xml:space="preserve"> </w:t>
      </w:r>
      <w:r>
        <w:rPr>
          <w:sz w:val="24"/>
        </w:rPr>
        <w:t>of</w:t>
      </w:r>
      <w:r>
        <w:rPr>
          <w:spacing w:val="-14"/>
          <w:sz w:val="24"/>
        </w:rPr>
        <w:t xml:space="preserve"> </w:t>
      </w:r>
      <w:r>
        <w:rPr>
          <w:sz w:val="24"/>
        </w:rPr>
        <w:t>braking</w:t>
      </w:r>
      <w:r>
        <w:rPr>
          <w:spacing w:val="-9"/>
          <w:sz w:val="24"/>
        </w:rPr>
        <w:t xml:space="preserve"> </w:t>
      </w:r>
      <w:r>
        <w:rPr>
          <w:sz w:val="24"/>
        </w:rPr>
        <w:t>as</w:t>
      </w:r>
      <w:r>
        <w:rPr>
          <w:spacing w:val="-9"/>
          <w:sz w:val="24"/>
        </w:rPr>
        <w:t xml:space="preserve"> </w:t>
      </w:r>
      <w:r>
        <w:rPr>
          <w:sz w:val="24"/>
        </w:rPr>
        <w:t>applied</w:t>
      </w:r>
      <w:r>
        <w:rPr>
          <w:spacing w:val="-8"/>
          <w:sz w:val="24"/>
        </w:rPr>
        <w:t xml:space="preserve"> </w:t>
      </w:r>
      <w:r>
        <w:rPr>
          <w:sz w:val="24"/>
        </w:rPr>
        <w:t>to</w:t>
      </w:r>
      <w:r>
        <w:rPr>
          <w:spacing w:val="-5"/>
          <w:sz w:val="24"/>
        </w:rPr>
        <w:t xml:space="preserve"> </w:t>
      </w:r>
      <w:r>
        <w:rPr>
          <w:sz w:val="24"/>
        </w:rPr>
        <w:t>induction</w:t>
      </w:r>
      <w:r>
        <w:rPr>
          <w:spacing w:val="-12"/>
          <w:sz w:val="24"/>
        </w:rPr>
        <w:t xml:space="preserve"> </w:t>
      </w:r>
      <w:r>
        <w:rPr>
          <w:sz w:val="24"/>
        </w:rPr>
        <w:t>motor</w:t>
      </w:r>
    </w:p>
    <w:p w:rsidR="0029340C" w:rsidRDefault="0029340C" w:rsidP="0029340C">
      <w:pPr>
        <w:pStyle w:val="BodyText"/>
        <w:ind w:left="0" w:firstLine="0"/>
      </w:pPr>
    </w:p>
    <w:p w:rsidR="0029340C" w:rsidRDefault="0029340C" w:rsidP="0029340C">
      <w:pPr>
        <w:pStyle w:val="Heading2"/>
        <w:spacing w:line="240" w:lineRule="auto"/>
        <w:ind w:left="520"/>
      </w:pPr>
      <w:r>
        <w:t>SYNCHRONOUS</w:t>
      </w:r>
      <w:r>
        <w:rPr>
          <w:spacing w:val="-3"/>
        </w:rPr>
        <w:t xml:space="preserve"> </w:t>
      </w:r>
      <w:r>
        <w:t>GENERATOR</w:t>
      </w:r>
    </w:p>
    <w:p w:rsidR="0029340C" w:rsidRDefault="0029340C" w:rsidP="0029340C">
      <w:pPr>
        <w:pStyle w:val="BodyText"/>
        <w:spacing w:before="1"/>
        <w:ind w:left="0" w:firstLine="0"/>
        <w:rPr>
          <w:b/>
        </w:rPr>
      </w:pPr>
    </w:p>
    <w:p w:rsidR="0029340C" w:rsidRDefault="0029340C" w:rsidP="00617A6F">
      <w:pPr>
        <w:pStyle w:val="ListParagraph"/>
        <w:numPr>
          <w:ilvl w:val="0"/>
          <w:numId w:val="152"/>
        </w:numPr>
        <w:tabs>
          <w:tab w:val="left" w:pos="1240"/>
          <w:tab w:val="left" w:pos="1241"/>
        </w:tabs>
        <w:spacing w:before="0" w:line="208" w:lineRule="auto"/>
        <w:ind w:right="2498"/>
        <w:rPr>
          <w:sz w:val="24"/>
        </w:rPr>
      </w:pPr>
      <w:r>
        <w:rPr>
          <w:b/>
          <w:sz w:val="24"/>
        </w:rPr>
        <w:t>UNDERSTAND</w:t>
      </w:r>
      <w:r>
        <w:rPr>
          <w:b/>
          <w:spacing w:val="-6"/>
          <w:sz w:val="24"/>
        </w:rPr>
        <w:t xml:space="preserve"> </w:t>
      </w:r>
      <w:r>
        <w:rPr>
          <w:b/>
          <w:sz w:val="24"/>
        </w:rPr>
        <w:t>THE</w:t>
      </w:r>
      <w:r>
        <w:rPr>
          <w:b/>
          <w:spacing w:val="-7"/>
          <w:sz w:val="24"/>
        </w:rPr>
        <w:t xml:space="preserve"> </w:t>
      </w:r>
      <w:r>
        <w:rPr>
          <w:b/>
          <w:sz w:val="24"/>
        </w:rPr>
        <w:t>CONSTRUCTION</w:t>
      </w:r>
      <w:r>
        <w:rPr>
          <w:b/>
          <w:spacing w:val="-5"/>
          <w:sz w:val="24"/>
        </w:rPr>
        <w:t xml:space="preserve"> </w:t>
      </w:r>
      <w:r>
        <w:rPr>
          <w:b/>
          <w:sz w:val="24"/>
        </w:rPr>
        <w:t>&amp;</w:t>
      </w:r>
      <w:r>
        <w:rPr>
          <w:b/>
          <w:spacing w:val="-4"/>
          <w:sz w:val="24"/>
        </w:rPr>
        <w:t xml:space="preserve"> </w:t>
      </w:r>
      <w:r>
        <w:rPr>
          <w:b/>
          <w:sz w:val="24"/>
        </w:rPr>
        <w:t>CLASSIFICATION</w:t>
      </w:r>
      <w:r>
        <w:rPr>
          <w:b/>
          <w:spacing w:val="-5"/>
          <w:sz w:val="24"/>
        </w:rPr>
        <w:t xml:space="preserve"> </w:t>
      </w:r>
      <w:r>
        <w:rPr>
          <w:b/>
          <w:sz w:val="24"/>
        </w:rPr>
        <w:t>OF</w:t>
      </w:r>
      <w:r>
        <w:rPr>
          <w:b/>
          <w:spacing w:val="-57"/>
          <w:sz w:val="24"/>
        </w:rPr>
        <w:t xml:space="preserve"> </w:t>
      </w:r>
      <w:r>
        <w:rPr>
          <w:b/>
          <w:sz w:val="24"/>
        </w:rPr>
        <w:t>SYNCHRONOUS</w:t>
      </w:r>
      <w:r>
        <w:rPr>
          <w:b/>
          <w:spacing w:val="1"/>
          <w:sz w:val="24"/>
        </w:rPr>
        <w:t xml:space="preserve"> </w:t>
      </w:r>
      <w:r>
        <w:rPr>
          <w:b/>
          <w:sz w:val="24"/>
        </w:rPr>
        <w:t>GENERATOR</w:t>
      </w:r>
      <w:r>
        <w:rPr>
          <w:sz w:val="24"/>
        </w:rPr>
        <w:t>.</w:t>
      </w:r>
    </w:p>
    <w:p w:rsidR="0029340C" w:rsidRDefault="0029340C" w:rsidP="00617A6F">
      <w:pPr>
        <w:pStyle w:val="ListParagraph"/>
        <w:numPr>
          <w:ilvl w:val="1"/>
          <w:numId w:val="152"/>
        </w:numPr>
        <w:tabs>
          <w:tab w:val="left" w:pos="1960"/>
          <w:tab w:val="left" w:pos="1961"/>
        </w:tabs>
        <w:spacing w:before="0" w:line="229" w:lineRule="exact"/>
        <w:rPr>
          <w:sz w:val="24"/>
        </w:rPr>
      </w:pPr>
      <w:r>
        <w:rPr>
          <w:sz w:val="24"/>
        </w:rPr>
        <w:t>Describe</w:t>
      </w:r>
      <w:r>
        <w:rPr>
          <w:spacing w:val="-3"/>
          <w:sz w:val="24"/>
        </w:rPr>
        <w:t xml:space="preserve"> </w:t>
      </w:r>
      <w:r>
        <w:rPr>
          <w:sz w:val="24"/>
        </w:rPr>
        <w:t>the</w:t>
      </w:r>
      <w:r>
        <w:rPr>
          <w:spacing w:val="-3"/>
          <w:sz w:val="24"/>
        </w:rPr>
        <w:t xml:space="preserve"> </w:t>
      </w:r>
      <w:r>
        <w:rPr>
          <w:sz w:val="24"/>
        </w:rPr>
        <w:t>construction</w:t>
      </w:r>
      <w:r>
        <w:rPr>
          <w:spacing w:val="-6"/>
          <w:sz w:val="24"/>
        </w:rPr>
        <w:t xml:space="preserve"> </w:t>
      </w:r>
      <w:r>
        <w:rPr>
          <w:sz w:val="24"/>
        </w:rPr>
        <w:t>of</w:t>
      </w:r>
      <w:r>
        <w:rPr>
          <w:spacing w:val="-10"/>
          <w:sz w:val="24"/>
        </w:rPr>
        <w:t xml:space="preserve"> </w:t>
      </w:r>
      <w:r>
        <w:rPr>
          <w:sz w:val="24"/>
        </w:rPr>
        <w:t>alternator</w:t>
      </w:r>
    </w:p>
    <w:p w:rsidR="0029340C" w:rsidRDefault="0029340C" w:rsidP="00617A6F">
      <w:pPr>
        <w:pStyle w:val="ListParagraph"/>
        <w:numPr>
          <w:ilvl w:val="1"/>
          <w:numId w:val="152"/>
        </w:numPr>
        <w:tabs>
          <w:tab w:val="left" w:pos="1960"/>
          <w:tab w:val="left" w:pos="1961"/>
        </w:tabs>
        <w:spacing w:before="0" w:line="240" w:lineRule="exact"/>
        <w:rPr>
          <w:sz w:val="24"/>
        </w:rPr>
      </w:pPr>
      <w:r>
        <w:rPr>
          <w:spacing w:val="-2"/>
          <w:sz w:val="24"/>
        </w:rPr>
        <w:t>Classify</w:t>
      </w:r>
      <w:r>
        <w:rPr>
          <w:spacing w:val="-13"/>
          <w:sz w:val="24"/>
        </w:rPr>
        <w:t xml:space="preserve"> </w:t>
      </w:r>
      <w:r>
        <w:rPr>
          <w:spacing w:val="-2"/>
          <w:sz w:val="24"/>
        </w:rPr>
        <w:t>alternators</w:t>
      </w:r>
      <w:r>
        <w:rPr>
          <w:spacing w:val="-6"/>
          <w:sz w:val="24"/>
        </w:rPr>
        <w:t xml:space="preserve"> </w:t>
      </w:r>
      <w:r>
        <w:rPr>
          <w:spacing w:val="-1"/>
          <w:sz w:val="24"/>
        </w:rPr>
        <w:t>based</w:t>
      </w:r>
      <w:r>
        <w:rPr>
          <w:spacing w:val="-4"/>
          <w:sz w:val="24"/>
        </w:rPr>
        <w:t xml:space="preserve"> </w:t>
      </w:r>
      <w:r>
        <w:rPr>
          <w:spacing w:val="-1"/>
          <w:sz w:val="24"/>
        </w:rPr>
        <w:t>on</w:t>
      </w:r>
      <w:r>
        <w:rPr>
          <w:spacing w:val="-8"/>
          <w:sz w:val="24"/>
        </w:rPr>
        <w:t xml:space="preserve"> </w:t>
      </w:r>
      <w:r>
        <w:rPr>
          <w:spacing w:val="-1"/>
          <w:sz w:val="24"/>
        </w:rPr>
        <w:t>speed</w:t>
      </w:r>
      <w:r>
        <w:rPr>
          <w:spacing w:val="-4"/>
          <w:sz w:val="24"/>
        </w:rPr>
        <w:t xml:space="preserve"> </w:t>
      </w:r>
      <w:r>
        <w:rPr>
          <w:spacing w:val="-1"/>
          <w:sz w:val="24"/>
        </w:rPr>
        <w:t>and</w:t>
      </w:r>
      <w:r>
        <w:rPr>
          <w:spacing w:val="-4"/>
          <w:sz w:val="24"/>
        </w:rPr>
        <w:t xml:space="preserve"> </w:t>
      </w:r>
      <w:r>
        <w:rPr>
          <w:spacing w:val="-1"/>
          <w:sz w:val="24"/>
        </w:rPr>
        <w:t>poles</w:t>
      </w:r>
      <w:r>
        <w:rPr>
          <w:spacing w:val="-5"/>
          <w:sz w:val="24"/>
        </w:rPr>
        <w:t xml:space="preserve"> </w:t>
      </w:r>
      <w:r>
        <w:rPr>
          <w:spacing w:val="-1"/>
          <w:sz w:val="24"/>
        </w:rPr>
        <w:t>(salient,</w:t>
      </w:r>
      <w:r>
        <w:rPr>
          <w:spacing w:val="-2"/>
          <w:sz w:val="24"/>
        </w:rPr>
        <w:t xml:space="preserve"> </w:t>
      </w:r>
      <w:r>
        <w:rPr>
          <w:spacing w:val="-1"/>
          <w:sz w:val="24"/>
        </w:rPr>
        <w:t>smooth</w:t>
      </w:r>
      <w:r>
        <w:rPr>
          <w:spacing w:val="-8"/>
          <w:sz w:val="24"/>
        </w:rPr>
        <w:t xml:space="preserve"> </w:t>
      </w:r>
      <w:r>
        <w:rPr>
          <w:spacing w:val="-1"/>
          <w:sz w:val="24"/>
        </w:rPr>
        <w:t>cylindrical).</w:t>
      </w:r>
    </w:p>
    <w:p w:rsidR="0029340C" w:rsidRDefault="0029340C" w:rsidP="00617A6F">
      <w:pPr>
        <w:pStyle w:val="ListParagraph"/>
        <w:numPr>
          <w:ilvl w:val="1"/>
          <w:numId w:val="152"/>
        </w:numPr>
        <w:tabs>
          <w:tab w:val="left" w:pos="1960"/>
          <w:tab w:val="left" w:pos="1961"/>
        </w:tabs>
        <w:spacing w:before="0" w:line="240" w:lineRule="exact"/>
        <w:rPr>
          <w:sz w:val="24"/>
        </w:rPr>
      </w:pPr>
      <w:r>
        <w:rPr>
          <w:sz w:val="24"/>
        </w:rPr>
        <w:t>Compare</w:t>
      </w:r>
      <w:r>
        <w:rPr>
          <w:spacing w:val="-7"/>
          <w:sz w:val="24"/>
        </w:rPr>
        <w:t xml:space="preserve"> </w:t>
      </w:r>
      <w:r>
        <w:rPr>
          <w:sz w:val="24"/>
        </w:rPr>
        <w:t>rotating</w:t>
      </w:r>
      <w:r>
        <w:rPr>
          <w:spacing w:val="-5"/>
          <w:sz w:val="24"/>
        </w:rPr>
        <w:t xml:space="preserve"> </w:t>
      </w:r>
      <w:r>
        <w:rPr>
          <w:sz w:val="24"/>
        </w:rPr>
        <w:t>field</w:t>
      </w:r>
      <w:r>
        <w:rPr>
          <w:spacing w:val="-5"/>
          <w:sz w:val="24"/>
        </w:rPr>
        <w:t xml:space="preserve"> </w:t>
      </w:r>
      <w:r>
        <w:rPr>
          <w:sz w:val="24"/>
        </w:rPr>
        <w:t>type</w:t>
      </w:r>
      <w:r>
        <w:rPr>
          <w:spacing w:val="-6"/>
          <w:sz w:val="24"/>
        </w:rPr>
        <w:t xml:space="preserve"> </w:t>
      </w:r>
      <w:r>
        <w:rPr>
          <w:sz w:val="24"/>
        </w:rPr>
        <w:t>with</w:t>
      </w:r>
      <w:r>
        <w:rPr>
          <w:spacing w:val="-10"/>
          <w:sz w:val="24"/>
        </w:rPr>
        <w:t xml:space="preserve"> </w:t>
      </w:r>
      <w:r>
        <w:rPr>
          <w:sz w:val="24"/>
        </w:rPr>
        <w:t>rotating</w:t>
      </w:r>
      <w:r>
        <w:rPr>
          <w:spacing w:val="-5"/>
          <w:sz w:val="24"/>
        </w:rPr>
        <w:t xml:space="preserve"> </w:t>
      </w:r>
      <w:r>
        <w:rPr>
          <w:sz w:val="24"/>
        </w:rPr>
        <w:t>armature</w:t>
      </w:r>
      <w:r>
        <w:rPr>
          <w:spacing w:val="-6"/>
          <w:sz w:val="24"/>
        </w:rPr>
        <w:t xml:space="preserve"> </w:t>
      </w:r>
      <w:r>
        <w:rPr>
          <w:sz w:val="24"/>
        </w:rPr>
        <w:t>type</w:t>
      </w:r>
    </w:p>
    <w:p w:rsidR="0029340C" w:rsidRDefault="0029340C" w:rsidP="00617A6F">
      <w:pPr>
        <w:pStyle w:val="ListParagraph"/>
        <w:numPr>
          <w:ilvl w:val="1"/>
          <w:numId w:val="152"/>
        </w:numPr>
        <w:tabs>
          <w:tab w:val="left" w:pos="1960"/>
          <w:tab w:val="left" w:pos="1961"/>
        </w:tabs>
        <w:spacing w:before="0" w:line="240" w:lineRule="exact"/>
        <w:rPr>
          <w:sz w:val="24"/>
        </w:rPr>
      </w:pPr>
      <w:r>
        <w:rPr>
          <w:sz w:val="24"/>
        </w:rPr>
        <w:t>List</w:t>
      </w:r>
      <w:r>
        <w:rPr>
          <w:spacing w:val="-2"/>
          <w:sz w:val="24"/>
        </w:rPr>
        <w:t xml:space="preserve"> </w:t>
      </w:r>
      <w:r>
        <w:rPr>
          <w:sz w:val="24"/>
        </w:rPr>
        <w:t>the</w:t>
      </w:r>
      <w:r>
        <w:rPr>
          <w:spacing w:val="-6"/>
          <w:sz w:val="24"/>
        </w:rPr>
        <w:t xml:space="preserve"> </w:t>
      </w:r>
      <w:r>
        <w:rPr>
          <w:sz w:val="24"/>
        </w:rPr>
        <w:t>parts</w:t>
      </w:r>
      <w:r>
        <w:rPr>
          <w:spacing w:val="-8"/>
          <w:sz w:val="24"/>
        </w:rPr>
        <w:t xml:space="preserve"> </w:t>
      </w:r>
      <w:r>
        <w:rPr>
          <w:sz w:val="24"/>
        </w:rPr>
        <w:t>with</w:t>
      </w:r>
      <w:r>
        <w:rPr>
          <w:spacing w:val="-10"/>
          <w:sz w:val="24"/>
        </w:rPr>
        <w:t xml:space="preserve"> </w:t>
      </w:r>
      <w:r>
        <w:rPr>
          <w:sz w:val="24"/>
        </w:rPr>
        <w:t>materials</w:t>
      </w:r>
      <w:r>
        <w:rPr>
          <w:spacing w:val="-7"/>
          <w:sz w:val="24"/>
        </w:rPr>
        <w:t xml:space="preserve"> </w:t>
      </w:r>
      <w:r>
        <w:rPr>
          <w:sz w:val="24"/>
        </w:rPr>
        <w:t>used</w:t>
      </w:r>
    </w:p>
    <w:p w:rsidR="0029340C" w:rsidRDefault="0029340C" w:rsidP="00617A6F">
      <w:pPr>
        <w:pStyle w:val="ListParagraph"/>
        <w:numPr>
          <w:ilvl w:val="1"/>
          <w:numId w:val="152"/>
        </w:numPr>
        <w:tabs>
          <w:tab w:val="left" w:pos="1960"/>
          <w:tab w:val="left" w:pos="1961"/>
        </w:tabs>
        <w:spacing w:before="0" w:line="258" w:lineRule="exact"/>
        <w:rPr>
          <w:sz w:val="24"/>
        </w:rPr>
      </w:pPr>
      <w:r>
        <w:rPr>
          <w:sz w:val="24"/>
        </w:rPr>
        <w:t>State the function</w:t>
      </w:r>
      <w:r>
        <w:rPr>
          <w:spacing w:val="-4"/>
          <w:sz w:val="24"/>
        </w:rPr>
        <w:t xml:space="preserve"> </w:t>
      </w:r>
      <w:r>
        <w:rPr>
          <w:sz w:val="24"/>
        </w:rPr>
        <w:t>of</w:t>
      </w:r>
      <w:r>
        <w:rPr>
          <w:spacing w:val="-7"/>
          <w:sz w:val="24"/>
        </w:rPr>
        <w:t xml:space="preserve"> </w:t>
      </w:r>
      <w:r>
        <w:rPr>
          <w:sz w:val="24"/>
        </w:rPr>
        <w:t>each</w:t>
      </w:r>
      <w:r>
        <w:rPr>
          <w:spacing w:val="-3"/>
          <w:sz w:val="24"/>
        </w:rPr>
        <w:t xml:space="preserve"> </w:t>
      </w:r>
      <w:r>
        <w:rPr>
          <w:sz w:val="24"/>
        </w:rPr>
        <w:t>part</w:t>
      </w:r>
    </w:p>
    <w:p w:rsidR="0029340C" w:rsidRDefault="0029340C" w:rsidP="0029340C">
      <w:pPr>
        <w:spacing w:line="258" w:lineRule="exact"/>
        <w:rPr>
          <w:sz w:val="24"/>
        </w:rPr>
        <w:sectPr w:rsidR="0029340C">
          <w:pgSz w:w="12240" w:h="15840"/>
          <w:pgMar w:top="1500" w:right="560" w:bottom="280" w:left="920" w:header="720" w:footer="720" w:gutter="0"/>
          <w:cols w:space="720"/>
        </w:sectPr>
      </w:pPr>
    </w:p>
    <w:p w:rsidR="0029340C" w:rsidRDefault="0029340C" w:rsidP="0029340C">
      <w:pPr>
        <w:pStyle w:val="BodyText"/>
        <w:ind w:left="0" w:firstLine="0"/>
      </w:pPr>
    </w:p>
    <w:p w:rsidR="0029340C" w:rsidRDefault="0029340C" w:rsidP="00617A6F">
      <w:pPr>
        <w:pStyle w:val="ListParagraph"/>
        <w:numPr>
          <w:ilvl w:val="1"/>
          <w:numId w:val="152"/>
        </w:numPr>
        <w:tabs>
          <w:tab w:val="left" w:pos="1960"/>
          <w:tab w:val="left" w:pos="1961"/>
        </w:tabs>
        <w:spacing w:before="206" w:line="258" w:lineRule="exact"/>
        <w:rPr>
          <w:sz w:val="24"/>
        </w:rPr>
      </w:pPr>
      <w:r>
        <w:rPr>
          <w:sz w:val="24"/>
        </w:rPr>
        <w:t>Describe</w:t>
      </w:r>
      <w:r>
        <w:rPr>
          <w:spacing w:val="-12"/>
          <w:sz w:val="24"/>
        </w:rPr>
        <w:t xml:space="preserve"> </w:t>
      </w:r>
      <w:r>
        <w:rPr>
          <w:sz w:val="24"/>
        </w:rPr>
        <w:t>salient</w:t>
      </w:r>
      <w:r>
        <w:rPr>
          <w:spacing w:val="-8"/>
          <w:sz w:val="24"/>
        </w:rPr>
        <w:t xml:space="preserve"> </w:t>
      </w:r>
      <w:r>
        <w:rPr>
          <w:sz w:val="24"/>
        </w:rPr>
        <w:t>pole</w:t>
      </w:r>
      <w:r>
        <w:rPr>
          <w:spacing w:val="-12"/>
          <w:sz w:val="24"/>
        </w:rPr>
        <w:t xml:space="preserve"> </w:t>
      </w:r>
      <w:r>
        <w:rPr>
          <w:sz w:val="24"/>
        </w:rPr>
        <w:t>construction</w:t>
      </w:r>
    </w:p>
    <w:p w:rsidR="0029340C" w:rsidRDefault="0029340C" w:rsidP="00617A6F">
      <w:pPr>
        <w:pStyle w:val="ListParagraph"/>
        <w:numPr>
          <w:ilvl w:val="1"/>
          <w:numId w:val="152"/>
        </w:numPr>
        <w:tabs>
          <w:tab w:val="left" w:pos="1960"/>
          <w:tab w:val="left" w:pos="1961"/>
        </w:tabs>
        <w:spacing w:before="0" w:line="240" w:lineRule="exact"/>
        <w:rPr>
          <w:sz w:val="24"/>
        </w:rPr>
      </w:pPr>
      <w:r>
        <w:rPr>
          <w:sz w:val="24"/>
        </w:rPr>
        <w:t>List</w:t>
      </w:r>
      <w:r>
        <w:rPr>
          <w:spacing w:val="-5"/>
          <w:sz w:val="24"/>
        </w:rPr>
        <w:t xml:space="preserve"> </w:t>
      </w:r>
      <w:r>
        <w:rPr>
          <w:sz w:val="24"/>
        </w:rPr>
        <w:t>types</w:t>
      </w:r>
      <w:r>
        <w:rPr>
          <w:spacing w:val="-11"/>
          <w:sz w:val="24"/>
        </w:rPr>
        <w:t xml:space="preserve"> </w:t>
      </w:r>
      <w:r>
        <w:rPr>
          <w:sz w:val="24"/>
        </w:rPr>
        <w:t>armature</w:t>
      </w:r>
      <w:r>
        <w:rPr>
          <w:spacing w:val="-9"/>
          <w:sz w:val="24"/>
        </w:rPr>
        <w:t xml:space="preserve"> </w:t>
      </w:r>
      <w:r>
        <w:rPr>
          <w:sz w:val="24"/>
        </w:rPr>
        <w:t>winding</w:t>
      </w:r>
      <w:r>
        <w:rPr>
          <w:spacing w:val="-9"/>
          <w:sz w:val="24"/>
        </w:rPr>
        <w:t xml:space="preserve"> </w:t>
      </w:r>
      <w:r>
        <w:rPr>
          <w:sz w:val="24"/>
        </w:rPr>
        <w:t>used</w:t>
      </w:r>
      <w:r>
        <w:rPr>
          <w:spacing w:val="-9"/>
          <w:sz w:val="24"/>
        </w:rPr>
        <w:t xml:space="preserve"> </w:t>
      </w:r>
      <w:r>
        <w:rPr>
          <w:sz w:val="24"/>
        </w:rPr>
        <w:t>in</w:t>
      </w:r>
      <w:r>
        <w:rPr>
          <w:spacing w:val="-13"/>
          <w:sz w:val="24"/>
        </w:rPr>
        <w:t xml:space="preserve"> </w:t>
      </w:r>
      <w:r>
        <w:rPr>
          <w:sz w:val="24"/>
        </w:rPr>
        <w:t>synchronous</w:t>
      </w:r>
      <w:r>
        <w:rPr>
          <w:spacing w:val="-11"/>
          <w:sz w:val="24"/>
        </w:rPr>
        <w:t xml:space="preserve"> </w:t>
      </w:r>
      <w:r>
        <w:rPr>
          <w:sz w:val="24"/>
        </w:rPr>
        <w:t>generator</w:t>
      </w:r>
    </w:p>
    <w:p w:rsidR="0029340C" w:rsidRDefault="0029340C" w:rsidP="00617A6F">
      <w:pPr>
        <w:pStyle w:val="ListParagraph"/>
        <w:numPr>
          <w:ilvl w:val="1"/>
          <w:numId w:val="152"/>
        </w:numPr>
        <w:tabs>
          <w:tab w:val="left" w:pos="1960"/>
          <w:tab w:val="left" w:pos="1961"/>
        </w:tabs>
        <w:spacing w:before="11" w:line="208" w:lineRule="auto"/>
        <w:ind w:right="1417"/>
        <w:rPr>
          <w:sz w:val="24"/>
        </w:rPr>
      </w:pPr>
      <w:r>
        <w:rPr>
          <w:sz w:val="24"/>
        </w:rPr>
        <w:t>Define</w:t>
      </w:r>
      <w:r>
        <w:rPr>
          <w:spacing w:val="-10"/>
          <w:sz w:val="24"/>
        </w:rPr>
        <w:t xml:space="preserve"> </w:t>
      </w:r>
      <w:r>
        <w:rPr>
          <w:sz w:val="24"/>
        </w:rPr>
        <w:t>terms</w:t>
      </w:r>
      <w:r>
        <w:rPr>
          <w:spacing w:val="-11"/>
          <w:sz w:val="24"/>
        </w:rPr>
        <w:t xml:space="preserve"> </w:t>
      </w:r>
      <w:r>
        <w:rPr>
          <w:sz w:val="24"/>
        </w:rPr>
        <w:t>related</w:t>
      </w:r>
      <w:r>
        <w:rPr>
          <w:spacing w:val="-9"/>
          <w:sz w:val="24"/>
        </w:rPr>
        <w:t xml:space="preserve"> </w:t>
      </w:r>
      <w:r>
        <w:rPr>
          <w:sz w:val="24"/>
        </w:rPr>
        <w:t>to</w:t>
      </w:r>
      <w:r>
        <w:rPr>
          <w:spacing w:val="-5"/>
          <w:sz w:val="24"/>
        </w:rPr>
        <w:t xml:space="preserve"> </w:t>
      </w:r>
      <w:r>
        <w:rPr>
          <w:sz w:val="24"/>
        </w:rPr>
        <w:t>armature</w:t>
      </w:r>
      <w:r>
        <w:rPr>
          <w:spacing w:val="-10"/>
          <w:sz w:val="24"/>
        </w:rPr>
        <w:t xml:space="preserve"> </w:t>
      </w:r>
      <w:r>
        <w:rPr>
          <w:sz w:val="24"/>
        </w:rPr>
        <w:t>winding:</w:t>
      </w:r>
      <w:r>
        <w:rPr>
          <w:spacing w:val="-9"/>
          <w:sz w:val="24"/>
        </w:rPr>
        <w:t xml:space="preserve"> </w:t>
      </w:r>
      <w:r>
        <w:rPr>
          <w:sz w:val="24"/>
        </w:rPr>
        <w:t>pitch</w:t>
      </w:r>
      <w:r>
        <w:rPr>
          <w:spacing w:val="-13"/>
          <w:sz w:val="24"/>
        </w:rPr>
        <w:t xml:space="preserve"> </w:t>
      </w:r>
      <w:r>
        <w:rPr>
          <w:sz w:val="24"/>
        </w:rPr>
        <w:t>and</w:t>
      </w:r>
      <w:r>
        <w:rPr>
          <w:spacing w:val="-8"/>
          <w:sz w:val="24"/>
        </w:rPr>
        <w:t xml:space="preserve"> </w:t>
      </w:r>
      <w:r>
        <w:rPr>
          <w:sz w:val="24"/>
        </w:rPr>
        <w:t>pitch</w:t>
      </w:r>
      <w:r>
        <w:rPr>
          <w:spacing w:val="-13"/>
          <w:sz w:val="24"/>
        </w:rPr>
        <w:t xml:space="preserve"> </w:t>
      </w:r>
      <w:r>
        <w:rPr>
          <w:sz w:val="24"/>
        </w:rPr>
        <w:t>factors,</w:t>
      </w:r>
      <w:r>
        <w:rPr>
          <w:spacing w:val="-8"/>
          <w:sz w:val="24"/>
        </w:rPr>
        <w:t xml:space="preserve"> </w:t>
      </w:r>
      <w:r>
        <w:rPr>
          <w:sz w:val="24"/>
        </w:rPr>
        <w:t>distribution</w:t>
      </w:r>
      <w:r>
        <w:rPr>
          <w:spacing w:val="-57"/>
          <w:sz w:val="24"/>
        </w:rPr>
        <w:t xml:space="preserve"> </w:t>
      </w:r>
      <w:r>
        <w:rPr>
          <w:sz w:val="24"/>
        </w:rPr>
        <w:t>factor,</w:t>
      </w:r>
      <w:r>
        <w:rPr>
          <w:spacing w:val="2"/>
          <w:sz w:val="24"/>
        </w:rPr>
        <w:t xml:space="preserve"> </w:t>
      </w:r>
      <w:r>
        <w:rPr>
          <w:sz w:val="24"/>
        </w:rPr>
        <w:t>single and double layer,</w:t>
      </w:r>
      <w:r>
        <w:rPr>
          <w:spacing w:val="3"/>
          <w:sz w:val="24"/>
        </w:rPr>
        <w:t xml:space="preserve"> </w:t>
      </w:r>
      <w:r>
        <w:rPr>
          <w:sz w:val="24"/>
        </w:rPr>
        <w:t>overhang etc.</w:t>
      </w:r>
    </w:p>
    <w:p w:rsidR="0029340C" w:rsidRDefault="0029340C" w:rsidP="00617A6F">
      <w:pPr>
        <w:pStyle w:val="ListParagraph"/>
        <w:numPr>
          <w:ilvl w:val="1"/>
          <w:numId w:val="152"/>
        </w:numPr>
        <w:tabs>
          <w:tab w:val="left" w:pos="1960"/>
          <w:tab w:val="left" w:pos="1961"/>
        </w:tabs>
        <w:spacing w:before="0" w:line="229" w:lineRule="exact"/>
        <w:rPr>
          <w:sz w:val="24"/>
        </w:rPr>
      </w:pPr>
      <w:r>
        <w:rPr>
          <w:spacing w:val="-1"/>
          <w:sz w:val="24"/>
        </w:rPr>
        <w:t>Compare</w:t>
      </w:r>
      <w:r>
        <w:rPr>
          <w:spacing w:val="-14"/>
          <w:sz w:val="24"/>
        </w:rPr>
        <w:t xml:space="preserve"> </w:t>
      </w:r>
      <w:r>
        <w:rPr>
          <w:sz w:val="24"/>
        </w:rPr>
        <w:t>different</w:t>
      </w:r>
      <w:r>
        <w:rPr>
          <w:spacing w:val="-10"/>
          <w:sz w:val="24"/>
        </w:rPr>
        <w:t xml:space="preserve"> </w:t>
      </w:r>
      <w:r>
        <w:rPr>
          <w:sz w:val="24"/>
        </w:rPr>
        <w:t>armature</w:t>
      </w:r>
      <w:r>
        <w:rPr>
          <w:spacing w:val="-14"/>
          <w:sz w:val="24"/>
        </w:rPr>
        <w:t xml:space="preserve"> </w:t>
      </w:r>
      <w:r>
        <w:rPr>
          <w:sz w:val="24"/>
        </w:rPr>
        <w:t>windings</w:t>
      </w:r>
    </w:p>
    <w:p w:rsidR="0029340C" w:rsidRDefault="0029340C" w:rsidP="00617A6F">
      <w:pPr>
        <w:pStyle w:val="ListParagraph"/>
        <w:numPr>
          <w:ilvl w:val="1"/>
          <w:numId w:val="152"/>
        </w:numPr>
        <w:tabs>
          <w:tab w:val="left" w:pos="1960"/>
          <w:tab w:val="left" w:pos="1961"/>
        </w:tabs>
        <w:spacing w:before="0" w:line="258" w:lineRule="exact"/>
        <w:rPr>
          <w:sz w:val="24"/>
        </w:rPr>
      </w:pPr>
      <w:r>
        <w:rPr>
          <w:sz w:val="24"/>
        </w:rPr>
        <w:t>Draw</w:t>
      </w:r>
      <w:r>
        <w:rPr>
          <w:spacing w:val="-12"/>
          <w:sz w:val="24"/>
        </w:rPr>
        <w:t xml:space="preserve"> </w:t>
      </w:r>
      <w:r>
        <w:rPr>
          <w:sz w:val="24"/>
        </w:rPr>
        <w:t>the</w:t>
      </w:r>
      <w:r>
        <w:rPr>
          <w:spacing w:val="-11"/>
          <w:sz w:val="24"/>
        </w:rPr>
        <w:t xml:space="preserve"> </w:t>
      </w:r>
      <w:r>
        <w:rPr>
          <w:sz w:val="24"/>
        </w:rPr>
        <w:t>winding</w:t>
      </w:r>
      <w:r>
        <w:rPr>
          <w:spacing w:val="-10"/>
          <w:sz w:val="24"/>
        </w:rPr>
        <w:t xml:space="preserve"> </w:t>
      </w:r>
      <w:r>
        <w:rPr>
          <w:sz w:val="24"/>
        </w:rPr>
        <w:t>diagrams</w:t>
      </w:r>
    </w:p>
    <w:p w:rsidR="0029340C" w:rsidRDefault="0029340C" w:rsidP="00617A6F">
      <w:pPr>
        <w:pStyle w:val="Heading2"/>
        <w:numPr>
          <w:ilvl w:val="0"/>
          <w:numId w:val="152"/>
        </w:numPr>
        <w:tabs>
          <w:tab w:val="left" w:pos="1240"/>
          <w:tab w:val="left" w:pos="1241"/>
        </w:tabs>
        <w:spacing w:before="205" w:line="258" w:lineRule="exact"/>
      </w:pPr>
      <w:r>
        <w:t>UNDERSTAND</w:t>
      </w:r>
      <w:r>
        <w:rPr>
          <w:spacing w:val="-5"/>
        </w:rPr>
        <w:t xml:space="preserve"> </w:t>
      </w:r>
      <w:r>
        <w:t>THE</w:t>
      </w:r>
      <w:r>
        <w:rPr>
          <w:spacing w:val="-5"/>
        </w:rPr>
        <w:t xml:space="preserve"> </w:t>
      </w:r>
      <w:r>
        <w:t>PRINCIPLE</w:t>
      </w:r>
      <w:r>
        <w:rPr>
          <w:spacing w:val="-6"/>
        </w:rPr>
        <w:t xml:space="preserve"> </w:t>
      </w:r>
      <w:r>
        <w:t>OF</w:t>
      </w:r>
      <w:r>
        <w:rPr>
          <w:spacing w:val="-5"/>
        </w:rPr>
        <w:t xml:space="preserve"> </w:t>
      </w:r>
      <w:r>
        <w:t>SYNCHRONOUS</w:t>
      </w:r>
      <w:r>
        <w:rPr>
          <w:spacing w:val="-3"/>
        </w:rPr>
        <w:t xml:space="preserve"> </w:t>
      </w:r>
      <w:r>
        <w:t>GENERATOR</w:t>
      </w:r>
    </w:p>
    <w:p w:rsidR="0029340C" w:rsidRDefault="0029340C" w:rsidP="00617A6F">
      <w:pPr>
        <w:pStyle w:val="ListParagraph"/>
        <w:numPr>
          <w:ilvl w:val="1"/>
          <w:numId w:val="152"/>
        </w:numPr>
        <w:tabs>
          <w:tab w:val="left" w:pos="1960"/>
          <w:tab w:val="left" w:pos="1961"/>
        </w:tabs>
        <w:spacing w:before="0" w:line="240" w:lineRule="exact"/>
        <w:rPr>
          <w:sz w:val="24"/>
        </w:rPr>
      </w:pPr>
      <w:r>
        <w:rPr>
          <w:spacing w:val="-1"/>
          <w:sz w:val="24"/>
        </w:rPr>
        <w:t>Explain</w:t>
      </w:r>
      <w:r>
        <w:rPr>
          <w:spacing w:val="-13"/>
          <w:sz w:val="24"/>
        </w:rPr>
        <w:t xml:space="preserve"> </w:t>
      </w:r>
      <w:r>
        <w:rPr>
          <w:sz w:val="24"/>
        </w:rPr>
        <w:t>the</w:t>
      </w:r>
      <w:r>
        <w:rPr>
          <w:spacing w:val="-9"/>
          <w:sz w:val="24"/>
        </w:rPr>
        <w:t xml:space="preserve"> </w:t>
      </w:r>
      <w:r>
        <w:rPr>
          <w:sz w:val="24"/>
        </w:rPr>
        <w:t>principle</w:t>
      </w:r>
      <w:r>
        <w:rPr>
          <w:spacing w:val="-9"/>
          <w:sz w:val="24"/>
        </w:rPr>
        <w:t xml:space="preserve"> </w:t>
      </w:r>
      <w:r>
        <w:rPr>
          <w:sz w:val="24"/>
        </w:rPr>
        <w:t>of</w:t>
      </w:r>
      <w:r>
        <w:rPr>
          <w:spacing w:val="-15"/>
          <w:sz w:val="24"/>
        </w:rPr>
        <w:t xml:space="preserve"> </w:t>
      </w:r>
      <w:r>
        <w:rPr>
          <w:sz w:val="24"/>
        </w:rPr>
        <w:t>alternator</w:t>
      </w:r>
    </w:p>
    <w:p w:rsidR="0029340C" w:rsidRDefault="0029340C" w:rsidP="00617A6F">
      <w:pPr>
        <w:pStyle w:val="ListParagraph"/>
        <w:numPr>
          <w:ilvl w:val="1"/>
          <w:numId w:val="152"/>
        </w:numPr>
        <w:tabs>
          <w:tab w:val="left" w:pos="1960"/>
          <w:tab w:val="left" w:pos="1961"/>
        </w:tabs>
        <w:spacing w:before="0" w:line="240" w:lineRule="exact"/>
        <w:rPr>
          <w:sz w:val="24"/>
        </w:rPr>
      </w:pPr>
      <w:r>
        <w:rPr>
          <w:sz w:val="24"/>
        </w:rPr>
        <w:t>Derive</w:t>
      </w:r>
      <w:r>
        <w:rPr>
          <w:spacing w:val="-6"/>
          <w:sz w:val="24"/>
        </w:rPr>
        <w:t xml:space="preserve"> </w:t>
      </w:r>
      <w:r>
        <w:rPr>
          <w:sz w:val="24"/>
        </w:rPr>
        <w:t>the</w:t>
      </w:r>
      <w:r>
        <w:rPr>
          <w:spacing w:val="-5"/>
          <w:sz w:val="24"/>
        </w:rPr>
        <w:t xml:space="preserve"> </w:t>
      </w:r>
      <w:proofErr w:type="spellStart"/>
      <w:r>
        <w:rPr>
          <w:sz w:val="24"/>
        </w:rPr>
        <w:t>emf</w:t>
      </w:r>
      <w:proofErr w:type="spellEnd"/>
      <w:r>
        <w:rPr>
          <w:spacing w:val="-12"/>
          <w:sz w:val="24"/>
        </w:rPr>
        <w:t xml:space="preserve"> </w:t>
      </w:r>
      <w:r>
        <w:rPr>
          <w:sz w:val="24"/>
        </w:rPr>
        <w:t>equation</w:t>
      </w:r>
      <w:r>
        <w:rPr>
          <w:spacing w:val="-9"/>
          <w:sz w:val="24"/>
        </w:rPr>
        <w:t xml:space="preserve"> </w:t>
      </w:r>
      <w:r>
        <w:rPr>
          <w:sz w:val="24"/>
        </w:rPr>
        <w:t>of</w:t>
      </w:r>
      <w:r>
        <w:rPr>
          <w:spacing w:val="-11"/>
          <w:sz w:val="24"/>
        </w:rPr>
        <w:t xml:space="preserve"> </w:t>
      </w:r>
      <w:r>
        <w:rPr>
          <w:sz w:val="24"/>
        </w:rPr>
        <w:t>synchronous</w:t>
      </w:r>
      <w:r>
        <w:rPr>
          <w:spacing w:val="-6"/>
          <w:sz w:val="24"/>
        </w:rPr>
        <w:t xml:space="preserve"> </w:t>
      </w:r>
      <w:r>
        <w:rPr>
          <w:sz w:val="24"/>
        </w:rPr>
        <w:t>generator</w:t>
      </w:r>
    </w:p>
    <w:p w:rsidR="0029340C" w:rsidRDefault="0029340C" w:rsidP="00617A6F">
      <w:pPr>
        <w:pStyle w:val="ListParagraph"/>
        <w:numPr>
          <w:ilvl w:val="1"/>
          <w:numId w:val="152"/>
        </w:numPr>
        <w:tabs>
          <w:tab w:val="left" w:pos="1960"/>
          <w:tab w:val="left" w:pos="1961"/>
        </w:tabs>
        <w:spacing w:before="0" w:line="240" w:lineRule="exact"/>
        <w:rPr>
          <w:sz w:val="24"/>
        </w:rPr>
      </w:pPr>
      <w:r>
        <w:rPr>
          <w:sz w:val="24"/>
        </w:rPr>
        <w:t>State</w:t>
      </w:r>
      <w:r>
        <w:rPr>
          <w:spacing w:val="-4"/>
          <w:sz w:val="24"/>
        </w:rPr>
        <w:t xml:space="preserve"> </w:t>
      </w:r>
      <w:r>
        <w:rPr>
          <w:sz w:val="24"/>
        </w:rPr>
        <w:t>advantages</w:t>
      </w:r>
      <w:r>
        <w:rPr>
          <w:spacing w:val="-4"/>
          <w:sz w:val="24"/>
        </w:rPr>
        <w:t xml:space="preserve"> </w:t>
      </w:r>
      <w:r>
        <w:rPr>
          <w:sz w:val="24"/>
        </w:rPr>
        <w:t>of</w:t>
      </w:r>
      <w:r>
        <w:rPr>
          <w:spacing w:val="-10"/>
          <w:sz w:val="24"/>
        </w:rPr>
        <w:t xml:space="preserve"> </w:t>
      </w:r>
      <w:r>
        <w:rPr>
          <w:sz w:val="24"/>
        </w:rPr>
        <w:t>rotating</w:t>
      </w:r>
      <w:r>
        <w:rPr>
          <w:spacing w:val="-2"/>
          <w:sz w:val="24"/>
        </w:rPr>
        <w:t xml:space="preserve"> </w:t>
      </w:r>
      <w:r>
        <w:rPr>
          <w:sz w:val="24"/>
        </w:rPr>
        <w:t>field</w:t>
      </w:r>
      <w:r>
        <w:rPr>
          <w:spacing w:val="-3"/>
          <w:sz w:val="24"/>
        </w:rPr>
        <w:t xml:space="preserve"> </w:t>
      </w:r>
      <w:r>
        <w:rPr>
          <w:sz w:val="24"/>
        </w:rPr>
        <w:t>construction</w:t>
      </w:r>
    </w:p>
    <w:p w:rsidR="0029340C" w:rsidRDefault="0029340C" w:rsidP="00617A6F">
      <w:pPr>
        <w:pStyle w:val="ListParagraph"/>
        <w:numPr>
          <w:ilvl w:val="1"/>
          <w:numId w:val="152"/>
        </w:numPr>
        <w:tabs>
          <w:tab w:val="left" w:pos="1960"/>
          <w:tab w:val="left" w:pos="1961"/>
        </w:tabs>
        <w:spacing w:before="0" w:line="240" w:lineRule="exact"/>
        <w:rPr>
          <w:sz w:val="24"/>
        </w:rPr>
      </w:pPr>
      <w:r>
        <w:rPr>
          <w:sz w:val="24"/>
        </w:rPr>
        <w:t>State</w:t>
      </w:r>
      <w:r>
        <w:rPr>
          <w:spacing w:val="-1"/>
          <w:sz w:val="24"/>
        </w:rPr>
        <w:t xml:space="preserve"> </w:t>
      </w:r>
      <w:r>
        <w:rPr>
          <w:sz w:val="24"/>
        </w:rPr>
        <w:t>need of</w:t>
      </w:r>
      <w:r>
        <w:rPr>
          <w:spacing w:val="-7"/>
          <w:sz w:val="24"/>
        </w:rPr>
        <w:t xml:space="preserve"> </w:t>
      </w:r>
      <w:r>
        <w:rPr>
          <w:sz w:val="24"/>
        </w:rPr>
        <w:t>exciter</w:t>
      </w:r>
    </w:p>
    <w:p w:rsidR="0029340C" w:rsidRDefault="0029340C" w:rsidP="00617A6F">
      <w:pPr>
        <w:pStyle w:val="ListParagraph"/>
        <w:numPr>
          <w:ilvl w:val="1"/>
          <w:numId w:val="152"/>
        </w:numPr>
        <w:tabs>
          <w:tab w:val="left" w:pos="1960"/>
          <w:tab w:val="left" w:pos="1961"/>
        </w:tabs>
        <w:spacing w:before="0" w:line="240" w:lineRule="exact"/>
        <w:rPr>
          <w:sz w:val="24"/>
        </w:rPr>
      </w:pPr>
      <w:r>
        <w:rPr>
          <w:sz w:val="24"/>
        </w:rPr>
        <w:t>List</w:t>
      </w:r>
      <w:r>
        <w:rPr>
          <w:spacing w:val="-4"/>
          <w:sz w:val="24"/>
        </w:rPr>
        <w:t xml:space="preserve"> </w:t>
      </w:r>
      <w:r>
        <w:rPr>
          <w:sz w:val="24"/>
        </w:rPr>
        <w:t>various</w:t>
      </w:r>
      <w:r>
        <w:rPr>
          <w:spacing w:val="-9"/>
          <w:sz w:val="24"/>
        </w:rPr>
        <w:t xml:space="preserve"> </w:t>
      </w:r>
      <w:r>
        <w:rPr>
          <w:sz w:val="24"/>
        </w:rPr>
        <w:t>types</w:t>
      </w:r>
      <w:r>
        <w:rPr>
          <w:spacing w:val="-9"/>
          <w:sz w:val="24"/>
        </w:rPr>
        <w:t xml:space="preserve"> </w:t>
      </w:r>
      <w:r>
        <w:rPr>
          <w:sz w:val="24"/>
        </w:rPr>
        <w:t>of</w:t>
      </w:r>
      <w:r>
        <w:rPr>
          <w:spacing w:val="-14"/>
          <w:sz w:val="24"/>
        </w:rPr>
        <w:t xml:space="preserve"> </w:t>
      </w:r>
      <w:r>
        <w:rPr>
          <w:sz w:val="24"/>
        </w:rPr>
        <w:t>exciters</w:t>
      </w:r>
      <w:r>
        <w:rPr>
          <w:spacing w:val="-10"/>
          <w:sz w:val="24"/>
        </w:rPr>
        <w:t xml:space="preserve"> </w:t>
      </w:r>
      <w:r>
        <w:rPr>
          <w:sz w:val="24"/>
        </w:rPr>
        <w:t>(main,</w:t>
      </w:r>
      <w:r>
        <w:rPr>
          <w:spacing w:val="-5"/>
          <w:sz w:val="24"/>
        </w:rPr>
        <w:t xml:space="preserve"> </w:t>
      </w:r>
      <w:r>
        <w:rPr>
          <w:sz w:val="24"/>
        </w:rPr>
        <w:t>pilot</w:t>
      </w:r>
      <w:r>
        <w:rPr>
          <w:spacing w:val="-4"/>
          <w:sz w:val="24"/>
        </w:rPr>
        <w:t xml:space="preserve"> </w:t>
      </w:r>
      <w:r>
        <w:rPr>
          <w:sz w:val="24"/>
        </w:rPr>
        <w:t>&amp;</w:t>
      </w:r>
      <w:r>
        <w:rPr>
          <w:spacing w:val="-11"/>
          <w:sz w:val="24"/>
        </w:rPr>
        <w:t xml:space="preserve"> </w:t>
      </w:r>
      <w:r>
        <w:rPr>
          <w:sz w:val="24"/>
        </w:rPr>
        <w:t>static)</w:t>
      </w:r>
    </w:p>
    <w:p w:rsidR="0029340C" w:rsidRDefault="0029340C" w:rsidP="00617A6F">
      <w:pPr>
        <w:pStyle w:val="ListParagraph"/>
        <w:numPr>
          <w:ilvl w:val="1"/>
          <w:numId w:val="152"/>
        </w:numPr>
        <w:tabs>
          <w:tab w:val="left" w:pos="1960"/>
          <w:tab w:val="left" w:pos="1961"/>
        </w:tabs>
        <w:spacing w:before="0" w:line="240" w:lineRule="exact"/>
        <w:rPr>
          <w:sz w:val="24"/>
        </w:rPr>
      </w:pPr>
      <w:r>
        <w:rPr>
          <w:sz w:val="24"/>
        </w:rPr>
        <w:t>Explain</w:t>
      </w:r>
      <w:r>
        <w:rPr>
          <w:spacing w:val="-14"/>
          <w:sz w:val="24"/>
        </w:rPr>
        <w:t xml:space="preserve"> </w:t>
      </w:r>
      <w:r>
        <w:rPr>
          <w:sz w:val="24"/>
        </w:rPr>
        <w:t>the</w:t>
      </w:r>
      <w:r>
        <w:rPr>
          <w:spacing w:val="-10"/>
          <w:sz w:val="24"/>
        </w:rPr>
        <w:t xml:space="preserve"> </w:t>
      </w:r>
      <w:r>
        <w:rPr>
          <w:sz w:val="24"/>
        </w:rPr>
        <w:t>static</w:t>
      </w:r>
      <w:r>
        <w:rPr>
          <w:spacing w:val="-10"/>
          <w:sz w:val="24"/>
        </w:rPr>
        <w:t xml:space="preserve"> </w:t>
      </w:r>
      <w:r>
        <w:rPr>
          <w:sz w:val="24"/>
        </w:rPr>
        <w:t>excitation</w:t>
      </w:r>
      <w:r>
        <w:rPr>
          <w:spacing w:val="-13"/>
          <w:sz w:val="24"/>
        </w:rPr>
        <w:t xml:space="preserve"> </w:t>
      </w:r>
      <w:r>
        <w:rPr>
          <w:sz w:val="24"/>
        </w:rPr>
        <w:t>in</w:t>
      </w:r>
      <w:r>
        <w:rPr>
          <w:spacing w:val="-13"/>
          <w:sz w:val="24"/>
        </w:rPr>
        <w:t xml:space="preserve"> </w:t>
      </w:r>
      <w:r>
        <w:rPr>
          <w:sz w:val="24"/>
        </w:rPr>
        <w:t>synchronous</w:t>
      </w:r>
      <w:r>
        <w:rPr>
          <w:spacing w:val="-11"/>
          <w:sz w:val="24"/>
        </w:rPr>
        <w:t xml:space="preserve"> </w:t>
      </w:r>
      <w:r>
        <w:rPr>
          <w:sz w:val="24"/>
        </w:rPr>
        <w:t>generator</w:t>
      </w:r>
      <w:r>
        <w:rPr>
          <w:spacing w:val="-8"/>
          <w:sz w:val="24"/>
        </w:rPr>
        <w:t xml:space="preserve"> </w:t>
      </w:r>
      <w:r>
        <w:rPr>
          <w:sz w:val="24"/>
        </w:rPr>
        <w:t>(brush</w:t>
      </w:r>
      <w:r>
        <w:rPr>
          <w:spacing w:val="-14"/>
          <w:sz w:val="24"/>
        </w:rPr>
        <w:t xml:space="preserve"> </w:t>
      </w:r>
      <w:r>
        <w:rPr>
          <w:sz w:val="24"/>
        </w:rPr>
        <w:t>less</w:t>
      </w:r>
      <w:r>
        <w:rPr>
          <w:spacing w:val="-10"/>
          <w:sz w:val="24"/>
        </w:rPr>
        <w:t xml:space="preserve"> </w:t>
      </w:r>
      <w:r>
        <w:rPr>
          <w:sz w:val="24"/>
        </w:rPr>
        <w:t>excitation)</w:t>
      </w:r>
    </w:p>
    <w:p w:rsidR="0029340C" w:rsidRDefault="0029340C" w:rsidP="00617A6F">
      <w:pPr>
        <w:pStyle w:val="ListParagraph"/>
        <w:numPr>
          <w:ilvl w:val="1"/>
          <w:numId w:val="152"/>
        </w:numPr>
        <w:tabs>
          <w:tab w:val="left" w:pos="1960"/>
          <w:tab w:val="left" w:pos="1961"/>
        </w:tabs>
        <w:spacing w:before="0" w:line="240" w:lineRule="exact"/>
        <w:rPr>
          <w:sz w:val="24"/>
        </w:rPr>
      </w:pPr>
      <w:r>
        <w:rPr>
          <w:sz w:val="24"/>
        </w:rPr>
        <w:t>Solve</w:t>
      </w:r>
      <w:r>
        <w:rPr>
          <w:spacing w:val="-6"/>
          <w:sz w:val="24"/>
        </w:rPr>
        <w:t xml:space="preserve"> </w:t>
      </w:r>
      <w:r>
        <w:rPr>
          <w:sz w:val="24"/>
        </w:rPr>
        <w:t>problems</w:t>
      </w:r>
      <w:r>
        <w:rPr>
          <w:spacing w:val="-7"/>
          <w:sz w:val="24"/>
        </w:rPr>
        <w:t xml:space="preserve"> </w:t>
      </w:r>
      <w:r>
        <w:rPr>
          <w:sz w:val="24"/>
        </w:rPr>
        <w:t>on</w:t>
      </w:r>
      <w:r>
        <w:rPr>
          <w:spacing w:val="-10"/>
          <w:sz w:val="24"/>
        </w:rPr>
        <w:t xml:space="preserve"> </w:t>
      </w:r>
      <w:r>
        <w:rPr>
          <w:sz w:val="24"/>
        </w:rPr>
        <w:t>equation</w:t>
      </w:r>
      <w:r>
        <w:rPr>
          <w:spacing w:val="-9"/>
          <w:sz w:val="24"/>
        </w:rPr>
        <w:t xml:space="preserve"> </w:t>
      </w:r>
      <w:r>
        <w:rPr>
          <w:sz w:val="24"/>
        </w:rPr>
        <w:t>(</w:t>
      </w:r>
      <w:proofErr w:type="spellStart"/>
      <w:r>
        <w:rPr>
          <w:sz w:val="24"/>
        </w:rPr>
        <w:t>emf</w:t>
      </w:r>
      <w:proofErr w:type="spellEnd"/>
      <w:r>
        <w:rPr>
          <w:spacing w:val="-12"/>
          <w:sz w:val="24"/>
        </w:rPr>
        <w:t xml:space="preserve"> </w:t>
      </w:r>
      <w:r>
        <w:rPr>
          <w:sz w:val="24"/>
        </w:rPr>
        <w:t>of</w:t>
      </w:r>
      <w:r>
        <w:rPr>
          <w:spacing w:val="-13"/>
          <w:sz w:val="24"/>
        </w:rPr>
        <w:t xml:space="preserve"> </w:t>
      </w:r>
      <w:r>
        <w:rPr>
          <w:sz w:val="24"/>
        </w:rPr>
        <w:t>alternator)</w:t>
      </w:r>
    </w:p>
    <w:p w:rsidR="0029340C" w:rsidRDefault="0029340C" w:rsidP="00617A6F">
      <w:pPr>
        <w:pStyle w:val="ListParagraph"/>
        <w:numPr>
          <w:ilvl w:val="1"/>
          <w:numId w:val="152"/>
        </w:numPr>
        <w:tabs>
          <w:tab w:val="left" w:pos="1960"/>
          <w:tab w:val="left" w:pos="1961"/>
        </w:tabs>
        <w:spacing w:before="0" w:line="258" w:lineRule="exact"/>
        <w:rPr>
          <w:sz w:val="24"/>
        </w:rPr>
      </w:pPr>
      <w:r>
        <w:rPr>
          <w:spacing w:val="-2"/>
          <w:sz w:val="24"/>
        </w:rPr>
        <w:t>Describe</w:t>
      </w:r>
      <w:r>
        <w:rPr>
          <w:spacing w:val="-7"/>
          <w:sz w:val="24"/>
        </w:rPr>
        <w:t xml:space="preserve"> </w:t>
      </w:r>
      <w:r>
        <w:rPr>
          <w:spacing w:val="-1"/>
          <w:sz w:val="24"/>
        </w:rPr>
        <w:t>measures</w:t>
      </w:r>
      <w:r>
        <w:rPr>
          <w:spacing w:val="-8"/>
          <w:sz w:val="24"/>
        </w:rPr>
        <w:t xml:space="preserve"> </w:t>
      </w:r>
      <w:r>
        <w:rPr>
          <w:spacing w:val="-1"/>
          <w:sz w:val="24"/>
        </w:rPr>
        <w:t>of</w:t>
      </w:r>
      <w:r>
        <w:rPr>
          <w:spacing w:val="-13"/>
          <w:sz w:val="24"/>
        </w:rPr>
        <w:t xml:space="preserve"> </w:t>
      </w:r>
      <w:r>
        <w:rPr>
          <w:spacing w:val="-1"/>
          <w:sz w:val="24"/>
        </w:rPr>
        <w:t>wave-form</w:t>
      </w:r>
      <w:r>
        <w:rPr>
          <w:spacing w:val="-14"/>
          <w:sz w:val="24"/>
        </w:rPr>
        <w:t xml:space="preserve"> </w:t>
      </w:r>
      <w:r>
        <w:rPr>
          <w:spacing w:val="-1"/>
          <w:sz w:val="24"/>
        </w:rPr>
        <w:t>improvement</w:t>
      </w:r>
    </w:p>
    <w:p w:rsidR="0029340C" w:rsidRDefault="0029340C" w:rsidP="00617A6F">
      <w:pPr>
        <w:pStyle w:val="Heading2"/>
        <w:numPr>
          <w:ilvl w:val="0"/>
          <w:numId w:val="152"/>
        </w:numPr>
        <w:tabs>
          <w:tab w:val="left" w:pos="1240"/>
          <w:tab w:val="left" w:pos="1241"/>
        </w:tabs>
        <w:spacing w:before="233" w:line="208" w:lineRule="auto"/>
        <w:ind w:right="1787"/>
        <w:rPr>
          <w:b w:val="0"/>
        </w:rPr>
      </w:pPr>
      <w:r>
        <w:t>COMPREHEND</w:t>
      </w:r>
      <w:r>
        <w:rPr>
          <w:spacing w:val="-7"/>
        </w:rPr>
        <w:t xml:space="preserve"> </w:t>
      </w:r>
      <w:r>
        <w:t>THE</w:t>
      </w:r>
      <w:r>
        <w:rPr>
          <w:spacing w:val="-7"/>
        </w:rPr>
        <w:t xml:space="preserve"> </w:t>
      </w:r>
      <w:r>
        <w:t>PERFORMANCE,</w:t>
      </w:r>
      <w:r>
        <w:rPr>
          <w:spacing w:val="-3"/>
        </w:rPr>
        <w:t xml:space="preserve"> </w:t>
      </w:r>
      <w:r>
        <w:t>TESTING</w:t>
      </w:r>
      <w:r>
        <w:rPr>
          <w:spacing w:val="-5"/>
        </w:rPr>
        <w:t xml:space="preserve"> </w:t>
      </w:r>
      <w:r>
        <w:t>OF</w:t>
      </w:r>
      <w:r>
        <w:rPr>
          <w:spacing w:val="-7"/>
        </w:rPr>
        <w:t xml:space="preserve"> </w:t>
      </w:r>
      <w:r>
        <w:t>ALTERNATORS</w:t>
      </w:r>
      <w:r>
        <w:rPr>
          <w:spacing w:val="-57"/>
        </w:rPr>
        <w:t xml:space="preserve"> </w:t>
      </w:r>
      <w:r>
        <w:t>(SYNCHRONOUS</w:t>
      </w:r>
      <w:r>
        <w:rPr>
          <w:spacing w:val="1"/>
        </w:rPr>
        <w:t xml:space="preserve"> </w:t>
      </w:r>
      <w:r>
        <w:t>GENERATOR)</w:t>
      </w:r>
      <w:r>
        <w:rPr>
          <w:b w:val="0"/>
        </w:rPr>
        <w:t>.</w:t>
      </w:r>
    </w:p>
    <w:p w:rsidR="0029340C" w:rsidRDefault="0029340C" w:rsidP="00617A6F">
      <w:pPr>
        <w:pStyle w:val="ListParagraph"/>
        <w:numPr>
          <w:ilvl w:val="1"/>
          <w:numId w:val="152"/>
        </w:numPr>
        <w:tabs>
          <w:tab w:val="left" w:pos="1960"/>
          <w:tab w:val="left" w:pos="1961"/>
        </w:tabs>
        <w:spacing w:before="0" w:line="229" w:lineRule="exact"/>
        <w:rPr>
          <w:sz w:val="24"/>
        </w:rPr>
      </w:pPr>
      <w:r>
        <w:rPr>
          <w:sz w:val="24"/>
        </w:rPr>
        <w:t>State</w:t>
      </w:r>
      <w:r>
        <w:rPr>
          <w:spacing w:val="-3"/>
          <w:sz w:val="24"/>
        </w:rPr>
        <w:t xml:space="preserve"> </w:t>
      </w:r>
      <w:r>
        <w:rPr>
          <w:sz w:val="24"/>
        </w:rPr>
        <w:t>reasons</w:t>
      </w:r>
      <w:r>
        <w:rPr>
          <w:spacing w:val="-4"/>
          <w:sz w:val="24"/>
        </w:rPr>
        <w:t xml:space="preserve"> </w:t>
      </w:r>
      <w:r>
        <w:rPr>
          <w:sz w:val="24"/>
        </w:rPr>
        <w:t>for</w:t>
      </w:r>
      <w:r>
        <w:rPr>
          <w:spacing w:val="-1"/>
          <w:sz w:val="24"/>
        </w:rPr>
        <w:t xml:space="preserve"> </w:t>
      </w:r>
      <w:r>
        <w:rPr>
          <w:sz w:val="24"/>
        </w:rPr>
        <w:t>voltage</w:t>
      </w:r>
      <w:r>
        <w:rPr>
          <w:spacing w:val="-3"/>
          <w:sz w:val="24"/>
        </w:rPr>
        <w:t xml:space="preserve"> </w:t>
      </w:r>
      <w:r>
        <w:rPr>
          <w:sz w:val="24"/>
        </w:rPr>
        <w:t>variation</w:t>
      </w:r>
      <w:r>
        <w:rPr>
          <w:spacing w:val="-6"/>
          <w:sz w:val="24"/>
        </w:rPr>
        <w:t xml:space="preserve"> </w:t>
      </w:r>
      <w:r>
        <w:rPr>
          <w:sz w:val="24"/>
        </w:rPr>
        <w:t>on</w:t>
      </w:r>
      <w:r>
        <w:rPr>
          <w:spacing w:val="-7"/>
          <w:sz w:val="24"/>
        </w:rPr>
        <w:t xml:space="preserve"> </w:t>
      </w:r>
      <w:r>
        <w:rPr>
          <w:sz w:val="24"/>
        </w:rPr>
        <w:t>load</w:t>
      </w:r>
    </w:p>
    <w:p w:rsidR="0029340C" w:rsidRDefault="0029340C" w:rsidP="00617A6F">
      <w:pPr>
        <w:pStyle w:val="ListParagraph"/>
        <w:numPr>
          <w:ilvl w:val="1"/>
          <w:numId w:val="152"/>
        </w:numPr>
        <w:tabs>
          <w:tab w:val="left" w:pos="1960"/>
          <w:tab w:val="left" w:pos="1961"/>
        </w:tabs>
        <w:spacing w:before="0" w:line="240" w:lineRule="exact"/>
        <w:rPr>
          <w:sz w:val="24"/>
        </w:rPr>
      </w:pPr>
      <w:r>
        <w:rPr>
          <w:sz w:val="24"/>
        </w:rPr>
        <w:t>State</w:t>
      </w:r>
      <w:r>
        <w:rPr>
          <w:spacing w:val="-4"/>
          <w:sz w:val="24"/>
        </w:rPr>
        <w:t xml:space="preserve"> </w:t>
      </w:r>
      <w:r>
        <w:rPr>
          <w:sz w:val="24"/>
        </w:rPr>
        <w:t>importance</w:t>
      </w:r>
      <w:r>
        <w:rPr>
          <w:spacing w:val="-3"/>
          <w:sz w:val="24"/>
        </w:rPr>
        <w:t xml:space="preserve"> </w:t>
      </w:r>
      <w:r>
        <w:rPr>
          <w:sz w:val="24"/>
        </w:rPr>
        <w:t>of</w:t>
      </w:r>
      <w:r>
        <w:rPr>
          <w:spacing w:val="-10"/>
          <w:sz w:val="24"/>
        </w:rPr>
        <w:t xml:space="preserve"> </w:t>
      </w:r>
      <w:r>
        <w:rPr>
          <w:sz w:val="24"/>
        </w:rPr>
        <w:t>voltage</w:t>
      </w:r>
      <w:r>
        <w:rPr>
          <w:spacing w:val="-4"/>
          <w:sz w:val="24"/>
        </w:rPr>
        <w:t xml:space="preserve"> </w:t>
      </w:r>
      <w:r>
        <w:rPr>
          <w:sz w:val="24"/>
        </w:rPr>
        <w:t>regulation</w:t>
      </w:r>
    </w:p>
    <w:p w:rsidR="0029340C" w:rsidRDefault="0029340C" w:rsidP="00617A6F">
      <w:pPr>
        <w:pStyle w:val="ListParagraph"/>
        <w:numPr>
          <w:ilvl w:val="1"/>
          <w:numId w:val="152"/>
        </w:numPr>
        <w:tabs>
          <w:tab w:val="left" w:pos="1960"/>
          <w:tab w:val="left" w:pos="1961"/>
        </w:tabs>
        <w:spacing w:before="0" w:line="240" w:lineRule="exact"/>
        <w:rPr>
          <w:sz w:val="24"/>
        </w:rPr>
      </w:pPr>
      <w:r>
        <w:rPr>
          <w:sz w:val="24"/>
        </w:rPr>
        <w:t>Define</w:t>
      </w:r>
      <w:r>
        <w:rPr>
          <w:spacing w:val="-9"/>
          <w:sz w:val="24"/>
        </w:rPr>
        <w:t xml:space="preserve"> </w:t>
      </w:r>
      <w:r>
        <w:rPr>
          <w:sz w:val="24"/>
        </w:rPr>
        <w:t>regulation</w:t>
      </w:r>
      <w:r>
        <w:rPr>
          <w:spacing w:val="-13"/>
          <w:sz w:val="24"/>
        </w:rPr>
        <w:t xml:space="preserve"> </w:t>
      </w:r>
      <w:r>
        <w:rPr>
          <w:sz w:val="24"/>
        </w:rPr>
        <w:t>of</w:t>
      </w:r>
      <w:r>
        <w:rPr>
          <w:spacing w:val="-15"/>
          <w:sz w:val="24"/>
        </w:rPr>
        <w:t xml:space="preserve"> </w:t>
      </w:r>
      <w:r>
        <w:rPr>
          <w:sz w:val="24"/>
        </w:rPr>
        <w:t>synchronous</w:t>
      </w:r>
      <w:r>
        <w:rPr>
          <w:spacing w:val="-10"/>
          <w:sz w:val="24"/>
        </w:rPr>
        <w:t xml:space="preserve"> </w:t>
      </w:r>
      <w:r>
        <w:rPr>
          <w:sz w:val="24"/>
        </w:rPr>
        <w:t>generator</w:t>
      </w:r>
    </w:p>
    <w:p w:rsidR="0029340C" w:rsidRDefault="0029340C" w:rsidP="00617A6F">
      <w:pPr>
        <w:pStyle w:val="ListParagraph"/>
        <w:numPr>
          <w:ilvl w:val="1"/>
          <w:numId w:val="152"/>
        </w:numPr>
        <w:tabs>
          <w:tab w:val="left" w:pos="1960"/>
          <w:tab w:val="left" w:pos="1961"/>
        </w:tabs>
        <w:spacing w:before="0" w:line="240" w:lineRule="exact"/>
        <w:rPr>
          <w:sz w:val="24"/>
        </w:rPr>
      </w:pPr>
      <w:r>
        <w:rPr>
          <w:spacing w:val="-1"/>
          <w:sz w:val="24"/>
        </w:rPr>
        <w:t>Define</w:t>
      </w:r>
      <w:r>
        <w:rPr>
          <w:spacing w:val="-13"/>
          <w:sz w:val="24"/>
        </w:rPr>
        <w:t xml:space="preserve"> </w:t>
      </w:r>
      <w:r>
        <w:rPr>
          <w:spacing w:val="-1"/>
          <w:sz w:val="24"/>
        </w:rPr>
        <w:t>synchronous</w:t>
      </w:r>
      <w:r>
        <w:rPr>
          <w:spacing w:val="-13"/>
          <w:sz w:val="24"/>
        </w:rPr>
        <w:t xml:space="preserve"> </w:t>
      </w:r>
      <w:r>
        <w:rPr>
          <w:spacing w:val="-1"/>
          <w:sz w:val="24"/>
        </w:rPr>
        <w:t>impedance</w:t>
      </w:r>
    </w:p>
    <w:p w:rsidR="0029340C" w:rsidRDefault="0029340C" w:rsidP="00617A6F">
      <w:pPr>
        <w:pStyle w:val="ListParagraph"/>
        <w:numPr>
          <w:ilvl w:val="1"/>
          <w:numId w:val="152"/>
        </w:numPr>
        <w:tabs>
          <w:tab w:val="left" w:pos="1960"/>
          <w:tab w:val="left" w:pos="1961"/>
        </w:tabs>
        <w:spacing w:before="0" w:line="240" w:lineRule="exact"/>
        <w:rPr>
          <w:sz w:val="24"/>
        </w:rPr>
      </w:pPr>
      <w:r>
        <w:rPr>
          <w:sz w:val="24"/>
        </w:rPr>
        <w:t>State</w:t>
      </w:r>
      <w:r>
        <w:rPr>
          <w:spacing w:val="-8"/>
          <w:sz w:val="24"/>
        </w:rPr>
        <w:t xml:space="preserve"> </w:t>
      </w:r>
      <w:r>
        <w:rPr>
          <w:sz w:val="24"/>
        </w:rPr>
        <w:t>the</w:t>
      </w:r>
      <w:r>
        <w:rPr>
          <w:spacing w:val="-8"/>
          <w:sz w:val="24"/>
        </w:rPr>
        <w:t xml:space="preserve"> </w:t>
      </w:r>
      <w:r>
        <w:rPr>
          <w:sz w:val="24"/>
        </w:rPr>
        <w:t>effect</w:t>
      </w:r>
      <w:r>
        <w:rPr>
          <w:spacing w:val="-2"/>
          <w:sz w:val="24"/>
        </w:rPr>
        <w:t xml:space="preserve"> </w:t>
      </w:r>
      <w:r>
        <w:rPr>
          <w:sz w:val="24"/>
        </w:rPr>
        <w:t>of</w:t>
      </w:r>
      <w:r>
        <w:rPr>
          <w:spacing w:val="-14"/>
          <w:sz w:val="24"/>
        </w:rPr>
        <w:t xml:space="preserve"> </w:t>
      </w:r>
      <w:r>
        <w:rPr>
          <w:sz w:val="24"/>
        </w:rPr>
        <w:t>synchronous</w:t>
      </w:r>
      <w:r>
        <w:rPr>
          <w:spacing w:val="-8"/>
          <w:sz w:val="24"/>
        </w:rPr>
        <w:t xml:space="preserve"> </w:t>
      </w:r>
      <w:r>
        <w:rPr>
          <w:sz w:val="24"/>
        </w:rPr>
        <w:t>impedance</w:t>
      </w:r>
      <w:r>
        <w:rPr>
          <w:spacing w:val="-8"/>
          <w:sz w:val="24"/>
        </w:rPr>
        <w:t xml:space="preserve"> </w:t>
      </w:r>
      <w:r>
        <w:rPr>
          <w:sz w:val="24"/>
        </w:rPr>
        <w:t>on</w:t>
      </w:r>
      <w:r>
        <w:rPr>
          <w:spacing w:val="-11"/>
          <w:sz w:val="24"/>
        </w:rPr>
        <w:t xml:space="preserve"> </w:t>
      </w:r>
      <w:r>
        <w:rPr>
          <w:sz w:val="24"/>
        </w:rPr>
        <w:t>terminal</w:t>
      </w:r>
      <w:r>
        <w:rPr>
          <w:spacing w:val="-14"/>
          <w:sz w:val="24"/>
        </w:rPr>
        <w:t xml:space="preserve"> </w:t>
      </w:r>
      <w:r>
        <w:rPr>
          <w:sz w:val="24"/>
        </w:rPr>
        <w:t>voltage</w:t>
      </w:r>
    </w:p>
    <w:p w:rsidR="0029340C" w:rsidRDefault="0029340C" w:rsidP="00617A6F">
      <w:pPr>
        <w:pStyle w:val="ListParagraph"/>
        <w:numPr>
          <w:ilvl w:val="1"/>
          <w:numId w:val="152"/>
        </w:numPr>
        <w:tabs>
          <w:tab w:val="left" w:pos="1960"/>
          <w:tab w:val="left" w:pos="1961"/>
        </w:tabs>
        <w:spacing w:before="0" w:line="240" w:lineRule="exact"/>
        <w:rPr>
          <w:sz w:val="24"/>
        </w:rPr>
      </w:pPr>
      <w:r>
        <w:rPr>
          <w:sz w:val="24"/>
        </w:rPr>
        <w:t>Draw</w:t>
      </w:r>
      <w:r>
        <w:rPr>
          <w:spacing w:val="-5"/>
          <w:sz w:val="24"/>
        </w:rPr>
        <w:t xml:space="preserve"> </w:t>
      </w:r>
      <w:r>
        <w:rPr>
          <w:sz w:val="24"/>
        </w:rPr>
        <w:t>the</w:t>
      </w:r>
      <w:r>
        <w:rPr>
          <w:spacing w:val="-5"/>
          <w:sz w:val="24"/>
        </w:rPr>
        <w:t xml:space="preserve"> </w:t>
      </w:r>
      <w:r>
        <w:rPr>
          <w:sz w:val="24"/>
        </w:rPr>
        <w:t>phasor</w:t>
      </w:r>
      <w:r>
        <w:rPr>
          <w:spacing w:val="-3"/>
          <w:sz w:val="24"/>
        </w:rPr>
        <w:t xml:space="preserve"> </w:t>
      </w:r>
      <w:r>
        <w:rPr>
          <w:sz w:val="24"/>
        </w:rPr>
        <w:t>diagram</w:t>
      </w:r>
      <w:r>
        <w:rPr>
          <w:spacing w:val="-12"/>
          <w:sz w:val="24"/>
        </w:rPr>
        <w:t xml:space="preserve"> </w:t>
      </w:r>
      <w:r>
        <w:rPr>
          <w:sz w:val="24"/>
        </w:rPr>
        <w:t>for</w:t>
      </w:r>
      <w:r>
        <w:rPr>
          <w:spacing w:val="-2"/>
          <w:sz w:val="24"/>
        </w:rPr>
        <w:t xml:space="preserve"> </w:t>
      </w:r>
      <w:r>
        <w:rPr>
          <w:sz w:val="24"/>
        </w:rPr>
        <w:t>loads</w:t>
      </w:r>
      <w:r>
        <w:rPr>
          <w:spacing w:val="-6"/>
          <w:sz w:val="24"/>
        </w:rPr>
        <w:t xml:space="preserve"> </w:t>
      </w:r>
      <w:r>
        <w:rPr>
          <w:sz w:val="24"/>
        </w:rPr>
        <w:t>at</w:t>
      </w:r>
      <w:r>
        <w:rPr>
          <w:spacing w:val="1"/>
          <w:sz w:val="24"/>
        </w:rPr>
        <w:t xml:space="preserve"> </w:t>
      </w:r>
      <w:r>
        <w:rPr>
          <w:sz w:val="24"/>
        </w:rPr>
        <w:t>different</w:t>
      </w:r>
      <w:r>
        <w:rPr>
          <w:spacing w:val="1"/>
          <w:sz w:val="24"/>
        </w:rPr>
        <w:t xml:space="preserve"> </w:t>
      </w:r>
      <w:r>
        <w:rPr>
          <w:sz w:val="24"/>
        </w:rPr>
        <w:t>power</w:t>
      </w:r>
      <w:r>
        <w:rPr>
          <w:spacing w:val="-3"/>
          <w:sz w:val="24"/>
        </w:rPr>
        <w:t xml:space="preserve"> </w:t>
      </w:r>
      <w:r>
        <w:rPr>
          <w:sz w:val="24"/>
        </w:rPr>
        <w:t>factors</w:t>
      </w:r>
    </w:p>
    <w:p w:rsidR="0029340C" w:rsidRDefault="0029340C" w:rsidP="00617A6F">
      <w:pPr>
        <w:pStyle w:val="ListParagraph"/>
        <w:numPr>
          <w:ilvl w:val="1"/>
          <w:numId w:val="152"/>
        </w:numPr>
        <w:tabs>
          <w:tab w:val="left" w:pos="1960"/>
          <w:tab w:val="left" w:pos="1961"/>
        </w:tabs>
        <w:spacing w:before="0" w:line="240" w:lineRule="exact"/>
        <w:rPr>
          <w:sz w:val="24"/>
        </w:rPr>
      </w:pPr>
      <w:r>
        <w:rPr>
          <w:sz w:val="24"/>
        </w:rPr>
        <w:t>Describe</w:t>
      </w:r>
      <w:r>
        <w:rPr>
          <w:spacing w:val="-2"/>
          <w:sz w:val="24"/>
        </w:rPr>
        <w:t xml:space="preserve"> </w:t>
      </w:r>
      <w:r>
        <w:rPr>
          <w:sz w:val="24"/>
        </w:rPr>
        <w:t>O.C</w:t>
      </w:r>
      <w:r>
        <w:rPr>
          <w:spacing w:val="-2"/>
          <w:sz w:val="24"/>
        </w:rPr>
        <w:t xml:space="preserve"> </w:t>
      </w:r>
      <w:r>
        <w:rPr>
          <w:sz w:val="24"/>
        </w:rPr>
        <w:t>&amp;</w:t>
      </w:r>
      <w:r>
        <w:rPr>
          <w:spacing w:val="-5"/>
          <w:sz w:val="24"/>
        </w:rPr>
        <w:t xml:space="preserve"> </w:t>
      </w:r>
      <w:r>
        <w:rPr>
          <w:sz w:val="24"/>
        </w:rPr>
        <w:t>S.C</w:t>
      </w:r>
      <w:r>
        <w:rPr>
          <w:spacing w:val="-2"/>
          <w:sz w:val="24"/>
        </w:rPr>
        <w:t xml:space="preserve"> </w:t>
      </w:r>
      <w:r>
        <w:rPr>
          <w:sz w:val="24"/>
        </w:rPr>
        <w:t>test</w:t>
      </w:r>
      <w:r>
        <w:rPr>
          <w:spacing w:val="5"/>
          <w:sz w:val="24"/>
        </w:rPr>
        <w:t xml:space="preserve"> </w:t>
      </w:r>
      <w:r>
        <w:rPr>
          <w:sz w:val="24"/>
        </w:rPr>
        <w:t>on</w:t>
      </w:r>
      <w:r>
        <w:rPr>
          <w:spacing w:val="-5"/>
          <w:sz w:val="24"/>
        </w:rPr>
        <w:t xml:space="preserve"> </w:t>
      </w:r>
      <w:r>
        <w:rPr>
          <w:sz w:val="24"/>
        </w:rPr>
        <w:t>alternator</w:t>
      </w:r>
    </w:p>
    <w:p w:rsidR="0029340C" w:rsidRDefault="0029340C" w:rsidP="00617A6F">
      <w:pPr>
        <w:pStyle w:val="ListParagraph"/>
        <w:numPr>
          <w:ilvl w:val="1"/>
          <w:numId w:val="152"/>
        </w:numPr>
        <w:tabs>
          <w:tab w:val="left" w:pos="1960"/>
          <w:tab w:val="left" w:pos="1961"/>
        </w:tabs>
        <w:spacing w:before="11" w:line="208" w:lineRule="auto"/>
        <w:ind w:right="874"/>
        <w:rPr>
          <w:sz w:val="24"/>
        </w:rPr>
      </w:pPr>
      <w:r>
        <w:rPr>
          <w:sz w:val="24"/>
        </w:rPr>
        <w:t>Calculate</w:t>
      </w:r>
      <w:r>
        <w:rPr>
          <w:spacing w:val="8"/>
          <w:sz w:val="24"/>
        </w:rPr>
        <w:t xml:space="preserve"> </w:t>
      </w:r>
      <w:r>
        <w:rPr>
          <w:sz w:val="24"/>
        </w:rPr>
        <w:t>regulation</w:t>
      </w:r>
      <w:r>
        <w:rPr>
          <w:spacing w:val="5"/>
          <w:sz w:val="24"/>
        </w:rPr>
        <w:t xml:space="preserve"> </w:t>
      </w:r>
      <w:r>
        <w:rPr>
          <w:sz w:val="24"/>
        </w:rPr>
        <w:t>of</w:t>
      </w:r>
      <w:r>
        <w:rPr>
          <w:spacing w:val="-2"/>
          <w:sz w:val="24"/>
        </w:rPr>
        <w:t xml:space="preserve"> </w:t>
      </w:r>
      <w:r>
        <w:rPr>
          <w:sz w:val="24"/>
        </w:rPr>
        <w:t>1-phase</w:t>
      </w:r>
      <w:r>
        <w:rPr>
          <w:spacing w:val="4"/>
          <w:sz w:val="24"/>
        </w:rPr>
        <w:t xml:space="preserve"> </w:t>
      </w:r>
      <w:r>
        <w:rPr>
          <w:sz w:val="24"/>
        </w:rPr>
        <w:t>and</w:t>
      </w:r>
      <w:r>
        <w:rPr>
          <w:spacing w:val="5"/>
          <w:sz w:val="24"/>
        </w:rPr>
        <w:t xml:space="preserve"> </w:t>
      </w:r>
      <w:r>
        <w:rPr>
          <w:sz w:val="24"/>
        </w:rPr>
        <w:t>3-phase</w:t>
      </w:r>
      <w:r>
        <w:rPr>
          <w:spacing w:val="5"/>
          <w:sz w:val="24"/>
        </w:rPr>
        <w:t xml:space="preserve"> </w:t>
      </w:r>
      <w:r>
        <w:rPr>
          <w:sz w:val="24"/>
        </w:rPr>
        <w:t>alternator</w:t>
      </w:r>
      <w:r>
        <w:rPr>
          <w:spacing w:val="6"/>
          <w:sz w:val="24"/>
        </w:rPr>
        <w:t xml:space="preserve"> </w:t>
      </w:r>
      <w:r>
        <w:rPr>
          <w:sz w:val="24"/>
        </w:rPr>
        <w:t>by</w:t>
      </w:r>
      <w:r>
        <w:rPr>
          <w:spacing w:val="-3"/>
          <w:sz w:val="24"/>
        </w:rPr>
        <w:t xml:space="preserve"> </w:t>
      </w:r>
      <w:r>
        <w:rPr>
          <w:sz w:val="24"/>
        </w:rPr>
        <w:t>synchronous</w:t>
      </w:r>
      <w:r>
        <w:rPr>
          <w:spacing w:val="3"/>
          <w:sz w:val="24"/>
        </w:rPr>
        <w:t xml:space="preserve"> </w:t>
      </w:r>
      <w:r>
        <w:rPr>
          <w:sz w:val="24"/>
        </w:rPr>
        <w:t>impedance</w:t>
      </w:r>
      <w:r>
        <w:rPr>
          <w:spacing w:val="-57"/>
          <w:sz w:val="24"/>
        </w:rPr>
        <w:t xml:space="preserve"> </w:t>
      </w:r>
      <w:r>
        <w:rPr>
          <w:sz w:val="24"/>
        </w:rPr>
        <w:t>method</w:t>
      </w:r>
    </w:p>
    <w:p w:rsidR="0029340C" w:rsidRDefault="0029340C" w:rsidP="00617A6F">
      <w:pPr>
        <w:pStyle w:val="ListParagraph"/>
        <w:numPr>
          <w:ilvl w:val="1"/>
          <w:numId w:val="152"/>
        </w:numPr>
        <w:tabs>
          <w:tab w:val="left" w:pos="1960"/>
          <w:tab w:val="left" w:pos="1961"/>
          <w:tab w:val="left" w:pos="8443"/>
        </w:tabs>
        <w:spacing w:before="0" w:line="229" w:lineRule="exact"/>
        <w:rPr>
          <w:sz w:val="24"/>
        </w:rPr>
      </w:pPr>
      <w:r>
        <w:rPr>
          <w:sz w:val="24"/>
        </w:rPr>
        <w:t>State</w:t>
      </w:r>
      <w:r>
        <w:rPr>
          <w:spacing w:val="-6"/>
          <w:sz w:val="24"/>
        </w:rPr>
        <w:t xml:space="preserve"> </w:t>
      </w:r>
      <w:r>
        <w:rPr>
          <w:sz w:val="24"/>
        </w:rPr>
        <w:t>the</w:t>
      </w:r>
      <w:r>
        <w:rPr>
          <w:spacing w:val="-6"/>
          <w:sz w:val="24"/>
        </w:rPr>
        <w:t xml:space="preserve"> </w:t>
      </w:r>
      <w:r>
        <w:rPr>
          <w:sz w:val="24"/>
        </w:rPr>
        <w:t>importance</w:t>
      </w:r>
      <w:r>
        <w:rPr>
          <w:spacing w:val="-5"/>
          <w:sz w:val="24"/>
        </w:rPr>
        <w:t xml:space="preserve"> </w:t>
      </w:r>
      <w:r>
        <w:rPr>
          <w:sz w:val="24"/>
        </w:rPr>
        <w:t>&amp;</w:t>
      </w:r>
      <w:r>
        <w:rPr>
          <w:spacing w:val="-10"/>
          <w:sz w:val="24"/>
        </w:rPr>
        <w:t xml:space="preserve"> </w:t>
      </w:r>
      <w:r>
        <w:rPr>
          <w:sz w:val="24"/>
        </w:rPr>
        <w:t>drawbacks</w:t>
      </w:r>
      <w:r>
        <w:rPr>
          <w:spacing w:val="-6"/>
          <w:sz w:val="24"/>
        </w:rPr>
        <w:t xml:space="preserve"> </w:t>
      </w:r>
      <w:r>
        <w:rPr>
          <w:sz w:val="24"/>
        </w:rPr>
        <w:t>of</w:t>
      </w:r>
      <w:r>
        <w:rPr>
          <w:spacing w:val="-12"/>
          <w:sz w:val="24"/>
        </w:rPr>
        <w:t xml:space="preserve"> </w:t>
      </w:r>
      <w:r>
        <w:rPr>
          <w:sz w:val="24"/>
        </w:rPr>
        <w:t>synchronous</w:t>
      </w:r>
      <w:r>
        <w:rPr>
          <w:spacing w:val="-7"/>
          <w:sz w:val="24"/>
        </w:rPr>
        <w:t xml:space="preserve"> </w:t>
      </w:r>
      <w:r>
        <w:rPr>
          <w:sz w:val="24"/>
        </w:rPr>
        <w:t>impedance</w:t>
      </w:r>
      <w:r>
        <w:rPr>
          <w:sz w:val="24"/>
        </w:rPr>
        <w:tab/>
        <w:t>method</w:t>
      </w:r>
    </w:p>
    <w:p w:rsidR="0029340C" w:rsidRDefault="0029340C" w:rsidP="00617A6F">
      <w:pPr>
        <w:pStyle w:val="ListParagraph"/>
        <w:numPr>
          <w:ilvl w:val="1"/>
          <w:numId w:val="152"/>
        </w:numPr>
        <w:tabs>
          <w:tab w:val="left" w:pos="1960"/>
          <w:tab w:val="left" w:pos="1961"/>
        </w:tabs>
        <w:spacing w:before="0" w:line="240" w:lineRule="exact"/>
        <w:rPr>
          <w:sz w:val="24"/>
        </w:rPr>
      </w:pPr>
      <w:r>
        <w:rPr>
          <w:sz w:val="24"/>
        </w:rPr>
        <w:t>Explain</w:t>
      </w:r>
      <w:r>
        <w:rPr>
          <w:spacing w:val="-11"/>
          <w:sz w:val="24"/>
        </w:rPr>
        <w:t xml:space="preserve"> </w:t>
      </w:r>
      <w:r>
        <w:rPr>
          <w:sz w:val="24"/>
        </w:rPr>
        <w:t>phasing</w:t>
      </w:r>
      <w:r>
        <w:rPr>
          <w:spacing w:val="-5"/>
          <w:sz w:val="24"/>
        </w:rPr>
        <w:t xml:space="preserve"> </w:t>
      </w:r>
      <w:r>
        <w:rPr>
          <w:sz w:val="24"/>
        </w:rPr>
        <w:t>of</w:t>
      </w:r>
      <w:r>
        <w:rPr>
          <w:spacing w:val="-11"/>
          <w:sz w:val="24"/>
        </w:rPr>
        <w:t xml:space="preserve"> </w:t>
      </w:r>
      <w:r>
        <w:rPr>
          <w:sz w:val="24"/>
        </w:rPr>
        <w:t>3-ph</w:t>
      </w:r>
      <w:r>
        <w:rPr>
          <w:spacing w:val="-10"/>
          <w:sz w:val="24"/>
        </w:rPr>
        <w:t xml:space="preserve"> </w:t>
      </w:r>
      <w:r>
        <w:rPr>
          <w:sz w:val="24"/>
        </w:rPr>
        <w:t>alternator</w:t>
      </w:r>
      <w:r>
        <w:rPr>
          <w:spacing w:val="-5"/>
          <w:sz w:val="24"/>
        </w:rPr>
        <w:t xml:space="preserve"> </w:t>
      </w:r>
      <w:r>
        <w:rPr>
          <w:sz w:val="24"/>
        </w:rPr>
        <w:t>in</w:t>
      </w:r>
      <w:r>
        <w:rPr>
          <w:spacing w:val="-10"/>
          <w:sz w:val="24"/>
        </w:rPr>
        <w:t xml:space="preserve"> </w:t>
      </w:r>
      <w:r>
        <w:rPr>
          <w:sz w:val="24"/>
        </w:rPr>
        <w:t>star,</w:t>
      </w:r>
      <w:r>
        <w:rPr>
          <w:spacing w:val="-4"/>
          <w:sz w:val="24"/>
        </w:rPr>
        <w:t xml:space="preserve"> </w:t>
      </w:r>
      <w:r>
        <w:rPr>
          <w:sz w:val="24"/>
        </w:rPr>
        <w:t>delta</w:t>
      </w:r>
    </w:p>
    <w:p w:rsidR="0029340C" w:rsidRDefault="0029340C" w:rsidP="00617A6F">
      <w:pPr>
        <w:pStyle w:val="ListParagraph"/>
        <w:numPr>
          <w:ilvl w:val="1"/>
          <w:numId w:val="152"/>
        </w:numPr>
        <w:tabs>
          <w:tab w:val="left" w:pos="1960"/>
          <w:tab w:val="left" w:pos="1961"/>
        </w:tabs>
        <w:spacing w:before="0" w:line="240" w:lineRule="exact"/>
        <w:rPr>
          <w:sz w:val="24"/>
        </w:rPr>
      </w:pPr>
      <w:r>
        <w:rPr>
          <w:spacing w:val="-1"/>
          <w:sz w:val="24"/>
        </w:rPr>
        <w:t>Describe</w:t>
      </w:r>
      <w:r>
        <w:rPr>
          <w:spacing w:val="-13"/>
          <w:sz w:val="24"/>
        </w:rPr>
        <w:t xml:space="preserve"> </w:t>
      </w:r>
      <w:r>
        <w:rPr>
          <w:sz w:val="24"/>
        </w:rPr>
        <w:t>hunting</w:t>
      </w:r>
    </w:p>
    <w:p w:rsidR="0029340C" w:rsidRDefault="0029340C" w:rsidP="00617A6F">
      <w:pPr>
        <w:pStyle w:val="ListParagraph"/>
        <w:numPr>
          <w:ilvl w:val="1"/>
          <w:numId w:val="152"/>
        </w:numPr>
        <w:tabs>
          <w:tab w:val="left" w:pos="1960"/>
          <w:tab w:val="left" w:pos="1961"/>
        </w:tabs>
        <w:spacing w:before="12" w:line="208" w:lineRule="auto"/>
        <w:ind w:right="1921"/>
        <w:rPr>
          <w:sz w:val="24"/>
        </w:rPr>
      </w:pPr>
      <w:r>
        <w:rPr>
          <w:spacing w:val="-1"/>
          <w:sz w:val="24"/>
        </w:rPr>
        <w:t>Calculate</w:t>
      </w:r>
      <w:r>
        <w:rPr>
          <w:spacing w:val="-11"/>
          <w:sz w:val="24"/>
        </w:rPr>
        <w:t xml:space="preserve"> </w:t>
      </w:r>
      <w:r>
        <w:rPr>
          <w:spacing w:val="-1"/>
          <w:sz w:val="24"/>
        </w:rPr>
        <w:t>regulation</w:t>
      </w:r>
      <w:r>
        <w:rPr>
          <w:spacing w:val="-14"/>
          <w:sz w:val="24"/>
        </w:rPr>
        <w:t xml:space="preserve"> </w:t>
      </w:r>
      <w:r>
        <w:rPr>
          <w:sz w:val="24"/>
        </w:rPr>
        <w:t>for</w:t>
      </w:r>
      <w:r>
        <w:rPr>
          <w:spacing w:val="-9"/>
          <w:sz w:val="24"/>
        </w:rPr>
        <w:t xml:space="preserve"> </w:t>
      </w:r>
      <w:r>
        <w:rPr>
          <w:sz w:val="24"/>
        </w:rPr>
        <w:t>different</w:t>
      </w:r>
      <w:r>
        <w:rPr>
          <w:spacing w:val="-6"/>
          <w:sz w:val="24"/>
        </w:rPr>
        <w:t xml:space="preserve"> </w:t>
      </w:r>
      <w:r>
        <w:rPr>
          <w:sz w:val="24"/>
        </w:rPr>
        <w:t>load</w:t>
      </w:r>
      <w:r>
        <w:rPr>
          <w:spacing w:val="-9"/>
          <w:sz w:val="24"/>
        </w:rPr>
        <w:t xml:space="preserve"> </w:t>
      </w:r>
      <w:r>
        <w:rPr>
          <w:sz w:val="24"/>
        </w:rPr>
        <w:t>power-factors,</w:t>
      </w:r>
      <w:r>
        <w:rPr>
          <w:spacing w:val="-8"/>
          <w:sz w:val="24"/>
        </w:rPr>
        <w:t xml:space="preserve"> </w:t>
      </w:r>
      <w:r>
        <w:rPr>
          <w:sz w:val="24"/>
        </w:rPr>
        <w:t>using</w:t>
      </w:r>
      <w:r>
        <w:rPr>
          <w:spacing w:val="-10"/>
          <w:sz w:val="24"/>
        </w:rPr>
        <w:t xml:space="preserve"> </w:t>
      </w:r>
      <w:r>
        <w:rPr>
          <w:sz w:val="24"/>
        </w:rPr>
        <w:t>synchronous</w:t>
      </w:r>
      <w:r>
        <w:rPr>
          <w:spacing w:val="-57"/>
          <w:sz w:val="24"/>
        </w:rPr>
        <w:t xml:space="preserve"> </w:t>
      </w:r>
      <w:r>
        <w:rPr>
          <w:sz w:val="24"/>
        </w:rPr>
        <w:t>impedance method.</w:t>
      </w:r>
    </w:p>
    <w:p w:rsidR="0029340C" w:rsidRDefault="0029340C" w:rsidP="0029340C">
      <w:pPr>
        <w:pStyle w:val="BodyText"/>
        <w:spacing w:before="9"/>
        <w:ind w:left="0" w:firstLine="0"/>
      </w:pPr>
    </w:p>
    <w:p w:rsidR="0029340C" w:rsidRDefault="0029340C" w:rsidP="00617A6F">
      <w:pPr>
        <w:pStyle w:val="Heading2"/>
        <w:numPr>
          <w:ilvl w:val="0"/>
          <w:numId w:val="152"/>
        </w:numPr>
        <w:tabs>
          <w:tab w:val="left" w:pos="1240"/>
          <w:tab w:val="left" w:pos="1241"/>
        </w:tabs>
        <w:spacing w:line="208" w:lineRule="auto"/>
        <w:ind w:right="2263"/>
      </w:pPr>
      <w:r>
        <w:t>COMPREHEND</w:t>
      </w:r>
      <w:r>
        <w:rPr>
          <w:spacing w:val="-3"/>
        </w:rPr>
        <w:t xml:space="preserve"> </w:t>
      </w:r>
      <w:r>
        <w:t>THE</w:t>
      </w:r>
      <w:r>
        <w:rPr>
          <w:spacing w:val="-4"/>
        </w:rPr>
        <w:t xml:space="preserve"> </w:t>
      </w:r>
      <w:r>
        <w:t>PROCEDURE</w:t>
      </w:r>
      <w:r>
        <w:rPr>
          <w:spacing w:val="-4"/>
        </w:rPr>
        <w:t xml:space="preserve"> </w:t>
      </w:r>
      <w:r>
        <w:t>FOR</w:t>
      </w:r>
      <w:r>
        <w:rPr>
          <w:spacing w:val="-2"/>
        </w:rPr>
        <w:t xml:space="preserve"> </w:t>
      </w:r>
      <w:r>
        <w:t>VOLTAGE</w:t>
      </w:r>
      <w:r>
        <w:rPr>
          <w:spacing w:val="-4"/>
        </w:rPr>
        <w:t xml:space="preserve"> </w:t>
      </w:r>
      <w:r>
        <w:t>CONTROL</w:t>
      </w:r>
      <w:r>
        <w:rPr>
          <w:spacing w:val="-4"/>
        </w:rPr>
        <w:t xml:space="preserve"> </w:t>
      </w:r>
      <w:r>
        <w:t>&amp;</w:t>
      </w:r>
      <w:r>
        <w:rPr>
          <w:spacing w:val="-57"/>
        </w:rPr>
        <w:t xml:space="preserve"> </w:t>
      </w:r>
      <w:r>
        <w:t>SYNCHRONIZATION.</w:t>
      </w:r>
    </w:p>
    <w:p w:rsidR="0029340C" w:rsidRDefault="0029340C" w:rsidP="00617A6F">
      <w:pPr>
        <w:pStyle w:val="ListParagraph"/>
        <w:numPr>
          <w:ilvl w:val="1"/>
          <w:numId w:val="152"/>
        </w:numPr>
        <w:tabs>
          <w:tab w:val="left" w:pos="1960"/>
          <w:tab w:val="left" w:pos="1961"/>
        </w:tabs>
        <w:spacing w:before="0" w:line="229" w:lineRule="exact"/>
        <w:rPr>
          <w:sz w:val="24"/>
        </w:rPr>
      </w:pPr>
      <w:r>
        <w:rPr>
          <w:sz w:val="24"/>
        </w:rPr>
        <w:t>State</w:t>
      </w:r>
      <w:r>
        <w:rPr>
          <w:spacing w:val="-4"/>
          <w:sz w:val="24"/>
        </w:rPr>
        <w:t xml:space="preserve"> </w:t>
      </w:r>
      <w:r>
        <w:rPr>
          <w:sz w:val="24"/>
        </w:rPr>
        <w:t>the</w:t>
      </w:r>
      <w:r>
        <w:rPr>
          <w:spacing w:val="-3"/>
          <w:sz w:val="24"/>
        </w:rPr>
        <w:t xml:space="preserve"> </w:t>
      </w:r>
      <w:r>
        <w:rPr>
          <w:sz w:val="24"/>
        </w:rPr>
        <w:t>necessity</w:t>
      </w:r>
      <w:r>
        <w:rPr>
          <w:spacing w:val="-12"/>
          <w:sz w:val="24"/>
        </w:rPr>
        <w:t xml:space="preserve"> </w:t>
      </w:r>
      <w:r>
        <w:rPr>
          <w:sz w:val="24"/>
        </w:rPr>
        <w:t>of</w:t>
      </w:r>
      <w:r>
        <w:rPr>
          <w:spacing w:val="-10"/>
          <w:sz w:val="24"/>
        </w:rPr>
        <w:t xml:space="preserve"> </w:t>
      </w:r>
      <w:r>
        <w:rPr>
          <w:sz w:val="24"/>
        </w:rPr>
        <w:t>parallel</w:t>
      </w:r>
      <w:r>
        <w:rPr>
          <w:spacing w:val="-11"/>
          <w:sz w:val="24"/>
        </w:rPr>
        <w:t xml:space="preserve"> </w:t>
      </w:r>
      <w:r>
        <w:rPr>
          <w:sz w:val="24"/>
        </w:rPr>
        <w:t>operation</w:t>
      </w:r>
    </w:p>
    <w:p w:rsidR="0029340C" w:rsidRDefault="0029340C" w:rsidP="00617A6F">
      <w:pPr>
        <w:pStyle w:val="ListParagraph"/>
        <w:numPr>
          <w:ilvl w:val="1"/>
          <w:numId w:val="152"/>
        </w:numPr>
        <w:tabs>
          <w:tab w:val="left" w:pos="1960"/>
          <w:tab w:val="left" w:pos="1961"/>
        </w:tabs>
        <w:spacing w:before="0" w:line="240" w:lineRule="exact"/>
        <w:rPr>
          <w:sz w:val="24"/>
        </w:rPr>
      </w:pPr>
      <w:r>
        <w:rPr>
          <w:sz w:val="24"/>
        </w:rPr>
        <w:t>State</w:t>
      </w:r>
      <w:r>
        <w:rPr>
          <w:spacing w:val="-11"/>
          <w:sz w:val="24"/>
        </w:rPr>
        <w:t xml:space="preserve"> </w:t>
      </w:r>
      <w:r>
        <w:rPr>
          <w:sz w:val="24"/>
        </w:rPr>
        <w:t>conditions</w:t>
      </w:r>
      <w:r>
        <w:rPr>
          <w:spacing w:val="-11"/>
          <w:sz w:val="24"/>
        </w:rPr>
        <w:t xml:space="preserve"> </w:t>
      </w:r>
      <w:r>
        <w:rPr>
          <w:sz w:val="24"/>
        </w:rPr>
        <w:t>for</w:t>
      </w:r>
      <w:r>
        <w:rPr>
          <w:spacing w:val="-9"/>
          <w:sz w:val="24"/>
        </w:rPr>
        <w:t xml:space="preserve"> </w:t>
      </w:r>
      <w:r>
        <w:rPr>
          <w:sz w:val="24"/>
        </w:rPr>
        <w:t>synchronism</w:t>
      </w:r>
    </w:p>
    <w:p w:rsidR="0029340C" w:rsidRDefault="0029340C" w:rsidP="00617A6F">
      <w:pPr>
        <w:pStyle w:val="ListParagraph"/>
        <w:numPr>
          <w:ilvl w:val="1"/>
          <w:numId w:val="152"/>
        </w:numPr>
        <w:tabs>
          <w:tab w:val="left" w:pos="1960"/>
          <w:tab w:val="left" w:pos="1961"/>
        </w:tabs>
        <w:spacing w:before="12" w:line="208" w:lineRule="auto"/>
        <w:ind w:right="883"/>
        <w:rPr>
          <w:sz w:val="24"/>
        </w:rPr>
      </w:pPr>
      <w:r>
        <w:rPr>
          <w:sz w:val="24"/>
        </w:rPr>
        <w:t>Explain</w:t>
      </w:r>
      <w:r>
        <w:rPr>
          <w:spacing w:val="7"/>
          <w:sz w:val="24"/>
        </w:rPr>
        <w:t xml:space="preserve"> </w:t>
      </w:r>
      <w:r>
        <w:rPr>
          <w:sz w:val="24"/>
        </w:rPr>
        <w:t>the</w:t>
      </w:r>
      <w:r>
        <w:rPr>
          <w:spacing w:val="11"/>
          <w:sz w:val="24"/>
        </w:rPr>
        <w:t xml:space="preserve"> </w:t>
      </w:r>
      <w:r>
        <w:rPr>
          <w:sz w:val="24"/>
        </w:rPr>
        <w:t>synchronization</w:t>
      </w:r>
      <w:r>
        <w:rPr>
          <w:spacing w:val="7"/>
          <w:sz w:val="24"/>
        </w:rPr>
        <w:t xml:space="preserve"> </w:t>
      </w:r>
      <w:r>
        <w:rPr>
          <w:sz w:val="24"/>
        </w:rPr>
        <w:t>procedure</w:t>
      </w:r>
      <w:r>
        <w:rPr>
          <w:spacing w:val="11"/>
          <w:sz w:val="24"/>
        </w:rPr>
        <w:t xml:space="preserve"> </w:t>
      </w:r>
      <w:r>
        <w:rPr>
          <w:sz w:val="24"/>
        </w:rPr>
        <w:t>for</w:t>
      </w:r>
      <w:r>
        <w:rPr>
          <w:spacing w:val="12"/>
          <w:sz w:val="24"/>
        </w:rPr>
        <w:t xml:space="preserve"> </w:t>
      </w:r>
      <w:r>
        <w:rPr>
          <w:sz w:val="24"/>
        </w:rPr>
        <w:t>3-ph</w:t>
      </w:r>
      <w:r>
        <w:rPr>
          <w:spacing w:val="8"/>
          <w:sz w:val="24"/>
        </w:rPr>
        <w:t xml:space="preserve"> </w:t>
      </w:r>
      <w:r>
        <w:rPr>
          <w:sz w:val="24"/>
        </w:rPr>
        <w:t>and</w:t>
      </w:r>
      <w:r>
        <w:rPr>
          <w:spacing w:val="7"/>
          <w:sz w:val="24"/>
        </w:rPr>
        <w:t xml:space="preserve"> </w:t>
      </w:r>
      <w:r>
        <w:rPr>
          <w:sz w:val="24"/>
        </w:rPr>
        <w:t>1-ph</w:t>
      </w:r>
      <w:r>
        <w:rPr>
          <w:spacing w:val="12"/>
          <w:sz w:val="24"/>
        </w:rPr>
        <w:t xml:space="preserve"> </w:t>
      </w:r>
      <w:r>
        <w:rPr>
          <w:sz w:val="24"/>
        </w:rPr>
        <w:t>alternators</w:t>
      </w:r>
      <w:r>
        <w:rPr>
          <w:spacing w:val="5"/>
          <w:sz w:val="24"/>
        </w:rPr>
        <w:t xml:space="preserve"> </w:t>
      </w:r>
      <w:r>
        <w:rPr>
          <w:sz w:val="24"/>
        </w:rPr>
        <w:t>using</w:t>
      </w:r>
      <w:r>
        <w:rPr>
          <w:spacing w:val="8"/>
          <w:sz w:val="24"/>
        </w:rPr>
        <w:t xml:space="preserve"> </w:t>
      </w:r>
      <w:r>
        <w:rPr>
          <w:sz w:val="24"/>
        </w:rPr>
        <w:t>bright</w:t>
      </w:r>
      <w:r>
        <w:rPr>
          <w:spacing w:val="-57"/>
          <w:sz w:val="24"/>
        </w:rPr>
        <w:t xml:space="preserve"> </w:t>
      </w:r>
      <w:r>
        <w:rPr>
          <w:sz w:val="24"/>
        </w:rPr>
        <w:t>lamp method,</w:t>
      </w:r>
      <w:r>
        <w:rPr>
          <w:spacing w:val="3"/>
          <w:sz w:val="24"/>
        </w:rPr>
        <w:t xml:space="preserve"> </w:t>
      </w:r>
      <w:r>
        <w:rPr>
          <w:sz w:val="24"/>
        </w:rPr>
        <w:t>dark lamp</w:t>
      </w:r>
      <w:r>
        <w:rPr>
          <w:spacing w:val="1"/>
          <w:sz w:val="24"/>
        </w:rPr>
        <w:t xml:space="preserve"> </w:t>
      </w:r>
      <w:r>
        <w:rPr>
          <w:sz w:val="24"/>
        </w:rPr>
        <w:t>method,</w:t>
      </w:r>
      <w:r>
        <w:rPr>
          <w:spacing w:val="3"/>
          <w:sz w:val="24"/>
        </w:rPr>
        <w:t xml:space="preserve"> </w:t>
      </w:r>
      <w:proofErr w:type="spellStart"/>
      <w:r>
        <w:rPr>
          <w:sz w:val="24"/>
        </w:rPr>
        <w:t>synchronoscope</w:t>
      </w:r>
      <w:proofErr w:type="spellEnd"/>
    </w:p>
    <w:p w:rsidR="0029340C" w:rsidRDefault="0029340C" w:rsidP="00617A6F">
      <w:pPr>
        <w:pStyle w:val="ListParagraph"/>
        <w:numPr>
          <w:ilvl w:val="1"/>
          <w:numId w:val="152"/>
        </w:numPr>
        <w:tabs>
          <w:tab w:val="left" w:pos="1960"/>
          <w:tab w:val="left" w:pos="1961"/>
        </w:tabs>
        <w:spacing w:before="0" w:line="208" w:lineRule="auto"/>
        <w:ind w:right="887"/>
        <w:rPr>
          <w:sz w:val="24"/>
        </w:rPr>
      </w:pPr>
      <w:r>
        <w:rPr>
          <w:sz w:val="24"/>
        </w:rPr>
        <w:t>Explain method</w:t>
      </w:r>
      <w:r>
        <w:rPr>
          <w:spacing w:val="4"/>
          <w:sz w:val="24"/>
        </w:rPr>
        <w:t xml:space="preserve"> </w:t>
      </w:r>
      <w:r>
        <w:rPr>
          <w:sz w:val="24"/>
        </w:rPr>
        <w:t>for</w:t>
      </w:r>
      <w:r>
        <w:rPr>
          <w:spacing w:val="6"/>
          <w:sz w:val="24"/>
        </w:rPr>
        <w:t xml:space="preserve"> </w:t>
      </w:r>
      <w:r>
        <w:rPr>
          <w:sz w:val="24"/>
        </w:rPr>
        <w:t>adjusting</w:t>
      </w:r>
      <w:r>
        <w:rPr>
          <w:spacing w:val="5"/>
          <w:sz w:val="24"/>
        </w:rPr>
        <w:t xml:space="preserve"> </w:t>
      </w:r>
      <w:r>
        <w:rPr>
          <w:sz w:val="24"/>
        </w:rPr>
        <w:t>the</w:t>
      </w:r>
      <w:r>
        <w:rPr>
          <w:spacing w:val="4"/>
          <w:sz w:val="24"/>
        </w:rPr>
        <w:t xml:space="preserve"> </w:t>
      </w:r>
      <w:r>
        <w:rPr>
          <w:sz w:val="24"/>
        </w:rPr>
        <w:t>loads</w:t>
      </w:r>
      <w:r>
        <w:rPr>
          <w:spacing w:val="2"/>
          <w:sz w:val="24"/>
        </w:rPr>
        <w:t xml:space="preserve"> </w:t>
      </w:r>
      <w:r>
        <w:rPr>
          <w:sz w:val="24"/>
        </w:rPr>
        <w:t>shared</w:t>
      </w:r>
      <w:r>
        <w:rPr>
          <w:spacing w:val="5"/>
          <w:sz w:val="24"/>
        </w:rPr>
        <w:t xml:space="preserve"> </w:t>
      </w:r>
      <w:r>
        <w:rPr>
          <w:sz w:val="24"/>
        </w:rPr>
        <w:t>by</w:t>
      </w:r>
      <w:r>
        <w:rPr>
          <w:spacing w:val="-4"/>
          <w:sz w:val="24"/>
        </w:rPr>
        <w:t xml:space="preserve"> </w:t>
      </w:r>
      <w:r>
        <w:rPr>
          <w:sz w:val="24"/>
        </w:rPr>
        <w:t>two</w:t>
      </w:r>
      <w:r>
        <w:rPr>
          <w:spacing w:val="8"/>
          <w:sz w:val="24"/>
        </w:rPr>
        <w:t xml:space="preserve"> </w:t>
      </w:r>
      <w:r>
        <w:rPr>
          <w:sz w:val="24"/>
        </w:rPr>
        <w:t>alternators</w:t>
      </w:r>
      <w:r>
        <w:rPr>
          <w:spacing w:val="3"/>
          <w:sz w:val="24"/>
        </w:rPr>
        <w:t xml:space="preserve"> </w:t>
      </w:r>
      <w:r>
        <w:rPr>
          <w:sz w:val="24"/>
        </w:rPr>
        <w:t>or</w:t>
      </w:r>
      <w:r>
        <w:rPr>
          <w:spacing w:val="2"/>
          <w:sz w:val="24"/>
        </w:rPr>
        <w:t xml:space="preserve"> </w:t>
      </w:r>
      <w:r>
        <w:rPr>
          <w:sz w:val="24"/>
        </w:rPr>
        <w:t>one alternator</w:t>
      </w:r>
      <w:r>
        <w:rPr>
          <w:spacing w:val="-57"/>
          <w:sz w:val="24"/>
        </w:rPr>
        <w:t xml:space="preserve"> </w:t>
      </w:r>
      <w:r>
        <w:rPr>
          <w:sz w:val="24"/>
        </w:rPr>
        <w:t>with</w:t>
      </w:r>
      <w:r>
        <w:rPr>
          <w:spacing w:val="-4"/>
          <w:sz w:val="24"/>
        </w:rPr>
        <w:t xml:space="preserve"> </w:t>
      </w:r>
      <w:r>
        <w:rPr>
          <w:sz w:val="24"/>
        </w:rPr>
        <w:t>infinite bus bar</w:t>
      </w:r>
    </w:p>
    <w:p w:rsidR="0029340C" w:rsidRDefault="0029340C" w:rsidP="00617A6F">
      <w:pPr>
        <w:pStyle w:val="ListParagraph"/>
        <w:numPr>
          <w:ilvl w:val="1"/>
          <w:numId w:val="152"/>
        </w:numPr>
        <w:tabs>
          <w:tab w:val="left" w:pos="1960"/>
          <w:tab w:val="left" w:pos="1961"/>
        </w:tabs>
        <w:spacing w:before="0" w:line="229" w:lineRule="exact"/>
        <w:rPr>
          <w:sz w:val="24"/>
        </w:rPr>
      </w:pPr>
      <w:r>
        <w:rPr>
          <w:sz w:val="24"/>
        </w:rPr>
        <w:t>State</w:t>
      </w:r>
      <w:r>
        <w:rPr>
          <w:spacing w:val="-2"/>
          <w:sz w:val="24"/>
        </w:rPr>
        <w:t xml:space="preserve"> </w:t>
      </w:r>
      <w:r>
        <w:rPr>
          <w:sz w:val="24"/>
        </w:rPr>
        <w:t>the</w:t>
      </w:r>
      <w:r>
        <w:rPr>
          <w:spacing w:val="-2"/>
          <w:sz w:val="24"/>
        </w:rPr>
        <w:t xml:space="preserve"> </w:t>
      </w:r>
      <w:r>
        <w:rPr>
          <w:sz w:val="24"/>
        </w:rPr>
        <w:t>voltage</w:t>
      </w:r>
      <w:r>
        <w:rPr>
          <w:spacing w:val="-2"/>
          <w:sz w:val="24"/>
        </w:rPr>
        <w:t xml:space="preserve"> </w:t>
      </w:r>
      <w:r>
        <w:rPr>
          <w:sz w:val="24"/>
        </w:rPr>
        <w:t>control</w:t>
      </w:r>
      <w:r>
        <w:rPr>
          <w:spacing w:val="-9"/>
          <w:sz w:val="24"/>
        </w:rPr>
        <w:t xml:space="preserve"> </w:t>
      </w:r>
      <w:r>
        <w:rPr>
          <w:sz w:val="24"/>
        </w:rPr>
        <w:t>of</w:t>
      </w:r>
      <w:r>
        <w:rPr>
          <w:spacing w:val="-9"/>
          <w:sz w:val="24"/>
        </w:rPr>
        <w:t xml:space="preserve"> </w:t>
      </w:r>
      <w:r>
        <w:rPr>
          <w:sz w:val="24"/>
        </w:rPr>
        <w:t>alternators</w:t>
      </w:r>
      <w:r>
        <w:rPr>
          <w:spacing w:val="-2"/>
          <w:sz w:val="24"/>
        </w:rPr>
        <w:t xml:space="preserve"> </w:t>
      </w:r>
      <w:r>
        <w:rPr>
          <w:sz w:val="24"/>
        </w:rPr>
        <w:t>using</w:t>
      </w:r>
      <w:r>
        <w:rPr>
          <w:spacing w:val="-1"/>
          <w:sz w:val="24"/>
        </w:rPr>
        <w:t xml:space="preserve"> </w:t>
      </w:r>
      <w:proofErr w:type="spellStart"/>
      <w:r>
        <w:rPr>
          <w:sz w:val="24"/>
        </w:rPr>
        <w:t>Thyristor</w:t>
      </w:r>
      <w:proofErr w:type="spellEnd"/>
      <w:r>
        <w:rPr>
          <w:sz w:val="24"/>
        </w:rPr>
        <w:t xml:space="preserve"> regulator</w:t>
      </w:r>
    </w:p>
    <w:p w:rsidR="0029340C" w:rsidRDefault="0029340C" w:rsidP="00617A6F">
      <w:pPr>
        <w:pStyle w:val="ListParagraph"/>
        <w:numPr>
          <w:ilvl w:val="1"/>
          <w:numId w:val="152"/>
        </w:numPr>
        <w:tabs>
          <w:tab w:val="left" w:pos="1960"/>
          <w:tab w:val="left" w:pos="1961"/>
        </w:tabs>
        <w:spacing w:before="0" w:line="258" w:lineRule="exact"/>
        <w:rPr>
          <w:sz w:val="24"/>
        </w:rPr>
      </w:pPr>
      <w:r>
        <w:rPr>
          <w:spacing w:val="-1"/>
          <w:sz w:val="24"/>
        </w:rPr>
        <w:t>Calculate</w:t>
      </w:r>
      <w:r>
        <w:rPr>
          <w:spacing w:val="-7"/>
          <w:sz w:val="24"/>
        </w:rPr>
        <w:t xml:space="preserve"> </w:t>
      </w:r>
      <w:r>
        <w:rPr>
          <w:spacing w:val="-1"/>
          <w:sz w:val="24"/>
        </w:rPr>
        <w:t>the</w:t>
      </w:r>
      <w:r>
        <w:rPr>
          <w:spacing w:val="-7"/>
          <w:sz w:val="24"/>
        </w:rPr>
        <w:t xml:space="preserve"> </w:t>
      </w:r>
      <w:r>
        <w:rPr>
          <w:spacing w:val="-1"/>
          <w:sz w:val="24"/>
        </w:rPr>
        <w:t>load</w:t>
      </w:r>
      <w:r>
        <w:rPr>
          <w:spacing w:val="-6"/>
          <w:sz w:val="24"/>
        </w:rPr>
        <w:t xml:space="preserve"> </w:t>
      </w:r>
      <w:r>
        <w:rPr>
          <w:spacing w:val="-1"/>
          <w:sz w:val="24"/>
        </w:rPr>
        <w:t>sharing</w:t>
      </w:r>
      <w:r>
        <w:rPr>
          <w:spacing w:val="-3"/>
          <w:sz w:val="24"/>
        </w:rPr>
        <w:t xml:space="preserve"> </w:t>
      </w:r>
      <w:r>
        <w:rPr>
          <w:sz w:val="24"/>
        </w:rPr>
        <w:t>by</w:t>
      </w:r>
      <w:r>
        <w:rPr>
          <w:spacing w:val="-14"/>
          <w:sz w:val="24"/>
        </w:rPr>
        <w:t xml:space="preserve"> </w:t>
      </w:r>
      <w:r>
        <w:rPr>
          <w:sz w:val="24"/>
        </w:rPr>
        <w:t>two</w:t>
      </w:r>
      <w:r>
        <w:rPr>
          <w:spacing w:val="-3"/>
          <w:sz w:val="24"/>
        </w:rPr>
        <w:t xml:space="preserve"> </w:t>
      </w:r>
      <w:r>
        <w:rPr>
          <w:sz w:val="24"/>
        </w:rPr>
        <w:t>alternators</w:t>
      </w:r>
      <w:r>
        <w:rPr>
          <w:spacing w:val="-7"/>
          <w:sz w:val="24"/>
        </w:rPr>
        <w:t xml:space="preserve"> </w:t>
      </w:r>
      <w:r>
        <w:rPr>
          <w:sz w:val="24"/>
        </w:rPr>
        <w:t>in</w:t>
      </w:r>
      <w:r>
        <w:rPr>
          <w:spacing w:val="-11"/>
          <w:sz w:val="24"/>
        </w:rPr>
        <w:t xml:space="preserve"> </w:t>
      </w:r>
      <w:r>
        <w:rPr>
          <w:sz w:val="24"/>
        </w:rPr>
        <w:t>parallel.</w:t>
      </w:r>
    </w:p>
    <w:p w:rsidR="0029340C" w:rsidRDefault="0029340C" w:rsidP="0029340C">
      <w:pPr>
        <w:pStyle w:val="BodyText"/>
        <w:ind w:left="0" w:firstLine="0"/>
        <w:rPr>
          <w:sz w:val="26"/>
        </w:rPr>
      </w:pPr>
    </w:p>
    <w:p w:rsidR="0029340C" w:rsidRDefault="0029340C" w:rsidP="0029340C">
      <w:pPr>
        <w:pStyle w:val="BodyText"/>
        <w:ind w:left="0" w:firstLine="0"/>
        <w:rPr>
          <w:sz w:val="26"/>
        </w:rPr>
      </w:pPr>
    </w:p>
    <w:p w:rsidR="0029340C" w:rsidRDefault="0029340C" w:rsidP="0029340C">
      <w:pPr>
        <w:pStyle w:val="BodyText"/>
        <w:ind w:left="0" w:firstLine="0"/>
        <w:rPr>
          <w:sz w:val="26"/>
        </w:rPr>
      </w:pPr>
    </w:p>
    <w:p w:rsidR="0029340C" w:rsidRDefault="0029340C" w:rsidP="0029340C">
      <w:pPr>
        <w:pStyle w:val="BodyText"/>
        <w:ind w:left="0" w:firstLine="0"/>
        <w:rPr>
          <w:sz w:val="26"/>
        </w:rPr>
      </w:pPr>
    </w:p>
    <w:p w:rsidR="0029340C" w:rsidRDefault="0029340C" w:rsidP="0029340C">
      <w:pPr>
        <w:pStyle w:val="BodyText"/>
        <w:spacing w:before="4"/>
        <w:ind w:left="0" w:firstLine="0"/>
      </w:pPr>
    </w:p>
    <w:p w:rsidR="0029340C" w:rsidRDefault="0029340C" w:rsidP="0029340C">
      <w:pPr>
        <w:pStyle w:val="Heading2"/>
        <w:tabs>
          <w:tab w:val="left" w:pos="3401"/>
        </w:tabs>
        <w:spacing w:line="240" w:lineRule="auto"/>
        <w:ind w:left="520"/>
      </w:pPr>
    </w:p>
    <w:p w:rsidR="0029340C" w:rsidRDefault="0029340C" w:rsidP="0029340C">
      <w:pPr>
        <w:pStyle w:val="Heading2"/>
        <w:tabs>
          <w:tab w:val="left" w:pos="3401"/>
        </w:tabs>
        <w:spacing w:line="240" w:lineRule="auto"/>
        <w:ind w:left="520"/>
      </w:pPr>
    </w:p>
    <w:p w:rsidR="0029340C" w:rsidRDefault="0029340C" w:rsidP="0029340C">
      <w:pPr>
        <w:pStyle w:val="Heading2"/>
        <w:tabs>
          <w:tab w:val="left" w:pos="3401"/>
        </w:tabs>
        <w:spacing w:line="240" w:lineRule="auto"/>
        <w:ind w:left="520"/>
      </w:pPr>
    </w:p>
    <w:p w:rsidR="0029340C" w:rsidRDefault="0029340C" w:rsidP="0029340C">
      <w:pPr>
        <w:pStyle w:val="Heading2"/>
        <w:tabs>
          <w:tab w:val="left" w:pos="3401"/>
        </w:tabs>
        <w:spacing w:line="240" w:lineRule="auto"/>
        <w:ind w:left="520"/>
      </w:pPr>
      <w:r>
        <w:lastRenderedPageBreak/>
        <w:t>ET-</w:t>
      </w:r>
      <w:r>
        <w:rPr>
          <w:spacing w:val="3"/>
        </w:rPr>
        <w:t xml:space="preserve"> </w:t>
      </w:r>
      <w:r>
        <w:t>253</w:t>
      </w:r>
      <w:r>
        <w:tab/>
        <w:t>A.C.</w:t>
      </w:r>
      <w:r>
        <w:rPr>
          <w:spacing w:val="2"/>
        </w:rPr>
        <w:t xml:space="preserve"> </w:t>
      </w:r>
      <w:r>
        <w:t>MACHINES</w:t>
      </w:r>
    </w:p>
    <w:p w:rsidR="0029340C" w:rsidRDefault="0029340C" w:rsidP="0029340C">
      <w:pPr>
        <w:pStyle w:val="BodyText"/>
        <w:ind w:left="0" w:firstLine="0"/>
        <w:rPr>
          <w:b/>
        </w:rPr>
      </w:pPr>
    </w:p>
    <w:p w:rsidR="0029340C" w:rsidRDefault="0029340C" w:rsidP="0029340C">
      <w:pPr>
        <w:pStyle w:val="BodyText"/>
        <w:ind w:left="0" w:firstLine="0"/>
        <w:rPr>
          <w:b/>
        </w:rPr>
      </w:pPr>
    </w:p>
    <w:p w:rsidR="0029340C" w:rsidRDefault="0029340C" w:rsidP="0029340C">
      <w:pPr>
        <w:spacing w:before="12" w:line="480" w:lineRule="atLeast"/>
        <w:ind w:left="520" w:right="7686"/>
        <w:rPr>
          <w:b/>
          <w:sz w:val="24"/>
        </w:rPr>
      </w:pPr>
      <w:r>
        <w:rPr>
          <w:b/>
          <w:sz w:val="24"/>
        </w:rPr>
        <w:t>LIST</w:t>
      </w:r>
      <w:r>
        <w:rPr>
          <w:b/>
          <w:spacing w:val="-14"/>
          <w:sz w:val="24"/>
        </w:rPr>
        <w:t xml:space="preserve"> </w:t>
      </w:r>
      <w:r>
        <w:rPr>
          <w:b/>
          <w:sz w:val="24"/>
        </w:rPr>
        <w:t>OF</w:t>
      </w:r>
      <w:r>
        <w:rPr>
          <w:b/>
          <w:spacing w:val="-13"/>
          <w:sz w:val="24"/>
        </w:rPr>
        <w:t xml:space="preserve"> </w:t>
      </w:r>
      <w:r>
        <w:rPr>
          <w:b/>
          <w:sz w:val="24"/>
        </w:rPr>
        <w:t>PRACTICALS</w:t>
      </w:r>
      <w:r>
        <w:rPr>
          <w:b/>
          <w:spacing w:val="-57"/>
          <w:sz w:val="24"/>
        </w:rPr>
        <w:t xml:space="preserve"> </w:t>
      </w:r>
      <w:r>
        <w:rPr>
          <w:b/>
          <w:sz w:val="24"/>
        </w:rPr>
        <w:t>TRANSFORMERS</w:t>
      </w:r>
    </w:p>
    <w:p w:rsidR="0029340C" w:rsidRDefault="0029340C" w:rsidP="00617A6F">
      <w:pPr>
        <w:pStyle w:val="ListParagraph"/>
        <w:numPr>
          <w:ilvl w:val="0"/>
          <w:numId w:val="151"/>
        </w:numPr>
        <w:tabs>
          <w:tab w:val="left" w:pos="1240"/>
          <w:tab w:val="left" w:pos="1241"/>
        </w:tabs>
        <w:spacing w:before="0" w:line="223" w:lineRule="exact"/>
        <w:rPr>
          <w:sz w:val="24"/>
        </w:rPr>
      </w:pPr>
      <w:r>
        <w:rPr>
          <w:sz w:val="24"/>
        </w:rPr>
        <w:t>Study</w:t>
      </w:r>
      <w:r>
        <w:rPr>
          <w:spacing w:val="-15"/>
          <w:sz w:val="24"/>
        </w:rPr>
        <w:t xml:space="preserve"> </w:t>
      </w:r>
      <w:r>
        <w:rPr>
          <w:sz w:val="24"/>
        </w:rPr>
        <w:t>various</w:t>
      </w:r>
      <w:r>
        <w:rPr>
          <w:spacing w:val="-8"/>
          <w:sz w:val="24"/>
        </w:rPr>
        <w:t xml:space="preserve"> </w:t>
      </w:r>
      <w:r>
        <w:rPr>
          <w:sz w:val="24"/>
        </w:rPr>
        <w:t>transformers.</w:t>
      </w:r>
    </w:p>
    <w:p w:rsidR="0029340C" w:rsidRDefault="0029340C" w:rsidP="00617A6F">
      <w:pPr>
        <w:pStyle w:val="ListParagraph"/>
        <w:numPr>
          <w:ilvl w:val="0"/>
          <w:numId w:val="151"/>
        </w:numPr>
        <w:tabs>
          <w:tab w:val="left" w:pos="1240"/>
          <w:tab w:val="left" w:pos="1241"/>
        </w:tabs>
        <w:spacing w:before="0" w:line="240" w:lineRule="exact"/>
        <w:rPr>
          <w:sz w:val="24"/>
        </w:rPr>
      </w:pPr>
      <w:r>
        <w:rPr>
          <w:sz w:val="24"/>
        </w:rPr>
        <w:t>Determination</w:t>
      </w:r>
      <w:r>
        <w:rPr>
          <w:spacing w:val="-12"/>
          <w:sz w:val="24"/>
        </w:rPr>
        <w:t xml:space="preserve"> </w:t>
      </w:r>
      <w:r>
        <w:rPr>
          <w:sz w:val="24"/>
        </w:rPr>
        <w:t>of</w:t>
      </w:r>
      <w:r>
        <w:rPr>
          <w:spacing w:val="-15"/>
          <w:sz w:val="24"/>
        </w:rPr>
        <w:t xml:space="preserve"> </w:t>
      </w:r>
      <w:r>
        <w:rPr>
          <w:sz w:val="24"/>
        </w:rPr>
        <w:t>transformation</w:t>
      </w:r>
      <w:r>
        <w:rPr>
          <w:spacing w:val="-12"/>
          <w:sz w:val="24"/>
        </w:rPr>
        <w:t xml:space="preserve"> </w:t>
      </w:r>
      <w:r>
        <w:rPr>
          <w:sz w:val="24"/>
        </w:rPr>
        <w:t>ratio.</w:t>
      </w:r>
    </w:p>
    <w:p w:rsidR="0029340C" w:rsidRDefault="0029340C" w:rsidP="00617A6F">
      <w:pPr>
        <w:pStyle w:val="ListParagraph"/>
        <w:numPr>
          <w:ilvl w:val="0"/>
          <w:numId w:val="151"/>
        </w:numPr>
        <w:tabs>
          <w:tab w:val="left" w:pos="1240"/>
          <w:tab w:val="left" w:pos="1241"/>
        </w:tabs>
        <w:spacing w:before="0" w:line="240" w:lineRule="exact"/>
        <w:rPr>
          <w:sz w:val="24"/>
        </w:rPr>
      </w:pPr>
      <w:r>
        <w:rPr>
          <w:sz w:val="24"/>
        </w:rPr>
        <w:t>Determination</w:t>
      </w:r>
      <w:r>
        <w:rPr>
          <w:spacing w:val="-11"/>
          <w:sz w:val="24"/>
        </w:rPr>
        <w:t xml:space="preserve"> </w:t>
      </w:r>
      <w:r>
        <w:rPr>
          <w:sz w:val="24"/>
        </w:rPr>
        <w:t>of</w:t>
      </w:r>
      <w:r>
        <w:rPr>
          <w:spacing w:val="-12"/>
          <w:sz w:val="24"/>
        </w:rPr>
        <w:t xml:space="preserve"> </w:t>
      </w:r>
      <w:r>
        <w:rPr>
          <w:sz w:val="24"/>
        </w:rPr>
        <w:t>polarity</w:t>
      </w:r>
      <w:r>
        <w:rPr>
          <w:spacing w:val="-15"/>
          <w:sz w:val="24"/>
        </w:rPr>
        <w:t xml:space="preserve"> </w:t>
      </w:r>
      <w:r>
        <w:rPr>
          <w:sz w:val="24"/>
        </w:rPr>
        <w:t>of</w:t>
      </w:r>
      <w:r>
        <w:rPr>
          <w:spacing w:val="-12"/>
          <w:sz w:val="24"/>
        </w:rPr>
        <w:t xml:space="preserve"> </w:t>
      </w:r>
      <w:r>
        <w:rPr>
          <w:sz w:val="24"/>
        </w:rPr>
        <w:t>1</w:t>
      </w:r>
      <w:r>
        <w:rPr>
          <w:spacing w:val="-6"/>
          <w:sz w:val="24"/>
        </w:rPr>
        <w:t xml:space="preserve"> </w:t>
      </w:r>
      <w:r>
        <w:rPr>
          <w:sz w:val="24"/>
        </w:rPr>
        <w:t>phase</w:t>
      </w:r>
      <w:r>
        <w:rPr>
          <w:spacing w:val="-7"/>
          <w:sz w:val="24"/>
        </w:rPr>
        <w:t xml:space="preserve"> </w:t>
      </w:r>
      <w:r>
        <w:rPr>
          <w:sz w:val="24"/>
        </w:rPr>
        <w:t>transformer.</w:t>
      </w:r>
    </w:p>
    <w:p w:rsidR="0029340C" w:rsidRDefault="0029340C" w:rsidP="00617A6F">
      <w:pPr>
        <w:pStyle w:val="ListParagraph"/>
        <w:numPr>
          <w:ilvl w:val="0"/>
          <w:numId w:val="151"/>
        </w:numPr>
        <w:tabs>
          <w:tab w:val="left" w:pos="1240"/>
          <w:tab w:val="left" w:pos="1241"/>
        </w:tabs>
        <w:spacing w:before="0" w:line="240" w:lineRule="exact"/>
        <w:rPr>
          <w:sz w:val="24"/>
        </w:rPr>
      </w:pPr>
      <w:r>
        <w:rPr>
          <w:sz w:val="24"/>
        </w:rPr>
        <w:t>Transformer</w:t>
      </w:r>
      <w:r>
        <w:rPr>
          <w:spacing w:val="-11"/>
          <w:sz w:val="24"/>
        </w:rPr>
        <w:t xml:space="preserve"> </w:t>
      </w:r>
      <w:r>
        <w:rPr>
          <w:sz w:val="24"/>
        </w:rPr>
        <w:t>winding</w:t>
      </w:r>
      <w:r>
        <w:rPr>
          <w:spacing w:val="-11"/>
          <w:sz w:val="24"/>
        </w:rPr>
        <w:t xml:space="preserve"> </w:t>
      </w:r>
      <w:r>
        <w:rPr>
          <w:sz w:val="24"/>
        </w:rPr>
        <w:t>Project</w:t>
      </w:r>
      <w:r>
        <w:rPr>
          <w:spacing w:val="-7"/>
          <w:sz w:val="24"/>
        </w:rPr>
        <w:t xml:space="preserve"> </w:t>
      </w:r>
      <w:r>
        <w:rPr>
          <w:sz w:val="24"/>
        </w:rPr>
        <w:t>I.</w:t>
      </w:r>
    </w:p>
    <w:p w:rsidR="0029340C" w:rsidRDefault="0029340C" w:rsidP="00617A6F">
      <w:pPr>
        <w:pStyle w:val="ListParagraph"/>
        <w:numPr>
          <w:ilvl w:val="0"/>
          <w:numId w:val="151"/>
        </w:numPr>
        <w:tabs>
          <w:tab w:val="left" w:pos="1240"/>
          <w:tab w:val="left" w:pos="1241"/>
        </w:tabs>
        <w:spacing w:before="0" w:line="240" w:lineRule="exact"/>
        <w:rPr>
          <w:sz w:val="24"/>
        </w:rPr>
      </w:pPr>
      <w:r>
        <w:rPr>
          <w:sz w:val="24"/>
        </w:rPr>
        <w:t>Transformer</w:t>
      </w:r>
      <w:r>
        <w:rPr>
          <w:spacing w:val="-7"/>
          <w:sz w:val="24"/>
        </w:rPr>
        <w:t xml:space="preserve"> </w:t>
      </w:r>
      <w:r>
        <w:rPr>
          <w:sz w:val="24"/>
        </w:rPr>
        <w:t>winding</w:t>
      </w:r>
      <w:r>
        <w:rPr>
          <w:spacing w:val="-8"/>
          <w:sz w:val="24"/>
        </w:rPr>
        <w:t xml:space="preserve"> </w:t>
      </w:r>
      <w:r>
        <w:rPr>
          <w:sz w:val="24"/>
        </w:rPr>
        <w:t>Project</w:t>
      </w:r>
      <w:r>
        <w:rPr>
          <w:spacing w:val="-4"/>
          <w:sz w:val="24"/>
        </w:rPr>
        <w:t xml:space="preserve"> </w:t>
      </w:r>
      <w:r>
        <w:rPr>
          <w:sz w:val="24"/>
        </w:rPr>
        <w:t>I</w:t>
      </w:r>
      <w:r>
        <w:rPr>
          <w:spacing w:val="-7"/>
          <w:sz w:val="24"/>
        </w:rPr>
        <w:t xml:space="preserve"> </w:t>
      </w:r>
      <w:r>
        <w:rPr>
          <w:sz w:val="24"/>
        </w:rPr>
        <w:t>(</w:t>
      </w:r>
      <w:proofErr w:type="spellStart"/>
      <w:r>
        <w:rPr>
          <w:sz w:val="24"/>
        </w:rPr>
        <w:t>Contd</w:t>
      </w:r>
      <w:proofErr w:type="spellEnd"/>
      <w:r>
        <w:rPr>
          <w:sz w:val="24"/>
        </w:rPr>
        <w:t>).</w:t>
      </w:r>
    </w:p>
    <w:p w:rsidR="0029340C" w:rsidRDefault="0029340C" w:rsidP="00617A6F">
      <w:pPr>
        <w:pStyle w:val="ListParagraph"/>
        <w:numPr>
          <w:ilvl w:val="0"/>
          <w:numId w:val="151"/>
        </w:numPr>
        <w:tabs>
          <w:tab w:val="left" w:pos="1240"/>
          <w:tab w:val="left" w:pos="1241"/>
        </w:tabs>
        <w:spacing w:before="0" w:line="240" w:lineRule="exact"/>
        <w:rPr>
          <w:sz w:val="24"/>
        </w:rPr>
      </w:pPr>
      <w:r>
        <w:rPr>
          <w:sz w:val="24"/>
        </w:rPr>
        <w:t>Open</w:t>
      </w:r>
      <w:r>
        <w:rPr>
          <w:spacing w:val="-11"/>
          <w:sz w:val="24"/>
        </w:rPr>
        <w:t xml:space="preserve"> </w:t>
      </w:r>
      <w:r>
        <w:rPr>
          <w:sz w:val="24"/>
        </w:rPr>
        <w:t>circuit</w:t>
      </w:r>
      <w:r>
        <w:rPr>
          <w:spacing w:val="-3"/>
          <w:sz w:val="24"/>
        </w:rPr>
        <w:t xml:space="preserve"> </w:t>
      </w:r>
      <w:r>
        <w:rPr>
          <w:sz w:val="24"/>
        </w:rPr>
        <w:t>test.</w:t>
      </w:r>
    </w:p>
    <w:p w:rsidR="0029340C" w:rsidRDefault="0029340C" w:rsidP="00617A6F">
      <w:pPr>
        <w:pStyle w:val="ListParagraph"/>
        <w:numPr>
          <w:ilvl w:val="0"/>
          <w:numId w:val="151"/>
        </w:numPr>
        <w:tabs>
          <w:tab w:val="left" w:pos="1240"/>
          <w:tab w:val="left" w:pos="1241"/>
        </w:tabs>
        <w:spacing w:before="0" w:line="240" w:lineRule="exact"/>
        <w:rPr>
          <w:sz w:val="24"/>
        </w:rPr>
      </w:pPr>
      <w:r>
        <w:rPr>
          <w:sz w:val="24"/>
        </w:rPr>
        <w:t>Short</w:t>
      </w:r>
      <w:r>
        <w:rPr>
          <w:spacing w:val="-1"/>
          <w:sz w:val="24"/>
        </w:rPr>
        <w:t xml:space="preserve"> </w:t>
      </w:r>
      <w:r>
        <w:rPr>
          <w:sz w:val="24"/>
        </w:rPr>
        <w:t>circuit</w:t>
      </w:r>
      <w:r>
        <w:rPr>
          <w:spacing w:val="-1"/>
          <w:sz w:val="24"/>
        </w:rPr>
        <w:t xml:space="preserve"> </w:t>
      </w:r>
      <w:r>
        <w:rPr>
          <w:sz w:val="24"/>
        </w:rPr>
        <w:t>test.</w:t>
      </w:r>
    </w:p>
    <w:p w:rsidR="0029340C" w:rsidRDefault="0029340C" w:rsidP="00617A6F">
      <w:pPr>
        <w:pStyle w:val="ListParagraph"/>
        <w:numPr>
          <w:ilvl w:val="0"/>
          <w:numId w:val="151"/>
        </w:numPr>
        <w:tabs>
          <w:tab w:val="left" w:pos="1240"/>
          <w:tab w:val="left" w:pos="1241"/>
        </w:tabs>
        <w:spacing w:before="0" w:line="240" w:lineRule="exact"/>
        <w:rPr>
          <w:sz w:val="24"/>
        </w:rPr>
      </w:pPr>
      <w:r>
        <w:rPr>
          <w:sz w:val="24"/>
        </w:rPr>
        <w:t>Determination</w:t>
      </w:r>
      <w:r>
        <w:rPr>
          <w:spacing w:val="-11"/>
          <w:sz w:val="24"/>
        </w:rPr>
        <w:t xml:space="preserve"> </w:t>
      </w:r>
      <w:r>
        <w:rPr>
          <w:sz w:val="24"/>
        </w:rPr>
        <w:t>of</w:t>
      </w:r>
      <w:r>
        <w:rPr>
          <w:spacing w:val="-12"/>
          <w:sz w:val="24"/>
        </w:rPr>
        <w:t xml:space="preserve"> </w:t>
      </w:r>
      <w:r>
        <w:rPr>
          <w:sz w:val="24"/>
        </w:rPr>
        <w:t>regulation</w:t>
      </w:r>
      <w:r>
        <w:rPr>
          <w:spacing w:val="-10"/>
          <w:sz w:val="24"/>
        </w:rPr>
        <w:t xml:space="preserve"> </w:t>
      </w:r>
      <w:r>
        <w:rPr>
          <w:sz w:val="24"/>
        </w:rPr>
        <w:t>of</w:t>
      </w:r>
      <w:r>
        <w:rPr>
          <w:spacing w:val="-13"/>
          <w:sz w:val="24"/>
        </w:rPr>
        <w:t xml:space="preserve"> </w:t>
      </w:r>
      <w:r>
        <w:rPr>
          <w:sz w:val="24"/>
        </w:rPr>
        <w:t>1</w:t>
      </w:r>
      <w:r>
        <w:rPr>
          <w:spacing w:val="-6"/>
          <w:sz w:val="24"/>
        </w:rPr>
        <w:t xml:space="preserve"> </w:t>
      </w:r>
      <w:r>
        <w:rPr>
          <w:sz w:val="24"/>
        </w:rPr>
        <w:t>phase</w:t>
      </w:r>
      <w:r>
        <w:rPr>
          <w:spacing w:val="-7"/>
          <w:sz w:val="24"/>
        </w:rPr>
        <w:t xml:space="preserve"> </w:t>
      </w:r>
      <w:r>
        <w:rPr>
          <w:sz w:val="24"/>
        </w:rPr>
        <w:t>transformer.</w:t>
      </w:r>
    </w:p>
    <w:p w:rsidR="0029340C" w:rsidRDefault="0029340C" w:rsidP="00617A6F">
      <w:pPr>
        <w:pStyle w:val="ListParagraph"/>
        <w:numPr>
          <w:ilvl w:val="0"/>
          <w:numId w:val="151"/>
        </w:numPr>
        <w:tabs>
          <w:tab w:val="left" w:pos="1240"/>
          <w:tab w:val="left" w:pos="1241"/>
        </w:tabs>
        <w:spacing w:before="0" w:line="240" w:lineRule="exact"/>
        <w:rPr>
          <w:sz w:val="24"/>
        </w:rPr>
      </w:pPr>
      <w:r>
        <w:rPr>
          <w:spacing w:val="-2"/>
          <w:sz w:val="24"/>
        </w:rPr>
        <w:t>Determination</w:t>
      </w:r>
      <w:r>
        <w:rPr>
          <w:spacing w:val="-8"/>
          <w:sz w:val="24"/>
        </w:rPr>
        <w:t xml:space="preserve"> </w:t>
      </w:r>
      <w:r>
        <w:rPr>
          <w:spacing w:val="-2"/>
          <w:sz w:val="24"/>
        </w:rPr>
        <w:t>of</w:t>
      </w:r>
      <w:r>
        <w:rPr>
          <w:spacing w:val="-10"/>
          <w:sz w:val="24"/>
        </w:rPr>
        <w:t xml:space="preserve"> </w:t>
      </w:r>
      <w:r>
        <w:rPr>
          <w:spacing w:val="-2"/>
          <w:sz w:val="24"/>
        </w:rPr>
        <w:t>efficiency</w:t>
      </w:r>
      <w:r>
        <w:rPr>
          <w:spacing w:val="-13"/>
          <w:sz w:val="24"/>
        </w:rPr>
        <w:t xml:space="preserve"> </w:t>
      </w:r>
      <w:r>
        <w:rPr>
          <w:spacing w:val="-2"/>
          <w:sz w:val="24"/>
        </w:rPr>
        <w:t>by</w:t>
      </w:r>
      <w:r>
        <w:rPr>
          <w:spacing w:val="-12"/>
          <w:sz w:val="24"/>
        </w:rPr>
        <w:t xml:space="preserve"> </w:t>
      </w:r>
      <w:r>
        <w:rPr>
          <w:spacing w:val="-2"/>
          <w:sz w:val="24"/>
        </w:rPr>
        <w:t>direct</w:t>
      </w:r>
      <w:r>
        <w:rPr>
          <w:spacing w:val="2"/>
          <w:sz w:val="24"/>
        </w:rPr>
        <w:t xml:space="preserve"> </w:t>
      </w:r>
      <w:r>
        <w:rPr>
          <w:spacing w:val="-1"/>
          <w:sz w:val="24"/>
        </w:rPr>
        <w:t>loading.</w:t>
      </w:r>
    </w:p>
    <w:p w:rsidR="0029340C" w:rsidRDefault="0029340C" w:rsidP="00617A6F">
      <w:pPr>
        <w:pStyle w:val="ListParagraph"/>
        <w:numPr>
          <w:ilvl w:val="0"/>
          <w:numId w:val="151"/>
        </w:numPr>
        <w:tabs>
          <w:tab w:val="left" w:pos="1240"/>
          <w:tab w:val="left" w:pos="1241"/>
        </w:tabs>
        <w:spacing w:before="0" w:line="240" w:lineRule="exact"/>
        <w:rPr>
          <w:sz w:val="24"/>
        </w:rPr>
      </w:pPr>
      <w:r>
        <w:rPr>
          <w:spacing w:val="-1"/>
          <w:sz w:val="24"/>
        </w:rPr>
        <w:t>Determination</w:t>
      </w:r>
      <w:r>
        <w:rPr>
          <w:spacing w:val="-11"/>
          <w:sz w:val="24"/>
        </w:rPr>
        <w:t xml:space="preserve"> </w:t>
      </w:r>
      <w:r>
        <w:rPr>
          <w:sz w:val="24"/>
        </w:rPr>
        <w:t>of</w:t>
      </w:r>
      <w:r>
        <w:rPr>
          <w:spacing w:val="-12"/>
          <w:sz w:val="24"/>
        </w:rPr>
        <w:t xml:space="preserve"> </w:t>
      </w:r>
      <w:r>
        <w:rPr>
          <w:sz w:val="24"/>
        </w:rPr>
        <w:t>efficiency</w:t>
      </w:r>
      <w:r>
        <w:rPr>
          <w:spacing w:val="-15"/>
          <w:sz w:val="24"/>
        </w:rPr>
        <w:t xml:space="preserve"> </w:t>
      </w:r>
      <w:r>
        <w:rPr>
          <w:sz w:val="24"/>
        </w:rPr>
        <w:t>by</w:t>
      </w:r>
      <w:r>
        <w:rPr>
          <w:spacing w:val="-14"/>
          <w:sz w:val="24"/>
        </w:rPr>
        <w:t xml:space="preserve"> </w:t>
      </w:r>
      <w:r>
        <w:rPr>
          <w:sz w:val="24"/>
        </w:rPr>
        <w:t>back</w:t>
      </w:r>
      <w:r>
        <w:rPr>
          <w:spacing w:val="-6"/>
          <w:sz w:val="24"/>
        </w:rPr>
        <w:t xml:space="preserve"> </w:t>
      </w:r>
      <w:r>
        <w:rPr>
          <w:sz w:val="24"/>
        </w:rPr>
        <w:t>to</w:t>
      </w:r>
      <w:r>
        <w:rPr>
          <w:spacing w:val="-2"/>
          <w:sz w:val="24"/>
        </w:rPr>
        <w:t xml:space="preserve"> </w:t>
      </w:r>
      <w:r>
        <w:rPr>
          <w:sz w:val="24"/>
        </w:rPr>
        <w:t>back</w:t>
      </w:r>
      <w:r>
        <w:rPr>
          <w:spacing w:val="-6"/>
          <w:sz w:val="24"/>
        </w:rPr>
        <w:t xml:space="preserve"> </w:t>
      </w:r>
      <w:r>
        <w:rPr>
          <w:sz w:val="24"/>
        </w:rPr>
        <w:t>test.</w:t>
      </w:r>
    </w:p>
    <w:p w:rsidR="0029340C" w:rsidRDefault="0029340C" w:rsidP="00617A6F">
      <w:pPr>
        <w:pStyle w:val="ListParagraph"/>
        <w:numPr>
          <w:ilvl w:val="0"/>
          <w:numId w:val="151"/>
        </w:numPr>
        <w:tabs>
          <w:tab w:val="left" w:pos="1240"/>
          <w:tab w:val="left" w:pos="1241"/>
        </w:tabs>
        <w:spacing w:before="0" w:line="240" w:lineRule="exact"/>
        <w:rPr>
          <w:sz w:val="24"/>
        </w:rPr>
      </w:pPr>
      <w:r>
        <w:rPr>
          <w:sz w:val="24"/>
        </w:rPr>
        <w:t>Parallel</w:t>
      </w:r>
      <w:r>
        <w:rPr>
          <w:spacing w:val="-15"/>
          <w:sz w:val="24"/>
        </w:rPr>
        <w:t xml:space="preserve"> </w:t>
      </w:r>
      <w:r>
        <w:rPr>
          <w:sz w:val="24"/>
        </w:rPr>
        <w:t>operation</w:t>
      </w:r>
      <w:r>
        <w:rPr>
          <w:spacing w:val="-11"/>
          <w:sz w:val="24"/>
        </w:rPr>
        <w:t xml:space="preserve"> </w:t>
      </w:r>
      <w:r>
        <w:rPr>
          <w:sz w:val="24"/>
        </w:rPr>
        <w:t>1</w:t>
      </w:r>
      <w:r>
        <w:rPr>
          <w:spacing w:val="-6"/>
          <w:sz w:val="24"/>
        </w:rPr>
        <w:t xml:space="preserve"> </w:t>
      </w:r>
      <w:r>
        <w:rPr>
          <w:sz w:val="24"/>
        </w:rPr>
        <w:t>phase</w:t>
      </w:r>
      <w:r>
        <w:rPr>
          <w:spacing w:val="-8"/>
          <w:sz w:val="24"/>
        </w:rPr>
        <w:t xml:space="preserve"> </w:t>
      </w:r>
      <w:r>
        <w:rPr>
          <w:sz w:val="24"/>
        </w:rPr>
        <w:t>transformer.</w:t>
      </w:r>
    </w:p>
    <w:p w:rsidR="0029340C" w:rsidRDefault="0029340C" w:rsidP="00617A6F">
      <w:pPr>
        <w:pStyle w:val="ListParagraph"/>
        <w:numPr>
          <w:ilvl w:val="0"/>
          <w:numId w:val="151"/>
        </w:numPr>
        <w:tabs>
          <w:tab w:val="left" w:pos="1240"/>
          <w:tab w:val="left" w:pos="1241"/>
        </w:tabs>
        <w:spacing w:before="0" w:line="240" w:lineRule="exact"/>
        <w:rPr>
          <w:sz w:val="24"/>
        </w:rPr>
      </w:pPr>
      <w:r>
        <w:rPr>
          <w:sz w:val="24"/>
        </w:rPr>
        <w:t>Study</w:t>
      </w:r>
      <w:r>
        <w:rPr>
          <w:spacing w:val="-11"/>
          <w:sz w:val="24"/>
        </w:rPr>
        <w:t xml:space="preserve"> </w:t>
      </w:r>
      <w:r>
        <w:rPr>
          <w:sz w:val="24"/>
        </w:rPr>
        <w:t>and</w:t>
      </w:r>
      <w:r>
        <w:rPr>
          <w:spacing w:val="-1"/>
          <w:sz w:val="24"/>
        </w:rPr>
        <w:t xml:space="preserve"> </w:t>
      </w:r>
      <w:r>
        <w:rPr>
          <w:sz w:val="24"/>
        </w:rPr>
        <w:t>connection</w:t>
      </w:r>
      <w:r>
        <w:rPr>
          <w:spacing w:val="-6"/>
          <w:sz w:val="24"/>
        </w:rPr>
        <w:t xml:space="preserve"> </w:t>
      </w:r>
      <w:r>
        <w:rPr>
          <w:sz w:val="24"/>
        </w:rPr>
        <w:t>of</w:t>
      </w:r>
      <w:r>
        <w:rPr>
          <w:spacing w:val="-9"/>
          <w:sz w:val="24"/>
        </w:rPr>
        <w:t xml:space="preserve"> </w:t>
      </w:r>
      <w:r>
        <w:rPr>
          <w:sz w:val="24"/>
        </w:rPr>
        <w:t>auto</w:t>
      </w:r>
      <w:r>
        <w:rPr>
          <w:spacing w:val="3"/>
          <w:sz w:val="24"/>
        </w:rPr>
        <w:t xml:space="preserve"> </w:t>
      </w:r>
      <w:r>
        <w:rPr>
          <w:sz w:val="24"/>
        </w:rPr>
        <w:t>transformer.</w:t>
      </w:r>
    </w:p>
    <w:p w:rsidR="0029340C" w:rsidRDefault="0029340C" w:rsidP="00617A6F">
      <w:pPr>
        <w:pStyle w:val="ListParagraph"/>
        <w:numPr>
          <w:ilvl w:val="0"/>
          <w:numId w:val="151"/>
        </w:numPr>
        <w:tabs>
          <w:tab w:val="left" w:pos="1240"/>
          <w:tab w:val="left" w:pos="1241"/>
        </w:tabs>
        <w:spacing w:before="0" w:line="240" w:lineRule="exact"/>
        <w:rPr>
          <w:sz w:val="24"/>
        </w:rPr>
      </w:pPr>
      <w:r>
        <w:rPr>
          <w:sz w:val="24"/>
        </w:rPr>
        <w:t>Verification</w:t>
      </w:r>
      <w:r>
        <w:rPr>
          <w:spacing w:val="-8"/>
          <w:sz w:val="24"/>
        </w:rPr>
        <w:t xml:space="preserve"> </w:t>
      </w:r>
      <w:r>
        <w:rPr>
          <w:sz w:val="24"/>
        </w:rPr>
        <w:t>of</w:t>
      </w:r>
      <w:r>
        <w:rPr>
          <w:spacing w:val="-11"/>
          <w:sz w:val="24"/>
        </w:rPr>
        <w:t xml:space="preserve"> </w:t>
      </w:r>
      <w:r>
        <w:rPr>
          <w:sz w:val="24"/>
        </w:rPr>
        <w:t>current</w:t>
      </w:r>
      <w:r>
        <w:rPr>
          <w:spacing w:val="1"/>
          <w:sz w:val="24"/>
        </w:rPr>
        <w:t xml:space="preserve"> </w:t>
      </w:r>
      <w:r>
        <w:rPr>
          <w:sz w:val="24"/>
        </w:rPr>
        <w:t>&amp;</w:t>
      </w:r>
      <w:r>
        <w:rPr>
          <w:spacing w:val="-8"/>
          <w:sz w:val="24"/>
        </w:rPr>
        <w:t xml:space="preserve"> </w:t>
      </w:r>
      <w:r>
        <w:rPr>
          <w:sz w:val="24"/>
        </w:rPr>
        <w:t>voltage</w:t>
      </w:r>
      <w:r>
        <w:rPr>
          <w:spacing w:val="-4"/>
          <w:sz w:val="24"/>
        </w:rPr>
        <w:t xml:space="preserve"> </w:t>
      </w:r>
      <w:r>
        <w:rPr>
          <w:sz w:val="24"/>
        </w:rPr>
        <w:t>ratio of</w:t>
      </w:r>
      <w:r>
        <w:rPr>
          <w:spacing w:val="-11"/>
          <w:sz w:val="24"/>
        </w:rPr>
        <w:t xml:space="preserve"> </w:t>
      </w:r>
      <w:r>
        <w:rPr>
          <w:sz w:val="24"/>
        </w:rPr>
        <w:t>an</w:t>
      </w:r>
      <w:r>
        <w:rPr>
          <w:spacing w:val="-8"/>
          <w:sz w:val="24"/>
        </w:rPr>
        <w:t xml:space="preserve"> </w:t>
      </w:r>
      <w:r>
        <w:rPr>
          <w:sz w:val="24"/>
        </w:rPr>
        <w:t>auto transformer.</w:t>
      </w:r>
    </w:p>
    <w:p w:rsidR="0029340C" w:rsidRDefault="0029340C" w:rsidP="00617A6F">
      <w:pPr>
        <w:pStyle w:val="ListParagraph"/>
        <w:numPr>
          <w:ilvl w:val="0"/>
          <w:numId w:val="151"/>
        </w:numPr>
        <w:tabs>
          <w:tab w:val="left" w:pos="1240"/>
          <w:tab w:val="left" w:pos="1241"/>
        </w:tabs>
        <w:spacing w:before="0" w:line="240" w:lineRule="exact"/>
        <w:rPr>
          <w:sz w:val="24"/>
        </w:rPr>
      </w:pPr>
      <w:r>
        <w:rPr>
          <w:sz w:val="24"/>
        </w:rPr>
        <w:t>Study</w:t>
      </w:r>
      <w:r>
        <w:rPr>
          <w:spacing w:val="-12"/>
          <w:sz w:val="24"/>
        </w:rPr>
        <w:t xml:space="preserve"> </w:t>
      </w:r>
      <w:r>
        <w:rPr>
          <w:sz w:val="24"/>
        </w:rPr>
        <w:t>of</w:t>
      </w:r>
      <w:r>
        <w:rPr>
          <w:spacing w:val="-11"/>
          <w:sz w:val="24"/>
        </w:rPr>
        <w:t xml:space="preserve"> </w:t>
      </w:r>
      <w:r>
        <w:rPr>
          <w:sz w:val="24"/>
        </w:rPr>
        <w:t>3</w:t>
      </w:r>
      <w:r>
        <w:rPr>
          <w:spacing w:val="-2"/>
          <w:sz w:val="24"/>
        </w:rPr>
        <w:t xml:space="preserve"> </w:t>
      </w:r>
      <w:r>
        <w:rPr>
          <w:sz w:val="24"/>
        </w:rPr>
        <w:t>phase</w:t>
      </w:r>
      <w:r>
        <w:rPr>
          <w:spacing w:val="-4"/>
          <w:sz w:val="24"/>
        </w:rPr>
        <w:t xml:space="preserve"> </w:t>
      </w:r>
      <w:r>
        <w:rPr>
          <w:sz w:val="24"/>
        </w:rPr>
        <w:t>transformer</w:t>
      </w:r>
      <w:r>
        <w:rPr>
          <w:spacing w:val="-2"/>
          <w:sz w:val="24"/>
        </w:rPr>
        <w:t xml:space="preserve"> </w:t>
      </w:r>
      <w:r>
        <w:rPr>
          <w:sz w:val="24"/>
        </w:rPr>
        <w:t>&amp;</w:t>
      </w:r>
      <w:r>
        <w:rPr>
          <w:spacing w:val="-7"/>
          <w:sz w:val="24"/>
        </w:rPr>
        <w:t xml:space="preserve"> </w:t>
      </w:r>
      <w:r>
        <w:rPr>
          <w:sz w:val="24"/>
        </w:rPr>
        <w:t>its</w:t>
      </w:r>
      <w:r>
        <w:rPr>
          <w:spacing w:val="-5"/>
          <w:sz w:val="24"/>
        </w:rPr>
        <w:t xml:space="preserve"> </w:t>
      </w:r>
      <w:r>
        <w:rPr>
          <w:sz w:val="24"/>
        </w:rPr>
        <w:t>connection.</w:t>
      </w:r>
    </w:p>
    <w:p w:rsidR="0029340C" w:rsidRDefault="0029340C" w:rsidP="00617A6F">
      <w:pPr>
        <w:pStyle w:val="ListParagraph"/>
        <w:numPr>
          <w:ilvl w:val="0"/>
          <w:numId w:val="151"/>
        </w:numPr>
        <w:tabs>
          <w:tab w:val="left" w:pos="1240"/>
          <w:tab w:val="left" w:pos="1241"/>
        </w:tabs>
        <w:spacing w:before="0" w:line="240" w:lineRule="exact"/>
        <w:rPr>
          <w:sz w:val="24"/>
        </w:rPr>
      </w:pPr>
      <w:r>
        <w:rPr>
          <w:sz w:val="24"/>
        </w:rPr>
        <w:t>Transformer</w:t>
      </w:r>
      <w:r>
        <w:rPr>
          <w:spacing w:val="-8"/>
          <w:sz w:val="24"/>
        </w:rPr>
        <w:t xml:space="preserve"> </w:t>
      </w:r>
      <w:r>
        <w:rPr>
          <w:sz w:val="24"/>
        </w:rPr>
        <w:t>winding</w:t>
      </w:r>
      <w:r>
        <w:rPr>
          <w:spacing w:val="-8"/>
          <w:sz w:val="24"/>
        </w:rPr>
        <w:t xml:space="preserve"> </w:t>
      </w:r>
      <w:r>
        <w:rPr>
          <w:sz w:val="24"/>
        </w:rPr>
        <w:t>project</w:t>
      </w:r>
      <w:r>
        <w:rPr>
          <w:spacing w:val="-3"/>
          <w:sz w:val="24"/>
        </w:rPr>
        <w:t xml:space="preserve"> </w:t>
      </w:r>
      <w:r>
        <w:rPr>
          <w:sz w:val="24"/>
        </w:rPr>
        <w:t>I</w:t>
      </w:r>
      <w:r>
        <w:rPr>
          <w:spacing w:val="-8"/>
          <w:sz w:val="24"/>
        </w:rPr>
        <w:t xml:space="preserve"> </w:t>
      </w:r>
      <w:r>
        <w:rPr>
          <w:sz w:val="24"/>
        </w:rPr>
        <w:t>(</w:t>
      </w:r>
      <w:proofErr w:type="spellStart"/>
      <w:r>
        <w:rPr>
          <w:sz w:val="24"/>
        </w:rPr>
        <w:t>Contd</w:t>
      </w:r>
      <w:proofErr w:type="spellEnd"/>
      <w:r>
        <w:rPr>
          <w:sz w:val="24"/>
        </w:rPr>
        <w:t>).</w:t>
      </w:r>
    </w:p>
    <w:p w:rsidR="0029340C" w:rsidRDefault="0029340C" w:rsidP="00617A6F">
      <w:pPr>
        <w:pStyle w:val="ListParagraph"/>
        <w:numPr>
          <w:ilvl w:val="0"/>
          <w:numId w:val="151"/>
        </w:numPr>
        <w:tabs>
          <w:tab w:val="left" w:pos="1240"/>
          <w:tab w:val="left" w:pos="1241"/>
        </w:tabs>
        <w:spacing w:before="0" w:line="240" w:lineRule="exact"/>
        <w:rPr>
          <w:sz w:val="24"/>
        </w:rPr>
      </w:pPr>
      <w:r>
        <w:rPr>
          <w:sz w:val="24"/>
        </w:rPr>
        <w:t>Connecting</w:t>
      </w:r>
      <w:r>
        <w:rPr>
          <w:spacing w:val="-6"/>
          <w:sz w:val="24"/>
        </w:rPr>
        <w:t xml:space="preserve"> </w:t>
      </w:r>
      <w:r>
        <w:rPr>
          <w:sz w:val="24"/>
        </w:rPr>
        <w:t>3</w:t>
      </w:r>
      <w:r>
        <w:rPr>
          <w:spacing w:val="-6"/>
          <w:sz w:val="24"/>
        </w:rPr>
        <w:t xml:space="preserve"> </w:t>
      </w:r>
      <w:r>
        <w:rPr>
          <w:sz w:val="24"/>
        </w:rPr>
        <w:t>single</w:t>
      </w:r>
      <w:r>
        <w:rPr>
          <w:spacing w:val="-6"/>
          <w:sz w:val="24"/>
        </w:rPr>
        <w:t xml:space="preserve"> </w:t>
      </w:r>
      <w:r>
        <w:rPr>
          <w:sz w:val="24"/>
        </w:rPr>
        <w:t>phase</w:t>
      </w:r>
      <w:r>
        <w:rPr>
          <w:spacing w:val="-5"/>
          <w:sz w:val="24"/>
        </w:rPr>
        <w:t xml:space="preserve"> </w:t>
      </w:r>
      <w:r>
        <w:rPr>
          <w:sz w:val="24"/>
        </w:rPr>
        <w:t>transformer</w:t>
      </w:r>
      <w:r>
        <w:rPr>
          <w:spacing w:val="-4"/>
          <w:sz w:val="24"/>
        </w:rPr>
        <w:t xml:space="preserve"> </w:t>
      </w:r>
      <w:r>
        <w:rPr>
          <w:sz w:val="24"/>
        </w:rPr>
        <w:t>in</w:t>
      </w:r>
      <w:r>
        <w:rPr>
          <w:spacing w:val="-10"/>
          <w:sz w:val="24"/>
        </w:rPr>
        <w:t xml:space="preserve"> </w:t>
      </w:r>
      <w:r>
        <w:rPr>
          <w:sz w:val="24"/>
        </w:rPr>
        <w:t>Star-Star,</w:t>
      </w:r>
      <w:r>
        <w:rPr>
          <w:spacing w:val="-4"/>
          <w:sz w:val="24"/>
        </w:rPr>
        <w:t xml:space="preserve"> </w:t>
      </w:r>
      <w:r>
        <w:rPr>
          <w:sz w:val="24"/>
        </w:rPr>
        <w:t>&amp;</w:t>
      </w:r>
      <w:r>
        <w:rPr>
          <w:spacing w:val="-10"/>
          <w:sz w:val="24"/>
        </w:rPr>
        <w:t xml:space="preserve"> </w:t>
      </w:r>
      <w:r>
        <w:rPr>
          <w:sz w:val="24"/>
        </w:rPr>
        <w:t>Star-Delta.</w:t>
      </w:r>
    </w:p>
    <w:p w:rsidR="0029340C" w:rsidRDefault="0029340C" w:rsidP="00617A6F">
      <w:pPr>
        <w:pStyle w:val="ListParagraph"/>
        <w:numPr>
          <w:ilvl w:val="0"/>
          <w:numId w:val="151"/>
        </w:numPr>
        <w:tabs>
          <w:tab w:val="left" w:pos="1240"/>
          <w:tab w:val="left" w:pos="1241"/>
        </w:tabs>
        <w:spacing w:before="0" w:line="240" w:lineRule="exact"/>
        <w:rPr>
          <w:sz w:val="24"/>
        </w:rPr>
      </w:pPr>
      <w:r>
        <w:rPr>
          <w:sz w:val="24"/>
        </w:rPr>
        <w:t>Connecting</w:t>
      </w:r>
      <w:r>
        <w:rPr>
          <w:spacing w:val="-9"/>
          <w:sz w:val="24"/>
        </w:rPr>
        <w:t xml:space="preserve"> </w:t>
      </w:r>
      <w:r>
        <w:rPr>
          <w:sz w:val="24"/>
        </w:rPr>
        <w:t>3</w:t>
      </w:r>
      <w:r>
        <w:rPr>
          <w:spacing w:val="-8"/>
          <w:sz w:val="24"/>
        </w:rPr>
        <w:t xml:space="preserve"> </w:t>
      </w:r>
      <w:r>
        <w:rPr>
          <w:sz w:val="24"/>
        </w:rPr>
        <w:t>single</w:t>
      </w:r>
      <w:r>
        <w:rPr>
          <w:spacing w:val="-9"/>
          <w:sz w:val="24"/>
        </w:rPr>
        <w:t xml:space="preserve"> </w:t>
      </w:r>
      <w:r>
        <w:rPr>
          <w:sz w:val="24"/>
        </w:rPr>
        <w:t>phase</w:t>
      </w:r>
      <w:r>
        <w:rPr>
          <w:spacing w:val="-10"/>
          <w:sz w:val="24"/>
        </w:rPr>
        <w:t xml:space="preserve"> </w:t>
      </w:r>
      <w:r>
        <w:rPr>
          <w:sz w:val="24"/>
        </w:rPr>
        <w:t>transformer</w:t>
      </w:r>
      <w:r>
        <w:rPr>
          <w:spacing w:val="-7"/>
          <w:sz w:val="24"/>
        </w:rPr>
        <w:t xml:space="preserve"> </w:t>
      </w:r>
      <w:r>
        <w:rPr>
          <w:sz w:val="24"/>
        </w:rPr>
        <w:t>in</w:t>
      </w:r>
      <w:r>
        <w:rPr>
          <w:spacing w:val="-13"/>
          <w:sz w:val="24"/>
        </w:rPr>
        <w:t xml:space="preserve"> </w:t>
      </w:r>
      <w:r>
        <w:rPr>
          <w:sz w:val="24"/>
        </w:rPr>
        <w:t>Delta-Delta</w:t>
      </w:r>
      <w:r>
        <w:rPr>
          <w:spacing w:val="-9"/>
          <w:sz w:val="24"/>
        </w:rPr>
        <w:t xml:space="preserve"> </w:t>
      </w:r>
      <w:r>
        <w:rPr>
          <w:sz w:val="24"/>
        </w:rPr>
        <w:t>&amp;</w:t>
      </w:r>
      <w:r>
        <w:rPr>
          <w:spacing w:val="-12"/>
          <w:sz w:val="24"/>
        </w:rPr>
        <w:t xml:space="preserve"> </w:t>
      </w:r>
      <w:r>
        <w:rPr>
          <w:sz w:val="24"/>
        </w:rPr>
        <w:t>Delta-Star.</w:t>
      </w:r>
    </w:p>
    <w:p w:rsidR="0029340C" w:rsidRDefault="0029340C" w:rsidP="00617A6F">
      <w:pPr>
        <w:pStyle w:val="ListParagraph"/>
        <w:numPr>
          <w:ilvl w:val="0"/>
          <w:numId w:val="151"/>
        </w:numPr>
        <w:tabs>
          <w:tab w:val="left" w:pos="1240"/>
          <w:tab w:val="left" w:pos="1241"/>
        </w:tabs>
        <w:spacing w:before="0" w:line="240" w:lineRule="exact"/>
        <w:rPr>
          <w:sz w:val="24"/>
        </w:rPr>
      </w:pPr>
      <w:r>
        <w:rPr>
          <w:sz w:val="24"/>
        </w:rPr>
        <w:t>Connecting</w:t>
      </w:r>
      <w:r>
        <w:rPr>
          <w:spacing w:val="-3"/>
          <w:sz w:val="24"/>
        </w:rPr>
        <w:t xml:space="preserve"> </w:t>
      </w:r>
      <w:r>
        <w:rPr>
          <w:sz w:val="24"/>
        </w:rPr>
        <w:t>two 1</w:t>
      </w:r>
      <w:r>
        <w:rPr>
          <w:spacing w:val="-2"/>
          <w:sz w:val="24"/>
        </w:rPr>
        <w:t xml:space="preserve"> </w:t>
      </w:r>
      <w:r>
        <w:rPr>
          <w:sz w:val="24"/>
        </w:rPr>
        <w:t>phase</w:t>
      </w:r>
      <w:r>
        <w:rPr>
          <w:spacing w:val="-4"/>
          <w:sz w:val="24"/>
        </w:rPr>
        <w:t xml:space="preserve"> </w:t>
      </w:r>
      <w:r>
        <w:rPr>
          <w:sz w:val="24"/>
        </w:rPr>
        <w:t>transformers</w:t>
      </w:r>
      <w:r>
        <w:rPr>
          <w:spacing w:val="-5"/>
          <w:sz w:val="24"/>
        </w:rPr>
        <w:t xml:space="preserve"> </w:t>
      </w:r>
      <w:r>
        <w:rPr>
          <w:sz w:val="24"/>
        </w:rPr>
        <w:t>in</w:t>
      </w:r>
      <w:r>
        <w:rPr>
          <w:spacing w:val="-7"/>
          <w:sz w:val="24"/>
        </w:rPr>
        <w:t xml:space="preserve"> </w:t>
      </w:r>
      <w:r>
        <w:rPr>
          <w:sz w:val="24"/>
        </w:rPr>
        <w:t>open</w:t>
      </w:r>
      <w:r>
        <w:rPr>
          <w:spacing w:val="-8"/>
          <w:sz w:val="24"/>
        </w:rPr>
        <w:t xml:space="preserve"> </w:t>
      </w:r>
      <w:r>
        <w:rPr>
          <w:sz w:val="24"/>
        </w:rPr>
        <w:t>delta</w:t>
      </w:r>
      <w:r>
        <w:rPr>
          <w:spacing w:val="-4"/>
          <w:sz w:val="24"/>
        </w:rPr>
        <w:t xml:space="preserve"> </w:t>
      </w:r>
      <w:r>
        <w:rPr>
          <w:sz w:val="24"/>
        </w:rPr>
        <w:t>&amp;</w:t>
      </w:r>
      <w:r>
        <w:rPr>
          <w:spacing w:val="-7"/>
          <w:sz w:val="24"/>
        </w:rPr>
        <w:t xml:space="preserve"> </w:t>
      </w:r>
      <w:r>
        <w:rPr>
          <w:sz w:val="24"/>
        </w:rPr>
        <w:t>in</w:t>
      </w:r>
      <w:r>
        <w:rPr>
          <w:spacing w:val="-7"/>
          <w:sz w:val="24"/>
        </w:rPr>
        <w:t xml:space="preserve"> </w:t>
      </w:r>
      <w:proofErr w:type="spellStart"/>
      <w:proofErr w:type="gramStart"/>
      <w:r>
        <w:rPr>
          <w:sz w:val="24"/>
        </w:rPr>
        <w:t>scott</w:t>
      </w:r>
      <w:proofErr w:type="spellEnd"/>
      <w:proofErr w:type="gramEnd"/>
      <w:r>
        <w:rPr>
          <w:sz w:val="24"/>
        </w:rPr>
        <w:t>.</w:t>
      </w:r>
    </w:p>
    <w:p w:rsidR="0029340C" w:rsidRDefault="0029340C" w:rsidP="00617A6F">
      <w:pPr>
        <w:pStyle w:val="ListParagraph"/>
        <w:numPr>
          <w:ilvl w:val="0"/>
          <w:numId w:val="151"/>
        </w:numPr>
        <w:tabs>
          <w:tab w:val="left" w:pos="1240"/>
          <w:tab w:val="left" w:pos="1241"/>
        </w:tabs>
        <w:spacing w:before="0" w:line="240" w:lineRule="exact"/>
        <w:rPr>
          <w:sz w:val="24"/>
        </w:rPr>
      </w:pPr>
      <w:r>
        <w:rPr>
          <w:sz w:val="24"/>
        </w:rPr>
        <w:t>Transformer</w:t>
      </w:r>
      <w:r>
        <w:rPr>
          <w:spacing w:val="-5"/>
          <w:sz w:val="24"/>
        </w:rPr>
        <w:t xml:space="preserve"> </w:t>
      </w:r>
      <w:r>
        <w:rPr>
          <w:sz w:val="24"/>
        </w:rPr>
        <w:t>project</w:t>
      </w:r>
      <w:r>
        <w:rPr>
          <w:spacing w:val="-2"/>
          <w:sz w:val="24"/>
        </w:rPr>
        <w:t xml:space="preserve"> </w:t>
      </w:r>
      <w:r>
        <w:rPr>
          <w:sz w:val="24"/>
        </w:rPr>
        <w:t>I</w:t>
      </w:r>
      <w:r>
        <w:rPr>
          <w:spacing w:val="-5"/>
          <w:sz w:val="24"/>
        </w:rPr>
        <w:t xml:space="preserve"> </w:t>
      </w:r>
      <w:r>
        <w:rPr>
          <w:sz w:val="24"/>
        </w:rPr>
        <w:t>(</w:t>
      </w:r>
      <w:proofErr w:type="spellStart"/>
      <w:r>
        <w:rPr>
          <w:sz w:val="24"/>
        </w:rPr>
        <w:t>Contd</w:t>
      </w:r>
      <w:proofErr w:type="spellEnd"/>
      <w:r>
        <w:rPr>
          <w:sz w:val="24"/>
        </w:rPr>
        <w:t>).</w:t>
      </w:r>
    </w:p>
    <w:p w:rsidR="0029340C" w:rsidRDefault="0029340C" w:rsidP="00617A6F">
      <w:pPr>
        <w:pStyle w:val="ListParagraph"/>
        <w:numPr>
          <w:ilvl w:val="0"/>
          <w:numId w:val="151"/>
        </w:numPr>
        <w:tabs>
          <w:tab w:val="left" w:pos="1240"/>
          <w:tab w:val="left" w:pos="1241"/>
        </w:tabs>
        <w:spacing w:before="0" w:line="240" w:lineRule="exact"/>
        <w:rPr>
          <w:sz w:val="24"/>
        </w:rPr>
      </w:pPr>
      <w:r>
        <w:rPr>
          <w:sz w:val="24"/>
        </w:rPr>
        <w:t>Transformer</w:t>
      </w:r>
      <w:r>
        <w:rPr>
          <w:spacing w:val="-5"/>
          <w:sz w:val="24"/>
        </w:rPr>
        <w:t xml:space="preserve"> </w:t>
      </w:r>
      <w:r>
        <w:rPr>
          <w:sz w:val="24"/>
        </w:rPr>
        <w:t>project</w:t>
      </w:r>
      <w:r>
        <w:rPr>
          <w:spacing w:val="-2"/>
          <w:sz w:val="24"/>
        </w:rPr>
        <w:t xml:space="preserve"> </w:t>
      </w:r>
      <w:r>
        <w:rPr>
          <w:sz w:val="24"/>
        </w:rPr>
        <w:t>I</w:t>
      </w:r>
      <w:r>
        <w:rPr>
          <w:spacing w:val="-5"/>
          <w:sz w:val="24"/>
        </w:rPr>
        <w:t xml:space="preserve"> </w:t>
      </w:r>
      <w:r>
        <w:rPr>
          <w:sz w:val="24"/>
        </w:rPr>
        <w:t>(</w:t>
      </w:r>
      <w:proofErr w:type="spellStart"/>
      <w:r>
        <w:rPr>
          <w:sz w:val="24"/>
        </w:rPr>
        <w:t>Contd</w:t>
      </w:r>
      <w:proofErr w:type="spellEnd"/>
      <w:r>
        <w:rPr>
          <w:sz w:val="24"/>
        </w:rPr>
        <w:t>).</w:t>
      </w:r>
    </w:p>
    <w:p w:rsidR="0029340C" w:rsidRDefault="0029340C" w:rsidP="00617A6F">
      <w:pPr>
        <w:pStyle w:val="ListParagraph"/>
        <w:numPr>
          <w:ilvl w:val="0"/>
          <w:numId w:val="151"/>
        </w:numPr>
        <w:tabs>
          <w:tab w:val="left" w:pos="1240"/>
          <w:tab w:val="left" w:pos="1241"/>
        </w:tabs>
        <w:spacing w:before="0" w:line="240" w:lineRule="exact"/>
        <w:rPr>
          <w:sz w:val="24"/>
        </w:rPr>
      </w:pPr>
      <w:r>
        <w:rPr>
          <w:spacing w:val="-1"/>
          <w:sz w:val="24"/>
        </w:rPr>
        <w:t>Parallel</w:t>
      </w:r>
      <w:r>
        <w:rPr>
          <w:spacing w:val="-13"/>
          <w:sz w:val="24"/>
        </w:rPr>
        <w:t xml:space="preserve"> </w:t>
      </w:r>
      <w:r>
        <w:rPr>
          <w:spacing w:val="-1"/>
          <w:sz w:val="24"/>
        </w:rPr>
        <w:t>operation,</w:t>
      </w:r>
      <w:r>
        <w:rPr>
          <w:spacing w:val="-3"/>
          <w:sz w:val="24"/>
        </w:rPr>
        <w:t xml:space="preserve"> </w:t>
      </w:r>
      <w:r>
        <w:rPr>
          <w:sz w:val="24"/>
        </w:rPr>
        <w:t>3</w:t>
      </w:r>
      <w:r>
        <w:rPr>
          <w:spacing w:val="-5"/>
          <w:sz w:val="24"/>
        </w:rPr>
        <w:t xml:space="preserve"> </w:t>
      </w:r>
      <w:r>
        <w:rPr>
          <w:sz w:val="24"/>
        </w:rPr>
        <w:t>phase</w:t>
      </w:r>
      <w:r>
        <w:rPr>
          <w:spacing w:val="-5"/>
          <w:sz w:val="24"/>
        </w:rPr>
        <w:t xml:space="preserve"> </w:t>
      </w:r>
      <w:r>
        <w:rPr>
          <w:sz w:val="24"/>
        </w:rPr>
        <w:t>transformers.</w:t>
      </w:r>
    </w:p>
    <w:p w:rsidR="0029340C" w:rsidRDefault="0029340C" w:rsidP="00617A6F">
      <w:pPr>
        <w:pStyle w:val="ListParagraph"/>
        <w:numPr>
          <w:ilvl w:val="0"/>
          <w:numId w:val="151"/>
        </w:numPr>
        <w:tabs>
          <w:tab w:val="left" w:pos="1240"/>
          <w:tab w:val="left" w:pos="1241"/>
        </w:tabs>
        <w:spacing w:before="0" w:line="258" w:lineRule="exact"/>
        <w:rPr>
          <w:sz w:val="24"/>
        </w:rPr>
      </w:pPr>
      <w:r>
        <w:rPr>
          <w:sz w:val="24"/>
        </w:rPr>
        <w:t>Connect</w:t>
      </w:r>
      <w:r>
        <w:rPr>
          <w:spacing w:val="1"/>
          <w:sz w:val="24"/>
        </w:rPr>
        <w:t xml:space="preserve"> </w:t>
      </w:r>
      <w:r>
        <w:rPr>
          <w:sz w:val="24"/>
        </w:rPr>
        <w:t>3-phase</w:t>
      </w:r>
      <w:r>
        <w:rPr>
          <w:spacing w:val="-4"/>
          <w:sz w:val="24"/>
        </w:rPr>
        <w:t xml:space="preserve"> </w:t>
      </w:r>
      <w:r>
        <w:rPr>
          <w:sz w:val="24"/>
        </w:rPr>
        <w:t>transformers</w:t>
      </w:r>
      <w:r>
        <w:rPr>
          <w:spacing w:val="-6"/>
          <w:sz w:val="24"/>
        </w:rPr>
        <w:t xml:space="preserve"> </w:t>
      </w:r>
      <w:r>
        <w:rPr>
          <w:sz w:val="24"/>
        </w:rPr>
        <w:t>as</w:t>
      </w:r>
      <w:r>
        <w:rPr>
          <w:spacing w:val="-5"/>
          <w:sz w:val="24"/>
        </w:rPr>
        <w:t xml:space="preserve"> </w:t>
      </w:r>
      <w:r>
        <w:rPr>
          <w:sz w:val="24"/>
        </w:rPr>
        <w:t>per</w:t>
      </w:r>
      <w:r>
        <w:rPr>
          <w:spacing w:val="-2"/>
          <w:sz w:val="24"/>
        </w:rPr>
        <w:t xml:space="preserve"> </w:t>
      </w:r>
      <w:r>
        <w:rPr>
          <w:sz w:val="24"/>
        </w:rPr>
        <w:t>given</w:t>
      </w:r>
      <w:r>
        <w:rPr>
          <w:spacing w:val="-8"/>
          <w:sz w:val="24"/>
        </w:rPr>
        <w:t xml:space="preserve"> </w:t>
      </w:r>
      <w:r>
        <w:rPr>
          <w:sz w:val="24"/>
        </w:rPr>
        <w:t>vector</w:t>
      </w:r>
      <w:r>
        <w:rPr>
          <w:spacing w:val="-2"/>
          <w:sz w:val="24"/>
        </w:rPr>
        <w:t xml:space="preserve"> </w:t>
      </w:r>
      <w:r>
        <w:rPr>
          <w:sz w:val="24"/>
        </w:rPr>
        <w:t>groups</w:t>
      </w:r>
      <w:r>
        <w:rPr>
          <w:spacing w:val="-6"/>
          <w:sz w:val="24"/>
        </w:rPr>
        <w:t xml:space="preserve"> </w:t>
      </w:r>
      <w:r>
        <w:rPr>
          <w:sz w:val="24"/>
        </w:rPr>
        <w:t>(Yy0,</w:t>
      </w:r>
      <w:r>
        <w:rPr>
          <w:spacing w:val="-1"/>
          <w:sz w:val="24"/>
        </w:rPr>
        <w:t xml:space="preserve"> </w:t>
      </w:r>
      <w:r>
        <w:rPr>
          <w:sz w:val="24"/>
        </w:rPr>
        <w:t>Dd0,</w:t>
      </w:r>
      <w:r>
        <w:rPr>
          <w:spacing w:val="-2"/>
          <w:sz w:val="24"/>
        </w:rPr>
        <w:t xml:space="preserve"> </w:t>
      </w:r>
      <w:r>
        <w:rPr>
          <w:sz w:val="24"/>
        </w:rPr>
        <w:t>Dy11,</w:t>
      </w:r>
      <w:r>
        <w:rPr>
          <w:spacing w:val="-2"/>
          <w:sz w:val="24"/>
        </w:rPr>
        <w:t xml:space="preserve"> </w:t>
      </w:r>
      <w:r>
        <w:rPr>
          <w:sz w:val="24"/>
        </w:rPr>
        <w:t>Dd6)</w:t>
      </w:r>
    </w:p>
    <w:p w:rsidR="0029340C" w:rsidRDefault="0029340C" w:rsidP="0029340C">
      <w:pPr>
        <w:pStyle w:val="Heading2"/>
        <w:spacing w:before="204" w:line="258" w:lineRule="exact"/>
        <w:ind w:left="520"/>
      </w:pPr>
      <w:r>
        <w:t>A.C</w:t>
      </w:r>
      <w:r>
        <w:rPr>
          <w:spacing w:val="1"/>
        </w:rPr>
        <w:t xml:space="preserve"> </w:t>
      </w:r>
      <w:r>
        <w:t>MOTORS.</w:t>
      </w:r>
    </w:p>
    <w:p w:rsidR="0029340C" w:rsidRDefault="0029340C" w:rsidP="00617A6F">
      <w:pPr>
        <w:pStyle w:val="ListParagraph"/>
        <w:numPr>
          <w:ilvl w:val="0"/>
          <w:numId w:val="150"/>
        </w:numPr>
        <w:tabs>
          <w:tab w:val="left" w:pos="1240"/>
          <w:tab w:val="left" w:pos="1241"/>
        </w:tabs>
        <w:spacing w:before="0" w:line="240" w:lineRule="exact"/>
        <w:rPr>
          <w:sz w:val="24"/>
        </w:rPr>
      </w:pPr>
      <w:r>
        <w:rPr>
          <w:spacing w:val="-1"/>
          <w:sz w:val="24"/>
        </w:rPr>
        <w:t>Verification</w:t>
      </w:r>
      <w:r>
        <w:rPr>
          <w:spacing w:val="-11"/>
          <w:sz w:val="24"/>
        </w:rPr>
        <w:t xml:space="preserve"> </w:t>
      </w:r>
      <w:r>
        <w:rPr>
          <w:spacing w:val="-1"/>
          <w:sz w:val="24"/>
        </w:rPr>
        <w:t>of</w:t>
      </w:r>
      <w:r>
        <w:rPr>
          <w:spacing w:val="-14"/>
          <w:sz w:val="24"/>
        </w:rPr>
        <w:t xml:space="preserve"> </w:t>
      </w:r>
      <w:r>
        <w:rPr>
          <w:spacing w:val="-1"/>
          <w:sz w:val="24"/>
        </w:rPr>
        <w:t>rotating</w:t>
      </w:r>
      <w:r>
        <w:rPr>
          <w:spacing w:val="-7"/>
          <w:sz w:val="24"/>
        </w:rPr>
        <w:t xml:space="preserve"> </w:t>
      </w:r>
      <w:r>
        <w:rPr>
          <w:spacing w:val="-1"/>
          <w:sz w:val="24"/>
        </w:rPr>
        <w:t>magnetic</w:t>
      </w:r>
      <w:r>
        <w:rPr>
          <w:spacing w:val="-7"/>
          <w:sz w:val="24"/>
        </w:rPr>
        <w:t xml:space="preserve"> </w:t>
      </w:r>
      <w:r>
        <w:rPr>
          <w:spacing w:val="-1"/>
          <w:sz w:val="24"/>
        </w:rPr>
        <w:t>field.</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Study</w:t>
      </w:r>
      <w:r>
        <w:rPr>
          <w:spacing w:val="-9"/>
          <w:sz w:val="24"/>
        </w:rPr>
        <w:t xml:space="preserve"> </w:t>
      </w:r>
      <w:r>
        <w:rPr>
          <w:sz w:val="24"/>
        </w:rPr>
        <w:t>3</w:t>
      </w:r>
      <w:r>
        <w:rPr>
          <w:spacing w:val="1"/>
          <w:sz w:val="24"/>
        </w:rPr>
        <w:t xml:space="preserve"> </w:t>
      </w:r>
      <w:r>
        <w:rPr>
          <w:sz w:val="24"/>
        </w:rPr>
        <w:t>phase motors.</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Measuring</w:t>
      </w:r>
      <w:r>
        <w:rPr>
          <w:spacing w:val="-6"/>
          <w:sz w:val="24"/>
        </w:rPr>
        <w:t xml:space="preserve"> </w:t>
      </w:r>
      <w:r>
        <w:rPr>
          <w:sz w:val="24"/>
        </w:rPr>
        <w:t>starting</w:t>
      </w:r>
      <w:r>
        <w:rPr>
          <w:spacing w:val="-6"/>
          <w:sz w:val="24"/>
        </w:rPr>
        <w:t xml:space="preserve"> </w:t>
      </w:r>
      <w:r>
        <w:rPr>
          <w:sz w:val="24"/>
        </w:rPr>
        <w:t>&amp;</w:t>
      </w:r>
      <w:r>
        <w:rPr>
          <w:spacing w:val="-11"/>
          <w:sz w:val="24"/>
        </w:rPr>
        <w:t xml:space="preserve"> </w:t>
      </w:r>
      <w:r>
        <w:rPr>
          <w:sz w:val="24"/>
        </w:rPr>
        <w:t>running</w:t>
      </w:r>
      <w:r>
        <w:rPr>
          <w:spacing w:val="-6"/>
          <w:sz w:val="24"/>
        </w:rPr>
        <w:t xml:space="preserve"> </w:t>
      </w:r>
      <w:r>
        <w:rPr>
          <w:sz w:val="24"/>
        </w:rPr>
        <w:t>currents</w:t>
      </w:r>
      <w:r>
        <w:rPr>
          <w:spacing w:val="-7"/>
          <w:sz w:val="24"/>
        </w:rPr>
        <w:t xml:space="preserve"> </w:t>
      </w:r>
      <w:r>
        <w:rPr>
          <w:sz w:val="24"/>
        </w:rPr>
        <w:t>of</w:t>
      </w:r>
      <w:r>
        <w:rPr>
          <w:spacing w:val="-13"/>
          <w:sz w:val="24"/>
        </w:rPr>
        <w:t xml:space="preserve"> </w:t>
      </w:r>
      <w:r>
        <w:rPr>
          <w:sz w:val="24"/>
        </w:rPr>
        <w:t>induction</w:t>
      </w:r>
      <w:r>
        <w:rPr>
          <w:spacing w:val="-10"/>
          <w:sz w:val="24"/>
        </w:rPr>
        <w:t xml:space="preserve"> </w:t>
      </w:r>
      <w:r>
        <w:rPr>
          <w:sz w:val="24"/>
        </w:rPr>
        <w:t>motor.</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Study</w:t>
      </w:r>
      <w:r>
        <w:rPr>
          <w:spacing w:val="-12"/>
          <w:sz w:val="24"/>
        </w:rPr>
        <w:t xml:space="preserve"> </w:t>
      </w:r>
      <w:r>
        <w:rPr>
          <w:sz w:val="24"/>
        </w:rPr>
        <w:t>slip</w:t>
      </w:r>
      <w:r>
        <w:rPr>
          <w:spacing w:val="-2"/>
          <w:sz w:val="24"/>
        </w:rPr>
        <w:t xml:space="preserve"> </w:t>
      </w:r>
      <w:r>
        <w:rPr>
          <w:sz w:val="24"/>
        </w:rPr>
        <w:t>torque</w:t>
      </w:r>
      <w:r>
        <w:rPr>
          <w:spacing w:val="-3"/>
          <w:sz w:val="24"/>
        </w:rPr>
        <w:t xml:space="preserve"> </w:t>
      </w:r>
      <w:r>
        <w:rPr>
          <w:sz w:val="24"/>
        </w:rPr>
        <w:t>curves.</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Determination</w:t>
      </w:r>
      <w:r>
        <w:rPr>
          <w:spacing w:val="-10"/>
          <w:sz w:val="24"/>
        </w:rPr>
        <w:t xml:space="preserve"> </w:t>
      </w:r>
      <w:r>
        <w:rPr>
          <w:sz w:val="24"/>
        </w:rPr>
        <w:t>of</w:t>
      </w:r>
      <w:r>
        <w:rPr>
          <w:spacing w:val="-12"/>
          <w:sz w:val="24"/>
        </w:rPr>
        <w:t xml:space="preserve"> </w:t>
      </w:r>
      <w:r>
        <w:rPr>
          <w:sz w:val="24"/>
        </w:rPr>
        <w:t>slip</w:t>
      </w:r>
      <w:r>
        <w:rPr>
          <w:spacing w:val="-5"/>
          <w:sz w:val="24"/>
        </w:rPr>
        <w:t xml:space="preserve"> </w:t>
      </w:r>
      <w:r>
        <w:rPr>
          <w:sz w:val="24"/>
        </w:rPr>
        <w:t>of</w:t>
      </w:r>
      <w:r>
        <w:rPr>
          <w:spacing w:val="-12"/>
          <w:sz w:val="24"/>
        </w:rPr>
        <w:t xml:space="preserve"> </w:t>
      </w:r>
      <w:r>
        <w:rPr>
          <w:sz w:val="24"/>
        </w:rPr>
        <w:t>stroboscope.</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Connecting</w:t>
      </w:r>
      <w:r>
        <w:rPr>
          <w:spacing w:val="-3"/>
          <w:sz w:val="24"/>
        </w:rPr>
        <w:t xml:space="preserve"> </w:t>
      </w:r>
      <w:r>
        <w:rPr>
          <w:sz w:val="24"/>
        </w:rPr>
        <w:t>3</w:t>
      </w:r>
      <w:r>
        <w:rPr>
          <w:spacing w:val="-2"/>
          <w:sz w:val="24"/>
        </w:rPr>
        <w:t xml:space="preserve"> </w:t>
      </w:r>
      <w:r>
        <w:rPr>
          <w:sz w:val="24"/>
        </w:rPr>
        <w:t>phase</w:t>
      </w:r>
      <w:r>
        <w:rPr>
          <w:spacing w:val="-3"/>
          <w:sz w:val="24"/>
        </w:rPr>
        <w:t xml:space="preserve"> </w:t>
      </w:r>
      <w:r>
        <w:rPr>
          <w:sz w:val="24"/>
        </w:rPr>
        <w:t>motor</w:t>
      </w:r>
      <w:r>
        <w:rPr>
          <w:spacing w:val="-2"/>
          <w:sz w:val="24"/>
        </w:rPr>
        <w:t xml:space="preserve"> </w:t>
      </w:r>
      <w:r>
        <w:rPr>
          <w:sz w:val="24"/>
        </w:rPr>
        <w:t>with</w:t>
      </w:r>
      <w:r>
        <w:rPr>
          <w:spacing w:val="51"/>
          <w:sz w:val="24"/>
        </w:rPr>
        <w:t xml:space="preserve"> </w:t>
      </w:r>
      <w:r>
        <w:rPr>
          <w:sz w:val="24"/>
        </w:rPr>
        <w:t>(a)</w:t>
      </w:r>
      <w:r>
        <w:rPr>
          <w:spacing w:val="-1"/>
          <w:sz w:val="24"/>
        </w:rPr>
        <w:t xml:space="preserve"> </w:t>
      </w:r>
      <w:r>
        <w:rPr>
          <w:sz w:val="24"/>
        </w:rPr>
        <w:t>D.O.L.</w:t>
      </w:r>
      <w:r>
        <w:rPr>
          <w:spacing w:val="-1"/>
          <w:sz w:val="24"/>
        </w:rPr>
        <w:t xml:space="preserve"> </w:t>
      </w:r>
      <w:r>
        <w:rPr>
          <w:sz w:val="24"/>
        </w:rPr>
        <w:t>(b)</w:t>
      </w:r>
      <w:r>
        <w:rPr>
          <w:spacing w:val="-1"/>
          <w:sz w:val="24"/>
        </w:rPr>
        <w:t xml:space="preserve"> </w:t>
      </w:r>
      <w:r>
        <w:rPr>
          <w:sz w:val="24"/>
        </w:rPr>
        <w:t>Auto</w:t>
      </w:r>
      <w:r>
        <w:rPr>
          <w:spacing w:val="1"/>
          <w:sz w:val="24"/>
        </w:rPr>
        <w:t xml:space="preserve"> </w:t>
      </w:r>
      <w:r>
        <w:rPr>
          <w:sz w:val="24"/>
        </w:rPr>
        <w:t>Transformer, starters.</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Connecting 3</w:t>
      </w:r>
      <w:r>
        <w:rPr>
          <w:spacing w:val="1"/>
          <w:sz w:val="24"/>
        </w:rPr>
        <w:t xml:space="preserve"> </w:t>
      </w:r>
      <w:r>
        <w:rPr>
          <w:sz w:val="24"/>
        </w:rPr>
        <w:t>phase</w:t>
      </w:r>
      <w:r>
        <w:rPr>
          <w:spacing w:val="-1"/>
          <w:sz w:val="24"/>
        </w:rPr>
        <w:t xml:space="preserve"> </w:t>
      </w:r>
      <w:r>
        <w:rPr>
          <w:sz w:val="24"/>
        </w:rPr>
        <w:t>motor</w:t>
      </w:r>
      <w:r>
        <w:rPr>
          <w:spacing w:val="2"/>
          <w:sz w:val="24"/>
        </w:rPr>
        <w:t xml:space="preserve"> </w:t>
      </w:r>
      <w:r>
        <w:rPr>
          <w:sz w:val="24"/>
        </w:rPr>
        <w:t>with</w:t>
      </w:r>
      <w:r>
        <w:rPr>
          <w:spacing w:val="-5"/>
          <w:sz w:val="24"/>
        </w:rPr>
        <w:t xml:space="preserve"> </w:t>
      </w:r>
      <w:r>
        <w:rPr>
          <w:sz w:val="24"/>
        </w:rPr>
        <w:t>(a)</w:t>
      </w:r>
      <w:r>
        <w:rPr>
          <w:spacing w:val="2"/>
          <w:sz w:val="24"/>
        </w:rPr>
        <w:t xml:space="preserve"> </w:t>
      </w:r>
      <w:r>
        <w:rPr>
          <w:sz w:val="24"/>
        </w:rPr>
        <w:t>Star-Delta starter</w:t>
      </w:r>
      <w:r>
        <w:rPr>
          <w:spacing w:val="1"/>
          <w:sz w:val="24"/>
        </w:rPr>
        <w:t xml:space="preserve"> </w:t>
      </w:r>
      <w:r>
        <w:rPr>
          <w:sz w:val="24"/>
        </w:rPr>
        <w:t>&amp;</w:t>
      </w:r>
      <w:r>
        <w:rPr>
          <w:spacing w:val="-4"/>
          <w:sz w:val="24"/>
        </w:rPr>
        <w:t xml:space="preserve"> </w:t>
      </w:r>
      <w:proofErr w:type="gramStart"/>
      <w:r>
        <w:rPr>
          <w:sz w:val="24"/>
        </w:rPr>
        <w:t>(b)</w:t>
      </w:r>
      <w:r>
        <w:rPr>
          <w:spacing w:val="1"/>
          <w:sz w:val="24"/>
        </w:rPr>
        <w:t xml:space="preserve"> </w:t>
      </w:r>
      <w:r>
        <w:rPr>
          <w:sz w:val="24"/>
        </w:rPr>
        <w:t>3</w:t>
      </w:r>
      <w:r>
        <w:rPr>
          <w:spacing w:val="1"/>
          <w:sz w:val="24"/>
        </w:rPr>
        <w:t xml:space="preserve"> </w:t>
      </w:r>
      <w:r>
        <w:rPr>
          <w:sz w:val="24"/>
        </w:rPr>
        <w:t>position</w:t>
      </w:r>
      <w:r>
        <w:rPr>
          <w:spacing w:val="-4"/>
          <w:sz w:val="24"/>
        </w:rPr>
        <w:t xml:space="preserve"> </w:t>
      </w:r>
      <w:r>
        <w:rPr>
          <w:sz w:val="24"/>
        </w:rPr>
        <w:t>push</w:t>
      </w:r>
      <w:r>
        <w:rPr>
          <w:spacing w:val="-5"/>
          <w:sz w:val="24"/>
        </w:rPr>
        <w:t xml:space="preserve"> </w:t>
      </w:r>
      <w:r>
        <w:rPr>
          <w:sz w:val="24"/>
        </w:rPr>
        <w:t>button</w:t>
      </w:r>
      <w:r>
        <w:rPr>
          <w:spacing w:val="-4"/>
          <w:sz w:val="24"/>
        </w:rPr>
        <w:t xml:space="preserve"> </w:t>
      </w:r>
      <w:r>
        <w:rPr>
          <w:sz w:val="24"/>
        </w:rPr>
        <w:t>starter</w:t>
      </w:r>
      <w:proofErr w:type="gramEnd"/>
      <w:r>
        <w:rPr>
          <w:sz w:val="24"/>
        </w:rPr>
        <w:t>.</w:t>
      </w:r>
    </w:p>
    <w:p w:rsidR="0029340C" w:rsidRDefault="0029340C" w:rsidP="00617A6F">
      <w:pPr>
        <w:pStyle w:val="ListParagraph"/>
        <w:numPr>
          <w:ilvl w:val="0"/>
          <w:numId w:val="150"/>
        </w:numPr>
        <w:tabs>
          <w:tab w:val="left" w:pos="1240"/>
          <w:tab w:val="left" w:pos="1241"/>
        </w:tabs>
        <w:spacing w:before="0" w:line="240" w:lineRule="exact"/>
        <w:rPr>
          <w:sz w:val="24"/>
        </w:rPr>
      </w:pPr>
      <w:proofErr w:type="gramStart"/>
      <w:r>
        <w:rPr>
          <w:spacing w:val="-1"/>
          <w:sz w:val="24"/>
        </w:rPr>
        <w:t>Determination</w:t>
      </w:r>
      <w:r>
        <w:rPr>
          <w:spacing w:val="-10"/>
          <w:sz w:val="24"/>
        </w:rPr>
        <w:t xml:space="preserve"> </w:t>
      </w:r>
      <w:r>
        <w:rPr>
          <w:sz w:val="24"/>
        </w:rPr>
        <w:t>of</w:t>
      </w:r>
      <w:r>
        <w:rPr>
          <w:spacing w:val="-13"/>
          <w:sz w:val="24"/>
        </w:rPr>
        <w:t xml:space="preserve"> </w:t>
      </w:r>
      <w:r>
        <w:rPr>
          <w:sz w:val="24"/>
        </w:rPr>
        <w:t>efficiency</w:t>
      </w:r>
      <w:r>
        <w:rPr>
          <w:spacing w:val="-14"/>
          <w:sz w:val="24"/>
        </w:rPr>
        <w:t xml:space="preserve"> </w:t>
      </w:r>
      <w:r>
        <w:rPr>
          <w:sz w:val="24"/>
        </w:rPr>
        <w:t>of</w:t>
      </w:r>
      <w:r>
        <w:rPr>
          <w:spacing w:val="-13"/>
          <w:sz w:val="24"/>
        </w:rPr>
        <w:t xml:space="preserve"> </w:t>
      </w:r>
      <w:r>
        <w:rPr>
          <w:sz w:val="24"/>
        </w:rPr>
        <w:t>3</w:t>
      </w:r>
      <w:r>
        <w:rPr>
          <w:spacing w:val="-5"/>
          <w:sz w:val="24"/>
        </w:rPr>
        <w:t xml:space="preserve"> </w:t>
      </w:r>
      <w:r>
        <w:rPr>
          <w:sz w:val="24"/>
        </w:rPr>
        <w:t>phase</w:t>
      </w:r>
      <w:proofErr w:type="gramEnd"/>
      <w:r>
        <w:rPr>
          <w:spacing w:val="-7"/>
          <w:sz w:val="24"/>
        </w:rPr>
        <w:t xml:space="preserve"> </w:t>
      </w:r>
      <w:r>
        <w:rPr>
          <w:sz w:val="24"/>
        </w:rPr>
        <w:t>motor.</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Speed</w:t>
      </w:r>
      <w:r>
        <w:rPr>
          <w:spacing w:val="-1"/>
          <w:sz w:val="24"/>
        </w:rPr>
        <w:t xml:space="preserve"> </w:t>
      </w:r>
      <w:r>
        <w:rPr>
          <w:sz w:val="24"/>
        </w:rPr>
        <w:t>control</w:t>
      </w:r>
      <w:r>
        <w:rPr>
          <w:spacing w:val="-9"/>
          <w:sz w:val="24"/>
        </w:rPr>
        <w:t xml:space="preserve"> </w:t>
      </w:r>
      <w:r>
        <w:rPr>
          <w:sz w:val="24"/>
        </w:rPr>
        <w:t>by</w:t>
      </w:r>
      <w:r>
        <w:rPr>
          <w:spacing w:val="-10"/>
          <w:sz w:val="24"/>
        </w:rPr>
        <w:t xml:space="preserve"> </w:t>
      </w:r>
      <w:r>
        <w:rPr>
          <w:sz w:val="24"/>
        </w:rPr>
        <w:t>primary</w:t>
      </w:r>
      <w:r>
        <w:rPr>
          <w:spacing w:val="-10"/>
          <w:sz w:val="24"/>
        </w:rPr>
        <w:t xml:space="preserve"> </w:t>
      </w:r>
      <w:r>
        <w:rPr>
          <w:sz w:val="24"/>
        </w:rPr>
        <w:t>voltage</w:t>
      </w:r>
      <w:r>
        <w:rPr>
          <w:spacing w:val="-1"/>
          <w:sz w:val="24"/>
        </w:rPr>
        <w:t xml:space="preserve"> </w:t>
      </w:r>
      <w:r>
        <w:rPr>
          <w:sz w:val="24"/>
        </w:rPr>
        <w:t>control</w:t>
      </w:r>
      <w:r>
        <w:rPr>
          <w:spacing w:val="-9"/>
          <w:sz w:val="24"/>
        </w:rPr>
        <w:t xml:space="preserve"> </w:t>
      </w:r>
      <w:r>
        <w:rPr>
          <w:sz w:val="24"/>
        </w:rPr>
        <w:t>method</w:t>
      </w:r>
      <w:r>
        <w:rPr>
          <w:spacing w:val="-1"/>
          <w:sz w:val="24"/>
        </w:rPr>
        <w:t xml:space="preserve"> </w:t>
      </w:r>
      <w:r>
        <w:rPr>
          <w:sz w:val="24"/>
        </w:rPr>
        <w:t>&amp;</w:t>
      </w:r>
      <w:r>
        <w:rPr>
          <w:spacing w:val="-5"/>
          <w:sz w:val="24"/>
        </w:rPr>
        <w:t xml:space="preserve"> </w:t>
      </w:r>
      <w:r>
        <w:rPr>
          <w:sz w:val="24"/>
        </w:rPr>
        <w:t>rotor</w:t>
      </w:r>
      <w:r>
        <w:rPr>
          <w:spacing w:val="1"/>
          <w:sz w:val="24"/>
        </w:rPr>
        <w:t xml:space="preserve"> </w:t>
      </w:r>
      <w:r>
        <w:rPr>
          <w:sz w:val="24"/>
        </w:rPr>
        <w:t>resistance</w:t>
      </w:r>
      <w:r>
        <w:rPr>
          <w:spacing w:val="-2"/>
          <w:sz w:val="24"/>
        </w:rPr>
        <w:t xml:space="preserve"> </w:t>
      </w:r>
      <w:r>
        <w:rPr>
          <w:sz w:val="24"/>
        </w:rPr>
        <w:t>control</w:t>
      </w:r>
      <w:r>
        <w:rPr>
          <w:spacing w:val="-9"/>
          <w:sz w:val="24"/>
        </w:rPr>
        <w:t xml:space="preserve"> </w:t>
      </w:r>
      <w:r>
        <w:rPr>
          <w:sz w:val="24"/>
        </w:rPr>
        <w:t>method.</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Cascade</w:t>
      </w:r>
      <w:r>
        <w:rPr>
          <w:spacing w:val="2"/>
          <w:sz w:val="24"/>
        </w:rPr>
        <w:t xml:space="preserve"> </w:t>
      </w:r>
      <w:r>
        <w:rPr>
          <w:sz w:val="24"/>
        </w:rPr>
        <w:t>control</w:t>
      </w:r>
      <w:r>
        <w:rPr>
          <w:spacing w:val="-5"/>
          <w:sz w:val="24"/>
        </w:rPr>
        <w:t xml:space="preserve"> </w:t>
      </w:r>
      <w:r>
        <w:rPr>
          <w:sz w:val="24"/>
        </w:rPr>
        <w:t>of</w:t>
      </w:r>
      <w:r>
        <w:rPr>
          <w:spacing w:val="-4"/>
          <w:sz w:val="24"/>
        </w:rPr>
        <w:t xml:space="preserve"> </w:t>
      </w:r>
      <w:r>
        <w:rPr>
          <w:sz w:val="24"/>
        </w:rPr>
        <w:t>motor.</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Starting</w:t>
      </w:r>
      <w:r>
        <w:rPr>
          <w:spacing w:val="5"/>
          <w:sz w:val="24"/>
        </w:rPr>
        <w:t xml:space="preserve"> </w:t>
      </w:r>
      <w:r>
        <w:rPr>
          <w:sz w:val="24"/>
        </w:rPr>
        <w:t>of</w:t>
      </w:r>
      <w:r>
        <w:rPr>
          <w:spacing w:val="-4"/>
          <w:sz w:val="24"/>
        </w:rPr>
        <w:t xml:space="preserve"> </w:t>
      </w:r>
      <w:r>
        <w:rPr>
          <w:sz w:val="24"/>
        </w:rPr>
        <w:t>wound</w:t>
      </w:r>
      <w:r>
        <w:rPr>
          <w:spacing w:val="5"/>
          <w:sz w:val="24"/>
        </w:rPr>
        <w:t xml:space="preserve"> </w:t>
      </w:r>
      <w:r>
        <w:rPr>
          <w:sz w:val="24"/>
        </w:rPr>
        <w:t>rotor</w:t>
      </w:r>
      <w:r>
        <w:rPr>
          <w:spacing w:val="6"/>
          <w:sz w:val="24"/>
        </w:rPr>
        <w:t xml:space="preserve"> </w:t>
      </w:r>
      <w:r>
        <w:rPr>
          <w:sz w:val="24"/>
        </w:rPr>
        <w:t>motor.</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Study</w:t>
      </w:r>
      <w:r>
        <w:rPr>
          <w:spacing w:val="-12"/>
          <w:sz w:val="24"/>
        </w:rPr>
        <w:t xml:space="preserve"> </w:t>
      </w:r>
      <w:r>
        <w:rPr>
          <w:sz w:val="24"/>
        </w:rPr>
        <w:t>of</w:t>
      </w:r>
      <w:r>
        <w:rPr>
          <w:spacing w:val="-9"/>
          <w:sz w:val="24"/>
        </w:rPr>
        <w:t xml:space="preserve"> </w:t>
      </w:r>
      <w:r>
        <w:rPr>
          <w:sz w:val="24"/>
        </w:rPr>
        <w:t>connection</w:t>
      </w:r>
      <w:r>
        <w:rPr>
          <w:spacing w:val="-6"/>
          <w:sz w:val="24"/>
        </w:rPr>
        <w:t xml:space="preserve"> </w:t>
      </w:r>
      <w:r>
        <w:rPr>
          <w:sz w:val="24"/>
        </w:rPr>
        <w:t>of</w:t>
      </w:r>
      <w:r>
        <w:rPr>
          <w:spacing w:val="-9"/>
          <w:sz w:val="24"/>
        </w:rPr>
        <w:t xml:space="preserve"> </w:t>
      </w:r>
      <w:r>
        <w:rPr>
          <w:sz w:val="24"/>
        </w:rPr>
        <w:t>split</w:t>
      </w:r>
      <w:r>
        <w:rPr>
          <w:spacing w:val="3"/>
          <w:sz w:val="24"/>
        </w:rPr>
        <w:t xml:space="preserve"> </w:t>
      </w:r>
      <w:r>
        <w:rPr>
          <w:sz w:val="24"/>
        </w:rPr>
        <w:t>phase</w:t>
      </w:r>
      <w:r>
        <w:rPr>
          <w:spacing w:val="-3"/>
          <w:sz w:val="24"/>
        </w:rPr>
        <w:t xml:space="preserve"> </w:t>
      </w:r>
      <w:r>
        <w:rPr>
          <w:sz w:val="24"/>
        </w:rPr>
        <w:t>motor.</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Study</w:t>
      </w:r>
      <w:r>
        <w:rPr>
          <w:spacing w:val="-10"/>
          <w:sz w:val="24"/>
        </w:rPr>
        <w:t xml:space="preserve"> </w:t>
      </w:r>
      <w:r>
        <w:rPr>
          <w:sz w:val="24"/>
        </w:rPr>
        <w:t>&amp;</w:t>
      </w:r>
      <w:r>
        <w:rPr>
          <w:spacing w:val="-5"/>
          <w:sz w:val="24"/>
        </w:rPr>
        <w:t xml:space="preserve"> </w:t>
      </w:r>
      <w:r>
        <w:rPr>
          <w:sz w:val="24"/>
        </w:rPr>
        <w:t>connection</w:t>
      </w:r>
      <w:r>
        <w:rPr>
          <w:spacing w:val="-5"/>
          <w:sz w:val="24"/>
        </w:rPr>
        <w:t xml:space="preserve"> </w:t>
      </w:r>
      <w:r>
        <w:rPr>
          <w:sz w:val="24"/>
        </w:rPr>
        <w:t>of</w:t>
      </w:r>
      <w:r>
        <w:rPr>
          <w:spacing w:val="-7"/>
          <w:sz w:val="24"/>
        </w:rPr>
        <w:t xml:space="preserve"> </w:t>
      </w:r>
      <w:r>
        <w:rPr>
          <w:sz w:val="24"/>
        </w:rPr>
        <w:t>shaded pole</w:t>
      </w:r>
      <w:r>
        <w:rPr>
          <w:spacing w:val="3"/>
          <w:sz w:val="24"/>
        </w:rPr>
        <w:t xml:space="preserve"> </w:t>
      </w:r>
      <w:r>
        <w:rPr>
          <w:sz w:val="24"/>
        </w:rPr>
        <w:t>motor.</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Project</w:t>
      </w:r>
      <w:r>
        <w:rPr>
          <w:spacing w:val="-3"/>
          <w:sz w:val="24"/>
        </w:rPr>
        <w:t xml:space="preserve"> </w:t>
      </w:r>
      <w:r>
        <w:rPr>
          <w:sz w:val="24"/>
        </w:rPr>
        <w:t>II</w:t>
      </w:r>
      <w:r>
        <w:rPr>
          <w:spacing w:val="-6"/>
          <w:sz w:val="24"/>
        </w:rPr>
        <w:t xml:space="preserve"> </w:t>
      </w:r>
      <w:r>
        <w:rPr>
          <w:sz w:val="24"/>
        </w:rPr>
        <w:t>induction</w:t>
      </w:r>
      <w:r>
        <w:rPr>
          <w:spacing w:val="-12"/>
          <w:sz w:val="24"/>
        </w:rPr>
        <w:t xml:space="preserve"> </w:t>
      </w:r>
      <w:r>
        <w:rPr>
          <w:sz w:val="24"/>
        </w:rPr>
        <w:t>motor</w:t>
      </w:r>
      <w:r>
        <w:rPr>
          <w:spacing w:val="-6"/>
          <w:sz w:val="24"/>
        </w:rPr>
        <w:t xml:space="preserve"> </w:t>
      </w:r>
      <w:r>
        <w:rPr>
          <w:sz w:val="24"/>
        </w:rPr>
        <w:t>winding</w:t>
      </w:r>
      <w:r>
        <w:rPr>
          <w:spacing w:val="-7"/>
          <w:sz w:val="24"/>
        </w:rPr>
        <w:t xml:space="preserve"> </w:t>
      </w:r>
      <w:r>
        <w:rPr>
          <w:sz w:val="24"/>
        </w:rPr>
        <w:t>session</w:t>
      </w:r>
      <w:r>
        <w:rPr>
          <w:spacing w:val="-11"/>
          <w:sz w:val="24"/>
        </w:rPr>
        <w:t xml:space="preserve"> </w:t>
      </w:r>
      <w:r>
        <w:rPr>
          <w:sz w:val="24"/>
        </w:rPr>
        <w:t>I.</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Study</w:t>
      </w:r>
      <w:r>
        <w:rPr>
          <w:spacing w:val="-10"/>
          <w:sz w:val="24"/>
        </w:rPr>
        <w:t xml:space="preserve"> </w:t>
      </w:r>
      <w:r>
        <w:rPr>
          <w:sz w:val="24"/>
        </w:rPr>
        <w:t>of</w:t>
      </w:r>
      <w:r>
        <w:rPr>
          <w:spacing w:val="-7"/>
          <w:sz w:val="24"/>
        </w:rPr>
        <w:t xml:space="preserve"> </w:t>
      </w:r>
      <w:r>
        <w:rPr>
          <w:sz w:val="24"/>
        </w:rPr>
        <w:t>repulsion</w:t>
      </w:r>
      <w:r>
        <w:rPr>
          <w:spacing w:val="-5"/>
          <w:sz w:val="24"/>
        </w:rPr>
        <w:t xml:space="preserve"> </w:t>
      </w:r>
      <w:r>
        <w:rPr>
          <w:sz w:val="24"/>
        </w:rPr>
        <w:t>motor.</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Work</w:t>
      </w:r>
      <w:r>
        <w:rPr>
          <w:spacing w:val="-1"/>
          <w:sz w:val="24"/>
        </w:rPr>
        <w:t xml:space="preserve"> </w:t>
      </w:r>
      <w:r>
        <w:rPr>
          <w:sz w:val="24"/>
        </w:rPr>
        <w:t>on</w:t>
      </w:r>
      <w:r>
        <w:rPr>
          <w:spacing w:val="-5"/>
          <w:sz w:val="24"/>
        </w:rPr>
        <w:t xml:space="preserve"> </w:t>
      </w:r>
      <w:r>
        <w:rPr>
          <w:sz w:val="24"/>
        </w:rPr>
        <w:t>project</w:t>
      </w:r>
      <w:r>
        <w:rPr>
          <w:spacing w:val="5"/>
          <w:sz w:val="24"/>
        </w:rPr>
        <w:t xml:space="preserve"> </w:t>
      </w:r>
      <w:r>
        <w:rPr>
          <w:sz w:val="24"/>
        </w:rPr>
        <w:t>II.</w:t>
      </w:r>
      <w:r>
        <w:rPr>
          <w:spacing w:val="1"/>
          <w:sz w:val="24"/>
        </w:rPr>
        <w:t xml:space="preserve"> </w:t>
      </w:r>
      <w:r>
        <w:rPr>
          <w:sz w:val="24"/>
        </w:rPr>
        <w:t>Session</w:t>
      </w:r>
      <w:r>
        <w:rPr>
          <w:spacing w:val="-5"/>
          <w:sz w:val="24"/>
        </w:rPr>
        <w:t xml:space="preserve"> </w:t>
      </w:r>
      <w:r>
        <w:rPr>
          <w:sz w:val="24"/>
        </w:rPr>
        <w:t>II</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Work</w:t>
      </w:r>
      <w:r>
        <w:rPr>
          <w:spacing w:val="-1"/>
          <w:sz w:val="24"/>
        </w:rPr>
        <w:t xml:space="preserve"> </w:t>
      </w:r>
      <w:r>
        <w:rPr>
          <w:sz w:val="24"/>
        </w:rPr>
        <w:t>on</w:t>
      </w:r>
      <w:r>
        <w:rPr>
          <w:spacing w:val="-6"/>
          <w:sz w:val="24"/>
        </w:rPr>
        <w:t xml:space="preserve"> </w:t>
      </w:r>
      <w:r>
        <w:rPr>
          <w:sz w:val="24"/>
        </w:rPr>
        <w:t>project</w:t>
      </w:r>
      <w:r>
        <w:rPr>
          <w:spacing w:val="5"/>
          <w:sz w:val="24"/>
        </w:rPr>
        <w:t xml:space="preserve"> </w:t>
      </w:r>
      <w:r>
        <w:rPr>
          <w:sz w:val="24"/>
        </w:rPr>
        <w:t>II.</w:t>
      </w:r>
      <w:r>
        <w:rPr>
          <w:spacing w:val="1"/>
          <w:sz w:val="24"/>
        </w:rPr>
        <w:t xml:space="preserve"> </w:t>
      </w:r>
      <w:r>
        <w:rPr>
          <w:sz w:val="24"/>
        </w:rPr>
        <w:t>Session</w:t>
      </w:r>
      <w:r>
        <w:rPr>
          <w:spacing w:val="-6"/>
          <w:sz w:val="24"/>
        </w:rPr>
        <w:t xml:space="preserve"> </w:t>
      </w:r>
      <w:r>
        <w:rPr>
          <w:sz w:val="24"/>
        </w:rPr>
        <w:t>III</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Work</w:t>
      </w:r>
      <w:r>
        <w:rPr>
          <w:spacing w:val="-1"/>
          <w:sz w:val="24"/>
        </w:rPr>
        <w:t xml:space="preserve"> </w:t>
      </w:r>
      <w:r>
        <w:rPr>
          <w:sz w:val="24"/>
        </w:rPr>
        <w:t>on</w:t>
      </w:r>
      <w:r>
        <w:rPr>
          <w:spacing w:val="-6"/>
          <w:sz w:val="24"/>
        </w:rPr>
        <w:t xml:space="preserve"> </w:t>
      </w:r>
      <w:r>
        <w:rPr>
          <w:sz w:val="24"/>
        </w:rPr>
        <w:t>project</w:t>
      </w:r>
      <w:r>
        <w:rPr>
          <w:spacing w:val="4"/>
          <w:sz w:val="24"/>
        </w:rPr>
        <w:t xml:space="preserve"> </w:t>
      </w:r>
      <w:r>
        <w:rPr>
          <w:sz w:val="24"/>
        </w:rPr>
        <w:t>II.</w:t>
      </w:r>
      <w:r>
        <w:rPr>
          <w:spacing w:val="1"/>
          <w:sz w:val="24"/>
        </w:rPr>
        <w:t xml:space="preserve"> </w:t>
      </w:r>
      <w:r>
        <w:rPr>
          <w:sz w:val="24"/>
        </w:rPr>
        <w:t>Session</w:t>
      </w:r>
      <w:r>
        <w:rPr>
          <w:spacing w:val="-6"/>
          <w:sz w:val="24"/>
        </w:rPr>
        <w:t xml:space="preserve"> </w:t>
      </w:r>
      <w:r>
        <w:rPr>
          <w:sz w:val="24"/>
        </w:rPr>
        <w:t>IV</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Work</w:t>
      </w:r>
      <w:r>
        <w:rPr>
          <w:spacing w:val="-1"/>
          <w:sz w:val="24"/>
        </w:rPr>
        <w:t xml:space="preserve"> </w:t>
      </w:r>
      <w:r>
        <w:rPr>
          <w:sz w:val="24"/>
        </w:rPr>
        <w:t>on</w:t>
      </w:r>
      <w:r>
        <w:rPr>
          <w:spacing w:val="-5"/>
          <w:sz w:val="24"/>
        </w:rPr>
        <w:t xml:space="preserve"> </w:t>
      </w:r>
      <w:r>
        <w:rPr>
          <w:sz w:val="24"/>
        </w:rPr>
        <w:t>project</w:t>
      </w:r>
      <w:r>
        <w:rPr>
          <w:spacing w:val="4"/>
          <w:sz w:val="24"/>
        </w:rPr>
        <w:t xml:space="preserve"> </w:t>
      </w:r>
      <w:r>
        <w:rPr>
          <w:sz w:val="24"/>
        </w:rPr>
        <w:t>II.</w:t>
      </w:r>
      <w:r>
        <w:rPr>
          <w:spacing w:val="2"/>
          <w:sz w:val="24"/>
        </w:rPr>
        <w:t xml:space="preserve"> </w:t>
      </w:r>
      <w:r>
        <w:rPr>
          <w:sz w:val="24"/>
        </w:rPr>
        <w:t>Session</w:t>
      </w:r>
      <w:r>
        <w:rPr>
          <w:spacing w:val="-6"/>
          <w:sz w:val="24"/>
        </w:rPr>
        <w:t xml:space="preserve"> </w:t>
      </w:r>
      <w:r>
        <w:rPr>
          <w:sz w:val="24"/>
        </w:rPr>
        <w:t>V</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Work</w:t>
      </w:r>
      <w:r>
        <w:rPr>
          <w:spacing w:val="-1"/>
          <w:sz w:val="24"/>
        </w:rPr>
        <w:t xml:space="preserve"> </w:t>
      </w:r>
      <w:r>
        <w:rPr>
          <w:sz w:val="24"/>
        </w:rPr>
        <w:t>on</w:t>
      </w:r>
      <w:r>
        <w:rPr>
          <w:spacing w:val="-5"/>
          <w:sz w:val="24"/>
        </w:rPr>
        <w:t xml:space="preserve"> </w:t>
      </w:r>
      <w:r>
        <w:rPr>
          <w:sz w:val="24"/>
        </w:rPr>
        <w:t>project</w:t>
      </w:r>
      <w:r>
        <w:rPr>
          <w:spacing w:val="4"/>
          <w:sz w:val="24"/>
        </w:rPr>
        <w:t xml:space="preserve"> </w:t>
      </w:r>
      <w:r>
        <w:rPr>
          <w:sz w:val="24"/>
        </w:rPr>
        <w:t>II.</w:t>
      </w:r>
      <w:r>
        <w:rPr>
          <w:spacing w:val="2"/>
          <w:sz w:val="24"/>
        </w:rPr>
        <w:t xml:space="preserve"> </w:t>
      </w:r>
      <w:r>
        <w:rPr>
          <w:sz w:val="24"/>
        </w:rPr>
        <w:t>Session</w:t>
      </w:r>
      <w:r>
        <w:rPr>
          <w:spacing w:val="-6"/>
          <w:sz w:val="24"/>
        </w:rPr>
        <w:t xml:space="preserve"> </w:t>
      </w:r>
      <w:r>
        <w:rPr>
          <w:sz w:val="24"/>
        </w:rPr>
        <w:t>VI</w:t>
      </w:r>
    </w:p>
    <w:p w:rsidR="0029340C" w:rsidRDefault="0029340C" w:rsidP="00617A6F">
      <w:pPr>
        <w:pStyle w:val="ListParagraph"/>
        <w:numPr>
          <w:ilvl w:val="0"/>
          <w:numId w:val="150"/>
        </w:numPr>
        <w:tabs>
          <w:tab w:val="left" w:pos="1240"/>
          <w:tab w:val="left" w:pos="1241"/>
        </w:tabs>
        <w:spacing w:before="0" w:line="240" w:lineRule="exact"/>
        <w:rPr>
          <w:sz w:val="24"/>
        </w:rPr>
      </w:pPr>
      <w:r>
        <w:rPr>
          <w:sz w:val="24"/>
        </w:rPr>
        <w:t>Work</w:t>
      </w:r>
      <w:r>
        <w:rPr>
          <w:spacing w:val="-1"/>
          <w:sz w:val="24"/>
        </w:rPr>
        <w:t xml:space="preserve"> </w:t>
      </w:r>
      <w:r>
        <w:rPr>
          <w:sz w:val="24"/>
        </w:rPr>
        <w:t>on</w:t>
      </w:r>
      <w:r>
        <w:rPr>
          <w:spacing w:val="-5"/>
          <w:sz w:val="24"/>
        </w:rPr>
        <w:t xml:space="preserve"> </w:t>
      </w:r>
      <w:r>
        <w:rPr>
          <w:sz w:val="24"/>
        </w:rPr>
        <w:t>project</w:t>
      </w:r>
      <w:r>
        <w:rPr>
          <w:spacing w:val="4"/>
          <w:sz w:val="24"/>
        </w:rPr>
        <w:t xml:space="preserve"> </w:t>
      </w:r>
      <w:r>
        <w:rPr>
          <w:sz w:val="24"/>
        </w:rPr>
        <w:t>II.</w:t>
      </w:r>
      <w:r>
        <w:rPr>
          <w:spacing w:val="2"/>
          <w:sz w:val="24"/>
        </w:rPr>
        <w:t xml:space="preserve"> </w:t>
      </w:r>
      <w:r>
        <w:rPr>
          <w:sz w:val="24"/>
        </w:rPr>
        <w:t>Session</w:t>
      </w:r>
      <w:r>
        <w:rPr>
          <w:spacing w:val="-6"/>
          <w:sz w:val="24"/>
        </w:rPr>
        <w:t xml:space="preserve"> </w:t>
      </w:r>
      <w:r>
        <w:rPr>
          <w:sz w:val="24"/>
        </w:rPr>
        <w:t>VII</w:t>
      </w:r>
    </w:p>
    <w:p w:rsidR="0029340C" w:rsidRDefault="0029340C" w:rsidP="00617A6F">
      <w:pPr>
        <w:pStyle w:val="ListParagraph"/>
        <w:numPr>
          <w:ilvl w:val="0"/>
          <w:numId w:val="150"/>
        </w:numPr>
        <w:tabs>
          <w:tab w:val="left" w:pos="1240"/>
          <w:tab w:val="left" w:pos="1241"/>
        </w:tabs>
        <w:spacing w:before="0" w:line="258" w:lineRule="exact"/>
        <w:rPr>
          <w:sz w:val="24"/>
        </w:rPr>
      </w:pPr>
      <w:r>
        <w:rPr>
          <w:sz w:val="24"/>
        </w:rPr>
        <w:t>Work</w:t>
      </w:r>
      <w:r>
        <w:rPr>
          <w:spacing w:val="-1"/>
          <w:sz w:val="24"/>
        </w:rPr>
        <w:t xml:space="preserve"> </w:t>
      </w:r>
      <w:r>
        <w:rPr>
          <w:sz w:val="24"/>
        </w:rPr>
        <w:t>on</w:t>
      </w:r>
      <w:r>
        <w:rPr>
          <w:spacing w:val="-5"/>
          <w:sz w:val="24"/>
        </w:rPr>
        <w:t xml:space="preserve"> </w:t>
      </w:r>
      <w:r>
        <w:rPr>
          <w:sz w:val="24"/>
        </w:rPr>
        <w:t>project</w:t>
      </w:r>
      <w:r>
        <w:rPr>
          <w:spacing w:val="5"/>
          <w:sz w:val="24"/>
        </w:rPr>
        <w:t xml:space="preserve"> </w:t>
      </w:r>
      <w:r>
        <w:rPr>
          <w:sz w:val="24"/>
        </w:rPr>
        <w:t>II.</w:t>
      </w:r>
      <w:r>
        <w:rPr>
          <w:spacing w:val="1"/>
          <w:sz w:val="24"/>
        </w:rPr>
        <w:t xml:space="preserve"> </w:t>
      </w:r>
      <w:r>
        <w:rPr>
          <w:sz w:val="24"/>
        </w:rPr>
        <w:t>Session</w:t>
      </w:r>
      <w:r>
        <w:rPr>
          <w:spacing w:val="-5"/>
          <w:sz w:val="24"/>
        </w:rPr>
        <w:t xml:space="preserve"> </w:t>
      </w:r>
      <w:r>
        <w:rPr>
          <w:sz w:val="24"/>
        </w:rPr>
        <w:t>VIII</w:t>
      </w:r>
    </w:p>
    <w:p w:rsidR="0029340C" w:rsidRDefault="0029340C" w:rsidP="0029340C">
      <w:pPr>
        <w:spacing w:line="258" w:lineRule="exact"/>
        <w:rPr>
          <w:sz w:val="24"/>
        </w:rPr>
        <w:sectPr w:rsidR="0029340C">
          <w:pgSz w:w="12240" w:h="15840"/>
          <w:pgMar w:top="1500" w:right="560" w:bottom="280" w:left="920" w:header="720" w:footer="720" w:gutter="0"/>
          <w:cols w:space="720"/>
        </w:sectPr>
      </w:pPr>
    </w:p>
    <w:p w:rsidR="0029340C" w:rsidRDefault="0029340C" w:rsidP="0029340C">
      <w:pPr>
        <w:pStyle w:val="BodyText"/>
        <w:ind w:left="0" w:firstLine="0"/>
      </w:pPr>
    </w:p>
    <w:p w:rsidR="0029340C" w:rsidRDefault="0029340C" w:rsidP="0029340C">
      <w:pPr>
        <w:pStyle w:val="BodyText"/>
        <w:ind w:left="0" w:firstLine="0"/>
      </w:pPr>
    </w:p>
    <w:p w:rsidR="0029340C" w:rsidRDefault="0029340C" w:rsidP="0029340C">
      <w:pPr>
        <w:pStyle w:val="Heading2"/>
        <w:spacing w:before="216" w:line="258" w:lineRule="exact"/>
        <w:ind w:left="520"/>
      </w:pPr>
      <w:r>
        <w:t>SYNCHRONOUS</w:t>
      </w:r>
      <w:r>
        <w:rPr>
          <w:spacing w:val="-3"/>
        </w:rPr>
        <w:t xml:space="preserve"> </w:t>
      </w:r>
      <w:r>
        <w:t>GENERATORS</w:t>
      </w:r>
    </w:p>
    <w:p w:rsidR="0029340C" w:rsidRDefault="0029340C" w:rsidP="00617A6F">
      <w:pPr>
        <w:pStyle w:val="ListParagraph"/>
        <w:numPr>
          <w:ilvl w:val="0"/>
          <w:numId w:val="149"/>
        </w:numPr>
        <w:tabs>
          <w:tab w:val="left" w:pos="1240"/>
          <w:tab w:val="left" w:pos="1241"/>
        </w:tabs>
        <w:spacing w:before="0" w:line="240" w:lineRule="exact"/>
        <w:rPr>
          <w:sz w:val="24"/>
        </w:rPr>
      </w:pPr>
      <w:r>
        <w:rPr>
          <w:sz w:val="24"/>
        </w:rPr>
        <w:t>Study</w:t>
      </w:r>
      <w:r>
        <w:rPr>
          <w:spacing w:val="-9"/>
          <w:sz w:val="24"/>
        </w:rPr>
        <w:t xml:space="preserve"> </w:t>
      </w:r>
      <w:r>
        <w:rPr>
          <w:sz w:val="24"/>
        </w:rPr>
        <w:t>of</w:t>
      </w:r>
      <w:r>
        <w:rPr>
          <w:spacing w:val="-6"/>
          <w:sz w:val="24"/>
        </w:rPr>
        <w:t xml:space="preserve"> </w:t>
      </w:r>
      <w:r>
        <w:rPr>
          <w:sz w:val="24"/>
        </w:rPr>
        <w:t>alternator</w:t>
      </w:r>
      <w:r>
        <w:rPr>
          <w:spacing w:val="2"/>
          <w:sz w:val="24"/>
        </w:rPr>
        <w:t xml:space="preserve"> </w:t>
      </w:r>
      <w:r>
        <w:rPr>
          <w:sz w:val="24"/>
        </w:rPr>
        <w:t>&amp;</w:t>
      </w:r>
      <w:r>
        <w:rPr>
          <w:spacing w:val="-3"/>
          <w:sz w:val="24"/>
        </w:rPr>
        <w:t xml:space="preserve"> </w:t>
      </w:r>
      <w:r>
        <w:rPr>
          <w:sz w:val="24"/>
        </w:rPr>
        <w:t>its</w:t>
      </w:r>
      <w:r>
        <w:rPr>
          <w:spacing w:val="-1"/>
          <w:sz w:val="24"/>
        </w:rPr>
        <w:t xml:space="preserve"> </w:t>
      </w:r>
      <w:r>
        <w:rPr>
          <w:sz w:val="24"/>
        </w:rPr>
        <w:t>operation.</w:t>
      </w:r>
    </w:p>
    <w:p w:rsidR="0029340C" w:rsidRDefault="0029340C" w:rsidP="00617A6F">
      <w:pPr>
        <w:pStyle w:val="ListParagraph"/>
        <w:numPr>
          <w:ilvl w:val="0"/>
          <w:numId w:val="149"/>
        </w:numPr>
        <w:tabs>
          <w:tab w:val="left" w:pos="1240"/>
          <w:tab w:val="left" w:pos="1241"/>
        </w:tabs>
        <w:spacing w:before="0" w:line="240" w:lineRule="exact"/>
        <w:rPr>
          <w:sz w:val="24"/>
        </w:rPr>
      </w:pPr>
      <w:r>
        <w:rPr>
          <w:sz w:val="24"/>
        </w:rPr>
        <w:t>Study</w:t>
      </w:r>
      <w:r>
        <w:rPr>
          <w:spacing w:val="-15"/>
          <w:sz w:val="24"/>
        </w:rPr>
        <w:t xml:space="preserve"> </w:t>
      </w:r>
      <w:r>
        <w:rPr>
          <w:sz w:val="24"/>
        </w:rPr>
        <w:t>effect</w:t>
      </w:r>
      <w:r>
        <w:rPr>
          <w:spacing w:val="-1"/>
          <w:sz w:val="24"/>
        </w:rPr>
        <w:t xml:space="preserve"> </w:t>
      </w:r>
      <w:r>
        <w:rPr>
          <w:sz w:val="24"/>
        </w:rPr>
        <w:t>of</w:t>
      </w:r>
      <w:r>
        <w:rPr>
          <w:spacing w:val="-13"/>
          <w:sz w:val="24"/>
        </w:rPr>
        <w:t xml:space="preserve"> </w:t>
      </w:r>
      <w:r>
        <w:rPr>
          <w:sz w:val="24"/>
        </w:rPr>
        <w:t>speed</w:t>
      </w:r>
      <w:r>
        <w:rPr>
          <w:spacing w:val="-6"/>
          <w:sz w:val="24"/>
        </w:rPr>
        <w:t xml:space="preserve"> </w:t>
      </w:r>
      <w:r>
        <w:rPr>
          <w:sz w:val="24"/>
        </w:rPr>
        <w:t>on</w:t>
      </w:r>
      <w:r>
        <w:rPr>
          <w:spacing w:val="-10"/>
          <w:sz w:val="24"/>
        </w:rPr>
        <w:t xml:space="preserve"> </w:t>
      </w:r>
      <w:r>
        <w:rPr>
          <w:sz w:val="24"/>
        </w:rPr>
        <w:t>frequency.</w:t>
      </w:r>
    </w:p>
    <w:p w:rsidR="0029340C" w:rsidRDefault="0029340C" w:rsidP="00617A6F">
      <w:pPr>
        <w:pStyle w:val="ListParagraph"/>
        <w:numPr>
          <w:ilvl w:val="0"/>
          <w:numId w:val="149"/>
        </w:numPr>
        <w:tabs>
          <w:tab w:val="left" w:pos="1240"/>
          <w:tab w:val="left" w:pos="1241"/>
        </w:tabs>
        <w:spacing w:before="0" w:line="240" w:lineRule="exact"/>
        <w:rPr>
          <w:sz w:val="24"/>
        </w:rPr>
      </w:pPr>
      <w:r>
        <w:rPr>
          <w:spacing w:val="-1"/>
          <w:sz w:val="24"/>
        </w:rPr>
        <w:t>Practice</w:t>
      </w:r>
      <w:r>
        <w:rPr>
          <w:spacing w:val="-10"/>
          <w:sz w:val="24"/>
        </w:rPr>
        <w:t xml:space="preserve"> </w:t>
      </w:r>
      <w:r>
        <w:rPr>
          <w:spacing w:val="-1"/>
          <w:sz w:val="24"/>
        </w:rPr>
        <w:t>alternator</w:t>
      </w:r>
      <w:r>
        <w:rPr>
          <w:spacing w:val="-9"/>
          <w:sz w:val="24"/>
        </w:rPr>
        <w:t xml:space="preserve"> </w:t>
      </w:r>
      <w:r>
        <w:rPr>
          <w:sz w:val="24"/>
        </w:rPr>
        <w:t>winding.</w:t>
      </w:r>
    </w:p>
    <w:p w:rsidR="0029340C" w:rsidRDefault="0029340C" w:rsidP="00617A6F">
      <w:pPr>
        <w:pStyle w:val="ListParagraph"/>
        <w:numPr>
          <w:ilvl w:val="0"/>
          <w:numId w:val="149"/>
        </w:numPr>
        <w:tabs>
          <w:tab w:val="left" w:pos="1240"/>
          <w:tab w:val="left" w:pos="1241"/>
        </w:tabs>
        <w:spacing w:before="0" w:line="240" w:lineRule="exact"/>
        <w:rPr>
          <w:sz w:val="24"/>
        </w:rPr>
      </w:pPr>
      <w:r>
        <w:rPr>
          <w:spacing w:val="-1"/>
          <w:sz w:val="24"/>
        </w:rPr>
        <w:t>Practice</w:t>
      </w:r>
      <w:r>
        <w:rPr>
          <w:spacing w:val="-10"/>
          <w:sz w:val="24"/>
        </w:rPr>
        <w:t xml:space="preserve"> </w:t>
      </w:r>
      <w:r>
        <w:rPr>
          <w:spacing w:val="-1"/>
          <w:sz w:val="24"/>
        </w:rPr>
        <w:t>alternator</w:t>
      </w:r>
      <w:r>
        <w:rPr>
          <w:spacing w:val="-9"/>
          <w:sz w:val="24"/>
        </w:rPr>
        <w:t xml:space="preserve"> </w:t>
      </w:r>
      <w:r>
        <w:rPr>
          <w:sz w:val="24"/>
        </w:rPr>
        <w:t>winding.</w:t>
      </w:r>
    </w:p>
    <w:p w:rsidR="0029340C" w:rsidRDefault="0029340C" w:rsidP="00617A6F">
      <w:pPr>
        <w:pStyle w:val="ListParagraph"/>
        <w:numPr>
          <w:ilvl w:val="0"/>
          <w:numId w:val="149"/>
        </w:numPr>
        <w:tabs>
          <w:tab w:val="left" w:pos="1240"/>
          <w:tab w:val="left" w:pos="1241"/>
        </w:tabs>
        <w:spacing w:before="0" w:line="240" w:lineRule="exact"/>
        <w:rPr>
          <w:sz w:val="24"/>
        </w:rPr>
      </w:pPr>
      <w:r>
        <w:rPr>
          <w:sz w:val="24"/>
        </w:rPr>
        <w:t>Open</w:t>
      </w:r>
      <w:r>
        <w:rPr>
          <w:spacing w:val="-11"/>
          <w:sz w:val="24"/>
        </w:rPr>
        <w:t xml:space="preserve"> </w:t>
      </w:r>
      <w:r>
        <w:rPr>
          <w:sz w:val="24"/>
        </w:rPr>
        <w:t>circuit</w:t>
      </w:r>
      <w:r>
        <w:rPr>
          <w:spacing w:val="-3"/>
          <w:sz w:val="24"/>
        </w:rPr>
        <w:t xml:space="preserve"> </w:t>
      </w:r>
      <w:r>
        <w:rPr>
          <w:sz w:val="24"/>
        </w:rPr>
        <w:t>test.</w:t>
      </w:r>
    </w:p>
    <w:p w:rsidR="0029340C" w:rsidRDefault="0029340C" w:rsidP="00617A6F">
      <w:pPr>
        <w:pStyle w:val="ListParagraph"/>
        <w:numPr>
          <w:ilvl w:val="0"/>
          <w:numId w:val="149"/>
        </w:numPr>
        <w:tabs>
          <w:tab w:val="left" w:pos="1240"/>
          <w:tab w:val="left" w:pos="1241"/>
        </w:tabs>
        <w:spacing w:before="0" w:line="240" w:lineRule="exact"/>
        <w:rPr>
          <w:sz w:val="24"/>
        </w:rPr>
      </w:pPr>
      <w:r>
        <w:rPr>
          <w:sz w:val="24"/>
        </w:rPr>
        <w:t>Short</w:t>
      </w:r>
      <w:r>
        <w:rPr>
          <w:spacing w:val="-1"/>
          <w:sz w:val="24"/>
        </w:rPr>
        <w:t xml:space="preserve"> </w:t>
      </w:r>
      <w:r>
        <w:rPr>
          <w:sz w:val="24"/>
        </w:rPr>
        <w:t>circuit</w:t>
      </w:r>
      <w:r>
        <w:rPr>
          <w:spacing w:val="-1"/>
          <w:sz w:val="24"/>
        </w:rPr>
        <w:t xml:space="preserve"> </w:t>
      </w:r>
      <w:r>
        <w:rPr>
          <w:sz w:val="24"/>
        </w:rPr>
        <w:t>test.</w:t>
      </w:r>
    </w:p>
    <w:p w:rsidR="0029340C" w:rsidRDefault="0029340C" w:rsidP="00617A6F">
      <w:pPr>
        <w:pStyle w:val="ListParagraph"/>
        <w:numPr>
          <w:ilvl w:val="0"/>
          <w:numId w:val="149"/>
        </w:numPr>
        <w:tabs>
          <w:tab w:val="left" w:pos="1240"/>
          <w:tab w:val="left" w:pos="1241"/>
        </w:tabs>
        <w:spacing w:before="0" w:line="240" w:lineRule="exact"/>
        <w:rPr>
          <w:sz w:val="24"/>
        </w:rPr>
      </w:pPr>
      <w:r>
        <w:rPr>
          <w:spacing w:val="-1"/>
          <w:sz w:val="24"/>
        </w:rPr>
        <w:t>Determination</w:t>
      </w:r>
      <w:r>
        <w:rPr>
          <w:spacing w:val="-11"/>
          <w:sz w:val="24"/>
        </w:rPr>
        <w:t xml:space="preserve"> </w:t>
      </w:r>
      <w:r>
        <w:rPr>
          <w:spacing w:val="-1"/>
          <w:sz w:val="24"/>
        </w:rPr>
        <w:t>of</w:t>
      </w:r>
      <w:r>
        <w:rPr>
          <w:spacing w:val="-14"/>
          <w:sz w:val="24"/>
        </w:rPr>
        <w:t xml:space="preserve"> </w:t>
      </w:r>
      <w:r>
        <w:rPr>
          <w:spacing w:val="-1"/>
          <w:sz w:val="24"/>
        </w:rPr>
        <w:t>voltage</w:t>
      </w:r>
      <w:r>
        <w:rPr>
          <w:spacing w:val="-8"/>
          <w:sz w:val="24"/>
        </w:rPr>
        <w:t xml:space="preserve"> </w:t>
      </w:r>
      <w:r>
        <w:rPr>
          <w:spacing w:val="-1"/>
          <w:sz w:val="24"/>
        </w:rPr>
        <w:t>regulation</w:t>
      </w:r>
      <w:r>
        <w:rPr>
          <w:spacing w:val="-11"/>
          <w:sz w:val="24"/>
        </w:rPr>
        <w:t xml:space="preserve"> </w:t>
      </w:r>
      <w:r>
        <w:rPr>
          <w:sz w:val="24"/>
        </w:rPr>
        <w:t>(synchronous</w:t>
      </w:r>
      <w:r>
        <w:rPr>
          <w:spacing w:val="-8"/>
          <w:sz w:val="24"/>
        </w:rPr>
        <w:t xml:space="preserve"> </w:t>
      </w:r>
      <w:r>
        <w:rPr>
          <w:sz w:val="24"/>
        </w:rPr>
        <w:t>impedance</w:t>
      </w:r>
      <w:r>
        <w:rPr>
          <w:spacing w:val="-7"/>
          <w:sz w:val="24"/>
        </w:rPr>
        <w:t xml:space="preserve"> </w:t>
      </w:r>
      <w:r>
        <w:rPr>
          <w:sz w:val="24"/>
        </w:rPr>
        <w:t>method).</w:t>
      </w:r>
    </w:p>
    <w:p w:rsidR="0029340C" w:rsidRDefault="0029340C" w:rsidP="00617A6F">
      <w:pPr>
        <w:pStyle w:val="ListParagraph"/>
        <w:numPr>
          <w:ilvl w:val="0"/>
          <w:numId w:val="149"/>
        </w:numPr>
        <w:tabs>
          <w:tab w:val="left" w:pos="1240"/>
          <w:tab w:val="left" w:pos="1241"/>
        </w:tabs>
        <w:spacing w:before="0" w:line="240" w:lineRule="exact"/>
        <w:rPr>
          <w:sz w:val="24"/>
        </w:rPr>
      </w:pPr>
      <w:r>
        <w:rPr>
          <w:sz w:val="24"/>
        </w:rPr>
        <w:t>Parallel</w:t>
      </w:r>
      <w:r>
        <w:rPr>
          <w:spacing w:val="-13"/>
          <w:sz w:val="24"/>
        </w:rPr>
        <w:t xml:space="preserve"> </w:t>
      </w:r>
      <w:r>
        <w:rPr>
          <w:sz w:val="24"/>
        </w:rPr>
        <w:t>operation</w:t>
      </w:r>
      <w:r>
        <w:rPr>
          <w:spacing w:val="-9"/>
          <w:sz w:val="24"/>
        </w:rPr>
        <w:t xml:space="preserve"> </w:t>
      </w:r>
      <w:r>
        <w:rPr>
          <w:sz w:val="24"/>
        </w:rPr>
        <w:t>of</w:t>
      </w:r>
      <w:r>
        <w:rPr>
          <w:spacing w:val="-12"/>
          <w:sz w:val="24"/>
        </w:rPr>
        <w:t xml:space="preserve"> </w:t>
      </w:r>
      <w:r>
        <w:rPr>
          <w:sz w:val="24"/>
        </w:rPr>
        <w:t>alternators</w:t>
      </w:r>
      <w:r>
        <w:rPr>
          <w:spacing w:val="-6"/>
          <w:sz w:val="24"/>
        </w:rPr>
        <w:t xml:space="preserve"> </w:t>
      </w:r>
      <w:r>
        <w:rPr>
          <w:sz w:val="24"/>
        </w:rPr>
        <w:t>by</w:t>
      </w:r>
      <w:r>
        <w:rPr>
          <w:spacing w:val="-14"/>
          <w:sz w:val="24"/>
        </w:rPr>
        <w:t xml:space="preserve"> </w:t>
      </w:r>
      <w:r>
        <w:rPr>
          <w:sz w:val="24"/>
        </w:rPr>
        <w:t>dark</w:t>
      </w:r>
      <w:r>
        <w:rPr>
          <w:spacing w:val="-4"/>
          <w:sz w:val="24"/>
        </w:rPr>
        <w:t xml:space="preserve"> </w:t>
      </w:r>
      <w:r>
        <w:rPr>
          <w:sz w:val="24"/>
        </w:rPr>
        <w:t>lamp</w:t>
      </w:r>
      <w:r>
        <w:rPr>
          <w:spacing w:val="-5"/>
          <w:sz w:val="24"/>
        </w:rPr>
        <w:t xml:space="preserve"> </w:t>
      </w:r>
      <w:r>
        <w:rPr>
          <w:sz w:val="24"/>
        </w:rPr>
        <w:t>method.</w:t>
      </w:r>
    </w:p>
    <w:p w:rsidR="0029340C" w:rsidRDefault="0029340C" w:rsidP="00617A6F">
      <w:pPr>
        <w:pStyle w:val="ListParagraph"/>
        <w:numPr>
          <w:ilvl w:val="0"/>
          <w:numId w:val="149"/>
        </w:numPr>
        <w:tabs>
          <w:tab w:val="left" w:pos="1240"/>
          <w:tab w:val="left" w:pos="1241"/>
        </w:tabs>
        <w:spacing w:before="0" w:line="240" w:lineRule="exact"/>
        <w:rPr>
          <w:sz w:val="24"/>
        </w:rPr>
      </w:pPr>
      <w:r>
        <w:rPr>
          <w:spacing w:val="-1"/>
          <w:sz w:val="24"/>
        </w:rPr>
        <w:t>Parallel</w:t>
      </w:r>
      <w:r>
        <w:rPr>
          <w:spacing w:val="-14"/>
          <w:sz w:val="24"/>
        </w:rPr>
        <w:t xml:space="preserve"> </w:t>
      </w:r>
      <w:r>
        <w:rPr>
          <w:sz w:val="24"/>
        </w:rPr>
        <w:t>operation</w:t>
      </w:r>
      <w:r>
        <w:rPr>
          <w:spacing w:val="-11"/>
          <w:sz w:val="24"/>
        </w:rPr>
        <w:t xml:space="preserve"> </w:t>
      </w:r>
      <w:r>
        <w:rPr>
          <w:sz w:val="24"/>
        </w:rPr>
        <w:t>of</w:t>
      </w:r>
      <w:r>
        <w:rPr>
          <w:spacing w:val="-12"/>
          <w:sz w:val="24"/>
        </w:rPr>
        <w:t xml:space="preserve"> </w:t>
      </w:r>
      <w:r>
        <w:rPr>
          <w:sz w:val="24"/>
        </w:rPr>
        <w:t>alternators</w:t>
      </w:r>
      <w:r>
        <w:rPr>
          <w:spacing w:val="-8"/>
          <w:sz w:val="24"/>
        </w:rPr>
        <w:t xml:space="preserve"> </w:t>
      </w:r>
      <w:r>
        <w:rPr>
          <w:sz w:val="24"/>
        </w:rPr>
        <w:t>by</w:t>
      </w:r>
      <w:r>
        <w:rPr>
          <w:spacing w:val="-15"/>
          <w:sz w:val="24"/>
        </w:rPr>
        <w:t xml:space="preserve"> </w:t>
      </w:r>
      <w:r>
        <w:rPr>
          <w:sz w:val="24"/>
        </w:rPr>
        <w:t>bright</w:t>
      </w:r>
      <w:r>
        <w:rPr>
          <w:spacing w:val="-1"/>
          <w:sz w:val="24"/>
        </w:rPr>
        <w:t xml:space="preserve"> </w:t>
      </w:r>
      <w:r>
        <w:rPr>
          <w:sz w:val="24"/>
        </w:rPr>
        <w:t>lamp</w:t>
      </w:r>
      <w:r>
        <w:rPr>
          <w:spacing w:val="-6"/>
          <w:sz w:val="24"/>
        </w:rPr>
        <w:t xml:space="preserve"> </w:t>
      </w:r>
      <w:r>
        <w:rPr>
          <w:sz w:val="24"/>
        </w:rPr>
        <w:t>method.</w:t>
      </w:r>
    </w:p>
    <w:p w:rsidR="0029340C" w:rsidRDefault="0029340C" w:rsidP="00617A6F">
      <w:pPr>
        <w:pStyle w:val="ListParagraph"/>
        <w:numPr>
          <w:ilvl w:val="0"/>
          <w:numId w:val="149"/>
        </w:numPr>
        <w:tabs>
          <w:tab w:val="left" w:pos="1240"/>
          <w:tab w:val="left" w:pos="1241"/>
        </w:tabs>
        <w:spacing w:before="0" w:line="240" w:lineRule="exact"/>
        <w:rPr>
          <w:sz w:val="24"/>
        </w:rPr>
      </w:pPr>
      <w:r>
        <w:rPr>
          <w:sz w:val="24"/>
        </w:rPr>
        <w:t>Study</w:t>
      </w:r>
      <w:r>
        <w:rPr>
          <w:spacing w:val="-14"/>
          <w:sz w:val="24"/>
        </w:rPr>
        <w:t xml:space="preserve"> </w:t>
      </w:r>
      <w:r>
        <w:rPr>
          <w:sz w:val="24"/>
        </w:rPr>
        <w:t>sharing</w:t>
      </w:r>
      <w:r>
        <w:rPr>
          <w:spacing w:val="-4"/>
          <w:sz w:val="24"/>
        </w:rPr>
        <w:t xml:space="preserve"> </w:t>
      </w:r>
      <w:r>
        <w:rPr>
          <w:sz w:val="24"/>
        </w:rPr>
        <w:t>of</w:t>
      </w:r>
      <w:r>
        <w:rPr>
          <w:spacing w:val="-12"/>
          <w:sz w:val="24"/>
        </w:rPr>
        <w:t xml:space="preserve"> </w:t>
      </w:r>
      <w:r>
        <w:rPr>
          <w:sz w:val="24"/>
        </w:rPr>
        <w:t>WATTS</w:t>
      </w:r>
      <w:r>
        <w:rPr>
          <w:spacing w:val="-5"/>
          <w:sz w:val="24"/>
        </w:rPr>
        <w:t xml:space="preserve"> </w:t>
      </w:r>
      <w:r>
        <w:rPr>
          <w:sz w:val="24"/>
        </w:rPr>
        <w:t>and</w:t>
      </w:r>
      <w:r>
        <w:rPr>
          <w:spacing w:val="-4"/>
          <w:sz w:val="24"/>
        </w:rPr>
        <w:t xml:space="preserve"> </w:t>
      </w:r>
      <w:r>
        <w:rPr>
          <w:sz w:val="24"/>
        </w:rPr>
        <w:t>VARS</w:t>
      </w:r>
      <w:r>
        <w:rPr>
          <w:spacing w:val="-5"/>
          <w:sz w:val="24"/>
        </w:rPr>
        <w:t xml:space="preserve"> </w:t>
      </w:r>
      <w:r>
        <w:rPr>
          <w:sz w:val="24"/>
        </w:rPr>
        <w:t>load</w:t>
      </w:r>
      <w:r>
        <w:rPr>
          <w:spacing w:val="-4"/>
          <w:sz w:val="24"/>
        </w:rPr>
        <w:t xml:space="preserve"> </w:t>
      </w:r>
      <w:r>
        <w:rPr>
          <w:sz w:val="24"/>
        </w:rPr>
        <w:t>of</w:t>
      </w:r>
      <w:r>
        <w:rPr>
          <w:spacing w:val="-12"/>
          <w:sz w:val="24"/>
        </w:rPr>
        <w:t xml:space="preserve"> </w:t>
      </w:r>
      <w:r>
        <w:rPr>
          <w:sz w:val="24"/>
        </w:rPr>
        <w:t>two</w:t>
      </w:r>
      <w:r>
        <w:rPr>
          <w:spacing w:val="-1"/>
          <w:sz w:val="24"/>
        </w:rPr>
        <w:t xml:space="preserve"> </w:t>
      </w:r>
      <w:r>
        <w:rPr>
          <w:sz w:val="24"/>
        </w:rPr>
        <w:t>parallel-operating</w:t>
      </w:r>
      <w:r>
        <w:rPr>
          <w:spacing w:val="-4"/>
          <w:sz w:val="24"/>
        </w:rPr>
        <w:t xml:space="preserve"> </w:t>
      </w:r>
      <w:r>
        <w:rPr>
          <w:sz w:val="24"/>
        </w:rPr>
        <w:t>alternators.</w:t>
      </w:r>
    </w:p>
    <w:p w:rsidR="0029340C" w:rsidRDefault="0029340C" w:rsidP="00617A6F">
      <w:pPr>
        <w:pStyle w:val="ListParagraph"/>
        <w:numPr>
          <w:ilvl w:val="0"/>
          <w:numId w:val="149"/>
        </w:numPr>
        <w:tabs>
          <w:tab w:val="left" w:pos="1240"/>
          <w:tab w:val="left" w:pos="1241"/>
        </w:tabs>
        <w:spacing w:before="0" w:line="258" w:lineRule="exact"/>
        <w:rPr>
          <w:sz w:val="24"/>
        </w:rPr>
      </w:pPr>
      <w:r>
        <w:rPr>
          <w:sz w:val="24"/>
        </w:rPr>
        <w:t>Study</w:t>
      </w:r>
      <w:r>
        <w:rPr>
          <w:spacing w:val="-12"/>
          <w:sz w:val="24"/>
        </w:rPr>
        <w:t xml:space="preserve"> </w:t>
      </w:r>
      <w:r>
        <w:rPr>
          <w:sz w:val="24"/>
        </w:rPr>
        <w:t>power</w:t>
      </w:r>
      <w:r>
        <w:rPr>
          <w:spacing w:val="-1"/>
          <w:sz w:val="24"/>
        </w:rPr>
        <w:t xml:space="preserve"> </w:t>
      </w:r>
      <w:r>
        <w:rPr>
          <w:sz w:val="24"/>
        </w:rPr>
        <w:t>angle</w:t>
      </w:r>
      <w:r>
        <w:rPr>
          <w:spacing w:val="-3"/>
          <w:sz w:val="24"/>
        </w:rPr>
        <w:t xml:space="preserve"> </w:t>
      </w:r>
      <w:r>
        <w:rPr>
          <w:sz w:val="24"/>
        </w:rPr>
        <w:t>with</w:t>
      </w:r>
      <w:r>
        <w:rPr>
          <w:spacing w:val="-7"/>
          <w:sz w:val="24"/>
        </w:rPr>
        <w:t xml:space="preserve"> </w:t>
      </w:r>
      <w:r>
        <w:rPr>
          <w:sz w:val="24"/>
        </w:rPr>
        <w:t>change</w:t>
      </w:r>
      <w:r>
        <w:rPr>
          <w:spacing w:val="-4"/>
          <w:sz w:val="24"/>
        </w:rPr>
        <w:t xml:space="preserve"> </w:t>
      </w:r>
      <w:r>
        <w:rPr>
          <w:sz w:val="24"/>
        </w:rPr>
        <w:t>of</w:t>
      </w:r>
      <w:r>
        <w:rPr>
          <w:spacing w:val="-9"/>
          <w:sz w:val="24"/>
        </w:rPr>
        <w:t xml:space="preserve"> </w:t>
      </w:r>
      <w:r>
        <w:rPr>
          <w:sz w:val="24"/>
        </w:rPr>
        <w:t>load.</w:t>
      </w:r>
    </w:p>
    <w:p w:rsidR="0029340C" w:rsidRDefault="0029340C" w:rsidP="0029340C">
      <w:pPr>
        <w:pStyle w:val="Heading2"/>
        <w:spacing w:before="204" w:line="258" w:lineRule="exact"/>
        <w:ind w:left="520"/>
      </w:pPr>
      <w:r>
        <w:t>SYNCHRONOUS</w:t>
      </w:r>
      <w:r>
        <w:rPr>
          <w:spacing w:val="1"/>
        </w:rPr>
        <w:t xml:space="preserve"> </w:t>
      </w:r>
      <w:r>
        <w:t>MOTORS</w:t>
      </w:r>
    </w:p>
    <w:p w:rsidR="0029340C" w:rsidRDefault="0029340C" w:rsidP="00617A6F">
      <w:pPr>
        <w:pStyle w:val="ListParagraph"/>
        <w:numPr>
          <w:ilvl w:val="0"/>
          <w:numId w:val="148"/>
        </w:numPr>
        <w:tabs>
          <w:tab w:val="left" w:pos="1240"/>
          <w:tab w:val="left" w:pos="1241"/>
        </w:tabs>
        <w:spacing w:before="0" w:line="240" w:lineRule="exact"/>
        <w:rPr>
          <w:sz w:val="24"/>
        </w:rPr>
      </w:pPr>
      <w:r>
        <w:rPr>
          <w:sz w:val="24"/>
        </w:rPr>
        <w:t>Study</w:t>
      </w:r>
      <w:r>
        <w:rPr>
          <w:spacing w:val="-9"/>
          <w:sz w:val="24"/>
        </w:rPr>
        <w:t xml:space="preserve"> </w:t>
      </w:r>
      <w:r>
        <w:rPr>
          <w:sz w:val="24"/>
        </w:rPr>
        <w:t>of</w:t>
      </w:r>
      <w:r>
        <w:rPr>
          <w:spacing w:val="-6"/>
          <w:sz w:val="24"/>
        </w:rPr>
        <w:t xml:space="preserve"> </w:t>
      </w:r>
      <w:r>
        <w:rPr>
          <w:sz w:val="24"/>
        </w:rPr>
        <w:t>operation</w:t>
      </w:r>
      <w:r>
        <w:rPr>
          <w:spacing w:val="-4"/>
          <w:sz w:val="24"/>
        </w:rPr>
        <w:t xml:space="preserve"> </w:t>
      </w:r>
      <w:r>
        <w:rPr>
          <w:sz w:val="24"/>
        </w:rPr>
        <w:t>as Synchronous</w:t>
      </w:r>
      <w:r>
        <w:rPr>
          <w:spacing w:val="-1"/>
          <w:sz w:val="24"/>
        </w:rPr>
        <w:t xml:space="preserve"> </w:t>
      </w:r>
      <w:r>
        <w:rPr>
          <w:sz w:val="24"/>
        </w:rPr>
        <w:t>motor.</w:t>
      </w:r>
    </w:p>
    <w:p w:rsidR="0029340C" w:rsidRDefault="0029340C" w:rsidP="00617A6F">
      <w:pPr>
        <w:pStyle w:val="ListParagraph"/>
        <w:numPr>
          <w:ilvl w:val="0"/>
          <w:numId w:val="148"/>
        </w:numPr>
        <w:tabs>
          <w:tab w:val="left" w:pos="1240"/>
          <w:tab w:val="left" w:pos="1241"/>
        </w:tabs>
        <w:spacing w:before="0" w:line="240" w:lineRule="exact"/>
        <w:rPr>
          <w:sz w:val="24"/>
        </w:rPr>
      </w:pPr>
      <w:r>
        <w:rPr>
          <w:sz w:val="24"/>
        </w:rPr>
        <w:t>Starting</w:t>
      </w:r>
      <w:r>
        <w:rPr>
          <w:spacing w:val="-7"/>
          <w:sz w:val="24"/>
        </w:rPr>
        <w:t xml:space="preserve"> </w:t>
      </w:r>
      <w:r>
        <w:rPr>
          <w:sz w:val="24"/>
        </w:rPr>
        <w:t>of</w:t>
      </w:r>
      <w:r>
        <w:rPr>
          <w:spacing w:val="-13"/>
          <w:sz w:val="24"/>
        </w:rPr>
        <w:t xml:space="preserve"> </w:t>
      </w:r>
      <w:r>
        <w:rPr>
          <w:sz w:val="24"/>
        </w:rPr>
        <w:t>synchronous</w:t>
      </w:r>
      <w:r>
        <w:rPr>
          <w:spacing w:val="-7"/>
          <w:sz w:val="24"/>
        </w:rPr>
        <w:t xml:space="preserve"> </w:t>
      </w:r>
      <w:r>
        <w:rPr>
          <w:sz w:val="24"/>
        </w:rPr>
        <w:t>motor</w:t>
      </w:r>
      <w:r>
        <w:rPr>
          <w:spacing w:val="-6"/>
          <w:sz w:val="24"/>
        </w:rPr>
        <w:t xml:space="preserve"> </w:t>
      </w:r>
      <w:r>
        <w:rPr>
          <w:sz w:val="24"/>
        </w:rPr>
        <w:t>using</w:t>
      </w:r>
      <w:r>
        <w:rPr>
          <w:spacing w:val="-6"/>
          <w:sz w:val="24"/>
        </w:rPr>
        <w:t xml:space="preserve"> </w:t>
      </w:r>
      <w:r>
        <w:rPr>
          <w:sz w:val="24"/>
        </w:rPr>
        <w:t>various</w:t>
      </w:r>
      <w:r>
        <w:rPr>
          <w:spacing w:val="-7"/>
          <w:sz w:val="24"/>
        </w:rPr>
        <w:t xml:space="preserve"> </w:t>
      </w:r>
      <w:r>
        <w:rPr>
          <w:sz w:val="24"/>
        </w:rPr>
        <w:t>methods.</w:t>
      </w:r>
    </w:p>
    <w:p w:rsidR="0029340C" w:rsidRDefault="0029340C" w:rsidP="00617A6F">
      <w:pPr>
        <w:pStyle w:val="ListParagraph"/>
        <w:numPr>
          <w:ilvl w:val="0"/>
          <w:numId w:val="148"/>
        </w:numPr>
        <w:tabs>
          <w:tab w:val="left" w:pos="1240"/>
          <w:tab w:val="left" w:pos="1241"/>
        </w:tabs>
        <w:spacing w:before="0" w:line="240" w:lineRule="exact"/>
        <w:rPr>
          <w:sz w:val="24"/>
        </w:rPr>
      </w:pPr>
      <w:r>
        <w:rPr>
          <w:sz w:val="24"/>
        </w:rPr>
        <w:t>Study</w:t>
      </w:r>
      <w:r>
        <w:rPr>
          <w:spacing w:val="-11"/>
          <w:sz w:val="24"/>
        </w:rPr>
        <w:t xml:space="preserve"> </w:t>
      </w:r>
      <w:r>
        <w:rPr>
          <w:sz w:val="24"/>
        </w:rPr>
        <w:t>effect</w:t>
      </w:r>
      <w:r>
        <w:rPr>
          <w:spacing w:val="4"/>
          <w:sz w:val="24"/>
        </w:rPr>
        <w:t xml:space="preserve"> </w:t>
      </w:r>
      <w:r>
        <w:rPr>
          <w:sz w:val="24"/>
        </w:rPr>
        <w:t>of</w:t>
      </w:r>
      <w:r>
        <w:rPr>
          <w:spacing w:val="-8"/>
          <w:sz w:val="24"/>
        </w:rPr>
        <w:t xml:space="preserve"> </w:t>
      </w:r>
      <w:r>
        <w:rPr>
          <w:sz w:val="24"/>
        </w:rPr>
        <w:t>excitation</w:t>
      </w:r>
      <w:r>
        <w:rPr>
          <w:spacing w:val="-6"/>
          <w:sz w:val="24"/>
        </w:rPr>
        <w:t xml:space="preserve"> </w:t>
      </w:r>
      <w:r>
        <w:rPr>
          <w:sz w:val="24"/>
        </w:rPr>
        <w:t>on</w:t>
      </w:r>
      <w:r>
        <w:rPr>
          <w:spacing w:val="-6"/>
          <w:sz w:val="24"/>
        </w:rPr>
        <w:t xml:space="preserve"> </w:t>
      </w:r>
      <w:r>
        <w:rPr>
          <w:sz w:val="24"/>
        </w:rPr>
        <w:t>armature</w:t>
      </w:r>
      <w:r>
        <w:rPr>
          <w:spacing w:val="-1"/>
          <w:sz w:val="24"/>
        </w:rPr>
        <w:t xml:space="preserve"> </w:t>
      </w:r>
      <w:r>
        <w:rPr>
          <w:sz w:val="24"/>
        </w:rPr>
        <w:t>current</w:t>
      </w:r>
      <w:r>
        <w:rPr>
          <w:spacing w:val="4"/>
          <w:sz w:val="24"/>
        </w:rPr>
        <w:t xml:space="preserve"> </w:t>
      </w:r>
      <w:r>
        <w:rPr>
          <w:sz w:val="24"/>
        </w:rPr>
        <w:t>&amp;</w:t>
      </w:r>
      <w:r>
        <w:rPr>
          <w:spacing w:val="-6"/>
          <w:sz w:val="24"/>
        </w:rPr>
        <w:t xml:space="preserve"> </w:t>
      </w:r>
      <w:r>
        <w:rPr>
          <w:sz w:val="24"/>
        </w:rPr>
        <w:t>power factor.</w:t>
      </w:r>
    </w:p>
    <w:p w:rsidR="0029340C" w:rsidRDefault="0029340C" w:rsidP="00617A6F">
      <w:pPr>
        <w:pStyle w:val="ListParagraph"/>
        <w:numPr>
          <w:ilvl w:val="0"/>
          <w:numId w:val="148"/>
        </w:numPr>
        <w:tabs>
          <w:tab w:val="left" w:pos="1240"/>
          <w:tab w:val="left" w:pos="1241"/>
        </w:tabs>
        <w:spacing w:before="0" w:line="258" w:lineRule="exact"/>
        <w:rPr>
          <w:sz w:val="24"/>
        </w:rPr>
      </w:pPr>
      <w:r>
        <w:rPr>
          <w:sz w:val="24"/>
        </w:rPr>
        <w:t>Study</w:t>
      </w:r>
      <w:r>
        <w:rPr>
          <w:spacing w:val="-11"/>
          <w:sz w:val="24"/>
        </w:rPr>
        <w:t xml:space="preserve"> </w:t>
      </w:r>
      <w:r>
        <w:rPr>
          <w:sz w:val="24"/>
        </w:rPr>
        <w:t>of</w:t>
      </w:r>
      <w:r>
        <w:rPr>
          <w:spacing w:val="-8"/>
          <w:sz w:val="24"/>
        </w:rPr>
        <w:t xml:space="preserve"> </w:t>
      </w:r>
      <w:r>
        <w:rPr>
          <w:sz w:val="24"/>
        </w:rPr>
        <w:t>Torque</w:t>
      </w:r>
      <w:r>
        <w:rPr>
          <w:spacing w:val="-2"/>
          <w:sz w:val="24"/>
        </w:rPr>
        <w:t xml:space="preserve"> </w:t>
      </w:r>
      <w:r>
        <w:rPr>
          <w:sz w:val="24"/>
        </w:rPr>
        <w:t>angle</w:t>
      </w:r>
      <w:r>
        <w:rPr>
          <w:spacing w:val="-2"/>
          <w:sz w:val="24"/>
        </w:rPr>
        <w:t xml:space="preserve"> </w:t>
      </w:r>
      <w:r>
        <w:rPr>
          <w:sz w:val="24"/>
        </w:rPr>
        <w:t>with</w:t>
      </w:r>
      <w:r>
        <w:rPr>
          <w:spacing w:val="-5"/>
          <w:sz w:val="24"/>
        </w:rPr>
        <w:t xml:space="preserve"> </w:t>
      </w:r>
      <w:r>
        <w:rPr>
          <w:sz w:val="24"/>
        </w:rPr>
        <w:t>change</w:t>
      </w:r>
      <w:r>
        <w:rPr>
          <w:spacing w:val="-2"/>
          <w:sz w:val="24"/>
        </w:rPr>
        <w:t xml:space="preserve"> </w:t>
      </w:r>
      <w:r>
        <w:rPr>
          <w:sz w:val="24"/>
        </w:rPr>
        <w:t>of</w:t>
      </w:r>
      <w:r>
        <w:rPr>
          <w:spacing w:val="-8"/>
          <w:sz w:val="24"/>
        </w:rPr>
        <w:t xml:space="preserve"> </w:t>
      </w:r>
      <w:r>
        <w:rPr>
          <w:sz w:val="24"/>
        </w:rPr>
        <w:t>load.</w:t>
      </w:r>
    </w:p>
    <w:p w:rsidR="0029340C" w:rsidRDefault="0029340C" w:rsidP="0029340C">
      <w:pPr>
        <w:pStyle w:val="Heading2"/>
        <w:spacing w:before="204" w:line="258" w:lineRule="exact"/>
        <w:ind w:left="520"/>
      </w:pPr>
      <w:r>
        <w:t>CONVERTERS</w:t>
      </w:r>
      <w:r>
        <w:rPr>
          <w:spacing w:val="-7"/>
        </w:rPr>
        <w:t xml:space="preserve"> </w:t>
      </w:r>
      <w:r>
        <w:t>AND</w:t>
      </w:r>
      <w:r>
        <w:rPr>
          <w:spacing w:val="-7"/>
        </w:rPr>
        <w:t xml:space="preserve"> </w:t>
      </w:r>
      <w:r>
        <w:t>RECTIFIERS</w:t>
      </w:r>
    </w:p>
    <w:p w:rsidR="0029340C" w:rsidRDefault="0029340C" w:rsidP="00617A6F">
      <w:pPr>
        <w:pStyle w:val="ListParagraph"/>
        <w:numPr>
          <w:ilvl w:val="0"/>
          <w:numId w:val="147"/>
        </w:numPr>
        <w:tabs>
          <w:tab w:val="left" w:pos="1240"/>
          <w:tab w:val="left" w:pos="1241"/>
        </w:tabs>
        <w:spacing w:before="0" w:line="240" w:lineRule="exact"/>
        <w:rPr>
          <w:sz w:val="24"/>
        </w:rPr>
      </w:pPr>
      <w:r>
        <w:rPr>
          <w:sz w:val="24"/>
        </w:rPr>
        <w:t>Study</w:t>
      </w:r>
      <w:r>
        <w:rPr>
          <w:spacing w:val="-6"/>
          <w:sz w:val="24"/>
        </w:rPr>
        <w:t xml:space="preserve"> </w:t>
      </w:r>
      <w:r>
        <w:rPr>
          <w:sz w:val="24"/>
        </w:rPr>
        <w:t>&amp; operate</w:t>
      </w:r>
      <w:r>
        <w:rPr>
          <w:spacing w:val="4"/>
          <w:sz w:val="24"/>
        </w:rPr>
        <w:t xml:space="preserve"> </w:t>
      </w:r>
      <w:r>
        <w:rPr>
          <w:sz w:val="24"/>
        </w:rPr>
        <w:t>motor</w:t>
      </w:r>
      <w:r>
        <w:rPr>
          <w:spacing w:val="6"/>
          <w:sz w:val="24"/>
        </w:rPr>
        <w:t xml:space="preserve"> </w:t>
      </w:r>
      <w:r>
        <w:rPr>
          <w:sz w:val="24"/>
        </w:rPr>
        <w:t>generator</w:t>
      </w:r>
      <w:r>
        <w:rPr>
          <w:spacing w:val="6"/>
          <w:sz w:val="24"/>
        </w:rPr>
        <w:t xml:space="preserve"> </w:t>
      </w:r>
      <w:r>
        <w:rPr>
          <w:sz w:val="24"/>
        </w:rPr>
        <w:t>set.</w:t>
      </w:r>
    </w:p>
    <w:p w:rsidR="0029340C" w:rsidRDefault="0029340C" w:rsidP="00617A6F">
      <w:pPr>
        <w:pStyle w:val="ListParagraph"/>
        <w:numPr>
          <w:ilvl w:val="0"/>
          <w:numId w:val="147"/>
        </w:numPr>
        <w:tabs>
          <w:tab w:val="left" w:pos="1240"/>
          <w:tab w:val="left" w:pos="1241"/>
        </w:tabs>
        <w:spacing w:before="0" w:line="240" w:lineRule="exact"/>
        <w:rPr>
          <w:sz w:val="24"/>
        </w:rPr>
      </w:pPr>
      <w:r>
        <w:rPr>
          <w:sz w:val="24"/>
        </w:rPr>
        <w:t>Study</w:t>
      </w:r>
      <w:r>
        <w:rPr>
          <w:spacing w:val="-12"/>
          <w:sz w:val="24"/>
        </w:rPr>
        <w:t xml:space="preserve"> </w:t>
      </w:r>
      <w:r>
        <w:rPr>
          <w:sz w:val="24"/>
        </w:rPr>
        <w:t>of</w:t>
      </w:r>
      <w:r>
        <w:rPr>
          <w:spacing w:val="-9"/>
          <w:sz w:val="24"/>
        </w:rPr>
        <w:t xml:space="preserve"> </w:t>
      </w:r>
      <w:r>
        <w:rPr>
          <w:sz w:val="24"/>
        </w:rPr>
        <w:t>brushless</w:t>
      </w:r>
      <w:r>
        <w:rPr>
          <w:spacing w:val="-3"/>
          <w:sz w:val="24"/>
        </w:rPr>
        <w:t xml:space="preserve"> </w:t>
      </w:r>
      <w:r>
        <w:rPr>
          <w:sz w:val="24"/>
        </w:rPr>
        <w:t>A.C</w:t>
      </w:r>
      <w:r>
        <w:rPr>
          <w:spacing w:val="-4"/>
          <w:sz w:val="24"/>
        </w:rPr>
        <w:t xml:space="preserve"> </w:t>
      </w:r>
      <w:r>
        <w:rPr>
          <w:sz w:val="24"/>
        </w:rPr>
        <w:t>generator.</w:t>
      </w:r>
    </w:p>
    <w:p w:rsidR="0029340C" w:rsidRDefault="0029340C" w:rsidP="00617A6F">
      <w:pPr>
        <w:pStyle w:val="ListParagraph"/>
        <w:numPr>
          <w:ilvl w:val="0"/>
          <w:numId w:val="147"/>
        </w:numPr>
        <w:tabs>
          <w:tab w:val="left" w:pos="1240"/>
          <w:tab w:val="left" w:pos="1241"/>
        </w:tabs>
        <w:spacing w:before="0" w:line="258" w:lineRule="exact"/>
        <w:rPr>
          <w:sz w:val="24"/>
        </w:rPr>
      </w:pPr>
      <w:r>
        <w:rPr>
          <w:sz w:val="24"/>
        </w:rPr>
        <w:t>Study</w:t>
      </w:r>
      <w:r>
        <w:rPr>
          <w:spacing w:val="-6"/>
          <w:sz w:val="24"/>
        </w:rPr>
        <w:t xml:space="preserve"> </w:t>
      </w:r>
      <w:r>
        <w:rPr>
          <w:sz w:val="24"/>
        </w:rPr>
        <w:t>of</w:t>
      </w:r>
      <w:r>
        <w:rPr>
          <w:spacing w:val="-3"/>
          <w:sz w:val="24"/>
        </w:rPr>
        <w:t xml:space="preserve"> </w:t>
      </w:r>
      <w:r>
        <w:rPr>
          <w:sz w:val="24"/>
        </w:rPr>
        <w:t>servomotor.</w:t>
      </w:r>
    </w:p>
    <w:p w:rsidR="0029340C" w:rsidRDefault="0029340C">
      <w:pPr>
        <w:pStyle w:val="Heading3"/>
        <w:spacing w:before="190"/>
        <w:ind w:left="160" w:firstLine="0"/>
        <w:rPr>
          <w:rFonts w:eastAsia="SimSun"/>
          <w:sz w:val="23"/>
          <w:szCs w:val="23"/>
          <w:lang w:eastAsia="zh-CN"/>
        </w:rPr>
      </w:pPr>
    </w:p>
    <w:p w:rsidR="0029340C" w:rsidRDefault="0029340C">
      <w:pPr>
        <w:pStyle w:val="Heading3"/>
        <w:spacing w:before="190"/>
        <w:ind w:left="160" w:firstLine="0"/>
        <w:rPr>
          <w:rFonts w:eastAsia="SimSun"/>
          <w:sz w:val="23"/>
          <w:szCs w:val="23"/>
          <w:lang w:eastAsia="zh-CN"/>
        </w:rPr>
      </w:pPr>
    </w:p>
    <w:p w:rsidR="0029340C" w:rsidRDefault="0029340C">
      <w:pPr>
        <w:pStyle w:val="Heading3"/>
        <w:spacing w:before="190"/>
        <w:ind w:left="160" w:firstLine="0"/>
        <w:rPr>
          <w:rFonts w:eastAsia="SimSun"/>
          <w:sz w:val="23"/>
          <w:szCs w:val="23"/>
          <w:lang w:eastAsia="zh-CN"/>
        </w:rPr>
      </w:pPr>
    </w:p>
    <w:p w:rsidR="0029340C" w:rsidRDefault="0029340C">
      <w:pPr>
        <w:pStyle w:val="Heading3"/>
        <w:spacing w:before="190"/>
        <w:ind w:left="160" w:firstLine="0"/>
        <w:rPr>
          <w:rFonts w:eastAsia="SimSun"/>
          <w:sz w:val="23"/>
          <w:szCs w:val="23"/>
          <w:lang w:eastAsia="zh-CN"/>
        </w:rPr>
      </w:pPr>
    </w:p>
    <w:p w:rsidR="0029340C" w:rsidRDefault="0029340C">
      <w:pPr>
        <w:pStyle w:val="Heading3"/>
        <w:spacing w:before="190"/>
        <w:ind w:left="160" w:firstLine="0"/>
        <w:rPr>
          <w:rFonts w:eastAsia="SimSun"/>
          <w:sz w:val="23"/>
          <w:szCs w:val="23"/>
          <w:lang w:eastAsia="zh-CN"/>
        </w:rPr>
      </w:pPr>
    </w:p>
    <w:p w:rsidR="0029340C" w:rsidRDefault="0029340C">
      <w:pPr>
        <w:pStyle w:val="Heading3"/>
        <w:spacing w:before="190"/>
        <w:ind w:left="160" w:firstLine="0"/>
        <w:rPr>
          <w:rFonts w:eastAsia="SimSun"/>
          <w:sz w:val="23"/>
          <w:szCs w:val="23"/>
          <w:lang w:eastAsia="zh-CN"/>
        </w:rPr>
      </w:pPr>
    </w:p>
    <w:p w:rsidR="0029340C" w:rsidRDefault="0029340C">
      <w:pPr>
        <w:pStyle w:val="Heading3"/>
        <w:spacing w:before="190"/>
        <w:ind w:left="160" w:firstLine="0"/>
        <w:rPr>
          <w:rFonts w:eastAsia="SimSun"/>
          <w:sz w:val="23"/>
          <w:szCs w:val="23"/>
          <w:lang w:eastAsia="zh-CN"/>
        </w:rPr>
      </w:pPr>
    </w:p>
    <w:p w:rsidR="0029340C" w:rsidRDefault="0029340C">
      <w:pPr>
        <w:pStyle w:val="Heading3"/>
        <w:spacing w:before="190"/>
        <w:ind w:left="160" w:firstLine="0"/>
        <w:rPr>
          <w:rFonts w:eastAsia="SimSun"/>
          <w:sz w:val="23"/>
          <w:szCs w:val="23"/>
          <w:lang w:eastAsia="zh-CN"/>
        </w:rPr>
      </w:pPr>
    </w:p>
    <w:p w:rsidR="0029340C" w:rsidRDefault="0029340C">
      <w:pPr>
        <w:pStyle w:val="Heading3"/>
        <w:spacing w:before="190"/>
        <w:ind w:left="160" w:firstLine="0"/>
        <w:rPr>
          <w:rFonts w:eastAsia="SimSun"/>
          <w:sz w:val="23"/>
          <w:szCs w:val="23"/>
          <w:lang w:eastAsia="zh-CN"/>
        </w:rPr>
      </w:pPr>
    </w:p>
    <w:p w:rsidR="0029340C" w:rsidRDefault="0029340C">
      <w:pPr>
        <w:pStyle w:val="Heading3"/>
        <w:spacing w:before="190"/>
        <w:ind w:left="160" w:firstLine="0"/>
        <w:rPr>
          <w:rFonts w:eastAsia="SimSun"/>
          <w:sz w:val="23"/>
          <w:szCs w:val="23"/>
          <w:lang w:eastAsia="zh-CN"/>
        </w:rPr>
      </w:pPr>
    </w:p>
    <w:p w:rsidR="0029340C" w:rsidRDefault="0029340C">
      <w:pPr>
        <w:pStyle w:val="Heading3"/>
        <w:spacing w:before="190"/>
        <w:ind w:left="160" w:firstLine="0"/>
        <w:rPr>
          <w:rFonts w:eastAsia="SimSun"/>
          <w:sz w:val="23"/>
          <w:szCs w:val="23"/>
          <w:lang w:eastAsia="zh-CN"/>
        </w:rPr>
      </w:pPr>
    </w:p>
    <w:p w:rsidR="0029340C" w:rsidRDefault="0029340C">
      <w:pPr>
        <w:pStyle w:val="Heading3"/>
        <w:spacing w:before="190"/>
        <w:ind w:left="160" w:firstLine="0"/>
        <w:rPr>
          <w:rFonts w:eastAsia="SimSun"/>
          <w:sz w:val="23"/>
          <w:szCs w:val="23"/>
          <w:lang w:eastAsia="zh-CN"/>
        </w:rPr>
      </w:pPr>
    </w:p>
    <w:p w:rsidR="0029340C" w:rsidRDefault="0029340C">
      <w:pPr>
        <w:pStyle w:val="Heading3"/>
        <w:spacing w:before="190"/>
        <w:ind w:left="160" w:firstLine="0"/>
        <w:rPr>
          <w:rFonts w:eastAsia="SimSun"/>
          <w:sz w:val="23"/>
          <w:szCs w:val="23"/>
          <w:lang w:eastAsia="zh-CN"/>
        </w:rPr>
      </w:pPr>
    </w:p>
    <w:p w:rsidR="0029340C" w:rsidRDefault="0029340C">
      <w:pPr>
        <w:pStyle w:val="Heading3"/>
        <w:spacing w:before="190"/>
        <w:ind w:left="160" w:firstLine="0"/>
        <w:rPr>
          <w:rFonts w:eastAsia="SimSun"/>
          <w:sz w:val="23"/>
          <w:szCs w:val="23"/>
          <w:lang w:eastAsia="zh-CN"/>
        </w:rPr>
      </w:pPr>
    </w:p>
    <w:p w:rsidR="004A2750" w:rsidRDefault="004A2750">
      <w:pPr>
        <w:pStyle w:val="Heading3"/>
        <w:spacing w:before="190"/>
        <w:ind w:left="160" w:firstLine="0"/>
        <w:rPr>
          <w:rFonts w:eastAsia="SimSun"/>
          <w:sz w:val="23"/>
          <w:szCs w:val="23"/>
          <w:lang w:eastAsia="zh-CN"/>
        </w:rPr>
      </w:pPr>
    </w:p>
    <w:p w:rsidR="005F6964" w:rsidRDefault="00582FCD">
      <w:pPr>
        <w:pStyle w:val="Heading3"/>
        <w:spacing w:before="190"/>
        <w:ind w:left="160" w:firstLine="0"/>
        <w:rPr>
          <w:sz w:val="23"/>
          <w:szCs w:val="23"/>
        </w:rPr>
      </w:pPr>
      <w:r>
        <w:rPr>
          <w:rFonts w:eastAsia="SimSun" w:hint="eastAsia"/>
          <w:sz w:val="23"/>
          <w:szCs w:val="23"/>
          <w:lang w:eastAsia="zh-CN"/>
        </w:rPr>
        <w:lastRenderedPageBreak/>
        <w:t xml:space="preserve">3.11 </w:t>
      </w:r>
      <w:r w:rsidR="0029340C">
        <w:rPr>
          <w:sz w:val="23"/>
          <w:szCs w:val="23"/>
        </w:rPr>
        <w:t>ET-26</w:t>
      </w:r>
      <w:r>
        <w:rPr>
          <w:sz w:val="23"/>
          <w:szCs w:val="23"/>
        </w:rPr>
        <w:t>1 APPLICATION OF COMPUTER IN ELECTRICAL TECHNOLOGY</w:t>
      </w:r>
    </w:p>
    <w:p w:rsidR="005F6964" w:rsidRDefault="005F6964">
      <w:pPr>
        <w:pStyle w:val="BodyText"/>
        <w:spacing w:before="4"/>
        <w:ind w:left="0" w:firstLine="0"/>
        <w:rPr>
          <w:b/>
          <w:sz w:val="23"/>
          <w:szCs w:val="23"/>
        </w:rPr>
      </w:pPr>
    </w:p>
    <w:tbl>
      <w:tblPr>
        <w:tblW w:w="0" w:type="auto"/>
        <w:tblInd w:w="117" w:type="dxa"/>
        <w:tblLayout w:type="fixed"/>
        <w:tblCellMar>
          <w:left w:w="0" w:type="dxa"/>
          <w:right w:w="0" w:type="dxa"/>
        </w:tblCellMar>
        <w:tblLook w:val="04A0" w:firstRow="1" w:lastRow="0" w:firstColumn="1" w:lastColumn="0" w:noHBand="0" w:noVBand="1"/>
      </w:tblPr>
      <w:tblGrid>
        <w:gridCol w:w="4161"/>
        <w:gridCol w:w="2810"/>
        <w:gridCol w:w="694"/>
        <w:gridCol w:w="730"/>
        <w:gridCol w:w="442"/>
      </w:tblGrid>
      <w:tr w:rsidR="005F6964">
        <w:trPr>
          <w:trHeight w:val="230"/>
        </w:trPr>
        <w:tc>
          <w:tcPr>
            <w:tcW w:w="4161" w:type="dxa"/>
          </w:tcPr>
          <w:p w:rsidR="005F6964" w:rsidRDefault="00582FCD">
            <w:pPr>
              <w:pStyle w:val="TableParagraph"/>
              <w:spacing w:line="210" w:lineRule="exact"/>
              <w:rPr>
                <w:b/>
                <w:sz w:val="23"/>
                <w:szCs w:val="23"/>
              </w:rPr>
            </w:pPr>
            <w:r>
              <w:rPr>
                <w:b/>
                <w:sz w:val="23"/>
                <w:szCs w:val="23"/>
              </w:rPr>
              <w:t>Total Contact Hours</w:t>
            </w:r>
          </w:p>
        </w:tc>
        <w:tc>
          <w:tcPr>
            <w:tcW w:w="2810" w:type="dxa"/>
          </w:tcPr>
          <w:p w:rsidR="005F6964" w:rsidRDefault="00582FCD">
            <w:pPr>
              <w:pStyle w:val="TableParagraph"/>
              <w:spacing w:line="210" w:lineRule="exact"/>
              <w:ind w:right="296"/>
              <w:jc w:val="right"/>
              <w:rPr>
                <w:w w:val="99"/>
                <w:sz w:val="23"/>
                <w:szCs w:val="23"/>
              </w:rPr>
            </w:pPr>
            <w:r>
              <w:rPr>
                <w:w w:val="99"/>
                <w:sz w:val="23"/>
                <w:szCs w:val="23"/>
              </w:rPr>
              <w:t>T</w:t>
            </w:r>
          </w:p>
          <w:p w:rsidR="005F6964" w:rsidRDefault="00582FCD">
            <w:pPr>
              <w:pStyle w:val="TableParagraph"/>
              <w:spacing w:line="210" w:lineRule="exact"/>
              <w:ind w:right="296"/>
              <w:jc w:val="right"/>
              <w:rPr>
                <w:rFonts w:eastAsiaTheme="minorEastAsia"/>
                <w:sz w:val="23"/>
                <w:szCs w:val="23"/>
                <w:lang w:eastAsia="zh-CN"/>
              </w:rPr>
            </w:pPr>
            <w:r>
              <w:rPr>
                <w:rFonts w:eastAsiaTheme="minorEastAsia"/>
                <w:w w:val="99"/>
                <w:sz w:val="23"/>
                <w:szCs w:val="23"/>
                <w:lang w:eastAsia="zh-CN"/>
              </w:rPr>
              <w:t>0</w:t>
            </w:r>
          </w:p>
        </w:tc>
        <w:tc>
          <w:tcPr>
            <w:tcW w:w="694" w:type="dxa"/>
          </w:tcPr>
          <w:p w:rsidR="005F6964" w:rsidRDefault="00582FCD">
            <w:pPr>
              <w:pStyle w:val="TableParagraph"/>
              <w:spacing w:line="210" w:lineRule="exact"/>
              <w:jc w:val="center"/>
              <w:rPr>
                <w:w w:val="99"/>
                <w:sz w:val="23"/>
                <w:szCs w:val="23"/>
              </w:rPr>
            </w:pPr>
            <w:r>
              <w:rPr>
                <w:w w:val="99"/>
                <w:sz w:val="23"/>
                <w:szCs w:val="23"/>
              </w:rPr>
              <w:t>P</w:t>
            </w:r>
          </w:p>
          <w:p w:rsidR="005F6964" w:rsidRDefault="00582FCD">
            <w:pPr>
              <w:pStyle w:val="TableParagraph"/>
              <w:spacing w:line="210" w:lineRule="exact"/>
              <w:jc w:val="center"/>
              <w:rPr>
                <w:rFonts w:eastAsiaTheme="minorEastAsia"/>
                <w:sz w:val="23"/>
                <w:szCs w:val="23"/>
                <w:lang w:eastAsia="zh-CN"/>
              </w:rPr>
            </w:pPr>
            <w:r>
              <w:rPr>
                <w:rFonts w:eastAsiaTheme="minorEastAsia"/>
                <w:w w:val="99"/>
                <w:sz w:val="23"/>
                <w:szCs w:val="23"/>
                <w:lang w:eastAsia="zh-CN"/>
              </w:rPr>
              <w:t>3</w:t>
            </w:r>
          </w:p>
        </w:tc>
        <w:tc>
          <w:tcPr>
            <w:tcW w:w="730" w:type="dxa"/>
          </w:tcPr>
          <w:p w:rsidR="005F6964" w:rsidRDefault="00582FCD">
            <w:pPr>
              <w:pStyle w:val="TableParagraph"/>
              <w:spacing w:line="210" w:lineRule="exact"/>
              <w:ind w:left="15"/>
              <w:jc w:val="center"/>
              <w:rPr>
                <w:w w:val="99"/>
                <w:sz w:val="23"/>
                <w:szCs w:val="23"/>
              </w:rPr>
            </w:pPr>
            <w:r>
              <w:rPr>
                <w:w w:val="99"/>
                <w:sz w:val="23"/>
                <w:szCs w:val="23"/>
              </w:rPr>
              <w:t>C</w:t>
            </w:r>
          </w:p>
          <w:p w:rsidR="005F6964" w:rsidRDefault="00582FCD">
            <w:pPr>
              <w:pStyle w:val="TableParagraph"/>
              <w:spacing w:line="210" w:lineRule="exact"/>
              <w:ind w:left="15"/>
              <w:jc w:val="center"/>
              <w:rPr>
                <w:rFonts w:eastAsiaTheme="minorEastAsia"/>
                <w:sz w:val="23"/>
                <w:szCs w:val="23"/>
                <w:lang w:eastAsia="zh-CN"/>
              </w:rPr>
            </w:pPr>
            <w:r>
              <w:rPr>
                <w:rFonts w:eastAsiaTheme="minorEastAsia" w:hint="eastAsia"/>
                <w:sz w:val="23"/>
                <w:szCs w:val="23"/>
                <w:lang w:eastAsia="zh-CN"/>
              </w:rPr>
              <w:t>1</w:t>
            </w:r>
          </w:p>
        </w:tc>
        <w:tc>
          <w:tcPr>
            <w:tcW w:w="442" w:type="dxa"/>
          </w:tcPr>
          <w:p w:rsidR="005F6964" w:rsidRDefault="005F6964">
            <w:pPr>
              <w:pStyle w:val="TableParagraph"/>
              <w:rPr>
                <w:sz w:val="23"/>
                <w:szCs w:val="23"/>
              </w:rPr>
            </w:pPr>
          </w:p>
        </w:tc>
      </w:tr>
      <w:tr w:rsidR="005F6964">
        <w:trPr>
          <w:trHeight w:val="230"/>
        </w:trPr>
        <w:tc>
          <w:tcPr>
            <w:tcW w:w="4161" w:type="dxa"/>
          </w:tcPr>
          <w:p w:rsidR="005F6964" w:rsidRDefault="00582FCD">
            <w:pPr>
              <w:pStyle w:val="TableParagraph"/>
              <w:spacing w:line="210" w:lineRule="exact"/>
              <w:ind w:right="2367"/>
              <w:jc w:val="right"/>
              <w:rPr>
                <w:sz w:val="23"/>
                <w:szCs w:val="23"/>
              </w:rPr>
            </w:pPr>
            <w:r>
              <w:rPr>
                <w:sz w:val="23"/>
                <w:szCs w:val="23"/>
              </w:rPr>
              <w:t>Practical:     96</w:t>
            </w:r>
          </w:p>
        </w:tc>
        <w:tc>
          <w:tcPr>
            <w:tcW w:w="2810" w:type="dxa"/>
          </w:tcPr>
          <w:p w:rsidR="005F6964" w:rsidRDefault="005F6964">
            <w:pPr>
              <w:pStyle w:val="TableParagraph"/>
              <w:rPr>
                <w:sz w:val="23"/>
                <w:szCs w:val="23"/>
              </w:rPr>
            </w:pPr>
          </w:p>
        </w:tc>
        <w:tc>
          <w:tcPr>
            <w:tcW w:w="694" w:type="dxa"/>
          </w:tcPr>
          <w:p w:rsidR="005F6964" w:rsidRDefault="005F6964">
            <w:pPr>
              <w:pStyle w:val="TableParagraph"/>
              <w:spacing w:line="210" w:lineRule="exact"/>
              <w:ind w:right="13"/>
              <w:rPr>
                <w:sz w:val="23"/>
                <w:szCs w:val="23"/>
              </w:rPr>
            </w:pPr>
          </w:p>
        </w:tc>
        <w:tc>
          <w:tcPr>
            <w:tcW w:w="730" w:type="dxa"/>
          </w:tcPr>
          <w:p w:rsidR="005F6964" w:rsidRDefault="005F6964">
            <w:pPr>
              <w:pStyle w:val="TableParagraph"/>
              <w:spacing w:line="210" w:lineRule="exact"/>
              <w:ind w:right="17"/>
              <w:jc w:val="center"/>
              <w:rPr>
                <w:sz w:val="23"/>
                <w:szCs w:val="23"/>
              </w:rPr>
            </w:pPr>
          </w:p>
        </w:tc>
        <w:tc>
          <w:tcPr>
            <w:tcW w:w="442" w:type="dxa"/>
          </w:tcPr>
          <w:p w:rsidR="005F6964" w:rsidRDefault="005F6964">
            <w:pPr>
              <w:pStyle w:val="TableParagraph"/>
              <w:spacing w:line="210" w:lineRule="exact"/>
              <w:ind w:right="45"/>
              <w:jc w:val="right"/>
              <w:rPr>
                <w:sz w:val="23"/>
                <w:szCs w:val="23"/>
              </w:rPr>
            </w:pPr>
          </w:p>
        </w:tc>
      </w:tr>
    </w:tbl>
    <w:p w:rsidR="005F6964" w:rsidRDefault="005F6964">
      <w:pPr>
        <w:pStyle w:val="BodyText"/>
        <w:spacing w:before="11"/>
        <w:ind w:left="0" w:firstLine="0"/>
        <w:rPr>
          <w:b/>
          <w:sz w:val="23"/>
          <w:szCs w:val="23"/>
        </w:rPr>
      </w:pPr>
    </w:p>
    <w:p w:rsidR="005F6964" w:rsidRDefault="00582FCD">
      <w:pPr>
        <w:pStyle w:val="BodyText"/>
        <w:spacing w:before="0" w:line="249" w:lineRule="auto"/>
        <w:ind w:left="880" w:right="158" w:hanging="720"/>
        <w:jc w:val="both"/>
        <w:rPr>
          <w:sz w:val="23"/>
          <w:szCs w:val="23"/>
        </w:rPr>
      </w:pPr>
      <w:proofErr w:type="gramStart"/>
      <w:r>
        <w:rPr>
          <w:b/>
          <w:spacing w:val="-3"/>
          <w:sz w:val="23"/>
          <w:szCs w:val="23"/>
        </w:rPr>
        <w:t xml:space="preserve">AIM  </w:t>
      </w:r>
      <w:r>
        <w:rPr>
          <w:sz w:val="23"/>
          <w:szCs w:val="23"/>
        </w:rPr>
        <w:t>The</w:t>
      </w:r>
      <w:proofErr w:type="gramEnd"/>
      <w:r>
        <w:rPr>
          <w:sz w:val="23"/>
          <w:szCs w:val="23"/>
        </w:rPr>
        <w:t xml:space="preserve"> </w:t>
      </w:r>
      <w:r>
        <w:rPr>
          <w:spacing w:val="-3"/>
          <w:sz w:val="23"/>
          <w:szCs w:val="23"/>
        </w:rPr>
        <w:t xml:space="preserve">course aims </w:t>
      </w:r>
      <w:r>
        <w:rPr>
          <w:sz w:val="23"/>
          <w:szCs w:val="23"/>
        </w:rPr>
        <w:t xml:space="preserve">at </w:t>
      </w:r>
      <w:r>
        <w:rPr>
          <w:spacing w:val="-3"/>
          <w:sz w:val="23"/>
          <w:szCs w:val="23"/>
        </w:rPr>
        <w:t xml:space="preserve">providing </w:t>
      </w:r>
      <w:r>
        <w:rPr>
          <w:sz w:val="23"/>
          <w:szCs w:val="23"/>
        </w:rPr>
        <w:t xml:space="preserve">practice in </w:t>
      </w:r>
      <w:r>
        <w:rPr>
          <w:spacing w:val="-3"/>
          <w:sz w:val="23"/>
          <w:szCs w:val="23"/>
        </w:rPr>
        <w:t xml:space="preserve">the  development  </w:t>
      </w:r>
      <w:r>
        <w:rPr>
          <w:spacing w:val="-2"/>
          <w:sz w:val="23"/>
          <w:szCs w:val="23"/>
        </w:rPr>
        <w:t xml:space="preserve">and </w:t>
      </w:r>
      <w:r>
        <w:rPr>
          <w:spacing w:val="-3"/>
          <w:sz w:val="23"/>
          <w:szCs w:val="23"/>
        </w:rPr>
        <w:t xml:space="preserve">use </w:t>
      </w:r>
      <w:r>
        <w:rPr>
          <w:sz w:val="23"/>
          <w:szCs w:val="23"/>
        </w:rPr>
        <w:t xml:space="preserve">of </w:t>
      </w:r>
      <w:r>
        <w:rPr>
          <w:spacing w:val="-4"/>
          <w:sz w:val="23"/>
          <w:szCs w:val="23"/>
        </w:rPr>
        <w:t xml:space="preserve">simple  </w:t>
      </w:r>
      <w:r>
        <w:rPr>
          <w:spacing w:val="-3"/>
          <w:sz w:val="23"/>
          <w:szCs w:val="23"/>
        </w:rPr>
        <w:t xml:space="preserve">computer  </w:t>
      </w:r>
      <w:proofErr w:type="spellStart"/>
      <w:r>
        <w:rPr>
          <w:spacing w:val="-3"/>
          <w:sz w:val="23"/>
          <w:szCs w:val="23"/>
        </w:rPr>
        <w:t>programmes</w:t>
      </w:r>
      <w:proofErr w:type="spellEnd"/>
      <w:r>
        <w:rPr>
          <w:spacing w:val="-3"/>
          <w:sz w:val="23"/>
          <w:szCs w:val="23"/>
        </w:rPr>
        <w:t xml:space="preserve"> </w:t>
      </w:r>
      <w:r>
        <w:rPr>
          <w:sz w:val="23"/>
          <w:szCs w:val="23"/>
        </w:rPr>
        <w:t xml:space="preserve">in </w:t>
      </w:r>
      <w:r>
        <w:rPr>
          <w:spacing w:val="-3"/>
          <w:sz w:val="23"/>
          <w:szCs w:val="23"/>
        </w:rPr>
        <w:t xml:space="preserve">high level languages such </w:t>
      </w:r>
      <w:r>
        <w:rPr>
          <w:sz w:val="23"/>
          <w:szCs w:val="23"/>
        </w:rPr>
        <w:t xml:space="preserve">as C++. It </w:t>
      </w:r>
      <w:r>
        <w:rPr>
          <w:spacing w:val="-3"/>
          <w:sz w:val="23"/>
          <w:szCs w:val="23"/>
        </w:rPr>
        <w:t xml:space="preserve">provides </w:t>
      </w:r>
      <w:r>
        <w:rPr>
          <w:sz w:val="23"/>
          <w:szCs w:val="23"/>
        </w:rPr>
        <w:t xml:space="preserve">an </w:t>
      </w:r>
      <w:r>
        <w:rPr>
          <w:spacing w:val="-3"/>
          <w:sz w:val="23"/>
          <w:szCs w:val="23"/>
        </w:rPr>
        <w:t xml:space="preserve">opportunity </w:t>
      </w:r>
      <w:r>
        <w:rPr>
          <w:spacing w:val="-2"/>
          <w:sz w:val="23"/>
          <w:szCs w:val="23"/>
        </w:rPr>
        <w:t xml:space="preserve">for </w:t>
      </w:r>
      <w:r>
        <w:rPr>
          <w:spacing w:val="-3"/>
          <w:sz w:val="23"/>
          <w:szCs w:val="23"/>
        </w:rPr>
        <w:t xml:space="preserve">the use </w:t>
      </w:r>
      <w:r>
        <w:rPr>
          <w:sz w:val="23"/>
          <w:szCs w:val="23"/>
        </w:rPr>
        <w:t xml:space="preserve">of </w:t>
      </w:r>
      <w:r>
        <w:rPr>
          <w:spacing w:val="-2"/>
          <w:sz w:val="23"/>
          <w:szCs w:val="23"/>
        </w:rPr>
        <w:t xml:space="preserve">dedicated </w:t>
      </w:r>
      <w:r>
        <w:rPr>
          <w:spacing w:val="-3"/>
          <w:sz w:val="23"/>
          <w:szCs w:val="23"/>
        </w:rPr>
        <w:t xml:space="preserve">software packages </w:t>
      </w:r>
      <w:r>
        <w:rPr>
          <w:spacing w:val="-2"/>
          <w:sz w:val="23"/>
          <w:szCs w:val="23"/>
        </w:rPr>
        <w:t xml:space="preserve">for </w:t>
      </w:r>
      <w:r>
        <w:rPr>
          <w:spacing w:val="-3"/>
          <w:sz w:val="23"/>
          <w:szCs w:val="23"/>
        </w:rPr>
        <w:t>solving electrical</w:t>
      </w:r>
      <w:r>
        <w:rPr>
          <w:spacing w:val="-5"/>
          <w:sz w:val="23"/>
          <w:szCs w:val="23"/>
        </w:rPr>
        <w:t xml:space="preserve"> </w:t>
      </w:r>
      <w:r>
        <w:rPr>
          <w:spacing w:val="-4"/>
          <w:sz w:val="23"/>
          <w:szCs w:val="23"/>
        </w:rPr>
        <w:t>networks.</w:t>
      </w:r>
    </w:p>
    <w:p w:rsidR="005F6964" w:rsidRDefault="005F6964">
      <w:pPr>
        <w:pStyle w:val="BodyText"/>
        <w:spacing w:before="5"/>
        <w:ind w:left="0" w:firstLine="0"/>
        <w:rPr>
          <w:sz w:val="23"/>
          <w:szCs w:val="23"/>
        </w:rPr>
      </w:pPr>
    </w:p>
    <w:p w:rsidR="005F6964" w:rsidRDefault="00582FCD">
      <w:pPr>
        <w:pStyle w:val="Heading3"/>
        <w:spacing w:before="1"/>
        <w:ind w:left="160" w:firstLine="0"/>
        <w:rPr>
          <w:sz w:val="23"/>
          <w:szCs w:val="23"/>
        </w:rPr>
      </w:pPr>
      <w:r>
        <w:rPr>
          <w:sz w:val="23"/>
          <w:szCs w:val="23"/>
        </w:rPr>
        <w:t>LIST OF PRACTICALS</w:t>
      </w:r>
    </w:p>
    <w:p w:rsidR="005F6964" w:rsidRDefault="00582FCD" w:rsidP="00617A6F">
      <w:pPr>
        <w:pStyle w:val="ListParagraph"/>
        <w:numPr>
          <w:ilvl w:val="0"/>
          <w:numId w:val="76"/>
        </w:numPr>
        <w:tabs>
          <w:tab w:val="left" w:pos="880"/>
          <w:tab w:val="left" w:pos="881"/>
        </w:tabs>
        <w:spacing w:before="5"/>
        <w:ind w:hanging="721"/>
        <w:rPr>
          <w:sz w:val="23"/>
          <w:szCs w:val="23"/>
        </w:rPr>
      </w:pPr>
      <w:r>
        <w:rPr>
          <w:sz w:val="23"/>
          <w:szCs w:val="23"/>
        </w:rPr>
        <w:t>To</w:t>
      </w:r>
      <w:r>
        <w:rPr>
          <w:spacing w:val="-5"/>
          <w:sz w:val="23"/>
          <w:szCs w:val="23"/>
        </w:rPr>
        <w:t xml:space="preserve"> </w:t>
      </w:r>
      <w:r>
        <w:rPr>
          <w:spacing w:val="-3"/>
          <w:sz w:val="23"/>
          <w:szCs w:val="23"/>
        </w:rPr>
        <w:t>use</w:t>
      </w:r>
      <w:r>
        <w:rPr>
          <w:spacing w:val="-4"/>
          <w:sz w:val="23"/>
          <w:szCs w:val="23"/>
        </w:rPr>
        <w:t xml:space="preserve"> </w:t>
      </w:r>
      <w:r>
        <w:rPr>
          <w:spacing w:val="-2"/>
          <w:sz w:val="23"/>
          <w:szCs w:val="23"/>
        </w:rPr>
        <w:t>C++</w:t>
      </w:r>
      <w:r>
        <w:rPr>
          <w:spacing w:val="-5"/>
          <w:sz w:val="23"/>
          <w:szCs w:val="23"/>
        </w:rPr>
        <w:t xml:space="preserve"> </w:t>
      </w:r>
      <w:r>
        <w:rPr>
          <w:sz w:val="23"/>
          <w:szCs w:val="23"/>
        </w:rPr>
        <w:t>as</w:t>
      </w:r>
      <w:r>
        <w:rPr>
          <w:spacing w:val="-6"/>
          <w:sz w:val="23"/>
          <w:szCs w:val="23"/>
        </w:rPr>
        <w:t xml:space="preserve"> </w:t>
      </w:r>
      <w:r>
        <w:rPr>
          <w:sz w:val="23"/>
          <w:szCs w:val="23"/>
        </w:rPr>
        <w:t>a</w:t>
      </w:r>
      <w:r>
        <w:rPr>
          <w:spacing w:val="-4"/>
          <w:sz w:val="23"/>
          <w:szCs w:val="23"/>
        </w:rPr>
        <w:t xml:space="preserve"> </w:t>
      </w:r>
      <w:r>
        <w:rPr>
          <w:sz w:val="23"/>
          <w:szCs w:val="23"/>
        </w:rPr>
        <w:t>tool</w:t>
      </w:r>
      <w:r>
        <w:rPr>
          <w:spacing w:val="-6"/>
          <w:sz w:val="23"/>
          <w:szCs w:val="23"/>
        </w:rPr>
        <w:t xml:space="preserve"> </w:t>
      </w:r>
      <w:r>
        <w:rPr>
          <w:spacing w:val="-2"/>
          <w:sz w:val="23"/>
          <w:szCs w:val="23"/>
        </w:rPr>
        <w:t>for</w:t>
      </w:r>
      <w:r>
        <w:rPr>
          <w:spacing w:val="-4"/>
          <w:sz w:val="23"/>
          <w:szCs w:val="23"/>
        </w:rPr>
        <w:t xml:space="preserve"> </w:t>
      </w:r>
      <w:r>
        <w:rPr>
          <w:sz w:val="23"/>
          <w:szCs w:val="23"/>
        </w:rPr>
        <w:t>problem</w:t>
      </w:r>
      <w:r>
        <w:rPr>
          <w:spacing w:val="-9"/>
          <w:sz w:val="23"/>
          <w:szCs w:val="23"/>
        </w:rPr>
        <w:t xml:space="preserve"> </w:t>
      </w:r>
      <w:r>
        <w:rPr>
          <w:spacing w:val="-3"/>
          <w:sz w:val="23"/>
          <w:szCs w:val="23"/>
        </w:rPr>
        <w:t>solving</w:t>
      </w:r>
      <w:r>
        <w:rPr>
          <w:spacing w:val="-7"/>
          <w:sz w:val="23"/>
          <w:szCs w:val="23"/>
        </w:rPr>
        <w:t xml:space="preserve"> </w:t>
      </w:r>
      <w:r>
        <w:rPr>
          <w:sz w:val="23"/>
          <w:szCs w:val="23"/>
        </w:rPr>
        <w:t>in</w:t>
      </w:r>
      <w:r>
        <w:rPr>
          <w:spacing w:val="-6"/>
          <w:sz w:val="23"/>
          <w:szCs w:val="23"/>
        </w:rPr>
        <w:t xml:space="preserve"> </w:t>
      </w:r>
      <w:r>
        <w:rPr>
          <w:spacing w:val="-3"/>
          <w:sz w:val="23"/>
          <w:szCs w:val="23"/>
        </w:rPr>
        <w:t>Electrical</w:t>
      </w:r>
      <w:r>
        <w:rPr>
          <w:spacing w:val="-5"/>
          <w:sz w:val="23"/>
          <w:szCs w:val="23"/>
        </w:rPr>
        <w:t xml:space="preserve"> </w:t>
      </w:r>
      <w:r>
        <w:rPr>
          <w:spacing w:val="-3"/>
          <w:sz w:val="23"/>
          <w:szCs w:val="23"/>
        </w:rPr>
        <w:t>Technology</w:t>
      </w:r>
      <w:r>
        <w:rPr>
          <w:spacing w:val="-9"/>
          <w:sz w:val="23"/>
          <w:szCs w:val="23"/>
        </w:rPr>
        <w:t xml:space="preserve"> </w:t>
      </w:r>
      <w:r>
        <w:rPr>
          <w:spacing w:val="-3"/>
          <w:sz w:val="23"/>
          <w:szCs w:val="23"/>
        </w:rPr>
        <w:t>such</w:t>
      </w:r>
      <w:r>
        <w:rPr>
          <w:spacing w:val="-6"/>
          <w:sz w:val="23"/>
          <w:szCs w:val="23"/>
        </w:rPr>
        <w:t xml:space="preserve"> </w:t>
      </w:r>
      <w:r>
        <w:rPr>
          <w:spacing w:val="-2"/>
          <w:sz w:val="23"/>
          <w:szCs w:val="23"/>
        </w:rPr>
        <w:t>as:</w:t>
      </w:r>
      <w:r>
        <w:rPr>
          <w:spacing w:val="-3"/>
          <w:sz w:val="23"/>
          <w:szCs w:val="23"/>
        </w:rPr>
        <w:t xml:space="preserve"> </w:t>
      </w:r>
      <w:r>
        <w:rPr>
          <w:sz w:val="23"/>
          <w:szCs w:val="23"/>
        </w:rPr>
        <w:t>-</w:t>
      </w:r>
    </w:p>
    <w:p w:rsidR="005F6964" w:rsidRDefault="00582FCD" w:rsidP="00617A6F">
      <w:pPr>
        <w:pStyle w:val="ListParagraph"/>
        <w:numPr>
          <w:ilvl w:val="1"/>
          <w:numId w:val="76"/>
        </w:numPr>
        <w:tabs>
          <w:tab w:val="left" w:pos="1600"/>
          <w:tab w:val="left" w:pos="1601"/>
        </w:tabs>
        <w:spacing w:line="249" w:lineRule="auto"/>
        <w:ind w:right="159"/>
        <w:rPr>
          <w:sz w:val="23"/>
          <w:szCs w:val="23"/>
        </w:rPr>
      </w:pPr>
      <w:r>
        <w:rPr>
          <w:spacing w:val="-3"/>
          <w:sz w:val="23"/>
          <w:szCs w:val="23"/>
        </w:rPr>
        <w:t xml:space="preserve">Application </w:t>
      </w:r>
      <w:r>
        <w:rPr>
          <w:spacing w:val="-2"/>
          <w:sz w:val="23"/>
          <w:szCs w:val="23"/>
        </w:rPr>
        <w:t xml:space="preserve">for </w:t>
      </w:r>
      <w:r>
        <w:rPr>
          <w:spacing w:val="-3"/>
          <w:sz w:val="23"/>
          <w:szCs w:val="23"/>
        </w:rPr>
        <w:t xml:space="preserve">the addition, subtraction, multiplication, division, </w:t>
      </w:r>
      <w:r>
        <w:rPr>
          <w:spacing w:val="-2"/>
          <w:sz w:val="23"/>
          <w:szCs w:val="23"/>
        </w:rPr>
        <w:t xml:space="preserve">and </w:t>
      </w:r>
      <w:r>
        <w:rPr>
          <w:spacing w:val="-3"/>
          <w:sz w:val="23"/>
          <w:szCs w:val="23"/>
        </w:rPr>
        <w:t xml:space="preserve">calculation </w:t>
      </w:r>
      <w:r>
        <w:rPr>
          <w:sz w:val="23"/>
          <w:szCs w:val="23"/>
        </w:rPr>
        <w:t xml:space="preserve">of </w:t>
      </w:r>
      <w:r>
        <w:rPr>
          <w:spacing w:val="-3"/>
          <w:sz w:val="23"/>
          <w:szCs w:val="23"/>
        </w:rPr>
        <w:t xml:space="preserve">powers, </w:t>
      </w:r>
      <w:r>
        <w:rPr>
          <w:sz w:val="23"/>
          <w:szCs w:val="23"/>
        </w:rPr>
        <w:t xml:space="preserve">roots </w:t>
      </w:r>
      <w:r>
        <w:rPr>
          <w:spacing w:val="-2"/>
          <w:sz w:val="23"/>
          <w:szCs w:val="23"/>
        </w:rPr>
        <w:t xml:space="preserve">and </w:t>
      </w:r>
      <w:r>
        <w:rPr>
          <w:spacing w:val="-3"/>
          <w:sz w:val="23"/>
          <w:szCs w:val="23"/>
        </w:rPr>
        <w:t>exponentials</w:t>
      </w:r>
      <w:r>
        <w:rPr>
          <w:spacing w:val="-7"/>
          <w:sz w:val="23"/>
          <w:szCs w:val="23"/>
        </w:rPr>
        <w:t xml:space="preserve"> </w:t>
      </w:r>
      <w:r>
        <w:rPr>
          <w:sz w:val="23"/>
          <w:szCs w:val="23"/>
        </w:rPr>
        <w:t>etc.</w:t>
      </w:r>
    </w:p>
    <w:p w:rsidR="005F6964" w:rsidRDefault="00582FCD" w:rsidP="00617A6F">
      <w:pPr>
        <w:pStyle w:val="ListParagraph"/>
        <w:numPr>
          <w:ilvl w:val="1"/>
          <w:numId w:val="76"/>
        </w:numPr>
        <w:tabs>
          <w:tab w:val="left" w:pos="1600"/>
          <w:tab w:val="left" w:pos="1601"/>
        </w:tabs>
        <w:spacing w:before="1"/>
        <w:rPr>
          <w:sz w:val="23"/>
          <w:szCs w:val="23"/>
        </w:rPr>
      </w:pPr>
      <w:r>
        <w:rPr>
          <w:spacing w:val="-3"/>
          <w:sz w:val="23"/>
          <w:szCs w:val="23"/>
        </w:rPr>
        <w:t xml:space="preserve">Application </w:t>
      </w:r>
      <w:r>
        <w:rPr>
          <w:spacing w:val="-2"/>
          <w:sz w:val="23"/>
          <w:szCs w:val="23"/>
        </w:rPr>
        <w:t xml:space="preserve">for </w:t>
      </w:r>
      <w:r>
        <w:rPr>
          <w:spacing w:val="-3"/>
          <w:sz w:val="23"/>
          <w:szCs w:val="23"/>
        </w:rPr>
        <w:t xml:space="preserve">trigonometric </w:t>
      </w:r>
      <w:r>
        <w:rPr>
          <w:spacing w:val="-2"/>
          <w:sz w:val="23"/>
          <w:szCs w:val="23"/>
        </w:rPr>
        <w:t xml:space="preserve">and </w:t>
      </w:r>
      <w:r>
        <w:rPr>
          <w:spacing w:val="-3"/>
          <w:sz w:val="23"/>
          <w:szCs w:val="23"/>
        </w:rPr>
        <w:t>inverse trigonometric</w:t>
      </w:r>
      <w:r>
        <w:rPr>
          <w:spacing w:val="-14"/>
          <w:sz w:val="23"/>
          <w:szCs w:val="23"/>
        </w:rPr>
        <w:t xml:space="preserve"> </w:t>
      </w:r>
      <w:r>
        <w:rPr>
          <w:spacing w:val="-3"/>
          <w:sz w:val="23"/>
          <w:szCs w:val="23"/>
        </w:rPr>
        <w:t>functions.</w:t>
      </w:r>
    </w:p>
    <w:p w:rsidR="005F6964" w:rsidRDefault="00582FCD" w:rsidP="00617A6F">
      <w:pPr>
        <w:pStyle w:val="ListParagraph"/>
        <w:numPr>
          <w:ilvl w:val="1"/>
          <w:numId w:val="76"/>
        </w:numPr>
        <w:tabs>
          <w:tab w:val="left" w:pos="1600"/>
          <w:tab w:val="left" w:pos="1601"/>
        </w:tabs>
        <w:spacing w:before="11"/>
        <w:rPr>
          <w:sz w:val="23"/>
          <w:szCs w:val="23"/>
        </w:rPr>
      </w:pPr>
      <w:r>
        <w:rPr>
          <w:spacing w:val="-3"/>
          <w:sz w:val="23"/>
          <w:szCs w:val="23"/>
        </w:rPr>
        <w:t xml:space="preserve">Calculation </w:t>
      </w:r>
      <w:r>
        <w:rPr>
          <w:sz w:val="23"/>
          <w:szCs w:val="23"/>
        </w:rPr>
        <w:t xml:space="preserve">of </w:t>
      </w:r>
      <w:r>
        <w:rPr>
          <w:spacing w:val="-3"/>
          <w:sz w:val="23"/>
          <w:szCs w:val="23"/>
        </w:rPr>
        <w:t xml:space="preserve">impedances </w:t>
      </w:r>
      <w:r>
        <w:rPr>
          <w:sz w:val="23"/>
          <w:szCs w:val="23"/>
        </w:rPr>
        <w:t>in polar</w:t>
      </w:r>
      <w:r>
        <w:rPr>
          <w:spacing w:val="-23"/>
          <w:sz w:val="23"/>
          <w:szCs w:val="23"/>
        </w:rPr>
        <w:t xml:space="preserve"> </w:t>
      </w:r>
      <w:r>
        <w:rPr>
          <w:spacing w:val="-3"/>
          <w:sz w:val="23"/>
          <w:szCs w:val="23"/>
        </w:rPr>
        <w:t>form.</w:t>
      </w:r>
    </w:p>
    <w:p w:rsidR="005F6964" w:rsidRDefault="00582FCD" w:rsidP="00617A6F">
      <w:pPr>
        <w:pStyle w:val="ListParagraph"/>
        <w:numPr>
          <w:ilvl w:val="1"/>
          <w:numId w:val="76"/>
        </w:numPr>
        <w:tabs>
          <w:tab w:val="left" w:pos="1600"/>
          <w:tab w:val="left" w:pos="1601"/>
        </w:tabs>
        <w:rPr>
          <w:sz w:val="23"/>
          <w:szCs w:val="23"/>
        </w:rPr>
      </w:pPr>
      <w:r>
        <w:rPr>
          <w:spacing w:val="-3"/>
          <w:sz w:val="23"/>
          <w:szCs w:val="23"/>
        </w:rPr>
        <w:t xml:space="preserve">Calculation </w:t>
      </w:r>
      <w:r>
        <w:rPr>
          <w:sz w:val="23"/>
          <w:szCs w:val="23"/>
        </w:rPr>
        <w:t xml:space="preserve">of </w:t>
      </w:r>
      <w:r>
        <w:rPr>
          <w:spacing w:val="-3"/>
          <w:sz w:val="23"/>
          <w:szCs w:val="23"/>
        </w:rPr>
        <w:t xml:space="preserve">impedances </w:t>
      </w:r>
      <w:r>
        <w:rPr>
          <w:sz w:val="23"/>
          <w:szCs w:val="23"/>
        </w:rPr>
        <w:t xml:space="preserve">in </w:t>
      </w:r>
      <w:r>
        <w:rPr>
          <w:spacing w:val="-3"/>
          <w:sz w:val="23"/>
          <w:szCs w:val="23"/>
        </w:rPr>
        <w:t>rectangular</w:t>
      </w:r>
      <w:r>
        <w:rPr>
          <w:spacing w:val="-23"/>
          <w:sz w:val="23"/>
          <w:szCs w:val="23"/>
        </w:rPr>
        <w:t xml:space="preserve"> </w:t>
      </w:r>
      <w:r>
        <w:rPr>
          <w:spacing w:val="-3"/>
          <w:sz w:val="23"/>
          <w:szCs w:val="23"/>
        </w:rPr>
        <w:t>form.</w:t>
      </w:r>
    </w:p>
    <w:p w:rsidR="005F6964" w:rsidRDefault="00582FCD" w:rsidP="00617A6F">
      <w:pPr>
        <w:pStyle w:val="ListParagraph"/>
        <w:numPr>
          <w:ilvl w:val="1"/>
          <w:numId w:val="76"/>
        </w:numPr>
        <w:tabs>
          <w:tab w:val="left" w:pos="1600"/>
          <w:tab w:val="left" w:pos="1601"/>
        </w:tabs>
        <w:rPr>
          <w:sz w:val="23"/>
          <w:szCs w:val="23"/>
        </w:rPr>
      </w:pPr>
      <w:r>
        <w:rPr>
          <w:spacing w:val="-3"/>
          <w:sz w:val="23"/>
          <w:szCs w:val="23"/>
        </w:rPr>
        <w:t>Combination</w:t>
      </w:r>
      <w:r>
        <w:rPr>
          <w:spacing w:val="-8"/>
          <w:sz w:val="23"/>
          <w:szCs w:val="23"/>
        </w:rPr>
        <w:t xml:space="preserve"> </w:t>
      </w:r>
      <w:r>
        <w:rPr>
          <w:sz w:val="23"/>
          <w:szCs w:val="23"/>
        </w:rPr>
        <w:t>of</w:t>
      </w:r>
      <w:r>
        <w:rPr>
          <w:spacing w:val="-7"/>
          <w:sz w:val="23"/>
          <w:szCs w:val="23"/>
        </w:rPr>
        <w:t xml:space="preserve"> </w:t>
      </w:r>
      <w:r>
        <w:rPr>
          <w:spacing w:val="-3"/>
          <w:sz w:val="23"/>
          <w:szCs w:val="23"/>
        </w:rPr>
        <w:t>impedances</w:t>
      </w:r>
      <w:r>
        <w:rPr>
          <w:spacing w:val="-7"/>
          <w:sz w:val="23"/>
          <w:szCs w:val="23"/>
        </w:rPr>
        <w:t xml:space="preserve"> </w:t>
      </w:r>
      <w:r>
        <w:rPr>
          <w:sz w:val="23"/>
          <w:szCs w:val="23"/>
        </w:rPr>
        <w:t>in</w:t>
      </w:r>
      <w:r>
        <w:rPr>
          <w:spacing w:val="-8"/>
          <w:sz w:val="23"/>
          <w:szCs w:val="23"/>
        </w:rPr>
        <w:t xml:space="preserve"> </w:t>
      </w:r>
      <w:r>
        <w:rPr>
          <w:spacing w:val="-3"/>
          <w:sz w:val="23"/>
          <w:szCs w:val="23"/>
        </w:rPr>
        <w:t>series</w:t>
      </w:r>
      <w:r>
        <w:rPr>
          <w:spacing w:val="-7"/>
          <w:sz w:val="23"/>
          <w:szCs w:val="23"/>
        </w:rPr>
        <w:t xml:space="preserve"> </w:t>
      </w:r>
      <w:r>
        <w:rPr>
          <w:spacing w:val="-3"/>
          <w:sz w:val="23"/>
          <w:szCs w:val="23"/>
        </w:rPr>
        <w:t>involving</w:t>
      </w:r>
      <w:r>
        <w:rPr>
          <w:spacing w:val="-7"/>
          <w:sz w:val="23"/>
          <w:szCs w:val="23"/>
        </w:rPr>
        <w:t xml:space="preserve"> </w:t>
      </w:r>
      <w:r>
        <w:rPr>
          <w:spacing w:val="-3"/>
          <w:sz w:val="23"/>
          <w:szCs w:val="23"/>
        </w:rPr>
        <w:t>conversion</w:t>
      </w:r>
      <w:r>
        <w:rPr>
          <w:spacing w:val="-7"/>
          <w:sz w:val="23"/>
          <w:szCs w:val="23"/>
        </w:rPr>
        <w:t xml:space="preserve"> </w:t>
      </w:r>
      <w:r>
        <w:rPr>
          <w:sz w:val="23"/>
          <w:szCs w:val="23"/>
        </w:rPr>
        <w:t>from</w:t>
      </w:r>
      <w:r>
        <w:rPr>
          <w:spacing w:val="-11"/>
          <w:sz w:val="23"/>
          <w:szCs w:val="23"/>
        </w:rPr>
        <w:t xml:space="preserve"> </w:t>
      </w:r>
      <w:r>
        <w:rPr>
          <w:sz w:val="23"/>
          <w:szCs w:val="23"/>
        </w:rPr>
        <w:t>polar</w:t>
      </w:r>
      <w:r>
        <w:rPr>
          <w:spacing w:val="-5"/>
          <w:sz w:val="23"/>
          <w:szCs w:val="23"/>
        </w:rPr>
        <w:t xml:space="preserve"> </w:t>
      </w:r>
      <w:r>
        <w:rPr>
          <w:sz w:val="23"/>
          <w:szCs w:val="23"/>
        </w:rPr>
        <w:t>to</w:t>
      </w:r>
      <w:r>
        <w:rPr>
          <w:spacing w:val="-5"/>
          <w:sz w:val="23"/>
          <w:szCs w:val="23"/>
        </w:rPr>
        <w:t xml:space="preserve"> </w:t>
      </w:r>
      <w:r>
        <w:rPr>
          <w:spacing w:val="-3"/>
          <w:sz w:val="23"/>
          <w:szCs w:val="23"/>
        </w:rPr>
        <w:t>rectangular</w:t>
      </w:r>
      <w:r>
        <w:rPr>
          <w:spacing w:val="-6"/>
          <w:sz w:val="23"/>
          <w:szCs w:val="23"/>
        </w:rPr>
        <w:t xml:space="preserve"> </w:t>
      </w:r>
      <w:r>
        <w:rPr>
          <w:spacing w:val="-2"/>
          <w:sz w:val="23"/>
          <w:szCs w:val="23"/>
        </w:rPr>
        <w:t>and</w:t>
      </w:r>
      <w:r>
        <w:rPr>
          <w:spacing w:val="-5"/>
          <w:sz w:val="23"/>
          <w:szCs w:val="23"/>
        </w:rPr>
        <w:t xml:space="preserve"> </w:t>
      </w:r>
      <w:r>
        <w:rPr>
          <w:spacing w:val="-3"/>
          <w:sz w:val="23"/>
          <w:szCs w:val="23"/>
        </w:rPr>
        <w:t>vice</w:t>
      </w:r>
      <w:r>
        <w:rPr>
          <w:spacing w:val="-5"/>
          <w:sz w:val="23"/>
          <w:szCs w:val="23"/>
        </w:rPr>
        <w:t xml:space="preserve"> </w:t>
      </w:r>
      <w:r>
        <w:rPr>
          <w:spacing w:val="-3"/>
          <w:sz w:val="23"/>
          <w:szCs w:val="23"/>
        </w:rPr>
        <w:t>versa.</w:t>
      </w:r>
    </w:p>
    <w:p w:rsidR="005F6964" w:rsidRDefault="00582FCD" w:rsidP="00617A6F">
      <w:pPr>
        <w:pStyle w:val="ListParagraph"/>
        <w:numPr>
          <w:ilvl w:val="1"/>
          <w:numId w:val="76"/>
        </w:numPr>
        <w:tabs>
          <w:tab w:val="left" w:pos="1600"/>
          <w:tab w:val="left" w:pos="1601"/>
        </w:tabs>
        <w:rPr>
          <w:sz w:val="23"/>
          <w:szCs w:val="23"/>
        </w:rPr>
      </w:pPr>
      <w:r>
        <w:rPr>
          <w:spacing w:val="-3"/>
          <w:sz w:val="23"/>
          <w:szCs w:val="23"/>
        </w:rPr>
        <w:t>Repeated</w:t>
      </w:r>
      <w:r>
        <w:rPr>
          <w:spacing w:val="-5"/>
          <w:sz w:val="23"/>
          <w:szCs w:val="23"/>
        </w:rPr>
        <w:t xml:space="preserve"> </w:t>
      </w:r>
      <w:r>
        <w:rPr>
          <w:spacing w:val="-3"/>
          <w:sz w:val="23"/>
          <w:szCs w:val="23"/>
        </w:rPr>
        <w:t>use</w:t>
      </w:r>
      <w:r>
        <w:rPr>
          <w:spacing w:val="-4"/>
          <w:sz w:val="23"/>
          <w:szCs w:val="23"/>
        </w:rPr>
        <w:t xml:space="preserve"> </w:t>
      </w:r>
      <w:r>
        <w:rPr>
          <w:sz w:val="23"/>
          <w:szCs w:val="23"/>
        </w:rPr>
        <w:t>of</w:t>
      </w:r>
      <w:r>
        <w:rPr>
          <w:spacing w:val="-7"/>
          <w:sz w:val="23"/>
          <w:szCs w:val="23"/>
        </w:rPr>
        <w:t xml:space="preserve"> </w:t>
      </w:r>
      <w:r>
        <w:rPr>
          <w:spacing w:val="-3"/>
          <w:sz w:val="23"/>
          <w:szCs w:val="23"/>
        </w:rPr>
        <w:t>rectangular</w:t>
      </w:r>
      <w:r>
        <w:rPr>
          <w:spacing w:val="-4"/>
          <w:sz w:val="23"/>
          <w:szCs w:val="23"/>
        </w:rPr>
        <w:t xml:space="preserve"> </w:t>
      </w:r>
      <w:r>
        <w:rPr>
          <w:sz w:val="23"/>
          <w:szCs w:val="23"/>
        </w:rPr>
        <w:t>to</w:t>
      </w:r>
      <w:r>
        <w:rPr>
          <w:spacing w:val="-5"/>
          <w:sz w:val="23"/>
          <w:szCs w:val="23"/>
        </w:rPr>
        <w:t xml:space="preserve"> </w:t>
      </w:r>
      <w:r>
        <w:rPr>
          <w:sz w:val="23"/>
          <w:szCs w:val="23"/>
        </w:rPr>
        <w:t>polar</w:t>
      </w:r>
      <w:r>
        <w:rPr>
          <w:spacing w:val="-4"/>
          <w:sz w:val="23"/>
          <w:szCs w:val="23"/>
        </w:rPr>
        <w:t xml:space="preserve"> </w:t>
      </w:r>
      <w:r>
        <w:rPr>
          <w:spacing w:val="-3"/>
          <w:sz w:val="23"/>
          <w:szCs w:val="23"/>
        </w:rPr>
        <w:t>conversion</w:t>
      </w:r>
      <w:r>
        <w:rPr>
          <w:spacing w:val="-7"/>
          <w:sz w:val="23"/>
          <w:szCs w:val="23"/>
        </w:rPr>
        <w:t xml:space="preserve"> </w:t>
      </w:r>
      <w:r>
        <w:rPr>
          <w:sz w:val="23"/>
          <w:szCs w:val="23"/>
        </w:rPr>
        <w:t>as</w:t>
      </w:r>
      <w:r>
        <w:rPr>
          <w:spacing w:val="-6"/>
          <w:sz w:val="23"/>
          <w:szCs w:val="23"/>
        </w:rPr>
        <w:t xml:space="preserve"> </w:t>
      </w:r>
      <w:r>
        <w:rPr>
          <w:sz w:val="23"/>
          <w:szCs w:val="23"/>
        </w:rPr>
        <w:t>a</w:t>
      </w:r>
      <w:r>
        <w:rPr>
          <w:spacing w:val="-5"/>
          <w:sz w:val="23"/>
          <w:szCs w:val="23"/>
        </w:rPr>
        <w:t xml:space="preserve"> </w:t>
      </w:r>
      <w:r>
        <w:rPr>
          <w:sz w:val="23"/>
          <w:szCs w:val="23"/>
        </w:rPr>
        <w:t>part</w:t>
      </w:r>
      <w:r>
        <w:rPr>
          <w:spacing w:val="-5"/>
          <w:sz w:val="23"/>
          <w:szCs w:val="23"/>
        </w:rPr>
        <w:t xml:space="preserve"> </w:t>
      </w:r>
      <w:r>
        <w:rPr>
          <w:sz w:val="23"/>
          <w:szCs w:val="23"/>
        </w:rPr>
        <w:t>of</w:t>
      </w:r>
      <w:r>
        <w:rPr>
          <w:spacing w:val="-6"/>
          <w:sz w:val="23"/>
          <w:szCs w:val="23"/>
        </w:rPr>
        <w:t xml:space="preserve"> </w:t>
      </w:r>
      <w:r>
        <w:rPr>
          <w:spacing w:val="-3"/>
          <w:sz w:val="23"/>
          <w:szCs w:val="23"/>
        </w:rPr>
        <w:t>subroutine</w:t>
      </w:r>
      <w:r>
        <w:rPr>
          <w:spacing w:val="-5"/>
          <w:sz w:val="23"/>
          <w:szCs w:val="23"/>
        </w:rPr>
        <w:t xml:space="preserve"> </w:t>
      </w:r>
      <w:r>
        <w:rPr>
          <w:sz w:val="23"/>
          <w:szCs w:val="23"/>
        </w:rPr>
        <w:t>of</w:t>
      </w:r>
      <w:r>
        <w:rPr>
          <w:spacing w:val="-6"/>
          <w:sz w:val="23"/>
          <w:szCs w:val="23"/>
        </w:rPr>
        <w:t xml:space="preserve"> </w:t>
      </w:r>
      <w:r>
        <w:rPr>
          <w:sz w:val="23"/>
          <w:szCs w:val="23"/>
        </w:rPr>
        <w:t>a</w:t>
      </w:r>
      <w:r>
        <w:rPr>
          <w:spacing w:val="-5"/>
          <w:sz w:val="23"/>
          <w:szCs w:val="23"/>
        </w:rPr>
        <w:t xml:space="preserve"> </w:t>
      </w:r>
      <w:r>
        <w:rPr>
          <w:spacing w:val="-3"/>
          <w:sz w:val="23"/>
          <w:szCs w:val="23"/>
        </w:rPr>
        <w:t>file.</w:t>
      </w:r>
    </w:p>
    <w:p w:rsidR="005F6964" w:rsidRDefault="00582FCD" w:rsidP="00617A6F">
      <w:pPr>
        <w:pStyle w:val="ListParagraph"/>
        <w:numPr>
          <w:ilvl w:val="1"/>
          <w:numId w:val="76"/>
        </w:numPr>
        <w:tabs>
          <w:tab w:val="left" w:pos="1600"/>
          <w:tab w:val="left" w:pos="1601"/>
        </w:tabs>
        <w:rPr>
          <w:sz w:val="23"/>
          <w:szCs w:val="23"/>
        </w:rPr>
      </w:pPr>
      <w:r>
        <w:rPr>
          <w:spacing w:val="-3"/>
          <w:sz w:val="23"/>
          <w:szCs w:val="23"/>
        </w:rPr>
        <w:t xml:space="preserve">Solution </w:t>
      </w:r>
      <w:r>
        <w:rPr>
          <w:sz w:val="23"/>
          <w:szCs w:val="23"/>
        </w:rPr>
        <w:t xml:space="preserve">of </w:t>
      </w:r>
      <w:r>
        <w:rPr>
          <w:spacing w:val="-3"/>
          <w:sz w:val="23"/>
          <w:szCs w:val="23"/>
        </w:rPr>
        <w:t xml:space="preserve">R.L.C. series </w:t>
      </w:r>
      <w:r>
        <w:rPr>
          <w:spacing w:val="-2"/>
          <w:sz w:val="23"/>
          <w:szCs w:val="23"/>
        </w:rPr>
        <w:t xml:space="preserve">and </w:t>
      </w:r>
      <w:r>
        <w:rPr>
          <w:sz w:val="23"/>
          <w:szCs w:val="23"/>
        </w:rPr>
        <w:t>parallel</w:t>
      </w:r>
      <w:r>
        <w:rPr>
          <w:spacing w:val="-21"/>
          <w:sz w:val="23"/>
          <w:szCs w:val="23"/>
        </w:rPr>
        <w:t xml:space="preserve"> </w:t>
      </w:r>
      <w:r>
        <w:rPr>
          <w:spacing w:val="-3"/>
          <w:sz w:val="23"/>
          <w:szCs w:val="23"/>
        </w:rPr>
        <w:t>circuits.</w:t>
      </w:r>
    </w:p>
    <w:p w:rsidR="005F6964" w:rsidRDefault="00582FCD" w:rsidP="00617A6F">
      <w:pPr>
        <w:pStyle w:val="ListParagraph"/>
        <w:numPr>
          <w:ilvl w:val="1"/>
          <w:numId w:val="76"/>
        </w:numPr>
        <w:tabs>
          <w:tab w:val="left" w:pos="1600"/>
          <w:tab w:val="left" w:pos="1601"/>
        </w:tabs>
        <w:rPr>
          <w:sz w:val="23"/>
          <w:szCs w:val="23"/>
        </w:rPr>
      </w:pPr>
      <w:r>
        <w:rPr>
          <w:spacing w:val="-3"/>
          <w:sz w:val="23"/>
          <w:szCs w:val="23"/>
        </w:rPr>
        <w:t xml:space="preserve">Calculation </w:t>
      </w:r>
      <w:r>
        <w:rPr>
          <w:sz w:val="23"/>
          <w:szCs w:val="23"/>
        </w:rPr>
        <w:t xml:space="preserve">of </w:t>
      </w:r>
      <w:r>
        <w:rPr>
          <w:spacing w:val="-3"/>
          <w:sz w:val="23"/>
          <w:szCs w:val="23"/>
        </w:rPr>
        <w:t xml:space="preserve">A.C. powers, active </w:t>
      </w:r>
      <w:r>
        <w:rPr>
          <w:spacing w:val="-2"/>
          <w:sz w:val="23"/>
          <w:szCs w:val="23"/>
        </w:rPr>
        <w:t xml:space="preserve">and </w:t>
      </w:r>
      <w:r>
        <w:rPr>
          <w:spacing w:val="-3"/>
          <w:sz w:val="23"/>
          <w:szCs w:val="23"/>
        </w:rPr>
        <w:t>reactive</w:t>
      </w:r>
      <w:r>
        <w:rPr>
          <w:spacing w:val="-19"/>
          <w:sz w:val="23"/>
          <w:szCs w:val="23"/>
        </w:rPr>
        <w:t xml:space="preserve"> </w:t>
      </w:r>
      <w:r>
        <w:rPr>
          <w:spacing w:val="-3"/>
          <w:sz w:val="23"/>
          <w:szCs w:val="23"/>
        </w:rPr>
        <w:t>components.</w:t>
      </w:r>
    </w:p>
    <w:p w:rsidR="005F6964" w:rsidRDefault="00582FCD" w:rsidP="00617A6F">
      <w:pPr>
        <w:pStyle w:val="ListParagraph"/>
        <w:numPr>
          <w:ilvl w:val="1"/>
          <w:numId w:val="76"/>
        </w:numPr>
        <w:tabs>
          <w:tab w:val="left" w:pos="1600"/>
          <w:tab w:val="left" w:pos="1601"/>
        </w:tabs>
        <w:rPr>
          <w:sz w:val="23"/>
          <w:szCs w:val="23"/>
        </w:rPr>
      </w:pPr>
      <w:r>
        <w:rPr>
          <w:spacing w:val="-3"/>
          <w:sz w:val="23"/>
          <w:szCs w:val="23"/>
        </w:rPr>
        <w:t xml:space="preserve">Calculation </w:t>
      </w:r>
      <w:r>
        <w:rPr>
          <w:spacing w:val="-2"/>
          <w:sz w:val="23"/>
          <w:szCs w:val="23"/>
        </w:rPr>
        <w:t xml:space="preserve">for </w:t>
      </w:r>
      <w:r>
        <w:rPr>
          <w:spacing w:val="-4"/>
          <w:sz w:val="23"/>
          <w:szCs w:val="23"/>
        </w:rPr>
        <w:t xml:space="preserve">improvement </w:t>
      </w:r>
      <w:r>
        <w:rPr>
          <w:sz w:val="23"/>
          <w:szCs w:val="23"/>
        </w:rPr>
        <w:t xml:space="preserve">of </w:t>
      </w:r>
      <w:r>
        <w:rPr>
          <w:spacing w:val="-3"/>
          <w:sz w:val="23"/>
          <w:szCs w:val="23"/>
        </w:rPr>
        <w:t>power</w:t>
      </w:r>
      <w:r>
        <w:rPr>
          <w:spacing w:val="-16"/>
          <w:sz w:val="23"/>
          <w:szCs w:val="23"/>
        </w:rPr>
        <w:t xml:space="preserve"> </w:t>
      </w:r>
      <w:r>
        <w:rPr>
          <w:spacing w:val="-3"/>
          <w:sz w:val="23"/>
          <w:szCs w:val="23"/>
        </w:rPr>
        <w:t>factor.</w:t>
      </w:r>
    </w:p>
    <w:p w:rsidR="005F6964" w:rsidRDefault="00582FCD" w:rsidP="00617A6F">
      <w:pPr>
        <w:pStyle w:val="ListParagraph"/>
        <w:numPr>
          <w:ilvl w:val="0"/>
          <w:numId w:val="76"/>
        </w:numPr>
        <w:tabs>
          <w:tab w:val="left" w:pos="880"/>
          <w:tab w:val="left" w:pos="881"/>
        </w:tabs>
        <w:ind w:hanging="721"/>
        <w:rPr>
          <w:sz w:val="23"/>
          <w:szCs w:val="23"/>
        </w:rPr>
      </w:pPr>
      <w:r>
        <w:rPr>
          <w:spacing w:val="-3"/>
          <w:sz w:val="23"/>
          <w:szCs w:val="23"/>
        </w:rPr>
        <w:t xml:space="preserve">Use </w:t>
      </w:r>
      <w:r>
        <w:rPr>
          <w:sz w:val="23"/>
          <w:szCs w:val="23"/>
        </w:rPr>
        <w:t xml:space="preserve">of </w:t>
      </w:r>
      <w:r>
        <w:rPr>
          <w:spacing w:val="-4"/>
          <w:sz w:val="23"/>
          <w:szCs w:val="23"/>
        </w:rPr>
        <w:t xml:space="preserve">following </w:t>
      </w:r>
      <w:r>
        <w:rPr>
          <w:spacing w:val="-3"/>
          <w:sz w:val="23"/>
          <w:szCs w:val="23"/>
        </w:rPr>
        <w:t xml:space="preserve">computer software </w:t>
      </w:r>
      <w:r>
        <w:rPr>
          <w:spacing w:val="-2"/>
          <w:sz w:val="23"/>
          <w:szCs w:val="23"/>
        </w:rPr>
        <w:t xml:space="preserve">for </w:t>
      </w:r>
      <w:r>
        <w:rPr>
          <w:spacing w:val="-3"/>
          <w:sz w:val="23"/>
          <w:szCs w:val="23"/>
        </w:rPr>
        <w:t>developing/analyzing electrical</w:t>
      </w:r>
      <w:r>
        <w:rPr>
          <w:spacing w:val="-22"/>
          <w:sz w:val="23"/>
          <w:szCs w:val="23"/>
        </w:rPr>
        <w:t xml:space="preserve"> </w:t>
      </w:r>
      <w:r>
        <w:rPr>
          <w:spacing w:val="-3"/>
          <w:sz w:val="23"/>
          <w:szCs w:val="23"/>
        </w:rPr>
        <w:t>networks:-</w:t>
      </w:r>
    </w:p>
    <w:p w:rsidR="005F6964" w:rsidRDefault="00582FCD" w:rsidP="00617A6F">
      <w:pPr>
        <w:pStyle w:val="ListParagraph"/>
        <w:numPr>
          <w:ilvl w:val="1"/>
          <w:numId w:val="76"/>
        </w:numPr>
        <w:tabs>
          <w:tab w:val="left" w:pos="1600"/>
          <w:tab w:val="left" w:pos="1601"/>
        </w:tabs>
        <w:rPr>
          <w:sz w:val="23"/>
          <w:szCs w:val="23"/>
        </w:rPr>
      </w:pPr>
      <w:r>
        <w:rPr>
          <w:spacing w:val="-4"/>
          <w:sz w:val="23"/>
          <w:szCs w:val="23"/>
        </w:rPr>
        <w:t>ORCAD</w:t>
      </w:r>
    </w:p>
    <w:p w:rsidR="005F6964" w:rsidRDefault="00582FCD" w:rsidP="00617A6F">
      <w:pPr>
        <w:pStyle w:val="ListParagraph"/>
        <w:numPr>
          <w:ilvl w:val="1"/>
          <w:numId w:val="76"/>
        </w:numPr>
        <w:tabs>
          <w:tab w:val="left" w:pos="1600"/>
          <w:tab w:val="left" w:pos="1601"/>
        </w:tabs>
        <w:rPr>
          <w:sz w:val="23"/>
          <w:szCs w:val="23"/>
        </w:rPr>
      </w:pPr>
      <w:r>
        <w:rPr>
          <w:spacing w:val="-3"/>
          <w:sz w:val="23"/>
          <w:szCs w:val="23"/>
        </w:rPr>
        <w:t>MULTISIM</w:t>
      </w:r>
    </w:p>
    <w:p w:rsidR="005F6964" w:rsidRDefault="00582FCD" w:rsidP="00617A6F">
      <w:pPr>
        <w:pStyle w:val="ListParagraph"/>
        <w:numPr>
          <w:ilvl w:val="1"/>
          <w:numId w:val="76"/>
        </w:numPr>
        <w:tabs>
          <w:tab w:val="left" w:pos="1600"/>
          <w:tab w:val="left" w:pos="1601"/>
        </w:tabs>
        <w:rPr>
          <w:sz w:val="23"/>
          <w:szCs w:val="23"/>
        </w:rPr>
      </w:pPr>
      <w:r>
        <w:rPr>
          <w:sz w:val="23"/>
          <w:szCs w:val="23"/>
        </w:rPr>
        <w:t>PSPICE</w:t>
      </w:r>
    </w:p>
    <w:p w:rsidR="005F6964" w:rsidRDefault="00582FCD" w:rsidP="00617A6F">
      <w:pPr>
        <w:pStyle w:val="ListParagraph"/>
        <w:numPr>
          <w:ilvl w:val="0"/>
          <w:numId w:val="76"/>
        </w:numPr>
        <w:tabs>
          <w:tab w:val="left" w:pos="880"/>
          <w:tab w:val="left" w:pos="881"/>
        </w:tabs>
        <w:ind w:hanging="721"/>
        <w:rPr>
          <w:sz w:val="23"/>
          <w:szCs w:val="23"/>
        </w:rPr>
      </w:pPr>
      <w:r>
        <w:rPr>
          <w:spacing w:val="-3"/>
          <w:sz w:val="23"/>
          <w:szCs w:val="23"/>
        </w:rPr>
        <w:t xml:space="preserve">Introduction </w:t>
      </w:r>
      <w:r>
        <w:rPr>
          <w:sz w:val="23"/>
          <w:szCs w:val="23"/>
        </w:rPr>
        <w:t xml:space="preserve">to </w:t>
      </w:r>
      <w:r>
        <w:rPr>
          <w:spacing w:val="-4"/>
          <w:sz w:val="23"/>
          <w:szCs w:val="23"/>
        </w:rPr>
        <w:t>machine</w:t>
      </w:r>
      <w:r>
        <w:rPr>
          <w:spacing w:val="-11"/>
          <w:sz w:val="23"/>
          <w:szCs w:val="23"/>
        </w:rPr>
        <w:t xml:space="preserve"> </w:t>
      </w:r>
      <w:r>
        <w:rPr>
          <w:spacing w:val="-3"/>
          <w:sz w:val="23"/>
          <w:szCs w:val="23"/>
        </w:rPr>
        <w:t>language.</w:t>
      </w:r>
    </w:p>
    <w:p w:rsidR="005F6964" w:rsidRDefault="00582FCD" w:rsidP="00617A6F">
      <w:pPr>
        <w:pStyle w:val="ListParagraph"/>
        <w:numPr>
          <w:ilvl w:val="0"/>
          <w:numId w:val="76"/>
        </w:numPr>
        <w:tabs>
          <w:tab w:val="left" w:pos="880"/>
          <w:tab w:val="left" w:pos="881"/>
        </w:tabs>
        <w:ind w:hanging="721"/>
        <w:rPr>
          <w:sz w:val="23"/>
          <w:szCs w:val="23"/>
        </w:rPr>
      </w:pPr>
      <w:r>
        <w:rPr>
          <w:spacing w:val="-3"/>
          <w:sz w:val="23"/>
          <w:szCs w:val="23"/>
        </w:rPr>
        <w:t xml:space="preserve">Introduction </w:t>
      </w:r>
      <w:r>
        <w:rPr>
          <w:sz w:val="23"/>
          <w:szCs w:val="23"/>
        </w:rPr>
        <w:t xml:space="preserve">to PLC </w:t>
      </w:r>
      <w:r>
        <w:rPr>
          <w:spacing w:val="-3"/>
          <w:sz w:val="23"/>
          <w:szCs w:val="23"/>
        </w:rPr>
        <w:t xml:space="preserve">(Hardware </w:t>
      </w:r>
      <w:r>
        <w:rPr>
          <w:spacing w:val="-2"/>
          <w:sz w:val="23"/>
          <w:szCs w:val="23"/>
        </w:rPr>
        <w:t>and</w:t>
      </w:r>
      <w:r>
        <w:rPr>
          <w:spacing w:val="-19"/>
          <w:sz w:val="23"/>
          <w:szCs w:val="23"/>
        </w:rPr>
        <w:t xml:space="preserve"> </w:t>
      </w:r>
      <w:r>
        <w:rPr>
          <w:spacing w:val="-3"/>
          <w:sz w:val="23"/>
          <w:szCs w:val="23"/>
        </w:rPr>
        <w:t>software).</w:t>
      </w:r>
    </w:p>
    <w:p w:rsidR="005F6964" w:rsidRDefault="005F6964">
      <w:pPr>
        <w:pStyle w:val="BodyText"/>
        <w:spacing w:before="2"/>
        <w:ind w:left="0" w:firstLine="0"/>
        <w:rPr>
          <w:sz w:val="23"/>
          <w:szCs w:val="23"/>
        </w:rPr>
      </w:pPr>
    </w:p>
    <w:p w:rsidR="005F6964" w:rsidRDefault="00582FCD">
      <w:pPr>
        <w:spacing w:before="1"/>
        <w:ind w:left="160"/>
        <w:rPr>
          <w:b/>
          <w:sz w:val="23"/>
          <w:szCs w:val="23"/>
        </w:rPr>
      </w:pPr>
      <w:r>
        <w:rPr>
          <w:b/>
          <w:sz w:val="23"/>
          <w:szCs w:val="23"/>
          <w:u w:val="single"/>
        </w:rPr>
        <w:t>TEXT/REFERENCE BOOKS</w:t>
      </w:r>
    </w:p>
    <w:p w:rsidR="005F6964" w:rsidRDefault="005F6964">
      <w:pPr>
        <w:pStyle w:val="BodyText"/>
        <w:spacing w:before="0"/>
        <w:ind w:left="0" w:firstLine="0"/>
        <w:rPr>
          <w:b/>
          <w:sz w:val="23"/>
          <w:szCs w:val="23"/>
        </w:rPr>
      </w:pPr>
    </w:p>
    <w:p w:rsidR="005F6964" w:rsidRDefault="005F6964">
      <w:pPr>
        <w:pStyle w:val="BodyText"/>
        <w:spacing w:before="2"/>
        <w:ind w:left="0" w:firstLine="0"/>
        <w:rPr>
          <w:b/>
          <w:sz w:val="23"/>
          <w:szCs w:val="23"/>
        </w:rPr>
      </w:pPr>
    </w:p>
    <w:p w:rsidR="005F6964" w:rsidRDefault="00582FCD" w:rsidP="00617A6F">
      <w:pPr>
        <w:pStyle w:val="ListParagraph"/>
        <w:numPr>
          <w:ilvl w:val="0"/>
          <w:numId w:val="77"/>
        </w:numPr>
        <w:tabs>
          <w:tab w:val="left" w:pos="880"/>
          <w:tab w:val="left" w:pos="881"/>
        </w:tabs>
        <w:spacing w:before="0"/>
        <w:ind w:hanging="721"/>
        <w:rPr>
          <w:sz w:val="23"/>
          <w:szCs w:val="23"/>
        </w:rPr>
      </w:pPr>
      <w:r>
        <w:rPr>
          <w:spacing w:val="-3"/>
          <w:sz w:val="23"/>
          <w:szCs w:val="23"/>
        </w:rPr>
        <w:t xml:space="preserve">Introductory Circuit </w:t>
      </w:r>
      <w:r>
        <w:rPr>
          <w:spacing w:val="-4"/>
          <w:sz w:val="23"/>
          <w:szCs w:val="23"/>
        </w:rPr>
        <w:t xml:space="preserve">Analysis </w:t>
      </w:r>
      <w:r>
        <w:rPr>
          <w:sz w:val="23"/>
          <w:szCs w:val="23"/>
        </w:rPr>
        <w:t xml:space="preserve">by </w:t>
      </w:r>
      <w:proofErr w:type="spellStart"/>
      <w:r>
        <w:rPr>
          <w:spacing w:val="-3"/>
          <w:sz w:val="23"/>
          <w:szCs w:val="23"/>
        </w:rPr>
        <w:t>Boylestad</w:t>
      </w:r>
      <w:proofErr w:type="spellEnd"/>
      <w:r>
        <w:rPr>
          <w:spacing w:val="-3"/>
          <w:sz w:val="23"/>
          <w:szCs w:val="23"/>
        </w:rPr>
        <w:t xml:space="preserve">. </w:t>
      </w:r>
      <w:r>
        <w:rPr>
          <w:sz w:val="23"/>
          <w:szCs w:val="23"/>
        </w:rPr>
        <w:t>(10</w:t>
      </w:r>
      <w:r>
        <w:rPr>
          <w:sz w:val="23"/>
          <w:szCs w:val="23"/>
          <w:vertAlign w:val="superscript"/>
        </w:rPr>
        <w:t>th</w:t>
      </w:r>
      <w:r>
        <w:rPr>
          <w:spacing w:val="-23"/>
          <w:sz w:val="23"/>
          <w:szCs w:val="23"/>
        </w:rPr>
        <w:t xml:space="preserve"> </w:t>
      </w:r>
      <w:r>
        <w:rPr>
          <w:spacing w:val="-3"/>
          <w:sz w:val="23"/>
          <w:szCs w:val="23"/>
        </w:rPr>
        <w:t>Edition)</w:t>
      </w:r>
    </w:p>
    <w:p w:rsidR="005F6964" w:rsidRDefault="00582FCD" w:rsidP="00617A6F">
      <w:pPr>
        <w:pStyle w:val="ListParagraph"/>
        <w:numPr>
          <w:ilvl w:val="0"/>
          <w:numId w:val="77"/>
        </w:numPr>
        <w:tabs>
          <w:tab w:val="left" w:pos="880"/>
          <w:tab w:val="left" w:pos="881"/>
        </w:tabs>
        <w:ind w:hanging="721"/>
        <w:rPr>
          <w:sz w:val="23"/>
          <w:szCs w:val="23"/>
        </w:rPr>
      </w:pPr>
      <w:r>
        <w:rPr>
          <w:spacing w:val="-2"/>
          <w:sz w:val="23"/>
          <w:szCs w:val="23"/>
        </w:rPr>
        <w:t xml:space="preserve">C++ </w:t>
      </w:r>
      <w:r>
        <w:rPr>
          <w:sz w:val="23"/>
          <w:szCs w:val="23"/>
        </w:rPr>
        <w:t>How to Program by</w:t>
      </w:r>
      <w:r>
        <w:rPr>
          <w:spacing w:val="-38"/>
          <w:sz w:val="23"/>
          <w:szCs w:val="23"/>
        </w:rPr>
        <w:t xml:space="preserve"> </w:t>
      </w:r>
      <w:proofErr w:type="spellStart"/>
      <w:r>
        <w:rPr>
          <w:spacing w:val="-3"/>
          <w:sz w:val="23"/>
          <w:szCs w:val="23"/>
        </w:rPr>
        <w:t>Deitel</w:t>
      </w:r>
      <w:proofErr w:type="spellEnd"/>
      <w:r>
        <w:rPr>
          <w:spacing w:val="-3"/>
          <w:sz w:val="23"/>
          <w:szCs w:val="23"/>
        </w:rPr>
        <w:t xml:space="preserve"> </w:t>
      </w:r>
      <w:r>
        <w:rPr>
          <w:spacing w:val="-2"/>
          <w:sz w:val="23"/>
          <w:szCs w:val="23"/>
        </w:rPr>
        <w:t xml:space="preserve">and </w:t>
      </w:r>
      <w:proofErr w:type="spellStart"/>
      <w:r>
        <w:rPr>
          <w:spacing w:val="-3"/>
          <w:sz w:val="23"/>
          <w:szCs w:val="23"/>
        </w:rPr>
        <w:t>Deitel</w:t>
      </w:r>
      <w:proofErr w:type="spellEnd"/>
    </w:p>
    <w:p w:rsidR="005F6964" w:rsidRDefault="00582FCD" w:rsidP="00617A6F">
      <w:pPr>
        <w:pStyle w:val="ListParagraph"/>
        <w:numPr>
          <w:ilvl w:val="0"/>
          <w:numId w:val="77"/>
        </w:numPr>
        <w:tabs>
          <w:tab w:val="left" w:pos="880"/>
          <w:tab w:val="left" w:pos="881"/>
        </w:tabs>
        <w:ind w:hanging="721"/>
        <w:rPr>
          <w:sz w:val="23"/>
          <w:szCs w:val="23"/>
        </w:rPr>
      </w:pPr>
      <w:r>
        <w:rPr>
          <w:spacing w:val="-3"/>
          <w:sz w:val="23"/>
          <w:szCs w:val="23"/>
        </w:rPr>
        <w:t>Manuals</w:t>
      </w:r>
      <w:r>
        <w:rPr>
          <w:spacing w:val="-6"/>
          <w:sz w:val="23"/>
          <w:szCs w:val="23"/>
        </w:rPr>
        <w:t xml:space="preserve"> </w:t>
      </w:r>
      <w:r>
        <w:rPr>
          <w:spacing w:val="-2"/>
          <w:sz w:val="23"/>
          <w:szCs w:val="23"/>
        </w:rPr>
        <w:t>for</w:t>
      </w:r>
    </w:p>
    <w:p w:rsidR="005F6964" w:rsidRDefault="00582FCD">
      <w:pPr>
        <w:pStyle w:val="BodyText"/>
        <w:tabs>
          <w:tab w:val="left" w:pos="1600"/>
        </w:tabs>
        <w:ind w:left="880" w:firstLine="0"/>
        <w:rPr>
          <w:sz w:val="23"/>
          <w:szCs w:val="23"/>
        </w:rPr>
      </w:pPr>
      <w:r>
        <w:rPr>
          <w:sz w:val="23"/>
          <w:szCs w:val="23"/>
        </w:rPr>
        <w:t>3.1</w:t>
      </w:r>
      <w:r>
        <w:rPr>
          <w:sz w:val="23"/>
          <w:szCs w:val="23"/>
        </w:rPr>
        <w:tab/>
      </w:r>
      <w:r>
        <w:rPr>
          <w:spacing w:val="-4"/>
          <w:sz w:val="23"/>
          <w:szCs w:val="23"/>
        </w:rPr>
        <w:t>ORCAD</w:t>
      </w:r>
    </w:p>
    <w:p w:rsidR="005F6964" w:rsidRDefault="00582FCD">
      <w:pPr>
        <w:pStyle w:val="BodyText"/>
        <w:tabs>
          <w:tab w:val="left" w:pos="1600"/>
        </w:tabs>
        <w:ind w:left="880" w:firstLine="0"/>
        <w:rPr>
          <w:sz w:val="23"/>
          <w:szCs w:val="23"/>
        </w:rPr>
      </w:pPr>
      <w:r>
        <w:rPr>
          <w:sz w:val="23"/>
          <w:szCs w:val="23"/>
        </w:rPr>
        <w:t>3.2</w:t>
      </w:r>
      <w:r>
        <w:rPr>
          <w:sz w:val="23"/>
          <w:szCs w:val="23"/>
        </w:rPr>
        <w:tab/>
      </w:r>
      <w:r>
        <w:rPr>
          <w:spacing w:val="-3"/>
          <w:sz w:val="23"/>
          <w:szCs w:val="23"/>
        </w:rPr>
        <w:t>MULTISIM</w:t>
      </w:r>
    </w:p>
    <w:p w:rsidR="005F6964" w:rsidRDefault="00582FCD">
      <w:pPr>
        <w:pStyle w:val="BodyText"/>
        <w:tabs>
          <w:tab w:val="left" w:pos="1600"/>
        </w:tabs>
        <w:ind w:left="880" w:firstLine="0"/>
        <w:rPr>
          <w:sz w:val="23"/>
          <w:szCs w:val="23"/>
        </w:rPr>
      </w:pPr>
      <w:r>
        <w:rPr>
          <w:sz w:val="23"/>
          <w:szCs w:val="23"/>
        </w:rPr>
        <w:t>3.3</w:t>
      </w:r>
      <w:r>
        <w:rPr>
          <w:sz w:val="23"/>
          <w:szCs w:val="23"/>
        </w:rPr>
        <w:tab/>
        <w:t>PSPICE</w:t>
      </w:r>
    </w:p>
    <w:p w:rsidR="005F6964" w:rsidRDefault="00582FCD" w:rsidP="00617A6F">
      <w:pPr>
        <w:pStyle w:val="ListParagraph"/>
        <w:numPr>
          <w:ilvl w:val="0"/>
          <w:numId w:val="77"/>
        </w:numPr>
        <w:tabs>
          <w:tab w:val="left" w:pos="880"/>
          <w:tab w:val="left" w:pos="881"/>
        </w:tabs>
        <w:ind w:hanging="721"/>
        <w:rPr>
          <w:sz w:val="23"/>
          <w:szCs w:val="23"/>
        </w:rPr>
      </w:pPr>
      <w:r>
        <w:rPr>
          <w:spacing w:val="-3"/>
          <w:sz w:val="23"/>
          <w:szCs w:val="23"/>
        </w:rPr>
        <w:t xml:space="preserve">Introduction </w:t>
      </w:r>
      <w:r>
        <w:rPr>
          <w:sz w:val="23"/>
          <w:szCs w:val="23"/>
        </w:rPr>
        <w:t xml:space="preserve">to PLC </w:t>
      </w:r>
      <w:r>
        <w:rPr>
          <w:spacing w:val="-3"/>
          <w:sz w:val="23"/>
          <w:szCs w:val="23"/>
        </w:rPr>
        <w:t xml:space="preserve">Controllers </w:t>
      </w:r>
      <w:r>
        <w:rPr>
          <w:sz w:val="23"/>
          <w:szCs w:val="23"/>
        </w:rPr>
        <w:t xml:space="preserve">by </w:t>
      </w:r>
      <w:proofErr w:type="spellStart"/>
      <w:r>
        <w:rPr>
          <w:sz w:val="23"/>
          <w:szCs w:val="23"/>
        </w:rPr>
        <w:t>Nebojsa</w:t>
      </w:r>
      <w:proofErr w:type="spellEnd"/>
      <w:r>
        <w:rPr>
          <w:spacing w:val="-30"/>
          <w:sz w:val="23"/>
          <w:szCs w:val="23"/>
        </w:rPr>
        <w:t xml:space="preserve"> </w:t>
      </w:r>
      <w:proofErr w:type="spellStart"/>
      <w:r>
        <w:rPr>
          <w:sz w:val="23"/>
          <w:szCs w:val="23"/>
        </w:rPr>
        <w:t>Matic</w:t>
      </w:r>
      <w:proofErr w:type="spellEnd"/>
    </w:p>
    <w:p w:rsidR="0029340C" w:rsidRDefault="0029340C" w:rsidP="0029340C">
      <w:pPr>
        <w:tabs>
          <w:tab w:val="left" w:pos="880"/>
          <w:tab w:val="left" w:pos="881"/>
        </w:tabs>
        <w:rPr>
          <w:sz w:val="23"/>
          <w:szCs w:val="23"/>
        </w:rPr>
      </w:pPr>
    </w:p>
    <w:p w:rsidR="0029340C" w:rsidRDefault="0029340C" w:rsidP="0029340C">
      <w:pPr>
        <w:tabs>
          <w:tab w:val="left" w:pos="880"/>
          <w:tab w:val="left" w:pos="881"/>
        </w:tabs>
        <w:rPr>
          <w:sz w:val="23"/>
          <w:szCs w:val="23"/>
        </w:rPr>
      </w:pPr>
    </w:p>
    <w:p w:rsidR="0029340C" w:rsidRDefault="0029340C" w:rsidP="0029340C">
      <w:pPr>
        <w:tabs>
          <w:tab w:val="left" w:pos="880"/>
          <w:tab w:val="left" w:pos="881"/>
        </w:tabs>
        <w:rPr>
          <w:sz w:val="23"/>
          <w:szCs w:val="23"/>
        </w:rPr>
      </w:pPr>
    </w:p>
    <w:p w:rsidR="0029340C" w:rsidRDefault="0029340C" w:rsidP="0029340C">
      <w:pPr>
        <w:tabs>
          <w:tab w:val="left" w:pos="880"/>
          <w:tab w:val="left" w:pos="881"/>
        </w:tabs>
        <w:rPr>
          <w:sz w:val="23"/>
          <w:szCs w:val="23"/>
        </w:rPr>
      </w:pPr>
    </w:p>
    <w:p w:rsidR="0029340C" w:rsidRDefault="0029340C" w:rsidP="0029340C">
      <w:pPr>
        <w:tabs>
          <w:tab w:val="left" w:pos="880"/>
          <w:tab w:val="left" w:pos="881"/>
        </w:tabs>
        <w:rPr>
          <w:sz w:val="23"/>
          <w:szCs w:val="23"/>
        </w:rPr>
      </w:pPr>
    </w:p>
    <w:p w:rsidR="0029340C" w:rsidRDefault="0029340C" w:rsidP="0029340C">
      <w:pPr>
        <w:tabs>
          <w:tab w:val="left" w:pos="880"/>
          <w:tab w:val="left" w:pos="881"/>
        </w:tabs>
        <w:rPr>
          <w:sz w:val="23"/>
          <w:szCs w:val="23"/>
        </w:rPr>
      </w:pPr>
    </w:p>
    <w:p w:rsidR="0029340C" w:rsidRDefault="0029340C" w:rsidP="0029340C">
      <w:pPr>
        <w:tabs>
          <w:tab w:val="left" w:pos="880"/>
          <w:tab w:val="left" w:pos="881"/>
        </w:tabs>
        <w:rPr>
          <w:sz w:val="23"/>
          <w:szCs w:val="23"/>
        </w:rPr>
      </w:pPr>
    </w:p>
    <w:p w:rsidR="0029340C" w:rsidRDefault="0029340C" w:rsidP="0029340C">
      <w:pPr>
        <w:tabs>
          <w:tab w:val="left" w:pos="880"/>
          <w:tab w:val="left" w:pos="881"/>
        </w:tabs>
        <w:rPr>
          <w:sz w:val="23"/>
          <w:szCs w:val="23"/>
        </w:rPr>
      </w:pPr>
    </w:p>
    <w:p w:rsidR="004A2750" w:rsidRDefault="004A2750" w:rsidP="004A2750">
      <w:pPr>
        <w:pStyle w:val="Heading2"/>
        <w:tabs>
          <w:tab w:val="left" w:pos="2102"/>
        </w:tabs>
        <w:spacing w:before="1" w:line="240" w:lineRule="auto"/>
        <w:ind w:left="0" w:right="298"/>
        <w:jc w:val="center"/>
      </w:pPr>
    </w:p>
    <w:p w:rsidR="004A2750" w:rsidRDefault="004A2750" w:rsidP="004A2750">
      <w:pPr>
        <w:pStyle w:val="Heading2"/>
        <w:tabs>
          <w:tab w:val="left" w:pos="2102"/>
        </w:tabs>
        <w:spacing w:before="1" w:line="240" w:lineRule="auto"/>
        <w:ind w:left="0" w:right="298"/>
        <w:jc w:val="center"/>
      </w:pPr>
    </w:p>
    <w:p w:rsidR="004A2750" w:rsidRDefault="004A2750" w:rsidP="004A2750">
      <w:pPr>
        <w:pStyle w:val="Heading2"/>
        <w:tabs>
          <w:tab w:val="left" w:pos="2102"/>
        </w:tabs>
        <w:spacing w:before="1" w:line="240" w:lineRule="auto"/>
        <w:ind w:left="0" w:right="298"/>
        <w:jc w:val="center"/>
      </w:pPr>
    </w:p>
    <w:p w:rsidR="004A2750" w:rsidRDefault="004A2750" w:rsidP="004A2750">
      <w:pPr>
        <w:pStyle w:val="Heading2"/>
        <w:tabs>
          <w:tab w:val="left" w:pos="2102"/>
        </w:tabs>
        <w:spacing w:before="1" w:line="240" w:lineRule="auto"/>
        <w:ind w:left="0" w:right="298"/>
      </w:pPr>
      <w:r>
        <w:lastRenderedPageBreak/>
        <w:t>ET-</w:t>
      </w:r>
      <w:r>
        <w:rPr>
          <w:spacing w:val="2"/>
        </w:rPr>
        <w:t xml:space="preserve"> </w:t>
      </w:r>
      <w:r>
        <w:t>282</w:t>
      </w:r>
      <w:r>
        <w:tab/>
        <w:t>DIGITAL</w:t>
      </w:r>
      <w:r>
        <w:rPr>
          <w:spacing w:val="-5"/>
        </w:rPr>
        <w:t xml:space="preserve"> </w:t>
      </w:r>
      <w:r>
        <w:t>LOGIC</w:t>
      </w:r>
      <w:r>
        <w:rPr>
          <w:spacing w:val="-5"/>
        </w:rPr>
        <w:t xml:space="preserve"> </w:t>
      </w:r>
      <w:r>
        <w:t>DESIGN</w:t>
      </w:r>
    </w:p>
    <w:p w:rsidR="004A2750" w:rsidRDefault="004A2750" w:rsidP="004A2750">
      <w:pPr>
        <w:pStyle w:val="BodyText"/>
        <w:spacing w:before="4"/>
        <w:ind w:left="0" w:firstLine="0"/>
        <w:rPr>
          <w:b/>
          <w:sz w:val="25"/>
        </w:rPr>
      </w:pPr>
    </w:p>
    <w:tbl>
      <w:tblPr>
        <w:tblW w:w="0" w:type="auto"/>
        <w:tblInd w:w="477" w:type="dxa"/>
        <w:tblLayout w:type="fixed"/>
        <w:tblCellMar>
          <w:left w:w="0" w:type="dxa"/>
          <w:right w:w="0" w:type="dxa"/>
        </w:tblCellMar>
        <w:tblLook w:val="01E0" w:firstRow="1" w:lastRow="1" w:firstColumn="1" w:lastColumn="1" w:noHBand="0" w:noVBand="0"/>
      </w:tblPr>
      <w:tblGrid>
        <w:gridCol w:w="4492"/>
        <w:gridCol w:w="2481"/>
        <w:gridCol w:w="714"/>
        <w:gridCol w:w="510"/>
      </w:tblGrid>
      <w:tr w:rsidR="004A2750" w:rsidTr="00FA3C1E">
        <w:trPr>
          <w:trHeight w:val="269"/>
        </w:trPr>
        <w:tc>
          <w:tcPr>
            <w:tcW w:w="4492" w:type="dxa"/>
          </w:tcPr>
          <w:p w:rsidR="004A2750" w:rsidRDefault="004A2750" w:rsidP="00FA3C1E">
            <w:pPr>
              <w:pStyle w:val="TableParagraph"/>
              <w:spacing w:line="250" w:lineRule="exact"/>
              <w:ind w:left="50"/>
              <w:rPr>
                <w:b/>
                <w:sz w:val="24"/>
              </w:rPr>
            </w:pPr>
            <w:r>
              <w:rPr>
                <w:b/>
                <w:sz w:val="24"/>
              </w:rPr>
              <w:t>Total</w:t>
            </w:r>
            <w:r>
              <w:rPr>
                <w:b/>
                <w:spacing w:val="-6"/>
                <w:sz w:val="24"/>
              </w:rPr>
              <w:t xml:space="preserve"> </w:t>
            </w:r>
            <w:r>
              <w:rPr>
                <w:b/>
                <w:sz w:val="24"/>
              </w:rPr>
              <w:t>Contact</w:t>
            </w:r>
            <w:r>
              <w:rPr>
                <w:b/>
                <w:spacing w:val="1"/>
                <w:sz w:val="24"/>
              </w:rPr>
              <w:t xml:space="preserve"> </w:t>
            </w:r>
            <w:r>
              <w:rPr>
                <w:b/>
                <w:sz w:val="24"/>
              </w:rPr>
              <w:t>Hours:</w:t>
            </w:r>
          </w:p>
        </w:tc>
        <w:tc>
          <w:tcPr>
            <w:tcW w:w="2481" w:type="dxa"/>
          </w:tcPr>
          <w:p w:rsidR="004A2750" w:rsidRDefault="004A2750" w:rsidP="00FA3C1E">
            <w:pPr>
              <w:pStyle w:val="TableParagraph"/>
              <w:spacing w:line="250" w:lineRule="exact"/>
              <w:ind w:right="278"/>
              <w:jc w:val="right"/>
              <w:rPr>
                <w:b/>
                <w:sz w:val="24"/>
              </w:rPr>
            </w:pPr>
            <w:r>
              <w:rPr>
                <w:b/>
                <w:sz w:val="24"/>
              </w:rPr>
              <w:t>T</w:t>
            </w:r>
          </w:p>
        </w:tc>
        <w:tc>
          <w:tcPr>
            <w:tcW w:w="714" w:type="dxa"/>
          </w:tcPr>
          <w:p w:rsidR="004A2750" w:rsidRDefault="004A2750" w:rsidP="00FA3C1E">
            <w:pPr>
              <w:pStyle w:val="TableParagraph"/>
              <w:spacing w:line="250" w:lineRule="exact"/>
              <w:ind w:right="5"/>
              <w:jc w:val="center"/>
              <w:rPr>
                <w:b/>
                <w:sz w:val="24"/>
              </w:rPr>
            </w:pPr>
            <w:r>
              <w:rPr>
                <w:b/>
                <w:sz w:val="24"/>
              </w:rPr>
              <w:t>P</w:t>
            </w:r>
          </w:p>
        </w:tc>
        <w:tc>
          <w:tcPr>
            <w:tcW w:w="510" w:type="dxa"/>
          </w:tcPr>
          <w:p w:rsidR="004A2750" w:rsidRDefault="004A2750" w:rsidP="00FA3C1E">
            <w:pPr>
              <w:pStyle w:val="TableParagraph"/>
              <w:spacing w:line="250" w:lineRule="exact"/>
              <w:ind w:right="48"/>
              <w:jc w:val="right"/>
              <w:rPr>
                <w:b/>
                <w:sz w:val="24"/>
              </w:rPr>
            </w:pPr>
            <w:r>
              <w:rPr>
                <w:b/>
                <w:w w:val="99"/>
                <w:sz w:val="24"/>
              </w:rPr>
              <w:t>C</w:t>
            </w:r>
          </w:p>
        </w:tc>
      </w:tr>
      <w:tr w:rsidR="004A2750" w:rsidTr="00FA3C1E">
        <w:trPr>
          <w:trHeight w:val="275"/>
        </w:trPr>
        <w:tc>
          <w:tcPr>
            <w:tcW w:w="4492" w:type="dxa"/>
          </w:tcPr>
          <w:p w:rsidR="004A2750" w:rsidRDefault="004A2750" w:rsidP="00FA3C1E">
            <w:pPr>
              <w:pStyle w:val="TableParagraph"/>
              <w:tabs>
                <w:tab w:val="right" w:pos="1680"/>
              </w:tabs>
              <w:spacing w:line="256" w:lineRule="exact"/>
              <w:ind w:right="2039"/>
              <w:jc w:val="right"/>
              <w:rPr>
                <w:sz w:val="24"/>
              </w:rPr>
            </w:pPr>
            <w:r>
              <w:rPr>
                <w:sz w:val="24"/>
              </w:rPr>
              <w:t>Theory</w:t>
            </w:r>
            <w:r>
              <w:rPr>
                <w:sz w:val="24"/>
              </w:rPr>
              <w:tab/>
              <w:t>32</w:t>
            </w:r>
          </w:p>
        </w:tc>
        <w:tc>
          <w:tcPr>
            <w:tcW w:w="2481" w:type="dxa"/>
          </w:tcPr>
          <w:p w:rsidR="004A2750" w:rsidRDefault="004A2750" w:rsidP="00FA3C1E">
            <w:pPr>
              <w:pStyle w:val="TableParagraph"/>
              <w:spacing w:line="256" w:lineRule="exact"/>
              <w:ind w:right="318"/>
              <w:jc w:val="right"/>
              <w:rPr>
                <w:sz w:val="24"/>
              </w:rPr>
            </w:pPr>
            <w:r>
              <w:rPr>
                <w:sz w:val="24"/>
              </w:rPr>
              <w:t>1</w:t>
            </w:r>
          </w:p>
        </w:tc>
        <w:tc>
          <w:tcPr>
            <w:tcW w:w="714" w:type="dxa"/>
          </w:tcPr>
          <w:p w:rsidR="004A2750" w:rsidRDefault="004A2750" w:rsidP="00FA3C1E">
            <w:pPr>
              <w:pStyle w:val="TableParagraph"/>
              <w:spacing w:line="256" w:lineRule="exact"/>
              <w:ind w:right="32"/>
              <w:jc w:val="center"/>
              <w:rPr>
                <w:sz w:val="24"/>
              </w:rPr>
            </w:pPr>
            <w:r>
              <w:rPr>
                <w:sz w:val="24"/>
              </w:rPr>
              <w:t>3</w:t>
            </w:r>
          </w:p>
        </w:tc>
        <w:tc>
          <w:tcPr>
            <w:tcW w:w="510" w:type="dxa"/>
          </w:tcPr>
          <w:p w:rsidR="004A2750" w:rsidRDefault="004A2750" w:rsidP="00FA3C1E">
            <w:pPr>
              <w:pStyle w:val="TableParagraph"/>
              <w:spacing w:line="256" w:lineRule="exact"/>
              <w:ind w:right="102"/>
              <w:jc w:val="right"/>
              <w:rPr>
                <w:sz w:val="24"/>
              </w:rPr>
            </w:pPr>
            <w:r>
              <w:rPr>
                <w:sz w:val="24"/>
              </w:rPr>
              <w:t>2</w:t>
            </w:r>
          </w:p>
        </w:tc>
      </w:tr>
      <w:tr w:rsidR="004A2750" w:rsidTr="00FA3C1E">
        <w:trPr>
          <w:trHeight w:val="272"/>
        </w:trPr>
        <w:tc>
          <w:tcPr>
            <w:tcW w:w="4492" w:type="dxa"/>
          </w:tcPr>
          <w:p w:rsidR="004A2750" w:rsidRDefault="004A2750" w:rsidP="00FA3C1E">
            <w:pPr>
              <w:pStyle w:val="TableParagraph"/>
              <w:tabs>
                <w:tab w:val="right" w:pos="1680"/>
              </w:tabs>
              <w:spacing w:line="252" w:lineRule="exact"/>
              <w:ind w:right="2039"/>
              <w:jc w:val="right"/>
              <w:rPr>
                <w:sz w:val="24"/>
              </w:rPr>
            </w:pPr>
            <w:r>
              <w:rPr>
                <w:sz w:val="24"/>
              </w:rPr>
              <w:t>Practical</w:t>
            </w:r>
            <w:r>
              <w:rPr>
                <w:sz w:val="24"/>
              </w:rPr>
              <w:tab/>
              <w:t>96</w:t>
            </w:r>
          </w:p>
        </w:tc>
        <w:tc>
          <w:tcPr>
            <w:tcW w:w="2481" w:type="dxa"/>
          </w:tcPr>
          <w:p w:rsidR="004A2750" w:rsidRDefault="004A2750" w:rsidP="00FA3C1E">
            <w:pPr>
              <w:pStyle w:val="TableParagraph"/>
              <w:rPr>
                <w:sz w:val="20"/>
              </w:rPr>
            </w:pPr>
          </w:p>
        </w:tc>
        <w:tc>
          <w:tcPr>
            <w:tcW w:w="714" w:type="dxa"/>
          </w:tcPr>
          <w:p w:rsidR="004A2750" w:rsidRDefault="004A2750" w:rsidP="00FA3C1E">
            <w:pPr>
              <w:pStyle w:val="TableParagraph"/>
              <w:rPr>
                <w:sz w:val="20"/>
              </w:rPr>
            </w:pPr>
          </w:p>
        </w:tc>
        <w:tc>
          <w:tcPr>
            <w:tcW w:w="510" w:type="dxa"/>
          </w:tcPr>
          <w:p w:rsidR="004A2750" w:rsidRDefault="004A2750" w:rsidP="00FA3C1E">
            <w:pPr>
              <w:pStyle w:val="TableParagraph"/>
              <w:rPr>
                <w:sz w:val="20"/>
              </w:rPr>
            </w:pPr>
          </w:p>
        </w:tc>
      </w:tr>
    </w:tbl>
    <w:p w:rsidR="004A2750" w:rsidRDefault="004A2750" w:rsidP="004A2750">
      <w:pPr>
        <w:pStyle w:val="BodyText"/>
        <w:spacing w:before="9"/>
        <w:ind w:left="0" w:firstLine="0"/>
        <w:rPr>
          <w:b/>
        </w:rPr>
      </w:pPr>
    </w:p>
    <w:p w:rsidR="004A2750" w:rsidRDefault="004A2750" w:rsidP="004A2750">
      <w:pPr>
        <w:pStyle w:val="BodyText"/>
        <w:spacing w:line="242" w:lineRule="auto"/>
        <w:ind w:left="1241" w:right="879"/>
        <w:jc w:val="both"/>
      </w:pPr>
      <w:r>
        <w:rPr>
          <w:b/>
          <w:spacing w:val="-1"/>
        </w:rPr>
        <w:t>AIM</w:t>
      </w:r>
      <w:r>
        <w:rPr>
          <w:b/>
          <w:spacing w:val="18"/>
        </w:rPr>
        <w:t xml:space="preserve"> </w:t>
      </w:r>
      <w:r>
        <w:rPr>
          <w:spacing w:val="-1"/>
        </w:rPr>
        <w:t>This</w:t>
      </w:r>
      <w:r>
        <w:rPr>
          <w:spacing w:val="-6"/>
        </w:rPr>
        <w:t xml:space="preserve"> </w:t>
      </w:r>
      <w:r>
        <w:rPr>
          <w:spacing w:val="-1"/>
        </w:rPr>
        <w:t>course</w:t>
      </w:r>
      <w:r>
        <w:rPr>
          <w:spacing w:val="-4"/>
        </w:rPr>
        <w:t xml:space="preserve"> </w:t>
      </w:r>
      <w:r>
        <w:rPr>
          <w:spacing w:val="-1"/>
        </w:rPr>
        <w:t>is</w:t>
      </w:r>
      <w:r>
        <w:rPr>
          <w:spacing w:val="-5"/>
        </w:rPr>
        <w:t xml:space="preserve"> </w:t>
      </w:r>
      <w:r>
        <w:rPr>
          <w:spacing w:val="-1"/>
        </w:rPr>
        <w:t>aimed</w:t>
      </w:r>
      <w:r>
        <w:rPr>
          <w:spacing w:val="-4"/>
        </w:rPr>
        <w:t xml:space="preserve"> </w:t>
      </w:r>
      <w:r>
        <w:rPr>
          <w:spacing w:val="-1"/>
        </w:rPr>
        <w:t>to</w:t>
      </w:r>
      <w:r>
        <w:rPr>
          <w:spacing w:val="-4"/>
        </w:rPr>
        <w:t xml:space="preserve"> </w:t>
      </w:r>
      <w:r>
        <w:rPr>
          <w:spacing w:val="-1"/>
        </w:rPr>
        <w:t>provide</w:t>
      </w:r>
      <w:r>
        <w:rPr>
          <w:spacing w:val="-8"/>
        </w:rPr>
        <w:t xml:space="preserve"> </w:t>
      </w:r>
      <w:r>
        <w:t>sufficient</w:t>
      </w:r>
      <w:r>
        <w:rPr>
          <w:spacing w:val="-3"/>
        </w:rPr>
        <w:t xml:space="preserve"> </w:t>
      </w:r>
      <w:r>
        <w:t>knowledge</w:t>
      </w:r>
      <w:r>
        <w:rPr>
          <w:spacing w:val="-8"/>
        </w:rPr>
        <w:t xml:space="preserve"> </w:t>
      </w:r>
      <w:r>
        <w:t>in</w:t>
      </w:r>
      <w:r>
        <w:rPr>
          <w:spacing w:val="-12"/>
        </w:rPr>
        <w:t xml:space="preserve"> </w:t>
      </w:r>
      <w:r>
        <w:t>digital</w:t>
      </w:r>
      <w:r>
        <w:rPr>
          <w:spacing w:val="-14"/>
        </w:rPr>
        <w:t xml:space="preserve"> </w:t>
      </w:r>
      <w:r>
        <w:t>and</w:t>
      </w:r>
      <w:r>
        <w:rPr>
          <w:spacing w:val="-8"/>
        </w:rPr>
        <w:t xml:space="preserve"> </w:t>
      </w:r>
      <w:r>
        <w:t>industrial</w:t>
      </w:r>
      <w:r>
        <w:rPr>
          <w:spacing w:val="-15"/>
        </w:rPr>
        <w:t xml:space="preserve"> </w:t>
      </w:r>
      <w:r>
        <w:t>electronics</w:t>
      </w:r>
      <w:r>
        <w:rPr>
          <w:spacing w:val="-8"/>
        </w:rPr>
        <w:t xml:space="preserve"> </w:t>
      </w:r>
      <w:r>
        <w:t>so</w:t>
      </w:r>
      <w:r>
        <w:rPr>
          <w:spacing w:val="-58"/>
        </w:rPr>
        <w:t xml:space="preserve"> </w:t>
      </w:r>
      <w:r>
        <w:t>as</w:t>
      </w:r>
      <w:r>
        <w:rPr>
          <w:spacing w:val="1"/>
        </w:rPr>
        <w:t xml:space="preserve"> </w:t>
      </w:r>
      <w:r>
        <w:t>to</w:t>
      </w:r>
      <w:r>
        <w:rPr>
          <w:spacing w:val="1"/>
        </w:rPr>
        <w:t xml:space="preserve"> </w:t>
      </w:r>
      <w:r>
        <w:t>make</w:t>
      </w:r>
      <w:r>
        <w:rPr>
          <w:spacing w:val="1"/>
        </w:rPr>
        <w:t xml:space="preserve"> </w:t>
      </w:r>
      <w:r>
        <w:t>the</w:t>
      </w:r>
      <w:r>
        <w:rPr>
          <w:spacing w:val="1"/>
        </w:rPr>
        <w:t xml:space="preserve"> </w:t>
      </w:r>
      <w:r>
        <w:t>student</w:t>
      </w:r>
      <w:r>
        <w:rPr>
          <w:spacing w:val="1"/>
        </w:rPr>
        <w:t xml:space="preserve"> </w:t>
      </w:r>
      <w:r>
        <w:t>capable</w:t>
      </w:r>
      <w:r>
        <w:rPr>
          <w:spacing w:val="1"/>
        </w:rPr>
        <w:t xml:space="preserve"> </w:t>
      </w:r>
      <w:r>
        <w:t>of</w:t>
      </w:r>
      <w:r>
        <w:rPr>
          <w:spacing w:val="1"/>
        </w:rPr>
        <w:t xml:space="preserve"> </w:t>
      </w:r>
      <w:r>
        <w:t>working</w:t>
      </w:r>
      <w:r>
        <w:rPr>
          <w:spacing w:val="1"/>
        </w:rPr>
        <w:t xml:space="preserve"> </w:t>
      </w:r>
      <w:r>
        <w:t>with</w:t>
      </w:r>
      <w:r>
        <w:rPr>
          <w:spacing w:val="1"/>
        </w:rPr>
        <w:t xml:space="preserve"> </w:t>
      </w:r>
      <w:r>
        <w:t>control</w:t>
      </w:r>
      <w:r>
        <w:rPr>
          <w:spacing w:val="1"/>
        </w:rPr>
        <w:t xml:space="preserve"> </w:t>
      </w:r>
      <w:r>
        <w:t>systems</w:t>
      </w:r>
      <w:r>
        <w:rPr>
          <w:spacing w:val="1"/>
        </w:rPr>
        <w:t xml:space="preserve"> </w:t>
      </w:r>
      <w:r>
        <w:t>employing</w:t>
      </w:r>
      <w:r>
        <w:rPr>
          <w:spacing w:val="1"/>
        </w:rPr>
        <w:t xml:space="preserve"> </w:t>
      </w:r>
      <w:r>
        <w:t>this</w:t>
      </w:r>
      <w:r>
        <w:rPr>
          <w:spacing w:val="1"/>
        </w:rPr>
        <w:t xml:space="preserve"> </w:t>
      </w:r>
      <w:r>
        <w:t>technology. Students should be able to understand and assemble functional projects in</w:t>
      </w:r>
      <w:r>
        <w:rPr>
          <w:spacing w:val="1"/>
        </w:rPr>
        <w:t xml:space="preserve"> </w:t>
      </w:r>
      <w:r>
        <w:t>digital</w:t>
      </w:r>
      <w:r>
        <w:rPr>
          <w:spacing w:val="-8"/>
        </w:rPr>
        <w:t xml:space="preserve"> </w:t>
      </w:r>
      <w:r>
        <w:t>&amp;</w:t>
      </w:r>
      <w:r>
        <w:rPr>
          <w:spacing w:val="-3"/>
        </w:rPr>
        <w:t xml:space="preserve"> </w:t>
      </w:r>
      <w:r>
        <w:t>logic electronics.</w:t>
      </w:r>
    </w:p>
    <w:p w:rsidR="004A2750" w:rsidRDefault="004A2750" w:rsidP="004A2750">
      <w:pPr>
        <w:pStyle w:val="BodyText"/>
        <w:spacing w:before="6"/>
        <w:ind w:left="0" w:firstLine="0"/>
      </w:pPr>
    </w:p>
    <w:p w:rsidR="004A2750" w:rsidRDefault="004A2750" w:rsidP="00617A6F">
      <w:pPr>
        <w:pStyle w:val="ListParagraph"/>
        <w:numPr>
          <w:ilvl w:val="0"/>
          <w:numId w:val="180"/>
        </w:numPr>
        <w:tabs>
          <w:tab w:val="left" w:pos="1240"/>
          <w:tab w:val="left" w:pos="1241"/>
          <w:tab w:val="left" w:pos="9293"/>
        </w:tabs>
        <w:spacing w:before="1"/>
        <w:rPr>
          <w:sz w:val="24"/>
        </w:rPr>
      </w:pPr>
      <w:r>
        <w:rPr>
          <w:b/>
          <w:sz w:val="24"/>
        </w:rPr>
        <w:t>INTRODUCTION.</w:t>
      </w:r>
      <w:r>
        <w:rPr>
          <w:b/>
          <w:sz w:val="24"/>
        </w:rPr>
        <w:tab/>
      </w:r>
      <w:r>
        <w:rPr>
          <w:sz w:val="24"/>
        </w:rPr>
        <w:t>2 Hrs.</w:t>
      </w:r>
    </w:p>
    <w:p w:rsidR="004A2750" w:rsidRDefault="004A2750" w:rsidP="00617A6F">
      <w:pPr>
        <w:pStyle w:val="ListParagraph"/>
        <w:numPr>
          <w:ilvl w:val="1"/>
          <w:numId w:val="180"/>
        </w:numPr>
        <w:tabs>
          <w:tab w:val="left" w:pos="1960"/>
          <w:tab w:val="left" w:pos="1961"/>
        </w:tabs>
        <w:spacing w:before="2"/>
        <w:rPr>
          <w:sz w:val="24"/>
        </w:rPr>
      </w:pPr>
      <w:r>
        <w:rPr>
          <w:spacing w:val="-1"/>
          <w:sz w:val="24"/>
        </w:rPr>
        <w:t>Comparison</w:t>
      </w:r>
      <w:r>
        <w:rPr>
          <w:spacing w:val="-11"/>
          <w:sz w:val="24"/>
        </w:rPr>
        <w:t xml:space="preserve"> </w:t>
      </w:r>
      <w:r>
        <w:rPr>
          <w:spacing w:val="-1"/>
          <w:sz w:val="24"/>
        </w:rPr>
        <w:t>of</w:t>
      </w:r>
      <w:r>
        <w:rPr>
          <w:spacing w:val="-13"/>
          <w:sz w:val="24"/>
        </w:rPr>
        <w:t xml:space="preserve"> </w:t>
      </w:r>
      <w:r>
        <w:rPr>
          <w:spacing w:val="-1"/>
          <w:sz w:val="24"/>
        </w:rPr>
        <w:t>digital</w:t>
      </w:r>
      <w:r>
        <w:rPr>
          <w:spacing w:val="-11"/>
          <w:sz w:val="24"/>
        </w:rPr>
        <w:t xml:space="preserve"> </w:t>
      </w:r>
      <w:r>
        <w:rPr>
          <w:sz w:val="24"/>
        </w:rPr>
        <w:t>and</w:t>
      </w:r>
      <w:r>
        <w:rPr>
          <w:spacing w:val="-6"/>
          <w:sz w:val="24"/>
        </w:rPr>
        <w:t xml:space="preserve"> </w:t>
      </w:r>
      <w:proofErr w:type="spellStart"/>
      <w:r>
        <w:rPr>
          <w:sz w:val="24"/>
        </w:rPr>
        <w:t>analogy</w:t>
      </w:r>
      <w:proofErr w:type="spellEnd"/>
      <w:r>
        <w:rPr>
          <w:spacing w:val="-14"/>
          <w:sz w:val="24"/>
        </w:rPr>
        <w:t xml:space="preserve"> </w:t>
      </w:r>
      <w:r>
        <w:rPr>
          <w:sz w:val="24"/>
        </w:rPr>
        <w:t>quantities</w:t>
      </w:r>
    </w:p>
    <w:p w:rsidR="004A2750" w:rsidRDefault="004A2750" w:rsidP="00617A6F">
      <w:pPr>
        <w:pStyle w:val="ListParagraph"/>
        <w:numPr>
          <w:ilvl w:val="1"/>
          <w:numId w:val="180"/>
        </w:numPr>
        <w:tabs>
          <w:tab w:val="left" w:pos="1960"/>
          <w:tab w:val="left" w:pos="1961"/>
        </w:tabs>
        <w:spacing w:before="3"/>
        <w:rPr>
          <w:sz w:val="24"/>
        </w:rPr>
      </w:pPr>
      <w:r>
        <w:rPr>
          <w:spacing w:val="-1"/>
          <w:sz w:val="24"/>
        </w:rPr>
        <w:t>Review</w:t>
      </w:r>
      <w:r>
        <w:rPr>
          <w:spacing w:val="-8"/>
          <w:sz w:val="24"/>
        </w:rPr>
        <w:t xml:space="preserve"> </w:t>
      </w:r>
      <w:r>
        <w:rPr>
          <w:spacing w:val="-1"/>
          <w:sz w:val="24"/>
        </w:rPr>
        <w:t>of</w:t>
      </w:r>
      <w:r>
        <w:rPr>
          <w:spacing w:val="-14"/>
          <w:sz w:val="24"/>
        </w:rPr>
        <w:t xml:space="preserve"> </w:t>
      </w:r>
      <w:r>
        <w:rPr>
          <w:spacing w:val="-1"/>
          <w:sz w:val="24"/>
        </w:rPr>
        <w:t>Number</w:t>
      </w:r>
      <w:r>
        <w:rPr>
          <w:spacing w:val="-5"/>
          <w:sz w:val="24"/>
        </w:rPr>
        <w:t xml:space="preserve"> </w:t>
      </w:r>
      <w:r>
        <w:rPr>
          <w:sz w:val="24"/>
        </w:rPr>
        <w:t>Systems</w:t>
      </w:r>
    </w:p>
    <w:p w:rsidR="004A2750" w:rsidRDefault="004A2750" w:rsidP="00617A6F">
      <w:pPr>
        <w:pStyle w:val="ListParagraph"/>
        <w:numPr>
          <w:ilvl w:val="1"/>
          <w:numId w:val="180"/>
        </w:numPr>
        <w:tabs>
          <w:tab w:val="left" w:pos="1960"/>
          <w:tab w:val="left" w:pos="1961"/>
        </w:tabs>
        <w:spacing w:before="2"/>
        <w:rPr>
          <w:sz w:val="24"/>
        </w:rPr>
      </w:pPr>
      <w:r>
        <w:rPr>
          <w:sz w:val="24"/>
        </w:rPr>
        <w:t>BIT,</w:t>
      </w:r>
      <w:r>
        <w:rPr>
          <w:spacing w:val="-1"/>
          <w:sz w:val="24"/>
        </w:rPr>
        <w:t xml:space="preserve"> </w:t>
      </w:r>
      <w:r>
        <w:rPr>
          <w:sz w:val="24"/>
        </w:rPr>
        <w:t>BYTE, NIBBLE and</w:t>
      </w:r>
      <w:r>
        <w:rPr>
          <w:spacing w:val="-2"/>
          <w:sz w:val="24"/>
        </w:rPr>
        <w:t xml:space="preserve"> </w:t>
      </w:r>
      <w:r>
        <w:rPr>
          <w:sz w:val="24"/>
        </w:rPr>
        <w:t>WORD</w:t>
      </w:r>
    </w:p>
    <w:p w:rsidR="004A2750" w:rsidRDefault="004A2750" w:rsidP="00617A6F">
      <w:pPr>
        <w:pStyle w:val="ListParagraph"/>
        <w:numPr>
          <w:ilvl w:val="1"/>
          <w:numId w:val="180"/>
        </w:numPr>
        <w:tabs>
          <w:tab w:val="left" w:pos="1960"/>
          <w:tab w:val="left" w:pos="1961"/>
        </w:tabs>
        <w:spacing w:before="3"/>
        <w:rPr>
          <w:sz w:val="24"/>
        </w:rPr>
      </w:pPr>
      <w:r>
        <w:rPr>
          <w:sz w:val="24"/>
        </w:rPr>
        <w:t>Laws</w:t>
      </w:r>
      <w:r>
        <w:rPr>
          <w:spacing w:val="-11"/>
          <w:sz w:val="24"/>
        </w:rPr>
        <w:t xml:space="preserve"> </w:t>
      </w:r>
      <w:r>
        <w:rPr>
          <w:sz w:val="24"/>
        </w:rPr>
        <w:t>and</w:t>
      </w:r>
      <w:r>
        <w:rPr>
          <w:spacing w:val="-8"/>
          <w:sz w:val="24"/>
        </w:rPr>
        <w:t xml:space="preserve"> </w:t>
      </w:r>
      <w:r>
        <w:rPr>
          <w:sz w:val="24"/>
        </w:rPr>
        <w:t>Rules</w:t>
      </w:r>
      <w:r>
        <w:rPr>
          <w:spacing w:val="-9"/>
          <w:sz w:val="24"/>
        </w:rPr>
        <w:t xml:space="preserve"> </w:t>
      </w:r>
      <w:r>
        <w:rPr>
          <w:sz w:val="24"/>
        </w:rPr>
        <w:t>Boolean</w:t>
      </w:r>
      <w:r>
        <w:rPr>
          <w:spacing w:val="-12"/>
          <w:sz w:val="24"/>
        </w:rPr>
        <w:t xml:space="preserve"> </w:t>
      </w:r>
      <w:r>
        <w:rPr>
          <w:sz w:val="24"/>
        </w:rPr>
        <w:t>Algebra</w:t>
      </w:r>
    </w:p>
    <w:p w:rsidR="004A2750" w:rsidRDefault="004A2750" w:rsidP="004A2750">
      <w:pPr>
        <w:pStyle w:val="BodyText"/>
        <w:spacing w:before="9"/>
        <w:ind w:left="0" w:firstLine="0"/>
      </w:pPr>
    </w:p>
    <w:p w:rsidR="004A2750" w:rsidRDefault="004A2750" w:rsidP="00617A6F">
      <w:pPr>
        <w:pStyle w:val="Heading2"/>
        <w:numPr>
          <w:ilvl w:val="0"/>
          <w:numId w:val="180"/>
        </w:numPr>
        <w:tabs>
          <w:tab w:val="left" w:pos="1240"/>
          <w:tab w:val="left" w:pos="1241"/>
          <w:tab w:val="left" w:pos="9293"/>
        </w:tabs>
        <w:spacing w:before="1" w:line="247" w:lineRule="auto"/>
        <w:ind w:right="877"/>
        <w:rPr>
          <w:b w:val="0"/>
        </w:rPr>
      </w:pPr>
      <w:r>
        <w:t>LOGIC</w:t>
      </w:r>
      <w:r>
        <w:rPr>
          <w:spacing w:val="-1"/>
        </w:rPr>
        <w:t xml:space="preserve"> </w:t>
      </w:r>
      <w:r>
        <w:t>GATES</w:t>
      </w:r>
      <w:r>
        <w:rPr>
          <w:spacing w:val="1"/>
        </w:rPr>
        <w:t xml:space="preserve"> </w:t>
      </w:r>
      <w:r>
        <w:t>(ALL</w:t>
      </w:r>
      <w:r>
        <w:rPr>
          <w:spacing w:val="-1"/>
        </w:rPr>
        <w:t xml:space="preserve"> </w:t>
      </w:r>
      <w:r>
        <w:t>INCLUDE</w:t>
      </w:r>
      <w:r>
        <w:rPr>
          <w:spacing w:val="-1"/>
        </w:rPr>
        <w:t xml:space="preserve"> </w:t>
      </w:r>
      <w:r>
        <w:t>LOGIC,</w:t>
      </w:r>
      <w:r>
        <w:rPr>
          <w:spacing w:val="2"/>
        </w:rPr>
        <w:t xml:space="preserve"> </w:t>
      </w:r>
      <w:r>
        <w:t>TRUTH</w:t>
      </w:r>
      <w:r>
        <w:rPr>
          <w:spacing w:val="1"/>
        </w:rPr>
        <w:t xml:space="preserve"> </w:t>
      </w:r>
      <w:r>
        <w:t>TABLE</w:t>
      </w:r>
      <w:r>
        <w:rPr>
          <w:spacing w:val="-1"/>
        </w:rPr>
        <w:t xml:space="preserve"> </w:t>
      </w:r>
      <w:r>
        <w:t>AND TTL</w:t>
      </w:r>
      <w:r>
        <w:rPr>
          <w:spacing w:val="1"/>
        </w:rPr>
        <w:t xml:space="preserve"> </w:t>
      </w:r>
      <w:r>
        <w:t>CIRCUITRY)</w:t>
      </w:r>
      <w:r>
        <w:tab/>
      </w:r>
      <w:r>
        <w:rPr>
          <w:b w:val="0"/>
        </w:rPr>
        <w:t>4</w:t>
      </w:r>
      <w:r>
        <w:rPr>
          <w:b w:val="0"/>
          <w:spacing w:val="-13"/>
        </w:rPr>
        <w:t xml:space="preserve"> </w:t>
      </w:r>
      <w:r>
        <w:rPr>
          <w:b w:val="0"/>
        </w:rPr>
        <w:t>Hrs.</w:t>
      </w:r>
    </w:p>
    <w:p w:rsidR="004A2750" w:rsidRDefault="004A2750" w:rsidP="00617A6F">
      <w:pPr>
        <w:pStyle w:val="ListParagraph"/>
        <w:numPr>
          <w:ilvl w:val="1"/>
          <w:numId w:val="180"/>
        </w:numPr>
        <w:tabs>
          <w:tab w:val="left" w:pos="1960"/>
          <w:tab w:val="left" w:pos="1961"/>
        </w:tabs>
        <w:spacing w:before="0" w:line="269" w:lineRule="exact"/>
        <w:rPr>
          <w:sz w:val="24"/>
        </w:rPr>
      </w:pPr>
      <w:r>
        <w:rPr>
          <w:sz w:val="24"/>
        </w:rPr>
        <w:t>NOT</w:t>
      </w:r>
      <w:r>
        <w:rPr>
          <w:spacing w:val="2"/>
          <w:sz w:val="24"/>
        </w:rPr>
        <w:t xml:space="preserve"> </w:t>
      </w:r>
      <w:r>
        <w:rPr>
          <w:sz w:val="24"/>
        </w:rPr>
        <w:t>(Inverter)</w:t>
      </w:r>
    </w:p>
    <w:p w:rsidR="004A2750" w:rsidRDefault="004A2750" w:rsidP="00617A6F">
      <w:pPr>
        <w:pStyle w:val="ListParagraph"/>
        <w:numPr>
          <w:ilvl w:val="1"/>
          <w:numId w:val="180"/>
        </w:numPr>
        <w:tabs>
          <w:tab w:val="left" w:pos="1960"/>
          <w:tab w:val="left" w:pos="1961"/>
        </w:tabs>
        <w:spacing w:before="2"/>
        <w:rPr>
          <w:sz w:val="24"/>
        </w:rPr>
      </w:pPr>
      <w:r>
        <w:rPr>
          <w:sz w:val="24"/>
        </w:rPr>
        <w:t>OR</w:t>
      </w:r>
    </w:p>
    <w:p w:rsidR="004A2750" w:rsidRDefault="004A2750" w:rsidP="00617A6F">
      <w:pPr>
        <w:pStyle w:val="ListParagraph"/>
        <w:numPr>
          <w:ilvl w:val="1"/>
          <w:numId w:val="180"/>
        </w:numPr>
        <w:tabs>
          <w:tab w:val="left" w:pos="1960"/>
          <w:tab w:val="left" w:pos="1961"/>
        </w:tabs>
        <w:spacing w:before="2"/>
        <w:rPr>
          <w:sz w:val="24"/>
        </w:rPr>
      </w:pPr>
      <w:r>
        <w:rPr>
          <w:sz w:val="24"/>
        </w:rPr>
        <w:t>AND</w:t>
      </w:r>
    </w:p>
    <w:p w:rsidR="004A2750" w:rsidRDefault="004A2750" w:rsidP="00617A6F">
      <w:pPr>
        <w:pStyle w:val="ListParagraph"/>
        <w:numPr>
          <w:ilvl w:val="1"/>
          <w:numId w:val="180"/>
        </w:numPr>
        <w:tabs>
          <w:tab w:val="left" w:pos="1960"/>
          <w:tab w:val="left" w:pos="1961"/>
        </w:tabs>
        <w:spacing w:before="3"/>
        <w:rPr>
          <w:sz w:val="24"/>
        </w:rPr>
      </w:pPr>
      <w:r>
        <w:rPr>
          <w:sz w:val="24"/>
        </w:rPr>
        <w:t>NAND</w:t>
      </w:r>
    </w:p>
    <w:p w:rsidR="004A2750" w:rsidRDefault="004A2750" w:rsidP="00617A6F">
      <w:pPr>
        <w:pStyle w:val="ListParagraph"/>
        <w:numPr>
          <w:ilvl w:val="1"/>
          <w:numId w:val="180"/>
        </w:numPr>
        <w:tabs>
          <w:tab w:val="left" w:pos="1960"/>
          <w:tab w:val="left" w:pos="1961"/>
        </w:tabs>
        <w:spacing w:before="2"/>
        <w:rPr>
          <w:sz w:val="24"/>
        </w:rPr>
      </w:pPr>
      <w:r>
        <w:rPr>
          <w:sz w:val="24"/>
        </w:rPr>
        <w:t>NOR</w:t>
      </w:r>
    </w:p>
    <w:p w:rsidR="004A2750" w:rsidRDefault="004A2750" w:rsidP="00617A6F">
      <w:pPr>
        <w:pStyle w:val="ListParagraph"/>
        <w:numPr>
          <w:ilvl w:val="1"/>
          <w:numId w:val="180"/>
        </w:numPr>
        <w:tabs>
          <w:tab w:val="left" w:pos="1960"/>
          <w:tab w:val="left" w:pos="1961"/>
        </w:tabs>
        <w:spacing w:before="3"/>
        <w:rPr>
          <w:sz w:val="24"/>
        </w:rPr>
      </w:pPr>
      <w:r>
        <w:rPr>
          <w:sz w:val="24"/>
        </w:rPr>
        <w:t>XOR</w:t>
      </w:r>
    </w:p>
    <w:p w:rsidR="004A2750" w:rsidRDefault="004A2750" w:rsidP="00617A6F">
      <w:pPr>
        <w:pStyle w:val="ListParagraph"/>
        <w:numPr>
          <w:ilvl w:val="1"/>
          <w:numId w:val="180"/>
        </w:numPr>
        <w:tabs>
          <w:tab w:val="left" w:pos="1960"/>
          <w:tab w:val="left" w:pos="1961"/>
        </w:tabs>
        <w:spacing w:before="3"/>
        <w:rPr>
          <w:sz w:val="24"/>
        </w:rPr>
      </w:pPr>
      <w:r>
        <w:rPr>
          <w:sz w:val="24"/>
        </w:rPr>
        <w:t>XNOR</w:t>
      </w:r>
    </w:p>
    <w:p w:rsidR="004A2750" w:rsidRDefault="004A2750" w:rsidP="00617A6F">
      <w:pPr>
        <w:pStyle w:val="ListParagraph"/>
        <w:numPr>
          <w:ilvl w:val="1"/>
          <w:numId w:val="180"/>
        </w:numPr>
        <w:tabs>
          <w:tab w:val="left" w:pos="1960"/>
          <w:tab w:val="left" w:pos="1961"/>
        </w:tabs>
        <w:spacing w:before="2"/>
        <w:rPr>
          <w:sz w:val="24"/>
        </w:rPr>
      </w:pPr>
      <w:r>
        <w:rPr>
          <w:sz w:val="24"/>
        </w:rPr>
        <w:t>Application</w:t>
      </w:r>
      <w:r>
        <w:rPr>
          <w:spacing w:val="-11"/>
          <w:sz w:val="24"/>
        </w:rPr>
        <w:t xml:space="preserve"> </w:t>
      </w:r>
      <w:r>
        <w:rPr>
          <w:sz w:val="24"/>
        </w:rPr>
        <w:t>of</w:t>
      </w:r>
      <w:r>
        <w:rPr>
          <w:spacing w:val="-14"/>
          <w:sz w:val="24"/>
        </w:rPr>
        <w:t xml:space="preserve"> </w:t>
      </w:r>
      <w:r>
        <w:rPr>
          <w:sz w:val="24"/>
        </w:rPr>
        <w:t>Gates.</w:t>
      </w:r>
    </w:p>
    <w:p w:rsidR="004A2750" w:rsidRDefault="004A2750" w:rsidP="004A2750">
      <w:pPr>
        <w:pStyle w:val="BodyText"/>
        <w:spacing w:before="9"/>
        <w:ind w:left="0" w:firstLine="0"/>
      </w:pPr>
    </w:p>
    <w:p w:rsidR="004A2750" w:rsidRDefault="004A2750" w:rsidP="00617A6F">
      <w:pPr>
        <w:pStyle w:val="Heading2"/>
        <w:numPr>
          <w:ilvl w:val="0"/>
          <w:numId w:val="180"/>
        </w:numPr>
        <w:tabs>
          <w:tab w:val="left" w:pos="1240"/>
          <w:tab w:val="left" w:pos="1241"/>
        </w:tabs>
        <w:spacing w:before="1" w:line="240" w:lineRule="auto"/>
        <w:rPr>
          <w:b w:val="0"/>
        </w:rPr>
      </w:pPr>
      <w:r>
        <w:rPr>
          <w:spacing w:val="-1"/>
        </w:rPr>
        <w:t xml:space="preserve">ARITHMETIC LOGIC </w:t>
      </w:r>
      <w:proofErr w:type="gramStart"/>
      <w:r>
        <w:rPr>
          <w:spacing w:val="-1"/>
        </w:rPr>
        <w:t>CIRCUITS(</w:t>
      </w:r>
      <w:proofErr w:type="gramEnd"/>
      <w:r>
        <w:rPr>
          <w:spacing w:val="-1"/>
        </w:rPr>
        <w:t>INCLUDING</w:t>
      </w:r>
      <w:r>
        <w:t xml:space="preserve"> LOGIC</w:t>
      </w:r>
      <w:r>
        <w:rPr>
          <w:spacing w:val="-1"/>
        </w:rPr>
        <w:t xml:space="preserve"> </w:t>
      </w:r>
      <w:r>
        <w:t>AND CIRCUITY).</w:t>
      </w:r>
      <w:r>
        <w:rPr>
          <w:spacing w:val="-15"/>
        </w:rPr>
        <w:t xml:space="preserve"> </w:t>
      </w:r>
      <w:proofErr w:type="gramStart"/>
      <w:r>
        <w:rPr>
          <w:b w:val="0"/>
        </w:rPr>
        <w:t>3 Hrs.</w:t>
      </w:r>
      <w:proofErr w:type="gramEnd"/>
    </w:p>
    <w:p w:rsidR="004A2750" w:rsidRDefault="004A2750" w:rsidP="00617A6F">
      <w:pPr>
        <w:pStyle w:val="ListParagraph"/>
        <w:numPr>
          <w:ilvl w:val="1"/>
          <w:numId w:val="180"/>
        </w:numPr>
        <w:tabs>
          <w:tab w:val="left" w:pos="1960"/>
          <w:tab w:val="left" w:pos="1961"/>
        </w:tabs>
        <w:spacing w:before="2"/>
        <w:rPr>
          <w:sz w:val="24"/>
        </w:rPr>
      </w:pPr>
      <w:r>
        <w:rPr>
          <w:sz w:val="24"/>
        </w:rPr>
        <w:t>Half</w:t>
      </w:r>
      <w:r>
        <w:rPr>
          <w:spacing w:val="-12"/>
          <w:sz w:val="24"/>
        </w:rPr>
        <w:t xml:space="preserve"> </w:t>
      </w:r>
      <w:r>
        <w:rPr>
          <w:sz w:val="24"/>
        </w:rPr>
        <w:t>adders</w:t>
      </w:r>
    </w:p>
    <w:p w:rsidR="004A2750" w:rsidRDefault="004A2750" w:rsidP="00617A6F">
      <w:pPr>
        <w:pStyle w:val="ListParagraph"/>
        <w:numPr>
          <w:ilvl w:val="1"/>
          <w:numId w:val="180"/>
        </w:numPr>
        <w:tabs>
          <w:tab w:val="left" w:pos="1960"/>
          <w:tab w:val="left" w:pos="1961"/>
        </w:tabs>
        <w:spacing w:before="2"/>
        <w:rPr>
          <w:sz w:val="24"/>
        </w:rPr>
      </w:pPr>
      <w:r>
        <w:rPr>
          <w:sz w:val="24"/>
        </w:rPr>
        <w:t>Full</w:t>
      </w:r>
      <w:r>
        <w:rPr>
          <w:spacing w:val="-13"/>
          <w:sz w:val="24"/>
        </w:rPr>
        <w:t xml:space="preserve"> </w:t>
      </w:r>
      <w:r>
        <w:rPr>
          <w:sz w:val="24"/>
        </w:rPr>
        <w:t>adders</w:t>
      </w:r>
    </w:p>
    <w:p w:rsidR="004A2750" w:rsidRDefault="004A2750" w:rsidP="00617A6F">
      <w:pPr>
        <w:pStyle w:val="ListParagraph"/>
        <w:numPr>
          <w:ilvl w:val="1"/>
          <w:numId w:val="180"/>
        </w:numPr>
        <w:tabs>
          <w:tab w:val="left" w:pos="1960"/>
          <w:tab w:val="left" w:pos="1961"/>
        </w:tabs>
        <w:spacing w:before="3"/>
        <w:rPr>
          <w:sz w:val="24"/>
        </w:rPr>
      </w:pPr>
      <w:r>
        <w:rPr>
          <w:sz w:val="24"/>
        </w:rPr>
        <w:t>Half</w:t>
      </w:r>
      <w:r>
        <w:rPr>
          <w:spacing w:val="-13"/>
          <w:sz w:val="24"/>
        </w:rPr>
        <w:t xml:space="preserve"> </w:t>
      </w:r>
      <w:r>
        <w:rPr>
          <w:sz w:val="24"/>
        </w:rPr>
        <w:t>and</w:t>
      </w:r>
      <w:r>
        <w:rPr>
          <w:spacing w:val="-6"/>
          <w:sz w:val="24"/>
        </w:rPr>
        <w:t xml:space="preserve"> </w:t>
      </w:r>
      <w:r>
        <w:rPr>
          <w:sz w:val="24"/>
        </w:rPr>
        <w:t>full</w:t>
      </w:r>
      <w:r>
        <w:rPr>
          <w:spacing w:val="-14"/>
          <w:sz w:val="24"/>
        </w:rPr>
        <w:t xml:space="preserve"> </w:t>
      </w:r>
      <w:proofErr w:type="spellStart"/>
      <w:r>
        <w:rPr>
          <w:sz w:val="24"/>
        </w:rPr>
        <w:t>subtractor</w:t>
      </w:r>
      <w:proofErr w:type="spellEnd"/>
    </w:p>
    <w:p w:rsidR="004A2750" w:rsidRDefault="004A2750" w:rsidP="00617A6F">
      <w:pPr>
        <w:pStyle w:val="ListParagraph"/>
        <w:numPr>
          <w:ilvl w:val="1"/>
          <w:numId w:val="180"/>
        </w:numPr>
        <w:tabs>
          <w:tab w:val="left" w:pos="1960"/>
          <w:tab w:val="left" w:pos="1961"/>
        </w:tabs>
        <w:spacing w:before="3"/>
        <w:rPr>
          <w:sz w:val="24"/>
        </w:rPr>
      </w:pPr>
      <w:r>
        <w:rPr>
          <w:sz w:val="24"/>
        </w:rPr>
        <w:t>Comparators</w:t>
      </w:r>
    </w:p>
    <w:p w:rsidR="004A2750" w:rsidRDefault="004A2750" w:rsidP="004A2750">
      <w:pPr>
        <w:pStyle w:val="BodyText"/>
        <w:spacing w:before="9"/>
        <w:ind w:left="0" w:firstLine="0"/>
      </w:pPr>
    </w:p>
    <w:p w:rsidR="004A2750" w:rsidRDefault="004A2750" w:rsidP="00617A6F">
      <w:pPr>
        <w:pStyle w:val="Heading2"/>
        <w:numPr>
          <w:ilvl w:val="0"/>
          <w:numId w:val="180"/>
        </w:numPr>
        <w:tabs>
          <w:tab w:val="left" w:pos="1240"/>
          <w:tab w:val="left" w:pos="1241"/>
          <w:tab w:val="left" w:pos="9293"/>
        </w:tabs>
        <w:spacing w:before="1" w:line="240" w:lineRule="auto"/>
        <w:rPr>
          <w:b w:val="0"/>
        </w:rPr>
      </w:pPr>
      <w:proofErr w:type="gramStart"/>
      <w:r>
        <w:t>COMBINATIONAL</w:t>
      </w:r>
      <w:r>
        <w:rPr>
          <w:spacing w:val="-4"/>
        </w:rPr>
        <w:t xml:space="preserve"> </w:t>
      </w:r>
      <w:r>
        <w:t>LOGIC</w:t>
      </w:r>
      <w:r>
        <w:rPr>
          <w:spacing w:val="-3"/>
        </w:rPr>
        <w:t xml:space="preserve"> </w:t>
      </w:r>
      <w:r>
        <w:t>AND</w:t>
      </w:r>
      <w:r>
        <w:rPr>
          <w:spacing w:val="-3"/>
        </w:rPr>
        <w:t xml:space="preserve"> </w:t>
      </w:r>
      <w:r>
        <w:t>DATA</w:t>
      </w:r>
      <w:r>
        <w:rPr>
          <w:spacing w:val="-2"/>
        </w:rPr>
        <w:t xml:space="preserve"> </w:t>
      </w:r>
      <w:r>
        <w:t>PROCESSING</w:t>
      </w:r>
      <w:r>
        <w:rPr>
          <w:spacing w:val="-2"/>
        </w:rPr>
        <w:t xml:space="preserve"> </w:t>
      </w:r>
      <w:r>
        <w:t>CIRCUITS</w:t>
      </w:r>
      <w:r>
        <w:rPr>
          <w:b w:val="0"/>
        </w:rPr>
        <w:t>.</w:t>
      </w:r>
      <w:proofErr w:type="gramEnd"/>
      <w:r>
        <w:rPr>
          <w:b w:val="0"/>
        </w:rPr>
        <w:tab/>
      </w:r>
      <w:proofErr w:type="gramStart"/>
      <w:r>
        <w:rPr>
          <w:b w:val="0"/>
        </w:rPr>
        <w:t>3</w:t>
      </w:r>
      <w:r>
        <w:rPr>
          <w:b w:val="0"/>
          <w:spacing w:val="1"/>
        </w:rPr>
        <w:t xml:space="preserve"> </w:t>
      </w:r>
      <w:r>
        <w:rPr>
          <w:b w:val="0"/>
        </w:rPr>
        <w:t>Hrs.</w:t>
      </w:r>
      <w:proofErr w:type="gramEnd"/>
    </w:p>
    <w:p w:rsidR="004A2750" w:rsidRDefault="004A2750" w:rsidP="00617A6F">
      <w:pPr>
        <w:pStyle w:val="ListParagraph"/>
        <w:numPr>
          <w:ilvl w:val="1"/>
          <w:numId w:val="180"/>
        </w:numPr>
        <w:tabs>
          <w:tab w:val="left" w:pos="1960"/>
          <w:tab w:val="left" w:pos="1961"/>
        </w:tabs>
        <w:spacing w:before="2"/>
        <w:rPr>
          <w:sz w:val="24"/>
        </w:rPr>
      </w:pPr>
      <w:r>
        <w:rPr>
          <w:sz w:val="24"/>
        </w:rPr>
        <w:t>Decoders</w:t>
      </w:r>
    </w:p>
    <w:p w:rsidR="004A2750" w:rsidRDefault="004A2750" w:rsidP="00617A6F">
      <w:pPr>
        <w:pStyle w:val="ListParagraph"/>
        <w:numPr>
          <w:ilvl w:val="1"/>
          <w:numId w:val="180"/>
        </w:numPr>
        <w:tabs>
          <w:tab w:val="left" w:pos="1960"/>
          <w:tab w:val="left" w:pos="1961"/>
        </w:tabs>
        <w:spacing w:before="2"/>
        <w:rPr>
          <w:sz w:val="24"/>
        </w:rPr>
      </w:pPr>
      <w:r>
        <w:rPr>
          <w:sz w:val="24"/>
        </w:rPr>
        <w:t>BCD-to-Decimal</w:t>
      </w:r>
      <w:r>
        <w:rPr>
          <w:spacing w:val="-11"/>
          <w:sz w:val="24"/>
        </w:rPr>
        <w:t xml:space="preserve"> </w:t>
      </w:r>
      <w:r>
        <w:rPr>
          <w:sz w:val="24"/>
        </w:rPr>
        <w:t>Decoders</w:t>
      </w:r>
      <w:r>
        <w:rPr>
          <w:spacing w:val="-4"/>
          <w:sz w:val="24"/>
        </w:rPr>
        <w:t xml:space="preserve"> </w:t>
      </w:r>
      <w:r>
        <w:rPr>
          <w:sz w:val="24"/>
        </w:rPr>
        <w:t>(such</w:t>
      </w:r>
      <w:r>
        <w:rPr>
          <w:spacing w:val="-7"/>
          <w:sz w:val="24"/>
        </w:rPr>
        <w:t xml:space="preserve"> </w:t>
      </w:r>
      <w:r>
        <w:rPr>
          <w:sz w:val="24"/>
        </w:rPr>
        <w:t>as</w:t>
      </w:r>
      <w:r>
        <w:rPr>
          <w:spacing w:val="-4"/>
          <w:sz w:val="24"/>
        </w:rPr>
        <w:t xml:space="preserve"> </w:t>
      </w:r>
      <w:r>
        <w:rPr>
          <w:sz w:val="24"/>
        </w:rPr>
        <w:t>7445)</w:t>
      </w:r>
    </w:p>
    <w:p w:rsidR="004A2750" w:rsidRDefault="004A2750" w:rsidP="00617A6F">
      <w:pPr>
        <w:pStyle w:val="ListParagraph"/>
        <w:numPr>
          <w:ilvl w:val="1"/>
          <w:numId w:val="180"/>
        </w:numPr>
        <w:tabs>
          <w:tab w:val="left" w:pos="1960"/>
          <w:tab w:val="left" w:pos="1961"/>
        </w:tabs>
        <w:spacing w:before="3"/>
        <w:rPr>
          <w:sz w:val="24"/>
        </w:rPr>
      </w:pPr>
      <w:r>
        <w:rPr>
          <w:spacing w:val="-1"/>
          <w:sz w:val="24"/>
        </w:rPr>
        <w:t>Seven-Segment</w:t>
      </w:r>
      <w:r>
        <w:rPr>
          <w:spacing w:val="-7"/>
          <w:sz w:val="24"/>
        </w:rPr>
        <w:t xml:space="preserve"> </w:t>
      </w:r>
      <w:r>
        <w:rPr>
          <w:sz w:val="24"/>
        </w:rPr>
        <w:t>Decoders</w:t>
      </w:r>
      <w:r>
        <w:rPr>
          <w:spacing w:val="-12"/>
          <w:sz w:val="24"/>
        </w:rPr>
        <w:t xml:space="preserve"> </w:t>
      </w:r>
      <w:r>
        <w:rPr>
          <w:sz w:val="24"/>
        </w:rPr>
        <w:t>and</w:t>
      </w:r>
      <w:r>
        <w:rPr>
          <w:spacing w:val="-11"/>
          <w:sz w:val="24"/>
        </w:rPr>
        <w:t xml:space="preserve"> </w:t>
      </w:r>
      <w:r>
        <w:rPr>
          <w:sz w:val="24"/>
        </w:rPr>
        <w:t>Displays</w:t>
      </w:r>
    </w:p>
    <w:p w:rsidR="004A2750" w:rsidRDefault="004A2750" w:rsidP="00617A6F">
      <w:pPr>
        <w:pStyle w:val="ListParagraph"/>
        <w:numPr>
          <w:ilvl w:val="1"/>
          <w:numId w:val="180"/>
        </w:numPr>
        <w:tabs>
          <w:tab w:val="left" w:pos="1960"/>
          <w:tab w:val="left" w:pos="1961"/>
        </w:tabs>
        <w:spacing w:before="3"/>
        <w:rPr>
          <w:sz w:val="24"/>
        </w:rPr>
      </w:pPr>
      <w:r>
        <w:rPr>
          <w:sz w:val="24"/>
        </w:rPr>
        <w:t>Encoders(IC's</w:t>
      </w:r>
      <w:r>
        <w:rPr>
          <w:spacing w:val="-4"/>
          <w:sz w:val="24"/>
        </w:rPr>
        <w:t xml:space="preserve"> </w:t>
      </w:r>
      <w:r>
        <w:rPr>
          <w:sz w:val="24"/>
        </w:rPr>
        <w:t>such</w:t>
      </w:r>
      <w:r>
        <w:rPr>
          <w:spacing w:val="-6"/>
          <w:sz w:val="24"/>
        </w:rPr>
        <w:t xml:space="preserve"> </w:t>
      </w:r>
      <w:r>
        <w:rPr>
          <w:sz w:val="24"/>
        </w:rPr>
        <w:t>as</w:t>
      </w:r>
      <w:r>
        <w:rPr>
          <w:spacing w:val="-3"/>
          <w:sz w:val="24"/>
        </w:rPr>
        <w:t xml:space="preserve"> </w:t>
      </w:r>
      <w:r>
        <w:rPr>
          <w:sz w:val="24"/>
        </w:rPr>
        <w:t>74147)</w:t>
      </w:r>
    </w:p>
    <w:p w:rsidR="004A2750" w:rsidRDefault="004A2750" w:rsidP="00617A6F">
      <w:pPr>
        <w:pStyle w:val="ListParagraph"/>
        <w:numPr>
          <w:ilvl w:val="1"/>
          <w:numId w:val="180"/>
        </w:numPr>
        <w:tabs>
          <w:tab w:val="left" w:pos="1960"/>
          <w:tab w:val="left" w:pos="1961"/>
        </w:tabs>
        <w:spacing w:before="2"/>
        <w:rPr>
          <w:sz w:val="24"/>
        </w:rPr>
      </w:pPr>
      <w:r>
        <w:rPr>
          <w:sz w:val="24"/>
        </w:rPr>
        <w:t>Multiplexers</w:t>
      </w:r>
      <w:r>
        <w:rPr>
          <w:spacing w:val="-10"/>
          <w:sz w:val="24"/>
        </w:rPr>
        <w:t xml:space="preserve"> </w:t>
      </w:r>
      <w:r>
        <w:rPr>
          <w:sz w:val="24"/>
        </w:rPr>
        <w:t>and</w:t>
      </w:r>
      <w:r>
        <w:rPr>
          <w:spacing w:val="-7"/>
          <w:sz w:val="24"/>
        </w:rPr>
        <w:t xml:space="preserve"> </w:t>
      </w:r>
      <w:r>
        <w:rPr>
          <w:sz w:val="24"/>
        </w:rPr>
        <w:t>logic</w:t>
      </w:r>
      <w:r>
        <w:rPr>
          <w:spacing w:val="-8"/>
          <w:sz w:val="24"/>
        </w:rPr>
        <w:t xml:space="preserve"> </w:t>
      </w:r>
      <w:r>
        <w:rPr>
          <w:sz w:val="24"/>
        </w:rPr>
        <w:t>(IC's</w:t>
      </w:r>
      <w:r>
        <w:rPr>
          <w:spacing w:val="-9"/>
          <w:sz w:val="24"/>
        </w:rPr>
        <w:t xml:space="preserve"> </w:t>
      </w:r>
      <w:r>
        <w:rPr>
          <w:sz w:val="24"/>
        </w:rPr>
        <w:t>such</w:t>
      </w:r>
      <w:r>
        <w:rPr>
          <w:spacing w:val="-12"/>
          <w:sz w:val="24"/>
        </w:rPr>
        <w:t xml:space="preserve"> </w:t>
      </w:r>
      <w:r>
        <w:rPr>
          <w:sz w:val="24"/>
        </w:rPr>
        <w:t>as</w:t>
      </w:r>
      <w:r>
        <w:rPr>
          <w:spacing w:val="-9"/>
          <w:sz w:val="24"/>
        </w:rPr>
        <w:t xml:space="preserve"> </w:t>
      </w:r>
      <w:r>
        <w:rPr>
          <w:sz w:val="24"/>
        </w:rPr>
        <w:t>74150)</w:t>
      </w:r>
    </w:p>
    <w:p w:rsidR="004A2750" w:rsidRDefault="004A2750" w:rsidP="00617A6F">
      <w:pPr>
        <w:pStyle w:val="ListParagraph"/>
        <w:numPr>
          <w:ilvl w:val="1"/>
          <w:numId w:val="180"/>
        </w:numPr>
        <w:tabs>
          <w:tab w:val="left" w:pos="1960"/>
          <w:tab w:val="left" w:pos="1961"/>
        </w:tabs>
        <w:spacing w:before="2"/>
        <w:rPr>
          <w:sz w:val="24"/>
        </w:rPr>
      </w:pPr>
      <w:r>
        <w:rPr>
          <w:sz w:val="24"/>
        </w:rPr>
        <w:t>De-Multiplexers</w:t>
      </w:r>
      <w:r>
        <w:rPr>
          <w:spacing w:val="-8"/>
          <w:sz w:val="24"/>
        </w:rPr>
        <w:t xml:space="preserve"> </w:t>
      </w:r>
      <w:r>
        <w:rPr>
          <w:sz w:val="24"/>
        </w:rPr>
        <w:t>(IC's</w:t>
      </w:r>
      <w:r>
        <w:rPr>
          <w:spacing w:val="-8"/>
          <w:sz w:val="24"/>
        </w:rPr>
        <w:t xml:space="preserve"> </w:t>
      </w:r>
      <w:r>
        <w:rPr>
          <w:sz w:val="24"/>
        </w:rPr>
        <w:t>such</w:t>
      </w:r>
      <w:r>
        <w:rPr>
          <w:spacing w:val="-11"/>
          <w:sz w:val="24"/>
        </w:rPr>
        <w:t xml:space="preserve"> </w:t>
      </w:r>
      <w:r>
        <w:rPr>
          <w:sz w:val="24"/>
        </w:rPr>
        <w:t>as</w:t>
      </w:r>
      <w:r>
        <w:rPr>
          <w:spacing w:val="-7"/>
          <w:sz w:val="24"/>
        </w:rPr>
        <w:t xml:space="preserve"> </w:t>
      </w:r>
      <w:r>
        <w:rPr>
          <w:sz w:val="24"/>
        </w:rPr>
        <w:t>74154)</w:t>
      </w:r>
    </w:p>
    <w:p w:rsidR="004A2750" w:rsidRDefault="004A2750" w:rsidP="004A2750">
      <w:pPr>
        <w:pStyle w:val="BodyText"/>
        <w:ind w:left="0" w:firstLine="0"/>
      </w:pPr>
    </w:p>
    <w:p w:rsidR="004A2750" w:rsidRDefault="004A2750" w:rsidP="00617A6F">
      <w:pPr>
        <w:pStyle w:val="Heading2"/>
        <w:numPr>
          <w:ilvl w:val="0"/>
          <w:numId w:val="180"/>
        </w:numPr>
        <w:tabs>
          <w:tab w:val="left" w:pos="1240"/>
          <w:tab w:val="left" w:pos="1241"/>
          <w:tab w:val="left" w:pos="9293"/>
        </w:tabs>
        <w:spacing w:line="240" w:lineRule="auto"/>
        <w:rPr>
          <w:b w:val="0"/>
        </w:rPr>
      </w:pPr>
      <w:proofErr w:type="gramStart"/>
      <w:r>
        <w:t>LATCHES</w:t>
      </w:r>
      <w:r>
        <w:rPr>
          <w:spacing w:val="-4"/>
        </w:rPr>
        <w:t xml:space="preserve"> </w:t>
      </w:r>
      <w:r>
        <w:t>AND</w:t>
      </w:r>
      <w:r>
        <w:rPr>
          <w:spacing w:val="-5"/>
        </w:rPr>
        <w:t xml:space="preserve"> </w:t>
      </w:r>
      <w:r>
        <w:t>FLIP-FLOPS.</w:t>
      </w:r>
      <w:proofErr w:type="gramEnd"/>
      <w:r>
        <w:tab/>
      </w:r>
      <w:proofErr w:type="gramStart"/>
      <w:r>
        <w:rPr>
          <w:b w:val="0"/>
        </w:rPr>
        <w:t>4</w:t>
      </w:r>
      <w:r>
        <w:rPr>
          <w:b w:val="0"/>
          <w:spacing w:val="1"/>
        </w:rPr>
        <w:t xml:space="preserve"> </w:t>
      </w:r>
      <w:r>
        <w:rPr>
          <w:b w:val="0"/>
        </w:rPr>
        <w:t>Hrs.</w:t>
      </w:r>
      <w:proofErr w:type="gramEnd"/>
    </w:p>
    <w:p w:rsidR="004A2750" w:rsidRDefault="004A2750" w:rsidP="00617A6F">
      <w:pPr>
        <w:pStyle w:val="ListParagraph"/>
        <w:numPr>
          <w:ilvl w:val="1"/>
          <w:numId w:val="180"/>
        </w:numPr>
        <w:tabs>
          <w:tab w:val="left" w:pos="1960"/>
          <w:tab w:val="left" w:pos="1961"/>
        </w:tabs>
        <w:spacing w:before="3"/>
        <w:rPr>
          <w:sz w:val="24"/>
        </w:rPr>
      </w:pPr>
      <w:r>
        <w:rPr>
          <w:sz w:val="24"/>
        </w:rPr>
        <w:t>RS</w:t>
      </w:r>
      <w:r>
        <w:rPr>
          <w:spacing w:val="1"/>
          <w:sz w:val="24"/>
        </w:rPr>
        <w:t xml:space="preserve"> </w:t>
      </w:r>
      <w:r>
        <w:rPr>
          <w:sz w:val="24"/>
        </w:rPr>
        <w:t>Latch</w:t>
      </w:r>
    </w:p>
    <w:p w:rsidR="004A2750" w:rsidRDefault="004A2750" w:rsidP="004A2750">
      <w:pPr>
        <w:rPr>
          <w:sz w:val="24"/>
        </w:rPr>
        <w:sectPr w:rsidR="004A2750">
          <w:pgSz w:w="12240" w:h="15840"/>
          <w:pgMar w:top="1500" w:right="560" w:bottom="280" w:left="920" w:header="720" w:footer="720" w:gutter="0"/>
          <w:cols w:space="720"/>
        </w:sectPr>
      </w:pPr>
    </w:p>
    <w:p w:rsidR="004A2750" w:rsidRDefault="004A2750" w:rsidP="004A2750">
      <w:pPr>
        <w:pStyle w:val="BodyText"/>
        <w:ind w:left="0" w:firstLine="0"/>
      </w:pPr>
    </w:p>
    <w:p w:rsidR="004A2750" w:rsidRDefault="004A2750" w:rsidP="004A2750">
      <w:pPr>
        <w:pStyle w:val="BodyText"/>
        <w:spacing w:before="5"/>
        <w:ind w:left="0" w:firstLine="0"/>
      </w:pPr>
    </w:p>
    <w:p w:rsidR="004A2750" w:rsidRDefault="004A2750" w:rsidP="00617A6F">
      <w:pPr>
        <w:pStyle w:val="ListParagraph"/>
        <w:numPr>
          <w:ilvl w:val="1"/>
          <w:numId w:val="180"/>
        </w:numPr>
        <w:tabs>
          <w:tab w:val="left" w:pos="1960"/>
          <w:tab w:val="left" w:pos="1961"/>
        </w:tabs>
        <w:spacing w:before="0"/>
        <w:rPr>
          <w:sz w:val="24"/>
        </w:rPr>
      </w:pPr>
      <w:r>
        <w:rPr>
          <w:sz w:val="24"/>
        </w:rPr>
        <w:t>Clocked</w:t>
      </w:r>
      <w:r>
        <w:rPr>
          <w:spacing w:val="-12"/>
          <w:sz w:val="24"/>
        </w:rPr>
        <w:t xml:space="preserve"> </w:t>
      </w:r>
      <w:r>
        <w:rPr>
          <w:sz w:val="24"/>
        </w:rPr>
        <w:t>RS</w:t>
      </w:r>
      <w:r>
        <w:rPr>
          <w:spacing w:val="-11"/>
          <w:sz w:val="24"/>
        </w:rPr>
        <w:t xml:space="preserve"> </w:t>
      </w:r>
      <w:r>
        <w:rPr>
          <w:sz w:val="24"/>
        </w:rPr>
        <w:t>Flip-Flop</w:t>
      </w:r>
    </w:p>
    <w:p w:rsidR="004A2750" w:rsidRDefault="004A2750" w:rsidP="00617A6F">
      <w:pPr>
        <w:pStyle w:val="ListParagraph"/>
        <w:numPr>
          <w:ilvl w:val="1"/>
          <w:numId w:val="180"/>
        </w:numPr>
        <w:tabs>
          <w:tab w:val="left" w:pos="1960"/>
          <w:tab w:val="left" w:pos="1961"/>
        </w:tabs>
        <w:spacing w:before="3"/>
        <w:rPr>
          <w:sz w:val="24"/>
        </w:rPr>
      </w:pPr>
      <w:r>
        <w:rPr>
          <w:sz w:val="24"/>
        </w:rPr>
        <w:t>D</w:t>
      </w:r>
      <w:r>
        <w:rPr>
          <w:spacing w:val="-14"/>
          <w:sz w:val="24"/>
        </w:rPr>
        <w:t xml:space="preserve"> </w:t>
      </w:r>
      <w:r>
        <w:rPr>
          <w:sz w:val="24"/>
        </w:rPr>
        <w:t>Flip-Flop</w:t>
      </w:r>
    </w:p>
    <w:p w:rsidR="004A2750" w:rsidRDefault="004A2750" w:rsidP="00617A6F">
      <w:pPr>
        <w:pStyle w:val="ListParagraph"/>
        <w:numPr>
          <w:ilvl w:val="1"/>
          <w:numId w:val="180"/>
        </w:numPr>
        <w:tabs>
          <w:tab w:val="left" w:pos="1960"/>
          <w:tab w:val="left" w:pos="1961"/>
        </w:tabs>
        <w:spacing w:before="2"/>
        <w:rPr>
          <w:sz w:val="24"/>
        </w:rPr>
      </w:pPr>
      <w:r>
        <w:rPr>
          <w:spacing w:val="-2"/>
          <w:sz w:val="24"/>
        </w:rPr>
        <w:t>JK</w:t>
      </w:r>
      <w:r>
        <w:rPr>
          <w:spacing w:val="-10"/>
          <w:sz w:val="24"/>
        </w:rPr>
        <w:t xml:space="preserve"> </w:t>
      </w:r>
      <w:r>
        <w:rPr>
          <w:spacing w:val="-2"/>
          <w:sz w:val="24"/>
        </w:rPr>
        <w:t>Flip-Flop</w:t>
      </w:r>
    </w:p>
    <w:p w:rsidR="004A2750" w:rsidRDefault="004A2750" w:rsidP="00617A6F">
      <w:pPr>
        <w:pStyle w:val="ListParagraph"/>
        <w:numPr>
          <w:ilvl w:val="1"/>
          <w:numId w:val="180"/>
        </w:numPr>
        <w:tabs>
          <w:tab w:val="left" w:pos="1960"/>
          <w:tab w:val="left" w:pos="1961"/>
        </w:tabs>
        <w:spacing w:before="3"/>
        <w:rPr>
          <w:sz w:val="24"/>
        </w:rPr>
      </w:pPr>
      <w:r>
        <w:rPr>
          <w:sz w:val="24"/>
        </w:rPr>
        <w:t>T-Flip-Flop</w:t>
      </w:r>
    </w:p>
    <w:p w:rsidR="004A2750" w:rsidRDefault="004A2750" w:rsidP="004A2750">
      <w:pPr>
        <w:pStyle w:val="BodyText"/>
        <w:spacing w:before="9"/>
        <w:ind w:left="0" w:firstLine="0"/>
      </w:pPr>
    </w:p>
    <w:p w:rsidR="004A2750" w:rsidRDefault="004A2750" w:rsidP="00617A6F">
      <w:pPr>
        <w:pStyle w:val="ListParagraph"/>
        <w:numPr>
          <w:ilvl w:val="0"/>
          <w:numId w:val="180"/>
        </w:numPr>
        <w:tabs>
          <w:tab w:val="left" w:pos="1240"/>
          <w:tab w:val="left" w:pos="1241"/>
          <w:tab w:val="left" w:pos="9293"/>
        </w:tabs>
        <w:spacing w:before="0"/>
        <w:rPr>
          <w:sz w:val="24"/>
        </w:rPr>
      </w:pPr>
      <w:r>
        <w:rPr>
          <w:b/>
          <w:sz w:val="24"/>
        </w:rPr>
        <w:t>CLOCKS</w:t>
      </w:r>
      <w:r>
        <w:rPr>
          <w:b/>
          <w:spacing w:val="1"/>
          <w:sz w:val="24"/>
        </w:rPr>
        <w:t xml:space="preserve"> </w:t>
      </w:r>
      <w:r>
        <w:rPr>
          <w:b/>
          <w:sz w:val="24"/>
        </w:rPr>
        <w:t>&amp;</w:t>
      </w:r>
      <w:r>
        <w:rPr>
          <w:b/>
          <w:spacing w:val="2"/>
          <w:sz w:val="24"/>
        </w:rPr>
        <w:t xml:space="preserve"> </w:t>
      </w:r>
      <w:r>
        <w:rPr>
          <w:b/>
          <w:sz w:val="24"/>
        </w:rPr>
        <w:t>TIMERS.</w:t>
      </w:r>
      <w:r>
        <w:rPr>
          <w:b/>
          <w:sz w:val="24"/>
        </w:rPr>
        <w:tab/>
      </w:r>
      <w:r>
        <w:rPr>
          <w:sz w:val="24"/>
        </w:rPr>
        <w:t>4</w:t>
      </w:r>
      <w:r>
        <w:rPr>
          <w:spacing w:val="1"/>
          <w:sz w:val="24"/>
        </w:rPr>
        <w:t xml:space="preserve"> </w:t>
      </w:r>
      <w:r>
        <w:rPr>
          <w:sz w:val="24"/>
        </w:rPr>
        <w:t>Hrs.</w:t>
      </w:r>
    </w:p>
    <w:p w:rsidR="004A2750" w:rsidRDefault="004A2750" w:rsidP="00617A6F">
      <w:pPr>
        <w:pStyle w:val="ListParagraph"/>
        <w:numPr>
          <w:ilvl w:val="1"/>
          <w:numId w:val="180"/>
        </w:numPr>
        <w:tabs>
          <w:tab w:val="left" w:pos="1960"/>
          <w:tab w:val="left" w:pos="1961"/>
        </w:tabs>
        <w:spacing w:before="3"/>
        <w:rPr>
          <w:sz w:val="24"/>
        </w:rPr>
      </w:pPr>
      <w:r>
        <w:rPr>
          <w:sz w:val="24"/>
        </w:rPr>
        <w:t>TTL</w:t>
      </w:r>
      <w:r>
        <w:rPr>
          <w:spacing w:val="-4"/>
          <w:sz w:val="24"/>
        </w:rPr>
        <w:t xml:space="preserve"> </w:t>
      </w:r>
      <w:r>
        <w:rPr>
          <w:sz w:val="24"/>
        </w:rPr>
        <w:t>Clock</w:t>
      </w:r>
    </w:p>
    <w:p w:rsidR="004A2750" w:rsidRDefault="004A2750" w:rsidP="00617A6F">
      <w:pPr>
        <w:pStyle w:val="ListParagraph"/>
        <w:numPr>
          <w:ilvl w:val="1"/>
          <w:numId w:val="180"/>
        </w:numPr>
        <w:tabs>
          <w:tab w:val="left" w:pos="1960"/>
          <w:tab w:val="left" w:pos="1961"/>
        </w:tabs>
        <w:spacing w:before="3"/>
        <w:rPr>
          <w:sz w:val="24"/>
        </w:rPr>
      </w:pPr>
      <w:r>
        <w:rPr>
          <w:sz w:val="24"/>
        </w:rPr>
        <w:t>555</w:t>
      </w:r>
      <w:r>
        <w:rPr>
          <w:spacing w:val="-7"/>
          <w:sz w:val="24"/>
        </w:rPr>
        <w:t xml:space="preserve"> </w:t>
      </w:r>
      <w:r>
        <w:rPr>
          <w:sz w:val="24"/>
        </w:rPr>
        <w:t>-</w:t>
      </w:r>
      <w:r>
        <w:rPr>
          <w:spacing w:val="-5"/>
          <w:sz w:val="24"/>
        </w:rPr>
        <w:t xml:space="preserve"> </w:t>
      </w:r>
      <w:proofErr w:type="spellStart"/>
      <w:r>
        <w:rPr>
          <w:sz w:val="24"/>
        </w:rPr>
        <w:t>astable</w:t>
      </w:r>
      <w:proofErr w:type="spellEnd"/>
      <w:r>
        <w:rPr>
          <w:sz w:val="24"/>
        </w:rPr>
        <w:t>,</w:t>
      </w:r>
      <w:r>
        <w:rPr>
          <w:spacing w:val="-5"/>
          <w:sz w:val="24"/>
        </w:rPr>
        <w:t xml:space="preserve"> </w:t>
      </w:r>
      <w:proofErr w:type="spellStart"/>
      <w:r>
        <w:rPr>
          <w:sz w:val="24"/>
        </w:rPr>
        <w:t>monostable</w:t>
      </w:r>
      <w:proofErr w:type="spellEnd"/>
    </w:p>
    <w:p w:rsidR="004A2750" w:rsidRDefault="004A2750" w:rsidP="00617A6F">
      <w:pPr>
        <w:pStyle w:val="ListParagraph"/>
        <w:numPr>
          <w:ilvl w:val="1"/>
          <w:numId w:val="180"/>
        </w:numPr>
        <w:tabs>
          <w:tab w:val="left" w:pos="1960"/>
          <w:tab w:val="left" w:pos="1961"/>
        </w:tabs>
        <w:spacing w:before="2"/>
        <w:rPr>
          <w:sz w:val="24"/>
        </w:rPr>
      </w:pPr>
      <w:r>
        <w:rPr>
          <w:sz w:val="24"/>
        </w:rPr>
        <w:t>Applications</w:t>
      </w:r>
    </w:p>
    <w:p w:rsidR="004A2750" w:rsidRDefault="004A2750" w:rsidP="004A2750">
      <w:pPr>
        <w:pStyle w:val="BodyText"/>
        <w:ind w:left="0" w:firstLine="0"/>
      </w:pPr>
    </w:p>
    <w:p w:rsidR="004A2750" w:rsidRDefault="004A2750" w:rsidP="00617A6F">
      <w:pPr>
        <w:pStyle w:val="ListParagraph"/>
        <w:numPr>
          <w:ilvl w:val="0"/>
          <w:numId w:val="180"/>
        </w:numPr>
        <w:tabs>
          <w:tab w:val="left" w:pos="1240"/>
          <w:tab w:val="left" w:pos="1241"/>
          <w:tab w:val="left" w:pos="9293"/>
        </w:tabs>
        <w:spacing w:before="0"/>
        <w:rPr>
          <w:sz w:val="24"/>
        </w:rPr>
      </w:pPr>
      <w:r>
        <w:rPr>
          <w:b/>
          <w:sz w:val="24"/>
        </w:rPr>
        <w:t>SHIFT</w:t>
      </w:r>
      <w:r>
        <w:rPr>
          <w:b/>
          <w:spacing w:val="-5"/>
          <w:sz w:val="24"/>
        </w:rPr>
        <w:t xml:space="preserve"> </w:t>
      </w:r>
      <w:r>
        <w:rPr>
          <w:b/>
          <w:sz w:val="24"/>
        </w:rPr>
        <w:t>REGISTERS.</w:t>
      </w:r>
      <w:r>
        <w:rPr>
          <w:b/>
          <w:sz w:val="24"/>
        </w:rPr>
        <w:tab/>
      </w:r>
      <w:r>
        <w:rPr>
          <w:sz w:val="24"/>
        </w:rPr>
        <w:t>3</w:t>
      </w:r>
      <w:r>
        <w:rPr>
          <w:spacing w:val="1"/>
          <w:sz w:val="24"/>
        </w:rPr>
        <w:t xml:space="preserve"> </w:t>
      </w:r>
      <w:r>
        <w:rPr>
          <w:sz w:val="24"/>
        </w:rPr>
        <w:t>Hrs.</w:t>
      </w:r>
    </w:p>
    <w:p w:rsidR="004A2750" w:rsidRDefault="004A2750" w:rsidP="00617A6F">
      <w:pPr>
        <w:pStyle w:val="ListParagraph"/>
        <w:numPr>
          <w:ilvl w:val="1"/>
          <w:numId w:val="180"/>
        </w:numPr>
        <w:tabs>
          <w:tab w:val="left" w:pos="1960"/>
          <w:tab w:val="left" w:pos="1961"/>
        </w:tabs>
        <w:spacing w:before="2"/>
        <w:rPr>
          <w:sz w:val="24"/>
        </w:rPr>
      </w:pPr>
      <w:r>
        <w:rPr>
          <w:sz w:val="24"/>
        </w:rPr>
        <w:t>Introduction,</w:t>
      </w:r>
      <w:r>
        <w:rPr>
          <w:spacing w:val="-11"/>
          <w:sz w:val="24"/>
        </w:rPr>
        <w:t xml:space="preserve"> </w:t>
      </w:r>
      <w:r>
        <w:rPr>
          <w:sz w:val="24"/>
        </w:rPr>
        <w:t>shift-Right</w:t>
      </w:r>
      <w:r>
        <w:rPr>
          <w:spacing w:val="-9"/>
          <w:sz w:val="24"/>
        </w:rPr>
        <w:t xml:space="preserve"> </w:t>
      </w:r>
      <w:r>
        <w:rPr>
          <w:sz w:val="24"/>
        </w:rPr>
        <w:t>and</w:t>
      </w:r>
      <w:r>
        <w:rPr>
          <w:spacing w:val="-12"/>
          <w:sz w:val="24"/>
        </w:rPr>
        <w:t xml:space="preserve"> </w:t>
      </w:r>
      <w:r>
        <w:rPr>
          <w:sz w:val="24"/>
        </w:rPr>
        <w:t>shift</w:t>
      </w:r>
      <w:r>
        <w:rPr>
          <w:spacing w:val="-9"/>
          <w:sz w:val="24"/>
        </w:rPr>
        <w:t xml:space="preserve"> </w:t>
      </w:r>
      <w:r>
        <w:rPr>
          <w:sz w:val="24"/>
        </w:rPr>
        <w:t>Left</w:t>
      </w:r>
    </w:p>
    <w:p w:rsidR="004A2750" w:rsidRDefault="004A2750" w:rsidP="00617A6F">
      <w:pPr>
        <w:pStyle w:val="ListParagraph"/>
        <w:numPr>
          <w:ilvl w:val="1"/>
          <w:numId w:val="180"/>
        </w:numPr>
        <w:tabs>
          <w:tab w:val="left" w:pos="1960"/>
          <w:tab w:val="left" w:pos="1961"/>
        </w:tabs>
        <w:spacing w:before="3"/>
        <w:rPr>
          <w:sz w:val="24"/>
        </w:rPr>
      </w:pPr>
      <w:r>
        <w:rPr>
          <w:spacing w:val="-1"/>
          <w:sz w:val="24"/>
        </w:rPr>
        <w:t>Serial</w:t>
      </w:r>
      <w:r>
        <w:rPr>
          <w:spacing w:val="-13"/>
          <w:sz w:val="24"/>
        </w:rPr>
        <w:t xml:space="preserve"> </w:t>
      </w:r>
      <w:r>
        <w:rPr>
          <w:spacing w:val="-1"/>
          <w:sz w:val="24"/>
        </w:rPr>
        <w:t>in-serial</w:t>
      </w:r>
      <w:r>
        <w:rPr>
          <w:spacing w:val="-12"/>
          <w:sz w:val="24"/>
        </w:rPr>
        <w:t xml:space="preserve"> </w:t>
      </w:r>
      <w:r>
        <w:rPr>
          <w:sz w:val="24"/>
        </w:rPr>
        <w:t>out</w:t>
      </w:r>
    </w:p>
    <w:p w:rsidR="004A2750" w:rsidRDefault="004A2750" w:rsidP="00617A6F">
      <w:pPr>
        <w:pStyle w:val="ListParagraph"/>
        <w:numPr>
          <w:ilvl w:val="1"/>
          <w:numId w:val="180"/>
        </w:numPr>
        <w:tabs>
          <w:tab w:val="left" w:pos="1960"/>
          <w:tab w:val="left" w:pos="1961"/>
        </w:tabs>
        <w:spacing w:before="3"/>
        <w:rPr>
          <w:sz w:val="24"/>
        </w:rPr>
      </w:pPr>
      <w:r>
        <w:rPr>
          <w:spacing w:val="-3"/>
          <w:sz w:val="24"/>
        </w:rPr>
        <w:t>Serial-in</w:t>
      </w:r>
      <w:r>
        <w:rPr>
          <w:spacing w:val="-7"/>
          <w:sz w:val="24"/>
        </w:rPr>
        <w:t xml:space="preserve"> </w:t>
      </w:r>
      <w:r>
        <w:rPr>
          <w:spacing w:val="-2"/>
          <w:sz w:val="24"/>
        </w:rPr>
        <w:t>parallel-out</w:t>
      </w:r>
    </w:p>
    <w:p w:rsidR="004A2750" w:rsidRDefault="004A2750" w:rsidP="00617A6F">
      <w:pPr>
        <w:pStyle w:val="ListParagraph"/>
        <w:numPr>
          <w:ilvl w:val="1"/>
          <w:numId w:val="180"/>
        </w:numPr>
        <w:tabs>
          <w:tab w:val="left" w:pos="1960"/>
          <w:tab w:val="left" w:pos="1961"/>
        </w:tabs>
        <w:spacing w:before="2"/>
        <w:rPr>
          <w:sz w:val="24"/>
        </w:rPr>
      </w:pPr>
      <w:r>
        <w:rPr>
          <w:spacing w:val="-3"/>
          <w:sz w:val="24"/>
        </w:rPr>
        <w:t>Parallel-in</w:t>
      </w:r>
      <w:r>
        <w:rPr>
          <w:spacing w:val="-9"/>
          <w:sz w:val="24"/>
        </w:rPr>
        <w:t xml:space="preserve"> </w:t>
      </w:r>
      <w:r>
        <w:rPr>
          <w:spacing w:val="-2"/>
          <w:sz w:val="24"/>
        </w:rPr>
        <w:t>serial-out</w:t>
      </w:r>
    </w:p>
    <w:p w:rsidR="004A2750" w:rsidRDefault="004A2750" w:rsidP="004A2750">
      <w:pPr>
        <w:pStyle w:val="BodyText"/>
        <w:spacing w:before="9"/>
        <w:ind w:left="0" w:firstLine="0"/>
      </w:pPr>
    </w:p>
    <w:p w:rsidR="004A2750" w:rsidRDefault="004A2750" w:rsidP="00617A6F">
      <w:pPr>
        <w:pStyle w:val="ListParagraph"/>
        <w:numPr>
          <w:ilvl w:val="0"/>
          <w:numId w:val="180"/>
        </w:numPr>
        <w:tabs>
          <w:tab w:val="left" w:pos="1240"/>
          <w:tab w:val="left" w:pos="1241"/>
          <w:tab w:val="left" w:pos="9293"/>
        </w:tabs>
        <w:spacing w:before="1"/>
        <w:rPr>
          <w:sz w:val="24"/>
        </w:rPr>
      </w:pPr>
      <w:r>
        <w:rPr>
          <w:b/>
          <w:sz w:val="24"/>
        </w:rPr>
        <w:t>COUNTERS.</w:t>
      </w:r>
      <w:r>
        <w:rPr>
          <w:b/>
          <w:sz w:val="24"/>
        </w:rPr>
        <w:tab/>
      </w:r>
      <w:r>
        <w:rPr>
          <w:sz w:val="24"/>
        </w:rPr>
        <w:t>3 Hrs.</w:t>
      </w:r>
    </w:p>
    <w:p w:rsidR="004A2750" w:rsidRDefault="004A2750" w:rsidP="00617A6F">
      <w:pPr>
        <w:pStyle w:val="ListParagraph"/>
        <w:numPr>
          <w:ilvl w:val="1"/>
          <w:numId w:val="180"/>
        </w:numPr>
        <w:tabs>
          <w:tab w:val="left" w:pos="1960"/>
          <w:tab w:val="left" w:pos="1961"/>
        </w:tabs>
        <w:spacing w:before="2"/>
        <w:rPr>
          <w:sz w:val="24"/>
        </w:rPr>
      </w:pPr>
      <w:r>
        <w:rPr>
          <w:sz w:val="24"/>
        </w:rPr>
        <w:t>Introduction, types</w:t>
      </w:r>
    </w:p>
    <w:p w:rsidR="004A2750" w:rsidRDefault="004A2750" w:rsidP="00617A6F">
      <w:pPr>
        <w:pStyle w:val="ListParagraph"/>
        <w:numPr>
          <w:ilvl w:val="1"/>
          <w:numId w:val="180"/>
        </w:numPr>
        <w:tabs>
          <w:tab w:val="left" w:pos="1960"/>
          <w:tab w:val="left" w:pos="1961"/>
        </w:tabs>
        <w:spacing w:before="2"/>
        <w:rPr>
          <w:sz w:val="24"/>
        </w:rPr>
      </w:pPr>
      <w:r>
        <w:rPr>
          <w:sz w:val="24"/>
        </w:rPr>
        <w:t>Asynchronous</w:t>
      </w:r>
      <w:r>
        <w:rPr>
          <w:spacing w:val="-11"/>
          <w:sz w:val="24"/>
        </w:rPr>
        <w:t xml:space="preserve"> </w:t>
      </w:r>
      <w:r>
        <w:rPr>
          <w:sz w:val="24"/>
        </w:rPr>
        <w:t>counter</w:t>
      </w:r>
    </w:p>
    <w:p w:rsidR="004A2750" w:rsidRDefault="004A2750" w:rsidP="00617A6F">
      <w:pPr>
        <w:pStyle w:val="ListParagraph"/>
        <w:numPr>
          <w:ilvl w:val="1"/>
          <w:numId w:val="180"/>
        </w:numPr>
        <w:tabs>
          <w:tab w:val="left" w:pos="1960"/>
          <w:tab w:val="left" w:pos="1961"/>
        </w:tabs>
        <w:spacing w:before="3"/>
        <w:rPr>
          <w:sz w:val="24"/>
        </w:rPr>
      </w:pPr>
      <w:r>
        <w:rPr>
          <w:sz w:val="24"/>
        </w:rPr>
        <w:t>2-BIT,</w:t>
      </w:r>
      <w:r>
        <w:rPr>
          <w:spacing w:val="-1"/>
          <w:sz w:val="24"/>
        </w:rPr>
        <w:t xml:space="preserve"> </w:t>
      </w:r>
      <w:r>
        <w:rPr>
          <w:sz w:val="24"/>
        </w:rPr>
        <w:t>3-BIT,</w:t>
      </w:r>
      <w:r>
        <w:rPr>
          <w:spacing w:val="-1"/>
          <w:sz w:val="24"/>
        </w:rPr>
        <w:t xml:space="preserve"> </w:t>
      </w:r>
      <w:r>
        <w:rPr>
          <w:sz w:val="24"/>
        </w:rPr>
        <w:t>Decade, Asynchronous</w:t>
      </w:r>
      <w:r>
        <w:rPr>
          <w:spacing w:val="-5"/>
          <w:sz w:val="24"/>
        </w:rPr>
        <w:t xml:space="preserve"> </w:t>
      </w:r>
      <w:r>
        <w:rPr>
          <w:sz w:val="24"/>
        </w:rPr>
        <w:t>counter</w:t>
      </w:r>
    </w:p>
    <w:p w:rsidR="004A2750" w:rsidRDefault="004A2750" w:rsidP="00617A6F">
      <w:pPr>
        <w:pStyle w:val="ListParagraph"/>
        <w:numPr>
          <w:ilvl w:val="1"/>
          <w:numId w:val="180"/>
        </w:numPr>
        <w:tabs>
          <w:tab w:val="left" w:pos="1960"/>
          <w:tab w:val="left" w:pos="1961"/>
        </w:tabs>
        <w:spacing w:before="3"/>
        <w:rPr>
          <w:sz w:val="24"/>
        </w:rPr>
      </w:pPr>
      <w:r>
        <w:rPr>
          <w:sz w:val="24"/>
        </w:rPr>
        <w:t>Synchronous</w:t>
      </w:r>
      <w:r>
        <w:rPr>
          <w:spacing w:val="-7"/>
          <w:sz w:val="24"/>
        </w:rPr>
        <w:t xml:space="preserve"> </w:t>
      </w:r>
      <w:r>
        <w:rPr>
          <w:sz w:val="24"/>
        </w:rPr>
        <w:t>Counter</w:t>
      </w:r>
    </w:p>
    <w:p w:rsidR="004A2750" w:rsidRDefault="004A2750" w:rsidP="00617A6F">
      <w:pPr>
        <w:pStyle w:val="ListParagraph"/>
        <w:numPr>
          <w:ilvl w:val="1"/>
          <w:numId w:val="180"/>
        </w:numPr>
        <w:tabs>
          <w:tab w:val="left" w:pos="1960"/>
          <w:tab w:val="left" w:pos="1961"/>
        </w:tabs>
        <w:spacing w:before="2"/>
        <w:rPr>
          <w:sz w:val="24"/>
        </w:rPr>
      </w:pPr>
      <w:r>
        <w:rPr>
          <w:sz w:val="24"/>
        </w:rPr>
        <w:t>2-BIT,</w:t>
      </w:r>
      <w:r>
        <w:rPr>
          <w:spacing w:val="1"/>
          <w:sz w:val="24"/>
        </w:rPr>
        <w:t xml:space="preserve"> </w:t>
      </w:r>
      <w:r>
        <w:rPr>
          <w:sz w:val="24"/>
        </w:rPr>
        <w:t>3-BIT,</w:t>
      </w:r>
      <w:r>
        <w:rPr>
          <w:spacing w:val="1"/>
          <w:sz w:val="24"/>
        </w:rPr>
        <w:t xml:space="preserve"> </w:t>
      </w:r>
      <w:r>
        <w:rPr>
          <w:sz w:val="24"/>
        </w:rPr>
        <w:t>Decade</w:t>
      </w:r>
      <w:r>
        <w:rPr>
          <w:spacing w:val="-2"/>
          <w:sz w:val="24"/>
        </w:rPr>
        <w:t xml:space="preserve"> </w:t>
      </w:r>
      <w:r>
        <w:rPr>
          <w:sz w:val="24"/>
        </w:rPr>
        <w:t>Synchronous</w:t>
      </w:r>
      <w:r>
        <w:rPr>
          <w:spacing w:val="-3"/>
          <w:sz w:val="24"/>
        </w:rPr>
        <w:t xml:space="preserve"> </w:t>
      </w:r>
      <w:r>
        <w:rPr>
          <w:sz w:val="24"/>
        </w:rPr>
        <w:t>counters</w:t>
      </w:r>
    </w:p>
    <w:p w:rsidR="004A2750" w:rsidRDefault="004A2750" w:rsidP="004A2750">
      <w:pPr>
        <w:pStyle w:val="BodyText"/>
        <w:ind w:left="0" w:firstLine="0"/>
      </w:pPr>
    </w:p>
    <w:p w:rsidR="004A2750" w:rsidRDefault="004A2750" w:rsidP="00617A6F">
      <w:pPr>
        <w:pStyle w:val="ListParagraph"/>
        <w:numPr>
          <w:ilvl w:val="0"/>
          <w:numId w:val="180"/>
        </w:numPr>
        <w:tabs>
          <w:tab w:val="left" w:pos="1240"/>
          <w:tab w:val="left" w:pos="1241"/>
          <w:tab w:val="left" w:pos="9293"/>
        </w:tabs>
        <w:spacing w:before="0"/>
        <w:rPr>
          <w:sz w:val="24"/>
        </w:rPr>
      </w:pPr>
      <w:r>
        <w:rPr>
          <w:b/>
          <w:sz w:val="24"/>
        </w:rPr>
        <w:t>MEMORIES.</w:t>
      </w:r>
      <w:r>
        <w:rPr>
          <w:b/>
          <w:sz w:val="24"/>
        </w:rPr>
        <w:tab/>
      </w:r>
      <w:r>
        <w:rPr>
          <w:sz w:val="24"/>
        </w:rPr>
        <w:t>3 Hrs.</w:t>
      </w:r>
    </w:p>
    <w:p w:rsidR="004A2750" w:rsidRDefault="004A2750" w:rsidP="00617A6F">
      <w:pPr>
        <w:pStyle w:val="ListParagraph"/>
        <w:numPr>
          <w:ilvl w:val="1"/>
          <w:numId w:val="180"/>
        </w:numPr>
        <w:tabs>
          <w:tab w:val="left" w:pos="1960"/>
          <w:tab w:val="left" w:pos="1961"/>
        </w:tabs>
        <w:spacing w:before="2"/>
        <w:rPr>
          <w:sz w:val="24"/>
        </w:rPr>
      </w:pPr>
      <w:r>
        <w:rPr>
          <w:sz w:val="24"/>
        </w:rPr>
        <w:t>Introduction,</w:t>
      </w:r>
      <w:r>
        <w:rPr>
          <w:spacing w:val="-14"/>
          <w:sz w:val="24"/>
        </w:rPr>
        <w:t xml:space="preserve"> </w:t>
      </w:r>
      <w:r>
        <w:rPr>
          <w:sz w:val="24"/>
        </w:rPr>
        <w:t>volatile,</w:t>
      </w:r>
      <w:r>
        <w:rPr>
          <w:spacing w:val="-14"/>
          <w:sz w:val="24"/>
        </w:rPr>
        <w:t xml:space="preserve"> </w:t>
      </w:r>
      <w:r>
        <w:rPr>
          <w:sz w:val="24"/>
        </w:rPr>
        <w:t>non-volatile,</w:t>
      </w:r>
    </w:p>
    <w:p w:rsidR="004A2750" w:rsidRDefault="004A2750" w:rsidP="00617A6F">
      <w:pPr>
        <w:pStyle w:val="ListParagraph"/>
        <w:numPr>
          <w:ilvl w:val="1"/>
          <w:numId w:val="180"/>
        </w:numPr>
        <w:tabs>
          <w:tab w:val="left" w:pos="1960"/>
          <w:tab w:val="left" w:pos="1961"/>
        </w:tabs>
        <w:spacing w:before="3"/>
        <w:rPr>
          <w:sz w:val="24"/>
        </w:rPr>
      </w:pPr>
      <w:r>
        <w:rPr>
          <w:sz w:val="24"/>
        </w:rPr>
        <w:t>ROM,</w:t>
      </w:r>
      <w:r>
        <w:rPr>
          <w:spacing w:val="-1"/>
          <w:sz w:val="24"/>
        </w:rPr>
        <w:t xml:space="preserve"> </w:t>
      </w:r>
      <w:r>
        <w:rPr>
          <w:sz w:val="24"/>
        </w:rPr>
        <w:t>Types</w:t>
      </w:r>
      <w:r>
        <w:rPr>
          <w:spacing w:val="-5"/>
          <w:sz w:val="24"/>
        </w:rPr>
        <w:t xml:space="preserve"> </w:t>
      </w:r>
      <w:r>
        <w:rPr>
          <w:sz w:val="24"/>
        </w:rPr>
        <w:t>of</w:t>
      </w:r>
      <w:r>
        <w:rPr>
          <w:spacing w:val="-10"/>
          <w:sz w:val="24"/>
        </w:rPr>
        <w:t xml:space="preserve"> </w:t>
      </w:r>
      <w:r>
        <w:rPr>
          <w:sz w:val="24"/>
        </w:rPr>
        <w:t>ROM</w:t>
      </w:r>
    </w:p>
    <w:p w:rsidR="004A2750" w:rsidRDefault="004A2750" w:rsidP="00617A6F">
      <w:pPr>
        <w:pStyle w:val="ListParagraph"/>
        <w:numPr>
          <w:ilvl w:val="1"/>
          <w:numId w:val="180"/>
        </w:numPr>
        <w:tabs>
          <w:tab w:val="left" w:pos="1960"/>
          <w:tab w:val="left" w:pos="1961"/>
        </w:tabs>
        <w:spacing w:before="2"/>
        <w:rPr>
          <w:sz w:val="24"/>
        </w:rPr>
      </w:pPr>
      <w:r>
        <w:rPr>
          <w:sz w:val="24"/>
        </w:rPr>
        <w:t>RAM,</w:t>
      </w:r>
      <w:r>
        <w:rPr>
          <w:spacing w:val="-6"/>
          <w:sz w:val="24"/>
        </w:rPr>
        <w:t xml:space="preserve"> </w:t>
      </w:r>
      <w:r>
        <w:rPr>
          <w:sz w:val="24"/>
        </w:rPr>
        <w:t>Types</w:t>
      </w:r>
      <w:r>
        <w:rPr>
          <w:spacing w:val="-8"/>
          <w:sz w:val="24"/>
        </w:rPr>
        <w:t xml:space="preserve"> </w:t>
      </w:r>
      <w:r>
        <w:rPr>
          <w:sz w:val="24"/>
        </w:rPr>
        <w:t>of</w:t>
      </w:r>
      <w:r>
        <w:rPr>
          <w:spacing w:val="-14"/>
          <w:sz w:val="24"/>
        </w:rPr>
        <w:t xml:space="preserve"> </w:t>
      </w:r>
      <w:r>
        <w:rPr>
          <w:sz w:val="24"/>
        </w:rPr>
        <w:t>RAM</w:t>
      </w:r>
    </w:p>
    <w:p w:rsidR="004A2750" w:rsidRDefault="004A2750" w:rsidP="004A2750">
      <w:pPr>
        <w:pStyle w:val="BodyText"/>
        <w:ind w:left="0" w:firstLine="0"/>
      </w:pPr>
    </w:p>
    <w:p w:rsidR="004A2750" w:rsidRDefault="004A2750" w:rsidP="00617A6F">
      <w:pPr>
        <w:pStyle w:val="Heading2"/>
        <w:numPr>
          <w:ilvl w:val="0"/>
          <w:numId w:val="180"/>
        </w:numPr>
        <w:tabs>
          <w:tab w:val="left" w:pos="1240"/>
          <w:tab w:val="left" w:pos="1241"/>
          <w:tab w:val="left" w:pos="9293"/>
        </w:tabs>
        <w:spacing w:line="240" w:lineRule="auto"/>
        <w:rPr>
          <w:b w:val="0"/>
        </w:rPr>
      </w:pPr>
      <w:proofErr w:type="gramStart"/>
      <w:r>
        <w:t>D/A</w:t>
      </w:r>
      <w:r>
        <w:rPr>
          <w:spacing w:val="-1"/>
        </w:rPr>
        <w:t xml:space="preserve"> </w:t>
      </w:r>
      <w:r>
        <w:t>AND</w:t>
      </w:r>
      <w:r>
        <w:rPr>
          <w:spacing w:val="-1"/>
        </w:rPr>
        <w:t xml:space="preserve"> </w:t>
      </w:r>
      <w:r>
        <w:t>A/D</w:t>
      </w:r>
      <w:r>
        <w:rPr>
          <w:spacing w:val="-1"/>
        </w:rPr>
        <w:t xml:space="preserve"> </w:t>
      </w:r>
      <w:r>
        <w:t>CONVERTERS.</w:t>
      </w:r>
      <w:proofErr w:type="gramEnd"/>
      <w:r>
        <w:tab/>
      </w:r>
      <w:proofErr w:type="gramStart"/>
      <w:r>
        <w:rPr>
          <w:b w:val="0"/>
        </w:rPr>
        <w:t>3</w:t>
      </w:r>
      <w:r>
        <w:rPr>
          <w:b w:val="0"/>
          <w:spacing w:val="1"/>
        </w:rPr>
        <w:t xml:space="preserve"> </w:t>
      </w:r>
      <w:r>
        <w:rPr>
          <w:b w:val="0"/>
        </w:rPr>
        <w:t>Hrs.</w:t>
      </w:r>
      <w:proofErr w:type="gramEnd"/>
    </w:p>
    <w:p w:rsidR="004A2750" w:rsidRDefault="004A2750" w:rsidP="00617A6F">
      <w:pPr>
        <w:pStyle w:val="ListParagraph"/>
        <w:numPr>
          <w:ilvl w:val="1"/>
          <w:numId w:val="180"/>
        </w:numPr>
        <w:tabs>
          <w:tab w:val="left" w:pos="1960"/>
          <w:tab w:val="left" w:pos="1961"/>
        </w:tabs>
        <w:spacing w:before="3"/>
        <w:rPr>
          <w:sz w:val="24"/>
        </w:rPr>
      </w:pPr>
      <w:r>
        <w:rPr>
          <w:sz w:val="24"/>
        </w:rPr>
        <w:t>Introduction</w:t>
      </w:r>
    </w:p>
    <w:p w:rsidR="004A2750" w:rsidRDefault="004A2750" w:rsidP="00617A6F">
      <w:pPr>
        <w:pStyle w:val="ListParagraph"/>
        <w:numPr>
          <w:ilvl w:val="1"/>
          <w:numId w:val="180"/>
        </w:numPr>
        <w:tabs>
          <w:tab w:val="left" w:pos="1960"/>
          <w:tab w:val="left" w:pos="1961"/>
        </w:tabs>
        <w:spacing w:before="2"/>
        <w:rPr>
          <w:sz w:val="24"/>
        </w:rPr>
      </w:pPr>
      <w:r>
        <w:rPr>
          <w:sz w:val="24"/>
        </w:rPr>
        <w:t>D/A</w:t>
      </w:r>
      <w:r>
        <w:rPr>
          <w:spacing w:val="-8"/>
          <w:sz w:val="24"/>
        </w:rPr>
        <w:t xml:space="preserve"> </w:t>
      </w:r>
      <w:r>
        <w:rPr>
          <w:sz w:val="24"/>
        </w:rPr>
        <w:t>converter</w:t>
      </w:r>
    </w:p>
    <w:p w:rsidR="004A2750" w:rsidRDefault="004A2750" w:rsidP="00617A6F">
      <w:pPr>
        <w:pStyle w:val="ListParagraph"/>
        <w:numPr>
          <w:ilvl w:val="1"/>
          <w:numId w:val="180"/>
        </w:numPr>
        <w:tabs>
          <w:tab w:val="left" w:pos="1960"/>
          <w:tab w:val="left" w:pos="1961"/>
        </w:tabs>
        <w:spacing w:before="3"/>
        <w:rPr>
          <w:sz w:val="24"/>
        </w:rPr>
      </w:pPr>
      <w:r>
        <w:rPr>
          <w:sz w:val="24"/>
        </w:rPr>
        <w:t>A/D</w:t>
      </w:r>
      <w:r>
        <w:rPr>
          <w:spacing w:val="-8"/>
          <w:sz w:val="24"/>
        </w:rPr>
        <w:t xml:space="preserve"> </w:t>
      </w:r>
      <w:r>
        <w:rPr>
          <w:sz w:val="24"/>
        </w:rPr>
        <w:t>converter</w:t>
      </w:r>
    </w:p>
    <w:p w:rsidR="004A2750" w:rsidRDefault="004A2750" w:rsidP="004A2750">
      <w:pPr>
        <w:pStyle w:val="BodyText"/>
        <w:spacing w:before="9"/>
        <w:ind w:left="0" w:firstLine="0"/>
      </w:pPr>
    </w:p>
    <w:p w:rsidR="004A2750" w:rsidRDefault="004A2750" w:rsidP="004A2750">
      <w:pPr>
        <w:pStyle w:val="Heading2"/>
        <w:spacing w:before="1"/>
        <w:ind w:left="520"/>
      </w:pPr>
      <w:r>
        <w:t>TEXT/REFERENCE</w:t>
      </w:r>
      <w:r>
        <w:rPr>
          <w:spacing w:val="-5"/>
        </w:rPr>
        <w:t xml:space="preserve"> </w:t>
      </w:r>
      <w:r>
        <w:t>BOOKS</w:t>
      </w:r>
    </w:p>
    <w:p w:rsidR="004A2750" w:rsidRDefault="004A2750" w:rsidP="00617A6F">
      <w:pPr>
        <w:pStyle w:val="ListParagraph"/>
        <w:numPr>
          <w:ilvl w:val="0"/>
          <w:numId w:val="179"/>
        </w:numPr>
        <w:tabs>
          <w:tab w:val="left" w:pos="1240"/>
          <w:tab w:val="left" w:pos="1241"/>
        </w:tabs>
        <w:spacing w:before="0" w:line="242" w:lineRule="auto"/>
        <w:ind w:right="1467"/>
        <w:rPr>
          <w:sz w:val="24"/>
        </w:rPr>
      </w:pPr>
      <w:r>
        <w:rPr>
          <w:spacing w:val="-1"/>
          <w:sz w:val="24"/>
        </w:rPr>
        <w:t>Digital</w:t>
      </w:r>
      <w:r>
        <w:rPr>
          <w:spacing w:val="-13"/>
          <w:sz w:val="24"/>
        </w:rPr>
        <w:t xml:space="preserve"> </w:t>
      </w:r>
      <w:r>
        <w:rPr>
          <w:spacing w:val="-1"/>
          <w:sz w:val="24"/>
        </w:rPr>
        <w:t>principles</w:t>
      </w:r>
      <w:r>
        <w:rPr>
          <w:spacing w:val="-7"/>
          <w:sz w:val="24"/>
        </w:rPr>
        <w:t xml:space="preserve"> </w:t>
      </w:r>
      <w:r>
        <w:rPr>
          <w:spacing w:val="-1"/>
          <w:sz w:val="24"/>
        </w:rPr>
        <w:t>and</w:t>
      </w:r>
      <w:r>
        <w:rPr>
          <w:spacing w:val="-4"/>
          <w:sz w:val="24"/>
        </w:rPr>
        <w:t xml:space="preserve"> </w:t>
      </w:r>
      <w:r>
        <w:rPr>
          <w:spacing w:val="-1"/>
          <w:sz w:val="24"/>
        </w:rPr>
        <w:t>applications</w:t>
      </w:r>
      <w:r>
        <w:rPr>
          <w:spacing w:val="-7"/>
          <w:sz w:val="24"/>
        </w:rPr>
        <w:t xml:space="preserve"> </w:t>
      </w:r>
      <w:r>
        <w:rPr>
          <w:spacing w:val="-1"/>
          <w:sz w:val="24"/>
        </w:rPr>
        <w:t>by</w:t>
      </w:r>
      <w:r>
        <w:rPr>
          <w:spacing w:val="-14"/>
          <w:sz w:val="24"/>
        </w:rPr>
        <w:t xml:space="preserve"> </w:t>
      </w:r>
      <w:r>
        <w:rPr>
          <w:spacing w:val="-1"/>
          <w:sz w:val="24"/>
        </w:rPr>
        <w:t>Albert</w:t>
      </w:r>
      <w:r>
        <w:rPr>
          <w:sz w:val="24"/>
        </w:rPr>
        <w:t xml:space="preserve"> </w:t>
      </w:r>
      <w:r>
        <w:rPr>
          <w:spacing w:val="-1"/>
          <w:sz w:val="24"/>
        </w:rPr>
        <w:t>Paul</w:t>
      </w:r>
      <w:r>
        <w:rPr>
          <w:spacing w:val="-13"/>
          <w:sz w:val="24"/>
        </w:rPr>
        <w:t xml:space="preserve"> </w:t>
      </w:r>
      <w:proofErr w:type="spellStart"/>
      <w:r>
        <w:rPr>
          <w:spacing w:val="-1"/>
          <w:sz w:val="24"/>
        </w:rPr>
        <w:t>Malvino</w:t>
      </w:r>
      <w:proofErr w:type="spellEnd"/>
      <w:r>
        <w:rPr>
          <w:spacing w:val="-1"/>
          <w:sz w:val="24"/>
        </w:rPr>
        <w:t>,</w:t>
      </w:r>
      <w:r>
        <w:rPr>
          <w:spacing w:val="53"/>
          <w:sz w:val="24"/>
        </w:rPr>
        <w:t xml:space="preserve"> </w:t>
      </w:r>
      <w:proofErr w:type="spellStart"/>
      <w:r>
        <w:rPr>
          <w:spacing w:val="-1"/>
          <w:sz w:val="24"/>
        </w:rPr>
        <w:t>Goutam</w:t>
      </w:r>
      <w:proofErr w:type="spellEnd"/>
      <w:r>
        <w:rPr>
          <w:spacing w:val="-13"/>
          <w:sz w:val="24"/>
        </w:rPr>
        <w:t xml:space="preserve"> </w:t>
      </w:r>
      <w:proofErr w:type="spellStart"/>
      <w:r>
        <w:rPr>
          <w:spacing w:val="-1"/>
          <w:sz w:val="24"/>
        </w:rPr>
        <w:t>Saha</w:t>
      </w:r>
      <w:proofErr w:type="spellEnd"/>
      <w:r>
        <w:rPr>
          <w:spacing w:val="-1"/>
          <w:sz w:val="24"/>
        </w:rPr>
        <w:t>,</w:t>
      </w:r>
      <w:r>
        <w:rPr>
          <w:spacing w:val="52"/>
          <w:sz w:val="24"/>
        </w:rPr>
        <w:t xml:space="preserve"> </w:t>
      </w:r>
      <w:r>
        <w:rPr>
          <w:spacing w:val="-1"/>
          <w:sz w:val="24"/>
        </w:rPr>
        <w:t>Donald</w:t>
      </w:r>
      <w:r>
        <w:rPr>
          <w:spacing w:val="-5"/>
          <w:sz w:val="24"/>
        </w:rPr>
        <w:t xml:space="preserve"> </w:t>
      </w:r>
      <w:r>
        <w:rPr>
          <w:sz w:val="24"/>
        </w:rPr>
        <w:t>P</w:t>
      </w:r>
      <w:r>
        <w:rPr>
          <w:spacing w:val="-57"/>
          <w:sz w:val="24"/>
        </w:rPr>
        <w:t xml:space="preserve"> </w:t>
      </w:r>
      <w:r>
        <w:rPr>
          <w:sz w:val="24"/>
        </w:rPr>
        <w:t>Leach</w:t>
      </w:r>
      <w:r>
        <w:rPr>
          <w:spacing w:val="-4"/>
          <w:sz w:val="24"/>
        </w:rPr>
        <w:t xml:space="preserve"> </w:t>
      </w:r>
      <w:r>
        <w:rPr>
          <w:sz w:val="24"/>
        </w:rPr>
        <w:t>–</w:t>
      </w:r>
      <w:r>
        <w:rPr>
          <w:spacing w:val="2"/>
          <w:sz w:val="24"/>
        </w:rPr>
        <w:t xml:space="preserve"> </w:t>
      </w:r>
      <w:r>
        <w:rPr>
          <w:sz w:val="24"/>
        </w:rPr>
        <w:t>7</w:t>
      </w:r>
      <w:r>
        <w:rPr>
          <w:sz w:val="24"/>
          <w:vertAlign w:val="superscript"/>
        </w:rPr>
        <w:t>th</w:t>
      </w:r>
      <w:r>
        <w:rPr>
          <w:sz w:val="24"/>
        </w:rPr>
        <w:t xml:space="preserve"> edition</w:t>
      </w:r>
    </w:p>
    <w:p w:rsidR="004A2750" w:rsidRDefault="004A2750" w:rsidP="00617A6F">
      <w:pPr>
        <w:pStyle w:val="ListParagraph"/>
        <w:numPr>
          <w:ilvl w:val="0"/>
          <w:numId w:val="179"/>
        </w:numPr>
        <w:tabs>
          <w:tab w:val="left" w:pos="1240"/>
          <w:tab w:val="left" w:pos="1241"/>
        </w:tabs>
        <w:spacing w:before="0" w:line="275" w:lineRule="exact"/>
        <w:rPr>
          <w:sz w:val="24"/>
        </w:rPr>
      </w:pPr>
      <w:r>
        <w:rPr>
          <w:spacing w:val="-2"/>
          <w:sz w:val="24"/>
        </w:rPr>
        <w:t>Digital</w:t>
      </w:r>
      <w:r>
        <w:rPr>
          <w:spacing w:val="-11"/>
          <w:sz w:val="24"/>
        </w:rPr>
        <w:t xml:space="preserve"> </w:t>
      </w:r>
      <w:r>
        <w:rPr>
          <w:spacing w:val="-2"/>
          <w:sz w:val="24"/>
        </w:rPr>
        <w:t>Fundamentals</w:t>
      </w:r>
      <w:r>
        <w:rPr>
          <w:spacing w:val="-4"/>
          <w:sz w:val="24"/>
        </w:rPr>
        <w:t xml:space="preserve"> </w:t>
      </w:r>
      <w:r>
        <w:rPr>
          <w:spacing w:val="-1"/>
          <w:sz w:val="24"/>
        </w:rPr>
        <w:t>by</w:t>
      </w:r>
      <w:r>
        <w:rPr>
          <w:spacing w:val="-11"/>
          <w:sz w:val="24"/>
        </w:rPr>
        <w:t xml:space="preserve"> </w:t>
      </w:r>
      <w:r>
        <w:rPr>
          <w:spacing w:val="-1"/>
          <w:sz w:val="24"/>
        </w:rPr>
        <w:t>FLOYD</w:t>
      </w:r>
    </w:p>
    <w:p w:rsidR="004A2750" w:rsidRDefault="004A2750" w:rsidP="00617A6F">
      <w:pPr>
        <w:pStyle w:val="ListParagraph"/>
        <w:numPr>
          <w:ilvl w:val="0"/>
          <w:numId w:val="179"/>
        </w:numPr>
        <w:tabs>
          <w:tab w:val="left" w:pos="1240"/>
          <w:tab w:val="left" w:pos="1241"/>
        </w:tabs>
        <w:spacing w:before="1"/>
        <w:rPr>
          <w:sz w:val="24"/>
        </w:rPr>
      </w:pPr>
      <w:r>
        <w:rPr>
          <w:sz w:val="24"/>
        </w:rPr>
        <w:t>Digital</w:t>
      </w:r>
      <w:r>
        <w:rPr>
          <w:spacing w:val="-15"/>
          <w:sz w:val="24"/>
        </w:rPr>
        <w:t xml:space="preserve"> </w:t>
      </w:r>
      <w:r>
        <w:rPr>
          <w:sz w:val="24"/>
        </w:rPr>
        <w:t>logic</w:t>
      </w:r>
      <w:r>
        <w:rPr>
          <w:spacing w:val="-7"/>
          <w:sz w:val="24"/>
        </w:rPr>
        <w:t xml:space="preserve"> </w:t>
      </w:r>
      <w:r>
        <w:rPr>
          <w:sz w:val="24"/>
        </w:rPr>
        <w:t>and</w:t>
      </w:r>
      <w:r>
        <w:rPr>
          <w:spacing w:val="-6"/>
          <w:sz w:val="24"/>
        </w:rPr>
        <w:t xml:space="preserve"> </w:t>
      </w:r>
      <w:r>
        <w:rPr>
          <w:sz w:val="24"/>
        </w:rPr>
        <w:t>computer</w:t>
      </w:r>
      <w:r>
        <w:rPr>
          <w:spacing w:val="-5"/>
          <w:sz w:val="24"/>
        </w:rPr>
        <w:t xml:space="preserve"> </w:t>
      </w:r>
      <w:r>
        <w:rPr>
          <w:sz w:val="24"/>
        </w:rPr>
        <w:t>design</w:t>
      </w:r>
      <w:r>
        <w:rPr>
          <w:spacing w:val="-11"/>
          <w:sz w:val="24"/>
        </w:rPr>
        <w:t xml:space="preserve"> </w:t>
      </w:r>
      <w:r>
        <w:rPr>
          <w:sz w:val="24"/>
        </w:rPr>
        <w:t>by</w:t>
      </w:r>
      <w:r>
        <w:rPr>
          <w:spacing w:val="-15"/>
          <w:sz w:val="24"/>
        </w:rPr>
        <w:t xml:space="preserve"> </w:t>
      </w:r>
      <w:r>
        <w:rPr>
          <w:sz w:val="24"/>
        </w:rPr>
        <w:t>M.</w:t>
      </w:r>
      <w:r>
        <w:rPr>
          <w:spacing w:val="-5"/>
          <w:sz w:val="24"/>
        </w:rPr>
        <w:t xml:space="preserve"> </w:t>
      </w:r>
      <w:r>
        <w:rPr>
          <w:sz w:val="24"/>
        </w:rPr>
        <w:t>Morris</w:t>
      </w:r>
      <w:r>
        <w:rPr>
          <w:spacing w:val="-8"/>
          <w:sz w:val="24"/>
        </w:rPr>
        <w:t xml:space="preserve"> </w:t>
      </w:r>
      <w:r>
        <w:rPr>
          <w:sz w:val="24"/>
        </w:rPr>
        <w:t>Mano</w:t>
      </w:r>
      <w:r>
        <w:rPr>
          <w:spacing w:val="4"/>
          <w:sz w:val="24"/>
        </w:rPr>
        <w:t xml:space="preserve"> </w:t>
      </w:r>
      <w:r>
        <w:rPr>
          <w:sz w:val="24"/>
        </w:rPr>
        <w:t>–</w:t>
      </w:r>
      <w:r>
        <w:rPr>
          <w:spacing w:val="-7"/>
          <w:sz w:val="24"/>
        </w:rPr>
        <w:t xml:space="preserve"> </w:t>
      </w:r>
      <w:r>
        <w:rPr>
          <w:sz w:val="24"/>
        </w:rPr>
        <w:t>5</w:t>
      </w:r>
      <w:r>
        <w:rPr>
          <w:sz w:val="24"/>
          <w:vertAlign w:val="superscript"/>
        </w:rPr>
        <w:t>th</w:t>
      </w:r>
      <w:r>
        <w:rPr>
          <w:spacing w:val="-8"/>
          <w:sz w:val="24"/>
        </w:rPr>
        <w:t xml:space="preserve"> </w:t>
      </w:r>
      <w:r>
        <w:rPr>
          <w:sz w:val="24"/>
        </w:rPr>
        <w:t>edition</w:t>
      </w:r>
    </w:p>
    <w:p w:rsidR="004A2750" w:rsidRDefault="004A2750" w:rsidP="004A2750">
      <w:pPr>
        <w:rPr>
          <w:sz w:val="24"/>
        </w:rPr>
        <w:sectPr w:rsidR="004A2750">
          <w:pgSz w:w="12240" w:h="15840"/>
          <w:pgMar w:top="1500" w:right="560" w:bottom="280" w:left="920" w:header="720" w:footer="720" w:gutter="0"/>
          <w:cols w:space="720"/>
        </w:sectPr>
      </w:pPr>
    </w:p>
    <w:p w:rsidR="004A2750" w:rsidRDefault="004A2750" w:rsidP="004A2750">
      <w:pPr>
        <w:pStyle w:val="BodyText"/>
        <w:ind w:left="0" w:firstLine="0"/>
      </w:pPr>
    </w:p>
    <w:p w:rsidR="004A2750" w:rsidRDefault="004A2750" w:rsidP="004A2750">
      <w:pPr>
        <w:pStyle w:val="BodyText"/>
        <w:spacing w:before="9"/>
        <w:ind w:left="0" w:firstLine="0"/>
      </w:pPr>
    </w:p>
    <w:p w:rsidR="004A2750" w:rsidRDefault="004A2750" w:rsidP="004A2750">
      <w:pPr>
        <w:pStyle w:val="Heading2"/>
        <w:tabs>
          <w:tab w:val="left" w:pos="1960"/>
        </w:tabs>
        <w:spacing w:before="1" w:line="240" w:lineRule="auto"/>
        <w:ind w:left="520"/>
      </w:pPr>
      <w:r>
        <w:t>ET-</w:t>
      </w:r>
      <w:r>
        <w:rPr>
          <w:spacing w:val="2"/>
        </w:rPr>
        <w:t xml:space="preserve"> </w:t>
      </w:r>
      <w:r>
        <w:t>282</w:t>
      </w:r>
      <w:r>
        <w:tab/>
        <w:t>DIGITAL</w:t>
      </w:r>
      <w:r>
        <w:rPr>
          <w:spacing w:val="-5"/>
        </w:rPr>
        <w:t xml:space="preserve"> </w:t>
      </w:r>
      <w:r>
        <w:t>LOGIC</w:t>
      </w:r>
      <w:r>
        <w:rPr>
          <w:spacing w:val="-5"/>
        </w:rPr>
        <w:t xml:space="preserve"> </w:t>
      </w:r>
      <w:r>
        <w:t>DESIGN</w:t>
      </w:r>
    </w:p>
    <w:p w:rsidR="004A2750" w:rsidRDefault="004A2750" w:rsidP="004A2750">
      <w:pPr>
        <w:pStyle w:val="BodyText"/>
        <w:ind w:left="0" w:firstLine="0"/>
        <w:rPr>
          <w:b/>
          <w:sz w:val="26"/>
        </w:rPr>
      </w:pPr>
    </w:p>
    <w:p w:rsidR="004A2750" w:rsidRDefault="004A2750" w:rsidP="004A2750">
      <w:pPr>
        <w:spacing w:before="165"/>
        <w:ind w:left="520"/>
        <w:rPr>
          <w:b/>
          <w:sz w:val="24"/>
        </w:rPr>
      </w:pPr>
      <w:r>
        <w:rPr>
          <w:b/>
          <w:sz w:val="24"/>
        </w:rPr>
        <w:t>INSTRUCTIONAL</w:t>
      </w:r>
      <w:r>
        <w:rPr>
          <w:b/>
          <w:spacing w:val="-9"/>
          <w:sz w:val="24"/>
        </w:rPr>
        <w:t xml:space="preserve"> </w:t>
      </w:r>
      <w:r>
        <w:rPr>
          <w:b/>
          <w:sz w:val="24"/>
        </w:rPr>
        <w:t>OBJECTIVES</w:t>
      </w:r>
    </w:p>
    <w:p w:rsidR="004A2750" w:rsidRDefault="004A2750" w:rsidP="00617A6F">
      <w:pPr>
        <w:pStyle w:val="Heading2"/>
        <w:numPr>
          <w:ilvl w:val="0"/>
          <w:numId w:val="178"/>
        </w:numPr>
        <w:tabs>
          <w:tab w:val="left" w:pos="1240"/>
          <w:tab w:val="left" w:pos="1241"/>
        </w:tabs>
        <w:spacing w:before="184" w:line="275" w:lineRule="exact"/>
      </w:pPr>
      <w:r>
        <w:t>KNOW</w:t>
      </w:r>
      <w:r>
        <w:rPr>
          <w:spacing w:val="-2"/>
        </w:rPr>
        <w:t xml:space="preserve"> </w:t>
      </w:r>
      <w:r>
        <w:t>BASIC</w:t>
      </w:r>
      <w:r>
        <w:rPr>
          <w:spacing w:val="-3"/>
        </w:rPr>
        <w:t xml:space="preserve"> </w:t>
      </w:r>
      <w:r>
        <w:t>TERMS</w:t>
      </w:r>
      <w:r>
        <w:rPr>
          <w:spacing w:val="-2"/>
        </w:rPr>
        <w:t xml:space="preserve"> </w:t>
      </w:r>
      <w:r>
        <w:t>RELATED</w:t>
      </w:r>
      <w:r>
        <w:rPr>
          <w:spacing w:val="-3"/>
        </w:rPr>
        <w:t xml:space="preserve"> </w:t>
      </w:r>
      <w:r>
        <w:t>TO</w:t>
      </w:r>
      <w:r>
        <w:rPr>
          <w:spacing w:val="-2"/>
        </w:rPr>
        <w:t xml:space="preserve"> </w:t>
      </w:r>
      <w:r>
        <w:t>DIGITAL</w:t>
      </w:r>
      <w:r>
        <w:rPr>
          <w:spacing w:val="-3"/>
        </w:rPr>
        <w:t xml:space="preserve"> </w:t>
      </w:r>
      <w:r>
        <w:t>ELECTRONICS.</w:t>
      </w:r>
    </w:p>
    <w:p w:rsidR="004A2750" w:rsidRDefault="004A2750" w:rsidP="00617A6F">
      <w:pPr>
        <w:pStyle w:val="ListParagraph"/>
        <w:numPr>
          <w:ilvl w:val="1"/>
          <w:numId w:val="178"/>
        </w:numPr>
        <w:tabs>
          <w:tab w:val="left" w:pos="1960"/>
          <w:tab w:val="left" w:pos="1961"/>
        </w:tabs>
        <w:spacing w:before="0" w:line="275" w:lineRule="exact"/>
        <w:rPr>
          <w:sz w:val="24"/>
        </w:rPr>
      </w:pPr>
      <w:r>
        <w:rPr>
          <w:sz w:val="24"/>
        </w:rPr>
        <w:t>State</w:t>
      </w:r>
      <w:r>
        <w:rPr>
          <w:spacing w:val="-5"/>
          <w:sz w:val="24"/>
        </w:rPr>
        <w:t xml:space="preserve"> </w:t>
      </w:r>
      <w:r>
        <w:rPr>
          <w:sz w:val="24"/>
        </w:rPr>
        <w:t>in</w:t>
      </w:r>
      <w:r>
        <w:rPr>
          <w:spacing w:val="-9"/>
          <w:sz w:val="24"/>
        </w:rPr>
        <w:t xml:space="preserve"> </w:t>
      </w:r>
      <w:r>
        <w:rPr>
          <w:sz w:val="24"/>
        </w:rPr>
        <w:t>a</w:t>
      </w:r>
      <w:r>
        <w:rPr>
          <w:spacing w:val="-5"/>
          <w:sz w:val="24"/>
        </w:rPr>
        <w:t xml:space="preserve"> </w:t>
      </w:r>
      <w:r>
        <w:rPr>
          <w:sz w:val="24"/>
        </w:rPr>
        <w:t>tabulated</w:t>
      </w:r>
      <w:r>
        <w:rPr>
          <w:spacing w:val="-4"/>
          <w:sz w:val="24"/>
        </w:rPr>
        <w:t xml:space="preserve"> </w:t>
      </w:r>
      <w:r>
        <w:rPr>
          <w:sz w:val="24"/>
        </w:rPr>
        <w:t>form</w:t>
      </w:r>
      <w:r>
        <w:rPr>
          <w:spacing w:val="-12"/>
          <w:sz w:val="24"/>
        </w:rPr>
        <w:t xml:space="preserve"> </w:t>
      </w:r>
      <w:r>
        <w:rPr>
          <w:sz w:val="24"/>
        </w:rPr>
        <w:t>the</w:t>
      </w:r>
      <w:r>
        <w:rPr>
          <w:spacing w:val="-5"/>
          <w:sz w:val="24"/>
        </w:rPr>
        <w:t xml:space="preserve"> </w:t>
      </w:r>
      <w:r>
        <w:rPr>
          <w:sz w:val="24"/>
        </w:rPr>
        <w:t>merits</w:t>
      </w:r>
      <w:r>
        <w:rPr>
          <w:spacing w:val="-5"/>
          <w:sz w:val="24"/>
        </w:rPr>
        <w:t xml:space="preserve"> </w:t>
      </w:r>
      <w:r>
        <w:rPr>
          <w:sz w:val="24"/>
        </w:rPr>
        <w:t>and</w:t>
      </w:r>
      <w:r>
        <w:rPr>
          <w:spacing w:val="-4"/>
          <w:sz w:val="24"/>
        </w:rPr>
        <w:t xml:space="preserve"> </w:t>
      </w:r>
      <w:r>
        <w:rPr>
          <w:sz w:val="24"/>
        </w:rPr>
        <w:t>demerits</w:t>
      </w:r>
      <w:r>
        <w:rPr>
          <w:spacing w:val="-6"/>
          <w:sz w:val="24"/>
        </w:rPr>
        <w:t xml:space="preserve"> </w:t>
      </w:r>
      <w:r>
        <w:rPr>
          <w:sz w:val="24"/>
        </w:rPr>
        <w:t>of</w:t>
      </w:r>
      <w:r>
        <w:rPr>
          <w:spacing w:val="-11"/>
          <w:sz w:val="24"/>
        </w:rPr>
        <w:t xml:space="preserve"> </w:t>
      </w:r>
      <w:r>
        <w:rPr>
          <w:sz w:val="24"/>
        </w:rPr>
        <w:t>analog</w:t>
      </w:r>
      <w:r>
        <w:rPr>
          <w:spacing w:val="-4"/>
          <w:sz w:val="24"/>
        </w:rPr>
        <w:t xml:space="preserve"> </w:t>
      </w:r>
      <w:r>
        <w:rPr>
          <w:sz w:val="24"/>
        </w:rPr>
        <w:t>&amp;</w:t>
      </w:r>
      <w:r>
        <w:rPr>
          <w:spacing w:val="-9"/>
          <w:sz w:val="24"/>
        </w:rPr>
        <w:t xml:space="preserve"> </w:t>
      </w:r>
      <w:r>
        <w:rPr>
          <w:sz w:val="24"/>
        </w:rPr>
        <w:t>digital</w:t>
      </w:r>
      <w:r>
        <w:rPr>
          <w:spacing w:val="-12"/>
          <w:sz w:val="24"/>
        </w:rPr>
        <w:t xml:space="preserve"> </w:t>
      </w:r>
      <w:r>
        <w:rPr>
          <w:sz w:val="24"/>
        </w:rPr>
        <w:t>quantities</w:t>
      </w:r>
    </w:p>
    <w:p w:rsidR="004A2750" w:rsidRDefault="004A2750" w:rsidP="00617A6F">
      <w:pPr>
        <w:pStyle w:val="ListParagraph"/>
        <w:numPr>
          <w:ilvl w:val="1"/>
          <w:numId w:val="178"/>
        </w:numPr>
        <w:tabs>
          <w:tab w:val="left" w:pos="1960"/>
          <w:tab w:val="left" w:pos="1961"/>
        </w:tabs>
        <w:spacing w:before="3"/>
        <w:rPr>
          <w:sz w:val="24"/>
        </w:rPr>
      </w:pPr>
      <w:r>
        <w:rPr>
          <w:spacing w:val="-1"/>
          <w:sz w:val="24"/>
        </w:rPr>
        <w:t>Define</w:t>
      </w:r>
      <w:r>
        <w:rPr>
          <w:spacing w:val="-9"/>
          <w:sz w:val="24"/>
        </w:rPr>
        <w:t xml:space="preserve"> </w:t>
      </w:r>
      <w:r>
        <w:rPr>
          <w:spacing w:val="-1"/>
          <w:sz w:val="24"/>
        </w:rPr>
        <w:t>basic</w:t>
      </w:r>
      <w:r>
        <w:rPr>
          <w:spacing w:val="-8"/>
          <w:sz w:val="24"/>
        </w:rPr>
        <w:t xml:space="preserve"> </w:t>
      </w:r>
      <w:r>
        <w:rPr>
          <w:spacing w:val="-1"/>
          <w:sz w:val="24"/>
        </w:rPr>
        <w:t>terms</w:t>
      </w:r>
      <w:r>
        <w:rPr>
          <w:spacing w:val="-9"/>
          <w:sz w:val="24"/>
        </w:rPr>
        <w:t xml:space="preserve"> </w:t>
      </w:r>
      <w:r>
        <w:rPr>
          <w:spacing w:val="-1"/>
          <w:sz w:val="24"/>
        </w:rPr>
        <w:t>related</w:t>
      </w:r>
      <w:r>
        <w:rPr>
          <w:spacing w:val="-7"/>
          <w:sz w:val="24"/>
        </w:rPr>
        <w:t xml:space="preserve"> </w:t>
      </w:r>
      <w:r>
        <w:rPr>
          <w:sz w:val="24"/>
        </w:rPr>
        <w:t>to</w:t>
      </w:r>
      <w:r>
        <w:rPr>
          <w:spacing w:val="-4"/>
          <w:sz w:val="24"/>
        </w:rPr>
        <w:t xml:space="preserve"> </w:t>
      </w:r>
      <w:r>
        <w:rPr>
          <w:sz w:val="24"/>
        </w:rPr>
        <w:t>digital</w:t>
      </w:r>
      <w:r>
        <w:rPr>
          <w:spacing w:val="-15"/>
          <w:sz w:val="24"/>
        </w:rPr>
        <w:t xml:space="preserve"> </w:t>
      </w:r>
      <w:r>
        <w:rPr>
          <w:sz w:val="24"/>
        </w:rPr>
        <w:t>electronics.</w:t>
      </w:r>
    </w:p>
    <w:p w:rsidR="004A2750" w:rsidRDefault="004A2750" w:rsidP="004A2750">
      <w:pPr>
        <w:pStyle w:val="BodyText"/>
        <w:ind w:left="0" w:firstLine="0"/>
      </w:pPr>
    </w:p>
    <w:p w:rsidR="004A2750" w:rsidRDefault="004A2750" w:rsidP="00617A6F">
      <w:pPr>
        <w:pStyle w:val="Heading2"/>
        <w:numPr>
          <w:ilvl w:val="0"/>
          <w:numId w:val="178"/>
        </w:numPr>
        <w:tabs>
          <w:tab w:val="left" w:pos="1240"/>
          <w:tab w:val="left" w:pos="1241"/>
        </w:tabs>
        <w:spacing w:line="242" w:lineRule="auto"/>
        <w:ind w:right="1058"/>
      </w:pPr>
      <w:r>
        <w:t>UNDERSTAND</w:t>
      </w:r>
      <w:r>
        <w:rPr>
          <w:spacing w:val="-3"/>
        </w:rPr>
        <w:t xml:space="preserve"> </w:t>
      </w:r>
      <w:r>
        <w:t>THE</w:t>
      </w:r>
      <w:r>
        <w:rPr>
          <w:spacing w:val="-3"/>
        </w:rPr>
        <w:t xml:space="preserve"> </w:t>
      </w:r>
      <w:r>
        <w:t>WORKING</w:t>
      </w:r>
      <w:r>
        <w:rPr>
          <w:spacing w:val="-2"/>
        </w:rPr>
        <w:t xml:space="preserve"> </w:t>
      </w:r>
      <w:r>
        <w:t>OF</w:t>
      </w:r>
      <w:r>
        <w:rPr>
          <w:spacing w:val="-3"/>
        </w:rPr>
        <w:t xml:space="preserve"> </w:t>
      </w:r>
      <w:r>
        <w:t>LOGIC</w:t>
      </w:r>
      <w:r>
        <w:rPr>
          <w:spacing w:val="-2"/>
        </w:rPr>
        <w:t xml:space="preserve"> </w:t>
      </w:r>
      <w:r>
        <w:t>GATES, USING</w:t>
      </w:r>
      <w:r>
        <w:rPr>
          <w:spacing w:val="-1"/>
        </w:rPr>
        <w:t xml:space="preserve"> </w:t>
      </w:r>
      <w:r>
        <w:t>TRUTH</w:t>
      </w:r>
      <w:r>
        <w:rPr>
          <w:spacing w:val="-1"/>
        </w:rPr>
        <w:t xml:space="preserve"> </w:t>
      </w:r>
      <w:r>
        <w:t>TABLES</w:t>
      </w:r>
      <w:r>
        <w:rPr>
          <w:spacing w:val="-57"/>
        </w:rPr>
        <w:t xml:space="preserve"> </w:t>
      </w:r>
      <w:r>
        <w:t>AND TTL and</w:t>
      </w:r>
      <w:r>
        <w:rPr>
          <w:spacing w:val="2"/>
        </w:rPr>
        <w:t xml:space="preserve"> </w:t>
      </w:r>
      <w:r>
        <w:t>CMOS</w:t>
      </w:r>
      <w:r>
        <w:rPr>
          <w:spacing w:val="3"/>
        </w:rPr>
        <w:t xml:space="preserve"> </w:t>
      </w:r>
      <w:r>
        <w:t>CIRCUITRY.</w:t>
      </w:r>
    </w:p>
    <w:p w:rsidR="004A2750" w:rsidRDefault="004A2750" w:rsidP="00617A6F">
      <w:pPr>
        <w:pStyle w:val="ListParagraph"/>
        <w:numPr>
          <w:ilvl w:val="1"/>
          <w:numId w:val="178"/>
        </w:numPr>
        <w:tabs>
          <w:tab w:val="left" w:pos="1960"/>
          <w:tab w:val="left" w:pos="1961"/>
        </w:tabs>
        <w:spacing w:before="0" w:line="271" w:lineRule="exact"/>
        <w:rPr>
          <w:sz w:val="24"/>
        </w:rPr>
      </w:pPr>
      <w:r>
        <w:rPr>
          <w:sz w:val="24"/>
        </w:rPr>
        <w:t>Define</w:t>
      </w:r>
      <w:r>
        <w:rPr>
          <w:spacing w:val="-6"/>
          <w:sz w:val="24"/>
        </w:rPr>
        <w:t xml:space="preserve"> </w:t>
      </w:r>
      <w:r>
        <w:rPr>
          <w:sz w:val="24"/>
        </w:rPr>
        <w:t>the</w:t>
      </w:r>
      <w:r>
        <w:rPr>
          <w:spacing w:val="-5"/>
          <w:sz w:val="24"/>
        </w:rPr>
        <w:t xml:space="preserve"> </w:t>
      </w:r>
      <w:r>
        <w:rPr>
          <w:sz w:val="24"/>
        </w:rPr>
        <w:t>logic</w:t>
      </w:r>
      <w:r>
        <w:rPr>
          <w:spacing w:val="-6"/>
          <w:sz w:val="24"/>
        </w:rPr>
        <w:t xml:space="preserve"> </w:t>
      </w:r>
      <w:r>
        <w:rPr>
          <w:sz w:val="24"/>
        </w:rPr>
        <w:t>gates</w:t>
      </w:r>
      <w:r>
        <w:rPr>
          <w:spacing w:val="-6"/>
          <w:sz w:val="24"/>
        </w:rPr>
        <w:t xml:space="preserve"> </w:t>
      </w:r>
      <w:r>
        <w:rPr>
          <w:sz w:val="24"/>
        </w:rPr>
        <w:t>NOT,</w:t>
      </w:r>
      <w:r>
        <w:rPr>
          <w:spacing w:val="-3"/>
          <w:sz w:val="24"/>
        </w:rPr>
        <w:t xml:space="preserve"> </w:t>
      </w:r>
      <w:r>
        <w:rPr>
          <w:sz w:val="24"/>
        </w:rPr>
        <w:t>OR,</w:t>
      </w:r>
      <w:r>
        <w:rPr>
          <w:spacing w:val="-2"/>
          <w:sz w:val="24"/>
        </w:rPr>
        <w:t xml:space="preserve"> </w:t>
      </w:r>
      <w:r>
        <w:rPr>
          <w:sz w:val="24"/>
        </w:rPr>
        <w:t>AND,</w:t>
      </w:r>
      <w:r>
        <w:rPr>
          <w:spacing w:val="-3"/>
          <w:sz w:val="24"/>
        </w:rPr>
        <w:t xml:space="preserve"> </w:t>
      </w:r>
      <w:r>
        <w:rPr>
          <w:sz w:val="24"/>
        </w:rPr>
        <w:t>NAND,</w:t>
      </w:r>
      <w:r>
        <w:rPr>
          <w:spacing w:val="-3"/>
          <w:sz w:val="24"/>
        </w:rPr>
        <w:t xml:space="preserve"> </w:t>
      </w:r>
      <w:r>
        <w:rPr>
          <w:sz w:val="24"/>
        </w:rPr>
        <w:t>NOR,</w:t>
      </w:r>
      <w:r>
        <w:rPr>
          <w:spacing w:val="-3"/>
          <w:sz w:val="24"/>
        </w:rPr>
        <w:t xml:space="preserve"> </w:t>
      </w:r>
      <w:r>
        <w:rPr>
          <w:sz w:val="24"/>
        </w:rPr>
        <w:t>XOR,</w:t>
      </w:r>
      <w:r>
        <w:rPr>
          <w:spacing w:val="-2"/>
          <w:sz w:val="24"/>
        </w:rPr>
        <w:t xml:space="preserve"> </w:t>
      </w:r>
      <w:r>
        <w:rPr>
          <w:sz w:val="24"/>
        </w:rPr>
        <w:t>XNOR.</w:t>
      </w:r>
    </w:p>
    <w:p w:rsidR="004A2750" w:rsidRDefault="004A2750" w:rsidP="00617A6F">
      <w:pPr>
        <w:pStyle w:val="ListParagraph"/>
        <w:numPr>
          <w:ilvl w:val="1"/>
          <w:numId w:val="178"/>
        </w:numPr>
        <w:tabs>
          <w:tab w:val="left" w:pos="1960"/>
          <w:tab w:val="left" w:pos="1961"/>
        </w:tabs>
        <w:spacing w:before="2"/>
        <w:rPr>
          <w:sz w:val="24"/>
        </w:rPr>
      </w:pPr>
      <w:r>
        <w:rPr>
          <w:sz w:val="24"/>
        </w:rPr>
        <w:t>Draw</w:t>
      </w:r>
      <w:r>
        <w:rPr>
          <w:spacing w:val="-9"/>
          <w:sz w:val="24"/>
        </w:rPr>
        <w:t xml:space="preserve"> </w:t>
      </w:r>
      <w:r>
        <w:rPr>
          <w:sz w:val="24"/>
        </w:rPr>
        <w:t>truth</w:t>
      </w:r>
      <w:r>
        <w:rPr>
          <w:spacing w:val="-11"/>
          <w:sz w:val="24"/>
        </w:rPr>
        <w:t xml:space="preserve"> </w:t>
      </w:r>
      <w:r>
        <w:rPr>
          <w:sz w:val="24"/>
        </w:rPr>
        <w:t>tables</w:t>
      </w:r>
      <w:r>
        <w:rPr>
          <w:spacing w:val="-9"/>
          <w:sz w:val="24"/>
        </w:rPr>
        <w:t xml:space="preserve"> </w:t>
      </w:r>
      <w:r>
        <w:rPr>
          <w:sz w:val="24"/>
        </w:rPr>
        <w:t>for</w:t>
      </w:r>
      <w:r>
        <w:rPr>
          <w:spacing w:val="-7"/>
          <w:sz w:val="24"/>
        </w:rPr>
        <w:t xml:space="preserve"> </w:t>
      </w:r>
      <w:r>
        <w:rPr>
          <w:sz w:val="24"/>
        </w:rPr>
        <w:t>the</w:t>
      </w:r>
      <w:r>
        <w:rPr>
          <w:spacing w:val="-8"/>
          <w:sz w:val="24"/>
        </w:rPr>
        <w:t xml:space="preserve"> </w:t>
      </w:r>
      <w:r>
        <w:rPr>
          <w:sz w:val="24"/>
        </w:rPr>
        <w:t>logic</w:t>
      </w:r>
      <w:r>
        <w:rPr>
          <w:spacing w:val="-8"/>
          <w:sz w:val="24"/>
        </w:rPr>
        <w:t xml:space="preserve"> </w:t>
      </w:r>
      <w:r>
        <w:rPr>
          <w:sz w:val="24"/>
        </w:rPr>
        <w:t>gates,</w:t>
      </w:r>
      <w:r>
        <w:rPr>
          <w:spacing w:val="-6"/>
          <w:sz w:val="24"/>
        </w:rPr>
        <w:t xml:space="preserve"> </w:t>
      </w:r>
      <w:r>
        <w:rPr>
          <w:sz w:val="24"/>
        </w:rPr>
        <w:t>showing</w:t>
      </w:r>
      <w:r>
        <w:rPr>
          <w:spacing w:val="-7"/>
          <w:sz w:val="24"/>
        </w:rPr>
        <w:t xml:space="preserve"> </w:t>
      </w:r>
      <w:r>
        <w:rPr>
          <w:sz w:val="24"/>
        </w:rPr>
        <w:t>symbols</w:t>
      </w:r>
      <w:r>
        <w:rPr>
          <w:spacing w:val="-9"/>
          <w:sz w:val="24"/>
        </w:rPr>
        <w:t xml:space="preserve"> </w:t>
      </w:r>
      <w:r>
        <w:rPr>
          <w:sz w:val="24"/>
        </w:rPr>
        <w:t>and</w:t>
      </w:r>
      <w:r>
        <w:rPr>
          <w:spacing w:val="-8"/>
          <w:sz w:val="24"/>
        </w:rPr>
        <w:t xml:space="preserve"> </w:t>
      </w:r>
      <w:r>
        <w:rPr>
          <w:sz w:val="24"/>
        </w:rPr>
        <w:t>equations.</w:t>
      </w:r>
    </w:p>
    <w:p w:rsidR="004A2750" w:rsidRDefault="004A2750" w:rsidP="00617A6F">
      <w:pPr>
        <w:pStyle w:val="ListParagraph"/>
        <w:numPr>
          <w:ilvl w:val="1"/>
          <w:numId w:val="178"/>
        </w:numPr>
        <w:tabs>
          <w:tab w:val="left" w:pos="1960"/>
          <w:tab w:val="left" w:pos="1961"/>
        </w:tabs>
        <w:spacing w:before="3"/>
        <w:rPr>
          <w:sz w:val="24"/>
        </w:rPr>
      </w:pPr>
      <w:r>
        <w:rPr>
          <w:sz w:val="24"/>
        </w:rPr>
        <w:t>Explain</w:t>
      </w:r>
      <w:r>
        <w:rPr>
          <w:spacing w:val="-14"/>
          <w:sz w:val="24"/>
        </w:rPr>
        <w:t xml:space="preserve"> </w:t>
      </w:r>
      <w:r>
        <w:rPr>
          <w:sz w:val="24"/>
        </w:rPr>
        <w:t>logic</w:t>
      </w:r>
      <w:r>
        <w:rPr>
          <w:spacing w:val="-10"/>
          <w:sz w:val="24"/>
        </w:rPr>
        <w:t xml:space="preserve"> </w:t>
      </w:r>
      <w:r>
        <w:rPr>
          <w:sz w:val="24"/>
        </w:rPr>
        <w:t>gates,</w:t>
      </w:r>
      <w:r>
        <w:rPr>
          <w:spacing w:val="-8"/>
          <w:sz w:val="24"/>
        </w:rPr>
        <w:t xml:space="preserve"> </w:t>
      </w:r>
      <w:r>
        <w:rPr>
          <w:sz w:val="24"/>
        </w:rPr>
        <w:t>using</w:t>
      </w:r>
      <w:r>
        <w:rPr>
          <w:spacing w:val="-9"/>
          <w:sz w:val="24"/>
        </w:rPr>
        <w:t xml:space="preserve"> </w:t>
      </w:r>
      <w:r>
        <w:rPr>
          <w:sz w:val="24"/>
        </w:rPr>
        <w:t>TTL</w:t>
      </w:r>
      <w:r>
        <w:rPr>
          <w:spacing w:val="-12"/>
          <w:sz w:val="24"/>
        </w:rPr>
        <w:t xml:space="preserve"> </w:t>
      </w:r>
      <w:r>
        <w:rPr>
          <w:sz w:val="24"/>
        </w:rPr>
        <w:t>and</w:t>
      </w:r>
      <w:r>
        <w:rPr>
          <w:spacing w:val="-10"/>
          <w:sz w:val="24"/>
        </w:rPr>
        <w:t xml:space="preserve"> </w:t>
      </w:r>
      <w:r>
        <w:rPr>
          <w:sz w:val="24"/>
        </w:rPr>
        <w:t>CMOS</w:t>
      </w:r>
      <w:r>
        <w:rPr>
          <w:spacing w:val="-9"/>
          <w:sz w:val="24"/>
        </w:rPr>
        <w:t xml:space="preserve"> </w:t>
      </w:r>
      <w:r>
        <w:rPr>
          <w:sz w:val="24"/>
        </w:rPr>
        <w:t>circuitry.</w:t>
      </w:r>
    </w:p>
    <w:p w:rsidR="004A2750" w:rsidRDefault="004A2750" w:rsidP="004A2750">
      <w:pPr>
        <w:pStyle w:val="BodyText"/>
        <w:ind w:left="0" w:firstLine="0"/>
      </w:pPr>
    </w:p>
    <w:p w:rsidR="004A2750" w:rsidRDefault="004A2750" w:rsidP="00617A6F">
      <w:pPr>
        <w:pStyle w:val="Heading2"/>
        <w:numPr>
          <w:ilvl w:val="0"/>
          <w:numId w:val="178"/>
        </w:numPr>
        <w:tabs>
          <w:tab w:val="left" w:pos="1240"/>
          <w:tab w:val="left" w:pos="1241"/>
        </w:tabs>
        <w:spacing w:line="275" w:lineRule="exact"/>
      </w:pPr>
      <w:r>
        <w:t>UNDERSTAND</w:t>
      </w:r>
      <w:r>
        <w:rPr>
          <w:spacing w:val="-6"/>
        </w:rPr>
        <w:t xml:space="preserve"> </w:t>
      </w:r>
      <w:r>
        <w:t>ARITHMETIC</w:t>
      </w:r>
      <w:r>
        <w:rPr>
          <w:spacing w:val="-6"/>
        </w:rPr>
        <w:t xml:space="preserve"> </w:t>
      </w:r>
      <w:r>
        <w:t>CIRCUITS</w:t>
      </w:r>
      <w:r>
        <w:rPr>
          <w:spacing w:val="-5"/>
        </w:rPr>
        <w:t xml:space="preserve"> </w:t>
      </w:r>
      <w:r>
        <w:t>FOR</w:t>
      </w:r>
      <w:r>
        <w:rPr>
          <w:spacing w:val="-5"/>
        </w:rPr>
        <w:t xml:space="preserve"> </w:t>
      </w:r>
      <w:r>
        <w:t>LOGIC</w:t>
      </w:r>
      <w:r>
        <w:rPr>
          <w:spacing w:val="-5"/>
        </w:rPr>
        <w:t xml:space="preserve"> </w:t>
      </w:r>
      <w:r>
        <w:t>CIRCUIT</w:t>
      </w:r>
      <w:r>
        <w:rPr>
          <w:spacing w:val="-7"/>
        </w:rPr>
        <w:t xml:space="preserve"> </w:t>
      </w:r>
      <w:r>
        <w:t>ELEMENTS.</w:t>
      </w:r>
    </w:p>
    <w:p w:rsidR="004A2750" w:rsidRDefault="004A2750" w:rsidP="00617A6F">
      <w:pPr>
        <w:pStyle w:val="ListParagraph"/>
        <w:numPr>
          <w:ilvl w:val="1"/>
          <w:numId w:val="178"/>
        </w:numPr>
        <w:tabs>
          <w:tab w:val="left" w:pos="1960"/>
          <w:tab w:val="left" w:pos="1961"/>
        </w:tabs>
        <w:spacing w:before="0" w:line="242" w:lineRule="auto"/>
        <w:ind w:right="1426"/>
        <w:rPr>
          <w:sz w:val="24"/>
        </w:rPr>
      </w:pPr>
      <w:r>
        <w:rPr>
          <w:spacing w:val="-1"/>
          <w:sz w:val="24"/>
        </w:rPr>
        <w:t>Define</w:t>
      </w:r>
      <w:r>
        <w:rPr>
          <w:spacing w:val="-8"/>
          <w:sz w:val="24"/>
        </w:rPr>
        <w:t xml:space="preserve"> </w:t>
      </w:r>
      <w:r>
        <w:rPr>
          <w:spacing w:val="-1"/>
          <w:sz w:val="24"/>
        </w:rPr>
        <w:t>elements</w:t>
      </w:r>
      <w:r>
        <w:rPr>
          <w:spacing w:val="-8"/>
          <w:sz w:val="24"/>
        </w:rPr>
        <w:t xml:space="preserve"> </w:t>
      </w:r>
      <w:r>
        <w:rPr>
          <w:spacing w:val="-1"/>
          <w:sz w:val="24"/>
        </w:rPr>
        <w:t>of</w:t>
      </w:r>
      <w:r>
        <w:rPr>
          <w:spacing w:val="-13"/>
          <w:sz w:val="24"/>
        </w:rPr>
        <w:t xml:space="preserve"> </w:t>
      </w:r>
      <w:r>
        <w:rPr>
          <w:spacing w:val="-1"/>
          <w:sz w:val="24"/>
        </w:rPr>
        <w:t>arithmetic</w:t>
      </w:r>
      <w:r>
        <w:rPr>
          <w:spacing w:val="-8"/>
          <w:sz w:val="24"/>
        </w:rPr>
        <w:t xml:space="preserve"> </w:t>
      </w:r>
      <w:r>
        <w:rPr>
          <w:spacing w:val="-1"/>
          <w:sz w:val="24"/>
        </w:rPr>
        <w:t>logic</w:t>
      </w:r>
      <w:r>
        <w:rPr>
          <w:spacing w:val="-7"/>
          <w:sz w:val="24"/>
        </w:rPr>
        <w:t xml:space="preserve"> </w:t>
      </w:r>
      <w:r>
        <w:rPr>
          <w:spacing w:val="-1"/>
          <w:sz w:val="24"/>
        </w:rPr>
        <w:t>circuits:</w:t>
      </w:r>
      <w:r>
        <w:rPr>
          <w:spacing w:val="-7"/>
          <w:sz w:val="24"/>
        </w:rPr>
        <w:t xml:space="preserve"> </w:t>
      </w:r>
      <w:r>
        <w:rPr>
          <w:spacing w:val="-1"/>
          <w:sz w:val="24"/>
        </w:rPr>
        <w:t>half-adder,</w:t>
      </w:r>
      <w:r>
        <w:rPr>
          <w:spacing w:val="-4"/>
          <w:sz w:val="24"/>
        </w:rPr>
        <w:t xml:space="preserve"> </w:t>
      </w:r>
      <w:r>
        <w:rPr>
          <w:spacing w:val="-1"/>
          <w:sz w:val="24"/>
        </w:rPr>
        <w:t>full-adder,</w:t>
      </w:r>
      <w:r>
        <w:rPr>
          <w:spacing w:val="-5"/>
          <w:sz w:val="24"/>
        </w:rPr>
        <w:t xml:space="preserve"> </w:t>
      </w:r>
      <w:proofErr w:type="spellStart"/>
      <w:r>
        <w:rPr>
          <w:spacing w:val="-1"/>
          <w:sz w:val="24"/>
        </w:rPr>
        <w:t>subtractor</w:t>
      </w:r>
      <w:proofErr w:type="spellEnd"/>
      <w:r>
        <w:rPr>
          <w:spacing w:val="-1"/>
          <w:sz w:val="24"/>
        </w:rPr>
        <w:t>,</w:t>
      </w:r>
      <w:r>
        <w:rPr>
          <w:spacing w:val="-57"/>
          <w:sz w:val="24"/>
        </w:rPr>
        <w:t xml:space="preserve"> </w:t>
      </w:r>
      <w:r>
        <w:rPr>
          <w:sz w:val="24"/>
        </w:rPr>
        <w:t>comparators.</w:t>
      </w:r>
    </w:p>
    <w:p w:rsidR="004A2750" w:rsidRDefault="004A2750" w:rsidP="00617A6F">
      <w:pPr>
        <w:pStyle w:val="ListParagraph"/>
        <w:numPr>
          <w:ilvl w:val="1"/>
          <w:numId w:val="178"/>
        </w:numPr>
        <w:tabs>
          <w:tab w:val="left" w:pos="1960"/>
          <w:tab w:val="left" w:pos="1961"/>
        </w:tabs>
        <w:spacing w:before="0" w:line="242" w:lineRule="auto"/>
        <w:ind w:right="1230"/>
        <w:rPr>
          <w:sz w:val="24"/>
        </w:rPr>
      </w:pPr>
      <w:r>
        <w:rPr>
          <w:spacing w:val="-1"/>
          <w:sz w:val="24"/>
        </w:rPr>
        <w:t>Explain</w:t>
      </w:r>
      <w:r>
        <w:rPr>
          <w:spacing w:val="-12"/>
          <w:sz w:val="24"/>
        </w:rPr>
        <w:t xml:space="preserve"> </w:t>
      </w:r>
      <w:r>
        <w:rPr>
          <w:spacing w:val="-1"/>
          <w:sz w:val="24"/>
        </w:rPr>
        <w:t>the</w:t>
      </w:r>
      <w:r>
        <w:rPr>
          <w:spacing w:val="-8"/>
          <w:sz w:val="24"/>
        </w:rPr>
        <w:t xml:space="preserve"> </w:t>
      </w:r>
      <w:r>
        <w:rPr>
          <w:spacing w:val="-1"/>
          <w:sz w:val="24"/>
        </w:rPr>
        <w:t>operation</w:t>
      </w:r>
      <w:r>
        <w:rPr>
          <w:spacing w:val="-11"/>
          <w:sz w:val="24"/>
        </w:rPr>
        <w:t xml:space="preserve"> </w:t>
      </w:r>
      <w:r>
        <w:rPr>
          <w:spacing w:val="-1"/>
          <w:sz w:val="24"/>
        </w:rPr>
        <w:t>of</w:t>
      </w:r>
      <w:r>
        <w:rPr>
          <w:spacing w:val="-14"/>
          <w:sz w:val="24"/>
        </w:rPr>
        <w:t xml:space="preserve"> </w:t>
      </w:r>
      <w:r>
        <w:rPr>
          <w:spacing w:val="-1"/>
          <w:sz w:val="24"/>
        </w:rPr>
        <w:t>arithmetic</w:t>
      </w:r>
      <w:r>
        <w:rPr>
          <w:spacing w:val="-8"/>
          <w:sz w:val="24"/>
        </w:rPr>
        <w:t xml:space="preserve"> </w:t>
      </w:r>
      <w:r>
        <w:rPr>
          <w:spacing w:val="-1"/>
          <w:sz w:val="24"/>
        </w:rPr>
        <w:t>logic</w:t>
      </w:r>
      <w:r>
        <w:rPr>
          <w:spacing w:val="-8"/>
          <w:sz w:val="24"/>
        </w:rPr>
        <w:t xml:space="preserve"> </w:t>
      </w:r>
      <w:r>
        <w:rPr>
          <w:spacing w:val="-1"/>
          <w:sz w:val="24"/>
        </w:rPr>
        <w:t>circuits</w:t>
      </w:r>
      <w:r>
        <w:rPr>
          <w:spacing w:val="-9"/>
          <w:sz w:val="24"/>
        </w:rPr>
        <w:t xml:space="preserve"> </w:t>
      </w:r>
      <w:r>
        <w:rPr>
          <w:sz w:val="24"/>
        </w:rPr>
        <w:t>(as</w:t>
      </w:r>
      <w:r>
        <w:rPr>
          <w:spacing w:val="-9"/>
          <w:sz w:val="24"/>
        </w:rPr>
        <w:t xml:space="preserve"> </w:t>
      </w:r>
      <w:r>
        <w:rPr>
          <w:sz w:val="24"/>
        </w:rPr>
        <w:t>above),</w:t>
      </w:r>
      <w:r>
        <w:rPr>
          <w:spacing w:val="-5"/>
          <w:sz w:val="24"/>
        </w:rPr>
        <w:t xml:space="preserve"> </w:t>
      </w:r>
      <w:r>
        <w:rPr>
          <w:sz w:val="24"/>
        </w:rPr>
        <w:t>using</w:t>
      </w:r>
      <w:r>
        <w:rPr>
          <w:spacing w:val="-7"/>
          <w:sz w:val="24"/>
        </w:rPr>
        <w:t xml:space="preserve"> </w:t>
      </w:r>
      <w:r>
        <w:rPr>
          <w:sz w:val="24"/>
        </w:rPr>
        <w:t>symbols,</w:t>
      </w:r>
      <w:r>
        <w:rPr>
          <w:spacing w:val="-5"/>
          <w:sz w:val="24"/>
        </w:rPr>
        <w:t xml:space="preserve"> </w:t>
      </w:r>
      <w:r>
        <w:rPr>
          <w:sz w:val="24"/>
        </w:rPr>
        <w:t>and</w:t>
      </w:r>
      <w:r>
        <w:rPr>
          <w:spacing w:val="-57"/>
          <w:sz w:val="24"/>
        </w:rPr>
        <w:t xml:space="preserve"> </w:t>
      </w:r>
      <w:r>
        <w:rPr>
          <w:sz w:val="24"/>
        </w:rPr>
        <w:t>block-diagram.</w:t>
      </w:r>
    </w:p>
    <w:p w:rsidR="004A2750" w:rsidRDefault="004A2750" w:rsidP="00617A6F">
      <w:pPr>
        <w:pStyle w:val="ListParagraph"/>
        <w:numPr>
          <w:ilvl w:val="1"/>
          <w:numId w:val="178"/>
        </w:numPr>
        <w:tabs>
          <w:tab w:val="left" w:pos="1960"/>
          <w:tab w:val="left" w:pos="1961"/>
        </w:tabs>
        <w:spacing w:before="0" w:line="276" w:lineRule="exact"/>
        <w:rPr>
          <w:sz w:val="24"/>
        </w:rPr>
      </w:pPr>
      <w:r>
        <w:rPr>
          <w:spacing w:val="-1"/>
          <w:sz w:val="24"/>
        </w:rPr>
        <w:t>Explain</w:t>
      </w:r>
      <w:r>
        <w:rPr>
          <w:spacing w:val="-12"/>
          <w:sz w:val="24"/>
        </w:rPr>
        <w:t xml:space="preserve"> </w:t>
      </w:r>
      <w:r>
        <w:rPr>
          <w:spacing w:val="-1"/>
          <w:sz w:val="24"/>
        </w:rPr>
        <w:t>the</w:t>
      </w:r>
      <w:r>
        <w:rPr>
          <w:spacing w:val="-7"/>
          <w:sz w:val="24"/>
        </w:rPr>
        <w:t xml:space="preserve"> </w:t>
      </w:r>
      <w:r>
        <w:rPr>
          <w:spacing w:val="-1"/>
          <w:sz w:val="24"/>
        </w:rPr>
        <w:t>inter-connection</w:t>
      </w:r>
      <w:r>
        <w:rPr>
          <w:spacing w:val="-12"/>
          <w:sz w:val="24"/>
        </w:rPr>
        <w:t xml:space="preserve"> </w:t>
      </w:r>
      <w:r>
        <w:rPr>
          <w:spacing w:val="-1"/>
          <w:sz w:val="24"/>
        </w:rPr>
        <w:t>and</w:t>
      </w:r>
      <w:r>
        <w:rPr>
          <w:spacing w:val="-7"/>
          <w:sz w:val="24"/>
        </w:rPr>
        <w:t xml:space="preserve"> </w:t>
      </w:r>
      <w:r>
        <w:rPr>
          <w:spacing w:val="-1"/>
          <w:sz w:val="24"/>
        </w:rPr>
        <w:t>inter-conversion</w:t>
      </w:r>
      <w:r>
        <w:rPr>
          <w:spacing w:val="-11"/>
          <w:sz w:val="24"/>
        </w:rPr>
        <w:t xml:space="preserve"> </w:t>
      </w:r>
      <w:r>
        <w:rPr>
          <w:sz w:val="24"/>
        </w:rPr>
        <w:t>of</w:t>
      </w:r>
      <w:r>
        <w:rPr>
          <w:spacing w:val="-14"/>
          <w:sz w:val="24"/>
        </w:rPr>
        <w:t xml:space="preserve"> </w:t>
      </w:r>
      <w:r>
        <w:rPr>
          <w:sz w:val="24"/>
        </w:rPr>
        <w:t>arithmetic</w:t>
      </w:r>
      <w:r>
        <w:rPr>
          <w:spacing w:val="-7"/>
          <w:sz w:val="24"/>
        </w:rPr>
        <w:t xml:space="preserve"> </w:t>
      </w:r>
      <w:r>
        <w:rPr>
          <w:sz w:val="24"/>
        </w:rPr>
        <w:t>logic</w:t>
      </w:r>
      <w:r>
        <w:rPr>
          <w:spacing w:val="-8"/>
          <w:sz w:val="24"/>
        </w:rPr>
        <w:t xml:space="preserve"> </w:t>
      </w:r>
      <w:r>
        <w:rPr>
          <w:sz w:val="24"/>
        </w:rPr>
        <w:t>circuits</w:t>
      </w:r>
    </w:p>
    <w:p w:rsidR="004A2750" w:rsidRDefault="004A2750" w:rsidP="004A2750">
      <w:pPr>
        <w:pStyle w:val="BodyText"/>
        <w:spacing w:before="8"/>
        <w:ind w:left="0" w:firstLine="0"/>
      </w:pPr>
    </w:p>
    <w:p w:rsidR="004A2750" w:rsidRDefault="004A2750" w:rsidP="00617A6F">
      <w:pPr>
        <w:pStyle w:val="Heading2"/>
        <w:numPr>
          <w:ilvl w:val="0"/>
          <w:numId w:val="178"/>
        </w:numPr>
        <w:tabs>
          <w:tab w:val="left" w:pos="1240"/>
          <w:tab w:val="left" w:pos="1241"/>
        </w:tabs>
        <w:spacing w:line="242" w:lineRule="auto"/>
        <w:ind w:right="1297"/>
      </w:pPr>
      <w:r>
        <w:t>UNDERSTAND</w:t>
      </w:r>
      <w:r>
        <w:rPr>
          <w:spacing w:val="-2"/>
        </w:rPr>
        <w:t xml:space="preserve"> </w:t>
      </w:r>
      <w:r>
        <w:t>THE</w:t>
      </w:r>
      <w:r>
        <w:rPr>
          <w:spacing w:val="-3"/>
        </w:rPr>
        <w:t xml:space="preserve"> </w:t>
      </w:r>
      <w:r>
        <w:t>WORKING</w:t>
      </w:r>
      <w:r>
        <w:rPr>
          <w:spacing w:val="-1"/>
        </w:rPr>
        <w:t xml:space="preserve"> </w:t>
      </w:r>
      <w:r>
        <w:t>AND</w:t>
      </w:r>
      <w:r>
        <w:rPr>
          <w:spacing w:val="-2"/>
        </w:rPr>
        <w:t xml:space="preserve"> </w:t>
      </w:r>
      <w:r>
        <w:t>USES OF</w:t>
      </w:r>
      <w:r>
        <w:rPr>
          <w:spacing w:val="-3"/>
        </w:rPr>
        <w:t xml:space="preserve"> </w:t>
      </w:r>
      <w:r>
        <w:t>COMBINATIONAL</w:t>
      </w:r>
      <w:r>
        <w:rPr>
          <w:spacing w:val="-3"/>
        </w:rPr>
        <w:t xml:space="preserve"> </w:t>
      </w:r>
      <w:r>
        <w:t>LOGIC</w:t>
      </w:r>
      <w:r>
        <w:rPr>
          <w:spacing w:val="-57"/>
        </w:rPr>
        <w:t xml:space="preserve"> </w:t>
      </w:r>
      <w:r>
        <w:t>CIRCUITS,</w:t>
      </w:r>
      <w:r>
        <w:rPr>
          <w:spacing w:val="2"/>
        </w:rPr>
        <w:t xml:space="preserve"> </w:t>
      </w:r>
      <w:r>
        <w:t>INCLUDING</w:t>
      </w:r>
      <w:r>
        <w:rPr>
          <w:spacing w:val="1"/>
        </w:rPr>
        <w:t xml:space="preserve"> </w:t>
      </w:r>
      <w:r>
        <w:t>DATA PROCESSING</w:t>
      </w:r>
      <w:r>
        <w:rPr>
          <w:spacing w:val="1"/>
        </w:rPr>
        <w:t xml:space="preserve"> </w:t>
      </w:r>
      <w:r>
        <w:t>CIRCUITS.</w:t>
      </w:r>
    </w:p>
    <w:p w:rsidR="004A2750" w:rsidRDefault="004A2750" w:rsidP="00617A6F">
      <w:pPr>
        <w:pStyle w:val="ListParagraph"/>
        <w:numPr>
          <w:ilvl w:val="1"/>
          <w:numId w:val="178"/>
        </w:numPr>
        <w:tabs>
          <w:tab w:val="left" w:pos="1960"/>
          <w:tab w:val="left" w:pos="1961"/>
        </w:tabs>
        <w:spacing w:before="0" w:line="271" w:lineRule="exact"/>
        <w:rPr>
          <w:sz w:val="24"/>
        </w:rPr>
      </w:pPr>
      <w:r>
        <w:rPr>
          <w:spacing w:val="-1"/>
          <w:sz w:val="24"/>
        </w:rPr>
        <w:t>Define</w:t>
      </w:r>
      <w:r>
        <w:rPr>
          <w:spacing w:val="-13"/>
          <w:sz w:val="24"/>
        </w:rPr>
        <w:t xml:space="preserve"> </w:t>
      </w:r>
      <w:r>
        <w:rPr>
          <w:spacing w:val="-1"/>
          <w:sz w:val="24"/>
        </w:rPr>
        <w:t>the</w:t>
      </w:r>
      <w:r>
        <w:rPr>
          <w:spacing w:val="-12"/>
          <w:sz w:val="24"/>
        </w:rPr>
        <w:t xml:space="preserve"> </w:t>
      </w:r>
      <w:r>
        <w:rPr>
          <w:spacing w:val="-1"/>
          <w:sz w:val="24"/>
        </w:rPr>
        <w:t>terms</w:t>
      </w:r>
      <w:r>
        <w:rPr>
          <w:spacing w:val="-13"/>
          <w:sz w:val="24"/>
        </w:rPr>
        <w:t xml:space="preserve"> </w:t>
      </w:r>
      <w:r>
        <w:rPr>
          <w:spacing w:val="-1"/>
          <w:sz w:val="24"/>
        </w:rPr>
        <w:t>multiplexers,</w:t>
      </w:r>
      <w:r>
        <w:rPr>
          <w:spacing w:val="-10"/>
          <w:sz w:val="24"/>
        </w:rPr>
        <w:t xml:space="preserve"> </w:t>
      </w:r>
      <w:proofErr w:type="spellStart"/>
      <w:r>
        <w:rPr>
          <w:sz w:val="24"/>
        </w:rPr>
        <w:t>demultiplexers</w:t>
      </w:r>
      <w:proofErr w:type="spellEnd"/>
      <w:r>
        <w:rPr>
          <w:sz w:val="24"/>
        </w:rPr>
        <w:t>,</w:t>
      </w:r>
      <w:r>
        <w:rPr>
          <w:spacing w:val="-10"/>
          <w:sz w:val="24"/>
        </w:rPr>
        <w:t xml:space="preserve"> </w:t>
      </w:r>
      <w:r>
        <w:rPr>
          <w:sz w:val="24"/>
        </w:rPr>
        <w:t>decoders,</w:t>
      </w:r>
      <w:r>
        <w:rPr>
          <w:spacing w:val="-10"/>
          <w:sz w:val="24"/>
        </w:rPr>
        <w:t xml:space="preserve"> </w:t>
      </w:r>
      <w:r>
        <w:rPr>
          <w:sz w:val="24"/>
        </w:rPr>
        <w:t>encoders.</w:t>
      </w:r>
    </w:p>
    <w:p w:rsidR="004A2750" w:rsidRDefault="004A2750" w:rsidP="00617A6F">
      <w:pPr>
        <w:pStyle w:val="ListParagraph"/>
        <w:numPr>
          <w:ilvl w:val="1"/>
          <w:numId w:val="178"/>
        </w:numPr>
        <w:tabs>
          <w:tab w:val="left" w:pos="1960"/>
          <w:tab w:val="left" w:pos="1961"/>
        </w:tabs>
        <w:spacing w:before="2" w:line="242" w:lineRule="auto"/>
        <w:ind w:right="1299"/>
        <w:rPr>
          <w:sz w:val="24"/>
        </w:rPr>
      </w:pPr>
      <w:r>
        <w:rPr>
          <w:spacing w:val="-2"/>
          <w:sz w:val="24"/>
        </w:rPr>
        <w:t>Explain</w:t>
      </w:r>
      <w:r>
        <w:rPr>
          <w:spacing w:val="-12"/>
          <w:sz w:val="24"/>
        </w:rPr>
        <w:t xml:space="preserve"> </w:t>
      </w:r>
      <w:r>
        <w:rPr>
          <w:spacing w:val="-2"/>
          <w:sz w:val="24"/>
        </w:rPr>
        <w:t>multiplexers,</w:t>
      </w:r>
      <w:r>
        <w:rPr>
          <w:spacing w:val="-6"/>
          <w:sz w:val="24"/>
        </w:rPr>
        <w:t xml:space="preserve"> </w:t>
      </w:r>
      <w:r>
        <w:rPr>
          <w:spacing w:val="-2"/>
          <w:sz w:val="24"/>
        </w:rPr>
        <w:t>using</w:t>
      </w:r>
      <w:r>
        <w:rPr>
          <w:spacing w:val="-8"/>
          <w:sz w:val="24"/>
        </w:rPr>
        <w:t xml:space="preserve"> </w:t>
      </w:r>
      <w:r>
        <w:rPr>
          <w:spacing w:val="-2"/>
          <w:sz w:val="24"/>
        </w:rPr>
        <w:t>logic</w:t>
      </w:r>
      <w:r>
        <w:rPr>
          <w:spacing w:val="-9"/>
          <w:sz w:val="24"/>
        </w:rPr>
        <w:t xml:space="preserve"> </w:t>
      </w:r>
      <w:r>
        <w:rPr>
          <w:spacing w:val="-2"/>
          <w:sz w:val="24"/>
        </w:rPr>
        <w:t>circuits</w:t>
      </w:r>
      <w:r>
        <w:rPr>
          <w:spacing w:val="-9"/>
          <w:sz w:val="24"/>
        </w:rPr>
        <w:t xml:space="preserve"> </w:t>
      </w:r>
      <w:r>
        <w:rPr>
          <w:spacing w:val="-2"/>
          <w:sz w:val="24"/>
        </w:rPr>
        <w:t>&amp;</w:t>
      </w:r>
      <w:r>
        <w:rPr>
          <w:spacing w:val="-12"/>
          <w:sz w:val="24"/>
        </w:rPr>
        <w:t xml:space="preserve"> </w:t>
      </w:r>
      <w:r>
        <w:rPr>
          <w:spacing w:val="-2"/>
          <w:sz w:val="24"/>
        </w:rPr>
        <w:t>block-diagrams</w:t>
      </w:r>
      <w:r>
        <w:rPr>
          <w:spacing w:val="-9"/>
          <w:sz w:val="24"/>
        </w:rPr>
        <w:t xml:space="preserve"> </w:t>
      </w:r>
      <w:r>
        <w:rPr>
          <w:spacing w:val="-1"/>
          <w:sz w:val="24"/>
        </w:rPr>
        <w:t>(multiplexers</w:t>
      </w:r>
      <w:r>
        <w:rPr>
          <w:spacing w:val="-10"/>
          <w:sz w:val="24"/>
        </w:rPr>
        <w:t xml:space="preserve"> </w:t>
      </w:r>
      <w:r>
        <w:rPr>
          <w:spacing w:val="-1"/>
          <w:sz w:val="24"/>
        </w:rPr>
        <w:t>using</w:t>
      </w:r>
      <w:r>
        <w:rPr>
          <w:spacing w:val="-57"/>
          <w:sz w:val="24"/>
        </w:rPr>
        <w:t xml:space="preserve"> </w:t>
      </w:r>
      <w:r>
        <w:rPr>
          <w:sz w:val="24"/>
        </w:rPr>
        <w:t>IC's</w:t>
      </w:r>
      <w:r>
        <w:rPr>
          <w:spacing w:val="-1"/>
          <w:sz w:val="24"/>
        </w:rPr>
        <w:t xml:space="preserve"> </w:t>
      </w:r>
      <w:r>
        <w:rPr>
          <w:sz w:val="24"/>
        </w:rPr>
        <w:t>such</w:t>
      </w:r>
      <w:r>
        <w:rPr>
          <w:spacing w:val="-3"/>
          <w:sz w:val="24"/>
        </w:rPr>
        <w:t xml:space="preserve"> </w:t>
      </w:r>
      <w:r>
        <w:rPr>
          <w:sz w:val="24"/>
        </w:rPr>
        <w:t>as 74150).</w:t>
      </w:r>
    </w:p>
    <w:p w:rsidR="004A2750" w:rsidRDefault="004A2750" w:rsidP="00617A6F">
      <w:pPr>
        <w:pStyle w:val="ListParagraph"/>
        <w:numPr>
          <w:ilvl w:val="1"/>
          <w:numId w:val="178"/>
        </w:numPr>
        <w:tabs>
          <w:tab w:val="left" w:pos="1960"/>
          <w:tab w:val="left" w:pos="1961"/>
        </w:tabs>
        <w:spacing w:before="0" w:line="276" w:lineRule="exact"/>
        <w:rPr>
          <w:sz w:val="24"/>
        </w:rPr>
      </w:pPr>
      <w:r>
        <w:rPr>
          <w:spacing w:val="-1"/>
          <w:sz w:val="24"/>
        </w:rPr>
        <w:t>Explain</w:t>
      </w:r>
      <w:r>
        <w:rPr>
          <w:spacing w:val="-14"/>
          <w:sz w:val="24"/>
        </w:rPr>
        <w:t xml:space="preserve"> </w:t>
      </w:r>
      <w:proofErr w:type="spellStart"/>
      <w:r>
        <w:rPr>
          <w:spacing w:val="-1"/>
          <w:sz w:val="24"/>
        </w:rPr>
        <w:t>Demultiplexers</w:t>
      </w:r>
      <w:proofErr w:type="spellEnd"/>
      <w:r>
        <w:rPr>
          <w:spacing w:val="-11"/>
          <w:sz w:val="24"/>
        </w:rPr>
        <w:t xml:space="preserve"> </w:t>
      </w:r>
      <w:r>
        <w:rPr>
          <w:spacing w:val="-1"/>
          <w:sz w:val="24"/>
        </w:rPr>
        <w:t>using</w:t>
      </w:r>
      <w:r>
        <w:rPr>
          <w:spacing w:val="-9"/>
          <w:sz w:val="24"/>
        </w:rPr>
        <w:t xml:space="preserve"> </w:t>
      </w:r>
      <w:r>
        <w:rPr>
          <w:spacing w:val="-1"/>
          <w:sz w:val="24"/>
        </w:rPr>
        <w:t>block-diagrams</w:t>
      </w:r>
      <w:r>
        <w:rPr>
          <w:spacing w:val="-11"/>
          <w:sz w:val="24"/>
        </w:rPr>
        <w:t xml:space="preserve"> </w:t>
      </w:r>
      <w:r>
        <w:rPr>
          <w:sz w:val="24"/>
        </w:rPr>
        <w:t>(using</w:t>
      </w:r>
      <w:r>
        <w:rPr>
          <w:spacing w:val="-10"/>
          <w:sz w:val="24"/>
        </w:rPr>
        <w:t xml:space="preserve"> </w:t>
      </w:r>
      <w:r>
        <w:rPr>
          <w:sz w:val="24"/>
        </w:rPr>
        <w:t>IC's</w:t>
      </w:r>
      <w:r>
        <w:rPr>
          <w:spacing w:val="-11"/>
          <w:sz w:val="24"/>
        </w:rPr>
        <w:t xml:space="preserve"> </w:t>
      </w:r>
      <w:r>
        <w:rPr>
          <w:sz w:val="24"/>
        </w:rPr>
        <w:t>such</w:t>
      </w:r>
      <w:r>
        <w:rPr>
          <w:spacing w:val="-13"/>
          <w:sz w:val="24"/>
        </w:rPr>
        <w:t xml:space="preserve"> </w:t>
      </w:r>
      <w:r>
        <w:rPr>
          <w:sz w:val="24"/>
        </w:rPr>
        <w:t>as</w:t>
      </w:r>
      <w:r>
        <w:rPr>
          <w:spacing w:val="-11"/>
          <w:sz w:val="24"/>
        </w:rPr>
        <w:t xml:space="preserve"> </w:t>
      </w:r>
      <w:r>
        <w:rPr>
          <w:sz w:val="24"/>
        </w:rPr>
        <w:t>74154).</w:t>
      </w:r>
    </w:p>
    <w:p w:rsidR="004A2750" w:rsidRDefault="004A2750" w:rsidP="00617A6F">
      <w:pPr>
        <w:pStyle w:val="ListParagraph"/>
        <w:numPr>
          <w:ilvl w:val="1"/>
          <w:numId w:val="178"/>
        </w:numPr>
        <w:tabs>
          <w:tab w:val="left" w:pos="1960"/>
          <w:tab w:val="left" w:pos="1961"/>
        </w:tabs>
        <w:spacing w:before="3" w:line="242" w:lineRule="auto"/>
        <w:ind w:right="883"/>
        <w:rPr>
          <w:sz w:val="24"/>
        </w:rPr>
      </w:pPr>
      <w:r>
        <w:rPr>
          <w:spacing w:val="-1"/>
          <w:sz w:val="24"/>
        </w:rPr>
        <w:t>Explain</w:t>
      </w:r>
      <w:r>
        <w:rPr>
          <w:spacing w:val="-14"/>
          <w:sz w:val="24"/>
        </w:rPr>
        <w:t xml:space="preserve"> </w:t>
      </w:r>
      <w:r>
        <w:rPr>
          <w:spacing w:val="-1"/>
          <w:sz w:val="24"/>
        </w:rPr>
        <w:t>using</w:t>
      </w:r>
      <w:r>
        <w:rPr>
          <w:spacing w:val="-10"/>
          <w:sz w:val="24"/>
        </w:rPr>
        <w:t xml:space="preserve"> </w:t>
      </w:r>
      <w:r>
        <w:rPr>
          <w:spacing w:val="-1"/>
          <w:sz w:val="24"/>
        </w:rPr>
        <w:t>block</w:t>
      </w:r>
      <w:r>
        <w:rPr>
          <w:spacing w:val="-10"/>
          <w:sz w:val="24"/>
        </w:rPr>
        <w:t xml:space="preserve"> </w:t>
      </w:r>
      <w:r>
        <w:rPr>
          <w:spacing w:val="-1"/>
          <w:sz w:val="24"/>
        </w:rPr>
        <w:t>diagram,</w:t>
      </w:r>
      <w:r>
        <w:rPr>
          <w:spacing w:val="-8"/>
          <w:sz w:val="24"/>
        </w:rPr>
        <w:t xml:space="preserve"> </w:t>
      </w:r>
      <w:r>
        <w:rPr>
          <w:sz w:val="24"/>
        </w:rPr>
        <w:t>BCD</w:t>
      </w:r>
      <w:r>
        <w:rPr>
          <w:spacing w:val="-10"/>
          <w:sz w:val="24"/>
        </w:rPr>
        <w:t xml:space="preserve"> </w:t>
      </w:r>
      <w:r>
        <w:rPr>
          <w:sz w:val="24"/>
        </w:rPr>
        <w:t>and</w:t>
      </w:r>
      <w:r>
        <w:rPr>
          <w:spacing w:val="-10"/>
          <w:sz w:val="24"/>
        </w:rPr>
        <w:t xml:space="preserve"> </w:t>
      </w:r>
      <w:r>
        <w:rPr>
          <w:sz w:val="24"/>
        </w:rPr>
        <w:t>its</w:t>
      </w:r>
      <w:r>
        <w:rPr>
          <w:spacing w:val="-11"/>
          <w:sz w:val="24"/>
        </w:rPr>
        <w:t xml:space="preserve"> </w:t>
      </w:r>
      <w:r>
        <w:rPr>
          <w:sz w:val="24"/>
        </w:rPr>
        <w:t>conversion</w:t>
      </w:r>
      <w:r>
        <w:rPr>
          <w:spacing w:val="-14"/>
          <w:sz w:val="24"/>
        </w:rPr>
        <w:t xml:space="preserve"> </w:t>
      </w:r>
      <w:r>
        <w:rPr>
          <w:sz w:val="24"/>
        </w:rPr>
        <w:t>to</w:t>
      </w:r>
      <w:r>
        <w:rPr>
          <w:spacing w:val="-6"/>
          <w:sz w:val="24"/>
        </w:rPr>
        <w:t xml:space="preserve"> </w:t>
      </w:r>
      <w:r>
        <w:rPr>
          <w:sz w:val="24"/>
        </w:rPr>
        <w:t>Decimals,</w:t>
      </w:r>
      <w:r>
        <w:rPr>
          <w:spacing w:val="-8"/>
          <w:sz w:val="24"/>
        </w:rPr>
        <w:t xml:space="preserve"> </w:t>
      </w:r>
      <w:r>
        <w:rPr>
          <w:sz w:val="24"/>
        </w:rPr>
        <w:t>using</w:t>
      </w:r>
      <w:r>
        <w:rPr>
          <w:spacing w:val="-10"/>
          <w:sz w:val="24"/>
        </w:rPr>
        <w:t xml:space="preserve"> </w:t>
      </w:r>
      <w:r>
        <w:rPr>
          <w:sz w:val="24"/>
        </w:rPr>
        <w:t>IC's,</w:t>
      </w:r>
      <w:r>
        <w:rPr>
          <w:spacing w:val="-8"/>
          <w:sz w:val="24"/>
        </w:rPr>
        <w:t xml:space="preserve"> </w:t>
      </w:r>
      <w:r>
        <w:rPr>
          <w:sz w:val="24"/>
        </w:rPr>
        <w:t>such</w:t>
      </w:r>
      <w:r>
        <w:rPr>
          <w:spacing w:val="-57"/>
          <w:sz w:val="24"/>
        </w:rPr>
        <w:t xml:space="preserve"> </w:t>
      </w:r>
      <w:r>
        <w:rPr>
          <w:sz w:val="24"/>
        </w:rPr>
        <w:t>as 7445.</w:t>
      </w:r>
    </w:p>
    <w:p w:rsidR="004A2750" w:rsidRDefault="004A2750" w:rsidP="00617A6F">
      <w:pPr>
        <w:pStyle w:val="ListParagraph"/>
        <w:numPr>
          <w:ilvl w:val="1"/>
          <w:numId w:val="178"/>
        </w:numPr>
        <w:tabs>
          <w:tab w:val="left" w:pos="1960"/>
          <w:tab w:val="left" w:pos="1961"/>
        </w:tabs>
        <w:spacing w:before="0" w:line="242" w:lineRule="auto"/>
        <w:ind w:right="1210"/>
        <w:rPr>
          <w:sz w:val="24"/>
        </w:rPr>
      </w:pPr>
      <w:r>
        <w:rPr>
          <w:spacing w:val="-1"/>
          <w:sz w:val="24"/>
        </w:rPr>
        <w:t>Explain</w:t>
      </w:r>
      <w:r>
        <w:rPr>
          <w:spacing w:val="-14"/>
          <w:sz w:val="24"/>
        </w:rPr>
        <w:t xml:space="preserve"> </w:t>
      </w:r>
      <w:r>
        <w:rPr>
          <w:spacing w:val="-1"/>
          <w:sz w:val="24"/>
        </w:rPr>
        <w:t>seven</w:t>
      </w:r>
      <w:r>
        <w:rPr>
          <w:spacing w:val="-13"/>
          <w:sz w:val="24"/>
        </w:rPr>
        <w:t xml:space="preserve"> </w:t>
      </w:r>
      <w:r>
        <w:rPr>
          <w:spacing w:val="-1"/>
          <w:sz w:val="24"/>
        </w:rPr>
        <w:t>segments</w:t>
      </w:r>
      <w:r>
        <w:rPr>
          <w:spacing w:val="-11"/>
          <w:sz w:val="24"/>
        </w:rPr>
        <w:t xml:space="preserve"> </w:t>
      </w:r>
      <w:r>
        <w:rPr>
          <w:spacing w:val="-1"/>
          <w:sz w:val="24"/>
        </w:rPr>
        <w:t>decoders,</w:t>
      </w:r>
      <w:r>
        <w:rPr>
          <w:spacing w:val="-8"/>
          <w:sz w:val="24"/>
        </w:rPr>
        <w:t xml:space="preserve"> </w:t>
      </w:r>
      <w:r>
        <w:rPr>
          <w:spacing w:val="-1"/>
          <w:sz w:val="24"/>
        </w:rPr>
        <w:t>showing</w:t>
      </w:r>
      <w:r>
        <w:rPr>
          <w:spacing w:val="-9"/>
          <w:sz w:val="24"/>
        </w:rPr>
        <w:t xml:space="preserve"> </w:t>
      </w:r>
      <w:r>
        <w:rPr>
          <w:spacing w:val="-1"/>
          <w:sz w:val="24"/>
        </w:rPr>
        <w:t>block</w:t>
      </w:r>
      <w:r>
        <w:rPr>
          <w:spacing w:val="-9"/>
          <w:sz w:val="24"/>
        </w:rPr>
        <w:t xml:space="preserve"> </w:t>
      </w:r>
      <w:r>
        <w:rPr>
          <w:spacing w:val="-1"/>
          <w:sz w:val="24"/>
        </w:rPr>
        <w:t>diagrams,</w:t>
      </w:r>
      <w:r>
        <w:rPr>
          <w:spacing w:val="-8"/>
          <w:sz w:val="24"/>
        </w:rPr>
        <w:t xml:space="preserve"> </w:t>
      </w:r>
      <w:r>
        <w:rPr>
          <w:spacing w:val="-1"/>
          <w:sz w:val="24"/>
        </w:rPr>
        <w:t>giving</w:t>
      </w:r>
      <w:r>
        <w:rPr>
          <w:spacing w:val="-9"/>
          <w:sz w:val="24"/>
        </w:rPr>
        <w:t xml:space="preserve"> </w:t>
      </w:r>
      <w:r>
        <w:rPr>
          <w:spacing w:val="-1"/>
          <w:sz w:val="24"/>
        </w:rPr>
        <w:t>examples</w:t>
      </w:r>
      <w:r>
        <w:rPr>
          <w:spacing w:val="-11"/>
          <w:sz w:val="24"/>
        </w:rPr>
        <w:t xml:space="preserve"> </w:t>
      </w:r>
      <w:r>
        <w:rPr>
          <w:sz w:val="24"/>
        </w:rPr>
        <w:t>for</w:t>
      </w:r>
      <w:r>
        <w:rPr>
          <w:spacing w:val="-57"/>
          <w:sz w:val="24"/>
        </w:rPr>
        <w:t xml:space="preserve"> </w:t>
      </w:r>
      <w:r>
        <w:rPr>
          <w:sz w:val="24"/>
        </w:rPr>
        <w:t>letters</w:t>
      </w:r>
      <w:r>
        <w:rPr>
          <w:spacing w:val="-1"/>
          <w:sz w:val="24"/>
        </w:rPr>
        <w:t xml:space="preserve"> </w:t>
      </w:r>
      <w:r>
        <w:rPr>
          <w:sz w:val="24"/>
        </w:rPr>
        <w:t>&amp;</w:t>
      </w:r>
      <w:r>
        <w:rPr>
          <w:spacing w:val="-3"/>
          <w:sz w:val="24"/>
        </w:rPr>
        <w:t xml:space="preserve"> </w:t>
      </w:r>
      <w:r>
        <w:rPr>
          <w:sz w:val="24"/>
        </w:rPr>
        <w:t>digits.</w:t>
      </w:r>
    </w:p>
    <w:p w:rsidR="004A2750" w:rsidRDefault="004A2750" w:rsidP="00617A6F">
      <w:pPr>
        <w:pStyle w:val="ListParagraph"/>
        <w:numPr>
          <w:ilvl w:val="1"/>
          <w:numId w:val="178"/>
        </w:numPr>
        <w:tabs>
          <w:tab w:val="left" w:pos="1960"/>
          <w:tab w:val="left" w:pos="1961"/>
        </w:tabs>
        <w:spacing w:before="0" w:line="242" w:lineRule="auto"/>
        <w:ind w:right="891"/>
        <w:rPr>
          <w:sz w:val="24"/>
        </w:rPr>
      </w:pPr>
      <w:r>
        <w:rPr>
          <w:spacing w:val="-1"/>
          <w:sz w:val="24"/>
        </w:rPr>
        <w:t>Describe</w:t>
      </w:r>
      <w:r>
        <w:rPr>
          <w:spacing w:val="-8"/>
          <w:sz w:val="24"/>
        </w:rPr>
        <w:t xml:space="preserve"> </w:t>
      </w:r>
      <w:r>
        <w:rPr>
          <w:sz w:val="24"/>
        </w:rPr>
        <w:t>the</w:t>
      </w:r>
      <w:r>
        <w:rPr>
          <w:spacing w:val="-8"/>
          <w:sz w:val="24"/>
        </w:rPr>
        <w:t xml:space="preserve"> </w:t>
      </w:r>
      <w:r>
        <w:rPr>
          <w:sz w:val="24"/>
        </w:rPr>
        <w:t>operation</w:t>
      </w:r>
      <w:r>
        <w:rPr>
          <w:spacing w:val="-11"/>
          <w:sz w:val="24"/>
        </w:rPr>
        <w:t xml:space="preserve"> </w:t>
      </w:r>
      <w:r>
        <w:rPr>
          <w:sz w:val="24"/>
        </w:rPr>
        <w:t>of</w:t>
      </w:r>
      <w:r>
        <w:rPr>
          <w:spacing w:val="-14"/>
          <w:sz w:val="24"/>
        </w:rPr>
        <w:t xml:space="preserve"> </w:t>
      </w:r>
      <w:r>
        <w:rPr>
          <w:sz w:val="24"/>
        </w:rPr>
        <w:t>combinational</w:t>
      </w:r>
      <w:r>
        <w:rPr>
          <w:spacing w:val="-14"/>
          <w:sz w:val="24"/>
        </w:rPr>
        <w:t xml:space="preserve"> </w:t>
      </w:r>
      <w:r>
        <w:rPr>
          <w:sz w:val="24"/>
        </w:rPr>
        <w:t>logic</w:t>
      </w:r>
      <w:r>
        <w:rPr>
          <w:spacing w:val="-8"/>
          <w:sz w:val="24"/>
        </w:rPr>
        <w:t xml:space="preserve"> </w:t>
      </w:r>
      <w:r>
        <w:rPr>
          <w:sz w:val="24"/>
        </w:rPr>
        <w:t>circuits</w:t>
      </w:r>
      <w:r>
        <w:rPr>
          <w:spacing w:val="-8"/>
          <w:sz w:val="24"/>
        </w:rPr>
        <w:t xml:space="preserve"> </w:t>
      </w:r>
      <w:r>
        <w:rPr>
          <w:sz w:val="24"/>
        </w:rPr>
        <w:t>as</w:t>
      </w:r>
      <w:r>
        <w:rPr>
          <w:spacing w:val="-9"/>
          <w:sz w:val="24"/>
        </w:rPr>
        <w:t xml:space="preserve"> </w:t>
      </w:r>
      <w:r>
        <w:rPr>
          <w:sz w:val="24"/>
        </w:rPr>
        <w:t>applied</w:t>
      </w:r>
      <w:r>
        <w:rPr>
          <w:spacing w:val="-7"/>
          <w:sz w:val="24"/>
        </w:rPr>
        <w:t xml:space="preserve"> </w:t>
      </w:r>
      <w:r>
        <w:rPr>
          <w:sz w:val="24"/>
        </w:rPr>
        <w:t>to</w:t>
      </w:r>
      <w:r>
        <w:rPr>
          <w:spacing w:val="-3"/>
          <w:sz w:val="24"/>
        </w:rPr>
        <w:t xml:space="preserve"> </w:t>
      </w:r>
      <w:r>
        <w:rPr>
          <w:sz w:val="24"/>
        </w:rPr>
        <w:t>data</w:t>
      </w:r>
      <w:r>
        <w:rPr>
          <w:spacing w:val="-8"/>
          <w:sz w:val="24"/>
        </w:rPr>
        <w:t xml:space="preserve"> </w:t>
      </w:r>
      <w:r>
        <w:rPr>
          <w:sz w:val="24"/>
        </w:rPr>
        <w:t>processing</w:t>
      </w:r>
      <w:r>
        <w:rPr>
          <w:spacing w:val="-57"/>
          <w:sz w:val="24"/>
        </w:rPr>
        <w:t xml:space="preserve"> </w:t>
      </w:r>
      <w:r>
        <w:rPr>
          <w:sz w:val="24"/>
        </w:rPr>
        <w:t>circuits.</w:t>
      </w:r>
    </w:p>
    <w:p w:rsidR="004A2750" w:rsidRDefault="004A2750" w:rsidP="00617A6F">
      <w:pPr>
        <w:pStyle w:val="ListParagraph"/>
        <w:numPr>
          <w:ilvl w:val="1"/>
          <w:numId w:val="178"/>
        </w:numPr>
        <w:tabs>
          <w:tab w:val="left" w:pos="1960"/>
          <w:tab w:val="left" w:pos="1961"/>
        </w:tabs>
        <w:spacing w:before="0" w:line="275" w:lineRule="exact"/>
        <w:rPr>
          <w:sz w:val="24"/>
        </w:rPr>
      </w:pPr>
      <w:r>
        <w:rPr>
          <w:spacing w:val="-2"/>
          <w:sz w:val="24"/>
        </w:rPr>
        <w:t>Explain</w:t>
      </w:r>
      <w:r>
        <w:rPr>
          <w:spacing w:val="-9"/>
          <w:sz w:val="24"/>
        </w:rPr>
        <w:t xml:space="preserve"> </w:t>
      </w:r>
      <w:r>
        <w:rPr>
          <w:spacing w:val="-1"/>
          <w:sz w:val="24"/>
        </w:rPr>
        <w:t>the</w:t>
      </w:r>
      <w:r>
        <w:rPr>
          <w:spacing w:val="-5"/>
          <w:sz w:val="24"/>
        </w:rPr>
        <w:t xml:space="preserve"> </w:t>
      </w:r>
      <w:r>
        <w:rPr>
          <w:spacing w:val="-1"/>
          <w:sz w:val="24"/>
        </w:rPr>
        <w:t>working</w:t>
      </w:r>
      <w:r>
        <w:rPr>
          <w:spacing w:val="-4"/>
          <w:sz w:val="24"/>
        </w:rPr>
        <w:t xml:space="preserve"> </w:t>
      </w:r>
      <w:r>
        <w:rPr>
          <w:spacing w:val="-1"/>
          <w:sz w:val="24"/>
        </w:rPr>
        <w:t>of</w:t>
      </w:r>
      <w:r>
        <w:rPr>
          <w:spacing w:val="-12"/>
          <w:sz w:val="24"/>
        </w:rPr>
        <w:t xml:space="preserve"> </w:t>
      </w:r>
      <w:r>
        <w:rPr>
          <w:spacing w:val="-1"/>
          <w:sz w:val="24"/>
        </w:rPr>
        <w:t>7-segment</w:t>
      </w:r>
      <w:r>
        <w:rPr>
          <w:spacing w:val="1"/>
          <w:sz w:val="24"/>
        </w:rPr>
        <w:t xml:space="preserve"> </w:t>
      </w:r>
      <w:r>
        <w:rPr>
          <w:spacing w:val="-1"/>
          <w:sz w:val="24"/>
        </w:rPr>
        <w:t>display</w:t>
      </w:r>
      <w:r>
        <w:rPr>
          <w:spacing w:val="-14"/>
          <w:sz w:val="24"/>
        </w:rPr>
        <w:t xml:space="preserve"> </w:t>
      </w:r>
      <w:r>
        <w:rPr>
          <w:spacing w:val="-1"/>
          <w:sz w:val="24"/>
        </w:rPr>
        <w:t>circuit</w:t>
      </w:r>
    </w:p>
    <w:p w:rsidR="004A2750" w:rsidRDefault="004A2750" w:rsidP="004A2750">
      <w:pPr>
        <w:pStyle w:val="BodyText"/>
        <w:spacing w:before="8"/>
        <w:ind w:left="0" w:firstLine="0"/>
      </w:pPr>
    </w:p>
    <w:p w:rsidR="004A2750" w:rsidRDefault="004A2750" w:rsidP="00617A6F">
      <w:pPr>
        <w:pStyle w:val="Heading2"/>
        <w:numPr>
          <w:ilvl w:val="0"/>
          <w:numId w:val="178"/>
        </w:numPr>
        <w:tabs>
          <w:tab w:val="left" w:pos="1240"/>
          <w:tab w:val="left" w:pos="1241"/>
        </w:tabs>
        <w:spacing w:line="242" w:lineRule="auto"/>
        <w:ind w:right="1010"/>
      </w:pPr>
      <w:r>
        <w:t>UNDERSTAND</w:t>
      </w:r>
      <w:r>
        <w:rPr>
          <w:spacing w:val="-7"/>
        </w:rPr>
        <w:t xml:space="preserve"> </w:t>
      </w:r>
      <w:r>
        <w:t>FLIP-FLOPS</w:t>
      </w:r>
      <w:r>
        <w:rPr>
          <w:spacing w:val="-5"/>
        </w:rPr>
        <w:t xml:space="preserve"> </w:t>
      </w:r>
      <w:r>
        <w:t>AS</w:t>
      </w:r>
      <w:r>
        <w:rPr>
          <w:spacing w:val="-5"/>
        </w:rPr>
        <w:t xml:space="preserve"> </w:t>
      </w:r>
      <w:r>
        <w:t>ELEMENTS</w:t>
      </w:r>
      <w:r>
        <w:rPr>
          <w:spacing w:val="-6"/>
        </w:rPr>
        <w:t xml:space="preserve"> </w:t>
      </w:r>
      <w:r>
        <w:t>OF</w:t>
      </w:r>
      <w:r>
        <w:rPr>
          <w:spacing w:val="-7"/>
        </w:rPr>
        <w:t xml:space="preserve"> </w:t>
      </w:r>
      <w:r>
        <w:t>DIGITAL</w:t>
      </w:r>
      <w:r>
        <w:rPr>
          <w:spacing w:val="-7"/>
        </w:rPr>
        <w:t xml:space="preserve"> </w:t>
      </w:r>
      <w:r>
        <w:t>LOGIC</w:t>
      </w:r>
      <w:r>
        <w:rPr>
          <w:spacing w:val="-6"/>
        </w:rPr>
        <w:t xml:space="preserve"> </w:t>
      </w:r>
      <w:r>
        <w:t>CIRCUITS,</w:t>
      </w:r>
      <w:r>
        <w:rPr>
          <w:spacing w:val="-57"/>
        </w:rPr>
        <w:t xml:space="preserve"> </w:t>
      </w:r>
      <w:r>
        <w:t>USING</w:t>
      </w:r>
      <w:r>
        <w:rPr>
          <w:spacing w:val="1"/>
        </w:rPr>
        <w:t xml:space="preserve"> </w:t>
      </w:r>
      <w:r>
        <w:t>BLOCK</w:t>
      </w:r>
      <w:r>
        <w:rPr>
          <w:spacing w:val="7"/>
        </w:rPr>
        <w:t xml:space="preserve"> </w:t>
      </w:r>
      <w:r>
        <w:t>DIAGRAMS.</w:t>
      </w:r>
    </w:p>
    <w:p w:rsidR="004A2750" w:rsidRDefault="004A2750" w:rsidP="00617A6F">
      <w:pPr>
        <w:pStyle w:val="ListParagraph"/>
        <w:numPr>
          <w:ilvl w:val="1"/>
          <w:numId w:val="178"/>
        </w:numPr>
        <w:tabs>
          <w:tab w:val="left" w:pos="1960"/>
          <w:tab w:val="left" w:pos="1961"/>
        </w:tabs>
        <w:spacing w:before="0" w:line="271" w:lineRule="exact"/>
        <w:rPr>
          <w:sz w:val="24"/>
        </w:rPr>
      </w:pPr>
      <w:r>
        <w:rPr>
          <w:spacing w:val="-1"/>
          <w:sz w:val="24"/>
        </w:rPr>
        <w:t>Define</w:t>
      </w:r>
      <w:r>
        <w:rPr>
          <w:spacing w:val="-12"/>
          <w:sz w:val="24"/>
        </w:rPr>
        <w:t xml:space="preserve"> </w:t>
      </w:r>
      <w:r>
        <w:rPr>
          <w:sz w:val="24"/>
        </w:rPr>
        <w:t>Latch</w:t>
      </w:r>
      <w:r>
        <w:rPr>
          <w:spacing w:val="-15"/>
          <w:sz w:val="24"/>
        </w:rPr>
        <w:t xml:space="preserve"> </w:t>
      </w:r>
      <w:r>
        <w:rPr>
          <w:sz w:val="24"/>
        </w:rPr>
        <w:t>flip-flops</w:t>
      </w:r>
      <w:r>
        <w:rPr>
          <w:spacing w:val="-12"/>
          <w:sz w:val="24"/>
        </w:rPr>
        <w:t xml:space="preserve"> </w:t>
      </w:r>
      <w:r>
        <w:rPr>
          <w:sz w:val="24"/>
        </w:rPr>
        <w:t>&amp;</w:t>
      </w:r>
      <w:r>
        <w:rPr>
          <w:spacing w:val="-15"/>
          <w:sz w:val="24"/>
        </w:rPr>
        <w:t xml:space="preserve"> </w:t>
      </w:r>
      <w:r>
        <w:rPr>
          <w:sz w:val="24"/>
        </w:rPr>
        <w:t>triggers.</w:t>
      </w:r>
    </w:p>
    <w:p w:rsidR="004A2750" w:rsidRDefault="004A2750" w:rsidP="00617A6F">
      <w:pPr>
        <w:pStyle w:val="ListParagraph"/>
        <w:numPr>
          <w:ilvl w:val="1"/>
          <w:numId w:val="178"/>
        </w:numPr>
        <w:tabs>
          <w:tab w:val="left" w:pos="1960"/>
          <w:tab w:val="left" w:pos="1961"/>
        </w:tabs>
        <w:spacing w:before="3"/>
        <w:rPr>
          <w:sz w:val="24"/>
        </w:rPr>
      </w:pPr>
      <w:r>
        <w:rPr>
          <w:sz w:val="24"/>
        </w:rPr>
        <w:t>State</w:t>
      </w:r>
      <w:r>
        <w:rPr>
          <w:spacing w:val="-9"/>
          <w:sz w:val="24"/>
        </w:rPr>
        <w:t xml:space="preserve"> </w:t>
      </w:r>
      <w:r>
        <w:rPr>
          <w:sz w:val="24"/>
        </w:rPr>
        <w:t>different</w:t>
      </w:r>
      <w:r>
        <w:rPr>
          <w:spacing w:val="-3"/>
          <w:sz w:val="24"/>
        </w:rPr>
        <w:t xml:space="preserve"> </w:t>
      </w:r>
      <w:r>
        <w:rPr>
          <w:sz w:val="24"/>
        </w:rPr>
        <w:t>types</w:t>
      </w:r>
      <w:r>
        <w:rPr>
          <w:spacing w:val="-9"/>
          <w:sz w:val="24"/>
        </w:rPr>
        <w:t xml:space="preserve"> </w:t>
      </w:r>
      <w:r>
        <w:rPr>
          <w:sz w:val="24"/>
        </w:rPr>
        <w:t>of</w:t>
      </w:r>
      <w:r>
        <w:rPr>
          <w:spacing w:val="-14"/>
          <w:sz w:val="24"/>
        </w:rPr>
        <w:t xml:space="preserve"> </w:t>
      </w:r>
      <w:r>
        <w:rPr>
          <w:sz w:val="24"/>
        </w:rPr>
        <w:t>flip-flops</w:t>
      </w:r>
      <w:r>
        <w:rPr>
          <w:spacing w:val="-9"/>
          <w:sz w:val="24"/>
        </w:rPr>
        <w:t xml:space="preserve"> </w:t>
      </w:r>
      <w:r>
        <w:rPr>
          <w:sz w:val="24"/>
        </w:rPr>
        <w:t>at</w:t>
      </w:r>
      <w:r>
        <w:rPr>
          <w:spacing w:val="-3"/>
          <w:sz w:val="24"/>
        </w:rPr>
        <w:t xml:space="preserve"> </w:t>
      </w:r>
      <w:r>
        <w:rPr>
          <w:sz w:val="24"/>
        </w:rPr>
        <w:t>triggers</w:t>
      </w:r>
    </w:p>
    <w:p w:rsidR="004A2750" w:rsidRDefault="004A2750" w:rsidP="00617A6F">
      <w:pPr>
        <w:pStyle w:val="ListParagraph"/>
        <w:numPr>
          <w:ilvl w:val="1"/>
          <w:numId w:val="178"/>
        </w:numPr>
        <w:tabs>
          <w:tab w:val="left" w:pos="1960"/>
          <w:tab w:val="left" w:pos="1961"/>
        </w:tabs>
        <w:spacing w:before="2" w:line="242" w:lineRule="auto"/>
        <w:ind w:right="1177"/>
        <w:rPr>
          <w:sz w:val="24"/>
        </w:rPr>
      </w:pPr>
      <w:r>
        <w:rPr>
          <w:sz w:val="24"/>
        </w:rPr>
        <w:t>Explain</w:t>
      </w:r>
      <w:r>
        <w:rPr>
          <w:spacing w:val="-14"/>
          <w:sz w:val="24"/>
        </w:rPr>
        <w:t xml:space="preserve"> </w:t>
      </w:r>
      <w:r>
        <w:rPr>
          <w:sz w:val="24"/>
        </w:rPr>
        <w:t>various</w:t>
      </w:r>
      <w:r>
        <w:rPr>
          <w:spacing w:val="-11"/>
          <w:sz w:val="24"/>
        </w:rPr>
        <w:t xml:space="preserve"> </w:t>
      </w:r>
      <w:r>
        <w:rPr>
          <w:sz w:val="24"/>
        </w:rPr>
        <w:t>flip-flops</w:t>
      </w:r>
      <w:r>
        <w:rPr>
          <w:spacing w:val="-11"/>
          <w:sz w:val="24"/>
        </w:rPr>
        <w:t xml:space="preserve"> </w:t>
      </w:r>
      <w:r>
        <w:rPr>
          <w:sz w:val="24"/>
        </w:rPr>
        <w:t>(RS,</w:t>
      </w:r>
      <w:r>
        <w:rPr>
          <w:spacing w:val="-8"/>
          <w:sz w:val="24"/>
        </w:rPr>
        <w:t xml:space="preserve"> </w:t>
      </w:r>
      <w:r>
        <w:rPr>
          <w:sz w:val="24"/>
        </w:rPr>
        <w:t>Clocked</w:t>
      </w:r>
      <w:r>
        <w:rPr>
          <w:spacing w:val="-10"/>
          <w:sz w:val="24"/>
        </w:rPr>
        <w:t xml:space="preserve"> </w:t>
      </w:r>
      <w:r>
        <w:rPr>
          <w:sz w:val="24"/>
        </w:rPr>
        <w:t>RS,</w:t>
      </w:r>
      <w:r>
        <w:rPr>
          <w:spacing w:val="-7"/>
          <w:sz w:val="24"/>
        </w:rPr>
        <w:t xml:space="preserve"> </w:t>
      </w:r>
      <w:r>
        <w:rPr>
          <w:sz w:val="24"/>
        </w:rPr>
        <w:t>D,</w:t>
      </w:r>
      <w:r>
        <w:rPr>
          <w:spacing w:val="-9"/>
          <w:sz w:val="24"/>
        </w:rPr>
        <w:t xml:space="preserve"> </w:t>
      </w:r>
      <w:r>
        <w:rPr>
          <w:sz w:val="24"/>
        </w:rPr>
        <w:t>JK</w:t>
      </w:r>
      <w:r>
        <w:rPr>
          <w:spacing w:val="-14"/>
          <w:sz w:val="24"/>
        </w:rPr>
        <w:t xml:space="preserve"> </w:t>
      </w:r>
      <w:r>
        <w:rPr>
          <w:sz w:val="24"/>
        </w:rPr>
        <w:t>and</w:t>
      </w:r>
      <w:r>
        <w:rPr>
          <w:spacing w:val="-10"/>
          <w:sz w:val="24"/>
        </w:rPr>
        <w:t xml:space="preserve"> </w:t>
      </w:r>
      <w:r>
        <w:rPr>
          <w:sz w:val="24"/>
        </w:rPr>
        <w:t>T),</w:t>
      </w:r>
      <w:r>
        <w:rPr>
          <w:spacing w:val="-8"/>
          <w:sz w:val="24"/>
        </w:rPr>
        <w:t xml:space="preserve"> </w:t>
      </w:r>
      <w:r>
        <w:rPr>
          <w:sz w:val="24"/>
        </w:rPr>
        <w:t>using</w:t>
      </w:r>
      <w:r>
        <w:rPr>
          <w:spacing w:val="-9"/>
          <w:sz w:val="24"/>
        </w:rPr>
        <w:t xml:space="preserve"> </w:t>
      </w:r>
      <w:r>
        <w:rPr>
          <w:sz w:val="24"/>
        </w:rPr>
        <w:t>block</w:t>
      </w:r>
      <w:r>
        <w:rPr>
          <w:spacing w:val="-10"/>
          <w:sz w:val="24"/>
        </w:rPr>
        <w:t xml:space="preserve"> </w:t>
      </w:r>
      <w:r>
        <w:rPr>
          <w:sz w:val="24"/>
        </w:rPr>
        <w:t>diagrams</w:t>
      </w:r>
      <w:r>
        <w:rPr>
          <w:spacing w:val="-57"/>
          <w:sz w:val="24"/>
        </w:rPr>
        <w:t xml:space="preserve"> </w:t>
      </w:r>
      <w:r>
        <w:rPr>
          <w:sz w:val="24"/>
        </w:rPr>
        <w:t>for</w:t>
      </w:r>
      <w:r>
        <w:rPr>
          <w:spacing w:val="2"/>
          <w:sz w:val="24"/>
        </w:rPr>
        <w:t xml:space="preserve"> </w:t>
      </w:r>
      <w:r>
        <w:rPr>
          <w:sz w:val="24"/>
        </w:rPr>
        <w:t>describing</w:t>
      </w:r>
      <w:r>
        <w:rPr>
          <w:spacing w:val="1"/>
          <w:sz w:val="24"/>
        </w:rPr>
        <w:t xml:space="preserve"> </w:t>
      </w:r>
      <w:r>
        <w:rPr>
          <w:sz w:val="24"/>
        </w:rPr>
        <w:t>their</w:t>
      </w:r>
      <w:r>
        <w:rPr>
          <w:spacing w:val="2"/>
          <w:sz w:val="24"/>
        </w:rPr>
        <w:t xml:space="preserve"> </w:t>
      </w:r>
      <w:r>
        <w:rPr>
          <w:sz w:val="24"/>
        </w:rPr>
        <w:t>functions.</w:t>
      </w:r>
    </w:p>
    <w:p w:rsidR="004A2750" w:rsidRDefault="004A2750" w:rsidP="00617A6F">
      <w:pPr>
        <w:pStyle w:val="ListParagraph"/>
        <w:numPr>
          <w:ilvl w:val="1"/>
          <w:numId w:val="178"/>
        </w:numPr>
        <w:tabs>
          <w:tab w:val="left" w:pos="1960"/>
          <w:tab w:val="left" w:pos="1961"/>
        </w:tabs>
        <w:spacing w:before="0" w:line="275" w:lineRule="exact"/>
        <w:rPr>
          <w:sz w:val="24"/>
        </w:rPr>
      </w:pPr>
      <w:r>
        <w:rPr>
          <w:sz w:val="24"/>
        </w:rPr>
        <w:t>Describe</w:t>
      </w:r>
      <w:r>
        <w:rPr>
          <w:spacing w:val="-8"/>
          <w:sz w:val="24"/>
        </w:rPr>
        <w:t xml:space="preserve"> </w:t>
      </w:r>
      <w:r>
        <w:rPr>
          <w:sz w:val="24"/>
        </w:rPr>
        <w:t>the</w:t>
      </w:r>
      <w:r>
        <w:rPr>
          <w:spacing w:val="-8"/>
          <w:sz w:val="24"/>
        </w:rPr>
        <w:t xml:space="preserve"> </w:t>
      </w:r>
      <w:r>
        <w:rPr>
          <w:sz w:val="24"/>
        </w:rPr>
        <w:t>functions</w:t>
      </w:r>
      <w:r>
        <w:rPr>
          <w:spacing w:val="-9"/>
          <w:sz w:val="24"/>
        </w:rPr>
        <w:t xml:space="preserve"> </w:t>
      </w:r>
      <w:r>
        <w:rPr>
          <w:sz w:val="24"/>
        </w:rPr>
        <w:t>of</w:t>
      </w:r>
      <w:r>
        <w:rPr>
          <w:spacing w:val="-14"/>
          <w:sz w:val="24"/>
        </w:rPr>
        <w:t xml:space="preserve"> </w:t>
      </w:r>
      <w:r>
        <w:rPr>
          <w:sz w:val="24"/>
        </w:rPr>
        <w:t>Edge</w:t>
      </w:r>
      <w:r>
        <w:rPr>
          <w:spacing w:val="-8"/>
          <w:sz w:val="24"/>
        </w:rPr>
        <w:t xml:space="preserve"> </w:t>
      </w:r>
      <w:r>
        <w:rPr>
          <w:sz w:val="24"/>
        </w:rPr>
        <w:t>trigger</w:t>
      </w:r>
      <w:r>
        <w:rPr>
          <w:spacing w:val="-6"/>
          <w:sz w:val="24"/>
        </w:rPr>
        <w:t xml:space="preserve"> </w:t>
      </w:r>
      <w:r>
        <w:rPr>
          <w:sz w:val="24"/>
        </w:rPr>
        <w:t>circuits,</w:t>
      </w:r>
      <w:r>
        <w:rPr>
          <w:spacing w:val="-6"/>
          <w:sz w:val="24"/>
        </w:rPr>
        <w:t xml:space="preserve"> </w:t>
      </w:r>
      <w:r>
        <w:rPr>
          <w:sz w:val="24"/>
        </w:rPr>
        <w:t>with</w:t>
      </w:r>
      <w:r>
        <w:rPr>
          <w:spacing w:val="-11"/>
          <w:sz w:val="24"/>
        </w:rPr>
        <w:t xml:space="preserve"> </w:t>
      </w:r>
      <w:r>
        <w:rPr>
          <w:sz w:val="24"/>
        </w:rPr>
        <w:t>the</w:t>
      </w:r>
      <w:r>
        <w:rPr>
          <w:spacing w:val="-8"/>
          <w:sz w:val="24"/>
        </w:rPr>
        <w:t xml:space="preserve"> </w:t>
      </w:r>
      <w:r>
        <w:rPr>
          <w:sz w:val="24"/>
        </w:rPr>
        <w:t>help</w:t>
      </w:r>
      <w:r>
        <w:rPr>
          <w:spacing w:val="-7"/>
          <w:sz w:val="24"/>
        </w:rPr>
        <w:t xml:space="preserve"> </w:t>
      </w:r>
      <w:r>
        <w:rPr>
          <w:sz w:val="24"/>
        </w:rPr>
        <w:t>of</w:t>
      </w:r>
      <w:r>
        <w:rPr>
          <w:spacing w:val="-14"/>
          <w:sz w:val="24"/>
        </w:rPr>
        <w:t xml:space="preserve"> </w:t>
      </w:r>
      <w:r>
        <w:rPr>
          <w:sz w:val="24"/>
        </w:rPr>
        <w:t>circuit</w:t>
      </w:r>
      <w:r>
        <w:rPr>
          <w:spacing w:val="-3"/>
          <w:sz w:val="24"/>
        </w:rPr>
        <w:t xml:space="preserve"> </w:t>
      </w:r>
      <w:r>
        <w:rPr>
          <w:sz w:val="24"/>
        </w:rPr>
        <w:t>diagram.</w:t>
      </w:r>
    </w:p>
    <w:p w:rsidR="004A2750" w:rsidRDefault="004A2750" w:rsidP="004A2750">
      <w:pPr>
        <w:pStyle w:val="BodyText"/>
        <w:ind w:left="0" w:firstLine="0"/>
      </w:pPr>
    </w:p>
    <w:p w:rsidR="004A2750" w:rsidRDefault="004A2750" w:rsidP="00617A6F">
      <w:pPr>
        <w:pStyle w:val="Heading2"/>
        <w:numPr>
          <w:ilvl w:val="0"/>
          <w:numId w:val="178"/>
        </w:numPr>
        <w:tabs>
          <w:tab w:val="left" w:pos="1240"/>
          <w:tab w:val="left" w:pos="1241"/>
        </w:tabs>
        <w:spacing w:line="240" w:lineRule="auto"/>
      </w:pPr>
      <w:r>
        <w:t>UNDERSTAND</w:t>
      </w:r>
      <w:r>
        <w:rPr>
          <w:spacing w:val="-1"/>
        </w:rPr>
        <w:t xml:space="preserve"> </w:t>
      </w:r>
      <w:r>
        <w:t>THE</w:t>
      </w:r>
      <w:r>
        <w:rPr>
          <w:spacing w:val="-1"/>
        </w:rPr>
        <w:t xml:space="preserve"> </w:t>
      </w:r>
      <w:r>
        <w:t>WORKING</w:t>
      </w:r>
      <w:r>
        <w:rPr>
          <w:spacing w:val="1"/>
        </w:rPr>
        <w:t xml:space="preserve"> </w:t>
      </w:r>
      <w:r>
        <w:t>OF</w:t>
      </w:r>
      <w:r>
        <w:rPr>
          <w:spacing w:val="-2"/>
        </w:rPr>
        <w:t xml:space="preserve"> </w:t>
      </w:r>
      <w:r>
        <w:t>CLOCKS</w:t>
      </w:r>
      <w:r>
        <w:rPr>
          <w:spacing w:val="1"/>
        </w:rPr>
        <w:t xml:space="preserve"> </w:t>
      </w:r>
      <w:r>
        <w:t>&amp;</w:t>
      </w:r>
      <w:r>
        <w:rPr>
          <w:spacing w:val="2"/>
        </w:rPr>
        <w:t xml:space="preserve"> </w:t>
      </w:r>
      <w:r>
        <w:t>TIMERS</w:t>
      </w:r>
      <w:r>
        <w:rPr>
          <w:spacing w:val="1"/>
        </w:rPr>
        <w:t xml:space="preserve"> </w:t>
      </w:r>
      <w:r>
        <w:t>FOR</w:t>
      </w:r>
    </w:p>
    <w:p w:rsidR="004A2750" w:rsidRDefault="004A2750" w:rsidP="004A2750">
      <w:pPr>
        <w:sectPr w:rsidR="004A2750">
          <w:pgSz w:w="12240" w:h="15840"/>
          <w:pgMar w:top="1500" w:right="560" w:bottom="280" w:left="920" w:header="720" w:footer="720" w:gutter="0"/>
          <w:cols w:space="720"/>
        </w:sectPr>
      </w:pPr>
    </w:p>
    <w:p w:rsidR="004A2750" w:rsidRDefault="004A2750" w:rsidP="004A2750">
      <w:pPr>
        <w:pStyle w:val="BodyText"/>
        <w:ind w:left="0" w:firstLine="0"/>
        <w:rPr>
          <w:b/>
        </w:rPr>
      </w:pPr>
    </w:p>
    <w:p w:rsidR="004A2750" w:rsidRDefault="004A2750" w:rsidP="004A2750">
      <w:pPr>
        <w:pStyle w:val="BodyText"/>
        <w:spacing w:before="9"/>
        <w:ind w:left="0" w:firstLine="0"/>
        <w:rPr>
          <w:b/>
        </w:rPr>
      </w:pPr>
    </w:p>
    <w:p w:rsidR="004A2750" w:rsidRDefault="004A2750" w:rsidP="004A2750">
      <w:pPr>
        <w:spacing w:before="1" w:line="275" w:lineRule="exact"/>
        <w:ind w:left="1241"/>
        <w:rPr>
          <w:b/>
          <w:sz w:val="24"/>
        </w:rPr>
      </w:pPr>
      <w:proofErr w:type="gramStart"/>
      <w:r>
        <w:rPr>
          <w:b/>
          <w:sz w:val="24"/>
        </w:rPr>
        <w:t>APPLICATIONS</w:t>
      </w:r>
      <w:r>
        <w:rPr>
          <w:b/>
          <w:spacing w:val="-7"/>
          <w:sz w:val="24"/>
        </w:rPr>
        <w:t xml:space="preserve"> </w:t>
      </w:r>
      <w:r>
        <w:rPr>
          <w:b/>
          <w:sz w:val="24"/>
        </w:rPr>
        <w:t>IN</w:t>
      </w:r>
      <w:r>
        <w:rPr>
          <w:b/>
          <w:spacing w:val="-7"/>
          <w:sz w:val="24"/>
        </w:rPr>
        <w:t xml:space="preserve"> </w:t>
      </w:r>
      <w:r>
        <w:rPr>
          <w:b/>
          <w:sz w:val="24"/>
        </w:rPr>
        <w:t>DIGITAL</w:t>
      </w:r>
      <w:r>
        <w:rPr>
          <w:b/>
          <w:spacing w:val="-8"/>
          <w:sz w:val="24"/>
        </w:rPr>
        <w:t xml:space="preserve"> </w:t>
      </w:r>
      <w:r>
        <w:rPr>
          <w:b/>
          <w:sz w:val="24"/>
        </w:rPr>
        <w:t>LOGIC</w:t>
      </w:r>
      <w:r>
        <w:rPr>
          <w:b/>
          <w:spacing w:val="-7"/>
          <w:sz w:val="24"/>
        </w:rPr>
        <w:t xml:space="preserve"> </w:t>
      </w:r>
      <w:r>
        <w:rPr>
          <w:b/>
          <w:sz w:val="24"/>
        </w:rPr>
        <w:t>CIRCUITS.</w:t>
      </w:r>
      <w:proofErr w:type="gramEnd"/>
    </w:p>
    <w:p w:rsidR="004A2750" w:rsidRDefault="004A2750" w:rsidP="00617A6F">
      <w:pPr>
        <w:pStyle w:val="ListParagraph"/>
        <w:numPr>
          <w:ilvl w:val="1"/>
          <w:numId w:val="178"/>
        </w:numPr>
        <w:tabs>
          <w:tab w:val="left" w:pos="1960"/>
          <w:tab w:val="left" w:pos="1961"/>
        </w:tabs>
        <w:spacing w:before="0" w:line="275" w:lineRule="exact"/>
        <w:rPr>
          <w:sz w:val="24"/>
        </w:rPr>
      </w:pPr>
      <w:r>
        <w:rPr>
          <w:spacing w:val="-1"/>
          <w:sz w:val="24"/>
        </w:rPr>
        <w:t>Define</w:t>
      </w:r>
      <w:r>
        <w:rPr>
          <w:spacing w:val="-13"/>
          <w:sz w:val="24"/>
        </w:rPr>
        <w:t xml:space="preserve"> </w:t>
      </w:r>
      <w:r>
        <w:rPr>
          <w:spacing w:val="-1"/>
          <w:sz w:val="24"/>
        </w:rPr>
        <w:t>timers,</w:t>
      </w:r>
      <w:r>
        <w:rPr>
          <w:spacing w:val="-11"/>
          <w:sz w:val="24"/>
        </w:rPr>
        <w:t xml:space="preserve"> </w:t>
      </w:r>
      <w:r>
        <w:rPr>
          <w:spacing w:val="-1"/>
          <w:sz w:val="24"/>
        </w:rPr>
        <w:t>clocks,</w:t>
      </w:r>
      <w:r>
        <w:rPr>
          <w:spacing w:val="-11"/>
          <w:sz w:val="24"/>
        </w:rPr>
        <w:t xml:space="preserve"> </w:t>
      </w:r>
      <w:r>
        <w:rPr>
          <w:sz w:val="24"/>
        </w:rPr>
        <w:t>enlisting</w:t>
      </w:r>
      <w:r>
        <w:rPr>
          <w:spacing w:val="-12"/>
          <w:sz w:val="24"/>
        </w:rPr>
        <w:t xml:space="preserve"> </w:t>
      </w:r>
      <w:r>
        <w:rPr>
          <w:sz w:val="24"/>
        </w:rPr>
        <w:t>their</w:t>
      </w:r>
      <w:r>
        <w:rPr>
          <w:spacing w:val="-11"/>
          <w:sz w:val="24"/>
        </w:rPr>
        <w:t xml:space="preserve"> </w:t>
      </w:r>
      <w:r>
        <w:rPr>
          <w:sz w:val="24"/>
        </w:rPr>
        <w:t>types</w:t>
      </w:r>
    </w:p>
    <w:p w:rsidR="004A2750" w:rsidRDefault="004A2750" w:rsidP="00617A6F">
      <w:pPr>
        <w:pStyle w:val="ListParagraph"/>
        <w:numPr>
          <w:ilvl w:val="1"/>
          <w:numId w:val="178"/>
        </w:numPr>
        <w:tabs>
          <w:tab w:val="left" w:pos="1960"/>
          <w:tab w:val="left" w:pos="1961"/>
        </w:tabs>
        <w:spacing w:before="2"/>
        <w:rPr>
          <w:sz w:val="24"/>
        </w:rPr>
      </w:pPr>
      <w:r>
        <w:rPr>
          <w:sz w:val="24"/>
        </w:rPr>
        <w:t>Explain</w:t>
      </w:r>
      <w:r>
        <w:rPr>
          <w:spacing w:val="-11"/>
          <w:sz w:val="24"/>
        </w:rPr>
        <w:t xml:space="preserve"> </w:t>
      </w:r>
      <w:r>
        <w:rPr>
          <w:sz w:val="24"/>
        </w:rPr>
        <w:t>with</w:t>
      </w:r>
      <w:r>
        <w:rPr>
          <w:spacing w:val="-10"/>
          <w:sz w:val="24"/>
        </w:rPr>
        <w:t xml:space="preserve"> </w:t>
      </w:r>
      <w:r>
        <w:rPr>
          <w:sz w:val="24"/>
        </w:rPr>
        <w:t>the</w:t>
      </w:r>
      <w:r>
        <w:rPr>
          <w:spacing w:val="-6"/>
          <w:sz w:val="24"/>
        </w:rPr>
        <w:t xml:space="preserve"> </w:t>
      </w:r>
      <w:r>
        <w:rPr>
          <w:sz w:val="24"/>
        </w:rPr>
        <w:t>help</w:t>
      </w:r>
      <w:r>
        <w:rPr>
          <w:spacing w:val="-6"/>
          <w:sz w:val="24"/>
        </w:rPr>
        <w:t xml:space="preserve"> </w:t>
      </w:r>
      <w:r>
        <w:rPr>
          <w:sz w:val="24"/>
        </w:rPr>
        <w:t>of</w:t>
      </w:r>
      <w:r>
        <w:rPr>
          <w:spacing w:val="-13"/>
          <w:sz w:val="24"/>
        </w:rPr>
        <w:t xml:space="preserve"> </w:t>
      </w:r>
      <w:r>
        <w:rPr>
          <w:sz w:val="24"/>
        </w:rPr>
        <w:t>block</w:t>
      </w:r>
      <w:r>
        <w:rPr>
          <w:spacing w:val="-6"/>
          <w:sz w:val="24"/>
        </w:rPr>
        <w:t xml:space="preserve"> </w:t>
      </w:r>
      <w:r>
        <w:rPr>
          <w:sz w:val="24"/>
        </w:rPr>
        <w:t>diagram,</w:t>
      </w:r>
      <w:r>
        <w:rPr>
          <w:spacing w:val="-4"/>
          <w:sz w:val="24"/>
        </w:rPr>
        <w:t xml:space="preserve"> </w:t>
      </w:r>
      <w:r>
        <w:rPr>
          <w:sz w:val="24"/>
        </w:rPr>
        <w:t>the</w:t>
      </w:r>
      <w:r>
        <w:rPr>
          <w:spacing w:val="-6"/>
          <w:sz w:val="24"/>
        </w:rPr>
        <w:t xml:space="preserve"> </w:t>
      </w:r>
      <w:r>
        <w:rPr>
          <w:sz w:val="24"/>
        </w:rPr>
        <w:t>TTL</w:t>
      </w:r>
      <w:r>
        <w:rPr>
          <w:spacing w:val="-9"/>
          <w:sz w:val="24"/>
        </w:rPr>
        <w:t xml:space="preserve"> </w:t>
      </w:r>
      <w:r>
        <w:rPr>
          <w:sz w:val="24"/>
        </w:rPr>
        <w:t>Clock</w:t>
      </w:r>
    </w:p>
    <w:p w:rsidR="004A2750" w:rsidRDefault="004A2750" w:rsidP="00617A6F">
      <w:pPr>
        <w:pStyle w:val="ListParagraph"/>
        <w:numPr>
          <w:ilvl w:val="1"/>
          <w:numId w:val="178"/>
        </w:numPr>
        <w:tabs>
          <w:tab w:val="left" w:pos="1960"/>
          <w:tab w:val="left" w:pos="1961"/>
        </w:tabs>
        <w:spacing w:before="3"/>
        <w:rPr>
          <w:sz w:val="24"/>
        </w:rPr>
      </w:pPr>
      <w:r>
        <w:rPr>
          <w:spacing w:val="-1"/>
          <w:sz w:val="24"/>
        </w:rPr>
        <w:t>Explain</w:t>
      </w:r>
      <w:r>
        <w:rPr>
          <w:spacing w:val="-14"/>
          <w:sz w:val="24"/>
        </w:rPr>
        <w:t xml:space="preserve"> </w:t>
      </w:r>
      <w:r>
        <w:rPr>
          <w:spacing w:val="-1"/>
          <w:sz w:val="24"/>
        </w:rPr>
        <w:t>555</w:t>
      </w:r>
      <w:r>
        <w:rPr>
          <w:spacing w:val="-10"/>
          <w:sz w:val="24"/>
        </w:rPr>
        <w:t xml:space="preserve"> </w:t>
      </w:r>
      <w:r>
        <w:rPr>
          <w:spacing w:val="-1"/>
          <w:sz w:val="24"/>
        </w:rPr>
        <w:t>timer,</w:t>
      </w:r>
      <w:r>
        <w:rPr>
          <w:spacing w:val="-8"/>
          <w:sz w:val="24"/>
        </w:rPr>
        <w:t xml:space="preserve"> </w:t>
      </w:r>
      <w:r>
        <w:rPr>
          <w:spacing w:val="-1"/>
          <w:sz w:val="24"/>
        </w:rPr>
        <w:t>describing</w:t>
      </w:r>
      <w:r>
        <w:rPr>
          <w:spacing w:val="-10"/>
          <w:sz w:val="24"/>
        </w:rPr>
        <w:t xml:space="preserve"> </w:t>
      </w:r>
      <w:r>
        <w:rPr>
          <w:spacing w:val="-1"/>
          <w:sz w:val="24"/>
        </w:rPr>
        <w:t>its</w:t>
      </w:r>
      <w:r>
        <w:rPr>
          <w:spacing w:val="-12"/>
          <w:sz w:val="24"/>
        </w:rPr>
        <w:t xml:space="preserve"> </w:t>
      </w:r>
      <w:r>
        <w:rPr>
          <w:sz w:val="24"/>
        </w:rPr>
        <w:t>use</w:t>
      </w:r>
      <w:r>
        <w:rPr>
          <w:spacing w:val="-10"/>
          <w:sz w:val="24"/>
        </w:rPr>
        <w:t xml:space="preserve"> </w:t>
      </w:r>
      <w:r>
        <w:rPr>
          <w:sz w:val="24"/>
        </w:rPr>
        <w:t>as</w:t>
      </w:r>
      <w:r>
        <w:rPr>
          <w:spacing w:val="-12"/>
          <w:sz w:val="24"/>
        </w:rPr>
        <w:t xml:space="preserve"> </w:t>
      </w:r>
      <w:proofErr w:type="spellStart"/>
      <w:r>
        <w:rPr>
          <w:sz w:val="24"/>
        </w:rPr>
        <w:t>astable</w:t>
      </w:r>
      <w:proofErr w:type="spellEnd"/>
      <w:r>
        <w:rPr>
          <w:spacing w:val="-10"/>
          <w:sz w:val="24"/>
        </w:rPr>
        <w:t xml:space="preserve"> </w:t>
      </w:r>
      <w:r>
        <w:rPr>
          <w:sz w:val="24"/>
        </w:rPr>
        <w:t>and</w:t>
      </w:r>
      <w:r>
        <w:rPr>
          <w:spacing w:val="-10"/>
          <w:sz w:val="24"/>
        </w:rPr>
        <w:t xml:space="preserve"> </w:t>
      </w:r>
      <w:proofErr w:type="spellStart"/>
      <w:r>
        <w:rPr>
          <w:sz w:val="24"/>
        </w:rPr>
        <w:t>monostable</w:t>
      </w:r>
      <w:proofErr w:type="spellEnd"/>
      <w:r>
        <w:rPr>
          <w:spacing w:val="-11"/>
          <w:sz w:val="24"/>
        </w:rPr>
        <w:t xml:space="preserve"> </w:t>
      </w:r>
      <w:proofErr w:type="spellStart"/>
      <w:r>
        <w:rPr>
          <w:sz w:val="24"/>
        </w:rPr>
        <w:t>multivibrators</w:t>
      </w:r>
      <w:proofErr w:type="spellEnd"/>
    </w:p>
    <w:p w:rsidR="004A2750" w:rsidRDefault="004A2750" w:rsidP="00617A6F">
      <w:pPr>
        <w:pStyle w:val="ListParagraph"/>
        <w:numPr>
          <w:ilvl w:val="1"/>
          <w:numId w:val="178"/>
        </w:numPr>
        <w:tabs>
          <w:tab w:val="left" w:pos="1960"/>
          <w:tab w:val="left" w:pos="1961"/>
        </w:tabs>
        <w:spacing w:before="2" w:line="242" w:lineRule="auto"/>
        <w:ind w:right="1178"/>
        <w:rPr>
          <w:sz w:val="24"/>
        </w:rPr>
      </w:pPr>
      <w:r>
        <w:rPr>
          <w:spacing w:val="-1"/>
          <w:sz w:val="24"/>
        </w:rPr>
        <w:t>Give</w:t>
      </w:r>
      <w:r>
        <w:rPr>
          <w:spacing w:val="-8"/>
          <w:sz w:val="24"/>
        </w:rPr>
        <w:t xml:space="preserve"> </w:t>
      </w:r>
      <w:r>
        <w:rPr>
          <w:spacing w:val="-1"/>
          <w:sz w:val="24"/>
        </w:rPr>
        <w:t>examples</w:t>
      </w:r>
      <w:r>
        <w:rPr>
          <w:spacing w:val="-9"/>
          <w:sz w:val="24"/>
        </w:rPr>
        <w:t xml:space="preserve"> </w:t>
      </w:r>
      <w:r>
        <w:rPr>
          <w:sz w:val="24"/>
        </w:rPr>
        <w:t>of</w:t>
      </w:r>
      <w:r>
        <w:rPr>
          <w:spacing w:val="-14"/>
          <w:sz w:val="24"/>
        </w:rPr>
        <w:t xml:space="preserve"> </w:t>
      </w:r>
      <w:r>
        <w:rPr>
          <w:sz w:val="24"/>
        </w:rPr>
        <w:t>the</w:t>
      </w:r>
      <w:r>
        <w:rPr>
          <w:spacing w:val="-8"/>
          <w:sz w:val="24"/>
        </w:rPr>
        <w:t xml:space="preserve"> </w:t>
      </w:r>
      <w:r>
        <w:rPr>
          <w:sz w:val="24"/>
        </w:rPr>
        <w:t>use</w:t>
      </w:r>
      <w:r>
        <w:rPr>
          <w:spacing w:val="-8"/>
          <w:sz w:val="24"/>
        </w:rPr>
        <w:t xml:space="preserve"> </w:t>
      </w:r>
      <w:r>
        <w:rPr>
          <w:sz w:val="24"/>
        </w:rPr>
        <w:t>of</w:t>
      </w:r>
      <w:r>
        <w:rPr>
          <w:spacing w:val="-14"/>
          <w:sz w:val="24"/>
        </w:rPr>
        <w:t xml:space="preserve"> </w:t>
      </w:r>
      <w:r>
        <w:rPr>
          <w:sz w:val="24"/>
        </w:rPr>
        <w:t>clocks</w:t>
      </w:r>
      <w:r>
        <w:rPr>
          <w:spacing w:val="-9"/>
          <w:sz w:val="24"/>
        </w:rPr>
        <w:t xml:space="preserve"> </w:t>
      </w:r>
      <w:r>
        <w:rPr>
          <w:sz w:val="24"/>
        </w:rPr>
        <w:t>and</w:t>
      </w:r>
      <w:r>
        <w:rPr>
          <w:spacing w:val="-7"/>
          <w:sz w:val="24"/>
        </w:rPr>
        <w:t xml:space="preserve"> </w:t>
      </w:r>
      <w:r>
        <w:rPr>
          <w:sz w:val="24"/>
        </w:rPr>
        <w:t>timers</w:t>
      </w:r>
      <w:r>
        <w:rPr>
          <w:spacing w:val="-9"/>
          <w:sz w:val="24"/>
        </w:rPr>
        <w:t xml:space="preserve"> </w:t>
      </w:r>
      <w:r>
        <w:rPr>
          <w:sz w:val="24"/>
        </w:rPr>
        <w:t>for</w:t>
      </w:r>
      <w:r>
        <w:rPr>
          <w:spacing w:val="-6"/>
          <w:sz w:val="24"/>
        </w:rPr>
        <w:t xml:space="preserve"> </w:t>
      </w:r>
      <w:r>
        <w:rPr>
          <w:sz w:val="24"/>
        </w:rPr>
        <w:t>digital</w:t>
      </w:r>
      <w:r>
        <w:rPr>
          <w:spacing w:val="-15"/>
          <w:sz w:val="24"/>
        </w:rPr>
        <w:t xml:space="preserve"> </w:t>
      </w:r>
      <w:r>
        <w:rPr>
          <w:sz w:val="24"/>
        </w:rPr>
        <w:t>circuits,</w:t>
      </w:r>
      <w:r>
        <w:rPr>
          <w:spacing w:val="-5"/>
          <w:sz w:val="24"/>
        </w:rPr>
        <w:t xml:space="preserve"> </w:t>
      </w:r>
      <w:r>
        <w:rPr>
          <w:sz w:val="24"/>
        </w:rPr>
        <w:t>showing</w:t>
      </w:r>
      <w:r>
        <w:rPr>
          <w:spacing w:val="-7"/>
          <w:sz w:val="24"/>
        </w:rPr>
        <w:t xml:space="preserve"> </w:t>
      </w:r>
      <w:r>
        <w:rPr>
          <w:sz w:val="24"/>
        </w:rPr>
        <w:t>block</w:t>
      </w:r>
      <w:r>
        <w:rPr>
          <w:spacing w:val="-57"/>
          <w:sz w:val="24"/>
        </w:rPr>
        <w:t xml:space="preserve"> </w:t>
      </w:r>
      <w:r>
        <w:rPr>
          <w:sz w:val="24"/>
        </w:rPr>
        <w:t>diagrams.</w:t>
      </w:r>
    </w:p>
    <w:p w:rsidR="004A2750" w:rsidRDefault="004A2750" w:rsidP="004A2750">
      <w:pPr>
        <w:pStyle w:val="BodyText"/>
        <w:spacing w:before="7"/>
        <w:ind w:left="0" w:firstLine="0"/>
      </w:pPr>
    </w:p>
    <w:p w:rsidR="004A2750" w:rsidRDefault="004A2750" w:rsidP="00617A6F">
      <w:pPr>
        <w:pStyle w:val="Heading2"/>
        <w:numPr>
          <w:ilvl w:val="0"/>
          <w:numId w:val="178"/>
        </w:numPr>
        <w:tabs>
          <w:tab w:val="left" w:pos="1240"/>
          <w:tab w:val="left" w:pos="1241"/>
        </w:tabs>
        <w:spacing w:line="242" w:lineRule="auto"/>
        <w:ind w:right="2133"/>
      </w:pPr>
      <w:r>
        <w:t>EXPLAIN</w:t>
      </w:r>
      <w:r>
        <w:rPr>
          <w:spacing w:val="-5"/>
        </w:rPr>
        <w:t xml:space="preserve"> </w:t>
      </w:r>
      <w:r>
        <w:t>THE</w:t>
      </w:r>
      <w:r>
        <w:rPr>
          <w:spacing w:val="-5"/>
        </w:rPr>
        <w:t xml:space="preserve"> </w:t>
      </w:r>
      <w:r>
        <w:t>FUNCTION</w:t>
      </w:r>
      <w:r>
        <w:rPr>
          <w:spacing w:val="-4"/>
        </w:rPr>
        <w:t xml:space="preserve"> </w:t>
      </w:r>
      <w:r>
        <w:t>OF</w:t>
      </w:r>
      <w:r>
        <w:rPr>
          <w:spacing w:val="-5"/>
        </w:rPr>
        <w:t xml:space="preserve"> </w:t>
      </w:r>
      <w:r>
        <w:t>SHIFT</w:t>
      </w:r>
      <w:r>
        <w:rPr>
          <w:spacing w:val="-6"/>
        </w:rPr>
        <w:t xml:space="preserve"> </w:t>
      </w:r>
      <w:r>
        <w:t>REGISTERS,</w:t>
      </w:r>
      <w:r>
        <w:rPr>
          <w:spacing w:val="-1"/>
        </w:rPr>
        <w:t xml:space="preserve"> </w:t>
      </w:r>
      <w:r>
        <w:t>USING</w:t>
      </w:r>
      <w:r>
        <w:rPr>
          <w:spacing w:val="-4"/>
        </w:rPr>
        <w:t xml:space="preserve"> </w:t>
      </w:r>
      <w:r>
        <w:t>BLOCK</w:t>
      </w:r>
      <w:r>
        <w:rPr>
          <w:spacing w:val="-57"/>
        </w:rPr>
        <w:t xml:space="preserve"> </w:t>
      </w:r>
      <w:r>
        <w:t>DIAGRAMS.</w:t>
      </w:r>
    </w:p>
    <w:p w:rsidR="004A2750" w:rsidRDefault="004A2750" w:rsidP="00617A6F">
      <w:pPr>
        <w:pStyle w:val="ListParagraph"/>
        <w:numPr>
          <w:ilvl w:val="1"/>
          <w:numId w:val="178"/>
        </w:numPr>
        <w:tabs>
          <w:tab w:val="left" w:pos="1960"/>
          <w:tab w:val="left" w:pos="1961"/>
        </w:tabs>
        <w:spacing w:before="0" w:line="271" w:lineRule="exact"/>
        <w:rPr>
          <w:sz w:val="24"/>
        </w:rPr>
      </w:pPr>
      <w:r>
        <w:rPr>
          <w:sz w:val="24"/>
        </w:rPr>
        <w:t>Define</w:t>
      </w:r>
      <w:r>
        <w:rPr>
          <w:spacing w:val="-13"/>
          <w:sz w:val="24"/>
        </w:rPr>
        <w:t xml:space="preserve"> </w:t>
      </w:r>
      <w:r>
        <w:rPr>
          <w:sz w:val="24"/>
        </w:rPr>
        <w:t>shift-registers,</w:t>
      </w:r>
      <w:r>
        <w:rPr>
          <w:spacing w:val="-10"/>
          <w:sz w:val="24"/>
        </w:rPr>
        <w:t xml:space="preserve"> </w:t>
      </w:r>
      <w:r>
        <w:rPr>
          <w:sz w:val="24"/>
        </w:rPr>
        <w:t>stating</w:t>
      </w:r>
      <w:r>
        <w:rPr>
          <w:spacing w:val="-12"/>
          <w:sz w:val="24"/>
        </w:rPr>
        <w:t xml:space="preserve"> </w:t>
      </w:r>
      <w:r>
        <w:rPr>
          <w:sz w:val="24"/>
        </w:rPr>
        <w:t>its</w:t>
      </w:r>
      <w:r>
        <w:rPr>
          <w:spacing w:val="-14"/>
          <w:sz w:val="24"/>
        </w:rPr>
        <w:t xml:space="preserve"> </w:t>
      </w:r>
      <w:r>
        <w:rPr>
          <w:sz w:val="24"/>
        </w:rPr>
        <w:t>various</w:t>
      </w:r>
      <w:r>
        <w:rPr>
          <w:spacing w:val="-13"/>
          <w:sz w:val="24"/>
        </w:rPr>
        <w:t xml:space="preserve"> </w:t>
      </w:r>
      <w:r>
        <w:rPr>
          <w:sz w:val="24"/>
        </w:rPr>
        <w:t>types</w:t>
      </w:r>
    </w:p>
    <w:p w:rsidR="004A2750" w:rsidRDefault="004A2750" w:rsidP="00617A6F">
      <w:pPr>
        <w:pStyle w:val="ListParagraph"/>
        <w:numPr>
          <w:ilvl w:val="1"/>
          <w:numId w:val="178"/>
        </w:numPr>
        <w:tabs>
          <w:tab w:val="left" w:pos="1960"/>
          <w:tab w:val="left" w:pos="1961"/>
        </w:tabs>
        <w:spacing w:before="2"/>
        <w:rPr>
          <w:sz w:val="24"/>
        </w:rPr>
      </w:pPr>
      <w:r>
        <w:rPr>
          <w:spacing w:val="-1"/>
          <w:sz w:val="24"/>
        </w:rPr>
        <w:t>Describe</w:t>
      </w:r>
      <w:r>
        <w:rPr>
          <w:spacing w:val="-7"/>
          <w:sz w:val="24"/>
        </w:rPr>
        <w:t xml:space="preserve"> </w:t>
      </w:r>
      <w:r>
        <w:rPr>
          <w:spacing w:val="-1"/>
          <w:sz w:val="24"/>
        </w:rPr>
        <w:t>the</w:t>
      </w:r>
      <w:r>
        <w:rPr>
          <w:spacing w:val="-7"/>
          <w:sz w:val="24"/>
        </w:rPr>
        <w:t xml:space="preserve"> </w:t>
      </w:r>
      <w:r>
        <w:rPr>
          <w:spacing w:val="-1"/>
          <w:sz w:val="24"/>
        </w:rPr>
        <w:t>function</w:t>
      </w:r>
      <w:r>
        <w:rPr>
          <w:spacing w:val="-10"/>
          <w:sz w:val="24"/>
        </w:rPr>
        <w:t xml:space="preserve"> </w:t>
      </w:r>
      <w:r>
        <w:rPr>
          <w:spacing w:val="-1"/>
          <w:sz w:val="24"/>
        </w:rPr>
        <w:t>of</w:t>
      </w:r>
      <w:r>
        <w:rPr>
          <w:spacing w:val="-12"/>
          <w:sz w:val="24"/>
        </w:rPr>
        <w:t xml:space="preserve"> </w:t>
      </w:r>
      <w:r>
        <w:rPr>
          <w:spacing w:val="-1"/>
          <w:sz w:val="24"/>
        </w:rPr>
        <w:t>the</w:t>
      </w:r>
      <w:r>
        <w:rPr>
          <w:spacing w:val="-7"/>
          <w:sz w:val="24"/>
        </w:rPr>
        <w:t xml:space="preserve"> </w:t>
      </w:r>
      <w:r>
        <w:rPr>
          <w:spacing w:val="-1"/>
          <w:sz w:val="24"/>
        </w:rPr>
        <w:t>following</w:t>
      </w:r>
      <w:r>
        <w:rPr>
          <w:spacing w:val="-6"/>
          <w:sz w:val="24"/>
        </w:rPr>
        <w:t xml:space="preserve"> </w:t>
      </w:r>
      <w:r>
        <w:rPr>
          <w:spacing w:val="-1"/>
          <w:sz w:val="24"/>
        </w:rPr>
        <w:t>shift registers,</w:t>
      </w:r>
      <w:r>
        <w:rPr>
          <w:spacing w:val="-4"/>
          <w:sz w:val="24"/>
        </w:rPr>
        <w:t xml:space="preserve"> </w:t>
      </w:r>
      <w:r>
        <w:rPr>
          <w:spacing w:val="-1"/>
          <w:sz w:val="24"/>
        </w:rPr>
        <w:t>using</w:t>
      </w:r>
      <w:r>
        <w:rPr>
          <w:spacing w:val="-6"/>
          <w:sz w:val="24"/>
        </w:rPr>
        <w:t xml:space="preserve"> </w:t>
      </w:r>
      <w:r>
        <w:rPr>
          <w:spacing w:val="-1"/>
          <w:sz w:val="24"/>
        </w:rPr>
        <w:t>block-diagrams:-</w:t>
      </w:r>
    </w:p>
    <w:p w:rsidR="004A2750" w:rsidRDefault="004A2750" w:rsidP="00617A6F">
      <w:pPr>
        <w:pStyle w:val="ListParagraph"/>
        <w:numPr>
          <w:ilvl w:val="2"/>
          <w:numId w:val="178"/>
        </w:numPr>
        <w:tabs>
          <w:tab w:val="left" w:pos="2681"/>
          <w:tab w:val="left" w:pos="2682"/>
        </w:tabs>
        <w:spacing w:before="3"/>
        <w:rPr>
          <w:sz w:val="24"/>
        </w:rPr>
      </w:pPr>
      <w:r>
        <w:rPr>
          <w:sz w:val="24"/>
        </w:rPr>
        <w:t>Serial-in,</w:t>
      </w:r>
      <w:r>
        <w:rPr>
          <w:spacing w:val="-11"/>
          <w:sz w:val="24"/>
        </w:rPr>
        <w:t xml:space="preserve"> </w:t>
      </w:r>
      <w:r>
        <w:rPr>
          <w:sz w:val="24"/>
        </w:rPr>
        <w:t>serial-out</w:t>
      </w:r>
      <w:r>
        <w:rPr>
          <w:spacing w:val="-9"/>
          <w:sz w:val="24"/>
        </w:rPr>
        <w:t xml:space="preserve"> </w:t>
      </w:r>
      <w:r>
        <w:rPr>
          <w:sz w:val="24"/>
        </w:rPr>
        <w:t>(SISO)</w:t>
      </w:r>
    </w:p>
    <w:p w:rsidR="004A2750" w:rsidRDefault="004A2750" w:rsidP="00617A6F">
      <w:pPr>
        <w:pStyle w:val="ListParagraph"/>
        <w:numPr>
          <w:ilvl w:val="2"/>
          <w:numId w:val="178"/>
        </w:numPr>
        <w:tabs>
          <w:tab w:val="left" w:pos="2681"/>
          <w:tab w:val="left" w:pos="2682"/>
        </w:tabs>
        <w:spacing w:before="2"/>
        <w:rPr>
          <w:sz w:val="24"/>
        </w:rPr>
      </w:pPr>
      <w:r>
        <w:rPr>
          <w:spacing w:val="-1"/>
          <w:sz w:val="24"/>
        </w:rPr>
        <w:t>Serial-in,</w:t>
      </w:r>
      <w:r>
        <w:rPr>
          <w:spacing w:val="-14"/>
          <w:sz w:val="24"/>
        </w:rPr>
        <w:t xml:space="preserve"> </w:t>
      </w:r>
      <w:r>
        <w:rPr>
          <w:spacing w:val="-1"/>
          <w:sz w:val="24"/>
        </w:rPr>
        <w:t>parallel-out</w:t>
      </w:r>
      <w:r>
        <w:rPr>
          <w:spacing w:val="-11"/>
          <w:sz w:val="24"/>
        </w:rPr>
        <w:t xml:space="preserve"> </w:t>
      </w:r>
      <w:r>
        <w:rPr>
          <w:sz w:val="24"/>
        </w:rPr>
        <w:t>(SIPO)</w:t>
      </w:r>
    </w:p>
    <w:p w:rsidR="004A2750" w:rsidRDefault="004A2750" w:rsidP="00617A6F">
      <w:pPr>
        <w:pStyle w:val="ListParagraph"/>
        <w:numPr>
          <w:ilvl w:val="2"/>
          <w:numId w:val="178"/>
        </w:numPr>
        <w:tabs>
          <w:tab w:val="left" w:pos="2681"/>
          <w:tab w:val="left" w:pos="2682"/>
        </w:tabs>
        <w:spacing w:before="3"/>
        <w:rPr>
          <w:sz w:val="24"/>
        </w:rPr>
      </w:pPr>
      <w:r>
        <w:rPr>
          <w:spacing w:val="-1"/>
          <w:sz w:val="24"/>
        </w:rPr>
        <w:t>Parallel-in,</w:t>
      </w:r>
      <w:r>
        <w:rPr>
          <w:spacing w:val="-12"/>
          <w:sz w:val="24"/>
        </w:rPr>
        <w:t xml:space="preserve"> </w:t>
      </w:r>
      <w:r>
        <w:rPr>
          <w:spacing w:val="-1"/>
          <w:sz w:val="24"/>
        </w:rPr>
        <w:t>serial-out</w:t>
      </w:r>
      <w:r>
        <w:rPr>
          <w:spacing w:val="-10"/>
          <w:sz w:val="24"/>
        </w:rPr>
        <w:t xml:space="preserve"> </w:t>
      </w:r>
      <w:r>
        <w:rPr>
          <w:spacing w:val="-1"/>
          <w:sz w:val="24"/>
        </w:rPr>
        <w:t>(PISO)</w:t>
      </w:r>
    </w:p>
    <w:p w:rsidR="004A2750" w:rsidRDefault="004A2750" w:rsidP="00617A6F">
      <w:pPr>
        <w:pStyle w:val="ListParagraph"/>
        <w:numPr>
          <w:ilvl w:val="2"/>
          <w:numId w:val="178"/>
        </w:numPr>
        <w:tabs>
          <w:tab w:val="left" w:pos="2681"/>
          <w:tab w:val="left" w:pos="2682"/>
        </w:tabs>
        <w:spacing w:before="3"/>
        <w:rPr>
          <w:sz w:val="24"/>
        </w:rPr>
      </w:pPr>
      <w:r>
        <w:rPr>
          <w:spacing w:val="-1"/>
          <w:sz w:val="24"/>
        </w:rPr>
        <w:t>Parallel-in,</w:t>
      </w:r>
      <w:r>
        <w:rPr>
          <w:spacing w:val="-14"/>
          <w:sz w:val="24"/>
        </w:rPr>
        <w:t xml:space="preserve"> </w:t>
      </w:r>
      <w:r>
        <w:rPr>
          <w:sz w:val="24"/>
        </w:rPr>
        <w:t>parallel-out</w:t>
      </w:r>
      <w:r>
        <w:rPr>
          <w:spacing w:val="-10"/>
          <w:sz w:val="24"/>
        </w:rPr>
        <w:t xml:space="preserve"> </w:t>
      </w:r>
      <w:r>
        <w:rPr>
          <w:sz w:val="24"/>
        </w:rPr>
        <w:t>(PIPO)</w:t>
      </w:r>
    </w:p>
    <w:p w:rsidR="004A2750" w:rsidRDefault="004A2750" w:rsidP="00617A6F">
      <w:pPr>
        <w:pStyle w:val="ListParagraph"/>
        <w:numPr>
          <w:ilvl w:val="1"/>
          <w:numId w:val="178"/>
        </w:numPr>
        <w:tabs>
          <w:tab w:val="left" w:pos="1960"/>
          <w:tab w:val="left" w:pos="1961"/>
        </w:tabs>
        <w:spacing w:before="2"/>
        <w:rPr>
          <w:sz w:val="24"/>
        </w:rPr>
      </w:pPr>
      <w:r>
        <w:rPr>
          <w:spacing w:val="-1"/>
          <w:sz w:val="24"/>
        </w:rPr>
        <w:t>Explain</w:t>
      </w:r>
      <w:r>
        <w:rPr>
          <w:spacing w:val="-14"/>
          <w:sz w:val="24"/>
        </w:rPr>
        <w:t xml:space="preserve"> </w:t>
      </w:r>
      <w:r>
        <w:rPr>
          <w:spacing w:val="-1"/>
          <w:sz w:val="24"/>
        </w:rPr>
        <w:t>shift-Right</w:t>
      </w:r>
      <w:r>
        <w:rPr>
          <w:spacing w:val="-6"/>
          <w:sz w:val="24"/>
        </w:rPr>
        <w:t xml:space="preserve"> </w:t>
      </w:r>
      <w:r>
        <w:rPr>
          <w:spacing w:val="-1"/>
          <w:sz w:val="24"/>
        </w:rPr>
        <w:t>and</w:t>
      </w:r>
      <w:r>
        <w:rPr>
          <w:spacing w:val="-10"/>
          <w:sz w:val="24"/>
        </w:rPr>
        <w:t xml:space="preserve"> </w:t>
      </w:r>
      <w:r>
        <w:rPr>
          <w:spacing w:val="-1"/>
          <w:sz w:val="24"/>
        </w:rPr>
        <w:t>Shift-Left</w:t>
      </w:r>
      <w:r>
        <w:rPr>
          <w:spacing w:val="-5"/>
          <w:sz w:val="24"/>
        </w:rPr>
        <w:t xml:space="preserve"> </w:t>
      </w:r>
      <w:r>
        <w:rPr>
          <w:spacing w:val="-1"/>
          <w:sz w:val="24"/>
        </w:rPr>
        <w:t>registers</w:t>
      </w:r>
    </w:p>
    <w:p w:rsidR="004A2750" w:rsidRDefault="004A2750" w:rsidP="004A2750">
      <w:pPr>
        <w:pStyle w:val="BodyText"/>
        <w:spacing w:before="9"/>
        <w:ind w:left="0" w:firstLine="0"/>
      </w:pPr>
    </w:p>
    <w:p w:rsidR="004A2750" w:rsidRDefault="004A2750" w:rsidP="00617A6F">
      <w:pPr>
        <w:pStyle w:val="Heading2"/>
        <w:numPr>
          <w:ilvl w:val="0"/>
          <w:numId w:val="178"/>
        </w:numPr>
        <w:tabs>
          <w:tab w:val="left" w:pos="1240"/>
          <w:tab w:val="left" w:pos="1241"/>
        </w:tabs>
        <w:spacing w:before="1" w:line="275" w:lineRule="exact"/>
      </w:pPr>
      <w:r>
        <w:t>UNDERSTAND</w:t>
      </w:r>
      <w:r>
        <w:rPr>
          <w:spacing w:val="-3"/>
        </w:rPr>
        <w:t xml:space="preserve"> </w:t>
      </w:r>
      <w:r>
        <w:t>DIGITAL</w:t>
      </w:r>
      <w:r>
        <w:rPr>
          <w:spacing w:val="-3"/>
        </w:rPr>
        <w:t xml:space="preserve"> </w:t>
      </w:r>
      <w:r>
        <w:t>COUNTERS</w:t>
      </w:r>
      <w:r>
        <w:rPr>
          <w:spacing w:val="-1"/>
        </w:rPr>
        <w:t xml:space="preserve"> </w:t>
      </w:r>
      <w:r>
        <w:t>&amp; CLOCK</w:t>
      </w:r>
      <w:r>
        <w:rPr>
          <w:spacing w:val="4"/>
        </w:rPr>
        <w:t xml:space="preserve"> </w:t>
      </w:r>
      <w:r>
        <w:t>USING</w:t>
      </w:r>
      <w:r>
        <w:rPr>
          <w:spacing w:val="-1"/>
        </w:rPr>
        <w:t xml:space="preserve"> </w:t>
      </w:r>
      <w:r>
        <w:t>BLOCK</w:t>
      </w:r>
      <w:r>
        <w:rPr>
          <w:spacing w:val="3"/>
        </w:rPr>
        <w:t xml:space="preserve"> </w:t>
      </w:r>
      <w:r>
        <w:t>DIAGRAMS.</w:t>
      </w:r>
    </w:p>
    <w:p w:rsidR="004A2750" w:rsidRDefault="004A2750" w:rsidP="00617A6F">
      <w:pPr>
        <w:pStyle w:val="ListParagraph"/>
        <w:numPr>
          <w:ilvl w:val="1"/>
          <w:numId w:val="178"/>
        </w:numPr>
        <w:tabs>
          <w:tab w:val="left" w:pos="1960"/>
          <w:tab w:val="left" w:pos="1961"/>
        </w:tabs>
        <w:spacing w:before="0" w:line="275" w:lineRule="exact"/>
        <w:rPr>
          <w:sz w:val="24"/>
        </w:rPr>
      </w:pPr>
      <w:r>
        <w:rPr>
          <w:sz w:val="24"/>
        </w:rPr>
        <w:t>Enlist</w:t>
      </w:r>
      <w:r>
        <w:rPr>
          <w:spacing w:val="-1"/>
          <w:sz w:val="24"/>
        </w:rPr>
        <w:t xml:space="preserve"> </w:t>
      </w:r>
      <w:r>
        <w:rPr>
          <w:sz w:val="24"/>
        </w:rPr>
        <w:t>various</w:t>
      </w:r>
      <w:r>
        <w:rPr>
          <w:spacing w:val="-7"/>
          <w:sz w:val="24"/>
        </w:rPr>
        <w:t xml:space="preserve"> </w:t>
      </w:r>
      <w:r>
        <w:rPr>
          <w:sz w:val="24"/>
        </w:rPr>
        <w:t>types</w:t>
      </w:r>
      <w:r>
        <w:rPr>
          <w:spacing w:val="-7"/>
          <w:sz w:val="24"/>
        </w:rPr>
        <w:t xml:space="preserve"> </w:t>
      </w:r>
      <w:r>
        <w:rPr>
          <w:sz w:val="24"/>
        </w:rPr>
        <w:t>of</w:t>
      </w:r>
      <w:r>
        <w:rPr>
          <w:spacing w:val="-12"/>
          <w:sz w:val="24"/>
        </w:rPr>
        <w:t xml:space="preserve"> </w:t>
      </w:r>
      <w:r>
        <w:rPr>
          <w:sz w:val="24"/>
        </w:rPr>
        <w:t>counters</w:t>
      </w:r>
    </w:p>
    <w:p w:rsidR="004A2750" w:rsidRDefault="004A2750" w:rsidP="00617A6F">
      <w:pPr>
        <w:pStyle w:val="ListParagraph"/>
        <w:numPr>
          <w:ilvl w:val="1"/>
          <w:numId w:val="178"/>
        </w:numPr>
        <w:tabs>
          <w:tab w:val="left" w:pos="1960"/>
          <w:tab w:val="left" w:pos="1961"/>
        </w:tabs>
        <w:spacing w:before="2" w:line="242" w:lineRule="auto"/>
        <w:ind w:right="1960"/>
        <w:rPr>
          <w:sz w:val="24"/>
        </w:rPr>
      </w:pPr>
      <w:r>
        <w:rPr>
          <w:spacing w:val="-1"/>
          <w:sz w:val="24"/>
        </w:rPr>
        <w:t>Describe</w:t>
      </w:r>
      <w:r>
        <w:rPr>
          <w:spacing w:val="-8"/>
          <w:sz w:val="24"/>
        </w:rPr>
        <w:t xml:space="preserve"> </w:t>
      </w:r>
      <w:r>
        <w:rPr>
          <w:spacing w:val="-1"/>
          <w:sz w:val="24"/>
        </w:rPr>
        <w:t>various</w:t>
      </w:r>
      <w:r>
        <w:rPr>
          <w:spacing w:val="-9"/>
          <w:sz w:val="24"/>
        </w:rPr>
        <w:t xml:space="preserve"> </w:t>
      </w:r>
      <w:r>
        <w:rPr>
          <w:spacing w:val="-1"/>
          <w:sz w:val="24"/>
        </w:rPr>
        <w:t>types</w:t>
      </w:r>
      <w:r>
        <w:rPr>
          <w:spacing w:val="-8"/>
          <w:sz w:val="24"/>
        </w:rPr>
        <w:t xml:space="preserve"> </w:t>
      </w:r>
      <w:r>
        <w:rPr>
          <w:spacing w:val="-1"/>
          <w:sz w:val="24"/>
        </w:rPr>
        <w:t>of</w:t>
      </w:r>
      <w:r>
        <w:rPr>
          <w:spacing w:val="-14"/>
          <w:sz w:val="24"/>
        </w:rPr>
        <w:t xml:space="preserve"> </w:t>
      </w:r>
      <w:r>
        <w:rPr>
          <w:spacing w:val="-1"/>
          <w:sz w:val="24"/>
        </w:rPr>
        <w:t>counters</w:t>
      </w:r>
      <w:r>
        <w:rPr>
          <w:spacing w:val="-8"/>
          <w:sz w:val="24"/>
        </w:rPr>
        <w:t xml:space="preserve"> </w:t>
      </w:r>
      <w:r>
        <w:rPr>
          <w:sz w:val="24"/>
        </w:rPr>
        <w:t>using</w:t>
      </w:r>
      <w:r>
        <w:rPr>
          <w:spacing w:val="-7"/>
          <w:sz w:val="24"/>
        </w:rPr>
        <w:t xml:space="preserve"> </w:t>
      </w:r>
      <w:r>
        <w:rPr>
          <w:sz w:val="24"/>
        </w:rPr>
        <w:t>block</w:t>
      </w:r>
      <w:r>
        <w:rPr>
          <w:spacing w:val="-6"/>
          <w:sz w:val="24"/>
        </w:rPr>
        <w:t xml:space="preserve"> </w:t>
      </w:r>
      <w:r>
        <w:rPr>
          <w:sz w:val="24"/>
        </w:rPr>
        <w:t>diagram</w:t>
      </w:r>
      <w:r>
        <w:rPr>
          <w:spacing w:val="-15"/>
          <w:sz w:val="24"/>
        </w:rPr>
        <w:t xml:space="preserve"> </w:t>
      </w:r>
      <w:r>
        <w:rPr>
          <w:sz w:val="24"/>
        </w:rPr>
        <w:t>(Asynchronous,</w:t>
      </w:r>
      <w:r>
        <w:rPr>
          <w:spacing w:val="-57"/>
          <w:sz w:val="24"/>
        </w:rPr>
        <w:t xml:space="preserve"> </w:t>
      </w:r>
      <w:r>
        <w:rPr>
          <w:sz w:val="24"/>
        </w:rPr>
        <w:t>synchronous).</w:t>
      </w:r>
    </w:p>
    <w:p w:rsidR="004A2750" w:rsidRDefault="004A2750" w:rsidP="00617A6F">
      <w:pPr>
        <w:pStyle w:val="ListParagraph"/>
        <w:numPr>
          <w:ilvl w:val="1"/>
          <w:numId w:val="178"/>
        </w:numPr>
        <w:tabs>
          <w:tab w:val="left" w:pos="1960"/>
          <w:tab w:val="left" w:pos="1961"/>
        </w:tabs>
        <w:spacing w:before="0" w:line="276" w:lineRule="exact"/>
        <w:rPr>
          <w:sz w:val="24"/>
        </w:rPr>
      </w:pPr>
      <w:r>
        <w:rPr>
          <w:sz w:val="24"/>
        </w:rPr>
        <w:t>Explain</w:t>
      </w:r>
      <w:r>
        <w:rPr>
          <w:spacing w:val="-11"/>
          <w:sz w:val="24"/>
        </w:rPr>
        <w:t xml:space="preserve"> </w:t>
      </w:r>
      <w:r>
        <w:rPr>
          <w:sz w:val="24"/>
        </w:rPr>
        <w:t>working</w:t>
      </w:r>
      <w:r>
        <w:rPr>
          <w:spacing w:val="-7"/>
          <w:sz w:val="24"/>
        </w:rPr>
        <w:t xml:space="preserve"> </w:t>
      </w:r>
      <w:r>
        <w:rPr>
          <w:sz w:val="24"/>
        </w:rPr>
        <w:t>2-BIT,</w:t>
      </w:r>
      <w:r>
        <w:rPr>
          <w:spacing w:val="-5"/>
          <w:sz w:val="24"/>
        </w:rPr>
        <w:t xml:space="preserve"> </w:t>
      </w:r>
      <w:r>
        <w:rPr>
          <w:sz w:val="24"/>
        </w:rPr>
        <w:t>3-BIT,</w:t>
      </w:r>
      <w:r>
        <w:rPr>
          <w:spacing w:val="-5"/>
          <w:sz w:val="24"/>
        </w:rPr>
        <w:t xml:space="preserve"> </w:t>
      </w:r>
      <w:r>
        <w:rPr>
          <w:sz w:val="24"/>
        </w:rPr>
        <w:t>Decade</w:t>
      </w:r>
      <w:r>
        <w:rPr>
          <w:spacing w:val="-7"/>
          <w:sz w:val="24"/>
        </w:rPr>
        <w:t xml:space="preserve"> </w:t>
      </w:r>
      <w:r>
        <w:rPr>
          <w:sz w:val="24"/>
        </w:rPr>
        <w:t>Asynchronous</w:t>
      </w:r>
      <w:r>
        <w:rPr>
          <w:spacing w:val="-9"/>
          <w:sz w:val="24"/>
        </w:rPr>
        <w:t xml:space="preserve"> </w:t>
      </w:r>
      <w:r>
        <w:rPr>
          <w:sz w:val="24"/>
        </w:rPr>
        <w:t>Counters.</w:t>
      </w:r>
    </w:p>
    <w:p w:rsidR="004A2750" w:rsidRDefault="004A2750" w:rsidP="00617A6F">
      <w:pPr>
        <w:pStyle w:val="ListParagraph"/>
        <w:numPr>
          <w:ilvl w:val="1"/>
          <w:numId w:val="178"/>
        </w:numPr>
        <w:tabs>
          <w:tab w:val="left" w:pos="1960"/>
          <w:tab w:val="left" w:pos="1961"/>
        </w:tabs>
        <w:spacing w:before="3"/>
        <w:rPr>
          <w:sz w:val="24"/>
        </w:rPr>
      </w:pPr>
      <w:r>
        <w:rPr>
          <w:sz w:val="24"/>
        </w:rPr>
        <w:t>Explain</w:t>
      </w:r>
      <w:r>
        <w:rPr>
          <w:spacing w:val="-9"/>
          <w:sz w:val="24"/>
        </w:rPr>
        <w:t xml:space="preserve"> </w:t>
      </w:r>
      <w:r>
        <w:rPr>
          <w:sz w:val="24"/>
        </w:rPr>
        <w:t>working</w:t>
      </w:r>
      <w:r>
        <w:rPr>
          <w:spacing w:val="-4"/>
          <w:sz w:val="24"/>
        </w:rPr>
        <w:t xml:space="preserve"> </w:t>
      </w:r>
      <w:r>
        <w:rPr>
          <w:sz w:val="24"/>
        </w:rPr>
        <w:t>of</w:t>
      </w:r>
      <w:r>
        <w:rPr>
          <w:spacing w:val="-11"/>
          <w:sz w:val="24"/>
        </w:rPr>
        <w:t xml:space="preserve"> </w:t>
      </w:r>
      <w:r>
        <w:rPr>
          <w:sz w:val="24"/>
        </w:rPr>
        <w:t>2-BIT,</w:t>
      </w:r>
      <w:r>
        <w:rPr>
          <w:spacing w:val="-3"/>
          <w:sz w:val="24"/>
        </w:rPr>
        <w:t xml:space="preserve"> </w:t>
      </w:r>
      <w:r>
        <w:rPr>
          <w:sz w:val="24"/>
        </w:rPr>
        <w:t>3-BIT,</w:t>
      </w:r>
      <w:r>
        <w:rPr>
          <w:spacing w:val="-2"/>
          <w:sz w:val="24"/>
        </w:rPr>
        <w:t xml:space="preserve"> </w:t>
      </w:r>
      <w:r>
        <w:rPr>
          <w:sz w:val="24"/>
        </w:rPr>
        <w:t>Decade</w:t>
      </w:r>
      <w:r>
        <w:rPr>
          <w:spacing w:val="-5"/>
          <w:sz w:val="24"/>
        </w:rPr>
        <w:t xml:space="preserve"> </w:t>
      </w:r>
      <w:r>
        <w:rPr>
          <w:sz w:val="24"/>
        </w:rPr>
        <w:t>Synchronous</w:t>
      </w:r>
      <w:r>
        <w:rPr>
          <w:spacing w:val="-6"/>
          <w:sz w:val="24"/>
        </w:rPr>
        <w:t xml:space="preserve"> </w:t>
      </w:r>
      <w:r>
        <w:rPr>
          <w:sz w:val="24"/>
        </w:rPr>
        <w:t>Counters.</w:t>
      </w:r>
    </w:p>
    <w:p w:rsidR="004A2750" w:rsidRDefault="004A2750" w:rsidP="004A2750">
      <w:pPr>
        <w:pStyle w:val="BodyText"/>
        <w:spacing w:before="9"/>
        <w:ind w:left="0" w:firstLine="0"/>
      </w:pPr>
    </w:p>
    <w:p w:rsidR="004A2750" w:rsidRDefault="004A2750" w:rsidP="00617A6F">
      <w:pPr>
        <w:pStyle w:val="Heading2"/>
        <w:numPr>
          <w:ilvl w:val="0"/>
          <w:numId w:val="178"/>
        </w:numPr>
        <w:tabs>
          <w:tab w:val="left" w:pos="1240"/>
          <w:tab w:val="left" w:pos="1241"/>
        </w:tabs>
        <w:spacing w:line="275" w:lineRule="exact"/>
      </w:pPr>
      <w:proofErr w:type="gramStart"/>
      <w:r>
        <w:t>KNOWS VARIOUS TYPES</w:t>
      </w:r>
      <w:r>
        <w:rPr>
          <w:spacing w:val="1"/>
        </w:rPr>
        <w:t xml:space="preserve"> </w:t>
      </w:r>
      <w:r>
        <w:t>OF</w:t>
      </w:r>
      <w:r>
        <w:rPr>
          <w:spacing w:val="-2"/>
        </w:rPr>
        <w:t xml:space="preserve"> </w:t>
      </w:r>
      <w:r>
        <w:t>MEMORIES.</w:t>
      </w:r>
      <w:proofErr w:type="gramEnd"/>
    </w:p>
    <w:p w:rsidR="004A2750" w:rsidRDefault="004A2750" w:rsidP="00617A6F">
      <w:pPr>
        <w:pStyle w:val="ListParagraph"/>
        <w:numPr>
          <w:ilvl w:val="1"/>
          <w:numId w:val="178"/>
        </w:numPr>
        <w:tabs>
          <w:tab w:val="left" w:pos="1960"/>
          <w:tab w:val="left" w:pos="1961"/>
        </w:tabs>
        <w:spacing w:before="0" w:line="275" w:lineRule="exact"/>
        <w:rPr>
          <w:sz w:val="24"/>
        </w:rPr>
      </w:pPr>
      <w:r>
        <w:rPr>
          <w:sz w:val="24"/>
        </w:rPr>
        <w:t>Define</w:t>
      </w:r>
      <w:r>
        <w:rPr>
          <w:spacing w:val="-9"/>
          <w:sz w:val="24"/>
        </w:rPr>
        <w:t xml:space="preserve"> </w:t>
      </w:r>
      <w:r>
        <w:rPr>
          <w:sz w:val="24"/>
        </w:rPr>
        <w:t>various</w:t>
      </w:r>
      <w:r>
        <w:rPr>
          <w:spacing w:val="-10"/>
          <w:sz w:val="24"/>
        </w:rPr>
        <w:t xml:space="preserve"> </w:t>
      </w:r>
      <w:r>
        <w:rPr>
          <w:sz w:val="24"/>
        </w:rPr>
        <w:t>types</w:t>
      </w:r>
      <w:r>
        <w:rPr>
          <w:spacing w:val="-10"/>
          <w:sz w:val="24"/>
        </w:rPr>
        <w:t xml:space="preserve"> </w:t>
      </w:r>
      <w:r>
        <w:rPr>
          <w:sz w:val="24"/>
        </w:rPr>
        <w:t>of</w:t>
      </w:r>
      <w:r>
        <w:rPr>
          <w:spacing w:val="-15"/>
          <w:sz w:val="24"/>
        </w:rPr>
        <w:t xml:space="preserve"> </w:t>
      </w:r>
      <w:r>
        <w:rPr>
          <w:sz w:val="24"/>
        </w:rPr>
        <w:t>memories:</w:t>
      </w:r>
      <w:r>
        <w:rPr>
          <w:spacing w:val="-8"/>
          <w:sz w:val="24"/>
        </w:rPr>
        <w:t xml:space="preserve"> </w:t>
      </w:r>
      <w:r>
        <w:rPr>
          <w:sz w:val="24"/>
        </w:rPr>
        <w:t>ROM,</w:t>
      </w:r>
      <w:r>
        <w:rPr>
          <w:spacing w:val="-6"/>
          <w:sz w:val="24"/>
        </w:rPr>
        <w:t xml:space="preserve"> </w:t>
      </w:r>
      <w:r>
        <w:rPr>
          <w:sz w:val="24"/>
        </w:rPr>
        <w:t>PRM,</w:t>
      </w:r>
      <w:r>
        <w:rPr>
          <w:spacing w:val="-7"/>
          <w:sz w:val="24"/>
        </w:rPr>
        <w:t xml:space="preserve"> </w:t>
      </w:r>
      <w:r>
        <w:rPr>
          <w:sz w:val="24"/>
        </w:rPr>
        <w:t>EPROM,</w:t>
      </w:r>
      <w:r>
        <w:rPr>
          <w:spacing w:val="-6"/>
          <w:sz w:val="24"/>
        </w:rPr>
        <w:t xml:space="preserve"> </w:t>
      </w:r>
      <w:proofErr w:type="gramStart"/>
      <w:r>
        <w:rPr>
          <w:sz w:val="24"/>
        </w:rPr>
        <w:t>RAM</w:t>
      </w:r>
      <w:proofErr w:type="gramEnd"/>
      <w:r>
        <w:rPr>
          <w:sz w:val="24"/>
        </w:rPr>
        <w:t>.</w:t>
      </w:r>
    </w:p>
    <w:p w:rsidR="004A2750" w:rsidRDefault="004A2750" w:rsidP="00617A6F">
      <w:pPr>
        <w:pStyle w:val="ListParagraph"/>
        <w:numPr>
          <w:ilvl w:val="1"/>
          <w:numId w:val="178"/>
        </w:numPr>
        <w:tabs>
          <w:tab w:val="left" w:pos="1960"/>
          <w:tab w:val="left" w:pos="1961"/>
        </w:tabs>
        <w:spacing w:before="3"/>
        <w:rPr>
          <w:sz w:val="24"/>
        </w:rPr>
      </w:pPr>
      <w:r>
        <w:rPr>
          <w:spacing w:val="-1"/>
          <w:sz w:val="24"/>
        </w:rPr>
        <w:t>State</w:t>
      </w:r>
      <w:r>
        <w:rPr>
          <w:spacing w:val="-7"/>
          <w:sz w:val="24"/>
        </w:rPr>
        <w:t xml:space="preserve"> </w:t>
      </w:r>
      <w:r>
        <w:rPr>
          <w:sz w:val="24"/>
        </w:rPr>
        <w:t>memory</w:t>
      </w:r>
      <w:r>
        <w:rPr>
          <w:spacing w:val="-15"/>
          <w:sz w:val="24"/>
        </w:rPr>
        <w:t xml:space="preserve"> </w:t>
      </w:r>
      <w:r>
        <w:rPr>
          <w:sz w:val="24"/>
        </w:rPr>
        <w:t>of</w:t>
      </w:r>
      <w:r>
        <w:rPr>
          <w:spacing w:val="-13"/>
          <w:sz w:val="24"/>
        </w:rPr>
        <w:t xml:space="preserve"> </w:t>
      </w:r>
      <w:r>
        <w:rPr>
          <w:sz w:val="24"/>
        </w:rPr>
        <w:t>common</w:t>
      </w:r>
      <w:r>
        <w:rPr>
          <w:spacing w:val="-10"/>
          <w:sz w:val="24"/>
        </w:rPr>
        <w:t xml:space="preserve"> </w:t>
      </w:r>
      <w:r>
        <w:rPr>
          <w:sz w:val="24"/>
        </w:rPr>
        <w:t>memory</w:t>
      </w:r>
      <w:r>
        <w:rPr>
          <w:spacing w:val="-15"/>
          <w:sz w:val="24"/>
        </w:rPr>
        <w:t xml:space="preserve"> </w:t>
      </w:r>
      <w:r>
        <w:rPr>
          <w:sz w:val="24"/>
        </w:rPr>
        <w:t>devices</w:t>
      </w:r>
      <w:r>
        <w:rPr>
          <w:spacing w:val="-7"/>
          <w:sz w:val="24"/>
        </w:rPr>
        <w:t xml:space="preserve"> </w:t>
      </w:r>
      <w:r>
        <w:rPr>
          <w:sz w:val="24"/>
        </w:rPr>
        <w:t>in</w:t>
      </w:r>
      <w:r>
        <w:rPr>
          <w:spacing w:val="-10"/>
          <w:sz w:val="24"/>
        </w:rPr>
        <w:t xml:space="preserve"> </w:t>
      </w:r>
      <w:r>
        <w:rPr>
          <w:sz w:val="24"/>
        </w:rPr>
        <w:t>KB,</w:t>
      </w:r>
      <w:r>
        <w:rPr>
          <w:spacing w:val="-4"/>
          <w:sz w:val="24"/>
        </w:rPr>
        <w:t xml:space="preserve"> </w:t>
      </w:r>
      <w:r>
        <w:rPr>
          <w:sz w:val="24"/>
        </w:rPr>
        <w:t>MB.</w:t>
      </w:r>
    </w:p>
    <w:p w:rsidR="004A2750" w:rsidRDefault="004A2750" w:rsidP="00617A6F">
      <w:pPr>
        <w:pStyle w:val="ListParagraph"/>
        <w:numPr>
          <w:ilvl w:val="1"/>
          <w:numId w:val="178"/>
        </w:numPr>
        <w:tabs>
          <w:tab w:val="left" w:pos="1960"/>
          <w:tab w:val="left" w:pos="1961"/>
        </w:tabs>
        <w:spacing w:before="2"/>
        <w:rPr>
          <w:sz w:val="24"/>
        </w:rPr>
      </w:pPr>
      <w:r>
        <w:rPr>
          <w:spacing w:val="-1"/>
          <w:sz w:val="24"/>
        </w:rPr>
        <w:t>Know</w:t>
      </w:r>
      <w:r>
        <w:rPr>
          <w:spacing w:val="-7"/>
          <w:sz w:val="24"/>
        </w:rPr>
        <w:t xml:space="preserve"> </w:t>
      </w:r>
      <w:r>
        <w:rPr>
          <w:spacing w:val="-1"/>
          <w:sz w:val="24"/>
        </w:rPr>
        <w:t>the</w:t>
      </w:r>
      <w:r>
        <w:rPr>
          <w:spacing w:val="-7"/>
          <w:sz w:val="24"/>
        </w:rPr>
        <w:t xml:space="preserve"> </w:t>
      </w:r>
      <w:r>
        <w:rPr>
          <w:sz w:val="24"/>
        </w:rPr>
        <w:t>system</w:t>
      </w:r>
      <w:r>
        <w:rPr>
          <w:spacing w:val="-14"/>
          <w:sz w:val="24"/>
        </w:rPr>
        <w:t xml:space="preserve"> </w:t>
      </w:r>
      <w:r>
        <w:rPr>
          <w:sz w:val="24"/>
        </w:rPr>
        <w:t>of</w:t>
      </w:r>
      <w:r>
        <w:rPr>
          <w:spacing w:val="-13"/>
          <w:sz w:val="24"/>
        </w:rPr>
        <w:t xml:space="preserve"> </w:t>
      </w:r>
      <w:r>
        <w:rPr>
          <w:sz w:val="24"/>
        </w:rPr>
        <w:t>memory</w:t>
      </w:r>
      <w:r>
        <w:rPr>
          <w:spacing w:val="-14"/>
          <w:sz w:val="24"/>
        </w:rPr>
        <w:t xml:space="preserve"> </w:t>
      </w:r>
      <w:r>
        <w:rPr>
          <w:sz w:val="24"/>
        </w:rPr>
        <w:t>addressing.</w:t>
      </w:r>
    </w:p>
    <w:p w:rsidR="004A2750" w:rsidRDefault="004A2750" w:rsidP="004A2750">
      <w:pPr>
        <w:pStyle w:val="BodyText"/>
        <w:ind w:left="0" w:firstLine="0"/>
      </w:pPr>
    </w:p>
    <w:p w:rsidR="004A2750" w:rsidRDefault="004A2750" w:rsidP="00617A6F">
      <w:pPr>
        <w:pStyle w:val="Heading2"/>
        <w:numPr>
          <w:ilvl w:val="0"/>
          <w:numId w:val="178"/>
        </w:numPr>
        <w:tabs>
          <w:tab w:val="left" w:pos="1240"/>
          <w:tab w:val="left" w:pos="1241"/>
        </w:tabs>
        <w:spacing w:line="242" w:lineRule="auto"/>
        <w:ind w:right="1063"/>
      </w:pPr>
      <w:r>
        <w:t>UNDERSTAND</w:t>
      </w:r>
      <w:r>
        <w:rPr>
          <w:spacing w:val="-6"/>
        </w:rPr>
        <w:t xml:space="preserve"> </w:t>
      </w:r>
      <w:r>
        <w:t>INTERCONVERSION</w:t>
      </w:r>
      <w:r>
        <w:rPr>
          <w:spacing w:val="-4"/>
        </w:rPr>
        <w:t xml:space="preserve"> </w:t>
      </w:r>
      <w:r>
        <w:t>OF</w:t>
      </w:r>
      <w:r>
        <w:rPr>
          <w:spacing w:val="-7"/>
        </w:rPr>
        <w:t xml:space="preserve"> </w:t>
      </w:r>
      <w:r>
        <w:t>ANALOG</w:t>
      </w:r>
      <w:r>
        <w:rPr>
          <w:spacing w:val="-4"/>
        </w:rPr>
        <w:t xml:space="preserve"> </w:t>
      </w:r>
      <w:r>
        <w:t>AND</w:t>
      </w:r>
      <w:r>
        <w:rPr>
          <w:spacing w:val="-6"/>
        </w:rPr>
        <w:t xml:space="preserve"> </w:t>
      </w:r>
      <w:r>
        <w:t>DIGITAL</w:t>
      </w:r>
      <w:r>
        <w:rPr>
          <w:spacing w:val="-6"/>
        </w:rPr>
        <w:t xml:space="preserve"> </w:t>
      </w:r>
      <w:r>
        <w:t>SIGNALS,</w:t>
      </w:r>
      <w:r>
        <w:rPr>
          <w:spacing w:val="-57"/>
        </w:rPr>
        <w:t xml:space="preserve"> </w:t>
      </w:r>
      <w:r>
        <w:t>USING</w:t>
      </w:r>
      <w:r>
        <w:rPr>
          <w:spacing w:val="1"/>
        </w:rPr>
        <w:t xml:space="preserve"> </w:t>
      </w:r>
      <w:r>
        <w:t>BLOCK</w:t>
      </w:r>
      <w:r>
        <w:rPr>
          <w:spacing w:val="7"/>
        </w:rPr>
        <w:t xml:space="preserve"> </w:t>
      </w:r>
      <w:r>
        <w:t>DIAGRAMS.</w:t>
      </w:r>
    </w:p>
    <w:p w:rsidR="004A2750" w:rsidRDefault="004A2750" w:rsidP="00617A6F">
      <w:pPr>
        <w:pStyle w:val="ListParagraph"/>
        <w:numPr>
          <w:ilvl w:val="1"/>
          <w:numId w:val="178"/>
        </w:numPr>
        <w:tabs>
          <w:tab w:val="left" w:pos="1960"/>
          <w:tab w:val="left" w:pos="1961"/>
        </w:tabs>
        <w:spacing w:before="0" w:line="271" w:lineRule="exact"/>
        <w:rPr>
          <w:sz w:val="24"/>
        </w:rPr>
      </w:pPr>
      <w:r>
        <w:rPr>
          <w:sz w:val="24"/>
        </w:rPr>
        <w:t>State</w:t>
      </w:r>
      <w:r>
        <w:rPr>
          <w:spacing w:val="-4"/>
          <w:sz w:val="24"/>
        </w:rPr>
        <w:t xml:space="preserve"> </w:t>
      </w:r>
      <w:r>
        <w:rPr>
          <w:sz w:val="24"/>
        </w:rPr>
        <w:t>need</w:t>
      </w:r>
      <w:r>
        <w:rPr>
          <w:spacing w:val="-3"/>
          <w:sz w:val="24"/>
        </w:rPr>
        <w:t xml:space="preserve"> </w:t>
      </w:r>
      <w:r>
        <w:rPr>
          <w:sz w:val="24"/>
        </w:rPr>
        <w:t>for</w:t>
      </w:r>
      <w:r>
        <w:rPr>
          <w:spacing w:val="-2"/>
          <w:sz w:val="24"/>
        </w:rPr>
        <w:t xml:space="preserve"> </w:t>
      </w:r>
      <w:r>
        <w:rPr>
          <w:sz w:val="24"/>
        </w:rPr>
        <w:t>D/</w:t>
      </w:r>
      <w:proofErr w:type="gramStart"/>
      <w:r>
        <w:rPr>
          <w:sz w:val="24"/>
        </w:rPr>
        <w:t>A</w:t>
      </w:r>
      <w:r>
        <w:rPr>
          <w:spacing w:val="-9"/>
          <w:sz w:val="24"/>
        </w:rPr>
        <w:t xml:space="preserve"> </w:t>
      </w:r>
      <w:r>
        <w:rPr>
          <w:sz w:val="24"/>
        </w:rPr>
        <w:t>and</w:t>
      </w:r>
      <w:proofErr w:type="gramEnd"/>
      <w:r>
        <w:rPr>
          <w:spacing w:val="-3"/>
          <w:sz w:val="24"/>
        </w:rPr>
        <w:t xml:space="preserve"> </w:t>
      </w:r>
      <w:r>
        <w:rPr>
          <w:sz w:val="24"/>
        </w:rPr>
        <w:t>A/D</w:t>
      </w:r>
      <w:r>
        <w:rPr>
          <w:spacing w:val="-2"/>
          <w:sz w:val="24"/>
        </w:rPr>
        <w:t xml:space="preserve"> </w:t>
      </w:r>
      <w:r>
        <w:rPr>
          <w:sz w:val="24"/>
        </w:rPr>
        <w:t>conversion.</w:t>
      </w:r>
    </w:p>
    <w:p w:rsidR="004A2750" w:rsidRDefault="004A2750" w:rsidP="00617A6F">
      <w:pPr>
        <w:pStyle w:val="ListParagraph"/>
        <w:numPr>
          <w:ilvl w:val="1"/>
          <w:numId w:val="178"/>
        </w:numPr>
        <w:tabs>
          <w:tab w:val="left" w:pos="1960"/>
          <w:tab w:val="left" w:pos="1961"/>
        </w:tabs>
        <w:spacing w:before="3"/>
        <w:rPr>
          <w:sz w:val="24"/>
        </w:rPr>
      </w:pPr>
      <w:r>
        <w:rPr>
          <w:spacing w:val="-1"/>
          <w:sz w:val="24"/>
        </w:rPr>
        <w:t>Describe</w:t>
      </w:r>
      <w:r>
        <w:rPr>
          <w:spacing w:val="-6"/>
          <w:sz w:val="24"/>
        </w:rPr>
        <w:t xml:space="preserve"> </w:t>
      </w:r>
      <w:r>
        <w:rPr>
          <w:spacing w:val="-1"/>
          <w:sz w:val="24"/>
        </w:rPr>
        <w:t>the</w:t>
      </w:r>
      <w:r>
        <w:rPr>
          <w:spacing w:val="-6"/>
          <w:sz w:val="24"/>
        </w:rPr>
        <w:t xml:space="preserve"> </w:t>
      </w:r>
      <w:r>
        <w:rPr>
          <w:spacing w:val="-1"/>
          <w:sz w:val="24"/>
        </w:rPr>
        <w:t>system</w:t>
      </w:r>
      <w:r>
        <w:rPr>
          <w:spacing w:val="-13"/>
          <w:sz w:val="24"/>
        </w:rPr>
        <w:t xml:space="preserve"> </w:t>
      </w:r>
      <w:r>
        <w:rPr>
          <w:spacing w:val="-1"/>
          <w:sz w:val="24"/>
        </w:rPr>
        <w:t>of</w:t>
      </w:r>
      <w:r>
        <w:rPr>
          <w:spacing w:val="-13"/>
          <w:sz w:val="24"/>
        </w:rPr>
        <w:t xml:space="preserve"> </w:t>
      </w:r>
      <w:r>
        <w:rPr>
          <w:spacing w:val="-1"/>
          <w:sz w:val="24"/>
        </w:rPr>
        <w:t>D/A</w:t>
      </w:r>
      <w:r>
        <w:rPr>
          <w:spacing w:val="-10"/>
          <w:sz w:val="24"/>
        </w:rPr>
        <w:t xml:space="preserve"> </w:t>
      </w:r>
      <w:r>
        <w:rPr>
          <w:spacing w:val="-1"/>
          <w:sz w:val="24"/>
        </w:rPr>
        <w:t>conversion</w:t>
      </w:r>
      <w:r>
        <w:rPr>
          <w:spacing w:val="-10"/>
          <w:sz w:val="24"/>
        </w:rPr>
        <w:t xml:space="preserve"> </w:t>
      </w:r>
      <w:r>
        <w:rPr>
          <w:sz w:val="24"/>
        </w:rPr>
        <w:t>using</w:t>
      </w:r>
      <w:r>
        <w:rPr>
          <w:spacing w:val="-5"/>
          <w:sz w:val="24"/>
        </w:rPr>
        <w:t xml:space="preserve"> </w:t>
      </w:r>
      <w:r>
        <w:rPr>
          <w:sz w:val="24"/>
        </w:rPr>
        <w:t>block</w:t>
      </w:r>
      <w:r>
        <w:rPr>
          <w:spacing w:val="-5"/>
          <w:sz w:val="24"/>
        </w:rPr>
        <w:t xml:space="preserve"> </w:t>
      </w:r>
      <w:r>
        <w:rPr>
          <w:sz w:val="24"/>
        </w:rPr>
        <w:t>diagram.</w:t>
      </w:r>
    </w:p>
    <w:p w:rsidR="004A2750" w:rsidRDefault="004A2750" w:rsidP="00617A6F">
      <w:pPr>
        <w:pStyle w:val="ListParagraph"/>
        <w:numPr>
          <w:ilvl w:val="1"/>
          <w:numId w:val="178"/>
        </w:numPr>
        <w:tabs>
          <w:tab w:val="left" w:pos="1960"/>
          <w:tab w:val="left" w:pos="1961"/>
        </w:tabs>
        <w:spacing w:before="3"/>
        <w:rPr>
          <w:sz w:val="24"/>
        </w:rPr>
      </w:pPr>
      <w:r>
        <w:rPr>
          <w:spacing w:val="-1"/>
          <w:sz w:val="24"/>
        </w:rPr>
        <w:t>Explain</w:t>
      </w:r>
      <w:r>
        <w:rPr>
          <w:spacing w:val="-11"/>
          <w:sz w:val="24"/>
        </w:rPr>
        <w:t xml:space="preserve"> </w:t>
      </w:r>
      <w:r>
        <w:rPr>
          <w:spacing w:val="-1"/>
          <w:sz w:val="24"/>
        </w:rPr>
        <w:t>the</w:t>
      </w:r>
      <w:r>
        <w:rPr>
          <w:spacing w:val="-6"/>
          <w:sz w:val="24"/>
        </w:rPr>
        <w:t xml:space="preserve"> </w:t>
      </w:r>
      <w:r>
        <w:rPr>
          <w:spacing w:val="-1"/>
          <w:sz w:val="24"/>
        </w:rPr>
        <w:t>system</w:t>
      </w:r>
      <w:r>
        <w:rPr>
          <w:spacing w:val="-14"/>
          <w:sz w:val="24"/>
        </w:rPr>
        <w:t xml:space="preserve"> </w:t>
      </w:r>
      <w:r>
        <w:rPr>
          <w:spacing w:val="-1"/>
          <w:sz w:val="24"/>
        </w:rPr>
        <w:t>of</w:t>
      </w:r>
      <w:r>
        <w:rPr>
          <w:spacing w:val="-13"/>
          <w:sz w:val="24"/>
        </w:rPr>
        <w:t xml:space="preserve"> </w:t>
      </w:r>
      <w:r>
        <w:rPr>
          <w:spacing w:val="-1"/>
          <w:sz w:val="24"/>
        </w:rPr>
        <w:t>A/D</w:t>
      </w:r>
      <w:r>
        <w:rPr>
          <w:spacing w:val="-5"/>
          <w:sz w:val="24"/>
        </w:rPr>
        <w:t xml:space="preserve"> </w:t>
      </w:r>
      <w:r>
        <w:rPr>
          <w:spacing w:val="-1"/>
          <w:sz w:val="24"/>
        </w:rPr>
        <w:t>conversion,</w:t>
      </w:r>
      <w:r>
        <w:rPr>
          <w:spacing w:val="-4"/>
          <w:sz w:val="24"/>
        </w:rPr>
        <w:t xml:space="preserve"> </w:t>
      </w:r>
      <w:r>
        <w:rPr>
          <w:spacing w:val="-1"/>
          <w:sz w:val="24"/>
        </w:rPr>
        <w:t>using</w:t>
      </w:r>
      <w:r>
        <w:rPr>
          <w:spacing w:val="-6"/>
          <w:sz w:val="24"/>
        </w:rPr>
        <w:t xml:space="preserve"> </w:t>
      </w:r>
      <w:r>
        <w:rPr>
          <w:spacing w:val="-1"/>
          <w:sz w:val="24"/>
        </w:rPr>
        <w:t>block</w:t>
      </w:r>
      <w:r>
        <w:rPr>
          <w:spacing w:val="-6"/>
          <w:sz w:val="24"/>
        </w:rPr>
        <w:t xml:space="preserve"> </w:t>
      </w:r>
      <w:r>
        <w:rPr>
          <w:sz w:val="24"/>
        </w:rPr>
        <w:t>diagram.</w:t>
      </w:r>
    </w:p>
    <w:p w:rsidR="004A2750" w:rsidRDefault="004A2750" w:rsidP="00617A6F">
      <w:pPr>
        <w:pStyle w:val="ListParagraph"/>
        <w:numPr>
          <w:ilvl w:val="1"/>
          <w:numId w:val="178"/>
        </w:numPr>
        <w:tabs>
          <w:tab w:val="left" w:pos="1960"/>
          <w:tab w:val="left" w:pos="1961"/>
        </w:tabs>
        <w:spacing w:before="2" w:line="242" w:lineRule="auto"/>
        <w:ind w:right="942"/>
        <w:rPr>
          <w:sz w:val="24"/>
        </w:rPr>
      </w:pPr>
      <w:r>
        <w:rPr>
          <w:sz w:val="24"/>
        </w:rPr>
        <w:t>Give</w:t>
      </w:r>
      <w:r>
        <w:rPr>
          <w:spacing w:val="-8"/>
          <w:sz w:val="24"/>
        </w:rPr>
        <w:t xml:space="preserve"> </w:t>
      </w:r>
      <w:r>
        <w:rPr>
          <w:sz w:val="24"/>
        </w:rPr>
        <w:t>example</w:t>
      </w:r>
      <w:r>
        <w:rPr>
          <w:spacing w:val="-8"/>
          <w:sz w:val="24"/>
        </w:rPr>
        <w:t xml:space="preserve"> </w:t>
      </w:r>
      <w:r>
        <w:rPr>
          <w:sz w:val="24"/>
        </w:rPr>
        <w:t>of</w:t>
      </w:r>
      <w:r>
        <w:rPr>
          <w:spacing w:val="-14"/>
          <w:sz w:val="24"/>
        </w:rPr>
        <w:t xml:space="preserve"> </w:t>
      </w:r>
      <w:r>
        <w:rPr>
          <w:sz w:val="24"/>
        </w:rPr>
        <w:t>a</w:t>
      </w:r>
      <w:r>
        <w:rPr>
          <w:spacing w:val="-8"/>
          <w:sz w:val="24"/>
        </w:rPr>
        <w:t xml:space="preserve"> </w:t>
      </w:r>
      <w:r>
        <w:rPr>
          <w:sz w:val="24"/>
        </w:rPr>
        <w:t>simple</w:t>
      </w:r>
      <w:r>
        <w:rPr>
          <w:spacing w:val="-8"/>
          <w:sz w:val="24"/>
        </w:rPr>
        <w:t xml:space="preserve"> </w:t>
      </w:r>
      <w:r>
        <w:rPr>
          <w:sz w:val="24"/>
        </w:rPr>
        <w:t>system</w:t>
      </w:r>
      <w:r>
        <w:rPr>
          <w:spacing w:val="-15"/>
          <w:sz w:val="24"/>
        </w:rPr>
        <w:t xml:space="preserve"> </w:t>
      </w:r>
      <w:r>
        <w:rPr>
          <w:sz w:val="24"/>
        </w:rPr>
        <w:t>from</w:t>
      </w:r>
      <w:r>
        <w:rPr>
          <w:spacing w:val="-14"/>
          <w:sz w:val="24"/>
        </w:rPr>
        <w:t xml:space="preserve"> </w:t>
      </w:r>
      <w:r>
        <w:rPr>
          <w:sz w:val="24"/>
        </w:rPr>
        <w:t>analog</w:t>
      </w:r>
      <w:r>
        <w:rPr>
          <w:spacing w:val="-7"/>
          <w:sz w:val="24"/>
        </w:rPr>
        <w:t xml:space="preserve"> </w:t>
      </w:r>
      <w:r>
        <w:rPr>
          <w:sz w:val="24"/>
        </w:rPr>
        <w:t>input</w:t>
      </w:r>
      <w:r>
        <w:rPr>
          <w:spacing w:val="-3"/>
          <w:sz w:val="24"/>
        </w:rPr>
        <w:t xml:space="preserve"> </w:t>
      </w:r>
      <w:r>
        <w:rPr>
          <w:sz w:val="24"/>
        </w:rPr>
        <w:t>to</w:t>
      </w:r>
      <w:r>
        <w:rPr>
          <w:spacing w:val="-4"/>
          <w:sz w:val="24"/>
        </w:rPr>
        <w:t xml:space="preserve"> </w:t>
      </w:r>
      <w:r>
        <w:rPr>
          <w:sz w:val="24"/>
        </w:rPr>
        <w:t>analog</w:t>
      </w:r>
      <w:r>
        <w:rPr>
          <w:spacing w:val="-7"/>
          <w:sz w:val="24"/>
        </w:rPr>
        <w:t xml:space="preserve"> </w:t>
      </w:r>
      <w:r>
        <w:rPr>
          <w:sz w:val="24"/>
        </w:rPr>
        <w:t>output,</w:t>
      </w:r>
      <w:r>
        <w:rPr>
          <w:spacing w:val="-5"/>
          <w:sz w:val="24"/>
        </w:rPr>
        <w:t xml:space="preserve"> </w:t>
      </w:r>
      <w:r>
        <w:rPr>
          <w:sz w:val="24"/>
        </w:rPr>
        <w:t>using</w:t>
      </w:r>
      <w:r>
        <w:rPr>
          <w:spacing w:val="-7"/>
          <w:sz w:val="24"/>
        </w:rPr>
        <w:t xml:space="preserve"> </w:t>
      </w:r>
      <w:r>
        <w:rPr>
          <w:sz w:val="24"/>
        </w:rPr>
        <w:t>A/D</w:t>
      </w:r>
      <w:r>
        <w:rPr>
          <w:spacing w:val="-7"/>
          <w:sz w:val="24"/>
        </w:rPr>
        <w:t xml:space="preserve"> </w:t>
      </w:r>
      <w:r>
        <w:rPr>
          <w:sz w:val="24"/>
        </w:rPr>
        <w:t>&amp;</w:t>
      </w:r>
      <w:r>
        <w:rPr>
          <w:spacing w:val="-57"/>
          <w:sz w:val="24"/>
        </w:rPr>
        <w:t xml:space="preserve"> </w:t>
      </w:r>
      <w:r>
        <w:rPr>
          <w:sz w:val="24"/>
        </w:rPr>
        <w:t>D/A</w:t>
      </w:r>
      <w:r>
        <w:rPr>
          <w:spacing w:val="-5"/>
          <w:sz w:val="24"/>
        </w:rPr>
        <w:t xml:space="preserve"> </w:t>
      </w:r>
      <w:r>
        <w:rPr>
          <w:sz w:val="24"/>
        </w:rPr>
        <w:t>converters.</w:t>
      </w:r>
    </w:p>
    <w:p w:rsidR="004A2750" w:rsidRDefault="004A2750" w:rsidP="004A2750">
      <w:pPr>
        <w:spacing w:line="242" w:lineRule="auto"/>
        <w:rPr>
          <w:sz w:val="24"/>
        </w:rPr>
        <w:sectPr w:rsidR="004A2750">
          <w:pgSz w:w="12240" w:h="15840"/>
          <w:pgMar w:top="1500" w:right="560" w:bottom="280" w:left="920" w:header="720" w:footer="720" w:gutter="0"/>
          <w:cols w:space="720"/>
        </w:sectPr>
      </w:pPr>
    </w:p>
    <w:p w:rsidR="004A2750" w:rsidRDefault="004A2750" w:rsidP="004A2750">
      <w:pPr>
        <w:pStyle w:val="BodyText"/>
        <w:ind w:left="0" w:firstLine="0"/>
      </w:pPr>
    </w:p>
    <w:p w:rsidR="004A2750" w:rsidRDefault="004A2750" w:rsidP="004A2750">
      <w:pPr>
        <w:pStyle w:val="BodyText"/>
        <w:spacing w:before="9"/>
        <w:ind w:left="0" w:firstLine="0"/>
      </w:pPr>
    </w:p>
    <w:p w:rsidR="004A2750" w:rsidRDefault="004A2750" w:rsidP="004A2750">
      <w:pPr>
        <w:pStyle w:val="Heading2"/>
        <w:spacing w:before="1" w:line="240" w:lineRule="auto"/>
        <w:ind w:left="1638" w:right="1998"/>
        <w:jc w:val="center"/>
      </w:pPr>
      <w:r>
        <w:t>ET-282-DIGITAL</w:t>
      </w:r>
      <w:r>
        <w:rPr>
          <w:spacing w:val="-7"/>
        </w:rPr>
        <w:t xml:space="preserve"> </w:t>
      </w:r>
      <w:r>
        <w:t>LOGIC</w:t>
      </w:r>
      <w:r>
        <w:rPr>
          <w:spacing w:val="-5"/>
        </w:rPr>
        <w:t xml:space="preserve"> </w:t>
      </w:r>
      <w:r>
        <w:t>DESIGN</w:t>
      </w:r>
    </w:p>
    <w:p w:rsidR="004A2750" w:rsidRDefault="004A2750" w:rsidP="004A2750">
      <w:pPr>
        <w:spacing w:before="185"/>
        <w:ind w:left="520"/>
        <w:rPr>
          <w:b/>
          <w:sz w:val="24"/>
        </w:rPr>
      </w:pPr>
      <w:r>
        <w:rPr>
          <w:b/>
          <w:sz w:val="24"/>
        </w:rPr>
        <w:t>LIST</w:t>
      </w:r>
      <w:r>
        <w:rPr>
          <w:b/>
          <w:spacing w:val="-6"/>
          <w:sz w:val="24"/>
        </w:rPr>
        <w:t xml:space="preserve"> </w:t>
      </w:r>
      <w:r>
        <w:rPr>
          <w:b/>
          <w:sz w:val="24"/>
        </w:rPr>
        <w:t>OF</w:t>
      </w:r>
      <w:r>
        <w:rPr>
          <w:b/>
          <w:spacing w:val="-5"/>
          <w:sz w:val="24"/>
        </w:rPr>
        <w:t xml:space="preserve"> </w:t>
      </w:r>
      <w:r>
        <w:rPr>
          <w:b/>
          <w:sz w:val="24"/>
        </w:rPr>
        <w:t>PRACTICALS</w:t>
      </w:r>
    </w:p>
    <w:p w:rsidR="004A2750" w:rsidRDefault="004A2750" w:rsidP="00617A6F">
      <w:pPr>
        <w:pStyle w:val="ListParagraph"/>
        <w:numPr>
          <w:ilvl w:val="0"/>
          <w:numId w:val="177"/>
        </w:numPr>
        <w:tabs>
          <w:tab w:val="left" w:pos="1240"/>
          <w:tab w:val="left" w:pos="1241"/>
        </w:tabs>
        <w:spacing w:before="0" w:line="274" w:lineRule="exact"/>
        <w:rPr>
          <w:sz w:val="24"/>
        </w:rPr>
      </w:pPr>
      <w:r>
        <w:rPr>
          <w:sz w:val="24"/>
        </w:rPr>
        <w:t>Identify</w:t>
      </w:r>
      <w:r>
        <w:rPr>
          <w:spacing w:val="-14"/>
          <w:sz w:val="24"/>
        </w:rPr>
        <w:t xml:space="preserve"> </w:t>
      </w:r>
      <w:r>
        <w:rPr>
          <w:sz w:val="24"/>
        </w:rPr>
        <w:t>and</w:t>
      </w:r>
      <w:r>
        <w:rPr>
          <w:spacing w:val="-4"/>
          <w:sz w:val="24"/>
        </w:rPr>
        <w:t xml:space="preserve"> </w:t>
      </w:r>
      <w:r>
        <w:rPr>
          <w:sz w:val="24"/>
        </w:rPr>
        <w:t>verify</w:t>
      </w:r>
      <w:r>
        <w:rPr>
          <w:spacing w:val="-13"/>
          <w:sz w:val="24"/>
        </w:rPr>
        <w:t xml:space="preserve"> </w:t>
      </w:r>
      <w:r>
        <w:rPr>
          <w:sz w:val="24"/>
        </w:rPr>
        <w:t>truth</w:t>
      </w:r>
      <w:r>
        <w:rPr>
          <w:spacing w:val="-9"/>
          <w:sz w:val="24"/>
        </w:rPr>
        <w:t xml:space="preserve"> </w:t>
      </w:r>
      <w:r>
        <w:rPr>
          <w:sz w:val="24"/>
        </w:rPr>
        <w:t>tables</w:t>
      </w:r>
      <w:r>
        <w:rPr>
          <w:spacing w:val="-6"/>
          <w:sz w:val="24"/>
        </w:rPr>
        <w:t xml:space="preserve"> </w:t>
      </w:r>
      <w:r>
        <w:rPr>
          <w:sz w:val="24"/>
        </w:rPr>
        <w:t>for</w:t>
      </w:r>
      <w:r>
        <w:rPr>
          <w:spacing w:val="-3"/>
          <w:sz w:val="24"/>
        </w:rPr>
        <w:t xml:space="preserve"> </w:t>
      </w:r>
      <w:r>
        <w:rPr>
          <w:sz w:val="24"/>
        </w:rPr>
        <w:t>AND,</w:t>
      </w:r>
      <w:r>
        <w:rPr>
          <w:spacing w:val="-2"/>
          <w:sz w:val="24"/>
        </w:rPr>
        <w:t xml:space="preserve"> </w:t>
      </w:r>
      <w:r>
        <w:rPr>
          <w:sz w:val="24"/>
        </w:rPr>
        <w:t>OR,</w:t>
      </w:r>
      <w:r>
        <w:rPr>
          <w:spacing w:val="-3"/>
          <w:sz w:val="24"/>
        </w:rPr>
        <w:t xml:space="preserve"> </w:t>
      </w:r>
      <w:r>
        <w:rPr>
          <w:sz w:val="24"/>
        </w:rPr>
        <w:t>NOT</w:t>
      </w:r>
      <w:r>
        <w:rPr>
          <w:spacing w:val="-2"/>
          <w:sz w:val="24"/>
        </w:rPr>
        <w:t xml:space="preserve"> </w:t>
      </w:r>
      <w:r>
        <w:rPr>
          <w:sz w:val="24"/>
        </w:rPr>
        <w:t>Gates</w:t>
      </w:r>
      <w:r>
        <w:rPr>
          <w:spacing w:val="-6"/>
          <w:sz w:val="24"/>
        </w:rPr>
        <w:t xml:space="preserve"> </w:t>
      </w:r>
      <w:r>
        <w:rPr>
          <w:sz w:val="24"/>
        </w:rPr>
        <w:t>IC's</w:t>
      </w:r>
    </w:p>
    <w:p w:rsidR="004A2750" w:rsidRDefault="004A2750" w:rsidP="00617A6F">
      <w:pPr>
        <w:pStyle w:val="ListParagraph"/>
        <w:numPr>
          <w:ilvl w:val="0"/>
          <w:numId w:val="177"/>
        </w:numPr>
        <w:tabs>
          <w:tab w:val="left" w:pos="1240"/>
          <w:tab w:val="left" w:pos="1241"/>
        </w:tabs>
        <w:spacing w:before="2"/>
        <w:rPr>
          <w:sz w:val="24"/>
        </w:rPr>
      </w:pPr>
      <w:r>
        <w:rPr>
          <w:sz w:val="24"/>
        </w:rPr>
        <w:t>Identify</w:t>
      </w:r>
      <w:r>
        <w:rPr>
          <w:spacing w:val="-14"/>
          <w:sz w:val="24"/>
        </w:rPr>
        <w:t xml:space="preserve"> </w:t>
      </w:r>
      <w:r>
        <w:rPr>
          <w:sz w:val="24"/>
        </w:rPr>
        <w:t>and</w:t>
      </w:r>
      <w:r>
        <w:rPr>
          <w:spacing w:val="-4"/>
          <w:sz w:val="24"/>
        </w:rPr>
        <w:t xml:space="preserve"> </w:t>
      </w:r>
      <w:r>
        <w:rPr>
          <w:sz w:val="24"/>
        </w:rPr>
        <w:t>verify</w:t>
      </w:r>
      <w:r>
        <w:rPr>
          <w:spacing w:val="-13"/>
          <w:sz w:val="24"/>
        </w:rPr>
        <w:t xml:space="preserve"> </w:t>
      </w:r>
      <w:r>
        <w:rPr>
          <w:sz w:val="24"/>
        </w:rPr>
        <w:t>truth</w:t>
      </w:r>
      <w:r>
        <w:rPr>
          <w:spacing w:val="-9"/>
          <w:sz w:val="24"/>
        </w:rPr>
        <w:t xml:space="preserve"> </w:t>
      </w:r>
      <w:r>
        <w:rPr>
          <w:sz w:val="24"/>
        </w:rPr>
        <w:t>tables</w:t>
      </w:r>
      <w:r>
        <w:rPr>
          <w:spacing w:val="-6"/>
          <w:sz w:val="24"/>
        </w:rPr>
        <w:t xml:space="preserve"> </w:t>
      </w:r>
      <w:r>
        <w:rPr>
          <w:sz w:val="24"/>
        </w:rPr>
        <w:t>for</w:t>
      </w:r>
      <w:r>
        <w:rPr>
          <w:spacing w:val="-3"/>
          <w:sz w:val="24"/>
        </w:rPr>
        <w:t xml:space="preserve"> </w:t>
      </w:r>
      <w:r>
        <w:rPr>
          <w:sz w:val="24"/>
        </w:rPr>
        <w:t>NOR,</w:t>
      </w:r>
      <w:r>
        <w:rPr>
          <w:spacing w:val="-2"/>
          <w:sz w:val="24"/>
        </w:rPr>
        <w:t xml:space="preserve"> </w:t>
      </w:r>
      <w:r>
        <w:rPr>
          <w:sz w:val="24"/>
        </w:rPr>
        <w:t>NAND,</w:t>
      </w:r>
      <w:r>
        <w:rPr>
          <w:spacing w:val="-3"/>
          <w:sz w:val="24"/>
        </w:rPr>
        <w:t xml:space="preserve"> </w:t>
      </w:r>
      <w:r>
        <w:rPr>
          <w:sz w:val="24"/>
        </w:rPr>
        <w:t>XOR,</w:t>
      </w:r>
      <w:r>
        <w:rPr>
          <w:spacing w:val="-2"/>
          <w:sz w:val="24"/>
        </w:rPr>
        <w:t xml:space="preserve"> </w:t>
      </w:r>
      <w:r>
        <w:rPr>
          <w:sz w:val="24"/>
        </w:rPr>
        <w:t>XNOR,</w:t>
      </w:r>
      <w:r>
        <w:rPr>
          <w:spacing w:val="-2"/>
          <w:sz w:val="24"/>
        </w:rPr>
        <w:t xml:space="preserve"> </w:t>
      </w:r>
      <w:r>
        <w:rPr>
          <w:sz w:val="24"/>
        </w:rPr>
        <w:t>Gates</w:t>
      </w:r>
      <w:r>
        <w:rPr>
          <w:spacing w:val="-6"/>
          <w:sz w:val="24"/>
        </w:rPr>
        <w:t xml:space="preserve"> </w:t>
      </w:r>
      <w:r>
        <w:rPr>
          <w:sz w:val="24"/>
        </w:rPr>
        <w:t>IC's</w:t>
      </w:r>
    </w:p>
    <w:p w:rsidR="004A2750" w:rsidRDefault="004A2750" w:rsidP="00617A6F">
      <w:pPr>
        <w:pStyle w:val="ListParagraph"/>
        <w:numPr>
          <w:ilvl w:val="0"/>
          <w:numId w:val="177"/>
        </w:numPr>
        <w:tabs>
          <w:tab w:val="left" w:pos="1240"/>
          <w:tab w:val="left" w:pos="1241"/>
        </w:tabs>
        <w:spacing w:before="3"/>
        <w:rPr>
          <w:sz w:val="24"/>
        </w:rPr>
      </w:pPr>
      <w:r>
        <w:rPr>
          <w:sz w:val="24"/>
        </w:rPr>
        <w:t>Construct and</w:t>
      </w:r>
      <w:r>
        <w:rPr>
          <w:spacing w:val="-4"/>
          <w:sz w:val="24"/>
        </w:rPr>
        <w:t xml:space="preserve"> </w:t>
      </w:r>
      <w:r>
        <w:rPr>
          <w:sz w:val="24"/>
        </w:rPr>
        <w:t>verify</w:t>
      </w:r>
      <w:r>
        <w:rPr>
          <w:spacing w:val="-13"/>
          <w:sz w:val="24"/>
        </w:rPr>
        <w:t xml:space="preserve"> </w:t>
      </w:r>
      <w:r>
        <w:rPr>
          <w:sz w:val="24"/>
        </w:rPr>
        <w:t>truth</w:t>
      </w:r>
      <w:r>
        <w:rPr>
          <w:spacing w:val="-8"/>
          <w:sz w:val="24"/>
        </w:rPr>
        <w:t xml:space="preserve"> </w:t>
      </w:r>
      <w:r>
        <w:rPr>
          <w:sz w:val="24"/>
        </w:rPr>
        <w:t>tables</w:t>
      </w:r>
      <w:r>
        <w:rPr>
          <w:spacing w:val="-6"/>
          <w:sz w:val="24"/>
        </w:rPr>
        <w:t xml:space="preserve"> </w:t>
      </w:r>
      <w:r>
        <w:rPr>
          <w:sz w:val="24"/>
        </w:rPr>
        <w:t>for</w:t>
      </w:r>
      <w:r>
        <w:rPr>
          <w:spacing w:val="-3"/>
          <w:sz w:val="24"/>
        </w:rPr>
        <w:t xml:space="preserve"> </w:t>
      </w:r>
      <w:r>
        <w:rPr>
          <w:sz w:val="24"/>
        </w:rPr>
        <w:t>half</w:t>
      </w:r>
      <w:r>
        <w:rPr>
          <w:spacing w:val="-11"/>
          <w:sz w:val="24"/>
        </w:rPr>
        <w:t xml:space="preserve"> </w:t>
      </w:r>
      <w:r>
        <w:rPr>
          <w:sz w:val="24"/>
        </w:rPr>
        <w:t>adder,</w:t>
      </w:r>
      <w:r>
        <w:rPr>
          <w:spacing w:val="-2"/>
          <w:sz w:val="24"/>
        </w:rPr>
        <w:t xml:space="preserve"> </w:t>
      </w:r>
      <w:r>
        <w:rPr>
          <w:sz w:val="24"/>
        </w:rPr>
        <w:t>full</w:t>
      </w:r>
      <w:r>
        <w:rPr>
          <w:spacing w:val="-12"/>
          <w:sz w:val="24"/>
        </w:rPr>
        <w:t xml:space="preserve"> </w:t>
      </w:r>
      <w:r>
        <w:rPr>
          <w:sz w:val="24"/>
        </w:rPr>
        <w:t>adder,</w:t>
      </w:r>
      <w:r>
        <w:rPr>
          <w:spacing w:val="-2"/>
          <w:sz w:val="24"/>
        </w:rPr>
        <w:t xml:space="preserve"> </w:t>
      </w:r>
      <w:proofErr w:type="spellStart"/>
      <w:r>
        <w:rPr>
          <w:sz w:val="24"/>
        </w:rPr>
        <w:t>subtractor</w:t>
      </w:r>
      <w:proofErr w:type="spellEnd"/>
    </w:p>
    <w:p w:rsidR="004A2750" w:rsidRDefault="004A2750" w:rsidP="00617A6F">
      <w:pPr>
        <w:pStyle w:val="ListParagraph"/>
        <w:numPr>
          <w:ilvl w:val="0"/>
          <w:numId w:val="177"/>
        </w:numPr>
        <w:tabs>
          <w:tab w:val="left" w:pos="1240"/>
          <w:tab w:val="left" w:pos="1241"/>
        </w:tabs>
        <w:spacing w:before="2"/>
        <w:rPr>
          <w:sz w:val="24"/>
        </w:rPr>
      </w:pPr>
      <w:r>
        <w:rPr>
          <w:spacing w:val="-3"/>
          <w:sz w:val="24"/>
        </w:rPr>
        <w:t>Study</w:t>
      </w:r>
      <w:r>
        <w:rPr>
          <w:spacing w:val="-10"/>
          <w:sz w:val="24"/>
        </w:rPr>
        <w:t xml:space="preserve"> </w:t>
      </w:r>
      <w:r>
        <w:rPr>
          <w:spacing w:val="-3"/>
          <w:sz w:val="24"/>
        </w:rPr>
        <w:t>multiplexing</w:t>
      </w:r>
      <w:r>
        <w:rPr>
          <w:spacing w:val="-1"/>
          <w:sz w:val="24"/>
        </w:rPr>
        <w:t xml:space="preserve"> </w:t>
      </w:r>
      <w:r>
        <w:rPr>
          <w:spacing w:val="-3"/>
          <w:sz w:val="24"/>
        </w:rPr>
        <w:t>and</w:t>
      </w:r>
      <w:r>
        <w:rPr>
          <w:sz w:val="24"/>
        </w:rPr>
        <w:t xml:space="preserve"> </w:t>
      </w:r>
      <w:proofErr w:type="spellStart"/>
      <w:r>
        <w:rPr>
          <w:spacing w:val="-3"/>
          <w:sz w:val="24"/>
        </w:rPr>
        <w:t>demultiplexing</w:t>
      </w:r>
      <w:proofErr w:type="spellEnd"/>
      <w:r>
        <w:rPr>
          <w:spacing w:val="-1"/>
          <w:sz w:val="24"/>
        </w:rPr>
        <w:t xml:space="preserve"> </w:t>
      </w:r>
      <w:r>
        <w:rPr>
          <w:spacing w:val="-2"/>
          <w:sz w:val="24"/>
        </w:rPr>
        <w:t>circuits</w:t>
      </w:r>
    </w:p>
    <w:p w:rsidR="004A2750" w:rsidRDefault="004A2750" w:rsidP="00617A6F">
      <w:pPr>
        <w:pStyle w:val="ListParagraph"/>
        <w:numPr>
          <w:ilvl w:val="0"/>
          <w:numId w:val="177"/>
        </w:numPr>
        <w:tabs>
          <w:tab w:val="left" w:pos="1240"/>
          <w:tab w:val="left" w:pos="1241"/>
        </w:tabs>
        <w:spacing w:before="2"/>
        <w:rPr>
          <w:sz w:val="24"/>
        </w:rPr>
      </w:pPr>
      <w:r>
        <w:rPr>
          <w:spacing w:val="-1"/>
          <w:sz w:val="24"/>
        </w:rPr>
        <w:t>Construct</w:t>
      </w:r>
      <w:r>
        <w:rPr>
          <w:spacing w:val="-2"/>
          <w:sz w:val="24"/>
        </w:rPr>
        <w:t xml:space="preserve"> </w:t>
      </w:r>
      <w:r>
        <w:rPr>
          <w:sz w:val="24"/>
        </w:rPr>
        <w:t>and</w:t>
      </w:r>
      <w:r>
        <w:rPr>
          <w:spacing w:val="-6"/>
          <w:sz w:val="24"/>
        </w:rPr>
        <w:t xml:space="preserve"> </w:t>
      </w:r>
      <w:r>
        <w:rPr>
          <w:sz w:val="24"/>
        </w:rPr>
        <w:t>verify</w:t>
      </w:r>
      <w:r>
        <w:rPr>
          <w:spacing w:val="-15"/>
          <w:sz w:val="24"/>
        </w:rPr>
        <w:t xml:space="preserve"> </w:t>
      </w:r>
      <w:r>
        <w:rPr>
          <w:sz w:val="24"/>
        </w:rPr>
        <w:t>decoder</w:t>
      </w:r>
      <w:r>
        <w:rPr>
          <w:spacing w:val="-5"/>
          <w:sz w:val="24"/>
        </w:rPr>
        <w:t xml:space="preserve"> </w:t>
      </w:r>
      <w:r>
        <w:rPr>
          <w:sz w:val="24"/>
        </w:rPr>
        <w:t>circuit</w:t>
      </w:r>
      <w:r>
        <w:rPr>
          <w:spacing w:val="-2"/>
          <w:sz w:val="24"/>
        </w:rPr>
        <w:t xml:space="preserve"> </w:t>
      </w:r>
      <w:r>
        <w:rPr>
          <w:sz w:val="24"/>
        </w:rPr>
        <w:t>using</w:t>
      </w:r>
      <w:r>
        <w:rPr>
          <w:spacing w:val="-6"/>
          <w:sz w:val="24"/>
        </w:rPr>
        <w:t xml:space="preserve"> </w:t>
      </w:r>
      <w:r>
        <w:rPr>
          <w:sz w:val="24"/>
        </w:rPr>
        <w:t>74-series</w:t>
      </w:r>
      <w:r>
        <w:rPr>
          <w:spacing w:val="-7"/>
          <w:sz w:val="24"/>
        </w:rPr>
        <w:t xml:space="preserve"> </w:t>
      </w:r>
      <w:r>
        <w:rPr>
          <w:sz w:val="24"/>
        </w:rPr>
        <w:t>IC</w:t>
      </w:r>
    </w:p>
    <w:p w:rsidR="004A2750" w:rsidRDefault="004A2750" w:rsidP="00617A6F">
      <w:pPr>
        <w:pStyle w:val="ListParagraph"/>
        <w:numPr>
          <w:ilvl w:val="0"/>
          <w:numId w:val="177"/>
        </w:numPr>
        <w:tabs>
          <w:tab w:val="left" w:pos="1240"/>
          <w:tab w:val="left" w:pos="1241"/>
        </w:tabs>
        <w:spacing w:before="3"/>
        <w:rPr>
          <w:sz w:val="24"/>
        </w:rPr>
      </w:pPr>
      <w:r>
        <w:rPr>
          <w:spacing w:val="-1"/>
          <w:sz w:val="24"/>
        </w:rPr>
        <w:t>Construct</w:t>
      </w:r>
      <w:r>
        <w:rPr>
          <w:spacing w:val="-2"/>
          <w:sz w:val="24"/>
        </w:rPr>
        <w:t xml:space="preserve"> </w:t>
      </w:r>
      <w:r>
        <w:rPr>
          <w:spacing w:val="-1"/>
          <w:sz w:val="24"/>
        </w:rPr>
        <w:t>seven-segment</w:t>
      </w:r>
      <w:r>
        <w:rPr>
          <w:spacing w:val="-2"/>
          <w:sz w:val="24"/>
        </w:rPr>
        <w:t xml:space="preserve"> </w:t>
      </w:r>
      <w:r>
        <w:rPr>
          <w:spacing w:val="-1"/>
          <w:sz w:val="24"/>
        </w:rPr>
        <w:t>decoder</w:t>
      </w:r>
      <w:r>
        <w:rPr>
          <w:spacing w:val="-5"/>
          <w:sz w:val="24"/>
        </w:rPr>
        <w:t xml:space="preserve"> </w:t>
      </w:r>
      <w:r>
        <w:rPr>
          <w:spacing w:val="-1"/>
          <w:sz w:val="24"/>
        </w:rPr>
        <w:t>circuit</w:t>
      </w:r>
      <w:r>
        <w:rPr>
          <w:spacing w:val="-2"/>
          <w:sz w:val="24"/>
        </w:rPr>
        <w:t xml:space="preserve"> </w:t>
      </w:r>
      <w:r>
        <w:rPr>
          <w:sz w:val="24"/>
        </w:rPr>
        <w:t>and</w:t>
      </w:r>
      <w:r>
        <w:rPr>
          <w:spacing w:val="-6"/>
          <w:sz w:val="24"/>
        </w:rPr>
        <w:t xml:space="preserve"> </w:t>
      </w:r>
      <w:r>
        <w:rPr>
          <w:sz w:val="24"/>
        </w:rPr>
        <w:t>verify</w:t>
      </w:r>
      <w:r>
        <w:rPr>
          <w:spacing w:val="-14"/>
          <w:sz w:val="24"/>
        </w:rPr>
        <w:t xml:space="preserve"> </w:t>
      </w:r>
      <w:r>
        <w:rPr>
          <w:sz w:val="24"/>
        </w:rPr>
        <w:t>its</w:t>
      </w:r>
      <w:r>
        <w:rPr>
          <w:spacing w:val="-8"/>
          <w:sz w:val="24"/>
        </w:rPr>
        <w:t xml:space="preserve"> </w:t>
      </w:r>
      <w:r>
        <w:rPr>
          <w:sz w:val="24"/>
        </w:rPr>
        <w:t>function</w:t>
      </w:r>
    </w:p>
    <w:p w:rsidR="004A2750" w:rsidRDefault="004A2750" w:rsidP="00617A6F">
      <w:pPr>
        <w:pStyle w:val="ListParagraph"/>
        <w:numPr>
          <w:ilvl w:val="0"/>
          <w:numId w:val="177"/>
        </w:numPr>
        <w:tabs>
          <w:tab w:val="left" w:pos="1240"/>
          <w:tab w:val="left" w:pos="1241"/>
        </w:tabs>
        <w:spacing w:before="3"/>
        <w:rPr>
          <w:sz w:val="24"/>
        </w:rPr>
      </w:pPr>
      <w:r>
        <w:rPr>
          <w:sz w:val="24"/>
        </w:rPr>
        <w:t>Construct</w:t>
      </w:r>
      <w:r>
        <w:rPr>
          <w:spacing w:val="-1"/>
          <w:sz w:val="24"/>
        </w:rPr>
        <w:t xml:space="preserve"> </w:t>
      </w:r>
      <w:r>
        <w:rPr>
          <w:sz w:val="24"/>
        </w:rPr>
        <w:t>and</w:t>
      </w:r>
      <w:r>
        <w:rPr>
          <w:spacing w:val="-4"/>
          <w:sz w:val="24"/>
        </w:rPr>
        <w:t xml:space="preserve"> </w:t>
      </w:r>
      <w:r>
        <w:rPr>
          <w:sz w:val="24"/>
        </w:rPr>
        <w:t>verify</w:t>
      </w:r>
      <w:r>
        <w:rPr>
          <w:spacing w:val="-14"/>
          <w:sz w:val="24"/>
        </w:rPr>
        <w:t xml:space="preserve"> </w:t>
      </w:r>
      <w:r>
        <w:rPr>
          <w:sz w:val="24"/>
        </w:rPr>
        <w:t>the</w:t>
      </w:r>
      <w:r>
        <w:rPr>
          <w:spacing w:val="-5"/>
          <w:sz w:val="24"/>
        </w:rPr>
        <w:t xml:space="preserve"> </w:t>
      </w:r>
      <w:r>
        <w:rPr>
          <w:sz w:val="24"/>
        </w:rPr>
        <w:t>functions</w:t>
      </w:r>
      <w:r>
        <w:rPr>
          <w:spacing w:val="-6"/>
          <w:sz w:val="24"/>
        </w:rPr>
        <w:t xml:space="preserve"> </w:t>
      </w:r>
      <w:r>
        <w:rPr>
          <w:sz w:val="24"/>
        </w:rPr>
        <w:t>of</w:t>
      </w:r>
      <w:r>
        <w:rPr>
          <w:spacing w:val="-12"/>
          <w:sz w:val="24"/>
        </w:rPr>
        <w:t xml:space="preserve"> </w:t>
      </w:r>
      <w:r>
        <w:rPr>
          <w:sz w:val="24"/>
        </w:rPr>
        <w:t>Latch</w:t>
      </w:r>
      <w:r>
        <w:rPr>
          <w:spacing w:val="-9"/>
          <w:sz w:val="24"/>
        </w:rPr>
        <w:t xml:space="preserve"> </w:t>
      </w:r>
      <w:r>
        <w:rPr>
          <w:sz w:val="24"/>
        </w:rPr>
        <w:t>using</w:t>
      </w:r>
      <w:r>
        <w:rPr>
          <w:spacing w:val="-4"/>
          <w:sz w:val="24"/>
        </w:rPr>
        <w:t xml:space="preserve"> </w:t>
      </w:r>
      <w:r>
        <w:rPr>
          <w:sz w:val="24"/>
        </w:rPr>
        <w:t>NAND,</w:t>
      </w:r>
      <w:r>
        <w:rPr>
          <w:spacing w:val="-3"/>
          <w:sz w:val="24"/>
        </w:rPr>
        <w:t xml:space="preserve"> </w:t>
      </w:r>
      <w:r>
        <w:rPr>
          <w:sz w:val="24"/>
        </w:rPr>
        <w:t>NOR</w:t>
      </w:r>
      <w:r>
        <w:rPr>
          <w:spacing w:val="-7"/>
          <w:sz w:val="24"/>
        </w:rPr>
        <w:t xml:space="preserve"> </w:t>
      </w:r>
      <w:r>
        <w:rPr>
          <w:sz w:val="24"/>
        </w:rPr>
        <w:t>Gates.</w:t>
      </w:r>
    </w:p>
    <w:p w:rsidR="004A2750" w:rsidRDefault="004A2750" w:rsidP="00617A6F">
      <w:pPr>
        <w:pStyle w:val="ListParagraph"/>
        <w:numPr>
          <w:ilvl w:val="0"/>
          <w:numId w:val="177"/>
        </w:numPr>
        <w:tabs>
          <w:tab w:val="left" w:pos="1240"/>
          <w:tab w:val="left" w:pos="1241"/>
        </w:tabs>
        <w:spacing w:before="2"/>
        <w:rPr>
          <w:sz w:val="24"/>
        </w:rPr>
      </w:pPr>
      <w:r>
        <w:rPr>
          <w:spacing w:val="-1"/>
          <w:sz w:val="24"/>
        </w:rPr>
        <w:t>Construct</w:t>
      </w:r>
      <w:r>
        <w:rPr>
          <w:spacing w:val="-2"/>
          <w:sz w:val="24"/>
        </w:rPr>
        <w:t xml:space="preserve"> </w:t>
      </w:r>
      <w:r>
        <w:rPr>
          <w:spacing w:val="-1"/>
          <w:sz w:val="24"/>
        </w:rPr>
        <w:t>and</w:t>
      </w:r>
      <w:r>
        <w:rPr>
          <w:spacing w:val="-6"/>
          <w:sz w:val="24"/>
        </w:rPr>
        <w:t xml:space="preserve"> </w:t>
      </w:r>
      <w:r>
        <w:rPr>
          <w:sz w:val="24"/>
        </w:rPr>
        <w:t>verify</w:t>
      </w:r>
      <w:r>
        <w:rPr>
          <w:spacing w:val="-15"/>
          <w:sz w:val="24"/>
        </w:rPr>
        <w:t xml:space="preserve"> </w:t>
      </w:r>
      <w:r>
        <w:rPr>
          <w:sz w:val="24"/>
        </w:rPr>
        <w:t>the</w:t>
      </w:r>
      <w:r>
        <w:rPr>
          <w:spacing w:val="-7"/>
          <w:sz w:val="24"/>
        </w:rPr>
        <w:t xml:space="preserve"> </w:t>
      </w:r>
      <w:r>
        <w:rPr>
          <w:sz w:val="24"/>
        </w:rPr>
        <w:t>functions</w:t>
      </w:r>
      <w:r>
        <w:rPr>
          <w:spacing w:val="-8"/>
          <w:sz w:val="24"/>
        </w:rPr>
        <w:t xml:space="preserve"> </w:t>
      </w:r>
      <w:r>
        <w:rPr>
          <w:sz w:val="24"/>
        </w:rPr>
        <w:t>of</w:t>
      </w:r>
      <w:r>
        <w:rPr>
          <w:spacing w:val="-13"/>
          <w:sz w:val="24"/>
        </w:rPr>
        <w:t xml:space="preserve"> </w:t>
      </w:r>
      <w:r>
        <w:rPr>
          <w:sz w:val="24"/>
        </w:rPr>
        <w:t>Clocked</w:t>
      </w:r>
      <w:r>
        <w:rPr>
          <w:spacing w:val="-6"/>
          <w:sz w:val="24"/>
        </w:rPr>
        <w:t xml:space="preserve"> </w:t>
      </w:r>
      <w:r>
        <w:rPr>
          <w:sz w:val="24"/>
        </w:rPr>
        <w:t>RS</w:t>
      </w:r>
      <w:r>
        <w:rPr>
          <w:spacing w:val="-6"/>
          <w:sz w:val="24"/>
        </w:rPr>
        <w:t xml:space="preserve"> </w:t>
      </w:r>
      <w:r>
        <w:rPr>
          <w:sz w:val="24"/>
        </w:rPr>
        <w:t>Flip-Flop</w:t>
      </w:r>
    </w:p>
    <w:p w:rsidR="004A2750" w:rsidRDefault="004A2750" w:rsidP="00617A6F">
      <w:pPr>
        <w:pStyle w:val="ListParagraph"/>
        <w:numPr>
          <w:ilvl w:val="0"/>
          <w:numId w:val="177"/>
        </w:numPr>
        <w:tabs>
          <w:tab w:val="left" w:pos="1240"/>
          <w:tab w:val="left" w:pos="1241"/>
        </w:tabs>
        <w:spacing w:before="2"/>
        <w:rPr>
          <w:sz w:val="24"/>
        </w:rPr>
      </w:pPr>
      <w:r>
        <w:rPr>
          <w:spacing w:val="-1"/>
          <w:sz w:val="24"/>
        </w:rPr>
        <w:t>Construct</w:t>
      </w:r>
      <w:r>
        <w:rPr>
          <w:spacing w:val="-2"/>
          <w:sz w:val="24"/>
        </w:rPr>
        <w:t xml:space="preserve"> </w:t>
      </w:r>
      <w:r>
        <w:rPr>
          <w:sz w:val="24"/>
        </w:rPr>
        <w:t>and</w:t>
      </w:r>
      <w:r>
        <w:rPr>
          <w:spacing w:val="-6"/>
          <w:sz w:val="24"/>
        </w:rPr>
        <w:t xml:space="preserve"> </w:t>
      </w:r>
      <w:r>
        <w:rPr>
          <w:sz w:val="24"/>
        </w:rPr>
        <w:t>verify</w:t>
      </w:r>
      <w:r>
        <w:rPr>
          <w:spacing w:val="-15"/>
          <w:sz w:val="24"/>
        </w:rPr>
        <w:t xml:space="preserve"> </w:t>
      </w:r>
      <w:r>
        <w:rPr>
          <w:sz w:val="24"/>
        </w:rPr>
        <w:t>the</w:t>
      </w:r>
      <w:r>
        <w:rPr>
          <w:spacing w:val="-7"/>
          <w:sz w:val="24"/>
        </w:rPr>
        <w:t xml:space="preserve"> </w:t>
      </w:r>
      <w:r>
        <w:rPr>
          <w:sz w:val="24"/>
        </w:rPr>
        <w:t>functions</w:t>
      </w:r>
      <w:r>
        <w:rPr>
          <w:spacing w:val="-8"/>
          <w:sz w:val="24"/>
        </w:rPr>
        <w:t xml:space="preserve"> </w:t>
      </w:r>
      <w:r>
        <w:rPr>
          <w:sz w:val="24"/>
        </w:rPr>
        <w:t>of</w:t>
      </w:r>
      <w:r>
        <w:rPr>
          <w:spacing w:val="-13"/>
          <w:sz w:val="24"/>
        </w:rPr>
        <w:t xml:space="preserve"> </w:t>
      </w:r>
      <w:r>
        <w:rPr>
          <w:sz w:val="24"/>
        </w:rPr>
        <w:t>D</w:t>
      </w:r>
      <w:r>
        <w:rPr>
          <w:spacing w:val="-7"/>
          <w:sz w:val="24"/>
        </w:rPr>
        <w:t xml:space="preserve"> </w:t>
      </w:r>
      <w:r>
        <w:rPr>
          <w:sz w:val="24"/>
        </w:rPr>
        <w:t>Flip-Flop</w:t>
      </w:r>
    </w:p>
    <w:p w:rsidR="004A2750" w:rsidRDefault="004A2750" w:rsidP="00617A6F">
      <w:pPr>
        <w:pStyle w:val="ListParagraph"/>
        <w:numPr>
          <w:ilvl w:val="0"/>
          <w:numId w:val="177"/>
        </w:numPr>
        <w:tabs>
          <w:tab w:val="left" w:pos="1240"/>
          <w:tab w:val="left" w:pos="1241"/>
        </w:tabs>
        <w:spacing w:before="3"/>
        <w:rPr>
          <w:sz w:val="24"/>
        </w:rPr>
      </w:pPr>
      <w:r>
        <w:rPr>
          <w:spacing w:val="-1"/>
          <w:sz w:val="24"/>
        </w:rPr>
        <w:t>Construct</w:t>
      </w:r>
      <w:r>
        <w:rPr>
          <w:spacing w:val="-2"/>
          <w:sz w:val="24"/>
        </w:rPr>
        <w:t xml:space="preserve"> </w:t>
      </w:r>
      <w:r>
        <w:rPr>
          <w:spacing w:val="-1"/>
          <w:sz w:val="24"/>
        </w:rPr>
        <w:t>and</w:t>
      </w:r>
      <w:r>
        <w:rPr>
          <w:spacing w:val="-7"/>
          <w:sz w:val="24"/>
        </w:rPr>
        <w:t xml:space="preserve"> </w:t>
      </w:r>
      <w:r>
        <w:rPr>
          <w:sz w:val="24"/>
        </w:rPr>
        <w:t>verify</w:t>
      </w:r>
      <w:r>
        <w:rPr>
          <w:spacing w:val="-14"/>
          <w:sz w:val="24"/>
        </w:rPr>
        <w:t xml:space="preserve"> </w:t>
      </w:r>
      <w:r>
        <w:rPr>
          <w:sz w:val="24"/>
        </w:rPr>
        <w:t>the</w:t>
      </w:r>
      <w:r>
        <w:rPr>
          <w:spacing w:val="-8"/>
          <w:sz w:val="24"/>
        </w:rPr>
        <w:t xml:space="preserve"> </w:t>
      </w:r>
      <w:r>
        <w:rPr>
          <w:sz w:val="24"/>
        </w:rPr>
        <w:t>functions</w:t>
      </w:r>
      <w:r>
        <w:rPr>
          <w:spacing w:val="-8"/>
          <w:sz w:val="24"/>
        </w:rPr>
        <w:t xml:space="preserve"> </w:t>
      </w:r>
      <w:r>
        <w:rPr>
          <w:sz w:val="24"/>
        </w:rPr>
        <w:t>of</w:t>
      </w:r>
      <w:r>
        <w:rPr>
          <w:spacing w:val="-13"/>
          <w:sz w:val="24"/>
        </w:rPr>
        <w:t xml:space="preserve"> </w:t>
      </w:r>
      <w:r>
        <w:rPr>
          <w:sz w:val="24"/>
        </w:rPr>
        <w:t>JK</w:t>
      </w:r>
      <w:r>
        <w:rPr>
          <w:spacing w:val="-11"/>
          <w:sz w:val="24"/>
        </w:rPr>
        <w:t xml:space="preserve"> </w:t>
      </w:r>
      <w:r>
        <w:rPr>
          <w:sz w:val="24"/>
        </w:rPr>
        <w:t>Flip-Flop</w:t>
      </w:r>
    </w:p>
    <w:p w:rsidR="004A2750" w:rsidRDefault="004A2750" w:rsidP="00617A6F">
      <w:pPr>
        <w:pStyle w:val="ListParagraph"/>
        <w:numPr>
          <w:ilvl w:val="0"/>
          <w:numId w:val="177"/>
        </w:numPr>
        <w:tabs>
          <w:tab w:val="left" w:pos="1240"/>
          <w:tab w:val="left" w:pos="1241"/>
        </w:tabs>
        <w:spacing w:before="2"/>
        <w:rPr>
          <w:sz w:val="24"/>
        </w:rPr>
      </w:pPr>
      <w:r>
        <w:rPr>
          <w:sz w:val="24"/>
        </w:rPr>
        <w:t>Connect</w:t>
      </w:r>
      <w:r>
        <w:rPr>
          <w:spacing w:val="4"/>
          <w:sz w:val="24"/>
        </w:rPr>
        <w:t xml:space="preserve"> </w:t>
      </w:r>
      <w:r>
        <w:rPr>
          <w:sz w:val="24"/>
        </w:rPr>
        <w:t>a 555 IC</w:t>
      </w:r>
      <w:r>
        <w:rPr>
          <w:spacing w:val="-2"/>
          <w:sz w:val="24"/>
        </w:rPr>
        <w:t xml:space="preserve"> </w:t>
      </w:r>
      <w:r>
        <w:rPr>
          <w:sz w:val="24"/>
        </w:rPr>
        <w:t>as</w:t>
      </w:r>
    </w:p>
    <w:p w:rsidR="004A2750" w:rsidRDefault="004A2750" w:rsidP="00617A6F">
      <w:pPr>
        <w:pStyle w:val="ListParagraph"/>
        <w:numPr>
          <w:ilvl w:val="1"/>
          <w:numId w:val="177"/>
        </w:numPr>
        <w:tabs>
          <w:tab w:val="left" w:pos="1960"/>
          <w:tab w:val="left" w:pos="1961"/>
        </w:tabs>
        <w:spacing w:before="3"/>
        <w:rPr>
          <w:sz w:val="24"/>
        </w:rPr>
      </w:pPr>
      <w:proofErr w:type="spellStart"/>
      <w:r>
        <w:rPr>
          <w:spacing w:val="-2"/>
          <w:sz w:val="24"/>
        </w:rPr>
        <w:t>Astable</w:t>
      </w:r>
      <w:proofErr w:type="spellEnd"/>
      <w:r>
        <w:rPr>
          <w:spacing w:val="-12"/>
          <w:sz w:val="24"/>
        </w:rPr>
        <w:t xml:space="preserve"> </w:t>
      </w:r>
      <w:proofErr w:type="spellStart"/>
      <w:r>
        <w:rPr>
          <w:spacing w:val="-1"/>
          <w:sz w:val="24"/>
        </w:rPr>
        <w:t>multivibrator</w:t>
      </w:r>
      <w:proofErr w:type="spellEnd"/>
    </w:p>
    <w:p w:rsidR="004A2750" w:rsidRDefault="004A2750" w:rsidP="00617A6F">
      <w:pPr>
        <w:pStyle w:val="ListParagraph"/>
        <w:numPr>
          <w:ilvl w:val="1"/>
          <w:numId w:val="177"/>
        </w:numPr>
        <w:tabs>
          <w:tab w:val="left" w:pos="1960"/>
          <w:tab w:val="left" w:pos="1961"/>
        </w:tabs>
        <w:spacing w:before="3"/>
        <w:rPr>
          <w:sz w:val="24"/>
        </w:rPr>
      </w:pPr>
      <w:proofErr w:type="spellStart"/>
      <w:r>
        <w:rPr>
          <w:spacing w:val="-1"/>
          <w:sz w:val="24"/>
        </w:rPr>
        <w:t>Monostable</w:t>
      </w:r>
      <w:proofErr w:type="spellEnd"/>
      <w:r>
        <w:rPr>
          <w:spacing w:val="-11"/>
          <w:sz w:val="24"/>
        </w:rPr>
        <w:t xml:space="preserve"> </w:t>
      </w:r>
      <w:proofErr w:type="spellStart"/>
      <w:r>
        <w:rPr>
          <w:spacing w:val="-1"/>
          <w:sz w:val="24"/>
        </w:rPr>
        <w:t>multivibrator</w:t>
      </w:r>
      <w:proofErr w:type="spellEnd"/>
    </w:p>
    <w:p w:rsidR="004A2750" w:rsidRDefault="004A2750" w:rsidP="00617A6F">
      <w:pPr>
        <w:pStyle w:val="ListParagraph"/>
        <w:numPr>
          <w:ilvl w:val="1"/>
          <w:numId w:val="177"/>
        </w:numPr>
        <w:tabs>
          <w:tab w:val="left" w:pos="1960"/>
          <w:tab w:val="left" w:pos="1961"/>
        </w:tabs>
        <w:spacing w:before="2"/>
        <w:rPr>
          <w:sz w:val="24"/>
        </w:rPr>
      </w:pPr>
      <w:proofErr w:type="spellStart"/>
      <w:r>
        <w:rPr>
          <w:spacing w:val="-2"/>
          <w:sz w:val="24"/>
        </w:rPr>
        <w:t>Bistable</w:t>
      </w:r>
      <w:proofErr w:type="spellEnd"/>
      <w:r>
        <w:rPr>
          <w:spacing w:val="-8"/>
          <w:sz w:val="24"/>
        </w:rPr>
        <w:t xml:space="preserve"> </w:t>
      </w:r>
      <w:proofErr w:type="spellStart"/>
      <w:r>
        <w:rPr>
          <w:spacing w:val="-2"/>
          <w:sz w:val="24"/>
        </w:rPr>
        <w:t>multivibrator</w:t>
      </w:r>
      <w:proofErr w:type="spellEnd"/>
    </w:p>
    <w:p w:rsidR="004A2750" w:rsidRDefault="004A2750" w:rsidP="00617A6F">
      <w:pPr>
        <w:pStyle w:val="ListParagraph"/>
        <w:numPr>
          <w:ilvl w:val="0"/>
          <w:numId w:val="177"/>
        </w:numPr>
        <w:tabs>
          <w:tab w:val="left" w:pos="1240"/>
          <w:tab w:val="left" w:pos="1241"/>
        </w:tabs>
        <w:spacing w:before="3"/>
        <w:rPr>
          <w:sz w:val="24"/>
        </w:rPr>
      </w:pPr>
      <w:r>
        <w:rPr>
          <w:sz w:val="24"/>
        </w:rPr>
        <w:t>Connect</w:t>
      </w:r>
      <w:r>
        <w:rPr>
          <w:spacing w:val="1"/>
          <w:sz w:val="24"/>
        </w:rPr>
        <w:t xml:space="preserve"> </w:t>
      </w:r>
      <w:r>
        <w:rPr>
          <w:sz w:val="24"/>
        </w:rPr>
        <w:t>and</w:t>
      </w:r>
      <w:r>
        <w:rPr>
          <w:spacing w:val="-3"/>
          <w:sz w:val="24"/>
        </w:rPr>
        <w:t xml:space="preserve"> </w:t>
      </w:r>
      <w:r>
        <w:rPr>
          <w:sz w:val="24"/>
        </w:rPr>
        <w:t>observe</w:t>
      </w:r>
      <w:r>
        <w:rPr>
          <w:spacing w:val="-4"/>
          <w:sz w:val="24"/>
        </w:rPr>
        <w:t xml:space="preserve"> </w:t>
      </w:r>
      <w:r>
        <w:rPr>
          <w:sz w:val="24"/>
        </w:rPr>
        <w:t>the</w:t>
      </w:r>
      <w:r>
        <w:rPr>
          <w:spacing w:val="-3"/>
          <w:sz w:val="24"/>
        </w:rPr>
        <w:t xml:space="preserve"> </w:t>
      </w:r>
      <w:r>
        <w:rPr>
          <w:sz w:val="24"/>
        </w:rPr>
        <w:t>working</w:t>
      </w:r>
      <w:r>
        <w:rPr>
          <w:spacing w:val="-3"/>
          <w:sz w:val="24"/>
        </w:rPr>
        <w:t xml:space="preserve"> </w:t>
      </w:r>
      <w:r>
        <w:rPr>
          <w:sz w:val="24"/>
        </w:rPr>
        <w:t>of</w:t>
      </w:r>
      <w:r>
        <w:rPr>
          <w:spacing w:val="-11"/>
          <w:sz w:val="24"/>
        </w:rPr>
        <w:t xml:space="preserve"> </w:t>
      </w:r>
      <w:r>
        <w:rPr>
          <w:sz w:val="24"/>
        </w:rPr>
        <w:t>shift</w:t>
      </w:r>
      <w:r>
        <w:rPr>
          <w:spacing w:val="2"/>
          <w:sz w:val="24"/>
        </w:rPr>
        <w:t xml:space="preserve"> </w:t>
      </w:r>
      <w:r>
        <w:rPr>
          <w:sz w:val="24"/>
        </w:rPr>
        <w:t>registers</w:t>
      </w:r>
      <w:r>
        <w:rPr>
          <w:spacing w:val="-5"/>
          <w:sz w:val="24"/>
        </w:rPr>
        <w:t xml:space="preserve"> </w:t>
      </w:r>
      <w:r>
        <w:rPr>
          <w:sz w:val="24"/>
        </w:rPr>
        <w:t>(SISO,</w:t>
      </w:r>
      <w:r>
        <w:rPr>
          <w:spacing w:val="-2"/>
          <w:sz w:val="24"/>
        </w:rPr>
        <w:t xml:space="preserve"> </w:t>
      </w:r>
      <w:r>
        <w:rPr>
          <w:sz w:val="24"/>
        </w:rPr>
        <w:t>SIPO,</w:t>
      </w:r>
      <w:r>
        <w:rPr>
          <w:spacing w:val="-2"/>
          <w:sz w:val="24"/>
        </w:rPr>
        <w:t xml:space="preserve"> </w:t>
      </w:r>
      <w:r>
        <w:rPr>
          <w:sz w:val="24"/>
        </w:rPr>
        <w:t>PISO,</w:t>
      </w:r>
      <w:r>
        <w:rPr>
          <w:spacing w:val="-2"/>
          <w:sz w:val="24"/>
        </w:rPr>
        <w:t xml:space="preserve"> </w:t>
      </w:r>
      <w:proofErr w:type="gramStart"/>
      <w:r>
        <w:rPr>
          <w:sz w:val="24"/>
        </w:rPr>
        <w:t>PIPO</w:t>
      </w:r>
      <w:proofErr w:type="gramEnd"/>
      <w:r>
        <w:rPr>
          <w:sz w:val="24"/>
        </w:rPr>
        <w:t>).</w:t>
      </w:r>
    </w:p>
    <w:p w:rsidR="004A2750" w:rsidRDefault="004A2750" w:rsidP="00617A6F">
      <w:pPr>
        <w:pStyle w:val="ListParagraph"/>
        <w:numPr>
          <w:ilvl w:val="0"/>
          <w:numId w:val="177"/>
        </w:numPr>
        <w:tabs>
          <w:tab w:val="left" w:pos="1240"/>
          <w:tab w:val="left" w:pos="1241"/>
        </w:tabs>
        <w:spacing w:before="2"/>
        <w:rPr>
          <w:sz w:val="24"/>
        </w:rPr>
      </w:pPr>
      <w:r>
        <w:rPr>
          <w:sz w:val="24"/>
        </w:rPr>
        <w:t>Identify,</w:t>
      </w:r>
      <w:r>
        <w:rPr>
          <w:spacing w:val="-7"/>
          <w:sz w:val="24"/>
        </w:rPr>
        <w:t xml:space="preserve"> </w:t>
      </w:r>
      <w:r>
        <w:rPr>
          <w:sz w:val="24"/>
        </w:rPr>
        <w:t>connect</w:t>
      </w:r>
      <w:r>
        <w:rPr>
          <w:spacing w:val="-3"/>
          <w:sz w:val="24"/>
        </w:rPr>
        <w:t xml:space="preserve"> </w:t>
      </w:r>
      <w:r>
        <w:rPr>
          <w:sz w:val="24"/>
        </w:rPr>
        <w:t>and</w:t>
      </w:r>
      <w:r>
        <w:rPr>
          <w:spacing w:val="-8"/>
          <w:sz w:val="24"/>
        </w:rPr>
        <w:t xml:space="preserve"> </w:t>
      </w:r>
      <w:r>
        <w:rPr>
          <w:sz w:val="24"/>
        </w:rPr>
        <w:t>observe</w:t>
      </w:r>
      <w:r>
        <w:rPr>
          <w:spacing w:val="-9"/>
          <w:sz w:val="24"/>
        </w:rPr>
        <w:t xml:space="preserve"> </w:t>
      </w:r>
      <w:r>
        <w:rPr>
          <w:sz w:val="24"/>
        </w:rPr>
        <w:t>working</w:t>
      </w:r>
      <w:r>
        <w:rPr>
          <w:spacing w:val="-8"/>
          <w:sz w:val="24"/>
        </w:rPr>
        <w:t xml:space="preserve"> </w:t>
      </w:r>
      <w:r>
        <w:rPr>
          <w:sz w:val="24"/>
        </w:rPr>
        <w:t>of</w:t>
      </w:r>
      <w:r>
        <w:rPr>
          <w:spacing w:val="-14"/>
          <w:sz w:val="24"/>
        </w:rPr>
        <w:t xml:space="preserve"> </w:t>
      </w:r>
      <w:r>
        <w:rPr>
          <w:sz w:val="24"/>
        </w:rPr>
        <w:t>ripple</w:t>
      </w:r>
      <w:r>
        <w:rPr>
          <w:spacing w:val="-9"/>
          <w:sz w:val="24"/>
        </w:rPr>
        <w:t xml:space="preserve"> </w:t>
      </w:r>
      <w:r>
        <w:rPr>
          <w:sz w:val="24"/>
        </w:rPr>
        <w:t>and</w:t>
      </w:r>
      <w:r>
        <w:rPr>
          <w:spacing w:val="-8"/>
          <w:sz w:val="24"/>
        </w:rPr>
        <w:t xml:space="preserve"> </w:t>
      </w:r>
      <w:r>
        <w:rPr>
          <w:sz w:val="24"/>
        </w:rPr>
        <w:t>synchronous</w:t>
      </w:r>
      <w:r>
        <w:rPr>
          <w:spacing w:val="-9"/>
          <w:sz w:val="24"/>
        </w:rPr>
        <w:t xml:space="preserve"> </w:t>
      </w:r>
      <w:r>
        <w:rPr>
          <w:sz w:val="24"/>
        </w:rPr>
        <w:t>counters</w:t>
      </w:r>
    </w:p>
    <w:p w:rsidR="004A2750" w:rsidRDefault="004A2750" w:rsidP="00617A6F">
      <w:pPr>
        <w:pStyle w:val="ListParagraph"/>
        <w:numPr>
          <w:ilvl w:val="0"/>
          <w:numId w:val="177"/>
        </w:numPr>
        <w:tabs>
          <w:tab w:val="left" w:pos="1240"/>
          <w:tab w:val="left" w:pos="1241"/>
        </w:tabs>
        <w:spacing w:before="2"/>
        <w:rPr>
          <w:sz w:val="24"/>
        </w:rPr>
      </w:pPr>
      <w:r>
        <w:rPr>
          <w:sz w:val="24"/>
        </w:rPr>
        <w:t>Connect</w:t>
      </w:r>
      <w:r>
        <w:rPr>
          <w:spacing w:val="1"/>
          <w:sz w:val="24"/>
        </w:rPr>
        <w:t xml:space="preserve"> </w:t>
      </w:r>
      <w:r>
        <w:rPr>
          <w:sz w:val="24"/>
        </w:rPr>
        <w:t>and</w:t>
      </w:r>
      <w:r>
        <w:rPr>
          <w:spacing w:val="-3"/>
          <w:sz w:val="24"/>
        </w:rPr>
        <w:t xml:space="preserve"> </w:t>
      </w:r>
      <w:r>
        <w:rPr>
          <w:sz w:val="24"/>
        </w:rPr>
        <w:t>observe</w:t>
      </w:r>
      <w:r>
        <w:rPr>
          <w:spacing w:val="-4"/>
          <w:sz w:val="24"/>
        </w:rPr>
        <w:t xml:space="preserve"> </w:t>
      </w:r>
      <w:r>
        <w:rPr>
          <w:sz w:val="24"/>
        </w:rPr>
        <w:t>working</w:t>
      </w:r>
      <w:r>
        <w:rPr>
          <w:spacing w:val="-3"/>
          <w:sz w:val="24"/>
        </w:rPr>
        <w:t xml:space="preserve"> </w:t>
      </w:r>
      <w:r>
        <w:rPr>
          <w:sz w:val="24"/>
        </w:rPr>
        <w:t>of</w:t>
      </w:r>
      <w:r>
        <w:rPr>
          <w:spacing w:val="-6"/>
          <w:sz w:val="24"/>
        </w:rPr>
        <w:t xml:space="preserve"> </w:t>
      </w:r>
      <w:r>
        <w:rPr>
          <w:sz w:val="24"/>
        </w:rPr>
        <w:t>D/A</w:t>
      </w:r>
      <w:r>
        <w:rPr>
          <w:spacing w:val="-9"/>
          <w:sz w:val="24"/>
        </w:rPr>
        <w:t xml:space="preserve"> </w:t>
      </w:r>
      <w:r>
        <w:rPr>
          <w:sz w:val="24"/>
        </w:rPr>
        <w:t>and</w:t>
      </w:r>
      <w:r>
        <w:rPr>
          <w:spacing w:val="-3"/>
          <w:sz w:val="24"/>
        </w:rPr>
        <w:t xml:space="preserve"> </w:t>
      </w:r>
      <w:r>
        <w:rPr>
          <w:sz w:val="24"/>
        </w:rPr>
        <w:t>A/D</w:t>
      </w:r>
      <w:r>
        <w:rPr>
          <w:spacing w:val="-2"/>
          <w:sz w:val="24"/>
        </w:rPr>
        <w:t xml:space="preserve"> </w:t>
      </w:r>
      <w:r>
        <w:rPr>
          <w:sz w:val="24"/>
        </w:rPr>
        <w:t>converters</w:t>
      </w:r>
    </w:p>
    <w:p w:rsidR="004A2750" w:rsidRDefault="004A2750" w:rsidP="00617A6F">
      <w:pPr>
        <w:pStyle w:val="ListParagraph"/>
        <w:numPr>
          <w:ilvl w:val="0"/>
          <w:numId w:val="177"/>
        </w:numPr>
        <w:tabs>
          <w:tab w:val="left" w:pos="1240"/>
          <w:tab w:val="left" w:pos="1241"/>
        </w:tabs>
        <w:spacing w:before="3"/>
        <w:rPr>
          <w:sz w:val="24"/>
        </w:rPr>
      </w:pPr>
      <w:r>
        <w:rPr>
          <w:spacing w:val="-1"/>
          <w:sz w:val="24"/>
        </w:rPr>
        <w:t>Assemble</w:t>
      </w:r>
      <w:r>
        <w:rPr>
          <w:spacing w:val="-7"/>
          <w:sz w:val="24"/>
        </w:rPr>
        <w:t xml:space="preserve"> </w:t>
      </w:r>
      <w:r>
        <w:rPr>
          <w:spacing w:val="-1"/>
          <w:sz w:val="24"/>
        </w:rPr>
        <w:t>and</w:t>
      </w:r>
      <w:r>
        <w:rPr>
          <w:spacing w:val="-6"/>
          <w:sz w:val="24"/>
        </w:rPr>
        <w:t xml:space="preserve"> </w:t>
      </w:r>
      <w:r>
        <w:rPr>
          <w:spacing w:val="-1"/>
          <w:sz w:val="24"/>
        </w:rPr>
        <w:t>observe</w:t>
      </w:r>
      <w:r>
        <w:rPr>
          <w:spacing w:val="-7"/>
          <w:sz w:val="24"/>
        </w:rPr>
        <w:t xml:space="preserve"> </w:t>
      </w:r>
      <w:r>
        <w:rPr>
          <w:sz w:val="24"/>
        </w:rPr>
        <w:t>working</w:t>
      </w:r>
      <w:r>
        <w:rPr>
          <w:spacing w:val="-5"/>
          <w:sz w:val="24"/>
        </w:rPr>
        <w:t xml:space="preserve"> </w:t>
      </w:r>
      <w:r>
        <w:rPr>
          <w:sz w:val="24"/>
        </w:rPr>
        <w:t>of</w:t>
      </w:r>
      <w:r>
        <w:rPr>
          <w:spacing w:val="-13"/>
          <w:sz w:val="24"/>
        </w:rPr>
        <w:t xml:space="preserve"> </w:t>
      </w:r>
      <w:r>
        <w:rPr>
          <w:sz w:val="24"/>
        </w:rPr>
        <w:t>frequency</w:t>
      </w:r>
      <w:r>
        <w:rPr>
          <w:spacing w:val="-15"/>
          <w:sz w:val="24"/>
        </w:rPr>
        <w:t xml:space="preserve"> </w:t>
      </w:r>
      <w:r>
        <w:rPr>
          <w:sz w:val="24"/>
        </w:rPr>
        <w:t>counter</w:t>
      </w:r>
    </w:p>
    <w:p w:rsidR="004A2750" w:rsidRDefault="004A2750" w:rsidP="00617A6F">
      <w:pPr>
        <w:pStyle w:val="ListParagraph"/>
        <w:numPr>
          <w:ilvl w:val="0"/>
          <w:numId w:val="177"/>
        </w:numPr>
        <w:tabs>
          <w:tab w:val="left" w:pos="1240"/>
          <w:tab w:val="left" w:pos="1241"/>
        </w:tabs>
        <w:spacing w:before="3"/>
        <w:rPr>
          <w:sz w:val="24"/>
        </w:rPr>
      </w:pPr>
      <w:r>
        <w:rPr>
          <w:sz w:val="24"/>
        </w:rPr>
        <w:t>Prepare</w:t>
      </w:r>
      <w:r>
        <w:rPr>
          <w:spacing w:val="-6"/>
          <w:sz w:val="24"/>
        </w:rPr>
        <w:t xml:space="preserve"> </w:t>
      </w:r>
      <w:r>
        <w:rPr>
          <w:sz w:val="24"/>
        </w:rPr>
        <w:t>project to demonstrate</w:t>
      </w:r>
      <w:r>
        <w:rPr>
          <w:spacing w:val="-5"/>
          <w:sz w:val="24"/>
        </w:rPr>
        <w:t xml:space="preserve"> </w:t>
      </w:r>
      <w:r>
        <w:rPr>
          <w:sz w:val="24"/>
        </w:rPr>
        <w:t>application</w:t>
      </w:r>
      <w:r>
        <w:rPr>
          <w:spacing w:val="-9"/>
          <w:sz w:val="24"/>
        </w:rPr>
        <w:t xml:space="preserve"> </w:t>
      </w:r>
      <w:r>
        <w:rPr>
          <w:sz w:val="24"/>
        </w:rPr>
        <w:t>of</w:t>
      </w:r>
      <w:r>
        <w:rPr>
          <w:spacing w:val="-12"/>
          <w:sz w:val="24"/>
        </w:rPr>
        <w:t xml:space="preserve"> </w:t>
      </w:r>
      <w:r>
        <w:rPr>
          <w:sz w:val="24"/>
        </w:rPr>
        <w:t>digital</w:t>
      </w:r>
      <w:r>
        <w:rPr>
          <w:spacing w:val="-12"/>
          <w:sz w:val="24"/>
        </w:rPr>
        <w:t xml:space="preserve"> </w:t>
      </w:r>
      <w:r>
        <w:rPr>
          <w:sz w:val="24"/>
        </w:rPr>
        <w:t>logic</w:t>
      </w:r>
      <w:r>
        <w:rPr>
          <w:spacing w:val="-5"/>
          <w:sz w:val="24"/>
        </w:rPr>
        <w:t xml:space="preserve"> </w:t>
      </w:r>
      <w:r>
        <w:rPr>
          <w:sz w:val="24"/>
        </w:rPr>
        <w:t>design</w:t>
      </w:r>
      <w:r>
        <w:rPr>
          <w:spacing w:val="-1"/>
          <w:sz w:val="24"/>
        </w:rPr>
        <w:t xml:space="preserve"> </w:t>
      </w:r>
      <w:r>
        <w:rPr>
          <w:sz w:val="24"/>
        </w:rPr>
        <w:t>–</w:t>
      </w:r>
      <w:r>
        <w:rPr>
          <w:spacing w:val="-4"/>
          <w:sz w:val="24"/>
        </w:rPr>
        <w:t xml:space="preserve"> </w:t>
      </w:r>
      <w:r>
        <w:rPr>
          <w:sz w:val="24"/>
        </w:rPr>
        <w:t>4</w:t>
      </w:r>
      <w:r>
        <w:rPr>
          <w:spacing w:val="-5"/>
          <w:sz w:val="24"/>
        </w:rPr>
        <w:t xml:space="preserve"> </w:t>
      </w:r>
      <w:r>
        <w:rPr>
          <w:sz w:val="24"/>
        </w:rPr>
        <w:t>weeks</w:t>
      </w:r>
    </w:p>
    <w:p w:rsidR="004A2750" w:rsidRDefault="004A2750" w:rsidP="00617A6F">
      <w:pPr>
        <w:pStyle w:val="ListParagraph"/>
        <w:numPr>
          <w:ilvl w:val="1"/>
          <w:numId w:val="177"/>
        </w:numPr>
        <w:tabs>
          <w:tab w:val="left" w:pos="1960"/>
          <w:tab w:val="left" w:pos="1961"/>
        </w:tabs>
        <w:spacing w:before="2"/>
        <w:rPr>
          <w:sz w:val="24"/>
        </w:rPr>
      </w:pPr>
      <w:r>
        <w:rPr>
          <w:sz w:val="24"/>
        </w:rPr>
        <w:t>Design</w:t>
      </w:r>
      <w:r>
        <w:rPr>
          <w:spacing w:val="-10"/>
          <w:sz w:val="24"/>
        </w:rPr>
        <w:t xml:space="preserve"> </w:t>
      </w:r>
      <w:r>
        <w:rPr>
          <w:sz w:val="24"/>
        </w:rPr>
        <w:t>the</w:t>
      </w:r>
      <w:r>
        <w:rPr>
          <w:spacing w:val="-6"/>
          <w:sz w:val="24"/>
        </w:rPr>
        <w:t xml:space="preserve"> </w:t>
      </w:r>
      <w:r>
        <w:rPr>
          <w:sz w:val="24"/>
        </w:rPr>
        <w:t>project</w:t>
      </w:r>
    </w:p>
    <w:p w:rsidR="004A2750" w:rsidRDefault="004A2750" w:rsidP="00617A6F">
      <w:pPr>
        <w:pStyle w:val="ListParagraph"/>
        <w:numPr>
          <w:ilvl w:val="1"/>
          <w:numId w:val="177"/>
        </w:numPr>
        <w:tabs>
          <w:tab w:val="left" w:pos="1960"/>
          <w:tab w:val="left" w:pos="1961"/>
        </w:tabs>
        <w:spacing w:before="3"/>
        <w:rPr>
          <w:sz w:val="24"/>
        </w:rPr>
      </w:pPr>
      <w:r>
        <w:rPr>
          <w:sz w:val="24"/>
        </w:rPr>
        <w:t>Implementation</w:t>
      </w:r>
      <w:r>
        <w:rPr>
          <w:spacing w:val="-12"/>
          <w:sz w:val="24"/>
        </w:rPr>
        <w:t xml:space="preserve"> </w:t>
      </w:r>
      <w:r>
        <w:rPr>
          <w:sz w:val="24"/>
        </w:rPr>
        <w:t>on</w:t>
      </w:r>
      <w:r>
        <w:rPr>
          <w:spacing w:val="-11"/>
          <w:sz w:val="24"/>
        </w:rPr>
        <w:t xml:space="preserve"> </w:t>
      </w:r>
      <w:r>
        <w:rPr>
          <w:sz w:val="24"/>
        </w:rPr>
        <w:t>bread</w:t>
      </w:r>
      <w:r>
        <w:rPr>
          <w:spacing w:val="-6"/>
          <w:sz w:val="24"/>
        </w:rPr>
        <w:t xml:space="preserve"> </w:t>
      </w:r>
      <w:r>
        <w:rPr>
          <w:sz w:val="24"/>
        </w:rPr>
        <w:t>board</w:t>
      </w:r>
    </w:p>
    <w:p w:rsidR="004A2750" w:rsidRDefault="004A2750" w:rsidP="00617A6F">
      <w:pPr>
        <w:pStyle w:val="ListParagraph"/>
        <w:numPr>
          <w:ilvl w:val="1"/>
          <w:numId w:val="177"/>
        </w:numPr>
        <w:tabs>
          <w:tab w:val="left" w:pos="1960"/>
          <w:tab w:val="left" w:pos="1961"/>
        </w:tabs>
        <w:spacing w:before="2"/>
        <w:rPr>
          <w:sz w:val="24"/>
        </w:rPr>
      </w:pPr>
      <w:r>
        <w:rPr>
          <w:sz w:val="24"/>
        </w:rPr>
        <w:t>Implementation</w:t>
      </w:r>
      <w:r>
        <w:rPr>
          <w:spacing w:val="-13"/>
          <w:sz w:val="24"/>
        </w:rPr>
        <w:t xml:space="preserve"> </w:t>
      </w:r>
      <w:r>
        <w:rPr>
          <w:sz w:val="24"/>
        </w:rPr>
        <w:t>on</w:t>
      </w:r>
      <w:r>
        <w:rPr>
          <w:spacing w:val="-12"/>
          <w:sz w:val="24"/>
        </w:rPr>
        <w:t xml:space="preserve"> </w:t>
      </w:r>
      <w:r>
        <w:rPr>
          <w:sz w:val="24"/>
        </w:rPr>
        <w:t>PCB</w:t>
      </w:r>
    </w:p>
    <w:p w:rsidR="0029340C" w:rsidRPr="0029340C" w:rsidRDefault="0029340C" w:rsidP="0029340C">
      <w:pPr>
        <w:tabs>
          <w:tab w:val="left" w:pos="880"/>
          <w:tab w:val="left" w:pos="881"/>
        </w:tabs>
        <w:rPr>
          <w:sz w:val="23"/>
          <w:szCs w:val="23"/>
        </w:rPr>
      </w:pPr>
    </w:p>
    <w:p w:rsidR="005F6964" w:rsidRDefault="005F6964">
      <w:pPr>
        <w:pStyle w:val="BodyText"/>
        <w:spacing w:before="0"/>
        <w:ind w:left="0" w:firstLine="0"/>
        <w:rPr>
          <w:sz w:val="23"/>
          <w:szCs w:val="23"/>
        </w:rPr>
      </w:pPr>
    </w:p>
    <w:p w:rsidR="005F6964" w:rsidRDefault="005F6964">
      <w:pPr>
        <w:pStyle w:val="BodyText"/>
        <w:spacing w:before="0"/>
        <w:ind w:left="0" w:firstLine="0"/>
        <w:rPr>
          <w:sz w:val="23"/>
          <w:szCs w:val="23"/>
        </w:rPr>
      </w:pPr>
    </w:p>
    <w:p w:rsidR="005F6964" w:rsidRDefault="005F6964">
      <w:pPr>
        <w:pStyle w:val="BodyText"/>
        <w:spacing w:before="0"/>
        <w:ind w:left="0" w:firstLine="0"/>
        <w:rPr>
          <w:sz w:val="23"/>
          <w:szCs w:val="23"/>
        </w:rPr>
      </w:pPr>
    </w:p>
    <w:p w:rsidR="005F6964" w:rsidRDefault="005F6964">
      <w:pPr>
        <w:pStyle w:val="BodyText"/>
        <w:spacing w:before="0"/>
        <w:ind w:left="0" w:firstLine="0"/>
        <w:rPr>
          <w:sz w:val="23"/>
          <w:szCs w:val="23"/>
        </w:rPr>
      </w:pPr>
    </w:p>
    <w:p w:rsidR="005F6964" w:rsidRDefault="005F6964">
      <w:pPr>
        <w:pStyle w:val="BodyText"/>
        <w:spacing w:before="0"/>
        <w:ind w:left="0" w:firstLine="0"/>
        <w:rPr>
          <w:sz w:val="23"/>
          <w:szCs w:val="23"/>
        </w:rPr>
      </w:pPr>
    </w:p>
    <w:p w:rsidR="005F6964" w:rsidRDefault="005F6964">
      <w:pPr>
        <w:pStyle w:val="BodyText"/>
        <w:spacing w:before="0"/>
        <w:ind w:left="0" w:firstLine="0"/>
        <w:rPr>
          <w:sz w:val="23"/>
          <w:szCs w:val="23"/>
        </w:rPr>
      </w:pPr>
    </w:p>
    <w:p w:rsidR="005F6964" w:rsidRDefault="005F6964">
      <w:pPr>
        <w:pStyle w:val="BodyText"/>
        <w:spacing w:before="0"/>
        <w:ind w:left="0" w:firstLine="0"/>
        <w:rPr>
          <w:sz w:val="23"/>
          <w:szCs w:val="23"/>
        </w:rPr>
      </w:pPr>
    </w:p>
    <w:p w:rsidR="005F6964" w:rsidRDefault="00582FCD">
      <w:pPr>
        <w:pageBreakBefore/>
        <w:widowControl/>
        <w:tabs>
          <w:tab w:val="left" w:pos="2160"/>
          <w:tab w:val="left" w:pos="2880"/>
          <w:tab w:val="left" w:pos="3600"/>
          <w:tab w:val="left" w:pos="4320"/>
          <w:tab w:val="left" w:pos="5040"/>
          <w:tab w:val="left" w:pos="5760"/>
          <w:tab w:val="left" w:pos="6480"/>
          <w:tab w:val="left" w:pos="7200"/>
          <w:tab w:val="left" w:pos="7920"/>
          <w:tab w:val="right" w:pos="9360"/>
        </w:tabs>
        <w:suppressAutoHyphens/>
        <w:autoSpaceDE/>
        <w:autoSpaceDN/>
        <w:spacing w:after="200" w:line="360" w:lineRule="auto"/>
        <w:jc w:val="center"/>
        <w:outlineLvl w:val="0"/>
        <w:rPr>
          <w:rFonts w:ascii="Times New Roman Regular" w:eastAsia="仿宋" w:hAnsi="Times New Roman Regular" w:cs="Times New Roman Regular" w:hint="eastAsia"/>
          <w:b/>
          <w:bCs/>
          <w:spacing w:val="-3"/>
          <w:sz w:val="28"/>
          <w:szCs w:val="28"/>
          <w:lang w:bidi="ar-SA"/>
        </w:rPr>
      </w:pPr>
      <w:bookmarkStart w:id="8" w:name="_Toc1209113248"/>
      <w:r>
        <w:rPr>
          <w:rFonts w:ascii="Times New Roman Regular" w:hAnsi="Times New Roman Regular" w:cs="Times New Roman Regular"/>
          <w:b/>
          <w:sz w:val="28"/>
          <w:lang w:bidi="ar-SA"/>
        </w:rPr>
        <w:lastRenderedPageBreak/>
        <w:t>4</w:t>
      </w:r>
      <w:r>
        <w:rPr>
          <w:rFonts w:ascii="Times New Roman Regular" w:eastAsia="SimSun" w:hAnsi="Times New Roman Regular" w:cs="Times New Roman Regular" w:hint="eastAsia"/>
          <w:b/>
          <w:sz w:val="28"/>
          <w:lang w:eastAsia="zh-CN" w:bidi="ar-SA"/>
        </w:rPr>
        <w:t>.</w:t>
      </w:r>
      <w:r>
        <w:rPr>
          <w:rFonts w:ascii="Times New Roman Regular" w:hAnsi="Times New Roman Regular" w:cs="Times New Roman Regular"/>
          <w:b/>
          <w:sz w:val="28"/>
          <w:lang w:bidi="ar-SA"/>
        </w:rPr>
        <w:t xml:space="preserve"> Curriculum Standards for the Third Year</w:t>
      </w:r>
      <w:bookmarkEnd w:id="8"/>
    </w:p>
    <w:p w:rsidR="005F6964" w:rsidRDefault="00582FCD">
      <w:pPr>
        <w:widowControl/>
        <w:tabs>
          <w:tab w:val="left" w:pos="-720"/>
        </w:tabs>
        <w:suppressAutoHyphens/>
        <w:autoSpaceDE/>
        <w:autoSpaceDN/>
        <w:spacing w:after="120" w:line="360" w:lineRule="auto"/>
        <w:outlineLvl w:val="1"/>
        <w:rPr>
          <w:rFonts w:ascii="Times New Roman Regular" w:eastAsia="仿宋" w:hAnsi="Times New Roman Regular" w:cs="Times New Roman Regular" w:hint="eastAsia"/>
          <w:b/>
          <w:bCs/>
          <w:spacing w:val="-3"/>
          <w:sz w:val="28"/>
          <w:szCs w:val="28"/>
          <w:lang w:bidi="ar-SA"/>
        </w:rPr>
      </w:pPr>
      <w:bookmarkStart w:id="9" w:name="_Toc2076091222"/>
      <w:r>
        <w:rPr>
          <w:rFonts w:ascii="Times New Roman Regular" w:hAnsi="Times New Roman Regular" w:cs="Times New Roman Regular"/>
          <w:b/>
          <w:sz w:val="28"/>
          <w:lang w:bidi="ar-SA"/>
        </w:rPr>
        <w:t xml:space="preserve">4.1 </w:t>
      </w:r>
      <w:r>
        <w:rPr>
          <w:b/>
          <w:bCs/>
          <w:spacing w:val="-1"/>
          <w:sz w:val="24"/>
          <w:szCs w:val="24"/>
          <w:lang w:bidi="ar-SA"/>
        </w:rPr>
        <w:t>Gen</w:t>
      </w:r>
      <w:r w:rsidR="004A2750">
        <w:rPr>
          <w:spacing w:val="-2"/>
          <w:sz w:val="24"/>
          <w:szCs w:val="24"/>
          <w:lang w:bidi="ar-SA"/>
        </w:rPr>
        <w:t>-</w:t>
      </w:r>
      <w:r>
        <w:rPr>
          <w:b/>
          <w:bCs/>
          <w:spacing w:val="-2"/>
          <w:sz w:val="24"/>
          <w:szCs w:val="24"/>
          <w:lang w:bidi="ar-SA"/>
        </w:rPr>
        <w:t>311</w:t>
      </w:r>
      <w:r>
        <w:rPr>
          <w:rFonts w:eastAsia="SimSun" w:hint="eastAsia"/>
          <w:b/>
          <w:bCs/>
          <w:spacing w:val="-2"/>
          <w:sz w:val="24"/>
          <w:szCs w:val="24"/>
          <w:lang w:eastAsia="zh-CN" w:bidi="ar-SA"/>
        </w:rPr>
        <w:t xml:space="preserve"> </w:t>
      </w:r>
      <w:r w:rsidR="004A2750">
        <w:rPr>
          <w:rFonts w:eastAsia="SimSun"/>
          <w:b/>
          <w:bCs/>
          <w:spacing w:val="-2"/>
          <w:sz w:val="24"/>
          <w:szCs w:val="24"/>
          <w:lang w:eastAsia="zh-CN" w:bidi="ar-SA"/>
        </w:rPr>
        <w:tab/>
      </w:r>
      <w:r w:rsidR="004A2750">
        <w:rPr>
          <w:rFonts w:eastAsia="SimSun"/>
          <w:b/>
          <w:bCs/>
          <w:spacing w:val="-2"/>
          <w:sz w:val="24"/>
          <w:szCs w:val="24"/>
          <w:lang w:eastAsia="zh-CN" w:bidi="ar-SA"/>
        </w:rPr>
        <w:tab/>
      </w:r>
      <w:r>
        <w:rPr>
          <w:rFonts w:ascii="Times New Roman Regular" w:hAnsi="Times New Roman Regular" w:cs="Times New Roman Regular"/>
          <w:b/>
          <w:sz w:val="28"/>
          <w:lang w:bidi="ar-SA"/>
        </w:rPr>
        <w:t>Islamist and Pakistan Studies</w:t>
      </w:r>
      <w:bookmarkEnd w:id="9"/>
    </w:p>
    <w:p w:rsidR="005F6964" w:rsidRDefault="005F6964">
      <w:pPr>
        <w:jc w:val="center"/>
        <w:rPr>
          <w:sz w:val="30"/>
          <w:szCs w:val="30"/>
        </w:rPr>
        <w:sectPr w:rsidR="005F6964">
          <w:footerReference w:type="default" r:id="rId28"/>
          <w:pgSz w:w="12240" w:h="15840"/>
          <w:pgMar w:top="1500" w:right="1280" w:bottom="1420" w:left="1280" w:header="850" w:footer="1224" w:gutter="0"/>
          <w:cols w:space="720"/>
          <w:docGrid w:linePitch="299"/>
        </w:sect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22"/>
        </w:rPr>
      </w:pPr>
    </w:p>
    <w:p w:rsidR="005F6964" w:rsidRDefault="005F6964">
      <w:pPr>
        <w:pStyle w:val="BodyText"/>
        <w:spacing w:before="0"/>
        <w:ind w:left="0" w:firstLine="0"/>
        <w:rPr>
          <w:sz w:val="30"/>
        </w:rPr>
      </w:pPr>
    </w:p>
    <w:p w:rsidR="005F6964" w:rsidRDefault="00582FCD">
      <w:pPr>
        <w:pStyle w:val="Heading3"/>
        <w:ind w:left="342" w:firstLine="0"/>
      </w:pPr>
      <w:r>
        <w:rPr>
          <w:w w:val="95"/>
        </w:rPr>
        <w:t>DAE</w:t>
      </w:r>
    </w:p>
    <w:p w:rsidR="005F6964" w:rsidRDefault="00582FCD">
      <w:pPr>
        <w:pStyle w:val="BodyText"/>
        <w:spacing w:before="4"/>
        <w:ind w:left="0" w:firstLine="0"/>
        <w:rPr>
          <w:b/>
          <w:sz w:val="21"/>
        </w:rPr>
      </w:pPr>
      <w:r>
        <w:br w:type="column"/>
      </w:r>
    </w:p>
    <w:p w:rsidR="005F6964" w:rsidRDefault="00582FCD">
      <w:pPr>
        <w:ind w:left="3286" w:right="4087"/>
        <w:jc w:val="center"/>
        <w:rPr>
          <w:b/>
          <w:sz w:val="20"/>
        </w:rPr>
      </w:pPr>
      <w:r>
        <w:rPr>
          <w:b/>
          <w:sz w:val="20"/>
        </w:rPr>
        <w:t>DAE Technology</w:t>
      </w:r>
    </w:p>
    <w:p w:rsidR="005F6964" w:rsidRDefault="00582FCD">
      <w:pPr>
        <w:pStyle w:val="BodyText"/>
        <w:ind w:left="0" w:firstLine="0"/>
        <w:rPr>
          <w:b/>
          <w:sz w:val="28"/>
        </w:rPr>
      </w:pPr>
      <w:r>
        <w:rPr>
          <w:noProof/>
          <w:lang w:bidi="ar-SA"/>
        </w:rPr>
        <w:drawing>
          <wp:anchor distT="0" distB="0" distL="0" distR="0" simplePos="0" relativeHeight="251663872" behindDoc="0" locked="0" layoutInCell="1" allowOverlap="1" wp14:anchorId="439415A0" wp14:editId="230E84A0">
            <wp:simplePos x="0" y="0"/>
            <wp:positionH relativeFrom="page">
              <wp:posOffset>1537335</wp:posOffset>
            </wp:positionH>
            <wp:positionV relativeFrom="paragraph">
              <wp:posOffset>235585</wp:posOffset>
            </wp:positionV>
            <wp:extent cx="4570095" cy="6202045"/>
            <wp:effectExtent l="0" t="0" r="1905" b="8255"/>
            <wp:wrapTopAndBottom/>
            <wp:docPr id="33"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17.jpeg"/>
                    <pic:cNvPicPr>
                      <a:picLocks noChangeAspect="1"/>
                    </pic:cNvPicPr>
                  </pic:nvPicPr>
                  <pic:blipFill>
                    <a:blip r:embed="rId29" cstate="print"/>
                    <a:stretch>
                      <a:fillRect/>
                    </a:stretch>
                  </pic:blipFill>
                  <pic:spPr>
                    <a:xfrm>
                      <a:off x="0" y="0"/>
                      <a:ext cx="4570095" cy="6202045"/>
                    </a:xfrm>
                    <a:prstGeom prst="rect">
                      <a:avLst/>
                    </a:prstGeom>
                  </pic:spPr>
                </pic:pic>
              </a:graphicData>
            </a:graphic>
          </wp:anchor>
        </w:drawing>
      </w:r>
    </w:p>
    <w:p w:rsidR="005F6964" w:rsidRDefault="00582FCD">
      <w:pPr>
        <w:spacing w:before="116"/>
        <w:ind w:left="3286" w:right="4087"/>
        <w:jc w:val="center"/>
        <w:rPr>
          <w:b/>
          <w:sz w:val="20"/>
        </w:rPr>
      </w:pPr>
      <w:r>
        <w:rPr>
          <w:b/>
          <w:sz w:val="20"/>
        </w:rPr>
        <w:t>Technology</w:t>
      </w:r>
    </w:p>
    <w:p w:rsidR="005F6964" w:rsidRDefault="005F6964">
      <w:pPr>
        <w:jc w:val="center"/>
        <w:rPr>
          <w:sz w:val="20"/>
        </w:rPr>
        <w:sectPr w:rsidR="005F6964">
          <w:type w:val="continuous"/>
          <w:pgSz w:w="12240" w:h="15840"/>
          <w:pgMar w:top="1360" w:right="1280" w:bottom="280" w:left="1280" w:header="720" w:footer="720" w:gutter="0"/>
          <w:cols w:num="2" w:space="720" w:equalWidth="0">
            <w:col w:w="764" w:space="40"/>
            <w:col w:w="8876"/>
          </w:cols>
        </w:sectPr>
      </w:pPr>
    </w:p>
    <w:p w:rsidR="005F6964" w:rsidRDefault="00582FCD">
      <w:pPr>
        <w:ind w:left="3286" w:right="4087"/>
        <w:jc w:val="center"/>
        <w:rPr>
          <w:b/>
          <w:sz w:val="20"/>
        </w:rPr>
      </w:pPr>
      <w:r>
        <w:rPr>
          <w:b/>
          <w:sz w:val="20"/>
        </w:rPr>
        <w:lastRenderedPageBreak/>
        <w:t>DAE Technology</w:t>
      </w: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9"/>
        <w:ind w:left="0" w:firstLine="0"/>
        <w:rPr>
          <w:b/>
        </w:rPr>
      </w:pPr>
    </w:p>
    <w:p w:rsidR="005F6964" w:rsidRDefault="005F6964">
      <w:pPr>
        <w:sectPr w:rsidR="005F6964">
          <w:pgSz w:w="12240" w:h="15840"/>
          <w:pgMar w:top="1500" w:right="1280" w:bottom="1420" w:left="1280" w:header="850" w:footer="1224" w:gutter="0"/>
          <w:cols w:space="720"/>
          <w:docGrid w:linePitch="299"/>
        </w:sectPr>
      </w:pPr>
    </w:p>
    <w:p w:rsidR="005F6964" w:rsidRDefault="00582FCD">
      <w:pPr>
        <w:pStyle w:val="BodyText"/>
        <w:spacing w:before="0"/>
        <w:ind w:left="0" w:firstLine="0"/>
        <w:rPr>
          <w:b/>
          <w:sz w:val="22"/>
        </w:rPr>
      </w:pPr>
      <w:r>
        <w:lastRenderedPageBreak/>
        <w:br w:type="column"/>
      </w:r>
    </w:p>
    <w:p w:rsidR="005F6964" w:rsidRDefault="005F6964">
      <w:pPr>
        <w:pStyle w:val="BodyText"/>
        <w:spacing w:before="0"/>
        <w:ind w:left="0" w:firstLine="0"/>
        <w:rPr>
          <w:b/>
          <w:sz w:val="22"/>
        </w:rPr>
      </w:pPr>
    </w:p>
    <w:p w:rsidR="005F6964" w:rsidRDefault="005F6964">
      <w:pPr>
        <w:pStyle w:val="BodyText"/>
        <w:spacing w:before="0"/>
        <w:ind w:left="0" w:firstLine="0"/>
        <w:rPr>
          <w:b/>
          <w:sz w:val="22"/>
        </w:rPr>
      </w:pPr>
    </w:p>
    <w:p w:rsidR="005F6964" w:rsidRDefault="005F6964">
      <w:pPr>
        <w:pStyle w:val="BodyText"/>
        <w:spacing w:before="6"/>
        <w:ind w:left="0" w:firstLine="0"/>
        <w:rPr>
          <w:b/>
          <w:sz w:val="24"/>
        </w:rPr>
      </w:pPr>
    </w:p>
    <w:p w:rsidR="005F6964" w:rsidRDefault="00582FCD">
      <w:pPr>
        <w:ind w:left="3653" w:right="4324"/>
        <w:jc w:val="center"/>
        <w:rPr>
          <w:b/>
          <w:sz w:val="20"/>
        </w:rPr>
      </w:pPr>
      <w:r>
        <w:rPr>
          <w:noProof/>
          <w:lang w:bidi="ar-SA"/>
        </w:rPr>
        <w:drawing>
          <wp:anchor distT="0" distB="0" distL="0" distR="0" simplePos="0" relativeHeight="251665920" behindDoc="0" locked="0" layoutInCell="1" allowOverlap="1" wp14:anchorId="7F02BE5F" wp14:editId="274E30F5">
            <wp:simplePos x="0" y="0"/>
            <wp:positionH relativeFrom="page">
              <wp:posOffset>1371600</wp:posOffset>
            </wp:positionH>
            <wp:positionV relativeFrom="paragraph">
              <wp:posOffset>-6679565</wp:posOffset>
            </wp:positionV>
            <wp:extent cx="5166360" cy="6661785"/>
            <wp:effectExtent l="0" t="0" r="0" b="0"/>
            <wp:wrapNone/>
            <wp:docPr id="35" name="image1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18.jpeg"/>
                    <pic:cNvPicPr>
                      <a:picLocks noChangeAspect="1"/>
                    </pic:cNvPicPr>
                  </pic:nvPicPr>
                  <pic:blipFill>
                    <a:blip r:embed="rId30" cstate="print"/>
                    <a:stretch>
                      <a:fillRect/>
                    </a:stretch>
                  </pic:blipFill>
                  <pic:spPr>
                    <a:xfrm>
                      <a:off x="0" y="0"/>
                      <a:ext cx="5166360" cy="6661785"/>
                    </a:xfrm>
                    <a:prstGeom prst="rect">
                      <a:avLst/>
                    </a:prstGeom>
                  </pic:spPr>
                </pic:pic>
              </a:graphicData>
            </a:graphic>
          </wp:anchor>
        </w:drawing>
      </w:r>
    </w:p>
    <w:p w:rsidR="005F6964" w:rsidRDefault="005F6964">
      <w:pPr>
        <w:jc w:val="center"/>
        <w:rPr>
          <w:sz w:val="20"/>
        </w:rPr>
        <w:sectPr w:rsidR="005F6964">
          <w:type w:val="continuous"/>
          <w:pgSz w:w="12240" w:h="15840"/>
          <w:pgMar w:top="1360" w:right="1280" w:bottom="280" w:left="1280" w:header="720" w:footer="720" w:gutter="0"/>
          <w:cols w:num="2" w:space="720" w:equalWidth="0">
            <w:col w:w="634" w:space="40"/>
            <w:col w:w="9006"/>
          </w:cols>
        </w:sectPr>
      </w:pPr>
    </w:p>
    <w:p w:rsidR="005F6964" w:rsidRDefault="00582FCD">
      <w:pPr>
        <w:spacing w:before="91"/>
        <w:ind w:left="107" w:right="107"/>
        <w:jc w:val="center"/>
        <w:rPr>
          <w:b/>
          <w:sz w:val="20"/>
        </w:rPr>
      </w:pPr>
      <w:r>
        <w:rPr>
          <w:b/>
          <w:sz w:val="20"/>
        </w:rPr>
        <w:lastRenderedPageBreak/>
        <w:t>DAE Technology</w:t>
      </w:r>
    </w:p>
    <w:p w:rsidR="005F6964" w:rsidRDefault="005F6964">
      <w:pPr>
        <w:pStyle w:val="BodyText"/>
        <w:spacing w:before="0"/>
        <w:ind w:left="0" w:firstLine="0"/>
        <w:rPr>
          <w:b/>
        </w:rPr>
      </w:pPr>
    </w:p>
    <w:p w:rsidR="005F6964" w:rsidRDefault="005F6964">
      <w:pPr>
        <w:pStyle w:val="BodyText"/>
        <w:spacing w:before="4"/>
        <w:ind w:left="0" w:firstLine="0"/>
        <w:rPr>
          <w:b/>
          <w:sz w:val="28"/>
        </w:rPr>
      </w:pPr>
    </w:p>
    <w:p w:rsidR="005F6964" w:rsidRDefault="00582FCD">
      <w:pPr>
        <w:pStyle w:val="BodyText"/>
        <w:spacing w:before="0"/>
        <w:ind w:left="1168" w:firstLine="0"/>
      </w:pPr>
      <w:r>
        <w:rPr>
          <w:noProof/>
          <w:lang w:bidi="ar-SA"/>
        </w:rPr>
        <w:drawing>
          <wp:inline distT="0" distB="0" distL="0" distR="0" wp14:anchorId="7DB8F6F3" wp14:editId="3BE6C136">
            <wp:extent cx="4877435" cy="5775960"/>
            <wp:effectExtent l="0" t="0" r="0" b="0"/>
            <wp:docPr id="37"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19.jpeg"/>
                    <pic:cNvPicPr>
                      <a:picLocks noChangeAspect="1"/>
                    </pic:cNvPicPr>
                  </pic:nvPicPr>
                  <pic:blipFill>
                    <a:blip r:embed="rId31" cstate="print"/>
                    <a:stretch>
                      <a:fillRect/>
                    </a:stretch>
                  </pic:blipFill>
                  <pic:spPr>
                    <a:xfrm>
                      <a:off x="0" y="0"/>
                      <a:ext cx="4877561" cy="5775960"/>
                    </a:xfrm>
                    <a:prstGeom prst="rect">
                      <a:avLst/>
                    </a:prstGeom>
                  </pic:spPr>
                </pic:pic>
              </a:graphicData>
            </a:graphic>
          </wp:inline>
        </w:drawing>
      </w:r>
    </w:p>
    <w:p w:rsidR="005F6964" w:rsidRDefault="005F6964">
      <w:pPr>
        <w:jc w:val="center"/>
        <w:rPr>
          <w:sz w:val="20"/>
        </w:rPr>
        <w:sectPr w:rsidR="005F6964">
          <w:pgSz w:w="12240" w:h="15840"/>
          <w:pgMar w:top="1500" w:right="1280" w:bottom="1420" w:left="1280" w:header="850" w:footer="1224" w:gutter="0"/>
          <w:cols w:space="720"/>
          <w:docGrid w:linePitch="299"/>
        </w:sectPr>
      </w:pPr>
    </w:p>
    <w:p w:rsidR="005F6964" w:rsidRDefault="00582FCD">
      <w:pPr>
        <w:ind w:left="107" w:right="107"/>
        <w:jc w:val="center"/>
        <w:rPr>
          <w:b/>
          <w:sz w:val="20"/>
        </w:rPr>
      </w:pPr>
      <w:r>
        <w:rPr>
          <w:b/>
          <w:sz w:val="20"/>
        </w:rPr>
        <w:lastRenderedPageBreak/>
        <w:t>DAE Technology</w:t>
      </w:r>
    </w:p>
    <w:p w:rsidR="005F6964" w:rsidRDefault="005F6964">
      <w:pPr>
        <w:pStyle w:val="BodyText"/>
        <w:spacing w:before="0"/>
        <w:ind w:left="0" w:firstLine="0"/>
        <w:rPr>
          <w:b/>
        </w:rPr>
      </w:pPr>
    </w:p>
    <w:p w:rsidR="005F6964" w:rsidRDefault="005F6964">
      <w:pPr>
        <w:pStyle w:val="BodyText"/>
        <w:ind w:left="0" w:firstLine="0"/>
        <w:rPr>
          <w:b/>
        </w:rPr>
      </w:pPr>
    </w:p>
    <w:p w:rsidR="005F6964" w:rsidRDefault="00582FCD">
      <w:pPr>
        <w:pStyle w:val="BodyText"/>
        <w:spacing w:before="0"/>
        <w:ind w:left="1168" w:firstLine="0"/>
      </w:pPr>
      <w:r>
        <w:rPr>
          <w:noProof/>
          <w:lang w:bidi="ar-SA"/>
        </w:rPr>
        <w:drawing>
          <wp:inline distT="0" distB="0" distL="0" distR="0" wp14:anchorId="1E8F150D" wp14:editId="722764CB">
            <wp:extent cx="5088890" cy="4739640"/>
            <wp:effectExtent l="0" t="0" r="0" b="0"/>
            <wp:docPr id="39" name="image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20.jpeg"/>
                    <pic:cNvPicPr>
                      <a:picLocks noChangeAspect="1"/>
                    </pic:cNvPicPr>
                  </pic:nvPicPr>
                  <pic:blipFill>
                    <a:blip r:embed="rId32" cstate="print"/>
                    <a:stretch>
                      <a:fillRect/>
                    </a:stretch>
                  </pic:blipFill>
                  <pic:spPr>
                    <a:xfrm>
                      <a:off x="0" y="0"/>
                      <a:ext cx="5089238" cy="4739640"/>
                    </a:xfrm>
                    <a:prstGeom prst="rect">
                      <a:avLst/>
                    </a:prstGeom>
                  </pic:spPr>
                </pic:pic>
              </a:graphicData>
            </a:graphic>
          </wp:inline>
        </w:drawing>
      </w: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sz w:val="18"/>
        </w:rPr>
      </w:pPr>
    </w:p>
    <w:p w:rsidR="005F6964" w:rsidRDefault="005F6964">
      <w:pPr>
        <w:jc w:val="center"/>
        <w:rPr>
          <w:sz w:val="20"/>
        </w:rPr>
        <w:sectPr w:rsidR="005F6964">
          <w:pgSz w:w="12240" w:h="15840"/>
          <w:pgMar w:top="1500" w:right="1280" w:bottom="1420" w:left="1280" w:header="850" w:footer="1224" w:gutter="0"/>
          <w:cols w:space="720"/>
          <w:docGrid w:linePitch="299"/>
        </w:sectPr>
      </w:pPr>
    </w:p>
    <w:p w:rsidR="005F6964" w:rsidRDefault="00582FCD">
      <w:pPr>
        <w:spacing w:before="1"/>
        <w:ind w:left="107" w:right="105"/>
        <w:jc w:val="center"/>
        <w:rPr>
          <w:b/>
          <w:sz w:val="20"/>
        </w:rPr>
      </w:pPr>
      <w:r>
        <w:rPr>
          <w:b/>
          <w:sz w:val="20"/>
        </w:rPr>
        <w:lastRenderedPageBreak/>
        <w:t>DAE Technology</w:t>
      </w:r>
    </w:p>
    <w:p w:rsidR="005F6964" w:rsidRDefault="005F6964">
      <w:pPr>
        <w:pStyle w:val="BodyText"/>
        <w:spacing w:before="0"/>
        <w:ind w:left="0" w:firstLine="0"/>
        <w:rPr>
          <w:b/>
        </w:rPr>
      </w:pPr>
    </w:p>
    <w:p w:rsidR="005F6964" w:rsidRDefault="005F6964">
      <w:pPr>
        <w:pStyle w:val="BodyText"/>
        <w:ind w:left="0" w:firstLine="0"/>
        <w:rPr>
          <w:b/>
        </w:rPr>
      </w:pPr>
    </w:p>
    <w:p w:rsidR="005F6964" w:rsidRDefault="00582FCD">
      <w:pPr>
        <w:pStyle w:val="BodyText"/>
        <w:spacing w:before="0"/>
        <w:ind w:left="1024" w:firstLine="0"/>
      </w:pPr>
      <w:r>
        <w:rPr>
          <w:noProof/>
          <w:lang w:bidi="ar-SA"/>
        </w:rPr>
        <w:drawing>
          <wp:inline distT="0" distB="0" distL="0" distR="0" wp14:anchorId="6C52AE1D" wp14:editId="3AEE7DCE">
            <wp:extent cx="4922520" cy="5608320"/>
            <wp:effectExtent l="0" t="0" r="0" b="0"/>
            <wp:docPr id="41" name="image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21.jpeg"/>
                    <pic:cNvPicPr>
                      <a:picLocks noChangeAspect="1"/>
                    </pic:cNvPicPr>
                  </pic:nvPicPr>
                  <pic:blipFill>
                    <a:blip r:embed="rId33" cstate="print"/>
                    <a:stretch>
                      <a:fillRect/>
                    </a:stretch>
                  </pic:blipFill>
                  <pic:spPr>
                    <a:xfrm>
                      <a:off x="0" y="0"/>
                      <a:ext cx="4922711" cy="5608320"/>
                    </a:xfrm>
                    <a:prstGeom prst="rect">
                      <a:avLst/>
                    </a:prstGeom>
                  </pic:spPr>
                </pic:pic>
              </a:graphicData>
            </a:graphic>
          </wp:inline>
        </w:drawing>
      </w: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8"/>
        <w:ind w:left="0" w:firstLine="0"/>
        <w:rPr>
          <w:b/>
          <w:sz w:val="19"/>
        </w:rPr>
      </w:pPr>
    </w:p>
    <w:p w:rsidR="005F6964" w:rsidRDefault="005F6964">
      <w:pPr>
        <w:jc w:val="center"/>
        <w:rPr>
          <w:sz w:val="20"/>
        </w:rPr>
        <w:sectPr w:rsidR="005F6964">
          <w:pgSz w:w="12240" w:h="15840"/>
          <w:pgMar w:top="1500" w:right="1280" w:bottom="1420" w:left="1280" w:header="850" w:footer="1224" w:gutter="0"/>
          <w:cols w:space="720"/>
          <w:docGrid w:linePitch="299"/>
        </w:sectPr>
      </w:pPr>
    </w:p>
    <w:p w:rsidR="005F6964" w:rsidRDefault="00582FCD">
      <w:pPr>
        <w:spacing w:before="91"/>
        <w:ind w:left="107" w:right="107"/>
        <w:jc w:val="center"/>
        <w:rPr>
          <w:b/>
          <w:sz w:val="20"/>
        </w:rPr>
      </w:pPr>
      <w:r>
        <w:rPr>
          <w:b/>
          <w:sz w:val="20"/>
        </w:rPr>
        <w:lastRenderedPageBreak/>
        <w:t>DAE Technology</w:t>
      </w:r>
    </w:p>
    <w:p w:rsidR="005F6964" w:rsidRDefault="005F6964">
      <w:pPr>
        <w:pStyle w:val="BodyText"/>
        <w:spacing w:before="0"/>
        <w:ind w:left="0" w:firstLine="0"/>
        <w:rPr>
          <w:b/>
        </w:rPr>
      </w:pPr>
    </w:p>
    <w:p w:rsidR="005F6964" w:rsidRDefault="005F6964">
      <w:pPr>
        <w:pStyle w:val="BodyText"/>
        <w:spacing w:before="4"/>
        <w:ind w:left="0" w:firstLine="0"/>
        <w:rPr>
          <w:b/>
          <w:sz w:val="28"/>
        </w:rPr>
      </w:pPr>
    </w:p>
    <w:p w:rsidR="005F6964" w:rsidRDefault="00582FCD">
      <w:pPr>
        <w:pStyle w:val="BodyText"/>
        <w:spacing w:before="0"/>
        <w:ind w:left="1168" w:firstLine="0"/>
      </w:pPr>
      <w:r>
        <w:rPr>
          <w:noProof/>
          <w:lang w:bidi="ar-SA"/>
        </w:rPr>
        <w:drawing>
          <wp:inline distT="0" distB="0" distL="0" distR="0" wp14:anchorId="6A5D17A2" wp14:editId="10608CDA">
            <wp:extent cx="5029835" cy="4709160"/>
            <wp:effectExtent l="0" t="0" r="0" b="0"/>
            <wp:docPr id="43" name="image2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22.jpeg"/>
                    <pic:cNvPicPr>
                      <a:picLocks noChangeAspect="1"/>
                    </pic:cNvPicPr>
                  </pic:nvPicPr>
                  <pic:blipFill>
                    <a:blip r:embed="rId34" cstate="print"/>
                    <a:stretch>
                      <a:fillRect/>
                    </a:stretch>
                  </pic:blipFill>
                  <pic:spPr>
                    <a:xfrm>
                      <a:off x="0" y="0"/>
                      <a:ext cx="5029878" cy="4709160"/>
                    </a:xfrm>
                    <a:prstGeom prst="rect">
                      <a:avLst/>
                    </a:prstGeom>
                  </pic:spPr>
                </pic:pic>
              </a:graphicData>
            </a:graphic>
          </wp:inline>
        </w:drawing>
      </w: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9"/>
        <w:ind w:left="0" w:firstLine="0"/>
        <w:rPr>
          <w:b/>
          <w:sz w:val="26"/>
        </w:rPr>
      </w:pPr>
    </w:p>
    <w:p w:rsidR="005F6964" w:rsidRDefault="005F6964">
      <w:pPr>
        <w:jc w:val="center"/>
        <w:rPr>
          <w:sz w:val="20"/>
        </w:rPr>
        <w:sectPr w:rsidR="005F6964">
          <w:pgSz w:w="12240" w:h="15840"/>
          <w:pgMar w:top="1500" w:right="1280" w:bottom="1420" w:left="1280" w:header="850" w:footer="1224" w:gutter="0"/>
          <w:cols w:space="720"/>
          <w:docGrid w:linePitch="299"/>
        </w:sectPr>
      </w:pPr>
    </w:p>
    <w:p w:rsidR="005F6964" w:rsidRDefault="00582FCD">
      <w:pPr>
        <w:spacing w:before="91"/>
        <w:ind w:left="107" w:right="107"/>
        <w:jc w:val="center"/>
        <w:rPr>
          <w:b/>
          <w:sz w:val="20"/>
        </w:rPr>
      </w:pPr>
      <w:r>
        <w:rPr>
          <w:b/>
          <w:sz w:val="20"/>
        </w:rPr>
        <w:lastRenderedPageBreak/>
        <w:t>DAE Technology</w:t>
      </w:r>
    </w:p>
    <w:p w:rsidR="005F6964" w:rsidRDefault="005F6964">
      <w:pPr>
        <w:pStyle w:val="BodyText"/>
        <w:spacing w:before="0"/>
        <w:ind w:left="0" w:firstLine="0"/>
        <w:rPr>
          <w:b/>
        </w:rPr>
      </w:pPr>
    </w:p>
    <w:p w:rsidR="005F6964" w:rsidRDefault="005F6964">
      <w:pPr>
        <w:pStyle w:val="BodyText"/>
        <w:spacing w:before="4"/>
        <w:ind w:left="0" w:firstLine="0"/>
        <w:rPr>
          <w:b/>
          <w:sz w:val="28"/>
        </w:rPr>
      </w:pPr>
    </w:p>
    <w:p w:rsidR="005F6964" w:rsidRDefault="00582FCD">
      <w:pPr>
        <w:pStyle w:val="BodyText"/>
        <w:spacing w:before="0"/>
        <w:ind w:left="1024" w:firstLine="0"/>
      </w:pPr>
      <w:r>
        <w:rPr>
          <w:noProof/>
          <w:lang w:bidi="ar-SA"/>
        </w:rPr>
        <w:drawing>
          <wp:inline distT="0" distB="0" distL="0" distR="0" wp14:anchorId="6308495B" wp14:editId="4FF310CF">
            <wp:extent cx="4878705" cy="4754880"/>
            <wp:effectExtent l="0" t="0" r="0" b="0"/>
            <wp:docPr id="45" name="image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23.jpeg"/>
                    <pic:cNvPicPr>
                      <a:picLocks noChangeAspect="1"/>
                    </pic:cNvPicPr>
                  </pic:nvPicPr>
                  <pic:blipFill>
                    <a:blip r:embed="rId35" cstate="print"/>
                    <a:stretch>
                      <a:fillRect/>
                    </a:stretch>
                  </pic:blipFill>
                  <pic:spPr>
                    <a:xfrm>
                      <a:off x="0" y="0"/>
                      <a:ext cx="4878945" cy="4755451"/>
                    </a:xfrm>
                    <a:prstGeom prst="rect">
                      <a:avLst/>
                    </a:prstGeom>
                  </pic:spPr>
                </pic:pic>
              </a:graphicData>
            </a:graphic>
          </wp:inline>
        </w:drawing>
      </w: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F6964">
      <w:pPr>
        <w:pStyle w:val="BodyText"/>
        <w:spacing w:before="0"/>
        <w:ind w:left="0" w:firstLine="0"/>
        <w:rPr>
          <w:b/>
        </w:rPr>
      </w:pPr>
    </w:p>
    <w:p w:rsidR="005F6964" w:rsidRDefault="00582FCD">
      <w:pPr>
        <w:widowControl/>
        <w:autoSpaceDE/>
        <w:autoSpaceDN/>
        <w:jc w:val="both"/>
        <w:rPr>
          <w:b/>
        </w:rPr>
      </w:pPr>
      <w:r>
        <w:rPr>
          <w:b/>
        </w:rPr>
        <w:br w:type="page"/>
      </w:r>
    </w:p>
    <w:p w:rsidR="005F6964" w:rsidRDefault="004A2750">
      <w:pPr>
        <w:spacing w:before="160" w:after="160"/>
        <w:rPr>
          <w:rFonts w:eastAsiaTheme="minorEastAsia"/>
          <w:b/>
          <w:color w:val="FF0000"/>
          <w:sz w:val="24"/>
          <w:szCs w:val="24"/>
          <w:lang w:eastAsia="zh-CN"/>
        </w:rPr>
      </w:pPr>
      <w:r>
        <w:rPr>
          <w:rFonts w:eastAsiaTheme="minorEastAsia" w:hint="eastAsia"/>
          <w:b/>
          <w:color w:val="FF0000"/>
          <w:sz w:val="24"/>
          <w:szCs w:val="24"/>
          <w:lang w:eastAsia="zh-CN"/>
        </w:rPr>
        <w:lastRenderedPageBreak/>
        <w:t xml:space="preserve">4.2 </w:t>
      </w:r>
      <w:r>
        <w:rPr>
          <w:rFonts w:eastAsiaTheme="minorEastAsia"/>
          <w:b/>
          <w:color w:val="FF0000"/>
          <w:sz w:val="24"/>
          <w:szCs w:val="24"/>
          <w:lang w:eastAsia="zh-CN"/>
        </w:rPr>
        <w:t>GenC-312</w:t>
      </w:r>
      <w:r w:rsidR="00582FCD">
        <w:rPr>
          <w:rFonts w:eastAsiaTheme="minorEastAsia"/>
          <w:b/>
          <w:color w:val="FF0000"/>
          <w:sz w:val="24"/>
          <w:szCs w:val="24"/>
          <w:lang w:eastAsia="zh-CN"/>
        </w:rPr>
        <w:t xml:space="preserve">    Chinese Synthesis -1</w:t>
      </w:r>
    </w:p>
    <w:p w:rsidR="005F6964" w:rsidRDefault="00582FCD">
      <w:pPr>
        <w:adjustRightInd w:val="0"/>
        <w:rPr>
          <w:rFonts w:eastAsia="仿宋"/>
          <w:b/>
          <w:color w:val="000000"/>
          <w:w w:val="103"/>
          <w:sz w:val="24"/>
          <w:szCs w:val="24"/>
          <w:lang w:eastAsia="zh-CN"/>
        </w:rPr>
      </w:pPr>
      <w:r>
        <w:rPr>
          <w:rFonts w:eastAsia="仿宋"/>
          <w:b/>
          <w:color w:val="000000"/>
          <w:w w:val="103"/>
          <w:sz w:val="24"/>
          <w:szCs w:val="24"/>
          <w:lang w:val="zh-Hans" w:eastAsia="zh-CN"/>
        </w:rPr>
        <w:t>Total learning time:</w:t>
      </w:r>
      <w:r>
        <w:rPr>
          <w:rFonts w:eastAsia="仿宋"/>
          <w:b/>
          <w:color w:val="000000"/>
          <w:w w:val="103"/>
          <w:sz w:val="24"/>
          <w:szCs w:val="24"/>
          <w:lang w:eastAsia="zh-CN"/>
        </w:rPr>
        <w:t xml:space="preserve">       96</w:t>
      </w:r>
    </w:p>
    <w:p w:rsidR="005F6964" w:rsidRDefault="00582FCD">
      <w:pPr>
        <w:adjustRightInd w:val="0"/>
        <w:rPr>
          <w:rFonts w:eastAsia="仿宋"/>
          <w:color w:val="000000"/>
          <w:w w:val="103"/>
          <w:sz w:val="24"/>
          <w:szCs w:val="24"/>
          <w:lang w:eastAsia="zh-CN"/>
        </w:rPr>
      </w:pPr>
      <w:r>
        <w:rPr>
          <w:rFonts w:eastAsia="仿宋"/>
          <w:color w:val="000000"/>
          <w:w w:val="103"/>
          <w:sz w:val="24"/>
          <w:szCs w:val="24"/>
          <w:lang w:val="zh-Hans" w:eastAsia="zh-CN"/>
        </w:rPr>
        <w:t>Theory</w:t>
      </w:r>
      <w:r>
        <w:rPr>
          <w:rFonts w:eastAsia="仿宋"/>
          <w:color w:val="000000"/>
          <w:w w:val="103"/>
          <w:sz w:val="24"/>
          <w:szCs w:val="24"/>
          <w:lang w:val="zh-Hans" w:eastAsia="zh-CN"/>
        </w:rPr>
        <w:tab/>
        <w:t>:</w:t>
      </w:r>
      <w:r>
        <w:rPr>
          <w:rFonts w:eastAsia="仿宋"/>
          <w:color w:val="000000"/>
          <w:w w:val="103"/>
          <w:sz w:val="24"/>
          <w:szCs w:val="24"/>
          <w:lang w:val="zh-Hans" w:eastAsia="zh-CN"/>
        </w:rPr>
        <w:tab/>
      </w:r>
      <w:r>
        <w:rPr>
          <w:rFonts w:eastAsia="仿宋"/>
          <w:color w:val="000000"/>
          <w:w w:val="103"/>
          <w:sz w:val="24"/>
          <w:szCs w:val="24"/>
          <w:lang w:val="zh-Hans" w:eastAsia="zh-CN"/>
        </w:rPr>
        <w:tab/>
        <w:t xml:space="preserve">       </w:t>
      </w:r>
      <w:r>
        <w:rPr>
          <w:rFonts w:eastAsia="仿宋"/>
          <w:color w:val="000000"/>
          <w:w w:val="103"/>
          <w:sz w:val="24"/>
          <w:szCs w:val="24"/>
          <w:lang w:eastAsia="zh-CN"/>
        </w:rPr>
        <w:t xml:space="preserve">48            </w:t>
      </w:r>
      <w:r>
        <w:rPr>
          <w:rFonts w:eastAsia="仿宋"/>
          <w:b/>
          <w:bCs/>
          <w:color w:val="000000"/>
          <w:w w:val="103"/>
          <w:sz w:val="24"/>
          <w:szCs w:val="24"/>
          <w:lang w:eastAsia="zh-CN"/>
        </w:rPr>
        <w:t xml:space="preserve"> </w:t>
      </w:r>
      <w:r>
        <w:rPr>
          <w:rFonts w:eastAsia="仿宋"/>
          <w:b/>
          <w:bCs/>
          <w:color w:val="000000"/>
          <w:w w:val="103"/>
          <w:sz w:val="24"/>
          <w:szCs w:val="24"/>
          <w:lang w:val="zh-Hans" w:eastAsia="zh-CN"/>
        </w:rPr>
        <w:t>T</w:t>
      </w:r>
      <w:r>
        <w:rPr>
          <w:rFonts w:eastAsia="仿宋"/>
          <w:b/>
          <w:bCs/>
          <w:color w:val="000000"/>
          <w:w w:val="103"/>
          <w:sz w:val="24"/>
          <w:szCs w:val="24"/>
          <w:lang w:eastAsia="zh-CN"/>
        </w:rPr>
        <w:t xml:space="preserve">    </w:t>
      </w:r>
      <w:r>
        <w:rPr>
          <w:rFonts w:eastAsia="仿宋"/>
          <w:b/>
          <w:bCs/>
          <w:color w:val="000000"/>
          <w:w w:val="103"/>
          <w:sz w:val="24"/>
          <w:szCs w:val="24"/>
          <w:lang w:val="zh-Hans" w:eastAsia="zh-CN"/>
        </w:rPr>
        <w:t>P</w:t>
      </w:r>
      <w:r>
        <w:rPr>
          <w:rFonts w:eastAsia="仿宋"/>
          <w:b/>
          <w:bCs/>
          <w:color w:val="000000"/>
          <w:w w:val="103"/>
          <w:sz w:val="24"/>
          <w:szCs w:val="24"/>
          <w:lang w:eastAsia="zh-CN"/>
        </w:rPr>
        <w:t xml:space="preserve">    </w:t>
      </w:r>
      <w:r>
        <w:rPr>
          <w:rFonts w:eastAsia="仿宋"/>
          <w:b/>
          <w:bCs/>
          <w:color w:val="000000"/>
          <w:w w:val="103"/>
          <w:sz w:val="24"/>
          <w:szCs w:val="24"/>
          <w:lang w:val="zh-Hans" w:eastAsia="zh-CN"/>
        </w:rPr>
        <w:t>C</w:t>
      </w:r>
    </w:p>
    <w:p w:rsidR="005F6964" w:rsidRDefault="00582FCD">
      <w:pPr>
        <w:adjustRightInd w:val="0"/>
        <w:rPr>
          <w:rFonts w:eastAsia="仿宋"/>
          <w:color w:val="000000"/>
          <w:w w:val="103"/>
          <w:sz w:val="24"/>
          <w:szCs w:val="24"/>
          <w:lang w:eastAsia="zh-CN"/>
        </w:rPr>
      </w:pPr>
      <w:r>
        <w:rPr>
          <w:rFonts w:eastAsia="仿宋"/>
          <w:color w:val="000000"/>
          <w:w w:val="103"/>
          <w:sz w:val="24"/>
          <w:szCs w:val="24"/>
          <w:lang w:val="zh-Hans" w:eastAsia="zh-CN"/>
        </w:rPr>
        <w:t>Practice:</w:t>
      </w:r>
      <w:r>
        <w:rPr>
          <w:rFonts w:eastAsia="仿宋"/>
          <w:color w:val="000000"/>
          <w:w w:val="103"/>
          <w:sz w:val="24"/>
          <w:szCs w:val="24"/>
          <w:lang w:val="zh-Hans" w:eastAsia="zh-CN"/>
        </w:rPr>
        <w:tab/>
      </w:r>
      <w:r>
        <w:rPr>
          <w:rFonts w:eastAsia="仿宋"/>
          <w:color w:val="000000"/>
          <w:w w:val="103"/>
          <w:sz w:val="24"/>
          <w:szCs w:val="24"/>
          <w:lang w:val="zh-Hans" w:eastAsia="zh-CN"/>
        </w:rPr>
        <w:tab/>
        <w:t xml:space="preserve">     </w:t>
      </w:r>
      <w:r>
        <w:rPr>
          <w:rFonts w:eastAsia="仿宋"/>
          <w:color w:val="000000"/>
          <w:w w:val="103"/>
          <w:sz w:val="24"/>
          <w:szCs w:val="24"/>
          <w:lang w:eastAsia="zh-CN"/>
        </w:rPr>
        <w:t xml:space="preserve"> </w:t>
      </w:r>
      <w:r>
        <w:rPr>
          <w:rFonts w:eastAsia="仿宋"/>
          <w:color w:val="000000"/>
          <w:w w:val="103"/>
          <w:sz w:val="24"/>
          <w:szCs w:val="24"/>
          <w:lang w:val="zh-Hans" w:eastAsia="zh-CN"/>
        </w:rPr>
        <w:t xml:space="preserve"> </w:t>
      </w:r>
      <w:r>
        <w:rPr>
          <w:rFonts w:eastAsia="仿宋"/>
          <w:color w:val="000000"/>
          <w:w w:val="103"/>
          <w:sz w:val="24"/>
          <w:szCs w:val="24"/>
          <w:lang w:eastAsia="zh-CN"/>
        </w:rPr>
        <w:t>48           1.5   1.5    2</w:t>
      </w:r>
    </w:p>
    <w:tbl>
      <w:tblPr>
        <w:tblW w:w="5000" w:type="pct"/>
        <w:tblLook w:val="04A0" w:firstRow="1" w:lastRow="0" w:firstColumn="1" w:lastColumn="0" w:noHBand="0" w:noVBand="1"/>
      </w:tblPr>
      <w:tblGrid>
        <w:gridCol w:w="3184"/>
        <w:gridCol w:w="5566"/>
        <w:gridCol w:w="558"/>
        <w:gridCol w:w="588"/>
      </w:tblGrid>
      <w:tr w:rsidR="005F6964">
        <w:trPr>
          <w:trHeight w:val="492"/>
        </w:trPr>
        <w:tc>
          <w:tcPr>
            <w:tcW w:w="5000" w:type="pct"/>
            <w:gridSpan w:val="4"/>
            <w:shd w:val="clear" w:color="auto" w:fill="auto"/>
          </w:tcPr>
          <w:p w:rsidR="005F6964" w:rsidRDefault="00582FCD">
            <w:pPr>
              <w:jc w:val="both"/>
              <w:rPr>
                <w:rFonts w:eastAsia="仿宋"/>
                <w:sz w:val="24"/>
                <w:szCs w:val="24"/>
                <w:lang w:eastAsia="zh-CN"/>
              </w:rPr>
            </w:pPr>
            <w:r>
              <w:rPr>
                <w:rFonts w:eastAsia="仿宋"/>
                <w:b/>
                <w:color w:val="000000"/>
                <w:w w:val="103"/>
                <w:sz w:val="24"/>
                <w:szCs w:val="24"/>
                <w:lang w:val="zh-Hans" w:eastAsia="zh-CN"/>
              </w:rPr>
              <w:t xml:space="preserve">Course objective: </w:t>
            </w:r>
            <w:r>
              <w:rPr>
                <w:rFonts w:eastAsia="仿宋"/>
                <w:sz w:val="24"/>
                <w:szCs w:val="24"/>
                <w:lang w:eastAsia="zh-CN"/>
              </w:rPr>
              <w:t>Cultivate the comprehensive Chinese ability of overseas students in China, and they can pass the HSK4 exam through this vocabulary.</w:t>
            </w:r>
          </w:p>
          <w:p w:rsidR="005F6964" w:rsidRDefault="00582FCD">
            <w:pPr>
              <w:jc w:val="both"/>
              <w:rPr>
                <w:rFonts w:eastAsia="仿宋"/>
                <w:sz w:val="24"/>
                <w:szCs w:val="24"/>
                <w:lang w:eastAsia="zh-CN"/>
              </w:rPr>
            </w:pPr>
            <w:r>
              <w:rPr>
                <w:rFonts w:eastAsia="仿宋"/>
                <w:b/>
                <w:color w:val="000000"/>
                <w:w w:val="103"/>
                <w:sz w:val="24"/>
                <w:szCs w:val="24"/>
                <w:lang w:val="zh-Hans" w:eastAsia="zh-CN"/>
              </w:rPr>
              <w:t>Course content</w:t>
            </w:r>
          </w:p>
        </w:tc>
      </w:tr>
      <w:tr w:rsidR="005F6964">
        <w:trPr>
          <w:trHeight w:val="550"/>
        </w:trPr>
        <w:tc>
          <w:tcPr>
            <w:tcW w:w="1609" w:type="pct"/>
            <w:shd w:val="clear" w:color="auto" w:fill="EEECE1" w:themeFill="background2"/>
            <w:vAlign w:val="center"/>
          </w:tcPr>
          <w:p w:rsidR="005F6964" w:rsidRDefault="00582FCD">
            <w:pPr>
              <w:tabs>
                <w:tab w:val="left" w:pos="1440"/>
              </w:tabs>
              <w:adjustRightInd w:val="0"/>
              <w:jc w:val="center"/>
              <w:rPr>
                <w:rFonts w:eastAsia="仿宋"/>
                <w:w w:val="103"/>
                <w:sz w:val="24"/>
                <w:szCs w:val="24"/>
                <w:lang w:eastAsia="zh-CN"/>
              </w:rPr>
            </w:pPr>
            <w:r>
              <w:rPr>
                <w:rStyle w:val="NormalCharacter"/>
                <w:rFonts w:eastAsia="仿宋"/>
                <w:sz w:val="24"/>
                <w:szCs w:val="24"/>
              </w:rPr>
              <w:t>Learning situation</w:t>
            </w:r>
          </w:p>
        </w:tc>
        <w:tc>
          <w:tcPr>
            <w:tcW w:w="2812" w:type="pct"/>
            <w:shd w:val="clear" w:color="auto" w:fill="EEECE1" w:themeFill="background2"/>
            <w:vAlign w:val="center"/>
          </w:tcPr>
          <w:p w:rsidR="005F6964" w:rsidRDefault="00582FCD">
            <w:pPr>
              <w:tabs>
                <w:tab w:val="left" w:pos="1440"/>
              </w:tabs>
              <w:adjustRightInd w:val="0"/>
              <w:jc w:val="center"/>
              <w:rPr>
                <w:rFonts w:eastAsia="仿宋"/>
                <w:w w:val="103"/>
                <w:sz w:val="24"/>
                <w:szCs w:val="24"/>
                <w:lang w:eastAsia="zh-CN"/>
              </w:rPr>
            </w:pPr>
            <w:r>
              <w:rPr>
                <w:rFonts w:eastAsia="仿宋"/>
                <w:w w:val="103"/>
                <w:sz w:val="24"/>
                <w:szCs w:val="24"/>
                <w:lang w:eastAsia="zh-CN"/>
              </w:rPr>
              <w:t>Learning content (specific work tasks)</w:t>
            </w:r>
          </w:p>
        </w:tc>
        <w:tc>
          <w:tcPr>
            <w:tcW w:w="579" w:type="pct"/>
            <w:gridSpan w:val="2"/>
            <w:shd w:val="clear" w:color="auto" w:fill="EEECE1" w:themeFill="background2"/>
            <w:vAlign w:val="center"/>
          </w:tcPr>
          <w:p w:rsidR="005F6964" w:rsidRDefault="00582FCD">
            <w:pPr>
              <w:tabs>
                <w:tab w:val="left" w:pos="1440"/>
              </w:tabs>
              <w:adjustRightInd w:val="0"/>
              <w:jc w:val="center"/>
              <w:rPr>
                <w:rFonts w:eastAsia="仿宋"/>
                <w:w w:val="103"/>
                <w:sz w:val="24"/>
                <w:szCs w:val="24"/>
                <w:lang w:eastAsia="zh-CN"/>
              </w:rPr>
            </w:pPr>
            <w:r>
              <w:rPr>
                <w:rFonts w:eastAsia="仿宋"/>
                <w:w w:val="103"/>
                <w:sz w:val="24"/>
                <w:szCs w:val="24"/>
                <w:lang w:eastAsia="zh-CN"/>
              </w:rPr>
              <w:t>Class hours</w:t>
            </w:r>
          </w:p>
        </w:tc>
      </w:tr>
      <w:tr w:rsidR="005F6964">
        <w:tc>
          <w:tcPr>
            <w:tcW w:w="1609" w:type="pct"/>
            <w:shd w:val="clear" w:color="auto" w:fill="auto"/>
            <w:vAlign w:val="center"/>
          </w:tcPr>
          <w:p w:rsidR="005F6964" w:rsidRDefault="00582FCD">
            <w:pPr>
              <w:tabs>
                <w:tab w:val="left" w:pos="1440"/>
              </w:tabs>
              <w:adjustRightInd w:val="0"/>
              <w:jc w:val="center"/>
              <w:rPr>
                <w:rFonts w:eastAsia="仿宋"/>
                <w:w w:val="103"/>
                <w:sz w:val="24"/>
                <w:szCs w:val="24"/>
                <w:lang w:eastAsia="zh-CN"/>
              </w:rPr>
            </w:pPr>
            <w:r>
              <w:rPr>
                <w:rFonts w:eastAsia="仿宋"/>
                <w:sz w:val="24"/>
                <w:szCs w:val="24"/>
              </w:rPr>
              <w:t>Lesson 1 Simple love</w:t>
            </w:r>
          </w:p>
        </w:tc>
        <w:tc>
          <w:tcPr>
            <w:tcW w:w="2812" w:type="pct"/>
            <w:shd w:val="clear" w:color="auto" w:fill="auto"/>
            <w:vAlign w:val="center"/>
          </w:tcPr>
          <w:p w:rsidR="005F6964" w:rsidRDefault="00582FCD">
            <w:pPr>
              <w:tabs>
                <w:tab w:val="left" w:pos="1440"/>
              </w:tabs>
              <w:adjustRightInd w:val="0"/>
              <w:spacing w:before="202"/>
              <w:rPr>
                <w:rFonts w:eastAsia="仿宋"/>
                <w:w w:val="103"/>
                <w:sz w:val="24"/>
                <w:szCs w:val="24"/>
                <w:lang w:eastAsia="zh-CN"/>
              </w:rPr>
            </w:pPr>
            <w:r>
              <w:rPr>
                <w:rFonts w:eastAsia="仿宋"/>
                <w:sz w:val="24"/>
                <w:szCs w:val="24"/>
                <w:lang w:eastAsia="zh-CN"/>
              </w:rPr>
              <w:t xml:space="preserve">32 new words; Language points: not </w:t>
            </w:r>
            <w:proofErr w:type="gramStart"/>
            <w:r>
              <w:rPr>
                <w:rFonts w:eastAsia="仿宋"/>
                <w:sz w:val="24"/>
                <w:szCs w:val="24"/>
                <w:lang w:eastAsia="zh-CN"/>
              </w:rPr>
              <w:t>only .....</w:t>
            </w:r>
            <w:proofErr w:type="gramEnd"/>
            <w:r>
              <w:rPr>
                <w:rFonts w:eastAsia="仿宋"/>
                <w:sz w:val="24"/>
                <w:szCs w:val="24"/>
                <w:lang w:eastAsia="zh-CN"/>
              </w:rPr>
              <w:t xml:space="preserve"> </w:t>
            </w:r>
            <w:proofErr w:type="gramStart"/>
            <w:r>
              <w:rPr>
                <w:rFonts w:eastAsia="仿宋"/>
                <w:sz w:val="24"/>
                <w:szCs w:val="24"/>
                <w:lang w:eastAsia="zh-CN"/>
              </w:rPr>
              <w:t>but</w:t>
            </w:r>
            <w:proofErr w:type="gramEnd"/>
            <w:r>
              <w:rPr>
                <w:rFonts w:eastAsia="仿宋"/>
                <w:sz w:val="24"/>
                <w:szCs w:val="24"/>
                <w:lang w:eastAsia="zh-CN"/>
              </w:rPr>
              <w:t xml:space="preserve"> also/still/and; Never; Just; Even if ..... </w:t>
            </w:r>
            <w:proofErr w:type="gramStart"/>
            <w:r>
              <w:rPr>
                <w:rFonts w:eastAsia="仿宋"/>
                <w:sz w:val="24"/>
                <w:szCs w:val="24"/>
                <w:lang w:eastAsia="zh-CN"/>
              </w:rPr>
              <w:t>also</w:t>
            </w:r>
            <w:proofErr w:type="gramEnd"/>
            <w:r>
              <w:rPr>
                <w:rFonts w:eastAsia="仿宋"/>
                <w:sz w:val="24"/>
                <w:szCs w:val="24"/>
                <w:lang w:eastAsia="zh-CN"/>
              </w:rPr>
              <w:t xml:space="preserve"> .....; On .....</w:t>
            </w:r>
          </w:p>
        </w:tc>
        <w:tc>
          <w:tcPr>
            <w:tcW w:w="579"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3 hours</w:t>
            </w:r>
          </w:p>
        </w:tc>
      </w:tr>
      <w:tr w:rsidR="005F6964">
        <w:tc>
          <w:tcPr>
            <w:tcW w:w="1609" w:type="pct"/>
            <w:shd w:val="clear" w:color="auto" w:fill="auto"/>
            <w:vAlign w:val="center"/>
          </w:tcPr>
          <w:p w:rsidR="005F6964" w:rsidRDefault="00582FCD">
            <w:pPr>
              <w:jc w:val="center"/>
              <w:rPr>
                <w:rFonts w:eastAsia="仿宋"/>
                <w:w w:val="103"/>
                <w:sz w:val="24"/>
                <w:szCs w:val="24"/>
                <w:lang w:eastAsia="zh-CN"/>
              </w:rPr>
            </w:pPr>
            <w:r>
              <w:rPr>
                <w:rFonts w:eastAsia="仿宋"/>
                <w:sz w:val="24"/>
                <w:szCs w:val="24"/>
              </w:rPr>
              <w:t>Lesson 2 A true friend</w:t>
            </w:r>
          </w:p>
        </w:tc>
        <w:tc>
          <w:tcPr>
            <w:tcW w:w="2812" w:type="pct"/>
            <w:shd w:val="clear" w:color="auto" w:fill="auto"/>
            <w:vAlign w:val="center"/>
          </w:tcPr>
          <w:p w:rsidR="005F6964" w:rsidRDefault="00582FCD">
            <w:pPr>
              <w:rPr>
                <w:rFonts w:eastAsia="仿宋"/>
                <w:sz w:val="24"/>
                <w:szCs w:val="24"/>
                <w:lang w:eastAsia="zh-CN"/>
              </w:rPr>
            </w:pPr>
            <w:r>
              <w:rPr>
                <w:rFonts w:eastAsia="仿宋"/>
                <w:sz w:val="24"/>
                <w:szCs w:val="24"/>
                <w:lang w:eastAsia="zh-CN"/>
              </w:rPr>
              <w:t>30 new words; Language points: Just right; Almost; Although; However; And ...</w:t>
            </w:r>
          </w:p>
        </w:tc>
        <w:tc>
          <w:tcPr>
            <w:tcW w:w="579"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3hours</w:t>
            </w:r>
          </w:p>
        </w:tc>
      </w:tr>
      <w:tr w:rsidR="005F6964">
        <w:tc>
          <w:tcPr>
            <w:tcW w:w="1609" w:type="pct"/>
            <w:shd w:val="clear" w:color="auto" w:fill="auto"/>
            <w:vAlign w:val="center"/>
          </w:tcPr>
          <w:p w:rsidR="005F6964" w:rsidRDefault="00582FCD">
            <w:pPr>
              <w:tabs>
                <w:tab w:val="left" w:pos="1440"/>
              </w:tabs>
              <w:adjustRightInd w:val="0"/>
              <w:jc w:val="center"/>
              <w:rPr>
                <w:rFonts w:eastAsia="仿宋"/>
                <w:sz w:val="24"/>
                <w:szCs w:val="24"/>
                <w:lang w:eastAsia="zh-CN"/>
              </w:rPr>
            </w:pPr>
            <w:r>
              <w:rPr>
                <w:rFonts w:eastAsia="仿宋"/>
                <w:sz w:val="24"/>
                <w:szCs w:val="24"/>
                <w:lang w:eastAsia="zh-CN"/>
              </w:rPr>
              <w:t>Lesson 3 The manager is very impressed with me.</w:t>
            </w:r>
          </w:p>
        </w:tc>
        <w:tc>
          <w:tcPr>
            <w:tcW w:w="2812" w:type="pct"/>
            <w:shd w:val="clear" w:color="auto" w:fill="auto"/>
            <w:vAlign w:val="center"/>
          </w:tcPr>
          <w:p w:rsidR="005F6964" w:rsidRDefault="00582FCD">
            <w:pPr>
              <w:rPr>
                <w:rFonts w:eastAsia="仿宋"/>
                <w:sz w:val="24"/>
                <w:szCs w:val="24"/>
                <w:lang w:eastAsia="zh-CN"/>
              </w:rPr>
            </w:pPr>
            <w:r>
              <w:rPr>
                <w:rFonts w:eastAsia="仿宋"/>
                <w:sz w:val="24"/>
                <w:szCs w:val="24"/>
                <w:lang w:eastAsia="zh-CN"/>
              </w:rPr>
              <w:t>31 new words; Language points: Quite; Original; In addition; Firstly....... secondly......; No matter.</w:t>
            </w:r>
          </w:p>
        </w:tc>
        <w:tc>
          <w:tcPr>
            <w:tcW w:w="579"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 hours</w:t>
            </w:r>
          </w:p>
        </w:tc>
      </w:tr>
      <w:tr w:rsidR="005F6964">
        <w:tc>
          <w:tcPr>
            <w:tcW w:w="1609" w:type="pct"/>
            <w:shd w:val="clear" w:color="auto" w:fill="auto"/>
            <w:vAlign w:val="center"/>
          </w:tcPr>
          <w:p w:rsidR="005F6964" w:rsidRDefault="00582FCD">
            <w:pPr>
              <w:tabs>
                <w:tab w:val="left" w:pos="1440"/>
              </w:tabs>
              <w:adjustRightInd w:val="0"/>
              <w:jc w:val="center"/>
              <w:rPr>
                <w:rFonts w:eastAsia="仿宋"/>
                <w:sz w:val="24"/>
                <w:szCs w:val="24"/>
                <w:lang w:eastAsia="zh-CN"/>
              </w:rPr>
            </w:pPr>
            <w:r>
              <w:rPr>
                <w:rFonts w:eastAsia="仿宋"/>
                <w:sz w:val="24"/>
                <w:szCs w:val="24"/>
              </w:rPr>
              <w:t>Lesson 4 Don’t be too anxious to make money.</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sz w:val="24"/>
                <w:szCs w:val="24"/>
                <w:lang w:eastAsia="zh-CN"/>
              </w:rPr>
              <w:t>31 new words; Language points: Think; Originally; And; According to; Even</w:t>
            </w:r>
          </w:p>
        </w:tc>
        <w:tc>
          <w:tcPr>
            <w:tcW w:w="579"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3hours</w:t>
            </w:r>
          </w:p>
        </w:tc>
      </w:tr>
      <w:tr w:rsidR="005F6964">
        <w:tc>
          <w:tcPr>
            <w:tcW w:w="1609" w:type="pct"/>
            <w:shd w:val="clear" w:color="auto" w:fill="auto"/>
            <w:vAlign w:val="center"/>
          </w:tcPr>
          <w:p w:rsidR="005F6964" w:rsidRDefault="00582FCD">
            <w:pPr>
              <w:tabs>
                <w:tab w:val="left" w:pos="1440"/>
              </w:tabs>
              <w:adjustRightInd w:val="0"/>
              <w:jc w:val="center"/>
              <w:rPr>
                <w:rFonts w:eastAsia="仿宋"/>
                <w:sz w:val="24"/>
                <w:szCs w:val="24"/>
                <w:lang w:eastAsia="zh-CN"/>
              </w:rPr>
            </w:pPr>
            <w:r>
              <w:rPr>
                <w:rFonts w:eastAsia="仿宋"/>
                <w:sz w:val="24"/>
                <w:szCs w:val="24"/>
                <w:lang w:eastAsia="zh-CN"/>
              </w:rPr>
              <w:t>Lesson 5 Buy only the right ones, not the expensive ones.</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sz w:val="24"/>
                <w:szCs w:val="24"/>
                <w:lang w:eastAsia="zh-CN"/>
              </w:rPr>
              <w:t>30 new words; Language points: Affirmative; Moreover; Actual; For ......; Especially</w:t>
            </w:r>
          </w:p>
        </w:tc>
        <w:tc>
          <w:tcPr>
            <w:tcW w:w="579"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3hours</w:t>
            </w:r>
          </w:p>
        </w:tc>
      </w:tr>
      <w:tr w:rsidR="005F6964">
        <w:tc>
          <w:tcPr>
            <w:tcW w:w="1609" w:type="pct"/>
            <w:shd w:val="clear" w:color="auto" w:fill="auto"/>
            <w:vAlign w:val="center"/>
          </w:tcPr>
          <w:p w:rsidR="005F6964" w:rsidRDefault="00582FCD">
            <w:pPr>
              <w:tabs>
                <w:tab w:val="left" w:pos="1440"/>
              </w:tabs>
              <w:adjustRightInd w:val="0"/>
              <w:jc w:val="center"/>
              <w:rPr>
                <w:rFonts w:eastAsia="仿宋"/>
                <w:sz w:val="24"/>
                <w:szCs w:val="24"/>
                <w:lang w:eastAsia="zh-CN"/>
              </w:rPr>
            </w:pPr>
            <w:r>
              <w:rPr>
                <w:rFonts w:eastAsia="仿宋"/>
                <w:sz w:val="24"/>
                <w:szCs w:val="24"/>
              </w:rPr>
              <w:t>Lesson 6 You get what you pay for</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sz w:val="24"/>
                <w:szCs w:val="24"/>
                <w:lang w:eastAsia="zh-CN"/>
              </w:rPr>
              <w:t xml:space="preserve">30 new words; Language points: Actually; Times; Worthy; Among them; </w:t>
            </w:r>
            <w:proofErr w:type="gramStart"/>
            <w:r>
              <w:rPr>
                <w:rFonts w:eastAsia="仿宋"/>
                <w:sz w:val="24"/>
                <w:szCs w:val="24"/>
                <w:lang w:eastAsia="zh-CN"/>
              </w:rPr>
              <w:t>Under ......</w:t>
            </w:r>
            <w:proofErr w:type="gramEnd"/>
          </w:p>
        </w:tc>
        <w:tc>
          <w:tcPr>
            <w:tcW w:w="579"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 hours</w:t>
            </w:r>
          </w:p>
        </w:tc>
      </w:tr>
      <w:tr w:rsidR="005F6964">
        <w:tc>
          <w:tcPr>
            <w:tcW w:w="1609" w:type="pct"/>
            <w:shd w:val="clear" w:color="auto" w:fill="auto"/>
            <w:vAlign w:val="center"/>
          </w:tcPr>
          <w:p w:rsidR="005F6964" w:rsidRDefault="00582FCD">
            <w:pPr>
              <w:tabs>
                <w:tab w:val="left" w:pos="1440"/>
              </w:tabs>
              <w:adjustRightInd w:val="0"/>
              <w:jc w:val="center"/>
              <w:rPr>
                <w:rFonts w:eastAsia="仿宋"/>
                <w:sz w:val="24"/>
                <w:szCs w:val="24"/>
                <w:lang w:eastAsia="zh-CN"/>
              </w:rPr>
            </w:pPr>
            <w:r>
              <w:rPr>
                <w:rFonts w:eastAsia="仿宋"/>
                <w:sz w:val="24"/>
                <w:szCs w:val="24"/>
                <w:lang w:eastAsia="zh-CN"/>
              </w:rPr>
              <w:t xml:space="preserve">Lesson 7 The best doctor is </w:t>
            </w:r>
            <w:proofErr w:type="gramStart"/>
            <w:r>
              <w:rPr>
                <w:rFonts w:eastAsia="仿宋"/>
                <w:sz w:val="24"/>
                <w:szCs w:val="24"/>
                <w:lang w:eastAsia="zh-CN"/>
              </w:rPr>
              <w:t>yourself</w:t>
            </w:r>
            <w:proofErr w:type="gramEnd"/>
            <w:r>
              <w:rPr>
                <w:rFonts w:eastAsia="仿宋"/>
                <w:sz w:val="24"/>
                <w:szCs w:val="24"/>
                <w:lang w:eastAsia="zh-CN"/>
              </w:rPr>
              <w:t>.</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sz w:val="24"/>
                <w:szCs w:val="24"/>
                <w:lang w:eastAsia="zh-CN"/>
              </w:rPr>
              <w:t xml:space="preserve">30 new words; Language points: Estimate; Can’t wait; Compound words overlap; If; Not </w:t>
            </w:r>
            <w:proofErr w:type="gramStart"/>
            <w:r>
              <w:rPr>
                <w:rFonts w:eastAsia="仿宋"/>
                <w:sz w:val="24"/>
                <w:szCs w:val="24"/>
                <w:lang w:eastAsia="zh-CN"/>
              </w:rPr>
              <w:t>only .....</w:t>
            </w:r>
            <w:proofErr w:type="gramEnd"/>
            <w:r>
              <w:rPr>
                <w:rFonts w:eastAsia="仿宋"/>
                <w:sz w:val="24"/>
                <w:szCs w:val="24"/>
                <w:lang w:eastAsia="zh-CN"/>
              </w:rPr>
              <w:t xml:space="preserve"> </w:t>
            </w:r>
            <w:proofErr w:type="gramStart"/>
            <w:r>
              <w:rPr>
                <w:rFonts w:eastAsia="仿宋"/>
                <w:sz w:val="24"/>
                <w:szCs w:val="24"/>
                <w:lang w:eastAsia="zh-CN"/>
              </w:rPr>
              <w:t>but</w:t>
            </w:r>
            <w:proofErr w:type="gramEnd"/>
            <w:r>
              <w:rPr>
                <w:rFonts w:eastAsia="仿宋"/>
                <w:sz w:val="24"/>
                <w:szCs w:val="24"/>
                <w:lang w:eastAsia="zh-CN"/>
              </w:rPr>
              <w:t xml:space="preserve"> also .......</w:t>
            </w:r>
          </w:p>
        </w:tc>
        <w:tc>
          <w:tcPr>
            <w:tcW w:w="579"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 hours</w:t>
            </w:r>
          </w:p>
        </w:tc>
      </w:tr>
      <w:tr w:rsidR="005F6964">
        <w:tc>
          <w:tcPr>
            <w:tcW w:w="1609" w:type="pct"/>
            <w:shd w:val="clear" w:color="auto" w:fill="auto"/>
            <w:vAlign w:val="center"/>
          </w:tcPr>
          <w:p w:rsidR="005F6964" w:rsidRDefault="00582FCD">
            <w:pPr>
              <w:tabs>
                <w:tab w:val="left" w:pos="1440"/>
              </w:tabs>
              <w:adjustRightInd w:val="0"/>
              <w:jc w:val="center"/>
              <w:rPr>
                <w:rFonts w:eastAsia="仿宋"/>
                <w:sz w:val="24"/>
                <w:szCs w:val="24"/>
                <w:lang w:eastAsia="zh-CN"/>
              </w:rPr>
            </w:pPr>
            <w:r>
              <w:rPr>
                <w:rFonts w:eastAsia="仿宋"/>
                <w:sz w:val="24"/>
                <w:szCs w:val="24"/>
                <w:lang w:eastAsia="zh-CN"/>
              </w:rPr>
              <w:t>Lesson 8 There is no shortage of beauty in life.</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sz w:val="24"/>
                <w:szCs w:val="24"/>
                <w:lang w:eastAsia="zh-CN"/>
              </w:rPr>
              <w:t>30 new words; Language points: Make; As long as; No; Therefore; Often.</w:t>
            </w:r>
          </w:p>
        </w:tc>
        <w:tc>
          <w:tcPr>
            <w:tcW w:w="579"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 hours</w:t>
            </w:r>
          </w:p>
        </w:tc>
      </w:tr>
      <w:tr w:rsidR="005F6964">
        <w:tc>
          <w:tcPr>
            <w:tcW w:w="1609" w:type="pct"/>
            <w:shd w:val="clear" w:color="auto" w:fill="auto"/>
            <w:vAlign w:val="center"/>
          </w:tcPr>
          <w:p w:rsidR="005F6964" w:rsidRDefault="00582FCD">
            <w:pPr>
              <w:tabs>
                <w:tab w:val="left" w:pos="1440"/>
              </w:tabs>
              <w:adjustRightInd w:val="0"/>
              <w:jc w:val="center"/>
              <w:rPr>
                <w:rFonts w:eastAsia="仿宋"/>
                <w:sz w:val="24"/>
                <w:szCs w:val="24"/>
                <w:lang w:eastAsia="zh-CN"/>
              </w:rPr>
            </w:pPr>
            <w:r>
              <w:rPr>
                <w:rFonts w:eastAsia="仿宋"/>
                <w:sz w:val="24"/>
                <w:szCs w:val="24"/>
              </w:rPr>
              <w:t>Lesson 9 Sunshine always appears after wind and rain.</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sz w:val="24"/>
                <w:szCs w:val="24"/>
                <w:lang w:eastAsia="zh-CN"/>
              </w:rPr>
              <w:t>30 new words; Language points: D</w:t>
            </w:r>
            <w:r>
              <w:rPr>
                <w:rFonts w:eastAsia="仿宋" w:hint="eastAsia"/>
                <w:sz w:val="24"/>
                <w:szCs w:val="24"/>
                <w:lang w:eastAsia="zh-CN"/>
              </w:rPr>
              <w:t>o</w:t>
            </w:r>
            <w:r>
              <w:rPr>
                <w:rFonts w:eastAsia="仿宋"/>
                <w:sz w:val="24"/>
                <w:szCs w:val="24"/>
                <w:lang w:eastAsia="zh-CN"/>
              </w:rPr>
              <w:t>n’t; Pass; But; Results; Go!</w:t>
            </w:r>
          </w:p>
        </w:tc>
        <w:tc>
          <w:tcPr>
            <w:tcW w:w="579"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 hours</w:t>
            </w:r>
          </w:p>
        </w:tc>
      </w:tr>
      <w:tr w:rsidR="005F6964">
        <w:tc>
          <w:tcPr>
            <w:tcW w:w="1609" w:type="pct"/>
            <w:shd w:val="clear" w:color="auto" w:fill="auto"/>
            <w:vAlign w:val="center"/>
          </w:tcPr>
          <w:p w:rsidR="005F6964" w:rsidRDefault="00582FCD">
            <w:pPr>
              <w:tabs>
                <w:tab w:val="left" w:pos="1440"/>
              </w:tabs>
              <w:adjustRightInd w:val="0"/>
              <w:jc w:val="center"/>
              <w:rPr>
                <w:rFonts w:eastAsia="仿宋"/>
                <w:sz w:val="24"/>
                <w:szCs w:val="24"/>
                <w:lang w:eastAsia="zh-CN"/>
              </w:rPr>
            </w:pPr>
            <w:r>
              <w:rPr>
                <w:rFonts w:eastAsia="仿宋"/>
                <w:sz w:val="24"/>
                <w:szCs w:val="24"/>
              </w:rPr>
              <w:t>Lesson 10 The standard of happiness</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sz w:val="24"/>
                <w:szCs w:val="24"/>
                <w:lang w:eastAsia="zh-CN"/>
              </w:rPr>
              <w:t>30 new words; Language point</w:t>
            </w:r>
            <w:r>
              <w:rPr>
                <w:rFonts w:eastAsia="仿宋" w:hint="eastAsia"/>
                <w:sz w:val="24"/>
                <w:szCs w:val="24"/>
                <w:lang w:eastAsia="zh-CN"/>
              </w:rPr>
              <w:t>s</w:t>
            </w:r>
            <w:r>
              <w:rPr>
                <w:rFonts w:eastAsia="仿宋"/>
                <w:sz w:val="24"/>
                <w:szCs w:val="24"/>
                <w:lang w:eastAsia="zh-CN"/>
              </w:rPr>
              <w:t>: However; Indeed; In the opinion of .....; Because, For example.</w:t>
            </w:r>
          </w:p>
        </w:tc>
        <w:tc>
          <w:tcPr>
            <w:tcW w:w="579"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 hours</w:t>
            </w:r>
          </w:p>
        </w:tc>
      </w:tr>
      <w:tr w:rsidR="005F6964">
        <w:tc>
          <w:tcPr>
            <w:tcW w:w="1609" w:type="pct"/>
            <w:shd w:val="clear" w:color="auto" w:fill="auto"/>
            <w:vAlign w:val="center"/>
          </w:tcPr>
          <w:p w:rsidR="005F6964" w:rsidRDefault="00582FCD">
            <w:pPr>
              <w:jc w:val="center"/>
              <w:rPr>
                <w:rFonts w:eastAsia="仿宋"/>
                <w:sz w:val="24"/>
                <w:szCs w:val="24"/>
                <w:lang w:eastAsia="zh-CN"/>
              </w:rPr>
            </w:pPr>
            <w:r>
              <w:rPr>
                <w:rFonts w:eastAsia="仿宋"/>
                <w:sz w:val="24"/>
                <w:szCs w:val="24"/>
                <w:lang w:eastAsia="zh-CN"/>
              </w:rPr>
              <w:t>Lesson 11</w:t>
            </w:r>
          </w:p>
          <w:p w:rsidR="005F6964" w:rsidRDefault="00582FCD">
            <w:pPr>
              <w:tabs>
                <w:tab w:val="left" w:pos="1440"/>
              </w:tabs>
              <w:adjustRightInd w:val="0"/>
              <w:jc w:val="center"/>
              <w:rPr>
                <w:rFonts w:eastAsia="仿宋"/>
                <w:sz w:val="24"/>
                <w:szCs w:val="24"/>
                <w:lang w:eastAsia="zh-CN"/>
              </w:rPr>
            </w:pPr>
            <w:r>
              <w:rPr>
                <w:rFonts w:eastAsia="仿宋"/>
                <w:sz w:val="24"/>
                <w:szCs w:val="24"/>
                <w:lang w:eastAsia="zh-CN"/>
              </w:rPr>
              <w:t>Reading is good, reading good books, loving reading</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sz w:val="24"/>
                <w:szCs w:val="24"/>
                <w:lang w:eastAsia="zh-CN"/>
              </w:rPr>
              <w:t>30 new words; Language points: Even; Otherwise, No matter; However; At the same time.</w:t>
            </w:r>
          </w:p>
        </w:tc>
        <w:tc>
          <w:tcPr>
            <w:tcW w:w="579"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3hours</w:t>
            </w:r>
          </w:p>
        </w:tc>
      </w:tr>
      <w:tr w:rsidR="005F6964">
        <w:tc>
          <w:tcPr>
            <w:tcW w:w="1609" w:type="pct"/>
            <w:shd w:val="clear" w:color="auto" w:fill="auto"/>
            <w:vAlign w:val="center"/>
          </w:tcPr>
          <w:p w:rsidR="005F6964" w:rsidRDefault="00582FCD">
            <w:pPr>
              <w:jc w:val="center"/>
              <w:rPr>
                <w:rFonts w:eastAsia="仿宋"/>
                <w:sz w:val="24"/>
                <w:szCs w:val="24"/>
              </w:rPr>
            </w:pPr>
            <w:r>
              <w:rPr>
                <w:rFonts w:eastAsia="仿宋"/>
                <w:sz w:val="24"/>
                <w:szCs w:val="24"/>
              </w:rPr>
              <w:t>Lesson 12</w:t>
            </w:r>
          </w:p>
          <w:p w:rsidR="005F6964" w:rsidRDefault="00582FCD">
            <w:pPr>
              <w:tabs>
                <w:tab w:val="left" w:pos="1440"/>
              </w:tabs>
              <w:adjustRightInd w:val="0"/>
              <w:jc w:val="center"/>
              <w:rPr>
                <w:rFonts w:eastAsia="仿宋"/>
                <w:sz w:val="24"/>
                <w:szCs w:val="24"/>
                <w:lang w:eastAsia="zh-CN"/>
              </w:rPr>
            </w:pPr>
            <w:r>
              <w:rPr>
                <w:rFonts w:eastAsia="仿宋"/>
                <w:sz w:val="24"/>
                <w:szCs w:val="24"/>
              </w:rPr>
              <w:t>Discover the world with heart</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sz w:val="24"/>
                <w:szCs w:val="24"/>
                <w:lang w:eastAsia="zh-CN"/>
              </w:rPr>
              <w:t>30 new words; Language points: And; And then Also; For; Noun quantifier overlap; contrary.</w:t>
            </w:r>
          </w:p>
        </w:tc>
        <w:tc>
          <w:tcPr>
            <w:tcW w:w="579"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3 hours</w:t>
            </w:r>
          </w:p>
        </w:tc>
      </w:tr>
      <w:tr w:rsidR="005F6964">
        <w:tc>
          <w:tcPr>
            <w:tcW w:w="1609" w:type="pct"/>
            <w:shd w:val="clear" w:color="auto" w:fill="auto"/>
            <w:vAlign w:val="center"/>
          </w:tcPr>
          <w:p w:rsidR="005F6964" w:rsidRDefault="00582FCD">
            <w:pPr>
              <w:jc w:val="center"/>
              <w:rPr>
                <w:rFonts w:eastAsia="仿宋"/>
                <w:sz w:val="24"/>
                <w:szCs w:val="24"/>
              </w:rPr>
            </w:pPr>
            <w:r>
              <w:rPr>
                <w:rFonts w:eastAsia="仿宋"/>
                <w:sz w:val="24"/>
                <w:szCs w:val="24"/>
              </w:rPr>
              <w:t>Lesson 13</w:t>
            </w:r>
          </w:p>
          <w:p w:rsidR="005F6964" w:rsidRDefault="00582FCD">
            <w:pPr>
              <w:tabs>
                <w:tab w:val="left" w:pos="1440"/>
              </w:tabs>
              <w:adjustRightInd w:val="0"/>
              <w:jc w:val="center"/>
              <w:rPr>
                <w:rFonts w:eastAsia="仿宋"/>
                <w:sz w:val="24"/>
                <w:szCs w:val="24"/>
                <w:lang w:eastAsia="zh-CN"/>
              </w:rPr>
            </w:pPr>
            <w:r>
              <w:rPr>
                <w:rFonts w:eastAsia="仿宋"/>
                <w:sz w:val="24"/>
                <w:szCs w:val="24"/>
              </w:rPr>
              <w:t>Drinking tea and watching Beijing Opera</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sz w:val="24"/>
                <w:szCs w:val="24"/>
                <w:lang w:eastAsia="zh-CN"/>
              </w:rPr>
              <w:t>30 new words; Language points: General; Occasionally; By; Conduct; With.</w:t>
            </w:r>
          </w:p>
        </w:tc>
        <w:tc>
          <w:tcPr>
            <w:tcW w:w="579"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4hours</w:t>
            </w:r>
          </w:p>
        </w:tc>
      </w:tr>
      <w:tr w:rsidR="005F6964">
        <w:tc>
          <w:tcPr>
            <w:tcW w:w="1609" w:type="pct"/>
            <w:shd w:val="clear" w:color="auto" w:fill="auto"/>
            <w:vAlign w:val="center"/>
          </w:tcPr>
          <w:p w:rsidR="005F6964" w:rsidRDefault="00582FCD">
            <w:pPr>
              <w:jc w:val="center"/>
              <w:rPr>
                <w:rFonts w:eastAsia="仿宋"/>
                <w:sz w:val="24"/>
                <w:szCs w:val="24"/>
              </w:rPr>
            </w:pPr>
            <w:r>
              <w:rPr>
                <w:rFonts w:eastAsia="仿宋"/>
                <w:sz w:val="24"/>
                <w:szCs w:val="24"/>
              </w:rPr>
              <w:t>Lesson 14</w:t>
            </w:r>
          </w:p>
          <w:p w:rsidR="005F6964" w:rsidRDefault="00582FCD">
            <w:pPr>
              <w:tabs>
                <w:tab w:val="left" w:pos="1440"/>
              </w:tabs>
              <w:adjustRightInd w:val="0"/>
              <w:jc w:val="center"/>
              <w:rPr>
                <w:rFonts w:eastAsia="仿宋"/>
                <w:sz w:val="24"/>
                <w:szCs w:val="24"/>
                <w:lang w:eastAsia="zh-CN"/>
              </w:rPr>
            </w:pPr>
            <w:r>
              <w:rPr>
                <w:rFonts w:eastAsia="仿宋"/>
                <w:sz w:val="24"/>
                <w:szCs w:val="24"/>
              </w:rPr>
              <w:t>Protect mother earth</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sz w:val="24"/>
                <w:szCs w:val="24"/>
                <w:lang w:eastAsia="zh-CN"/>
              </w:rPr>
              <w:t>30 new words; Language points: Enough; With; Since; Therefore; Something.</w:t>
            </w:r>
          </w:p>
        </w:tc>
        <w:tc>
          <w:tcPr>
            <w:tcW w:w="579"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4 hours</w:t>
            </w:r>
          </w:p>
        </w:tc>
      </w:tr>
      <w:tr w:rsidR="005F6964">
        <w:tc>
          <w:tcPr>
            <w:tcW w:w="1609" w:type="pct"/>
            <w:shd w:val="clear" w:color="auto" w:fill="auto"/>
            <w:vAlign w:val="center"/>
          </w:tcPr>
          <w:p w:rsidR="005F6964" w:rsidRDefault="00582FCD">
            <w:pPr>
              <w:jc w:val="center"/>
              <w:rPr>
                <w:rFonts w:eastAsia="仿宋"/>
                <w:sz w:val="24"/>
                <w:szCs w:val="24"/>
              </w:rPr>
            </w:pPr>
            <w:r>
              <w:rPr>
                <w:rFonts w:eastAsia="仿宋"/>
                <w:sz w:val="24"/>
                <w:szCs w:val="24"/>
              </w:rPr>
              <w:t>Lesson 15</w:t>
            </w:r>
          </w:p>
          <w:p w:rsidR="005F6964" w:rsidRDefault="00582FCD">
            <w:pPr>
              <w:tabs>
                <w:tab w:val="left" w:pos="1440"/>
              </w:tabs>
              <w:adjustRightInd w:val="0"/>
              <w:jc w:val="center"/>
              <w:rPr>
                <w:rFonts w:eastAsia="仿宋"/>
                <w:sz w:val="24"/>
                <w:szCs w:val="24"/>
                <w:lang w:eastAsia="zh-CN"/>
              </w:rPr>
            </w:pPr>
            <w:r>
              <w:rPr>
                <w:rFonts w:eastAsia="仿宋"/>
                <w:sz w:val="24"/>
                <w:szCs w:val="24"/>
              </w:rPr>
              <w:t>The art of teaching children</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sz w:val="24"/>
                <w:szCs w:val="24"/>
                <w:lang w:eastAsia="zh-CN"/>
              </w:rPr>
              <w:t>30 new words; Language points: Remember; Make; Must; Come; About.</w:t>
            </w:r>
          </w:p>
        </w:tc>
        <w:tc>
          <w:tcPr>
            <w:tcW w:w="579"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4 hours</w:t>
            </w:r>
          </w:p>
        </w:tc>
      </w:tr>
      <w:tr w:rsidR="005F6964">
        <w:trPr>
          <w:trHeight w:val="449"/>
        </w:trPr>
        <w:tc>
          <w:tcPr>
            <w:tcW w:w="4703" w:type="pct"/>
            <w:gridSpan w:val="3"/>
            <w:shd w:val="clear" w:color="auto" w:fill="E5DFEC"/>
          </w:tcPr>
          <w:p w:rsidR="005F6964" w:rsidRDefault="00582FCD">
            <w:pPr>
              <w:tabs>
                <w:tab w:val="left" w:pos="1440"/>
              </w:tabs>
              <w:adjustRightInd w:val="0"/>
              <w:rPr>
                <w:rFonts w:eastAsia="仿宋"/>
                <w:b/>
                <w:sz w:val="24"/>
                <w:szCs w:val="24"/>
              </w:rPr>
            </w:pPr>
            <w:r>
              <w:rPr>
                <w:rFonts w:eastAsia="仿宋"/>
                <w:b/>
                <w:sz w:val="24"/>
                <w:szCs w:val="24"/>
                <w:lang w:val="zh-Hans" w:eastAsia="zh-CN"/>
              </w:rPr>
              <w:t>Recommended/Reference Books:</w:t>
            </w:r>
          </w:p>
        </w:tc>
        <w:tc>
          <w:tcPr>
            <w:tcW w:w="297" w:type="pct"/>
            <w:shd w:val="clear" w:color="auto" w:fill="E5DFEC"/>
          </w:tcPr>
          <w:p w:rsidR="005F6964" w:rsidRDefault="005F6964">
            <w:pPr>
              <w:pStyle w:val="Heading2"/>
              <w:spacing w:line="240" w:lineRule="auto"/>
              <w:jc w:val="right"/>
              <w:rPr>
                <w:rFonts w:eastAsia="仿宋"/>
                <w:b w:val="0"/>
                <w:sz w:val="24"/>
                <w:szCs w:val="24"/>
              </w:rPr>
            </w:pPr>
          </w:p>
        </w:tc>
      </w:tr>
    </w:tbl>
    <w:p w:rsidR="005F6964" w:rsidRDefault="00582FCD">
      <w:pPr>
        <w:rPr>
          <w:rFonts w:eastAsia="仿宋"/>
          <w:sz w:val="24"/>
          <w:szCs w:val="24"/>
          <w:lang w:eastAsia="zh-CN"/>
        </w:rPr>
      </w:pPr>
      <w:r>
        <w:rPr>
          <w:rFonts w:eastAsia="仿宋"/>
          <w:sz w:val="24"/>
          <w:szCs w:val="24"/>
          <w:lang w:eastAsia="zh-CN"/>
        </w:rPr>
        <w:t>1.</w:t>
      </w:r>
      <w:r>
        <w:t xml:space="preserve"> </w:t>
      </w:r>
      <w:r>
        <w:rPr>
          <w:rFonts w:eastAsia="仿宋"/>
          <w:i/>
          <w:iCs/>
          <w:sz w:val="24"/>
          <w:szCs w:val="24"/>
          <w:lang w:eastAsia="zh-CN"/>
        </w:rPr>
        <w:t>HSK Standard Course</w:t>
      </w:r>
      <w:r>
        <w:rPr>
          <w:rFonts w:eastAsia="仿宋"/>
          <w:sz w:val="24"/>
          <w:szCs w:val="24"/>
          <w:lang w:eastAsia="zh-CN"/>
        </w:rPr>
        <w:t xml:space="preserve">, edited by Jiang </w:t>
      </w:r>
      <w:proofErr w:type="spellStart"/>
      <w:r>
        <w:rPr>
          <w:rFonts w:eastAsia="仿宋"/>
          <w:sz w:val="24"/>
          <w:szCs w:val="24"/>
          <w:lang w:eastAsia="zh-CN"/>
        </w:rPr>
        <w:t>Liping</w:t>
      </w:r>
      <w:proofErr w:type="spellEnd"/>
      <w:r>
        <w:rPr>
          <w:rFonts w:eastAsia="仿宋"/>
          <w:sz w:val="24"/>
          <w:szCs w:val="24"/>
          <w:lang w:eastAsia="zh-CN"/>
        </w:rPr>
        <w:t xml:space="preserve">, Beijing Language and Culture University Press, </w:t>
      </w:r>
      <w:r>
        <w:rPr>
          <w:rFonts w:eastAsia="仿宋"/>
          <w:sz w:val="24"/>
          <w:szCs w:val="24"/>
          <w:lang w:eastAsia="zh-CN"/>
        </w:rPr>
        <w:lastRenderedPageBreak/>
        <w:t>ISBN978-7-5619-3809-9.</w:t>
      </w:r>
    </w:p>
    <w:p w:rsidR="005F6964" w:rsidRDefault="00582FCD">
      <w:pPr>
        <w:rPr>
          <w:rFonts w:eastAsia="仿宋"/>
          <w:sz w:val="24"/>
          <w:szCs w:val="24"/>
          <w:lang w:eastAsia="zh-CN"/>
        </w:rPr>
      </w:pPr>
      <w:r>
        <w:rPr>
          <w:rFonts w:eastAsia="仿宋"/>
          <w:sz w:val="24"/>
          <w:szCs w:val="24"/>
          <w:lang w:eastAsia="zh-CN"/>
        </w:rPr>
        <w:t>2.</w:t>
      </w:r>
      <w:r>
        <w:t xml:space="preserve"> </w:t>
      </w:r>
      <w:r>
        <w:rPr>
          <w:rFonts w:eastAsia="仿宋"/>
          <w:i/>
          <w:iCs/>
          <w:sz w:val="24"/>
          <w:szCs w:val="24"/>
          <w:lang w:eastAsia="zh-CN"/>
        </w:rPr>
        <w:t>C</w:t>
      </w:r>
      <w:r>
        <w:rPr>
          <w:rFonts w:eastAsia="仿宋" w:hint="eastAsia"/>
          <w:i/>
          <w:iCs/>
          <w:sz w:val="24"/>
          <w:szCs w:val="24"/>
          <w:lang w:eastAsia="zh-CN"/>
        </w:rPr>
        <w:t>h</w:t>
      </w:r>
      <w:r>
        <w:rPr>
          <w:rFonts w:eastAsia="仿宋"/>
          <w:i/>
          <w:iCs/>
          <w:sz w:val="24"/>
          <w:szCs w:val="24"/>
          <w:lang w:eastAsia="zh-CN"/>
        </w:rPr>
        <w:t>inese Proficiency Grading Standards for International Chinese Language Education</w:t>
      </w:r>
      <w:r>
        <w:rPr>
          <w:rFonts w:eastAsia="仿宋"/>
          <w:sz w:val="24"/>
          <w:szCs w:val="24"/>
          <w:lang w:eastAsia="zh-CN"/>
        </w:rPr>
        <w:t>, compiled by State Language Commission, Beijing Language and Culture University Press, ISBN9877561957196.</w:t>
      </w:r>
    </w:p>
    <w:tbl>
      <w:tblPr>
        <w:tblW w:w="5000" w:type="pct"/>
        <w:tblLook w:val="04A0" w:firstRow="1" w:lastRow="0" w:firstColumn="1" w:lastColumn="0" w:noHBand="0" w:noVBand="1"/>
      </w:tblPr>
      <w:tblGrid>
        <w:gridCol w:w="9312"/>
        <w:gridCol w:w="584"/>
      </w:tblGrid>
      <w:tr w:rsidR="005F6964">
        <w:trPr>
          <w:trHeight w:val="449"/>
        </w:trPr>
        <w:tc>
          <w:tcPr>
            <w:tcW w:w="4704" w:type="pct"/>
            <w:shd w:val="clear" w:color="auto" w:fill="E5DFEC"/>
          </w:tcPr>
          <w:p w:rsidR="005F6964" w:rsidRDefault="00582FCD">
            <w:pPr>
              <w:tabs>
                <w:tab w:val="left" w:pos="1440"/>
              </w:tabs>
              <w:adjustRightInd w:val="0"/>
              <w:rPr>
                <w:rFonts w:eastAsia="仿宋"/>
                <w:b/>
                <w:sz w:val="24"/>
                <w:szCs w:val="24"/>
              </w:rPr>
            </w:pPr>
            <w:r>
              <w:rPr>
                <w:rFonts w:eastAsia="仿宋"/>
                <w:b/>
                <w:sz w:val="24"/>
                <w:szCs w:val="24"/>
                <w:lang w:val="zh-Hans" w:eastAsia="zh-CN"/>
              </w:rPr>
              <w:t>Teaching objective</w:t>
            </w:r>
          </w:p>
        </w:tc>
        <w:tc>
          <w:tcPr>
            <w:tcW w:w="295" w:type="pct"/>
            <w:shd w:val="clear" w:color="auto" w:fill="E5DFEC"/>
          </w:tcPr>
          <w:p w:rsidR="005F6964" w:rsidRDefault="005F6964">
            <w:pPr>
              <w:pStyle w:val="Heading2"/>
              <w:spacing w:line="240" w:lineRule="auto"/>
              <w:jc w:val="right"/>
              <w:rPr>
                <w:rFonts w:eastAsia="仿宋"/>
                <w:b w:val="0"/>
                <w:sz w:val="24"/>
                <w:szCs w:val="24"/>
              </w:rPr>
            </w:pPr>
          </w:p>
        </w:tc>
      </w:tr>
      <w:tr w:rsidR="005F6964">
        <w:trPr>
          <w:trHeight w:val="720"/>
        </w:trPr>
        <w:tc>
          <w:tcPr>
            <w:tcW w:w="4704" w:type="pct"/>
            <w:vMerge w:val="restart"/>
          </w:tcPr>
          <w:p w:rsidR="005F6964" w:rsidRDefault="00582FCD">
            <w:pPr>
              <w:ind w:firstLine="436"/>
              <w:rPr>
                <w:rStyle w:val="NormalCharacter"/>
                <w:rFonts w:eastAsia="仿宋"/>
                <w:sz w:val="24"/>
                <w:szCs w:val="24"/>
                <w:lang w:eastAsia="zh-CN"/>
              </w:rPr>
            </w:pPr>
            <w:r>
              <w:rPr>
                <w:rStyle w:val="NormalCharacter"/>
                <w:rFonts w:eastAsia="仿宋"/>
                <w:sz w:val="24"/>
                <w:szCs w:val="24"/>
                <w:lang w:eastAsia="zh-CN"/>
              </w:rPr>
              <w:t>1.</w:t>
            </w:r>
            <w:r>
              <w:t xml:space="preserve"> </w:t>
            </w:r>
            <w:r>
              <w:rPr>
                <w:rStyle w:val="NormalCharacter"/>
                <w:rFonts w:eastAsia="仿宋"/>
                <w:sz w:val="24"/>
                <w:szCs w:val="24"/>
                <w:lang w:eastAsia="zh-CN"/>
              </w:rPr>
              <w:t>Quality objective: Tell Chinese stories well, convey Chinese voices, show Chinese images, and cultivate international students who know China, love China, and be friends with China.</w:t>
            </w:r>
          </w:p>
          <w:p w:rsidR="005F6964" w:rsidRDefault="00582FCD">
            <w:pPr>
              <w:ind w:firstLine="436"/>
              <w:rPr>
                <w:rFonts w:eastAsia="仿宋"/>
                <w:sz w:val="24"/>
                <w:szCs w:val="24"/>
                <w:lang w:eastAsia="zh-CN"/>
              </w:rPr>
            </w:pPr>
            <w:r>
              <w:rPr>
                <w:rFonts w:eastAsia="仿宋"/>
                <w:sz w:val="24"/>
                <w:szCs w:val="24"/>
                <w:lang w:eastAsia="zh-CN"/>
              </w:rPr>
              <w:t>2. Knowledge objective: Master HSK4 pronunciation, vocabulary, sentence patterns, syntax, culture and other knowledge.</w:t>
            </w:r>
          </w:p>
          <w:p w:rsidR="005F6964" w:rsidRDefault="00582FCD">
            <w:pPr>
              <w:ind w:firstLine="436"/>
              <w:rPr>
                <w:rFonts w:eastAsia="仿宋"/>
                <w:b/>
                <w:bCs/>
                <w:sz w:val="24"/>
                <w:szCs w:val="24"/>
                <w:lang w:eastAsia="zh-CN"/>
              </w:rPr>
            </w:pPr>
            <w:r>
              <w:rPr>
                <w:rFonts w:eastAsia="仿宋"/>
                <w:sz w:val="24"/>
                <w:szCs w:val="24"/>
                <w:lang w:eastAsia="zh-CN"/>
              </w:rPr>
              <w:t>3. Ability objective: H</w:t>
            </w:r>
            <w:r>
              <w:rPr>
                <w:rFonts w:eastAsia="仿宋" w:hint="eastAsia"/>
                <w:sz w:val="24"/>
                <w:szCs w:val="24"/>
                <w:lang w:eastAsia="zh-CN"/>
              </w:rPr>
              <w:t>a</w:t>
            </w:r>
            <w:r>
              <w:rPr>
                <w:rFonts w:eastAsia="仿宋"/>
                <w:sz w:val="24"/>
                <w:szCs w:val="24"/>
                <w:lang w:eastAsia="zh-CN"/>
              </w:rPr>
              <w:t xml:space="preserve">ve </w:t>
            </w:r>
            <w:r>
              <w:rPr>
                <w:rFonts w:eastAsia="仿宋" w:hint="eastAsia"/>
                <w:sz w:val="24"/>
                <w:szCs w:val="24"/>
                <w:lang w:eastAsia="zh-CN"/>
              </w:rPr>
              <w:t>c</w:t>
            </w:r>
            <w:r>
              <w:rPr>
                <w:rFonts w:eastAsia="仿宋"/>
                <w:sz w:val="24"/>
                <w:szCs w:val="24"/>
                <w:lang w:eastAsia="zh-CN"/>
              </w:rPr>
              <w:t>ertain listening, speaking, reading, writing skills and preliminary translation skills. Be able to conduct basically complete, coherent and effective social communication on complex topics such as daily life, study and work.</w:t>
            </w:r>
          </w:p>
        </w:tc>
        <w:tc>
          <w:tcPr>
            <w:tcW w:w="295" w:type="pct"/>
          </w:tcPr>
          <w:p w:rsidR="005F6964" w:rsidRDefault="005F6964">
            <w:pPr>
              <w:pStyle w:val="Heading2"/>
              <w:spacing w:line="240" w:lineRule="auto"/>
              <w:jc w:val="right"/>
              <w:rPr>
                <w:rFonts w:eastAsia="仿宋"/>
                <w:b w:val="0"/>
                <w:sz w:val="24"/>
                <w:szCs w:val="24"/>
              </w:rPr>
            </w:pPr>
          </w:p>
        </w:tc>
      </w:tr>
      <w:tr w:rsidR="005F6964">
        <w:trPr>
          <w:trHeight w:val="87"/>
        </w:trPr>
        <w:tc>
          <w:tcPr>
            <w:tcW w:w="4704" w:type="pct"/>
            <w:vMerge/>
          </w:tcPr>
          <w:p w:rsidR="005F6964" w:rsidRDefault="005F6964">
            <w:pPr>
              <w:pStyle w:val="ListParagraph"/>
              <w:ind w:left="0"/>
              <w:rPr>
                <w:rFonts w:eastAsia="仿宋"/>
                <w:sz w:val="24"/>
                <w:szCs w:val="24"/>
                <w:lang w:eastAsia="zh-CN"/>
              </w:rPr>
            </w:pPr>
          </w:p>
        </w:tc>
        <w:tc>
          <w:tcPr>
            <w:tcW w:w="295" w:type="pct"/>
          </w:tcPr>
          <w:p w:rsidR="005F6964" w:rsidRDefault="005F6964">
            <w:pPr>
              <w:pStyle w:val="Heading2"/>
              <w:spacing w:line="240" w:lineRule="auto"/>
              <w:jc w:val="right"/>
              <w:rPr>
                <w:rFonts w:eastAsia="仿宋"/>
                <w:b w:val="0"/>
                <w:sz w:val="24"/>
                <w:szCs w:val="24"/>
              </w:rPr>
            </w:pPr>
          </w:p>
        </w:tc>
      </w:tr>
      <w:tr w:rsidR="005F6964">
        <w:trPr>
          <w:trHeight w:val="374"/>
        </w:trPr>
        <w:tc>
          <w:tcPr>
            <w:tcW w:w="4704" w:type="pct"/>
            <w:shd w:val="clear" w:color="auto" w:fill="E5DFEC"/>
          </w:tcPr>
          <w:p w:rsidR="005F6964" w:rsidRDefault="00582FCD">
            <w:pPr>
              <w:tabs>
                <w:tab w:val="left" w:pos="1440"/>
              </w:tabs>
              <w:adjustRightInd w:val="0"/>
              <w:rPr>
                <w:rFonts w:eastAsia="仿宋"/>
                <w:b/>
                <w:sz w:val="24"/>
                <w:szCs w:val="24"/>
              </w:rPr>
            </w:pPr>
            <w:r>
              <w:rPr>
                <w:rFonts w:eastAsia="仿宋"/>
                <w:b/>
                <w:sz w:val="24"/>
                <w:szCs w:val="24"/>
                <w:lang w:val="zh-Hans" w:eastAsia="zh-CN"/>
              </w:rPr>
              <w:t>Practice list</w:t>
            </w:r>
          </w:p>
        </w:tc>
        <w:tc>
          <w:tcPr>
            <w:tcW w:w="295" w:type="pct"/>
            <w:shd w:val="clear" w:color="auto" w:fill="E5DFEC"/>
          </w:tcPr>
          <w:p w:rsidR="005F6964" w:rsidRDefault="005F6964">
            <w:pPr>
              <w:pStyle w:val="Heading2"/>
              <w:spacing w:line="240" w:lineRule="auto"/>
              <w:ind w:right="984"/>
              <w:jc w:val="right"/>
              <w:rPr>
                <w:rFonts w:eastAsia="仿宋"/>
                <w:b w:val="0"/>
                <w:sz w:val="24"/>
                <w:szCs w:val="24"/>
              </w:rPr>
            </w:pPr>
          </w:p>
        </w:tc>
      </w:tr>
      <w:tr w:rsidR="005F6964">
        <w:trPr>
          <w:trHeight w:val="222"/>
        </w:trPr>
        <w:tc>
          <w:tcPr>
            <w:tcW w:w="4704" w:type="pct"/>
          </w:tcPr>
          <w:tbl>
            <w:tblPr>
              <w:tblW w:w="5000" w:type="pct"/>
              <w:tblCellMar>
                <w:left w:w="0" w:type="dxa"/>
                <w:right w:w="0" w:type="dxa"/>
              </w:tblCellMar>
              <w:tblLook w:val="04A0" w:firstRow="1" w:lastRow="0" w:firstColumn="1" w:lastColumn="0" w:noHBand="0" w:noVBand="1"/>
            </w:tblPr>
            <w:tblGrid>
              <w:gridCol w:w="2540"/>
              <w:gridCol w:w="3742"/>
              <w:gridCol w:w="2814"/>
            </w:tblGrid>
            <w:tr w:rsidR="005F6964">
              <w:trPr>
                <w:cantSplit/>
                <w:trHeight w:val="604"/>
              </w:trPr>
              <w:tc>
                <w:tcPr>
                  <w:tcW w:w="1396" w:type="pct"/>
                  <w:vAlign w:val="center"/>
                </w:tcPr>
                <w:p w:rsidR="005F6964" w:rsidRDefault="00582FCD">
                  <w:pPr>
                    <w:jc w:val="center"/>
                    <w:rPr>
                      <w:rStyle w:val="NormalCharacter"/>
                      <w:rFonts w:eastAsia="仿宋"/>
                      <w:sz w:val="24"/>
                      <w:szCs w:val="24"/>
                    </w:rPr>
                  </w:pPr>
                  <w:r>
                    <w:rPr>
                      <w:rStyle w:val="NormalCharacter"/>
                      <w:rFonts w:eastAsia="仿宋"/>
                      <w:sz w:val="24"/>
                      <w:szCs w:val="24"/>
                    </w:rPr>
                    <w:t>Serial number</w:t>
                  </w:r>
                </w:p>
              </w:tc>
              <w:tc>
                <w:tcPr>
                  <w:tcW w:w="2056" w:type="pct"/>
                  <w:vAlign w:val="center"/>
                </w:tcPr>
                <w:p w:rsidR="005F6964" w:rsidRDefault="00582FCD">
                  <w:pPr>
                    <w:jc w:val="center"/>
                    <w:rPr>
                      <w:rStyle w:val="NormalCharacter"/>
                      <w:rFonts w:eastAsia="仿宋"/>
                      <w:sz w:val="24"/>
                      <w:szCs w:val="24"/>
                    </w:rPr>
                  </w:pPr>
                  <w:r>
                    <w:rPr>
                      <w:rStyle w:val="NormalCharacter"/>
                      <w:rFonts w:eastAsia="仿宋"/>
                      <w:sz w:val="24"/>
                      <w:szCs w:val="24"/>
                    </w:rPr>
                    <w:t>Learning situation</w:t>
                  </w:r>
                </w:p>
              </w:tc>
              <w:tc>
                <w:tcPr>
                  <w:tcW w:w="1546" w:type="pct"/>
                  <w:vAlign w:val="center"/>
                </w:tcPr>
                <w:p w:rsidR="005F6964" w:rsidRDefault="00582FCD">
                  <w:pPr>
                    <w:jc w:val="center"/>
                    <w:rPr>
                      <w:rStyle w:val="NormalCharacter"/>
                      <w:rFonts w:eastAsia="仿宋"/>
                      <w:sz w:val="24"/>
                      <w:szCs w:val="24"/>
                    </w:rPr>
                  </w:pPr>
                  <w:r>
                    <w:rPr>
                      <w:rStyle w:val="NormalCharacter"/>
                      <w:rFonts w:eastAsia="仿宋"/>
                      <w:sz w:val="24"/>
                      <w:szCs w:val="24"/>
                    </w:rPr>
                    <w:t>Teaching hours</w:t>
                  </w:r>
                </w:p>
              </w:tc>
            </w:tr>
            <w:tr w:rsidR="005F6964">
              <w:tc>
                <w:tcPr>
                  <w:tcW w:w="1396" w:type="pct"/>
                  <w:vAlign w:val="center"/>
                </w:tcPr>
                <w:p w:rsidR="005F6964" w:rsidRDefault="00582FCD">
                  <w:pPr>
                    <w:jc w:val="center"/>
                    <w:rPr>
                      <w:rStyle w:val="NormalCharacter"/>
                      <w:rFonts w:eastAsia="仿宋"/>
                      <w:sz w:val="24"/>
                      <w:szCs w:val="24"/>
                    </w:rPr>
                  </w:pPr>
                  <w:r>
                    <w:rPr>
                      <w:rStyle w:val="NormalCharacter"/>
                      <w:rFonts w:eastAsia="仿宋"/>
                      <w:sz w:val="24"/>
                      <w:szCs w:val="24"/>
                    </w:rPr>
                    <w:t>1</w:t>
                  </w:r>
                </w:p>
              </w:tc>
              <w:tc>
                <w:tcPr>
                  <w:tcW w:w="2056" w:type="pct"/>
                  <w:vAlign w:val="center"/>
                </w:tcPr>
                <w:p w:rsidR="005F6964" w:rsidRDefault="00582FCD">
                  <w:pPr>
                    <w:jc w:val="center"/>
                    <w:rPr>
                      <w:rFonts w:eastAsia="仿宋"/>
                      <w:sz w:val="24"/>
                      <w:szCs w:val="24"/>
                    </w:rPr>
                  </w:pPr>
                  <w:r>
                    <w:rPr>
                      <w:rFonts w:eastAsia="仿宋"/>
                      <w:sz w:val="24"/>
                      <w:szCs w:val="24"/>
                      <w:lang w:eastAsia="zh-CN"/>
                    </w:rPr>
                    <w:t>Simple love</w:t>
                  </w:r>
                </w:p>
              </w:tc>
              <w:tc>
                <w:tcPr>
                  <w:tcW w:w="1546" w:type="pct"/>
                  <w:vAlign w:val="center"/>
                </w:tcPr>
                <w:p w:rsidR="005F6964" w:rsidRDefault="00582FCD">
                  <w:pPr>
                    <w:jc w:val="center"/>
                    <w:rPr>
                      <w:rStyle w:val="NormalCharacter"/>
                      <w:rFonts w:eastAsia="仿宋"/>
                      <w:sz w:val="24"/>
                      <w:szCs w:val="24"/>
                      <w:lang w:eastAsia="zh-CN"/>
                    </w:rPr>
                  </w:pPr>
                  <w:r>
                    <w:rPr>
                      <w:rStyle w:val="NormalCharacter"/>
                      <w:rFonts w:eastAsia="仿宋"/>
                      <w:sz w:val="24"/>
                      <w:szCs w:val="24"/>
                      <w:lang w:eastAsia="zh-CN"/>
                    </w:rPr>
                    <w:t>3 hours</w:t>
                  </w:r>
                </w:p>
              </w:tc>
            </w:tr>
            <w:tr w:rsidR="005F6964">
              <w:tc>
                <w:tcPr>
                  <w:tcW w:w="1396" w:type="pct"/>
                  <w:vAlign w:val="center"/>
                </w:tcPr>
                <w:p w:rsidR="005F6964" w:rsidRDefault="00582FCD">
                  <w:pPr>
                    <w:jc w:val="center"/>
                    <w:rPr>
                      <w:rStyle w:val="NormalCharacter"/>
                      <w:rFonts w:eastAsia="仿宋"/>
                      <w:sz w:val="24"/>
                      <w:szCs w:val="24"/>
                    </w:rPr>
                  </w:pPr>
                  <w:r>
                    <w:rPr>
                      <w:rStyle w:val="NormalCharacter"/>
                      <w:rFonts w:eastAsia="仿宋"/>
                      <w:sz w:val="24"/>
                      <w:szCs w:val="24"/>
                    </w:rPr>
                    <w:t>2</w:t>
                  </w:r>
                </w:p>
              </w:tc>
              <w:tc>
                <w:tcPr>
                  <w:tcW w:w="2056" w:type="pct"/>
                  <w:vAlign w:val="center"/>
                </w:tcPr>
                <w:p w:rsidR="005F6964" w:rsidRDefault="00582FCD">
                  <w:pPr>
                    <w:jc w:val="center"/>
                    <w:rPr>
                      <w:rFonts w:eastAsia="仿宋"/>
                      <w:sz w:val="24"/>
                      <w:szCs w:val="24"/>
                    </w:rPr>
                  </w:pPr>
                  <w:r>
                    <w:rPr>
                      <w:rFonts w:eastAsia="仿宋"/>
                      <w:w w:val="103"/>
                      <w:sz w:val="24"/>
                      <w:szCs w:val="24"/>
                      <w:lang w:eastAsia="zh-CN"/>
                    </w:rPr>
                    <w:t>A true friend</w:t>
                  </w:r>
                </w:p>
              </w:tc>
              <w:tc>
                <w:tcPr>
                  <w:tcW w:w="1546" w:type="pct"/>
                  <w:vAlign w:val="center"/>
                </w:tcPr>
                <w:p w:rsidR="005F6964" w:rsidRDefault="00582FCD">
                  <w:pPr>
                    <w:jc w:val="center"/>
                    <w:rPr>
                      <w:rFonts w:eastAsia="仿宋"/>
                      <w:sz w:val="24"/>
                      <w:szCs w:val="24"/>
                    </w:rPr>
                  </w:pPr>
                  <w:r>
                    <w:rPr>
                      <w:rStyle w:val="NormalCharacter"/>
                      <w:rFonts w:eastAsia="仿宋"/>
                      <w:sz w:val="24"/>
                      <w:szCs w:val="24"/>
                      <w:lang w:eastAsia="zh-CN"/>
                    </w:rPr>
                    <w:t>3 hours</w:t>
                  </w:r>
                </w:p>
              </w:tc>
            </w:tr>
            <w:tr w:rsidR="005F6964">
              <w:tc>
                <w:tcPr>
                  <w:tcW w:w="1396" w:type="pct"/>
                  <w:vAlign w:val="center"/>
                </w:tcPr>
                <w:p w:rsidR="005F6964" w:rsidRDefault="00582FCD">
                  <w:pPr>
                    <w:jc w:val="center"/>
                    <w:rPr>
                      <w:rStyle w:val="NormalCharacter"/>
                      <w:rFonts w:eastAsia="仿宋"/>
                      <w:sz w:val="24"/>
                      <w:szCs w:val="24"/>
                    </w:rPr>
                  </w:pPr>
                  <w:r>
                    <w:rPr>
                      <w:rStyle w:val="NormalCharacter"/>
                      <w:rFonts w:eastAsia="仿宋"/>
                      <w:sz w:val="24"/>
                      <w:szCs w:val="24"/>
                    </w:rPr>
                    <w:t>3</w:t>
                  </w:r>
                </w:p>
              </w:tc>
              <w:tc>
                <w:tcPr>
                  <w:tcW w:w="2056" w:type="pct"/>
                  <w:vAlign w:val="center"/>
                </w:tcPr>
                <w:p w:rsidR="005F6964" w:rsidRDefault="00582FCD">
                  <w:pPr>
                    <w:jc w:val="center"/>
                    <w:rPr>
                      <w:rFonts w:eastAsia="仿宋"/>
                      <w:sz w:val="24"/>
                      <w:szCs w:val="24"/>
                    </w:rPr>
                  </w:pPr>
                  <w:r>
                    <w:rPr>
                      <w:rFonts w:eastAsia="仿宋"/>
                      <w:sz w:val="24"/>
                      <w:szCs w:val="24"/>
                      <w:lang w:eastAsia="zh-CN"/>
                    </w:rPr>
                    <w:t>The manager is very impressed with me.</w:t>
                  </w:r>
                </w:p>
              </w:tc>
              <w:tc>
                <w:tcPr>
                  <w:tcW w:w="1546" w:type="pct"/>
                  <w:vAlign w:val="center"/>
                </w:tcPr>
                <w:p w:rsidR="005F6964" w:rsidRDefault="00582FCD">
                  <w:pPr>
                    <w:jc w:val="center"/>
                    <w:rPr>
                      <w:rFonts w:eastAsia="仿宋"/>
                      <w:sz w:val="24"/>
                      <w:szCs w:val="24"/>
                    </w:rPr>
                  </w:pPr>
                  <w:r>
                    <w:rPr>
                      <w:rStyle w:val="NormalCharacter"/>
                      <w:rFonts w:eastAsia="仿宋"/>
                      <w:sz w:val="24"/>
                      <w:szCs w:val="24"/>
                      <w:lang w:eastAsia="zh-CN"/>
                    </w:rPr>
                    <w:t>3 hours</w:t>
                  </w:r>
                </w:p>
              </w:tc>
            </w:tr>
            <w:tr w:rsidR="005F6964">
              <w:tc>
                <w:tcPr>
                  <w:tcW w:w="1396" w:type="pct"/>
                  <w:vAlign w:val="center"/>
                </w:tcPr>
                <w:p w:rsidR="005F6964" w:rsidRDefault="00582FCD">
                  <w:pPr>
                    <w:jc w:val="center"/>
                    <w:rPr>
                      <w:rStyle w:val="NormalCharacter"/>
                      <w:rFonts w:eastAsia="仿宋"/>
                      <w:sz w:val="24"/>
                      <w:szCs w:val="24"/>
                    </w:rPr>
                  </w:pPr>
                  <w:r>
                    <w:rPr>
                      <w:rStyle w:val="NormalCharacter"/>
                      <w:rFonts w:eastAsia="仿宋"/>
                      <w:sz w:val="24"/>
                      <w:szCs w:val="24"/>
                    </w:rPr>
                    <w:t>4</w:t>
                  </w:r>
                </w:p>
              </w:tc>
              <w:tc>
                <w:tcPr>
                  <w:tcW w:w="2056" w:type="pct"/>
                  <w:vAlign w:val="center"/>
                </w:tcPr>
                <w:p w:rsidR="005F6964" w:rsidRDefault="00582FCD">
                  <w:pPr>
                    <w:jc w:val="center"/>
                    <w:rPr>
                      <w:rFonts w:eastAsia="仿宋"/>
                      <w:sz w:val="24"/>
                      <w:szCs w:val="24"/>
                    </w:rPr>
                  </w:pPr>
                  <w:r>
                    <w:rPr>
                      <w:rFonts w:eastAsia="仿宋"/>
                      <w:sz w:val="24"/>
                      <w:szCs w:val="24"/>
                      <w:lang w:eastAsia="zh-CN"/>
                    </w:rPr>
                    <w:t>Don’t be too anxious to make money.</w:t>
                  </w:r>
                </w:p>
              </w:tc>
              <w:tc>
                <w:tcPr>
                  <w:tcW w:w="1546" w:type="pct"/>
                  <w:vAlign w:val="center"/>
                </w:tcPr>
                <w:p w:rsidR="005F6964" w:rsidRDefault="00582FCD">
                  <w:pPr>
                    <w:jc w:val="center"/>
                    <w:rPr>
                      <w:rFonts w:eastAsia="仿宋"/>
                      <w:sz w:val="24"/>
                      <w:szCs w:val="24"/>
                    </w:rPr>
                  </w:pPr>
                  <w:r>
                    <w:rPr>
                      <w:rStyle w:val="NormalCharacter"/>
                      <w:rFonts w:eastAsia="仿宋"/>
                      <w:sz w:val="24"/>
                      <w:szCs w:val="24"/>
                      <w:lang w:eastAsia="zh-CN"/>
                    </w:rPr>
                    <w:t>3hours</w:t>
                  </w:r>
                </w:p>
              </w:tc>
            </w:tr>
            <w:tr w:rsidR="005F6964">
              <w:tc>
                <w:tcPr>
                  <w:tcW w:w="1396" w:type="pct"/>
                  <w:vAlign w:val="center"/>
                </w:tcPr>
                <w:p w:rsidR="005F6964" w:rsidRDefault="00582FCD">
                  <w:pPr>
                    <w:jc w:val="center"/>
                    <w:rPr>
                      <w:rStyle w:val="NormalCharacter"/>
                      <w:rFonts w:eastAsia="仿宋"/>
                      <w:sz w:val="24"/>
                      <w:szCs w:val="24"/>
                    </w:rPr>
                  </w:pPr>
                  <w:r>
                    <w:rPr>
                      <w:rStyle w:val="NormalCharacter"/>
                      <w:rFonts w:eastAsia="仿宋"/>
                      <w:sz w:val="24"/>
                      <w:szCs w:val="24"/>
                    </w:rPr>
                    <w:t>5</w:t>
                  </w:r>
                </w:p>
              </w:tc>
              <w:tc>
                <w:tcPr>
                  <w:tcW w:w="2056" w:type="pct"/>
                  <w:vAlign w:val="center"/>
                </w:tcPr>
                <w:p w:rsidR="005F6964" w:rsidRDefault="00582FCD">
                  <w:pPr>
                    <w:jc w:val="center"/>
                    <w:rPr>
                      <w:rFonts w:eastAsia="仿宋"/>
                      <w:sz w:val="24"/>
                      <w:szCs w:val="24"/>
                    </w:rPr>
                  </w:pPr>
                  <w:r>
                    <w:rPr>
                      <w:rFonts w:eastAsia="仿宋"/>
                      <w:sz w:val="24"/>
                      <w:szCs w:val="24"/>
                      <w:lang w:eastAsia="zh-CN"/>
                    </w:rPr>
                    <w:t>Buy only the right ones, not the expensive ones.</w:t>
                  </w:r>
                </w:p>
              </w:tc>
              <w:tc>
                <w:tcPr>
                  <w:tcW w:w="1546" w:type="pct"/>
                  <w:vAlign w:val="center"/>
                </w:tcPr>
                <w:p w:rsidR="005F6964" w:rsidRDefault="00582FCD">
                  <w:pPr>
                    <w:jc w:val="center"/>
                    <w:rPr>
                      <w:rFonts w:eastAsia="仿宋"/>
                      <w:sz w:val="24"/>
                      <w:szCs w:val="24"/>
                    </w:rPr>
                  </w:pPr>
                  <w:r>
                    <w:rPr>
                      <w:rStyle w:val="NormalCharacter"/>
                      <w:rFonts w:eastAsia="仿宋"/>
                      <w:sz w:val="24"/>
                      <w:szCs w:val="24"/>
                      <w:lang w:eastAsia="zh-CN"/>
                    </w:rPr>
                    <w:t>3 hours</w:t>
                  </w:r>
                </w:p>
              </w:tc>
            </w:tr>
            <w:tr w:rsidR="005F6964">
              <w:tc>
                <w:tcPr>
                  <w:tcW w:w="1396" w:type="pct"/>
                  <w:vAlign w:val="center"/>
                </w:tcPr>
                <w:p w:rsidR="005F6964" w:rsidRDefault="00582FCD">
                  <w:pPr>
                    <w:jc w:val="center"/>
                    <w:rPr>
                      <w:rStyle w:val="NormalCharacter"/>
                      <w:rFonts w:eastAsia="仿宋"/>
                      <w:sz w:val="24"/>
                      <w:szCs w:val="24"/>
                    </w:rPr>
                  </w:pPr>
                  <w:r>
                    <w:rPr>
                      <w:rStyle w:val="NormalCharacter"/>
                      <w:rFonts w:eastAsia="仿宋"/>
                      <w:sz w:val="24"/>
                      <w:szCs w:val="24"/>
                    </w:rPr>
                    <w:t>6</w:t>
                  </w:r>
                </w:p>
              </w:tc>
              <w:tc>
                <w:tcPr>
                  <w:tcW w:w="2056" w:type="pct"/>
                  <w:vAlign w:val="center"/>
                </w:tcPr>
                <w:p w:rsidR="005F6964" w:rsidRDefault="00582FCD">
                  <w:pPr>
                    <w:jc w:val="center"/>
                    <w:rPr>
                      <w:rFonts w:eastAsia="仿宋"/>
                      <w:sz w:val="24"/>
                      <w:szCs w:val="24"/>
                    </w:rPr>
                  </w:pPr>
                  <w:r>
                    <w:rPr>
                      <w:rFonts w:eastAsia="仿宋"/>
                      <w:sz w:val="24"/>
                      <w:szCs w:val="24"/>
                      <w:lang w:eastAsia="zh-CN"/>
                    </w:rPr>
                    <w:t>You get what you pay for.</w:t>
                  </w:r>
                </w:p>
              </w:tc>
              <w:tc>
                <w:tcPr>
                  <w:tcW w:w="1546" w:type="pct"/>
                  <w:vAlign w:val="center"/>
                </w:tcPr>
                <w:p w:rsidR="005F6964" w:rsidRDefault="00582FCD">
                  <w:pPr>
                    <w:jc w:val="center"/>
                    <w:rPr>
                      <w:rFonts w:eastAsia="仿宋"/>
                      <w:sz w:val="24"/>
                      <w:szCs w:val="24"/>
                    </w:rPr>
                  </w:pPr>
                  <w:r>
                    <w:rPr>
                      <w:rStyle w:val="NormalCharacter"/>
                      <w:rFonts w:eastAsia="仿宋"/>
                      <w:sz w:val="24"/>
                      <w:szCs w:val="24"/>
                      <w:lang w:eastAsia="zh-CN"/>
                    </w:rPr>
                    <w:t>3hours</w:t>
                  </w:r>
                </w:p>
              </w:tc>
            </w:tr>
            <w:tr w:rsidR="005F6964">
              <w:tc>
                <w:tcPr>
                  <w:tcW w:w="1396" w:type="pct"/>
                  <w:vAlign w:val="center"/>
                </w:tcPr>
                <w:p w:rsidR="005F6964" w:rsidRDefault="00582FCD">
                  <w:pPr>
                    <w:jc w:val="center"/>
                    <w:rPr>
                      <w:rStyle w:val="NormalCharacter"/>
                      <w:rFonts w:eastAsia="仿宋"/>
                      <w:sz w:val="24"/>
                      <w:szCs w:val="24"/>
                    </w:rPr>
                  </w:pPr>
                  <w:r>
                    <w:rPr>
                      <w:rStyle w:val="NormalCharacter"/>
                      <w:rFonts w:eastAsia="仿宋"/>
                      <w:sz w:val="24"/>
                      <w:szCs w:val="24"/>
                    </w:rPr>
                    <w:t>7</w:t>
                  </w:r>
                </w:p>
              </w:tc>
              <w:tc>
                <w:tcPr>
                  <w:tcW w:w="2056" w:type="pct"/>
                  <w:vAlign w:val="center"/>
                </w:tcPr>
                <w:p w:rsidR="005F6964" w:rsidRDefault="00582FCD">
                  <w:pPr>
                    <w:jc w:val="center"/>
                    <w:rPr>
                      <w:rFonts w:eastAsia="仿宋"/>
                      <w:sz w:val="24"/>
                      <w:szCs w:val="24"/>
                    </w:rPr>
                  </w:pPr>
                  <w:r>
                    <w:rPr>
                      <w:rFonts w:eastAsia="仿宋"/>
                      <w:sz w:val="24"/>
                      <w:szCs w:val="24"/>
                      <w:lang w:eastAsia="zh-CN"/>
                    </w:rPr>
                    <w:t xml:space="preserve">The best doctor is </w:t>
                  </w:r>
                  <w:proofErr w:type="gramStart"/>
                  <w:r>
                    <w:rPr>
                      <w:rFonts w:eastAsia="仿宋"/>
                      <w:sz w:val="24"/>
                      <w:szCs w:val="24"/>
                      <w:lang w:eastAsia="zh-CN"/>
                    </w:rPr>
                    <w:t>yourself</w:t>
                  </w:r>
                  <w:proofErr w:type="gramEnd"/>
                  <w:r>
                    <w:rPr>
                      <w:rFonts w:eastAsia="仿宋"/>
                      <w:sz w:val="24"/>
                      <w:szCs w:val="24"/>
                      <w:lang w:eastAsia="zh-CN"/>
                    </w:rPr>
                    <w:t>.</w:t>
                  </w:r>
                </w:p>
              </w:tc>
              <w:tc>
                <w:tcPr>
                  <w:tcW w:w="1546" w:type="pct"/>
                  <w:vAlign w:val="center"/>
                </w:tcPr>
                <w:p w:rsidR="005F6964" w:rsidRDefault="00582FCD">
                  <w:pPr>
                    <w:jc w:val="center"/>
                    <w:rPr>
                      <w:rFonts w:eastAsia="仿宋"/>
                      <w:sz w:val="24"/>
                      <w:szCs w:val="24"/>
                    </w:rPr>
                  </w:pPr>
                  <w:r>
                    <w:rPr>
                      <w:rStyle w:val="NormalCharacter"/>
                      <w:rFonts w:eastAsia="仿宋"/>
                      <w:sz w:val="24"/>
                      <w:szCs w:val="24"/>
                      <w:lang w:eastAsia="zh-CN"/>
                    </w:rPr>
                    <w:t>3 hours</w:t>
                  </w:r>
                </w:p>
              </w:tc>
            </w:tr>
            <w:tr w:rsidR="005F6964">
              <w:tc>
                <w:tcPr>
                  <w:tcW w:w="1396" w:type="pct"/>
                  <w:vAlign w:val="center"/>
                </w:tcPr>
                <w:p w:rsidR="005F6964" w:rsidRDefault="00582FCD">
                  <w:pPr>
                    <w:jc w:val="center"/>
                    <w:rPr>
                      <w:rStyle w:val="NormalCharacter"/>
                      <w:rFonts w:eastAsia="仿宋"/>
                      <w:sz w:val="24"/>
                      <w:szCs w:val="24"/>
                    </w:rPr>
                  </w:pPr>
                  <w:r>
                    <w:rPr>
                      <w:rStyle w:val="NormalCharacter"/>
                      <w:rFonts w:eastAsia="仿宋"/>
                      <w:sz w:val="24"/>
                      <w:szCs w:val="24"/>
                    </w:rPr>
                    <w:t>8</w:t>
                  </w:r>
                </w:p>
              </w:tc>
              <w:tc>
                <w:tcPr>
                  <w:tcW w:w="2056" w:type="pct"/>
                  <w:vAlign w:val="center"/>
                </w:tcPr>
                <w:p w:rsidR="005F6964" w:rsidRDefault="00582FCD">
                  <w:pPr>
                    <w:jc w:val="center"/>
                    <w:rPr>
                      <w:rFonts w:eastAsia="仿宋"/>
                      <w:sz w:val="24"/>
                      <w:szCs w:val="24"/>
                    </w:rPr>
                  </w:pPr>
                  <w:r>
                    <w:rPr>
                      <w:rFonts w:eastAsia="仿宋"/>
                      <w:sz w:val="24"/>
                      <w:szCs w:val="24"/>
                      <w:lang w:eastAsia="zh-CN"/>
                    </w:rPr>
                    <w:t>Sunshine always appears after wind and rain.</w:t>
                  </w:r>
                </w:p>
              </w:tc>
              <w:tc>
                <w:tcPr>
                  <w:tcW w:w="1546" w:type="pct"/>
                  <w:vAlign w:val="center"/>
                </w:tcPr>
                <w:p w:rsidR="005F6964" w:rsidRDefault="00582FCD">
                  <w:pPr>
                    <w:jc w:val="center"/>
                    <w:rPr>
                      <w:rFonts w:eastAsia="仿宋"/>
                      <w:sz w:val="24"/>
                      <w:szCs w:val="24"/>
                    </w:rPr>
                  </w:pPr>
                  <w:r>
                    <w:rPr>
                      <w:rStyle w:val="NormalCharacter"/>
                      <w:rFonts w:eastAsia="仿宋"/>
                      <w:sz w:val="24"/>
                      <w:szCs w:val="24"/>
                      <w:lang w:eastAsia="zh-CN"/>
                    </w:rPr>
                    <w:t>3 hours</w:t>
                  </w:r>
                </w:p>
              </w:tc>
            </w:tr>
            <w:tr w:rsidR="005F6964">
              <w:tc>
                <w:tcPr>
                  <w:tcW w:w="1396" w:type="pct"/>
                  <w:vAlign w:val="center"/>
                </w:tcPr>
                <w:p w:rsidR="005F6964" w:rsidRDefault="00582FCD">
                  <w:pPr>
                    <w:jc w:val="center"/>
                    <w:rPr>
                      <w:rStyle w:val="NormalCharacter"/>
                      <w:rFonts w:eastAsia="仿宋"/>
                      <w:sz w:val="24"/>
                      <w:szCs w:val="24"/>
                    </w:rPr>
                  </w:pPr>
                  <w:r>
                    <w:rPr>
                      <w:rStyle w:val="NormalCharacter"/>
                      <w:rFonts w:eastAsia="仿宋"/>
                      <w:sz w:val="24"/>
                      <w:szCs w:val="24"/>
                    </w:rPr>
                    <w:t>9</w:t>
                  </w:r>
                </w:p>
              </w:tc>
              <w:tc>
                <w:tcPr>
                  <w:tcW w:w="2056" w:type="pct"/>
                  <w:vAlign w:val="center"/>
                </w:tcPr>
                <w:p w:rsidR="005F6964" w:rsidRDefault="00582FCD">
                  <w:pPr>
                    <w:jc w:val="center"/>
                    <w:rPr>
                      <w:rFonts w:eastAsia="仿宋"/>
                      <w:sz w:val="24"/>
                      <w:szCs w:val="24"/>
                    </w:rPr>
                  </w:pPr>
                  <w:r>
                    <w:rPr>
                      <w:rFonts w:eastAsia="仿宋"/>
                      <w:sz w:val="24"/>
                      <w:szCs w:val="24"/>
                      <w:lang w:eastAsia="zh-CN"/>
                    </w:rPr>
                    <w:t>There is no shortage of beauty in life.</w:t>
                  </w:r>
                </w:p>
              </w:tc>
              <w:tc>
                <w:tcPr>
                  <w:tcW w:w="1546" w:type="pct"/>
                  <w:vAlign w:val="center"/>
                </w:tcPr>
                <w:p w:rsidR="005F6964" w:rsidRDefault="00582FCD">
                  <w:pPr>
                    <w:jc w:val="center"/>
                    <w:rPr>
                      <w:rFonts w:eastAsia="仿宋"/>
                      <w:sz w:val="24"/>
                      <w:szCs w:val="24"/>
                    </w:rPr>
                  </w:pPr>
                  <w:r>
                    <w:rPr>
                      <w:rStyle w:val="NormalCharacter"/>
                      <w:rFonts w:eastAsia="仿宋"/>
                      <w:sz w:val="24"/>
                      <w:szCs w:val="24"/>
                      <w:lang w:eastAsia="zh-CN"/>
                    </w:rPr>
                    <w:t>3 hours</w:t>
                  </w:r>
                </w:p>
              </w:tc>
            </w:tr>
            <w:tr w:rsidR="005F6964">
              <w:tc>
                <w:tcPr>
                  <w:tcW w:w="1396" w:type="pct"/>
                  <w:vAlign w:val="center"/>
                </w:tcPr>
                <w:p w:rsidR="005F6964" w:rsidRDefault="00582FCD">
                  <w:pPr>
                    <w:jc w:val="center"/>
                    <w:rPr>
                      <w:rStyle w:val="NormalCharacter"/>
                      <w:rFonts w:eastAsia="仿宋"/>
                      <w:sz w:val="24"/>
                      <w:szCs w:val="24"/>
                      <w:lang w:eastAsia="zh-CN"/>
                    </w:rPr>
                  </w:pPr>
                  <w:r>
                    <w:rPr>
                      <w:rStyle w:val="NormalCharacter"/>
                      <w:rFonts w:eastAsia="仿宋"/>
                      <w:sz w:val="24"/>
                      <w:szCs w:val="24"/>
                      <w:lang w:eastAsia="zh-CN"/>
                    </w:rPr>
                    <w:t>10</w:t>
                  </w:r>
                </w:p>
              </w:tc>
              <w:tc>
                <w:tcPr>
                  <w:tcW w:w="2056" w:type="pct"/>
                  <w:vAlign w:val="center"/>
                </w:tcPr>
                <w:p w:rsidR="005F6964" w:rsidRDefault="00582FCD">
                  <w:pPr>
                    <w:jc w:val="center"/>
                    <w:rPr>
                      <w:rFonts w:eastAsia="仿宋"/>
                      <w:sz w:val="24"/>
                      <w:szCs w:val="24"/>
                      <w:lang w:eastAsia="zh-CN"/>
                    </w:rPr>
                  </w:pPr>
                  <w:r>
                    <w:rPr>
                      <w:rFonts w:eastAsia="仿宋"/>
                      <w:sz w:val="24"/>
                      <w:szCs w:val="24"/>
                      <w:lang w:eastAsia="zh-CN"/>
                    </w:rPr>
                    <w:t>The standard of happiness</w:t>
                  </w:r>
                </w:p>
              </w:tc>
              <w:tc>
                <w:tcPr>
                  <w:tcW w:w="1546" w:type="pct"/>
                  <w:vAlign w:val="center"/>
                </w:tcPr>
                <w:p w:rsidR="005F6964" w:rsidRDefault="00582FCD">
                  <w:pPr>
                    <w:jc w:val="center"/>
                    <w:rPr>
                      <w:rFonts w:eastAsia="仿宋"/>
                      <w:sz w:val="24"/>
                      <w:szCs w:val="24"/>
                    </w:rPr>
                  </w:pPr>
                  <w:r>
                    <w:rPr>
                      <w:rStyle w:val="NormalCharacter"/>
                      <w:rFonts w:eastAsia="仿宋"/>
                      <w:sz w:val="24"/>
                      <w:szCs w:val="24"/>
                      <w:lang w:eastAsia="zh-CN"/>
                    </w:rPr>
                    <w:t>3hours</w:t>
                  </w:r>
                </w:p>
              </w:tc>
            </w:tr>
            <w:tr w:rsidR="005F6964">
              <w:tc>
                <w:tcPr>
                  <w:tcW w:w="1396" w:type="pct"/>
                  <w:vAlign w:val="center"/>
                </w:tcPr>
                <w:p w:rsidR="005F6964" w:rsidRDefault="00582FCD">
                  <w:pPr>
                    <w:jc w:val="center"/>
                    <w:rPr>
                      <w:rStyle w:val="NormalCharacter"/>
                      <w:rFonts w:eastAsia="仿宋"/>
                      <w:sz w:val="24"/>
                      <w:szCs w:val="24"/>
                      <w:lang w:eastAsia="zh-CN"/>
                    </w:rPr>
                  </w:pPr>
                  <w:r>
                    <w:rPr>
                      <w:rStyle w:val="NormalCharacter"/>
                      <w:rFonts w:eastAsia="仿宋"/>
                      <w:sz w:val="24"/>
                      <w:szCs w:val="24"/>
                      <w:lang w:eastAsia="zh-CN"/>
                    </w:rPr>
                    <w:t>11</w:t>
                  </w:r>
                </w:p>
              </w:tc>
              <w:tc>
                <w:tcPr>
                  <w:tcW w:w="2056" w:type="pct"/>
                  <w:vAlign w:val="center"/>
                </w:tcPr>
                <w:p w:rsidR="005F6964" w:rsidRDefault="00582FCD">
                  <w:pPr>
                    <w:jc w:val="center"/>
                    <w:rPr>
                      <w:rFonts w:eastAsia="仿宋"/>
                      <w:sz w:val="24"/>
                      <w:szCs w:val="24"/>
                      <w:lang w:eastAsia="zh-CN"/>
                    </w:rPr>
                  </w:pPr>
                  <w:r>
                    <w:rPr>
                      <w:rFonts w:eastAsia="仿宋"/>
                      <w:sz w:val="24"/>
                      <w:szCs w:val="24"/>
                      <w:lang w:eastAsia="zh-CN"/>
                    </w:rPr>
                    <w:t>Reading is good, reading good books and loving reading.</w:t>
                  </w:r>
                </w:p>
              </w:tc>
              <w:tc>
                <w:tcPr>
                  <w:tcW w:w="1546" w:type="pct"/>
                  <w:vAlign w:val="center"/>
                </w:tcPr>
                <w:p w:rsidR="005F6964" w:rsidRDefault="00582FCD">
                  <w:pPr>
                    <w:jc w:val="center"/>
                    <w:rPr>
                      <w:rStyle w:val="NormalCharacter"/>
                      <w:rFonts w:eastAsia="仿宋"/>
                      <w:sz w:val="24"/>
                      <w:szCs w:val="24"/>
                      <w:lang w:eastAsia="zh-CN"/>
                    </w:rPr>
                  </w:pPr>
                  <w:r>
                    <w:rPr>
                      <w:rStyle w:val="NormalCharacter"/>
                      <w:rFonts w:eastAsia="仿宋"/>
                      <w:sz w:val="24"/>
                      <w:szCs w:val="24"/>
                      <w:lang w:eastAsia="zh-CN"/>
                    </w:rPr>
                    <w:t>3 hours</w:t>
                  </w:r>
                </w:p>
              </w:tc>
            </w:tr>
            <w:tr w:rsidR="005F6964">
              <w:tc>
                <w:tcPr>
                  <w:tcW w:w="1396" w:type="pct"/>
                  <w:vAlign w:val="center"/>
                </w:tcPr>
                <w:p w:rsidR="005F6964" w:rsidRDefault="00582FCD">
                  <w:pPr>
                    <w:jc w:val="center"/>
                    <w:rPr>
                      <w:rStyle w:val="NormalCharacter"/>
                      <w:rFonts w:eastAsia="仿宋"/>
                      <w:sz w:val="24"/>
                      <w:szCs w:val="24"/>
                      <w:lang w:eastAsia="zh-CN"/>
                    </w:rPr>
                  </w:pPr>
                  <w:r>
                    <w:rPr>
                      <w:rStyle w:val="NormalCharacter"/>
                      <w:rFonts w:eastAsia="仿宋"/>
                      <w:sz w:val="24"/>
                      <w:szCs w:val="24"/>
                      <w:lang w:eastAsia="zh-CN"/>
                    </w:rPr>
                    <w:t>12</w:t>
                  </w:r>
                </w:p>
              </w:tc>
              <w:tc>
                <w:tcPr>
                  <w:tcW w:w="2056" w:type="pct"/>
                  <w:vAlign w:val="center"/>
                </w:tcPr>
                <w:p w:rsidR="005F6964" w:rsidRDefault="00582FCD">
                  <w:pPr>
                    <w:jc w:val="center"/>
                    <w:rPr>
                      <w:rFonts w:eastAsia="仿宋"/>
                      <w:sz w:val="24"/>
                      <w:szCs w:val="24"/>
                      <w:lang w:eastAsia="zh-CN"/>
                    </w:rPr>
                  </w:pPr>
                  <w:r>
                    <w:rPr>
                      <w:rFonts w:eastAsia="仿宋"/>
                      <w:sz w:val="24"/>
                      <w:szCs w:val="24"/>
                      <w:lang w:eastAsia="zh-CN"/>
                    </w:rPr>
                    <w:t>Discover the world with heart</w:t>
                  </w:r>
                </w:p>
              </w:tc>
              <w:tc>
                <w:tcPr>
                  <w:tcW w:w="1546" w:type="pct"/>
                  <w:vAlign w:val="center"/>
                </w:tcPr>
                <w:p w:rsidR="005F6964" w:rsidRDefault="00582FCD">
                  <w:pPr>
                    <w:jc w:val="center"/>
                    <w:rPr>
                      <w:rStyle w:val="NormalCharacter"/>
                      <w:rFonts w:eastAsia="仿宋"/>
                      <w:sz w:val="24"/>
                      <w:szCs w:val="24"/>
                      <w:lang w:eastAsia="zh-CN"/>
                    </w:rPr>
                  </w:pPr>
                  <w:r>
                    <w:rPr>
                      <w:rStyle w:val="NormalCharacter"/>
                      <w:rFonts w:eastAsia="仿宋"/>
                      <w:sz w:val="24"/>
                      <w:szCs w:val="24"/>
                      <w:lang w:eastAsia="zh-CN"/>
                    </w:rPr>
                    <w:t>3 hours</w:t>
                  </w:r>
                </w:p>
              </w:tc>
            </w:tr>
            <w:tr w:rsidR="005F6964">
              <w:tc>
                <w:tcPr>
                  <w:tcW w:w="1396" w:type="pct"/>
                  <w:vAlign w:val="center"/>
                </w:tcPr>
                <w:p w:rsidR="005F6964" w:rsidRDefault="00582FCD">
                  <w:pPr>
                    <w:jc w:val="center"/>
                    <w:rPr>
                      <w:rStyle w:val="NormalCharacter"/>
                      <w:rFonts w:eastAsia="仿宋"/>
                      <w:sz w:val="24"/>
                      <w:szCs w:val="24"/>
                      <w:lang w:eastAsia="zh-CN"/>
                    </w:rPr>
                  </w:pPr>
                  <w:r>
                    <w:rPr>
                      <w:rStyle w:val="NormalCharacter"/>
                      <w:rFonts w:eastAsia="仿宋"/>
                      <w:sz w:val="24"/>
                      <w:szCs w:val="24"/>
                      <w:lang w:eastAsia="zh-CN"/>
                    </w:rPr>
                    <w:t>13</w:t>
                  </w:r>
                </w:p>
              </w:tc>
              <w:tc>
                <w:tcPr>
                  <w:tcW w:w="2056" w:type="pct"/>
                  <w:vAlign w:val="center"/>
                </w:tcPr>
                <w:p w:rsidR="005F6964" w:rsidRDefault="00582FCD">
                  <w:pPr>
                    <w:jc w:val="center"/>
                    <w:rPr>
                      <w:rFonts w:eastAsia="仿宋"/>
                      <w:sz w:val="24"/>
                      <w:szCs w:val="24"/>
                      <w:lang w:eastAsia="zh-CN"/>
                    </w:rPr>
                  </w:pPr>
                  <w:r>
                    <w:rPr>
                      <w:rFonts w:eastAsia="仿宋"/>
                      <w:sz w:val="24"/>
                      <w:szCs w:val="24"/>
                      <w:lang w:eastAsia="zh-CN"/>
                    </w:rPr>
                    <w:t>Drinking tea and watching Beijing Opera</w:t>
                  </w:r>
                </w:p>
              </w:tc>
              <w:tc>
                <w:tcPr>
                  <w:tcW w:w="1546" w:type="pct"/>
                  <w:vAlign w:val="center"/>
                </w:tcPr>
                <w:p w:rsidR="005F6964" w:rsidRDefault="00582FCD">
                  <w:pPr>
                    <w:jc w:val="center"/>
                    <w:rPr>
                      <w:rStyle w:val="NormalCharacter"/>
                      <w:rFonts w:eastAsia="仿宋"/>
                      <w:sz w:val="24"/>
                      <w:szCs w:val="24"/>
                      <w:lang w:eastAsia="zh-CN"/>
                    </w:rPr>
                  </w:pPr>
                  <w:r>
                    <w:rPr>
                      <w:rStyle w:val="NormalCharacter"/>
                      <w:rFonts w:eastAsia="仿宋"/>
                      <w:sz w:val="24"/>
                      <w:szCs w:val="24"/>
                      <w:lang w:eastAsia="zh-CN"/>
                    </w:rPr>
                    <w:t>4hours</w:t>
                  </w:r>
                </w:p>
              </w:tc>
            </w:tr>
            <w:tr w:rsidR="005F6964">
              <w:tc>
                <w:tcPr>
                  <w:tcW w:w="1396" w:type="pct"/>
                  <w:vAlign w:val="center"/>
                </w:tcPr>
                <w:p w:rsidR="005F6964" w:rsidRDefault="00582FCD">
                  <w:pPr>
                    <w:jc w:val="center"/>
                    <w:rPr>
                      <w:rStyle w:val="NormalCharacter"/>
                      <w:rFonts w:eastAsia="仿宋"/>
                      <w:sz w:val="24"/>
                      <w:szCs w:val="24"/>
                      <w:lang w:eastAsia="zh-CN"/>
                    </w:rPr>
                  </w:pPr>
                  <w:r>
                    <w:rPr>
                      <w:rStyle w:val="NormalCharacter"/>
                      <w:rFonts w:eastAsia="仿宋"/>
                      <w:sz w:val="24"/>
                      <w:szCs w:val="24"/>
                      <w:lang w:eastAsia="zh-CN"/>
                    </w:rPr>
                    <w:t>14</w:t>
                  </w:r>
                </w:p>
              </w:tc>
              <w:tc>
                <w:tcPr>
                  <w:tcW w:w="2056" w:type="pct"/>
                  <w:vAlign w:val="center"/>
                </w:tcPr>
                <w:p w:rsidR="005F6964" w:rsidRDefault="00582FCD">
                  <w:pPr>
                    <w:jc w:val="center"/>
                    <w:rPr>
                      <w:rFonts w:eastAsia="仿宋"/>
                      <w:sz w:val="24"/>
                      <w:szCs w:val="24"/>
                      <w:lang w:eastAsia="zh-CN"/>
                    </w:rPr>
                  </w:pPr>
                  <w:r>
                    <w:rPr>
                      <w:rFonts w:eastAsia="仿宋"/>
                      <w:sz w:val="24"/>
                      <w:szCs w:val="24"/>
                      <w:lang w:eastAsia="zh-CN"/>
                    </w:rPr>
                    <w:t>Protect mother earth</w:t>
                  </w:r>
                </w:p>
              </w:tc>
              <w:tc>
                <w:tcPr>
                  <w:tcW w:w="1546" w:type="pct"/>
                  <w:vAlign w:val="center"/>
                </w:tcPr>
                <w:p w:rsidR="005F6964" w:rsidRDefault="00582FCD">
                  <w:pPr>
                    <w:jc w:val="center"/>
                    <w:rPr>
                      <w:rStyle w:val="NormalCharacter"/>
                      <w:rFonts w:eastAsia="仿宋"/>
                      <w:sz w:val="24"/>
                      <w:szCs w:val="24"/>
                      <w:lang w:eastAsia="zh-CN"/>
                    </w:rPr>
                  </w:pPr>
                  <w:r>
                    <w:rPr>
                      <w:rStyle w:val="NormalCharacter"/>
                      <w:rFonts w:eastAsia="仿宋"/>
                      <w:sz w:val="24"/>
                      <w:szCs w:val="24"/>
                      <w:lang w:eastAsia="zh-CN"/>
                    </w:rPr>
                    <w:t>4 hours</w:t>
                  </w:r>
                </w:p>
              </w:tc>
            </w:tr>
            <w:tr w:rsidR="005F6964">
              <w:tc>
                <w:tcPr>
                  <w:tcW w:w="1396" w:type="pct"/>
                  <w:vAlign w:val="center"/>
                </w:tcPr>
                <w:p w:rsidR="005F6964" w:rsidRDefault="00582FCD">
                  <w:pPr>
                    <w:jc w:val="center"/>
                    <w:rPr>
                      <w:rStyle w:val="NormalCharacter"/>
                      <w:rFonts w:eastAsia="仿宋"/>
                      <w:sz w:val="24"/>
                      <w:szCs w:val="24"/>
                      <w:lang w:eastAsia="zh-CN"/>
                    </w:rPr>
                  </w:pPr>
                  <w:r>
                    <w:rPr>
                      <w:rStyle w:val="NormalCharacter"/>
                      <w:rFonts w:eastAsia="仿宋"/>
                      <w:sz w:val="24"/>
                      <w:szCs w:val="24"/>
                      <w:lang w:eastAsia="zh-CN"/>
                    </w:rPr>
                    <w:t>15</w:t>
                  </w:r>
                </w:p>
              </w:tc>
              <w:tc>
                <w:tcPr>
                  <w:tcW w:w="2056" w:type="pct"/>
                  <w:vAlign w:val="center"/>
                </w:tcPr>
                <w:p w:rsidR="005F6964" w:rsidRDefault="00582FCD">
                  <w:pPr>
                    <w:jc w:val="center"/>
                    <w:rPr>
                      <w:rFonts w:eastAsia="仿宋"/>
                      <w:sz w:val="24"/>
                      <w:szCs w:val="24"/>
                      <w:lang w:eastAsia="zh-CN"/>
                    </w:rPr>
                  </w:pPr>
                  <w:r>
                    <w:rPr>
                      <w:rFonts w:eastAsia="仿宋"/>
                      <w:sz w:val="24"/>
                      <w:szCs w:val="24"/>
                      <w:lang w:eastAsia="zh-CN"/>
                    </w:rPr>
                    <w:t>The art of teaching children</w:t>
                  </w:r>
                </w:p>
              </w:tc>
              <w:tc>
                <w:tcPr>
                  <w:tcW w:w="1546" w:type="pct"/>
                  <w:vAlign w:val="center"/>
                </w:tcPr>
                <w:p w:rsidR="005F6964" w:rsidRDefault="00582FCD">
                  <w:pPr>
                    <w:jc w:val="center"/>
                    <w:rPr>
                      <w:rStyle w:val="NormalCharacter"/>
                      <w:rFonts w:eastAsia="仿宋"/>
                      <w:sz w:val="24"/>
                      <w:szCs w:val="24"/>
                      <w:lang w:eastAsia="zh-CN"/>
                    </w:rPr>
                  </w:pPr>
                  <w:r>
                    <w:rPr>
                      <w:rStyle w:val="NormalCharacter"/>
                      <w:rFonts w:eastAsia="仿宋"/>
                      <w:sz w:val="24"/>
                      <w:szCs w:val="24"/>
                      <w:lang w:eastAsia="zh-CN"/>
                    </w:rPr>
                    <w:t>4 hours</w:t>
                  </w:r>
                </w:p>
              </w:tc>
            </w:tr>
          </w:tbl>
          <w:p w:rsidR="005F6964" w:rsidRDefault="005F6964">
            <w:pPr>
              <w:pStyle w:val="ListParagraph"/>
              <w:tabs>
                <w:tab w:val="left" w:pos="0"/>
              </w:tabs>
              <w:suppressAutoHyphens/>
              <w:ind w:left="0"/>
              <w:rPr>
                <w:rFonts w:eastAsia="仿宋"/>
                <w:color w:val="FF0000"/>
                <w:spacing w:val="-3"/>
                <w:sz w:val="24"/>
                <w:szCs w:val="24"/>
                <w:lang w:eastAsia="zh-CN"/>
              </w:rPr>
            </w:pPr>
          </w:p>
        </w:tc>
        <w:tc>
          <w:tcPr>
            <w:tcW w:w="295" w:type="pct"/>
          </w:tcPr>
          <w:p w:rsidR="005F6964" w:rsidRDefault="005F6964">
            <w:pPr>
              <w:jc w:val="center"/>
              <w:rPr>
                <w:rFonts w:eastAsia="仿宋"/>
                <w:sz w:val="24"/>
                <w:szCs w:val="24"/>
              </w:rPr>
            </w:pPr>
          </w:p>
        </w:tc>
      </w:tr>
    </w:tbl>
    <w:p w:rsidR="005F6964" w:rsidRDefault="005F6964">
      <w:pPr>
        <w:widowControl/>
        <w:autoSpaceDE/>
        <w:autoSpaceDN/>
        <w:jc w:val="both"/>
        <w:rPr>
          <w:b/>
        </w:rPr>
      </w:pPr>
    </w:p>
    <w:p w:rsidR="005F6964" w:rsidRDefault="005F6964">
      <w:pPr>
        <w:widowControl/>
        <w:autoSpaceDE/>
        <w:autoSpaceDN/>
        <w:jc w:val="both"/>
        <w:rPr>
          <w:b/>
        </w:rPr>
      </w:pPr>
    </w:p>
    <w:p w:rsidR="005F6964" w:rsidRDefault="005F6964">
      <w:pPr>
        <w:widowControl/>
        <w:autoSpaceDE/>
        <w:autoSpaceDN/>
        <w:jc w:val="both"/>
        <w:rPr>
          <w:b/>
        </w:rPr>
      </w:pPr>
    </w:p>
    <w:p w:rsidR="005F6964" w:rsidRDefault="005F6964">
      <w:pPr>
        <w:widowControl/>
        <w:autoSpaceDE/>
        <w:autoSpaceDN/>
        <w:jc w:val="both"/>
        <w:rPr>
          <w:b/>
        </w:rPr>
      </w:pPr>
    </w:p>
    <w:p w:rsidR="005F6964" w:rsidRDefault="005F6964">
      <w:pPr>
        <w:widowControl/>
        <w:autoSpaceDE/>
        <w:autoSpaceDN/>
        <w:jc w:val="both"/>
        <w:rPr>
          <w:b/>
        </w:rPr>
      </w:pPr>
    </w:p>
    <w:p w:rsidR="005F6964" w:rsidRDefault="00582FCD">
      <w:pPr>
        <w:widowControl/>
        <w:autoSpaceDE/>
        <w:autoSpaceDN/>
        <w:rPr>
          <w:b/>
        </w:rPr>
      </w:pPr>
      <w:r>
        <w:rPr>
          <w:b/>
        </w:rPr>
        <w:br w:type="page"/>
      </w:r>
    </w:p>
    <w:p w:rsidR="005F6964" w:rsidRDefault="00FA3C1E">
      <w:pPr>
        <w:spacing w:before="160" w:after="160"/>
        <w:rPr>
          <w:rFonts w:eastAsiaTheme="minorEastAsia"/>
          <w:b/>
          <w:color w:val="FF0000"/>
          <w:sz w:val="24"/>
          <w:szCs w:val="24"/>
          <w:lang w:eastAsia="zh-CN"/>
        </w:rPr>
      </w:pPr>
      <w:r>
        <w:rPr>
          <w:rFonts w:eastAsia="SimSun" w:hint="eastAsia"/>
          <w:b/>
          <w:bCs/>
          <w:color w:val="FF0000"/>
          <w:spacing w:val="-3"/>
          <w:szCs w:val="24"/>
          <w:lang w:eastAsia="zh-CN"/>
        </w:rPr>
        <w:lastRenderedPageBreak/>
        <w:t xml:space="preserve">4.3 </w:t>
      </w:r>
      <w:r>
        <w:rPr>
          <w:rFonts w:eastAsia="SimSun"/>
          <w:b/>
          <w:bCs/>
          <w:color w:val="FF0000"/>
          <w:spacing w:val="-3"/>
          <w:szCs w:val="24"/>
          <w:lang w:eastAsia="zh-CN"/>
        </w:rPr>
        <w:t>GenC-311</w:t>
      </w:r>
      <w:r w:rsidR="00582FCD">
        <w:rPr>
          <w:rFonts w:eastAsiaTheme="minorEastAsia"/>
          <w:b/>
          <w:color w:val="FF0000"/>
          <w:sz w:val="24"/>
          <w:szCs w:val="24"/>
          <w:lang w:eastAsia="zh-CN"/>
        </w:rPr>
        <w:t xml:space="preserve">     Chinese listening</w:t>
      </w:r>
    </w:p>
    <w:p w:rsidR="005F6964" w:rsidRDefault="00582FCD">
      <w:pPr>
        <w:adjustRightInd w:val="0"/>
        <w:rPr>
          <w:rFonts w:eastAsia="仿宋"/>
          <w:b/>
          <w:color w:val="000000"/>
          <w:w w:val="103"/>
          <w:sz w:val="24"/>
          <w:szCs w:val="24"/>
          <w:lang w:eastAsia="zh-CN"/>
        </w:rPr>
      </w:pPr>
      <w:r>
        <w:rPr>
          <w:rFonts w:eastAsia="仿宋"/>
          <w:b/>
          <w:color w:val="000000"/>
          <w:w w:val="103"/>
          <w:sz w:val="24"/>
          <w:szCs w:val="24"/>
          <w:lang w:val="zh-Hans" w:eastAsia="zh-CN"/>
        </w:rPr>
        <w:t>Total learning time:</w:t>
      </w:r>
      <w:r>
        <w:rPr>
          <w:rFonts w:eastAsia="仿宋"/>
          <w:b/>
          <w:color w:val="000000"/>
          <w:w w:val="103"/>
          <w:sz w:val="24"/>
          <w:szCs w:val="24"/>
          <w:lang w:eastAsia="zh-CN"/>
        </w:rPr>
        <w:t xml:space="preserve">      48</w:t>
      </w:r>
    </w:p>
    <w:p w:rsidR="005F6964" w:rsidRDefault="00582FCD">
      <w:pPr>
        <w:adjustRightInd w:val="0"/>
        <w:rPr>
          <w:rFonts w:eastAsia="仿宋"/>
          <w:color w:val="000000"/>
          <w:w w:val="103"/>
          <w:sz w:val="24"/>
          <w:szCs w:val="24"/>
          <w:lang w:eastAsia="zh-CN"/>
        </w:rPr>
      </w:pPr>
      <w:r>
        <w:rPr>
          <w:rFonts w:eastAsia="仿宋"/>
          <w:color w:val="000000"/>
          <w:w w:val="103"/>
          <w:sz w:val="24"/>
          <w:szCs w:val="24"/>
          <w:lang w:val="zh-Hans" w:eastAsia="zh-CN"/>
        </w:rPr>
        <w:t>Theory</w:t>
      </w:r>
      <w:r>
        <w:rPr>
          <w:rFonts w:eastAsia="仿宋"/>
          <w:color w:val="000000"/>
          <w:w w:val="103"/>
          <w:sz w:val="24"/>
          <w:szCs w:val="24"/>
          <w:lang w:val="zh-Hans" w:eastAsia="zh-CN"/>
        </w:rPr>
        <w:tab/>
      </w:r>
      <w:r>
        <w:rPr>
          <w:rFonts w:eastAsia="仿宋"/>
          <w:color w:val="000000"/>
          <w:w w:val="103"/>
          <w:sz w:val="24"/>
          <w:szCs w:val="24"/>
          <w:lang w:val="zh-Hans" w:eastAsia="zh-CN"/>
        </w:rPr>
        <w:tab/>
      </w:r>
      <w:r>
        <w:rPr>
          <w:rFonts w:eastAsia="仿宋"/>
          <w:color w:val="000000"/>
          <w:w w:val="103"/>
          <w:sz w:val="24"/>
          <w:szCs w:val="24"/>
          <w:lang w:val="zh-Hans" w:eastAsia="zh-CN"/>
        </w:rPr>
        <w:tab/>
        <w:t xml:space="preserve">      </w:t>
      </w:r>
      <w:r>
        <w:rPr>
          <w:rFonts w:eastAsia="仿宋"/>
          <w:color w:val="000000"/>
          <w:w w:val="103"/>
          <w:sz w:val="24"/>
          <w:szCs w:val="24"/>
          <w:lang w:eastAsia="zh-CN"/>
        </w:rPr>
        <w:t xml:space="preserve">0          </w:t>
      </w:r>
      <w:r>
        <w:rPr>
          <w:rFonts w:eastAsia="仿宋"/>
          <w:b/>
          <w:bCs/>
          <w:color w:val="000000"/>
          <w:w w:val="103"/>
          <w:sz w:val="24"/>
          <w:szCs w:val="24"/>
          <w:lang w:val="zh-Hans" w:eastAsia="zh-CN"/>
        </w:rPr>
        <w:t>T</w:t>
      </w:r>
      <w:r>
        <w:rPr>
          <w:rFonts w:eastAsia="仿宋"/>
          <w:b/>
          <w:bCs/>
          <w:color w:val="000000"/>
          <w:w w:val="103"/>
          <w:sz w:val="24"/>
          <w:szCs w:val="24"/>
          <w:lang w:eastAsia="zh-CN"/>
        </w:rPr>
        <w:t xml:space="preserve">      </w:t>
      </w:r>
      <w:r>
        <w:rPr>
          <w:rFonts w:eastAsia="仿宋"/>
          <w:b/>
          <w:bCs/>
          <w:color w:val="000000"/>
          <w:w w:val="103"/>
          <w:sz w:val="24"/>
          <w:szCs w:val="24"/>
          <w:lang w:val="zh-Hans" w:eastAsia="zh-CN"/>
        </w:rPr>
        <w:t>P</w:t>
      </w:r>
      <w:r>
        <w:rPr>
          <w:rFonts w:eastAsia="仿宋"/>
          <w:b/>
          <w:bCs/>
          <w:color w:val="000000"/>
          <w:w w:val="103"/>
          <w:sz w:val="24"/>
          <w:szCs w:val="24"/>
          <w:lang w:eastAsia="zh-CN"/>
        </w:rPr>
        <w:t xml:space="preserve">      </w:t>
      </w:r>
      <w:r>
        <w:rPr>
          <w:rFonts w:eastAsia="仿宋"/>
          <w:b/>
          <w:bCs/>
          <w:color w:val="000000"/>
          <w:w w:val="103"/>
          <w:sz w:val="24"/>
          <w:szCs w:val="24"/>
          <w:lang w:val="zh-Hans" w:eastAsia="zh-CN"/>
        </w:rPr>
        <w:t>C</w:t>
      </w:r>
    </w:p>
    <w:p w:rsidR="005F6964" w:rsidRDefault="00582FCD">
      <w:pPr>
        <w:adjustRightInd w:val="0"/>
        <w:rPr>
          <w:rFonts w:eastAsia="仿宋"/>
          <w:color w:val="000000"/>
          <w:w w:val="103"/>
          <w:sz w:val="24"/>
          <w:szCs w:val="24"/>
          <w:lang w:eastAsia="zh-CN"/>
        </w:rPr>
      </w:pPr>
      <w:r>
        <w:rPr>
          <w:rFonts w:eastAsia="仿宋"/>
          <w:color w:val="000000"/>
          <w:w w:val="103"/>
          <w:sz w:val="24"/>
          <w:szCs w:val="24"/>
          <w:lang w:val="zh-Hans" w:eastAsia="zh-CN"/>
        </w:rPr>
        <w:t>Practice</w:t>
      </w:r>
      <w:r>
        <w:rPr>
          <w:rFonts w:eastAsia="仿宋"/>
          <w:color w:val="000000"/>
          <w:w w:val="103"/>
          <w:sz w:val="24"/>
          <w:szCs w:val="24"/>
          <w:lang w:val="zh-Hans" w:eastAsia="zh-CN"/>
        </w:rPr>
        <w:tab/>
      </w:r>
      <w:r>
        <w:rPr>
          <w:rFonts w:eastAsia="仿宋"/>
          <w:color w:val="000000"/>
          <w:w w:val="103"/>
          <w:sz w:val="24"/>
          <w:szCs w:val="24"/>
          <w:lang w:val="zh-Hans" w:eastAsia="zh-CN"/>
        </w:rPr>
        <w:tab/>
        <w:t xml:space="preserve">    </w:t>
      </w:r>
      <w:r w:rsidR="00FA3C1E">
        <w:rPr>
          <w:rFonts w:eastAsia="仿宋"/>
          <w:color w:val="000000"/>
          <w:w w:val="103"/>
          <w:sz w:val="24"/>
          <w:szCs w:val="24"/>
          <w:lang w:eastAsia="zh-CN"/>
        </w:rPr>
        <w:t xml:space="preserve">  48        0     1.5    0.</w:t>
      </w:r>
      <w:r>
        <w:rPr>
          <w:rFonts w:eastAsia="仿宋"/>
          <w:color w:val="000000"/>
          <w:w w:val="103"/>
          <w:sz w:val="24"/>
          <w:szCs w:val="24"/>
          <w:lang w:eastAsia="zh-CN"/>
        </w:rPr>
        <w:t>5</w:t>
      </w:r>
    </w:p>
    <w:tbl>
      <w:tblPr>
        <w:tblW w:w="5000" w:type="pct"/>
        <w:tblLook w:val="04A0" w:firstRow="1" w:lastRow="0" w:firstColumn="1" w:lastColumn="0" w:noHBand="0" w:noVBand="1"/>
      </w:tblPr>
      <w:tblGrid>
        <w:gridCol w:w="3178"/>
        <w:gridCol w:w="5566"/>
        <w:gridCol w:w="558"/>
        <w:gridCol w:w="8"/>
        <w:gridCol w:w="586"/>
      </w:tblGrid>
      <w:tr w:rsidR="005F6964">
        <w:trPr>
          <w:trHeight w:val="492"/>
        </w:trPr>
        <w:tc>
          <w:tcPr>
            <w:tcW w:w="5000" w:type="pct"/>
            <w:gridSpan w:val="5"/>
            <w:shd w:val="clear" w:color="auto" w:fill="auto"/>
          </w:tcPr>
          <w:p w:rsidR="005F6964" w:rsidRDefault="00582FCD">
            <w:pPr>
              <w:tabs>
                <w:tab w:val="left" w:pos="1440"/>
              </w:tabs>
              <w:adjustRightInd w:val="0"/>
              <w:spacing w:before="202"/>
              <w:rPr>
                <w:rFonts w:eastAsia="仿宋"/>
                <w:sz w:val="24"/>
                <w:szCs w:val="24"/>
                <w:lang w:eastAsia="zh-CN"/>
              </w:rPr>
            </w:pPr>
            <w:r>
              <w:rPr>
                <w:rFonts w:eastAsia="仿宋"/>
                <w:b/>
                <w:color w:val="000000"/>
                <w:w w:val="103"/>
                <w:sz w:val="24"/>
                <w:szCs w:val="24"/>
                <w:lang w:val="zh-Hans" w:eastAsia="zh-CN"/>
              </w:rPr>
              <w:t xml:space="preserve">Course objective: </w:t>
            </w:r>
            <w:r>
              <w:rPr>
                <w:rFonts w:eastAsia="仿宋"/>
                <w:bCs/>
                <w:color w:val="000000"/>
                <w:w w:val="103"/>
                <w:sz w:val="24"/>
                <w:szCs w:val="24"/>
                <w:lang w:val="zh-Hans" w:eastAsia="zh-CN"/>
              </w:rPr>
              <w:t>T</w:t>
            </w:r>
            <w:r>
              <w:rPr>
                <w:rFonts w:eastAsia="仿宋"/>
                <w:sz w:val="24"/>
                <w:szCs w:val="24"/>
                <w:lang w:eastAsia="zh-CN"/>
              </w:rPr>
              <w:t>his lesson aims to improve Chinese learners’ listening ability in an all-round way, especially the listening ability based on daily conversations and discourse segments. As follows:</w:t>
            </w:r>
          </w:p>
          <w:p w:rsidR="005F6964" w:rsidRDefault="00582FCD">
            <w:pPr>
              <w:tabs>
                <w:tab w:val="left" w:pos="1440"/>
              </w:tabs>
              <w:adjustRightInd w:val="0"/>
              <w:spacing w:before="202"/>
              <w:rPr>
                <w:rFonts w:eastAsia="仿宋"/>
                <w:sz w:val="24"/>
                <w:szCs w:val="24"/>
                <w:lang w:eastAsia="zh-CN"/>
              </w:rPr>
            </w:pPr>
            <w:r>
              <w:rPr>
                <w:rFonts w:eastAsia="仿宋"/>
                <w:sz w:val="24"/>
                <w:szCs w:val="24"/>
                <w:lang w:eastAsia="zh-CN"/>
              </w:rPr>
              <w:t>1.</w:t>
            </w:r>
            <w:r>
              <w:t xml:space="preserve"> </w:t>
            </w:r>
            <w:r>
              <w:rPr>
                <w:rFonts w:eastAsia="仿宋"/>
                <w:sz w:val="24"/>
                <w:szCs w:val="24"/>
                <w:lang w:eastAsia="zh-CN"/>
              </w:rPr>
              <w:t>Be able to listen to the sound, rhyme and tone of mandarin.</w:t>
            </w:r>
          </w:p>
          <w:p w:rsidR="005F6964" w:rsidRDefault="00582FCD">
            <w:pPr>
              <w:tabs>
                <w:tab w:val="left" w:pos="1440"/>
              </w:tabs>
              <w:adjustRightInd w:val="0"/>
              <w:spacing w:before="202"/>
              <w:rPr>
                <w:rFonts w:eastAsia="仿宋"/>
                <w:sz w:val="24"/>
                <w:szCs w:val="24"/>
                <w:lang w:eastAsia="zh-CN"/>
              </w:rPr>
            </w:pPr>
            <w:r>
              <w:rPr>
                <w:rFonts w:eastAsia="仿宋"/>
                <w:sz w:val="24"/>
                <w:szCs w:val="24"/>
                <w:lang w:eastAsia="zh-CN"/>
              </w:rPr>
              <w:t>2.</w:t>
            </w:r>
            <w:r>
              <w:t xml:space="preserve"> </w:t>
            </w:r>
            <w:r>
              <w:rPr>
                <w:rFonts w:eastAsia="仿宋"/>
                <w:sz w:val="24"/>
                <w:szCs w:val="24"/>
                <w:lang w:eastAsia="zh-CN"/>
              </w:rPr>
              <w:t>Be able to understand mandarin and talk about common problems in daily life and study.</w:t>
            </w:r>
          </w:p>
          <w:p w:rsidR="005F6964" w:rsidRDefault="00582FCD">
            <w:pPr>
              <w:tabs>
                <w:tab w:val="left" w:pos="1440"/>
              </w:tabs>
              <w:adjustRightInd w:val="0"/>
              <w:spacing w:before="202"/>
              <w:rPr>
                <w:rFonts w:eastAsia="仿宋"/>
                <w:b/>
                <w:smallCaps/>
                <w:spacing w:val="5"/>
                <w:sz w:val="24"/>
                <w:szCs w:val="24"/>
                <w:lang w:eastAsia="zh-CN"/>
              </w:rPr>
            </w:pPr>
            <w:r>
              <w:rPr>
                <w:rFonts w:eastAsia="仿宋"/>
                <w:sz w:val="24"/>
                <w:szCs w:val="24"/>
                <w:lang w:eastAsia="zh-CN"/>
              </w:rPr>
              <w:t>3.</w:t>
            </w:r>
            <w:r>
              <w:t xml:space="preserve"> </w:t>
            </w:r>
            <w:r>
              <w:rPr>
                <w:rFonts w:eastAsia="仿宋"/>
                <w:sz w:val="24"/>
                <w:szCs w:val="24"/>
                <w:lang w:eastAsia="zh-CN"/>
              </w:rPr>
              <w:t>Be able to understand the basic content of the narration of things in specific context and the basic intention of the speaker.</w:t>
            </w:r>
          </w:p>
          <w:p w:rsidR="005F6964" w:rsidRDefault="00582FCD">
            <w:pPr>
              <w:jc w:val="both"/>
              <w:rPr>
                <w:rFonts w:eastAsia="仿宋"/>
                <w:sz w:val="24"/>
                <w:szCs w:val="24"/>
                <w:lang w:eastAsia="zh-CN"/>
              </w:rPr>
            </w:pPr>
            <w:r>
              <w:rPr>
                <w:rFonts w:eastAsia="仿宋"/>
                <w:b/>
                <w:spacing w:val="-3"/>
                <w:sz w:val="24"/>
                <w:szCs w:val="24"/>
                <w:lang w:eastAsia="zh-CN"/>
              </w:rPr>
              <w:t>Course practice content</w:t>
            </w:r>
            <w:r>
              <w:rPr>
                <w:rFonts w:eastAsia="仿宋" w:hint="eastAsia"/>
                <w:b/>
                <w:spacing w:val="-3"/>
                <w:sz w:val="24"/>
                <w:szCs w:val="24"/>
                <w:lang w:eastAsia="zh-CN"/>
              </w:rPr>
              <w:t>:</w:t>
            </w:r>
          </w:p>
        </w:tc>
      </w:tr>
      <w:tr w:rsidR="005F6964">
        <w:trPr>
          <w:trHeight w:val="550"/>
        </w:trPr>
        <w:tc>
          <w:tcPr>
            <w:tcW w:w="1606" w:type="pct"/>
            <w:shd w:val="clear" w:color="auto" w:fill="EEECE1" w:themeFill="background2"/>
            <w:vAlign w:val="center"/>
          </w:tcPr>
          <w:p w:rsidR="005F6964" w:rsidRDefault="00582FCD">
            <w:pPr>
              <w:tabs>
                <w:tab w:val="left" w:pos="1440"/>
              </w:tabs>
              <w:adjustRightInd w:val="0"/>
              <w:jc w:val="center"/>
              <w:rPr>
                <w:rFonts w:eastAsia="仿宋"/>
                <w:w w:val="103"/>
                <w:sz w:val="24"/>
                <w:szCs w:val="24"/>
                <w:lang w:eastAsia="zh-CN"/>
              </w:rPr>
            </w:pPr>
            <w:r>
              <w:rPr>
                <w:rStyle w:val="NormalCharacter"/>
                <w:rFonts w:eastAsia="仿宋"/>
                <w:sz w:val="24"/>
                <w:szCs w:val="24"/>
              </w:rPr>
              <w:t>Learning situation</w:t>
            </w:r>
          </w:p>
        </w:tc>
        <w:tc>
          <w:tcPr>
            <w:tcW w:w="2812" w:type="pct"/>
            <w:shd w:val="clear" w:color="auto" w:fill="EEECE1" w:themeFill="background2"/>
            <w:vAlign w:val="center"/>
          </w:tcPr>
          <w:p w:rsidR="005F6964" w:rsidRDefault="00582FCD">
            <w:pPr>
              <w:tabs>
                <w:tab w:val="left" w:pos="1440"/>
              </w:tabs>
              <w:adjustRightInd w:val="0"/>
              <w:jc w:val="center"/>
              <w:rPr>
                <w:rFonts w:eastAsia="仿宋"/>
                <w:w w:val="103"/>
                <w:sz w:val="24"/>
                <w:szCs w:val="24"/>
                <w:lang w:eastAsia="zh-CN"/>
              </w:rPr>
            </w:pPr>
            <w:r>
              <w:rPr>
                <w:rFonts w:eastAsia="仿宋"/>
                <w:w w:val="103"/>
                <w:sz w:val="24"/>
                <w:szCs w:val="24"/>
                <w:lang w:eastAsia="zh-CN"/>
              </w:rPr>
              <w:t>Learning content (specific work tasks)</w:t>
            </w:r>
          </w:p>
        </w:tc>
        <w:tc>
          <w:tcPr>
            <w:tcW w:w="582" w:type="pct"/>
            <w:gridSpan w:val="3"/>
            <w:shd w:val="clear" w:color="auto" w:fill="EEECE1" w:themeFill="background2"/>
            <w:vAlign w:val="center"/>
          </w:tcPr>
          <w:p w:rsidR="005F6964" w:rsidRDefault="00582FCD">
            <w:pPr>
              <w:tabs>
                <w:tab w:val="left" w:pos="1440"/>
              </w:tabs>
              <w:adjustRightInd w:val="0"/>
              <w:jc w:val="center"/>
              <w:rPr>
                <w:rFonts w:eastAsia="仿宋"/>
                <w:w w:val="103"/>
                <w:sz w:val="24"/>
                <w:szCs w:val="24"/>
                <w:lang w:eastAsia="zh-CN"/>
              </w:rPr>
            </w:pPr>
            <w:r>
              <w:rPr>
                <w:rFonts w:eastAsia="仿宋"/>
                <w:w w:val="103"/>
                <w:sz w:val="24"/>
                <w:szCs w:val="24"/>
                <w:lang w:eastAsia="zh-CN"/>
              </w:rPr>
              <w:t>Class hours</w:t>
            </w:r>
          </w:p>
        </w:tc>
      </w:tr>
      <w:tr w:rsidR="005F6964">
        <w:tc>
          <w:tcPr>
            <w:tcW w:w="1606" w:type="pct"/>
            <w:shd w:val="clear" w:color="auto" w:fill="auto"/>
            <w:vAlign w:val="center"/>
          </w:tcPr>
          <w:p w:rsidR="005F6964" w:rsidRDefault="00582FCD">
            <w:pPr>
              <w:tabs>
                <w:tab w:val="left" w:pos="1440"/>
              </w:tabs>
              <w:adjustRightInd w:val="0"/>
              <w:jc w:val="center"/>
              <w:rPr>
                <w:rFonts w:eastAsia="仿宋"/>
                <w:w w:val="103"/>
                <w:sz w:val="24"/>
                <w:szCs w:val="24"/>
                <w:lang w:eastAsia="zh-CN"/>
              </w:rPr>
            </w:pPr>
            <w:r>
              <w:rPr>
                <w:rFonts w:eastAsia="仿宋"/>
                <w:sz w:val="24"/>
                <w:szCs w:val="24"/>
              </w:rPr>
              <w:t>Lesson 1 See off those who depart and welcome those who arrive</w:t>
            </w:r>
          </w:p>
        </w:tc>
        <w:tc>
          <w:tcPr>
            <w:tcW w:w="2812" w:type="pct"/>
            <w:shd w:val="clear" w:color="auto" w:fill="auto"/>
            <w:vAlign w:val="center"/>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Dialogue: See off those who depart and welcome those who arrive; Essay 1: Hospitality; Essay 2: Shake hands.</w:t>
            </w:r>
          </w:p>
        </w:tc>
        <w:tc>
          <w:tcPr>
            <w:tcW w:w="582" w:type="pct"/>
            <w:gridSpan w:val="3"/>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1606" w:type="pct"/>
            <w:shd w:val="clear" w:color="auto" w:fill="auto"/>
            <w:vAlign w:val="center"/>
          </w:tcPr>
          <w:p w:rsidR="005F6964" w:rsidRDefault="00582FCD">
            <w:pPr>
              <w:jc w:val="center"/>
              <w:rPr>
                <w:rFonts w:eastAsia="仿宋"/>
                <w:w w:val="103"/>
                <w:sz w:val="24"/>
                <w:szCs w:val="24"/>
                <w:lang w:eastAsia="zh-CN"/>
              </w:rPr>
            </w:pPr>
            <w:r>
              <w:rPr>
                <w:rFonts w:eastAsia="仿宋"/>
                <w:sz w:val="24"/>
                <w:szCs w:val="24"/>
              </w:rPr>
              <w:t xml:space="preserve">Lesson 2 </w:t>
            </w:r>
            <w:proofErr w:type="spellStart"/>
            <w:r>
              <w:rPr>
                <w:rFonts w:eastAsia="仿宋"/>
                <w:sz w:val="24"/>
                <w:szCs w:val="24"/>
              </w:rPr>
              <w:t>Neighbours</w:t>
            </w:r>
            <w:proofErr w:type="spellEnd"/>
          </w:p>
        </w:tc>
        <w:tc>
          <w:tcPr>
            <w:tcW w:w="2812" w:type="pct"/>
            <w:shd w:val="clear" w:color="auto" w:fill="auto"/>
            <w:vAlign w:val="center"/>
          </w:tcPr>
          <w:p w:rsidR="005F6964" w:rsidRDefault="00582FCD">
            <w:pPr>
              <w:rPr>
                <w:rFonts w:eastAsia="仿宋"/>
                <w:sz w:val="24"/>
                <w:szCs w:val="24"/>
                <w:lang w:eastAsia="zh-CN"/>
              </w:rPr>
            </w:pPr>
            <w:r>
              <w:rPr>
                <w:rFonts w:eastAsia="仿宋"/>
                <w:w w:val="103"/>
                <w:sz w:val="24"/>
                <w:szCs w:val="24"/>
                <w:lang w:eastAsia="zh-CN"/>
              </w:rPr>
              <w:t>Dialogue: neighbors; Essay 1: Several of my neighbors; Essay 2: Their home</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1hours</w:t>
            </w:r>
          </w:p>
        </w:tc>
      </w:tr>
      <w:tr w:rsidR="005F6964">
        <w:tc>
          <w:tcPr>
            <w:tcW w:w="1606" w:type="pct"/>
            <w:shd w:val="clear" w:color="auto" w:fill="auto"/>
            <w:vAlign w:val="center"/>
          </w:tcPr>
          <w:p w:rsidR="005F6964" w:rsidRDefault="00582FCD">
            <w:pPr>
              <w:tabs>
                <w:tab w:val="left" w:pos="1440"/>
              </w:tabs>
              <w:adjustRightInd w:val="0"/>
              <w:jc w:val="center"/>
              <w:rPr>
                <w:rFonts w:eastAsia="仿宋"/>
                <w:sz w:val="24"/>
                <w:szCs w:val="24"/>
                <w:lang w:eastAsia="zh-CN"/>
              </w:rPr>
            </w:pPr>
            <w:r>
              <w:rPr>
                <w:rFonts w:eastAsia="仿宋"/>
                <w:sz w:val="24"/>
                <w:szCs w:val="24"/>
              </w:rPr>
              <w:t>Lesson 3 Unlike China.</w:t>
            </w:r>
          </w:p>
        </w:tc>
        <w:tc>
          <w:tcPr>
            <w:tcW w:w="2812" w:type="pct"/>
            <w:shd w:val="clear" w:color="auto" w:fill="auto"/>
            <w:vAlign w:val="center"/>
          </w:tcPr>
          <w:p w:rsidR="005F6964" w:rsidRDefault="00582FCD">
            <w:pPr>
              <w:rPr>
                <w:rFonts w:eastAsia="仿宋"/>
                <w:sz w:val="24"/>
                <w:szCs w:val="24"/>
                <w:lang w:eastAsia="zh-CN"/>
              </w:rPr>
            </w:pPr>
            <w:r>
              <w:rPr>
                <w:rFonts w:eastAsia="仿宋"/>
                <w:w w:val="103"/>
                <w:sz w:val="24"/>
                <w:szCs w:val="24"/>
                <w:lang w:eastAsia="zh-CN"/>
              </w:rPr>
              <w:t xml:space="preserve">Dialogue: </w:t>
            </w:r>
            <w:r>
              <w:rPr>
                <w:rFonts w:eastAsia="仿宋"/>
                <w:sz w:val="24"/>
                <w:szCs w:val="24"/>
              </w:rPr>
              <w:t>Unlike</w:t>
            </w:r>
            <w:r>
              <w:rPr>
                <w:rFonts w:eastAsia="仿宋"/>
                <w:w w:val="103"/>
                <w:sz w:val="24"/>
                <w:szCs w:val="24"/>
                <w:lang w:eastAsia="zh-CN"/>
              </w:rPr>
              <w:t xml:space="preserve"> China; Essay 1: Knowledge of seating arrangement; Essay 2: Language of hands</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1606" w:type="pct"/>
            <w:shd w:val="clear" w:color="auto" w:fill="auto"/>
            <w:vAlign w:val="center"/>
          </w:tcPr>
          <w:p w:rsidR="005F6964" w:rsidRDefault="00582FCD">
            <w:pPr>
              <w:tabs>
                <w:tab w:val="left" w:pos="1440"/>
              </w:tabs>
              <w:adjustRightInd w:val="0"/>
              <w:jc w:val="center"/>
              <w:rPr>
                <w:rFonts w:eastAsia="仿宋"/>
                <w:sz w:val="24"/>
                <w:szCs w:val="24"/>
                <w:lang w:eastAsia="zh-CN"/>
              </w:rPr>
            </w:pPr>
            <w:r>
              <w:rPr>
                <w:rFonts w:eastAsia="仿宋"/>
                <w:sz w:val="24"/>
                <w:szCs w:val="24"/>
              </w:rPr>
              <w:t>Lesson 4 What gift is good?</w:t>
            </w:r>
          </w:p>
        </w:tc>
        <w:tc>
          <w:tcPr>
            <w:tcW w:w="2812" w:type="pct"/>
            <w:shd w:val="clear" w:color="auto" w:fill="auto"/>
            <w:vAlign w:val="center"/>
          </w:tcPr>
          <w:p w:rsidR="005F6964" w:rsidRDefault="00582FCD">
            <w:pPr>
              <w:rPr>
                <w:rFonts w:eastAsia="仿宋"/>
                <w:sz w:val="24"/>
                <w:szCs w:val="24"/>
                <w:lang w:eastAsia="zh-CN"/>
              </w:rPr>
            </w:pPr>
            <w:r>
              <w:rPr>
                <w:rFonts w:eastAsia="仿宋"/>
                <w:w w:val="103"/>
                <w:sz w:val="24"/>
                <w:szCs w:val="24"/>
                <w:lang w:eastAsia="zh-CN"/>
              </w:rPr>
              <w:t xml:space="preserve">Dialogue: </w:t>
            </w:r>
            <w:r>
              <w:rPr>
                <w:rFonts w:eastAsia="仿宋"/>
                <w:sz w:val="24"/>
                <w:szCs w:val="24"/>
              </w:rPr>
              <w:t>What gift is good?</w:t>
            </w:r>
            <w:r>
              <w:rPr>
                <w:rFonts w:eastAsia="仿宋"/>
                <w:w w:val="103"/>
                <w:sz w:val="24"/>
                <w:szCs w:val="24"/>
                <w:lang w:eastAsia="zh-CN"/>
              </w:rPr>
              <w:t xml:space="preserve"> Essay 1: Socialization on university </w:t>
            </w:r>
            <w:r>
              <w:rPr>
                <w:rFonts w:eastAsia="仿宋" w:hint="eastAsia"/>
                <w:w w:val="103"/>
                <w:sz w:val="24"/>
                <w:szCs w:val="24"/>
                <w:lang w:eastAsia="zh-CN"/>
              </w:rPr>
              <w:t>c</w:t>
            </w:r>
            <w:r>
              <w:rPr>
                <w:rFonts w:eastAsia="仿宋"/>
                <w:w w:val="103"/>
                <w:sz w:val="24"/>
                <w:szCs w:val="24"/>
                <w:lang w:eastAsia="zh-CN"/>
              </w:rPr>
              <w:t>ampus; Essay 2: How to give gifts?</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rPr>
          <w:trHeight w:val="90"/>
        </w:trPr>
        <w:tc>
          <w:tcPr>
            <w:tcW w:w="1606" w:type="pct"/>
            <w:shd w:val="clear" w:color="auto" w:fill="auto"/>
            <w:vAlign w:val="center"/>
          </w:tcPr>
          <w:p w:rsidR="005F6964" w:rsidRDefault="00582FCD">
            <w:pPr>
              <w:tabs>
                <w:tab w:val="left" w:pos="1440"/>
              </w:tabs>
              <w:adjustRightInd w:val="0"/>
              <w:jc w:val="center"/>
              <w:rPr>
                <w:rFonts w:eastAsia="仿宋"/>
                <w:sz w:val="24"/>
                <w:szCs w:val="24"/>
                <w:lang w:eastAsia="zh-CN"/>
              </w:rPr>
            </w:pPr>
            <w:r>
              <w:rPr>
                <w:rFonts w:eastAsia="仿宋"/>
                <w:sz w:val="24"/>
                <w:szCs w:val="24"/>
                <w:lang w:eastAsia="zh-CN"/>
              </w:rPr>
              <w:t>Lesson 5 Thank you for your birthday.</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w w:val="103"/>
                <w:sz w:val="24"/>
                <w:szCs w:val="24"/>
                <w:lang w:eastAsia="zh-CN"/>
              </w:rPr>
              <w:t>Dialogue: Thank you for your “birthday”; Essay 1: A red apple; Essay 2: Raise your hand.</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1606" w:type="pct"/>
            <w:shd w:val="clear" w:color="auto" w:fill="auto"/>
            <w:vAlign w:val="center"/>
          </w:tcPr>
          <w:p w:rsidR="005F6964" w:rsidRDefault="00582FCD">
            <w:pPr>
              <w:tabs>
                <w:tab w:val="left" w:pos="1440"/>
              </w:tabs>
              <w:adjustRightInd w:val="0"/>
              <w:jc w:val="center"/>
              <w:rPr>
                <w:rFonts w:eastAsia="仿宋"/>
                <w:sz w:val="24"/>
                <w:szCs w:val="24"/>
                <w:lang w:eastAsia="zh-CN"/>
              </w:rPr>
            </w:pPr>
            <w:r>
              <w:rPr>
                <w:rFonts w:eastAsia="仿宋"/>
                <w:sz w:val="24"/>
                <w:szCs w:val="24"/>
              </w:rPr>
              <w:t>Lesson 6 Marriage</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w w:val="103"/>
                <w:sz w:val="24"/>
                <w:szCs w:val="24"/>
                <w:lang w:eastAsia="zh-CN"/>
              </w:rPr>
              <w:t xml:space="preserve">Dialogue: </w:t>
            </w:r>
            <w:r>
              <w:rPr>
                <w:rFonts w:eastAsia="仿宋"/>
                <w:sz w:val="24"/>
                <w:szCs w:val="24"/>
              </w:rPr>
              <w:t>Marriage</w:t>
            </w:r>
            <w:r>
              <w:rPr>
                <w:rFonts w:eastAsia="仿宋"/>
                <w:w w:val="103"/>
                <w:sz w:val="24"/>
                <w:szCs w:val="24"/>
                <w:lang w:eastAsia="zh-CN"/>
              </w:rPr>
              <w:t>; Essay 2: He is in my heart; Essay 3: Miss G’s mate selection criteria</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1606" w:type="pct"/>
            <w:shd w:val="clear" w:color="auto" w:fill="auto"/>
            <w:vAlign w:val="center"/>
          </w:tcPr>
          <w:p w:rsidR="005F6964" w:rsidRDefault="00582FCD">
            <w:pPr>
              <w:tabs>
                <w:tab w:val="left" w:pos="1440"/>
              </w:tabs>
              <w:adjustRightInd w:val="0"/>
              <w:jc w:val="center"/>
              <w:rPr>
                <w:rFonts w:eastAsia="仿宋"/>
                <w:sz w:val="24"/>
                <w:szCs w:val="24"/>
                <w:lang w:eastAsia="zh-CN"/>
              </w:rPr>
            </w:pPr>
            <w:r>
              <w:rPr>
                <w:rFonts w:eastAsia="仿宋"/>
                <w:sz w:val="24"/>
                <w:szCs w:val="24"/>
                <w:lang w:eastAsia="zh-CN"/>
              </w:rPr>
              <w:t xml:space="preserve">Lesson 7 </w:t>
            </w:r>
            <w:r>
              <w:rPr>
                <w:rFonts w:eastAsia="仿宋"/>
                <w:w w:val="103"/>
                <w:sz w:val="24"/>
                <w:szCs w:val="24"/>
                <w:lang w:eastAsia="zh-CN"/>
              </w:rPr>
              <w:t>A “two-person” family</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w w:val="103"/>
                <w:sz w:val="24"/>
                <w:szCs w:val="24"/>
                <w:lang w:eastAsia="zh-CN"/>
              </w:rPr>
              <w:t>Dialogue: A “two-person” family; Essay 1: Go shopping with my wife; Essay 2: You can eat anything.</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rPr>
              <w:t>Lesson 8 Hold high hopes for one’s child</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w w:val="103"/>
                <w:sz w:val="24"/>
                <w:szCs w:val="24"/>
                <w:lang w:eastAsia="zh-CN"/>
              </w:rPr>
              <w:t xml:space="preserve">Dialogue: </w:t>
            </w:r>
            <w:r>
              <w:rPr>
                <w:rFonts w:eastAsia="仿宋"/>
                <w:sz w:val="24"/>
                <w:szCs w:val="24"/>
              </w:rPr>
              <w:t>Hold high hopes for one’s child</w:t>
            </w:r>
            <w:r>
              <w:rPr>
                <w:rFonts w:eastAsia="仿宋"/>
                <w:w w:val="103"/>
                <w:sz w:val="24"/>
                <w:szCs w:val="24"/>
                <w:lang w:eastAsia="zh-CN"/>
              </w:rPr>
              <w:t>; Essay 1: On the education of the only child; Essay 2: Dialogue between father and son</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rPr>
              <w:t>Lesson 9 Mother and son.</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w w:val="103"/>
                <w:sz w:val="24"/>
                <w:szCs w:val="24"/>
                <w:lang w:eastAsia="zh-CN"/>
              </w:rPr>
              <w:t>Dialogue: Mother and son; Essay 1: Love; Essay 2: Heartbeat and life span</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1606" w:type="pct"/>
            <w:shd w:val="clear" w:color="auto" w:fill="auto"/>
            <w:vAlign w:val="center"/>
          </w:tcPr>
          <w:p w:rsidR="005F6964" w:rsidRDefault="00582FCD">
            <w:pPr>
              <w:adjustRightInd w:val="0"/>
              <w:jc w:val="center"/>
              <w:rPr>
                <w:rFonts w:eastAsia="仿宋"/>
                <w:sz w:val="24"/>
                <w:szCs w:val="24"/>
              </w:rPr>
            </w:pPr>
            <w:r>
              <w:rPr>
                <w:rFonts w:eastAsia="仿宋"/>
                <w:sz w:val="24"/>
                <w:szCs w:val="24"/>
              </w:rPr>
              <w:t>Lesson 10</w:t>
            </w:r>
          </w:p>
          <w:p w:rsidR="005F6964" w:rsidRDefault="00582FCD">
            <w:pPr>
              <w:adjustRightInd w:val="0"/>
              <w:jc w:val="center"/>
              <w:rPr>
                <w:rFonts w:eastAsia="仿宋"/>
                <w:sz w:val="24"/>
                <w:szCs w:val="24"/>
                <w:lang w:eastAsia="zh-CN"/>
              </w:rPr>
            </w:pPr>
            <w:r>
              <w:rPr>
                <w:rFonts w:eastAsia="仿宋"/>
                <w:w w:val="103"/>
                <w:sz w:val="24"/>
                <w:szCs w:val="24"/>
                <w:lang w:eastAsia="zh-CN"/>
              </w:rPr>
              <w:t>Life is gone</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w w:val="103"/>
                <w:sz w:val="24"/>
                <w:szCs w:val="24"/>
                <w:lang w:eastAsia="zh-CN"/>
              </w:rPr>
              <w:t>Dialogue: Life is gone; Essay 1: Spend yesterday’s money and tomorrow’s money; Essay 2: When is the best time to buy something</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1606" w:type="pct"/>
            <w:shd w:val="clear" w:color="auto" w:fill="auto"/>
            <w:vAlign w:val="center"/>
          </w:tcPr>
          <w:p w:rsidR="005F6964" w:rsidRDefault="00582FCD">
            <w:pPr>
              <w:jc w:val="center"/>
              <w:rPr>
                <w:rFonts w:eastAsia="仿宋"/>
                <w:sz w:val="24"/>
                <w:szCs w:val="24"/>
              </w:rPr>
            </w:pPr>
            <w:r>
              <w:rPr>
                <w:rFonts w:eastAsia="仿宋"/>
                <w:sz w:val="24"/>
                <w:szCs w:val="24"/>
              </w:rPr>
              <w:t>Lesson 11</w:t>
            </w:r>
          </w:p>
          <w:p w:rsidR="005F6964" w:rsidRDefault="00582FCD">
            <w:pPr>
              <w:adjustRightInd w:val="0"/>
              <w:jc w:val="center"/>
              <w:rPr>
                <w:rFonts w:eastAsia="仿宋"/>
                <w:sz w:val="24"/>
                <w:szCs w:val="24"/>
                <w:lang w:eastAsia="zh-CN"/>
              </w:rPr>
            </w:pPr>
            <w:r>
              <w:rPr>
                <w:rFonts w:eastAsia="仿宋"/>
                <w:w w:val="103"/>
                <w:sz w:val="24"/>
                <w:szCs w:val="24"/>
                <w:lang w:eastAsia="zh-CN"/>
              </w:rPr>
              <w:t>Charging</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w w:val="103"/>
                <w:sz w:val="24"/>
                <w:szCs w:val="24"/>
                <w:lang w:eastAsia="zh-CN"/>
              </w:rPr>
              <w:t>Dialogue: Charging; Essay 1: How to improve learning efficiency; Essay 2: Chop and change</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rPr>
              <w:t>Lesson 12 Be cheerful.</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w w:val="103"/>
                <w:sz w:val="24"/>
                <w:szCs w:val="24"/>
                <w:lang w:eastAsia="zh-CN"/>
              </w:rPr>
              <w:t xml:space="preserve">Dialogue: </w:t>
            </w:r>
            <w:r>
              <w:rPr>
                <w:rFonts w:eastAsia="仿宋"/>
                <w:sz w:val="24"/>
                <w:szCs w:val="24"/>
              </w:rPr>
              <w:t>Be cheerful</w:t>
            </w:r>
            <w:r>
              <w:rPr>
                <w:rFonts w:eastAsia="仿宋"/>
                <w:w w:val="103"/>
                <w:sz w:val="24"/>
                <w:szCs w:val="24"/>
                <w:lang w:eastAsia="zh-CN"/>
              </w:rPr>
              <w:t>; Essay 2: About losing weight; Essay 3: New ways to lose weight</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lang w:eastAsia="zh-CN"/>
              </w:rPr>
              <w:lastRenderedPageBreak/>
              <w:t>Lesson 13 You’d better quit.</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w w:val="103"/>
                <w:sz w:val="24"/>
                <w:szCs w:val="24"/>
                <w:lang w:eastAsia="zh-CN"/>
              </w:rPr>
              <w:t>Dialogue: You’d better quit; Essay 1: On the education of the only child; Essay 2: Dialogue between father and son</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rPr>
              <w:t>Lesson 14 How can I have a good rest</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w w:val="103"/>
                <w:sz w:val="24"/>
                <w:szCs w:val="24"/>
                <w:lang w:eastAsia="zh-CN"/>
              </w:rPr>
              <w:t>Dialogue: How can I have a good rest; Essay 1: Talk about “cold”; Essay 2: Mobile phones have changed our lives.</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rPr>
              <w:t>Lesson 15 Whose turn is it?</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w w:val="103"/>
                <w:sz w:val="24"/>
                <w:szCs w:val="24"/>
                <w:lang w:eastAsia="zh-CN"/>
              </w:rPr>
              <w:t xml:space="preserve">Dialogue: </w:t>
            </w:r>
            <w:r>
              <w:rPr>
                <w:rFonts w:eastAsia="仿宋"/>
                <w:sz w:val="24"/>
                <w:szCs w:val="24"/>
              </w:rPr>
              <w:t>Whose turn is it?</w:t>
            </w:r>
            <w:r>
              <w:rPr>
                <w:rFonts w:eastAsia="仿宋"/>
                <w:w w:val="103"/>
                <w:sz w:val="24"/>
                <w:szCs w:val="24"/>
                <w:lang w:eastAsia="zh-CN"/>
              </w:rPr>
              <w:t xml:space="preserve">; Essay 1: A pair of </w:t>
            </w:r>
            <w:r>
              <w:rPr>
                <w:rFonts w:eastAsia="仿宋" w:hint="eastAsia"/>
                <w:w w:val="103"/>
                <w:sz w:val="24"/>
                <w:szCs w:val="24"/>
                <w:lang w:eastAsia="zh-CN"/>
              </w:rPr>
              <w:t>pants</w:t>
            </w:r>
            <w:r>
              <w:rPr>
                <w:rFonts w:eastAsia="仿宋"/>
                <w:w w:val="103"/>
                <w:sz w:val="24"/>
                <w:szCs w:val="24"/>
                <w:lang w:eastAsia="zh-CN"/>
              </w:rPr>
              <w:t>; Essay 2: Be in a dilemma</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rPr>
              <w:t>Lesson 16 Discrepancy</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w w:val="103"/>
                <w:sz w:val="24"/>
                <w:szCs w:val="24"/>
                <w:lang w:eastAsia="zh-CN"/>
              </w:rPr>
              <w:t xml:space="preserve">Dialogue: </w:t>
            </w:r>
            <w:r>
              <w:rPr>
                <w:rFonts w:eastAsia="仿宋"/>
                <w:sz w:val="24"/>
                <w:szCs w:val="24"/>
              </w:rPr>
              <w:t>Discrepancy</w:t>
            </w:r>
            <w:r>
              <w:rPr>
                <w:rFonts w:eastAsia="仿宋"/>
                <w:w w:val="103"/>
                <w:sz w:val="24"/>
                <w:szCs w:val="24"/>
                <w:lang w:eastAsia="zh-CN"/>
              </w:rPr>
              <w:t xml:space="preserve">; Essay 1: Men </w:t>
            </w:r>
            <w:r>
              <w:rPr>
                <w:rFonts w:eastAsia="仿宋" w:hint="eastAsia"/>
                <w:w w:val="103"/>
                <w:sz w:val="24"/>
                <w:szCs w:val="24"/>
                <w:lang w:eastAsia="zh-CN"/>
              </w:rPr>
              <w:t>in</w:t>
            </w:r>
            <w:r>
              <w:rPr>
                <w:rFonts w:eastAsia="仿宋"/>
                <w:w w:val="103"/>
                <w:sz w:val="24"/>
                <w:szCs w:val="24"/>
                <w:lang w:eastAsia="zh-CN"/>
              </w:rPr>
              <w:t xml:space="preserve"> E</w:t>
            </w:r>
            <w:r>
              <w:rPr>
                <w:rFonts w:eastAsia="仿宋" w:hint="eastAsia"/>
                <w:w w:val="103"/>
                <w:sz w:val="24"/>
                <w:szCs w:val="24"/>
                <w:lang w:eastAsia="zh-CN"/>
              </w:rPr>
              <w:t>ast</w:t>
            </w:r>
            <w:r>
              <w:rPr>
                <w:rFonts w:eastAsia="仿宋"/>
                <w:w w:val="103"/>
                <w:sz w:val="24"/>
                <w:szCs w:val="24"/>
                <w:lang w:eastAsia="zh-CN"/>
              </w:rPr>
              <w:t>-West Dialect; Essay 2: Differences in South China</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rPr>
              <w:t>Lesson 17 What should I say?</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w w:val="103"/>
                <w:sz w:val="24"/>
                <w:szCs w:val="24"/>
                <w:lang w:eastAsia="zh-CN"/>
              </w:rPr>
              <w:t xml:space="preserve">Dialogue: </w:t>
            </w:r>
            <w:r>
              <w:rPr>
                <w:rFonts w:eastAsia="仿宋"/>
                <w:sz w:val="24"/>
                <w:szCs w:val="24"/>
              </w:rPr>
              <w:t>What should I say?</w:t>
            </w:r>
            <w:r>
              <w:rPr>
                <w:rFonts w:eastAsia="仿宋"/>
                <w:w w:val="103"/>
                <w:sz w:val="24"/>
                <w:szCs w:val="24"/>
                <w:lang w:eastAsia="zh-CN"/>
              </w:rPr>
              <w:t xml:space="preserve"> Essay 1: Eat another bowl; Essay 2: Unfortunate words</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rPr>
              <w:t>Lesson 18 Name</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w w:val="103"/>
                <w:sz w:val="24"/>
                <w:szCs w:val="24"/>
                <w:lang w:eastAsia="zh-CN"/>
              </w:rPr>
              <w:t xml:space="preserve">Dialogue: Name; Essay 1: Pen name, stage name and </w:t>
            </w:r>
            <w:proofErr w:type="spellStart"/>
            <w:r>
              <w:rPr>
                <w:rFonts w:eastAsia="仿宋"/>
                <w:w w:val="103"/>
                <w:sz w:val="24"/>
                <w:szCs w:val="24"/>
                <w:lang w:eastAsia="zh-CN"/>
              </w:rPr>
              <w:t>cybername</w:t>
            </w:r>
            <w:proofErr w:type="spellEnd"/>
            <w:r>
              <w:rPr>
                <w:rFonts w:eastAsia="仿宋"/>
                <w:w w:val="103"/>
                <w:sz w:val="24"/>
                <w:szCs w:val="24"/>
                <w:lang w:eastAsia="zh-CN"/>
              </w:rPr>
              <w:t>; Essay 2: Name and translation of goods</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rPr>
              <w:t>Lesson 19 Change jobs</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w w:val="103"/>
                <w:sz w:val="24"/>
                <w:szCs w:val="24"/>
                <w:lang w:eastAsia="zh-CN"/>
              </w:rPr>
              <w:t>Dialogue: Change jobs; Essay 1: Ways for college students to find jobs; Essay 2: Interview</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rPr>
              <w:t>Lesson 20 Saying Chinese New Year</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w w:val="103"/>
                <w:sz w:val="24"/>
                <w:szCs w:val="24"/>
                <w:lang w:eastAsia="zh-CN"/>
              </w:rPr>
              <w:t>Dialogue: Say Chinese New Year; Essay 1: The origin of Spring Festival couplets; Essay 2: Stealing Spring Festival couplets</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rPr>
              <w:t>Lesson 21 Penguin’s love and marriage</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w w:val="103"/>
                <w:sz w:val="24"/>
                <w:szCs w:val="24"/>
                <w:lang w:eastAsia="zh-CN"/>
              </w:rPr>
              <w:t>Dialogue: Penguin’s love and marriage; Essay 1: If cheetahs participate in the Olympic Games; Essay 2: Birds</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rPr>
              <w:t>Lesson 22 Talk about advertising</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w w:val="103"/>
                <w:sz w:val="24"/>
                <w:szCs w:val="24"/>
                <w:lang w:eastAsia="zh-CN"/>
              </w:rPr>
              <w:t>Dialogue: Talk about advertising; Essay 1: The wonderful use of advertising; Essay 2: Public service advertisement</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2 .5hours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rPr>
              <w:t>Lesson 23 Use of computers</w:t>
            </w:r>
          </w:p>
        </w:tc>
        <w:tc>
          <w:tcPr>
            <w:tcW w:w="2812" w:type="pct"/>
            <w:shd w:val="clear" w:color="auto" w:fill="auto"/>
            <w:vAlign w:val="center"/>
          </w:tcPr>
          <w:p w:rsidR="005F6964" w:rsidRDefault="00582FCD">
            <w:pPr>
              <w:adjustRightInd w:val="0"/>
              <w:rPr>
                <w:rFonts w:eastAsia="仿宋"/>
                <w:w w:val="103"/>
                <w:sz w:val="24"/>
                <w:szCs w:val="24"/>
                <w:lang w:eastAsia="zh-CN"/>
              </w:rPr>
            </w:pPr>
            <w:r>
              <w:rPr>
                <w:rFonts w:eastAsia="仿宋"/>
                <w:w w:val="103"/>
                <w:sz w:val="24"/>
                <w:szCs w:val="24"/>
                <w:lang w:eastAsia="zh-CN"/>
              </w:rPr>
              <w:t>Dialogue: U</w:t>
            </w:r>
            <w:r>
              <w:rPr>
                <w:rFonts w:eastAsia="仿宋" w:hint="eastAsia"/>
                <w:w w:val="103"/>
                <w:sz w:val="24"/>
                <w:szCs w:val="24"/>
                <w:lang w:eastAsia="zh-CN"/>
              </w:rPr>
              <w:t>se</w:t>
            </w:r>
            <w:r>
              <w:rPr>
                <w:rFonts w:eastAsia="仿宋"/>
                <w:w w:val="103"/>
                <w:sz w:val="24"/>
                <w:szCs w:val="24"/>
                <w:lang w:eastAsia="zh-CN"/>
              </w:rPr>
              <w:t xml:space="preserve"> of the computers; Essay 1: 5G is coming; Essay 2: Virtual School under 5G Technology</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2.5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rPr>
              <w:t>Lesson 24 Environmental Protection</w:t>
            </w:r>
          </w:p>
        </w:tc>
        <w:tc>
          <w:tcPr>
            <w:tcW w:w="2812" w:type="pct"/>
            <w:shd w:val="clear" w:color="auto" w:fill="auto"/>
            <w:vAlign w:val="center"/>
          </w:tcPr>
          <w:p w:rsidR="005F6964" w:rsidRDefault="00582FCD">
            <w:pPr>
              <w:adjustRightInd w:val="0"/>
              <w:rPr>
                <w:rFonts w:eastAsia="仿宋"/>
                <w:w w:val="103"/>
                <w:sz w:val="24"/>
                <w:szCs w:val="24"/>
                <w:lang w:eastAsia="zh-CN"/>
              </w:rPr>
            </w:pPr>
            <w:r>
              <w:rPr>
                <w:rFonts w:eastAsia="仿宋"/>
                <w:w w:val="103"/>
                <w:sz w:val="24"/>
                <w:szCs w:val="24"/>
                <w:lang w:eastAsia="zh-CN"/>
              </w:rPr>
              <w:t>Dialogue: Environmental Protection; Essay 1: Garbage classification; Essay 2: Overview of China</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2.5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rPr>
              <w:t xml:space="preserve">Lesson 25 </w:t>
            </w:r>
            <w:r>
              <w:rPr>
                <w:rFonts w:eastAsia="仿宋"/>
                <w:w w:val="103"/>
                <w:sz w:val="24"/>
                <w:szCs w:val="24"/>
                <w:lang w:eastAsia="zh-CN"/>
              </w:rPr>
              <w:t>Clothes make the man</w:t>
            </w:r>
            <w:r>
              <w:rPr>
                <w:rFonts w:eastAsia="仿宋"/>
                <w:sz w:val="24"/>
                <w:szCs w:val="24"/>
              </w:rPr>
              <w:t>.</w:t>
            </w:r>
          </w:p>
        </w:tc>
        <w:tc>
          <w:tcPr>
            <w:tcW w:w="2812" w:type="pct"/>
            <w:shd w:val="clear" w:color="auto" w:fill="auto"/>
            <w:vAlign w:val="center"/>
          </w:tcPr>
          <w:p w:rsidR="005F6964" w:rsidRDefault="00582FCD">
            <w:pPr>
              <w:adjustRightInd w:val="0"/>
              <w:rPr>
                <w:rFonts w:eastAsia="仿宋"/>
                <w:w w:val="103"/>
                <w:sz w:val="24"/>
                <w:szCs w:val="24"/>
                <w:lang w:eastAsia="zh-CN"/>
              </w:rPr>
            </w:pPr>
            <w:r>
              <w:rPr>
                <w:rFonts w:eastAsia="仿宋"/>
                <w:w w:val="103"/>
                <w:sz w:val="24"/>
                <w:szCs w:val="24"/>
                <w:lang w:eastAsia="zh-CN"/>
              </w:rPr>
              <w:t>Dialogue: Clothes make the man; Essay 1: How much is it? Essay 2: Four seasons diet</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2.5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lang w:eastAsia="zh-CN"/>
              </w:rPr>
              <w:t>HSK4 listening training</w:t>
            </w:r>
          </w:p>
        </w:tc>
        <w:tc>
          <w:tcPr>
            <w:tcW w:w="2812" w:type="pct"/>
            <w:shd w:val="clear" w:color="auto" w:fill="auto"/>
            <w:vAlign w:val="center"/>
          </w:tcPr>
          <w:p w:rsidR="005F6964" w:rsidRDefault="00582FCD">
            <w:pPr>
              <w:adjustRightInd w:val="0"/>
              <w:rPr>
                <w:rFonts w:eastAsia="仿宋"/>
                <w:w w:val="103"/>
                <w:sz w:val="24"/>
                <w:szCs w:val="24"/>
                <w:lang w:eastAsia="zh-CN"/>
              </w:rPr>
            </w:pPr>
            <w:r>
              <w:rPr>
                <w:rFonts w:eastAsia="仿宋"/>
                <w:sz w:val="24"/>
                <w:szCs w:val="24"/>
                <w:lang w:eastAsia="zh-CN"/>
              </w:rPr>
              <w:t>Listening training of HSK4 real questions</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lang w:eastAsia="zh-CN"/>
              </w:rPr>
              <w:t>HSK4 listening training</w:t>
            </w:r>
          </w:p>
        </w:tc>
        <w:tc>
          <w:tcPr>
            <w:tcW w:w="2812" w:type="pct"/>
            <w:shd w:val="clear" w:color="auto" w:fill="auto"/>
            <w:vAlign w:val="center"/>
          </w:tcPr>
          <w:p w:rsidR="005F6964" w:rsidRDefault="00582FCD">
            <w:pPr>
              <w:adjustRightInd w:val="0"/>
              <w:rPr>
                <w:rFonts w:eastAsia="仿宋"/>
                <w:w w:val="103"/>
                <w:sz w:val="24"/>
                <w:szCs w:val="24"/>
                <w:lang w:eastAsia="zh-CN"/>
              </w:rPr>
            </w:pPr>
            <w:r>
              <w:rPr>
                <w:rFonts w:eastAsia="仿宋"/>
                <w:sz w:val="24"/>
                <w:szCs w:val="24"/>
                <w:lang w:eastAsia="zh-CN"/>
              </w:rPr>
              <w:t>Listening training of HSK4 real questions</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lang w:eastAsia="zh-CN"/>
              </w:rPr>
              <w:t>HSK4 listening training</w:t>
            </w:r>
          </w:p>
        </w:tc>
        <w:tc>
          <w:tcPr>
            <w:tcW w:w="2812" w:type="pct"/>
            <w:shd w:val="clear" w:color="auto" w:fill="auto"/>
            <w:vAlign w:val="center"/>
          </w:tcPr>
          <w:p w:rsidR="005F6964" w:rsidRDefault="00582FCD">
            <w:pPr>
              <w:adjustRightInd w:val="0"/>
              <w:rPr>
                <w:rFonts w:eastAsia="仿宋"/>
                <w:w w:val="103"/>
                <w:sz w:val="24"/>
                <w:szCs w:val="24"/>
                <w:lang w:eastAsia="zh-CN"/>
              </w:rPr>
            </w:pPr>
            <w:r>
              <w:rPr>
                <w:rFonts w:eastAsia="仿宋"/>
                <w:sz w:val="24"/>
                <w:szCs w:val="24"/>
                <w:lang w:eastAsia="zh-CN"/>
              </w:rPr>
              <w:t>Listening training of HSK4 real questions</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lang w:eastAsia="zh-CN"/>
              </w:rPr>
              <w:t>HSK4 listening training</w:t>
            </w:r>
          </w:p>
        </w:tc>
        <w:tc>
          <w:tcPr>
            <w:tcW w:w="2812" w:type="pct"/>
            <w:shd w:val="clear" w:color="auto" w:fill="auto"/>
            <w:vAlign w:val="center"/>
          </w:tcPr>
          <w:p w:rsidR="005F6964" w:rsidRDefault="00582FCD">
            <w:pPr>
              <w:adjustRightInd w:val="0"/>
              <w:rPr>
                <w:rFonts w:eastAsia="仿宋"/>
                <w:w w:val="103"/>
                <w:sz w:val="24"/>
                <w:szCs w:val="24"/>
                <w:lang w:eastAsia="zh-CN"/>
              </w:rPr>
            </w:pPr>
            <w:r>
              <w:rPr>
                <w:rFonts w:eastAsia="仿宋"/>
                <w:sz w:val="24"/>
                <w:szCs w:val="24"/>
                <w:lang w:eastAsia="zh-CN"/>
              </w:rPr>
              <w:t>Listening training of HSK4 real questions</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lang w:eastAsia="zh-CN"/>
              </w:rPr>
              <w:t>HSK4 listening training</w:t>
            </w:r>
          </w:p>
        </w:tc>
        <w:tc>
          <w:tcPr>
            <w:tcW w:w="2812" w:type="pct"/>
            <w:shd w:val="clear" w:color="auto" w:fill="auto"/>
            <w:vAlign w:val="center"/>
          </w:tcPr>
          <w:p w:rsidR="005F6964" w:rsidRDefault="00582FCD">
            <w:pPr>
              <w:adjustRightInd w:val="0"/>
              <w:rPr>
                <w:rFonts w:eastAsia="仿宋"/>
                <w:w w:val="103"/>
                <w:sz w:val="24"/>
                <w:szCs w:val="24"/>
                <w:lang w:eastAsia="zh-CN"/>
              </w:rPr>
            </w:pPr>
            <w:r>
              <w:rPr>
                <w:rFonts w:eastAsia="仿宋"/>
                <w:sz w:val="24"/>
                <w:szCs w:val="24"/>
                <w:lang w:eastAsia="zh-CN"/>
              </w:rPr>
              <w:t>Listening training of HSK4 real questions</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lang w:eastAsia="zh-CN"/>
              </w:rPr>
              <w:t>HSK4 listening training</w:t>
            </w:r>
          </w:p>
        </w:tc>
        <w:tc>
          <w:tcPr>
            <w:tcW w:w="2812" w:type="pct"/>
            <w:shd w:val="clear" w:color="auto" w:fill="auto"/>
            <w:vAlign w:val="center"/>
          </w:tcPr>
          <w:p w:rsidR="005F6964" w:rsidRDefault="00582FCD">
            <w:pPr>
              <w:adjustRightInd w:val="0"/>
              <w:rPr>
                <w:rFonts w:eastAsia="仿宋"/>
                <w:w w:val="103"/>
                <w:sz w:val="24"/>
                <w:szCs w:val="24"/>
                <w:lang w:eastAsia="zh-CN"/>
              </w:rPr>
            </w:pPr>
            <w:r>
              <w:rPr>
                <w:rFonts w:eastAsia="仿宋"/>
                <w:sz w:val="24"/>
                <w:szCs w:val="24"/>
                <w:lang w:eastAsia="zh-CN"/>
              </w:rPr>
              <w:t>Listening training of HSK4 real questions</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1606"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lang w:eastAsia="zh-CN"/>
              </w:rPr>
              <w:t>HSK4 listening training</w:t>
            </w:r>
          </w:p>
        </w:tc>
        <w:tc>
          <w:tcPr>
            <w:tcW w:w="2812" w:type="pct"/>
            <w:shd w:val="clear" w:color="auto" w:fill="auto"/>
            <w:vAlign w:val="center"/>
          </w:tcPr>
          <w:p w:rsidR="005F6964" w:rsidRDefault="00582FCD">
            <w:pPr>
              <w:adjustRightInd w:val="0"/>
              <w:rPr>
                <w:rFonts w:eastAsia="仿宋"/>
                <w:w w:val="103"/>
                <w:sz w:val="24"/>
                <w:szCs w:val="24"/>
                <w:lang w:eastAsia="zh-CN"/>
              </w:rPr>
            </w:pPr>
            <w:r>
              <w:rPr>
                <w:rFonts w:eastAsia="仿宋"/>
                <w:sz w:val="24"/>
                <w:szCs w:val="24"/>
                <w:lang w:eastAsia="zh-CN"/>
              </w:rPr>
              <w:t>Listening training of HSK4 real questions</w:t>
            </w:r>
          </w:p>
        </w:tc>
        <w:tc>
          <w:tcPr>
            <w:tcW w:w="582" w:type="pct"/>
            <w:gridSpan w:val="3"/>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2 hours</w:t>
            </w:r>
          </w:p>
          <w:p w:rsidR="00FA3C1E" w:rsidRDefault="00FA3C1E">
            <w:pPr>
              <w:adjustRightInd w:val="0"/>
              <w:spacing w:before="202"/>
              <w:jc w:val="center"/>
              <w:rPr>
                <w:rFonts w:eastAsia="仿宋"/>
                <w:w w:val="103"/>
                <w:sz w:val="24"/>
                <w:szCs w:val="24"/>
                <w:lang w:eastAsia="zh-CN"/>
              </w:rPr>
            </w:pPr>
          </w:p>
        </w:tc>
      </w:tr>
      <w:tr w:rsidR="005F6964">
        <w:trPr>
          <w:trHeight w:val="449"/>
        </w:trPr>
        <w:tc>
          <w:tcPr>
            <w:tcW w:w="4700" w:type="pct"/>
            <w:gridSpan w:val="3"/>
            <w:shd w:val="clear" w:color="auto" w:fill="E5DFEC"/>
          </w:tcPr>
          <w:p w:rsidR="005F6964" w:rsidRDefault="00582FCD">
            <w:pPr>
              <w:tabs>
                <w:tab w:val="left" w:pos="1440"/>
              </w:tabs>
              <w:adjustRightInd w:val="0"/>
              <w:rPr>
                <w:rFonts w:eastAsia="仿宋"/>
                <w:b/>
                <w:sz w:val="24"/>
                <w:szCs w:val="24"/>
              </w:rPr>
            </w:pPr>
            <w:r>
              <w:rPr>
                <w:rFonts w:eastAsia="仿宋"/>
                <w:b/>
                <w:sz w:val="24"/>
                <w:szCs w:val="24"/>
                <w:lang w:val="zh-Hans" w:eastAsia="zh-CN"/>
              </w:rPr>
              <w:lastRenderedPageBreak/>
              <w:t>Recommended/Reference Books:</w:t>
            </w:r>
          </w:p>
        </w:tc>
        <w:tc>
          <w:tcPr>
            <w:tcW w:w="300" w:type="pct"/>
            <w:gridSpan w:val="2"/>
            <w:shd w:val="clear" w:color="auto" w:fill="E5DFEC"/>
          </w:tcPr>
          <w:p w:rsidR="005F6964" w:rsidRDefault="005F6964">
            <w:pPr>
              <w:pStyle w:val="Heading2"/>
              <w:spacing w:line="240" w:lineRule="auto"/>
              <w:jc w:val="right"/>
              <w:rPr>
                <w:rFonts w:eastAsia="仿宋"/>
                <w:b w:val="0"/>
                <w:sz w:val="24"/>
                <w:szCs w:val="24"/>
              </w:rPr>
            </w:pPr>
          </w:p>
        </w:tc>
      </w:tr>
      <w:tr w:rsidR="005F6964">
        <w:trPr>
          <w:trHeight w:val="449"/>
        </w:trPr>
        <w:tc>
          <w:tcPr>
            <w:tcW w:w="4704" w:type="pct"/>
            <w:gridSpan w:val="4"/>
            <w:shd w:val="clear" w:color="auto" w:fill="E5DFEC"/>
          </w:tcPr>
          <w:p w:rsidR="005F6964" w:rsidRDefault="00582FCD">
            <w:pPr>
              <w:tabs>
                <w:tab w:val="left" w:pos="1440"/>
              </w:tabs>
              <w:adjustRightInd w:val="0"/>
              <w:rPr>
                <w:rFonts w:eastAsia="仿宋"/>
                <w:sz w:val="24"/>
                <w:szCs w:val="24"/>
                <w:lang w:eastAsia="zh-CN"/>
              </w:rPr>
            </w:pPr>
            <w:r>
              <w:rPr>
                <w:rFonts w:eastAsia="仿宋"/>
                <w:sz w:val="24"/>
                <w:szCs w:val="24"/>
                <w:lang w:eastAsia="zh-CN"/>
              </w:rPr>
              <w:t>1.</w:t>
            </w:r>
            <w:r>
              <w:t xml:space="preserve"> </w:t>
            </w:r>
            <w:r>
              <w:rPr>
                <w:rFonts w:eastAsia="仿宋"/>
                <w:i/>
                <w:iCs/>
                <w:sz w:val="24"/>
                <w:szCs w:val="24"/>
                <w:lang w:eastAsia="zh-CN"/>
              </w:rPr>
              <w:t>Chinese Listening Course III</w:t>
            </w:r>
            <w:r>
              <w:rPr>
                <w:rFonts w:eastAsia="仿宋"/>
                <w:sz w:val="24"/>
                <w:szCs w:val="24"/>
                <w:lang w:eastAsia="zh-CN"/>
              </w:rPr>
              <w:t xml:space="preserve">, edited by Hu Bo and Yang </w:t>
            </w:r>
            <w:proofErr w:type="spellStart"/>
            <w:r>
              <w:rPr>
                <w:rFonts w:eastAsia="仿宋"/>
                <w:sz w:val="24"/>
                <w:szCs w:val="24"/>
                <w:lang w:eastAsia="zh-CN"/>
              </w:rPr>
              <w:t>Xuemei</w:t>
            </w:r>
            <w:proofErr w:type="spellEnd"/>
            <w:r>
              <w:rPr>
                <w:rFonts w:eastAsia="仿宋"/>
                <w:sz w:val="24"/>
                <w:szCs w:val="24"/>
                <w:lang w:eastAsia="zh-CN"/>
              </w:rPr>
              <w:t>, Beijing Language and Culture University Press, ISBN9787561955956.</w:t>
            </w:r>
          </w:p>
          <w:p w:rsidR="005F6964" w:rsidRDefault="00582FCD">
            <w:pPr>
              <w:tabs>
                <w:tab w:val="left" w:pos="1440"/>
              </w:tabs>
              <w:adjustRightInd w:val="0"/>
              <w:rPr>
                <w:rFonts w:eastAsia="仿宋"/>
                <w:b/>
                <w:sz w:val="24"/>
                <w:szCs w:val="24"/>
              </w:rPr>
            </w:pPr>
            <w:r>
              <w:rPr>
                <w:rFonts w:eastAsia="仿宋"/>
                <w:b/>
                <w:sz w:val="24"/>
                <w:szCs w:val="24"/>
                <w:lang w:val="zh-Hans" w:eastAsia="zh-CN"/>
              </w:rPr>
              <w:t>Teaching objective</w:t>
            </w:r>
          </w:p>
        </w:tc>
        <w:tc>
          <w:tcPr>
            <w:tcW w:w="296" w:type="pct"/>
            <w:shd w:val="clear" w:color="auto" w:fill="E5DFEC"/>
          </w:tcPr>
          <w:p w:rsidR="005F6964" w:rsidRDefault="005F6964">
            <w:pPr>
              <w:pStyle w:val="Heading2"/>
              <w:spacing w:line="240" w:lineRule="auto"/>
              <w:jc w:val="right"/>
              <w:rPr>
                <w:rFonts w:eastAsia="仿宋"/>
                <w:b w:val="0"/>
                <w:sz w:val="24"/>
                <w:szCs w:val="24"/>
              </w:rPr>
            </w:pPr>
          </w:p>
        </w:tc>
      </w:tr>
      <w:tr w:rsidR="005F6964">
        <w:trPr>
          <w:trHeight w:val="720"/>
        </w:trPr>
        <w:tc>
          <w:tcPr>
            <w:tcW w:w="4704" w:type="pct"/>
            <w:gridSpan w:val="4"/>
            <w:vMerge w:val="restart"/>
          </w:tcPr>
          <w:p w:rsidR="00FA3C1E" w:rsidRDefault="00FA3C1E">
            <w:pPr>
              <w:ind w:firstLine="436"/>
              <w:rPr>
                <w:rStyle w:val="NormalCharacter"/>
                <w:rFonts w:eastAsia="仿宋"/>
                <w:sz w:val="24"/>
                <w:szCs w:val="24"/>
                <w:lang w:eastAsia="zh-CN"/>
              </w:rPr>
            </w:pPr>
          </w:p>
          <w:p w:rsidR="005F6964" w:rsidRDefault="00582FCD">
            <w:pPr>
              <w:ind w:firstLine="436"/>
              <w:rPr>
                <w:rStyle w:val="NormalCharacter"/>
                <w:rFonts w:eastAsia="仿宋"/>
                <w:sz w:val="24"/>
                <w:szCs w:val="24"/>
                <w:lang w:eastAsia="zh-CN"/>
              </w:rPr>
            </w:pPr>
            <w:r>
              <w:rPr>
                <w:rStyle w:val="NormalCharacter"/>
                <w:rFonts w:eastAsia="仿宋"/>
                <w:sz w:val="24"/>
                <w:szCs w:val="24"/>
                <w:lang w:eastAsia="zh-CN"/>
              </w:rPr>
              <w:t>1.</w:t>
            </w:r>
            <w:r>
              <w:t xml:space="preserve"> </w:t>
            </w:r>
            <w:r>
              <w:rPr>
                <w:rStyle w:val="NormalCharacter"/>
                <w:rFonts w:eastAsia="仿宋"/>
                <w:sz w:val="24"/>
                <w:szCs w:val="24"/>
                <w:lang w:eastAsia="zh-CN"/>
              </w:rPr>
              <w:t>Quality objective: Tell Chinese stories well, convey Chinese voices, show Chinese images, and cultivate international students who know China, love China, and be friends with China.</w:t>
            </w:r>
          </w:p>
          <w:p w:rsidR="005F6964" w:rsidRDefault="00582FCD">
            <w:pPr>
              <w:ind w:firstLine="436"/>
              <w:rPr>
                <w:rStyle w:val="NormalCharacter"/>
                <w:rFonts w:eastAsia="仿宋"/>
                <w:sz w:val="24"/>
                <w:szCs w:val="24"/>
                <w:lang w:eastAsia="zh-CN"/>
              </w:rPr>
            </w:pPr>
            <w:r>
              <w:rPr>
                <w:rStyle w:val="NormalCharacter"/>
                <w:rFonts w:eastAsia="仿宋"/>
                <w:sz w:val="24"/>
                <w:szCs w:val="24"/>
                <w:lang w:eastAsia="zh-CN"/>
              </w:rPr>
              <w:t>2.</w:t>
            </w:r>
            <w:r>
              <w:t xml:space="preserve"> </w:t>
            </w:r>
            <w:r>
              <w:rPr>
                <w:rStyle w:val="NormalCharacter"/>
                <w:rFonts w:eastAsia="仿宋"/>
                <w:sz w:val="24"/>
                <w:szCs w:val="24"/>
                <w:lang w:eastAsia="zh-CN"/>
              </w:rPr>
              <w:t xml:space="preserve">Knowledge objective: Master the listening content of HSK4 </w:t>
            </w:r>
            <w:r>
              <w:rPr>
                <w:rStyle w:val="NormalCharacter"/>
                <w:rFonts w:eastAsia="仿宋" w:hint="eastAsia"/>
                <w:sz w:val="24"/>
                <w:szCs w:val="24"/>
                <w:lang w:eastAsia="zh-CN"/>
              </w:rPr>
              <w:t>level</w:t>
            </w:r>
            <w:r>
              <w:rPr>
                <w:rStyle w:val="NormalCharacter"/>
                <w:rFonts w:eastAsia="仿宋"/>
                <w:sz w:val="24"/>
                <w:szCs w:val="24"/>
                <w:lang w:eastAsia="zh-CN"/>
              </w:rPr>
              <w:t>.</w:t>
            </w:r>
          </w:p>
          <w:p w:rsidR="005F6964" w:rsidRDefault="00582FCD">
            <w:pPr>
              <w:ind w:firstLine="436"/>
              <w:rPr>
                <w:rFonts w:eastAsia="仿宋"/>
                <w:b/>
                <w:bCs/>
                <w:sz w:val="24"/>
                <w:szCs w:val="24"/>
                <w:lang w:eastAsia="zh-CN"/>
              </w:rPr>
            </w:pPr>
            <w:r>
              <w:rPr>
                <w:rStyle w:val="NormalCharacter"/>
                <w:rFonts w:eastAsia="仿宋"/>
                <w:sz w:val="24"/>
                <w:szCs w:val="24"/>
                <w:lang w:eastAsia="zh-CN"/>
              </w:rPr>
              <w:t>3.</w:t>
            </w:r>
            <w:r>
              <w:t xml:space="preserve"> </w:t>
            </w:r>
            <w:r>
              <w:rPr>
                <w:rStyle w:val="NormalCharacter"/>
                <w:rFonts w:eastAsia="仿宋"/>
                <w:sz w:val="24"/>
                <w:szCs w:val="24"/>
                <w:lang w:eastAsia="zh-CN"/>
              </w:rPr>
              <w:t>Ability objective: Be able to understand informal conversations or speeches involving the content of level 4 topics and tasks; Be able to avoid the influence of unnecessary repetition, pause and other factors, and accurately obtain the main information; Be able to listen to the implication and be aware of the cultural factors involved in dialogue or speech.</w:t>
            </w:r>
          </w:p>
        </w:tc>
        <w:tc>
          <w:tcPr>
            <w:tcW w:w="296" w:type="pct"/>
          </w:tcPr>
          <w:p w:rsidR="005F6964" w:rsidRDefault="005F6964">
            <w:pPr>
              <w:pStyle w:val="Heading2"/>
              <w:spacing w:line="240" w:lineRule="auto"/>
              <w:jc w:val="right"/>
              <w:rPr>
                <w:rFonts w:eastAsia="仿宋"/>
                <w:b w:val="0"/>
                <w:sz w:val="24"/>
                <w:szCs w:val="24"/>
              </w:rPr>
            </w:pPr>
          </w:p>
        </w:tc>
      </w:tr>
      <w:tr w:rsidR="005F6964">
        <w:trPr>
          <w:trHeight w:val="87"/>
        </w:trPr>
        <w:tc>
          <w:tcPr>
            <w:tcW w:w="4704" w:type="pct"/>
            <w:gridSpan w:val="4"/>
            <w:vMerge/>
          </w:tcPr>
          <w:p w:rsidR="005F6964" w:rsidRDefault="005F6964">
            <w:pPr>
              <w:pStyle w:val="ListParagraph"/>
              <w:ind w:left="0"/>
              <w:rPr>
                <w:rFonts w:eastAsia="仿宋"/>
                <w:sz w:val="24"/>
                <w:szCs w:val="24"/>
                <w:lang w:eastAsia="zh-CN"/>
              </w:rPr>
            </w:pPr>
          </w:p>
        </w:tc>
        <w:tc>
          <w:tcPr>
            <w:tcW w:w="296" w:type="pct"/>
          </w:tcPr>
          <w:p w:rsidR="005F6964" w:rsidRDefault="005F6964">
            <w:pPr>
              <w:pStyle w:val="Heading2"/>
              <w:spacing w:line="240" w:lineRule="auto"/>
              <w:jc w:val="right"/>
              <w:rPr>
                <w:rFonts w:eastAsia="仿宋"/>
                <w:b w:val="0"/>
                <w:sz w:val="24"/>
                <w:szCs w:val="24"/>
              </w:rPr>
            </w:pPr>
          </w:p>
        </w:tc>
      </w:tr>
    </w:tbl>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F6964">
      <w:pPr>
        <w:rPr>
          <w:rFonts w:eastAsia="仿宋"/>
          <w:sz w:val="24"/>
          <w:szCs w:val="24"/>
          <w:lang w:eastAsia="zh-CN"/>
        </w:rPr>
      </w:pPr>
    </w:p>
    <w:p w:rsidR="005F6964" w:rsidRDefault="00582FCD">
      <w:pPr>
        <w:widowControl/>
        <w:autoSpaceDE/>
        <w:autoSpaceDN/>
        <w:rPr>
          <w:rFonts w:eastAsia="仿宋"/>
          <w:sz w:val="24"/>
          <w:szCs w:val="24"/>
          <w:lang w:eastAsia="zh-CN"/>
        </w:rPr>
      </w:pPr>
      <w:r>
        <w:rPr>
          <w:rFonts w:eastAsia="仿宋"/>
          <w:sz w:val="24"/>
          <w:szCs w:val="24"/>
          <w:lang w:eastAsia="zh-CN"/>
        </w:rPr>
        <w:br w:type="page"/>
      </w:r>
    </w:p>
    <w:p w:rsidR="005F6964" w:rsidRDefault="00FA3C1E">
      <w:pPr>
        <w:spacing w:before="160" w:after="160"/>
        <w:rPr>
          <w:rFonts w:eastAsiaTheme="minorEastAsia"/>
          <w:b/>
          <w:color w:val="FF0000"/>
          <w:sz w:val="24"/>
          <w:szCs w:val="24"/>
          <w:lang w:eastAsia="zh-CN"/>
        </w:rPr>
      </w:pPr>
      <w:bookmarkStart w:id="10" w:name="_Toc107570771"/>
      <w:r>
        <w:rPr>
          <w:rFonts w:eastAsia="SimSun" w:hint="eastAsia"/>
          <w:b/>
          <w:bCs/>
          <w:color w:val="FF0000"/>
          <w:spacing w:val="-3"/>
          <w:szCs w:val="24"/>
          <w:lang w:eastAsia="zh-CN"/>
        </w:rPr>
        <w:lastRenderedPageBreak/>
        <w:t xml:space="preserve">4.4 </w:t>
      </w:r>
      <w:r>
        <w:rPr>
          <w:rFonts w:eastAsia="SimSun"/>
          <w:b/>
          <w:bCs/>
          <w:color w:val="FF0000"/>
          <w:spacing w:val="-3"/>
          <w:szCs w:val="24"/>
          <w:lang w:eastAsia="zh-CN"/>
        </w:rPr>
        <w:t>Genc-321</w:t>
      </w:r>
      <w:r w:rsidR="00582FCD">
        <w:rPr>
          <w:rFonts w:eastAsiaTheme="minorEastAsia"/>
          <w:b/>
          <w:color w:val="FF0000"/>
          <w:sz w:val="24"/>
          <w:szCs w:val="24"/>
          <w:lang w:eastAsia="zh-CN"/>
        </w:rPr>
        <w:t xml:space="preserve">    Spoken Chinese</w:t>
      </w:r>
      <w:bookmarkEnd w:id="10"/>
    </w:p>
    <w:p w:rsidR="005F6964" w:rsidRDefault="005F6964">
      <w:pPr>
        <w:adjustRightInd w:val="0"/>
        <w:rPr>
          <w:rFonts w:eastAsia="仿宋"/>
          <w:color w:val="000000"/>
          <w:w w:val="103"/>
          <w:sz w:val="24"/>
          <w:szCs w:val="24"/>
          <w:lang w:eastAsia="zh-CN"/>
        </w:rPr>
      </w:pPr>
    </w:p>
    <w:p w:rsidR="005F6964" w:rsidRDefault="00582FCD">
      <w:pPr>
        <w:adjustRightInd w:val="0"/>
        <w:rPr>
          <w:rFonts w:eastAsia="仿宋"/>
          <w:b/>
          <w:w w:val="103"/>
          <w:sz w:val="24"/>
          <w:szCs w:val="24"/>
          <w:lang w:eastAsia="zh-CN"/>
        </w:rPr>
      </w:pPr>
      <w:r>
        <w:rPr>
          <w:rFonts w:eastAsia="仿宋"/>
          <w:b/>
          <w:w w:val="103"/>
          <w:sz w:val="24"/>
          <w:szCs w:val="24"/>
          <w:lang w:val="zh-Hans" w:eastAsia="zh-CN"/>
        </w:rPr>
        <w:t>Total learning time</w:t>
      </w:r>
      <w:r>
        <w:rPr>
          <w:rFonts w:eastAsia="仿宋"/>
          <w:b/>
          <w:w w:val="103"/>
          <w:sz w:val="24"/>
          <w:szCs w:val="24"/>
          <w:lang w:eastAsia="zh-CN"/>
        </w:rPr>
        <w:t xml:space="preserve">      48</w:t>
      </w:r>
    </w:p>
    <w:p w:rsidR="005F6964" w:rsidRDefault="00582FCD">
      <w:pPr>
        <w:adjustRightInd w:val="0"/>
        <w:rPr>
          <w:rFonts w:eastAsia="仿宋"/>
          <w:w w:val="103"/>
          <w:sz w:val="24"/>
          <w:szCs w:val="24"/>
          <w:lang w:eastAsia="zh-CN"/>
        </w:rPr>
      </w:pPr>
      <w:r>
        <w:rPr>
          <w:rFonts w:eastAsia="仿宋"/>
          <w:w w:val="103"/>
          <w:sz w:val="24"/>
          <w:szCs w:val="24"/>
          <w:lang w:val="zh-Hans" w:eastAsia="zh-CN"/>
        </w:rPr>
        <w:t>Theory</w:t>
      </w:r>
      <w:r>
        <w:rPr>
          <w:rFonts w:eastAsia="仿宋"/>
          <w:w w:val="103"/>
          <w:sz w:val="24"/>
          <w:szCs w:val="24"/>
          <w:lang w:val="zh-Hans" w:eastAsia="zh-CN"/>
        </w:rPr>
        <w:tab/>
      </w:r>
      <w:r>
        <w:rPr>
          <w:rFonts w:eastAsia="仿宋"/>
          <w:w w:val="103"/>
          <w:sz w:val="24"/>
          <w:szCs w:val="24"/>
          <w:lang w:val="zh-Hans" w:eastAsia="zh-CN"/>
        </w:rPr>
        <w:tab/>
      </w:r>
      <w:r>
        <w:rPr>
          <w:rFonts w:eastAsia="仿宋"/>
          <w:w w:val="103"/>
          <w:sz w:val="24"/>
          <w:szCs w:val="24"/>
          <w:lang w:val="zh-Hans" w:eastAsia="zh-CN"/>
        </w:rPr>
        <w:tab/>
        <w:t xml:space="preserve">     </w:t>
      </w:r>
      <w:r>
        <w:rPr>
          <w:rFonts w:eastAsia="仿宋"/>
          <w:w w:val="103"/>
          <w:sz w:val="24"/>
          <w:szCs w:val="24"/>
          <w:lang w:eastAsia="zh-CN"/>
        </w:rPr>
        <w:t xml:space="preserve">0 </w:t>
      </w:r>
      <w:r>
        <w:rPr>
          <w:rFonts w:eastAsia="仿宋"/>
          <w:color w:val="FF0000"/>
          <w:w w:val="103"/>
          <w:sz w:val="24"/>
          <w:szCs w:val="24"/>
          <w:lang w:eastAsia="zh-CN"/>
        </w:rPr>
        <w:t xml:space="preserve">            </w:t>
      </w:r>
      <w:r>
        <w:rPr>
          <w:rFonts w:eastAsia="仿宋"/>
          <w:w w:val="103"/>
          <w:sz w:val="24"/>
          <w:szCs w:val="24"/>
          <w:lang w:eastAsia="zh-CN"/>
        </w:rPr>
        <w:t xml:space="preserve"> </w:t>
      </w:r>
      <w:r>
        <w:rPr>
          <w:rFonts w:eastAsia="仿宋"/>
          <w:b/>
          <w:bCs/>
          <w:w w:val="103"/>
          <w:sz w:val="24"/>
          <w:szCs w:val="24"/>
          <w:lang w:eastAsia="zh-CN"/>
        </w:rPr>
        <w:t xml:space="preserve"> </w:t>
      </w:r>
      <w:r>
        <w:rPr>
          <w:rFonts w:eastAsia="仿宋"/>
          <w:b/>
          <w:bCs/>
          <w:w w:val="103"/>
          <w:sz w:val="24"/>
          <w:szCs w:val="24"/>
          <w:lang w:val="zh-Hans" w:eastAsia="zh-CN"/>
        </w:rPr>
        <w:t>T</w:t>
      </w:r>
      <w:r>
        <w:rPr>
          <w:rFonts w:eastAsia="仿宋"/>
          <w:b/>
          <w:bCs/>
          <w:w w:val="103"/>
          <w:sz w:val="24"/>
          <w:szCs w:val="24"/>
          <w:lang w:eastAsia="zh-CN"/>
        </w:rPr>
        <w:t xml:space="preserve">    </w:t>
      </w:r>
      <w:r>
        <w:rPr>
          <w:rFonts w:eastAsia="仿宋"/>
          <w:b/>
          <w:bCs/>
          <w:w w:val="103"/>
          <w:sz w:val="24"/>
          <w:szCs w:val="24"/>
          <w:lang w:val="zh-Hans" w:eastAsia="zh-CN"/>
        </w:rPr>
        <w:t>P</w:t>
      </w:r>
      <w:r>
        <w:rPr>
          <w:rFonts w:eastAsia="仿宋"/>
          <w:b/>
          <w:bCs/>
          <w:w w:val="103"/>
          <w:sz w:val="24"/>
          <w:szCs w:val="24"/>
          <w:lang w:eastAsia="zh-CN"/>
        </w:rPr>
        <w:t xml:space="preserve">      </w:t>
      </w:r>
      <w:r>
        <w:rPr>
          <w:rFonts w:eastAsia="仿宋"/>
          <w:b/>
          <w:bCs/>
          <w:w w:val="103"/>
          <w:sz w:val="24"/>
          <w:szCs w:val="24"/>
          <w:lang w:val="zh-Hans" w:eastAsia="zh-CN"/>
        </w:rPr>
        <w:t>C</w:t>
      </w:r>
    </w:p>
    <w:p w:rsidR="005F6964" w:rsidRDefault="00582FCD">
      <w:pPr>
        <w:adjustRightInd w:val="0"/>
        <w:rPr>
          <w:rFonts w:eastAsia="仿宋"/>
          <w:w w:val="103"/>
          <w:sz w:val="24"/>
          <w:szCs w:val="24"/>
          <w:lang w:eastAsia="zh-CN"/>
        </w:rPr>
      </w:pPr>
      <w:r>
        <w:rPr>
          <w:rFonts w:eastAsia="仿宋"/>
          <w:w w:val="103"/>
          <w:sz w:val="24"/>
          <w:szCs w:val="24"/>
          <w:lang w:val="zh-Hans" w:eastAsia="zh-CN"/>
        </w:rPr>
        <w:t>Practice</w:t>
      </w:r>
      <w:r>
        <w:rPr>
          <w:rFonts w:eastAsia="仿宋"/>
          <w:w w:val="103"/>
          <w:sz w:val="24"/>
          <w:szCs w:val="24"/>
          <w:lang w:val="zh-Hans" w:eastAsia="zh-CN"/>
        </w:rPr>
        <w:tab/>
      </w:r>
      <w:r>
        <w:rPr>
          <w:rFonts w:eastAsia="仿宋"/>
          <w:w w:val="103"/>
          <w:sz w:val="24"/>
          <w:szCs w:val="24"/>
          <w:lang w:val="zh-Hans" w:eastAsia="zh-CN"/>
        </w:rPr>
        <w:tab/>
        <w:t xml:space="preserve">    </w:t>
      </w:r>
      <w:r>
        <w:rPr>
          <w:rFonts w:eastAsia="仿宋"/>
          <w:w w:val="103"/>
          <w:sz w:val="24"/>
          <w:szCs w:val="24"/>
          <w:lang w:eastAsia="zh-CN"/>
        </w:rPr>
        <w:t xml:space="preserve">48              </w:t>
      </w:r>
      <w:r>
        <w:rPr>
          <w:rFonts w:eastAsia="仿宋"/>
          <w:w w:val="103"/>
          <w:sz w:val="24"/>
          <w:szCs w:val="24"/>
          <w:lang w:val="zh-Hans" w:eastAsia="zh-CN"/>
        </w:rPr>
        <w:t>0</w:t>
      </w:r>
      <w:r>
        <w:rPr>
          <w:rFonts w:eastAsia="仿宋"/>
          <w:w w:val="103"/>
          <w:sz w:val="24"/>
          <w:szCs w:val="24"/>
          <w:lang w:eastAsia="zh-CN"/>
        </w:rPr>
        <w:t xml:space="preserve">    1.5    0.5</w:t>
      </w:r>
    </w:p>
    <w:tbl>
      <w:tblPr>
        <w:tblW w:w="5000" w:type="pct"/>
        <w:tblLook w:val="04A0" w:firstRow="1" w:lastRow="0" w:firstColumn="1" w:lastColumn="0" w:noHBand="0" w:noVBand="1"/>
      </w:tblPr>
      <w:tblGrid>
        <w:gridCol w:w="3188"/>
        <w:gridCol w:w="5566"/>
        <w:gridCol w:w="558"/>
        <w:gridCol w:w="584"/>
      </w:tblGrid>
      <w:tr w:rsidR="005F6964">
        <w:trPr>
          <w:trHeight w:val="492"/>
        </w:trPr>
        <w:tc>
          <w:tcPr>
            <w:tcW w:w="5000" w:type="pct"/>
            <w:gridSpan w:val="4"/>
            <w:shd w:val="clear" w:color="auto" w:fill="auto"/>
          </w:tcPr>
          <w:p w:rsidR="005F6964" w:rsidRDefault="00582FCD">
            <w:pPr>
              <w:tabs>
                <w:tab w:val="left" w:pos="1440"/>
              </w:tabs>
              <w:adjustRightInd w:val="0"/>
              <w:spacing w:before="202"/>
              <w:rPr>
                <w:rFonts w:eastAsia="仿宋"/>
                <w:sz w:val="24"/>
                <w:szCs w:val="24"/>
                <w:lang w:eastAsia="zh-CN"/>
              </w:rPr>
            </w:pPr>
            <w:r>
              <w:rPr>
                <w:rFonts w:eastAsia="仿宋"/>
                <w:b/>
                <w:w w:val="103"/>
                <w:sz w:val="24"/>
                <w:szCs w:val="24"/>
                <w:lang w:val="zh-Hans" w:eastAsia="zh-CN"/>
              </w:rPr>
              <w:t>Course objective:</w:t>
            </w:r>
            <w:r>
              <w:rPr>
                <w:rFonts w:eastAsia="仿宋"/>
                <w:b/>
                <w:smallCaps/>
                <w:spacing w:val="5"/>
                <w:sz w:val="24"/>
                <w:szCs w:val="24"/>
                <w:lang w:val="zh-Hans" w:eastAsia="zh-CN"/>
              </w:rPr>
              <w:t xml:space="preserve">  </w:t>
            </w:r>
            <w:r>
              <w:rPr>
                <w:rFonts w:eastAsia="仿宋"/>
                <w:sz w:val="24"/>
                <w:szCs w:val="24"/>
                <w:lang w:eastAsia="zh-CN"/>
              </w:rPr>
              <w:t>This lesson aims to improve Chinese learners’ oral expression ability in an all-round way, especially their comprehensive oral expression ability based on daily conversations and discourse segments. As follows:</w:t>
            </w:r>
          </w:p>
          <w:p w:rsidR="005F6964" w:rsidRDefault="00582FCD">
            <w:pPr>
              <w:tabs>
                <w:tab w:val="left" w:pos="1440"/>
              </w:tabs>
              <w:adjustRightInd w:val="0"/>
              <w:spacing w:before="202"/>
              <w:rPr>
                <w:rFonts w:eastAsia="仿宋"/>
                <w:sz w:val="24"/>
                <w:szCs w:val="24"/>
                <w:lang w:eastAsia="zh-CN"/>
              </w:rPr>
            </w:pPr>
            <w:r>
              <w:rPr>
                <w:rFonts w:eastAsia="仿宋"/>
                <w:sz w:val="24"/>
                <w:szCs w:val="24"/>
                <w:lang w:eastAsia="zh-CN"/>
              </w:rPr>
              <w:t>1.</w:t>
            </w:r>
            <w:r>
              <w:t xml:space="preserve"> </w:t>
            </w:r>
            <w:r>
              <w:rPr>
                <w:rFonts w:eastAsia="仿宋"/>
                <w:sz w:val="24"/>
                <w:szCs w:val="24"/>
                <w:lang w:eastAsia="zh-CN"/>
              </w:rPr>
              <w:t>Through the training of common sentence patterns and grammatical structures, learners can form correct pronunciation and intonation.</w:t>
            </w:r>
          </w:p>
          <w:p w:rsidR="005F6964" w:rsidRDefault="00582FCD">
            <w:pPr>
              <w:tabs>
                <w:tab w:val="left" w:pos="1440"/>
              </w:tabs>
              <w:adjustRightInd w:val="0"/>
              <w:spacing w:before="202"/>
              <w:rPr>
                <w:rFonts w:eastAsia="仿宋"/>
                <w:sz w:val="24"/>
                <w:szCs w:val="24"/>
                <w:lang w:eastAsia="zh-CN"/>
              </w:rPr>
            </w:pPr>
            <w:r>
              <w:rPr>
                <w:rFonts w:eastAsia="仿宋"/>
                <w:sz w:val="24"/>
                <w:szCs w:val="24"/>
                <w:lang w:eastAsia="zh-CN"/>
              </w:rPr>
              <w:t>2.</w:t>
            </w:r>
            <w:r>
              <w:t xml:space="preserve"> </w:t>
            </w:r>
            <w:r>
              <w:rPr>
                <w:rFonts w:eastAsia="仿宋"/>
                <w:sz w:val="24"/>
                <w:szCs w:val="24"/>
                <w:lang w:eastAsia="zh-CN"/>
              </w:rPr>
              <w:t>Through word analysis and application, learners can skillfully use common words in intermediate Chinese.</w:t>
            </w:r>
          </w:p>
          <w:p w:rsidR="005F6964" w:rsidRDefault="00582FCD">
            <w:pPr>
              <w:tabs>
                <w:tab w:val="left" w:pos="1440"/>
              </w:tabs>
              <w:adjustRightInd w:val="0"/>
              <w:spacing w:before="202"/>
              <w:rPr>
                <w:rFonts w:eastAsia="仿宋"/>
                <w:sz w:val="24"/>
                <w:szCs w:val="24"/>
                <w:lang w:eastAsia="zh-CN"/>
              </w:rPr>
            </w:pPr>
            <w:r>
              <w:rPr>
                <w:rFonts w:eastAsia="仿宋"/>
                <w:sz w:val="24"/>
                <w:szCs w:val="24"/>
                <w:lang w:eastAsia="zh-CN"/>
              </w:rPr>
              <w:t>3.</w:t>
            </w:r>
            <w:r>
              <w:t xml:space="preserve"> </w:t>
            </w:r>
            <w:r>
              <w:rPr>
                <w:rFonts w:eastAsia="仿宋"/>
                <w:sz w:val="24"/>
                <w:szCs w:val="24"/>
                <w:lang w:eastAsia="zh-CN"/>
              </w:rPr>
              <w:t>Through dialogue exercises and functional project training in specific contexts, learners can communicate and express clearly, accurately and appropriately by using common sentence patterns.</w:t>
            </w:r>
          </w:p>
          <w:p w:rsidR="005F6964" w:rsidRDefault="00582FCD">
            <w:pPr>
              <w:tabs>
                <w:tab w:val="left" w:pos="1440"/>
              </w:tabs>
              <w:adjustRightInd w:val="0"/>
              <w:spacing w:before="202"/>
              <w:rPr>
                <w:rFonts w:eastAsia="仿宋"/>
                <w:sz w:val="24"/>
                <w:szCs w:val="24"/>
                <w:lang w:eastAsia="zh-CN"/>
              </w:rPr>
            </w:pPr>
            <w:r>
              <w:rPr>
                <w:rFonts w:eastAsia="仿宋"/>
                <w:sz w:val="24"/>
                <w:szCs w:val="24"/>
                <w:lang w:eastAsia="zh-CN"/>
              </w:rPr>
              <w:t>4.</w:t>
            </w:r>
            <w:r>
              <w:t xml:space="preserve"> </w:t>
            </w:r>
            <w:r>
              <w:rPr>
                <w:rFonts w:eastAsia="仿宋"/>
                <w:sz w:val="24"/>
                <w:szCs w:val="24"/>
                <w:lang w:eastAsia="zh-CN"/>
              </w:rPr>
              <w:t>Through situational exercises, learners can discuss general topics in social life (such as campus life, interpersonal relationships, study and work, social hotspots, etc.), and form a preliminary expression ability in paragraphs.</w:t>
            </w:r>
          </w:p>
          <w:p w:rsidR="005F6964" w:rsidRDefault="00582FCD">
            <w:pPr>
              <w:jc w:val="both"/>
              <w:rPr>
                <w:rFonts w:eastAsia="仿宋"/>
                <w:sz w:val="24"/>
                <w:szCs w:val="24"/>
                <w:lang w:eastAsia="zh-CN"/>
              </w:rPr>
            </w:pPr>
            <w:r>
              <w:rPr>
                <w:rFonts w:eastAsia="仿宋"/>
                <w:b/>
                <w:w w:val="103"/>
                <w:sz w:val="24"/>
                <w:szCs w:val="24"/>
                <w:lang w:val="zh-Hans" w:eastAsia="zh-CN"/>
              </w:rPr>
              <w:t>Course practice content</w:t>
            </w:r>
          </w:p>
        </w:tc>
      </w:tr>
      <w:tr w:rsidR="005F6964">
        <w:trPr>
          <w:trHeight w:val="550"/>
        </w:trPr>
        <w:tc>
          <w:tcPr>
            <w:tcW w:w="1611" w:type="pct"/>
            <w:shd w:val="clear" w:color="auto" w:fill="EEECE1" w:themeFill="background2"/>
            <w:vAlign w:val="center"/>
          </w:tcPr>
          <w:p w:rsidR="005F6964" w:rsidRDefault="00582FCD">
            <w:pPr>
              <w:tabs>
                <w:tab w:val="left" w:pos="1440"/>
              </w:tabs>
              <w:adjustRightInd w:val="0"/>
              <w:jc w:val="center"/>
              <w:rPr>
                <w:rFonts w:eastAsia="仿宋"/>
                <w:w w:val="103"/>
                <w:sz w:val="24"/>
                <w:szCs w:val="24"/>
                <w:lang w:eastAsia="zh-CN"/>
              </w:rPr>
            </w:pPr>
            <w:r>
              <w:rPr>
                <w:rStyle w:val="NormalCharacter"/>
                <w:rFonts w:eastAsia="仿宋"/>
                <w:sz w:val="24"/>
                <w:szCs w:val="24"/>
              </w:rPr>
              <w:t>Learning situation</w:t>
            </w:r>
          </w:p>
        </w:tc>
        <w:tc>
          <w:tcPr>
            <w:tcW w:w="2812" w:type="pct"/>
            <w:shd w:val="clear" w:color="auto" w:fill="EEECE1" w:themeFill="background2"/>
            <w:vAlign w:val="center"/>
          </w:tcPr>
          <w:p w:rsidR="005F6964" w:rsidRDefault="00582FCD">
            <w:pPr>
              <w:tabs>
                <w:tab w:val="left" w:pos="1440"/>
              </w:tabs>
              <w:adjustRightInd w:val="0"/>
              <w:jc w:val="center"/>
              <w:rPr>
                <w:rFonts w:eastAsia="仿宋"/>
                <w:w w:val="103"/>
                <w:sz w:val="24"/>
                <w:szCs w:val="24"/>
                <w:lang w:eastAsia="zh-CN"/>
              </w:rPr>
            </w:pPr>
            <w:r>
              <w:rPr>
                <w:rFonts w:eastAsia="仿宋"/>
                <w:w w:val="103"/>
                <w:sz w:val="24"/>
                <w:szCs w:val="24"/>
                <w:lang w:eastAsia="zh-CN"/>
              </w:rPr>
              <w:t>Learning content (specific work tasks)</w:t>
            </w:r>
          </w:p>
        </w:tc>
        <w:tc>
          <w:tcPr>
            <w:tcW w:w="577" w:type="pct"/>
            <w:gridSpan w:val="2"/>
            <w:shd w:val="clear" w:color="auto" w:fill="EEECE1" w:themeFill="background2"/>
            <w:vAlign w:val="center"/>
          </w:tcPr>
          <w:p w:rsidR="005F6964" w:rsidRDefault="00582FCD">
            <w:pPr>
              <w:tabs>
                <w:tab w:val="left" w:pos="1440"/>
              </w:tabs>
              <w:adjustRightInd w:val="0"/>
              <w:jc w:val="center"/>
              <w:rPr>
                <w:rFonts w:eastAsia="仿宋"/>
                <w:w w:val="103"/>
                <w:sz w:val="24"/>
                <w:szCs w:val="24"/>
                <w:lang w:eastAsia="zh-CN"/>
              </w:rPr>
            </w:pPr>
            <w:r>
              <w:rPr>
                <w:rFonts w:eastAsia="仿宋"/>
                <w:w w:val="103"/>
                <w:sz w:val="24"/>
                <w:szCs w:val="24"/>
                <w:lang w:eastAsia="zh-CN"/>
              </w:rPr>
              <w:t>Class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Lesson 1</w:t>
            </w:r>
          </w:p>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Is there a place to eat nearby?</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teaches students to learn about places to eat and play sports near their schools, and how to introduce their respective schools.</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2 What are your plans?</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teaches students how to plan after the holiday, so that students can learn how to make specific plans.</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val="ru-RU" w:eastAsia="zh-CN"/>
              </w:rPr>
            </w:pPr>
            <w:r>
              <w:rPr>
                <w:rFonts w:eastAsia="仿宋"/>
                <w:w w:val="103"/>
                <w:sz w:val="24"/>
                <w:szCs w:val="24"/>
                <w:lang w:val="ru-RU" w:eastAsia="zh-CN"/>
              </w:rPr>
              <w:t>Lesson 3</w:t>
            </w:r>
          </w:p>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There’s nothing wrong with the wrong name</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students how to address their friends’ families and how to address waiters; Learn how to address correctly on different occasions.</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val="ru-RU" w:eastAsia="zh-CN"/>
              </w:rPr>
            </w:pPr>
            <w:r>
              <w:rPr>
                <w:rFonts w:eastAsia="仿宋"/>
                <w:w w:val="103"/>
                <w:sz w:val="24"/>
                <w:szCs w:val="24"/>
                <w:lang w:val="ru-RU" w:eastAsia="zh-CN"/>
              </w:rPr>
              <w:t>Lesson 4</w:t>
            </w:r>
          </w:p>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Will this work</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students how to address strangers, and learn to address strangers correctly in any case.</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val="ru-RU" w:eastAsia="zh-CN"/>
              </w:rPr>
            </w:pPr>
            <w:r>
              <w:rPr>
                <w:rFonts w:eastAsia="仿宋"/>
                <w:w w:val="103"/>
                <w:sz w:val="24"/>
                <w:szCs w:val="24"/>
                <w:lang w:val="ru-RU" w:eastAsia="zh-CN"/>
              </w:rPr>
              <w:t>Lesson 5</w:t>
            </w:r>
          </w:p>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Where are you from</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students to introduce their hometown. Students can briefly introduce their hometown, climate, places of interest and population.</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val="ru-RU" w:eastAsia="zh-CN"/>
              </w:rPr>
            </w:pPr>
            <w:r>
              <w:rPr>
                <w:rFonts w:eastAsia="仿宋"/>
                <w:w w:val="103"/>
                <w:sz w:val="24"/>
                <w:szCs w:val="24"/>
                <w:lang w:val="ru-RU" w:eastAsia="zh-CN"/>
              </w:rPr>
              <w:t>Lesson 6</w:t>
            </w:r>
          </w:p>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lastRenderedPageBreak/>
              <w:t>My hometown</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lastRenderedPageBreak/>
              <w:t xml:space="preserve">This lesson mainly teaches students about the words and language points of their hometown. Students can </w:t>
            </w:r>
            <w:r>
              <w:rPr>
                <w:rFonts w:eastAsia="仿宋"/>
                <w:w w:val="103"/>
                <w:sz w:val="24"/>
                <w:szCs w:val="24"/>
                <w:lang w:eastAsia="zh-CN"/>
              </w:rPr>
              <w:lastRenderedPageBreak/>
              <w:t>introduce the population, weather, scenery and economy of their hometown.</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lastRenderedPageBreak/>
              <w:t>1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val="ru-RU" w:eastAsia="zh-CN"/>
              </w:rPr>
            </w:pPr>
            <w:r>
              <w:rPr>
                <w:rFonts w:eastAsia="仿宋"/>
                <w:w w:val="103"/>
                <w:sz w:val="24"/>
                <w:szCs w:val="24"/>
                <w:lang w:val="ru-RU" w:eastAsia="zh-CN"/>
              </w:rPr>
              <w:lastRenderedPageBreak/>
              <w:t>Lesson 7</w:t>
            </w:r>
          </w:p>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Have you ever thought about working here</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students about their plans to go or stay after graduation, and analyzes the advantages and disadvantages of going or staying.</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val="ru-RU" w:eastAsia="zh-CN"/>
              </w:rPr>
            </w:pPr>
            <w:r>
              <w:rPr>
                <w:rFonts w:eastAsia="仿宋"/>
                <w:w w:val="103"/>
                <w:sz w:val="24"/>
                <w:szCs w:val="24"/>
                <w:lang w:val="ru-RU" w:eastAsia="zh-CN"/>
              </w:rPr>
              <w:t>Lesson 8</w:t>
            </w:r>
          </w:p>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Hometown song</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students to learn to sing a hometown song and express their yearning for their hometown.</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9 A working ghost</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students that this article introduces workaholics by telling stories, a ghost who loves to work.</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10 What are you crazy about?</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students to learn related words, grammar points and how to introduce their own families by introducing what crazy people are in a family of three.</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11 I want to know more Chinese students.</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 xml:space="preserve">This lesson mainly teaches some words and </w:t>
            </w:r>
            <w:proofErr w:type="gramStart"/>
            <w:r>
              <w:rPr>
                <w:rFonts w:eastAsia="仿宋"/>
                <w:w w:val="103"/>
                <w:sz w:val="24"/>
                <w:szCs w:val="24"/>
                <w:lang w:eastAsia="zh-CN"/>
              </w:rPr>
              <w:t>grammar points related to school associations, and learns</w:t>
            </w:r>
            <w:proofErr w:type="gramEnd"/>
            <w:r>
              <w:rPr>
                <w:rFonts w:eastAsia="仿宋"/>
                <w:w w:val="103"/>
                <w:sz w:val="24"/>
                <w:szCs w:val="24"/>
                <w:lang w:eastAsia="zh-CN"/>
              </w:rPr>
              <w:t xml:space="preserve"> how to meet some new friends in an unfamiliar environment.</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12 You are welcome to join</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the process of how to apply to join a school club, and how to choose the club you want to join.</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13 It’s my treat today</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word-level grammar points related to hospitality, as well as the specific location and points for attention of hospitality.</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 .5hours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14 Do you have takeout?</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 xml:space="preserve">This lesson mainly teaches words and </w:t>
            </w:r>
            <w:proofErr w:type="gramStart"/>
            <w:r>
              <w:rPr>
                <w:rFonts w:eastAsia="仿宋"/>
                <w:w w:val="103"/>
                <w:sz w:val="24"/>
                <w:szCs w:val="24"/>
                <w:lang w:eastAsia="zh-CN"/>
              </w:rPr>
              <w:t>grammar points related to ordering takeout, and learns</w:t>
            </w:r>
            <w:proofErr w:type="gramEnd"/>
            <w:r>
              <w:rPr>
                <w:rFonts w:eastAsia="仿宋"/>
                <w:w w:val="103"/>
                <w:sz w:val="24"/>
                <w:szCs w:val="24"/>
                <w:lang w:eastAsia="zh-CN"/>
              </w:rPr>
              <w:t xml:space="preserve"> how to order takeout online.</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 .5hours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15 I want to return these pants.</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words and grammar points about goods return, and learns how to return goods in shopping malls.</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 .5hours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Lesson 16 Revi</w:t>
            </w:r>
            <w:r>
              <w:rPr>
                <w:rFonts w:eastAsia="仿宋" w:hint="eastAsia"/>
                <w:w w:val="103"/>
                <w:sz w:val="24"/>
                <w:szCs w:val="24"/>
                <w:lang w:eastAsia="zh-CN"/>
              </w:rPr>
              <w:t>ew</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Review the course content in Lesson 1-15</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1.5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17 Please enjoy your meal.</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grammar and words related to communication with waiters in fast food restaurants, and can correctly express their own meaning and ideas.</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 .5hours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 xml:space="preserve">Lesson 18 I want to rent a </w:t>
            </w:r>
            <w:r>
              <w:rPr>
                <w:rFonts w:eastAsia="仿宋"/>
                <w:w w:val="103"/>
                <w:sz w:val="24"/>
                <w:szCs w:val="24"/>
                <w:lang w:eastAsia="zh-CN"/>
              </w:rPr>
              <w:lastRenderedPageBreak/>
              <w:t>house.</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lastRenderedPageBreak/>
              <w:t xml:space="preserve">This lesson mainly introduces the grammar and </w:t>
            </w:r>
            <w:r>
              <w:rPr>
                <w:rFonts w:eastAsia="仿宋"/>
                <w:w w:val="103"/>
                <w:sz w:val="24"/>
                <w:szCs w:val="24"/>
                <w:lang w:eastAsia="zh-CN"/>
              </w:rPr>
              <w:lastRenderedPageBreak/>
              <w:t>words about renting a house, and learns how to find and rent a suitable house.</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lastRenderedPageBreak/>
              <w:t>1 .5hours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lastRenderedPageBreak/>
              <w:t>Lesson 19 Rent an apartment with a person of the opposite gender</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grammar and words related to sharing with people, and learns how to find sharing people.</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1.5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Lesson 20 What’s to be done?</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the planned grammar and words after graduation, so that students can have a clear understanding of their future life choices.</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1.5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Lesson 21 There is such a good thing in the world.</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the matters needing attention when looking for a job, so that students can avoid being cheated when looking for a job.</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Lesson 22 How do you study?</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grammar and vocabulary related to learning methods, and explores our own learning methods.</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Lesson 23 I like exams.</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grammar points and words about exams, so that students can use relevant sentence patterns correctly in communication.</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Lesson 24 What new job have you found?</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how to find a job-related grammar and words in school, so that students can use this sentence pattern correctly in communication.</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Lesson 25 I want to find a job.</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grammar and vocabulary related to interview and job application, and learns how to apply relevant knowledge points to apply for jobs.</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2hours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Lesson 26 How is your Xi’an tour arranged?</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 xml:space="preserve">This lesson mainly teaches vocabulary and </w:t>
            </w:r>
            <w:proofErr w:type="gramStart"/>
            <w:r>
              <w:rPr>
                <w:rFonts w:eastAsia="仿宋"/>
                <w:w w:val="103"/>
                <w:sz w:val="24"/>
                <w:szCs w:val="24"/>
                <w:lang w:eastAsia="zh-CN"/>
              </w:rPr>
              <w:t>language points related to travel plans, and learns</w:t>
            </w:r>
            <w:proofErr w:type="gramEnd"/>
            <w:r>
              <w:rPr>
                <w:rFonts w:eastAsia="仿宋"/>
                <w:w w:val="103"/>
                <w:sz w:val="24"/>
                <w:szCs w:val="24"/>
                <w:lang w:eastAsia="zh-CN"/>
              </w:rPr>
              <w:t xml:space="preserve"> how to arrange travel plans reasonably.</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Lesson 27 Xinjiang is so fun.</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introduces the climate, scenic spots, beliefs and specialties of Xinjiang. Let students know more about Xinjiang.</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Lesson 28 I usually read bestsellers.</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grammar and words related to favorite books and best-selling books, so that students can learn to recommend books to classmates and students.</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Lesson 29 My favorite book</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students to learn grammar and words about a favorite book, and learn to introduce a favorite book to friends.</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lastRenderedPageBreak/>
              <w:t xml:space="preserve">Lesson 30 Going </w:t>
            </w:r>
            <w:r>
              <w:rPr>
                <w:rFonts w:eastAsia="仿宋" w:hint="eastAsia"/>
                <w:w w:val="103"/>
                <w:sz w:val="24"/>
                <w:szCs w:val="24"/>
                <w:lang w:eastAsia="zh-CN"/>
              </w:rPr>
              <w:t>home</w:t>
            </w:r>
            <w:r>
              <w:rPr>
                <w:rFonts w:eastAsia="仿宋"/>
                <w:w w:val="103"/>
                <w:sz w:val="24"/>
                <w:szCs w:val="24"/>
                <w:lang w:eastAsia="zh-CN"/>
              </w:rPr>
              <w:t xml:space="preserve"> soon?</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about the arrangement after studying in China, and recalls the most unforgettable things during studying in China.</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sz w:val="24"/>
                <w:szCs w:val="24"/>
              </w:rPr>
              <w:t>2 hours</w:t>
            </w:r>
          </w:p>
        </w:tc>
      </w:tr>
      <w:tr w:rsidR="005F6964">
        <w:tc>
          <w:tcPr>
            <w:tcW w:w="3085" w:type="dxa"/>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Lesson 31 The most unforgettable lesson</w:t>
            </w:r>
          </w:p>
        </w:tc>
        <w:tc>
          <w:tcPr>
            <w:tcW w:w="5386" w:type="dxa"/>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medical students to learn the usage of stethoscopes and the difference between the heartbeat of patients and that of normal people.</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1611" w:type="pct"/>
            <w:shd w:val="clear" w:color="auto" w:fill="auto"/>
            <w:vAlign w:val="center"/>
          </w:tcPr>
          <w:p w:rsidR="005F6964" w:rsidRDefault="00582FCD">
            <w:pPr>
              <w:tabs>
                <w:tab w:val="left" w:pos="1440"/>
              </w:tabs>
              <w:adjustRightInd w:val="0"/>
              <w:jc w:val="center"/>
              <w:rPr>
                <w:rFonts w:eastAsia="仿宋"/>
                <w:sz w:val="24"/>
                <w:szCs w:val="24"/>
                <w:lang w:eastAsia="zh-CN"/>
              </w:rPr>
            </w:pPr>
            <w:r>
              <w:rPr>
                <w:rFonts w:eastAsia="仿宋"/>
                <w:w w:val="103"/>
                <w:sz w:val="24"/>
                <w:szCs w:val="24"/>
                <w:lang w:eastAsia="zh-CN"/>
              </w:rPr>
              <w:t>Lesson 32 Review</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w w:val="103"/>
                <w:sz w:val="24"/>
                <w:szCs w:val="24"/>
                <w:lang w:eastAsia="zh-CN"/>
              </w:rPr>
              <w:t>Review the course content in Lesson 16-31</w:t>
            </w:r>
          </w:p>
        </w:tc>
        <w:tc>
          <w:tcPr>
            <w:tcW w:w="577"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1611" w:type="pct"/>
            <w:shd w:val="clear" w:color="auto" w:fill="auto"/>
            <w:vAlign w:val="center"/>
          </w:tcPr>
          <w:p w:rsidR="005F6964" w:rsidRDefault="005F6964">
            <w:pPr>
              <w:tabs>
                <w:tab w:val="left" w:pos="1440"/>
              </w:tabs>
              <w:adjustRightInd w:val="0"/>
              <w:jc w:val="center"/>
              <w:rPr>
                <w:rFonts w:eastAsia="仿宋"/>
                <w:sz w:val="24"/>
                <w:szCs w:val="24"/>
                <w:lang w:eastAsia="zh-CN"/>
              </w:rPr>
            </w:pPr>
          </w:p>
        </w:tc>
        <w:tc>
          <w:tcPr>
            <w:tcW w:w="2812" w:type="pct"/>
            <w:shd w:val="clear" w:color="auto" w:fill="auto"/>
            <w:vAlign w:val="center"/>
          </w:tcPr>
          <w:p w:rsidR="005F6964" w:rsidRDefault="005F6964">
            <w:pPr>
              <w:tabs>
                <w:tab w:val="left" w:pos="1440"/>
              </w:tabs>
              <w:adjustRightInd w:val="0"/>
              <w:rPr>
                <w:rFonts w:eastAsia="仿宋"/>
                <w:sz w:val="24"/>
                <w:szCs w:val="24"/>
                <w:lang w:eastAsia="zh-CN"/>
              </w:rPr>
            </w:pPr>
          </w:p>
        </w:tc>
        <w:tc>
          <w:tcPr>
            <w:tcW w:w="577" w:type="pct"/>
            <w:gridSpan w:val="2"/>
            <w:shd w:val="clear" w:color="auto" w:fill="auto"/>
            <w:vAlign w:val="center"/>
          </w:tcPr>
          <w:p w:rsidR="005F6964" w:rsidRDefault="005F6964">
            <w:pPr>
              <w:tabs>
                <w:tab w:val="left" w:pos="1440"/>
              </w:tabs>
              <w:adjustRightInd w:val="0"/>
              <w:spacing w:before="202"/>
              <w:jc w:val="center"/>
              <w:rPr>
                <w:rFonts w:eastAsia="仿宋"/>
                <w:w w:val="103"/>
                <w:sz w:val="24"/>
                <w:szCs w:val="24"/>
                <w:lang w:eastAsia="zh-CN"/>
              </w:rPr>
            </w:pPr>
          </w:p>
        </w:tc>
      </w:tr>
      <w:tr w:rsidR="005F6964">
        <w:trPr>
          <w:trHeight w:val="449"/>
        </w:trPr>
        <w:tc>
          <w:tcPr>
            <w:tcW w:w="4705" w:type="pct"/>
            <w:gridSpan w:val="3"/>
            <w:shd w:val="clear" w:color="auto" w:fill="E5DFEC"/>
          </w:tcPr>
          <w:p w:rsidR="005F6964" w:rsidRDefault="00582FCD">
            <w:pPr>
              <w:tabs>
                <w:tab w:val="left" w:pos="1440"/>
              </w:tabs>
              <w:adjustRightInd w:val="0"/>
              <w:rPr>
                <w:rFonts w:eastAsia="仿宋"/>
                <w:b/>
                <w:sz w:val="24"/>
                <w:szCs w:val="24"/>
              </w:rPr>
            </w:pPr>
            <w:r>
              <w:rPr>
                <w:rFonts w:eastAsia="仿宋"/>
                <w:b/>
                <w:sz w:val="24"/>
                <w:szCs w:val="24"/>
                <w:lang w:val="zh-Hans" w:eastAsia="zh-CN"/>
              </w:rPr>
              <w:t>Recommended/Reference Books:</w:t>
            </w:r>
          </w:p>
        </w:tc>
        <w:tc>
          <w:tcPr>
            <w:tcW w:w="295" w:type="pct"/>
            <w:shd w:val="clear" w:color="auto" w:fill="E5DFEC"/>
          </w:tcPr>
          <w:p w:rsidR="005F6964" w:rsidRDefault="005F6964">
            <w:pPr>
              <w:pStyle w:val="Heading2"/>
              <w:spacing w:line="240" w:lineRule="auto"/>
              <w:jc w:val="right"/>
              <w:rPr>
                <w:rFonts w:eastAsia="仿宋"/>
                <w:b w:val="0"/>
                <w:sz w:val="24"/>
                <w:szCs w:val="24"/>
              </w:rPr>
            </w:pPr>
          </w:p>
        </w:tc>
      </w:tr>
    </w:tbl>
    <w:p w:rsidR="005F6964" w:rsidRDefault="00582FCD">
      <w:pPr>
        <w:rPr>
          <w:rFonts w:eastAsia="仿宋"/>
          <w:sz w:val="24"/>
          <w:szCs w:val="24"/>
          <w:lang w:eastAsia="zh-CN"/>
        </w:rPr>
      </w:pPr>
      <w:r>
        <w:rPr>
          <w:rFonts w:eastAsia="仿宋"/>
          <w:sz w:val="24"/>
          <w:szCs w:val="24"/>
          <w:lang w:eastAsia="zh-CN"/>
        </w:rPr>
        <w:t>1.</w:t>
      </w:r>
      <w:r>
        <w:t xml:space="preserve"> </w:t>
      </w:r>
      <w:r>
        <w:rPr>
          <w:rFonts w:eastAsia="仿宋"/>
          <w:i/>
          <w:iCs/>
          <w:sz w:val="24"/>
          <w:szCs w:val="24"/>
          <w:lang w:eastAsia="zh-CN"/>
        </w:rPr>
        <w:t>Developing Chinese</w:t>
      </w:r>
      <w:r>
        <w:rPr>
          <w:rFonts w:eastAsia="仿宋"/>
          <w:sz w:val="24"/>
          <w:szCs w:val="24"/>
          <w:lang w:eastAsia="zh-CN"/>
        </w:rPr>
        <w:t xml:space="preserve"> - </w:t>
      </w:r>
      <w:r>
        <w:rPr>
          <w:rFonts w:eastAsia="仿宋"/>
          <w:i/>
          <w:iCs/>
          <w:sz w:val="24"/>
          <w:szCs w:val="24"/>
          <w:lang w:eastAsia="zh-CN"/>
        </w:rPr>
        <w:t>I</w:t>
      </w:r>
      <w:r>
        <w:rPr>
          <w:rFonts w:eastAsia="仿宋" w:hint="eastAsia"/>
          <w:i/>
          <w:iCs/>
          <w:sz w:val="24"/>
          <w:szCs w:val="24"/>
          <w:lang w:eastAsia="zh-CN"/>
        </w:rPr>
        <w:t>n</w:t>
      </w:r>
      <w:r>
        <w:rPr>
          <w:rFonts w:eastAsia="仿宋"/>
          <w:i/>
          <w:iCs/>
          <w:sz w:val="24"/>
          <w:szCs w:val="24"/>
          <w:lang w:eastAsia="zh-CN"/>
        </w:rPr>
        <w:t>termediate S</w:t>
      </w:r>
      <w:r>
        <w:rPr>
          <w:rFonts w:eastAsia="仿宋" w:hint="eastAsia"/>
          <w:i/>
          <w:iCs/>
          <w:sz w:val="24"/>
          <w:szCs w:val="24"/>
          <w:lang w:eastAsia="zh-CN"/>
        </w:rPr>
        <w:t>peaking</w:t>
      </w:r>
      <w:r>
        <w:rPr>
          <w:rFonts w:eastAsia="仿宋"/>
          <w:i/>
          <w:iCs/>
          <w:sz w:val="24"/>
          <w:szCs w:val="24"/>
          <w:lang w:eastAsia="zh-CN"/>
        </w:rPr>
        <w:t xml:space="preserve"> Course I</w:t>
      </w:r>
      <w:r>
        <w:rPr>
          <w:rFonts w:eastAsia="仿宋"/>
          <w:sz w:val="24"/>
          <w:szCs w:val="24"/>
          <w:lang w:eastAsia="zh-CN"/>
        </w:rPr>
        <w:t xml:space="preserve">; Editor-in-Chief: Lu </w:t>
      </w:r>
      <w:proofErr w:type="spellStart"/>
      <w:r>
        <w:rPr>
          <w:rFonts w:eastAsia="仿宋"/>
          <w:sz w:val="24"/>
          <w:szCs w:val="24"/>
          <w:lang w:eastAsia="zh-CN"/>
        </w:rPr>
        <w:t>Zhiying</w:t>
      </w:r>
      <w:proofErr w:type="spellEnd"/>
      <w:r>
        <w:rPr>
          <w:rFonts w:eastAsia="仿宋"/>
          <w:sz w:val="24"/>
          <w:szCs w:val="24"/>
          <w:lang w:eastAsia="zh-CN"/>
        </w:rPr>
        <w:t>; Press: Beijing Language and Culture University Press; ISBN</w:t>
      </w:r>
      <w:proofErr w:type="gramStart"/>
      <w:r>
        <w:rPr>
          <w:rFonts w:eastAsia="仿宋"/>
          <w:sz w:val="24"/>
          <w:szCs w:val="24"/>
          <w:lang w:eastAsia="zh-CN"/>
        </w:rPr>
        <w:t>:9787561930687</w:t>
      </w:r>
      <w:proofErr w:type="gramEnd"/>
      <w:r>
        <w:rPr>
          <w:rFonts w:eastAsia="仿宋"/>
          <w:sz w:val="24"/>
          <w:szCs w:val="24"/>
          <w:lang w:eastAsia="zh-CN"/>
        </w:rPr>
        <w:t>, etc.</w:t>
      </w:r>
    </w:p>
    <w:p w:rsidR="005F6964" w:rsidRDefault="005F6964">
      <w:pPr>
        <w:rPr>
          <w:rFonts w:eastAsia="仿宋"/>
          <w:sz w:val="24"/>
          <w:szCs w:val="24"/>
          <w:lang w:eastAsia="zh-CN"/>
        </w:rPr>
      </w:pPr>
    </w:p>
    <w:tbl>
      <w:tblPr>
        <w:tblW w:w="5000" w:type="pct"/>
        <w:tblLook w:val="04A0" w:firstRow="1" w:lastRow="0" w:firstColumn="1" w:lastColumn="0" w:noHBand="0" w:noVBand="1"/>
      </w:tblPr>
      <w:tblGrid>
        <w:gridCol w:w="9312"/>
        <w:gridCol w:w="584"/>
      </w:tblGrid>
      <w:tr w:rsidR="005F6964">
        <w:trPr>
          <w:trHeight w:val="449"/>
        </w:trPr>
        <w:tc>
          <w:tcPr>
            <w:tcW w:w="4705" w:type="pct"/>
            <w:shd w:val="clear" w:color="auto" w:fill="E5DFEC"/>
          </w:tcPr>
          <w:p w:rsidR="005F6964" w:rsidRDefault="00582FCD">
            <w:pPr>
              <w:tabs>
                <w:tab w:val="left" w:pos="1440"/>
              </w:tabs>
              <w:adjustRightInd w:val="0"/>
              <w:rPr>
                <w:rFonts w:eastAsia="仿宋"/>
                <w:b/>
                <w:sz w:val="24"/>
                <w:szCs w:val="24"/>
              </w:rPr>
            </w:pPr>
            <w:r>
              <w:rPr>
                <w:rFonts w:eastAsia="仿宋"/>
                <w:b/>
                <w:sz w:val="24"/>
                <w:szCs w:val="24"/>
                <w:lang w:val="zh-Hans" w:eastAsia="zh-CN"/>
              </w:rPr>
              <w:t>Teaching objective</w:t>
            </w:r>
          </w:p>
        </w:tc>
        <w:tc>
          <w:tcPr>
            <w:tcW w:w="295" w:type="pct"/>
            <w:shd w:val="clear" w:color="auto" w:fill="E5DFEC"/>
          </w:tcPr>
          <w:p w:rsidR="005F6964" w:rsidRDefault="005F6964">
            <w:pPr>
              <w:pStyle w:val="Heading2"/>
              <w:spacing w:line="240" w:lineRule="auto"/>
              <w:jc w:val="right"/>
              <w:rPr>
                <w:rFonts w:eastAsia="仿宋"/>
                <w:b w:val="0"/>
                <w:sz w:val="24"/>
                <w:szCs w:val="24"/>
              </w:rPr>
            </w:pPr>
          </w:p>
        </w:tc>
      </w:tr>
      <w:tr w:rsidR="005F6964">
        <w:trPr>
          <w:trHeight w:val="720"/>
        </w:trPr>
        <w:tc>
          <w:tcPr>
            <w:tcW w:w="4705" w:type="pct"/>
          </w:tcPr>
          <w:p w:rsidR="005F6964" w:rsidRDefault="00582FCD">
            <w:pPr>
              <w:ind w:firstLine="436"/>
              <w:rPr>
                <w:rStyle w:val="NormalCharacter"/>
                <w:rFonts w:eastAsia="仿宋"/>
                <w:sz w:val="24"/>
                <w:szCs w:val="24"/>
                <w:lang w:eastAsia="zh-TW"/>
              </w:rPr>
            </w:pPr>
            <w:r>
              <w:rPr>
                <w:rStyle w:val="NormalCharacter"/>
                <w:rFonts w:eastAsia="仿宋"/>
                <w:sz w:val="24"/>
                <w:szCs w:val="24"/>
                <w:lang w:eastAsia="zh-CN"/>
              </w:rPr>
              <w:t>1</w:t>
            </w:r>
            <w:r>
              <w:t xml:space="preserve"> </w:t>
            </w:r>
            <w:r>
              <w:rPr>
                <w:rStyle w:val="NormalCharacter"/>
                <w:rFonts w:eastAsia="仿宋"/>
                <w:sz w:val="24"/>
                <w:szCs w:val="24"/>
                <w:lang w:eastAsia="zh-CN"/>
              </w:rPr>
              <w:t>Knowledge objective: Students master common sentence patterns and grammatical structures, correct pronunciation and intonation, common sentence patterns and grammatical structures.</w:t>
            </w:r>
          </w:p>
          <w:p w:rsidR="005F6964" w:rsidRDefault="00582FCD">
            <w:pPr>
              <w:ind w:firstLine="436"/>
              <w:rPr>
                <w:rStyle w:val="NormalCharacter"/>
                <w:rFonts w:eastAsia="仿宋"/>
                <w:sz w:val="24"/>
                <w:szCs w:val="24"/>
                <w:lang w:eastAsia="zh-CN"/>
              </w:rPr>
            </w:pPr>
            <w:r>
              <w:rPr>
                <w:rStyle w:val="NormalCharacter"/>
                <w:rFonts w:eastAsia="仿宋"/>
                <w:sz w:val="24"/>
                <w:szCs w:val="24"/>
                <w:lang w:eastAsia="zh-CN"/>
              </w:rPr>
              <w:t>2</w:t>
            </w:r>
            <w:r>
              <w:t xml:space="preserve"> </w:t>
            </w:r>
            <w:r>
              <w:rPr>
                <w:rStyle w:val="NormalCharacter"/>
                <w:rFonts w:eastAsia="仿宋"/>
                <w:sz w:val="24"/>
                <w:szCs w:val="24"/>
                <w:lang w:eastAsia="zh-CN"/>
              </w:rPr>
              <w:t>Ability objective: Through the study of this lesson, learners can skillfully use common words in intermediate Chinese, communicate and express clearly, accurately and appropriately by using common sentence patterns, and discuss general topics in social life (such as campus life, interpersonal relationship, study and work, social hot spots, etc.), forming a preliminary expression ability in paragraphs.</w:t>
            </w:r>
          </w:p>
          <w:p w:rsidR="005F6964" w:rsidRDefault="00582FCD">
            <w:pPr>
              <w:ind w:firstLine="436"/>
              <w:rPr>
                <w:rStyle w:val="NormalCharacter"/>
                <w:rFonts w:eastAsia="仿宋"/>
                <w:sz w:val="24"/>
                <w:szCs w:val="24"/>
                <w:lang w:eastAsia="zh-CN"/>
              </w:rPr>
            </w:pPr>
            <w:r>
              <w:rPr>
                <w:rStyle w:val="NormalCharacter"/>
                <w:rFonts w:eastAsia="仿宋"/>
                <w:sz w:val="24"/>
                <w:szCs w:val="24"/>
                <w:lang w:eastAsia="zh-CN"/>
              </w:rPr>
              <w:t>3</w:t>
            </w:r>
            <w:r>
              <w:t xml:space="preserve"> </w:t>
            </w:r>
            <w:r>
              <w:rPr>
                <w:rStyle w:val="NormalCharacter"/>
                <w:rFonts w:eastAsia="仿宋"/>
                <w:sz w:val="24"/>
                <w:szCs w:val="24"/>
                <w:lang w:eastAsia="zh-CN"/>
              </w:rPr>
              <w:t xml:space="preserve">Quality </w:t>
            </w:r>
            <w:proofErr w:type="gramStart"/>
            <w:r>
              <w:rPr>
                <w:rStyle w:val="NormalCharacter"/>
                <w:rFonts w:eastAsia="仿宋"/>
                <w:sz w:val="24"/>
                <w:szCs w:val="24"/>
                <w:lang w:eastAsia="zh-CN"/>
              </w:rPr>
              <w:t>objective</w:t>
            </w:r>
            <w:proofErr w:type="gramEnd"/>
            <w:r>
              <w:rPr>
                <w:rStyle w:val="NormalCharacter"/>
                <w:rFonts w:eastAsia="仿宋"/>
                <w:sz w:val="24"/>
                <w:szCs w:val="24"/>
                <w:lang w:eastAsia="zh-CN"/>
              </w:rPr>
              <w:t xml:space="preserve">: Cultivate a group of international students who know, are friends of, are </w:t>
            </w:r>
            <w:proofErr w:type="spellStart"/>
            <w:r>
              <w:rPr>
                <w:rStyle w:val="NormalCharacter"/>
                <w:rFonts w:eastAsia="仿宋"/>
                <w:sz w:val="24"/>
                <w:szCs w:val="24"/>
                <w:lang w:eastAsia="zh-CN"/>
              </w:rPr>
              <w:t>pro China</w:t>
            </w:r>
            <w:proofErr w:type="spellEnd"/>
            <w:r>
              <w:rPr>
                <w:rStyle w:val="NormalCharacter"/>
                <w:rFonts w:eastAsia="仿宋"/>
                <w:sz w:val="24"/>
                <w:szCs w:val="24"/>
                <w:lang w:eastAsia="zh-CN"/>
              </w:rPr>
              <w:t xml:space="preserve"> and love China, and cultivate the ability of international students to correctly explain their views in Chinese, self-study, and actively find and solve problems.</w:t>
            </w:r>
          </w:p>
        </w:tc>
        <w:tc>
          <w:tcPr>
            <w:tcW w:w="295" w:type="pct"/>
          </w:tcPr>
          <w:p w:rsidR="005F6964" w:rsidRDefault="005F6964">
            <w:pPr>
              <w:pStyle w:val="Heading2"/>
              <w:spacing w:line="240" w:lineRule="auto"/>
              <w:jc w:val="right"/>
              <w:rPr>
                <w:rFonts w:eastAsia="仿宋"/>
                <w:b w:val="0"/>
                <w:sz w:val="24"/>
                <w:szCs w:val="24"/>
              </w:rPr>
            </w:pPr>
          </w:p>
        </w:tc>
      </w:tr>
    </w:tbl>
    <w:p w:rsidR="005F6964" w:rsidRDefault="005F6964">
      <w:pPr>
        <w:widowControl/>
        <w:autoSpaceDE/>
        <w:autoSpaceDN/>
        <w:jc w:val="both"/>
        <w:rPr>
          <w:b/>
        </w:rPr>
      </w:pPr>
    </w:p>
    <w:p w:rsidR="005F6964" w:rsidRDefault="005F6964">
      <w:pPr>
        <w:widowControl/>
        <w:autoSpaceDE/>
        <w:autoSpaceDN/>
        <w:jc w:val="both"/>
        <w:rPr>
          <w:b/>
        </w:rPr>
      </w:pPr>
    </w:p>
    <w:p w:rsidR="005F6964" w:rsidRDefault="005F6964">
      <w:pPr>
        <w:widowControl/>
        <w:autoSpaceDE/>
        <w:autoSpaceDN/>
        <w:jc w:val="both"/>
        <w:rPr>
          <w:b/>
        </w:rPr>
      </w:pPr>
    </w:p>
    <w:p w:rsidR="005F6964" w:rsidRDefault="005F6964">
      <w:pPr>
        <w:widowControl/>
        <w:autoSpaceDE/>
        <w:autoSpaceDN/>
        <w:jc w:val="both"/>
        <w:rPr>
          <w:b/>
        </w:rPr>
      </w:pPr>
    </w:p>
    <w:p w:rsidR="005F6964" w:rsidRDefault="005F6964">
      <w:pPr>
        <w:widowControl/>
        <w:autoSpaceDE/>
        <w:autoSpaceDN/>
        <w:jc w:val="both"/>
        <w:rPr>
          <w:b/>
        </w:rPr>
      </w:pPr>
    </w:p>
    <w:p w:rsidR="005F6964" w:rsidRDefault="005F6964">
      <w:pPr>
        <w:widowControl/>
        <w:autoSpaceDE/>
        <w:autoSpaceDN/>
        <w:jc w:val="both"/>
        <w:rPr>
          <w:b/>
        </w:rPr>
      </w:pPr>
    </w:p>
    <w:p w:rsidR="005F6964" w:rsidRDefault="005F6964">
      <w:pPr>
        <w:widowControl/>
        <w:autoSpaceDE/>
        <w:autoSpaceDN/>
        <w:jc w:val="both"/>
        <w:rPr>
          <w:b/>
        </w:rPr>
      </w:pPr>
    </w:p>
    <w:p w:rsidR="005F6964" w:rsidRDefault="005F6964">
      <w:pPr>
        <w:widowControl/>
        <w:autoSpaceDE/>
        <w:autoSpaceDN/>
        <w:jc w:val="both"/>
        <w:rPr>
          <w:b/>
        </w:rPr>
      </w:pPr>
    </w:p>
    <w:p w:rsidR="005F6964" w:rsidRDefault="005F6964">
      <w:pPr>
        <w:widowControl/>
        <w:autoSpaceDE/>
        <w:autoSpaceDN/>
        <w:jc w:val="both"/>
        <w:rPr>
          <w:b/>
        </w:rPr>
      </w:pPr>
    </w:p>
    <w:p w:rsidR="005F6964" w:rsidRDefault="005F6964">
      <w:pPr>
        <w:widowControl/>
        <w:autoSpaceDE/>
        <w:autoSpaceDN/>
        <w:jc w:val="both"/>
        <w:rPr>
          <w:b/>
        </w:rPr>
      </w:pPr>
    </w:p>
    <w:p w:rsidR="005F6964" w:rsidRDefault="005F6964">
      <w:pPr>
        <w:widowControl/>
        <w:autoSpaceDE/>
        <w:autoSpaceDN/>
        <w:jc w:val="both"/>
        <w:rPr>
          <w:b/>
        </w:rPr>
      </w:pPr>
    </w:p>
    <w:p w:rsidR="005F6964" w:rsidRDefault="005F6964">
      <w:pPr>
        <w:widowControl/>
        <w:autoSpaceDE/>
        <w:autoSpaceDN/>
        <w:jc w:val="both"/>
        <w:rPr>
          <w:b/>
        </w:rPr>
      </w:pPr>
    </w:p>
    <w:p w:rsidR="005F6964" w:rsidRDefault="005F6964">
      <w:pPr>
        <w:widowControl/>
        <w:autoSpaceDE/>
        <w:autoSpaceDN/>
        <w:jc w:val="both"/>
        <w:rPr>
          <w:b/>
        </w:rPr>
      </w:pPr>
    </w:p>
    <w:p w:rsidR="005F6964" w:rsidRDefault="005F6964">
      <w:pPr>
        <w:widowControl/>
        <w:autoSpaceDE/>
        <w:autoSpaceDN/>
        <w:jc w:val="both"/>
        <w:rPr>
          <w:b/>
        </w:rPr>
      </w:pPr>
    </w:p>
    <w:p w:rsidR="005F6964" w:rsidRDefault="005F6964">
      <w:pPr>
        <w:widowControl/>
        <w:autoSpaceDE/>
        <w:autoSpaceDN/>
        <w:jc w:val="both"/>
        <w:rPr>
          <w:b/>
        </w:rPr>
      </w:pPr>
    </w:p>
    <w:p w:rsidR="005F6964" w:rsidRDefault="005F6964">
      <w:pPr>
        <w:widowControl/>
        <w:autoSpaceDE/>
        <w:autoSpaceDN/>
        <w:jc w:val="both"/>
        <w:rPr>
          <w:b/>
        </w:rPr>
      </w:pPr>
    </w:p>
    <w:p w:rsidR="005F6964" w:rsidRDefault="00582FCD">
      <w:pPr>
        <w:widowControl/>
        <w:autoSpaceDE/>
        <w:autoSpaceDN/>
        <w:rPr>
          <w:b/>
        </w:rPr>
      </w:pPr>
      <w:r>
        <w:rPr>
          <w:b/>
        </w:rPr>
        <w:br w:type="page"/>
      </w:r>
    </w:p>
    <w:tbl>
      <w:tblPr>
        <w:tblW w:w="9800" w:type="dxa"/>
        <w:tblLook w:val="04A0" w:firstRow="1" w:lastRow="0" w:firstColumn="1" w:lastColumn="0" w:noHBand="0" w:noVBand="1"/>
      </w:tblPr>
      <w:tblGrid>
        <w:gridCol w:w="1277"/>
        <w:gridCol w:w="391"/>
        <w:gridCol w:w="1304"/>
        <w:gridCol w:w="4871"/>
        <w:gridCol w:w="624"/>
        <w:gridCol w:w="96"/>
        <w:gridCol w:w="630"/>
        <w:gridCol w:w="607"/>
      </w:tblGrid>
      <w:tr w:rsidR="005F6964">
        <w:trPr>
          <w:trHeight w:val="492"/>
        </w:trPr>
        <w:tc>
          <w:tcPr>
            <w:tcW w:w="1668" w:type="dxa"/>
            <w:gridSpan w:val="2"/>
            <w:shd w:val="clear" w:color="auto" w:fill="auto"/>
          </w:tcPr>
          <w:p w:rsidR="005F6964" w:rsidRDefault="00FA3C1E">
            <w:pPr>
              <w:spacing w:before="160" w:after="160"/>
              <w:rPr>
                <w:b/>
                <w:color w:val="FF0000"/>
                <w:sz w:val="24"/>
                <w:szCs w:val="24"/>
              </w:rPr>
            </w:pPr>
            <w:r>
              <w:rPr>
                <w:rFonts w:eastAsia="SimSun" w:hint="eastAsia"/>
                <w:b/>
                <w:color w:val="FF0000"/>
                <w:sz w:val="24"/>
                <w:szCs w:val="24"/>
                <w:lang w:eastAsia="zh-CN"/>
              </w:rPr>
              <w:lastRenderedPageBreak/>
              <w:t>4.5</w:t>
            </w:r>
            <w:r>
              <w:rPr>
                <w:rFonts w:eastAsia="SimSun"/>
                <w:b/>
                <w:color w:val="FF0000"/>
                <w:sz w:val="24"/>
                <w:szCs w:val="24"/>
                <w:lang w:eastAsia="zh-CN"/>
              </w:rPr>
              <w:t xml:space="preserve"> </w:t>
            </w:r>
            <w:r>
              <w:rPr>
                <w:rFonts w:eastAsia="SimSun"/>
                <w:b/>
                <w:bCs/>
                <w:color w:val="FF0000"/>
                <w:spacing w:val="-3"/>
                <w:szCs w:val="24"/>
                <w:lang w:eastAsia="zh-CN"/>
              </w:rPr>
              <w:t>EAT-311</w:t>
            </w:r>
          </w:p>
        </w:tc>
        <w:tc>
          <w:tcPr>
            <w:tcW w:w="6175" w:type="dxa"/>
            <w:gridSpan w:val="2"/>
            <w:shd w:val="clear" w:color="auto" w:fill="auto"/>
          </w:tcPr>
          <w:p w:rsidR="005F6964" w:rsidRDefault="00582FCD">
            <w:pPr>
              <w:spacing w:before="160" w:after="160"/>
              <w:jc w:val="center"/>
              <w:rPr>
                <w:b/>
                <w:color w:val="FF0000"/>
                <w:sz w:val="24"/>
                <w:szCs w:val="24"/>
              </w:rPr>
            </w:pPr>
            <w:r>
              <w:rPr>
                <w:b/>
                <w:color w:val="FF0000"/>
                <w:sz w:val="24"/>
                <w:szCs w:val="24"/>
              </w:rPr>
              <w:t>Electrical Chinese</w:t>
            </w:r>
          </w:p>
        </w:tc>
        <w:tc>
          <w:tcPr>
            <w:tcW w:w="1957" w:type="dxa"/>
            <w:gridSpan w:val="4"/>
            <w:shd w:val="clear" w:color="auto" w:fill="auto"/>
          </w:tcPr>
          <w:p w:rsidR="005F6964" w:rsidRDefault="005F6964">
            <w:pPr>
              <w:pStyle w:val="Heading2"/>
              <w:spacing w:line="240" w:lineRule="auto"/>
              <w:rPr>
                <w:b w:val="0"/>
                <w:color w:val="FF0000"/>
                <w:sz w:val="24"/>
                <w:szCs w:val="24"/>
              </w:rPr>
            </w:pPr>
          </w:p>
        </w:tc>
      </w:tr>
      <w:tr w:rsidR="005F6964">
        <w:trPr>
          <w:trHeight w:val="304"/>
        </w:trPr>
        <w:tc>
          <w:tcPr>
            <w:tcW w:w="2972" w:type="dxa"/>
            <w:gridSpan w:val="3"/>
          </w:tcPr>
          <w:p w:rsidR="005F6964" w:rsidRDefault="00582FCD">
            <w:pPr>
              <w:pStyle w:val="Heading2"/>
              <w:spacing w:line="240" w:lineRule="auto"/>
              <w:ind w:left="0"/>
              <w:rPr>
                <w:sz w:val="24"/>
                <w:szCs w:val="24"/>
              </w:rPr>
            </w:pPr>
            <w:r>
              <w:rPr>
                <w:rFonts w:eastAsiaTheme="minorEastAsia" w:cstheme="minorBidi"/>
                <w:kern w:val="2"/>
                <w:sz w:val="24"/>
                <w:szCs w:val="24"/>
                <w:lang w:eastAsia="zh-CN" w:bidi="ar-SA"/>
              </w:rPr>
              <w:t>Total contact hours:</w:t>
            </w:r>
          </w:p>
        </w:tc>
        <w:tc>
          <w:tcPr>
            <w:tcW w:w="4871" w:type="dxa"/>
          </w:tcPr>
          <w:p w:rsidR="005F6964" w:rsidRDefault="00582FCD">
            <w:pPr>
              <w:rPr>
                <w:b/>
                <w:sz w:val="24"/>
                <w:szCs w:val="24"/>
              </w:rPr>
            </w:pPr>
            <w:r>
              <w:rPr>
                <w:b/>
                <w:sz w:val="24"/>
                <w:szCs w:val="24"/>
              </w:rPr>
              <w:t>32</w:t>
            </w:r>
          </w:p>
        </w:tc>
        <w:tc>
          <w:tcPr>
            <w:tcW w:w="720" w:type="dxa"/>
            <w:gridSpan w:val="2"/>
            <w:vAlign w:val="center"/>
          </w:tcPr>
          <w:p w:rsidR="005F6964" w:rsidRDefault="00582FCD">
            <w:pPr>
              <w:jc w:val="center"/>
              <w:rPr>
                <w:b/>
                <w:smallCaps/>
                <w:spacing w:val="5"/>
                <w:sz w:val="24"/>
                <w:szCs w:val="24"/>
              </w:rPr>
            </w:pPr>
            <w:r>
              <w:rPr>
                <w:b/>
                <w:smallCaps/>
                <w:spacing w:val="5"/>
                <w:sz w:val="24"/>
                <w:szCs w:val="24"/>
              </w:rPr>
              <w:t>T</w:t>
            </w:r>
          </w:p>
        </w:tc>
        <w:tc>
          <w:tcPr>
            <w:tcW w:w="630" w:type="dxa"/>
            <w:vAlign w:val="center"/>
          </w:tcPr>
          <w:p w:rsidR="005F6964" w:rsidRDefault="00582FCD">
            <w:pPr>
              <w:jc w:val="center"/>
              <w:rPr>
                <w:b/>
                <w:smallCaps/>
                <w:spacing w:val="5"/>
                <w:sz w:val="24"/>
                <w:szCs w:val="24"/>
              </w:rPr>
            </w:pPr>
            <w:r>
              <w:rPr>
                <w:b/>
                <w:smallCaps/>
                <w:spacing w:val="5"/>
                <w:sz w:val="24"/>
                <w:szCs w:val="24"/>
              </w:rPr>
              <w:t>P</w:t>
            </w:r>
          </w:p>
        </w:tc>
        <w:tc>
          <w:tcPr>
            <w:tcW w:w="607" w:type="dxa"/>
            <w:vAlign w:val="center"/>
          </w:tcPr>
          <w:p w:rsidR="005F6964" w:rsidRDefault="00582FCD">
            <w:pPr>
              <w:jc w:val="center"/>
              <w:rPr>
                <w:b/>
                <w:smallCaps/>
                <w:spacing w:val="5"/>
                <w:sz w:val="24"/>
                <w:szCs w:val="24"/>
              </w:rPr>
            </w:pPr>
            <w:r>
              <w:rPr>
                <w:b/>
                <w:smallCaps/>
                <w:spacing w:val="5"/>
                <w:sz w:val="24"/>
                <w:szCs w:val="24"/>
              </w:rPr>
              <w:t>C</w:t>
            </w:r>
          </w:p>
        </w:tc>
      </w:tr>
      <w:tr w:rsidR="005F6964">
        <w:trPr>
          <w:trHeight w:val="299"/>
        </w:trPr>
        <w:tc>
          <w:tcPr>
            <w:tcW w:w="2972" w:type="dxa"/>
            <w:gridSpan w:val="3"/>
          </w:tcPr>
          <w:p w:rsidR="005F6964" w:rsidRDefault="00582FCD">
            <w:pPr>
              <w:rPr>
                <w:b/>
                <w:sz w:val="24"/>
                <w:szCs w:val="24"/>
              </w:rPr>
            </w:pPr>
            <w:r>
              <w:rPr>
                <w:sz w:val="24"/>
                <w:szCs w:val="24"/>
              </w:rPr>
              <w:t>Theory:</w:t>
            </w:r>
          </w:p>
        </w:tc>
        <w:tc>
          <w:tcPr>
            <w:tcW w:w="4871" w:type="dxa"/>
          </w:tcPr>
          <w:p w:rsidR="005F6964" w:rsidRDefault="00582FCD">
            <w:pPr>
              <w:rPr>
                <w:sz w:val="24"/>
                <w:szCs w:val="24"/>
              </w:rPr>
            </w:pPr>
            <w:r>
              <w:rPr>
                <w:sz w:val="24"/>
                <w:szCs w:val="24"/>
              </w:rPr>
              <w:t>32</w:t>
            </w:r>
          </w:p>
        </w:tc>
        <w:tc>
          <w:tcPr>
            <w:tcW w:w="720" w:type="dxa"/>
            <w:gridSpan w:val="2"/>
            <w:vMerge w:val="restart"/>
            <w:vAlign w:val="center"/>
          </w:tcPr>
          <w:p w:rsidR="005F6964" w:rsidRDefault="00582FCD">
            <w:pPr>
              <w:jc w:val="center"/>
              <w:rPr>
                <w:rFonts w:eastAsiaTheme="minorEastAsia"/>
                <w:b/>
                <w:sz w:val="24"/>
                <w:szCs w:val="24"/>
                <w:lang w:eastAsia="zh-CN"/>
              </w:rPr>
            </w:pPr>
            <w:r>
              <w:rPr>
                <w:rFonts w:eastAsiaTheme="minorEastAsia" w:hint="eastAsia"/>
                <w:b/>
                <w:sz w:val="24"/>
                <w:szCs w:val="24"/>
                <w:lang w:eastAsia="zh-CN"/>
              </w:rPr>
              <w:t>1</w:t>
            </w:r>
          </w:p>
        </w:tc>
        <w:tc>
          <w:tcPr>
            <w:tcW w:w="630" w:type="dxa"/>
            <w:vMerge w:val="restart"/>
            <w:vAlign w:val="center"/>
          </w:tcPr>
          <w:p w:rsidR="005F6964" w:rsidRDefault="00582FCD">
            <w:pPr>
              <w:jc w:val="center"/>
              <w:rPr>
                <w:b/>
                <w:sz w:val="24"/>
                <w:szCs w:val="24"/>
              </w:rPr>
            </w:pPr>
            <w:r>
              <w:rPr>
                <w:b/>
                <w:sz w:val="24"/>
                <w:szCs w:val="24"/>
              </w:rPr>
              <w:t>0</w:t>
            </w:r>
          </w:p>
        </w:tc>
        <w:tc>
          <w:tcPr>
            <w:tcW w:w="607" w:type="dxa"/>
            <w:vMerge w:val="restart"/>
            <w:vAlign w:val="center"/>
          </w:tcPr>
          <w:p w:rsidR="005F6964" w:rsidRDefault="00582FCD">
            <w:pPr>
              <w:jc w:val="center"/>
              <w:rPr>
                <w:rFonts w:eastAsiaTheme="minorEastAsia"/>
                <w:b/>
                <w:sz w:val="24"/>
                <w:szCs w:val="24"/>
                <w:lang w:eastAsia="zh-CN"/>
              </w:rPr>
            </w:pPr>
            <w:r>
              <w:rPr>
                <w:rFonts w:eastAsiaTheme="minorEastAsia" w:hint="eastAsia"/>
                <w:b/>
                <w:sz w:val="24"/>
                <w:szCs w:val="24"/>
                <w:lang w:eastAsia="zh-CN"/>
              </w:rPr>
              <w:t>1</w:t>
            </w:r>
          </w:p>
        </w:tc>
      </w:tr>
      <w:tr w:rsidR="005F6964">
        <w:trPr>
          <w:trHeight w:val="74"/>
        </w:trPr>
        <w:tc>
          <w:tcPr>
            <w:tcW w:w="2972" w:type="dxa"/>
            <w:gridSpan w:val="3"/>
          </w:tcPr>
          <w:p w:rsidR="005F6964" w:rsidRDefault="00582FCD">
            <w:pPr>
              <w:rPr>
                <w:sz w:val="24"/>
                <w:szCs w:val="24"/>
              </w:rPr>
            </w:pPr>
            <w:r>
              <w:rPr>
                <w:sz w:val="24"/>
                <w:szCs w:val="24"/>
              </w:rPr>
              <w:t>Practice:</w:t>
            </w:r>
          </w:p>
        </w:tc>
        <w:tc>
          <w:tcPr>
            <w:tcW w:w="4871" w:type="dxa"/>
          </w:tcPr>
          <w:p w:rsidR="005F6964" w:rsidRDefault="00582FCD">
            <w:pPr>
              <w:rPr>
                <w:rFonts w:eastAsia="DengXian"/>
                <w:sz w:val="24"/>
                <w:szCs w:val="24"/>
                <w:highlight w:val="yellow"/>
              </w:rPr>
            </w:pPr>
            <w:r>
              <w:rPr>
                <w:sz w:val="24"/>
                <w:szCs w:val="24"/>
              </w:rPr>
              <w:t>0</w:t>
            </w:r>
          </w:p>
        </w:tc>
        <w:tc>
          <w:tcPr>
            <w:tcW w:w="720" w:type="dxa"/>
            <w:gridSpan w:val="2"/>
            <w:vMerge/>
          </w:tcPr>
          <w:p w:rsidR="005F6964" w:rsidRDefault="005F6964">
            <w:pPr>
              <w:jc w:val="center"/>
              <w:rPr>
                <w:b/>
                <w:sz w:val="24"/>
                <w:szCs w:val="24"/>
              </w:rPr>
            </w:pPr>
          </w:p>
        </w:tc>
        <w:tc>
          <w:tcPr>
            <w:tcW w:w="630" w:type="dxa"/>
            <w:vMerge/>
          </w:tcPr>
          <w:p w:rsidR="005F6964" w:rsidRDefault="005F6964">
            <w:pPr>
              <w:jc w:val="center"/>
              <w:rPr>
                <w:b/>
                <w:sz w:val="24"/>
                <w:szCs w:val="24"/>
              </w:rPr>
            </w:pPr>
          </w:p>
        </w:tc>
        <w:tc>
          <w:tcPr>
            <w:tcW w:w="607" w:type="dxa"/>
            <w:vMerge/>
          </w:tcPr>
          <w:p w:rsidR="005F6964" w:rsidRDefault="005F6964">
            <w:pPr>
              <w:jc w:val="center"/>
              <w:rPr>
                <w:b/>
                <w:sz w:val="24"/>
                <w:szCs w:val="24"/>
              </w:rPr>
            </w:pPr>
          </w:p>
        </w:tc>
      </w:tr>
      <w:tr w:rsidR="005F6964">
        <w:trPr>
          <w:trHeight w:val="1556"/>
        </w:trPr>
        <w:tc>
          <w:tcPr>
            <w:tcW w:w="1277" w:type="dxa"/>
          </w:tcPr>
          <w:p w:rsidR="005F6964" w:rsidRDefault="00582FCD">
            <w:pPr>
              <w:jc w:val="both"/>
              <w:rPr>
                <w:sz w:val="24"/>
                <w:szCs w:val="24"/>
              </w:rPr>
            </w:pPr>
            <w:r>
              <w:rPr>
                <w:rFonts w:hint="eastAsia"/>
                <w:b/>
                <w:smallCaps/>
                <w:spacing w:val="5"/>
                <w:sz w:val="24"/>
                <w:szCs w:val="24"/>
              </w:rPr>
              <w:t>AIMS</w:t>
            </w:r>
            <w:r>
              <w:rPr>
                <w:b/>
                <w:smallCaps/>
                <w:spacing w:val="5"/>
                <w:sz w:val="24"/>
                <w:szCs w:val="24"/>
              </w:rPr>
              <w:t>:</w:t>
            </w:r>
          </w:p>
        </w:tc>
        <w:tc>
          <w:tcPr>
            <w:tcW w:w="8523" w:type="dxa"/>
            <w:gridSpan w:val="7"/>
          </w:tcPr>
          <w:p w:rsidR="005F6964" w:rsidRDefault="00582FCD">
            <w:pPr>
              <w:jc w:val="both"/>
              <w:rPr>
                <w:spacing w:val="-3"/>
                <w:sz w:val="24"/>
                <w:szCs w:val="24"/>
              </w:rPr>
            </w:pPr>
            <w:r>
              <w:rPr>
                <w:spacing w:val="-3"/>
                <w:sz w:val="24"/>
                <w:szCs w:val="24"/>
              </w:rPr>
              <w:t>This course focuses on the practical application of Chinese in professional scenes,</w:t>
            </w:r>
            <w:r>
              <w:t xml:space="preserve"> </w:t>
            </w:r>
            <w:r>
              <w:rPr>
                <w:spacing w:val="-3"/>
                <w:sz w:val="24"/>
                <w:szCs w:val="24"/>
              </w:rPr>
              <w:t>and selects the actual work materials from electrical safety, common electrical tools, instruments and meters, low-voltage electrical control system, power supply and distribution system, PLC control system and industrial robots, so as to create a real context, so that students can master the Chinese vocabulary and norms of electrical work, and be able to communicate in technical language.</w:t>
            </w:r>
          </w:p>
        </w:tc>
      </w:tr>
      <w:tr w:rsidR="005F6964">
        <w:trPr>
          <w:trHeight w:val="468"/>
        </w:trPr>
        <w:tc>
          <w:tcPr>
            <w:tcW w:w="8467" w:type="dxa"/>
            <w:gridSpan w:val="5"/>
            <w:shd w:val="clear" w:color="auto" w:fill="E5DFEC"/>
          </w:tcPr>
          <w:p w:rsidR="005F6964" w:rsidRDefault="00582FCD">
            <w:pPr>
              <w:pStyle w:val="Heading2"/>
              <w:spacing w:before="160" w:after="160" w:line="240" w:lineRule="auto"/>
              <w:ind w:left="0"/>
              <w:rPr>
                <w:rFonts w:eastAsiaTheme="minorEastAsia"/>
                <w:b w:val="0"/>
                <w:sz w:val="24"/>
                <w:szCs w:val="24"/>
                <w:lang w:eastAsia="zh-CN"/>
              </w:rPr>
            </w:pPr>
            <w:r>
              <w:rPr>
                <w:rFonts w:eastAsiaTheme="minorEastAsia" w:cstheme="minorBidi"/>
                <w:kern w:val="2"/>
                <w:sz w:val="24"/>
                <w:szCs w:val="24"/>
                <w:lang w:eastAsia="zh-CN" w:bidi="ar-SA"/>
              </w:rPr>
              <w:t>Course Contents</w:t>
            </w:r>
          </w:p>
        </w:tc>
        <w:tc>
          <w:tcPr>
            <w:tcW w:w="1333" w:type="dxa"/>
            <w:gridSpan w:val="3"/>
            <w:shd w:val="clear" w:color="auto" w:fill="E5DFEC"/>
          </w:tcPr>
          <w:p w:rsidR="005F6964" w:rsidRDefault="00582FCD">
            <w:pPr>
              <w:spacing w:before="160" w:after="160"/>
              <w:jc w:val="center"/>
              <w:rPr>
                <w:sz w:val="24"/>
                <w:szCs w:val="24"/>
              </w:rPr>
            </w:pPr>
            <w:r>
              <w:rPr>
                <w:b/>
                <w:sz w:val="24"/>
                <w:szCs w:val="24"/>
              </w:rPr>
              <w:t>Hours</w:t>
            </w:r>
          </w:p>
        </w:tc>
      </w:tr>
      <w:tr w:rsidR="005F6964">
        <w:trPr>
          <w:trHeight w:val="2169"/>
        </w:trPr>
        <w:tc>
          <w:tcPr>
            <w:tcW w:w="8467" w:type="dxa"/>
            <w:gridSpan w:val="5"/>
          </w:tcPr>
          <w:p w:rsidR="005F6964" w:rsidRDefault="00582FCD" w:rsidP="00617A6F">
            <w:pPr>
              <w:pStyle w:val="ListParagraph"/>
              <w:widowControl/>
              <w:numPr>
                <w:ilvl w:val="0"/>
                <w:numId w:val="78"/>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b/>
                <w:bCs/>
                <w:spacing w:val="-3"/>
                <w:sz w:val="24"/>
                <w:szCs w:val="24"/>
              </w:rPr>
              <w:t>Common Expressions for Electrical safety</w:t>
            </w:r>
            <w:r>
              <w:rPr>
                <w:rFonts w:hint="eastAsia"/>
                <w:b/>
                <w:bCs/>
                <w:spacing w:val="-3"/>
                <w:sz w:val="24"/>
                <w:szCs w:val="24"/>
              </w:rPr>
              <w:t xml:space="preserve"> </w:t>
            </w:r>
          </w:p>
          <w:p w:rsidR="005F6964" w:rsidRDefault="00582FCD" w:rsidP="00617A6F">
            <w:pPr>
              <w:pStyle w:val="ListParagraph"/>
              <w:widowControl/>
              <w:numPr>
                <w:ilvl w:val="1"/>
                <w:numId w:val="78"/>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rPr>
              <w:t>Necessary Words for Safety Protection</w:t>
            </w:r>
          </w:p>
          <w:p w:rsidR="005F6964" w:rsidRDefault="00582FCD" w:rsidP="00617A6F">
            <w:pPr>
              <w:pStyle w:val="ListParagraph"/>
              <w:widowControl/>
              <w:numPr>
                <w:ilvl w:val="1"/>
                <w:numId w:val="78"/>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lang w:eastAsia="zh-CN"/>
              </w:rPr>
              <w:t>Identification of Safety Signs</w:t>
            </w:r>
          </w:p>
          <w:p w:rsidR="005F6964" w:rsidRDefault="00582FCD" w:rsidP="00617A6F">
            <w:pPr>
              <w:pStyle w:val="ListParagraph"/>
              <w:widowControl/>
              <w:numPr>
                <w:ilvl w:val="1"/>
                <w:numId w:val="78"/>
              </w:numPr>
              <w:autoSpaceDE/>
              <w:autoSpaceDN/>
              <w:spacing w:before="0"/>
              <w:contextualSpacing/>
              <w:jc w:val="both"/>
              <w:rPr>
                <w:spacing w:val="-3"/>
                <w:sz w:val="24"/>
                <w:szCs w:val="24"/>
              </w:rPr>
            </w:pPr>
            <w:r>
              <w:rPr>
                <w:rFonts w:eastAsia="SimSun"/>
                <w:kern w:val="2"/>
                <w:sz w:val="24"/>
                <w:szCs w:val="24"/>
              </w:rPr>
              <w:t>Electrical Safety Regulations</w:t>
            </w:r>
          </w:p>
          <w:p w:rsidR="005F6964" w:rsidRDefault="00582FCD" w:rsidP="00617A6F">
            <w:pPr>
              <w:pStyle w:val="ListParagraph"/>
              <w:widowControl/>
              <w:numPr>
                <w:ilvl w:val="1"/>
                <w:numId w:val="78"/>
              </w:numPr>
              <w:autoSpaceDE/>
              <w:autoSpaceDN/>
              <w:spacing w:before="0"/>
              <w:contextualSpacing/>
              <w:jc w:val="both"/>
              <w:rPr>
                <w:spacing w:val="-3"/>
                <w:sz w:val="24"/>
                <w:szCs w:val="24"/>
              </w:rPr>
            </w:pPr>
            <w:r>
              <w:rPr>
                <w:rFonts w:eastAsia="SimSun"/>
                <w:sz w:val="24"/>
                <w:szCs w:val="24"/>
              </w:rPr>
              <w:t>Reading Literature</w:t>
            </w:r>
          </w:p>
          <w:p w:rsidR="005F6964" w:rsidRDefault="00582FCD" w:rsidP="00617A6F">
            <w:pPr>
              <w:pStyle w:val="ListParagraph"/>
              <w:widowControl/>
              <w:numPr>
                <w:ilvl w:val="1"/>
                <w:numId w:val="78"/>
              </w:numPr>
              <w:autoSpaceDE/>
              <w:autoSpaceDN/>
              <w:spacing w:before="0"/>
              <w:contextualSpacing/>
              <w:jc w:val="both"/>
              <w:rPr>
                <w:spacing w:val="-3"/>
                <w:sz w:val="24"/>
                <w:szCs w:val="24"/>
              </w:rPr>
            </w:pPr>
            <w:r>
              <w:rPr>
                <w:spacing w:val="-3"/>
                <w:sz w:val="24"/>
                <w:szCs w:val="24"/>
              </w:rPr>
              <w:t>Dialogues for Safety</w:t>
            </w:r>
          </w:p>
        </w:tc>
        <w:tc>
          <w:tcPr>
            <w:tcW w:w="1333" w:type="dxa"/>
            <w:gridSpan w:val="3"/>
          </w:tcPr>
          <w:p w:rsidR="005F6964" w:rsidRDefault="00582FCD">
            <w:pPr>
              <w:jc w:val="center"/>
              <w:rPr>
                <w:sz w:val="24"/>
                <w:szCs w:val="24"/>
              </w:rPr>
            </w:pPr>
            <w:r>
              <w:rPr>
                <w:sz w:val="24"/>
                <w:szCs w:val="24"/>
              </w:rPr>
              <w:t>5</w:t>
            </w:r>
          </w:p>
        </w:tc>
      </w:tr>
      <w:tr w:rsidR="005F6964">
        <w:trPr>
          <w:trHeight w:val="128"/>
        </w:trPr>
        <w:tc>
          <w:tcPr>
            <w:tcW w:w="8467" w:type="dxa"/>
            <w:gridSpan w:val="5"/>
          </w:tcPr>
          <w:p w:rsidR="005F6964" w:rsidRDefault="00582FCD" w:rsidP="00617A6F">
            <w:pPr>
              <w:pStyle w:val="ListParagraph"/>
              <w:widowControl/>
              <w:numPr>
                <w:ilvl w:val="0"/>
                <w:numId w:val="78"/>
              </w:numPr>
              <w:tabs>
                <w:tab w:val="left" w:pos="0"/>
                <w:tab w:val="left" w:pos="720"/>
              </w:tabs>
              <w:suppressAutoHyphens/>
              <w:autoSpaceDE/>
              <w:autoSpaceDN/>
              <w:spacing w:before="0"/>
              <w:contextualSpacing/>
              <w:jc w:val="both"/>
              <w:rPr>
                <w:spacing w:val="-3"/>
                <w:sz w:val="24"/>
                <w:szCs w:val="24"/>
              </w:rPr>
            </w:pPr>
            <w:r>
              <w:rPr>
                <w:b/>
                <w:bCs/>
                <w:spacing w:val="-3"/>
                <w:sz w:val="24"/>
                <w:szCs w:val="24"/>
              </w:rPr>
              <w:t xml:space="preserve">Common Expressions for Common Electrical Tools &amp; Accessories  </w:t>
            </w:r>
          </w:p>
          <w:p w:rsidR="005F6964" w:rsidRDefault="00582FCD" w:rsidP="00617A6F">
            <w:pPr>
              <w:pStyle w:val="ListParagraph"/>
              <w:widowControl/>
              <w:numPr>
                <w:ilvl w:val="1"/>
                <w:numId w:val="78"/>
              </w:numPr>
              <w:autoSpaceDE/>
              <w:autoSpaceDN/>
              <w:spacing w:before="0" w:after="200" w:line="276" w:lineRule="auto"/>
              <w:contextualSpacing/>
              <w:jc w:val="both"/>
              <w:rPr>
                <w:rFonts w:eastAsia="SimSun"/>
                <w:sz w:val="24"/>
                <w:szCs w:val="24"/>
              </w:rPr>
            </w:pPr>
            <w:r>
              <w:rPr>
                <w:rFonts w:eastAsia="SimSun"/>
                <w:spacing w:val="-3"/>
                <w:sz w:val="24"/>
                <w:szCs w:val="24"/>
                <w:lang w:eastAsia="zh-CN"/>
              </w:rPr>
              <w:t>Necessary Words for Common Electrical Tools &amp; Accessories</w:t>
            </w:r>
          </w:p>
          <w:p w:rsidR="005F6964" w:rsidRDefault="00582FCD" w:rsidP="00617A6F">
            <w:pPr>
              <w:pStyle w:val="ListParagraph"/>
              <w:widowControl/>
              <w:numPr>
                <w:ilvl w:val="1"/>
                <w:numId w:val="78"/>
              </w:numPr>
              <w:autoSpaceDE/>
              <w:autoSpaceDN/>
              <w:spacing w:before="0"/>
              <w:contextualSpacing/>
              <w:jc w:val="both"/>
              <w:rPr>
                <w:rFonts w:eastAsia="SimSun"/>
                <w:spacing w:val="-3"/>
                <w:sz w:val="24"/>
                <w:szCs w:val="24"/>
                <w:lang w:eastAsia="zh-CN"/>
              </w:rPr>
            </w:pPr>
            <w:r>
              <w:rPr>
                <w:rFonts w:eastAsia="SimSun"/>
                <w:sz w:val="24"/>
                <w:szCs w:val="24"/>
              </w:rPr>
              <w:t>Common Phrases for Using Tools</w:t>
            </w:r>
          </w:p>
          <w:p w:rsidR="005F6964" w:rsidRDefault="00582FCD" w:rsidP="00617A6F">
            <w:pPr>
              <w:pStyle w:val="ListParagraph"/>
              <w:widowControl/>
              <w:numPr>
                <w:ilvl w:val="1"/>
                <w:numId w:val="78"/>
              </w:numPr>
              <w:autoSpaceDE/>
              <w:autoSpaceDN/>
              <w:spacing w:before="0"/>
              <w:contextualSpacing/>
              <w:jc w:val="both"/>
              <w:rPr>
                <w:rFonts w:eastAsia="SimSun"/>
                <w:spacing w:val="-3"/>
                <w:sz w:val="24"/>
                <w:szCs w:val="24"/>
                <w:lang w:eastAsia="zh-CN"/>
              </w:rPr>
            </w:pPr>
            <w:r>
              <w:rPr>
                <w:rFonts w:eastAsia="SimSun"/>
                <w:sz w:val="24"/>
                <w:szCs w:val="24"/>
              </w:rPr>
              <w:t xml:space="preserve">Operation Standards of Safekeeping and Using of the Electrical Tools </w:t>
            </w:r>
          </w:p>
          <w:p w:rsidR="005F6964" w:rsidRDefault="00582FCD" w:rsidP="00617A6F">
            <w:pPr>
              <w:pStyle w:val="ListParagraph"/>
              <w:widowControl/>
              <w:numPr>
                <w:ilvl w:val="1"/>
                <w:numId w:val="78"/>
              </w:numPr>
              <w:autoSpaceDE/>
              <w:autoSpaceDN/>
              <w:spacing w:before="0"/>
              <w:contextualSpacing/>
              <w:jc w:val="both"/>
              <w:rPr>
                <w:rFonts w:eastAsia="SimSun"/>
                <w:spacing w:val="-3"/>
                <w:sz w:val="24"/>
                <w:szCs w:val="24"/>
                <w:lang w:eastAsia="zh-CN"/>
              </w:rPr>
            </w:pPr>
            <w:r>
              <w:rPr>
                <w:rFonts w:eastAsia="SimSun"/>
                <w:sz w:val="24"/>
                <w:szCs w:val="24"/>
              </w:rPr>
              <w:t xml:space="preserve">Reading Literature </w:t>
            </w:r>
          </w:p>
          <w:p w:rsidR="005F6964" w:rsidRDefault="00582FCD" w:rsidP="00617A6F">
            <w:pPr>
              <w:pStyle w:val="ListParagraph"/>
              <w:widowControl/>
              <w:numPr>
                <w:ilvl w:val="1"/>
                <w:numId w:val="78"/>
              </w:numPr>
              <w:autoSpaceDE/>
              <w:autoSpaceDN/>
              <w:spacing w:before="0" w:after="200"/>
              <w:ind w:left="357" w:hanging="357"/>
              <w:contextualSpacing/>
              <w:jc w:val="both"/>
              <w:rPr>
                <w:rFonts w:eastAsia="SimSun"/>
                <w:spacing w:val="-3"/>
                <w:sz w:val="24"/>
                <w:szCs w:val="24"/>
                <w:lang w:eastAsia="zh-CN"/>
              </w:rPr>
            </w:pPr>
            <w:r>
              <w:rPr>
                <w:rFonts w:eastAsia="SimSun"/>
                <w:sz w:val="24"/>
                <w:szCs w:val="24"/>
              </w:rPr>
              <w:t>Common Dialogues for Using tools</w:t>
            </w:r>
          </w:p>
        </w:tc>
        <w:tc>
          <w:tcPr>
            <w:tcW w:w="1333" w:type="dxa"/>
            <w:gridSpan w:val="3"/>
          </w:tcPr>
          <w:p w:rsidR="005F6964" w:rsidRDefault="00582FCD">
            <w:pPr>
              <w:jc w:val="center"/>
              <w:rPr>
                <w:sz w:val="24"/>
                <w:szCs w:val="24"/>
              </w:rPr>
            </w:pPr>
            <w:r>
              <w:rPr>
                <w:sz w:val="24"/>
                <w:szCs w:val="24"/>
              </w:rPr>
              <w:t>5</w:t>
            </w:r>
          </w:p>
        </w:tc>
      </w:tr>
      <w:tr w:rsidR="005F6964">
        <w:trPr>
          <w:trHeight w:val="128"/>
        </w:trPr>
        <w:tc>
          <w:tcPr>
            <w:tcW w:w="8467" w:type="dxa"/>
            <w:gridSpan w:val="5"/>
          </w:tcPr>
          <w:p w:rsidR="005F6964" w:rsidRDefault="00582FCD" w:rsidP="00617A6F">
            <w:pPr>
              <w:pStyle w:val="ListParagraph"/>
              <w:widowControl/>
              <w:numPr>
                <w:ilvl w:val="0"/>
                <w:numId w:val="78"/>
              </w:numPr>
              <w:tabs>
                <w:tab w:val="left" w:pos="720"/>
                <w:tab w:val="right" w:pos="9360"/>
              </w:tabs>
              <w:suppressAutoHyphens/>
              <w:autoSpaceDE/>
              <w:autoSpaceDN/>
              <w:spacing w:before="0"/>
              <w:contextualSpacing/>
              <w:jc w:val="both"/>
              <w:rPr>
                <w:b/>
                <w:bCs/>
                <w:spacing w:val="-3"/>
                <w:sz w:val="24"/>
                <w:szCs w:val="24"/>
              </w:rPr>
            </w:pPr>
            <w:r>
              <w:rPr>
                <w:b/>
                <w:bCs/>
                <w:spacing w:val="-3"/>
                <w:sz w:val="24"/>
                <w:szCs w:val="24"/>
              </w:rPr>
              <w:t>Common Expressions for Instruments</w:t>
            </w:r>
            <w:r>
              <w:rPr>
                <w:rFonts w:hint="eastAsia"/>
                <w:b/>
                <w:bCs/>
                <w:spacing w:val="-3"/>
                <w:sz w:val="24"/>
                <w:szCs w:val="24"/>
              </w:rPr>
              <w:t xml:space="preserve"> </w:t>
            </w:r>
          </w:p>
          <w:p w:rsidR="005F6964" w:rsidRDefault="00582FCD" w:rsidP="00617A6F">
            <w:pPr>
              <w:pStyle w:val="ListParagraph"/>
              <w:widowControl/>
              <w:numPr>
                <w:ilvl w:val="1"/>
                <w:numId w:val="78"/>
              </w:numPr>
              <w:autoSpaceDE/>
              <w:autoSpaceDN/>
              <w:spacing w:before="0"/>
              <w:contextualSpacing/>
              <w:jc w:val="both"/>
              <w:rPr>
                <w:rFonts w:eastAsia="SimSun"/>
                <w:spacing w:val="-3"/>
                <w:sz w:val="24"/>
                <w:szCs w:val="24"/>
                <w:lang w:eastAsia="zh-CN"/>
              </w:rPr>
            </w:pPr>
            <w:r>
              <w:rPr>
                <w:rFonts w:eastAsia="SimSun"/>
                <w:sz w:val="24"/>
                <w:szCs w:val="24"/>
              </w:rPr>
              <w:t xml:space="preserve">Necessary Words for Instruments </w:t>
            </w:r>
          </w:p>
          <w:p w:rsidR="005F6964" w:rsidRDefault="00582FCD" w:rsidP="00617A6F">
            <w:pPr>
              <w:pStyle w:val="ListParagraph"/>
              <w:widowControl/>
              <w:numPr>
                <w:ilvl w:val="1"/>
                <w:numId w:val="78"/>
              </w:numPr>
              <w:autoSpaceDE/>
              <w:autoSpaceDN/>
              <w:spacing w:before="0"/>
              <w:contextualSpacing/>
              <w:jc w:val="both"/>
              <w:rPr>
                <w:rFonts w:eastAsia="SimSun"/>
                <w:spacing w:val="-3"/>
                <w:sz w:val="24"/>
                <w:szCs w:val="24"/>
                <w:lang w:eastAsia="zh-CN"/>
              </w:rPr>
            </w:pPr>
            <w:r>
              <w:rPr>
                <w:rFonts w:eastAsia="SimSun"/>
                <w:sz w:val="24"/>
                <w:szCs w:val="24"/>
              </w:rPr>
              <w:t>Common Phrases for Instrument Operation</w:t>
            </w:r>
          </w:p>
          <w:p w:rsidR="005F6964" w:rsidRDefault="00582FCD" w:rsidP="00617A6F">
            <w:pPr>
              <w:pStyle w:val="ListParagraph"/>
              <w:widowControl/>
              <w:numPr>
                <w:ilvl w:val="1"/>
                <w:numId w:val="78"/>
              </w:numPr>
              <w:autoSpaceDE/>
              <w:autoSpaceDN/>
              <w:spacing w:before="0"/>
              <w:contextualSpacing/>
              <w:jc w:val="both"/>
              <w:rPr>
                <w:rFonts w:eastAsia="SimSun"/>
                <w:spacing w:val="-3"/>
                <w:sz w:val="24"/>
                <w:szCs w:val="24"/>
                <w:lang w:eastAsia="zh-CN"/>
              </w:rPr>
            </w:pPr>
            <w:r>
              <w:rPr>
                <w:rFonts w:eastAsia="SimSun"/>
                <w:spacing w:val="-3"/>
                <w:sz w:val="24"/>
                <w:szCs w:val="24"/>
                <w:lang w:eastAsia="zh-CN"/>
              </w:rPr>
              <w:t>Operation Specification for Instruments</w:t>
            </w:r>
          </w:p>
          <w:p w:rsidR="005F6964" w:rsidRDefault="00582FCD" w:rsidP="00617A6F">
            <w:pPr>
              <w:pStyle w:val="ListParagraph"/>
              <w:widowControl/>
              <w:numPr>
                <w:ilvl w:val="1"/>
                <w:numId w:val="78"/>
              </w:numPr>
              <w:autoSpaceDE/>
              <w:autoSpaceDN/>
              <w:spacing w:before="0"/>
              <w:contextualSpacing/>
              <w:jc w:val="both"/>
              <w:rPr>
                <w:rFonts w:eastAsia="SimSun"/>
                <w:spacing w:val="-3"/>
                <w:sz w:val="24"/>
                <w:szCs w:val="24"/>
                <w:lang w:eastAsia="zh-CN"/>
              </w:rPr>
            </w:pPr>
            <w:r>
              <w:rPr>
                <w:rFonts w:eastAsia="SimSun"/>
                <w:spacing w:val="-3"/>
                <w:sz w:val="24"/>
                <w:szCs w:val="24"/>
                <w:lang w:eastAsia="zh-CN"/>
              </w:rPr>
              <w:t>Reading Literature</w:t>
            </w:r>
          </w:p>
          <w:p w:rsidR="005F6964" w:rsidRDefault="00582FCD" w:rsidP="00617A6F">
            <w:pPr>
              <w:pStyle w:val="ListParagraph"/>
              <w:widowControl/>
              <w:numPr>
                <w:ilvl w:val="1"/>
                <w:numId w:val="78"/>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Common Dialogues for Instruments</w:t>
            </w:r>
          </w:p>
        </w:tc>
        <w:tc>
          <w:tcPr>
            <w:tcW w:w="1333" w:type="dxa"/>
            <w:gridSpan w:val="3"/>
          </w:tcPr>
          <w:p w:rsidR="005F6964" w:rsidRDefault="00582FCD">
            <w:pPr>
              <w:jc w:val="center"/>
              <w:rPr>
                <w:sz w:val="24"/>
                <w:szCs w:val="24"/>
              </w:rPr>
            </w:pPr>
            <w:r>
              <w:rPr>
                <w:sz w:val="24"/>
                <w:szCs w:val="24"/>
              </w:rPr>
              <w:t>5</w:t>
            </w:r>
          </w:p>
        </w:tc>
      </w:tr>
      <w:tr w:rsidR="005F6964">
        <w:trPr>
          <w:trHeight w:val="128"/>
        </w:trPr>
        <w:tc>
          <w:tcPr>
            <w:tcW w:w="8467" w:type="dxa"/>
            <w:gridSpan w:val="5"/>
          </w:tcPr>
          <w:p w:rsidR="005F6964" w:rsidRDefault="00582FCD" w:rsidP="00617A6F">
            <w:pPr>
              <w:pStyle w:val="ListParagraph"/>
              <w:widowControl/>
              <w:numPr>
                <w:ilvl w:val="0"/>
                <w:numId w:val="78"/>
              </w:numPr>
              <w:autoSpaceDE/>
              <w:autoSpaceDN/>
              <w:spacing w:before="0"/>
              <w:contextualSpacing/>
              <w:jc w:val="both"/>
              <w:rPr>
                <w:rFonts w:eastAsia="SimSun"/>
                <w:sz w:val="24"/>
                <w:szCs w:val="24"/>
              </w:rPr>
            </w:pPr>
            <w:r>
              <w:rPr>
                <w:b/>
                <w:bCs/>
                <w:spacing w:val="-3"/>
                <w:sz w:val="24"/>
                <w:szCs w:val="24"/>
              </w:rPr>
              <w:t>Common Expressions for Low-Voltage Electrical Control System</w:t>
            </w:r>
          </w:p>
          <w:p w:rsidR="005F6964" w:rsidRDefault="00582FCD" w:rsidP="00617A6F">
            <w:pPr>
              <w:pStyle w:val="ListParagraph"/>
              <w:widowControl/>
              <w:numPr>
                <w:ilvl w:val="1"/>
                <w:numId w:val="78"/>
              </w:numPr>
              <w:autoSpaceDE/>
              <w:autoSpaceDN/>
              <w:spacing w:before="0"/>
              <w:contextualSpacing/>
              <w:jc w:val="both"/>
              <w:rPr>
                <w:rFonts w:eastAsia="SimSun"/>
                <w:sz w:val="24"/>
                <w:szCs w:val="24"/>
              </w:rPr>
            </w:pPr>
            <w:r>
              <w:rPr>
                <w:rFonts w:eastAsia="SimSun"/>
                <w:sz w:val="24"/>
                <w:szCs w:val="24"/>
              </w:rPr>
              <w:t>Necessary Words for Low-Voltage Electrical Control System</w:t>
            </w:r>
            <w:r>
              <w:rPr>
                <w:rFonts w:eastAsia="SimSun" w:hint="eastAsia"/>
                <w:sz w:val="24"/>
                <w:szCs w:val="24"/>
              </w:rPr>
              <w:t xml:space="preserve"> </w:t>
            </w:r>
          </w:p>
          <w:p w:rsidR="005F6964" w:rsidRDefault="00582FCD" w:rsidP="00617A6F">
            <w:pPr>
              <w:pStyle w:val="ListParagraph"/>
              <w:widowControl/>
              <w:numPr>
                <w:ilvl w:val="1"/>
                <w:numId w:val="78"/>
              </w:numPr>
              <w:autoSpaceDE/>
              <w:autoSpaceDN/>
              <w:spacing w:before="0"/>
              <w:contextualSpacing/>
              <w:jc w:val="both"/>
              <w:rPr>
                <w:b/>
                <w:spacing w:val="-3"/>
                <w:sz w:val="24"/>
                <w:szCs w:val="24"/>
                <w:lang w:eastAsia="zh-CN"/>
              </w:rPr>
            </w:pPr>
            <w:r>
              <w:rPr>
                <w:rFonts w:eastAsia="SimSun"/>
                <w:sz w:val="24"/>
                <w:szCs w:val="24"/>
                <w:lang w:eastAsia="zh-CN"/>
              </w:rPr>
              <w:t>Common Phrases for Low-Voltage Electrical Control System</w:t>
            </w:r>
          </w:p>
          <w:p w:rsidR="005F6964" w:rsidRDefault="00582FCD" w:rsidP="00617A6F">
            <w:pPr>
              <w:pStyle w:val="ListParagraph"/>
              <w:widowControl/>
              <w:numPr>
                <w:ilvl w:val="1"/>
                <w:numId w:val="78"/>
              </w:numPr>
              <w:autoSpaceDE/>
              <w:autoSpaceDN/>
              <w:spacing w:before="0"/>
              <w:contextualSpacing/>
              <w:jc w:val="both"/>
              <w:rPr>
                <w:b/>
                <w:spacing w:val="-3"/>
                <w:sz w:val="24"/>
                <w:szCs w:val="24"/>
                <w:lang w:eastAsia="zh-CN"/>
              </w:rPr>
            </w:pPr>
            <w:r>
              <w:rPr>
                <w:rFonts w:eastAsia="SimSun"/>
                <w:sz w:val="24"/>
                <w:szCs w:val="24"/>
                <w:lang w:eastAsia="zh-CN"/>
              </w:rPr>
              <w:t>Operation Specification for Low-Voltage Control Cabinet</w:t>
            </w:r>
          </w:p>
          <w:p w:rsidR="005F6964" w:rsidRDefault="00582FCD" w:rsidP="00617A6F">
            <w:pPr>
              <w:pStyle w:val="ListParagraph"/>
              <w:widowControl/>
              <w:numPr>
                <w:ilvl w:val="1"/>
                <w:numId w:val="78"/>
              </w:numPr>
              <w:autoSpaceDE/>
              <w:autoSpaceDN/>
              <w:spacing w:before="0"/>
              <w:contextualSpacing/>
              <w:jc w:val="both"/>
              <w:rPr>
                <w:b/>
                <w:spacing w:val="-3"/>
                <w:sz w:val="24"/>
                <w:szCs w:val="24"/>
                <w:lang w:eastAsia="zh-CN"/>
              </w:rPr>
            </w:pPr>
            <w:r>
              <w:rPr>
                <w:rFonts w:eastAsia="SimSun"/>
                <w:sz w:val="24"/>
                <w:szCs w:val="24"/>
                <w:lang w:eastAsia="zh-CN"/>
              </w:rPr>
              <w:t>Reading Literature</w:t>
            </w:r>
          </w:p>
          <w:p w:rsidR="005F6964" w:rsidRDefault="00582FCD" w:rsidP="00617A6F">
            <w:pPr>
              <w:pStyle w:val="ListParagraph"/>
              <w:widowControl/>
              <w:numPr>
                <w:ilvl w:val="1"/>
                <w:numId w:val="78"/>
              </w:numPr>
              <w:autoSpaceDE/>
              <w:autoSpaceDN/>
              <w:spacing w:before="0" w:after="200"/>
              <w:ind w:left="357" w:hanging="357"/>
              <w:contextualSpacing/>
              <w:jc w:val="both"/>
              <w:rPr>
                <w:b/>
                <w:spacing w:val="-3"/>
                <w:sz w:val="24"/>
                <w:szCs w:val="24"/>
                <w:lang w:eastAsia="zh-CN"/>
              </w:rPr>
            </w:pPr>
            <w:r>
              <w:rPr>
                <w:rFonts w:eastAsia="SimSun"/>
                <w:sz w:val="24"/>
                <w:szCs w:val="24"/>
                <w:lang w:eastAsia="zh-CN"/>
              </w:rPr>
              <w:t>Common Dialogues for Low-Voltage Electrical Control System</w:t>
            </w:r>
          </w:p>
        </w:tc>
        <w:tc>
          <w:tcPr>
            <w:tcW w:w="1333" w:type="dxa"/>
            <w:gridSpan w:val="3"/>
          </w:tcPr>
          <w:p w:rsidR="005F6964" w:rsidRDefault="00582FCD">
            <w:pPr>
              <w:jc w:val="center"/>
              <w:rPr>
                <w:sz w:val="24"/>
                <w:szCs w:val="24"/>
              </w:rPr>
            </w:pPr>
            <w:r>
              <w:rPr>
                <w:sz w:val="24"/>
                <w:szCs w:val="24"/>
              </w:rPr>
              <w:t>5</w:t>
            </w:r>
          </w:p>
        </w:tc>
      </w:tr>
      <w:tr w:rsidR="005F6964">
        <w:trPr>
          <w:trHeight w:val="128"/>
        </w:trPr>
        <w:tc>
          <w:tcPr>
            <w:tcW w:w="8467" w:type="dxa"/>
            <w:gridSpan w:val="5"/>
          </w:tcPr>
          <w:p w:rsidR="005F6964" w:rsidRDefault="00582FCD" w:rsidP="00617A6F">
            <w:pPr>
              <w:pStyle w:val="ListParagraph"/>
              <w:widowControl/>
              <w:numPr>
                <w:ilvl w:val="0"/>
                <w:numId w:val="78"/>
              </w:numPr>
              <w:autoSpaceDE/>
              <w:autoSpaceDN/>
              <w:spacing w:before="0"/>
              <w:contextualSpacing/>
              <w:jc w:val="both"/>
              <w:rPr>
                <w:b/>
                <w:bCs/>
                <w:spacing w:val="-3"/>
                <w:sz w:val="24"/>
                <w:szCs w:val="24"/>
              </w:rPr>
            </w:pPr>
            <w:r>
              <w:rPr>
                <w:b/>
                <w:bCs/>
                <w:spacing w:val="-3"/>
                <w:sz w:val="24"/>
                <w:szCs w:val="24"/>
              </w:rPr>
              <w:t>Common Expressions for PLC Control System</w:t>
            </w:r>
          </w:p>
          <w:p w:rsidR="005F6964" w:rsidRDefault="00582FCD" w:rsidP="00617A6F">
            <w:pPr>
              <w:pStyle w:val="ListParagraph"/>
              <w:widowControl/>
              <w:numPr>
                <w:ilvl w:val="1"/>
                <w:numId w:val="78"/>
              </w:numPr>
              <w:autoSpaceDE/>
              <w:autoSpaceDN/>
              <w:spacing w:before="0"/>
              <w:contextualSpacing/>
              <w:jc w:val="both"/>
              <w:rPr>
                <w:rFonts w:eastAsia="SimSun"/>
                <w:sz w:val="24"/>
                <w:szCs w:val="24"/>
              </w:rPr>
            </w:pPr>
            <w:r>
              <w:rPr>
                <w:rFonts w:eastAsia="SimSun"/>
                <w:sz w:val="24"/>
                <w:szCs w:val="24"/>
              </w:rPr>
              <w:t>Necessary Words for PLC Control System</w:t>
            </w:r>
          </w:p>
          <w:p w:rsidR="005F6964" w:rsidRDefault="00582FCD" w:rsidP="00617A6F">
            <w:pPr>
              <w:pStyle w:val="ListParagraph"/>
              <w:widowControl/>
              <w:numPr>
                <w:ilvl w:val="1"/>
                <w:numId w:val="78"/>
              </w:numPr>
              <w:autoSpaceDE/>
              <w:autoSpaceDN/>
              <w:spacing w:before="0"/>
              <w:contextualSpacing/>
              <w:jc w:val="both"/>
              <w:rPr>
                <w:rFonts w:eastAsia="SimSun"/>
                <w:sz w:val="24"/>
                <w:szCs w:val="24"/>
              </w:rPr>
            </w:pPr>
            <w:r>
              <w:rPr>
                <w:rFonts w:eastAsia="SimSun"/>
                <w:sz w:val="24"/>
                <w:szCs w:val="24"/>
              </w:rPr>
              <w:t>Common Phrases for PLC Control System</w:t>
            </w:r>
          </w:p>
          <w:p w:rsidR="005F6964" w:rsidRDefault="00582FCD" w:rsidP="00617A6F">
            <w:pPr>
              <w:pStyle w:val="ListParagraph"/>
              <w:widowControl/>
              <w:numPr>
                <w:ilvl w:val="1"/>
                <w:numId w:val="78"/>
              </w:numPr>
              <w:autoSpaceDE/>
              <w:autoSpaceDN/>
              <w:spacing w:before="0"/>
              <w:contextualSpacing/>
              <w:jc w:val="both"/>
              <w:rPr>
                <w:rFonts w:eastAsia="SimSun"/>
                <w:sz w:val="24"/>
                <w:szCs w:val="24"/>
              </w:rPr>
            </w:pPr>
            <w:r>
              <w:rPr>
                <w:rFonts w:eastAsia="SimSun"/>
                <w:sz w:val="24"/>
                <w:szCs w:val="24"/>
              </w:rPr>
              <w:t>Operation Specification for PLC Control System</w:t>
            </w:r>
          </w:p>
          <w:p w:rsidR="005F6964" w:rsidRDefault="00582FCD" w:rsidP="00617A6F">
            <w:pPr>
              <w:pStyle w:val="ListParagraph"/>
              <w:widowControl/>
              <w:numPr>
                <w:ilvl w:val="1"/>
                <w:numId w:val="78"/>
              </w:numPr>
              <w:autoSpaceDE/>
              <w:autoSpaceDN/>
              <w:spacing w:before="0"/>
              <w:contextualSpacing/>
              <w:jc w:val="both"/>
              <w:rPr>
                <w:rFonts w:eastAsia="SimSun"/>
                <w:sz w:val="24"/>
                <w:szCs w:val="24"/>
              </w:rPr>
            </w:pPr>
            <w:r>
              <w:rPr>
                <w:rFonts w:eastAsia="SimSun"/>
                <w:sz w:val="24"/>
                <w:szCs w:val="24"/>
              </w:rPr>
              <w:t>Reading Literature</w:t>
            </w:r>
          </w:p>
          <w:p w:rsidR="005F6964" w:rsidRDefault="00582FCD" w:rsidP="00617A6F">
            <w:pPr>
              <w:pStyle w:val="ListParagraph"/>
              <w:widowControl/>
              <w:numPr>
                <w:ilvl w:val="1"/>
                <w:numId w:val="78"/>
              </w:numPr>
              <w:autoSpaceDE/>
              <w:autoSpaceDN/>
              <w:spacing w:before="0" w:after="200"/>
              <w:ind w:left="357" w:hanging="357"/>
              <w:contextualSpacing/>
              <w:jc w:val="both"/>
              <w:rPr>
                <w:b/>
                <w:bCs/>
                <w:spacing w:val="-3"/>
                <w:sz w:val="24"/>
                <w:szCs w:val="24"/>
              </w:rPr>
            </w:pPr>
            <w:r>
              <w:rPr>
                <w:rFonts w:eastAsia="SimSun"/>
                <w:sz w:val="24"/>
                <w:szCs w:val="24"/>
              </w:rPr>
              <w:lastRenderedPageBreak/>
              <w:t>Common Dialogues for PLC Control System</w:t>
            </w:r>
          </w:p>
        </w:tc>
        <w:tc>
          <w:tcPr>
            <w:tcW w:w="1333" w:type="dxa"/>
            <w:gridSpan w:val="3"/>
          </w:tcPr>
          <w:p w:rsidR="005F6964" w:rsidRDefault="00582FCD">
            <w:pPr>
              <w:jc w:val="center"/>
              <w:rPr>
                <w:sz w:val="24"/>
                <w:szCs w:val="24"/>
              </w:rPr>
            </w:pPr>
            <w:r>
              <w:rPr>
                <w:sz w:val="24"/>
                <w:szCs w:val="24"/>
              </w:rPr>
              <w:lastRenderedPageBreak/>
              <w:t>6</w:t>
            </w:r>
          </w:p>
        </w:tc>
      </w:tr>
      <w:tr w:rsidR="005F6964">
        <w:trPr>
          <w:trHeight w:val="128"/>
        </w:trPr>
        <w:tc>
          <w:tcPr>
            <w:tcW w:w="8467" w:type="dxa"/>
            <w:gridSpan w:val="5"/>
          </w:tcPr>
          <w:p w:rsidR="005F6964" w:rsidRDefault="00582FCD" w:rsidP="00617A6F">
            <w:pPr>
              <w:pStyle w:val="ListParagraph"/>
              <w:widowControl/>
              <w:numPr>
                <w:ilvl w:val="0"/>
                <w:numId w:val="78"/>
              </w:numPr>
              <w:autoSpaceDE/>
              <w:autoSpaceDN/>
              <w:spacing w:before="0"/>
              <w:contextualSpacing/>
              <w:jc w:val="both"/>
              <w:rPr>
                <w:b/>
                <w:bCs/>
                <w:spacing w:val="-3"/>
                <w:sz w:val="24"/>
                <w:szCs w:val="24"/>
              </w:rPr>
            </w:pPr>
            <w:r>
              <w:rPr>
                <w:b/>
                <w:bCs/>
                <w:spacing w:val="-3"/>
                <w:sz w:val="24"/>
                <w:szCs w:val="24"/>
              </w:rPr>
              <w:lastRenderedPageBreak/>
              <w:t>Common Expressions for Industrial Robot</w:t>
            </w:r>
          </w:p>
          <w:p w:rsidR="005F6964" w:rsidRDefault="00582FCD" w:rsidP="00617A6F">
            <w:pPr>
              <w:pStyle w:val="ListParagraph"/>
              <w:widowControl/>
              <w:numPr>
                <w:ilvl w:val="1"/>
                <w:numId w:val="78"/>
              </w:numPr>
              <w:autoSpaceDE/>
              <w:autoSpaceDN/>
              <w:spacing w:before="0"/>
              <w:contextualSpacing/>
              <w:jc w:val="both"/>
              <w:rPr>
                <w:rFonts w:eastAsia="SimSun"/>
                <w:sz w:val="24"/>
                <w:szCs w:val="24"/>
              </w:rPr>
            </w:pPr>
            <w:r>
              <w:rPr>
                <w:rFonts w:eastAsia="SimSun"/>
                <w:sz w:val="24"/>
                <w:szCs w:val="24"/>
              </w:rPr>
              <w:t>Necessary Words for Industrial Robot</w:t>
            </w:r>
            <w:r>
              <w:rPr>
                <w:rFonts w:eastAsia="SimSun" w:hint="eastAsia"/>
                <w:sz w:val="24"/>
                <w:szCs w:val="24"/>
              </w:rPr>
              <w:t xml:space="preserve"> </w:t>
            </w:r>
          </w:p>
          <w:p w:rsidR="005F6964" w:rsidRDefault="00582FCD" w:rsidP="00617A6F">
            <w:pPr>
              <w:pStyle w:val="ListParagraph"/>
              <w:widowControl/>
              <w:numPr>
                <w:ilvl w:val="1"/>
                <w:numId w:val="78"/>
              </w:numPr>
              <w:autoSpaceDE/>
              <w:autoSpaceDN/>
              <w:spacing w:before="0"/>
              <w:contextualSpacing/>
              <w:jc w:val="both"/>
              <w:rPr>
                <w:rFonts w:eastAsia="SimSun"/>
                <w:sz w:val="24"/>
                <w:szCs w:val="24"/>
              </w:rPr>
            </w:pPr>
            <w:r>
              <w:rPr>
                <w:rFonts w:eastAsia="SimSun"/>
                <w:sz w:val="24"/>
                <w:szCs w:val="24"/>
              </w:rPr>
              <w:t>Common Phrases for Industrial Robot</w:t>
            </w:r>
          </w:p>
          <w:p w:rsidR="005F6964" w:rsidRDefault="00582FCD" w:rsidP="00617A6F">
            <w:pPr>
              <w:pStyle w:val="ListParagraph"/>
              <w:widowControl/>
              <w:numPr>
                <w:ilvl w:val="1"/>
                <w:numId w:val="78"/>
              </w:numPr>
              <w:autoSpaceDE/>
              <w:autoSpaceDN/>
              <w:spacing w:before="0"/>
              <w:contextualSpacing/>
              <w:jc w:val="both"/>
              <w:rPr>
                <w:rFonts w:eastAsia="SimSun"/>
                <w:sz w:val="24"/>
                <w:szCs w:val="24"/>
              </w:rPr>
            </w:pPr>
            <w:r>
              <w:rPr>
                <w:rFonts w:eastAsia="SimSun"/>
                <w:sz w:val="24"/>
                <w:szCs w:val="24"/>
              </w:rPr>
              <w:t>Operation Specification for Industrial Robot</w:t>
            </w:r>
          </w:p>
          <w:p w:rsidR="005F6964" w:rsidRDefault="00582FCD" w:rsidP="00617A6F">
            <w:pPr>
              <w:pStyle w:val="ListParagraph"/>
              <w:widowControl/>
              <w:numPr>
                <w:ilvl w:val="1"/>
                <w:numId w:val="78"/>
              </w:numPr>
              <w:autoSpaceDE/>
              <w:autoSpaceDN/>
              <w:spacing w:before="0"/>
              <w:contextualSpacing/>
              <w:jc w:val="both"/>
              <w:rPr>
                <w:rFonts w:eastAsia="SimSun"/>
                <w:sz w:val="24"/>
                <w:szCs w:val="24"/>
              </w:rPr>
            </w:pPr>
            <w:r>
              <w:rPr>
                <w:rFonts w:eastAsia="SimSun"/>
                <w:sz w:val="24"/>
                <w:szCs w:val="24"/>
              </w:rPr>
              <w:t>Reading Literature</w:t>
            </w:r>
          </w:p>
          <w:p w:rsidR="005F6964" w:rsidRDefault="00582FCD" w:rsidP="00617A6F">
            <w:pPr>
              <w:pStyle w:val="ListParagraph"/>
              <w:widowControl/>
              <w:numPr>
                <w:ilvl w:val="1"/>
                <w:numId w:val="78"/>
              </w:numPr>
              <w:autoSpaceDE/>
              <w:autoSpaceDN/>
              <w:spacing w:before="0" w:after="200"/>
              <w:ind w:left="357" w:hanging="357"/>
              <w:contextualSpacing/>
              <w:jc w:val="both"/>
              <w:rPr>
                <w:b/>
                <w:bCs/>
                <w:spacing w:val="-3"/>
                <w:sz w:val="24"/>
                <w:szCs w:val="24"/>
              </w:rPr>
            </w:pPr>
            <w:r>
              <w:rPr>
                <w:rFonts w:eastAsia="SimSun"/>
                <w:sz w:val="24"/>
                <w:szCs w:val="24"/>
              </w:rPr>
              <w:t>Common Dialogues for Industrial Robot</w:t>
            </w:r>
          </w:p>
        </w:tc>
        <w:tc>
          <w:tcPr>
            <w:tcW w:w="1333" w:type="dxa"/>
            <w:gridSpan w:val="3"/>
          </w:tcPr>
          <w:p w:rsidR="005F6964" w:rsidRDefault="00582FCD">
            <w:pPr>
              <w:jc w:val="center"/>
              <w:rPr>
                <w:sz w:val="24"/>
                <w:szCs w:val="24"/>
              </w:rPr>
            </w:pPr>
            <w:r>
              <w:rPr>
                <w:sz w:val="24"/>
                <w:szCs w:val="24"/>
              </w:rPr>
              <w:t>6</w:t>
            </w:r>
          </w:p>
        </w:tc>
      </w:tr>
      <w:tr w:rsidR="005F6964">
        <w:trPr>
          <w:trHeight w:val="561"/>
        </w:trPr>
        <w:tc>
          <w:tcPr>
            <w:tcW w:w="8467" w:type="dxa"/>
            <w:gridSpan w:val="5"/>
            <w:shd w:val="clear" w:color="auto" w:fill="E5DFEC"/>
          </w:tcPr>
          <w:p w:rsidR="005F6964" w:rsidRDefault="00582FCD">
            <w:pPr>
              <w:spacing w:before="160" w:after="160"/>
              <w:rPr>
                <w:b/>
                <w:sz w:val="24"/>
                <w:szCs w:val="24"/>
              </w:rPr>
            </w:pPr>
            <w:r>
              <w:rPr>
                <w:b/>
                <w:sz w:val="24"/>
                <w:szCs w:val="24"/>
              </w:rPr>
              <w:t>Recommended / Reference Books:</w:t>
            </w:r>
          </w:p>
        </w:tc>
        <w:tc>
          <w:tcPr>
            <w:tcW w:w="1333" w:type="dxa"/>
            <w:gridSpan w:val="3"/>
            <w:shd w:val="clear" w:color="auto" w:fill="E5DFEC"/>
          </w:tcPr>
          <w:p w:rsidR="005F6964" w:rsidRDefault="005F6964">
            <w:pPr>
              <w:rPr>
                <w:sz w:val="24"/>
                <w:szCs w:val="24"/>
              </w:rPr>
            </w:pPr>
          </w:p>
        </w:tc>
      </w:tr>
      <w:tr w:rsidR="005F6964">
        <w:trPr>
          <w:trHeight w:val="311"/>
        </w:trPr>
        <w:tc>
          <w:tcPr>
            <w:tcW w:w="8467" w:type="dxa"/>
            <w:gridSpan w:val="5"/>
          </w:tcPr>
          <w:p w:rsidR="005F6964" w:rsidRDefault="00582FCD" w:rsidP="00617A6F">
            <w:pPr>
              <w:pStyle w:val="ListParagraph"/>
              <w:widowControl/>
              <w:numPr>
                <w:ilvl w:val="0"/>
                <w:numId w:val="79"/>
              </w:numPr>
              <w:tabs>
                <w:tab w:val="left" w:pos="-720"/>
              </w:tabs>
              <w:suppressAutoHyphens/>
              <w:autoSpaceDE/>
              <w:autoSpaceDN/>
              <w:spacing w:before="0" w:line="276" w:lineRule="auto"/>
              <w:contextualSpacing/>
              <w:jc w:val="both"/>
              <w:rPr>
                <w:rFonts w:cs="Arial"/>
                <w:color w:val="000000" w:themeColor="text1"/>
                <w:sz w:val="24"/>
                <w:szCs w:val="24"/>
              </w:rPr>
            </w:pPr>
            <w:r>
              <w:rPr>
                <w:rFonts w:cs="Arial"/>
                <w:color w:val="000000" w:themeColor="text1"/>
                <w:sz w:val="24"/>
                <w:szCs w:val="24"/>
              </w:rPr>
              <w:t>Industrial Chinese - Electrical Automation Technology (basic), National Open University Press</w:t>
            </w:r>
          </w:p>
          <w:p w:rsidR="005F6964" w:rsidRDefault="00582FCD" w:rsidP="00617A6F">
            <w:pPr>
              <w:pStyle w:val="ListParagraph"/>
              <w:widowControl/>
              <w:numPr>
                <w:ilvl w:val="0"/>
                <w:numId w:val="79"/>
              </w:numPr>
              <w:autoSpaceDE/>
              <w:autoSpaceDN/>
              <w:spacing w:before="0" w:after="200" w:line="276" w:lineRule="auto"/>
              <w:contextualSpacing/>
              <w:jc w:val="both"/>
              <w:rPr>
                <w:rFonts w:cs="Arial"/>
                <w:color w:val="000000" w:themeColor="text1"/>
                <w:sz w:val="24"/>
                <w:szCs w:val="24"/>
              </w:rPr>
            </w:pPr>
            <w:r>
              <w:rPr>
                <w:rFonts w:cs="Arial"/>
                <w:color w:val="000000" w:themeColor="text1"/>
                <w:sz w:val="24"/>
                <w:szCs w:val="24"/>
              </w:rPr>
              <w:t>Industrial Chinese - Electromechanical integration technology (basic), National Open University Press</w:t>
            </w:r>
          </w:p>
          <w:p w:rsidR="005F6964" w:rsidRDefault="00582FCD" w:rsidP="00617A6F">
            <w:pPr>
              <w:pStyle w:val="ListParagraph"/>
              <w:widowControl/>
              <w:numPr>
                <w:ilvl w:val="0"/>
                <w:numId w:val="79"/>
              </w:numPr>
              <w:tabs>
                <w:tab w:val="left" w:pos="-720"/>
              </w:tabs>
              <w:suppressAutoHyphens/>
              <w:autoSpaceDE/>
              <w:autoSpaceDN/>
              <w:spacing w:before="0" w:line="276" w:lineRule="auto"/>
              <w:contextualSpacing/>
              <w:jc w:val="both"/>
              <w:rPr>
                <w:rFonts w:cs="Arial"/>
                <w:color w:val="000000" w:themeColor="text1"/>
                <w:sz w:val="24"/>
                <w:szCs w:val="24"/>
              </w:rPr>
            </w:pPr>
            <w:r>
              <w:rPr>
                <w:rFonts w:cs="Arial"/>
                <w:color w:val="000000" w:themeColor="text1"/>
                <w:sz w:val="24"/>
                <w:szCs w:val="24"/>
              </w:rPr>
              <w:t xml:space="preserve">Siemens S7-1200 PLC System </w:t>
            </w:r>
            <w:r>
              <w:rPr>
                <w:rFonts w:cs="Arial" w:hint="eastAsia"/>
                <w:color w:val="000000" w:themeColor="text1"/>
                <w:sz w:val="24"/>
                <w:szCs w:val="24"/>
              </w:rPr>
              <w:t>M</w:t>
            </w:r>
            <w:r>
              <w:rPr>
                <w:rFonts w:cs="Arial"/>
                <w:color w:val="000000" w:themeColor="text1"/>
                <w:sz w:val="24"/>
                <w:szCs w:val="24"/>
              </w:rPr>
              <w:t>anual</w:t>
            </w:r>
          </w:p>
          <w:p w:rsidR="005F6964" w:rsidRDefault="00582FCD" w:rsidP="00617A6F">
            <w:pPr>
              <w:pStyle w:val="ListParagraph"/>
              <w:widowControl/>
              <w:numPr>
                <w:ilvl w:val="0"/>
                <w:numId w:val="79"/>
              </w:numPr>
              <w:tabs>
                <w:tab w:val="left" w:pos="-720"/>
              </w:tabs>
              <w:suppressAutoHyphens/>
              <w:autoSpaceDE/>
              <w:autoSpaceDN/>
              <w:spacing w:before="0" w:line="276" w:lineRule="auto"/>
              <w:contextualSpacing/>
              <w:jc w:val="both"/>
              <w:rPr>
                <w:rFonts w:cs="Arial"/>
                <w:color w:val="000000" w:themeColor="text1"/>
                <w:sz w:val="24"/>
                <w:szCs w:val="24"/>
              </w:rPr>
            </w:pPr>
            <w:r>
              <w:rPr>
                <w:rFonts w:cs="Arial"/>
                <w:color w:val="000000" w:themeColor="text1"/>
                <w:sz w:val="24"/>
                <w:szCs w:val="24"/>
              </w:rPr>
              <w:t>Professional English for industrial robots</w:t>
            </w:r>
            <w:r>
              <w:rPr>
                <w:rFonts w:ascii="SimSun" w:eastAsia="SimSun" w:hAnsi="SimSun" w:cs="SimSun" w:hint="eastAsia"/>
                <w:color w:val="000000" w:themeColor="text1"/>
                <w:sz w:val="24"/>
                <w:szCs w:val="24"/>
                <w:lang w:eastAsia="zh-CN"/>
              </w:rPr>
              <w:t>,</w:t>
            </w:r>
            <w:r>
              <w:rPr>
                <w:rFonts w:ascii="SimSun" w:eastAsia="SimSun" w:hAnsi="SimSun" w:cs="SimSun"/>
                <w:color w:val="000000" w:themeColor="text1"/>
                <w:sz w:val="24"/>
                <w:szCs w:val="24"/>
                <w:lang w:eastAsia="zh-CN"/>
              </w:rPr>
              <w:t xml:space="preserve"> </w:t>
            </w:r>
            <w:r>
              <w:rPr>
                <w:rFonts w:cs="Arial" w:hint="eastAsia"/>
                <w:color w:val="000000" w:themeColor="text1"/>
                <w:sz w:val="24"/>
                <w:szCs w:val="24"/>
              </w:rPr>
              <w:t>Z</w:t>
            </w:r>
            <w:r>
              <w:rPr>
                <w:rFonts w:cs="Arial"/>
                <w:color w:val="000000" w:themeColor="text1"/>
                <w:sz w:val="24"/>
                <w:szCs w:val="24"/>
              </w:rPr>
              <w:t xml:space="preserve">hang </w:t>
            </w:r>
            <w:proofErr w:type="spellStart"/>
            <w:r>
              <w:rPr>
                <w:rFonts w:cs="Arial"/>
                <w:color w:val="000000" w:themeColor="text1"/>
                <w:sz w:val="24"/>
                <w:szCs w:val="24"/>
              </w:rPr>
              <w:t>Mingwen</w:t>
            </w:r>
            <w:proofErr w:type="spellEnd"/>
            <w:r>
              <w:rPr>
                <w:rFonts w:cs="Arial"/>
                <w:color w:val="000000" w:themeColor="text1"/>
                <w:sz w:val="24"/>
                <w:szCs w:val="24"/>
              </w:rPr>
              <w:t xml:space="preserve">, </w:t>
            </w:r>
            <w:proofErr w:type="spellStart"/>
            <w:r>
              <w:rPr>
                <w:rFonts w:cs="Arial"/>
                <w:color w:val="000000" w:themeColor="text1"/>
                <w:sz w:val="24"/>
                <w:szCs w:val="24"/>
              </w:rPr>
              <w:t>Huazhong</w:t>
            </w:r>
            <w:proofErr w:type="spellEnd"/>
            <w:r>
              <w:rPr>
                <w:rFonts w:cs="Arial"/>
                <w:color w:val="000000" w:themeColor="text1"/>
                <w:sz w:val="24"/>
                <w:szCs w:val="24"/>
              </w:rPr>
              <w:t xml:space="preserve"> University of science and Technology Press</w:t>
            </w:r>
          </w:p>
        </w:tc>
        <w:tc>
          <w:tcPr>
            <w:tcW w:w="1333" w:type="dxa"/>
            <w:gridSpan w:val="3"/>
          </w:tcPr>
          <w:p w:rsidR="005F6964" w:rsidRDefault="005F6964">
            <w:pPr>
              <w:rPr>
                <w:sz w:val="24"/>
                <w:szCs w:val="24"/>
              </w:rPr>
            </w:pPr>
          </w:p>
        </w:tc>
      </w:tr>
      <w:tr w:rsidR="005F6964">
        <w:trPr>
          <w:trHeight w:val="449"/>
        </w:trPr>
        <w:tc>
          <w:tcPr>
            <w:tcW w:w="8467" w:type="dxa"/>
            <w:gridSpan w:val="5"/>
            <w:shd w:val="clear" w:color="auto" w:fill="E5DFEC"/>
          </w:tcPr>
          <w:p w:rsidR="005F6964" w:rsidRDefault="00582FCD">
            <w:pPr>
              <w:spacing w:before="160" w:after="160"/>
              <w:rPr>
                <w:b/>
                <w:sz w:val="24"/>
                <w:szCs w:val="24"/>
              </w:rPr>
            </w:pPr>
            <w:r>
              <w:rPr>
                <w:b/>
                <w:sz w:val="24"/>
                <w:szCs w:val="24"/>
              </w:rPr>
              <w:t>Instructional Objectives</w:t>
            </w:r>
          </w:p>
        </w:tc>
        <w:tc>
          <w:tcPr>
            <w:tcW w:w="1333" w:type="dxa"/>
            <w:gridSpan w:val="3"/>
            <w:shd w:val="clear" w:color="auto" w:fill="E5DFEC"/>
          </w:tcPr>
          <w:p w:rsidR="005F6964" w:rsidRDefault="005F6964">
            <w:pPr>
              <w:pStyle w:val="Heading2"/>
              <w:spacing w:line="240" w:lineRule="auto"/>
              <w:rPr>
                <w:b w:val="0"/>
                <w:sz w:val="24"/>
                <w:szCs w:val="24"/>
              </w:rPr>
            </w:pPr>
          </w:p>
        </w:tc>
      </w:tr>
      <w:tr w:rsidR="005F6964">
        <w:trPr>
          <w:trHeight w:val="414"/>
        </w:trPr>
        <w:tc>
          <w:tcPr>
            <w:tcW w:w="8467" w:type="dxa"/>
            <w:gridSpan w:val="5"/>
          </w:tcPr>
          <w:p w:rsidR="005F6964" w:rsidRDefault="00582FCD" w:rsidP="00617A6F">
            <w:pPr>
              <w:pStyle w:val="ListParagraph"/>
              <w:widowControl/>
              <w:numPr>
                <w:ilvl w:val="0"/>
                <w:numId w:val="80"/>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b/>
                <w:bCs/>
                <w:spacing w:val="-3"/>
                <w:sz w:val="24"/>
                <w:szCs w:val="24"/>
              </w:rPr>
              <w:t>Common Expressions for Electrical safety</w:t>
            </w:r>
            <w:r>
              <w:rPr>
                <w:rFonts w:hint="eastAsia"/>
                <w:b/>
                <w:bCs/>
                <w:spacing w:val="-3"/>
                <w:sz w:val="24"/>
                <w:szCs w:val="24"/>
              </w:rPr>
              <w:t xml:space="preserve"> </w:t>
            </w:r>
          </w:p>
          <w:p w:rsidR="005F6964" w:rsidRDefault="00582FCD" w:rsidP="00617A6F">
            <w:pPr>
              <w:pStyle w:val="ListParagraph"/>
              <w:widowControl/>
              <w:numPr>
                <w:ilvl w:val="1"/>
                <w:numId w:val="80"/>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rPr>
              <w:t xml:space="preserve">Master the meaning and usage of necessary words related to electrical safety </w:t>
            </w:r>
          </w:p>
          <w:p w:rsidR="005F6964" w:rsidRDefault="00582FCD" w:rsidP="00617A6F">
            <w:pPr>
              <w:pStyle w:val="ListParagraph"/>
              <w:widowControl/>
              <w:numPr>
                <w:ilvl w:val="1"/>
                <w:numId w:val="80"/>
              </w:numPr>
              <w:autoSpaceDE/>
              <w:autoSpaceDN/>
              <w:spacing w:before="0"/>
              <w:contextualSpacing/>
              <w:jc w:val="both"/>
              <w:rPr>
                <w:spacing w:val="-3"/>
                <w:sz w:val="24"/>
                <w:szCs w:val="24"/>
              </w:rPr>
            </w:pPr>
            <w:r>
              <w:rPr>
                <w:rFonts w:eastAsia="SimSun"/>
                <w:kern w:val="2"/>
                <w:sz w:val="24"/>
                <w:szCs w:val="24"/>
              </w:rPr>
              <w:t xml:space="preserve">Be able to identify the common safety signs </w:t>
            </w:r>
          </w:p>
          <w:p w:rsidR="005F6964" w:rsidRDefault="00582FCD" w:rsidP="00617A6F">
            <w:pPr>
              <w:pStyle w:val="ListParagraph"/>
              <w:widowControl/>
              <w:numPr>
                <w:ilvl w:val="1"/>
                <w:numId w:val="80"/>
              </w:numPr>
              <w:autoSpaceDE/>
              <w:autoSpaceDN/>
              <w:spacing w:before="0"/>
              <w:contextualSpacing/>
              <w:jc w:val="both"/>
              <w:rPr>
                <w:spacing w:val="-3"/>
                <w:sz w:val="24"/>
                <w:szCs w:val="24"/>
              </w:rPr>
            </w:pPr>
            <w:r>
              <w:rPr>
                <w:rFonts w:eastAsia="SimSun"/>
                <w:sz w:val="24"/>
                <w:szCs w:val="24"/>
              </w:rPr>
              <w:t xml:space="preserve">Master common electrical safety specifications </w:t>
            </w:r>
          </w:p>
          <w:p w:rsidR="005F6964" w:rsidRDefault="00582FCD" w:rsidP="00617A6F">
            <w:pPr>
              <w:pStyle w:val="ListParagraph"/>
              <w:widowControl/>
              <w:numPr>
                <w:ilvl w:val="1"/>
                <w:numId w:val="80"/>
              </w:numPr>
              <w:autoSpaceDE/>
              <w:autoSpaceDN/>
              <w:spacing w:before="0"/>
              <w:contextualSpacing/>
              <w:jc w:val="both"/>
              <w:rPr>
                <w:spacing w:val="-3"/>
                <w:sz w:val="24"/>
                <w:szCs w:val="24"/>
              </w:rPr>
            </w:pPr>
            <w:r>
              <w:rPr>
                <w:spacing w:val="-3"/>
                <w:sz w:val="24"/>
                <w:szCs w:val="24"/>
              </w:rPr>
              <w:t>Understand the expression of reading literature</w:t>
            </w:r>
          </w:p>
          <w:p w:rsidR="005F6964" w:rsidRDefault="00582FCD" w:rsidP="00617A6F">
            <w:pPr>
              <w:pStyle w:val="ListParagraph"/>
              <w:widowControl/>
              <w:numPr>
                <w:ilvl w:val="1"/>
                <w:numId w:val="80"/>
              </w:numPr>
              <w:autoSpaceDE/>
              <w:autoSpaceDN/>
              <w:spacing w:before="0" w:after="200"/>
              <w:ind w:left="357" w:hanging="357"/>
              <w:contextualSpacing/>
              <w:jc w:val="both"/>
              <w:rPr>
                <w:spacing w:val="-3"/>
                <w:sz w:val="24"/>
                <w:szCs w:val="24"/>
              </w:rPr>
            </w:pPr>
            <w:r>
              <w:rPr>
                <w:spacing w:val="-3"/>
                <w:sz w:val="24"/>
                <w:szCs w:val="24"/>
              </w:rPr>
              <w:t>Be able to use basic safety terms for communication</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80"/>
              </w:numPr>
              <w:tabs>
                <w:tab w:val="left" w:pos="0"/>
                <w:tab w:val="left" w:pos="720"/>
              </w:tabs>
              <w:suppressAutoHyphens/>
              <w:autoSpaceDE/>
              <w:autoSpaceDN/>
              <w:spacing w:before="0" w:after="200" w:line="276" w:lineRule="auto"/>
              <w:contextualSpacing/>
              <w:jc w:val="both"/>
              <w:rPr>
                <w:spacing w:val="-3"/>
                <w:sz w:val="24"/>
                <w:szCs w:val="24"/>
              </w:rPr>
            </w:pPr>
            <w:r>
              <w:rPr>
                <w:b/>
                <w:bCs/>
                <w:spacing w:val="-3"/>
                <w:sz w:val="24"/>
                <w:szCs w:val="24"/>
              </w:rPr>
              <w:t xml:space="preserve">Common Expressions for Common Electrical Tools &amp; Accessories  </w:t>
            </w:r>
          </w:p>
          <w:p w:rsidR="005F6964" w:rsidRDefault="00582FCD" w:rsidP="00617A6F">
            <w:pPr>
              <w:pStyle w:val="ListParagraph"/>
              <w:widowControl/>
              <w:numPr>
                <w:ilvl w:val="1"/>
                <w:numId w:val="80"/>
              </w:numPr>
              <w:autoSpaceDE/>
              <w:autoSpaceDN/>
              <w:spacing w:before="0" w:after="200" w:line="276" w:lineRule="auto"/>
              <w:contextualSpacing/>
              <w:jc w:val="both"/>
              <w:rPr>
                <w:rFonts w:eastAsia="SimSun"/>
                <w:sz w:val="24"/>
                <w:szCs w:val="24"/>
              </w:rPr>
            </w:pPr>
            <w:r>
              <w:rPr>
                <w:rFonts w:eastAsia="SimSun"/>
                <w:spacing w:val="-3"/>
                <w:sz w:val="24"/>
                <w:szCs w:val="24"/>
                <w:lang w:eastAsia="zh-CN"/>
              </w:rPr>
              <w:t xml:space="preserve">Master the meaning and usage of necessary words related to common electrical tools and accessories </w:t>
            </w:r>
          </w:p>
          <w:p w:rsidR="005F6964" w:rsidRDefault="00582FCD" w:rsidP="00617A6F">
            <w:pPr>
              <w:pStyle w:val="ListParagraph"/>
              <w:widowControl/>
              <w:numPr>
                <w:ilvl w:val="1"/>
                <w:numId w:val="80"/>
              </w:numPr>
              <w:autoSpaceDE/>
              <w:autoSpaceDN/>
              <w:spacing w:before="0"/>
              <w:contextualSpacing/>
              <w:jc w:val="both"/>
              <w:rPr>
                <w:rFonts w:eastAsia="SimSun"/>
                <w:spacing w:val="-3"/>
                <w:sz w:val="24"/>
                <w:szCs w:val="24"/>
                <w:lang w:eastAsia="zh-CN"/>
              </w:rPr>
            </w:pPr>
            <w:r>
              <w:rPr>
                <w:rFonts w:eastAsia="SimSun"/>
                <w:sz w:val="24"/>
                <w:szCs w:val="24"/>
              </w:rPr>
              <w:t xml:space="preserve">Master the phrases of daily electrical tools </w:t>
            </w:r>
          </w:p>
          <w:p w:rsidR="005F6964" w:rsidRDefault="00582FCD" w:rsidP="00617A6F">
            <w:pPr>
              <w:pStyle w:val="ListParagraph"/>
              <w:widowControl/>
              <w:numPr>
                <w:ilvl w:val="1"/>
                <w:numId w:val="80"/>
              </w:numPr>
              <w:autoSpaceDE/>
              <w:autoSpaceDN/>
              <w:spacing w:before="0"/>
              <w:contextualSpacing/>
              <w:jc w:val="both"/>
              <w:rPr>
                <w:rFonts w:eastAsia="SimSun"/>
                <w:spacing w:val="-3"/>
                <w:sz w:val="24"/>
                <w:szCs w:val="24"/>
                <w:lang w:eastAsia="zh-CN"/>
              </w:rPr>
            </w:pPr>
            <w:r>
              <w:rPr>
                <w:rFonts w:eastAsia="SimSun"/>
                <w:sz w:val="24"/>
                <w:szCs w:val="24"/>
              </w:rPr>
              <w:t xml:space="preserve">Master the storage and use specifications of daily electrical tools </w:t>
            </w:r>
          </w:p>
          <w:p w:rsidR="005F6964" w:rsidRDefault="00582FCD" w:rsidP="00617A6F">
            <w:pPr>
              <w:pStyle w:val="ListParagraph"/>
              <w:widowControl/>
              <w:numPr>
                <w:ilvl w:val="1"/>
                <w:numId w:val="80"/>
              </w:numPr>
              <w:autoSpaceDE/>
              <w:autoSpaceDN/>
              <w:spacing w:before="0"/>
              <w:contextualSpacing/>
              <w:jc w:val="both"/>
              <w:rPr>
                <w:rFonts w:eastAsia="SimSun"/>
                <w:spacing w:val="-3"/>
                <w:sz w:val="24"/>
                <w:szCs w:val="24"/>
                <w:lang w:eastAsia="zh-CN"/>
              </w:rPr>
            </w:pPr>
            <w:r>
              <w:rPr>
                <w:rFonts w:eastAsia="SimSun"/>
                <w:spacing w:val="-3"/>
                <w:sz w:val="24"/>
                <w:szCs w:val="24"/>
                <w:lang w:eastAsia="zh-CN"/>
              </w:rPr>
              <w:t>Understand the expression of reading literature</w:t>
            </w:r>
          </w:p>
          <w:p w:rsidR="005F6964" w:rsidRDefault="00582FCD" w:rsidP="00617A6F">
            <w:pPr>
              <w:pStyle w:val="ListParagraph"/>
              <w:widowControl/>
              <w:numPr>
                <w:ilvl w:val="1"/>
                <w:numId w:val="80"/>
              </w:numPr>
              <w:autoSpaceDE/>
              <w:autoSpaceDN/>
              <w:spacing w:before="0" w:after="200"/>
              <w:ind w:left="357" w:hanging="357"/>
              <w:contextualSpacing/>
              <w:jc w:val="both"/>
              <w:rPr>
                <w:rFonts w:eastAsia="SimSun"/>
                <w:spacing w:val="-3"/>
                <w:sz w:val="24"/>
                <w:szCs w:val="24"/>
                <w:lang w:eastAsia="zh-CN"/>
              </w:rPr>
            </w:pPr>
            <w:r>
              <w:rPr>
                <w:rFonts w:eastAsia="SimSun"/>
                <w:sz w:val="24"/>
                <w:szCs w:val="24"/>
              </w:rPr>
              <w:t xml:space="preserve">Be able to communicate about the use of electrical tools </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80"/>
              </w:numPr>
              <w:tabs>
                <w:tab w:val="left" w:pos="720"/>
                <w:tab w:val="right" w:pos="9360"/>
              </w:tabs>
              <w:suppressAutoHyphens/>
              <w:autoSpaceDE/>
              <w:autoSpaceDN/>
              <w:spacing w:before="0"/>
              <w:contextualSpacing/>
              <w:jc w:val="both"/>
              <w:rPr>
                <w:b/>
                <w:bCs/>
                <w:spacing w:val="-3"/>
                <w:sz w:val="24"/>
                <w:szCs w:val="24"/>
              </w:rPr>
            </w:pPr>
            <w:r>
              <w:rPr>
                <w:b/>
                <w:bCs/>
                <w:spacing w:val="-3"/>
                <w:sz w:val="24"/>
                <w:szCs w:val="24"/>
              </w:rPr>
              <w:t>Common Expressions for Instruments</w:t>
            </w:r>
            <w:r>
              <w:rPr>
                <w:rFonts w:hint="eastAsia"/>
                <w:b/>
                <w:bCs/>
                <w:spacing w:val="-3"/>
                <w:sz w:val="24"/>
                <w:szCs w:val="24"/>
              </w:rPr>
              <w:t xml:space="preserve"> </w:t>
            </w:r>
          </w:p>
          <w:p w:rsidR="005F6964" w:rsidRDefault="00582FCD" w:rsidP="00617A6F">
            <w:pPr>
              <w:pStyle w:val="ListParagraph"/>
              <w:widowControl/>
              <w:numPr>
                <w:ilvl w:val="1"/>
                <w:numId w:val="80"/>
              </w:numPr>
              <w:autoSpaceDE/>
              <w:autoSpaceDN/>
              <w:spacing w:before="0"/>
              <w:contextualSpacing/>
              <w:jc w:val="both"/>
              <w:rPr>
                <w:rFonts w:eastAsia="SimSun"/>
                <w:spacing w:val="-3"/>
                <w:sz w:val="24"/>
                <w:szCs w:val="24"/>
                <w:lang w:eastAsia="zh-CN"/>
              </w:rPr>
            </w:pPr>
            <w:r>
              <w:rPr>
                <w:rFonts w:eastAsia="SimSun"/>
                <w:sz w:val="24"/>
                <w:szCs w:val="24"/>
              </w:rPr>
              <w:t xml:space="preserve">Master the meaning and usage of necessary words related to common electrical instruments </w:t>
            </w:r>
          </w:p>
          <w:p w:rsidR="005F6964" w:rsidRDefault="00582FCD" w:rsidP="00617A6F">
            <w:pPr>
              <w:pStyle w:val="ListParagraph"/>
              <w:widowControl/>
              <w:numPr>
                <w:ilvl w:val="1"/>
                <w:numId w:val="80"/>
              </w:numPr>
              <w:autoSpaceDE/>
              <w:autoSpaceDN/>
              <w:spacing w:before="0"/>
              <w:contextualSpacing/>
              <w:jc w:val="both"/>
              <w:rPr>
                <w:rFonts w:eastAsia="SimSun"/>
                <w:spacing w:val="-3"/>
                <w:sz w:val="24"/>
                <w:szCs w:val="24"/>
                <w:lang w:eastAsia="zh-CN"/>
              </w:rPr>
            </w:pPr>
            <w:r>
              <w:rPr>
                <w:rFonts w:eastAsia="SimSun"/>
                <w:sz w:val="24"/>
                <w:szCs w:val="24"/>
              </w:rPr>
              <w:t>Master the phrases of daily instrument operation</w:t>
            </w:r>
          </w:p>
          <w:p w:rsidR="005F6964" w:rsidRDefault="00582FCD" w:rsidP="00617A6F">
            <w:pPr>
              <w:pStyle w:val="ListParagraph"/>
              <w:widowControl/>
              <w:numPr>
                <w:ilvl w:val="1"/>
                <w:numId w:val="80"/>
              </w:numPr>
              <w:autoSpaceDE/>
              <w:autoSpaceDN/>
              <w:spacing w:before="0"/>
              <w:contextualSpacing/>
              <w:jc w:val="both"/>
              <w:rPr>
                <w:rFonts w:eastAsia="SimSun"/>
                <w:spacing w:val="-3"/>
                <w:sz w:val="24"/>
                <w:szCs w:val="24"/>
                <w:lang w:eastAsia="zh-CN"/>
              </w:rPr>
            </w:pPr>
            <w:r>
              <w:rPr>
                <w:rFonts w:eastAsia="SimSun"/>
                <w:spacing w:val="-3"/>
                <w:sz w:val="24"/>
                <w:szCs w:val="24"/>
                <w:lang w:eastAsia="zh-CN"/>
              </w:rPr>
              <w:t>Master the operation specifications of instruments</w:t>
            </w:r>
          </w:p>
          <w:p w:rsidR="005F6964" w:rsidRDefault="00582FCD" w:rsidP="00617A6F">
            <w:pPr>
              <w:pStyle w:val="ListParagraph"/>
              <w:widowControl/>
              <w:numPr>
                <w:ilvl w:val="1"/>
                <w:numId w:val="80"/>
              </w:numPr>
              <w:autoSpaceDE/>
              <w:autoSpaceDN/>
              <w:spacing w:before="0"/>
              <w:contextualSpacing/>
              <w:jc w:val="both"/>
              <w:rPr>
                <w:rFonts w:eastAsia="SimSun"/>
                <w:spacing w:val="-3"/>
                <w:sz w:val="24"/>
                <w:szCs w:val="24"/>
                <w:lang w:eastAsia="zh-CN"/>
              </w:rPr>
            </w:pPr>
            <w:r>
              <w:rPr>
                <w:rFonts w:eastAsia="SimSun"/>
                <w:spacing w:val="-3"/>
                <w:sz w:val="24"/>
                <w:szCs w:val="24"/>
                <w:lang w:eastAsia="zh-CN"/>
              </w:rPr>
              <w:t>Understand the expression of reading literature</w:t>
            </w:r>
          </w:p>
          <w:p w:rsidR="005F6964" w:rsidRDefault="00582FCD" w:rsidP="00617A6F">
            <w:pPr>
              <w:pStyle w:val="ListParagraph"/>
              <w:widowControl/>
              <w:numPr>
                <w:ilvl w:val="1"/>
                <w:numId w:val="80"/>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 xml:space="preserve">Be able to </w:t>
            </w:r>
            <w:r>
              <w:rPr>
                <w:rFonts w:eastAsia="SimSun"/>
                <w:sz w:val="24"/>
                <w:szCs w:val="24"/>
              </w:rPr>
              <w:t>communicate</w:t>
            </w:r>
            <w:r>
              <w:rPr>
                <w:rFonts w:eastAsia="SimSun"/>
                <w:spacing w:val="-3"/>
                <w:sz w:val="24"/>
                <w:szCs w:val="24"/>
                <w:lang w:eastAsia="zh-CN"/>
              </w:rPr>
              <w:t xml:space="preserve"> about the use of instruments</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80"/>
              </w:numPr>
              <w:autoSpaceDE/>
              <w:autoSpaceDN/>
              <w:spacing w:before="0"/>
              <w:contextualSpacing/>
              <w:jc w:val="both"/>
              <w:rPr>
                <w:rFonts w:eastAsia="SimSun"/>
                <w:sz w:val="24"/>
                <w:szCs w:val="24"/>
              </w:rPr>
            </w:pPr>
            <w:r>
              <w:rPr>
                <w:b/>
                <w:bCs/>
                <w:spacing w:val="-3"/>
                <w:sz w:val="24"/>
                <w:szCs w:val="24"/>
              </w:rPr>
              <w:t>Common Expressions for Low-Voltage Electrical Control System</w:t>
            </w:r>
          </w:p>
          <w:p w:rsidR="005F6964" w:rsidRDefault="00582FCD" w:rsidP="00617A6F">
            <w:pPr>
              <w:pStyle w:val="ListParagraph"/>
              <w:widowControl/>
              <w:numPr>
                <w:ilvl w:val="1"/>
                <w:numId w:val="80"/>
              </w:numPr>
              <w:autoSpaceDE/>
              <w:autoSpaceDN/>
              <w:spacing w:before="0"/>
              <w:contextualSpacing/>
              <w:jc w:val="both"/>
              <w:rPr>
                <w:rFonts w:eastAsia="SimSun"/>
                <w:sz w:val="24"/>
                <w:szCs w:val="24"/>
              </w:rPr>
            </w:pPr>
            <w:r>
              <w:rPr>
                <w:rFonts w:eastAsia="SimSun"/>
                <w:sz w:val="24"/>
                <w:szCs w:val="24"/>
              </w:rPr>
              <w:t xml:space="preserve">Master the meaning and usage of necessary words related to low-voltage </w:t>
            </w:r>
            <w:r>
              <w:rPr>
                <w:rFonts w:eastAsia="SimSun"/>
                <w:sz w:val="24"/>
                <w:szCs w:val="24"/>
              </w:rPr>
              <w:lastRenderedPageBreak/>
              <w:t>electrical control system</w:t>
            </w:r>
            <w:r>
              <w:rPr>
                <w:rFonts w:eastAsia="SimSun" w:hint="eastAsia"/>
                <w:sz w:val="24"/>
                <w:szCs w:val="24"/>
              </w:rPr>
              <w:t xml:space="preserve"> </w:t>
            </w:r>
          </w:p>
          <w:p w:rsidR="005F6964" w:rsidRDefault="00582FCD" w:rsidP="00617A6F">
            <w:pPr>
              <w:pStyle w:val="ListParagraph"/>
              <w:widowControl/>
              <w:numPr>
                <w:ilvl w:val="1"/>
                <w:numId w:val="80"/>
              </w:numPr>
              <w:autoSpaceDE/>
              <w:autoSpaceDN/>
              <w:spacing w:before="0"/>
              <w:contextualSpacing/>
              <w:jc w:val="both"/>
              <w:rPr>
                <w:b/>
                <w:spacing w:val="-3"/>
                <w:sz w:val="24"/>
                <w:szCs w:val="24"/>
                <w:lang w:eastAsia="zh-CN"/>
              </w:rPr>
            </w:pPr>
            <w:r>
              <w:rPr>
                <w:rFonts w:eastAsia="SimSun"/>
                <w:sz w:val="24"/>
                <w:szCs w:val="24"/>
                <w:lang w:eastAsia="zh-CN"/>
              </w:rPr>
              <w:t xml:space="preserve">Master common operating phrases of low-voltage electrical control system </w:t>
            </w:r>
          </w:p>
          <w:p w:rsidR="005F6964" w:rsidRDefault="00582FCD" w:rsidP="00617A6F">
            <w:pPr>
              <w:pStyle w:val="ListParagraph"/>
              <w:widowControl/>
              <w:numPr>
                <w:ilvl w:val="1"/>
                <w:numId w:val="80"/>
              </w:numPr>
              <w:autoSpaceDE/>
              <w:autoSpaceDN/>
              <w:spacing w:before="0"/>
              <w:contextualSpacing/>
              <w:jc w:val="both"/>
              <w:rPr>
                <w:b/>
                <w:spacing w:val="-3"/>
                <w:sz w:val="24"/>
                <w:szCs w:val="24"/>
                <w:lang w:eastAsia="zh-CN"/>
              </w:rPr>
            </w:pPr>
            <w:r>
              <w:rPr>
                <w:rFonts w:eastAsia="SimSun"/>
                <w:sz w:val="24"/>
                <w:szCs w:val="24"/>
                <w:lang w:eastAsia="zh-CN"/>
              </w:rPr>
              <w:t xml:space="preserve">Master the operation specification of low voltage electrical control cabinet </w:t>
            </w:r>
          </w:p>
          <w:p w:rsidR="005F6964" w:rsidRDefault="00582FCD" w:rsidP="00617A6F">
            <w:pPr>
              <w:pStyle w:val="ListParagraph"/>
              <w:widowControl/>
              <w:numPr>
                <w:ilvl w:val="1"/>
                <w:numId w:val="80"/>
              </w:numPr>
              <w:autoSpaceDE/>
              <w:autoSpaceDN/>
              <w:spacing w:before="0" w:after="200" w:line="276" w:lineRule="auto"/>
              <w:contextualSpacing/>
              <w:jc w:val="both"/>
              <w:rPr>
                <w:rFonts w:eastAsia="SimSun"/>
                <w:sz w:val="24"/>
                <w:szCs w:val="24"/>
                <w:lang w:eastAsia="zh-CN"/>
              </w:rPr>
            </w:pPr>
            <w:r>
              <w:rPr>
                <w:rFonts w:eastAsia="SimSun"/>
                <w:sz w:val="24"/>
                <w:szCs w:val="24"/>
                <w:lang w:eastAsia="zh-CN"/>
              </w:rPr>
              <w:t>Understand the expression of reading literature</w:t>
            </w:r>
          </w:p>
          <w:p w:rsidR="005F6964" w:rsidRDefault="00582FCD" w:rsidP="00617A6F">
            <w:pPr>
              <w:pStyle w:val="ListParagraph"/>
              <w:widowControl/>
              <w:numPr>
                <w:ilvl w:val="1"/>
                <w:numId w:val="80"/>
              </w:numPr>
              <w:autoSpaceDE/>
              <w:autoSpaceDN/>
              <w:spacing w:before="0" w:after="200"/>
              <w:ind w:left="357" w:hanging="357"/>
              <w:contextualSpacing/>
              <w:jc w:val="both"/>
              <w:rPr>
                <w:rFonts w:eastAsia="SimSun"/>
                <w:sz w:val="24"/>
                <w:szCs w:val="24"/>
              </w:rPr>
            </w:pPr>
            <w:r>
              <w:rPr>
                <w:rFonts w:eastAsia="SimSun"/>
                <w:sz w:val="24"/>
                <w:szCs w:val="24"/>
                <w:lang w:eastAsia="zh-CN"/>
              </w:rPr>
              <w:t>Be able to communicate about the low-voltage electrical control system</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80"/>
              </w:numPr>
              <w:autoSpaceDE/>
              <w:autoSpaceDN/>
              <w:spacing w:before="0"/>
              <w:contextualSpacing/>
              <w:jc w:val="both"/>
              <w:rPr>
                <w:b/>
                <w:bCs/>
                <w:spacing w:val="-3"/>
                <w:sz w:val="24"/>
                <w:szCs w:val="24"/>
              </w:rPr>
            </w:pPr>
            <w:r>
              <w:rPr>
                <w:b/>
                <w:bCs/>
                <w:spacing w:val="-3"/>
                <w:sz w:val="24"/>
                <w:szCs w:val="24"/>
              </w:rPr>
              <w:lastRenderedPageBreak/>
              <w:t>Common Expressions for PLC Control System</w:t>
            </w:r>
          </w:p>
          <w:p w:rsidR="005F6964" w:rsidRDefault="00582FCD" w:rsidP="00617A6F">
            <w:pPr>
              <w:pStyle w:val="ListParagraph"/>
              <w:widowControl/>
              <w:numPr>
                <w:ilvl w:val="1"/>
                <w:numId w:val="80"/>
              </w:numPr>
              <w:autoSpaceDE/>
              <w:autoSpaceDN/>
              <w:spacing w:before="0"/>
              <w:contextualSpacing/>
              <w:jc w:val="both"/>
              <w:rPr>
                <w:rFonts w:eastAsia="SimSun"/>
                <w:sz w:val="24"/>
                <w:szCs w:val="24"/>
              </w:rPr>
            </w:pPr>
            <w:r>
              <w:rPr>
                <w:rFonts w:eastAsia="SimSun"/>
                <w:sz w:val="24"/>
                <w:szCs w:val="24"/>
              </w:rPr>
              <w:t>Master the meaning and usage of necessary words related to PLC control system</w:t>
            </w:r>
          </w:p>
          <w:p w:rsidR="005F6964" w:rsidRDefault="00582FCD" w:rsidP="00617A6F">
            <w:pPr>
              <w:pStyle w:val="ListParagraph"/>
              <w:widowControl/>
              <w:numPr>
                <w:ilvl w:val="1"/>
                <w:numId w:val="80"/>
              </w:numPr>
              <w:autoSpaceDE/>
              <w:autoSpaceDN/>
              <w:spacing w:before="0"/>
              <w:contextualSpacing/>
              <w:jc w:val="both"/>
              <w:rPr>
                <w:rFonts w:eastAsia="SimSun"/>
                <w:sz w:val="24"/>
                <w:szCs w:val="24"/>
              </w:rPr>
            </w:pPr>
            <w:r>
              <w:rPr>
                <w:rFonts w:eastAsia="SimSun"/>
                <w:sz w:val="24"/>
                <w:szCs w:val="24"/>
              </w:rPr>
              <w:t>Master common operating phrases of PLC control system</w:t>
            </w:r>
          </w:p>
          <w:p w:rsidR="005F6964" w:rsidRDefault="00582FCD" w:rsidP="00617A6F">
            <w:pPr>
              <w:pStyle w:val="ListParagraph"/>
              <w:widowControl/>
              <w:numPr>
                <w:ilvl w:val="1"/>
                <w:numId w:val="80"/>
              </w:numPr>
              <w:autoSpaceDE/>
              <w:autoSpaceDN/>
              <w:spacing w:before="0"/>
              <w:contextualSpacing/>
              <w:jc w:val="both"/>
              <w:rPr>
                <w:rFonts w:eastAsia="SimSun"/>
                <w:sz w:val="24"/>
                <w:szCs w:val="24"/>
              </w:rPr>
            </w:pPr>
            <w:r>
              <w:rPr>
                <w:rFonts w:eastAsia="SimSun"/>
                <w:sz w:val="24"/>
                <w:szCs w:val="24"/>
              </w:rPr>
              <w:t>Master the operation specification of PLC control system</w:t>
            </w:r>
          </w:p>
          <w:p w:rsidR="005F6964" w:rsidRDefault="00582FCD" w:rsidP="00617A6F">
            <w:pPr>
              <w:pStyle w:val="ListParagraph"/>
              <w:widowControl/>
              <w:numPr>
                <w:ilvl w:val="1"/>
                <w:numId w:val="80"/>
              </w:numPr>
              <w:autoSpaceDE/>
              <w:autoSpaceDN/>
              <w:spacing w:before="0" w:after="200" w:line="276" w:lineRule="auto"/>
              <w:contextualSpacing/>
              <w:jc w:val="both"/>
              <w:rPr>
                <w:rFonts w:eastAsia="SimSun"/>
                <w:sz w:val="24"/>
                <w:szCs w:val="24"/>
              </w:rPr>
            </w:pPr>
            <w:r>
              <w:rPr>
                <w:rFonts w:eastAsia="SimSun"/>
                <w:sz w:val="24"/>
                <w:szCs w:val="24"/>
              </w:rPr>
              <w:t>Understand the expression of reading literature</w:t>
            </w:r>
          </w:p>
          <w:p w:rsidR="005F6964" w:rsidRDefault="00582FCD" w:rsidP="00617A6F">
            <w:pPr>
              <w:pStyle w:val="ListParagraph"/>
              <w:widowControl/>
              <w:numPr>
                <w:ilvl w:val="1"/>
                <w:numId w:val="80"/>
              </w:numPr>
              <w:autoSpaceDE/>
              <w:autoSpaceDN/>
              <w:spacing w:before="0" w:after="200"/>
              <w:ind w:left="357" w:hanging="357"/>
              <w:contextualSpacing/>
              <w:jc w:val="both"/>
              <w:rPr>
                <w:rFonts w:eastAsia="SimSun"/>
                <w:sz w:val="24"/>
                <w:szCs w:val="24"/>
              </w:rPr>
            </w:pPr>
            <w:r>
              <w:rPr>
                <w:rFonts w:eastAsia="SimSun"/>
                <w:sz w:val="24"/>
                <w:szCs w:val="24"/>
              </w:rPr>
              <w:t>Be able to communicate about the PLC control system</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80"/>
              </w:numPr>
              <w:autoSpaceDE/>
              <w:autoSpaceDN/>
              <w:spacing w:before="0"/>
              <w:contextualSpacing/>
              <w:jc w:val="both"/>
              <w:rPr>
                <w:b/>
                <w:bCs/>
                <w:spacing w:val="-3"/>
                <w:sz w:val="24"/>
                <w:szCs w:val="24"/>
              </w:rPr>
            </w:pPr>
            <w:r>
              <w:rPr>
                <w:b/>
                <w:bCs/>
                <w:spacing w:val="-3"/>
                <w:sz w:val="24"/>
                <w:szCs w:val="24"/>
              </w:rPr>
              <w:t>Common Expressions for Industrial Robot</w:t>
            </w:r>
          </w:p>
          <w:p w:rsidR="005F6964" w:rsidRDefault="00582FCD" w:rsidP="00617A6F">
            <w:pPr>
              <w:pStyle w:val="ListParagraph"/>
              <w:widowControl/>
              <w:numPr>
                <w:ilvl w:val="1"/>
                <w:numId w:val="80"/>
              </w:numPr>
              <w:autoSpaceDE/>
              <w:autoSpaceDN/>
              <w:spacing w:before="0"/>
              <w:contextualSpacing/>
              <w:jc w:val="both"/>
              <w:rPr>
                <w:rFonts w:eastAsia="SimSun"/>
                <w:sz w:val="24"/>
                <w:szCs w:val="24"/>
              </w:rPr>
            </w:pPr>
            <w:r>
              <w:rPr>
                <w:rFonts w:eastAsia="SimSun"/>
                <w:sz w:val="24"/>
                <w:szCs w:val="24"/>
              </w:rPr>
              <w:t>Master the meaning and usage of necessary words related to industrial robot</w:t>
            </w:r>
            <w:r>
              <w:rPr>
                <w:rFonts w:eastAsia="SimSun" w:hint="eastAsia"/>
                <w:sz w:val="24"/>
                <w:szCs w:val="24"/>
              </w:rPr>
              <w:t xml:space="preserve"> </w:t>
            </w:r>
          </w:p>
          <w:p w:rsidR="005F6964" w:rsidRDefault="00582FCD" w:rsidP="00617A6F">
            <w:pPr>
              <w:pStyle w:val="ListParagraph"/>
              <w:widowControl/>
              <w:numPr>
                <w:ilvl w:val="1"/>
                <w:numId w:val="80"/>
              </w:numPr>
              <w:autoSpaceDE/>
              <w:autoSpaceDN/>
              <w:spacing w:before="0"/>
              <w:contextualSpacing/>
              <w:jc w:val="both"/>
              <w:rPr>
                <w:rFonts w:eastAsia="SimSun"/>
                <w:sz w:val="24"/>
                <w:szCs w:val="24"/>
              </w:rPr>
            </w:pPr>
            <w:r>
              <w:rPr>
                <w:rFonts w:eastAsia="SimSun"/>
                <w:sz w:val="24"/>
                <w:szCs w:val="24"/>
              </w:rPr>
              <w:t>Master common operating phrases of industrial robot</w:t>
            </w:r>
          </w:p>
          <w:p w:rsidR="005F6964" w:rsidRDefault="00582FCD" w:rsidP="00617A6F">
            <w:pPr>
              <w:pStyle w:val="ListParagraph"/>
              <w:widowControl/>
              <w:numPr>
                <w:ilvl w:val="1"/>
                <w:numId w:val="80"/>
              </w:numPr>
              <w:autoSpaceDE/>
              <w:autoSpaceDN/>
              <w:spacing w:before="0"/>
              <w:contextualSpacing/>
              <w:jc w:val="both"/>
              <w:rPr>
                <w:rFonts w:eastAsia="SimSun"/>
                <w:sz w:val="24"/>
                <w:szCs w:val="24"/>
              </w:rPr>
            </w:pPr>
            <w:r>
              <w:rPr>
                <w:rFonts w:eastAsia="SimSun"/>
                <w:sz w:val="24"/>
                <w:szCs w:val="24"/>
              </w:rPr>
              <w:t>5.3</w:t>
            </w:r>
            <w:r>
              <w:rPr>
                <w:rFonts w:eastAsia="SimSun"/>
                <w:sz w:val="24"/>
                <w:szCs w:val="24"/>
              </w:rPr>
              <w:tab/>
              <w:t>Master the operation specification of industrial robot</w:t>
            </w:r>
          </w:p>
          <w:p w:rsidR="005F6964" w:rsidRDefault="00582FCD" w:rsidP="00617A6F">
            <w:pPr>
              <w:pStyle w:val="ListParagraph"/>
              <w:widowControl/>
              <w:numPr>
                <w:ilvl w:val="1"/>
                <w:numId w:val="80"/>
              </w:numPr>
              <w:autoSpaceDE/>
              <w:autoSpaceDN/>
              <w:spacing w:before="0" w:after="200" w:line="276" w:lineRule="auto"/>
              <w:contextualSpacing/>
              <w:jc w:val="both"/>
              <w:rPr>
                <w:rFonts w:eastAsia="SimSun"/>
                <w:sz w:val="24"/>
                <w:szCs w:val="24"/>
              </w:rPr>
            </w:pPr>
            <w:r>
              <w:rPr>
                <w:rFonts w:eastAsia="SimSun"/>
                <w:sz w:val="24"/>
                <w:szCs w:val="24"/>
              </w:rPr>
              <w:t>Understand the expression of reading literature</w:t>
            </w:r>
          </w:p>
          <w:p w:rsidR="005F6964" w:rsidRDefault="00582FCD" w:rsidP="00617A6F">
            <w:pPr>
              <w:pStyle w:val="ListParagraph"/>
              <w:widowControl/>
              <w:numPr>
                <w:ilvl w:val="1"/>
                <w:numId w:val="80"/>
              </w:numPr>
              <w:autoSpaceDE/>
              <w:autoSpaceDN/>
              <w:spacing w:before="0" w:after="200"/>
              <w:ind w:left="357" w:hanging="357"/>
              <w:contextualSpacing/>
              <w:jc w:val="both"/>
              <w:rPr>
                <w:rFonts w:eastAsia="SimSun"/>
                <w:sz w:val="24"/>
                <w:szCs w:val="24"/>
              </w:rPr>
            </w:pPr>
            <w:r>
              <w:rPr>
                <w:rFonts w:eastAsia="SimSun"/>
                <w:sz w:val="24"/>
                <w:szCs w:val="24"/>
              </w:rPr>
              <w:t>Be able to communicate about the industrial robot</w:t>
            </w:r>
          </w:p>
        </w:tc>
        <w:tc>
          <w:tcPr>
            <w:tcW w:w="1333" w:type="dxa"/>
            <w:gridSpan w:val="3"/>
          </w:tcPr>
          <w:p w:rsidR="005F6964" w:rsidRDefault="005F6964">
            <w:pPr>
              <w:pStyle w:val="Heading2"/>
              <w:spacing w:line="240" w:lineRule="auto"/>
              <w:rPr>
                <w:b w:val="0"/>
                <w:sz w:val="24"/>
                <w:szCs w:val="24"/>
                <w:lang w:eastAsia="zh-CN"/>
              </w:rPr>
            </w:pPr>
          </w:p>
        </w:tc>
      </w:tr>
    </w:tbl>
    <w:p w:rsidR="005F6964" w:rsidRDefault="005F6964"/>
    <w:p w:rsidR="005F6964" w:rsidRDefault="005F6964">
      <w:pPr>
        <w:widowControl/>
        <w:autoSpaceDE/>
        <w:autoSpaceDN/>
        <w:rPr>
          <w:rFonts w:eastAsiaTheme="minorEastAsia"/>
          <w:b/>
          <w:lang w:eastAsia="zh-CN"/>
        </w:rPr>
        <w:sectPr w:rsidR="005F6964">
          <w:footerReference w:type="default" r:id="rId36"/>
          <w:pgSz w:w="12240" w:h="15840"/>
          <w:pgMar w:top="1500" w:right="1280" w:bottom="1420" w:left="1280" w:header="850" w:footer="1224" w:gutter="0"/>
          <w:cols w:space="720"/>
          <w:docGrid w:linePitch="299"/>
        </w:sectPr>
      </w:pPr>
    </w:p>
    <w:tbl>
      <w:tblPr>
        <w:tblW w:w="9800" w:type="dxa"/>
        <w:tblLook w:val="04A0" w:firstRow="1" w:lastRow="0" w:firstColumn="1" w:lastColumn="0" w:noHBand="0" w:noVBand="1"/>
      </w:tblPr>
      <w:tblGrid>
        <w:gridCol w:w="1277"/>
        <w:gridCol w:w="721"/>
        <w:gridCol w:w="974"/>
        <w:gridCol w:w="4871"/>
        <w:gridCol w:w="624"/>
        <w:gridCol w:w="96"/>
        <w:gridCol w:w="630"/>
        <w:gridCol w:w="607"/>
      </w:tblGrid>
      <w:tr w:rsidR="005F6964">
        <w:trPr>
          <w:trHeight w:val="492"/>
        </w:trPr>
        <w:tc>
          <w:tcPr>
            <w:tcW w:w="1998" w:type="dxa"/>
            <w:gridSpan w:val="2"/>
            <w:shd w:val="clear" w:color="auto" w:fill="FFFFFF" w:themeFill="background1"/>
          </w:tcPr>
          <w:p w:rsidR="005F6964" w:rsidRDefault="00FA3C1E">
            <w:pPr>
              <w:spacing w:before="160" w:after="160"/>
              <w:rPr>
                <w:b/>
                <w:color w:val="FF0000"/>
                <w:sz w:val="24"/>
                <w:szCs w:val="24"/>
              </w:rPr>
            </w:pPr>
            <w:r>
              <w:rPr>
                <w:rFonts w:eastAsia="SimSun" w:hint="eastAsia"/>
                <w:b/>
                <w:color w:val="FF0000"/>
                <w:sz w:val="24"/>
                <w:szCs w:val="24"/>
                <w:lang w:eastAsia="zh-CN"/>
              </w:rPr>
              <w:lastRenderedPageBreak/>
              <w:t>4.</w:t>
            </w:r>
            <w:r>
              <w:rPr>
                <w:rFonts w:eastAsia="SimSun"/>
                <w:b/>
                <w:color w:val="FF0000"/>
                <w:sz w:val="24"/>
                <w:szCs w:val="24"/>
                <w:lang w:eastAsia="zh-CN"/>
              </w:rPr>
              <w:t>6 EAT-322</w:t>
            </w:r>
          </w:p>
        </w:tc>
        <w:tc>
          <w:tcPr>
            <w:tcW w:w="5845" w:type="dxa"/>
            <w:gridSpan w:val="2"/>
            <w:shd w:val="clear" w:color="auto" w:fill="FFFFFF" w:themeFill="background1"/>
            <w:vAlign w:val="center"/>
          </w:tcPr>
          <w:p w:rsidR="005F6964" w:rsidRDefault="00582FCD">
            <w:pPr>
              <w:jc w:val="center"/>
              <w:rPr>
                <w:b/>
                <w:color w:val="FF0000"/>
                <w:sz w:val="24"/>
                <w:szCs w:val="24"/>
              </w:rPr>
            </w:pPr>
            <w:r>
              <w:rPr>
                <w:rFonts w:eastAsia="SimSun" w:cs="Arial" w:hint="eastAsia"/>
                <w:b/>
                <w:bCs/>
                <w:color w:val="FF0000"/>
                <w:sz w:val="24"/>
                <w:szCs w:val="24"/>
                <w:lang w:eastAsia="zh-CN"/>
              </w:rPr>
              <w:t xml:space="preserve"> </w:t>
            </w:r>
            <w:r>
              <w:rPr>
                <w:rFonts w:eastAsia="SimSun" w:cs="Arial"/>
                <w:b/>
                <w:bCs/>
                <w:color w:val="FF0000"/>
                <w:sz w:val="24"/>
                <w:szCs w:val="24"/>
              </w:rPr>
              <w:t>Electronic Skill Training</w:t>
            </w:r>
          </w:p>
        </w:tc>
        <w:tc>
          <w:tcPr>
            <w:tcW w:w="1957" w:type="dxa"/>
            <w:gridSpan w:val="4"/>
            <w:shd w:val="clear" w:color="auto" w:fill="FFFFFF" w:themeFill="background1"/>
          </w:tcPr>
          <w:p w:rsidR="005F6964" w:rsidRDefault="005F6964">
            <w:pPr>
              <w:pStyle w:val="Heading2"/>
              <w:spacing w:line="240" w:lineRule="auto"/>
              <w:rPr>
                <w:b w:val="0"/>
                <w:sz w:val="24"/>
                <w:szCs w:val="24"/>
              </w:rPr>
            </w:pPr>
          </w:p>
        </w:tc>
      </w:tr>
      <w:tr w:rsidR="005F6964">
        <w:trPr>
          <w:trHeight w:val="304"/>
        </w:trPr>
        <w:tc>
          <w:tcPr>
            <w:tcW w:w="2972" w:type="dxa"/>
            <w:gridSpan w:val="3"/>
          </w:tcPr>
          <w:p w:rsidR="005F6964" w:rsidRDefault="00582FCD">
            <w:pPr>
              <w:pStyle w:val="Heading2"/>
              <w:spacing w:line="240" w:lineRule="auto"/>
              <w:ind w:left="0"/>
              <w:rPr>
                <w:sz w:val="24"/>
                <w:szCs w:val="24"/>
              </w:rPr>
            </w:pPr>
            <w:r>
              <w:rPr>
                <w:rFonts w:eastAsiaTheme="minorEastAsia" w:cstheme="minorBidi"/>
                <w:kern w:val="2"/>
                <w:sz w:val="24"/>
                <w:szCs w:val="24"/>
                <w:lang w:eastAsia="zh-CN" w:bidi="ar-SA"/>
              </w:rPr>
              <w:t>Total contact hours:</w:t>
            </w:r>
          </w:p>
        </w:tc>
        <w:tc>
          <w:tcPr>
            <w:tcW w:w="4871" w:type="dxa"/>
          </w:tcPr>
          <w:p w:rsidR="005F6964" w:rsidRDefault="00582FCD">
            <w:pPr>
              <w:rPr>
                <w:b/>
                <w:sz w:val="24"/>
                <w:szCs w:val="24"/>
              </w:rPr>
            </w:pPr>
            <w:r>
              <w:rPr>
                <w:rFonts w:hint="eastAsia"/>
                <w:b/>
                <w:sz w:val="24"/>
                <w:szCs w:val="24"/>
              </w:rPr>
              <w:t>128</w:t>
            </w:r>
          </w:p>
        </w:tc>
        <w:tc>
          <w:tcPr>
            <w:tcW w:w="720" w:type="dxa"/>
            <w:gridSpan w:val="2"/>
          </w:tcPr>
          <w:p w:rsidR="005F6964" w:rsidRDefault="00582FCD">
            <w:pPr>
              <w:jc w:val="center"/>
              <w:rPr>
                <w:b/>
                <w:smallCaps/>
                <w:spacing w:val="5"/>
                <w:sz w:val="24"/>
                <w:szCs w:val="24"/>
              </w:rPr>
            </w:pPr>
            <w:r>
              <w:rPr>
                <w:b/>
                <w:smallCaps/>
                <w:spacing w:val="5"/>
                <w:sz w:val="24"/>
                <w:szCs w:val="24"/>
              </w:rPr>
              <w:t>T</w:t>
            </w:r>
          </w:p>
        </w:tc>
        <w:tc>
          <w:tcPr>
            <w:tcW w:w="630" w:type="dxa"/>
          </w:tcPr>
          <w:p w:rsidR="005F6964" w:rsidRDefault="00582FCD">
            <w:pPr>
              <w:jc w:val="center"/>
              <w:rPr>
                <w:b/>
                <w:smallCaps/>
                <w:spacing w:val="5"/>
                <w:sz w:val="24"/>
                <w:szCs w:val="24"/>
              </w:rPr>
            </w:pPr>
            <w:r>
              <w:rPr>
                <w:b/>
                <w:smallCaps/>
                <w:spacing w:val="5"/>
                <w:sz w:val="24"/>
                <w:szCs w:val="24"/>
              </w:rPr>
              <w:t>P</w:t>
            </w:r>
          </w:p>
        </w:tc>
        <w:tc>
          <w:tcPr>
            <w:tcW w:w="607" w:type="dxa"/>
          </w:tcPr>
          <w:p w:rsidR="005F6964" w:rsidRDefault="00582FCD">
            <w:pPr>
              <w:jc w:val="center"/>
              <w:rPr>
                <w:b/>
                <w:smallCaps/>
                <w:spacing w:val="5"/>
                <w:sz w:val="24"/>
                <w:szCs w:val="24"/>
              </w:rPr>
            </w:pPr>
            <w:r>
              <w:rPr>
                <w:b/>
                <w:smallCaps/>
                <w:spacing w:val="5"/>
                <w:sz w:val="24"/>
                <w:szCs w:val="24"/>
              </w:rPr>
              <w:t>C</w:t>
            </w:r>
          </w:p>
        </w:tc>
      </w:tr>
      <w:tr w:rsidR="005F6964">
        <w:trPr>
          <w:trHeight w:val="299"/>
        </w:trPr>
        <w:tc>
          <w:tcPr>
            <w:tcW w:w="2972" w:type="dxa"/>
            <w:gridSpan w:val="3"/>
          </w:tcPr>
          <w:p w:rsidR="005F6964" w:rsidRDefault="00582FCD">
            <w:pPr>
              <w:rPr>
                <w:b/>
                <w:sz w:val="24"/>
                <w:szCs w:val="24"/>
              </w:rPr>
            </w:pPr>
            <w:r>
              <w:rPr>
                <w:sz w:val="24"/>
                <w:szCs w:val="24"/>
              </w:rPr>
              <w:t>Theory:</w:t>
            </w:r>
          </w:p>
        </w:tc>
        <w:tc>
          <w:tcPr>
            <w:tcW w:w="4871" w:type="dxa"/>
          </w:tcPr>
          <w:p w:rsidR="005F6964" w:rsidRDefault="00582FCD">
            <w:pPr>
              <w:rPr>
                <w:sz w:val="24"/>
                <w:szCs w:val="24"/>
              </w:rPr>
            </w:pPr>
            <w:r>
              <w:rPr>
                <w:sz w:val="24"/>
                <w:szCs w:val="24"/>
              </w:rPr>
              <w:t>32</w:t>
            </w:r>
          </w:p>
        </w:tc>
        <w:tc>
          <w:tcPr>
            <w:tcW w:w="720" w:type="dxa"/>
            <w:gridSpan w:val="2"/>
            <w:vMerge w:val="restart"/>
          </w:tcPr>
          <w:p w:rsidR="005F6964" w:rsidRDefault="00582FCD">
            <w:pPr>
              <w:jc w:val="center"/>
              <w:rPr>
                <w:b/>
                <w:sz w:val="24"/>
                <w:szCs w:val="24"/>
              </w:rPr>
            </w:pPr>
            <w:r>
              <w:rPr>
                <w:b/>
                <w:sz w:val="24"/>
                <w:szCs w:val="24"/>
              </w:rPr>
              <w:t>1</w:t>
            </w:r>
          </w:p>
        </w:tc>
        <w:tc>
          <w:tcPr>
            <w:tcW w:w="630" w:type="dxa"/>
            <w:vMerge w:val="restart"/>
          </w:tcPr>
          <w:p w:rsidR="005F6964" w:rsidRDefault="00582FCD">
            <w:pPr>
              <w:jc w:val="center"/>
              <w:rPr>
                <w:b/>
                <w:sz w:val="24"/>
                <w:szCs w:val="24"/>
              </w:rPr>
            </w:pPr>
            <w:r>
              <w:rPr>
                <w:b/>
                <w:sz w:val="24"/>
                <w:szCs w:val="24"/>
              </w:rPr>
              <w:t>3</w:t>
            </w:r>
          </w:p>
        </w:tc>
        <w:tc>
          <w:tcPr>
            <w:tcW w:w="607" w:type="dxa"/>
            <w:vMerge w:val="restart"/>
          </w:tcPr>
          <w:p w:rsidR="005F6964" w:rsidRDefault="00582FCD">
            <w:pPr>
              <w:jc w:val="center"/>
              <w:rPr>
                <w:b/>
                <w:sz w:val="24"/>
                <w:szCs w:val="24"/>
              </w:rPr>
            </w:pPr>
            <w:r>
              <w:rPr>
                <w:b/>
                <w:sz w:val="24"/>
                <w:szCs w:val="24"/>
              </w:rPr>
              <w:t>2</w:t>
            </w:r>
          </w:p>
        </w:tc>
      </w:tr>
      <w:tr w:rsidR="005F6964">
        <w:trPr>
          <w:trHeight w:val="74"/>
        </w:trPr>
        <w:tc>
          <w:tcPr>
            <w:tcW w:w="2972" w:type="dxa"/>
            <w:gridSpan w:val="3"/>
          </w:tcPr>
          <w:p w:rsidR="005F6964" w:rsidRDefault="00582FCD">
            <w:pPr>
              <w:rPr>
                <w:sz w:val="24"/>
                <w:szCs w:val="24"/>
              </w:rPr>
            </w:pPr>
            <w:r>
              <w:rPr>
                <w:sz w:val="24"/>
                <w:szCs w:val="24"/>
              </w:rPr>
              <w:t>Practice:</w:t>
            </w:r>
          </w:p>
        </w:tc>
        <w:tc>
          <w:tcPr>
            <w:tcW w:w="4871" w:type="dxa"/>
          </w:tcPr>
          <w:p w:rsidR="005F6964" w:rsidRDefault="00582FCD">
            <w:pPr>
              <w:rPr>
                <w:rFonts w:eastAsia="DengXian"/>
                <w:sz w:val="24"/>
                <w:szCs w:val="24"/>
                <w:highlight w:val="yellow"/>
              </w:rPr>
            </w:pPr>
            <w:r>
              <w:rPr>
                <w:sz w:val="24"/>
                <w:szCs w:val="24"/>
              </w:rPr>
              <w:t>96</w:t>
            </w:r>
          </w:p>
        </w:tc>
        <w:tc>
          <w:tcPr>
            <w:tcW w:w="720" w:type="dxa"/>
            <w:gridSpan w:val="2"/>
            <w:vMerge/>
          </w:tcPr>
          <w:p w:rsidR="005F6964" w:rsidRDefault="005F6964">
            <w:pPr>
              <w:jc w:val="center"/>
              <w:rPr>
                <w:b/>
                <w:sz w:val="24"/>
                <w:szCs w:val="24"/>
              </w:rPr>
            </w:pPr>
          </w:p>
        </w:tc>
        <w:tc>
          <w:tcPr>
            <w:tcW w:w="630" w:type="dxa"/>
            <w:vMerge/>
          </w:tcPr>
          <w:p w:rsidR="005F6964" w:rsidRDefault="005F6964">
            <w:pPr>
              <w:jc w:val="center"/>
              <w:rPr>
                <w:b/>
                <w:sz w:val="24"/>
                <w:szCs w:val="24"/>
              </w:rPr>
            </w:pPr>
          </w:p>
        </w:tc>
        <w:tc>
          <w:tcPr>
            <w:tcW w:w="607" w:type="dxa"/>
            <w:vMerge/>
          </w:tcPr>
          <w:p w:rsidR="005F6964" w:rsidRDefault="005F6964">
            <w:pPr>
              <w:jc w:val="center"/>
              <w:rPr>
                <w:b/>
                <w:sz w:val="24"/>
                <w:szCs w:val="24"/>
              </w:rPr>
            </w:pPr>
          </w:p>
        </w:tc>
      </w:tr>
      <w:tr w:rsidR="005F6964">
        <w:trPr>
          <w:trHeight w:val="492"/>
        </w:trPr>
        <w:tc>
          <w:tcPr>
            <w:tcW w:w="1277" w:type="dxa"/>
          </w:tcPr>
          <w:p w:rsidR="005F6964" w:rsidRDefault="00582FCD">
            <w:pPr>
              <w:jc w:val="both"/>
              <w:rPr>
                <w:sz w:val="24"/>
                <w:szCs w:val="24"/>
              </w:rPr>
            </w:pPr>
            <w:r>
              <w:rPr>
                <w:rFonts w:hint="eastAsia"/>
                <w:b/>
                <w:smallCaps/>
                <w:spacing w:val="5"/>
                <w:sz w:val="24"/>
                <w:szCs w:val="24"/>
              </w:rPr>
              <w:t>AIMS</w:t>
            </w:r>
            <w:r>
              <w:rPr>
                <w:b/>
                <w:smallCaps/>
                <w:spacing w:val="5"/>
                <w:sz w:val="24"/>
                <w:szCs w:val="24"/>
              </w:rPr>
              <w:t>:</w:t>
            </w:r>
          </w:p>
        </w:tc>
        <w:tc>
          <w:tcPr>
            <w:tcW w:w="8523" w:type="dxa"/>
            <w:gridSpan w:val="7"/>
          </w:tcPr>
          <w:p w:rsidR="005F6964" w:rsidRDefault="00582FCD">
            <w:pPr>
              <w:jc w:val="both"/>
              <w:rPr>
                <w:spacing w:val="-3"/>
                <w:sz w:val="24"/>
                <w:szCs w:val="24"/>
                <w:lang w:val="en-GB"/>
              </w:rPr>
            </w:pPr>
            <w:r>
              <w:rPr>
                <w:spacing w:val="-3"/>
                <w:sz w:val="24"/>
                <w:szCs w:val="24"/>
                <w:lang w:val="en-GB"/>
              </w:rPr>
              <w:t>Use appropriate electronic components and tools, reasonably layout and wiring, weld circuit boards with correct functions and beautiful appearance, be able to use electronic measuring instruments for testing and troubleshooting of common electronic circuits</w:t>
            </w:r>
            <w:r>
              <w:rPr>
                <w:rFonts w:hint="eastAsia"/>
                <w:spacing w:val="-3"/>
                <w:sz w:val="24"/>
                <w:szCs w:val="24"/>
                <w:lang w:val="en-GB"/>
              </w:rPr>
              <w:t>,</w:t>
            </w:r>
            <w:r>
              <w:rPr>
                <w:spacing w:val="-3"/>
                <w:sz w:val="24"/>
                <w:szCs w:val="24"/>
                <w:lang w:val="en-GB"/>
              </w:rPr>
              <w:t xml:space="preserve"> and be able to use circuit design methods for circuit design.</w:t>
            </w:r>
          </w:p>
          <w:p w:rsidR="005F6964" w:rsidRDefault="00582FCD" w:rsidP="00617A6F">
            <w:pPr>
              <w:pStyle w:val="ListParagraph"/>
              <w:widowControl/>
              <w:numPr>
                <w:ilvl w:val="0"/>
                <w:numId w:val="81"/>
              </w:numPr>
              <w:autoSpaceDE/>
              <w:autoSpaceDN/>
              <w:spacing w:before="0" w:after="200" w:line="276" w:lineRule="auto"/>
              <w:contextualSpacing/>
              <w:jc w:val="both"/>
              <w:rPr>
                <w:rFonts w:eastAsia="SimSun"/>
                <w:sz w:val="24"/>
                <w:szCs w:val="24"/>
              </w:rPr>
            </w:pPr>
            <w:r>
              <w:rPr>
                <w:rFonts w:hint="eastAsia"/>
                <w:spacing w:val="-3"/>
                <w:sz w:val="24"/>
                <w:szCs w:val="24"/>
              </w:rPr>
              <w:t xml:space="preserve">Enable to properly </w:t>
            </w:r>
            <w:proofErr w:type="gramStart"/>
            <w:r>
              <w:rPr>
                <w:rFonts w:hint="eastAsia"/>
                <w:spacing w:val="-3"/>
                <w:sz w:val="24"/>
                <w:szCs w:val="24"/>
              </w:rPr>
              <w:t>used</w:t>
            </w:r>
            <w:proofErr w:type="gramEnd"/>
            <w:r>
              <w:rPr>
                <w:rFonts w:hint="eastAsia"/>
                <w:spacing w:val="-3"/>
                <w:sz w:val="24"/>
                <w:szCs w:val="24"/>
              </w:rPr>
              <w:t xml:space="preserve"> </w:t>
            </w:r>
            <w:r>
              <w:rPr>
                <w:spacing w:val="-3"/>
                <w:sz w:val="24"/>
                <w:szCs w:val="24"/>
              </w:rPr>
              <w:t>c</w:t>
            </w:r>
            <w:r>
              <w:rPr>
                <w:rFonts w:eastAsia="SimSun"/>
                <w:sz w:val="24"/>
                <w:szCs w:val="24"/>
              </w:rPr>
              <w:t>ommon electronic instruments</w:t>
            </w:r>
            <w:r>
              <w:rPr>
                <w:rFonts w:eastAsia="SimSun" w:hint="eastAsia"/>
                <w:sz w:val="24"/>
                <w:szCs w:val="24"/>
                <w:lang w:eastAsia="zh-CN"/>
              </w:rPr>
              <w:t>.</w:t>
            </w:r>
          </w:p>
          <w:p w:rsidR="005F6964" w:rsidRDefault="00582FCD" w:rsidP="00617A6F">
            <w:pPr>
              <w:pStyle w:val="ListParagraph"/>
              <w:widowControl/>
              <w:numPr>
                <w:ilvl w:val="0"/>
                <w:numId w:val="81"/>
              </w:numPr>
              <w:autoSpaceDE/>
              <w:autoSpaceDN/>
              <w:spacing w:before="0" w:after="200" w:line="276" w:lineRule="auto"/>
              <w:contextualSpacing/>
              <w:jc w:val="both"/>
              <w:rPr>
                <w:rFonts w:eastAsiaTheme="minorEastAsia"/>
                <w:spacing w:val="-3"/>
                <w:sz w:val="24"/>
                <w:szCs w:val="24"/>
              </w:rPr>
            </w:pPr>
            <w:r>
              <w:rPr>
                <w:rFonts w:eastAsiaTheme="minorEastAsia"/>
                <w:spacing w:val="-3"/>
                <w:sz w:val="24"/>
                <w:szCs w:val="24"/>
                <w:lang w:eastAsia="zh-CN"/>
              </w:rPr>
              <w:t>E</w:t>
            </w:r>
            <w:r>
              <w:rPr>
                <w:rFonts w:eastAsiaTheme="minorEastAsia" w:hint="eastAsia"/>
                <w:spacing w:val="-3"/>
                <w:sz w:val="24"/>
                <w:szCs w:val="24"/>
                <w:lang w:eastAsia="zh-CN"/>
              </w:rPr>
              <w:t>nable to</w:t>
            </w:r>
            <w:r>
              <w:rPr>
                <w:rFonts w:eastAsiaTheme="minorEastAsia"/>
                <w:spacing w:val="-3"/>
                <w:sz w:val="24"/>
                <w:szCs w:val="24"/>
                <w:lang w:eastAsia="zh-CN"/>
              </w:rPr>
              <w:t xml:space="preserve"> recognize and draw simple electronic circuit drawing.</w:t>
            </w:r>
          </w:p>
          <w:p w:rsidR="005F6964" w:rsidRDefault="00582FCD" w:rsidP="00617A6F">
            <w:pPr>
              <w:pStyle w:val="ListParagraph"/>
              <w:widowControl/>
              <w:numPr>
                <w:ilvl w:val="0"/>
                <w:numId w:val="81"/>
              </w:numPr>
              <w:autoSpaceDE/>
              <w:autoSpaceDN/>
              <w:spacing w:before="0" w:after="200" w:line="276" w:lineRule="auto"/>
              <w:contextualSpacing/>
              <w:jc w:val="both"/>
              <w:rPr>
                <w:rFonts w:eastAsiaTheme="minorEastAsia"/>
                <w:spacing w:val="-3"/>
                <w:sz w:val="24"/>
                <w:szCs w:val="24"/>
              </w:rPr>
            </w:pPr>
            <w:r>
              <w:rPr>
                <w:rFonts w:eastAsiaTheme="minorEastAsia"/>
                <w:spacing w:val="-3"/>
                <w:sz w:val="24"/>
                <w:szCs w:val="24"/>
                <w:lang w:eastAsia="zh-CN"/>
              </w:rPr>
              <w:t>E</w:t>
            </w:r>
            <w:r>
              <w:rPr>
                <w:rFonts w:eastAsiaTheme="minorEastAsia" w:hint="eastAsia"/>
                <w:spacing w:val="-3"/>
                <w:sz w:val="24"/>
                <w:szCs w:val="24"/>
                <w:lang w:eastAsia="zh-CN"/>
              </w:rPr>
              <w:t xml:space="preserve">nable to </w:t>
            </w:r>
            <w:r>
              <w:rPr>
                <w:rFonts w:eastAsiaTheme="minorEastAsia"/>
                <w:spacing w:val="-3"/>
                <w:sz w:val="24"/>
                <w:szCs w:val="24"/>
                <w:lang w:eastAsia="zh-CN"/>
              </w:rPr>
              <w:t>install and debug simple electronic circuit drawing.</w:t>
            </w:r>
          </w:p>
          <w:p w:rsidR="005F6964" w:rsidRDefault="00582FCD" w:rsidP="00617A6F">
            <w:pPr>
              <w:pStyle w:val="ListParagraph"/>
              <w:widowControl/>
              <w:numPr>
                <w:ilvl w:val="0"/>
                <w:numId w:val="81"/>
              </w:numPr>
              <w:autoSpaceDE/>
              <w:autoSpaceDN/>
              <w:spacing w:before="0" w:after="200" w:line="276" w:lineRule="auto"/>
              <w:contextualSpacing/>
              <w:jc w:val="both"/>
              <w:rPr>
                <w:rFonts w:eastAsiaTheme="minorEastAsia"/>
                <w:spacing w:val="-3"/>
                <w:sz w:val="24"/>
                <w:szCs w:val="24"/>
              </w:rPr>
            </w:pPr>
            <w:r>
              <w:rPr>
                <w:rFonts w:eastAsiaTheme="minorEastAsia"/>
                <w:spacing w:val="-3"/>
                <w:sz w:val="24"/>
                <w:szCs w:val="24"/>
                <w:lang w:eastAsia="zh-CN"/>
              </w:rPr>
              <w:t>E</w:t>
            </w:r>
            <w:r>
              <w:rPr>
                <w:rFonts w:eastAsiaTheme="minorEastAsia" w:hint="eastAsia"/>
                <w:spacing w:val="-3"/>
                <w:sz w:val="24"/>
                <w:szCs w:val="24"/>
                <w:lang w:eastAsia="zh-CN"/>
              </w:rPr>
              <w:t xml:space="preserve">nable to design </w:t>
            </w:r>
            <w:r>
              <w:rPr>
                <w:rFonts w:eastAsiaTheme="minorEastAsia"/>
                <w:spacing w:val="-3"/>
                <w:sz w:val="24"/>
                <w:szCs w:val="24"/>
                <w:lang w:eastAsia="zh-CN"/>
              </w:rPr>
              <w:t>simple electronic circuit drawing.</w:t>
            </w:r>
          </w:p>
        </w:tc>
      </w:tr>
      <w:tr w:rsidR="005F6964">
        <w:trPr>
          <w:trHeight w:val="468"/>
        </w:trPr>
        <w:tc>
          <w:tcPr>
            <w:tcW w:w="8467" w:type="dxa"/>
            <w:gridSpan w:val="5"/>
            <w:shd w:val="clear" w:color="auto" w:fill="E5DFEC"/>
          </w:tcPr>
          <w:p w:rsidR="005F6964" w:rsidRDefault="00582FCD">
            <w:pPr>
              <w:pStyle w:val="Heading2"/>
              <w:spacing w:before="160" w:after="160" w:line="240" w:lineRule="auto"/>
              <w:ind w:left="0"/>
              <w:rPr>
                <w:rFonts w:eastAsiaTheme="minorEastAsia"/>
                <w:b w:val="0"/>
                <w:sz w:val="24"/>
                <w:szCs w:val="24"/>
                <w:lang w:eastAsia="zh-CN"/>
              </w:rPr>
            </w:pPr>
            <w:r>
              <w:rPr>
                <w:rFonts w:eastAsiaTheme="minorEastAsia" w:cstheme="minorBidi"/>
                <w:kern w:val="2"/>
                <w:sz w:val="24"/>
                <w:szCs w:val="24"/>
                <w:lang w:eastAsia="zh-CN" w:bidi="ar-SA"/>
              </w:rPr>
              <w:t>Course Contents</w:t>
            </w:r>
          </w:p>
        </w:tc>
        <w:tc>
          <w:tcPr>
            <w:tcW w:w="1333" w:type="dxa"/>
            <w:gridSpan w:val="3"/>
            <w:shd w:val="clear" w:color="auto" w:fill="E5DFEC"/>
          </w:tcPr>
          <w:p w:rsidR="005F6964" w:rsidRDefault="00582FCD">
            <w:pPr>
              <w:spacing w:before="160" w:after="160"/>
              <w:rPr>
                <w:sz w:val="24"/>
                <w:szCs w:val="24"/>
              </w:rPr>
            </w:pPr>
            <w:r>
              <w:rPr>
                <w:b/>
                <w:sz w:val="24"/>
                <w:szCs w:val="24"/>
              </w:rPr>
              <w:t>Hours</w:t>
            </w:r>
          </w:p>
        </w:tc>
      </w:tr>
      <w:tr w:rsidR="005F6964">
        <w:trPr>
          <w:trHeight w:val="128"/>
        </w:trPr>
        <w:tc>
          <w:tcPr>
            <w:tcW w:w="8467" w:type="dxa"/>
            <w:gridSpan w:val="5"/>
          </w:tcPr>
          <w:p w:rsidR="005F6964" w:rsidRDefault="00582FCD" w:rsidP="00617A6F">
            <w:pPr>
              <w:pStyle w:val="ListParagraph"/>
              <w:widowControl/>
              <w:numPr>
                <w:ilvl w:val="0"/>
                <w:numId w:val="82"/>
              </w:numPr>
              <w:tabs>
                <w:tab w:val="left" w:pos="720"/>
                <w:tab w:val="left" w:pos="4077"/>
                <w:tab w:val="right" w:pos="9360"/>
              </w:tabs>
              <w:suppressAutoHyphens/>
              <w:autoSpaceDE/>
              <w:autoSpaceDN/>
              <w:spacing w:before="0" w:after="200" w:line="276" w:lineRule="auto"/>
              <w:contextualSpacing/>
              <w:jc w:val="both"/>
              <w:rPr>
                <w:b/>
                <w:bCs/>
                <w:color w:val="000000" w:themeColor="text1"/>
                <w:spacing w:val="-3"/>
                <w:sz w:val="24"/>
                <w:szCs w:val="24"/>
              </w:rPr>
            </w:pPr>
            <w:r>
              <w:rPr>
                <w:rFonts w:eastAsia="SimSun" w:hint="eastAsia"/>
                <w:b/>
                <w:bCs/>
                <w:color w:val="000000" w:themeColor="text1"/>
                <w:sz w:val="24"/>
                <w:szCs w:val="24"/>
              </w:rPr>
              <w:t xml:space="preserve">Manufacture of LED </w:t>
            </w:r>
            <w:r>
              <w:rPr>
                <w:rFonts w:eastAsia="SimSun"/>
                <w:b/>
                <w:bCs/>
                <w:color w:val="000000" w:themeColor="text1"/>
                <w:sz w:val="24"/>
                <w:szCs w:val="24"/>
              </w:rPr>
              <w:t>L</w:t>
            </w:r>
            <w:r>
              <w:rPr>
                <w:rFonts w:eastAsia="SimSun" w:hint="eastAsia"/>
                <w:b/>
                <w:bCs/>
                <w:color w:val="000000" w:themeColor="text1"/>
                <w:sz w:val="24"/>
                <w:szCs w:val="24"/>
              </w:rPr>
              <w:t xml:space="preserve">ight </w:t>
            </w:r>
            <w:r>
              <w:rPr>
                <w:rFonts w:eastAsia="SimSun"/>
                <w:b/>
                <w:bCs/>
                <w:color w:val="000000" w:themeColor="text1"/>
                <w:sz w:val="24"/>
                <w:szCs w:val="24"/>
              </w:rPr>
              <w:t>C</w:t>
            </w:r>
            <w:r>
              <w:rPr>
                <w:rFonts w:eastAsia="SimSun" w:hint="eastAsia"/>
                <w:b/>
                <w:bCs/>
                <w:color w:val="000000" w:themeColor="text1"/>
                <w:sz w:val="24"/>
                <w:szCs w:val="24"/>
              </w:rPr>
              <w:t xml:space="preserve">ontrol </w:t>
            </w:r>
            <w:r>
              <w:rPr>
                <w:rFonts w:eastAsia="SimSun"/>
                <w:b/>
                <w:bCs/>
                <w:color w:val="000000" w:themeColor="text1"/>
                <w:sz w:val="24"/>
                <w:szCs w:val="24"/>
              </w:rPr>
              <w:t>L</w:t>
            </w:r>
            <w:r>
              <w:rPr>
                <w:rFonts w:eastAsia="SimSun" w:hint="eastAsia"/>
                <w:b/>
                <w:bCs/>
                <w:color w:val="000000" w:themeColor="text1"/>
                <w:sz w:val="24"/>
                <w:szCs w:val="24"/>
              </w:rPr>
              <w:t>amp</w:t>
            </w:r>
            <w:r>
              <w:rPr>
                <w:rFonts w:hint="eastAsia"/>
                <w:b/>
                <w:bCs/>
                <w:color w:val="000000" w:themeColor="text1"/>
                <w:spacing w:val="-3"/>
                <w:sz w:val="24"/>
                <w:szCs w:val="24"/>
              </w:rPr>
              <w:t xml:space="preserve"> </w:t>
            </w:r>
          </w:p>
          <w:p w:rsidR="005F6964" w:rsidRDefault="00582FCD" w:rsidP="00617A6F">
            <w:pPr>
              <w:pStyle w:val="ListParagraph"/>
              <w:widowControl/>
              <w:numPr>
                <w:ilvl w:val="1"/>
                <w:numId w:val="82"/>
              </w:numPr>
              <w:tabs>
                <w:tab w:val="left" w:pos="720"/>
                <w:tab w:val="left" w:pos="4077"/>
                <w:tab w:val="right" w:pos="9360"/>
              </w:tabs>
              <w:suppressAutoHyphens/>
              <w:autoSpaceDE/>
              <w:autoSpaceDN/>
              <w:spacing w:before="0" w:after="200" w:line="276" w:lineRule="auto"/>
              <w:contextualSpacing/>
              <w:jc w:val="both"/>
              <w:rPr>
                <w:color w:val="000000" w:themeColor="text1"/>
                <w:spacing w:val="-3"/>
                <w:sz w:val="24"/>
                <w:szCs w:val="24"/>
              </w:rPr>
            </w:pPr>
            <w:r>
              <w:rPr>
                <w:rFonts w:eastAsia="SimSun" w:hint="eastAsia"/>
                <w:color w:val="000000" w:themeColor="text1"/>
                <w:sz w:val="24"/>
                <w:szCs w:val="24"/>
              </w:rPr>
              <w:t>Electronic circuit composition</w:t>
            </w:r>
          </w:p>
          <w:p w:rsidR="005F6964" w:rsidRDefault="00582FCD" w:rsidP="00617A6F">
            <w:pPr>
              <w:pStyle w:val="ListParagraph"/>
              <w:widowControl/>
              <w:numPr>
                <w:ilvl w:val="1"/>
                <w:numId w:val="82"/>
              </w:numPr>
              <w:tabs>
                <w:tab w:val="left" w:pos="720"/>
                <w:tab w:val="left" w:pos="4077"/>
                <w:tab w:val="right" w:pos="9360"/>
              </w:tabs>
              <w:suppressAutoHyphens/>
              <w:autoSpaceDE/>
              <w:autoSpaceDN/>
              <w:spacing w:before="0" w:after="200" w:line="276" w:lineRule="auto"/>
              <w:contextualSpacing/>
              <w:jc w:val="both"/>
              <w:rPr>
                <w:color w:val="000000" w:themeColor="text1"/>
                <w:spacing w:val="-3"/>
                <w:sz w:val="24"/>
                <w:szCs w:val="24"/>
              </w:rPr>
            </w:pPr>
            <w:r>
              <w:rPr>
                <w:color w:val="000000" w:themeColor="text1"/>
                <w:spacing w:val="-3"/>
                <w:sz w:val="24"/>
                <w:szCs w:val="24"/>
              </w:rPr>
              <w:t>Diode and triode</w:t>
            </w:r>
          </w:p>
          <w:p w:rsidR="005F6964" w:rsidRDefault="00582FCD" w:rsidP="00617A6F">
            <w:pPr>
              <w:pStyle w:val="ListParagraph"/>
              <w:widowControl/>
              <w:numPr>
                <w:ilvl w:val="1"/>
                <w:numId w:val="82"/>
              </w:numPr>
              <w:tabs>
                <w:tab w:val="left" w:pos="720"/>
                <w:tab w:val="left" w:pos="4077"/>
                <w:tab w:val="right" w:pos="9360"/>
              </w:tabs>
              <w:suppressAutoHyphens/>
              <w:autoSpaceDE/>
              <w:autoSpaceDN/>
              <w:spacing w:before="0" w:after="200" w:line="276" w:lineRule="auto"/>
              <w:contextualSpacing/>
              <w:jc w:val="both"/>
              <w:rPr>
                <w:color w:val="000000" w:themeColor="text1"/>
                <w:spacing w:val="-3"/>
                <w:sz w:val="24"/>
                <w:szCs w:val="24"/>
              </w:rPr>
            </w:pPr>
            <w:r>
              <w:rPr>
                <w:rFonts w:eastAsia="SimSun"/>
                <w:color w:val="000000" w:themeColor="text1"/>
                <w:sz w:val="24"/>
                <w:szCs w:val="24"/>
              </w:rPr>
              <w:t>E</w:t>
            </w:r>
            <w:r>
              <w:rPr>
                <w:rFonts w:eastAsia="SimSun" w:hint="eastAsia"/>
                <w:color w:val="000000" w:themeColor="text1"/>
                <w:sz w:val="24"/>
                <w:szCs w:val="24"/>
              </w:rPr>
              <w:t>lectronic circuit diagram</w:t>
            </w:r>
          </w:p>
          <w:p w:rsidR="005F6964" w:rsidRDefault="00582FCD" w:rsidP="00617A6F">
            <w:pPr>
              <w:pStyle w:val="ListParagraph"/>
              <w:widowControl/>
              <w:numPr>
                <w:ilvl w:val="1"/>
                <w:numId w:val="82"/>
              </w:numPr>
              <w:tabs>
                <w:tab w:val="left" w:pos="720"/>
                <w:tab w:val="left" w:pos="4077"/>
                <w:tab w:val="right" w:pos="9360"/>
              </w:tabs>
              <w:suppressAutoHyphens/>
              <w:autoSpaceDE/>
              <w:autoSpaceDN/>
              <w:spacing w:before="0" w:after="200" w:line="276" w:lineRule="auto"/>
              <w:contextualSpacing/>
              <w:jc w:val="both"/>
              <w:rPr>
                <w:color w:val="000000" w:themeColor="text1"/>
                <w:spacing w:val="-3"/>
                <w:sz w:val="24"/>
                <w:szCs w:val="24"/>
              </w:rPr>
            </w:pPr>
            <w:r>
              <w:rPr>
                <w:rFonts w:eastAsia="SimSun" w:hint="eastAsia"/>
                <w:color w:val="000000" w:themeColor="text1"/>
                <w:sz w:val="24"/>
                <w:szCs w:val="24"/>
              </w:rPr>
              <w:t>Assemble component on strip board / PCB</w:t>
            </w:r>
          </w:p>
        </w:tc>
        <w:tc>
          <w:tcPr>
            <w:tcW w:w="1333" w:type="dxa"/>
            <w:gridSpan w:val="3"/>
          </w:tcPr>
          <w:p w:rsidR="005F6964" w:rsidRDefault="00582FCD">
            <w:pPr>
              <w:jc w:val="center"/>
              <w:rPr>
                <w:sz w:val="24"/>
                <w:szCs w:val="24"/>
              </w:rPr>
            </w:pPr>
            <w:r>
              <w:rPr>
                <w:sz w:val="24"/>
                <w:szCs w:val="24"/>
              </w:rPr>
              <w:t>6</w:t>
            </w:r>
          </w:p>
        </w:tc>
      </w:tr>
      <w:tr w:rsidR="005F6964">
        <w:trPr>
          <w:trHeight w:val="128"/>
        </w:trPr>
        <w:tc>
          <w:tcPr>
            <w:tcW w:w="8467" w:type="dxa"/>
            <w:gridSpan w:val="5"/>
          </w:tcPr>
          <w:p w:rsidR="005F6964" w:rsidRDefault="00582FCD" w:rsidP="00617A6F">
            <w:pPr>
              <w:pStyle w:val="ListParagraph"/>
              <w:widowControl/>
              <w:numPr>
                <w:ilvl w:val="0"/>
                <w:numId w:val="82"/>
              </w:numPr>
              <w:tabs>
                <w:tab w:val="left" w:pos="0"/>
                <w:tab w:val="left" w:pos="720"/>
              </w:tabs>
              <w:suppressAutoHyphens/>
              <w:autoSpaceDE/>
              <w:autoSpaceDN/>
              <w:spacing w:before="0"/>
              <w:contextualSpacing/>
              <w:jc w:val="both"/>
              <w:rPr>
                <w:b/>
                <w:bCs/>
                <w:color w:val="000000" w:themeColor="text1"/>
                <w:spacing w:val="-3"/>
                <w:sz w:val="24"/>
                <w:szCs w:val="24"/>
              </w:rPr>
            </w:pPr>
            <w:r>
              <w:rPr>
                <w:rFonts w:eastAsia="SimSun" w:hint="eastAsia"/>
                <w:b/>
                <w:bCs/>
                <w:color w:val="000000" w:themeColor="text1"/>
                <w:sz w:val="24"/>
                <w:szCs w:val="24"/>
              </w:rPr>
              <w:t xml:space="preserve">Manufacture and </w:t>
            </w:r>
            <w:r>
              <w:rPr>
                <w:rFonts w:eastAsia="SimSun"/>
                <w:b/>
                <w:bCs/>
                <w:color w:val="000000" w:themeColor="text1"/>
                <w:sz w:val="24"/>
                <w:szCs w:val="24"/>
              </w:rPr>
              <w:t>D</w:t>
            </w:r>
            <w:r>
              <w:rPr>
                <w:rFonts w:eastAsia="SimSun" w:hint="eastAsia"/>
                <w:b/>
                <w:bCs/>
                <w:color w:val="000000" w:themeColor="text1"/>
                <w:sz w:val="24"/>
                <w:szCs w:val="24"/>
              </w:rPr>
              <w:t xml:space="preserve">ebugging of </w:t>
            </w:r>
            <w:r>
              <w:rPr>
                <w:rFonts w:eastAsia="SimSun"/>
                <w:b/>
                <w:bCs/>
                <w:color w:val="000000" w:themeColor="text1"/>
                <w:sz w:val="24"/>
                <w:szCs w:val="24"/>
              </w:rPr>
              <w:t>A</w:t>
            </w:r>
            <w:r>
              <w:rPr>
                <w:rFonts w:eastAsia="SimSun" w:hint="eastAsia"/>
                <w:b/>
                <w:bCs/>
                <w:color w:val="000000" w:themeColor="text1"/>
                <w:sz w:val="24"/>
                <w:szCs w:val="24"/>
              </w:rPr>
              <w:t xml:space="preserve">djustable </w:t>
            </w:r>
            <w:r>
              <w:rPr>
                <w:rFonts w:eastAsia="SimSun"/>
                <w:b/>
                <w:bCs/>
                <w:color w:val="000000" w:themeColor="text1"/>
                <w:sz w:val="24"/>
                <w:szCs w:val="24"/>
              </w:rPr>
              <w:t>R</w:t>
            </w:r>
            <w:r>
              <w:rPr>
                <w:rFonts w:eastAsia="SimSun" w:hint="eastAsia"/>
                <w:b/>
                <w:bCs/>
                <w:color w:val="000000" w:themeColor="text1"/>
                <w:sz w:val="24"/>
                <w:szCs w:val="24"/>
              </w:rPr>
              <w:t xml:space="preserve">egulated </w:t>
            </w:r>
            <w:r>
              <w:rPr>
                <w:rFonts w:eastAsia="SimSun"/>
                <w:b/>
                <w:bCs/>
                <w:color w:val="000000" w:themeColor="text1"/>
                <w:sz w:val="24"/>
                <w:szCs w:val="24"/>
              </w:rPr>
              <w:t>P</w:t>
            </w:r>
            <w:r>
              <w:rPr>
                <w:rFonts w:eastAsia="SimSun" w:hint="eastAsia"/>
                <w:b/>
                <w:bCs/>
                <w:color w:val="000000" w:themeColor="text1"/>
                <w:sz w:val="24"/>
                <w:szCs w:val="24"/>
              </w:rPr>
              <w:t xml:space="preserve">ower </w:t>
            </w:r>
            <w:r>
              <w:rPr>
                <w:rFonts w:eastAsia="SimSun"/>
                <w:b/>
                <w:bCs/>
                <w:color w:val="000000" w:themeColor="text1"/>
                <w:sz w:val="24"/>
                <w:szCs w:val="24"/>
              </w:rPr>
              <w:t>S</w:t>
            </w:r>
            <w:r>
              <w:rPr>
                <w:rFonts w:eastAsia="SimSun" w:hint="eastAsia"/>
                <w:b/>
                <w:bCs/>
                <w:color w:val="000000" w:themeColor="text1"/>
                <w:sz w:val="24"/>
                <w:szCs w:val="24"/>
              </w:rPr>
              <w:t>upply</w:t>
            </w:r>
            <w:r>
              <w:rPr>
                <w:rFonts w:hint="eastAsia"/>
                <w:b/>
                <w:bCs/>
                <w:color w:val="000000" w:themeColor="text1"/>
                <w:spacing w:val="-3"/>
                <w:sz w:val="24"/>
                <w:szCs w:val="24"/>
              </w:rPr>
              <w:t xml:space="preserve"> </w:t>
            </w:r>
          </w:p>
          <w:p w:rsidR="005F6964" w:rsidRDefault="00582FCD" w:rsidP="00617A6F">
            <w:pPr>
              <w:pStyle w:val="ListParagraph"/>
              <w:widowControl/>
              <w:numPr>
                <w:ilvl w:val="1"/>
                <w:numId w:val="82"/>
              </w:numPr>
              <w:autoSpaceDE/>
              <w:autoSpaceDN/>
              <w:spacing w:before="0"/>
              <w:contextualSpacing/>
              <w:jc w:val="both"/>
              <w:rPr>
                <w:rFonts w:eastAsia="SimSun"/>
                <w:color w:val="000000" w:themeColor="text1"/>
                <w:spacing w:val="-3"/>
                <w:sz w:val="24"/>
                <w:szCs w:val="24"/>
                <w:lang w:eastAsia="zh-CN"/>
              </w:rPr>
            </w:pPr>
            <w:r>
              <w:rPr>
                <w:rFonts w:eastAsia="SimSun" w:hint="eastAsia"/>
                <w:color w:val="000000" w:themeColor="text1"/>
                <w:sz w:val="24"/>
                <w:szCs w:val="24"/>
              </w:rPr>
              <w:t>Working principle of rectification</w:t>
            </w:r>
            <w:r>
              <w:rPr>
                <w:rFonts w:eastAsia="SimSun"/>
                <w:color w:val="000000" w:themeColor="text1"/>
                <w:sz w:val="24"/>
                <w:szCs w:val="24"/>
              </w:rPr>
              <w:t xml:space="preserve">, </w:t>
            </w:r>
            <w:r>
              <w:rPr>
                <w:rFonts w:eastAsia="SimSun" w:hint="eastAsia"/>
                <w:color w:val="000000" w:themeColor="text1"/>
                <w:sz w:val="24"/>
                <w:szCs w:val="24"/>
              </w:rPr>
              <w:t>filtering and voltage stabilization</w:t>
            </w:r>
            <w:r>
              <w:rPr>
                <w:rFonts w:eastAsia="SimSun"/>
                <w:color w:val="000000" w:themeColor="text1"/>
                <w:sz w:val="24"/>
                <w:szCs w:val="24"/>
              </w:rPr>
              <w:t xml:space="preserve"> </w:t>
            </w:r>
          </w:p>
          <w:p w:rsidR="005F6964" w:rsidRDefault="00582FCD" w:rsidP="00617A6F">
            <w:pPr>
              <w:pStyle w:val="ListParagraph"/>
              <w:widowControl/>
              <w:numPr>
                <w:ilvl w:val="1"/>
                <w:numId w:val="82"/>
              </w:numPr>
              <w:autoSpaceDE/>
              <w:autoSpaceDN/>
              <w:spacing w:before="0"/>
              <w:contextualSpacing/>
              <w:jc w:val="both"/>
              <w:rPr>
                <w:rFonts w:eastAsia="SimSun"/>
                <w:color w:val="000000" w:themeColor="text1"/>
                <w:spacing w:val="-3"/>
                <w:sz w:val="24"/>
                <w:szCs w:val="24"/>
                <w:lang w:eastAsia="zh-CN"/>
              </w:rPr>
            </w:pPr>
            <w:r>
              <w:rPr>
                <w:rFonts w:eastAsia="SimSun"/>
                <w:color w:val="000000" w:themeColor="text1"/>
                <w:sz w:val="24"/>
                <w:szCs w:val="24"/>
              </w:rPr>
              <w:t>E</w:t>
            </w:r>
            <w:r>
              <w:rPr>
                <w:rFonts w:eastAsia="SimSun" w:hint="eastAsia"/>
                <w:color w:val="000000" w:themeColor="text1"/>
                <w:sz w:val="24"/>
                <w:szCs w:val="24"/>
              </w:rPr>
              <w:t>lectronic circuit commissioning method</w:t>
            </w:r>
            <w:r>
              <w:rPr>
                <w:rFonts w:eastAsia="SimSun"/>
                <w:color w:val="000000" w:themeColor="text1"/>
                <w:sz w:val="24"/>
                <w:szCs w:val="24"/>
              </w:rPr>
              <w:t xml:space="preserve"> </w:t>
            </w:r>
          </w:p>
          <w:p w:rsidR="005F6964" w:rsidRDefault="00582FCD" w:rsidP="00617A6F">
            <w:pPr>
              <w:pStyle w:val="ListParagraph"/>
              <w:widowControl/>
              <w:numPr>
                <w:ilvl w:val="1"/>
                <w:numId w:val="82"/>
              </w:numPr>
              <w:autoSpaceDE/>
              <w:autoSpaceDN/>
              <w:spacing w:before="0"/>
              <w:contextualSpacing/>
              <w:jc w:val="both"/>
              <w:rPr>
                <w:rFonts w:eastAsia="SimSun"/>
                <w:color w:val="000000" w:themeColor="text1"/>
                <w:spacing w:val="-3"/>
                <w:sz w:val="24"/>
                <w:szCs w:val="24"/>
                <w:lang w:eastAsia="zh-CN"/>
              </w:rPr>
            </w:pPr>
            <w:r>
              <w:rPr>
                <w:rFonts w:eastAsia="SimSun"/>
                <w:color w:val="000000" w:themeColor="text1"/>
                <w:sz w:val="24"/>
                <w:szCs w:val="24"/>
              </w:rPr>
              <w:t>F</w:t>
            </w:r>
            <w:r>
              <w:rPr>
                <w:rFonts w:eastAsia="SimSun" w:hint="eastAsia"/>
                <w:color w:val="000000" w:themeColor="text1"/>
                <w:sz w:val="24"/>
                <w:szCs w:val="24"/>
              </w:rPr>
              <w:t>abrication of regulated power suppl</w:t>
            </w:r>
            <w:r>
              <w:rPr>
                <w:rFonts w:eastAsia="SimSun"/>
                <w:color w:val="000000" w:themeColor="text1"/>
                <w:sz w:val="24"/>
                <w:szCs w:val="24"/>
              </w:rPr>
              <w:t>y</w:t>
            </w:r>
          </w:p>
          <w:p w:rsidR="005F6964" w:rsidRDefault="00582FCD" w:rsidP="00617A6F">
            <w:pPr>
              <w:pStyle w:val="ListParagraph"/>
              <w:widowControl/>
              <w:numPr>
                <w:ilvl w:val="1"/>
                <w:numId w:val="82"/>
              </w:numPr>
              <w:autoSpaceDE/>
              <w:autoSpaceDN/>
              <w:spacing w:before="0"/>
              <w:contextualSpacing/>
              <w:jc w:val="both"/>
              <w:rPr>
                <w:rFonts w:eastAsia="SimSun"/>
                <w:color w:val="000000" w:themeColor="text1"/>
                <w:spacing w:val="-3"/>
                <w:sz w:val="24"/>
                <w:szCs w:val="24"/>
                <w:lang w:eastAsia="zh-CN"/>
              </w:rPr>
            </w:pPr>
            <w:r>
              <w:rPr>
                <w:rFonts w:eastAsia="SimSun" w:hint="eastAsia"/>
                <w:color w:val="000000" w:themeColor="text1"/>
                <w:sz w:val="24"/>
                <w:szCs w:val="24"/>
              </w:rPr>
              <w:t>Measurement of AC and DC parameters</w:t>
            </w:r>
          </w:p>
          <w:p w:rsidR="005F6964" w:rsidRDefault="00582FCD" w:rsidP="00617A6F">
            <w:pPr>
              <w:pStyle w:val="ListParagraph"/>
              <w:widowControl/>
              <w:numPr>
                <w:ilvl w:val="1"/>
                <w:numId w:val="82"/>
              </w:numPr>
              <w:autoSpaceDE/>
              <w:autoSpaceDN/>
              <w:spacing w:before="0" w:after="200"/>
              <w:ind w:left="357" w:hanging="357"/>
              <w:contextualSpacing/>
              <w:jc w:val="both"/>
              <w:rPr>
                <w:rFonts w:eastAsia="SimSun"/>
                <w:color w:val="000000" w:themeColor="text1"/>
                <w:spacing w:val="-3"/>
                <w:sz w:val="24"/>
                <w:szCs w:val="24"/>
                <w:lang w:eastAsia="zh-CN"/>
              </w:rPr>
            </w:pPr>
            <w:r>
              <w:rPr>
                <w:rFonts w:eastAsia="SimSun" w:hint="eastAsia"/>
                <w:color w:val="000000" w:themeColor="text1"/>
                <w:sz w:val="24"/>
                <w:szCs w:val="24"/>
              </w:rPr>
              <w:t>Troubleshooting a projec</w:t>
            </w:r>
            <w:r>
              <w:rPr>
                <w:rFonts w:eastAsia="SimSun"/>
                <w:color w:val="000000" w:themeColor="text1"/>
                <w:sz w:val="24"/>
                <w:szCs w:val="24"/>
              </w:rPr>
              <w:t>t</w:t>
            </w:r>
          </w:p>
        </w:tc>
        <w:tc>
          <w:tcPr>
            <w:tcW w:w="1333" w:type="dxa"/>
            <w:gridSpan w:val="3"/>
          </w:tcPr>
          <w:p w:rsidR="005F6964" w:rsidRDefault="00582FCD">
            <w:pPr>
              <w:jc w:val="center"/>
              <w:rPr>
                <w:sz w:val="24"/>
                <w:szCs w:val="24"/>
              </w:rPr>
            </w:pPr>
            <w:r>
              <w:rPr>
                <w:sz w:val="24"/>
                <w:szCs w:val="24"/>
              </w:rPr>
              <w:t>4</w:t>
            </w:r>
          </w:p>
        </w:tc>
      </w:tr>
      <w:tr w:rsidR="005F6964">
        <w:trPr>
          <w:trHeight w:val="128"/>
        </w:trPr>
        <w:tc>
          <w:tcPr>
            <w:tcW w:w="8467" w:type="dxa"/>
            <w:gridSpan w:val="5"/>
          </w:tcPr>
          <w:p w:rsidR="005F6964" w:rsidRDefault="00582FCD" w:rsidP="00617A6F">
            <w:pPr>
              <w:pStyle w:val="ListParagraph"/>
              <w:widowControl/>
              <w:numPr>
                <w:ilvl w:val="0"/>
                <w:numId w:val="82"/>
              </w:numPr>
              <w:tabs>
                <w:tab w:val="left" w:pos="720"/>
                <w:tab w:val="right" w:pos="9360"/>
              </w:tabs>
              <w:suppressAutoHyphens/>
              <w:autoSpaceDE/>
              <w:autoSpaceDN/>
              <w:spacing w:before="0"/>
              <w:contextualSpacing/>
              <w:jc w:val="both"/>
              <w:rPr>
                <w:b/>
                <w:bCs/>
                <w:color w:val="000000" w:themeColor="text1"/>
                <w:spacing w:val="-3"/>
                <w:sz w:val="24"/>
                <w:szCs w:val="24"/>
              </w:rPr>
            </w:pPr>
            <w:r>
              <w:rPr>
                <w:rFonts w:eastAsia="SimSun" w:hint="eastAsia"/>
                <w:b/>
                <w:bCs/>
                <w:color w:val="000000" w:themeColor="text1"/>
                <w:sz w:val="24"/>
                <w:szCs w:val="24"/>
              </w:rPr>
              <w:t xml:space="preserve">Fabrication of </w:t>
            </w:r>
            <w:r>
              <w:rPr>
                <w:rFonts w:eastAsia="SimSun"/>
                <w:b/>
                <w:bCs/>
                <w:color w:val="000000" w:themeColor="text1"/>
                <w:sz w:val="24"/>
                <w:szCs w:val="24"/>
              </w:rPr>
              <w:t>S</w:t>
            </w:r>
            <w:r>
              <w:rPr>
                <w:rFonts w:eastAsia="SimSun" w:hint="eastAsia"/>
                <w:b/>
                <w:bCs/>
                <w:color w:val="000000" w:themeColor="text1"/>
                <w:sz w:val="24"/>
                <w:szCs w:val="24"/>
              </w:rPr>
              <w:t xml:space="preserve">quare </w:t>
            </w:r>
            <w:r>
              <w:rPr>
                <w:rFonts w:eastAsia="SimSun"/>
                <w:b/>
                <w:bCs/>
                <w:color w:val="000000" w:themeColor="text1"/>
                <w:sz w:val="24"/>
                <w:szCs w:val="24"/>
              </w:rPr>
              <w:t>W</w:t>
            </w:r>
            <w:r>
              <w:rPr>
                <w:rFonts w:eastAsia="SimSun" w:hint="eastAsia"/>
                <w:b/>
                <w:bCs/>
                <w:color w:val="000000" w:themeColor="text1"/>
                <w:sz w:val="24"/>
                <w:szCs w:val="24"/>
              </w:rPr>
              <w:t xml:space="preserve">ave </w:t>
            </w:r>
            <w:r>
              <w:rPr>
                <w:rFonts w:eastAsia="SimSun"/>
                <w:b/>
                <w:bCs/>
                <w:color w:val="000000" w:themeColor="text1"/>
                <w:sz w:val="24"/>
                <w:szCs w:val="24"/>
              </w:rPr>
              <w:t>G</w:t>
            </w:r>
            <w:r>
              <w:rPr>
                <w:rFonts w:eastAsia="SimSun" w:hint="eastAsia"/>
                <w:b/>
                <w:bCs/>
                <w:color w:val="000000" w:themeColor="text1"/>
                <w:sz w:val="24"/>
                <w:szCs w:val="24"/>
              </w:rPr>
              <w:t>enerator</w:t>
            </w:r>
            <w:r>
              <w:rPr>
                <w:rFonts w:hint="eastAsia"/>
                <w:b/>
                <w:bCs/>
                <w:color w:val="000000" w:themeColor="text1"/>
                <w:spacing w:val="-3"/>
                <w:sz w:val="24"/>
                <w:szCs w:val="24"/>
              </w:rPr>
              <w:t xml:space="preserve"> </w:t>
            </w:r>
          </w:p>
          <w:p w:rsidR="005F6964" w:rsidRDefault="00582FCD" w:rsidP="00617A6F">
            <w:pPr>
              <w:pStyle w:val="ListParagraph"/>
              <w:widowControl/>
              <w:numPr>
                <w:ilvl w:val="1"/>
                <w:numId w:val="82"/>
              </w:numPr>
              <w:autoSpaceDE/>
              <w:autoSpaceDN/>
              <w:spacing w:before="0"/>
              <w:contextualSpacing/>
              <w:jc w:val="both"/>
              <w:rPr>
                <w:rFonts w:eastAsia="SimSun"/>
                <w:color w:val="000000" w:themeColor="text1"/>
                <w:spacing w:val="-3"/>
                <w:sz w:val="24"/>
                <w:szCs w:val="24"/>
                <w:lang w:eastAsia="zh-CN"/>
              </w:rPr>
            </w:pPr>
            <w:r>
              <w:rPr>
                <w:rFonts w:eastAsia="SimSun" w:hint="eastAsia"/>
                <w:color w:val="000000" w:themeColor="text1"/>
                <w:sz w:val="24"/>
                <w:szCs w:val="24"/>
              </w:rPr>
              <w:t>Operational amplifier</w:t>
            </w:r>
            <w:r>
              <w:rPr>
                <w:rFonts w:eastAsia="SimSun"/>
                <w:color w:val="000000" w:themeColor="text1"/>
                <w:sz w:val="24"/>
                <w:szCs w:val="24"/>
              </w:rPr>
              <w:t xml:space="preserve"> </w:t>
            </w:r>
          </w:p>
          <w:p w:rsidR="005F6964" w:rsidRDefault="00582FCD" w:rsidP="00617A6F">
            <w:pPr>
              <w:pStyle w:val="ListParagraph"/>
              <w:widowControl/>
              <w:numPr>
                <w:ilvl w:val="1"/>
                <w:numId w:val="82"/>
              </w:numPr>
              <w:autoSpaceDE/>
              <w:autoSpaceDN/>
              <w:spacing w:before="0"/>
              <w:contextualSpacing/>
              <w:jc w:val="both"/>
              <w:rPr>
                <w:rFonts w:eastAsia="SimSun"/>
                <w:color w:val="000000" w:themeColor="text1"/>
                <w:spacing w:val="-3"/>
                <w:sz w:val="24"/>
                <w:szCs w:val="24"/>
                <w:lang w:eastAsia="zh-CN"/>
              </w:rPr>
            </w:pPr>
            <w:r>
              <w:rPr>
                <w:rFonts w:eastAsia="SimSun"/>
                <w:color w:val="000000" w:themeColor="text1"/>
                <w:sz w:val="24"/>
                <w:szCs w:val="24"/>
              </w:rPr>
              <w:t>M</w:t>
            </w:r>
            <w:r>
              <w:rPr>
                <w:rFonts w:eastAsia="SimSun" w:hint="eastAsia"/>
                <w:color w:val="000000" w:themeColor="text1"/>
                <w:sz w:val="24"/>
                <w:szCs w:val="24"/>
              </w:rPr>
              <w:t>anual welding / disassembly welding</w:t>
            </w:r>
          </w:p>
          <w:p w:rsidR="005F6964" w:rsidRDefault="00582FCD" w:rsidP="00617A6F">
            <w:pPr>
              <w:pStyle w:val="ListParagraph"/>
              <w:widowControl/>
              <w:numPr>
                <w:ilvl w:val="1"/>
                <w:numId w:val="82"/>
              </w:numPr>
              <w:autoSpaceDE/>
              <w:autoSpaceDN/>
              <w:spacing w:before="0"/>
              <w:contextualSpacing/>
              <w:jc w:val="both"/>
              <w:rPr>
                <w:rFonts w:eastAsia="SimSun"/>
                <w:color w:val="000000" w:themeColor="text1"/>
                <w:spacing w:val="-3"/>
                <w:sz w:val="24"/>
                <w:szCs w:val="24"/>
                <w:lang w:eastAsia="zh-CN"/>
              </w:rPr>
            </w:pPr>
            <w:r>
              <w:rPr>
                <w:rFonts w:eastAsia="SimSun"/>
                <w:color w:val="000000" w:themeColor="text1"/>
                <w:sz w:val="24"/>
                <w:szCs w:val="24"/>
              </w:rPr>
              <w:t>P</w:t>
            </w:r>
            <w:r>
              <w:rPr>
                <w:rFonts w:eastAsia="SimSun" w:hint="eastAsia"/>
                <w:color w:val="000000" w:themeColor="text1"/>
                <w:sz w:val="24"/>
                <w:szCs w:val="24"/>
              </w:rPr>
              <w:t>rinted circuit boar</w:t>
            </w:r>
            <w:r>
              <w:rPr>
                <w:rFonts w:eastAsia="SimSun"/>
                <w:color w:val="000000" w:themeColor="text1"/>
                <w:sz w:val="24"/>
                <w:szCs w:val="24"/>
              </w:rPr>
              <w:t>d</w:t>
            </w:r>
          </w:p>
          <w:p w:rsidR="005F6964" w:rsidRDefault="00582FCD" w:rsidP="00617A6F">
            <w:pPr>
              <w:pStyle w:val="ListParagraph"/>
              <w:widowControl/>
              <w:numPr>
                <w:ilvl w:val="1"/>
                <w:numId w:val="82"/>
              </w:numPr>
              <w:autoSpaceDE/>
              <w:autoSpaceDN/>
              <w:spacing w:before="0" w:after="200"/>
              <w:ind w:left="357" w:hanging="357"/>
              <w:contextualSpacing/>
              <w:jc w:val="both"/>
              <w:rPr>
                <w:rFonts w:eastAsia="SimSun"/>
                <w:color w:val="000000" w:themeColor="text1"/>
                <w:spacing w:val="-3"/>
                <w:sz w:val="24"/>
                <w:szCs w:val="24"/>
                <w:lang w:eastAsia="zh-CN"/>
              </w:rPr>
            </w:pPr>
            <w:r>
              <w:rPr>
                <w:rFonts w:eastAsia="SimSun"/>
                <w:color w:val="000000" w:themeColor="text1"/>
                <w:sz w:val="24"/>
                <w:szCs w:val="24"/>
              </w:rPr>
              <w:t>A</w:t>
            </w:r>
            <w:r>
              <w:rPr>
                <w:rFonts w:eastAsia="SimSun" w:hint="eastAsia"/>
                <w:color w:val="000000" w:themeColor="text1"/>
                <w:sz w:val="24"/>
                <w:szCs w:val="24"/>
              </w:rPr>
              <w:t>ssembly of common electronic component</w:t>
            </w:r>
            <w:r>
              <w:rPr>
                <w:rFonts w:eastAsia="SimSun"/>
                <w:color w:val="000000" w:themeColor="text1"/>
                <w:sz w:val="24"/>
                <w:szCs w:val="24"/>
              </w:rPr>
              <w:t>s</w:t>
            </w:r>
          </w:p>
          <w:p w:rsidR="005F6964" w:rsidRDefault="00582FCD" w:rsidP="00617A6F">
            <w:pPr>
              <w:pStyle w:val="ListParagraph"/>
              <w:widowControl/>
              <w:numPr>
                <w:ilvl w:val="1"/>
                <w:numId w:val="82"/>
              </w:numPr>
              <w:autoSpaceDE/>
              <w:autoSpaceDN/>
              <w:spacing w:before="0" w:after="200"/>
              <w:ind w:left="357" w:hanging="357"/>
              <w:contextualSpacing/>
              <w:jc w:val="both"/>
              <w:rPr>
                <w:rFonts w:eastAsia="SimSun"/>
                <w:color w:val="000000" w:themeColor="text1"/>
                <w:sz w:val="24"/>
                <w:szCs w:val="24"/>
              </w:rPr>
            </w:pPr>
            <w:r>
              <w:rPr>
                <w:rFonts w:eastAsia="SimSun"/>
                <w:color w:val="000000" w:themeColor="text1"/>
                <w:sz w:val="24"/>
                <w:szCs w:val="24"/>
              </w:rPr>
              <w:t>U</w:t>
            </w:r>
            <w:r>
              <w:rPr>
                <w:rFonts w:eastAsia="SimSun" w:hint="eastAsia"/>
                <w:color w:val="000000" w:themeColor="text1"/>
                <w:sz w:val="24"/>
                <w:szCs w:val="24"/>
              </w:rPr>
              <w:t>se of oscilloscope</w:t>
            </w:r>
          </w:p>
          <w:p w:rsidR="005F6964" w:rsidRDefault="00582FCD" w:rsidP="00617A6F">
            <w:pPr>
              <w:pStyle w:val="ListParagraph"/>
              <w:widowControl/>
              <w:numPr>
                <w:ilvl w:val="1"/>
                <w:numId w:val="82"/>
              </w:numPr>
              <w:autoSpaceDE/>
              <w:autoSpaceDN/>
              <w:spacing w:before="0" w:after="200"/>
              <w:ind w:left="357" w:hanging="357"/>
              <w:contextualSpacing/>
              <w:jc w:val="both"/>
              <w:rPr>
                <w:rFonts w:eastAsia="SimSun"/>
                <w:color w:val="000000" w:themeColor="text1"/>
                <w:spacing w:val="-3"/>
                <w:sz w:val="24"/>
                <w:szCs w:val="24"/>
                <w:lang w:eastAsia="zh-CN"/>
              </w:rPr>
            </w:pPr>
            <w:r>
              <w:rPr>
                <w:rFonts w:eastAsia="SimSun" w:hint="eastAsia"/>
                <w:color w:val="000000" w:themeColor="text1"/>
                <w:sz w:val="24"/>
                <w:szCs w:val="24"/>
              </w:rPr>
              <w:t>Schematic drawin</w:t>
            </w:r>
            <w:r>
              <w:rPr>
                <w:rFonts w:eastAsia="SimSun"/>
                <w:color w:val="000000" w:themeColor="text1"/>
                <w:sz w:val="24"/>
                <w:szCs w:val="24"/>
              </w:rPr>
              <w:t>g</w:t>
            </w:r>
          </w:p>
          <w:p w:rsidR="005F6964" w:rsidRDefault="00582FCD" w:rsidP="00617A6F">
            <w:pPr>
              <w:pStyle w:val="ListParagraph"/>
              <w:widowControl/>
              <w:numPr>
                <w:ilvl w:val="1"/>
                <w:numId w:val="82"/>
              </w:numPr>
              <w:autoSpaceDE/>
              <w:autoSpaceDN/>
              <w:spacing w:before="0" w:after="200"/>
              <w:ind w:left="357" w:hanging="357"/>
              <w:contextualSpacing/>
              <w:jc w:val="both"/>
              <w:rPr>
                <w:rFonts w:eastAsia="SimSun"/>
                <w:color w:val="000000" w:themeColor="text1"/>
                <w:spacing w:val="-3"/>
                <w:sz w:val="24"/>
                <w:szCs w:val="24"/>
                <w:lang w:eastAsia="zh-CN"/>
              </w:rPr>
            </w:pPr>
            <w:r>
              <w:rPr>
                <w:rFonts w:eastAsia="SimSun" w:hint="eastAsia"/>
                <w:color w:val="000000" w:themeColor="text1"/>
                <w:sz w:val="24"/>
                <w:szCs w:val="24"/>
              </w:rPr>
              <w:t>PCB fabrication,</w:t>
            </w:r>
            <w:r>
              <w:rPr>
                <w:rFonts w:eastAsia="SimSun"/>
                <w:color w:val="000000" w:themeColor="text1"/>
                <w:sz w:val="24"/>
                <w:szCs w:val="24"/>
              </w:rPr>
              <w:t xml:space="preserve"> </w:t>
            </w:r>
            <w:r>
              <w:rPr>
                <w:rFonts w:eastAsia="SimSun" w:hint="eastAsia"/>
                <w:color w:val="000000" w:themeColor="text1"/>
                <w:sz w:val="24"/>
                <w:szCs w:val="24"/>
              </w:rPr>
              <w:t>layout,</w:t>
            </w:r>
            <w:r>
              <w:rPr>
                <w:rFonts w:eastAsia="SimSun"/>
                <w:color w:val="000000" w:themeColor="text1"/>
                <w:sz w:val="24"/>
                <w:szCs w:val="24"/>
              </w:rPr>
              <w:t xml:space="preserve"> </w:t>
            </w:r>
            <w:r>
              <w:rPr>
                <w:rFonts w:eastAsia="SimSun" w:hint="eastAsia"/>
                <w:color w:val="000000" w:themeColor="text1"/>
                <w:sz w:val="24"/>
                <w:szCs w:val="24"/>
              </w:rPr>
              <w:t>wirin</w:t>
            </w:r>
            <w:r>
              <w:rPr>
                <w:rFonts w:eastAsia="SimSun"/>
                <w:color w:val="000000" w:themeColor="text1"/>
                <w:sz w:val="24"/>
                <w:szCs w:val="24"/>
              </w:rPr>
              <w:t>g</w:t>
            </w:r>
          </w:p>
        </w:tc>
        <w:tc>
          <w:tcPr>
            <w:tcW w:w="1333" w:type="dxa"/>
            <w:gridSpan w:val="3"/>
          </w:tcPr>
          <w:p w:rsidR="005F6964" w:rsidRDefault="00582FCD">
            <w:pPr>
              <w:jc w:val="center"/>
              <w:rPr>
                <w:sz w:val="24"/>
                <w:szCs w:val="24"/>
              </w:rPr>
            </w:pPr>
            <w:r>
              <w:rPr>
                <w:sz w:val="24"/>
                <w:szCs w:val="24"/>
              </w:rPr>
              <w:t>6</w:t>
            </w:r>
          </w:p>
        </w:tc>
      </w:tr>
      <w:tr w:rsidR="005F6964">
        <w:trPr>
          <w:trHeight w:val="128"/>
        </w:trPr>
        <w:tc>
          <w:tcPr>
            <w:tcW w:w="8467" w:type="dxa"/>
            <w:gridSpan w:val="5"/>
          </w:tcPr>
          <w:p w:rsidR="005F6964" w:rsidRDefault="00582FCD" w:rsidP="00617A6F">
            <w:pPr>
              <w:pStyle w:val="ListParagraph"/>
              <w:widowControl/>
              <w:numPr>
                <w:ilvl w:val="0"/>
                <w:numId w:val="82"/>
              </w:numPr>
              <w:tabs>
                <w:tab w:val="left" w:pos="0"/>
                <w:tab w:val="left" w:pos="720"/>
              </w:tabs>
              <w:suppressAutoHyphens/>
              <w:autoSpaceDE/>
              <w:autoSpaceDN/>
              <w:spacing w:before="0"/>
              <w:contextualSpacing/>
              <w:jc w:val="both"/>
              <w:rPr>
                <w:b/>
                <w:bCs/>
                <w:color w:val="000000" w:themeColor="text1"/>
                <w:spacing w:val="-3"/>
                <w:sz w:val="24"/>
                <w:szCs w:val="24"/>
              </w:rPr>
            </w:pPr>
            <w:r>
              <w:rPr>
                <w:rFonts w:eastAsia="SimSun" w:hint="eastAsia"/>
                <w:b/>
                <w:bCs/>
                <w:color w:val="000000" w:themeColor="text1"/>
                <w:sz w:val="24"/>
                <w:szCs w:val="24"/>
              </w:rPr>
              <w:t>Manufacture of</w:t>
            </w:r>
            <w:r>
              <w:rPr>
                <w:rFonts w:eastAsia="SimSun"/>
                <w:b/>
                <w:bCs/>
                <w:color w:val="000000" w:themeColor="text1"/>
                <w:sz w:val="24"/>
                <w:szCs w:val="24"/>
              </w:rPr>
              <w:t xml:space="preserve"> E</w:t>
            </w:r>
            <w:r>
              <w:rPr>
                <w:rFonts w:eastAsia="SimSun" w:hint="eastAsia"/>
                <w:b/>
                <w:bCs/>
                <w:color w:val="000000" w:themeColor="text1"/>
                <w:sz w:val="24"/>
                <w:szCs w:val="24"/>
              </w:rPr>
              <w:t xml:space="preserve">lectronic </w:t>
            </w:r>
            <w:r>
              <w:rPr>
                <w:rFonts w:eastAsia="SimSun"/>
                <w:b/>
                <w:bCs/>
                <w:color w:val="000000" w:themeColor="text1"/>
                <w:sz w:val="24"/>
                <w:szCs w:val="24"/>
              </w:rPr>
              <w:t>D</w:t>
            </w:r>
            <w:r>
              <w:rPr>
                <w:rFonts w:eastAsia="SimSun" w:hint="eastAsia"/>
                <w:b/>
                <w:bCs/>
                <w:color w:val="000000" w:themeColor="text1"/>
                <w:sz w:val="24"/>
                <w:szCs w:val="24"/>
              </w:rPr>
              <w:t>oorbell</w:t>
            </w:r>
            <w:r>
              <w:rPr>
                <w:b/>
                <w:bCs/>
                <w:color w:val="000000" w:themeColor="text1"/>
                <w:spacing w:val="-3"/>
                <w:sz w:val="24"/>
                <w:szCs w:val="24"/>
              </w:rPr>
              <w:t xml:space="preserve"> </w:t>
            </w:r>
          </w:p>
          <w:p w:rsidR="005F6964" w:rsidRDefault="00582FCD" w:rsidP="00617A6F">
            <w:pPr>
              <w:pStyle w:val="ListParagraph"/>
              <w:widowControl/>
              <w:numPr>
                <w:ilvl w:val="1"/>
                <w:numId w:val="82"/>
              </w:numPr>
              <w:autoSpaceDE/>
              <w:autoSpaceDN/>
              <w:spacing w:before="0"/>
              <w:contextualSpacing/>
              <w:jc w:val="both"/>
              <w:rPr>
                <w:rFonts w:eastAsia="SimSun"/>
                <w:color w:val="000000" w:themeColor="text1"/>
                <w:sz w:val="24"/>
                <w:szCs w:val="24"/>
              </w:rPr>
            </w:pPr>
            <w:r>
              <w:rPr>
                <w:rFonts w:eastAsia="SimSun"/>
                <w:color w:val="000000" w:themeColor="text1"/>
                <w:sz w:val="24"/>
                <w:szCs w:val="24"/>
              </w:rPr>
              <w:t>The</w:t>
            </w:r>
            <w:r>
              <w:rPr>
                <w:rFonts w:eastAsia="SimSun" w:hint="eastAsia"/>
                <w:color w:val="000000" w:themeColor="text1"/>
                <w:sz w:val="24"/>
                <w:szCs w:val="24"/>
              </w:rPr>
              <w:t xml:space="preserve"> </w:t>
            </w:r>
            <w:r>
              <w:rPr>
                <w:rFonts w:eastAsia="SimSun"/>
                <w:color w:val="000000" w:themeColor="text1"/>
                <w:sz w:val="24"/>
                <w:szCs w:val="24"/>
              </w:rPr>
              <w:t xml:space="preserve">555 </w:t>
            </w:r>
            <w:r>
              <w:rPr>
                <w:rFonts w:eastAsia="SimSun" w:hint="eastAsia"/>
                <w:color w:val="000000" w:themeColor="text1"/>
                <w:sz w:val="24"/>
                <w:szCs w:val="24"/>
              </w:rPr>
              <w:t>time</w:t>
            </w:r>
            <w:r>
              <w:rPr>
                <w:rFonts w:eastAsia="SimSun"/>
                <w:color w:val="000000" w:themeColor="text1"/>
                <w:sz w:val="24"/>
                <w:szCs w:val="24"/>
              </w:rPr>
              <w:t>r</w:t>
            </w:r>
          </w:p>
          <w:p w:rsidR="005F6964" w:rsidRDefault="00582FCD" w:rsidP="00617A6F">
            <w:pPr>
              <w:pStyle w:val="ListParagraph"/>
              <w:widowControl/>
              <w:numPr>
                <w:ilvl w:val="1"/>
                <w:numId w:val="82"/>
              </w:numPr>
              <w:autoSpaceDE/>
              <w:autoSpaceDN/>
              <w:spacing w:before="0"/>
              <w:contextualSpacing/>
              <w:jc w:val="both"/>
              <w:rPr>
                <w:rFonts w:eastAsia="SimSun"/>
                <w:color w:val="000000" w:themeColor="text1"/>
                <w:sz w:val="24"/>
                <w:szCs w:val="24"/>
              </w:rPr>
            </w:pPr>
            <w:r>
              <w:rPr>
                <w:rFonts w:eastAsia="SimSun"/>
                <w:color w:val="000000" w:themeColor="text1"/>
                <w:sz w:val="24"/>
                <w:szCs w:val="24"/>
              </w:rPr>
              <w:t>M</w:t>
            </w:r>
            <w:r>
              <w:rPr>
                <w:rFonts w:eastAsia="SimSun" w:hint="eastAsia"/>
                <w:color w:val="000000" w:themeColor="text1"/>
                <w:sz w:val="24"/>
                <w:szCs w:val="24"/>
              </w:rPr>
              <w:t>ono</w:t>
            </w:r>
            <w:r>
              <w:rPr>
                <w:rFonts w:eastAsia="SimSun" w:hint="eastAsia"/>
                <w:color w:val="000000" w:themeColor="text1"/>
                <w:sz w:val="24"/>
                <w:szCs w:val="24"/>
                <w:lang w:eastAsia="zh-CN"/>
              </w:rPr>
              <w:t>-</w:t>
            </w:r>
            <w:r>
              <w:rPr>
                <w:rFonts w:eastAsia="SimSun" w:hint="eastAsia"/>
                <w:color w:val="000000" w:themeColor="text1"/>
                <w:sz w:val="24"/>
                <w:szCs w:val="24"/>
              </w:rPr>
              <w:t>stable trigger</w:t>
            </w:r>
          </w:p>
          <w:p w:rsidR="005F6964" w:rsidRDefault="00582FCD" w:rsidP="00617A6F">
            <w:pPr>
              <w:pStyle w:val="ListParagraph"/>
              <w:widowControl/>
              <w:numPr>
                <w:ilvl w:val="1"/>
                <w:numId w:val="82"/>
              </w:numPr>
              <w:autoSpaceDE/>
              <w:autoSpaceDN/>
              <w:spacing w:before="0"/>
              <w:contextualSpacing/>
              <w:jc w:val="both"/>
              <w:rPr>
                <w:rFonts w:eastAsia="SimSun"/>
                <w:color w:val="000000" w:themeColor="text1"/>
                <w:sz w:val="24"/>
                <w:szCs w:val="24"/>
              </w:rPr>
            </w:pPr>
            <w:r>
              <w:rPr>
                <w:rFonts w:eastAsia="SimSun"/>
                <w:color w:val="000000" w:themeColor="text1"/>
                <w:sz w:val="24"/>
                <w:szCs w:val="24"/>
              </w:rPr>
              <w:t>I</w:t>
            </w:r>
            <w:r>
              <w:rPr>
                <w:rFonts w:eastAsia="SimSun" w:hint="eastAsia"/>
                <w:color w:val="000000" w:themeColor="text1"/>
                <w:sz w:val="24"/>
                <w:szCs w:val="24"/>
              </w:rPr>
              <w:t>ntegrated circuit identificatio</w:t>
            </w:r>
            <w:r>
              <w:rPr>
                <w:rFonts w:eastAsia="SimSun"/>
                <w:color w:val="000000" w:themeColor="text1"/>
                <w:sz w:val="24"/>
                <w:szCs w:val="24"/>
              </w:rPr>
              <w:t>n</w:t>
            </w:r>
          </w:p>
          <w:p w:rsidR="005F6964" w:rsidRDefault="00582FCD" w:rsidP="00617A6F">
            <w:pPr>
              <w:pStyle w:val="ListParagraph"/>
              <w:widowControl/>
              <w:numPr>
                <w:ilvl w:val="1"/>
                <w:numId w:val="82"/>
              </w:numPr>
              <w:autoSpaceDE/>
              <w:autoSpaceDN/>
              <w:spacing w:before="0" w:after="200"/>
              <w:ind w:left="357" w:hanging="357"/>
              <w:contextualSpacing/>
              <w:jc w:val="both"/>
              <w:rPr>
                <w:b/>
                <w:color w:val="000000" w:themeColor="text1"/>
                <w:spacing w:val="-3"/>
                <w:sz w:val="24"/>
                <w:szCs w:val="24"/>
                <w:lang w:eastAsia="zh-CN"/>
              </w:rPr>
            </w:pPr>
            <w:r>
              <w:rPr>
                <w:rFonts w:eastAsia="SimSun" w:hint="eastAsia"/>
                <w:color w:val="000000" w:themeColor="text1"/>
                <w:sz w:val="24"/>
                <w:szCs w:val="24"/>
              </w:rPr>
              <w:t>Electronic simulatio</w:t>
            </w:r>
            <w:r>
              <w:rPr>
                <w:rFonts w:eastAsia="SimSun"/>
                <w:color w:val="000000" w:themeColor="text1"/>
                <w:sz w:val="24"/>
                <w:szCs w:val="24"/>
              </w:rPr>
              <w:t>n</w:t>
            </w:r>
          </w:p>
        </w:tc>
        <w:tc>
          <w:tcPr>
            <w:tcW w:w="1333" w:type="dxa"/>
            <w:gridSpan w:val="3"/>
          </w:tcPr>
          <w:p w:rsidR="005F6964" w:rsidRDefault="00582FCD">
            <w:pPr>
              <w:jc w:val="center"/>
              <w:rPr>
                <w:sz w:val="24"/>
                <w:szCs w:val="24"/>
              </w:rPr>
            </w:pPr>
            <w:r>
              <w:rPr>
                <w:rFonts w:hint="eastAsia"/>
                <w:sz w:val="24"/>
                <w:szCs w:val="24"/>
              </w:rPr>
              <w:t>4</w:t>
            </w:r>
          </w:p>
        </w:tc>
      </w:tr>
      <w:tr w:rsidR="005F6964">
        <w:trPr>
          <w:trHeight w:val="128"/>
        </w:trPr>
        <w:tc>
          <w:tcPr>
            <w:tcW w:w="8467" w:type="dxa"/>
            <w:gridSpan w:val="5"/>
          </w:tcPr>
          <w:p w:rsidR="005F6964" w:rsidRDefault="00582FCD" w:rsidP="00617A6F">
            <w:pPr>
              <w:pStyle w:val="ListParagraph"/>
              <w:widowControl/>
              <w:numPr>
                <w:ilvl w:val="0"/>
                <w:numId w:val="82"/>
              </w:numPr>
              <w:tabs>
                <w:tab w:val="left" w:pos="720"/>
                <w:tab w:val="left" w:pos="4339"/>
                <w:tab w:val="left" w:pos="4563"/>
                <w:tab w:val="right" w:pos="9360"/>
              </w:tabs>
              <w:suppressAutoHyphens/>
              <w:autoSpaceDE/>
              <w:autoSpaceDN/>
              <w:spacing w:before="0"/>
              <w:contextualSpacing/>
              <w:jc w:val="both"/>
              <w:rPr>
                <w:b/>
                <w:bCs/>
                <w:color w:val="000000" w:themeColor="text1"/>
                <w:spacing w:val="-3"/>
                <w:sz w:val="24"/>
                <w:szCs w:val="24"/>
                <w:lang w:eastAsia="zh-CN"/>
              </w:rPr>
            </w:pPr>
            <w:r>
              <w:rPr>
                <w:rFonts w:eastAsia="SimSun" w:hint="eastAsia"/>
                <w:b/>
                <w:bCs/>
                <w:color w:val="000000" w:themeColor="text1"/>
                <w:sz w:val="24"/>
                <w:szCs w:val="24"/>
              </w:rPr>
              <w:t xml:space="preserve">Design and </w:t>
            </w:r>
            <w:r>
              <w:rPr>
                <w:rFonts w:eastAsia="SimSun"/>
                <w:b/>
                <w:bCs/>
                <w:color w:val="000000" w:themeColor="text1"/>
                <w:sz w:val="24"/>
                <w:szCs w:val="24"/>
              </w:rPr>
              <w:t>M</w:t>
            </w:r>
            <w:r>
              <w:rPr>
                <w:rFonts w:eastAsia="SimSun" w:hint="eastAsia"/>
                <w:b/>
                <w:bCs/>
                <w:color w:val="000000" w:themeColor="text1"/>
                <w:sz w:val="24"/>
                <w:szCs w:val="24"/>
              </w:rPr>
              <w:t xml:space="preserve">anufacture of </w:t>
            </w:r>
            <w:r>
              <w:rPr>
                <w:rFonts w:eastAsia="SimSun"/>
                <w:b/>
                <w:bCs/>
                <w:color w:val="000000" w:themeColor="text1"/>
                <w:sz w:val="24"/>
                <w:szCs w:val="24"/>
              </w:rPr>
              <w:t>T</w:t>
            </w:r>
            <w:r>
              <w:rPr>
                <w:rFonts w:eastAsia="SimSun" w:hint="eastAsia"/>
                <w:b/>
                <w:bCs/>
                <w:color w:val="000000" w:themeColor="text1"/>
                <w:sz w:val="24"/>
                <w:szCs w:val="24"/>
              </w:rPr>
              <w:t xml:space="preserve">hree </w:t>
            </w:r>
            <w:r>
              <w:rPr>
                <w:rFonts w:eastAsia="SimSun"/>
                <w:b/>
                <w:bCs/>
                <w:color w:val="000000" w:themeColor="text1"/>
                <w:sz w:val="24"/>
                <w:szCs w:val="24"/>
              </w:rPr>
              <w:t>P</w:t>
            </w:r>
            <w:r>
              <w:rPr>
                <w:rFonts w:eastAsia="SimSun" w:hint="eastAsia"/>
                <w:b/>
                <w:bCs/>
                <w:color w:val="000000" w:themeColor="text1"/>
                <w:sz w:val="24"/>
                <w:szCs w:val="24"/>
              </w:rPr>
              <w:t xml:space="preserve">erson </w:t>
            </w:r>
            <w:r>
              <w:rPr>
                <w:rFonts w:eastAsia="SimSun"/>
                <w:b/>
                <w:bCs/>
                <w:color w:val="000000" w:themeColor="text1"/>
                <w:sz w:val="24"/>
                <w:szCs w:val="24"/>
              </w:rPr>
              <w:t>V</w:t>
            </w:r>
            <w:r>
              <w:rPr>
                <w:rFonts w:eastAsia="SimSun" w:hint="eastAsia"/>
                <w:b/>
                <w:bCs/>
                <w:color w:val="000000" w:themeColor="text1"/>
                <w:sz w:val="24"/>
                <w:szCs w:val="24"/>
              </w:rPr>
              <w:t xml:space="preserve">oting </w:t>
            </w:r>
            <w:r>
              <w:rPr>
                <w:rFonts w:eastAsia="SimSun"/>
                <w:b/>
                <w:bCs/>
                <w:color w:val="000000" w:themeColor="text1"/>
                <w:sz w:val="24"/>
                <w:szCs w:val="24"/>
              </w:rPr>
              <w:t>D</w:t>
            </w:r>
            <w:r>
              <w:rPr>
                <w:rFonts w:eastAsia="SimSun" w:hint="eastAsia"/>
                <w:b/>
                <w:bCs/>
                <w:color w:val="000000" w:themeColor="text1"/>
                <w:sz w:val="24"/>
                <w:szCs w:val="24"/>
              </w:rPr>
              <w:t>evice</w:t>
            </w:r>
            <w:r>
              <w:rPr>
                <w:rFonts w:eastAsiaTheme="minorEastAsia" w:hint="eastAsia"/>
                <w:b/>
                <w:bCs/>
                <w:color w:val="000000" w:themeColor="text1"/>
                <w:spacing w:val="-3"/>
                <w:sz w:val="24"/>
                <w:szCs w:val="24"/>
                <w:lang w:eastAsia="zh-CN"/>
              </w:rPr>
              <w:t xml:space="preserve"> </w:t>
            </w:r>
          </w:p>
          <w:p w:rsidR="005F6964" w:rsidRDefault="00582FCD" w:rsidP="00617A6F">
            <w:pPr>
              <w:widowControl/>
              <w:numPr>
                <w:ilvl w:val="1"/>
                <w:numId w:val="82"/>
              </w:numPr>
              <w:tabs>
                <w:tab w:val="left" w:pos="720"/>
                <w:tab w:val="right" w:pos="9360"/>
              </w:tabs>
              <w:suppressAutoHyphens/>
              <w:autoSpaceDE/>
              <w:autoSpaceDN/>
              <w:rPr>
                <w:color w:val="000000" w:themeColor="text1"/>
                <w:sz w:val="24"/>
                <w:szCs w:val="24"/>
              </w:rPr>
            </w:pPr>
            <w:r>
              <w:rPr>
                <w:rFonts w:eastAsia="SimSun" w:hint="eastAsia"/>
                <w:color w:val="000000" w:themeColor="text1"/>
                <w:sz w:val="24"/>
                <w:szCs w:val="24"/>
              </w:rPr>
              <w:t>Design method of combinational logic circui</w:t>
            </w:r>
            <w:r>
              <w:rPr>
                <w:rFonts w:eastAsia="SimSun"/>
                <w:color w:val="000000" w:themeColor="text1"/>
                <w:sz w:val="24"/>
                <w:szCs w:val="24"/>
              </w:rPr>
              <w:t>t</w:t>
            </w:r>
          </w:p>
          <w:p w:rsidR="005F6964" w:rsidRDefault="00582FCD" w:rsidP="00617A6F">
            <w:pPr>
              <w:widowControl/>
              <w:numPr>
                <w:ilvl w:val="1"/>
                <w:numId w:val="82"/>
              </w:numPr>
              <w:tabs>
                <w:tab w:val="left" w:pos="720"/>
                <w:tab w:val="right" w:pos="9360"/>
              </w:tabs>
              <w:suppressAutoHyphens/>
              <w:autoSpaceDE/>
              <w:autoSpaceDN/>
              <w:spacing w:after="200"/>
              <w:ind w:left="357" w:hanging="357"/>
              <w:rPr>
                <w:color w:val="000000" w:themeColor="text1"/>
                <w:sz w:val="24"/>
                <w:szCs w:val="24"/>
              </w:rPr>
            </w:pPr>
            <w:r>
              <w:rPr>
                <w:rFonts w:eastAsia="SimSun"/>
                <w:color w:val="000000" w:themeColor="text1"/>
                <w:sz w:val="24"/>
                <w:szCs w:val="24"/>
              </w:rPr>
              <w:lastRenderedPageBreak/>
              <w:t>A</w:t>
            </w:r>
            <w:r>
              <w:rPr>
                <w:rFonts w:eastAsia="SimSun" w:hint="eastAsia"/>
                <w:color w:val="000000" w:themeColor="text1"/>
                <w:sz w:val="24"/>
                <w:szCs w:val="24"/>
              </w:rPr>
              <w:t>nd gate, or gate and not gate</w:t>
            </w:r>
            <w:r>
              <w:rPr>
                <w:rFonts w:hint="eastAsia"/>
                <w:color w:val="000000" w:themeColor="text1"/>
                <w:sz w:val="24"/>
                <w:szCs w:val="24"/>
              </w:rPr>
              <w:t xml:space="preserve"> </w:t>
            </w:r>
          </w:p>
        </w:tc>
        <w:tc>
          <w:tcPr>
            <w:tcW w:w="1333" w:type="dxa"/>
            <w:gridSpan w:val="3"/>
          </w:tcPr>
          <w:p w:rsidR="005F6964" w:rsidRDefault="00582FCD">
            <w:pPr>
              <w:jc w:val="center"/>
              <w:rPr>
                <w:rFonts w:eastAsia="SimSun"/>
                <w:sz w:val="24"/>
                <w:szCs w:val="24"/>
              </w:rPr>
            </w:pPr>
            <w:r>
              <w:rPr>
                <w:sz w:val="24"/>
                <w:szCs w:val="24"/>
              </w:rPr>
              <w:lastRenderedPageBreak/>
              <w:t>6</w:t>
            </w:r>
          </w:p>
        </w:tc>
      </w:tr>
      <w:tr w:rsidR="005F6964">
        <w:trPr>
          <w:trHeight w:val="128"/>
        </w:trPr>
        <w:tc>
          <w:tcPr>
            <w:tcW w:w="8467" w:type="dxa"/>
            <w:gridSpan w:val="5"/>
          </w:tcPr>
          <w:p w:rsidR="005F6964" w:rsidRDefault="00582FCD" w:rsidP="00617A6F">
            <w:pPr>
              <w:pStyle w:val="ListParagraph"/>
              <w:widowControl/>
              <w:numPr>
                <w:ilvl w:val="0"/>
                <w:numId w:val="82"/>
              </w:numPr>
              <w:tabs>
                <w:tab w:val="left" w:pos="720"/>
                <w:tab w:val="left" w:pos="4339"/>
                <w:tab w:val="left" w:pos="4563"/>
                <w:tab w:val="right" w:pos="9360"/>
              </w:tabs>
              <w:suppressAutoHyphens/>
              <w:autoSpaceDE/>
              <w:autoSpaceDN/>
              <w:spacing w:before="0"/>
              <w:contextualSpacing/>
              <w:jc w:val="both"/>
              <w:rPr>
                <w:b/>
                <w:bCs/>
                <w:color w:val="000000" w:themeColor="text1"/>
                <w:spacing w:val="-3"/>
                <w:sz w:val="24"/>
                <w:szCs w:val="24"/>
                <w:lang w:eastAsia="zh-CN"/>
              </w:rPr>
            </w:pPr>
            <w:r>
              <w:rPr>
                <w:rFonts w:eastAsia="SimSun" w:hint="eastAsia"/>
                <w:b/>
                <w:bCs/>
                <w:color w:val="000000" w:themeColor="text1"/>
                <w:sz w:val="24"/>
                <w:szCs w:val="24"/>
              </w:rPr>
              <w:lastRenderedPageBreak/>
              <w:t xml:space="preserve">Making of </w:t>
            </w:r>
            <w:r>
              <w:rPr>
                <w:rFonts w:eastAsia="SimSun"/>
                <w:b/>
                <w:bCs/>
                <w:color w:val="000000" w:themeColor="text1"/>
                <w:sz w:val="24"/>
                <w:szCs w:val="24"/>
              </w:rPr>
              <w:t>D</w:t>
            </w:r>
            <w:r>
              <w:rPr>
                <w:rFonts w:eastAsia="SimSun" w:hint="eastAsia"/>
                <w:b/>
                <w:bCs/>
                <w:color w:val="000000" w:themeColor="text1"/>
                <w:sz w:val="24"/>
                <w:szCs w:val="24"/>
              </w:rPr>
              <w:t>igital</w:t>
            </w:r>
            <w:r>
              <w:rPr>
                <w:rFonts w:eastAsia="SimSun"/>
                <w:b/>
                <w:bCs/>
                <w:color w:val="000000" w:themeColor="text1"/>
                <w:sz w:val="24"/>
                <w:szCs w:val="24"/>
              </w:rPr>
              <w:t xml:space="preserve"> C</w:t>
            </w:r>
            <w:r>
              <w:rPr>
                <w:rFonts w:eastAsia="SimSun" w:hint="eastAsia"/>
                <w:b/>
                <w:bCs/>
                <w:color w:val="000000" w:themeColor="text1"/>
                <w:sz w:val="24"/>
                <w:szCs w:val="24"/>
              </w:rPr>
              <w:t>lock</w:t>
            </w:r>
            <w:r>
              <w:rPr>
                <w:rFonts w:hint="eastAsia"/>
                <w:b/>
                <w:bCs/>
                <w:color w:val="000000" w:themeColor="text1"/>
                <w:spacing w:val="-3"/>
                <w:sz w:val="24"/>
                <w:szCs w:val="24"/>
                <w:lang w:eastAsia="zh-CN"/>
              </w:rPr>
              <w:t xml:space="preserve"> </w:t>
            </w:r>
          </w:p>
          <w:p w:rsidR="005F6964" w:rsidRDefault="00582FCD" w:rsidP="00617A6F">
            <w:pPr>
              <w:pStyle w:val="ListParagraph"/>
              <w:widowControl/>
              <w:numPr>
                <w:ilvl w:val="1"/>
                <w:numId w:val="82"/>
              </w:numPr>
              <w:autoSpaceDE/>
              <w:autoSpaceDN/>
              <w:spacing w:before="0"/>
              <w:contextualSpacing/>
              <w:jc w:val="both"/>
              <w:rPr>
                <w:b/>
                <w:color w:val="000000" w:themeColor="text1"/>
                <w:spacing w:val="-3"/>
                <w:sz w:val="24"/>
                <w:szCs w:val="24"/>
                <w:lang w:eastAsia="zh-CN"/>
              </w:rPr>
            </w:pPr>
            <w:r>
              <w:rPr>
                <w:rFonts w:eastAsia="SimSun" w:hint="eastAsia"/>
                <w:color w:val="000000" w:themeColor="text1"/>
                <w:sz w:val="24"/>
                <w:szCs w:val="24"/>
              </w:rPr>
              <w:t>Sequential logic circuit design metho</w:t>
            </w:r>
            <w:r>
              <w:rPr>
                <w:rFonts w:eastAsia="SimSun"/>
                <w:color w:val="000000" w:themeColor="text1"/>
                <w:sz w:val="24"/>
                <w:szCs w:val="24"/>
              </w:rPr>
              <w:t>d</w:t>
            </w:r>
          </w:p>
          <w:p w:rsidR="005F6964" w:rsidRDefault="00582FCD" w:rsidP="00617A6F">
            <w:pPr>
              <w:pStyle w:val="ListParagraph"/>
              <w:widowControl/>
              <w:numPr>
                <w:ilvl w:val="1"/>
                <w:numId w:val="82"/>
              </w:numPr>
              <w:autoSpaceDE/>
              <w:autoSpaceDN/>
              <w:spacing w:before="0" w:after="200"/>
              <w:ind w:left="357" w:hanging="357"/>
              <w:contextualSpacing/>
              <w:jc w:val="both"/>
              <w:rPr>
                <w:b/>
                <w:color w:val="000000" w:themeColor="text1"/>
                <w:spacing w:val="-3"/>
                <w:sz w:val="24"/>
                <w:szCs w:val="24"/>
                <w:lang w:eastAsia="zh-CN"/>
              </w:rPr>
            </w:pPr>
            <w:r>
              <w:rPr>
                <w:rFonts w:eastAsia="SimSun"/>
                <w:color w:val="000000" w:themeColor="text1"/>
                <w:sz w:val="24"/>
                <w:szCs w:val="24"/>
              </w:rPr>
              <w:t>W</w:t>
            </w:r>
            <w:r>
              <w:rPr>
                <w:rFonts w:eastAsia="SimSun" w:hint="eastAsia"/>
                <w:color w:val="000000" w:themeColor="text1"/>
                <w:sz w:val="24"/>
                <w:szCs w:val="24"/>
              </w:rPr>
              <w:t>orking principle of counte</w:t>
            </w:r>
            <w:r>
              <w:rPr>
                <w:rFonts w:eastAsia="SimSun"/>
                <w:color w:val="000000" w:themeColor="text1"/>
                <w:sz w:val="24"/>
                <w:szCs w:val="24"/>
              </w:rPr>
              <w:t>r</w:t>
            </w:r>
          </w:p>
          <w:p w:rsidR="005F6964" w:rsidRDefault="00582FCD" w:rsidP="00617A6F">
            <w:pPr>
              <w:pStyle w:val="ListParagraph"/>
              <w:widowControl/>
              <w:numPr>
                <w:ilvl w:val="1"/>
                <w:numId w:val="82"/>
              </w:numPr>
              <w:autoSpaceDE/>
              <w:autoSpaceDN/>
              <w:spacing w:before="0" w:after="200"/>
              <w:ind w:left="357" w:hanging="357"/>
              <w:contextualSpacing/>
              <w:jc w:val="both"/>
              <w:rPr>
                <w:b/>
                <w:color w:val="000000" w:themeColor="text1"/>
                <w:spacing w:val="-3"/>
                <w:sz w:val="24"/>
                <w:szCs w:val="24"/>
                <w:lang w:eastAsia="zh-CN"/>
              </w:rPr>
            </w:pPr>
            <w:r>
              <w:rPr>
                <w:rFonts w:eastAsia="SimSun" w:hint="eastAsia"/>
                <w:color w:val="000000" w:themeColor="text1"/>
                <w:sz w:val="24"/>
                <w:szCs w:val="24"/>
              </w:rPr>
              <w:t>Modular desig</w:t>
            </w:r>
            <w:r>
              <w:rPr>
                <w:rFonts w:eastAsia="SimSun"/>
                <w:color w:val="000000" w:themeColor="text1"/>
                <w:sz w:val="24"/>
                <w:szCs w:val="24"/>
              </w:rPr>
              <w:t>n</w:t>
            </w:r>
          </w:p>
          <w:p w:rsidR="005F6964" w:rsidRDefault="00582FCD" w:rsidP="00617A6F">
            <w:pPr>
              <w:pStyle w:val="ListParagraph"/>
              <w:widowControl/>
              <w:numPr>
                <w:ilvl w:val="1"/>
                <w:numId w:val="82"/>
              </w:numPr>
              <w:autoSpaceDE/>
              <w:autoSpaceDN/>
              <w:spacing w:before="0" w:after="200"/>
              <w:ind w:left="357" w:hanging="357"/>
              <w:contextualSpacing/>
              <w:jc w:val="both"/>
              <w:rPr>
                <w:b/>
                <w:color w:val="000000" w:themeColor="text1"/>
                <w:spacing w:val="-3"/>
                <w:sz w:val="24"/>
                <w:szCs w:val="24"/>
                <w:lang w:eastAsia="zh-CN"/>
              </w:rPr>
            </w:pPr>
            <w:r>
              <w:rPr>
                <w:rFonts w:eastAsia="SimSun"/>
                <w:color w:val="000000" w:themeColor="text1"/>
                <w:sz w:val="24"/>
                <w:szCs w:val="24"/>
              </w:rPr>
              <w:t>P</w:t>
            </w:r>
            <w:r>
              <w:rPr>
                <w:rFonts w:eastAsia="SimSun" w:hint="eastAsia"/>
                <w:color w:val="000000" w:themeColor="text1"/>
                <w:sz w:val="24"/>
                <w:szCs w:val="24"/>
              </w:rPr>
              <w:t>roject evaluation</w:t>
            </w:r>
          </w:p>
        </w:tc>
        <w:tc>
          <w:tcPr>
            <w:tcW w:w="1333" w:type="dxa"/>
            <w:gridSpan w:val="3"/>
          </w:tcPr>
          <w:p w:rsidR="005F6964" w:rsidRDefault="00582FCD">
            <w:pPr>
              <w:jc w:val="center"/>
              <w:rPr>
                <w:sz w:val="24"/>
                <w:szCs w:val="24"/>
              </w:rPr>
            </w:pPr>
            <w:r>
              <w:rPr>
                <w:sz w:val="24"/>
                <w:szCs w:val="24"/>
              </w:rPr>
              <w:t>6</w:t>
            </w:r>
          </w:p>
        </w:tc>
      </w:tr>
      <w:tr w:rsidR="005F6964">
        <w:trPr>
          <w:trHeight w:val="561"/>
        </w:trPr>
        <w:tc>
          <w:tcPr>
            <w:tcW w:w="8467" w:type="dxa"/>
            <w:gridSpan w:val="5"/>
            <w:shd w:val="clear" w:color="auto" w:fill="E5DFEC"/>
          </w:tcPr>
          <w:p w:rsidR="005F6964" w:rsidRDefault="00582FCD">
            <w:pPr>
              <w:spacing w:before="160" w:after="160"/>
              <w:rPr>
                <w:b/>
                <w:sz w:val="24"/>
                <w:szCs w:val="24"/>
              </w:rPr>
            </w:pPr>
            <w:r>
              <w:rPr>
                <w:b/>
                <w:sz w:val="24"/>
                <w:szCs w:val="24"/>
              </w:rPr>
              <w:t>Recommended / Reference Books:</w:t>
            </w:r>
          </w:p>
        </w:tc>
        <w:tc>
          <w:tcPr>
            <w:tcW w:w="1333" w:type="dxa"/>
            <w:gridSpan w:val="3"/>
            <w:shd w:val="clear" w:color="auto" w:fill="E5DFEC"/>
          </w:tcPr>
          <w:p w:rsidR="005F6964" w:rsidRDefault="005F6964">
            <w:pPr>
              <w:rPr>
                <w:sz w:val="24"/>
                <w:szCs w:val="24"/>
              </w:rPr>
            </w:pPr>
          </w:p>
        </w:tc>
      </w:tr>
      <w:tr w:rsidR="005F6964">
        <w:trPr>
          <w:trHeight w:val="311"/>
        </w:trPr>
        <w:tc>
          <w:tcPr>
            <w:tcW w:w="8467" w:type="dxa"/>
            <w:gridSpan w:val="5"/>
          </w:tcPr>
          <w:p w:rsidR="005F6964" w:rsidRDefault="00582FCD" w:rsidP="00617A6F">
            <w:pPr>
              <w:pStyle w:val="Default"/>
              <w:numPr>
                <w:ilvl w:val="0"/>
                <w:numId w:val="83"/>
              </w:numPr>
              <w:jc w:val="both"/>
              <w:rPr>
                <w:rFonts w:ascii="Times New Roman" w:eastAsia="SimSun" w:hAnsi="Times New Roman"/>
              </w:rPr>
            </w:pPr>
            <w:r>
              <w:rPr>
                <w:rFonts w:ascii="Times New Roman" w:eastAsia="SimSun" w:hAnsi="Times New Roman"/>
              </w:rPr>
              <w:t>Analog electronic technology</w:t>
            </w:r>
          </w:p>
          <w:p w:rsidR="005F6964" w:rsidRDefault="00582FCD" w:rsidP="00617A6F">
            <w:pPr>
              <w:pStyle w:val="Default"/>
              <w:numPr>
                <w:ilvl w:val="0"/>
                <w:numId w:val="83"/>
              </w:numPr>
              <w:jc w:val="both"/>
              <w:rPr>
                <w:rFonts w:ascii="Times New Roman" w:eastAsia="SimSun" w:hAnsi="Times New Roman"/>
              </w:rPr>
            </w:pPr>
            <w:r>
              <w:rPr>
                <w:rFonts w:ascii="Times New Roman" w:eastAsia="SimSun" w:hAnsi="Times New Roman"/>
              </w:rPr>
              <w:t xml:space="preserve"> Digital electronic technology</w:t>
            </w:r>
          </w:p>
          <w:p w:rsidR="005F6964" w:rsidRDefault="00582FCD" w:rsidP="00617A6F">
            <w:pPr>
              <w:pStyle w:val="Default"/>
              <w:numPr>
                <w:ilvl w:val="0"/>
                <w:numId w:val="83"/>
              </w:numPr>
              <w:jc w:val="both"/>
              <w:rPr>
                <w:rFonts w:ascii="Times New Roman" w:eastAsia="SimSun" w:hAnsi="Times New Roman"/>
              </w:rPr>
            </w:pPr>
            <w:r>
              <w:rPr>
                <w:rFonts w:ascii="Times New Roman" w:eastAsia="SimSun" w:hAnsi="Times New Roman"/>
              </w:rPr>
              <w:t xml:space="preserve"> Integrated course of Electronic Technology Teaching</w:t>
            </w:r>
          </w:p>
          <w:p w:rsidR="005F6964" w:rsidRDefault="00582FCD" w:rsidP="00617A6F">
            <w:pPr>
              <w:pStyle w:val="Default"/>
              <w:numPr>
                <w:ilvl w:val="0"/>
                <w:numId w:val="83"/>
              </w:numPr>
              <w:spacing w:after="200"/>
              <w:ind w:left="357" w:hanging="357"/>
              <w:jc w:val="both"/>
              <w:rPr>
                <w:rFonts w:ascii="Times New Roman" w:eastAsia="SimSun" w:hAnsi="Times New Roman"/>
              </w:rPr>
            </w:pPr>
            <w:r>
              <w:rPr>
                <w:rFonts w:ascii="Times New Roman" w:eastAsia="SimSun" w:hAnsi="Times New Roman"/>
              </w:rPr>
              <w:t>Electronic technology training course</w:t>
            </w:r>
          </w:p>
        </w:tc>
        <w:tc>
          <w:tcPr>
            <w:tcW w:w="1333" w:type="dxa"/>
            <w:gridSpan w:val="3"/>
          </w:tcPr>
          <w:p w:rsidR="005F6964" w:rsidRDefault="005F6964">
            <w:pPr>
              <w:rPr>
                <w:sz w:val="24"/>
                <w:szCs w:val="24"/>
              </w:rPr>
            </w:pPr>
          </w:p>
        </w:tc>
      </w:tr>
      <w:tr w:rsidR="005F6964">
        <w:trPr>
          <w:trHeight w:val="449"/>
        </w:trPr>
        <w:tc>
          <w:tcPr>
            <w:tcW w:w="8467" w:type="dxa"/>
            <w:gridSpan w:val="5"/>
            <w:shd w:val="clear" w:color="auto" w:fill="E5DFEC"/>
          </w:tcPr>
          <w:p w:rsidR="005F6964" w:rsidRDefault="00582FCD">
            <w:pPr>
              <w:spacing w:before="160" w:after="160"/>
              <w:rPr>
                <w:b/>
                <w:sz w:val="24"/>
                <w:szCs w:val="24"/>
              </w:rPr>
            </w:pPr>
            <w:r>
              <w:rPr>
                <w:b/>
                <w:sz w:val="24"/>
                <w:szCs w:val="24"/>
              </w:rPr>
              <w:t>Instructional Objectives</w:t>
            </w:r>
          </w:p>
        </w:tc>
        <w:tc>
          <w:tcPr>
            <w:tcW w:w="1333" w:type="dxa"/>
            <w:gridSpan w:val="3"/>
            <w:shd w:val="clear" w:color="auto" w:fill="E5DFEC"/>
          </w:tcPr>
          <w:p w:rsidR="005F6964" w:rsidRDefault="005F6964">
            <w:pPr>
              <w:pStyle w:val="Heading2"/>
              <w:spacing w:line="240" w:lineRule="auto"/>
              <w:rPr>
                <w:b w:val="0"/>
                <w:sz w:val="24"/>
                <w:szCs w:val="24"/>
              </w:rPr>
            </w:pPr>
          </w:p>
        </w:tc>
      </w:tr>
      <w:tr w:rsidR="005F6964">
        <w:trPr>
          <w:trHeight w:val="414"/>
        </w:trPr>
        <w:tc>
          <w:tcPr>
            <w:tcW w:w="8467" w:type="dxa"/>
            <w:gridSpan w:val="5"/>
          </w:tcPr>
          <w:p w:rsidR="005F6964" w:rsidRDefault="00582FCD" w:rsidP="00617A6F">
            <w:pPr>
              <w:pStyle w:val="ListParagraph"/>
              <w:widowControl/>
              <w:numPr>
                <w:ilvl w:val="0"/>
                <w:numId w:val="84"/>
              </w:numPr>
              <w:tabs>
                <w:tab w:val="left" w:pos="720"/>
                <w:tab w:val="left" w:pos="4077"/>
                <w:tab w:val="right" w:pos="9360"/>
              </w:tabs>
              <w:suppressAutoHyphens/>
              <w:autoSpaceDE/>
              <w:autoSpaceDN/>
              <w:spacing w:before="0" w:after="200"/>
              <w:ind w:left="357" w:hanging="357"/>
              <w:contextualSpacing/>
              <w:jc w:val="both"/>
              <w:rPr>
                <w:color w:val="000000" w:themeColor="text1"/>
                <w:spacing w:val="-3"/>
                <w:sz w:val="24"/>
                <w:szCs w:val="24"/>
              </w:rPr>
            </w:pPr>
            <w:r>
              <w:rPr>
                <w:rFonts w:eastAsia="SimSun" w:hint="eastAsia"/>
                <w:b/>
                <w:bCs/>
                <w:color w:val="000000" w:themeColor="text1"/>
                <w:sz w:val="24"/>
                <w:szCs w:val="24"/>
              </w:rPr>
              <w:t xml:space="preserve">Manufacture of LED </w:t>
            </w:r>
            <w:r>
              <w:rPr>
                <w:rFonts w:eastAsia="SimSun"/>
                <w:b/>
                <w:bCs/>
                <w:color w:val="000000" w:themeColor="text1"/>
                <w:sz w:val="24"/>
                <w:szCs w:val="24"/>
              </w:rPr>
              <w:t>L</w:t>
            </w:r>
            <w:r>
              <w:rPr>
                <w:rFonts w:eastAsia="SimSun" w:hint="eastAsia"/>
                <w:b/>
                <w:bCs/>
                <w:color w:val="000000" w:themeColor="text1"/>
                <w:sz w:val="24"/>
                <w:szCs w:val="24"/>
              </w:rPr>
              <w:t xml:space="preserve">ight </w:t>
            </w:r>
            <w:r>
              <w:rPr>
                <w:rFonts w:eastAsia="SimSun"/>
                <w:b/>
                <w:bCs/>
                <w:color w:val="000000" w:themeColor="text1"/>
                <w:sz w:val="24"/>
                <w:szCs w:val="24"/>
              </w:rPr>
              <w:t>C</w:t>
            </w:r>
            <w:r>
              <w:rPr>
                <w:rFonts w:eastAsia="SimSun" w:hint="eastAsia"/>
                <w:b/>
                <w:bCs/>
                <w:color w:val="000000" w:themeColor="text1"/>
                <w:sz w:val="24"/>
                <w:szCs w:val="24"/>
              </w:rPr>
              <w:t xml:space="preserve">ontrol </w:t>
            </w:r>
            <w:r>
              <w:rPr>
                <w:rFonts w:eastAsia="SimSun"/>
                <w:b/>
                <w:bCs/>
                <w:color w:val="000000" w:themeColor="text1"/>
                <w:sz w:val="24"/>
                <w:szCs w:val="24"/>
              </w:rPr>
              <w:t>L</w:t>
            </w:r>
            <w:r>
              <w:rPr>
                <w:rFonts w:eastAsia="SimSun" w:hint="eastAsia"/>
                <w:b/>
                <w:bCs/>
                <w:color w:val="000000" w:themeColor="text1"/>
                <w:sz w:val="24"/>
                <w:szCs w:val="24"/>
              </w:rPr>
              <w:t>amp</w:t>
            </w:r>
          </w:p>
          <w:p w:rsidR="005F6964" w:rsidRDefault="00582FCD" w:rsidP="00617A6F">
            <w:pPr>
              <w:pStyle w:val="ListParagraph"/>
              <w:widowControl/>
              <w:numPr>
                <w:ilvl w:val="1"/>
                <w:numId w:val="84"/>
              </w:numPr>
              <w:tabs>
                <w:tab w:val="left" w:pos="720"/>
                <w:tab w:val="left" w:pos="4077"/>
                <w:tab w:val="right" w:pos="9360"/>
              </w:tabs>
              <w:suppressAutoHyphens/>
              <w:autoSpaceDE/>
              <w:autoSpaceDN/>
              <w:spacing w:before="0" w:after="200"/>
              <w:ind w:left="357" w:hanging="357"/>
              <w:contextualSpacing/>
              <w:jc w:val="both"/>
              <w:rPr>
                <w:color w:val="000000" w:themeColor="text1"/>
                <w:spacing w:val="-3"/>
                <w:sz w:val="24"/>
                <w:szCs w:val="24"/>
              </w:rPr>
            </w:pPr>
            <w:r>
              <w:rPr>
                <w:rFonts w:eastAsia="SimSun"/>
                <w:color w:val="000000" w:themeColor="text1"/>
                <w:sz w:val="24"/>
                <w:szCs w:val="24"/>
              </w:rPr>
              <w:t>Understand the basic electronic circuit configuration</w:t>
            </w:r>
          </w:p>
          <w:p w:rsidR="005F6964" w:rsidRDefault="00582FCD" w:rsidP="00617A6F">
            <w:pPr>
              <w:pStyle w:val="ListParagraph"/>
              <w:widowControl/>
              <w:numPr>
                <w:ilvl w:val="1"/>
                <w:numId w:val="84"/>
              </w:numPr>
              <w:tabs>
                <w:tab w:val="left" w:pos="720"/>
                <w:tab w:val="left" w:pos="4077"/>
                <w:tab w:val="right" w:pos="9360"/>
              </w:tabs>
              <w:suppressAutoHyphens/>
              <w:autoSpaceDE/>
              <w:autoSpaceDN/>
              <w:spacing w:before="0" w:after="200"/>
              <w:ind w:left="357" w:hanging="357"/>
              <w:contextualSpacing/>
              <w:jc w:val="both"/>
              <w:rPr>
                <w:color w:val="000000" w:themeColor="text1"/>
                <w:spacing w:val="-3"/>
                <w:sz w:val="24"/>
                <w:szCs w:val="24"/>
              </w:rPr>
            </w:pPr>
            <w:r>
              <w:rPr>
                <w:rFonts w:eastAsia="SimSun"/>
                <w:color w:val="000000" w:themeColor="text1"/>
                <w:sz w:val="24"/>
                <w:szCs w:val="24"/>
              </w:rPr>
              <w:t>Master the working principle and parameters of diodes. /</w:t>
            </w:r>
            <w:r>
              <w:rPr>
                <w:color w:val="000000" w:themeColor="text1"/>
                <w:sz w:val="24"/>
                <w:szCs w:val="24"/>
              </w:rPr>
              <w:t xml:space="preserve"> </w:t>
            </w:r>
            <w:r>
              <w:rPr>
                <w:rFonts w:eastAsia="SimSun"/>
                <w:color w:val="000000" w:themeColor="text1"/>
                <w:sz w:val="24"/>
                <w:szCs w:val="24"/>
              </w:rPr>
              <w:t xml:space="preserve">Master the working principle and parameters of the transistor </w:t>
            </w:r>
          </w:p>
          <w:p w:rsidR="005F6964" w:rsidRDefault="00582FCD" w:rsidP="00617A6F">
            <w:pPr>
              <w:pStyle w:val="ListParagraph"/>
              <w:widowControl/>
              <w:numPr>
                <w:ilvl w:val="1"/>
                <w:numId w:val="84"/>
              </w:numPr>
              <w:tabs>
                <w:tab w:val="left" w:pos="720"/>
                <w:tab w:val="left" w:pos="4077"/>
                <w:tab w:val="right" w:pos="9360"/>
              </w:tabs>
              <w:suppressAutoHyphens/>
              <w:autoSpaceDE/>
              <w:autoSpaceDN/>
              <w:spacing w:before="0" w:after="200"/>
              <w:ind w:left="357" w:hanging="357"/>
              <w:contextualSpacing/>
              <w:jc w:val="both"/>
              <w:rPr>
                <w:color w:val="000000" w:themeColor="text1"/>
                <w:spacing w:val="-3"/>
                <w:sz w:val="24"/>
                <w:szCs w:val="24"/>
              </w:rPr>
            </w:pPr>
            <w:r>
              <w:rPr>
                <w:rFonts w:eastAsia="SimSun"/>
                <w:color w:val="000000" w:themeColor="text1"/>
                <w:sz w:val="24"/>
                <w:szCs w:val="24"/>
              </w:rPr>
              <w:t xml:space="preserve">Be able to draw drawings of electronic circuits </w:t>
            </w:r>
          </w:p>
          <w:p w:rsidR="005F6964" w:rsidRDefault="00582FCD" w:rsidP="00617A6F">
            <w:pPr>
              <w:pStyle w:val="ListParagraph"/>
              <w:widowControl/>
              <w:numPr>
                <w:ilvl w:val="1"/>
                <w:numId w:val="84"/>
              </w:numPr>
              <w:tabs>
                <w:tab w:val="left" w:pos="720"/>
                <w:tab w:val="left" w:pos="4077"/>
                <w:tab w:val="right" w:pos="9360"/>
              </w:tabs>
              <w:suppressAutoHyphens/>
              <w:autoSpaceDE/>
              <w:autoSpaceDN/>
              <w:spacing w:before="0" w:after="200"/>
              <w:ind w:left="357" w:hanging="357"/>
              <w:contextualSpacing/>
              <w:jc w:val="both"/>
              <w:rPr>
                <w:color w:val="000000" w:themeColor="text1"/>
                <w:spacing w:val="-3"/>
                <w:sz w:val="24"/>
                <w:szCs w:val="24"/>
              </w:rPr>
            </w:pPr>
            <w:r>
              <w:rPr>
                <w:rFonts w:eastAsia="SimSun"/>
                <w:color w:val="000000" w:themeColor="text1"/>
                <w:sz w:val="24"/>
                <w:szCs w:val="24"/>
              </w:rPr>
              <w:t>Be able to</w:t>
            </w:r>
            <w:r>
              <w:rPr>
                <w:rFonts w:eastAsia="SimSun" w:hint="eastAsia"/>
                <w:color w:val="000000" w:themeColor="text1"/>
                <w:sz w:val="24"/>
                <w:szCs w:val="24"/>
              </w:rPr>
              <w:t xml:space="preserve"> </w:t>
            </w:r>
            <w:r>
              <w:rPr>
                <w:rFonts w:eastAsia="SimSun"/>
                <w:color w:val="000000" w:themeColor="text1"/>
                <w:sz w:val="24"/>
                <w:szCs w:val="24"/>
              </w:rPr>
              <w:t>a</w:t>
            </w:r>
            <w:r>
              <w:rPr>
                <w:rFonts w:eastAsia="SimSun" w:hint="eastAsia"/>
                <w:color w:val="000000" w:themeColor="text1"/>
                <w:sz w:val="24"/>
                <w:szCs w:val="24"/>
              </w:rPr>
              <w:t xml:space="preserve">ssemble </w:t>
            </w:r>
            <w:r>
              <w:rPr>
                <w:rFonts w:eastAsia="SimSun"/>
                <w:color w:val="000000" w:themeColor="text1"/>
                <w:sz w:val="24"/>
                <w:szCs w:val="24"/>
              </w:rPr>
              <w:t>correctly</w:t>
            </w:r>
            <w:r>
              <w:rPr>
                <w:rFonts w:eastAsia="SimSun" w:hint="eastAsia"/>
                <w:color w:val="000000" w:themeColor="text1"/>
                <w:sz w:val="24"/>
                <w:szCs w:val="24"/>
              </w:rPr>
              <w:t xml:space="preserve"> component on strip board / PCB</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84"/>
              </w:numPr>
              <w:tabs>
                <w:tab w:val="left" w:pos="0"/>
                <w:tab w:val="left" w:pos="720"/>
              </w:tabs>
              <w:suppressAutoHyphens/>
              <w:autoSpaceDE/>
              <w:autoSpaceDN/>
              <w:spacing w:before="0"/>
              <w:contextualSpacing/>
              <w:jc w:val="both"/>
              <w:rPr>
                <w:b/>
                <w:bCs/>
                <w:color w:val="000000" w:themeColor="text1"/>
                <w:spacing w:val="-3"/>
                <w:sz w:val="24"/>
                <w:szCs w:val="24"/>
              </w:rPr>
            </w:pPr>
            <w:r>
              <w:rPr>
                <w:rFonts w:eastAsia="SimSun" w:hint="eastAsia"/>
                <w:b/>
                <w:bCs/>
                <w:color w:val="000000" w:themeColor="text1"/>
                <w:sz w:val="24"/>
                <w:szCs w:val="24"/>
              </w:rPr>
              <w:t xml:space="preserve">Manufacture and </w:t>
            </w:r>
            <w:r>
              <w:rPr>
                <w:rFonts w:eastAsia="SimSun"/>
                <w:b/>
                <w:bCs/>
                <w:color w:val="000000" w:themeColor="text1"/>
                <w:sz w:val="24"/>
                <w:szCs w:val="24"/>
              </w:rPr>
              <w:t>D</w:t>
            </w:r>
            <w:r>
              <w:rPr>
                <w:rFonts w:eastAsia="SimSun" w:hint="eastAsia"/>
                <w:b/>
                <w:bCs/>
                <w:color w:val="000000" w:themeColor="text1"/>
                <w:sz w:val="24"/>
                <w:szCs w:val="24"/>
              </w:rPr>
              <w:t xml:space="preserve">ebugging of </w:t>
            </w:r>
            <w:r>
              <w:rPr>
                <w:rFonts w:eastAsia="SimSun"/>
                <w:b/>
                <w:bCs/>
                <w:color w:val="000000" w:themeColor="text1"/>
                <w:sz w:val="24"/>
                <w:szCs w:val="24"/>
              </w:rPr>
              <w:t>A</w:t>
            </w:r>
            <w:r>
              <w:rPr>
                <w:rFonts w:eastAsia="SimSun" w:hint="eastAsia"/>
                <w:b/>
                <w:bCs/>
                <w:color w:val="000000" w:themeColor="text1"/>
                <w:sz w:val="24"/>
                <w:szCs w:val="24"/>
              </w:rPr>
              <w:t xml:space="preserve">djustable </w:t>
            </w:r>
            <w:r>
              <w:rPr>
                <w:rFonts w:eastAsia="SimSun"/>
                <w:b/>
                <w:bCs/>
                <w:color w:val="000000" w:themeColor="text1"/>
                <w:sz w:val="24"/>
                <w:szCs w:val="24"/>
              </w:rPr>
              <w:t>R</w:t>
            </w:r>
            <w:r>
              <w:rPr>
                <w:rFonts w:eastAsia="SimSun" w:hint="eastAsia"/>
                <w:b/>
                <w:bCs/>
                <w:color w:val="000000" w:themeColor="text1"/>
                <w:sz w:val="24"/>
                <w:szCs w:val="24"/>
              </w:rPr>
              <w:t xml:space="preserve">egulated </w:t>
            </w:r>
            <w:r>
              <w:rPr>
                <w:rFonts w:eastAsia="SimSun"/>
                <w:b/>
                <w:bCs/>
                <w:color w:val="000000" w:themeColor="text1"/>
                <w:sz w:val="24"/>
                <w:szCs w:val="24"/>
              </w:rPr>
              <w:t>P</w:t>
            </w:r>
            <w:r>
              <w:rPr>
                <w:rFonts w:eastAsia="SimSun" w:hint="eastAsia"/>
                <w:b/>
                <w:bCs/>
                <w:color w:val="000000" w:themeColor="text1"/>
                <w:sz w:val="24"/>
                <w:szCs w:val="24"/>
              </w:rPr>
              <w:t xml:space="preserve">ower </w:t>
            </w:r>
            <w:r>
              <w:rPr>
                <w:rFonts w:eastAsia="SimSun"/>
                <w:b/>
                <w:bCs/>
                <w:color w:val="000000" w:themeColor="text1"/>
                <w:sz w:val="24"/>
                <w:szCs w:val="24"/>
              </w:rPr>
              <w:t>S</w:t>
            </w:r>
            <w:r>
              <w:rPr>
                <w:rFonts w:eastAsia="SimSun" w:hint="eastAsia"/>
                <w:b/>
                <w:bCs/>
                <w:color w:val="000000" w:themeColor="text1"/>
                <w:sz w:val="24"/>
                <w:szCs w:val="24"/>
              </w:rPr>
              <w:t>upply</w:t>
            </w:r>
            <w:r>
              <w:rPr>
                <w:rFonts w:hint="eastAsia"/>
                <w:b/>
                <w:bCs/>
                <w:color w:val="000000" w:themeColor="text1"/>
                <w:spacing w:val="-3"/>
                <w:sz w:val="24"/>
                <w:szCs w:val="24"/>
              </w:rPr>
              <w:t xml:space="preserve"> </w:t>
            </w:r>
          </w:p>
          <w:p w:rsidR="005F6964" w:rsidRDefault="00582FCD" w:rsidP="00617A6F">
            <w:pPr>
              <w:pStyle w:val="ListParagraph"/>
              <w:widowControl/>
              <w:numPr>
                <w:ilvl w:val="1"/>
                <w:numId w:val="84"/>
              </w:numPr>
              <w:autoSpaceDE/>
              <w:autoSpaceDN/>
              <w:spacing w:before="0"/>
              <w:contextualSpacing/>
              <w:jc w:val="both"/>
              <w:rPr>
                <w:rFonts w:eastAsia="SimSun"/>
                <w:color w:val="000000" w:themeColor="text1"/>
                <w:spacing w:val="-3"/>
                <w:sz w:val="24"/>
                <w:szCs w:val="24"/>
                <w:lang w:eastAsia="zh-CN"/>
              </w:rPr>
            </w:pPr>
            <w:r>
              <w:rPr>
                <w:rFonts w:eastAsia="SimSun"/>
                <w:color w:val="000000" w:themeColor="text1"/>
                <w:sz w:val="24"/>
                <w:szCs w:val="24"/>
                <w:lang w:eastAsia="zh-CN"/>
              </w:rPr>
              <w:t>U</w:t>
            </w:r>
            <w:r>
              <w:rPr>
                <w:rFonts w:eastAsia="SimSun" w:hint="eastAsia"/>
                <w:color w:val="000000" w:themeColor="text1"/>
                <w:sz w:val="24"/>
                <w:szCs w:val="24"/>
                <w:lang w:eastAsia="zh-CN"/>
              </w:rPr>
              <w:t>nderstand the f</w:t>
            </w:r>
            <w:r>
              <w:rPr>
                <w:rFonts w:eastAsia="SimSun"/>
                <w:color w:val="000000" w:themeColor="text1"/>
                <w:sz w:val="24"/>
                <w:szCs w:val="24"/>
              </w:rPr>
              <w:t xml:space="preserve">unction and principle of </w:t>
            </w:r>
            <w:r>
              <w:rPr>
                <w:rFonts w:eastAsia="SimSun" w:hint="eastAsia"/>
                <w:color w:val="000000" w:themeColor="text1"/>
                <w:sz w:val="24"/>
                <w:szCs w:val="24"/>
              </w:rPr>
              <w:t>rectification</w:t>
            </w:r>
            <w:r>
              <w:rPr>
                <w:rFonts w:eastAsia="SimSun"/>
                <w:color w:val="000000" w:themeColor="text1"/>
                <w:sz w:val="24"/>
                <w:szCs w:val="24"/>
              </w:rPr>
              <w:t xml:space="preserve">, </w:t>
            </w:r>
            <w:r>
              <w:rPr>
                <w:rFonts w:eastAsia="SimSun" w:hint="eastAsia"/>
                <w:color w:val="000000" w:themeColor="text1"/>
                <w:sz w:val="24"/>
                <w:szCs w:val="24"/>
              </w:rPr>
              <w:t>filtering and voltage stabilization</w:t>
            </w:r>
          </w:p>
          <w:p w:rsidR="005F6964" w:rsidRDefault="00582FCD" w:rsidP="00617A6F">
            <w:pPr>
              <w:pStyle w:val="ListParagraph"/>
              <w:widowControl/>
              <w:numPr>
                <w:ilvl w:val="1"/>
                <w:numId w:val="84"/>
              </w:numPr>
              <w:autoSpaceDE/>
              <w:autoSpaceDN/>
              <w:spacing w:before="0"/>
              <w:contextualSpacing/>
              <w:jc w:val="both"/>
              <w:rPr>
                <w:rFonts w:eastAsia="SimSun"/>
                <w:color w:val="000000" w:themeColor="text1"/>
                <w:spacing w:val="-3"/>
                <w:sz w:val="24"/>
                <w:szCs w:val="24"/>
                <w:lang w:eastAsia="zh-CN"/>
              </w:rPr>
            </w:pPr>
            <w:r>
              <w:rPr>
                <w:rFonts w:eastAsia="SimSun"/>
                <w:color w:val="000000" w:themeColor="text1"/>
                <w:sz w:val="24"/>
                <w:szCs w:val="24"/>
              </w:rPr>
              <w:t xml:space="preserve">Master the function of </w:t>
            </w:r>
            <w:r>
              <w:rPr>
                <w:rFonts w:eastAsia="SimSun" w:hint="eastAsia"/>
                <w:color w:val="000000" w:themeColor="text1"/>
                <w:sz w:val="24"/>
                <w:szCs w:val="24"/>
              </w:rPr>
              <w:t>electronic circuit commissioning method</w:t>
            </w:r>
          </w:p>
          <w:p w:rsidR="005F6964" w:rsidRDefault="00582FCD" w:rsidP="00617A6F">
            <w:pPr>
              <w:pStyle w:val="ListParagraph"/>
              <w:widowControl/>
              <w:numPr>
                <w:ilvl w:val="1"/>
                <w:numId w:val="84"/>
              </w:numPr>
              <w:autoSpaceDE/>
              <w:autoSpaceDN/>
              <w:spacing w:before="0"/>
              <w:contextualSpacing/>
              <w:jc w:val="both"/>
              <w:rPr>
                <w:rFonts w:eastAsia="SimSun"/>
                <w:color w:val="000000" w:themeColor="text1"/>
                <w:spacing w:val="-3"/>
                <w:sz w:val="24"/>
                <w:szCs w:val="24"/>
                <w:lang w:eastAsia="zh-CN"/>
              </w:rPr>
            </w:pPr>
            <w:r>
              <w:rPr>
                <w:rFonts w:eastAsia="SimSun" w:hint="eastAsia"/>
                <w:color w:val="000000" w:themeColor="text1"/>
                <w:sz w:val="24"/>
                <w:szCs w:val="24"/>
                <w:lang w:eastAsia="zh-CN"/>
              </w:rPr>
              <w:t xml:space="preserve">Be able to </w:t>
            </w:r>
            <w:r>
              <w:rPr>
                <w:rFonts w:eastAsia="SimSun" w:hint="eastAsia"/>
                <w:color w:val="000000" w:themeColor="text1"/>
                <w:sz w:val="24"/>
                <w:szCs w:val="24"/>
              </w:rPr>
              <w:t>fabricat</w:t>
            </w:r>
            <w:r>
              <w:rPr>
                <w:rFonts w:eastAsia="SimSun"/>
                <w:color w:val="000000" w:themeColor="text1"/>
                <w:sz w:val="24"/>
                <w:szCs w:val="24"/>
              </w:rPr>
              <w:t>e</w:t>
            </w:r>
            <w:r>
              <w:rPr>
                <w:rFonts w:eastAsia="SimSun" w:hint="eastAsia"/>
                <w:color w:val="000000" w:themeColor="text1"/>
                <w:sz w:val="24"/>
                <w:szCs w:val="24"/>
              </w:rPr>
              <w:t xml:space="preserve"> regulated power suppl</w:t>
            </w:r>
            <w:r>
              <w:rPr>
                <w:rFonts w:eastAsia="SimSun"/>
                <w:color w:val="000000" w:themeColor="text1"/>
                <w:sz w:val="24"/>
                <w:szCs w:val="24"/>
              </w:rPr>
              <w:t>y</w:t>
            </w:r>
          </w:p>
          <w:p w:rsidR="005F6964" w:rsidRDefault="00582FCD" w:rsidP="00617A6F">
            <w:pPr>
              <w:pStyle w:val="ListParagraph"/>
              <w:widowControl/>
              <w:numPr>
                <w:ilvl w:val="1"/>
                <w:numId w:val="84"/>
              </w:numPr>
              <w:autoSpaceDE/>
              <w:autoSpaceDN/>
              <w:spacing w:before="0"/>
              <w:contextualSpacing/>
              <w:jc w:val="both"/>
              <w:rPr>
                <w:rFonts w:eastAsia="SimSun"/>
                <w:color w:val="000000" w:themeColor="text1"/>
                <w:spacing w:val="-3"/>
                <w:sz w:val="24"/>
                <w:szCs w:val="24"/>
                <w:lang w:eastAsia="zh-CN"/>
              </w:rPr>
            </w:pPr>
            <w:r>
              <w:rPr>
                <w:rFonts w:eastAsia="SimSun"/>
                <w:color w:val="000000" w:themeColor="text1"/>
                <w:sz w:val="24"/>
                <w:szCs w:val="24"/>
                <w:lang w:eastAsia="zh-CN"/>
              </w:rPr>
              <w:t>B</w:t>
            </w:r>
            <w:r>
              <w:rPr>
                <w:rFonts w:eastAsia="SimSun" w:hint="eastAsia"/>
                <w:color w:val="000000" w:themeColor="text1"/>
                <w:sz w:val="24"/>
                <w:szCs w:val="24"/>
                <w:lang w:eastAsia="zh-CN"/>
              </w:rPr>
              <w:t>e a</w:t>
            </w:r>
            <w:r>
              <w:rPr>
                <w:rFonts w:eastAsia="SimSun"/>
                <w:color w:val="000000" w:themeColor="text1"/>
                <w:sz w:val="24"/>
                <w:szCs w:val="24"/>
              </w:rPr>
              <w:t xml:space="preserve">ble to </w:t>
            </w:r>
            <w:r>
              <w:rPr>
                <w:rFonts w:eastAsia="SimSun" w:hint="eastAsia"/>
                <w:color w:val="000000" w:themeColor="text1"/>
                <w:sz w:val="24"/>
                <w:szCs w:val="24"/>
              </w:rPr>
              <w:t>Measure AC and DC parameter</w:t>
            </w:r>
            <w:r>
              <w:rPr>
                <w:rFonts w:eastAsia="SimSun"/>
                <w:color w:val="000000" w:themeColor="text1"/>
                <w:sz w:val="24"/>
                <w:szCs w:val="24"/>
              </w:rPr>
              <w:t>s</w:t>
            </w:r>
          </w:p>
          <w:p w:rsidR="005F6964" w:rsidRDefault="00582FCD" w:rsidP="00617A6F">
            <w:pPr>
              <w:pStyle w:val="ListParagraph"/>
              <w:widowControl/>
              <w:numPr>
                <w:ilvl w:val="1"/>
                <w:numId w:val="84"/>
              </w:numPr>
              <w:autoSpaceDE/>
              <w:autoSpaceDN/>
              <w:spacing w:before="0" w:after="200"/>
              <w:ind w:left="357" w:hanging="357"/>
              <w:contextualSpacing/>
              <w:jc w:val="both"/>
              <w:rPr>
                <w:rFonts w:eastAsia="SimSun"/>
                <w:color w:val="000000" w:themeColor="text1"/>
                <w:spacing w:val="-3"/>
                <w:sz w:val="24"/>
                <w:szCs w:val="24"/>
                <w:lang w:eastAsia="zh-CN"/>
              </w:rPr>
            </w:pPr>
            <w:r>
              <w:rPr>
                <w:rFonts w:eastAsia="SimSun"/>
                <w:color w:val="000000" w:themeColor="text1"/>
                <w:sz w:val="24"/>
                <w:szCs w:val="24"/>
              </w:rPr>
              <w:t>Master circuit troubleshooting methods</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84"/>
              </w:numPr>
              <w:tabs>
                <w:tab w:val="left" w:pos="720"/>
                <w:tab w:val="right" w:pos="9360"/>
              </w:tabs>
              <w:suppressAutoHyphens/>
              <w:autoSpaceDE/>
              <w:autoSpaceDN/>
              <w:spacing w:before="0"/>
              <w:contextualSpacing/>
              <w:jc w:val="both"/>
              <w:rPr>
                <w:b/>
                <w:bCs/>
                <w:color w:val="000000" w:themeColor="text1"/>
                <w:spacing w:val="-3"/>
                <w:sz w:val="24"/>
                <w:szCs w:val="24"/>
              </w:rPr>
            </w:pPr>
            <w:r>
              <w:rPr>
                <w:rFonts w:eastAsia="SimSun" w:hint="eastAsia"/>
                <w:b/>
                <w:bCs/>
                <w:color w:val="000000" w:themeColor="text1"/>
                <w:sz w:val="24"/>
                <w:szCs w:val="24"/>
              </w:rPr>
              <w:t xml:space="preserve">Fabrication of </w:t>
            </w:r>
            <w:r>
              <w:rPr>
                <w:rFonts w:eastAsia="SimSun"/>
                <w:b/>
                <w:bCs/>
                <w:color w:val="000000" w:themeColor="text1"/>
                <w:sz w:val="24"/>
                <w:szCs w:val="24"/>
              </w:rPr>
              <w:t>S</w:t>
            </w:r>
            <w:r>
              <w:rPr>
                <w:rFonts w:eastAsia="SimSun" w:hint="eastAsia"/>
                <w:b/>
                <w:bCs/>
                <w:color w:val="000000" w:themeColor="text1"/>
                <w:sz w:val="24"/>
                <w:szCs w:val="24"/>
              </w:rPr>
              <w:t xml:space="preserve">quare </w:t>
            </w:r>
            <w:r>
              <w:rPr>
                <w:rFonts w:eastAsia="SimSun"/>
                <w:b/>
                <w:bCs/>
                <w:color w:val="000000" w:themeColor="text1"/>
                <w:sz w:val="24"/>
                <w:szCs w:val="24"/>
              </w:rPr>
              <w:t>W</w:t>
            </w:r>
            <w:r>
              <w:rPr>
                <w:rFonts w:eastAsia="SimSun" w:hint="eastAsia"/>
                <w:b/>
                <w:bCs/>
                <w:color w:val="000000" w:themeColor="text1"/>
                <w:sz w:val="24"/>
                <w:szCs w:val="24"/>
              </w:rPr>
              <w:t xml:space="preserve">ave </w:t>
            </w:r>
            <w:r>
              <w:rPr>
                <w:rFonts w:eastAsia="SimSun"/>
                <w:b/>
                <w:bCs/>
                <w:color w:val="000000" w:themeColor="text1"/>
                <w:sz w:val="24"/>
                <w:szCs w:val="24"/>
              </w:rPr>
              <w:t>G</w:t>
            </w:r>
            <w:r>
              <w:rPr>
                <w:rFonts w:eastAsia="SimSun" w:hint="eastAsia"/>
                <w:b/>
                <w:bCs/>
                <w:color w:val="000000" w:themeColor="text1"/>
                <w:sz w:val="24"/>
                <w:szCs w:val="24"/>
              </w:rPr>
              <w:t>enerator</w:t>
            </w:r>
            <w:r>
              <w:rPr>
                <w:rFonts w:hint="eastAsia"/>
                <w:b/>
                <w:bCs/>
                <w:color w:val="000000" w:themeColor="text1"/>
                <w:spacing w:val="-3"/>
                <w:sz w:val="24"/>
                <w:szCs w:val="24"/>
              </w:rPr>
              <w:t xml:space="preserve"> </w:t>
            </w:r>
          </w:p>
          <w:p w:rsidR="005F6964" w:rsidRDefault="00582FCD" w:rsidP="00617A6F">
            <w:pPr>
              <w:pStyle w:val="ListParagraph"/>
              <w:widowControl/>
              <w:numPr>
                <w:ilvl w:val="1"/>
                <w:numId w:val="84"/>
              </w:numPr>
              <w:autoSpaceDE/>
              <w:autoSpaceDN/>
              <w:spacing w:before="0"/>
              <w:contextualSpacing/>
              <w:jc w:val="both"/>
              <w:rPr>
                <w:rFonts w:eastAsia="SimSun"/>
                <w:color w:val="000000" w:themeColor="text1"/>
                <w:spacing w:val="-3"/>
                <w:sz w:val="24"/>
                <w:szCs w:val="24"/>
                <w:lang w:eastAsia="zh-CN"/>
              </w:rPr>
            </w:pPr>
            <w:r>
              <w:rPr>
                <w:rFonts w:eastAsia="SimSun"/>
                <w:color w:val="000000" w:themeColor="text1"/>
                <w:sz w:val="24"/>
                <w:szCs w:val="24"/>
                <w:lang w:eastAsia="zh-CN"/>
              </w:rPr>
              <w:t>U</w:t>
            </w:r>
            <w:r>
              <w:rPr>
                <w:rFonts w:eastAsia="SimSun" w:hint="eastAsia"/>
                <w:color w:val="000000" w:themeColor="text1"/>
                <w:sz w:val="24"/>
                <w:szCs w:val="24"/>
                <w:lang w:eastAsia="zh-CN"/>
              </w:rPr>
              <w:t>nderstand t</w:t>
            </w:r>
            <w:r>
              <w:rPr>
                <w:rFonts w:eastAsia="SimSun"/>
                <w:color w:val="000000" w:themeColor="text1"/>
                <w:sz w:val="24"/>
                <w:szCs w:val="24"/>
              </w:rPr>
              <w:t xml:space="preserve">he principle of </w:t>
            </w:r>
            <w:r>
              <w:rPr>
                <w:rFonts w:eastAsia="SimSun" w:hint="eastAsia"/>
                <w:color w:val="000000" w:themeColor="text1"/>
                <w:sz w:val="24"/>
                <w:szCs w:val="24"/>
              </w:rPr>
              <w:t>Operational amplifier</w:t>
            </w:r>
          </w:p>
          <w:p w:rsidR="005F6964" w:rsidRDefault="00582FCD" w:rsidP="00617A6F">
            <w:pPr>
              <w:pStyle w:val="ListParagraph"/>
              <w:widowControl/>
              <w:numPr>
                <w:ilvl w:val="1"/>
                <w:numId w:val="84"/>
              </w:numPr>
              <w:autoSpaceDE/>
              <w:autoSpaceDN/>
              <w:spacing w:before="0"/>
              <w:contextualSpacing/>
              <w:jc w:val="both"/>
              <w:rPr>
                <w:rFonts w:eastAsia="SimSun"/>
                <w:color w:val="000000" w:themeColor="text1"/>
                <w:spacing w:val="-3"/>
                <w:sz w:val="24"/>
                <w:szCs w:val="24"/>
                <w:lang w:eastAsia="zh-CN"/>
              </w:rPr>
            </w:pPr>
            <w:r>
              <w:rPr>
                <w:rFonts w:eastAsia="SimSun"/>
                <w:color w:val="000000" w:themeColor="text1"/>
                <w:sz w:val="24"/>
                <w:szCs w:val="24"/>
                <w:lang w:eastAsia="zh-CN"/>
              </w:rPr>
              <w:t>Be able to solder/disassemble weld by hand</w:t>
            </w:r>
          </w:p>
          <w:p w:rsidR="005F6964" w:rsidRDefault="00582FCD" w:rsidP="00617A6F">
            <w:pPr>
              <w:pStyle w:val="ListParagraph"/>
              <w:widowControl/>
              <w:numPr>
                <w:ilvl w:val="1"/>
                <w:numId w:val="84"/>
              </w:numPr>
              <w:autoSpaceDE/>
              <w:autoSpaceDN/>
              <w:spacing w:before="0"/>
              <w:contextualSpacing/>
              <w:jc w:val="both"/>
              <w:rPr>
                <w:rFonts w:eastAsia="SimSun"/>
                <w:color w:val="000000" w:themeColor="text1"/>
                <w:spacing w:val="-3"/>
                <w:sz w:val="24"/>
                <w:szCs w:val="24"/>
                <w:lang w:eastAsia="zh-CN"/>
              </w:rPr>
            </w:pPr>
            <w:r>
              <w:rPr>
                <w:rFonts w:eastAsia="SimSun"/>
                <w:color w:val="000000" w:themeColor="text1"/>
                <w:sz w:val="24"/>
                <w:szCs w:val="24"/>
                <w:lang w:eastAsia="zh-CN"/>
              </w:rPr>
              <w:t>Learn about the structure of a printed circuit board</w:t>
            </w:r>
          </w:p>
          <w:p w:rsidR="005F6964" w:rsidRDefault="00582FCD" w:rsidP="00617A6F">
            <w:pPr>
              <w:pStyle w:val="ListParagraph"/>
              <w:widowControl/>
              <w:numPr>
                <w:ilvl w:val="1"/>
                <w:numId w:val="84"/>
              </w:numPr>
              <w:autoSpaceDE/>
              <w:autoSpaceDN/>
              <w:spacing w:before="0" w:after="200"/>
              <w:ind w:left="357" w:hanging="357"/>
              <w:contextualSpacing/>
              <w:jc w:val="both"/>
              <w:rPr>
                <w:rFonts w:eastAsia="SimSun"/>
                <w:color w:val="000000" w:themeColor="text1"/>
                <w:spacing w:val="-3"/>
                <w:sz w:val="24"/>
                <w:szCs w:val="24"/>
                <w:lang w:eastAsia="zh-CN"/>
              </w:rPr>
            </w:pPr>
            <w:r>
              <w:rPr>
                <w:rFonts w:eastAsia="SimSun"/>
                <w:color w:val="000000" w:themeColor="text1"/>
                <w:sz w:val="24"/>
                <w:szCs w:val="24"/>
              </w:rPr>
              <w:t xml:space="preserve">Master the </w:t>
            </w:r>
            <w:r>
              <w:rPr>
                <w:rFonts w:eastAsia="SimSun" w:hint="eastAsia"/>
                <w:color w:val="000000" w:themeColor="text1"/>
                <w:sz w:val="24"/>
                <w:szCs w:val="24"/>
              </w:rPr>
              <w:t>assembly</w:t>
            </w:r>
            <w:r>
              <w:rPr>
                <w:rFonts w:eastAsia="SimSun"/>
                <w:color w:val="000000" w:themeColor="text1"/>
                <w:sz w:val="24"/>
                <w:szCs w:val="24"/>
              </w:rPr>
              <w:t xml:space="preserve"> method </w:t>
            </w:r>
            <w:r>
              <w:rPr>
                <w:rFonts w:eastAsia="SimSun" w:hint="eastAsia"/>
                <w:color w:val="000000" w:themeColor="text1"/>
                <w:sz w:val="24"/>
                <w:szCs w:val="24"/>
              </w:rPr>
              <w:t>of common electronic component</w:t>
            </w:r>
          </w:p>
          <w:p w:rsidR="005F6964" w:rsidRDefault="00582FCD" w:rsidP="00617A6F">
            <w:pPr>
              <w:pStyle w:val="ListParagraph"/>
              <w:widowControl/>
              <w:numPr>
                <w:ilvl w:val="1"/>
                <w:numId w:val="84"/>
              </w:numPr>
              <w:autoSpaceDE/>
              <w:autoSpaceDN/>
              <w:spacing w:before="0" w:after="200"/>
              <w:ind w:left="357" w:hanging="357"/>
              <w:contextualSpacing/>
              <w:jc w:val="both"/>
              <w:rPr>
                <w:rFonts w:eastAsia="SimSun"/>
                <w:color w:val="000000" w:themeColor="text1"/>
                <w:spacing w:val="-3"/>
                <w:sz w:val="24"/>
                <w:szCs w:val="24"/>
                <w:lang w:eastAsia="zh-CN"/>
              </w:rPr>
            </w:pPr>
            <w:r>
              <w:rPr>
                <w:rFonts w:eastAsia="SimSun"/>
                <w:color w:val="000000" w:themeColor="text1"/>
                <w:sz w:val="24"/>
                <w:szCs w:val="24"/>
                <w:lang w:eastAsia="zh-CN"/>
              </w:rPr>
              <w:t>Be able</w:t>
            </w:r>
            <w:r>
              <w:rPr>
                <w:rFonts w:eastAsia="SimSun"/>
                <w:color w:val="000000" w:themeColor="text1"/>
                <w:spacing w:val="-3"/>
                <w:sz w:val="24"/>
                <w:szCs w:val="24"/>
                <w:lang w:eastAsia="zh-CN"/>
              </w:rPr>
              <w:t xml:space="preserve"> to draw circuit schematics correctly with AD software</w:t>
            </w:r>
          </w:p>
          <w:p w:rsidR="005F6964" w:rsidRDefault="00582FCD" w:rsidP="00617A6F">
            <w:pPr>
              <w:pStyle w:val="ListParagraph"/>
              <w:widowControl/>
              <w:numPr>
                <w:ilvl w:val="1"/>
                <w:numId w:val="84"/>
              </w:numPr>
              <w:autoSpaceDE/>
              <w:autoSpaceDN/>
              <w:spacing w:before="0" w:after="200"/>
              <w:ind w:left="357" w:hanging="357"/>
              <w:contextualSpacing/>
              <w:jc w:val="both"/>
              <w:rPr>
                <w:rFonts w:eastAsia="SimSun"/>
                <w:color w:val="000000" w:themeColor="text1"/>
                <w:spacing w:val="-3"/>
                <w:sz w:val="24"/>
                <w:szCs w:val="24"/>
                <w:lang w:eastAsia="zh-CN"/>
              </w:rPr>
            </w:pPr>
            <w:r>
              <w:rPr>
                <w:rFonts w:eastAsia="SimSun"/>
                <w:color w:val="000000" w:themeColor="text1"/>
                <w:sz w:val="24"/>
                <w:szCs w:val="24"/>
              </w:rPr>
              <w:t xml:space="preserve">Ability to </w:t>
            </w:r>
            <w:r>
              <w:rPr>
                <w:rFonts w:eastAsia="SimSun" w:hint="eastAsia"/>
                <w:color w:val="000000" w:themeColor="text1"/>
                <w:sz w:val="24"/>
                <w:szCs w:val="24"/>
              </w:rPr>
              <w:t>PCB fabrication,</w:t>
            </w:r>
            <w:r>
              <w:rPr>
                <w:rFonts w:eastAsia="SimSun"/>
                <w:color w:val="000000" w:themeColor="text1"/>
                <w:sz w:val="24"/>
                <w:szCs w:val="24"/>
              </w:rPr>
              <w:t xml:space="preserve"> </w:t>
            </w:r>
            <w:r>
              <w:rPr>
                <w:rFonts w:eastAsia="SimSun" w:hint="eastAsia"/>
                <w:color w:val="000000" w:themeColor="text1"/>
                <w:sz w:val="24"/>
                <w:szCs w:val="24"/>
              </w:rPr>
              <w:t>layout,</w:t>
            </w:r>
            <w:r>
              <w:rPr>
                <w:rFonts w:eastAsia="SimSun"/>
                <w:color w:val="000000" w:themeColor="text1"/>
                <w:sz w:val="24"/>
                <w:szCs w:val="24"/>
              </w:rPr>
              <w:t xml:space="preserve"> </w:t>
            </w:r>
            <w:r>
              <w:rPr>
                <w:rFonts w:eastAsia="SimSun" w:hint="eastAsia"/>
                <w:color w:val="000000" w:themeColor="text1"/>
                <w:sz w:val="24"/>
                <w:szCs w:val="24"/>
              </w:rPr>
              <w:t>wirin</w:t>
            </w:r>
            <w:r>
              <w:rPr>
                <w:rFonts w:eastAsia="SimSun"/>
                <w:color w:val="000000" w:themeColor="text1"/>
                <w:sz w:val="24"/>
                <w:szCs w:val="24"/>
              </w:rPr>
              <w:t>g</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84"/>
              </w:numPr>
              <w:tabs>
                <w:tab w:val="left" w:pos="0"/>
                <w:tab w:val="left" w:pos="720"/>
              </w:tabs>
              <w:suppressAutoHyphens/>
              <w:autoSpaceDE/>
              <w:autoSpaceDN/>
              <w:spacing w:before="0"/>
              <w:contextualSpacing/>
              <w:jc w:val="both"/>
              <w:rPr>
                <w:b/>
                <w:bCs/>
                <w:color w:val="000000" w:themeColor="text1"/>
                <w:spacing w:val="-3"/>
                <w:sz w:val="24"/>
                <w:szCs w:val="24"/>
              </w:rPr>
            </w:pPr>
            <w:r>
              <w:rPr>
                <w:rFonts w:eastAsia="SimSun" w:hint="eastAsia"/>
                <w:b/>
                <w:bCs/>
                <w:color w:val="000000" w:themeColor="text1"/>
                <w:sz w:val="24"/>
                <w:szCs w:val="24"/>
              </w:rPr>
              <w:t xml:space="preserve">Manufacture of </w:t>
            </w:r>
            <w:r>
              <w:rPr>
                <w:rFonts w:eastAsia="SimSun"/>
                <w:b/>
                <w:bCs/>
                <w:color w:val="000000" w:themeColor="text1"/>
                <w:sz w:val="24"/>
                <w:szCs w:val="24"/>
              </w:rPr>
              <w:t>E</w:t>
            </w:r>
            <w:r>
              <w:rPr>
                <w:rFonts w:eastAsia="SimSun" w:hint="eastAsia"/>
                <w:b/>
                <w:bCs/>
                <w:color w:val="000000" w:themeColor="text1"/>
                <w:sz w:val="24"/>
                <w:szCs w:val="24"/>
              </w:rPr>
              <w:t xml:space="preserve">lectronic </w:t>
            </w:r>
            <w:r>
              <w:rPr>
                <w:rFonts w:eastAsia="SimSun"/>
                <w:b/>
                <w:bCs/>
                <w:color w:val="000000" w:themeColor="text1"/>
                <w:sz w:val="24"/>
                <w:szCs w:val="24"/>
              </w:rPr>
              <w:t>D</w:t>
            </w:r>
            <w:r>
              <w:rPr>
                <w:rFonts w:eastAsia="SimSun" w:hint="eastAsia"/>
                <w:b/>
                <w:bCs/>
                <w:color w:val="000000" w:themeColor="text1"/>
                <w:sz w:val="24"/>
                <w:szCs w:val="24"/>
              </w:rPr>
              <w:t>oorbell</w:t>
            </w:r>
            <w:r>
              <w:rPr>
                <w:b/>
                <w:bCs/>
                <w:color w:val="000000" w:themeColor="text1"/>
                <w:spacing w:val="-3"/>
                <w:sz w:val="24"/>
                <w:szCs w:val="24"/>
              </w:rPr>
              <w:t xml:space="preserve"> </w:t>
            </w:r>
          </w:p>
          <w:p w:rsidR="005F6964" w:rsidRDefault="00582FCD" w:rsidP="00617A6F">
            <w:pPr>
              <w:pStyle w:val="ListParagraph"/>
              <w:widowControl/>
              <w:numPr>
                <w:ilvl w:val="1"/>
                <w:numId w:val="84"/>
              </w:numPr>
              <w:autoSpaceDE/>
              <w:autoSpaceDN/>
              <w:spacing w:before="0"/>
              <w:contextualSpacing/>
              <w:jc w:val="both"/>
              <w:rPr>
                <w:rFonts w:eastAsia="SimSun"/>
                <w:color w:val="000000" w:themeColor="text1"/>
                <w:sz w:val="24"/>
                <w:szCs w:val="24"/>
              </w:rPr>
            </w:pPr>
            <w:r>
              <w:rPr>
                <w:rFonts w:eastAsia="SimSun"/>
                <w:color w:val="000000" w:themeColor="text1"/>
                <w:sz w:val="24"/>
                <w:szCs w:val="24"/>
                <w:lang w:eastAsia="zh-CN"/>
              </w:rPr>
              <w:t>U</w:t>
            </w:r>
            <w:r>
              <w:rPr>
                <w:rFonts w:eastAsia="SimSun" w:hint="eastAsia"/>
                <w:color w:val="000000" w:themeColor="text1"/>
                <w:sz w:val="24"/>
                <w:szCs w:val="24"/>
                <w:lang w:eastAsia="zh-CN"/>
              </w:rPr>
              <w:t>nderstand the p</w:t>
            </w:r>
            <w:r>
              <w:rPr>
                <w:rFonts w:eastAsia="SimSun" w:hint="eastAsia"/>
                <w:color w:val="000000" w:themeColor="text1"/>
                <w:sz w:val="24"/>
                <w:szCs w:val="24"/>
              </w:rPr>
              <w:t xml:space="preserve">rinciple of </w:t>
            </w:r>
            <w:r>
              <w:rPr>
                <w:rFonts w:eastAsia="SimSun"/>
                <w:color w:val="000000" w:themeColor="text1"/>
                <w:sz w:val="24"/>
                <w:szCs w:val="24"/>
              </w:rPr>
              <w:t>the 555 tim</w:t>
            </w:r>
            <w:r>
              <w:rPr>
                <w:rFonts w:eastAsia="SimSun" w:hint="eastAsia"/>
                <w:color w:val="000000" w:themeColor="text1"/>
                <w:sz w:val="24"/>
                <w:szCs w:val="24"/>
              </w:rPr>
              <w:t xml:space="preserve">er </w:t>
            </w:r>
          </w:p>
          <w:p w:rsidR="005F6964" w:rsidRDefault="00582FCD" w:rsidP="00617A6F">
            <w:pPr>
              <w:pStyle w:val="ListParagraph"/>
              <w:widowControl/>
              <w:numPr>
                <w:ilvl w:val="1"/>
                <w:numId w:val="84"/>
              </w:numPr>
              <w:autoSpaceDE/>
              <w:autoSpaceDN/>
              <w:spacing w:before="0"/>
              <w:contextualSpacing/>
              <w:jc w:val="both"/>
              <w:rPr>
                <w:rFonts w:eastAsia="SimSun"/>
                <w:color w:val="000000" w:themeColor="text1"/>
                <w:sz w:val="24"/>
                <w:szCs w:val="24"/>
              </w:rPr>
            </w:pPr>
            <w:r>
              <w:rPr>
                <w:rFonts w:eastAsia="SimSun"/>
                <w:color w:val="000000" w:themeColor="text1"/>
                <w:sz w:val="24"/>
                <w:szCs w:val="24"/>
                <w:lang w:eastAsia="zh-CN"/>
              </w:rPr>
              <w:t>U</w:t>
            </w:r>
            <w:r>
              <w:rPr>
                <w:rFonts w:eastAsia="SimSun" w:hint="eastAsia"/>
                <w:color w:val="000000" w:themeColor="text1"/>
                <w:sz w:val="24"/>
                <w:szCs w:val="24"/>
                <w:lang w:eastAsia="zh-CN"/>
              </w:rPr>
              <w:t>nderstand the p</w:t>
            </w:r>
            <w:r>
              <w:rPr>
                <w:rFonts w:eastAsia="SimSun" w:hint="eastAsia"/>
                <w:color w:val="000000" w:themeColor="text1"/>
                <w:sz w:val="24"/>
                <w:szCs w:val="24"/>
              </w:rPr>
              <w:t xml:space="preserve">rinciple of </w:t>
            </w:r>
            <w:proofErr w:type="spellStart"/>
            <w:r>
              <w:rPr>
                <w:rFonts w:eastAsia="SimSun" w:hint="eastAsia"/>
                <w:color w:val="000000" w:themeColor="text1"/>
                <w:sz w:val="24"/>
                <w:szCs w:val="24"/>
              </w:rPr>
              <w:t>monostable</w:t>
            </w:r>
            <w:proofErr w:type="spellEnd"/>
            <w:r>
              <w:rPr>
                <w:rFonts w:eastAsia="SimSun" w:hint="eastAsia"/>
                <w:color w:val="000000" w:themeColor="text1"/>
                <w:sz w:val="24"/>
                <w:szCs w:val="24"/>
              </w:rPr>
              <w:t xml:space="preserve"> trigger</w:t>
            </w:r>
          </w:p>
          <w:p w:rsidR="005F6964" w:rsidRDefault="00582FCD" w:rsidP="00617A6F">
            <w:pPr>
              <w:pStyle w:val="ListParagraph"/>
              <w:widowControl/>
              <w:numPr>
                <w:ilvl w:val="1"/>
                <w:numId w:val="84"/>
              </w:numPr>
              <w:autoSpaceDE/>
              <w:autoSpaceDN/>
              <w:spacing w:before="0" w:after="200"/>
              <w:ind w:left="357" w:hanging="357"/>
              <w:contextualSpacing/>
              <w:jc w:val="both"/>
              <w:rPr>
                <w:rFonts w:eastAsia="SimSun"/>
                <w:color w:val="000000" w:themeColor="text1"/>
                <w:sz w:val="24"/>
                <w:szCs w:val="24"/>
              </w:rPr>
            </w:pPr>
            <w:r>
              <w:rPr>
                <w:rFonts w:eastAsia="SimSun"/>
                <w:color w:val="000000" w:themeColor="text1"/>
                <w:sz w:val="24"/>
                <w:szCs w:val="24"/>
              </w:rPr>
              <w:t xml:space="preserve">Master the method </w:t>
            </w:r>
            <w:r>
              <w:rPr>
                <w:rFonts w:eastAsia="SimSun" w:hint="eastAsia"/>
                <w:color w:val="000000" w:themeColor="text1"/>
                <w:sz w:val="24"/>
                <w:szCs w:val="24"/>
              </w:rPr>
              <w:t>of integrated circuit identificatio</w:t>
            </w:r>
            <w:r>
              <w:rPr>
                <w:rFonts w:eastAsia="SimSun"/>
                <w:color w:val="000000" w:themeColor="text1"/>
                <w:sz w:val="24"/>
                <w:szCs w:val="24"/>
              </w:rPr>
              <w:t>n</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85"/>
              </w:numPr>
              <w:tabs>
                <w:tab w:val="left" w:pos="720"/>
                <w:tab w:val="left" w:pos="4339"/>
                <w:tab w:val="left" w:pos="4563"/>
                <w:tab w:val="right" w:pos="9360"/>
              </w:tabs>
              <w:suppressAutoHyphens/>
              <w:autoSpaceDE/>
              <w:autoSpaceDN/>
              <w:spacing w:before="0" w:after="200" w:line="276" w:lineRule="auto"/>
              <w:contextualSpacing/>
              <w:jc w:val="both"/>
              <w:rPr>
                <w:b/>
                <w:bCs/>
                <w:color w:val="000000" w:themeColor="text1"/>
                <w:spacing w:val="-3"/>
                <w:sz w:val="24"/>
                <w:szCs w:val="24"/>
                <w:lang w:eastAsia="zh-CN"/>
              </w:rPr>
            </w:pPr>
            <w:r>
              <w:rPr>
                <w:rFonts w:eastAsia="SimSun" w:hint="eastAsia"/>
                <w:b/>
                <w:bCs/>
                <w:color w:val="000000" w:themeColor="text1"/>
                <w:sz w:val="24"/>
                <w:szCs w:val="24"/>
              </w:rPr>
              <w:t xml:space="preserve">Design and </w:t>
            </w:r>
            <w:r>
              <w:rPr>
                <w:rFonts w:eastAsia="SimSun"/>
                <w:b/>
                <w:bCs/>
                <w:color w:val="000000" w:themeColor="text1"/>
                <w:sz w:val="24"/>
                <w:szCs w:val="24"/>
              </w:rPr>
              <w:t>M</w:t>
            </w:r>
            <w:r>
              <w:rPr>
                <w:rFonts w:eastAsia="SimSun" w:hint="eastAsia"/>
                <w:b/>
                <w:bCs/>
                <w:color w:val="000000" w:themeColor="text1"/>
                <w:sz w:val="24"/>
                <w:szCs w:val="24"/>
              </w:rPr>
              <w:t xml:space="preserve">anufacture of </w:t>
            </w:r>
            <w:r>
              <w:rPr>
                <w:rFonts w:eastAsia="SimSun"/>
                <w:b/>
                <w:bCs/>
                <w:color w:val="000000" w:themeColor="text1"/>
                <w:sz w:val="24"/>
                <w:szCs w:val="24"/>
              </w:rPr>
              <w:t>T</w:t>
            </w:r>
            <w:r>
              <w:rPr>
                <w:rFonts w:eastAsia="SimSun" w:hint="eastAsia"/>
                <w:b/>
                <w:bCs/>
                <w:color w:val="000000" w:themeColor="text1"/>
                <w:sz w:val="24"/>
                <w:szCs w:val="24"/>
              </w:rPr>
              <w:t xml:space="preserve">hree </w:t>
            </w:r>
            <w:r>
              <w:rPr>
                <w:rFonts w:eastAsia="SimSun"/>
                <w:b/>
                <w:bCs/>
                <w:color w:val="000000" w:themeColor="text1"/>
                <w:sz w:val="24"/>
                <w:szCs w:val="24"/>
              </w:rPr>
              <w:t>P</w:t>
            </w:r>
            <w:r>
              <w:rPr>
                <w:rFonts w:eastAsia="SimSun" w:hint="eastAsia"/>
                <w:b/>
                <w:bCs/>
                <w:color w:val="000000" w:themeColor="text1"/>
                <w:sz w:val="24"/>
                <w:szCs w:val="24"/>
              </w:rPr>
              <w:t xml:space="preserve">erson </w:t>
            </w:r>
            <w:r>
              <w:rPr>
                <w:rFonts w:eastAsia="SimSun"/>
                <w:b/>
                <w:bCs/>
                <w:color w:val="000000" w:themeColor="text1"/>
                <w:sz w:val="24"/>
                <w:szCs w:val="24"/>
              </w:rPr>
              <w:t>V</w:t>
            </w:r>
            <w:r>
              <w:rPr>
                <w:rFonts w:eastAsia="SimSun" w:hint="eastAsia"/>
                <w:b/>
                <w:bCs/>
                <w:color w:val="000000" w:themeColor="text1"/>
                <w:sz w:val="24"/>
                <w:szCs w:val="24"/>
              </w:rPr>
              <w:t xml:space="preserve">oting </w:t>
            </w:r>
            <w:r>
              <w:rPr>
                <w:rFonts w:eastAsia="SimSun"/>
                <w:b/>
                <w:bCs/>
                <w:color w:val="000000" w:themeColor="text1"/>
                <w:sz w:val="24"/>
                <w:szCs w:val="24"/>
              </w:rPr>
              <w:t>D</w:t>
            </w:r>
            <w:r>
              <w:rPr>
                <w:rFonts w:eastAsia="SimSun" w:hint="eastAsia"/>
                <w:b/>
                <w:bCs/>
                <w:color w:val="000000" w:themeColor="text1"/>
                <w:sz w:val="24"/>
                <w:szCs w:val="24"/>
              </w:rPr>
              <w:t>evice</w:t>
            </w:r>
            <w:r>
              <w:rPr>
                <w:rFonts w:eastAsiaTheme="minorEastAsia" w:hint="eastAsia"/>
                <w:b/>
                <w:bCs/>
                <w:color w:val="000000" w:themeColor="text1"/>
                <w:spacing w:val="-3"/>
                <w:sz w:val="24"/>
                <w:szCs w:val="24"/>
                <w:lang w:eastAsia="zh-CN"/>
              </w:rPr>
              <w:t xml:space="preserve"> </w:t>
            </w:r>
          </w:p>
          <w:p w:rsidR="005F6964" w:rsidRDefault="00582FCD" w:rsidP="00617A6F">
            <w:pPr>
              <w:pStyle w:val="ListParagraph"/>
              <w:widowControl/>
              <w:numPr>
                <w:ilvl w:val="1"/>
                <w:numId w:val="85"/>
              </w:numPr>
              <w:tabs>
                <w:tab w:val="left" w:pos="720"/>
                <w:tab w:val="right" w:pos="9360"/>
              </w:tabs>
              <w:suppressAutoHyphens/>
              <w:autoSpaceDE/>
              <w:autoSpaceDN/>
              <w:spacing w:before="0" w:after="200" w:line="276" w:lineRule="auto"/>
              <w:contextualSpacing/>
              <w:rPr>
                <w:color w:val="000000" w:themeColor="text1"/>
                <w:sz w:val="24"/>
                <w:szCs w:val="24"/>
              </w:rPr>
            </w:pPr>
            <w:r>
              <w:rPr>
                <w:rFonts w:eastAsia="SimSun"/>
                <w:color w:val="000000" w:themeColor="text1"/>
                <w:sz w:val="24"/>
                <w:szCs w:val="24"/>
                <w:lang w:eastAsia="zh-CN"/>
              </w:rPr>
              <w:t>U</w:t>
            </w:r>
            <w:r>
              <w:rPr>
                <w:rFonts w:eastAsia="SimSun" w:hint="eastAsia"/>
                <w:color w:val="000000" w:themeColor="text1"/>
                <w:sz w:val="24"/>
                <w:szCs w:val="24"/>
                <w:lang w:eastAsia="zh-CN"/>
              </w:rPr>
              <w:t>nderstand</w:t>
            </w:r>
            <w:r>
              <w:rPr>
                <w:rFonts w:eastAsia="SimSun" w:hint="eastAsia"/>
                <w:color w:val="000000" w:themeColor="text1"/>
                <w:sz w:val="24"/>
                <w:szCs w:val="24"/>
              </w:rPr>
              <w:t xml:space="preserve"> </w:t>
            </w:r>
            <w:r>
              <w:rPr>
                <w:rFonts w:eastAsia="SimSun"/>
                <w:color w:val="000000" w:themeColor="text1"/>
                <w:sz w:val="24"/>
                <w:szCs w:val="24"/>
              </w:rPr>
              <w:t>d</w:t>
            </w:r>
            <w:r>
              <w:rPr>
                <w:rFonts w:eastAsia="SimSun" w:hint="eastAsia"/>
                <w:color w:val="000000" w:themeColor="text1"/>
                <w:sz w:val="24"/>
                <w:szCs w:val="24"/>
              </w:rPr>
              <w:t>esign method of combinational logic circui</w:t>
            </w:r>
            <w:r>
              <w:rPr>
                <w:rFonts w:eastAsia="SimSun"/>
                <w:color w:val="000000" w:themeColor="text1"/>
                <w:sz w:val="24"/>
                <w:szCs w:val="24"/>
              </w:rPr>
              <w:t>t</w:t>
            </w:r>
          </w:p>
          <w:p w:rsidR="005F6964" w:rsidRDefault="00582FCD" w:rsidP="00617A6F">
            <w:pPr>
              <w:pStyle w:val="ListParagraph"/>
              <w:widowControl/>
              <w:numPr>
                <w:ilvl w:val="1"/>
                <w:numId w:val="85"/>
              </w:numPr>
              <w:tabs>
                <w:tab w:val="left" w:pos="720"/>
                <w:tab w:val="right" w:pos="9360"/>
              </w:tabs>
              <w:suppressAutoHyphens/>
              <w:autoSpaceDE/>
              <w:autoSpaceDN/>
              <w:spacing w:before="0" w:after="200" w:line="276" w:lineRule="auto"/>
              <w:contextualSpacing/>
              <w:rPr>
                <w:color w:val="000000" w:themeColor="text1"/>
                <w:sz w:val="24"/>
                <w:szCs w:val="24"/>
              </w:rPr>
            </w:pPr>
            <w:r>
              <w:rPr>
                <w:rFonts w:eastAsia="SimSun"/>
                <w:color w:val="000000" w:themeColor="text1"/>
                <w:sz w:val="24"/>
                <w:szCs w:val="24"/>
              </w:rPr>
              <w:lastRenderedPageBreak/>
              <w:t>Master the working principle of a</w:t>
            </w:r>
            <w:r>
              <w:rPr>
                <w:rFonts w:eastAsia="SimSun" w:hint="eastAsia"/>
                <w:color w:val="000000" w:themeColor="text1"/>
                <w:sz w:val="24"/>
                <w:szCs w:val="24"/>
              </w:rPr>
              <w:t>nd gate, or gate and not gate</w:t>
            </w:r>
            <w:r>
              <w:rPr>
                <w:rFonts w:hint="eastAsia"/>
                <w:color w:val="000000" w:themeColor="text1"/>
                <w:sz w:val="24"/>
                <w:szCs w:val="24"/>
              </w:rPr>
              <w:t xml:space="preserve"> </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85"/>
              </w:numPr>
              <w:tabs>
                <w:tab w:val="left" w:pos="720"/>
                <w:tab w:val="left" w:pos="4339"/>
                <w:tab w:val="left" w:pos="4563"/>
                <w:tab w:val="right" w:pos="9360"/>
              </w:tabs>
              <w:suppressAutoHyphens/>
              <w:autoSpaceDE/>
              <w:autoSpaceDN/>
              <w:spacing w:before="0"/>
              <w:contextualSpacing/>
              <w:jc w:val="both"/>
              <w:rPr>
                <w:b/>
                <w:bCs/>
                <w:spacing w:val="-3"/>
                <w:sz w:val="24"/>
                <w:szCs w:val="24"/>
                <w:lang w:eastAsia="zh-CN"/>
              </w:rPr>
            </w:pPr>
            <w:r>
              <w:rPr>
                <w:rFonts w:eastAsia="SimSun" w:hint="eastAsia"/>
                <w:b/>
                <w:bCs/>
                <w:sz w:val="24"/>
                <w:szCs w:val="24"/>
              </w:rPr>
              <w:lastRenderedPageBreak/>
              <w:t xml:space="preserve">Making of </w:t>
            </w:r>
            <w:r>
              <w:rPr>
                <w:rFonts w:eastAsia="SimSun"/>
                <w:b/>
                <w:bCs/>
                <w:sz w:val="24"/>
                <w:szCs w:val="24"/>
              </w:rPr>
              <w:t>D</w:t>
            </w:r>
            <w:r>
              <w:rPr>
                <w:rFonts w:eastAsia="SimSun" w:hint="eastAsia"/>
                <w:b/>
                <w:bCs/>
                <w:sz w:val="24"/>
                <w:szCs w:val="24"/>
              </w:rPr>
              <w:t>igital</w:t>
            </w:r>
            <w:r>
              <w:rPr>
                <w:rFonts w:eastAsia="SimSun"/>
                <w:b/>
                <w:bCs/>
                <w:sz w:val="24"/>
                <w:szCs w:val="24"/>
              </w:rPr>
              <w:t xml:space="preserve"> C</w:t>
            </w:r>
            <w:r>
              <w:rPr>
                <w:rFonts w:eastAsia="SimSun" w:hint="eastAsia"/>
                <w:b/>
                <w:bCs/>
                <w:sz w:val="24"/>
                <w:szCs w:val="24"/>
              </w:rPr>
              <w:t>lock</w:t>
            </w:r>
            <w:r>
              <w:rPr>
                <w:rFonts w:hint="eastAsia"/>
                <w:b/>
                <w:bCs/>
                <w:spacing w:val="-3"/>
                <w:sz w:val="24"/>
                <w:szCs w:val="24"/>
                <w:lang w:eastAsia="zh-CN"/>
              </w:rPr>
              <w:t xml:space="preserve"> </w:t>
            </w:r>
          </w:p>
          <w:p w:rsidR="005F6964" w:rsidRDefault="00582FCD" w:rsidP="00617A6F">
            <w:pPr>
              <w:pStyle w:val="ListParagraph"/>
              <w:widowControl/>
              <w:numPr>
                <w:ilvl w:val="1"/>
                <w:numId w:val="85"/>
              </w:numPr>
              <w:autoSpaceDE/>
              <w:autoSpaceDN/>
              <w:spacing w:before="0"/>
              <w:contextualSpacing/>
              <w:jc w:val="both"/>
              <w:rPr>
                <w:spacing w:val="-3"/>
                <w:sz w:val="24"/>
                <w:szCs w:val="24"/>
                <w:lang w:eastAsia="zh-CN"/>
              </w:rPr>
            </w:pPr>
            <w:r>
              <w:rPr>
                <w:rFonts w:eastAsia="SimSun" w:hint="eastAsia"/>
                <w:sz w:val="24"/>
                <w:szCs w:val="24"/>
              </w:rPr>
              <w:t>Sequential logic circuit design metho</w:t>
            </w:r>
            <w:r>
              <w:rPr>
                <w:rFonts w:eastAsia="SimSun"/>
                <w:sz w:val="24"/>
                <w:szCs w:val="24"/>
              </w:rPr>
              <w:t>d</w:t>
            </w:r>
          </w:p>
          <w:p w:rsidR="005F6964" w:rsidRDefault="00582FCD" w:rsidP="00617A6F">
            <w:pPr>
              <w:pStyle w:val="ListParagraph"/>
              <w:widowControl/>
              <w:numPr>
                <w:ilvl w:val="1"/>
                <w:numId w:val="85"/>
              </w:numPr>
              <w:autoSpaceDE/>
              <w:autoSpaceDN/>
              <w:spacing w:before="0" w:after="200"/>
              <w:ind w:left="357" w:hanging="357"/>
              <w:contextualSpacing/>
              <w:jc w:val="both"/>
              <w:rPr>
                <w:spacing w:val="-3"/>
                <w:sz w:val="24"/>
                <w:szCs w:val="24"/>
                <w:lang w:eastAsia="zh-CN"/>
              </w:rPr>
            </w:pPr>
            <w:r>
              <w:rPr>
                <w:rFonts w:eastAsia="SimSun"/>
                <w:color w:val="000000" w:themeColor="text1"/>
                <w:sz w:val="24"/>
                <w:szCs w:val="24"/>
              </w:rPr>
              <w:t>Master the working principle</w:t>
            </w:r>
            <w:r>
              <w:rPr>
                <w:rFonts w:eastAsia="SimSun"/>
                <w:sz w:val="24"/>
                <w:szCs w:val="24"/>
              </w:rPr>
              <w:t xml:space="preserve"> </w:t>
            </w:r>
            <w:r>
              <w:rPr>
                <w:rFonts w:eastAsia="SimSun" w:hint="eastAsia"/>
                <w:sz w:val="24"/>
                <w:szCs w:val="24"/>
              </w:rPr>
              <w:t>of counte</w:t>
            </w:r>
            <w:r>
              <w:rPr>
                <w:rFonts w:eastAsia="SimSun"/>
                <w:sz w:val="24"/>
                <w:szCs w:val="24"/>
              </w:rPr>
              <w:t>r</w:t>
            </w:r>
          </w:p>
          <w:p w:rsidR="005F6964" w:rsidRDefault="00582FCD" w:rsidP="00617A6F">
            <w:pPr>
              <w:pStyle w:val="ListParagraph"/>
              <w:widowControl/>
              <w:numPr>
                <w:ilvl w:val="1"/>
                <w:numId w:val="85"/>
              </w:numPr>
              <w:autoSpaceDE/>
              <w:autoSpaceDN/>
              <w:spacing w:before="0" w:after="200"/>
              <w:ind w:left="357" w:hanging="357"/>
              <w:contextualSpacing/>
              <w:jc w:val="both"/>
              <w:rPr>
                <w:spacing w:val="-3"/>
                <w:sz w:val="24"/>
                <w:szCs w:val="24"/>
                <w:lang w:eastAsia="zh-CN"/>
              </w:rPr>
            </w:pPr>
            <w:r>
              <w:rPr>
                <w:rFonts w:eastAsia="SimSun"/>
                <w:color w:val="000000" w:themeColor="text1"/>
                <w:sz w:val="24"/>
                <w:szCs w:val="24"/>
              </w:rPr>
              <w:t xml:space="preserve">Master the method </w:t>
            </w:r>
            <w:r>
              <w:rPr>
                <w:rFonts w:eastAsia="SimSun" w:hint="eastAsia"/>
                <w:color w:val="000000" w:themeColor="text1"/>
                <w:sz w:val="24"/>
                <w:szCs w:val="24"/>
              </w:rPr>
              <w:t xml:space="preserve">of </w:t>
            </w:r>
            <w:r>
              <w:rPr>
                <w:rFonts w:eastAsia="SimSun"/>
                <w:color w:val="000000" w:themeColor="text1"/>
                <w:sz w:val="24"/>
                <w:szCs w:val="24"/>
              </w:rPr>
              <w:t>m</w:t>
            </w:r>
            <w:r>
              <w:rPr>
                <w:rFonts w:eastAsia="SimSun" w:hint="eastAsia"/>
                <w:sz w:val="24"/>
                <w:szCs w:val="24"/>
              </w:rPr>
              <w:t>odular desig</w:t>
            </w:r>
            <w:r>
              <w:rPr>
                <w:rFonts w:eastAsia="SimSun"/>
                <w:sz w:val="24"/>
                <w:szCs w:val="24"/>
              </w:rPr>
              <w:t>n</w:t>
            </w:r>
          </w:p>
          <w:p w:rsidR="005F6964" w:rsidRDefault="00582FCD" w:rsidP="00617A6F">
            <w:pPr>
              <w:pStyle w:val="ListParagraph"/>
              <w:widowControl/>
              <w:numPr>
                <w:ilvl w:val="1"/>
                <w:numId w:val="85"/>
              </w:numPr>
              <w:autoSpaceDE/>
              <w:autoSpaceDN/>
              <w:spacing w:before="0" w:after="200" w:line="276" w:lineRule="auto"/>
              <w:contextualSpacing/>
              <w:jc w:val="both"/>
              <w:rPr>
                <w:spacing w:val="-3"/>
                <w:sz w:val="24"/>
                <w:szCs w:val="24"/>
                <w:lang w:eastAsia="zh-CN"/>
              </w:rPr>
            </w:pPr>
            <w:r>
              <w:rPr>
                <w:rFonts w:eastAsia="SimSun"/>
                <w:color w:val="000000" w:themeColor="text1"/>
                <w:sz w:val="24"/>
                <w:szCs w:val="24"/>
              </w:rPr>
              <w:t xml:space="preserve">Master the method </w:t>
            </w:r>
            <w:r>
              <w:rPr>
                <w:rFonts w:eastAsia="SimSun" w:hint="eastAsia"/>
                <w:color w:val="000000" w:themeColor="text1"/>
                <w:sz w:val="24"/>
                <w:szCs w:val="24"/>
              </w:rPr>
              <w:t xml:space="preserve">of </w:t>
            </w:r>
            <w:r>
              <w:rPr>
                <w:rFonts w:eastAsia="SimSun"/>
                <w:color w:val="000000" w:themeColor="text1"/>
                <w:sz w:val="24"/>
                <w:szCs w:val="24"/>
              </w:rPr>
              <w:t>p</w:t>
            </w:r>
            <w:r>
              <w:rPr>
                <w:rFonts w:eastAsia="SimSun" w:hint="eastAsia"/>
                <w:sz w:val="24"/>
                <w:szCs w:val="24"/>
              </w:rPr>
              <w:t>roject evaluation</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374"/>
        </w:trPr>
        <w:tc>
          <w:tcPr>
            <w:tcW w:w="8467" w:type="dxa"/>
            <w:gridSpan w:val="5"/>
            <w:shd w:val="clear" w:color="auto" w:fill="E5DFEC"/>
          </w:tcPr>
          <w:p w:rsidR="005F6964" w:rsidRDefault="00582FCD">
            <w:pPr>
              <w:spacing w:before="160" w:after="160"/>
              <w:rPr>
                <w:b/>
                <w:sz w:val="24"/>
                <w:szCs w:val="24"/>
              </w:rPr>
            </w:pPr>
            <w:r>
              <w:rPr>
                <w:b/>
                <w:sz w:val="24"/>
                <w:szCs w:val="24"/>
              </w:rPr>
              <w:t xml:space="preserve">List </w:t>
            </w:r>
            <w:r>
              <w:rPr>
                <w:rFonts w:hint="eastAsia"/>
                <w:b/>
                <w:sz w:val="24"/>
                <w:szCs w:val="24"/>
              </w:rPr>
              <w:t>o</w:t>
            </w:r>
            <w:r>
              <w:rPr>
                <w:b/>
                <w:sz w:val="24"/>
                <w:szCs w:val="24"/>
              </w:rPr>
              <w:t xml:space="preserve">f </w:t>
            </w:r>
            <w:proofErr w:type="spellStart"/>
            <w:r>
              <w:rPr>
                <w:b/>
                <w:sz w:val="24"/>
                <w:szCs w:val="24"/>
              </w:rPr>
              <w:t>Practicals</w:t>
            </w:r>
            <w:proofErr w:type="spellEnd"/>
          </w:p>
        </w:tc>
        <w:tc>
          <w:tcPr>
            <w:tcW w:w="1333" w:type="dxa"/>
            <w:gridSpan w:val="3"/>
            <w:shd w:val="clear" w:color="auto" w:fill="E5DFEC"/>
          </w:tcPr>
          <w:p w:rsidR="005F6964" w:rsidRDefault="00582FCD">
            <w:pPr>
              <w:spacing w:before="160" w:after="160"/>
              <w:rPr>
                <w:b/>
                <w:sz w:val="24"/>
                <w:szCs w:val="24"/>
              </w:rPr>
            </w:pPr>
            <w:r>
              <w:rPr>
                <w:b/>
                <w:sz w:val="24"/>
                <w:szCs w:val="24"/>
              </w:rPr>
              <w:t>H</w:t>
            </w:r>
            <w:r>
              <w:rPr>
                <w:rFonts w:hint="eastAsia"/>
                <w:b/>
                <w:sz w:val="24"/>
                <w:szCs w:val="24"/>
              </w:rPr>
              <w:t>ours</w:t>
            </w:r>
          </w:p>
        </w:tc>
      </w:tr>
      <w:tr w:rsidR="005F6964">
        <w:trPr>
          <w:trHeight w:val="222"/>
        </w:trPr>
        <w:tc>
          <w:tcPr>
            <w:tcW w:w="8467" w:type="dxa"/>
            <w:gridSpan w:val="5"/>
          </w:tcPr>
          <w:p w:rsidR="005F6964" w:rsidRDefault="00582FCD" w:rsidP="00617A6F">
            <w:pPr>
              <w:pStyle w:val="Default"/>
              <w:numPr>
                <w:ilvl w:val="0"/>
                <w:numId w:val="86"/>
              </w:numPr>
              <w:jc w:val="both"/>
              <w:rPr>
                <w:rFonts w:ascii="Times New Roman" w:eastAsia="SimSun" w:hAnsi="Times New Roman"/>
                <w:color w:val="000000" w:themeColor="text1"/>
                <w:szCs w:val="22"/>
              </w:rPr>
            </w:pPr>
            <w:r>
              <w:rPr>
                <w:rFonts w:ascii="Times New Roman" w:eastAsia="SimSun" w:hAnsi="Times New Roman"/>
                <w:color w:val="000000" w:themeColor="text1"/>
                <w:szCs w:val="22"/>
              </w:rPr>
              <w:t>Look at the diagram to build a simple electronic circuit and debug it</w:t>
            </w:r>
          </w:p>
          <w:p w:rsidR="005F6964" w:rsidRDefault="00582FCD" w:rsidP="00617A6F">
            <w:pPr>
              <w:pStyle w:val="Default"/>
              <w:numPr>
                <w:ilvl w:val="0"/>
                <w:numId w:val="86"/>
              </w:numPr>
              <w:jc w:val="both"/>
              <w:rPr>
                <w:rFonts w:ascii="Times New Roman" w:eastAsia="SimSun" w:hAnsi="Times New Roman"/>
                <w:color w:val="000000" w:themeColor="text1"/>
                <w:szCs w:val="22"/>
              </w:rPr>
            </w:pPr>
            <w:r>
              <w:rPr>
                <w:rFonts w:ascii="Times New Roman" w:eastAsia="SimSun" w:hAnsi="Times New Roman"/>
                <w:color w:val="000000" w:themeColor="text1"/>
              </w:rPr>
              <w:t>F</w:t>
            </w:r>
            <w:r>
              <w:rPr>
                <w:rFonts w:ascii="Times New Roman" w:eastAsia="SimSun" w:hAnsi="Times New Roman" w:hint="eastAsia"/>
                <w:color w:val="000000" w:themeColor="text1"/>
              </w:rPr>
              <w:t>abricat</w:t>
            </w:r>
            <w:r>
              <w:rPr>
                <w:rFonts w:ascii="Times New Roman" w:eastAsia="SimSun" w:hAnsi="Times New Roman"/>
                <w:color w:val="000000" w:themeColor="text1"/>
              </w:rPr>
              <w:t>e</w:t>
            </w:r>
            <w:r>
              <w:rPr>
                <w:rFonts w:ascii="Times New Roman" w:eastAsia="SimSun" w:hAnsi="Times New Roman" w:hint="eastAsia"/>
                <w:color w:val="000000" w:themeColor="text1"/>
              </w:rPr>
              <w:t xml:space="preserve"> regulated power suppl</w:t>
            </w:r>
            <w:r>
              <w:rPr>
                <w:rFonts w:ascii="Times New Roman" w:eastAsia="SimSun" w:hAnsi="Times New Roman"/>
                <w:color w:val="000000" w:themeColor="text1"/>
              </w:rPr>
              <w:t>y</w:t>
            </w:r>
          </w:p>
          <w:p w:rsidR="005F6964" w:rsidRDefault="00582FCD" w:rsidP="00617A6F">
            <w:pPr>
              <w:pStyle w:val="Default"/>
              <w:numPr>
                <w:ilvl w:val="0"/>
                <w:numId w:val="86"/>
              </w:numPr>
              <w:jc w:val="both"/>
              <w:rPr>
                <w:rFonts w:ascii="Times New Roman" w:eastAsia="SimSun" w:hAnsi="Times New Roman"/>
                <w:color w:val="000000" w:themeColor="text1"/>
                <w:szCs w:val="22"/>
              </w:rPr>
            </w:pPr>
            <w:r>
              <w:rPr>
                <w:rFonts w:ascii="Times New Roman" w:eastAsia="SimSun" w:hAnsi="Times New Roman" w:hint="eastAsia"/>
                <w:color w:val="000000" w:themeColor="text1"/>
              </w:rPr>
              <w:t xml:space="preserve">Fabrication of square wave generator </w:t>
            </w:r>
          </w:p>
          <w:p w:rsidR="005F6964" w:rsidRDefault="00582FCD" w:rsidP="00617A6F">
            <w:pPr>
              <w:pStyle w:val="Default"/>
              <w:numPr>
                <w:ilvl w:val="0"/>
                <w:numId w:val="86"/>
              </w:numPr>
              <w:jc w:val="both"/>
              <w:rPr>
                <w:rFonts w:ascii="Times New Roman" w:eastAsia="SimSun" w:hAnsi="Times New Roman"/>
                <w:color w:val="000000" w:themeColor="text1"/>
                <w:szCs w:val="22"/>
              </w:rPr>
            </w:pPr>
            <w:r>
              <w:rPr>
                <w:rFonts w:ascii="Times New Roman" w:eastAsia="SimSun" w:hAnsi="Times New Roman" w:hint="eastAsia"/>
                <w:color w:val="000000" w:themeColor="text1"/>
              </w:rPr>
              <w:t xml:space="preserve">Manufacture of electronic doorbell </w:t>
            </w:r>
          </w:p>
          <w:p w:rsidR="005F6964" w:rsidRDefault="00582FCD" w:rsidP="00617A6F">
            <w:pPr>
              <w:pStyle w:val="Default"/>
              <w:numPr>
                <w:ilvl w:val="0"/>
                <w:numId w:val="86"/>
              </w:numPr>
              <w:jc w:val="both"/>
              <w:rPr>
                <w:rFonts w:ascii="Times New Roman" w:eastAsia="SimSun" w:hAnsi="Times New Roman"/>
                <w:color w:val="000000" w:themeColor="text1"/>
                <w:szCs w:val="22"/>
              </w:rPr>
            </w:pPr>
            <w:r>
              <w:rPr>
                <w:rFonts w:ascii="Times New Roman" w:eastAsia="SimSun" w:hAnsi="Times New Roman" w:hint="eastAsia"/>
                <w:color w:val="000000" w:themeColor="text1"/>
              </w:rPr>
              <w:t>Design and manufacture of three person voting device</w:t>
            </w:r>
            <w:r>
              <w:rPr>
                <w:rFonts w:ascii="Times New Roman" w:hAnsi="Times New Roman" w:hint="eastAsia"/>
                <w:b/>
                <w:bCs/>
                <w:color w:val="000000" w:themeColor="text1"/>
                <w:spacing w:val="-3"/>
              </w:rPr>
              <w:t xml:space="preserve"> </w:t>
            </w:r>
          </w:p>
          <w:p w:rsidR="005F6964" w:rsidRDefault="00582FCD" w:rsidP="00617A6F">
            <w:pPr>
              <w:pStyle w:val="Default"/>
              <w:numPr>
                <w:ilvl w:val="0"/>
                <w:numId w:val="86"/>
              </w:numPr>
              <w:spacing w:after="200"/>
              <w:ind w:left="357" w:hanging="357"/>
              <w:jc w:val="both"/>
              <w:rPr>
                <w:rFonts w:ascii="Times New Roman" w:eastAsia="SimSun" w:hAnsi="Times New Roman"/>
                <w:color w:val="000000" w:themeColor="text1"/>
              </w:rPr>
            </w:pPr>
            <w:r>
              <w:rPr>
                <w:rFonts w:ascii="Times New Roman" w:eastAsia="SimSun" w:hAnsi="Times New Roman" w:hint="eastAsia"/>
                <w:color w:val="000000" w:themeColor="text1"/>
              </w:rPr>
              <w:t>Making of digital clock</w:t>
            </w:r>
          </w:p>
        </w:tc>
        <w:tc>
          <w:tcPr>
            <w:tcW w:w="1333" w:type="dxa"/>
            <w:gridSpan w:val="3"/>
          </w:tcPr>
          <w:p w:rsidR="005F6964" w:rsidRDefault="00582FCD">
            <w:pPr>
              <w:rPr>
                <w:sz w:val="24"/>
                <w:szCs w:val="24"/>
              </w:rPr>
            </w:pPr>
            <w:r>
              <w:rPr>
                <w:rFonts w:hint="eastAsia"/>
                <w:sz w:val="24"/>
                <w:szCs w:val="24"/>
              </w:rPr>
              <w:t>8</w:t>
            </w:r>
          </w:p>
          <w:p w:rsidR="005F6964" w:rsidRDefault="00582FCD">
            <w:pPr>
              <w:rPr>
                <w:rFonts w:eastAsia="DengXian"/>
                <w:sz w:val="24"/>
                <w:szCs w:val="24"/>
              </w:rPr>
            </w:pPr>
            <w:r>
              <w:rPr>
                <w:sz w:val="24"/>
                <w:szCs w:val="24"/>
              </w:rPr>
              <w:t>16</w:t>
            </w:r>
          </w:p>
          <w:p w:rsidR="005F6964" w:rsidRDefault="00582FCD">
            <w:pPr>
              <w:rPr>
                <w:rFonts w:eastAsia="DengXian"/>
                <w:sz w:val="24"/>
                <w:szCs w:val="24"/>
              </w:rPr>
            </w:pPr>
            <w:r>
              <w:rPr>
                <w:sz w:val="24"/>
                <w:szCs w:val="24"/>
              </w:rPr>
              <w:t>16</w:t>
            </w:r>
          </w:p>
          <w:p w:rsidR="005F6964" w:rsidRDefault="00582FCD">
            <w:pPr>
              <w:rPr>
                <w:rFonts w:eastAsia="DengXian"/>
                <w:sz w:val="24"/>
                <w:szCs w:val="24"/>
              </w:rPr>
            </w:pPr>
            <w:r>
              <w:rPr>
                <w:sz w:val="24"/>
                <w:szCs w:val="24"/>
              </w:rPr>
              <w:t>16</w:t>
            </w:r>
          </w:p>
          <w:p w:rsidR="005F6964" w:rsidRDefault="00582FCD">
            <w:pPr>
              <w:rPr>
                <w:rFonts w:eastAsia="DengXian"/>
                <w:sz w:val="24"/>
                <w:szCs w:val="24"/>
              </w:rPr>
            </w:pPr>
            <w:r>
              <w:rPr>
                <w:rFonts w:eastAsia="DengXian" w:hint="eastAsia"/>
                <w:sz w:val="24"/>
                <w:szCs w:val="24"/>
              </w:rPr>
              <w:t>1</w:t>
            </w:r>
            <w:r>
              <w:rPr>
                <w:rFonts w:eastAsia="DengXian"/>
                <w:sz w:val="24"/>
                <w:szCs w:val="24"/>
              </w:rPr>
              <w:t>6</w:t>
            </w:r>
          </w:p>
          <w:p w:rsidR="005F6964" w:rsidRDefault="00582FCD">
            <w:pPr>
              <w:rPr>
                <w:rFonts w:eastAsia="DengXian"/>
                <w:sz w:val="24"/>
                <w:szCs w:val="24"/>
              </w:rPr>
            </w:pPr>
            <w:r>
              <w:rPr>
                <w:rFonts w:eastAsia="DengXian" w:hint="eastAsia"/>
                <w:sz w:val="24"/>
                <w:szCs w:val="24"/>
              </w:rPr>
              <w:t>2</w:t>
            </w:r>
            <w:r>
              <w:rPr>
                <w:rFonts w:eastAsia="DengXian"/>
                <w:sz w:val="24"/>
                <w:szCs w:val="24"/>
              </w:rPr>
              <w:t>4</w:t>
            </w:r>
          </w:p>
        </w:tc>
      </w:tr>
    </w:tbl>
    <w:p w:rsidR="005F6964" w:rsidRDefault="005F6964">
      <w:pPr>
        <w:widowControl/>
        <w:autoSpaceDE/>
        <w:autoSpaceDN/>
        <w:rPr>
          <w:b/>
          <w:sz w:val="20"/>
          <w:szCs w:val="20"/>
        </w:rPr>
      </w:pPr>
    </w:p>
    <w:p w:rsidR="005F6964" w:rsidRDefault="00582FCD">
      <w:pPr>
        <w:widowControl/>
        <w:autoSpaceDE/>
        <w:autoSpaceDN/>
        <w:rPr>
          <w:rFonts w:eastAsiaTheme="minorEastAsia"/>
          <w:b/>
          <w:sz w:val="20"/>
          <w:szCs w:val="20"/>
          <w:lang w:eastAsia="zh-CN"/>
        </w:rPr>
      </w:pPr>
      <w:r>
        <w:rPr>
          <w:rFonts w:eastAsiaTheme="minorEastAsia"/>
          <w:b/>
          <w:sz w:val="20"/>
          <w:szCs w:val="20"/>
          <w:lang w:eastAsia="zh-CN"/>
        </w:rPr>
        <w:br w:type="page"/>
      </w:r>
    </w:p>
    <w:tbl>
      <w:tblPr>
        <w:tblW w:w="9800" w:type="dxa"/>
        <w:tblLook w:val="04A0" w:firstRow="1" w:lastRow="0" w:firstColumn="1" w:lastColumn="0" w:noHBand="0" w:noVBand="1"/>
      </w:tblPr>
      <w:tblGrid>
        <w:gridCol w:w="1277"/>
        <w:gridCol w:w="721"/>
        <w:gridCol w:w="974"/>
        <w:gridCol w:w="4871"/>
        <w:gridCol w:w="624"/>
        <w:gridCol w:w="96"/>
        <w:gridCol w:w="630"/>
        <w:gridCol w:w="607"/>
      </w:tblGrid>
      <w:tr w:rsidR="005F6964">
        <w:trPr>
          <w:trHeight w:val="492"/>
        </w:trPr>
        <w:tc>
          <w:tcPr>
            <w:tcW w:w="1998" w:type="dxa"/>
            <w:gridSpan w:val="2"/>
            <w:shd w:val="clear" w:color="auto" w:fill="auto"/>
            <w:vAlign w:val="center"/>
          </w:tcPr>
          <w:p w:rsidR="005F6964" w:rsidRDefault="00FA3C1E">
            <w:pPr>
              <w:spacing w:before="160" w:after="160"/>
              <w:rPr>
                <w:b/>
                <w:sz w:val="24"/>
                <w:szCs w:val="24"/>
              </w:rPr>
            </w:pPr>
            <w:r w:rsidRPr="00FA3C1E">
              <w:rPr>
                <w:b/>
                <w:color w:val="FF0000"/>
                <w:sz w:val="24"/>
                <w:szCs w:val="24"/>
              </w:rPr>
              <w:lastRenderedPageBreak/>
              <w:t>EAT-332</w:t>
            </w:r>
          </w:p>
        </w:tc>
        <w:tc>
          <w:tcPr>
            <w:tcW w:w="5845" w:type="dxa"/>
            <w:gridSpan w:val="2"/>
            <w:shd w:val="clear" w:color="auto" w:fill="auto"/>
            <w:vAlign w:val="center"/>
          </w:tcPr>
          <w:p w:rsidR="005F6964" w:rsidRDefault="00582FCD">
            <w:pPr>
              <w:jc w:val="center"/>
              <w:rPr>
                <w:b/>
                <w:sz w:val="24"/>
                <w:szCs w:val="24"/>
              </w:rPr>
            </w:pPr>
            <w:r>
              <w:rPr>
                <w:rFonts w:eastAsia="SimSun" w:hint="eastAsia"/>
                <w:b/>
                <w:bCs/>
                <w:color w:val="FF0000"/>
                <w:sz w:val="24"/>
                <w:szCs w:val="24"/>
                <w:lang w:eastAsia="zh-CN"/>
              </w:rPr>
              <w:t xml:space="preserve">4.7 </w:t>
            </w:r>
            <w:r>
              <w:rPr>
                <w:b/>
                <w:bCs/>
                <w:color w:val="FF0000"/>
                <w:sz w:val="24"/>
                <w:szCs w:val="24"/>
              </w:rPr>
              <w:t>Installation and maintenance of electrical control system</w:t>
            </w:r>
          </w:p>
        </w:tc>
        <w:tc>
          <w:tcPr>
            <w:tcW w:w="1957" w:type="dxa"/>
            <w:gridSpan w:val="4"/>
            <w:shd w:val="clear" w:color="auto" w:fill="auto"/>
          </w:tcPr>
          <w:p w:rsidR="005F6964" w:rsidRDefault="005F6964">
            <w:pPr>
              <w:pStyle w:val="Heading2"/>
              <w:spacing w:line="240" w:lineRule="auto"/>
              <w:rPr>
                <w:b w:val="0"/>
                <w:sz w:val="24"/>
                <w:szCs w:val="24"/>
              </w:rPr>
            </w:pPr>
          </w:p>
        </w:tc>
      </w:tr>
      <w:tr w:rsidR="005F6964">
        <w:trPr>
          <w:trHeight w:val="304"/>
        </w:trPr>
        <w:tc>
          <w:tcPr>
            <w:tcW w:w="2972" w:type="dxa"/>
            <w:gridSpan w:val="3"/>
          </w:tcPr>
          <w:p w:rsidR="005F6964" w:rsidRDefault="00582FCD">
            <w:pPr>
              <w:pStyle w:val="Heading2"/>
              <w:spacing w:line="240" w:lineRule="auto"/>
              <w:ind w:left="0"/>
              <w:rPr>
                <w:sz w:val="24"/>
                <w:szCs w:val="24"/>
              </w:rPr>
            </w:pPr>
            <w:r>
              <w:rPr>
                <w:rFonts w:eastAsiaTheme="minorEastAsia" w:cstheme="minorBidi"/>
                <w:kern w:val="2"/>
                <w:sz w:val="24"/>
                <w:szCs w:val="24"/>
                <w:lang w:eastAsia="zh-CN" w:bidi="ar-SA"/>
              </w:rPr>
              <w:t>Total contact hours:</w:t>
            </w:r>
          </w:p>
        </w:tc>
        <w:tc>
          <w:tcPr>
            <w:tcW w:w="4871" w:type="dxa"/>
          </w:tcPr>
          <w:p w:rsidR="005F6964" w:rsidRDefault="00582FCD">
            <w:pPr>
              <w:rPr>
                <w:b/>
                <w:sz w:val="24"/>
                <w:szCs w:val="24"/>
              </w:rPr>
            </w:pPr>
            <w:r>
              <w:rPr>
                <w:rFonts w:hint="eastAsia"/>
                <w:b/>
                <w:sz w:val="24"/>
                <w:szCs w:val="24"/>
              </w:rPr>
              <w:t>128</w:t>
            </w:r>
          </w:p>
        </w:tc>
        <w:tc>
          <w:tcPr>
            <w:tcW w:w="720" w:type="dxa"/>
            <w:gridSpan w:val="2"/>
          </w:tcPr>
          <w:p w:rsidR="005F6964" w:rsidRDefault="00582FCD">
            <w:pPr>
              <w:jc w:val="center"/>
              <w:rPr>
                <w:b/>
                <w:smallCaps/>
                <w:spacing w:val="5"/>
                <w:sz w:val="24"/>
                <w:szCs w:val="24"/>
              </w:rPr>
            </w:pPr>
            <w:r>
              <w:rPr>
                <w:b/>
                <w:smallCaps/>
                <w:spacing w:val="5"/>
                <w:sz w:val="24"/>
                <w:szCs w:val="24"/>
              </w:rPr>
              <w:t>T</w:t>
            </w:r>
          </w:p>
        </w:tc>
        <w:tc>
          <w:tcPr>
            <w:tcW w:w="630" w:type="dxa"/>
          </w:tcPr>
          <w:p w:rsidR="005F6964" w:rsidRDefault="00582FCD">
            <w:pPr>
              <w:jc w:val="center"/>
              <w:rPr>
                <w:b/>
                <w:smallCaps/>
                <w:spacing w:val="5"/>
                <w:sz w:val="24"/>
                <w:szCs w:val="24"/>
              </w:rPr>
            </w:pPr>
            <w:r>
              <w:rPr>
                <w:b/>
                <w:smallCaps/>
                <w:spacing w:val="5"/>
                <w:sz w:val="24"/>
                <w:szCs w:val="24"/>
              </w:rPr>
              <w:t>P</w:t>
            </w:r>
          </w:p>
        </w:tc>
        <w:tc>
          <w:tcPr>
            <w:tcW w:w="607" w:type="dxa"/>
          </w:tcPr>
          <w:p w:rsidR="005F6964" w:rsidRDefault="00582FCD">
            <w:pPr>
              <w:jc w:val="center"/>
              <w:rPr>
                <w:b/>
                <w:smallCaps/>
                <w:spacing w:val="5"/>
                <w:sz w:val="24"/>
                <w:szCs w:val="24"/>
              </w:rPr>
            </w:pPr>
            <w:r>
              <w:rPr>
                <w:b/>
                <w:smallCaps/>
                <w:spacing w:val="5"/>
                <w:sz w:val="24"/>
                <w:szCs w:val="24"/>
              </w:rPr>
              <w:t>C</w:t>
            </w:r>
          </w:p>
        </w:tc>
      </w:tr>
      <w:tr w:rsidR="005F6964">
        <w:trPr>
          <w:trHeight w:val="299"/>
        </w:trPr>
        <w:tc>
          <w:tcPr>
            <w:tcW w:w="2972" w:type="dxa"/>
            <w:gridSpan w:val="3"/>
          </w:tcPr>
          <w:p w:rsidR="005F6964" w:rsidRDefault="00582FCD">
            <w:pPr>
              <w:rPr>
                <w:b/>
                <w:sz w:val="24"/>
                <w:szCs w:val="24"/>
              </w:rPr>
            </w:pPr>
            <w:r>
              <w:rPr>
                <w:sz w:val="24"/>
                <w:szCs w:val="24"/>
              </w:rPr>
              <w:t>Theory:</w:t>
            </w:r>
          </w:p>
        </w:tc>
        <w:tc>
          <w:tcPr>
            <w:tcW w:w="4871" w:type="dxa"/>
          </w:tcPr>
          <w:p w:rsidR="005F6964" w:rsidRDefault="00582FCD">
            <w:pPr>
              <w:rPr>
                <w:sz w:val="24"/>
                <w:szCs w:val="24"/>
              </w:rPr>
            </w:pPr>
            <w:r>
              <w:rPr>
                <w:sz w:val="24"/>
                <w:szCs w:val="24"/>
              </w:rPr>
              <w:t>32</w:t>
            </w:r>
          </w:p>
        </w:tc>
        <w:tc>
          <w:tcPr>
            <w:tcW w:w="720" w:type="dxa"/>
            <w:gridSpan w:val="2"/>
            <w:vMerge w:val="restart"/>
          </w:tcPr>
          <w:p w:rsidR="005F6964" w:rsidRDefault="00582FCD">
            <w:pPr>
              <w:jc w:val="center"/>
              <w:rPr>
                <w:b/>
                <w:sz w:val="24"/>
                <w:szCs w:val="24"/>
              </w:rPr>
            </w:pPr>
            <w:r>
              <w:rPr>
                <w:b/>
                <w:sz w:val="24"/>
                <w:szCs w:val="24"/>
              </w:rPr>
              <w:t>1</w:t>
            </w:r>
          </w:p>
        </w:tc>
        <w:tc>
          <w:tcPr>
            <w:tcW w:w="630" w:type="dxa"/>
            <w:vMerge w:val="restart"/>
          </w:tcPr>
          <w:p w:rsidR="005F6964" w:rsidRDefault="00582FCD">
            <w:pPr>
              <w:jc w:val="center"/>
              <w:rPr>
                <w:b/>
                <w:sz w:val="24"/>
                <w:szCs w:val="24"/>
              </w:rPr>
            </w:pPr>
            <w:r>
              <w:rPr>
                <w:b/>
                <w:sz w:val="24"/>
                <w:szCs w:val="24"/>
              </w:rPr>
              <w:t>3</w:t>
            </w:r>
          </w:p>
        </w:tc>
        <w:tc>
          <w:tcPr>
            <w:tcW w:w="607" w:type="dxa"/>
            <w:vMerge w:val="restart"/>
          </w:tcPr>
          <w:p w:rsidR="005F6964" w:rsidRDefault="00582FCD">
            <w:pPr>
              <w:jc w:val="center"/>
              <w:rPr>
                <w:b/>
                <w:sz w:val="24"/>
                <w:szCs w:val="24"/>
              </w:rPr>
            </w:pPr>
            <w:r>
              <w:rPr>
                <w:b/>
                <w:sz w:val="24"/>
                <w:szCs w:val="24"/>
              </w:rPr>
              <w:t>2</w:t>
            </w:r>
          </w:p>
        </w:tc>
      </w:tr>
      <w:tr w:rsidR="005F6964">
        <w:trPr>
          <w:trHeight w:val="74"/>
        </w:trPr>
        <w:tc>
          <w:tcPr>
            <w:tcW w:w="2972" w:type="dxa"/>
            <w:gridSpan w:val="3"/>
          </w:tcPr>
          <w:p w:rsidR="005F6964" w:rsidRDefault="00582FCD">
            <w:pPr>
              <w:rPr>
                <w:sz w:val="24"/>
                <w:szCs w:val="24"/>
              </w:rPr>
            </w:pPr>
            <w:r>
              <w:rPr>
                <w:sz w:val="24"/>
                <w:szCs w:val="24"/>
              </w:rPr>
              <w:t>Practice:</w:t>
            </w:r>
          </w:p>
        </w:tc>
        <w:tc>
          <w:tcPr>
            <w:tcW w:w="4871" w:type="dxa"/>
          </w:tcPr>
          <w:p w:rsidR="005F6964" w:rsidRDefault="00582FCD">
            <w:pPr>
              <w:rPr>
                <w:rFonts w:eastAsia="DengXian"/>
                <w:sz w:val="24"/>
                <w:szCs w:val="24"/>
                <w:highlight w:val="yellow"/>
              </w:rPr>
            </w:pPr>
            <w:r>
              <w:rPr>
                <w:sz w:val="24"/>
                <w:szCs w:val="24"/>
              </w:rPr>
              <w:t>96</w:t>
            </w:r>
          </w:p>
        </w:tc>
        <w:tc>
          <w:tcPr>
            <w:tcW w:w="720" w:type="dxa"/>
            <w:gridSpan w:val="2"/>
            <w:vMerge/>
          </w:tcPr>
          <w:p w:rsidR="005F6964" w:rsidRDefault="005F6964">
            <w:pPr>
              <w:jc w:val="center"/>
              <w:rPr>
                <w:b/>
                <w:sz w:val="24"/>
                <w:szCs w:val="24"/>
              </w:rPr>
            </w:pPr>
          </w:p>
        </w:tc>
        <w:tc>
          <w:tcPr>
            <w:tcW w:w="630" w:type="dxa"/>
            <w:vMerge/>
          </w:tcPr>
          <w:p w:rsidR="005F6964" w:rsidRDefault="005F6964">
            <w:pPr>
              <w:jc w:val="center"/>
              <w:rPr>
                <w:b/>
                <w:sz w:val="24"/>
                <w:szCs w:val="24"/>
              </w:rPr>
            </w:pPr>
          </w:p>
        </w:tc>
        <w:tc>
          <w:tcPr>
            <w:tcW w:w="607" w:type="dxa"/>
            <w:vMerge/>
          </w:tcPr>
          <w:p w:rsidR="005F6964" w:rsidRDefault="005F6964">
            <w:pPr>
              <w:jc w:val="center"/>
              <w:rPr>
                <w:b/>
                <w:sz w:val="24"/>
                <w:szCs w:val="24"/>
              </w:rPr>
            </w:pPr>
          </w:p>
        </w:tc>
      </w:tr>
      <w:tr w:rsidR="005F6964">
        <w:trPr>
          <w:trHeight w:val="492"/>
        </w:trPr>
        <w:tc>
          <w:tcPr>
            <w:tcW w:w="1277" w:type="dxa"/>
          </w:tcPr>
          <w:p w:rsidR="005F6964" w:rsidRDefault="00582FCD">
            <w:pPr>
              <w:jc w:val="both"/>
              <w:rPr>
                <w:sz w:val="24"/>
                <w:szCs w:val="24"/>
              </w:rPr>
            </w:pPr>
            <w:r>
              <w:rPr>
                <w:rFonts w:hint="eastAsia"/>
                <w:b/>
                <w:smallCaps/>
                <w:spacing w:val="5"/>
                <w:sz w:val="24"/>
                <w:szCs w:val="24"/>
                <w:lang w:eastAsia="zh-CN"/>
              </w:rPr>
              <w:t>AIMS</w:t>
            </w:r>
            <w:r>
              <w:rPr>
                <w:b/>
                <w:smallCaps/>
                <w:spacing w:val="5"/>
                <w:sz w:val="24"/>
                <w:szCs w:val="24"/>
              </w:rPr>
              <w:t>:</w:t>
            </w:r>
          </w:p>
        </w:tc>
        <w:tc>
          <w:tcPr>
            <w:tcW w:w="8523" w:type="dxa"/>
            <w:gridSpan w:val="7"/>
          </w:tcPr>
          <w:p w:rsidR="005F6964" w:rsidRDefault="00582FCD">
            <w:pPr>
              <w:jc w:val="both"/>
              <w:rPr>
                <w:spacing w:val="-3"/>
                <w:sz w:val="24"/>
                <w:szCs w:val="24"/>
                <w:lang w:val="en-GB"/>
              </w:rPr>
            </w:pPr>
            <w:r>
              <w:rPr>
                <w:spacing w:val="-3"/>
                <w:sz w:val="24"/>
                <w:szCs w:val="24"/>
                <w:lang w:val="en-GB"/>
              </w:rPr>
              <w:t>This course takes three-phase asynchronous motor as the controlled object. By learning the working principle of common low-voltage electrical components, students can accurately select and use various common low-voltage electrical components</w:t>
            </w:r>
            <w:r>
              <w:rPr>
                <w:rFonts w:eastAsiaTheme="minorEastAsia" w:hint="eastAsia"/>
                <w:spacing w:val="-3"/>
                <w:sz w:val="24"/>
                <w:szCs w:val="24"/>
                <w:lang w:val="en-GB" w:eastAsia="zh-CN"/>
              </w:rPr>
              <w:t>.</w:t>
            </w:r>
            <w:r>
              <w:rPr>
                <w:spacing w:val="-3"/>
                <w:sz w:val="24"/>
                <w:szCs w:val="24"/>
                <w:lang w:val="en-GB"/>
              </w:rPr>
              <w:t xml:space="preserve"> Skill</w:t>
            </w:r>
            <w:r>
              <w:rPr>
                <w:rFonts w:eastAsiaTheme="minorEastAsia" w:hint="eastAsia"/>
                <w:spacing w:val="-3"/>
                <w:sz w:val="24"/>
                <w:szCs w:val="24"/>
                <w:lang w:val="en-GB" w:eastAsia="zh-CN"/>
              </w:rPr>
              <w:t>ed</w:t>
            </w:r>
            <w:r>
              <w:rPr>
                <w:spacing w:val="-3"/>
                <w:sz w:val="24"/>
                <w:szCs w:val="24"/>
                <w:lang w:val="en-GB"/>
              </w:rPr>
              <w:t xml:space="preserve"> complete the design, installation and commissioning of various common electrical control systems</w:t>
            </w:r>
            <w:r>
              <w:rPr>
                <w:rFonts w:eastAsiaTheme="minorEastAsia" w:hint="eastAsia"/>
                <w:spacing w:val="-3"/>
                <w:sz w:val="24"/>
                <w:szCs w:val="24"/>
                <w:lang w:val="en-GB" w:eastAsia="zh-CN"/>
              </w:rPr>
              <w:t>.</w:t>
            </w:r>
            <w:r>
              <w:rPr>
                <w:spacing w:val="-3"/>
                <w:sz w:val="24"/>
                <w:szCs w:val="24"/>
                <w:lang w:val="en-GB"/>
              </w:rPr>
              <w:t xml:space="preserve"> Skill</w:t>
            </w:r>
            <w:r>
              <w:rPr>
                <w:rFonts w:eastAsiaTheme="minorEastAsia" w:hint="eastAsia"/>
                <w:spacing w:val="-3"/>
                <w:sz w:val="24"/>
                <w:szCs w:val="24"/>
                <w:lang w:val="en-GB" w:eastAsia="zh-CN"/>
              </w:rPr>
              <w:t xml:space="preserve">ed </w:t>
            </w:r>
            <w:r>
              <w:rPr>
                <w:spacing w:val="-3"/>
                <w:sz w:val="24"/>
                <w:szCs w:val="24"/>
                <w:lang w:val="en-GB"/>
              </w:rPr>
              <w:t>use multi</w:t>
            </w:r>
            <w:r>
              <w:rPr>
                <w:rFonts w:hint="eastAsia"/>
                <w:spacing w:val="-3"/>
                <w:sz w:val="24"/>
                <w:szCs w:val="24"/>
                <w:lang w:val="en-GB" w:eastAsia="zh-CN"/>
              </w:rPr>
              <w:t>-</w:t>
            </w:r>
            <w:r>
              <w:rPr>
                <w:spacing w:val="-3"/>
                <w:sz w:val="24"/>
                <w:szCs w:val="24"/>
                <w:lang w:val="en-GB"/>
              </w:rPr>
              <w:t>meter to detect and maintain electrical control system.</w:t>
            </w:r>
          </w:p>
          <w:p w:rsidR="005F6964" w:rsidRDefault="00582FCD" w:rsidP="00617A6F">
            <w:pPr>
              <w:pStyle w:val="ListParagraph"/>
              <w:widowControl/>
              <w:numPr>
                <w:ilvl w:val="0"/>
                <w:numId w:val="87"/>
              </w:numPr>
              <w:autoSpaceDE/>
              <w:autoSpaceDN/>
              <w:spacing w:before="0" w:after="200" w:line="276" w:lineRule="auto"/>
              <w:contextualSpacing/>
              <w:jc w:val="both"/>
              <w:rPr>
                <w:rFonts w:eastAsiaTheme="minorEastAsia"/>
                <w:spacing w:val="-3"/>
                <w:sz w:val="24"/>
                <w:szCs w:val="24"/>
              </w:rPr>
            </w:pPr>
            <w:r>
              <w:rPr>
                <w:spacing w:val="-3"/>
                <w:sz w:val="24"/>
                <w:szCs w:val="24"/>
              </w:rPr>
              <w:t>Be able to accurately select low-voltage electrical components</w:t>
            </w:r>
          </w:p>
          <w:p w:rsidR="005F6964" w:rsidRDefault="00582FCD" w:rsidP="00617A6F">
            <w:pPr>
              <w:pStyle w:val="ListParagraph"/>
              <w:widowControl/>
              <w:numPr>
                <w:ilvl w:val="0"/>
                <w:numId w:val="87"/>
              </w:numPr>
              <w:autoSpaceDE/>
              <w:autoSpaceDN/>
              <w:spacing w:before="0" w:after="200" w:line="276" w:lineRule="auto"/>
              <w:contextualSpacing/>
              <w:jc w:val="both"/>
              <w:rPr>
                <w:rFonts w:eastAsiaTheme="minorEastAsia"/>
                <w:spacing w:val="-3"/>
                <w:sz w:val="24"/>
                <w:szCs w:val="24"/>
              </w:rPr>
            </w:pPr>
            <w:r>
              <w:rPr>
                <w:rFonts w:eastAsiaTheme="minorEastAsia"/>
                <w:spacing w:val="-3"/>
                <w:sz w:val="24"/>
                <w:szCs w:val="24"/>
                <w:lang w:eastAsia="zh-CN"/>
              </w:rPr>
              <w:t>Be able to accurately design common electrical control systems and be skilled in installation and commissioning E</w:t>
            </w:r>
            <w:r>
              <w:rPr>
                <w:rFonts w:eastAsiaTheme="minorEastAsia" w:hint="eastAsia"/>
                <w:spacing w:val="-3"/>
                <w:sz w:val="24"/>
                <w:szCs w:val="24"/>
                <w:lang w:eastAsia="zh-CN"/>
              </w:rPr>
              <w:t xml:space="preserve">nable to design and </w:t>
            </w:r>
            <w:r>
              <w:rPr>
                <w:rFonts w:eastAsia="SimSun" w:hint="eastAsia"/>
                <w:sz w:val="24"/>
                <w:szCs w:val="24"/>
              </w:rPr>
              <w:t>debug</w:t>
            </w:r>
            <w:r>
              <w:rPr>
                <w:rFonts w:eastAsia="SimSun" w:hint="eastAsia"/>
                <w:sz w:val="24"/>
                <w:szCs w:val="24"/>
                <w:lang w:eastAsia="zh-CN"/>
              </w:rPr>
              <w:t xml:space="preserve"> </w:t>
            </w:r>
            <w:r>
              <w:rPr>
                <w:spacing w:val="-3"/>
                <w:sz w:val="24"/>
                <w:szCs w:val="24"/>
              </w:rPr>
              <w:t>servo motor drive control</w:t>
            </w:r>
          </w:p>
          <w:p w:rsidR="005F6964" w:rsidRDefault="00582FCD" w:rsidP="00617A6F">
            <w:pPr>
              <w:pStyle w:val="ListParagraph"/>
              <w:widowControl/>
              <w:numPr>
                <w:ilvl w:val="0"/>
                <w:numId w:val="87"/>
              </w:numPr>
              <w:autoSpaceDE/>
              <w:autoSpaceDN/>
              <w:spacing w:before="0" w:after="200" w:line="276" w:lineRule="auto"/>
              <w:contextualSpacing/>
              <w:jc w:val="both"/>
              <w:rPr>
                <w:rFonts w:eastAsiaTheme="minorEastAsia"/>
                <w:spacing w:val="-3"/>
                <w:sz w:val="24"/>
                <w:szCs w:val="24"/>
              </w:rPr>
            </w:pPr>
            <w:r>
              <w:rPr>
                <w:rFonts w:eastAsiaTheme="minorEastAsia"/>
                <w:spacing w:val="-3"/>
                <w:sz w:val="24"/>
                <w:szCs w:val="24"/>
              </w:rPr>
              <w:t>Be able to skillfully use multi</w:t>
            </w:r>
            <w:r>
              <w:rPr>
                <w:rFonts w:eastAsiaTheme="minorEastAsia" w:hint="eastAsia"/>
                <w:spacing w:val="-3"/>
                <w:sz w:val="24"/>
                <w:szCs w:val="24"/>
                <w:lang w:eastAsia="zh-CN"/>
              </w:rPr>
              <w:t>-</w:t>
            </w:r>
            <w:r>
              <w:rPr>
                <w:rFonts w:eastAsiaTheme="minorEastAsia"/>
                <w:spacing w:val="-3"/>
                <w:sz w:val="24"/>
                <w:szCs w:val="24"/>
              </w:rPr>
              <w:t>meter to detect and repair electrical control system</w:t>
            </w:r>
          </w:p>
        </w:tc>
      </w:tr>
      <w:tr w:rsidR="005F6964">
        <w:trPr>
          <w:trHeight w:val="468"/>
        </w:trPr>
        <w:tc>
          <w:tcPr>
            <w:tcW w:w="8467" w:type="dxa"/>
            <w:gridSpan w:val="5"/>
            <w:shd w:val="clear" w:color="auto" w:fill="E5DFEC"/>
          </w:tcPr>
          <w:p w:rsidR="005F6964" w:rsidRDefault="00582FCD">
            <w:pPr>
              <w:pStyle w:val="Heading2"/>
              <w:spacing w:before="160" w:after="160" w:line="240" w:lineRule="auto"/>
              <w:ind w:left="0"/>
              <w:rPr>
                <w:rFonts w:eastAsiaTheme="minorEastAsia"/>
                <w:b w:val="0"/>
                <w:sz w:val="24"/>
                <w:szCs w:val="24"/>
                <w:lang w:eastAsia="zh-CN"/>
              </w:rPr>
            </w:pPr>
            <w:r>
              <w:rPr>
                <w:rFonts w:eastAsiaTheme="minorEastAsia" w:cstheme="minorBidi"/>
                <w:kern w:val="2"/>
                <w:sz w:val="24"/>
                <w:szCs w:val="24"/>
                <w:lang w:eastAsia="zh-CN" w:bidi="ar-SA"/>
              </w:rPr>
              <w:t>Course Contents</w:t>
            </w:r>
          </w:p>
        </w:tc>
        <w:tc>
          <w:tcPr>
            <w:tcW w:w="1333" w:type="dxa"/>
            <w:gridSpan w:val="3"/>
            <w:shd w:val="clear" w:color="auto" w:fill="E5DFEC"/>
          </w:tcPr>
          <w:p w:rsidR="005F6964" w:rsidRDefault="00582FCD">
            <w:pPr>
              <w:spacing w:before="160" w:after="160"/>
              <w:rPr>
                <w:sz w:val="24"/>
                <w:szCs w:val="24"/>
              </w:rPr>
            </w:pPr>
            <w:r>
              <w:rPr>
                <w:b/>
                <w:sz w:val="24"/>
                <w:szCs w:val="24"/>
              </w:rPr>
              <w:t>Hours</w:t>
            </w:r>
          </w:p>
        </w:tc>
      </w:tr>
      <w:tr w:rsidR="005F6964">
        <w:trPr>
          <w:trHeight w:val="128"/>
        </w:trPr>
        <w:tc>
          <w:tcPr>
            <w:tcW w:w="8467" w:type="dxa"/>
            <w:gridSpan w:val="5"/>
          </w:tcPr>
          <w:p w:rsidR="005F6964" w:rsidRDefault="00582FCD" w:rsidP="00617A6F">
            <w:pPr>
              <w:pStyle w:val="ListParagraph"/>
              <w:widowControl/>
              <w:numPr>
                <w:ilvl w:val="0"/>
                <w:numId w:val="88"/>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b/>
                <w:bCs/>
                <w:spacing w:val="-3"/>
                <w:sz w:val="24"/>
                <w:szCs w:val="24"/>
              </w:rPr>
              <w:t>Common low voltage apparatus</w:t>
            </w:r>
          </w:p>
          <w:p w:rsidR="005F6964" w:rsidRDefault="00582FCD" w:rsidP="00617A6F">
            <w:pPr>
              <w:pStyle w:val="ListParagraph"/>
              <w:widowControl/>
              <w:numPr>
                <w:ilvl w:val="1"/>
                <w:numId w:val="88"/>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rPr>
              <w:t>Function and classification of low voltage apparatus</w:t>
            </w:r>
          </w:p>
          <w:p w:rsidR="005F6964" w:rsidRDefault="00582FCD" w:rsidP="00617A6F">
            <w:pPr>
              <w:pStyle w:val="ListParagraph"/>
              <w:widowControl/>
              <w:numPr>
                <w:ilvl w:val="1"/>
                <w:numId w:val="88"/>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rPr>
              <w:t>Contactor</w:t>
            </w:r>
          </w:p>
          <w:p w:rsidR="005F6964" w:rsidRDefault="00582FCD" w:rsidP="00617A6F">
            <w:pPr>
              <w:pStyle w:val="ListParagraph"/>
              <w:widowControl/>
              <w:numPr>
                <w:ilvl w:val="1"/>
                <w:numId w:val="88"/>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lang w:eastAsia="zh-CN"/>
              </w:rPr>
              <w:t>Relay</w:t>
            </w:r>
          </w:p>
          <w:p w:rsidR="005F6964" w:rsidRDefault="00582FCD" w:rsidP="00617A6F">
            <w:pPr>
              <w:pStyle w:val="ListParagraph"/>
              <w:widowControl/>
              <w:numPr>
                <w:ilvl w:val="1"/>
                <w:numId w:val="88"/>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kern w:val="2"/>
                <w:sz w:val="24"/>
                <w:szCs w:val="24"/>
                <w:lang w:eastAsia="zh-CN"/>
              </w:rPr>
              <w:t>Common switching appliances</w:t>
            </w:r>
          </w:p>
          <w:p w:rsidR="005F6964" w:rsidRDefault="00582FCD" w:rsidP="00617A6F">
            <w:pPr>
              <w:pStyle w:val="ListParagraph"/>
              <w:widowControl/>
              <w:numPr>
                <w:ilvl w:val="1"/>
                <w:numId w:val="88"/>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spacing w:val="-3"/>
                <w:sz w:val="24"/>
                <w:szCs w:val="24"/>
              </w:rPr>
              <w:t>Fuse</w:t>
            </w:r>
          </w:p>
          <w:p w:rsidR="005F6964" w:rsidRDefault="00582FCD" w:rsidP="00617A6F">
            <w:pPr>
              <w:pStyle w:val="ListParagraph"/>
              <w:widowControl/>
              <w:numPr>
                <w:ilvl w:val="1"/>
                <w:numId w:val="88"/>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spacing w:val="-3"/>
                <w:sz w:val="24"/>
                <w:szCs w:val="24"/>
              </w:rPr>
              <w:t>Master appliance</w:t>
            </w:r>
          </w:p>
          <w:p w:rsidR="005F6964" w:rsidRDefault="00582FCD" w:rsidP="00617A6F">
            <w:pPr>
              <w:pStyle w:val="ListParagraph"/>
              <w:widowControl/>
              <w:numPr>
                <w:ilvl w:val="1"/>
                <w:numId w:val="88"/>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spacing w:val="-3"/>
                <w:sz w:val="24"/>
                <w:szCs w:val="24"/>
              </w:rPr>
              <w:t>Actuator</w:t>
            </w:r>
          </w:p>
          <w:p w:rsidR="005F6964" w:rsidRDefault="00582FCD" w:rsidP="00617A6F">
            <w:pPr>
              <w:pStyle w:val="ListParagraph"/>
              <w:widowControl/>
              <w:numPr>
                <w:ilvl w:val="1"/>
                <w:numId w:val="88"/>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spacing w:val="-3"/>
                <w:sz w:val="24"/>
                <w:szCs w:val="24"/>
              </w:rPr>
              <w:t>Troubleshooting of common low voltage electrical appliances</w:t>
            </w:r>
          </w:p>
        </w:tc>
        <w:tc>
          <w:tcPr>
            <w:tcW w:w="1333" w:type="dxa"/>
            <w:gridSpan w:val="3"/>
          </w:tcPr>
          <w:p w:rsidR="005F6964" w:rsidRDefault="00582FCD">
            <w:pPr>
              <w:jc w:val="center"/>
              <w:rPr>
                <w:sz w:val="24"/>
                <w:szCs w:val="24"/>
              </w:rPr>
            </w:pPr>
            <w:r>
              <w:rPr>
                <w:sz w:val="24"/>
                <w:szCs w:val="24"/>
              </w:rPr>
              <w:t>9</w:t>
            </w:r>
          </w:p>
        </w:tc>
      </w:tr>
      <w:tr w:rsidR="005F6964">
        <w:trPr>
          <w:trHeight w:val="128"/>
        </w:trPr>
        <w:tc>
          <w:tcPr>
            <w:tcW w:w="8467" w:type="dxa"/>
            <w:gridSpan w:val="5"/>
          </w:tcPr>
          <w:p w:rsidR="005F6964" w:rsidRDefault="00582FCD" w:rsidP="00617A6F">
            <w:pPr>
              <w:pStyle w:val="ListParagraph"/>
              <w:widowControl/>
              <w:numPr>
                <w:ilvl w:val="0"/>
                <w:numId w:val="88"/>
              </w:numPr>
              <w:tabs>
                <w:tab w:val="left" w:pos="0"/>
                <w:tab w:val="left" w:pos="720"/>
              </w:tabs>
              <w:suppressAutoHyphens/>
              <w:autoSpaceDE/>
              <w:autoSpaceDN/>
              <w:spacing w:before="0"/>
              <w:contextualSpacing/>
              <w:jc w:val="both"/>
              <w:rPr>
                <w:spacing w:val="-3"/>
                <w:sz w:val="24"/>
                <w:szCs w:val="24"/>
              </w:rPr>
            </w:pPr>
            <w:r>
              <w:rPr>
                <w:b/>
                <w:bCs/>
                <w:spacing w:val="-3"/>
                <w:sz w:val="24"/>
                <w:szCs w:val="24"/>
              </w:rPr>
              <w:t>One way operation control of three-phase asynchronous motor</w:t>
            </w:r>
          </w:p>
          <w:p w:rsidR="005F6964" w:rsidRDefault="00582FCD" w:rsidP="00617A6F">
            <w:pPr>
              <w:pStyle w:val="ListParagraph"/>
              <w:widowControl/>
              <w:numPr>
                <w:ilvl w:val="1"/>
                <w:numId w:val="88"/>
              </w:numPr>
              <w:autoSpaceDE/>
              <w:autoSpaceDN/>
              <w:spacing w:before="0"/>
              <w:contextualSpacing/>
              <w:jc w:val="both"/>
              <w:rPr>
                <w:rFonts w:eastAsia="SimSun"/>
                <w:spacing w:val="-3"/>
                <w:sz w:val="24"/>
                <w:szCs w:val="24"/>
                <w:lang w:eastAsia="zh-CN"/>
              </w:rPr>
            </w:pPr>
            <w:r>
              <w:rPr>
                <w:rFonts w:eastAsia="SimSun"/>
                <w:sz w:val="24"/>
                <w:szCs w:val="24"/>
              </w:rPr>
              <w:t>Safe use of electricity and electric shock rescue</w:t>
            </w:r>
          </w:p>
          <w:p w:rsidR="005F6964" w:rsidRDefault="00582FCD" w:rsidP="00617A6F">
            <w:pPr>
              <w:pStyle w:val="ListParagraph"/>
              <w:widowControl/>
              <w:numPr>
                <w:ilvl w:val="1"/>
                <w:numId w:val="88"/>
              </w:numPr>
              <w:autoSpaceDE/>
              <w:autoSpaceDN/>
              <w:spacing w:before="0"/>
              <w:contextualSpacing/>
              <w:jc w:val="both"/>
              <w:rPr>
                <w:rFonts w:eastAsia="SimSun"/>
                <w:spacing w:val="-3"/>
                <w:sz w:val="24"/>
                <w:szCs w:val="24"/>
                <w:lang w:eastAsia="zh-CN"/>
              </w:rPr>
            </w:pPr>
            <w:r>
              <w:rPr>
                <w:rFonts w:eastAsia="SimSun"/>
                <w:sz w:val="24"/>
                <w:szCs w:val="24"/>
              </w:rPr>
              <w:t>Drawing rules and common symbols of electrical control system diagram</w:t>
            </w:r>
          </w:p>
          <w:p w:rsidR="005F6964" w:rsidRDefault="00582FCD" w:rsidP="00617A6F">
            <w:pPr>
              <w:pStyle w:val="ListParagraph"/>
              <w:widowControl/>
              <w:numPr>
                <w:ilvl w:val="1"/>
                <w:numId w:val="88"/>
              </w:numPr>
              <w:autoSpaceDE/>
              <w:autoSpaceDN/>
              <w:spacing w:before="0"/>
              <w:contextualSpacing/>
              <w:jc w:val="both"/>
              <w:rPr>
                <w:rFonts w:eastAsia="SimSun"/>
                <w:spacing w:val="-3"/>
                <w:sz w:val="24"/>
                <w:szCs w:val="24"/>
                <w:lang w:eastAsia="zh-CN"/>
              </w:rPr>
            </w:pPr>
            <w:r>
              <w:rPr>
                <w:rFonts w:eastAsia="SimSun"/>
                <w:sz w:val="24"/>
                <w:szCs w:val="24"/>
              </w:rPr>
              <w:t>Three phase asynchronous motor inching electrical control</w:t>
            </w:r>
          </w:p>
          <w:p w:rsidR="005F6964" w:rsidRDefault="00582FCD" w:rsidP="00617A6F">
            <w:pPr>
              <w:pStyle w:val="ListParagraph"/>
              <w:widowControl/>
              <w:numPr>
                <w:ilvl w:val="1"/>
                <w:numId w:val="88"/>
              </w:numPr>
              <w:autoSpaceDE/>
              <w:autoSpaceDN/>
              <w:spacing w:before="0"/>
              <w:contextualSpacing/>
              <w:jc w:val="both"/>
              <w:rPr>
                <w:rFonts w:eastAsia="SimSun"/>
                <w:spacing w:val="-3"/>
                <w:sz w:val="24"/>
                <w:szCs w:val="24"/>
                <w:lang w:eastAsia="zh-CN"/>
              </w:rPr>
            </w:pPr>
            <w:r>
              <w:rPr>
                <w:rFonts w:eastAsia="SimSun"/>
                <w:sz w:val="24"/>
                <w:szCs w:val="24"/>
              </w:rPr>
              <w:t>Electrical control of one-way continuous operation of three-phase asynchronous motor</w:t>
            </w:r>
          </w:p>
          <w:p w:rsidR="005F6964" w:rsidRDefault="00582FCD" w:rsidP="00617A6F">
            <w:pPr>
              <w:pStyle w:val="ListParagraph"/>
              <w:widowControl/>
              <w:numPr>
                <w:ilvl w:val="1"/>
                <w:numId w:val="88"/>
              </w:numPr>
              <w:autoSpaceDE/>
              <w:autoSpaceDN/>
              <w:spacing w:before="0" w:after="200"/>
              <w:ind w:left="357" w:hanging="357"/>
              <w:contextualSpacing/>
              <w:jc w:val="both"/>
              <w:rPr>
                <w:rFonts w:eastAsia="SimSun"/>
                <w:spacing w:val="-3"/>
                <w:sz w:val="24"/>
                <w:szCs w:val="24"/>
                <w:lang w:eastAsia="zh-CN"/>
              </w:rPr>
            </w:pPr>
            <w:r>
              <w:rPr>
                <w:rFonts w:eastAsia="SimSun"/>
                <w:sz w:val="24"/>
                <w:szCs w:val="24"/>
              </w:rPr>
              <w:t>Usage of multi</w:t>
            </w:r>
            <w:r>
              <w:rPr>
                <w:rFonts w:eastAsia="SimSun" w:hint="eastAsia"/>
                <w:sz w:val="24"/>
                <w:szCs w:val="24"/>
                <w:lang w:eastAsia="zh-CN"/>
              </w:rPr>
              <w:t>-</w:t>
            </w:r>
            <w:r>
              <w:rPr>
                <w:rFonts w:eastAsia="SimSun"/>
                <w:sz w:val="24"/>
                <w:szCs w:val="24"/>
              </w:rPr>
              <w:t>meter</w:t>
            </w:r>
          </w:p>
        </w:tc>
        <w:tc>
          <w:tcPr>
            <w:tcW w:w="1333" w:type="dxa"/>
            <w:gridSpan w:val="3"/>
          </w:tcPr>
          <w:p w:rsidR="005F6964" w:rsidRDefault="00582FCD">
            <w:pPr>
              <w:jc w:val="center"/>
              <w:rPr>
                <w:sz w:val="24"/>
                <w:szCs w:val="24"/>
              </w:rPr>
            </w:pPr>
            <w:r>
              <w:rPr>
                <w:sz w:val="24"/>
                <w:szCs w:val="24"/>
              </w:rPr>
              <w:t>5</w:t>
            </w:r>
          </w:p>
        </w:tc>
      </w:tr>
      <w:tr w:rsidR="005F6964">
        <w:trPr>
          <w:trHeight w:val="128"/>
        </w:trPr>
        <w:tc>
          <w:tcPr>
            <w:tcW w:w="8467" w:type="dxa"/>
            <w:gridSpan w:val="5"/>
          </w:tcPr>
          <w:p w:rsidR="005F6964" w:rsidRDefault="00582FCD" w:rsidP="00617A6F">
            <w:pPr>
              <w:pStyle w:val="ListParagraph"/>
              <w:widowControl/>
              <w:numPr>
                <w:ilvl w:val="0"/>
                <w:numId w:val="88"/>
              </w:numPr>
              <w:tabs>
                <w:tab w:val="left" w:pos="720"/>
                <w:tab w:val="right" w:pos="9360"/>
              </w:tabs>
              <w:suppressAutoHyphens/>
              <w:autoSpaceDE/>
              <w:autoSpaceDN/>
              <w:spacing w:before="0"/>
              <w:contextualSpacing/>
              <w:jc w:val="both"/>
              <w:rPr>
                <w:b/>
                <w:bCs/>
                <w:spacing w:val="-3"/>
                <w:sz w:val="24"/>
                <w:szCs w:val="24"/>
              </w:rPr>
            </w:pPr>
            <w:r>
              <w:rPr>
                <w:b/>
                <w:bCs/>
                <w:spacing w:val="-3"/>
                <w:sz w:val="24"/>
                <w:szCs w:val="24"/>
              </w:rPr>
              <w:t>Forward and reverse rotation control of three-phase asynchronous motor</w:t>
            </w:r>
          </w:p>
          <w:p w:rsidR="005F6964" w:rsidRDefault="00582FCD" w:rsidP="00617A6F">
            <w:pPr>
              <w:pStyle w:val="ListParagraph"/>
              <w:widowControl/>
              <w:numPr>
                <w:ilvl w:val="1"/>
                <w:numId w:val="88"/>
              </w:numPr>
              <w:autoSpaceDE/>
              <w:autoSpaceDN/>
              <w:spacing w:before="0"/>
              <w:contextualSpacing/>
              <w:jc w:val="both"/>
              <w:rPr>
                <w:rFonts w:eastAsia="SimSun"/>
                <w:spacing w:val="-3"/>
                <w:sz w:val="24"/>
                <w:szCs w:val="24"/>
                <w:lang w:eastAsia="zh-CN"/>
              </w:rPr>
            </w:pPr>
            <w:r>
              <w:rPr>
                <w:rFonts w:eastAsia="SimSun"/>
                <w:sz w:val="24"/>
                <w:szCs w:val="24"/>
              </w:rPr>
              <w:t>Electrical control of single interlock forward and reverse rotation of three-phase asynchronous motor High speed counter instruction</w:t>
            </w:r>
          </w:p>
          <w:p w:rsidR="005F6964" w:rsidRDefault="00582FCD" w:rsidP="00617A6F">
            <w:pPr>
              <w:pStyle w:val="ListParagraph"/>
              <w:widowControl/>
              <w:numPr>
                <w:ilvl w:val="1"/>
                <w:numId w:val="88"/>
              </w:numPr>
              <w:autoSpaceDE/>
              <w:autoSpaceDN/>
              <w:spacing w:before="0" w:after="200"/>
              <w:ind w:left="357" w:hanging="357"/>
              <w:contextualSpacing/>
              <w:jc w:val="both"/>
              <w:rPr>
                <w:rFonts w:eastAsia="SimSun"/>
                <w:spacing w:val="-3"/>
                <w:sz w:val="24"/>
                <w:szCs w:val="24"/>
                <w:lang w:eastAsia="zh-CN"/>
              </w:rPr>
            </w:pPr>
            <w:r>
              <w:rPr>
                <w:rFonts w:eastAsia="SimSun"/>
                <w:sz w:val="24"/>
                <w:szCs w:val="24"/>
              </w:rPr>
              <w:t>Electric control of double interlock forward and reverse rotation of three-phase asynchronous motor</w:t>
            </w:r>
          </w:p>
        </w:tc>
        <w:tc>
          <w:tcPr>
            <w:tcW w:w="1333" w:type="dxa"/>
            <w:gridSpan w:val="3"/>
          </w:tcPr>
          <w:p w:rsidR="005F6964" w:rsidRDefault="00582FCD">
            <w:pPr>
              <w:jc w:val="center"/>
              <w:rPr>
                <w:sz w:val="24"/>
                <w:szCs w:val="24"/>
              </w:rPr>
            </w:pPr>
            <w:r>
              <w:rPr>
                <w:sz w:val="24"/>
                <w:szCs w:val="24"/>
              </w:rPr>
              <w:t>4</w:t>
            </w:r>
          </w:p>
        </w:tc>
      </w:tr>
      <w:tr w:rsidR="005F6964">
        <w:trPr>
          <w:trHeight w:val="128"/>
        </w:trPr>
        <w:tc>
          <w:tcPr>
            <w:tcW w:w="8467" w:type="dxa"/>
            <w:gridSpan w:val="5"/>
          </w:tcPr>
          <w:p w:rsidR="005F6964" w:rsidRDefault="00582FCD" w:rsidP="00617A6F">
            <w:pPr>
              <w:pStyle w:val="ListParagraph"/>
              <w:widowControl/>
              <w:numPr>
                <w:ilvl w:val="0"/>
                <w:numId w:val="88"/>
              </w:numPr>
              <w:tabs>
                <w:tab w:val="left" w:pos="0"/>
                <w:tab w:val="left" w:pos="720"/>
              </w:tabs>
              <w:suppressAutoHyphens/>
              <w:autoSpaceDE/>
              <w:autoSpaceDN/>
              <w:spacing w:before="0"/>
              <w:contextualSpacing/>
              <w:jc w:val="both"/>
              <w:rPr>
                <w:spacing w:val="-3"/>
                <w:sz w:val="24"/>
                <w:szCs w:val="24"/>
              </w:rPr>
            </w:pPr>
            <w:r>
              <w:rPr>
                <w:b/>
                <w:bCs/>
                <w:spacing w:val="-3"/>
                <w:sz w:val="24"/>
                <w:szCs w:val="24"/>
              </w:rPr>
              <w:t>Starting and braking control of three-phase asynchronous motor</w:t>
            </w:r>
          </w:p>
          <w:p w:rsidR="005F6964" w:rsidRDefault="00582FCD" w:rsidP="00617A6F">
            <w:pPr>
              <w:pStyle w:val="ListParagraph"/>
              <w:widowControl/>
              <w:numPr>
                <w:ilvl w:val="1"/>
                <w:numId w:val="88"/>
              </w:numPr>
              <w:autoSpaceDE/>
              <w:autoSpaceDN/>
              <w:spacing w:before="0"/>
              <w:contextualSpacing/>
              <w:jc w:val="both"/>
              <w:rPr>
                <w:rFonts w:eastAsia="SimSun"/>
                <w:sz w:val="24"/>
                <w:szCs w:val="24"/>
              </w:rPr>
            </w:pPr>
            <w:r>
              <w:rPr>
                <w:rFonts w:eastAsia="SimSun"/>
                <w:sz w:val="24"/>
                <w:szCs w:val="24"/>
              </w:rPr>
              <w:t>Electrical control of Y-D step-down starting of three-phase asynchronous motor</w:t>
            </w:r>
            <w:r>
              <w:rPr>
                <w:rFonts w:eastAsia="SimSun" w:hint="eastAsia"/>
                <w:sz w:val="24"/>
                <w:szCs w:val="24"/>
              </w:rPr>
              <w:t xml:space="preserve"> </w:t>
            </w:r>
          </w:p>
          <w:p w:rsidR="005F6964" w:rsidRDefault="00582FCD" w:rsidP="00617A6F">
            <w:pPr>
              <w:pStyle w:val="ListParagraph"/>
              <w:widowControl/>
              <w:numPr>
                <w:ilvl w:val="1"/>
                <w:numId w:val="88"/>
              </w:numPr>
              <w:autoSpaceDE/>
              <w:autoSpaceDN/>
              <w:spacing w:before="0"/>
              <w:contextualSpacing/>
              <w:jc w:val="both"/>
              <w:rPr>
                <w:rFonts w:eastAsia="SimSun"/>
                <w:sz w:val="24"/>
                <w:szCs w:val="24"/>
              </w:rPr>
            </w:pPr>
            <w:r>
              <w:rPr>
                <w:rFonts w:eastAsia="SimSun"/>
                <w:sz w:val="24"/>
                <w:szCs w:val="24"/>
              </w:rPr>
              <w:t>Electric control of three-phase asynchronous motor braking</w:t>
            </w:r>
          </w:p>
          <w:p w:rsidR="005F6964" w:rsidRDefault="00582FCD" w:rsidP="00617A6F">
            <w:pPr>
              <w:pStyle w:val="ListParagraph"/>
              <w:widowControl/>
              <w:numPr>
                <w:ilvl w:val="1"/>
                <w:numId w:val="88"/>
              </w:numPr>
              <w:autoSpaceDE/>
              <w:autoSpaceDN/>
              <w:spacing w:before="0" w:after="200"/>
              <w:ind w:left="357" w:hanging="357"/>
              <w:contextualSpacing/>
              <w:jc w:val="both"/>
              <w:rPr>
                <w:rFonts w:eastAsia="SimSun"/>
                <w:sz w:val="24"/>
                <w:szCs w:val="24"/>
              </w:rPr>
            </w:pPr>
            <w:r>
              <w:rPr>
                <w:rFonts w:eastAsia="SimSun"/>
                <w:sz w:val="24"/>
                <w:szCs w:val="24"/>
              </w:rPr>
              <w:lastRenderedPageBreak/>
              <w:t>Electrical control of two speed motor</w:t>
            </w:r>
          </w:p>
        </w:tc>
        <w:tc>
          <w:tcPr>
            <w:tcW w:w="1333" w:type="dxa"/>
            <w:gridSpan w:val="3"/>
          </w:tcPr>
          <w:p w:rsidR="005F6964" w:rsidRDefault="00582FCD">
            <w:pPr>
              <w:jc w:val="center"/>
              <w:rPr>
                <w:sz w:val="24"/>
                <w:szCs w:val="24"/>
              </w:rPr>
            </w:pPr>
            <w:r>
              <w:rPr>
                <w:sz w:val="24"/>
                <w:szCs w:val="24"/>
              </w:rPr>
              <w:lastRenderedPageBreak/>
              <w:t>6</w:t>
            </w:r>
          </w:p>
        </w:tc>
      </w:tr>
      <w:tr w:rsidR="005F6964">
        <w:trPr>
          <w:trHeight w:val="128"/>
        </w:trPr>
        <w:tc>
          <w:tcPr>
            <w:tcW w:w="8467" w:type="dxa"/>
            <w:gridSpan w:val="5"/>
          </w:tcPr>
          <w:p w:rsidR="005F6964" w:rsidRDefault="00582FCD" w:rsidP="00617A6F">
            <w:pPr>
              <w:pStyle w:val="ListParagraph"/>
              <w:widowControl/>
              <w:numPr>
                <w:ilvl w:val="0"/>
                <w:numId w:val="88"/>
              </w:numPr>
              <w:tabs>
                <w:tab w:val="left" w:pos="720"/>
                <w:tab w:val="left" w:pos="4339"/>
                <w:tab w:val="left" w:pos="4563"/>
                <w:tab w:val="right" w:pos="9360"/>
              </w:tabs>
              <w:suppressAutoHyphens/>
              <w:autoSpaceDE/>
              <w:autoSpaceDN/>
              <w:spacing w:before="0"/>
              <w:contextualSpacing/>
              <w:jc w:val="both"/>
              <w:rPr>
                <w:b/>
                <w:bCs/>
                <w:spacing w:val="-3"/>
                <w:sz w:val="24"/>
                <w:szCs w:val="24"/>
                <w:lang w:eastAsia="zh-CN"/>
              </w:rPr>
            </w:pPr>
            <w:r>
              <w:rPr>
                <w:b/>
                <w:bCs/>
                <w:spacing w:val="-3"/>
                <w:sz w:val="24"/>
                <w:szCs w:val="24"/>
                <w:lang w:eastAsia="zh-CN"/>
              </w:rPr>
              <w:lastRenderedPageBreak/>
              <w:t>Travel and sequence control</w:t>
            </w:r>
          </w:p>
          <w:p w:rsidR="005F6964" w:rsidRDefault="00582FCD" w:rsidP="00617A6F">
            <w:pPr>
              <w:widowControl/>
              <w:numPr>
                <w:ilvl w:val="1"/>
                <w:numId w:val="88"/>
              </w:numPr>
              <w:tabs>
                <w:tab w:val="left" w:pos="720"/>
                <w:tab w:val="right" w:pos="9360"/>
              </w:tabs>
              <w:suppressAutoHyphens/>
              <w:autoSpaceDE/>
              <w:autoSpaceDN/>
              <w:rPr>
                <w:sz w:val="24"/>
                <w:szCs w:val="24"/>
              </w:rPr>
            </w:pPr>
            <w:r>
              <w:rPr>
                <w:rFonts w:eastAsia="SimSun"/>
                <w:sz w:val="24"/>
                <w:szCs w:val="24"/>
              </w:rPr>
              <w:t>Main contents</w:t>
            </w:r>
            <w:r>
              <w:rPr>
                <w:rFonts w:eastAsia="SimSun" w:hint="eastAsia"/>
                <w:spacing w:val="-3"/>
                <w:sz w:val="24"/>
                <w:szCs w:val="24"/>
                <w:lang w:eastAsia="zh-CN"/>
              </w:rPr>
              <w:t xml:space="preserve"> and </w:t>
            </w:r>
            <w:r>
              <w:rPr>
                <w:rFonts w:eastAsia="SimSun"/>
                <w:sz w:val="24"/>
                <w:szCs w:val="24"/>
              </w:rPr>
              <w:t>general procedures and basic principles of electrical control system design</w:t>
            </w:r>
          </w:p>
          <w:p w:rsidR="005F6964" w:rsidRDefault="00582FCD" w:rsidP="00617A6F">
            <w:pPr>
              <w:widowControl/>
              <w:numPr>
                <w:ilvl w:val="1"/>
                <w:numId w:val="88"/>
              </w:numPr>
              <w:tabs>
                <w:tab w:val="left" w:pos="720"/>
                <w:tab w:val="right" w:pos="9360"/>
              </w:tabs>
              <w:suppressAutoHyphens/>
              <w:autoSpaceDE/>
              <w:autoSpaceDN/>
              <w:rPr>
                <w:sz w:val="24"/>
                <w:szCs w:val="24"/>
              </w:rPr>
            </w:pPr>
            <w:r>
              <w:rPr>
                <w:rFonts w:eastAsia="SimSun"/>
                <w:sz w:val="24"/>
                <w:szCs w:val="24"/>
              </w:rPr>
              <w:t>Design steps and methods of electrical principle circuit</w:t>
            </w:r>
            <w:r>
              <w:rPr>
                <w:rFonts w:hint="eastAsia"/>
                <w:sz w:val="24"/>
                <w:szCs w:val="24"/>
              </w:rPr>
              <w:t xml:space="preserve"> </w:t>
            </w:r>
          </w:p>
          <w:p w:rsidR="005F6964" w:rsidRDefault="00582FCD" w:rsidP="00617A6F">
            <w:pPr>
              <w:widowControl/>
              <w:numPr>
                <w:ilvl w:val="1"/>
                <w:numId w:val="88"/>
              </w:numPr>
              <w:tabs>
                <w:tab w:val="left" w:pos="720"/>
                <w:tab w:val="right" w:pos="9360"/>
              </w:tabs>
              <w:suppressAutoHyphens/>
              <w:autoSpaceDE/>
              <w:autoSpaceDN/>
              <w:rPr>
                <w:sz w:val="24"/>
                <w:szCs w:val="24"/>
              </w:rPr>
            </w:pPr>
            <w:r>
              <w:rPr>
                <w:rFonts w:eastAsia="SimSun"/>
                <w:sz w:val="24"/>
                <w:szCs w:val="24"/>
              </w:rPr>
              <w:t>Electrical control of automatic shuttle movement</w:t>
            </w:r>
          </w:p>
          <w:p w:rsidR="005F6964" w:rsidRDefault="00582FCD" w:rsidP="00617A6F">
            <w:pPr>
              <w:widowControl/>
              <w:numPr>
                <w:ilvl w:val="1"/>
                <w:numId w:val="88"/>
              </w:numPr>
              <w:tabs>
                <w:tab w:val="left" w:pos="720"/>
                <w:tab w:val="right" w:pos="9360"/>
              </w:tabs>
              <w:suppressAutoHyphens/>
              <w:autoSpaceDE/>
              <w:autoSpaceDN/>
              <w:rPr>
                <w:sz w:val="24"/>
                <w:szCs w:val="24"/>
              </w:rPr>
            </w:pPr>
            <w:r>
              <w:rPr>
                <w:rFonts w:eastAsia="SimSun"/>
                <w:sz w:val="24"/>
                <w:szCs w:val="24"/>
              </w:rPr>
              <w:t>Electric control of automatic feeding of heating furnace</w:t>
            </w:r>
          </w:p>
          <w:p w:rsidR="005F6964" w:rsidRDefault="00582FCD" w:rsidP="00617A6F">
            <w:pPr>
              <w:widowControl/>
              <w:numPr>
                <w:ilvl w:val="1"/>
                <w:numId w:val="88"/>
              </w:numPr>
              <w:tabs>
                <w:tab w:val="left" w:pos="720"/>
                <w:tab w:val="right" w:pos="9360"/>
              </w:tabs>
              <w:suppressAutoHyphens/>
              <w:autoSpaceDE/>
              <w:autoSpaceDN/>
              <w:spacing w:after="200"/>
              <w:ind w:left="357" w:hanging="357"/>
              <w:rPr>
                <w:sz w:val="24"/>
                <w:szCs w:val="24"/>
              </w:rPr>
            </w:pPr>
            <w:r>
              <w:rPr>
                <w:rFonts w:eastAsia="SimSun"/>
                <w:sz w:val="24"/>
                <w:szCs w:val="24"/>
              </w:rPr>
              <w:t>Electrical control of belt conveyor</w:t>
            </w:r>
          </w:p>
        </w:tc>
        <w:tc>
          <w:tcPr>
            <w:tcW w:w="1333" w:type="dxa"/>
            <w:gridSpan w:val="3"/>
          </w:tcPr>
          <w:p w:rsidR="005F6964" w:rsidRDefault="00582FCD">
            <w:pPr>
              <w:jc w:val="center"/>
              <w:rPr>
                <w:rFonts w:eastAsia="SimSun"/>
                <w:sz w:val="24"/>
                <w:szCs w:val="24"/>
              </w:rPr>
            </w:pPr>
            <w:r>
              <w:rPr>
                <w:rFonts w:hint="eastAsia"/>
                <w:sz w:val="24"/>
                <w:szCs w:val="24"/>
              </w:rPr>
              <w:t>8</w:t>
            </w:r>
          </w:p>
        </w:tc>
      </w:tr>
      <w:tr w:rsidR="005F6964">
        <w:trPr>
          <w:trHeight w:val="561"/>
        </w:trPr>
        <w:tc>
          <w:tcPr>
            <w:tcW w:w="8467" w:type="dxa"/>
            <w:gridSpan w:val="5"/>
            <w:shd w:val="clear" w:color="auto" w:fill="E5DFEC"/>
          </w:tcPr>
          <w:p w:rsidR="005F6964" w:rsidRDefault="00582FCD">
            <w:pPr>
              <w:spacing w:before="160" w:after="160"/>
              <w:rPr>
                <w:b/>
                <w:sz w:val="24"/>
                <w:szCs w:val="24"/>
              </w:rPr>
            </w:pPr>
            <w:r>
              <w:rPr>
                <w:b/>
                <w:sz w:val="24"/>
                <w:szCs w:val="24"/>
              </w:rPr>
              <w:t>Recommended / Reference Books:</w:t>
            </w:r>
          </w:p>
        </w:tc>
        <w:tc>
          <w:tcPr>
            <w:tcW w:w="1333" w:type="dxa"/>
            <w:gridSpan w:val="3"/>
            <w:shd w:val="clear" w:color="auto" w:fill="E5DFEC"/>
          </w:tcPr>
          <w:p w:rsidR="005F6964" w:rsidRDefault="005F6964">
            <w:pPr>
              <w:rPr>
                <w:sz w:val="24"/>
                <w:szCs w:val="24"/>
              </w:rPr>
            </w:pPr>
          </w:p>
        </w:tc>
      </w:tr>
      <w:tr w:rsidR="005F6964">
        <w:trPr>
          <w:trHeight w:val="311"/>
        </w:trPr>
        <w:tc>
          <w:tcPr>
            <w:tcW w:w="8467" w:type="dxa"/>
            <w:gridSpan w:val="5"/>
          </w:tcPr>
          <w:p w:rsidR="005F6964" w:rsidRDefault="00582FCD" w:rsidP="00617A6F">
            <w:pPr>
              <w:pStyle w:val="ListParagraph"/>
              <w:widowControl/>
              <w:numPr>
                <w:ilvl w:val="0"/>
                <w:numId w:val="89"/>
              </w:numPr>
              <w:tabs>
                <w:tab w:val="left" w:pos="-720"/>
              </w:tabs>
              <w:suppressAutoHyphens/>
              <w:autoSpaceDE/>
              <w:autoSpaceDN/>
              <w:spacing w:before="0" w:after="200" w:line="276" w:lineRule="auto"/>
              <w:contextualSpacing/>
              <w:jc w:val="both"/>
              <w:rPr>
                <w:rFonts w:eastAsia="SimSun"/>
                <w:spacing w:val="-3"/>
                <w:sz w:val="24"/>
                <w:szCs w:val="24"/>
                <w:u w:val="single"/>
                <w:lang w:eastAsia="zh-CN"/>
              </w:rPr>
            </w:pPr>
            <w:r>
              <w:rPr>
                <w:rFonts w:eastAsia="SimSun"/>
                <w:sz w:val="24"/>
                <w:szCs w:val="24"/>
              </w:rPr>
              <w:t xml:space="preserve">Factory electrical control equipment and skill training (Second Edition), </w:t>
            </w:r>
            <w:r>
              <w:rPr>
                <w:rFonts w:eastAsia="SimSun" w:hint="eastAsia"/>
                <w:sz w:val="24"/>
                <w:szCs w:val="24"/>
                <w:lang w:eastAsia="zh-CN"/>
              </w:rPr>
              <w:t>T</w:t>
            </w:r>
            <w:r>
              <w:rPr>
                <w:rFonts w:eastAsia="SimSun"/>
                <w:sz w:val="24"/>
                <w:szCs w:val="24"/>
              </w:rPr>
              <w:t>ian</w:t>
            </w:r>
            <w:r>
              <w:rPr>
                <w:rFonts w:eastAsia="SimSun" w:hint="eastAsia"/>
                <w:sz w:val="24"/>
                <w:szCs w:val="24"/>
                <w:lang w:eastAsia="zh-CN"/>
              </w:rPr>
              <w:t xml:space="preserve"> </w:t>
            </w:r>
            <w:proofErr w:type="spellStart"/>
            <w:r>
              <w:rPr>
                <w:rFonts w:eastAsia="SimSun" w:hint="eastAsia"/>
                <w:sz w:val="24"/>
                <w:szCs w:val="24"/>
                <w:lang w:eastAsia="zh-CN"/>
              </w:rPr>
              <w:t>S</w:t>
            </w:r>
            <w:r>
              <w:rPr>
                <w:rFonts w:eastAsia="SimSun"/>
                <w:sz w:val="24"/>
                <w:szCs w:val="24"/>
              </w:rPr>
              <w:t>huzhen</w:t>
            </w:r>
            <w:proofErr w:type="spellEnd"/>
            <w:r>
              <w:rPr>
                <w:rFonts w:eastAsia="SimSun" w:hint="eastAsia"/>
                <w:sz w:val="24"/>
                <w:szCs w:val="24"/>
                <w:lang w:eastAsia="zh-CN"/>
              </w:rPr>
              <w:t>,</w:t>
            </w:r>
            <w:r>
              <w:rPr>
                <w:rFonts w:eastAsia="SimSun"/>
                <w:sz w:val="24"/>
                <w:szCs w:val="24"/>
              </w:rPr>
              <w:t xml:space="preserve"> Machinery Industry Press </w:t>
            </w:r>
          </w:p>
          <w:p w:rsidR="005F6964" w:rsidRDefault="00582FCD" w:rsidP="00617A6F">
            <w:pPr>
              <w:pStyle w:val="ListParagraph"/>
              <w:widowControl/>
              <w:numPr>
                <w:ilvl w:val="0"/>
                <w:numId w:val="89"/>
              </w:numPr>
              <w:tabs>
                <w:tab w:val="left" w:pos="-720"/>
              </w:tabs>
              <w:suppressAutoHyphens/>
              <w:autoSpaceDE/>
              <w:autoSpaceDN/>
              <w:spacing w:before="0" w:after="200" w:line="276" w:lineRule="auto"/>
              <w:contextualSpacing/>
              <w:jc w:val="both"/>
              <w:rPr>
                <w:rFonts w:eastAsia="SimSun"/>
                <w:spacing w:val="-3"/>
                <w:sz w:val="24"/>
                <w:szCs w:val="24"/>
                <w:u w:val="single"/>
                <w:lang w:eastAsia="zh-CN"/>
              </w:rPr>
            </w:pPr>
            <w:r>
              <w:rPr>
                <w:rFonts w:eastAsiaTheme="minorEastAsia" w:cs="Arial"/>
                <w:color w:val="000000" w:themeColor="text1"/>
                <w:sz w:val="24"/>
                <w:szCs w:val="24"/>
                <w:lang w:eastAsia="zh-CN"/>
              </w:rPr>
              <w:t xml:space="preserve">Motors and drives (Third Edition), </w:t>
            </w:r>
            <w:r>
              <w:rPr>
                <w:rFonts w:eastAsiaTheme="minorEastAsia" w:cs="Arial" w:hint="eastAsia"/>
                <w:color w:val="000000" w:themeColor="text1"/>
                <w:sz w:val="24"/>
                <w:szCs w:val="24"/>
                <w:lang w:eastAsia="zh-CN"/>
              </w:rPr>
              <w:t>X</w:t>
            </w:r>
            <w:r>
              <w:rPr>
                <w:rFonts w:eastAsiaTheme="minorEastAsia" w:cs="Arial"/>
                <w:color w:val="000000" w:themeColor="text1"/>
                <w:sz w:val="24"/>
                <w:szCs w:val="24"/>
                <w:lang w:eastAsia="zh-CN"/>
              </w:rPr>
              <w:t>u</w:t>
            </w:r>
            <w:r>
              <w:rPr>
                <w:rFonts w:eastAsiaTheme="minorEastAsia" w:cs="Arial" w:hint="eastAsia"/>
                <w:color w:val="000000" w:themeColor="text1"/>
                <w:sz w:val="24"/>
                <w:szCs w:val="24"/>
                <w:lang w:eastAsia="zh-CN"/>
              </w:rPr>
              <w:t xml:space="preserve"> </w:t>
            </w:r>
            <w:proofErr w:type="spellStart"/>
            <w:r>
              <w:rPr>
                <w:rFonts w:eastAsiaTheme="minorEastAsia" w:cs="Arial" w:hint="eastAsia"/>
                <w:color w:val="000000" w:themeColor="text1"/>
                <w:sz w:val="24"/>
                <w:szCs w:val="24"/>
                <w:lang w:eastAsia="zh-CN"/>
              </w:rPr>
              <w:t>X</w:t>
            </w:r>
            <w:r>
              <w:rPr>
                <w:rFonts w:eastAsiaTheme="minorEastAsia" w:cs="Arial"/>
                <w:color w:val="000000" w:themeColor="text1"/>
                <w:sz w:val="24"/>
                <w:szCs w:val="24"/>
                <w:lang w:eastAsia="zh-CN"/>
              </w:rPr>
              <w:t>iaofeng</w:t>
            </w:r>
            <w:proofErr w:type="spellEnd"/>
            <w:r>
              <w:rPr>
                <w:rFonts w:eastAsiaTheme="minorEastAsia" w:cs="Arial" w:hint="eastAsia"/>
                <w:color w:val="000000" w:themeColor="text1"/>
                <w:sz w:val="24"/>
                <w:szCs w:val="24"/>
                <w:lang w:eastAsia="zh-CN"/>
              </w:rPr>
              <w:t>,</w:t>
            </w:r>
            <w:r>
              <w:rPr>
                <w:rFonts w:eastAsiaTheme="minorEastAsia" w:cs="Arial"/>
                <w:color w:val="000000" w:themeColor="text1"/>
                <w:sz w:val="24"/>
                <w:szCs w:val="24"/>
                <w:lang w:eastAsia="zh-CN"/>
              </w:rPr>
              <w:t xml:space="preserve"> Higher Education Press</w:t>
            </w:r>
          </w:p>
          <w:p w:rsidR="005F6964" w:rsidRDefault="00582FCD" w:rsidP="00617A6F">
            <w:pPr>
              <w:pStyle w:val="ListParagraph"/>
              <w:widowControl/>
              <w:numPr>
                <w:ilvl w:val="0"/>
                <w:numId w:val="89"/>
              </w:numPr>
              <w:tabs>
                <w:tab w:val="left" w:pos="-720"/>
              </w:tabs>
              <w:suppressAutoHyphens/>
              <w:autoSpaceDE/>
              <w:autoSpaceDN/>
              <w:spacing w:before="0" w:after="200" w:line="276" w:lineRule="auto"/>
              <w:contextualSpacing/>
              <w:jc w:val="both"/>
              <w:rPr>
                <w:rFonts w:eastAsia="SimSun"/>
                <w:spacing w:val="-3"/>
                <w:sz w:val="24"/>
                <w:szCs w:val="24"/>
                <w:u w:val="single"/>
                <w:lang w:eastAsia="zh-CN"/>
              </w:rPr>
            </w:pPr>
            <w:r>
              <w:rPr>
                <w:rFonts w:cs="Arial"/>
                <w:color w:val="000000" w:themeColor="text1"/>
                <w:sz w:val="24"/>
                <w:szCs w:val="24"/>
              </w:rPr>
              <w:t xml:space="preserve">Factory electrical control technology, Zhang </w:t>
            </w:r>
            <w:proofErr w:type="spellStart"/>
            <w:r>
              <w:rPr>
                <w:rFonts w:cs="Arial"/>
                <w:color w:val="000000" w:themeColor="text1"/>
                <w:sz w:val="24"/>
                <w:szCs w:val="24"/>
              </w:rPr>
              <w:t>Yunbo</w:t>
            </w:r>
            <w:proofErr w:type="spellEnd"/>
            <w:r>
              <w:rPr>
                <w:rFonts w:eastAsiaTheme="minorEastAsia" w:cs="Arial" w:hint="eastAsia"/>
                <w:color w:val="000000" w:themeColor="text1"/>
                <w:sz w:val="24"/>
                <w:szCs w:val="24"/>
                <w:lang w:eastAsia="zh-CN"/>
              </w:rPr>
              <w:t>,</w:t>
            </w:r>
            <w:r>
              <w:rPr>
                <w:rFonts w:cs="Arial"/>
                <w:color w:val="000000" w:themeColor="text1"/>
                <w:sz w:val="24"/>
                <w:szCs w:val="24"/>
              </w:rPr>
              <w:t xml:space="preserve"> Higher Education Press</w:t>
            </w:r>
          </w:p>
        </w:tc>
        <w:tc>
          <w:tcPr>
            <w:tcW w:w="1333" w:type="dxa"/>
            <w:gridSpan w:val="3"/>
          </w:tcPr>
          <w:p w:rsidR="005F6964" w:rsidRDefault="005F6964">
            <w:pPr>
              <w:rPr>
                <w:sz w:val="24"/>
                <w:szCs w:val="24"/>
              </w:rPr>
            </w:pPr>
          </w:p>
        </w:tc>
      </w:tr>
      <w:tr w:rsidR="005F6964">
        <w:trPr>
          <w:trHeight w:val="449"/>
        </w:trPr>
        <w:tc>
          <w:tcPr>
            <w:tcW w:w="8467" w:type="dxa"/>
            <w:gridSpan w:val="5"/>
            <w:shd w:val="clear" w:color="auto" w:fill="E5DFEC"/>
          </w:tcPr>
          <w:p w:rsidR="005F6964" w:rsidRDefault="00582FCD">
            <w:pPr>
              <w:spacing w:before="160" w:after="160"/>
              <w:rPr>
                <w:b/>
                <w:sz w:val="24"/>
                <w:szCs w:val="24"/>
              </w:rPr>
            </w:pPr>
            <w:r>
              <w:rPr>
                <w:b/>
                <w:sz w:val="24"/>
                <w:szCs w:val="24"/>
              </w:rPr>
              <w:t>Instructional Objectives</w:t>
            </w:r>
          </w:p>
        </w:tc>
        <w:tc>
          <w:tcPr>
            <w:tcW w:w="1333" w:type="dxa"/>
            <w:gridSpan w:val="3"/>
            <w:shd w:val="clear" w:color="auto" w:fill="E5DFEC"/>
          </w:tcPr>
          <w:p w:rsidR="005F6964" w:rsidRDefault="005F6964">
            <w:pPr>
              <w:pStyle w:val="Heading2"/>
              <w:spacing w:line="240" w:lineRule="auto"/>
              <w:rPr>
                <w:b w:val="0"/>
                <w:sz w:val="24"/>
                <w:szCs w:val="24"/>
              </w:rPr>
            </w:pPr>
          </w:p>
        </w:tc>
      </w:tr>
      <w:tr w:rsidR="005F6964">
        <w:trPr>
          <w:trHeight w:val="414"/>
        </w:trPr>
        <w:tc>
          <w:tcPr>
            <w:tcW w:w="8467" w:type="dxa"/>
            <w:gridSpan w:val="5"/>
          </w:tcPr>
          <w:p w:rsidR="005F6964" w:rsidRDefault="00582FCD" w:rsidP="00617A6F">
            <w:pPr>
              <w:pStyle w:val="ListParagraph"/>
              <w:widowControl/>
              <w:numPr>
                <w:ilvl w:val="0"/>
                <w:numId w:val="90"/>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b/>
                <w:bCs/>
                <w:spacing w:val="-3"/>
                <w:sz w:val="24"/>
                <w:szCs w:val="24"/>
              </w:rPr>
              <w:t>Common low voltage apparatus</w:t>
            </w:r>
          </w:p>
          <w:p w:rsidR="005F6964" w:rsidRDefault="00582FCD" w:rsidP="00617A6F">
            <w:pPr>
              <w:pStyle w:val="ListParagraph"/>
              <w:widowControl/>
              <w:numPr>
                <w:ilvl w:val="1"/>
                <w:numId w:val="90"/>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rPr>
              <w:t xml:space="preserve">Master the classification method of low-voltage electrical appliances </w:t>
            </w:r>
          </w:p>
          <w:p w:rsidR="005F6964" w:rsidRDefault="00582FCD" w:rsidP="00617A6F">
            <w:pPr>
              <w:pStyle w:val="ListParagraph"/>
              <w:widowControl/>
              <w:numPr>
                <w:ilvl w:val="1"/>
                <w:numId w:val="90"/>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rPr>
              <w:t xml:space="preserve">Master the type, function and use method of contactors and be able to select them accurately </w:t>
            </w:r>
          </w:p>
          <w:p w:rsidR="005F6964" w:rsidRDefault="00582FCD" w:rsidP="00617A6F">
            <w:pPr>
              <w:pStyle w:val="ListParagraph"/>
              <w:widowControl/>
              <w:numPr>
                <w:ilvl w:val="1"/>
                <w:numId w:val="90"/>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rPr>
              <w:t>Master the functions and application methods of various relays and be able to select them accurately</w:t>
            </w:r>
          </w:p>
          <w:p w:rsidR="005F6964" w:rsidRDefault="00582FCD" w:rsidP="00617A6F">
            <w:pPr>
              <w:pStyle w:val="ListParagraph"/>
              <w:widowControl/>
              <w:numPr>
                <w:ilvl w:val="1"/>
                <w:numId w:val="90"/>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spacing w:val="-3"/>
                <w:sz w:val="24"/>
                <w:szCs w:val="24"/>
              </w:rPr>
              <w:t>Master the functions and use methods of various switching appliances and be able to select them accurately</w:t>
            </w:r>
          </w:p>
          <w:p w:rsidR="005F6964" w:rsidRDefault="00582FCD" w:rsidP="00617A6F">
            <w:pPr>
              <w:pStyle w:val="ListParagraph"/>
              <w:widowControl/>
              <w:numPr>
                <w:ilvl w:val="1"/>
                <w:numId w:val="90"/>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spacing w:val="-3"/>
                <w:sz w:val="24"/>
                <w:szCs w:val="24"/>
              </w:rPr>
              <w:t>Master the type, function and use method of fuse and be able to select accurately</w:t>
            </w:r>
          </w:p>
          <w:p w:rsidR="005F6964" w:rsidRDefault="00582FCD" w:rsidP="00617A6F">
            <w:pPr>
              <w:pStyle w:val="ListParagraph"/>
              <w:widowControl/>
              <w:numPr>
                <w:ilvl w:val="1"/>
                <w:numId w:val="90"/>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spacing w:val="-3"/>
                <w:sz w:val="24"/>
                <w:szCs w:val="24"/>
              </w:rPr>
              <w:t>Master the functions and use methods of various master appliances and be able to select them accurately</w:t>
            </w:r>
          </w:p>
          <w:p w:rsidR="005F6964" w:rsidRDefault="00582FCD" w:rsidP="00617A6F">
            <w:pPr>
              <w:pStyle w:val="ListParagraph"/>
              <w:widowControl/>
              <w:numPr>
                <w:ilvl w:val="1"/>
                <w:numId w:val="90"/>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spacing w:val="-3"/>
                <w:sz w:val="24"/>
                <w:szCs w:val="24"/>
              </w:rPr>
              <w:t>Master the common faults of various low-voltage electrical appliances</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90"/>
              </w:numPr>
              <w:tabs>
                <w:tab w:val="left" w:pos="0"/>
                <w:tab w:val="left" w:pos="720"/>
              </w:tabs>
              <w:suppressAutoHyphens/>
              <w:autoSpaceDE/>
              <w:autoSpaceDN/>
              <w:spacing w:before="0" w:after="200" w:line="276" w:lineRule="auto"/>
              <w:contextualSpacing/>
              <w:jc w:val="both"/>
              <w:rPr>
                <w:spacing w:val="-3"/>
                <w:sz w:val="24"/>
                <w:szCs w:val="24"/>
              </w:rPr>
            </w:pPr>
            <w:r>
              <w:rPr>
                <w:b/>
                <w:bCs/>
                <w:spacing w:val="-3"/>
                <w:sz w:val="24"/>
                <w:szCs w:val="24"/>
              </w:rPr>
              <w:t>One way operation control of three-phase asynchronous motor</w:t>
            </w:r>
          </w:p>
          <w:p w:rsidR="005F6964" w:rsidRDefault="00582FCD" w:rsidP="00617A6F">
            <w:pPr>
              <w:pStyle w:val="ListParagraph"/>
              <w:widowControl/>
              <w:numPr>
                <w:ilvl w:val="1"/>
                <w:numId w:val="90"/>
              </w:numPr>
              <w:autoSpaceDE/>
              <w:autoSpaceDN/>
              <w:spacing w:before="0"/>
              <w:contextualSpacing/>
              <w:jc w:val="both"/>
              <w:rPr>
                <w:rFonts w:eastAsia="SimSun"/>
                <w:spacing w:val="-3"/>
                <w:sz w:val="24"/>
                <w:szCs w:val="24"/>
                <w:lang w:eastAsia="zh-CN"/>
              </w:rPr>
            </w:pPr>
            <w:r>
              <w:rPr>
                <w:rFonts w:eastAsia="SimSun"/>
                <w:sz w:val="24"/>
                <w:szCs w:val="24"/>
                <w:lang w:eastAsia="zh-CN"/>
              </w:rPr>
              <w:t>Master the precautions for safe use of electricity</w:t>
            </w:r>
            <w:r>
              <w:rPr>
                <w:rFonts w:eastAsia="SimSun" w:hint="eastAsia"/>
                <w:sz w:val="24"/>
                <w:szCs w:val="24"/>
                <w:lang w:eastAsia="zh-CN"/>
              </w:rPr>
              <w:t>；</w:t>
            </w:r>
            <w:r>
              <w:rPr>
                <w:rFonts w:eastAsia="SimSun"/>
                <w:sz w:val="24"/>
                <w:szCs w:val="24"/>
                <w:lang w:eastAsia="zh-CN"/>
              </w:rPr>
              <w:t xml:space="preserve"> Be able to skillfully carry out electric shock rescue according to the electric shock situation</w:t>
            </w:r>
          </w:p>
          <w:p w:rsidR="005F6964" w:rsidRDefault="00582FCD" w:rsidP="00617A6F">
            <w:pPr>
              <w:pStyle w:val="ListParagraph"/>
              <w:widowControl/>
              <w:numPr>
                <w:ilvl w:val="1"/>
                <w:numId w:val="90"/>
              </w:numPr>
              <w:autoSpaceDE/>
              <w:autoSpaceDN/>
              <w:spacing w:before="0"/>
              <w:contextualSpacing/>
              <w:jc w:val="both"/>
              <w:rPr>
                <w:rFonts w:eastAsia="SimSun"/>
                <w:spacing w:val="-3"/>
                <w:sz w:val="24"/>
                <w:szCs w:val="24"/>
                <w:lang w:eastAsia="zh-CN"/>
              </w:rPr>
            </w:pPr>
            <w:r>
              <w:rPr>
                <w:rFonts w:eastAsia="SimSun"/>
                <w:sz w:val="24"/>
                <w:szCs w:val="24"/>
              </w:rPr>
              <w:t>Master the commonly used graphic symbols and text symbols in electrical diagrams; Master the drawing rules of electrical schematic diagram</w:t>
            </w:r>
          </w:p>
          <w:p w:rsidR="005F6964" w:rsidRDefault="00582FCD" w:rsidP="00617A6F">
            <w:pPr>
              <w:pStyle w:val="ListParagraph"/>
              <w:widowControl/>
              <w:numPr>
                <w:ilvl w:val="1"/>
                <w:numId w:val="90"/>
              </w:numPr>
              <w:autoSpaceDE/>
              <w:autoSpaceDN/>
              <w:spacing w:before="0"/>
              <w:contextualSpacing/>
              <w:jc w:val="both"/>
              <w:rPr>
                <w:rFonts w:eastAsia="SimSun"/>
                <w:spacing w:val="-3"/>
                <w:sz w:val="24"/>
                <w:szCs w:val="24"/>
                <w:lang w:eastAsia="zh-CN"/>
              </w:rPr>
            </w:pPr>
            <w:r>
              <w:rPr>
                <w:rFonts w:eastAsia="SimSun"/>
                <w:sz w:val="24"/>
                <w:szCs w:val="24"/>
                <w:lang w:eastAsia="zh-CN"/>
              </w:rPr>
              <w:t>It can accurately install and control the inching electrical control circuit of three-phase asynchronous motor</w:t>
            </w:r>
          </w:p>
          <w:p w:rsidR="005F6964" w:rsidRDefault="00582FCD" w:rsidP="00617A6F">
            <w:pPr>
              <w:pStyle w:val="ListParagraph"/>
              <w:widowControl/>
              <w:numPr>
                <w:ilvl w:val="1"/>
                <w:numId w:val="90"/>
              </w:numPr>
              <w:autoSpaceDE/>
              <w:autoSpaceDN/>
              <w:spacing w:before="0"/>
              <w:contextualSpacing/>
              <w:jc w:val="both"/>
              <w:rPr>
                <w:rFonts w:eastAsia="SimSun"/>
                <w:spacing w:val="-3"/>
                <w:sz w:val="24"/>
                <w:szCs w:val="24"/>
                <w:lang w:eastAsia="zh-CN"/>
              </w:rPr>
            </w:pPr>
            <w:r>
              <w:rPr>
                <w:rFonts w:eastAsia="SimSun"/>
                <w:sz w:val="24"/>
                <w:szCs w:val="24"/>
                <w:lang w:eastAsia="zh-CN"/>
              </w:rPr>
              <w:t>It can accurately install and debug the electrical control circuit of three-phase asynchronous motor with one-way continuous operation</w:t>
            </w:r>
          </w:p>
          <w:p w:rsidR="005F6964" w:rsidRDefault="00582FCD" w:rsidP="00617A6F">
            <w:pPr>
              <w:pStyle w:val="ListParagraph"/>
              <w:widowControl/>
              <w:numPr>
                <w:ilvl w:val="1"/>
                <w:numId w:val="90"/>
              </w:numPr>
              <w:autoSpaceDE/>
              <w:autoSpaceDN/>
              <w:spacing w:before="0" w:after="200"/>
              <w:ind w:left="357" w:hanging="357"/>
              <w:contextualSpacing/>
              <w:jc w:val="both"/>
              <w:rPr>
                <w:rFonts w:eastAsia="SimSun"/>
                <w:spacing w:val="-3"/>
                <w:sz w:val="24"/>
                <w:szCs w:val="24"/>
                <w:lang w:eastAsia="zh-CN"/>
              </w:rPr>
            </w:pPr>
            <w:r>
              <w:rPr>
                <w:rFonts w:eastAsia="SimSun"/>
                <w:sz w:val="24"/>
                <w:szCs w:val="24"/>
              </w:rPr>
              <w:t>Be able to skillfully use multi</w:t>
            </w:r>
            <w:r>
              <w:rPr>
                <w:rFonts w:eastAsia="SimSun" w:hint="eastAsia"/>
                <w:sz w:val="24"/>
                <w:szCs w:val="24"/>
                <w:lang w:eastAsia="zh-CN"/>
              </w:rPr>
              <w:t>-</w:t>
            </w:r>
            <w:r>
              <w:rPr>
                <w:rFonts w:eastAsia="SimSun"/>
                <w:sz w:val="24"/>
                <w:szCs w:val="24"/>
              </w:rPr>
              <w:t>meter to detect and repair the faults of electrical control circuit</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90"/>
              </w:numPr>
              <w:tabs>
                <w:tab w:val="left" w:pos="720"/>
                <w:tab w:val="right" w:pos="9360"/>
              </w:tabs>
              <w:suppressAutoHyphens/>
              <w:autoSpaceDE/>
              <w:autoSpaceDN/>
              <w:spacing w:before="0"/>
              <w:contextualSpacing/>
              <w:jc w:val="both"/>
              <w:rPr>
                <w:b/>
                <w:bCs/>
                <w:spacing w:val="-3"/>
                <w:sz w:val="24"/>
                <w:szCs w:val="24"/>
              </w:rPr>
            </w:pPr>
            <w:r>
              <w:rPr>
                <w:b/>
                <w:bCs/>
                <w:spacing w:val="-3"/>
                <w:sz w:val="24"/>
                <w:szCs w:val="24"/>
              </w:rPr>
              <w:lastRenderedPageBreak/>
              <w:t>Forward and reverse rotation control of three-phase asynchronous motor</w:t>
            </w:r>
          </w:p>
          <w:p w:rsidR="005F6964" w:rsidRDefault="00582FCD" w:rsidP="00617A6F">
            <w:pPr>
              <w:pStyle w:val="ListParagraph"/>
              <w:widowControl/>
              <w:numPr>
                <w:ilvl w:val="1"/>
                <w:numId w:val="90"/>
              </w:numPr>
              <w:autoSpaceDE/>
              <w:autoSpaceDN/>
              <w:spacing w:before="0"/>
              <w:contextualSpacing/>
              <w:jc w:val="both"/>
              <w:rPr>
                <w:rFonts w:eastAsia="SimSun"/>
                <w:spacing w:val="-3"/>
                <w:sz w:val="24"/>
                <w:szCs w:val="24"/>
                <w:lang w:eastAsia="zh-CN"/>
              </w:rPr>
            </w:pPr>
            <w:r>
              <w:rPr>
                <w:rFonts w:eastAsia="SimSun"/>
                <w:sz w:val="24"/>
                <w:szCs w:val="24"/>
                <w:lang w:eastAsia="zh-CN"/>
              </w:rPr>
              <w:t xml:space="preserve">It can accurately install, debug and troubleshoot the single interlock forward and reverse electrical control circuit of three-phase asynchronous motor </w:t>
            </w:r>
          </w:p>
          <w:p w:rsidR="005F6964" w:rsidRDefault="00582FCD" w:rsidP="00617A6F">
            <w:pPr>
              <w:pStyle w:val="ListParagraph"/>
              <w:widowControl/>
              <w:numPr>
                <w:ilvl w:val="1"/>
                <w:numId w:val="90"/>
              </w:numPr>
              <w:autoSpaceDE/>
              <w:autoSpaceDN/>
              <w:spacing w:before="0" w:after="200"/>
              <w:ind w:left="357" w:hanging="357"/>
              <w:contextualSpacing/>
              <w:jc w:val="both"/>
              <w:rPr>
                <w:rFonts w:eastAsia="SimSun"/>
                <w:spacing w:val="-3"/>
                <w:sz w:val="24"/>
                <w:szCs w:val="24"/>
                <w:lang w:eastAsia="zh-CN"/>
              </w:rPr>
            </w:pPr>
            <w:r>
              <w:rPr>
                <w:rFonts w:eastAsia="SimSun"/>
                <w:sz w:val="24"/>
                <w:szCs w:val="24"/>
                <w:lang w:eastAsia="zh-CN"/>
              </w:rPr>
              <w:t xml:space="preserve">It can accurately install, debug and troubleshoot the double interlock forward and reverse electrical control circuit of three-phase asynchronous motor </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90"/>
              </w:numPr>
              <w:tabs>
                <w:tab w:val="left" w:pos="0"/>
                <w:tab w:val="left" w:pos="720"/>
              </w:tabs>
              <w:suppressAutoHyphens/>
              <w:autoSpaceDE/>
              <w:autoSpaceDN/>
              <w:spacing w:before="0"/>
              <w:contextualSpacing/>
              <w:jc w:val="both"/>
              <w:rPr>
                <w:spacing w:val="-3"/>
                <w:sz w:val="24"/>
                <w:szCs w:val="24"/>
              </w:rPr>
            </w:pPr>
            <w:r>
              <w:rPr>
                <w:b/>
                <w:bCs/>
                <w:spacing w:val="-3"/>
                <w:sz w:val="24"/>
                <w:szCs w:val="24"/>
              </w:rPr>
              <w:t>Starting and braking control of three-phase asynchronous motor</w:t>
            </w:r>
          </w:p>
          <w:p w:rsidR="005F6964" w:rsidRDefault="00582FCD" w:rsidP="00617A6F">
            <w:pPr>
              <w:pStyle w:val="ListParagraph"/>
              <w:widowControl/>
              <w:numPr>
                <w:ilvl w:val="1"/>
                <w:numId w:val="90"/>
              </w:numPr>
              <w:autoSpaceDE/>
              <w:autoSpaceDN/>
              <w:spacing w:before="0"/>
              <w:contextualSpacing/>
              <w:jc w:val="both"/>
              <w:rPr>
                <w:rFonts w:eastAsia="SimSun"/>
                <w:sz w:val="24"/>
                <w:szCs w:val="24"/>
              </w:rPr>
            </w:pPr>
            <w:r>
              <w:rPr>
                <w:rFonts w:eastAsia="SimSun"/>
                <w:sz w:val="24"/>
                <w:szCs w:val="24"/>
                <w:lang w:eastAsia="zh-CN"/>
              </w:rPr>
              <w:t>It can accurately install, debug and troubleshoot the electrical control circuit of Y-D step-down starting of three-phase asynchronous motor</w:t>
            </w:r>
            <w:r>
              <w:rPr>
                <w:rFonts w:eastAsia="SimSun" w:hint="eastAsia"/>
                <w:sz w:val="24"/>
                <w:szCs w:val="24"/>
              </w:rPr>
              <w:t xml:space="preserve"> </w:t>
            </w:r>
          </w:p>
          <w:p w:rsidR="005F6964" w:rsidRDefault="00582FCD" w:rsidP="00617A6F">
            <w:pPr>
              <w:pStyle w:val="ListParagraph"/>
              <w:widowControl/>
              <w:numPr>
                <w:ilvl w:val="1"/>
                <w:numId w:val="90"/>
              </w:numPr>
              <w:autoSpaceDE/>
              <w:autoSpaceDN/>
              <w:spacing w:before="0"/>
              <w:contextualSpacing/>
              <w:jc w:val="both"/>
              <w:rPr>
                <w:rFonts w:eastAsia="SimSun"/>
                <w:sz w:val="24"/>
                <w:szCs w:val="24"/>
              </w:rPr>
            </w:pPr>
            <w:r>
              <w:rPr>
                <w:rFonts w:eastAsia="SimSun"/>
                <w:sz w:val="24"/>
                <w:szCs w:val="24"/>
                <w:lang w:eastAsia="zh-CN"/>
              </w:rPr>
              <w:t>It can accurately install, debug and troubleshoot the electrical control circuit of reverse braking of three-phase asynchronous motor</w:t>
            </w:r>
          </w:p>
          <w:p w:rsidR="005F6964" w:rsidRDefault="00582FCD" w:rsidP="00617A6F">
            <w:pPr>
              <w:pStyle w:val="ListParagraph"/>
              <w:widowControl/>
              <w:numPr>
                <w:ilvl w:val="1"/>
                <w:numId w:val="90"/>
              </w:numPr>
              <w:autoSpaceDE/>
              <w:autoSpaceDN/>
              <w:spacing w:before="0" w:after="200"/>
              <w:contextualSpacing/>
              <w:jc w:val="both"/>
              <w:rPr>
                <w:rFonts w:eastAsia="SimSun"/>
                <w:sz w:val="24"/>
                <w:szCs w:val="24"/>
              </w:rPr>
            </w:pPr>
            <w:r>
              <w:rPr>
                <w:rFonts w:eastAsia="SimSun"/>
                <w:sz w:val="24"/>
                <w:szCs w:val="24"/>
                <w:lang w:eastAsia="zh-CN"/>
              </w:rPr>
              <w:t>It can accurately install, debug and troubleshoot the electrical control circuit of the two speed motor that automatically converts according to the principle of time</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90"/>
              </w:numPr>
              <w:tabs>
                <w:tab w:val="left" w:pos="720"/>
                <w:tab w:val="left" w:pos="4339"/>
                <w:tab w:val="left" w:pos="4563"/>
                <w:tab w:val="right" w:pos="9360"/>
              </w:tabs>
              <w:suppressAutoHyphens/>
              <w:autoSpaceDE/>
              <w:autoSpaceDN/>
              <w:spacing w:before="0"/>
              <w:contextualSpacing/>
              <w:jc w:val="both"/>
              <w:rPr>
                <w:b/>
                <w:bCs/>
                <w:spacing w:val="-3"/>
                <w:sz w:val="24"/>
                <w:szCs w:val="24"/>
                <w:lang w:eastAsia="zh-CN"/>
              </w:rPr>
            </w:pPr>
            <w:r>
              <w:rPr>
                <w:b/>
                <w:bCs/>
                <w:spacing w:val="-3"/>
                <w:sz w:val="24"/>
                <w:szCs w:val="24"/>
                <w:lang w:eastAsia="zh-CN"/>
              </w:rPr>
              <w:t>Travel and sequence control</w:t>
            </w:r>
          </w:p>
          <w:p w:rsidR="005F6964" w:rsidRDefault="00582FCD" w:rsidP="00617A6F">
            <w:pPr>
              <w:widowControl/>
              <w:numPr>
                <w:ilvl w:val="1"/>
                <w:numId w:val="90"/>
              </w:numPr>
              <w:tabs>
                <w:tab w:val="left" w:pos="720"/>
                <w:tab w:val="right" w:pos="9360"/>
              </w:tabs>
              <w:suppressAutoHyphens/>
              <w:autoSpaceDE/>
              <w:autoSpaceDN/>
              <w:rPr>
                <w:sz w:val="24"/>
                <w:szCs w:val="24"/>
              </w:rPr>
            </w:pPr>
            <w:r>
              <w:rPr>
                <w:rFonts w:eastAsia="SimSun"/>
                <w:sz w:val="24"/>
                <w:szCs w:val="24"/>
              </w:rPr>
              <w:t>Master the main contents, general procedures and basic principles of electrical control system design</w:t>
            </w:r>
            <w:r>
              <w:rPr>
                <w:rFonts w:eastAsia="SimSun" w:hint="eastAsia"/>
                <w:sz w:val="24"/>
                <w:szCs w:val="24"/>
              </w:rPr>
              <w:t xml:space="preserve"> </w:t>
            </w:r>
          </w:p>
          <w:p w:rsidR="005F6964" w:rsidRDefault="00582FCD" w:rsidP="00617A6F">
            <w:pPr>
              <w:widowControl/>
              <w:numPr>
                <w:ilvl w:val="1"/>
                <w:numId w:val="90"/>
              </w:numPr>
              <w:tabs>
                <w:tab w:val="left" w:pos="720"/>
                <w:tab w:val="right" w:pos="9360"/>
              </w:tabs>
              <w:suppressAutoHyphens/>
              <w:autoSpaceDE/>
              <w:autoSpaceDN/>
              <w:rPr>
                <w:sz w:val="24"/>
                <w:szCs w:val="24"/>
              </w:rPr>
            </w:pPr>
            <w:r>
              <w:rPr>
                <w:rFonts w:eastAsia="SimSun"/>
                <w:sz w:val="24"/>
                <w:szCs w:val="24"/>
              </w:rPr>
              <w:t>Master the design method of electrical principle circuit</w:t>
            </w:r>
          </w:p>
          <w:p w:rsidR="005F6964" w:rsidRDefault="00582FCD" w:rsidP="00617A6F">
            <w:pPr>
              <w:widowControl/>
              <w:numPr>
                <w:ilvl w:val="1"/>
                <w:numId w:val="90"/>
              </w:numPr>
              <w:tabs>
                <w:tab w:val="left" w:pos="720"/>
                <w:tab w:val="right" w:pos="9360"/>
              </w:tabs>
              <w:suppressAutoHyphens/>
              <w:autoSpaceDE/>
              <w:autoSpaceDN/>
              <w:rPr>
                <w:sz w:val="24"/>
                <w:szCs w:val="24"/>
              </w:rPr>
            </w:pPr>
            <w:r>
              <w:rPr>
                <w:rFonts w:eastAsia="SimSun"/>
                <w:sz w:val="24"/>
                <w:szCs w:val="24"/>
              </w:rPr>
              <w:t>According to the control requirements, realize the design, installation, commissioning and troubleshooting of the electrical control circuit of automatic round-trip movement</w:t>
            </w:r>
          </w:p>
          <w:p w:rsidR="005F6964" w:rsidRDefault="00582FCD" w:rsidP="00617A6F">
            <w:pPr>
              <w:widowControl/>
              <w:numPr>
                <w:ilvl w:val="1"/>
                <w:numId w:val="90"/>
              </w:numPr>
              <w:tabs>
                <w:tab w:val="left" w:pos="720"/>
                <w:tab w:val="right" w:pos="9360"/>
              </w:tabs>
              <w:suppressAutoHyphens/>
              <w:autoSpaceDE/>
              <w:autoSpaceDN/>
              <w:rPr>
                <w:sz w:val="24"/>
                <w:szCs w:val="24"/>
              </w:rPr>
            </w:pPr>
            <w:r>
              <w:rPr>
                <w:rFonts w:eastAsia="SimSun"/>
                <w:sz w:val="24"/>
                <w:szCs w:val="24"/>
              </w:rPr>
              <w:t>According to the control requirements, realize the design, installation, commissioning and troubleshooting of the electric control circuit for automatic feeding of the heating furnace</w:t>
            </w:r>
            <w:r>
              <w:rPr>
                <w:rFonts w:eastAsia="SimSun" w:hint="eastAsia"/>
                <w:sz w:val="24"/>
                <w:szCs w:val="24"/>
              </w:rPr>
              <w:t xml:space="preserve"> </w:t>
            </w:r>
          </w:p>
          <w:p w:rsidR="005F6964" w:rsidRDefault="00582FCD" w:rsidP="00617A6F">
            <w:pPr>
              <w:widowControl/>
              <w:numPr>
                <w:ilvl w:val="1"/>
                <w:numId w:val="90"/>
              </w:numPr>
              <w:tabs>
                <w:tab w:val="left" w:pos="720"/>
                <w:tab w:val="right" w:pos="9360"/>
              </w:tabs>
              <w:suppressAutoHyphens/>
              <w:autoSpaceDE/>
              <w:autoSpaceDN/>
              <w:spacing w:after="200"/>
              <w:ind w:left="357" w:hanging="357"/>
              <w:rPr>
                <w:sz w:val="24"/>
                <w:szCs w:val="24"/>
              </w:rPr>
            </w:pPr>
            <w:r>
              <w:rPr>
                <w:sz w:val="24"/>
                <w:szCs w:val="24"/>
              </w:rPr>
              <w:t>According to the control requirements, realize the design, installation, commissioning and troubleshooting of the electrical control circuit of the belt conveyor</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374"/>
        </w:trPr>
        <w:tc>
          <w:tcPr>
            <w:tcW w:w="8467" w:type="dxa"/>
            <w:gridSpan w:val="5"/>
            <w:shd w:val="clear" w:color="auto" w:fill="E5DFEC"/>
          </w:tcPr>
          <w:p w:rsidR="005F6964" w:rsidRDefault="00582FCD">
            <w:pPr>
              <w:spacing w:before="160" w:after="160"/>
              <w:rPr>
                <w:rFonts w:eastAsiaTheme="minorEastAsia"/>
                <w:b/>
                <w:sz w:val="24"/>
                <w:szCs w:val="24"/>
                <w:lang w:eastAsia="zh-CN"/>
              </w:rPr>
            </w:pPr>
            <w:r>
              <w:rPr>
                <w:b/>
                <w:sz w:val="24"/>
                <w:szCs w:val="24"/>
              </w:rPr>
              <w:t xml:space="preserve">List </w:t>
            </w:r>
            <w:r>
              <w:rPr>
                <w:rFonts w:hint="eastAsia"/>
                <w:b/>
                <w:sz w:val="24"/>
                <w:szCs w:val="24"/>
              </w:rPr>
              <w:t>o</w:t>
            </w:r>
            <w:r>
              <w:rPr>
                <w:b/>
                <w:sz w:val="24"/>
                <w:szCs w:val="24"/>
              </w:rPr>
              <w:t xml:space="preserve">f </w:t>
            </w:r>
            <w:proofErr w:type="spellStart"/>
            <w:r>
              <w:rPr>
                <w:b/>
                <w:sz w:val="24"/>
                <w:szCs w:val="24"/>
              </w:rPr>
              <w:t>Practical</w:t>
            </w:r>
            <w:r>
              <w:rPr>
                <w:rFonts w:eastAsiaTheme="minorEastAsia" w:hint="eastAsia"/>
                <w:b/>
                <w:sz w:val="24"/>
                <w:szCs w:val="24"/>
                <w:lang w:eastAsia="zh-CN"/>
              </w:rPr>
              <w:t>s</w:t>
            </w:r>
            <w:proofErr w:type="spellEnd"/>
          </w:p>
        </w:tc>
        <w:tc>
          <w:tcPr>
            <w:tcW w:w="1333" w:type="dxa"/>
            <w:gridSpan w:val="3"/>
            <w:shd w:val="clear" w:color="auto" w:fill="E5DFEC"/>
          </w:tcPr>
          <w:p w:rsidR="005F6964" w:rsidRDefault="00582FCD">
            <w:pPr>
              <w:spacing w:before="160" w:after="160"/>
              <w:rPr>
                <w:b/>
                <w:sz w:val="24"/>
                <w:szCs w:val="24"/>
              </w:rPr>
            </w:pPr>
            <w:r>
              <w:rPr>
                <w:b/>
                <w:sz w:val="24"/>
                <w:szCs w:val="24"/>
              </w:rPr>
              <w:t>H</w:t>
            </w:r>
            <w:r>
              <w:rPr>
                <w:rFonts w:hint="eastAsia"/>
                <w:b/>
                <w:sz w:val="24"/>
                <w:szCs w:val="24"/>
              </w:rPr>
              <w:t>ours</w:t>
            </w:r>
          </w:p>
        </w:tc>
      </w:tr>
      <w:tr w:rsidR="005F6964">
        <w:trPr>
          <w:trHeight w:val="222"/>
        </w:trPr>
        <w:tc>
          <w:tcPr>
            <w:tcW w:w="8467" w:type="dxa"/>
            <w:gridSpan w:val="5"/>
          </w:tcPr>
          <w:p w:rsidR="005F6964" w:rsidRDefault="00582FCD" w:rsidP="00617A6F">
            <w:pPr>
              <w:pStyle w:val="Default"/>
              <w:numPr>
                <w:ilvl w:val="0"/>
                <w:numId w:val="91"/>
              </w:numPr>
              <w:jc w:val="both"/>
              <w:rPr>
                <w:rFonts w:ascii="Times New Roman" w:eastAsia="SimSun" w:hAnsi="Times New Roman"/>
                <w:szCs w:val="22"/>
              </w:rPr>
            </w:pPr>
            <w:r>
              <w:rPr>
                <w:rFonts w:ascii="Times New Roman" w:eastAsia="SimSun" w:hAnsi="Times New Roman"/>
                <w:szCs w:val="22"/>
              </w:rPr>
              <w:t>Detection of common low voltage electrical components</w:t>
            </w:r>
          </w:p>
          <w:p w:rsidR="005F6964" w:rsidRDefault="00582FCD" w:rsidP="00617A6F">
            <w:pPr>
              <w:pStyle w:val="Default"/>
              <w:numPr>
                <w:ilvl w:val="0"/>
                <w:numId w:val="91"/>
              </w:numPr>
              <w:jc w:val="both"/>
              <w:rPr>
                <w:rFonts w:ascii="Times New Roman" w:eastAsia="SimSun" w:hAnsi="Times New Roman"/>
                <w:szCs w:val="22"/>
              </w:rPr>
            </w:pPr>
            <w:r>
              <w:rPr>
                <w:rFonts w:ascii="Times New Roman" w:eastAsia="SimSun" w:hAnsi="Times New Roman"/>
                <w:szCs w:val="22"/>
              </w:rPr>
              <w:t>Installation and debugging of three-phase asynchronous motor inching electric control circuit</w:t>
            </w:r>
          </w:p>
          <w:p w:rsidR="005F6964" w:rsidRDefault="00582FCD" w:rsidP="00617A6F">
            <w:pPr>
              <w:pStyle w:val="Default"/>
              <w:numPr>
                <w:ilvl w:val="0"/>
                <w:numId w:val="91"/>
              </w:numPr>
              <w:jc w:val="both"/>
              <w:rPr>
                <w:rFonts w:ascii="Times New Roman" w:eastAsia="SimSun" w:hAnsi="Times New Roman"/>
                <w:szCs w:val="22"/>
              </w:rPr>
            </w:pPr>
            <w:r>
              <w:rPr>
                <w:rFonts w:ascii="Times New Roman" w:eastAsia="SimSun" w:hAnsi="Times New Roman"/>
                <w:szCs w:val="22"/>
              </w:rPr>
              <w:t>Installation, debugging and troubleshooting of electrical control circuit for one-way continuous operation of three-phase asynchronous motor</w:t>
            </w:r>
          </w:p>
          <w:p w:rsidR="005F6964" w:rsidRDefault="00582FCD" w:rsidP="00617A6F">
            <w:pPr>
              <w:pStyle w:val="Default"/>
              <w:numPr>
                <w:ilvl w:val="0"/>
                <w:numId w:val="91"/>
              </w:numPr>
              <w:jc w:val="both"/>
              <w:rPr>
                <w:rFonts w:ascii="Times New Roman" w:eastAsia="SimSun" w:hAnsi="Times New Roman"/>
                <w:szCs w:val="22"/>
              </w:rPr>
            </w:pPr>
            <w:r>
              <w:rPr>
                <w:rFonts w:ascii="Times New Roman" w:eastAsia="SimSun" w:hAnsi="Times New Roman"/>
              </w:rPr>
              <w:t>Installation, debugging and troubleshooting of single interlock forward and reverse electrical control circuit of three-phase asynchronous motor</w:t>
            </w:r>
          </w:p>
          <w:p w:rsidR="005F6964" w:rsidRDefault="00582FCD" w:rsidP="00617A6F">
            <w:pPr>
              <w:pStyle w:val="Default"/>
              <w:numPr>
                <w:ilvl w:val="0"/>
                <w:numId w:val="91"/>
              </w:numPr>
              <w:jc w:val="both"/>
              <w:rPr>
                <w:rFonts w:ascii="Times New Roman" w:eastAsia="SimSun" w:hAnsi="Times New Roman"/>
                <w:szCs w:val="22"/>
              </w:rPr>
            </w:pPr>
            <w:r>
              <w:rPr>
                <w:rFonts w:ascii="Times New Roman" w:eastAsia="SimSun" w:hAnsi="Times New Roman"/>
              </w:rPr>
              <w:t>Installation, debugging and troubleshooting of double interlock forward and reverse electrical control circuit of three-phase asynchronous motor</w:t>
            </w:r>
          </w:p>
          <w:p w:rsidR="005F6964" w:rsidRDefault="00582FCD" w:rsidP="00617A6F">
            <w:pPr>
              <w:pStyle w:val="Default"/>
              <w:numPr>
                <w:ilvl w:val="0"/>
                <w:numId w:val="91"/>
              </w:numPr>
              <w:jc w:val="both"/>
              <w:rPr>
                <w:rFonts w:ascii="Times New Roman" w:eastAsia="SimSun" w:hAnsi="Times New Roman"/>
                <w:szCs w:val="22"/>
              </w:rPr>
            </w:pPr>
            <w:r>
              <w:rPr>
                <w:rFonts w:ascii="Times New Roman" w:eastAsia="SimSun" w:hAnsi="Times New Roman"/>
              </w:rPr>
              <w:t>Installation, commissioning and troubleshooting of electrical control circuit for Y-D step-down starting of three-phase asynchronous motor</w:t>
            </w:r>
          </w:p>
          <w:p w:rsidR="005F6964" w:rsidRDefault="00582FCD" w:rsidP="00617A6F">
            <w:pPr>
              <w:pStyle w:val="Default"/>
              <w:numPr>
                <w:ilvl w:val="0"/>
                <w:numId w:val="91"/>
              </w:numPr>
              <w:jc w:val="both"/>
              <w:rPr>
                <w:rFonts w:ascii="Times New Roman" w:eastAsia="SimSun" w:hAnsi="Times New Roman"/>
              </w:rPr>
            </w:pPr>
            <w:r>
              <w:rPr>
                <w:rFonts w:ascii="Times New Roman" w:eastAsia="SimSun" w:hAnsi="Times New Roman"/>
                <w:color w:val="auto"/>
              </w:rPr>
              <w:t>Installation, debugging and troubleshooting of electric control circuit for reverse braking of three-phase asynchronous motor</w:t>
            </w:r>
          </w:p>
          <w:p w:rsidR="005F6964" w:rsidRDefault="00582FCD" w:rsidP="00617A6F">
            <w:pPr>
              <w:pStyle w:val="Default"/>
              <w:numPr>
                <w:ilvl w:val="0"/>
                <w:numId w:val="91"/>
              </w:numPr>
              <w:jc w:val="both"/>
              <w:rPr>
                <w:rFonts w:ascii="Times New Roman" w:eastAsia="SimSun" w:hAnsi="Times New Roman"/>
              </w:rPr>
            </w:pPr>
            <w:r>
              <w:rPr>
                <w:rFonts w:ascii="Times New Roman" w:eastAsia="SimSun" w:hAnsi="Times New Roman"/>
              </w:rPr>
              <w:t>Installation, debugging and troubleshooting of electrical control circuit of two speed motor</w:t>
            </w:r>
          </w:p>
          <w:p w:rsidR="005F6964" w:rsidRDefault="00582FCD" w:rsidP="00617A6F">
            <w:pPr>
              <w:pStyle w:val="Default"/>
              <w:numPr>
                <w:ilvl w:val="0"/>
                <w:numId w:val="91"/>
              </w:numPr>
              <w:jc w:val="both"/>
              <w:rPr>
                <w:rFonts w:ascii="Times New Roman" w:eastAsia="SimSun" w:hAnsi="Times New Roman"/>
                <w:szCs w:val="22"/>
              </w:rPr>
            </w:pPr>
            <w:r>
              <w:rPr>
                <w:rFonts w:ascii="Times New Roman" w:eastAsia="SimSun" w:hAnsi="Times New Roman"/>
              </w:rPr>
              <w:t>Design, installation, debugging and troubleshooting of electric control circuit for automatic shuttle movement</w:t>
            </w:r>
          </w:p>
          <w:p w:rsidR="005F6964" w:rsidRDefault="00582FCD" w:rsidP="00617A6F">
            <w:pPr>
              <w:pStyle w:val="Default"/>
              <w:numPr>
                <w:ilvl w:val="0"/>
                <w:numId w:val="91"/>
              </w:numPr>
              <w:jc w:val="both"/>
              <w:rPr>
                <w:rFonts w:ascii="Times New Roman" w:eastAsia="SimSun" w:hAnsi="Times New Roman"/>
                <w:szCs w:val="22"/>
              </w:rPr>
            </w:pPr>
            <w:r>
              <w:rPr>
                <w:rFonts w:ascii="Times New Roman" w:eastAsia="SimSun" w:hAnsi="Times New Roman"/>
              </w:rPr>
              <w:lastRenderedPageBreak/>
              <w:t xml:space="preserve">Design, installation, commissioning and troubleshooting of electric control circuit for automatic feeding of heating furnace </w:t>
            </w:r>
            <w:r>
              <w:rPr>
                <w:rFonts w:ascii="Times New Roman" w:eastAsia="SimSun" w:hAnsi="Times New Roman"/>
                <w:szCs w:val="22"/>
              </w:rPr>
              <w:t>Design and debug of reciprocating motion control system of ball screw sliding table</w:t>
            </w:r>
          </w:p>
          <w:p w:rsidR="005F6964" w:rsidRDefault="00582FCD" w:rsidP="00617A6F">
            <w:pPr>
              <w:pStyle w:val="Default"/>
              <w:numPr>
                <w:ilvl w:val="0"/>
                <w:numId w:val="91"/>
              </w:numPr>
              <w:spacing w:after="200"/>
              <w:ind w:left="357" w:hanging="357"/>
              <w:jc w:val="both"/>
              <w:rPr>
                <w:rFonts w:ascii="Times New Roman" w:eastAsia="SimSun" w:hAnsi="Times New Roman"/>
                <w:szCs w:val="22"/>
              </w:rPr>
            </w:pPr>
            <w:r>
              <w:rPr>
                <w:rFonts w:ascii="Times New Roman" w:eastAsia="SimSun" w:hAnsi="Times New Roman"/>
                <w:szCs w:val="22"/>
              </w:rPr>
              <w:t>Design, installation, commissioning and troubleshooting of electrical control circuit of belt conveyor</w:t>
            </w:r>
          </w:p>
        </w:tc>
        <w:tc>
          <w:tcPr>
            <w:tcW w:w="1333" w:type="dxa"/>
            <w:gridSpan w:val="3"/>
          </w:tcPr>
          <w:p w:rsidR="005F6964" w:rsidRDefault="00582FCD">
            <w:pPr>
              <w:rPr>
                <w:sz w:val="24"/>
                <w:szCs w:val="24"/>
              </w:rPr>
            </w:pPr>
            <w:r>
              <w:rPr>
                <w:rFonts w:hint="eastAsia"/>
                <w:sz w:val="24"/>
                <w:szCs w:val="24"/>
              </w:rPr>
              <w:lastRenderedPageBreak/>
              <w:t>1</w:t>
            </w:r>
            <w:r>
              <w:rPr>
                <w:sz w:val="24"/>
                <w:szCs w:val="24"/>
              </w:rPr>
              <w:t>0</w:t>
            </w:r>
          </w:p>
          <w:p w:rsidR="005F6964" w:rsidRDefault="00582FCD">
            <w:pPr>
              <w:rPr>
                <w:rFonts w:eastAsia="DengXian"/>
                <w:sz w:val="24"/>
                <w:szCs w:val="24"/>
              </w:rPr>
            </w:pPr>
            <w:r>
              <w:rPr>
                <w:rFonts w:eastAsia="DengXian" w:hint="eastAsia"/>
                <w:sz w:val="24"/>
                <w:szCs w:val="24"/>
              </w:rPr>
              <w:t>2</w:t>
            </w:r>
          </w:p>
          <w:p w:rsidR="005F6964" w:rsidRDefault="005F6964">
            <w:pPr>
              <w:rPr>
                <w:rFonts w:eastAsia="DengXian"/>
                <w:sz w:val="24"/>
                <w:szCs w:val="24"/>
              </w:rPr>
            </w:pPr>
          </w:p>
          <w:p w:rsidR="005F6964" w:rsidRDefault="00582FCD">
            <w:pPr>
              <w:rPr>
                <w:rFonts w:eastAsia="DengXian"/>
                <w:sz w:val="24"/>
                <w:szCs w:val="24"/>
              </w:rPr>
            </w:pPr>
            <w:r>
              <w:rPr>
                <w:rFonts w:eastAsia="DengXian" w:hint="eastAsia"/>
                <w:sz w:val="24"/>
                <w:szCs w:val="24"/>
              </w:rPr>
              <w:t>6</w:t>
            </w:r>
          </w:p>
          <w:p w:rsidR="005F6964" w:rsidRDefault="005F6964">
            <w:pPr>
              <w:rPr>
                <w:rFonts w:eastAsia="DengXian"/>
                <w:sz w:val="24"/>
                <w:szCs w:val="24"/>
              </w:rPr>
            </w:pPr>
          </w:p>
          <w:p w:rsidR="005F6964" w:rsidRDefault="00582FCD">
            <w:pPr>
              <w:rPr>
                <w:rFonts w:eastAsia="DengXian"/>
                <w:sz w:val="24"/>
                <w:szCs w:val="24"/>
              </w:rPr>
            </w:pPr>
            <w:r>
              <w:rPr>
                <w:sz w:val="24"/>
                <w:szCs w:val="24"/>
              </w:rPr>
              <w:t>8</w:t>
            </w:r>
          </w:p>
          <w:p w:rsidR="005F6964" w:rsidRDefault="005F6964">
            <w:pPr>
              <w:rPr>
                <w:rFonts w:eastAsia="DengXian"/>
                <w:sz w:val="24"/>
                <w:szCs w:val="24"/>
              </w:rPr>
            </w:pPr>
          </w:p>
          <w:p w:rsidR="005F6964" w:rsidRDefault="00582FCD">
            <w:pPr>
              <w:rPr>
                <w:rFonts w:eastAsia="DengXian"/>
                <w:sz w:val="24"/>
                <w:szCs w:val="24"/>
              </w:rPr>
            </w:pPr>
            <w:r>
              <w:rPr>
                <w:rFonts w:eastAsia="DengXian" w:hint="eastAsia"/>
                <w:sz w:val="24"/>
                <w:szCs w:val="24"/>
              </w:rPr>
              <w:t>8</w:t>
            </w:r>
          </w:p>
          <w:p w:rsidR="005F6964" w:rsidRDefault="005F6964">
            <w:pPr>
              <w:rPr>
                <w:rFonts w:eastAsia="DengXian"/>
                <w:sz w:val="24"/>
                <w:szCs w:val="24"/>
              </w:rPr>
            </w:pPr>
          </w:p>
          <w:p w:rsidR="005F6964" w:rsidRDefault="00582FCD">
            <w:pPr>
              <w:rPr>
                <w:rFonts w:eastAsia="DengXian"/>
                <w:sz w:val="24"/>
                <w:szCs w:val="24"/>
              </w:rPr>
            </w:pPr>
            <w:r>
              <w:rPr>
                <w:rFonts w:eastAsia="DengXian" w:hint="eastAsia"/>
                <w:sz w:val="24"/>
                <w:szCs w:val="24"/>
              </w:rPr>
              <w:t>1</w:t>
            </w:r>
            <w:r>
              <w:rPr>
                <w:rFonts w:eastAsia="DengXian"/>
                <w:sz w:val="24"/>
                <w:szCs w:val="24"/>
              </w:rPr>
              <w:t>0</w:t>
            </w:r>
          </w:p>
          <w:p w:rsidR="005F6964" w:rsidRDefault="005F6964">
            <w:pPr>
              <w:rPr>
                <w:rFonts w:eastAsia="DengXian"/>
                <w:sz w:val="24"/>
                <w:szCs w:val="24"/>
              </w:rPr>
            </w:pPr>
          </w:p>
          <w:p w:rsidR="005F6964" w:rsidRDefault="00582FCD">
            <w:pPr>
              <w:rPr>
                <w:sz w:val="24"/>
                <w:szCs w:val="24"/>
              </w:rPr>
            </w:pPr>
            <w:r>
              <w:rPr>
                <w:rFonts w:hint="eastAsia"/>
                <w:sz w:val="24"/>
                <w:szCs w:val="24"/>
              </w:rPr>
              <w:t>6</w:t>
            </w:r>
          </w:p>
          <w:p w:rsidR="005F6964" w:rsidRDefault="005F6964">
            <w:pPr>
              <w:rPr>
                <w:sz w:val="24"/>
                <w:szCs w:val="24"/>
              </w:rPr>
            </w:pPr>
          </w:p>
          <w:p w:rsidR="005F6964" w:rsidRDefault="00582FCD">
            <w:pPr>
              <w:rPr>
                <w:sz w:val="24"/>
                <w:szCs w:val="24"/>
              </w:rPr>
            </w:pPr>
            <w:r>
              <w:rPr>
                <w:sz w:val="24"/>
                <w:szCs w:val="24"/>
              </w:rPr>
              <w:t>8</w:t>
            </w:r>
          </w:p>
          <w:p w:rsidR="005F6964" w:rsidRDefault="005F6964">
            <w:pPr>
              <w:rPr>
                <w:sz w:val="24"/>
                <w:szCs w:val="24"/>
              </w:rPr>
            </w:pPr>
          </w:p>
          <w:p w:rsidR="005F6964" w:rsidRDefault="00582FCD">
            <w:pPr>
              <w:rPr>
                <w:sz w:val="24"/>
                <w:szCs w:val="24"/>
              </w:rPr>
            </w:pPr>
            <w:r>
              <w:rPr>
                <w:rFonts w:hint="eastAsia"/>
                <w:sz w:val="24"/>
                <w:szCs w:val="24"/>
              </w:rPr>
              <w:t>1</w:t>
            </w:r>
            <w:r>
              <w:rPr>
                <w:sz w:val="24"/>
                <w:szCs w:val="24"/>
              </w:rPr>
              <w:t>2</w:t>
            </w:r>
          </w:p>
          <w:p w:rsidR="005F6964" w:rsidRDefault="005F6964">
            <w:pPr>
              <w:rPr>
                <w:sz w:val="24"/>
                <w:szCs w:val="24"/>
              </w:rPr>
            </w:pPr>
          </w:p>
          <w:p w:rsidR="005F6964" w:rsidRDefault="00582FCD">
            <w:pPr>
              <w:rPr>
                <w:sz w:val="24"/>
                <w:szCs w:val="24"/>
              </w:rPr>
            </w:pPr>
            <w:r>
              <w:rPr>
                <w:rFonts w:hint="eastAsia"/>
                <w:sz w:val="24"/>
                <w:szCs w:val="24"/>
              </w:rPr>
              <w:lastRenderedPageBreak/>
              <w:t>1</w:t>
            </w:r>
            <w:r>
              <w:rPr>
                <w:sz w:val="24"/>
                <w:szCs w:val="24"/>
              </w:rPr>
              <w:t>2</w:t>
            </w:r>
          </w:p>
          <w:p w:rsidR="005F6964" w:rsidRDefault="005F6964">
            <w:pPr>
              <w:rPr>
                <w:sz w:val="24"/>
                <w:szCs w:val="24"/>
              </w:rPr>
            </w:pPr>
          </w:p>
          <w:p w:rsidR="005F6964" w:rsidRDefault="005F6964">
            <w:pPr>
              <w:rPr>
                <w:rFonts w:eastAsia="DengXian"/>
                <w:sz w:val="24"/>
                <w:szCs w:val="24"/>
              </w:rPr>
            </w:pPr>
          </w:p>
          <w:p w:rsidR="005F6964" w:rsidRDefault="00582FCD">
            <w:pPr>
              <w:rPr>
                <w:rFonts w:eastAsia="DengXian"/>
                <w:sz w:val="24"/>
                <w:szCs w:val="24"/>
              </w:rPr>
            </w:pPr>
            <w:r>
              <w:rPr>
                <w:rFonts w:eastAsia="DengXian" w:hint="eastAsia"/>
                <w:sz w:val="24"/>
                <w:szCs w:val="24"/>
              </w:rPr>
              <w:t>1</w:t>
            </w:r>
            <w:r>
              <w:rPr>
                <w:rFonts w:eastAsia="DengXian"/>
                <w:sz w:val="24"/>
                <w:szCs w:val="24"/>
              </w:rPr>
              <w:t>4</w:t>
            </w:r>
          </w:p>
        </w:tc>
      </w:tr>
    </w:tbl>
    <w:p w:rsidR="005F6964" w:rsidRDefault="005F6964"/>
    <w:p w:rsidR="005F6964" w:rsidRDefault="00582FCD">
      <w:pPr>
        <w:widowControl/>
        <w:autoSpaceDE/>
        <w:autoSpaceDN/>
        <w:rPr>
          <w:rFonts w:eastAsiaTheme="minorEastAsia"/>
          <w:b/>
          <w:sz w:val="20"/>
          <w:szCs w:val="20"/>
          <w:lang w:eastAsia="zh-CN"/>
        </w:rPr>
      </w:pPr>
      <w:r>
        <w:rPr>
          <w:rFonts w:eastAsiaTheme="minorEastAsia"/>
          <w:b/>
          <w:sz w:val="20"/>
          <w:szCs w:val="20"/>
          <w:lang w:eastAsia="zh-CN"/>
        </w:rPr>
        <w:br w:type="page"/>
      </w:r>
    </w:p>
    <w:tbl>
      <w:tblPr>
        <w:tblW w:w="9800" w:type="dxa"/>
        <w:tblLook w:val="04A0" w:firstRow="1" w:lastRow="0" w:firstColumn="1" w:lastColumn="0" w:noHBand="0" w:noVBand="1"/>
      </w:tblPr>
      <w:tblGrid>
        <w:gridCol w:w="959"/>
        <w:gridCol w:w="1039"/>
        <w:gridCol w:w="974"/>
        <w:gridCol w:w="4871"/>
        <w:gridCol w:w="624"/>
        <w:gridCol w:w="96"/>
        <w:gridCol w:w="630"/>
        <w:gridCol w:w="607"/>
      </w:tblGrid>
      <w:tr w:rsidR="005F6964">
        <w:trPr>
          <w:trHeight w:val="492"/>
        </w:trPr>
        <w:tc>
          <w:tcPr>
            <w:tcW w:w="1998" w:type="dxa"/>
            <w:gridSpan w:val="2"/>
            <w:shd w:val="clear" w:color="auto" w:fill="FFFFFF" w:themeFill="background1"/>
          </w:tcPr>
          <w:p w:rsidR="005F6964" w:rsidRDefault="00FA3C1E">
            <w:pPr>
              <w:spacing w:before="160" w:after="160"/>
              <w:rPr>
                <w:rFonts w:eastAsiaTheme="minorEastAsia"/>
                <w:b/>
                <w:color w:val="FF0000"/>
                <w:sz w:val="24"/>
                <w:szCs w:val="24"/>
                <w:lang w:eastAsia="zh-CN"/>
              </w:rPr>
            </w:pPr>
            <w:r>
              <w:rPr>
                <w:rFonts w:eastAsia="SimSun"/>
                <w:b/>
                <w:bCs/>
                <w:color w:val="FF0000"/>
                <w:spacing w:val="-3"/>
                <w:szCs w:val="24"/>
                <w:lang w:eastAsia="zh-CN"/>
              </w:rPr>
              <w:lastRenderedPageBreak/>
              <w:t>Gen-331</w:t>
            </w:r>
          </w:p>
        </w:tc>
        <w:tc>
          <w:tcPr>
            <w:tcW w:w="5845" w:type="dxa"/>
            <w:gridSpan w:val="2"/>
            <w:shd w:val="clear" w:color="auto" w:fill="FFFFFF" w:themeFill="background1"/>
          </w:tcPr>
          <w:p w:rsidR="005F6964" w:rsidRDefault="00582FCD">
            <w:pPr>
              <w:spacing w:before="160" w:after="160"/>
              <w:rPr>
                <w:b/>
                <w:color w:val="FF0000"/>
                <w:sz w:val="24"/>
                <w:szCs w:val="24"/>
              </w:rPr>
            </w:pPr>
            <w:r>
              <w:rPr>
                <w:rFonts w:eastAsia="SimSun" w:hint="eastAsia"/>
                <w:b/>
                <w:bCs/>
                <w:color w:val="FF0000"/>
                <w:sz w:val="24"/>
                <w:szCs w:val="24"/>
                <w:lang w:eastAsia="zh-CN"/>
              </w:rPr>
              <w:t xml:space="preserve">4.8 </w:t>
            </w:r>
            <w:r>
              <w:rPr>
                <w:b/>
                <w:bCs/>
                <w:color w:val="FF0000"/>
                <w:sz w:val="24"/>
                <w:szCs w:val="24"/>
              </w:rPr>
              <w:t>Introduction to Artificial Intelligence</w:t>
            </w:r>
          </w:p>
        </w:tc>
        <w:tc>
          <w:tcPr>
            <w:tcW w:w="1957" w:type="dxa"/>
            <w:gridSpan w:val="4"/>
            <w:shd w:val="clear" w:color="auto" w:fill="FFFFFF" w:themeFill="background1"/>
          </w:tcPr>
          <w:p w:rsidR="005F6964" w:rsidRDefault="005F6964">
            <w:pPr>
              <w:pStyle w:val="Heading2"/>
              <w:spacing w:line="240" w:lineRule="auto"/>
              <w:rPr>
                <w:b w:val="0"/>
                <w:sz w:val="24"/>
                <w:szCs w:val="24"/>
              </w:rPr>
            </w:pPr>
          </w:p>
        </w:tc>
      </w:tr>
      <w:tr w:rsidR="005F6964">
        <w:trPr>
          <w:trHeight w:val="304"/>
        </w:trPr>
        <w:tc>
          <w:tcPr>
            <w:tcW w:w="2972" w:type="dxa"/>
            <w:gridSpan w:val="3"/>
          </w:tcPr>
          <w:p w:rsidR="005F6964" w:rsidRDefault="00582FCD">
            <w:pPr>
              <w:pStyle w:val="Heading2"/>
              <w:spacing w:line="240" w:lineRule="auto"/>
              <w:ind w:left="0"/>
              <w:rPr>
                <w:sz w:val="24"/>
                <w:szCs w:val="24"/>
              </w:rPr>
            </w:pPr>
            <w:r>
              <w:rPr>
                <w:rFonts w:eastAsiaTheme="minorEastAsia" w:cstheme="minorBidi"/>
                <w:kern w:val="2"/>
                <w:sz w:val="24"/>
                <w:szCs w:val="24"/>
                <w:lang w:eastAsia="zh-CN" w:bidi="ar-SA"/>
              </w:rPr>
              <w:t>Total contact hours:</w:t>
            </w:r>
          </w:p>
        </w:tc>
        <w:tc>
          <w:tcPr>
            <w:tcW w:w="4871" w:type="dxa"/>
          </w:tcPr>
          <w:p w:rsidR="005F6964" w:rsidRDefault="00582FCD">
            <w:pPr>
              <w:rPr>
                <w:rFonts w:eastAsiaTheme="minorEastAsia"/>
                <w:b/>
                <w:sz w:val="24"/>
                <w:szCs w:val="24"/>
                <w:lang w:eastAsia="zh-CN"/>
              </w:rPr>
            </w:pPr>
            <w:r>
              <w:rPr>
                <w:rFonts w:eastAsiaTheme="minorEastAsia"/>
                <w:b/>
                <w:sz w:val="24"/>
                <w:szCs w:val="24"/>
                <w:lang w:eastAsia="zh-CN"/>
              </w:rPr>
              <w:t>54</w:t>
            </w:r>
          </w:p>
        </w:tc>
        <w:tc>
          <w:tcPr>
            <w:tcW w:w="720" w:type="dxa"/>
            <w:gridSpan w:val="2"/>
          </w:tcPr>
          <w:p w:rsidR="005F6964" w:rsidRDefault="00582FCD">
            <w:pPr>
              <w:jc w:val="center"/>
              <w:rPr>
                <w:b/>
                <w:smallCaps/>
                <w:spacing w:val="5"/>
                <w:sz w:val="24"/>
                <w:szCs w:val="24"/>
              </w:rPr>
            </w:pPr>
            <w:r>
              <w:rPr>
                <w:b/>
                <w:smallCaps/>
                <w:spacing w:val="5"/>
                <w:sz w:val="24"/>
                <w:szCs w:val="24"/>
              </w:rPr>
              <w:t>T</w:t>
            </w:r>
          </w:p>
        </w:tc>
        <w:tc>
          <w:tcPr>
            <w:tcW w:w="630" w:type="dxa"/>
          </w:tcPr>
          <w:p w:rsidR="005F6964" w:rsidRDefault="00582FCD">
            <w:pPr>
              <w:jc w:val="center"/>
              <w:rPr>
                <w:b/>
                <w:smallCaps/>
                <w:spacing w:val="5"/>
                <w:sz w:val="24"/>
                <w:szCs w:val="24"/>
              </w:rPr>
            </w:pPr>
            <w:r>
              <w:rPr>
                <w:b/>
                <w:smallCaps/>
                <w:spacing w:val="5"/>
                <w:sz w:val="24"/>
                <w:szCs w:val="24"/>
              </w:rPr>
              <w:t>P</w:t>
            </w:r>
          </w:p>
        </w:tc>
        <w:tc>
          <w:tcPr>
            <w:tcW w:w="607" w:type="dxa"/>
          </w:tcPr>
          <w:p w:rsidR="005F6964" w:rsidRDefault="00582FCD">
            <w:pPr>
              <w:jc w:val="center"/>
              <w:rPr>
                <w:b/>
                <w:smallCaps/>
                <w:spacing w:val="5"/>
                <w:sz w:val="24"/>
                <w:szCs w:val="24"/>
              </w:rPr>
            </w:pPr>
            <w:r>
              <w:rPr>
                <w:b/>
                <w:smallCaps/>
                <w:spacing w:val="5"/>
                <w:sz w:val="24"/>
                <w:szCs w:val="24"/>
              </w:rPr>
              <w:t>C</w:t>
            </w:r>
          </w:p>
        </w:tc>
      </w:tr>
      <w:tr w:rsidR="005F6964">
        <w:trPr>
          <w:trHeight w:val="299"/>
        </w:trPr>
        <w:tc>
          <w:tcPr>
            <w:tcW w:w="2972" w:type="dxa"/>
            <w:gridSpan w:val="3"/>
          </w:tcPr>
          <w:p w:rsidR="005F6964" w:rsidRDefault="00582FCD">
            <w:pPr>
              <w:rPr>
                <w:b/>
                <w:sz w:val="24"/>
                <w:szCs w:val="24"/>
              </w:rPr>
            </w:pPr>
            <w:r>
              <w:rPr>
                <w:sz w:val="24"/>
                <w:szCs w:val="24"/>
              </w:rPr>
              <w:t>Theory:</w:t>
            </w:r>
          </w:p>
        </w:tc>
        <w:tc>
          <w:tcPr>
            <w:tcW w:w="4871" w:type="dxa"/>
          </w:tcPr>
          <w:p w:rsidR="005F6964" w:rsidRDefault="00582FCD">
            <w:pPr>
              <w:rPr>
                <w:sz w:val="24"/>
                <w:szCs w:val="24"/>
              </w:rPr>
            </w:pPr>
            <w:r>
              <w:rPr>
                <w:sz w:val="24"/>
                <w:szCs w:val="24"/>
              </w:rPr>
              <w:t>16</w:t>
            </w:r>
          </w:p>
        </w:tc>
        <w:tc>
          <w:tcPr>
            <w:tcW w:w="720" w:type="dxa"/>
            <w:gridSpan w:val="2"/>
            <w:vMerge w:val="restart"/>
          </w:tcPr>
          <w:p w:rsidR="005F6964" w:rsidRDefault="00582FCD">
            <w:pPr>
              <w:jc w:val="center"/>
              <w:rPr>
                <w:b/>
                <w:sz w:val="24"/>
                <w:szCs w:val="24"/>
              </w:rPr>
            </w:pPr>
            <w:r>
              <w:rPr>
                <w:b/>
                <w:sz w:val="24"/>
                <w:szCs w:val="24"/>
              </w:rPr>
              <w:t>0.5</w:t>
            </w:r>
          </w:p>
        </w:tc>
        <w:tc>
          <w:tcPr>
            <w:tcW w:w="630" w:type="dxa"/>
            <w:vMerge w:val="restart"/>
          </w:tcPr>
          <w:p w:rsidR="005F6964" w:rsidRDefault="00582FCD">
            <w:pPr>
              <w:jc w:val="center"/>
              <w:rPr>
                <w:b/>
                <w:sz w:val="24"/>
                <w:szCs w:val="24"/>
              </w:rPr>
            </w:pPr>
            <w:r>
              <w:rPr>
                <w:b/>
                <w:sz w:val="24"/>
                <w:szCs w:val="24"/>
              </w:rPr>
              <w:t>1.5</w:t>
            </w:r>
          </w:p>
        </w:tc>
        <w:tc>
          <w:tcPr>
            <w:tcW w:w="607" w:type="dxa"/>
            <w:vMerge w:val="restart"/>
          </w:tcPr>
          <w:p w:rsidR="005F6964" w:rsidRDefault="00582FCD">
            <w:pPr>
              <w:jc w:val="center"/>
              <w:rPr>
                <w:b/>
                <w:sz w:val="24"/>
                <w:szCs w:val="24"/>
              </w:rPr>
            </w:pPr>
            <w:r>
              <w:rPr>
                <w:b/>
                <w:sz w:val="24"/>
                <w:szCs w:val="24"/>
              </w:rPr>
              <w:t>1</w:t>
            </w:r>
          </w:p>
        </w:tc>
      </w:tr>
      <w:tr w:rsidR="005F6964">
        <w:trPr>
          <w:trHeight w:val="74"/>
        </w:trPr>
        <w:tc>
          <w:tcPr>
            <w:tcW w:w="2972" w:type="dxa"/>
            <w:gridSpan w:val="3"/>
          </w:tcPr>
          <w:p w:rsidR="005F6964" w:rsidRDefault="00582FCD">
            <w:pPr>
              <w:rPr>
                <w:sz w:val="24"/>
                <w:szCs w:val="24"/>
              </w:rPr>
            </w:pPr>
            <w:r>
              <w:rPr>
                <w:sz w:val="24"/>
                <w:szCs w:val="24"/>
              </w:rPr>
              <w:t>Practice:</w:t>
            </w:r>
          </w:p>
        </w:tc>
        <w:tc>
          <w:tcPr>
            <w:tcW w:w="4871" w:type="dxa"/>
          </w:tcPr>
          <w:p w:rsidR="005F6964" w:rsidRDefault="00582FCD">
            <w:pPr>
              <w:rPr>
                <w:rFonts w:eastAsia="DengXian"/>
                <w:sz w:val="24"/>
                <w:szCs w:val="24"/>
                <w:highlight w:val="yellow"/>
              </w:rPr>
            </w:pPr>
            <w:r>
              <w:rPr>
                <w:sz w:val="24"/>
                <w:szCs w:val="24"/>
              </w:rPr>
              <w:t>48</w:t>
            </w:r>
          </w:p>
        </w:tc>
        <w:tc>
          <w:tcPr>
            <w:tcW w:w="720" w:type="dxa"/>
            <w:gridSpan w:val="2"/>
            <w:vMerge/>
          </w:tcPr>
          <w:p w:rsidR="005F6964" w:rsidRDefault="005F6964">
            <w:pPr>
              <w:jc w:val="center"/>
              <w:rPr>
                <w:b/>
                <w:sz w:val="24"/>
                <w:szCs w:val="24"/>
              </w:rPr>
            </w:pPr>
          </w:p>
        </w:tc>
        <w:tc>
          <w:tcPr>
            <w:tcW w:w="630" w:type="dxa"/>
            <w:vMerge/>
          </w:tcPr>
          <w:p w:rsidR="005F6964" w:rsidRDefault="005F6964">
            <w:pPr>
              <w:jc w:val="center"/>
              <w:rPr>
                <w:b/>
                <w:sz w:val="24"/>
                <w:szCs w:val="24"/>
              </w:rPr>
            </w:pPr>
          </w:p>
        </w:tc>
        <w:tc>
          <w:tcPr>
            <w:tcW w:w="607" w:type="dxa"/>
            <w:vMerge/>
          </w:tcPr>
          <w:p w:rsidR="005F6964" w:rsidRDefault="005F6964">
            <w:pPr>
              <w:jc w:val="center"/>
              <w:rPr>
                <w:b/>
                <w:sz w:val="24"/>
                <w:szCs w:val="24"/>
              </w:rPr>
            </w:pPr>
          </w:p>
        </w:tc>
      </w:tr>
      <w:tr w:rsidR="005F6964">
        <w:trPr>
          <w:trHeight w:val="492"/>
        </w:trPr>
        <w:tc>
          <w:tcPr>
            <w:tcW w:w="959" w:type="dxa"/>
          </w:tcPr>
          <w:p w:rsidR="005F6964" w:rsidRDefault="00582FCD">
            <w:pPr>
              <w:jc w:val="center"/>
              <w:rPr>
                <w:sz w:val="24"/>
                <w:szCs w:val="24"/>
              </w:rPr>
            </w:pPr>
            <w:r>
              <w:rPr>
                <w:rFonts w:eastAsiaTheme="minorEastAsia" w:hint="eastAsia"/>
                <w:b/>
                <w:smallCaps/>
                <w:spacing w:val="5"/>
                <w:sz w:val="24"/>
                <w:szCs w:val="24"/>
                <w:lang w:eastAsia="zh-CN"/>
              </w:rPr>
              <w:t>AIMS</w:t>
            </w:r>
            <w:r>
              <w:rPr>
                <w:b/>
                <w:smallCaps/>
                <w:spacing w:val="5"/>
                <w:sz w:val="24"/>
                <w:szCs w:val="24"/>
              </w:rPr>
              <w:t>:</w:t>
            </w:r>
          </w:p>
        </w:tc>
        <w:tc>
          <w:tcPr>
            <w:tcW w:w="8841" w:type="dxa"/>
            <w:gridSpan w:val="7"/>
          </w:tcPr>
          <w:p w:rsidR="005F6964" w:rsidRDefault="00582FCD">
            <w:pPr>
              <w:jc w:val="both"/>
              <w:rPr>
                <w:rFonts w:eastAsiaTheme="minorEastAsia"/>
                <w:spacing w:val="-3"/>
                <w:sz w:val="24"/>
                <w:szCs w:val="24"/>
              </w:rPr>
            </w:pPr>
            <w:r>
              <w:rPr>
                <w:rFonts w:eastAsiaTheme="minorEastAsia" w:hint="eastAsia"/>
                <w:spacing w:val="-3"/>
                <w:sz w:val="24"/>
                <w:szCs w:val="24"/>
                <w:lang w:eastAsia="zh-CN"/>
              </w:rPr>
              <w:t>T</w:t>
            </w:r>
            <w:r>
              <w:rPr>
                <w:rFonts w:eastAsiaTheme="minorEastAsia" w:hint="eastAsia"/>
                <w:spacing w:val="-3"/>
                <w:sz w:val="24"/>
                <w:szCs w:val="24"/>
              </w:rPr>
              <w:t>h</w:t>
            </w:r>
            <w:r>
              <w:rPr>
                <w:rFonts w:eastAsiaTheme="minorEastAsia" w:hint="eastAsia"/>
                <w:spacing w:val="-3"/>
                <w:sz w:val="24"/>
                <w:szCs w:val="24"/>
                <w:lang w:eastAsia="zh-CN"/>
              </w:rPr>
              <w:t>rough</w:t>
            </w:r>
            <w:r>
              <w:rPr>
                <w:rFonts w:eastAsiaTheme="minorEastAsia" w:hint="eastAsia"/>
                <w:spacing w:val="-3"/>
                <w:sz w:val="24"/>
                <w:szCs w:val="24"/>
              </w:rPr>
              <w:t xml:space="preserve"> the study and training of this course, cultivate students' concept of "intelligence"; Enable students to understand the basic theories, methods and technologies of artificial intelligence, and improve the ability to use intelligent products; Enhance students' logical thinking and experimental ability, and lay a foundation for developing high-level AI technology applications in their respective fields in the future.</w:t>
            </w:r>
          </w:p>
          <w:p w:rsidR="005F6964" w:rsidRDefault="00582FCD" w:rsidP="00617A6F">
            <w:pPr>
              <w:pStyle w:val="ListParagraph"/>
              <w:widowControl/>
              <w:numPr>
                <w:ilvl w:val="0"/>
                <w:numId w:val="92"/>
              </w:numPr>
              <w:autoSpaceDE/>
              <w:autoSpaceDN/>
              <w:spacing w:before="0" w:after="200" w:line="276" w:lineRule="auto"/>
              <w:contextualSpacing/>
              <w:jc w:val="both"/>
              <w:rPr>
                <w:rFonts w:eastAsiaTheme="minorEastAsia"/>
                <w:spacing w:val="-3"/>
                <w:sz w:val="24"/>
                <w:szCs w:val="24"/>
              </w:rPr>
            </w:pPr>
            <w:r>
              <w:rPr>
                <w:rFonts w:eastAsiaTheme="minorEastAsia" w:hint="eastAsia"/>
                <w:spacing w:val="-3"/>
                <w:sz w:val="24"/>
                <w:szCs w:val="24"/>
              </w:rPr>
              <w:t>Systematically understand the brief history of AI development and master the basic ideas and concepts of AI</w:t>
            </w:r>
            <w:r>
              <w:rPr>
                <w:rFonts w:eastAsiaTheme="minorEastAsia" w:hint="eastAsia"/>
                <w:spacing w:val="-3"/>
                <w:sz w:val="24"/>
                <w:szCs w:val="24"/>
                <w:lang w:eastAsia="zh-CN"/>
              </w:rPr>
              <w:t>.</w:t>
            </w:r>
          </w:p>
          <w:p w:rsidR="005F6964" w:rsidRDefault="00582FCD" w:rsidP="00617A6F">
            <w:pPr>
              <w:pStyle w:val="ListParagraph"/>
              <w:widowControl/>
              <w:numPr>
                <w:ilvl w:val="0"/>
                <w:numId w:val="92"/>
              </w:numPr>
              <w:autoSpaceDE/>
              <w:autoSpaceDN/>
              <w:spacing w:before="0" w:after="200" w:line="276" w:lineRule="auto"/>
              <w:contextualSpacing/>
              <w:jc w:val="both"/>
              <w:rPr>
                <w:rFonts w:eastAsiaTheme="minorEastAsia"/>
                <w:spacing w:val="-3"/>
                <w:sz w:val="24"/>
                <w:szCs w:val="24"/>
              </w:rPr>
            </w:pPr>
            <w:r>
              <w:rPr>
                <w:rFonts w:eastAsiaTheme="minorEastAsia" w:hint="eastAsia"/>
                <w:spacing w:val="-3"/>
                <w:sz w:val="24"/>
                <w:szCs w:val="24"/>
              </w:rPr>
              <w:t>Systematically understand the specific application scenarios and functions of AI in all walks of life, and master the basic concepts and knowledge of AI</w:t>
            </w:r>
            <w:r>
              <w:rPr>
                <w:rFonts w:eastAsiaTheme="minorEastAsia" w:hint="eastAsia"/>
                <w:spacing w:val="-3"/>
                <w:sz w:val="24"/>
                <w:szCs w:val="24"/>
                <w:lang w:eastAsia="zh-CN"/>
              </w:rPr>
              <w:t>.</w:t>
            </w:r>
          </w:p>
          <w:p w:rsidR="005F6964" w:rsidRDefault="00582FCD" w:rsidP="00617A6F">
            <w:pPr>
              <w:pStyle w:val="ListParagraph"/>
              <w:widowControl/>
              <w:numPr>
                <w:ilvl w:val="0"/>
                <w:numId w:val="92"/>
              </w:numPr>
              <w:autoSpaceDE/>
              <w:autoSpaceDN/>
              <w:spacing w:before="0" w:after="200" w:line="276" w:lineRule="auto"/>
              <w:contextualSpacing/>
              <w:jc w:val="both"/>
              <w:rPr>
                <w:rFonts w:eastAsiaTheme="minorEastAsia"/>
                <w:spacing w:val="-3"/>
                <w:sz w:val="24"/>
                <w:szCs w:val="24"/>
              </w:rPr>
            </w:pPr>
            <w:r>
              <w:rPr>
                <w:rFonts w:eastAsiaTheme="minorEastAsia" w:hint="eastAsia"/>
                <w:spacing w:val="-3"/>
                <w:sz w:val="24"/>
                <w:szCs w:val="24"/>
              </w:rPr>
              <w:t>The system grasps the specific application of artificial intelligence methods and technologies, and can correctly understand the methods of machine learning and reinforcement learning.</w:t>
            </w:r>
          </w:p>
        </w:tc>
      </w:tr>
      <w:tr w:rsidR="005F6964">
        <w:trPr>
          <w:trHeight w:val="468"/>
        </w:trPr>
        <w:tc>
          <w:tcPr>
            <w:tcW w:w="8467" w:type="dxa"/>
            <w:gridSpan w:val="5"/>
            <w:shd w:val="clear" w:color="auto" w:fill="E5DFEC"/>
          </w:tcPr>
          <w:p w:rsidR="005F6964" w:rsidRDefault="00582FCD">
            <w:pPr>
              <w:pStyle w:val="Heading2"/>
              <w:spacing w:before="160" w:after="160" w:line="240" w:lineRule="auto"/>
              <w:ind w:left="0"/>
              <w:rPr>
                <w:rFonts w:eastAsiaTheme="minorEastAsia"/>
                <w:b w:val="0"/>
                <w:sz w:val="24"/>
                <w:szCs w:val="24"/>
                <w:lang w:eastAsia="zh-CN"/>
              </w:rPr>
            </w:pPr>
            <w:r>
              <w:rPr>
                <w:rFonts w:eastAsiaTheme="minorEastAsia"/>
                <w:kern w:val="2"/>
                <w:sz w:val="24"/>
                <w:szCs w:val="24"/>
                <w:lang w:eastAsia="zh-CN" w:bidi="ar-SA"/>
              </w:rPr>
              <w:t>Course Contents</w:t>
            </w:r>
          </w:p>
        </w:tc>
        <w:tc>
          <w:tcPr>
            <w:tcW w:w="1333" w:type="dxa"/>
            <w:gridSpan w:val="3"/>
            <w:shd w:val="clear" w:color="auto" w:fill="E5DFEC"/>
          </w:tcPr>
          <w:p w:rsidR="005F6964" w:rsidRDefault="00582FCD">
            <w:pPr>
              <w:spacing w:before="160" w:after="160"/>
              <w:rPr>
                <w:sz w:val="24"/>
                <w:szCs w:val="24"/>
              </w:rPr>
            </w:pPr>
            <w:r>
              <w:rPr>
                <w:b/>
                <w:sz w:val="24"/>
                <w:szCs w:val="24"/>
              </w:rPr>
              <w:t>Hours</w:t>
            </w:r>
          </w:p>
        </w:tc>
      </w:tr>
      <w:tr w:rsidR="005F6964">
        <w:trPr>
          <w:trHeight w:val="128"/>
        </w:trPr>
        <w:tc>
          <w:tcPr>
            <w:tcW w:w="8467" w:type="dxa"/>
            <w:gridSpan w:val="5"/>
          </w:tcPr>
          <w:p w:rsidR="005F6964" w:rsidRDefault="00582FCD" w:rsidP="00617A6F">
            <w:pPr>
              <w:pStyle w:val="ListParagraph"/>
              <w:widowControl/>
              <w:numPr>
                <w:ilvl w:val="0"/>
                <w:numId w:val="93"/>
              </w:numPr>
              <w:tabs>
                <w:tab w:val="left" w:pos="720"/>
                <w:tab w:val="left" w:pos="4077"/>
                <w:tab w:val="right" w:pos="9360"/>
              </w:tabs>
              <w:suppressAutoHyphens/>
              <w:autoSpaceDE/>
              <w:autoSpaceDN/>
              <w:spacing w:before="0" w:line="276" w:lineRule="auto"/>
              <w:contextualSpacing/>
              <w:jc w:val="both"/>
              <w:rPr>
                <w:b/>
                <w:spacing w:val="-3"/>
                <w:sz w:val="24"/>
                <w:szCs w:val="24"/>
              </w:rPr>
            </w:pPr>
            <w:r>
              <w:rPr>
                <w:rFonts w:eastAsia="SimSun"/>
                <w:b/>
                <w:sz w:val="24"/>
                <w:szCs w:val="24"/>
              </w:rPr>
              <w:t>Introducing Artificial Intelligence</w:t>
            </w:r>
          </w:p>
          <w:p w:rsidR="005F6964" w:rsidRDefault="00582FCD" w:rsidP="00617A6F">
            <w:pPr>
              <w:pStyle w:val="Default"/>
              <w:numPr>
                <w:ilvl w:val="0"/>
                <w:numId w:val="94"/>
              </w:numPr>
              <w:rPr>
                <w:rFonts w:ascii="Times New Roman" w:eastAsia="SimSun" w:hAnsi="Times New Roman" w:cs="Times New Roman"/>
              </w:rPr>
            </w:pPr>
            <w:r>
              <w:rPr>
                <w:rFonts w:ascii="Times New Roman" w:eastAsia="SimSun" w:hAnsi="Times New Roman" w:cs="Times New Roman"/>
              </w:rPr>
              <w:t xml:space="preserve">Artificial intelligence in movies </w:t>
            </w:r>
          </w:p>
          <w:p w:rsidR="005F6964" w:rsidRDefault="00582FCD" w:rsidP="00617A6F">
            <w:pPr>
              <w:pStyle w:val="Default"/>
              <w:numPr>
                <w:ilvl w:val="0"/>
                <w:numId w:val="94"/>
              </w:numPr>
              <w:rPr>
                <w:rFonts w:ascii="Times New Roman" w:eastAsia="SimSun" w:hAnsi="Times New Roman" w:cs="Times New Roman"/>
              </w:rPr>
            </w:pPr>
            <w:r>
              <w:rPr>
                <w:rFonts w:ascii="Times New Roman" w:eastAsia="SimSun" w:hAnsi="Times New Roman" w:cs="Times New Roman"/>
              </w:rPr>
              <w:t>The development history of artificial intelligence</w:t>
            </w:r>
          </w:p>
          <w:p w:rsidR="005F6964" w:rsidRDefault="00582FCD" w:rsidP="00617A6F">
            <w:pPr>
              <w:pStyle w:val="ListParagraph"/>
              <w:widowControl/>
              <w:numPr>
                <w:ilvl w:val="0"/>
                <w:numId w:val="94"/>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rPr>
              <w:t>The future development trend of artificial intelligence</w:t>
            </w:r>
          </w:p>
        </w:tc>
        <w:tc>
          <w:tcPr>
            <w:tcW w:w="1333" w:type="dxa"/>
            <w:gridSpan w:val="3"/>
          </w:tcPr>
          <w:p w:rsidR="005F6964" w:rsidRDefault="00582FCD">
            <w:pPr>
              <w:jc w:val="center"/>
              <w:rPr>
                <w:sz w:val="24"/>
                <w:szCs w:val="24"/>
              </w:rPr>
            </w:pPr>
            <w:r>
              <w:rPr>
                <w:sz w:val="24"/>
                <w:szCs w:val="24"/>
                <w:lang w:eastAsia="zh-CN"/>
              </w:rPr>
              <w:t>2</w:t>
            </w:r>
          </w:p>
        </w:tc>
      </w:tr>
      <w:tr w:rsidR="005F6964">
        <w:trPr>
          <w:trHeight w:val="128"/>
        </w:trPr>
        <w:tc>
          <w:tcPr>
            <w:tcW w:w="8467" w:type="dxa"/>
            <w:gridSpan w:val="5"/>
          </w:tcPr>
          <w:p w:rsidR="005F6964" w:rsidRDefault="00582FCD" w:rsidP="00617A6F">
            <w:pPr>
              <w:pStyle w:val="ListParagraph"/>
              <w:widowControl/>
              <w:numPr>
                <w:ilvl w:val="0"/>
                <w:numId w:val="93"/>
              </w:numPr>
              <w:tabs>
                <w:tab w:val="left" w:pos="720"/>
                <w:tab w:val="left" w:pos="4077"/>
                <w:tab w:val="right" w:pos="9360"/>
              </w:tabs>
              <w:suppressAutoHyphens/>
              <w:autoSpaceDE/>
              <w:autoSpaceDN/>
              <w:spacing w:before="0" w:line="276" w:lineRule="auto"/>
              <w:ind w:left="357" w:hanging="357"/>
              <w:contextualSpacing/>
              <w:jc w:val="both"/>
              <w:rPr>
                <w:b/>
                <w:bCs/>
                <w:spacing w:val="-3"/>
                <w:sz w:val="24"/>
                <w:szCs w:val="24"/>
              </w:rPr>
            </w:pPr>
            <w:r>
              <w:rPr>
                <w:rFonts w:eastAsia="SimSun"/>
                <w:b/>
                <w:bCs/>
                <w:spacing w:val="-3"/>
                <w:sz w:val="24"/>
                <w:szCs w:val="24"/>
                <w:lang w:eastAsia="zh-CN"/>
              </w:rPr>
              <w:t>Artificial Intelligence Application</w:t>
            </w:r>
          </w:p>
          <w:p w:rsidR="005F6964" w:rsidRDefault="00582FCD" w:rsidP="00617A6F">
            <w:pPr>
              <w:pStyle w:val="Default"/>
              <w:numPr>
                <w:ilvl w:val="0"/>
                <w:numId w:val="95"/>
              </w:numPr>
              <w:rPr>
                <w:rFonts w:ascii="Times New Roman" w:eastAsia="SimSun" w:hAnsi="Times New Roman" w:cs="Times New Roman"/>
              </w:rPr>
            </w:pPr>
            <w:r>
              <w:rPr>
                <w:rFonts w:ascii="Times New Roman" w:eastAsia="SimSun" w:hAnsi="Times New Roman" w:cs="Times New Roman"/>
              </w:rPr>
              <w:t>The application of artificial intelligence in security protection</w:t>
            </w:r>
          </w:p>
          <w:p w:rsidR="005F6964" w:rsidRDefault="00582FCD" w:rsidP="00617A6F">
            <w:pPr>
              <w:pStyle w:val="Default"/>
              <w:numPr>
                <w:ilvl w:val="0"/>
                <w:numId w:val="95"/>
              </w:numPr>
              <w:rPr>
                <w:rFonts w:ascii="Times New Roman" w:eastAsia="SimSun" w:hAnsi="Times New Roman" w:cs="Times New Roman"/>
              </w:rPr>
            </w:pPr>
            <w:r>
              <w:rPr>
                <w:rFonts w:ascii="Times New Roman" w:eastAsia="SimSun" w:hAnsi="Times New Roman" w:cs="Times New Roman"/>
              </w:rPr>
              <w:t>The application of artificial intelligence in security protection</w:t>
            </w:r>
          </w:p>
          <w:p w:rsidR="005F6964" w:rsidRDefault="00582FCD" w:rsidP="00617A6F">
            <w:pPr>
              <w:pStyle w:val="Default"/>
              <w:numPr>
                <w:ilvl w:val="0"/>
                <w:numId w:val="95"/>
              </w:numPr>
              <w:rPr>
                <w:rFonts w:ascii="Times New Roman" w:eastAsia="SimSun" w:hAnsi="Times New Roman" w:cs="Times New Roman"/>
              </w:rPr>
            </w:pPr>
            <w:r>
              <w:rPr>
                <w:rFonts w:ascii="Times New Roman" w:eastAsia="SimSun" w:hAnsi="Times New Roman" w:cs="Times New Roman"/>
              </w:rPr>
              <w:t>The application of artificial intelligence in intelligent customer service</w:t>
            </w:r>
          </w:p>
          <w:p w:rsidR="005F6964" w:rsidRDefault="00582FCD" w:rsidP="00617A6F">
            <w:pPr>
              <w:pStyle w:val="Default"/>
              <w:numPr>
                <w:ilvl w:val="0"/>
                <w:numId w:val="95"/>
              </w:numPr>
              <w:spacing w:after="200"/>
              <w:ind w:left="357" w:hanging="357"/>
              <w:rPr>
                <w:rFonts w:ascii="Times New Roman" w:eastAsia="SimSun" w:hAnsi="Times New Roman" w:cs="Times New Roman"/>
                <w:spacing w:val="-3"/>
              </w:rPr>
            </w:pPr>
            <w:r>
              <w:rPr>
                <w:rFonts w:ascii="Times New Roman" w:eastAsia="SimSun" w:hAnsi="Times New Roman" w:cs="Times New Roman"/>
                <w:color w:val="auto"/>
                <w:lang w:eastAsia="en-US" w:bidi="en-US"/>
              </w:rPr>
              <w:t>Application of artificial intelligence in automatic driving</w:t>
            </w:r>
          </w:p>
        </w:tc>
        <w:tc>
          <w:tcPr>
            <w:tcW w:w="1333" w:type="dxa"/>
            <w:gridSpan w:val="3"/>
          </w:tcPr>
          <w:p w:rsidR="005F6964" w:rsidRDefault="00582FCD">
            <w:pPr>
              <w:jc w:val="center"/>
              <w:rPr>
                <w:sz w:val="24"/>
                <w:szCs w:val="24"/>
              </w:rPr>
            </w:pPr>
            <w:r>
              <w:rPr>
                <w:sz w:val="24"/>
                <w:szCs w:val="24"/>
                <w:lang w:eastAsia="zh-CN"/>
              </w:rPr>
              <w:t>3</w:t>
            </w:r>
          </w:p>
        </w:tc>
      </w:tr>
      <w:tr w:rsidR="005F6964">
        <w:trPr>
          <w:trHeight w:val="128"/>
        </w:trPr>
        <w:tc>
          <w:tcPr>
            <w:tcW w:w="8467" w:type="dxa"/>
            <w:gridSpan w:val="5"/>
          </w:tcPr>
          <w:p w:rsidR="005F6964" w:rsidRDefault="00582FCD" w:rsidP="00617A6F">
            <w:pPr>
              <w:pStyle w:val="ListParagraph"/>
              <w:widowControl/>
              <w:numPr>
                <w:ilvl w:val="0"/>
                <w:numId w:val="93"/>
              </w:numPr>
              <w:tabs>
                <w:tab w:val="left" w:pos="0"/>
                <w:tab w:val="left" w:pos="720"/>
              </w:tabs>
              <w:suppressAutoHyphens/>
              <w:autoSpaceDE/>
              <w:autoSpaceDN/>
              <w:spacing w:before="0"/>
              <w:contextualSpacing/>
              <w:jc w:val="both"/>
              <w:rPr>
                <w:rFonts w:eastAsia="SimSun"/>
                <w:b/>
                <w:bCs/>
                <w:spacing w:val="-3"/>
                <w:sz w:val="24"/>
                <w:szCs w:val="24"/>
                <w:lang w:eastAsia="zh-CN"/>
              </w:rPr>
            </w:pPr>
            <w:r>
              <w:rPr>
                <w:rFonts w:eastAsia="SimSun"/>
                <w:b/>
                <w:bCs/>
                <w:spacing w:val="-3"/>
                <w:sz w:val="24"/>
                <w:szCs w:val="24"/>
                <w:lang w:eastAsia="zh-CN"/>
              </w:rPr>
              <w:t>The python foundation of artificial intelligence</w:t>
            </w:r>
          </w:p>
          <w:p w:rsidR="005F6964" w:rsidRDefault="00582FCD" w:rsidP="00617A6F">
            <w:pPr>
              <w:pStyle w:val="Default"/>
              <w:numPr>
                <w:ilvl w:val="0"/>
                <w:numId w:val="96"/>
              </w:numPr>
              <w:rPr>
                <w:rFonts w:ascii="Times New Roman" w:eastAsia="SimSun" w:hAnsi="Times New Roman" w:cs="Times New Roman"/>
              </w:rPr>
            </w:pPr>
            <w:r>
              <w:rPr>
                <w:rFonts w:ascii="Times New Roman" w:eastAsia="SimSun" w:hAnsi="Times New Roman" w:cs="Times New Roman"/>
              </w:rPr>
              <w:t>Python basic string talk</w:t>
            </w:r>
          </w:p>
          <w:p w:rsidR="005F6964" w:rsidRDefault="00582FCD" w:rsidP="00617A6F">
            <w:pPr>
              <w:pStyle w:val="Default"/>
              <w:numPr>
                <w:ilvl w:val="0"/>
                <w:numId w:val="96"/>
              </w:numPr>
              <w:rPr>
                <w:rFonts w:ascii="Times New Roman" w:eastAsia="SimSun" w:hAnsi="Times New Roman" w:cs="Times New Roman"/>
              </w:rPr>
            </w:pPr>
            <w:r>
              <w:rPr>
                <w:rFonts w:ascii="Times New Roman" w:eastAsia="SimSun" w:hAnsi="Times New Roman" w:cs="Times New Roman"/>
              </w:rPr>
              <w:t>Data types and basic operations</w:t>
            </w:r>
          </w:p>
          <w:p w:rsidR="005F6964" w:rsidRDefault="00582FCD" w:rsidP="00617A6F">
            <w:pPr>
              <w:pStyle w:val="Default"/>
              <w:numPr>
                <w:ilvl w:val="0"/>
                <w:numId w:val="96"/>
              </w:numPr>
              <w:rPr>
                <w:rFonts w:ascii="Times New Roman" w:eastAsia="SimSun" w:hAnsi="Times New Roman" w:cs="Times New Roman"/>
              </w:rPr>
            </w:pPr>
            <w:r>
              <w:rPr>
                <w:rFonts w:ascii="Times New Roman" w:eastAsia="SimSun" w:hAnsi="Times New Roman" w:cs="Times New Roman"/>
              </w:rPr>
              <w:t>Flow control statement</w:t>
            </w:r>
          </w:p>
          <w:p w:rsidR="005F6964" w:rsidRDefault="00582FCD" w:rsidP="00617A6F">
            <w:pPr>
              <w:pStyle w:val="Default"/>
              <w:numPr>
                <w:ilvl w:val="0"/>
                <w:numId w:val="96"/>
              </w:numPr>
              <w:rPr>
                <w:rFonts w:ascii="Times New Roman" w:eastAsia="SimSun" w:hAnsi="Times New Roman" w:cs="Times New Roman"/>
              </w:rPr>
            </w:pPr>
            <w:r>
              <w:rPr>
                <w:rFonts w:ascii="Times New Roman" w:eastAsia="SimSun" w:hAnsi="Times New Roman" w:cs="Times New Roman"/>
              </w:rPr>
              <w:t>Waffle board usage and instructions</w:t>
            </w:r>
          </w:p>
          <w:p w:rsidR="005F6964" w:rsidRDefault="00582FCD" w:rsidP="00617A6F">
            <w:pPr>
              <w:pStyle w:val="Default"/>
              <w:numPr>
                <w:ilvl w:val="0"/>
                <w:numId w:val="96"/>
              </w:numPr>
              <w:spacing w:after="200"/>
              <w:ind w:left="357" w:hanging="357"/>
              <w:rPr>
                <w:rFonts w:ascii="Times New Roman" w:eastAsia="SimSun" w:hAnsi="Times New Roman" w:cs="Times New Roman"/>
                <w:spacing w:val="-3"/>
              </w:rPr>
            </w:pPr>
            <w:r>
              <w:rPr>
                <w:rFonts w:ascii="Times New Roman" w:eastAsia="SimSun" w:hAnsi="Times New Roman" w:cs="Times New Roman"/>
              </w:rPr>
              <w:t>Waffle programming interface introduction</w:t>
            </w:r>
          </w:p>
        </w:tc>
        <w:tc>
          <w:tcPr>
            <w:tcW w:w="1333" w:type="dxa"/>
            <w:gridSpan w:val="3"/>
          </w:tcPr>
          <w:p w:rsidR="005F6964" w:rsidRDefault="00582FCD">
            <w:pPr>
              <w:jc w:val="center"/>
              <w:rPr>
                <w:sz w:val="24"/>
                <w:szCs w:val="24"/>
              </w:rPr>
            </w:pPr>
            <w:r>
              <w:rPr>
                <w:sz w:val="24"/>
                <w:szCs w:val="24"/>
                <w:lang w:eastAsia="zh-CN"/>
              </w:rPr>
              <w:t>3</w:t>
            </w:r>
          </w:p>
        </w:tc>
      </w:tr>
      <w:tr w:rsidR="005F6964">
        <w:trPr>
          <w:trHeight w:val="128"/>
        </w:trPr>
        <w:tc>
          <w:tcPr>
            <w:tcW w:w="8467" w:type="dxa"/>
            <w:gridSpan w:val="5"/>
          </w:tcPr>
          <w:p w:rsidR="005F6964" w:rsidRDefault="00582FCD" w:rsidP="00617A6F">
            <w:pPr>
              <w:pStyle w:val="ListParagraph"/>
              <w:widowControl/>
              <w:numPr>
                <w:ilvl w:val="0"/>
                <w:numId w:val="93"/>
              </w:numPr>
              <w:tabs>
                <w:tab w:val="left" w:pos="720"/>
                <w:tab w:val="right" w:pos="9360"/>
              </w:tabs>
              <w:suppressAutoHyphens/>
              <w:autoSpaceDE/>
              <w:autoSpaceDN/>
              <w:spacing w:before="0"/>
              <w:contextualSpacing/>
              <w:rPr>
                <w:b/>
                <w:bCs/>
                <w:spacing w:val="-3"/>
                <w:sz w:val="24"/>
                <w:szCs w:val="24"/>
              </w:rPr>
            </w:pPr>
            <w:r>
              <w:rPr>
                <w:rFonts w:eastAsia="SimSun"/>
                <w:b/>
                <w:bCs/>
                <w:spacing w:val="-3"/>
                <w:sz w:val="24"/>
                <w:szCs w:val="24"/>
                <w:lang w:eastAsia="zh-CN"/>
              </w:rPr>
              <w:t>Artificial intelligence case realization--Little mathematician</w:t>
            </w:r>
          </w:p>
          <w:p w:rsidR="005F6964" w:rsidRDefault="00582FCD" w:rsidP="00617A6F">
            <w:pPr>
              <w:pStyle w:val="Default"/>
              <w:numPr>
                <w:ilvl w:val="0"/>
                <w:numId w:val="97"/>
              </w:numPr>
              <w:rPr>
                <w:rFonts w:ascii="Times New Roman" w:eastAsia="SimSun" w:hAnsi="Times New Roman" w:cs="Times New Roman"/>
              </w:rPr>
            </w:pPr>
            <w:r>
              <w:rPr>
                <w:rFonts w:ascii="Times New Roman" w:eastAsia="SimSun" w:hAnsi="Times New Roman" w:cs="Times New Roman"/>
              </w:rPr>
              <w:t>Case Introduction</w:t>
            </w:r>
          </w:p>
          <w:p w:rsidR="005F6964" w:rsidRDefault="00582FCD" w:rsidP="00617A6F">
            <w:pPr>
              <w:pStyle w:val="Default"/>
              <w:numPr>
                <w:ilvl w:val="0"/>
                <w:numId w:val="97"/>
              </w:numPr>
              <w:rPr>
                <w:rFonts w:ascii="Times New Roman" w:eastAsia="SimSun" w:hAnsi="Times New Roman" w:cs="Times New Roman"/>
              </w:rPr>
            </w:pPr>
            <w:r>
              <w:rPr>
                <w:rFonts w:ascii="Times New Roman" w:eastAsia="SimSun" w:hAnsi="Times New Roman" w:cs="Times New Roman"/>
              </w:rPr>
              <w:t>Image distribution of trigonometric functions</w:t>
            </w:r>
          </w:p>
          <w:p w:rsidR="005F6964" w:rsidRDefault="00582FCD" w:rsidP="00617A6F">
            <w:pPr>
              <w:pStyle w:val="Default"/>
              <w:numPr>
                <w:ilvl w:val="0"/>
                <w:numId w:val="97"/>
              </w:numPr>
              <w:spacing w:after="200"/>
              <w:ind w:left="357" w:hanging="357"/>
              <w:rPr>
                <w:rFonts w:ascii="Times New Roman" w:hAnsi="Times New Roman" w:cs="Times New Roman"/>
                <w:b/>
                <w:spacing w:val="-3"/>
              </w:rPr>
            </w:pPr>
            <w:r>
              <w:rPr>
                <w:rFonts w:ascii="Times New Roman" w:eastAsia="SimSun" w:hAnsi="Times New Roman" w:cs="Times New Roman"/>
              </w:rPr>
              <w:t>Machine learning application development process</w:t>
            </w:r>
          </w:p>
        </w:tc>
        <w:tc>
          <w:tcPr>
            <w:tcW w:w="1333" w:type="dxa"/>
            <w:gridSpan w:val="3"/>
          </w:tcPr>
          <w:p w:rsidR="005F6964" w:rsidRDefault="00582FCD">
            <w:pPr>
              <w:jc w:val="center"/>
              <w:rPr>
                <w:sz w:val="24"/>
                <w:szCs w:val="24"/>
              </w:rPr>
            </w:pPr>
            <w:r>
              <w:rPr>
                <w:sz w:val="24"/>
                <w:szCs w:val="24"/>
                <w:lang w:eastAsia="zh-CN"/>
              </w:rPr>
              <w:t>4</w:t>
            </w:r>
          </w:p>
        </w:tc>
      </w:tr>
      <w:tr w:rsidR="005F6964">
        <w:trPr>
          <w:trHeight w:val="128"/>
        </w:trPr>
        <w:tc>
          <w:tcPr>
            <w:tcW w:w="8467" w:type="dxa"/>
            <w:gridSpan w:val="5"/>
          </w:tcPr>
          <w:p w:rsidR="005F6964" w:rsidRDefault="00582FCD" w:rsidP="00617A6F">
            <w:pPr>
              <w:pStyle w:val="ListParagraph"/>
              <w:widowControl/>
              <w:numPr>
                <w:ilvl w:val="0"/>
                <w:numId w:val="93"/>
              </w:numPr>
              <w:tabs>
                <w:tab w:val="left" w:pos="0"/>
                <w:tab w:val="left" w:pos="720"/>
              </w:tabs>
              <w:suppressAutoHyphens/>
              <w:autoSpaceDE/>
              <w:autoSpaceDN/>
              <w:spacing w:before="0"/>
              <w:contextualSpacing/>
              <w:jc w:val="both"/>
              <w:rPr>
                <w:spacing w:val="-3"/>
                <w:sz w:val="24"/>
                <w:szCs w:val="24"/>
              </w:rPr>
            </w:pPr>
            <w:r>
              <w:rPr>
                <w:rFonts w:eastAsia="SimSun"/>
                <w:b/>
                <w:bCs/>
                <w:spacing w:val="-3"/>
                <w:sz w:val="24"/>
                <w:szCs w:val="24"/>
                <w:lang w:eastAsia="zh-CN"/>
              </w:rPr>
              <w:t>Artificial intelligence case realization--Boxing coach</w:t>
            </w:r>
          </w:p>
          <w:p w:rsidR="005F6964" w:rsidRDefault="00582FCD" w:rsidP="00617A6F">
            <w:pPr>
              <w:pStyle w:val="Default"/>
              <w:numPr>
                <w:ilvl w:val="0"/>
                <w:numId w:val="98"/>
              </w:numPr>
              <w:rPr>
                <w:rFonts w:ascii="Times New Roman" w:eastAsia="SimSun" w:hAnsi="Times New Roman" w:cs="Times New Roman"/>
              </w:rPr>
            </w:pPr>
            <w:r>
              <w:rPr>
                <w:rFonts w:ascii="Times New Roman" w:eastAsia="SimSun" w:hAnsi="Times New Roman" w:cs="Times New Roman"/>
              </w:rPr>
              <w:t>Case Introduction</w:t>
            </w:r>
          </w:p>
          <w:p w:rsidR="005F6964" w:rsidRDefault="00582FCD" w:rsidP="00617A6F">
            <w:pPr>
              <w:pStyle w:val="Default"/>
              <w:numPr>
                <w:ilvl w:val="0"/>
                <w:numId w:val="98"/>
              </w:numPr>
              <w:rPr>
                <w:rFonts w:ascii="Times New Roman" w:eastAsia="SimSun" w:hAnsi="Times New Roman" w:cs="Times New Roman"/>
              </w:rPr>
            </w:pPr>
            <w:r>
              <w:rPr>
                <w:rFonts w:ascii="Times New Roman" w:eastAsia="SimSun" w:hAnsi="Times New Roman" w:cs="Times New Roman"/>
              </w:rPr>
              <w:t>Angular velocity and acceleration</w:t>
            </w:r>
          </w:p>
          <w:p w:rsidR="005F6964" w:rsidRDefault="00582FCD" w:rsidP="00617A6F">
            <w:pPr>
              <w:pStyle w:val="Default"/>
              <w:numPr>
                <w:ilvl w:val="0"/>
                <w:numId w:val="98"/>
              </w:numPr>
              <w:spacing w:after="200"/>
              <w:ind w:left="357" w:hanging="357"/>
              <w:rPr>
                <w:rFonts w:ascii="Times New Roman" w:hAnsi="Times New Roman" w:cs="Times New Roman"/>
              </w:rPr>
            </w:pPr>
            <w:r>
              <w:rPr>
                <w:rFonts w:ascii="Times New Roman" w:eastAsia="SimSun" w:hAnsi="Times New Roman" w:cs="Times New Roman"/>
              </w:rPr>
              <w:lastRenderedPageBreak/>
              <w:t>Attitude sensor introduction</w:t>
            </w:r>
          </w:p>
        </w:tc>
        <w:tc>
          <w:tcPr>
            <w:tcW w:w="1333" w:type="dxa"/>
            <w:gridSpan w:val="3"/>
          </w:tcPr>
          <w:p w:rsidR="005F6964" w:rsidRDefault="00582FCD">
            <w:pPr>
              <w:jc w:val="center"/>
              <w:rPr>
                <w:rFonts w:eastAsia="SimSun"/>
                <w:sz w:val="24"/>
                <w:szCs w:val="24"/>
              </w:rPr>
            </w:pPr>
            <w:r>
              <w:rPr>
                <w:sz w:val="24"/>
                <w:szCs w:val="24"/>
                <w:lang w:eastAsia="zh-CN"/>
              </w:rPr>
              <w:lastRenderedPageBreak/>
              <w:t>4</w:t>
            </w:r>
          </w:p>
        </w:tc>
      </w:tr>
      <w:tr w:rsidR="005F6964">
        <w:trPr>
          <w:trHeight w:val="561"/>
        </w:trPr>
        <w:tc>
          <w:tcPr>
            <w:tcW w:w="8467" w:type="dxa"/>
            <w:gridSpan w:val="5"/>
            <w:shd w:val="clear" w:color="auto" w:fill="E5DFEC"/>
          </w:tcPr>
          <w:p w:rsidR="005F6964" w:rsidRDefault="00582FCD">
            <w:pPr>
              <w:spacing w:before="160" w:after="160"/>
              <w:rPr>
                <w:b/>
                <w:sz w:val="24"/>
                <w:szCs w:val="24"/>
              </w:rPr>
            </w:pPr>
            <w:r>
              <w:rPr>
                <w:b/>
                <w:sz w:val="24"/>
                <w:szCs w:val="24"/>
              </w:rPr>
              <w:lastRenderedPageBreak/>
              <w:t>Recommended / Reference Books:</w:t>
            </w:r>
          </w:p>
        </w:tc>
        <w:tc>
          <w:tcPr>
            <w:tcW w:w="1333" w:type="dxa"/>
            <w:gridSpan w:val="3"/>
            <w:shd w:val="clear" w:color="auto" w:fill="E5DFEC"/>
          </w:tcPr>
          <w:p w:rsidR="005F6964" w:rsidRDefault="005F6964">
            <w:pPr>
              <w:rPr>
                <w:sz w:val="24"/>
                <w:szCs w:val="24"/>
              </w:rPr>
            </w:pPr>
          </w:p>
        </w:tc>
      </w:tr>
      <w:tr w:rsidR="005F6964">
        <w:trPr>
          <w:trHeight w:val="311"/>
        </w:trPr>
        <w:tc>
          <w:tcPr>
            <w:tcW w:w="8467" w:type="dxa"/>
            <w:gridSpan w:val="5"/>
          </w:tcPr>
          <w:p w:rsidR="005F6964" w:rsidRDefault="00582FCD" w:rsidP="00617A6F">
            <w:pPr>
              <w:pStyle w:val="Default"/>
              <w:numPr>
                <w:ilvl w:val="0"/>
                <w:numId w:val="99"/>
              </w:numPr>
              <w:rPr>
                <w:rFonts w:ascii="Times New Roman" w:eastAsia="SimSun" w:hAnsi="Times New Roman" w:cs="Times New Roman"/>
              </w:rPr>
            </w:pPr>
            <w:r>
              <w:rPr>
                <w:rFonts w:ascii="Times New Roman" w:eastAsia="SimSun" w:hAnsi="Times New Roman" w:cs="Times New Roman"/>
              </w:rPr>
              <w:t xml:space="preserve">Artificial Intelligence Application  Xiao </w:t>
            </w:r>
            <w:proofErr w:type="spellStart"/>
            <w:r>
              <w:rPr>
                <w:rFonts w:ascii="Times New Roman" w:eastAsia="SimSun" w:hAnsi="Times New Roman" w:cs="Times New Roman"/>
              </w:rPr>
              <w:t>Zhengxing</w:t>
            </w:r>
            <w:proofErr w:type="spellEnd"/>
            <w:r>
              <w:rPr>
                <w:rFonts w:ascii="Times New Roman" w:eastAsia="SimSun" w:hAnsi="Times New Roman" w:cs="Times New Roman"/>
              </w:rPr>
              <w:t xml:space="preserve">  </w:t>
            </w:r>
            <w:proofErr w:type="spellStart"/>
            <w:r>
              <w:rPr>
                <w:rFonts w:ascii="Times New Roman" w:eastAsia="SimSun" w:hAnsi="Times New Roman" w:cs="Times New Roman"/>
              </w:rPr>
              <w:t>Nie</w:t>
            </w:r>
            <w:proofErr w:type="spellEnd"/>
            <w:r>
              <w:rPr>
                <w:rFonts w:ascii="Times New Roman" w:eastAsia="SimSun" w:hAnsi="Times New Roman" w:cs="Times New Roman"/>
              </w:rPr>
              <w:t xml:space="preserve"> </w:t>
            </w:r>
            <w:proofErr w:type="spellStart"/>
            <w:r>
              <w:rPr>
                <w:rFonts w:ascii="Times New Roman" w:eastAsia="SimSun" w:hAnsi="Times New Roman" w:cs="Times New Roman"/>
              </w:rPr>
              <w:t>Zhe</w:t>
            </w:r>
            <w:proofErr w:type="spellEnd"/>
            <w:r>
              <w:rPr>
                <w:rFonts w:ascii="Times New Roman" w:eastAsia="SimSun" w:hAnsi="Times New Roman" w:cs="Times New Roman"/>
              </w:rPr>
              <w:t xml:space="preserve">  Higher Education Press</w:t>
            </w:r>
          </w:p>
          <w:p w:rsidR="005F6964" w:rsidRDefault="00582FCD" w:rsidP="00617A6F">
            <w:pPr>
              <w:pStyle w:val="Default"/>
              <w:numPr>
                <w:ilvl w:val="0"/>
                <w:numId w:val="99"/>
              </w:numPr>
              <w:rPr>
                <w:rFonts w:ascii="Times New Roman" w:eastAsia="SimSun" w:hAnsi="Times New Roman" w:cs="Times New Roman"/>
                <w:spacing w:val="-3"/>
                <w:u w:val="single"/>
              </w:rPr>
            </w:pPr>
            <w:r>
              <w:rPr>
                <w:rFonts w:ascii="Times New Roman" w:eastAsia="SimSun" w:hAnsi="Times New Roman" w:cs="Times New Roman"/>
              </w:rPr>
              <w:t xml:space="preserve">Fundamentals of artificial intelligence application Hu Ling, Xu </w:t>
            </w:r>
            <w:proofErr w:type="spellStart"/>
            <w:r>
              <w:rPr>
                <w:rFonts w:ascii="Times New Roman" w:eastAsia="SimSun" w:hAnsi="Times New Roman" w:cs="Times New Roman"/>
              </w:rPr>
              <w:t>Weijin</w:t>
            </w:r>
            <w:proofErr w:type="spellEnd"/>
            <w:r>
              <w:rPr>
                <w:rFonts w:ascii="Times New Roman" w:eastAsia="SimSun" w:hAnsi="Times New Roman" w:cs="Times New Roman"/>
              </w:rPr>
              <w:t xml:space="preserve"> China Railway Press Co., Ltd</w:t>
            </w:r>
          </w:p>
        </w:tc>
        <w:tc>
          <w:tcPr>
            <w:tcW w:w="1333" w:type="dxa"/>
            <w:gridSpan w:val="3"/>
          </w:tcPr>
          <w:p w:rsidR="005F6964" w:rsidRDefault="005F6964">
            <w:pPr>
              <w:rPr>
                <w:sz w:val="24"/>
                <w:szCs w:val="24"/>
              </w:rPr>
            </w:pPr>
          </w:p>
        </w:tc>
      </w:tr>
      <w:tr w:rsidR="005F6964">
        <w:trPr>
          <w:trHeight w:val="449"/>
        </w:trPr>
        <w:tc>
          <w:tcPr>
            <w:tcW w:w="8467" w:type="dxa"/>
            <w:gridSpan w:val="5"/>
            <w:shd w:val="clear" w:color="auto" w:fill="E5DFEC"/>
          </w:tcPr>
          <w:p w:rsidR="005F6964" w:rsidRDefault="00582FCD">
            <w:pPr>
              <w:spacing w:before="160" w:after="160"/>
              <w:rPr>
                <w:b/>
                <w:sz w:val="24"/>
                <w:szCs w:val="24"/>
              </w:rPr>
            </w:pPr>
            <w:r>
              <w:rPr>
                <w:b/>
                <w:sz w:val="24"/>
                <w:szCs w:val="24"/>
              </w:rPr>
              <w:t>Instructional Objectives</w:t>
            </w:r>
          </w:p>
        </w:tc>
        <w:tc>
          <w:tcPr>
            <w:tcW w:w="1333" w:type="dxa"/>
            <w:gridSpan w:val="3"/>
            <w:shd w:val="clear" w:color="auto" w:fill="E5DFEC"/>
          </w:tcPr>
          <w:p w:rsidR="005F6964" w:rsidRDefault="005F6964">
            <w:pPr>
              <w:pStyle w:val="Heading2"/>
              <w:spacing w:line="240" w:lineRule="auto"/>
              <w:rPr>
                <w:b w:val="0"/>
                <w:sz w:val="24"/>
                <w:szCs w:val="24"/>
              </w:rPr>
            </w:pPr>
          </w:p>
        </w:tc>
      </w:tr>
      <w:tr w:rsidR="005F6964">
        <w:trPr>
          <w:trHeight w:val="414"/>
        </w:trPr>
        <w:tc>
          <w:tcPr>
            <w:tcW w:w="8467" w:type="dxa"/>
            <w:gridSpan w:val="5"/>
          </w:tcPr>
          <w:p w:rsidR="005F6964" w:rsidRDefault="00582FCD" w:rsidP="00617A6F">
            <w:pPr>
              <w:pStyle w:val="ListParagraph"/>
              <w:widowControl/>
              <w:numPr>
                <w:ilvl w:val="0"/>
                <w:numId w:val="100"/>
              </w:numPr>
              <w:tabs>
                <w:tab w:val="left" w:pos="720"/>
                <w:tab w:val="left" w:pos="4077"/>
                <w:tab w:val="right" w:pos="9360"/>
              </w:tabs>
              <w:suppressAutoHyphens/>
              <w:autoSpaceDE/>
              <w:autoSpaceDN/>
              <w:contextualSpacing/>
              <w:jc w:val="both"/>
              <w:rPr>
                <w:spacing w:val="-3"/>
                <w:sz w:val="24"/>
                <w:szCs w:val="24"/>
              </w:rPr>
            </w:pPr>
            <w:r>
              <w:rPr>
                <w:b/>
                <w:bCs/>
                <w:spacing w:val="-3"/>
                <w:sz w:val="24"/>
                <w:szCs w:val="24"/>
                <w:lang w:eastAsia="zh-CN"/>
              </w:rPr>
              <w:t xml:space="preserve">Introducing Artificial Intelligence </w:t>
            </w:r>
          </w:p>
          <w:p w:rsidR="005F6964" w:rsidRDefault="00582FCD" w:rsidP="00617A6F">
            <w:pPr>
              <w:widowControl/>
              <w:numPr>
                <w:ilvl w:val="1"/>
                <w:numId w:val="101"/>
              </w:numPr>
              <w:tabs>
                <w:tab w:val="left" w:pos="720"/>
                <w:tab w:val="right" w:pos="9360"/>
              </w:tabs>
              <w:suppressAutoHyphens/>
              <w:autoSpaceDE/>
              <w:autoSpaceDN/>
              <w:rPr>
                <w:spacing w:val="-3"/>
                <w:sz w:val="24"/>
                <w:szCs w:val="24"/>
              </w:rPr>
            </w:pPr>
            <w:r>
              <w:rPr>
                <w:sz w:val="24"/>
                <w:szCs w:val="24"/>
                <w:lang w:eastAsia="zh-CN"/>
              </w:rPr>
              <w:t>Understand the basic definition of AI and its application in movies</w:t>
            </w:r>
          </w:p>
          <w:p w:rsidR="005F6964" w:rsidRDefault="00582FCD" w:rsidP="00617A6F">
            <w:pPr>
              <w:widowControl/>
              <w:numPr>
                <w:ilvl w:val="1"/>
                <w:numId w:val="101"/>
              </w:numPr>
              <w:tabs>
                <w:tab w:val="left" w:pos="720"/>
                <w:tab w:val="right" w:pos="9360"/>
              </w:tabs>
              <w:suppressAutoHyphens/>
              <w:autoSpaceDE/>
              <w:autoSpaceDN/>
              <w:rPr>
                <w:spacing w:val="-3"/>
                <w:sz w:val="24"/>
                <w:szCs w:val="24"/>
              </w:rPr>
            </w:pPr>
            <w:r>
              <w:rPr>
                <w:sz w:val="24"/>
                <w:szCs w:val="24"/>
                <w:lang w:eastAsia="zh-CN"/>
              </w:rPr>
              <w:t>S</w:t>
            </w:r>
            <w:r>
              <w:rPr>
                <w:sz w:val="24"/>
                <w:szCs w:val="24"/>
              </w:rPr>
              <w:t>ystematically understand the development history of artificial intelligence</w:t>
            </w:r>
          </w:p>
          <w:p w:rsidR="005F6964" w:rsidRDefault="00582FCD" w:rsidP="00617A6F">
            <w:pPr>
              <w:widowControl/>
              <w:numPr>
                <w:ilvl w:val="1"/>
                <w:numId w:val="101"/>
              </w:numPr>
              <w:tabs>
                <w:tab w:val="left" w:pos="720"/>
                <w:tab w:val="right" w:pos="9360"/>
              </w:tabs>
              <w:suppressAutoHyphens/>
              <w:autoSpaceDE/>
              <w:autoSpaceDN/>
              <w:spacing w:after="200"/>
              <w:ind w:left="357" w:hanging="357"/>
              <w:rPr>
                <w:spacing w:val="-3"/>
                <w:sz w:val="24"/>
                <w:szCs w:val="24"/>
              </w:rPr>
            </w:pPr>
            <w:r>
              <w:rPr>
                <w:sz w:val="24"/>
                <w:szCs w:val="24"/>
                <w:lang w:eastAsia="zh-CN"/>
              </w:rPr>
              <w:t>Understand the future development trend of artificial intelligence</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00"/>
              </w:numPr>
              <w:tabs>
                <w:tab w:val="left" w:pos="720"/>
                <w:tab w:val="left" w:pos="4077"/>
                <w:tab w:val="right" w:pos="9360"/>
              </w:tabs>
              <w:suppressAutoHyphens/>
              <w:autoSpaceDE/>
              <w:autoSpaceDN/>
              <w:contextualSpacing/>
              <w:jc w:val="both"/>
              <w:rPr>
                <w:spacing w:val="-3"/>
                <w:sz w:val="24"/>
                <w:szCs w:val="24"/>
              </w:rPr>
            </w:pPr>
            <w:r>
              <w:rPr>
                <w:b/>
                <w:bCs/>
                <w:spacing w:val="-3"/>
                <w:sz w:val="24"/>
                <w:szCs w:val="24"/>
              </w:rPr>
              <w:t>Artificial Intelligence Application</w:t>
            </w:r>
            <w:r>
              <w:rPr>
                <w:rFonts w:eastAsia="SimSun"/>
                <w:b/>
                <w:bCs/>
                <w:spacing w:val="-3"/>
                <w:sz w:val="24"/>
                <w:szCs w:val="24"/>
                <w:lang w:eastAsia="zh-CN"/>
              </w:rPr>
              <w:t xml:space="preserve"> </w:t>
            </w:r>
          </w:p>
          <w:p w:rsidR="005F6964" w:rsidRDefault="00582FCD" w:rsidP="00617A6F">
            <w:pPr>
              <w:pStyle w:val="ListParagraph"/>
              <w:widowControl/>
              <w:numPr>
                <w:ilvl w:val="1"/>
                <w:numId w:val="102"/>
              </w:numPr>
              <w:autoSpaceDE/>
              <w:autoSpaceDN/>
              <w:spacing w:before="0"/>
              <w:contextualSpacing/>
              <w:jc w:val="both"/>
              <w:rPr>
                <w:rFonts w:eastAsia="SimSun"/>
                <w:spacing w:val="-3"/>
                <w:sz w:val="24"/>
                <w:szCs w:val="24"/>
                <w:lang w:eastAsia="zh-CN"/>
              </w:rPr>
            </w:pPr>
            <w:r>
              <w:rPr>
                <w:spacing w:val="-3"/>
                <w:sz w:val="24"/>
                <w:szCs w:val="24"/>
                <w:lang w:eastAsia="zh-CN"/>
              </w:rPr>
              <w:t>Understand the changes and impacts of artificial intelligence on modern life</w:t>
            </w:r>
          </w:p>
          <w:p w:rsidR="005F6964" w:rsidRDefault="00582FCD" w:rsidP="00617A6F">
            <w:pPr>
              <w:pStyle w:val="ListParagraph"/>
              <w:widowControl/>
              <w:numPr>
                <w:ilvl w:val="1"/>
                <w:numId w:val="102"/>
              </w:numPr>
              <w:autoSpaceDE/>
              <w:autoSpaceDN/>
              <w:spacing w:before="0" w:after="200"/>
              <w:ind w:left="357" w:hanging="357"/>
              <w:contextualSpacing/>
              <w:jc w:val="both"/>
              <w:rPr>
                <w:rFonts w:eastAsia="SimSun"/>
                <w:spacing w:val="-3"/>
                <w:sz w:val="24"/>
                <w:szCs w:val="24"/>
                <w:lang w:eastAsia="zh-CN"/>
              </w:rPr>
            </w:pPr>
            <w:r>
              <w:rPr>
                <w:spacing w:val="-3"/>
                <w:sz w:val="24"/>
                <w:szCs w:val="24"/>
                <w:lang w:eastAsia="zh-CN"/>
              </w:rPr>
              <w:t>Familiar with the application and penetration of artificial intelligence in security, medical treatment, intelligent customer service, driverless, etc</w:t>
            </w:r>
            <w:r>
              <w:rPr>
                <w:rFonts w:eastAsiaTheme="minorEastAsia" w:hint="eastAsia"/>
                <w:spacing w:val="-3"/>
                <w:sz w:val="24"/>
                <w:szCs w:val="24"/>
                <w:lang w:eastAsia="zh-CN"/>
              </w:rPr>
              <w:t>.</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00"/>
              </w:numPr>
              <w:tabs>
                <w:tab w:val="left" w:pos="720"/>
                <w:tab w:val="left" w:pos="4077"/>
                <w:tab w:val="right" w:pos="9360"/>
              </w:tabs>
              <w:suppressAutoHyphens/>
              <w:autoSpaceDE/>
              <w:autoSpaceDN/>
              <w:contextualSpacing/>
              <w:jc w:val="both"/>
              <w:rPr>
                <w:spacing w:val="-3"/>
                <w:sz w:val="24"/>
                <w:szCs w:val="24"/>
              </w:rPr>
            </w:pPr>
            <w:r>
              <w:rPr>
                <w:b/>
                <w:bCs/>
                <w:spacing w:val="-3"/>
                <w:sz w:val="24"/>
                <w:szCs w:val="24"/>
              </w:rPr>
              <w:t>The python foundation of artificial intelligence</w:t>
            </w:r>
            <w:r>
              <w:rPr>
                <w:rFonts w:eastAsia="SimSun"/>
                <w:b/>
                <w:bCs/>
                <w:spacing w:val="-3"/>
                <w:sz w:val="24"/>
                <w:szCs w:val="24"/>
                <w:lang w:eastAsia="zh-CN"/>
              </w:rPr>
              <w:t xml:space="preserve"> </w:t>
            </w:r>
          </w:p>
          <w:p w:rsidR="005F6964" w:rsidRDefault="00582FCD" w:rsidP="00617A6F">
            <w:pPr>
              <w:pStyle w:val="ListParagraph"/>
              <w:widowControl/>
              <w:numPr>
                <w:ilvl w:val="0"/>
                <w:numId w:val="103"/>
              </w:numPr>
              <w:autoSpaceDE/>
              <w:autoSpaceDN/>
              <w:spacing w:before="0"/>
              <w:contextualSpacing/>
              <w:jc w:val="both"/>
              <w:rPr>
                <w:spacing w:val="-3"/>
                <w:sz w:val="24"/>
                <w:szCs w:val="24"/>
                <w:lang w:eastAsia="zh-CN"/>
              </w:rPr>
            </w:pPr>
            <w:r>
              <w:rPr>
                <w:spacing w:val="-3"/>
                <w:sz w:val="24"/>
                <w:szCs w:val="24"/>
                <w:lang w:eastAsia="zh-CN"/>
              </w:rPr>
              <w:t>Master the basic grammar of Python</w:t>
            </w:r>
          </w:p>
          <w:p w:rsidR="005F6964" w:rsidRDefault="00582FCD" w:rsidP="00617A6F">
            <w:pPr>
              <w:pStyle w:val="ListParagraph"/>
              <w:widowControl/>
              <w:numPr>
                <w:ilvl w:val="0"/>
                <w:numId w:val="103"/>
              </w:numPr>
              <w:autoSpaceDE/>
              <w:autoSpaceDN/>
              <w:spacing w:before="0"/>
              <w:contextualSpacing/>
              <w:jc w:val="both"/>
              <w:rPr>
                <w:spacing w:val="-3"/>
                <w:sz w:val="24"/>
                <w:szCs w:val="24"/>
                <w:lang w:eastAsia="zh-CN"/>
              </w:rPr>
            </w:pPr>
            <w:r>
              <w:rPr>
                <w:spacing w:val="-3"/>
                <w:sz w:val="24"/>
                <w:szCs w:val="24"/>
                <w:lang w:eastAsia="zh-CN"/>
              </w:rPr>
              <w:t>Familiar with the use of waffle development board</w:t>
            </w:r>
          </w:p>
          <w:p w:rsidR="005F6964" w:rsidRDefault="00582FCD" w:rsidP="00617A6F">
            <w:pPr>
              <w:pStyle w:val="ListParagraph"/>
              <w:widowControl/>
              <w:numPr>
                <w:ilvl w:val="0"/>
                <w:numId w:val="103"/>
              </w:numPr>
              <w:autoSpaceDE/>
              <w:autoSpaceDN/>
              <w:spacing w:before="0" w:after="200"/>
              <w:ind w:left="357" w:hanging="357"/>
              <w:contextualSpacing/>
              <w:jc w:val="both"/>
              <w:rPr>
                <w:rFonts w:eastAsia="SimSun"/>
                <w:spacing w:val="-3"/>
                <w:sz w:val="24"/>
                <w:szCs w:val="24"/>
                <w:lang w:eastAsia="zh-CN"/>
              </w:rPr>
            </w:pPr>
            <w:r>
              <w:rPr>
                <w:spacing w:val="-3"/>
                <w:sz w:val="24"/>
                <w:szCs w:val="24"/>
                <w:lang w:eastAsia="zh-CN"/>
              </w:rPr>
              <w:t>Familiar with waffle programming interface</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589"/>
        </w:trPr>
        <w:tc>
          <w:tcPr>
            <w:tcW w:w="8467" w:type="dxa"/>
            <w:gridSpan w:val="5"/>
          </w:tcPr>
          <w:p w:rsidR="005F6964" w:rsidRDefault="00582FCD" w:rsidP="00617A6F">
            <w:pPr>
              <w:pStyle w:val="ListParagraph"/>
              <w:widowControl/>
              <w:numPr>
                <w:ilvl w:val="0"/>
                <w:numId w:val="100"/>
              </w:numPr>
              <w:tabs>
                <w:tab w:val="left" w:pos="720"/>
                <w:tab w:val="left" w:pos="4077"/>
                <w:tab w:val="right" w:pos="9360"/>
              </w:tabs>
              <w:suppressAutoHyphens/>
              <w:autoSpaceDE/>
              <w:autoSpaceDN/>
              <w:contextualSpacing/>
              <w:jc w:val="both"/>
              <w:rPr>
                <w:spacing w:val="-3"/>
                <w:sz w:val="24"/>
                <w:szCs w:val="24"/>
              </w:rPr>
            </w:pPr>
            <w:r>
              <w:rPr>
                <w:b/>
                <w:bCs/>
                <w:spacing w:val="-3"/>
                <w:sz w:val="24"/>
                <w:szCs w:val="24"/>
              </w:rPr>
              <w:t>Artificial intelligence case realization--Little mathematician</w:t>
            </w:r>
            <w:r>
              <w:rPr>
                <w:rFonts w:eastAsia="SimSun"/>
                <w:b/>
                <w:bCs/>
                <w:spacing w:val="-3"/>
                <w:sz w:val="24"/>
                <w:szCs w:val="24"/>
                <w:lang w:eastAsia="zh-CN"/>
              </w:rPr>
              <w:t xml:space="preserve"> </w:t>
            </w:r>
          </w:p>
          <w:p w:rsidR="005F6964" w:rsidRDefault="00582FCD" w:rsidP="00617A6F">
            <w:pPr>
              <w:pStyle w:val="ListParagraph"/>
              <w:widowControl/>
              <w:numPr>
                <w:ilvl w:val="1"/>
                <w:numId w:val="104"/>
              </w:numPr>
              <w:autoSpaceDE/>
              <w:autoSpaceDN/>
              <w:spacing w:before="0"/>
              <w:contextualSpacing/>
              <w:jc w:val="both"/>
              <w:rPr>
                <w:spacing w:val="-3"/>
                <w:sz w:val="24"/>
                <w:szCs w:val="24"/>
                <w:lang w:eastAsia="zh-CN"/>
              </w:rPr>
            </w:pPr>
            <w:r>
              <w:rPr>
                <w:spacing w:val="-3"/>
                <w:sz w:val="24"/>
                <w:szCs w:val="24"/>
                <w:lang w:eastAsia="zh-CN"/>
              </w:rPr>
              <w:t>Understand the concept of knowledge representation and knowledge atlas, production representation, frame representation, state space representation, and representation of knowledge atlas</w:t>
            </w:r>
          </w:p>
          <w:p w:rsidR="005F6964" w:rsidRDefault="00582FCD" w:rsidP="00617A6F">
            <w:pPr>
              <w:pStyle w:val="ListParagraph"/>
              <w:widowControl/>
              <w:numPr>
                <w:ilvl w:val="1"/>
                <w:numId w:val="104"/>
              </w:numPr>
              <w:autoSpaceDE/>
              <w:autoSpaceDN/>
              <w:spacing w:before="0" w:after="200"/>
              <w:ind w:left="357" w:hanging="357"/>
              <w:contextualSpacing/>
              <w:jc w:val="both"/>
              <w:rPr>
                <w:rFonts w:eastAsia="SimSun"/>
                <w:sz w:val="24"/>
                <w:szCs w:val="24"/>
              </w:rPr>
            </w:pPr>
            <w:r>
              <w:rPr>
                <w:spacing w:val="-3"/>
                <w:sz w:val="24"/>
                <w:szCs w:val="24"/>
                <w:lang w:eastAsia="zh-CN"/>
              </w:rPr>
              <w:t>Understand machine learning, scope, learning methods and challenges of machine learning</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00"/>
              </w:numPr>
              <w:tabs>
                <w:tab w:val="left" w:pos="720"/>
                <w:tab w:val="left" w:pos="4077"/>
                <w:tab w:val="right" w:pos="9360"/>
              </w:tabs>
              <w:suppressAutoHyphens/>
              <w:autoSpaceDE/>
              <w:autoSpaceDN/>
              <w:contextualSpacing/>
              <w:jc w:val="both"/>
              <w:rPr>
                <w:spacing w:val="-3"/>
                <w:sz w:val="24"/>
                <w:szCs w:val="24"/>
              </w:rPr>
            </w:pPr>
            <w:r>
              <w:rPr>
                <w:b/>
                <w:bCs/>
                <w:spacing w:val="-3"/>
                <w:sz w:val="24"/>
                <w:szCs w:val="24"/>
              </w:rPr>
              <w:t>Artificial intelligence case realization--Boxing coach</w:t>
            </w:r>
            <w:r>
              <w:rPr>
                <w:rFonts w:eastAsia="SimSun"/>
                <w:b/>
                <w:bCs/>
                <w:spacing w:val="-3"/>
                <w:sz w:val="24"/>
                <w:szCs w:val="24"/>
                <w:lang w:eastAsia="zh-CN"/>
              </w:rPr>
              <w:t xml:space="preserve"> </w:t>
            </w:r>
          </w:p>
          <w:p w:rsidR="005F6964" w:rsidRDefault="00582FCD" w:rsidP="00617A6F">
            <w:pPr>
              <w:pStyle w:val="ListParagraph"/>
              <w:widowControl/>
              <w:numPr>
                <w:ilvl w:val="1"/>
                <w:numId w:val="105"/>
              </w:numPr>
              <w:autoSpaceDE/>
              <w:autoSpaceDN/>
              <w:spacing w:before="0"/>
              <w:contextualSpacing/>
              <w:jc w:val="both"/>
              <w:rPr>
                <w:spacing w:val="-3"/>
                <w:sz w:val="24"/>
                <w:szCs w:val="24"/>
                <w:lang w:eastAsia="zh-CN"/>
              </w:rPr>
            </w:pPr>
            <w:r>
              <w:rPr>
                <w:spacing w:val="-3"/>
                <w:sz w:val="24"/>
                <w:szCs w:val="24"/>
                <w:lang w:eastAsia="zh-CN"/>
              </w:rPr>
              <w:t>Understand artificial neural network, neuron and deep learning</w:t>
            </w:r>
          </w:p>
          <w:p w:rsidR="005F6964" w:rsidRDefault="00582FCD" w:rsidP="00617A6F">
            <w:pPr>
              <w:pStyle w:val="ListParagraph"/>
              <w:widowControl/>
              <w:numPr>
                <w:ilvl w:val="1"/>
                <w:numId w:val="105"/>
              </w:numPr>
              <w:autoSpaceDE/>
              <w:autoSpaceDN/>
              <w:spacing w:before="0"/>
              <w:contextualSpacing/>
              <w:jc w:val="both"/>
              <w:rPr>
                <w:spacing w:val="-3"/>
                <w:sz w:val="24"/>
                <w:szCs w:val="24"/>
                <w:lang w:eastAsia="zh-CN"/>
              </w:rPr>
            </w:pPr>
            <w:r>
              <w:rPr>
                <w:spacing w:val="-3"/>
                <w:sz w:val="24"/>
                <w:szCs w:val="24"/>
                <w:lang w:eastAsia="zh-CN"/>
              </w:rPr>
              <w:t>Understand computer vision, image and video recognition, pattern recognition, language recognition and biometric recognition</w:t>
            </w:r>
          </w:p>
          <w:p w:rsidR="005F6964" w:rsidRDefault="00582FCD" w:rsidP="00617A6F">
            <w:pPr>
              <w:pStyle w:val="ListParagraph"/>
              <w:widowControl/>
              <w:numPr>
                <w:ilvl w:val="1"/>
                <w:numId w:val="105"/>
              </w:numPr>
              <w:autoSpaceDE/>
              <w:autoSpaceDN/>
              <w:spacing w:before="0" w:after="200"/>
              <w:ind w:left="357" w:hanging="357"/>
              <w:contextualSpacing/>
              <w:jc w:val="both"/>
              <w:rPr>
                <w:sz w:val="24"/>
                <w:szCs w:val="24"/>
              </w:rPr>
            </w:pPr>
            <w:r>
              <w:rPr>
                <w:rFonts w:eastAsia="SimSun"/>
                <w:color w:val="333333"/>
                <w:sz w:val="24"/>
                <w:szCs w:val="24"/>
                <w:shd w:val="clear" w:color="auto" w:fill="FFFFFF"/>
                <w:lang w:eastAsia="zh-CN"/>
              </w:rPr>
              <w:t>Understand the working principle of attitude sensor and master the application of attitude sensor in human motion analysis</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374"/>
        </w:trPr>
        <w:tc>
          <w:tcPr>
            <w:tcW w:w="8467" w:type="dxa"/>
            <w:gridSpan w:val="5"/>
            <w:shd w:val="clear" w:color="auto" w:fill="E5DFEC"/>
          </w:tcPr>
          <w:p w:rsidR="005F6964" w:rsidRDefault="00582FCD">
            <w:pPr>
              <w:spacing w:before="160" w:after="160"/>
              <w:rPr>
                <w:b/>
                <w:sz w:val="24"/>
                <w:szCs w:val="24"/>
              </w:rPr>
            </w:pPr>
            <w:r>
              <w:rPr>
                <w:b/>
                <w:sz w:val="24"/>
                <w:szCs w:val="24"/>
              </w:rPr>
              <w:t xml:space="preserve">List of </w:t>
            </w:r>
            <w:proofErr w:type="spellStart"/>
            <w:r>
              <w:rPr>
                <w:b/>
                <w:sz w:val="24"/>
                <w:szCs w:val="24"/>
              </w:rPr>
              <w:t>Practicals</w:t>
            </w:r>
            <w:proofErr w:type="spellEnd"/>
          </w:p>
        </w:tc>
        <w:tc>
          <w:tcPr>
            <w:tcW w:w="1333" w:type="dxa"/>
            <w:gridSpan w:val="3"/>
            <w:shd w:val="clear" w:color="auto" w:fill="E5DFEC"/>
          </w:tcPr>
          <w:p w:rsidR="005F6964" w:rsidRDefault="00582FCD">
            <w:pPr>
              <w:spacing w:before="160" w:after="160"/>
              <w:rPr>
                <w:b/>
                <w:sz w:val="24"/>
                <w:szCs w:val="24"/>
              </w:rPr>
            </w:pPr>
            <w:r>
              <w:rPr>
                <w:b/>
                <w:sz w:val="24"/>
                <w:szCs w:val="24"/>
              </w:rPr>
              <w:t>H</w:t>
            </w:r>
            <w:r>
              <w:rPr>
                <w:rFonts w:hint="eastAsia"/>
                <w:b/>
                <w:sz w:val="24"/>
                <w:szCs w:val="24"/>
              </w:rPr>
              <w:t>ours</w:t>
            </w:r>
          </w:p>
        </w:tc>
      </w:tr>
      <w:tr w:rsidR="005F6964">
        <w:trPr>
          <w:trHeight w:val="222"/>
        </w:trPr>
        <w:tc>
          <w:tcPr>
            <w:tcW w:w="8467" w:type="dxa"/>
            <w:gridSpan w:val="5"/>
          </w:tcPr>
          <w:p w:rsidR="005F6964" w:rsidRDefault="00582FCD" w:rsidP="00617A6F">
            <w:pPr>
              <w:pStyle w:val="Default"/>
              <w:numPr>
                <w:ilvl w:val="0"/>
                <w:numId w:val="106"/>
              </w:numPr>
              <w:tabs>
                <w:tab w:val="left" w:pos="1170"/>
              </w:tabs>
              <w:jc w:val="both"/>
              <w:rPr>
                <w:rFonts w:ascii="Times New Roman" w:eastAsia="SimSun" w:hAnsi="Times New Roman" w:cs="Times New Roman"/>
              </w:rPr>
            </w:pPr>
            <w:r>
              <w:rPr>
                <w:rFonts w:ascii="Times New Roman" w:eastAsia="SimSun" w:hAnsi="Times New Roman" w:cs="Times New Roman"/>
              </w:rPr>
              <w:t>Discussion on Artificial Intelligence</w:t>
            </w:r>
          </w:p>
          <w:p w:rsidR="005F6964" w:rsidRDefault="00582FCD" w:rsidP="00617A6F">
            <w:pPr>
              <w:pStyle w:val="Default"/>
              <w:numPr>
                <w:ilvl w:val="0"/>
                <w:numId w:val="106"/>
              </w:numPr>
              <w:jc w:val="both"/>
              <w:rPr>
                <w:rFonts w:ascii="Times New Roman" w:eastAsia="SimSun" w:hAnsi="Times New Roman" w:cs="Times New Roman"/>
              </w:rPr>
            </w:pPr>
            <w:r>
              <w:rPr>
                <w:rFonts w:ascii="Times New Roman" w:eastAsia="SimSun" w:hAnsi="Times New Roman" w:cs="Times New Roman"/>
              </w:rPr>
              <w:t>AI project experience in the training room</w:t>
            </w:r>
          </w:p>
          <w:p w:rsidR="005F6964" w:rsidRDefault="00582FCD" w:rsidP="00617A6F">
            <w:pPr>
              <w:pStyle w:val="Default"/>
              <w:numPr>
                <w:ilvl w:val="0"/>
                <w:numId w:val="106"/>
              </w:numPr>
              <w:jc w:val="both"/>
              <w:rPr>
                <w:rFonts w:ascii="Times New Roman" w:eastAsia="SimSun" w:hAnsi="Times New Roman" w:cs="Times New Roman"/>
              </w:rPr>
            </w:pPr>
            <w:r>
              <w:rPr>
                <w:rFonts w:ascii="Times New Roman" w:eastAsia="SimSun" w:hAnsi="Times New Roman" w:cs="Times New Roman"/>
              </w:rPr>
              <w:t xml:space="preserve">Communicate with Xiao Ai </w:t>
            </w:r>
          </w:p>
          <w:p w:rsidR="005F6964" w:rsidRDefault="00582FCD" w:rsidP="00617A6F">
            <w:pPr>
              <w:pStyle w:val="Default"/>
              <w:numPr>
                <w:ilvl w:val="0"/>
                <w:numId w:val="106"/>
              </w:numPr>
              <w:jc w:val="both"/>
              <w:rPr>
                <w:rFonts w:ascii="Times New Roman" w:eastAsia="SimSun" w:hAnsi="Times New Roman" w:cs="Times New Roman"/>
              </w:rPr>
            </w:pPr>
            <w:r>
              <w:rPr>
                <w:rFonts w:ascii="Times New Roman" w:eastAsia="SimSun" w:hAnsi="Times New Roman" w:cs="Times New Roman"/>
              </w:rPr>
              <w:t xml:space="preserve">Experience </w:t>
            </w:r>
            <w:proofErr w:type="spellStart"/>
            <w:r>
              <w:rPr>
                <w:rFonts w:ascii="Times New Roman" w:eastAsia="SimSun" w:hAnsi="Times New Roman" w:cs="Times New Roman"/>
              </w:rPr>
              <w:t>iFLYTEK</w:t>
            </w:r>
            <w:proofErr w:type="spellEnd"/>
            <w:r>
              <w:rPr>
                <w:rFonts w:ascii="Times New Roman" w:eastAsia="SimSun" w:hAnsi="Times New Roman" w:cs="Times New Roman"/>
              </w:rPr>
              <w:t xml:space="preserve"> AI translation</w:t>
            </w:r>
          </w:p>
          <w:p w:rsidR="005F6964" w:rsidRDefault="00582FCD" w:rsidP="00617A6F">
            <w:pPr>
              <w:pStyle w:val="Default"/>
              <w:numPr>
                <w:ilvl w:val="0"/>
                <w:numId w:val="106"/>
              </w:numPr>
              <w:jc w:val="both"/>
              <w:rPr>
                <w:rFonts w:ascii="Times New Roman" w:eastAsia="SimSun" w:hAnsi="Times New Roman" w:cs="Times New Roman"/>
              </w:rPr>
            </w:pPr>
            <w:r>
              <w:rPr>
                <w:rFonts w:ascii="Times New Roman" w:eastAsia="SimSun" w:hAnsi="Times New Roman" w:cs="Times New Roman"/>
              </w:rPr>
              <w:t>Experience Baidu artificial intelligence</w:t>
            </w:r>
          </w:p>
          <w:p w:rsidR="005F6964" w:rsidRDefault="00582FCD" w:rsidP="00617A6F">
            <w:pPr>
              <w:pStyle w:val="Default"/>
              <w:numPr>
                <w:ilvl w:val="0"/>
                <w:numId w:val="106"/>
              </w:numPr>
              <w:rPr>
                <w:rFonts w:ascii="Times New Roman" w:eastAsia="SimSun" w:hAnsi="Times New Roman" w:cs="Times New Roman"/>
              </w:rPr>
            </w:pPr>
            <w:r>
              <w:rPr>
                <w:rFonts w:ascii="Times New Roman" w:eastAsia="SimSun" w:hAnsi="Times New Roman" w:cs="Times New Roman"/>
              </w:rPr>
              <w:t>Waffle board draws interesting graphics</w:t>
            </w:r>
          </w:p>
          <w:p w:rsidR="005F6964" w:rsidRDefault="00582FCD">
            <w:pPr>
              <w:pStyle w:val="Default"/>
              <w:ind w:firstLineChars="100" w:firstLine="240"/>
              <w:rPr>
                <w:rFonts w:ascii="Times New Roman" w:eastAsia="SimSun" w:hAnsi="Times New Roman" w:cs="Times New Roman"/>
              </w:rPr>
            </w:pPr>
            <w:r>
              <w:rPr>
                <w:rFonts w:ascii="Times New Roman" w:eastAsia="SimSun" w:hAnsi="Times New Roman" w:cs="Times New Roman"/>
              </w:rPr>
              <w:lastRenderedPageBreak/>
              <w:t>·Introduction to the use of turtle drawing module</w:t>
            </w:r>
          </w:p>
          <w:p w:rsidR="005F6964" w:rsidRDefault="00582FCD">
            <w:pPr>
              <w:pStyle w:val="Default"/>
              <w:ind w:firstLineChars="100" w:firstLine="240"/>
              <w:rPr>
                <w:rFonts w:ascii="Times New Roman" w:eastAsia="SimSun" w:hAnsi="Times New Roman" w:cs="Times New Roman"/>
              </w:rPr>
            </w:pPr>
            <w:r>
              <w:rPr>
                <w:rFonts w:ascii="Times New Roman" w:eastAsia="SimSun" w:hAnsi="Times New Roman" w:cs="Times New Roman"/>
              </w:rPr>
              <w:t>·Drawing polygons and multi-pointed stars</w:t>
            </w:r>
          </w:p>
          <w:p w:rsidR="005F6964" w:rsidRDefault="00582FCD">
            <w:pPr>
              <w:pStyle w:val="Default"/>
              <w:ind w:firstLineChars="100" w:firstLine="240"/>
              <w:rPr>
                <w:rFonts w:ascii="Times New Roman" w:eastAsia="SimSun" w:hAnsi="Times New Roman" w:cs="Times New Roman"/>
              </w:rPr>
            </w:pPr>
            <w:r>
              <w:rPr>
                <w:rFonts w:ascii="Times New Roman" w:eastAsia="SimSun" w:hAnsi="Times New Roman" w:cs="Times New Roman"/>
              </w:rPr>
              <w:t>·Draw complex graphics</w:t>
            </w:r>
          </w:p>
          <w:p w:rsidR="005F6964" w:rsidRDefault="00582FCD" w:rsidP="00617A6F">
            <w:pPr>
              <w:pStyle w:val="Default"/>
              <w:numPr>
                <w:ilvl w:val="0"/>
                <w:numId w:val="106"/>
              </w:numPr>
              <w:rPr>
                <w:rFonts w:ascii="Times New Roman" w:eastAsia="SimSun" w:hAnsi="Times New Roman" w:cs="Times New Roman"/>
              </w:rPr>
            </w:pPr>
            <w:r>
              <w:rPr>
                <w:rFonts w:ascii="Times New Roman" w:eastAsia="SimSun" w:hAnsi="Times New Roman" w:cs="Times New Roman"/>
              </w:rPr>
              <w:t>Waffle board realizes BMI calculator</w:t>
            </w:r>
          </w:p>
          <w:p w:rsidR="005F6964" w:rsidRDefault="00582FCD">
            <w:pPr>
              <w:pStyle w:val="Default"/>
              <w:ind w:firstLineChars="100" w:firstLine="240"/>
              <w:rPr>
                <w:rFonts w:ascii="Times New Roman" w:eastAsia="SimSun" w:hAnsi="Times New Roman" w:cs="Times New Roman"/>
              </w:rPr>
            </w:pPr>
            <w:r>
              <w:rPr>
                <w:rFonts w:ascii="Times New Roman" w:eastAsia="SimSun" w:hAnsi="Times New Roman" w:cs="Times New Roman"/>
              </w:rPr>
              <w:t>·Screen printout</w:t>
            </w:r>
          </w:p>
          <w:p w:rsidR="005F6964" w:rsidRDefault="00582FCD">
            <w:pPr>
              <w:pStyle w:val="Default"/>
              <w:ind w:firstLineChars="100" w:firstLine="240"/>
              <w:rPr>
                <w:rFonts w:ascii="Times New Roman" w:eastAsia="SimSun" w:hAnsi="Times New Roman" w:cs="Times New Roman"/>
              </w:rPr>
            </w:pPr>
            <w:r>
              <w:rPr>
                <w:rFonts w:ascii="Times New Roman" w:eastAsia="SimSun" w:hAnsi="Times New Roman" w:cs="Times New Roman"/>
              </w:rPr>
              <w:t>·Write a complete BMI calculator</w:t>
            </w:r>
          </w:p>
          <w:p w:rsidR="005F6964" w:rsidRDefault="00582FCD" w:rsidP="00617A6F">
            <w:pPr>
              <w:pStyle w:val="Default"/>
              <w:numPr>
                <w:ilvl w:val="0"/>
                <w:numId w:val="106"/>
              </w:numPr>
              <w:jc w:val="both"/>
              <w:rPr>
                <w:rFonts w:ascii="Times New Roman" w:eastAsia="SimSun" w:hAnsi="Times New Roman" w:cs="Times New Roman"/>
              </w:rPr>
            </w:pPr>
            <w:r>
              <w:rPr>
                <w:rFonts w:ascii="Times New Roman" w:eastAsia="SimSun" w:hAnsi="Times New Roman" w:cs="Times New Roman"/>
              </w:rPr>
              <w:t>Draw function graph</w:t>
            </w:r>
          </w:p>
          <w:p w:rsidR="005F6964" w:rsidRDefault="00582FCD" w:rsidP="00617A6F">
            <w:pPr>
              <w:pStyle w:val="Default"/>
              <w:numPr>
                <w:ilvl w:val="0"/>
                <w:numId w:val="106"/>
              </w:numPr>
              <w:rPr>
                <w:rFonts w:ascii="Times New Roman" w:eastAsia="SimSun" w:hAnsi="Times New Roman" w:cs="Times New Roman"/>
              </w:rPr>
            </w:pPr>
            <w:r>
              <w:rPr>
                <w:rFonts w:ascii="Times New Roman" w:eastAsia="SimSun" w:hAnsi="Times New Roman" w:cs="Times New Roman"/>
              </w:rPr>
              <w:t>Collect data set</w:t>
            </w:r>
          </w:p>
          <w:p w:rsidR="005F6964" w:rsidRDefault="00582FCD" w:rsidP="00617A6F">
            <w:pPr>
              <w:pStyle w:val="Default"/>
              <w:numPr>
                <w:ilvl w:val="0"/>
                <w:numId w:val="106"/>
              </w:numPr>
              <w:rPr>
                <w:rFonts w:ascii="Times New Roman" w:eastAsia="SimSun" w:hAnsi="Times New Roman" w:cs="Times New Roman"/>
              </w:rPr>
            </w:pPr>
            <w:r>
              <w:rPr>
                <w:rFonts w:ascii="Times New Roman" w:eastAsia="SimSun" w:hAnsi="Times New Roman" w:cs="Times New Roman"/>
              </w:rPr>
              <w:t>Train and export the model</w:t>
            </w:r>
          </w:p>
          <w:p w:rsidR="005F6964" w:rsidRDefault="00582FCD" w:rsidP="00617A6F">
            <w:pPr>
              <w:pStyle w:val="Default"/>
              <w:numPr>
                <w:ilvl w:val="0"/>
                <w:numId w:val="106"/>
              </w:numPr>
              <w:rPr>
                <w:rFonts w:ascii="Times New Roman" w:eastAsia="SimSun" w:hAnsi="Times New Roman" w:cs="Times New Roman"/>
              </w:rPr>
            </w:pPr>
            <w:r>
              <w:rPr>
                <w:rFonts w:ascii="Times New Roman" w:eastAsia="SimSun" w:hAnsi="Times New Roman" w:cs="Times New Roman"/>
              </w:rPr>
              <w:t>Deployment model</w:t>
            </w:r>
          </w:p>
          <w:p w:rsidR="005F6964" w:rsidRDefault="00582FCD" w:rsidP="00617A6F">
            <w:pPr>
              <w:pStyle w:val="Default"/>
              <w:numPr>
                <w:ilvl w:val="0"/>
                <w:numId w:val="106"/>
              </w:numPr>
              <w:jc w:val="both"/>
              <w:rPr>
                <w:rFonts w:ascii="Times New Roman" w:eastAsia="SimSun" w:hAnsi="Times New Roman" w:cs="Times New Roman"/>
              </w:rPr>
            </w:pPr>
            <w:r>
              <w:rPr>
                <w:rFonts w:ascii="Times New Roman" w:eastAsia="SimSun" w:hAnsi="Times New Roman" w:cs="Times New Roman"/>
              </w:rPr>
              <w:t>Recognize the punch</w:t>
            </w:r>
          </w:p>
          <w:p w:rsidR="005F6964" w:rsidRDefault="00582FCD" w:rsidP="00617A6F">
            <w:pPr>
              <w:pStyle w:val="Default"/>
              <w:numPr>
                <w:ilvl w:val="0"/>
                <w:numId w:val="106"/>
              </w:numPr>
              <w:jc w:val="both"/>
              <w:rPr>
                <w:rFonts w:ascii="Times New Roman" w:eastAsia="SimSun" w:hAnsi="Times New Roman" w:cs="Times New Roman"/>
              </w:rPr>
            </w:pPr>
            <w:r>
              <w:rPr>
                <w:rFonts w:ascii="Times New Roman" w:eastAsia="SimSun" w:hAnsi="Times New Roman" w:cs="Times New Roman"/>
              </w:rPr>
              <w:t>Collect data set</w:t>
            </w:r>
          </w:p>
          <w:p w:rsidR="005F6964" w:rsidRDefault="00582FCD" w:rsidP="00617A6F">
            <w:pPr>
              <w:pStyle w:val="Default"/>
              <w:numPr>
                <w:ilvl w:val="0"/>
                <w:numId w:val="106"/>
              </w:numPr>
              <w:jc w:val="both"/>
              <w:rPr>
                <w:rFonts w:ascii="Times New Roman" w:eastAsia="SimSun" w:hAnsi="Times New Roman" w:cs="Times New Roman"/>
              </w:rPr>
            </w:pPr>
            <w:r>
              <w:rPr>
                <w:rFonts w:ascii="Times New Roman" w:eastAsia="SimSun" w:hAnsi="Times New Roman" w:cs="Times New Roman"/>
              </w:rPr>
              <w:t>Train and export the model</w:t>
            </w:r>
          </w:p>
          <w:p w:rsidR="005F6964" w:rsidRDefault="00582FCD" w:rsidP="00617A6F">
            <w:pPr>
              <w:pStyle w:val="Default"/>
              <w:numPr>
                <w:ilvl w:val="0"/>
                <w:numId w:val="106"/>
              </w:numPr>
              <w:jc w:val="both"/>
              <w:rPr>
                <w:rFonts w:ascii="Times New Roman" w:eastAsia="SimSun" w:hAnsi="Times New Roman" w:cs="Times New Roman"/>
              </w:rPr>
            </w:pPr>
            <w:r>
              <w:rPr>
                <w:rFonts w:ascii="Times New Roman" w:eastAsia="SimSun" w:hAnsi="Times New Roman" w:cs="Times New Roman"/>
              </w:rPr>
              <w:t>Deployment model</w:t>
            </w:r>
          </w:p>
          <w:p w:rsidR="005F6964" w:rsidRDefault="00582FCD" w:rsidP="00617A6F">
            <w:pPr>
              <w:pStyle w:val="Default"/>
              <w:numPr>
                <w:ilvl w:val="0"/>
                <w:numId w:val="106"/>
              </w:numPr>
              <w:spacing w:after="200"/>
              <w:jc w:val="both"/>
              <w:rPr>
                <w:rFonts w:ascii="Times New Roman" w:eastAsia="SimSun" w:hAnsi="Times New Roman" w:cs="Times New Roman"/>
              </w:rPr>
            </w:pPr>
            <w:r>
              <w:rPr>
                <w:rFonts w:ascii="Times New Roman" w:eastAsia="SimSun" w:hAnsi="Times New Roman" w:cs="Times New Roman"/>
              </w:rPr>
              <w:t>Boxing action matching</w:t>
            </w:r>
          </w:p>
        </w:tc>
        <w:tc>
          <w:tcPr>
            <w:tcW w:w="1333" w:type="dxa"/>
            <w:gridSpan w:val="3"/>
          </w:tcPr>
          <w:p w:rsidR="005F6964" w:rsidRDefault="00582FCD">
            <w:pPr>
              <w:rPr>
                <w:sz w:val="24"/>
                <w:szCs w:val="24"/>
              </w:rPr>
            </w:pPr>
            <w:r>
              <w:rPr>
                <w:rFonts w:hint="eastAsia"/>
                <w:sz w:val="24"/>
                <w:szCs w:val="24"/>
                <w:lang w:eastAsia="zh-CN"/>
              </w:rPr>
              <w:lastRenderedPageBreak/>
              <w:t>2</w:t>
            </w:r>
          </w:p>
          <w:p w:rsidR="005F6964" w:rsidRDefault="00582FCD">
            <w:pPr>
              <w:rPr>
                <w:rFonts w:eastAsia="DengXian"/>
                <w:sz w:val="24"/>
                <w:szCs w:val="24"/>
                <w:lang w:eastAsia="zh-CN"/>
              </w:rPr>
            </w:pPr>
            <w:r>
              <w:rPr>
                <w:rFonts w:eastAsia="DengXian" w:hint="eastAsia"/>
                <w:sz w:val="24"/>
                <w:szCs w:val="24"/>
                <w:lang w:eastAsia="zh-CN"/>
              </w:rPr>
              <w:t>2</w:t>
            </w:r>
          </w:p>
          <w:p w:rsidR="005F6964" w:rsidRDefault="00582FCD">
            <w:pPr>
              <w:rPr>
                <w:rFonts w:eastAsiaTheme="minorEastAsia"/>
                <w:sz w:val="24"/>
                <w:szCs w:val="24"/>
                <w:lang w:eastAsia="zh-CN"/>
              </w:rPr>
            </w:pPr>
            <w:r>
              <w:rPr>
                <w:rFonts w:eastAsiaTheme="minorEastAsia" w:hint="eastAsia"/>
                <w:sz w:val="24"/>
                <w:szCs w:val="24"/>
                <w:lang w:eastAsia="zh-CN"/>
              </w:rPr>
              <w:t>2</w:t>
            </w:r>
          </w:p>
          <w:p w:rsidR="005F6964" w:rsidRDefault="00582FCD">
            <w:pPr>
              <w:rPr>
                <w:rFonts w:eastAsiaTheme="minorEastAsia"/>
                <w:sz w:val="24"/>
                <w:szCs w:val="24"/>
                <w:lang w:eastAsia="zh-CN"/>
              </w:rPr>
            </w:pPr>
            <w:r>
              <w:rPr>
                <w:rFonts w:eastAsiaTheme="minorEastAsia" w:hint="eastAsia"/>
                <w:sz w:val="24"/>
                <w:szCs w:val="24"/>
                <w:lang w:eastAsia="zh-CN"/>
              </w:rPr>
              <w:t>2</w:t>
            </w:r>
          </w:p>
          <w:p w:rsidR="005F6964" w:rsidRDefault="00582FCD">
            <w:pPr>
              <w:rPr>
                <w:rFonts w:eastAsiaTheme="minorEastAsia"/>
                <w:sz w:val="24"/>
                <w:szCs w:val="24"/>
                <w:lang w:eastAsia="zh-CN"/>
              </w:rPr>
            </w:pPr>
            <w:r>
              <w:rPr>
                <w:rFonts w:eastAsiaTheme="minorEastAsia" w:hint="eastAsia"/>
                <w:sz w:val="24"/>
                <w:szCs w:val="24"/>
                <w:lang w:eastAsia="zh-CN"/>
              </w:rPr>
              <w:t>2</w:t>
            </w:r>
          </w:p>
          <w:p w:rsidR="005F6964" w:rsidRDefault="00582FCD">
            <w:pPr>
              <w:rPr>
                <w:rFonts w:eastAsiaTheme="minorEastAsia"/>
                <w:sz w:val="24"/>
                <w:szCs w:val="24"/>
                <w:lang w:eastAsia="zh-CN"/>
              </w:rPr>
            </w:pPr>
            <w:r>
              <w:rPr>
                <w:rFonts w:eastAsiaTheme="minorEastAsia" w:hint="eastAsia"/>
                <w:sz w:val="24"/>
                <w:szCs w:val="24"/>
                <w:lang w:eastAsia="zh-CN"/>
              </w:rPr>
              <w:t>2</w:t>
            </w:r>
          </w:p>
          <w:p w:rsidR="005F6964" w:rsidRDefault="005F6964">
            <w:pPr>
              <w:rPr>
                <w:sz w:val="24"/>
                <w:szCs w:val="24"/>
              </w:rPr>
            </w:pPr>
          </w:p>
          <w:p w:rsidR="005F6964" w:rsidRDefault="005F6964">
            <w:pPr>
              <w:rPr>
                <w:sz w:val="24"/>
                <w:szCs w:val="24"/>
              </w:rPr>
            </w:pPr>
          </w:p>
          <w:p w:rsidR="005F6964" w:rsidRDefault="005F6964">
            <w:pPr>
              <w:rPr>
                <w:sz w:val="24"/>
                <w:szCs w:val="24"/>
              </w:rPr>
            </w:pPr>
          </w:p>
          <w:p w:rsidR="005F6964" w:rsidRDefault="00582FCD">
            <w:pPr>
              <w:rPr>
                <w:sz w:val="24"/>
                <w:szCs w:val="24"/>
              </w:rPr>
            </w:pPr>
            <w:r>
              <w:rPr>
                <w:sz w:val="24"/>
                <w:szCs w:val="24"/>
                <w:lang w:eastAsia="zh-CN"/>
              </w:rPr>
              <w:t>6</w:t>
            </w:r>
          </w:p>
          <w:p w:rsidR="005F6964" w:rsidRDefault="005F6964">
            <w:pPr>
              <w:rPr>
                <w:sz w:val="24"/>
                <w:szCs w:val="24"/>
              </w:rPr>
            </w:pPr>
          </w:p>
          <w:p w:rsidR="005F6964" w:rsidRDefault="005F6964">
            <w:pPr>
              <w:rPr>
                <w:sz w:val="24"/>
                <w:szCs w:val="24"/>
              </w:rPr>
            </w:pPr>
          </w:p>
          <w:p w:rsidR="005F6964" w:rsidRDefault="00582FCD">
            <w:pPr>
              <w:rPr>
                <w:rFonts w:eastAsiaTheme="minorEastAsia"/>
                <w:sz w:val="24"/>
                <w:szCs w:val="24"/>
                <w:lang w:eastAsia="zh-CN"/>
              </w:rPr>
            </w:pPr>
            <w:r>
              <w:rPr>
                <w:rFonts w:eastAsiaTheme="minorEastAsia" w:hint="eastAsia"/>
                <w:sz w:val="24"/>
                <w:szCs w:val="24"/>
                <w:lang w:eastAsia="zh-CN"/>
              </w:rPr>
              <w:t>2</w:t>
            </w:r>
          </w:p>
          <w:p w:rsidR="005F6964" w:rsidRDefault="00582FCD">
            <w:pPr>
              <w:rPr>
                <w:sz w:val="24"/>
                <w:szCs w:val="24"/>
              </w:rPr>
            </w:pPr>
            <w:r>
              <w:rPr>
                <w:rFonts w:hint="eastAsia"/>
                <w:sz w:val="24"/>
                <w:szCs w:val="24"/>
                <w:lang w:eastAsia="zh-CN"/>
              </w:rPr>
              <w:t>4</w:t>
            </w:r>
          </w:p>
          <w:p w:rsidR="005F6964" w:rsidRDefault="00582FCD">
            <w:pPr>
              <w:rPr>
                <w:rFonts w:eastAsiaTheme="minorEastAsia"/>
                <w:sz w:val="24"/>
                <w:szCs w:val="24"/>
                <w:lang w:eastAsia="zh-CN"/>
              </w:rPr>
            </w:pPr>
            <w:r>
              <w:rPr>
                <w:rFonts w:eastAsiaTheme="minorEastAsia" w:hint="eastAsia"/>
                <w:sz w:val="24"/>
                <w:szCs w:val="24"/>
                <w:lang w:eastAsia="zh-CN"/>
              </w:rPr>
              <w:t>2</w:t>
            </w:r>
          </w:p>
          <w:p w:rsidR="005F6964" w:rsidRDefault="00582FCD">
            <w:pPr>
              <w:rPr>
                <w:sz w:val="24"/>
                <w:szCs w:val="24"/>
              </w:rPr>
            </w:pPr>
            <w:r>
              <w:rPr>
                <w:sz w:val="24"/>
                <w:szCs w:val="24"/>
                <w:lang w:eastAsia="zh-CN"/>
              </w:rPr>
              <w:t>4</w:t>
            </w:r>
          </w:p>
          <w:p w:rsidR="005F6964" w:rsidRDefault="00582FCD">
            <w:pPr>
              <w:rPr>
                <w:sz w:val="24"/>
                <w:szCs w:val="24"/>
              </w:rPr>
            </w:pPr>
            <w:r>
              <w:rPr>
                <w:sz w:val="24"/>
                <w:szCs w:val="24"/>
                <w:lang w:eastAsia="zh-CN"/>
              </w:rPr>
              <w:t>4</w:t>
            </w:r>
          </w:p>
          <w:p w:rsidR="005F6964" w:rsidRDefault="00582FCD">
            <w:pPr>
              <w:rPr>
                <w:rFonts w:eastAsiaTheme="minorEastAsia"/>
                <w:sz w:val="24"/>
                <w:szCs w:val="24"/>
                <w:lang w:eastAsia="zh-CN"/>
              </w:rPr>
            </w:pPr>
            <w:r>
              <w:rPr>
                <w:rFonts w:eastAsiaTheme="minorEastAsia" w:hint="eastAsia"/>
                <w:sz w:val="24"/>
                <w:szCs w:val="24"/>
                <w:lang w:eastAsia="zh-CN"/>
              </w:rPr>
              <w:t>2</w:t>
            </w:r>
          </w:p>
          <w:p w:rsidR="005F6964" w:rsidRDefault="00582FCD">
            <w:pPr>
              <w:rPr>
                <w:rFonts w:eastAsiaTheme="minorEastAsia"/>
                <w:sz w:val="24"/>
                <w:szCs w:val="24"/>
                <w:lang w:eastAsia="zh-CN"/>
              </w:rPr>
            </w:pPr>
            <w:r>
              <w:rPr>
                <w:rFonts w:eastAsiaTheme="minorEastAsia" w:hint="eastAsia"/>
                <w:sz w:val="24"/>
                <w:szCs w:val="24"/>
                <w:lang w:eastAsia="zh-CN"/>
              </w:rPr>
              <w:t>4</w:t>
            </w:r>
          </w:p>
          <w:p w:rsidR="005F6964" w:rsidRDefault="00582FCD">
            <w:pPr>
              <w:rPr>
                <w:sz w:val="24"/>
                <w:szCs w:val="24"/>
              </w:rPr>
            </w:pPr>
            <w:r>
              <w:rPr>
                <w:rFonts w:hint="eastAsia"/>
                <w:sz w:val="24"/>
                <w:szCs w:val="24"/>
                <w:lang w:eastAsia="zh-CN"/>
              </w:rPr>
              <w:t>4</w:t>
            </w:r>
          </w:p>
          <w:p w:rsidR="005F6964" w:rsidRDefault="00582FCD">
            <w:pPr>
              <w:rPr>
                <w:rFonts w:eastAsia="DengXian"/>
                <w:sz w:val="24"/>
                <w:szCs w:val="24"/>
              </w:rPr>
            </w:pPr>
            <w:r>
              <w:rPr>
                <w:sz w:val="24"/>
                <w:szCs w:val="24"/>
                <w:lang w:eastAsia="zh-CN"/>
              </w:rPr>
              <w:t>4</w:t>
            </w:r>
          </w:p>
        </w:tc>
      </w:tr>
    </w:tbl>
    <w:p w:rsidR="005F6964" w:rsidRDefault="00582FCD">
      <w:pPr>
        <w:widowControl/>
        <w:autoSpaceDE/>
        <w:autoSpaceDN/>
        <w:rPr>
          <w:b/>
        </w:rPr>
      </w:pPr>
      <w:r>
        <w:rPr>
          <w:b/>
        </w:rPr>
        <w:lastRenderedPageBreak/>
        <w:br w:type="page"/>
      </w:r>
    </w:p>
    <w:p w:rsidR="005F6964" w:rsidRDefault="00FA3C1E">
      <w:pPr>
        <w:spacing w:before="160" w:after="160"/>
        <w:rPr>
          <w:rFonts w:eastAsiaTheme="minorEastAsia"/>
          <w:b/>
          <w:color w:val="FF0000"/>
          <w:sz w:val="24"/>
          <w:szCs w:val="24"/>
          <w:lang w:eastAsia="zh-CN"/>
        </w:rPr>
      </w:pPr>
      <w:bookmarkStart w:id="11" w:name="_Toc107570772"/>
      <w:r>
        <w:rPr>
          <w:rFonts w:eastAsiaTheme="minorEastAsia"/>
          <w:b/>
          <w:color w:val="FF0000"/>
          <w:sz w:val="24"/>
          <w:szCs w:val="24"/>
          <w:lang w:eastAsia="zh-CN"/>
        </w:rPr>
        <w:lastRenderedPageBreak/>
        <w:t>GenC-342</w:t>
      </w:r>
      <w:r w:rsidR="00582FCD">
        <w:rPr>
          <w:rFonts w:eastAsiaTheme="minorEastAsia"/>
          <w:b/>
          <w:color w:val="FF0000"/>
          <w:sz w:val="24"/>
          <w:szCs w:val="24"/>
          <w:lang w:eastAsia="zh-CN"/>
        </w:rPr>
        <w:t xml:space="preserve">                </w:t>
      </w:r>
      <w:r>
        <w:rPr>
          <w:rFonts w:eastAsiaTheme="minorEastAsia"/>
          <w:b/>
          <w:color w:val="FF0000"/>
          <w:sz w:val="24"/>
          <w:szCs w:val="24"/>
          <w:lang w:eastAsia="zh-CN"/>
        </w:rPr>
        <w:tab/>
      </w:r>
      <w:r>
        <w:rPr>
          <w:rFonts w:eastAsiaTheme="minorEastAsia"/>
          <w:b/>
          <w:color w:val="FF0000"/>
          <w:sz w:val="24"/>
          <w:szCs w:val="24"/>
          <w:lang w:eastAsia="zh-CN"/>
        </w:rPr>
        <w:tab/>
      </w:r>
      <w:r>
        <w:rPr>
          <w:rFonts w:eastAsiaTheme="minorEastAsia"/>
          <w:b/>
          <w:color w:val="FF0000"/>
          <w:sz w:val="24"/>
          <w:szCs w:val="24"/>
          <w:lang w:eastAsia="zh-CN"/>
        </w:rPr>
        <w:tab/>
      </w:r>
      <w:r w:rsidR="00582FCD">
        <w:rPr>
          <w:rFonts w:eastAsiaTheme="minorEastAsia"/>
          <w:b/>
          <w:color w:val="FF0000"/>
          <w:sz w:val="24"/>
          <w:szCs w:val="24"/>
          <w:lang w:eastAsia="zh-CN"/>
        </w:rPr>
        <w:t xml:space="preserve">     </w:t>
      </w:r>
      <w:r w:rsidR="00582FCD">
        <w:rPr>
          <w:rFonts w:eastAsiaTheme="minorEastAsia" w:hint="eastAsia"/>
          <w:b/>
          <w:color w:val="FF0000"/>
          <w:sz w:val="24"/>
          <w:szCs w:val="24"/>
          <w:lang w:eastAsia="zh-CN"/>
        </w:rPr>
        <w:t xml:space="preserve">4.9 </w:t>
      </w:r>
      <w:r w:rsidR="00582FCD">
        <w:rPr>
          <w:rFonts w:eastAsiaTheme="minorEastAsia"/>
          <w:b/>
          <w:color w:val="FF0000"/>
          <w:sz w:val="24"/>
          <w:szCs w:val="24"/>
          <w:lang w:eastAsia="zh-CN"/>
        </w:rPr>
        <w:t>Chinese Synthesis -2</w:t>
      </w:r>
    </w:p>
    <w:p w:rsidR="005F6964" w:rsidRDefault="00582FCD">
      <w:pPr>
        <w:adjustRightInd w:val="0"/>
        <w:rPr>
          <w:rFonts w:eastAsia="仿宋"/>
          <w:b/>
          <w:color w:val="000000"/>
          <w:w w:val="103"/>
          <w:sz w:val="24"/>
          <w:szCs w:val="24"/>
          <w:lang w:eastAsia="zh-CN"/>
        </w:rPr>
      </w:pPr>
      <w:r>
        <w:rPr>
          <w:rFonts w:eastAsia="仿宋"/>
          <w:b/>
          <w:color w:val="000000"/>
          <w:w w:val="103"/>
          <w:sz w:val="24"/>
          <w:szCs w:val="24"/>
          <w:lang w:val="zh-Hans" w:eastAsia="zh-CN"/>
        </w:rPr>
        <w:t>Total learning time:</w:t>
      </w:r>
      <w:r>
        <w:rPr>
          <w:rFonts w:eastAsia="仿宋"/>
          <w:b/>
          <w:color w:val="000000"/>
          <w:w w:val="103"/>
          <w:sz w:val="24"/>
          <w:szCs w:val="24"/>
          <w:lang w:eastAsia="zh-CN"/>
        </w:rPr>
        <w:t xml:space="preserve">       96</w:t>
      </w:r>
    </w:p>
    <w:p w:rsidR="005F6964" w:rsidRDefault="00582FCD">
      <w:pPr>
        <w:adjustRightInd w:val="0"/>
        <w:rPr>
          <w:rFonts w:eastAsia="仿宋"/>
          <w:color w:val="000000"/>
          <w:w w:val="103"/>
          <w:sz w:val="24"/>
          <w:szCs w:val="24"/>
          <w:lang w:eastAsia="zh-CN"/>
        </w:rPr>
      </w:pPr>
      <w:r>
        <w:rPr>
          <w:rFonts w:eastAsia="仿宋"/>
          <w:color w:val="000000"/>
          <w:w w:val="103"/>
          <w:sz w:val="24"/>
          <w:szCs w:val="24"/>
          <w:lang w:val="zh-Hans" w:eastAsia="zh-CN"/>
        </w:rPr>
        <w:t>Theory:</w:t>
      </w:r>
      <w:r>
        <w:rPr>
          <w:rFonts w:eastAsia="仿宋"/>
          <w:color w:val="000000"/>
          <w:w w:val="103"/>
          <w:sz w:val="24"/>
          <w:szCs w:val="24"/>
          <w:lang w:val="zh-Hans" w:eastAsia="zh-CN"/>
        </w:rPr>
        <w:tab/>
        <w:t xml:space="preserve">   </w:t>
      </w:r>
      <w:r>
        <w:rPr>
          <w:rFonts w:eastAsia="仿宋"/>
          <w:color w:val="000000"/>
          <w:w w:val="103"/>
          <w:sz w:val="24"/>
          <w:szCs w:val="24"/>
          <w:lang w:val="zh-Hans" w:eastAsia="zh-CN"/>
        </w:rPr>
        <w:tab/>
        <w:t xml:space="preserve">      </w:t>
      </w:r>
      <w:r>
        <w:rPr>
          <w:rFonts w:eastAsia="仿宋"/>
          <w:color w:val="000000"/>
          <w:w w:val="103"/>
          <w:sz w:val="24"/>
          <w:szCs w:val="24"/>
          <w:lang w:eastAsia="zh-CN"/>
        </w:rPr>
        <w:t xml:space="preserve">48          </w:t>
      </w:r>
      <w:r>
        <w:rPr>
          <w:rFonts w:eastAsia="仿宋"/>
          <w:color w:val="000000"/>
          <w:w w:val="103"/>
          <w:sz w:val="24"/>
          <w:szCs w:val="24"/>
          <w:lang w:val="zh-Hans" w:eastAsia="zh-CN"/>
        </w:rPr>
        <w:t>T</w:t>
      </w:r>
      <w:r>
        <w:rPr>
          <w:rFonts w:eastAsia="仿宋"/>
          <w:color w:val="000000"/>
          <w:w w:val="103"/>
          <w:sz w:val="24"/>
          <w:szCs w:val="24"/>
          <w:lang w:eastAsia="zh-CN"/>
        </w:rPr>
        <w:t xml:space="preserve">    </w:t>
      </w:r>
      <w:r>
        <w:rPr>
          <w:rFonts w:eastAsia="仿宋"/>
          <w:color w:val="000000"/>
          <w:w w:val="103"/>
          <w:sz w:val="24"/>
          <w:szCs w:val="24"/>
          <w:lang w:val="zh-Hans" w:eastAsia="zh-CN"/>
        </w:rPr>
        <w:t>P</w:t>
      </w:r>
      <w:r>
        <w:rPr>
          <w:rFonts w:eastAsia="仿宋"/>
          <w:color w:val="000000"/>
          <w:w w:val="103"/>
          <w:sz w:val="24"/>
          <w:szCs w:val="24"/>
          <w:lang w:eastAsia="zh-CN"/>
        </w:rPr>
        <w:t xml:space="preserve">      </w:t>
      </w:r>
      <w:r>
        <w:rPr>
          <w:rFonts w:eastAsia="仿宋"/>
          <w:color w:val="000000"/>
          <w:w w:val="103"/>
          <w:sz w:val="24"/>
          <w:szCs w:val="24"/>
          <w:lang w:val="zh-Hans" w:eastAsia="zh-CN"/>
        </w:rPr>
        <w:t>C</w:t>
      </w:r>
    </w:p>
    <w:p w:rsidR="005F6964" w:rsidRDefault="00582FCD">
      <w:pPr>
        <w:adjustRightInd w:val="0"/>
        <w:rPr>
          <w:rFonts w:eastAsia="仿宋"/>
          <w:color w:val="000000"/>
          <w:w w:val="103"/>
          <w:sz w:val="24"/>
          <w:szCs w:val="24"/>
          <w:lang w:eastAsia="zh-CN"/>
        </w:rPr>
      </w:pPr>
      <w:r>
        <w:rPr>
          <w:rFonts w:eastAsia="仿宋"/>
          <w:color w:val="000000"/>
          <w:w w:val="103"/>
          <w:sz w:val="24"/>
          <w:szCs w:val="24"/>
          <w:lang w:val="zh-Hans" w:eastAsia="zh-CN"/>
        </w:rPr>
        <w:t>Practice:</w:t>
      </w:r>
      <w:r>
        <w:rPr>
          <w:rFonts w:eastAsia="仿宋"/>
          <w:color w:val="000000"/>
          <w:w w:val="103"/>
          <w:sz w:val="24"/>
          <w:szCs w:val="24"/>
          <w:lang w:val="zh-Hans" w:eastAsia="zh-CN"/>
        </w:rPr>
        <w:tab/>
      </w:r>
      <w:r>
        <w:rPr>
          <w:rFonts w:eastAsia="仿宋"/>
          <w:color w:val="000000"/>
          <w:w w:val="103"/>
          <w:sz w:val="24"/>
          <w:szCs w:val="24"/>
          <w:lang w:val="zh-Hans" w:eastAsia="zh-CN"/>
        </w:rPr>
        <w:tab/>
        <w:t xml:space="preserve">    </w:t>
      </w:r>
      <w:r>
        <w:rPr>
          <w:rFonts w:eastAsia="仿宋"/>
          <w:color w:val="000000"/>
          <w:w w:val="103"/>
          <w:sz w:val="24"/>
          <w:szCs w:val="24"/>
          <w:lang w:eastAsia="zh-CN"/>
        </w:rPr>
        <w:t xml:space="preserve">  48        1.5    1.5    2</w:t>
      </w:r>
    </w:p>
    <w:tbl>
      <w:tblPr>
        <w:tblW w:w="5000" w:type="pct"/>
        <w:tblLook w:val="04A0" w:firstRow="1" w:lastRow="0" w:firstColumn="1" w:lastColumn="0" w:noHBand="0" w:noVBand="1"/>
      </w:tblPr>
      <w:tblGrid>
        <w:gridCol w:w="3180"/>
        <w:gridCol w:w="5566"/>
        <w:gridCol w:w="558"/>
        <w:gridCol w:w="592"/>
      </w:tblGrid>
      <w:tr w:rsidR="005F6964">
        <w:trPr>
          <w:trHeight w:val="492"/>
        </w:trPr>
        <w:tc>
          <w:tcPr>
            <w:tcW w:w="5000" w:type="pct"/>
            <w:gridSpan w:val="4"/>
            <w:shd w:val="clear" w:color="auto" w:fill="auto"/>
          </w:tcPr>
          <w:p w:rsidR="005F6964" w:rsidRDefault="00582FCD">
            <w:pPr>
              <w:jc w:val="both"/>
              <w:rPr>
                <w:rFonts w:eastAsia="仿宋"/>
                <w:sz w:val="24"/>
                <w:szCs w:val="24"/>
                <w:lang w:eastAsia="zh-CN"/>
              </w:rPr>
            </w:pPr>
            <w:r>
              <w:rPr>
                <w:rFonts w:eastAsia="仿宋"/>
                <w:b/>
                <w:color w:val="000000"/>
                <w:w w:val="103"/>
                <w:sz w:val="24"/>
                <w:szCs w:val="24"/>
                <w:lang w:val="zh-Hans" w:eastAsia="zh-CN"/>
              </w:rPr>
              <w:t>Course objective:</w:t>
            </w:r>
            <w:r>
              <w:rPr>
                <w:rFonts w:eastAsia="仿宋"/>
                <w:bCs/>
                <w:color w:val="000000"/>
                <w:w w:val="103"/>
                <w:sz w:val="24"/>
                <w:szCs w:val="24"/>
                <w:lang w:val="zh-Hans" w:eastAsia="zh-CN"/>
              </w:rPr>
              <w:t>C</w:t>
            </w:r>
            <w:proofErr w:type="spellStart"/>
            <w:r>
              <w:rPr>
                <w:rFonts w:eastAsia="仿宋"/>
                <w:sz w:val="24"/>
                <w:szCs w:val="24"/>
                <w:lang w:eastAsia="zh-CN"/>
              </w:rPr>
              <w:t>ultivate</w:t>
            </w:r>
            <w:proofErr w:type="spellEnd"/>
            <w:r>
              <w:rPr>
                <w:rFonts w:eastAsia="仿宋"/>
                <w:sz w:val="24"/>
                <w:szCs w:val="24"/>
                <w:lang w:eastAsia="zh-CN"/>
              </w:rPr>
              <w:t xml:space="preserve"> the comprehensive Chinese ability of foreign students in China, and pass the HSK4 examination through the study of the course.</w:t>
            </w:r>
          </w:p>
          <w:p w:rsidR="005F6964" w:rsidRDefault="00582FCD">
            <w:pPr>
              <w:jc w:val="both"/>
              <w:rPr>
                <w:rFonts w:eastAsia="仿宋"/>
                <w:sz w:val="24"/>
                <w:szCs w:val="24"/>
                <w:lang w:eastAsia="zh-CN"/>
              </w:rPr>
            </w:pPr>
            <w:r>
              <w:rPr>
                <w:rFonts w:eastAsia="仿宋"/>
                <w:b/>
                <w:color w:val="000000"/>
                <w:w w:val="103"/>
                <w:sz w:val="24"/>
                <w:szCs w:val="24"/>
                <w:lang w:val="zh-Hans" w:eastAsia="zh-CN"/>
              </w:rPr>
              <w:t>Course content</w:t>
            </w:r>
          </w:p>
        </w:tc>
      </w:tr>
      <w:tr w:rsidR="005F6964">
        <w:trPr>
          <w:trHeight w:val="550"/>
        </w:trPr>
        <w:tc>
          <w:tcPr>
            <w:tcW w:w="1607" w:type="pct"/>
            <w:shd w:val="clear" w:color="auto" w:fill="EEECE1" w:themeFill="background2"/>
            <w:vAlign w:val="center"/>
          </w:tcPr>
          <w:p w:rsidR="005F6964" w:rsidRDefault="00582FCD">
            <w:pPr>
              <w:tabs>
                <w:tab w:val="left" w:pos="1440"/>
              </w:tabs>
              <w:adjustRightInd w:val="0"/>
              <w:jc w:val="center"/>
              <w:rPr>
                <w:rFonts w:eastAsia="仿宋"/>
                <w:w w:val="103"/>
                <w:sz w:val="24"/>
                <w:szCs w:val="24"/>
                <w:lang w:eastAsia="zh-CN"/>
              </w:rPr>
            </w:pPr>
            <w:r>
              <w:rPr>
                <w:rFonts w:eastAsia="仿宋"/>
                <w:sz w:val="24"/>
                <w:szCs w:val="24"/>
              </w:rPr>
              <w:t>Learning situation</w:t>
            </w:r>
          </w:p>
        </w:tc>
        <w:tc>
          <w:tcPr>
            <w:tcW w:w="2812" w:type="pct"/>
            <w:shd w:val="clear" w:color="auto" w:fill="EEECE1" w:themeFill="background2"/>
            <w:vAlign w:val="center"/>
          </w:tcPr>
          <w:p w:rsidR="005F6964" w:rsidRDefault="00582FCD">
            <w:pPr>
              <w:tabs>
                <w:tab w:val="left" w:pos="1440"/>
              </w:tabs>
              <w:adjustRightInd w:val="0"/>
              <w:jc w:val="center"/>
              <w:rPr>
                <w:rFonts w:eastAsia="仿宋"/>
                <w:w w:val="103"/>
                <w:sz w:val="24"/>
                <w:szCs w:val="24"/>
                <w:lang w:eastAsia="zh-CN"/>
              </w:rPr>
            </w:pPr>
            <w:r>
              <w:rPr>
                <w:rFonts w:eastAsia="仿宋"/>
                <w:w w:val="103"/>
                <w:sz w:val="24"/>
                <w:szCs w:val="24"/>
                <w:lang w:eastAsia="zh-CN"/>
              </w:rPr>
              <w:t>Learning content (specific task)</w:t>
            </w:r>
          </w:p>
        </w:tc>
        <w:tc>
          <w:tcPr>
            <w:tcW w:w="580" w:type="pct"/>
            <w:gridSpan w:val="2"/>
            <w:shd w:val="clear" w:color="auto" w:fill="EEECE1" w:themeFill="background2"/>
            <w:vAlign w:val="center"/>
          </w:tcPr>
          <w:p w:rsidR="005F6964" w:rsidRDefault="00582FCD">
            <w:pPr>
              <w:tabs>
                <w:tab w:val="left" w:pos="1440"/>
              </w:tabs>
              <w:adjustRightInd w:val="0"/>
              <w:jc w:val="center"/>
              <w:rPr>
                <w:rFonts w:eastAsia="仿宋"/>
                <w:w w:val="103"/>
                <w:sz w:val="24"/>
                <w:szCs w:val="24"/>
                <w:lang w:eastAsia="zh-CN"/>
              </w:rPr>
            </w:pPr>
            <w:r>
              <w:rPr>
                <w:rFonts w:eastAsia="仿宋"/>
                <w:w w:val="103"/>
                <w:sz w:val="24"/>
                <w:szCs w:val="24"/>
                <w:lang w:eastAsia="zh-CN"/>
              </w:rPr>
              <w:t>Class hours</w:t>
            </w:r>
          </w:p>
        </w:tc>
      </w:tr>
      <w:tr w:rsidR="005F6964">
        <w:tc>
          <w:tcPr>
            <w:tcW w:w="1607" w:type="pct"/>
            <w:shd w:val="clear" w:color="auto" w:fill="auto"/>
            <w:vAlign w:val="center"/>
          </w:tcPr>
          <w:p w:rsidR="005F6964" w:rsidRDefault="00582FCD">
            <w:pPr>
              <w:jc w:val="center"/>
              <w:rPr>
                <w:rFonts w:eastAsia="仿宋"/>
                <w:sz w:val="24"/>
                <w:szCs w:val="24"/>
              </w:rPr>
            </w:pPr>
            <w:r>
              <w:rPr>
                <w:rFonts w:eastAsia="仿宋"/>
                <w:sz w:val="24"/>
                <w:szCs w:val="24"/>
              </w:rPr>
              <w:t>Lesson 1</w:t>
            </w:r>
          </w:p>
          <w:p w:rsidR="005F6964" w:rsidRDefault="00582FCD">
            <w:pPr>
              <w:tabs>
                <w:tab w:val="left" w:pos="1440"/>
              </w:tabs>
              <w:adjustRightInd w:val="0"/>
              <w:jc w:val="center"/>
              <w:rPr>
                <w:rFonts w:eastAsia="仿宋"/>
                <w:w w:val="103"/>
                <w:sz w:val="24"/>
                <w:szCs w:val="24"/>
                <w:lang w:eastAsia="zh-CN"/>
              </w:rPr>
            </w:pPr>
            <w:r>
              <w:rPr>
                <w:rFonts w:eastAsia="仿宋"/>
                <w:sz w:val="24"/>
                <w:szCs w:val="24"/>
              </w:rPr>
              <w:t>Life can be better</w:t>
            </w:r>
          </w:p>
        </w:tc>
        <w:tc>
          <w:tcPr>
            <w:tcW w:w="2812" w:type="pct"/>
            <w:shd w:val="clear" w:color="auto" w:fill="auto"/>
            <w:vAlign w:val="center"/>
          </w:tcPr>
          <w:p w:rsidR="005F6964" w:rsidRDefault="00582FCD">
            <w:pPr>
              <w:tabs>
                <w:tab w:val="left" w:pos="1440"/>
              </w:tabs>
              <w:adjustRightInd w:val="0"/>
              <w:spacing w:before="202"/>
              <w:rPr>
                <w:rFonts w:eastAsia="仿宋"/>
                <w:w w:val="103"/>
                <w:sz w:val="24"/>
                <w:szCs w:val="24"/>
                <w:lang w:eastAsia="zh-CN"/>
              </w:rPr>
            </w:pPr>
            <w:r>
              <w:rPr>
                <w:rFonts w:eastAsia="仿宋"/>
                <w:sz w:val="24"/>
                <w:szCs w:val="24"/>
                <w:lang w:eastAsia="zh-CN"/>
              </w:rPr>
              <w:t>30 new words; Language points: Yes; I’m afraid; to the end; Take for example; Dare.</w:t>
            </w:r>
          </w:p>
        </w:tc>
        <w:tc>
          <w:tcPr>
            <w:tcW w:w="580"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1607" w:type="pct"/>
            <w:shd w:val="clear" w:color="auto" w:fill="auto"/>
            <w:vAlign w:val="center"/>
          </w:tcPr>
          <w:p w:rsidR="005F6964" w:rsidRDefault="00582FCD">
            <w:pPr>
              <w:jc w:val="center"/>
              <w:rPr>
                <w:rFonts w:eastAsia="仿宋"/>
                <w:sz w:val="24"/>
                <w:szCs w:val="24"/>
              </w:rPr>
            </w:pPr>
            <w:r>
              <w:rPr>
                <w:rFonts w:eastAsia="仿宋"/>
                <w:sz w:val="24"/>
                <w:szCs w:val="24"/>
              </w:rPr>
              <w:t>Lesson 2</w:t>
            </w:r>
          </w:p>
          <w:p w:rsidR="005F6964" w:rsidRDefault="00582FCD">
            <w:pPr>
              <w:jc w:val="center"/>
              <w:rPr>
                <w:rFonts w:eastAsia="仿宋"/>
                <w:w w:val="103"/>
                <w:sz w:val="24"/>
                <w:szCs w:val="24"/>
                <w:lang w:eastAsia="zh-CN"/>
              </w:rPr>
            </w:pPr>
            <w:r>
              <w:rPr>
                <w:rFonts w:eastAsia="仿宋"/>
                <w:sz w:val="24"/>
                <w:szCs w:val="24"/>
              </w:rPr>
              <w:t>Man and nature</w:t>
            </w:r>
          </w:p>
        </w:tc>
        <w:tc>
          <w:tcPr>
            <w:tcW w:w="2812" w:type="pct"/>
            <w:shd w:val="clear" w:color="auto" w:fill="auto"/>
            <w:vAlign w:val="center"/>
          </w:tcPr>
          <w:p w:rsidR="005F6964" w:rsidRDefault="00582FCD">
            <w:pPr>
              <w:rPr>
                <w:rFonts w:eastAsia="仿宋"/>
                <w:sz w:val="24"/>
                <w:szCs w:val="24"/>
                <w:lang w:eastAsia="zh-CN"/>
              </w:rPr>
            </w:pPr>
            <w:r>
              <w:rPr>
                <w:rFonts w:eastAsia="仿宋"/>
                <w:sz w:val="24"/>
                <w:szCs w:val="24"/>
                <w:lang w:eastAsia="zh-CN"/>
              </w:rPr>
              <w:t>30 new words; Language points: Just; Do; Times; For…, do…; Still.</w:t>
            </w:r>
          </w:p>
        </w:tc>
        <w:tc>
          <w:tcPr>
            <w:tcW w:w="580" w:type="pct"/>
            <w:gridSpan w:val="2"/>
            <w:shd w:val="clear" w:color="auto" w:fill="auto"/>
            <w:vAlign w:val="center"/>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2 hours</w:t>
            </w:r>
          </w:p>
        </w:tc>
      </w:tr>
      <w:tr w:rsidR="005F6964">
        <w:tc>
          <w:tcPr>
            <w:tcW w:w="1607" w:type="pct"/>
            <w:shd w:val="clear" w:color="auto" w:fill="auto"/>
            <w:vAlign w:val="center"/>
          </w:tcPr>
          <w:p w:rsidR="005F6964" w:rsidRDefault="00582FCD">
            <w:pPr>
              <w:jc w:val="center"/>
              <w:rPr>
                <w:rFonts w:eastAsia="仿宋"/>
                <w:sz w:val="24"/>
                <w:szCs w:val="24"/>
              </w:rPr>
            </w:pPr>
            <w:r>
              <w:rPr>
                <w:rFonts w:eastAsia="仿宋"/>
                <w:sz w:val="24"/>
                <w:szCs w:val="24"/>
              </w:rPr>
              <w:t>Lesson 3</w:t>
            </w:r>
          </w:p>
          <w:p w:rsidR="005F6964" w:rsidRDefault="00582FCD">
            <w:pPr>
              <w:tabs>
                <w:tab w:val="left" w:pos="1440"/>
              </w:tabs>
              <w:adjustRightInd w:val="0"/>
              <w:jc w:val="center"/>
              <w:rPr>
                <w:rFonts w:eastAsia="仿宋"/>
                <w:sz w:val="24"/>
                <w:szCs w:val="24"/>
                <w:lang w:eastAsia="zh-CN"/>
              </w:rPr>
            </w:pPr>
            <w:r>
              <w:rPr>
                <w:rFonts w:eastAsia="仿宋"/>
                <w:sz w:val="24"/>
                <w:szCs w:val="24"/>
              </w:rPr>
              <w:t>Technology and the world</w:t>
            </w:r>
          </w:p>
        </w:tc>
        <w:tc>
          <w:tcPr>
            <w:tcW w:w="2812" w:type="pct"/>
            <w:shd w:val="clear" w:color="auto" w:fill="auto"/>
            <w:vAlign w:val="center"/>
          </w:tcPr>
          <w:p w:rsidR="005F6964" w:rsidRDefault="00582FCD">
            <w:pPr>
              <w:rPr>
                <w:rFonts w:eastAsia="仿宋"/>
                <w:sz w:val="24"/>
                <w:szCs w:val="24"/>
                <w:lang w:eastAsia="zh-CN"/>
              </w:rPr>
            </w:pPr>
            <w:r>
              <w:rPr>
                <w:rFonts w:eastAsia="仿宋"/>
                <w:sz w:val="24"/>
                <w:szCs w:val="24"/>
                <w:lang w:eastAsia="zh-CN"/>
              </w:rPr>
              <w:t xml:space="preserve">30 new words; Language points: Yes or no; cannot bear </w:t>
            </w:r>
            <w:proofErr w:type="spellStart"/>
            <w:r>
              <w:rPr>
                <w:rFonts w:eastAsia="仿宋"/>
                <w:sz w:val="24"/>
                <w:szCs w:val="24"/>
                <w:lang w:eastAsia="zh-CN"/>
              </w:rPr>
              <w:t>sth</w:t>
            </w:r>
            <w:proofErr w:type="spellEnd"/>
            <w:r>
              <w:rPr>
                <w:rFonts w:eastAsia="仿宋"/>
                <w:sz w:val="24"/>
                <w:szCs w:val="24"/>
                <w:lang w:eastAsia="zh-CN"/>
              </w:rPr>
              <w:t>; next; in addition to; take…as…</w:t>
            </w:r>
          </w:p>
        </w:tc>
        <w:tc>
          <w:tcPr>
            <w:tcW w:w="580"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 hours</w:t>
            </w:r>
          </w:p>
        </w:tc>
      </w:tr>
      <w:tr w:rsidR="005F6964">
        <w:tc>
          <w:tcPr>
            <w:tcW w:w="1607" w:type="pct"/>
            <w:shd w:val="clear" w:color="auto" w:fill="auto"/>
            <w:vAlign w:val="center"/>
          </w:tcPr>
          <w:p w:rsidR="005F6964" w:rsidRDefault="00582FCD">
            <w:pPr>
              <w:jc w:val="center"/>
              <w:rPr>
                <w:rFonts w:eastAsia="仿宋"/>
                <w:sz w:val="24"/>
                <w:szCs w:val="24"/>
              </w:rPr>
            </w:pPr>
            <w:r>
              <w:rPr>
                <w:rFonts w:eastAsia="仿宋"/>
                <w:sz w:val="24"/>
                <w:szCs w:val="24"/>
              </w:rPr>
              <w:t>Lesson 4</w:t>
            </w:r>
          </w:p>
          <w:p w:rsidR="005F6964" w:rsidRDefault="00582FCD">
            <w:pPr>
              <w:tabs>
                <w:tab w:val="left" w:pos="1440"/>
              </w:tabs>
              <w:adjustRightInd w:val="0"/>
              <w:jc w:val="center"/>
              <w:rPr>
                <w:rFonts w:eastAsia="仿宋"/>
                <w:sz w:val="24"/>
                <w:szCs w:val="24"/>
                <w:lang w:eastAsia="zh-CN"/>
              </w:rPr>
            </w:pPr>
            <w:r>
              <w:rPr>
                <w:rFonts w:eastAsia="仿宋"/>
                <w:sz w:val="24"/>
                <w:szCs w:val="24"/>
              </w:rPr>
              <w:t>The taste of life</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sz w:val="24"/>
                <w:szCs w:val="24"/>
                <w:lang w:eastAsia="zh-CN"/>
              </w:rPr>
              <w:t>30 new words; Language points: interrogative pronouns are used flexibly to express any reference; Upper; Come out; in general; lie in.</w:t>
            </w:r>
          </w:p>
        </w:tc>
        <w:tc>
          <w:tcPr>
            <w:tcW w:w="580"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 hours</w:t>
            </w:r>
          </w:p>
        </w:tc>
      </w:tr>
      <w:tr w:rsidR="005F6964">
        <w:trPr>
          <w:trHeight w:val="90"/>
        </w:trPr>
        <w:tc>
          <w:tcPr>
            <w:tcW w:w="1607" w:type="pct"/>
            <w:shd w:val="clear" w:color="auto" w:fill="auto"/>
            <w:vAlign w:val="center"/>
          </w:tcPr>
          <w:p w:rsidR="005F6964" w:rsidRDefault="00582FCD">
            <w:pPr>
              <w:jc w:val="center"/>
              <w:rPr>
                <w:rFonts w:eastAsia="仿宋"/>
                <w:sz w:val="24"/>
                <w:szCs w:val="24"/>
              </w:rPr>
            </w:pPr>
            <w:r>
              <w:rPr>
                <w:rFonts w:eastAsia="仿宋"/>
                <w:sz w:val="24"/>
                <w:szCs w:val="24"/>
              </w:rPr>
              <w:t>Lesson 5</w:t>
            </w:r>
          </w:p>
          <w:p w:rsidR="005F6964" w:rsidRDefault="00582FCD">
            <w:pPr>
              <w:tabs>
                <w:tab w:val="left" w:pos="1440"/>
              </w:tabs>
              <w:adjustRightInd w:val="0"/>
              <w:jc w:val="center"/>
              <w:rPr>
                <w:rFonts w:eastAsia="仿宋"/>
                <w:sz w:val="24"/>
                <w:szCs w:val="24"/>
                <w:lang w:eastAsia="zh-CN"/>
              </w:rPr>
            </w:pPr>
            <w:r>
              <w:rPr>
                <w:rFonts w:eastAsia="仿宋"/>
                <w:sz w:val="24"/>
                <w:szCs w:val="24"/>
              </w:rPr>
              <w:t>Scenery on the road</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sz w:val="24"/>
                <w:szCs w:val="24"/>
                <w:lang w:eastAsia="zh-CN"/>
              </w:rPr>
              <w:t xml:space="preserve">30 new words; Language points: v+ </w:t>
            </w:r>
            <w:proofErr w:type="spellStart"/>
            <w:r>
              <w:rPr>
                <w:rFonts w:eastAsia="仿宋"/>
                <w:sz w:val="24"/>
                <w:szCs w:val="24"/>
                <w:lang w:eastAsia="zh-CN"/>
              </w:rPr>
              <w:t>ing</w:t>
            </w:r>
            <w:proofErr w:type="spellEnd"/>
            <w:r>
              <w:rPr>
                <w:rFonts w:eastAsia="仿宋"/>
                <w:sz w:val="24"/>
                <w:szCs w:val="24"/>
                <w:lang w:eastAsia="zh-CN"/>
              </w:rPr>
              <w:t xml:space="preserve"> +v+ </w:t>
            </w:r>
            <w:proofErr w:type="spellStart"/>
            <w:r>
              <w:rPr>
                <w:rFonts w:eastAsia="仿宋"/>
                <w:sz w:val="24"/>
                <w:szCs w:val="24"/>
                <w:lang w:eastAsia="zh-CN"/>
              </w:rPr>
              <w:t>ing</w:t>
            </w:r>
            <w:proofErr w:type="spellEnd"/>
            <w:r>
              <w:rPr>
                <w:rFonts w:eastAsia="仿宋"/>
                <w:sz w:val="24"/>
                <w:szCs w:val="24"/>
                <w:lang w:eastAsia="zh-CN"/>
              </w:rPr>
              <w:t>; I Just; Exactly? Get up; V+ up.</w:t>
            </w:r>
          </w:p>
        </w:tc>
        <w:tc>
          <w:tcPr>
            <w:tcW w:w="580"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 hours</w:t>
            </w:r>
          </w:p>
        </w:tc>
      </w:tr>
      <w:tr w:rsidR="005F6964">
        <w:tc>
          <w:tcPr>
            <w:tcW w:w="1607" w:type="pct"/>
            <w:shd w:val="clear" w:color="auto" w:fill="auto"/>
            <w:vAlign w:val="center"/>
          </w:tcPr>
          <w:p w:rsidR="005F6964" w:rsidRDefault="00582FCD">
            <w:pPr>
              <w:tabs>
                <w:tab w:val="left" w:pos="1440"/>
              </w:tabs>
              <w:adjustRightInd w:val="0"/>
              <w:jc w:val="center"/>
              <w:rPr>
                <w:rFonts w:eastAsia="仿宋"/>
                <w:sz w:val="24"/>
                <w:szCs w:val="24"/>
                <w:lang w:eastAsia="zh-CN"/>
              </w:rPr>
            </w:pPr>
            <w:r>
              <w:rPr>
                <w:rFonts w:eastAsia="仿宋"/>
                <w:sz w:val="24"/>
                <w:szCs w:val="24"/>
                <w:lang w:eastAsia="zh-CN"/>
              </w:rPr>
              <w:t>HSK4 simulation training 1</w:t>
            </w:r>
          </w:p>
        </w:tc>
        <w:tc>
          <w:tcPr>
            <w:tcW w:w="2812" w:type="pct"/>
            <w:shd w:val="clear" w:color="auto" w:fill="auto"/>
            <w:vAlign w:val="center"/>
          </w:tcPr>
          <w:p w:rsidR="005F6964" w:rsidRDefault="00582FCD">
            <w:pPr>
              <w:tabs>
                <w:tab w:val="left" w:pos="1440"/>
              </w:tabs>
              <w:adjustRightInd w:val="0"/>
              <w:rPr>
                <w:rFonts w:eastAsia="仿宋"/>
                <w:sz w:val="24"/>
                <w:szCs w:val="24"/>
                <w:lang w:eastAsia="zh-CN"/>
              </w:rPr>
            </w:pPr>
            <w:r>
              <w:rPr>
                <w:rFonts w:eastAsia="仿宋"/>
                <w:sz w:val="24"/>
                <w:szCs w:val="24"/>
                <w:lang w:eastAsia="zh-CN"/>
              </w:rPr>
              <w:t>Explanation of HSK4 real examination questions</w:t>
            </w:r>
          </w:p>
        </w:tc>
        <w:tc>
          <w:tcPr>
            <w:tcW w:w="580"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3.5hours</w:t>
            </w:r>
          </w:p>
        </w:tc>
      </w:tr>
      <w:tr w:rsidR="005F6964">
        <w:tc>
          <w:tcPr>
            <w:tcW w:w="1607" w:type="pct"/>
            <w:shd w:val="clear" w:color="auto" w:fill="auto"/>
            <w:vAlign w:val="center"/>
          </w:tcPr>
          <w:p w:rsidR="005F6964" w:rsidRDefault="00582FCD">
            <w:pPr>
              <w:tabs>
                <w:tab w:val="left" w:pos="1440"/>
              </w:tabs>
              <w:adjustRightInd w:val="0"/>
              <w:jc w:val="center"/>
              <w:rPr>
                <w:rFonts w:eastAsia="仿宋"/>
                <w:sz w:val="24"/>
                <w:szCs w:val="24"/>
                <w:lang w:eastAsia="zh-CN"/>
              </w:rPr>
            </w:pPr>
            <w:r>
              <w:rPr>
                <w:rFonts w:eastAsia="仿宋"/>
                <w:sz w:val="24"/>
                <w:szCs w:val="24"/>
                <w:lang w:eastAsia="zh-CN"/>
              </w:rPr>
              <w:t>HSK4 simulation training 2</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sz w:val="24"/>
                <w:szCs w:val="24"/>
                <w:lang w:eastAsia="zh-CN"/>
              </w:rPr>
              <w:t>Explanation of HSK4 real examination questions</w:t>
            </w:r>
          </w:p>
        </w:tc>
        <w:tc>
          <w:tcPr>
            <w:tcW w:w="580"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3.5hours</w:t>
            </w:r>
          </w:p>
        </w:tc>
      </w:tr>
      <w:tr w:rsidR="005F6964">
        <w:tc>
          <w:tcPr>
            <w:tcW w:w="1607"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lang w:eastAsia="zh-CN"/>
              </w:rPr>
              <w:t>HSK4 simulation training 3</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sz w:val="24"/>
                <w:szCs w:val="24"/>
                <w:lang w:eastAsia="zh-CN"/>
              </w:rPr>
              <w:t>Explanation of HSK4 real examination questions</w:t>
            </w:r>
          </w:p>
        </w:tc>
        <w:tc>
          <w:tcPr>
            <w:tcW w:w="580"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3.5hours</w:t>
            </w:r>
          </w:p>
        </w:tc>
      </w:tr>
      <w:tr w:rsidR="005F6964">
        <w:tc>
          <w:tcPr>
            <w:tcW w:w="1607"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lang w:eastAsia="zh-CN"/>
              </w:rPr>
              <w:t>HSK4 simulation training 4</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sz w:val="24"/>
                <w:szCs w:val="24"/>
                <w:lang w:eastAsia="zh-CN"/>
              </w:rPr>
              <w:t>Explanation of HSK4 real examination questions</w:t>
            </w:r>
          </w:p>
        </w:tc>
        <w:tc>
          <w:tcPr>
            <w:tcW w:w="580"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3.5hours</w:t>
            </w:r>
          </w:p>
        </w:tc>
      </w:tr>
      <w:tr w:rsidR="005F6964">
        <w:tc>
          <w:tcPr>
            <w:tcW w:w="1607"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lang w:eastAsia="zh-CN"/>
              </w:rPr>
              <w:t>HSK4 simulation training 5</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sz w:val="24"/>
                <w:szCs w:val="24"/>
                <w:lang w:eastAsia="zh-CN"/>
              </w:rPr>
              <w:t>Explanation of HSK4 real examination questions</w:t>
            </w:r>
          </w:p>
        </w:tc>
        <w:tc>
          <w:tcPr>
            <w:tcW w:w="580"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3.5hours</w:t>
            </w:r>
          </w:p>
        </w:tc>
      </w:tr>
      <w:tr w:rsidR="005F6964">
        <w:tc>
          <w:tcPr>
            <w:tcW w:w="1607"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lang w:eastAsia="zh-CN"/>
              </w:rPr>
              <w:t>HSK4 simulation training 6</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sz w:val="24"/>
                <w:szCs w:val="24"/>
                <w:lang w:eastAsia="zh-CN"/>
              </w:rPr>
              <w:t>Explanation of HSK4 real examination questions</w:t>
            </w:r>
          </w:p>
        </w:tc>
        <w:tc>
          <w:tcPr>
            <w:tcW w:w="580"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3.5hours</w:t>
            </w:r>
          </w:p>
        </w:tc>
      </w:tr>
      <w:tr w:rsidR="005F6964">
        <w:tc>
          <w:tcPr>
            <w:tcW w:w="1607"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lang w:eastAsia="zh-CN"/>
              </w:rPr>
              <w:t>HSK4 simulation training 7</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sz w:val="24"/>
                <w:szCs w:val="24"/>
                <w:lang w:eastAsia="zh-CN"/>
              </w:rPr>
              <w:t>Explanation of HSK4 real examination questions</w:t>
            </w:r>
          </w:p>
        </w:tc>
        <w:tc>
          <w:tcPr>
            <w:tcW w:w="580"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3.5hours</w:t>
            </w:r>
          </w:p>
        </w:tc>
      </w:tr>
      <w:tr w:rsidR="005F6964">
        <w:tc>
          <w:tcPr>
            <w:tcW w:w="1607"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lang w:eastAsia="zh-CN"/>
              </w:rPr>
              <w:t>HSK4 simulation training 8</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sz w:val="24"/>
                <w:szCs w:val="24"/>
                <w:lang w:eastAsia="zh-CN"/>
              </w:rPr>
              <w:t>Explanation of HSK4 real examination questions</w:t>
            </w:r>
          </w:p>
        </w:tc>
        <w:tc>
          <w:tcPr>
            <w:tcW w:w="580"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3.5hours</w:t>
            </w:r>
          </w:p>
        </w:tc>
      </w:tr>
      <w:tr w:rsidR="005F6964">
        <w:tc>
          <w:tcPr>
            <w:tcW w:w="1607"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lang w:eastAsia="zh-CN"/>
              </w:rPr>
              <w:t>HSK4 simulation training 9</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sz w:val="24"/>
                <w:szCs w:val="24"/>
                <w:lang w:eastAsia="zh-CN"/>
              </w:rPr>
              <w:t>Explanation of HSK4 real examination questions</w:t>
            </w:r>
          </w:p>
        </w:tc>
        <w:tc>
          <w:tcPr>
            <w:tcW w:w="580"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3.5hours</w:t>
            </w:r>
          </w:p>
        </w:tc>
      </w:tr>
      <w:tr w:rsidR="005F6964">
        <w:tc>
          <w:tcPr>
            <w:tcW w:w="1607" w:type="pct"/>
            <w:shd w:val="clear" w:color="auto" w:fill="auto"/>
            <w:vAlign w:val="center"/>
          </w:tcPr>
          <w:p w:rsidR="005F6964" w:rsidRDefault="00582FCD">
            <w:pPr>
              <w:adjustRightInd w:val="0"/>
              <w:jc w:val="center"/>
              <w:rPr>
                <w:rFonts w:eastAsia="仿宋"/>
                <w:sz w:val="24"/>
                <w:szCs w:val="24"/>
                <w:lang w:eastAsia="zh-CN"/>
              </w:rPr>
            </w:pPr>
            <w:r>
              <w:rPr>
                <w:rFonts w:eastAsia="仿宋"/>
                <w:sz w:val="24"/>
                <w:szCs w:val="24"/>
                <w:lang w:eastAsia="zh-CN"/>
              </w:rPr>
              <w:t>HSK4 simulation training 10</w:t>
            </w:r>
          </w:p>
        </w:tc>
        <w:tc>
          <w:tcPr>
            <w:tcW w:w="2812" w:type="pct"/>
            <w:shd w:val="clear" w:color="auto" w:fill="auto"/>
            <w:vAlign w:val="center"/>
          </w:tcPr>
          <w:p w:rsidR="005F6964" w:rsidRDefault="00582FCD">
            <w:pPr>
              <w:adjustRightInd w:val="0"/>
              <w:rPr>
                <w:rFonts w:eastAsia="仿宋"/>
                <w:sz w:val="24"/>
                <w:szCs w:val="24"/>
                <w:lang w:eastAsia="zh-CN"/>
              </w:rPr>
            </w:pPr>
            <w:r>
              <w:rPr>
                <w:rFonts w:eastAsia="仿宋"/>
                <w:sz w:val="24"/>
                <w:szCs w:val="24"/>
                <w:lang w:eastAsia="zh-CN"/>
              </w:rPr>
              <w:t>Explanation of HSK4 real examination questions</w:t>
            </w:r>
          </w:p>
        </w:tc>
        <w:tc>
          <w:tcPr>
            <w:tcW w:w="580" w:type="pct"/>
            <w:gridSpan w:val="2"/>
            <w:shd w:val="clear" w:color="auto" w:fill="auto"/>
            <w:vAlign w:val="center"/>
          </w:tcPr>
          <w:p w:rsidR="005F6964" w:rsidRDefault="00582FCD">
            <w:pPr>
              <w:adjustRightInd w:val="0"/>
              <w:spacing w:before="202"/>
              <w:jc w:val="center"/>
              <w:rPr>
                <w:rFonts w:eastAsia="仿宋"/>
                <w:w w:val="103"/>
                <w:sz w:val="24"/>
                <w:szCs w:val="24"/>
                <w:lang w:eastAsia="zh-CN"/>
              </w:rPr>
            </w:pPr>
            <w:r>
              <w:rPr>
                <w:rFonts w:eastAsia="仿宋"/>
                <w:w w:val="103"/>
                <w:sz w:val="24"/>
                <w:szCs w:val="24"/>
                <w:lang w:eastAsia="zh-CN"/>
              </w:rPr>
              <w:t>3.5hours</w:t>
            </w:r>
          </w:p>
        </w:tc>
      </w:tr>
      <w:tr w:rsidR="005F6964">
        <w:trPr>
          <w:trHeight w:val="449"/>
        </w:trPr>
        <w:tc>
          <w:tcPr>
            <w:tcW w:w="4701" w:type="pct"/>
            <w:gridSpan w:val="3"/>
            <w:shd w:val="clear" w:color="auto" w:fill="E5DFEC"/>
          </w:tcPr>
          <w:p w:rsidR="005F6964" w:rsidRDefault="00582FCD">
            <w:pPr>
              <w:tabs>
                <w:tab w:val="left" w:pos="1440"/>
              </w:tabs>
              <w:adjustRightInd w:val="0"/>
              <w:rPr>
                <w:rFonts w:eastAsia="仿宋"/>
                <w:b/>
                <w:sz w:val="24"/>
                <w:szCs w:val="24"/>
              </w:rPr>
            </w:pPr>
            <w:r>
              <w:rPr>
                <w:rFonts w:eastAsia="仿宋"/>
                <w:b/>
                <w:sz w:val="24"/>
                <w:szCs w:val="24"/>
                <w:lang w:val="zh-Hans" w:eastAsia="zh-CN"/>
              </w:rPr>
              <w:t>Recommended/Reference Books:</w:t>
            </w:r>
          </w:p>
        </w:tc>
        <w:tc>
          <w:tcPr>
            <w:tcW w:w="298" w:type="pct"/>
            <w:shd w:val="clear" w:color="auto" w:fill="E5DFEC"/>
          </w:tcPr>
          <w:p w:rsidR="005F6964" w:rsidRDefault="005F6964">
            <w:pPr>
              <w:jc w:val="right"/>
              <w:outlineLvl w:val="1"/>
              <w:rPr>
                <w:rFonts w:eastAsia="仿宋"/>
                <w:b/>
                <w:smallCaps/>
                <w:spacing w:val="5"/>
                <w:sz w:val="24"/>
                <w:szCs w:val="24"/>
              </w:rPr>
            </w:pPr>
          </w:p>
        </w:tc>
      </w:tr>
    </w:tbl>
    <w:p w:rsidR="005F6964" w:rsidRDefault="00582FCD">
      <w:pPr>
        <w:rPr>
          <w:rFonts w:eastAsia="仿宋"/>
          <w:sz w:val="24"/>
          <w:szCs w:val="24"/>
          <w:lang w:eastAsia="zh-CN"/>
        </w:rPr>
      </w:pPr>
      <w:r>
        <w:rPr>
          <w:rFonts w:eastAsia="仿宋"/>
          <w:sz w:val="24"/>
          <w:szCs w:val="24"/>
          <w:lang w:eastAsia="zh-CN"/>
        </w:rPr>
        <w:t>1.</w:t>
      </w:r>
      <w:r>
        <w:t xml:space="preserve"> </w:t>
      </w:r>
      <w:r>
        <w:rPr>
          <w:rFonts w:eastAsia="仿宋"/>
          <w:i/>
          <w:iCs/>
          <w:sz w:val="24"/>
          <w:szCs w:val="24"/>
          <w:lang w:eastAsia="zh-CN"/>
        </w:rPr>
        <w:t>HSK Standard Course</w:t>
      </w:r>
      <w:r>
        <w:rPr>
          <w:rFonts w:eastAsia="仿宋"/>
          <w:sz w:val="24"/>
          <w:szCs w:val="24"/>
          <w:lang w:eastAsia="zh-CN"/>
        </w:rPr>
        <w:t xml:space="preserve">, edited by Jiang </w:t>
      </w:r>
      <w:proofErr w:type="spellStart"/>
      <w:r>
        <w:rPr>
          <w:rFonts w:eastAsia="仿宋"/>
          <w:sz w:val="24"/>
          <w:szCs w:val="24"/>
          <w:lang w:eastAsia="zh-CN"/>
        </w:rPr>
        <w:t>Liping</w:t>
      </w:r>
      <w:proofErr w:type="spellEnd"/>
      <w:r>
        <w:rPr>
          <w:rFonts w:eastAsia="仿宋"/>
          <w:sz w:val="24"/>
          <w:szCs w:val="24"/>
          <w:lang w:eastAsia="zh-CN"/>
        </w:rPr>
        <w:t>, Beijing Language and Culture University Press, ISBN978-7-5619-3809-9.</w:t>
      </w:r>
    </w:p>
    <w:tbl>
      <w:tblPr>
        <w:tblW w:w="5000" w:type="pct"/>
        <w:tblLook w:val="04A0" w:firstRow="1" w:lastRow="0" w:firstColumn="1" w:lastColumn="0" w:noHBand="0" w:noVBand="1"/>
      </w:tblPr>
      <w:tblGrid>
        <w:gridCol w:w="9312"/>
        <w:gridCol w:w="584"/>
      </w:tblGrid>
      <w:tr w:rsidR="005F6964">
        <w:trPr>
          <w:trHeight w:val="449"/>
        </w:trPr>
        <w:tc>
          <w:tcPr>
            <w:tcW w:w="4704" w:type="pct"/>
            <w:shd w:val="clear" w:color="auto" w:fill="E5DFEC"/>
          </w:tcPr>
          <w:p w:rsidR="005F6964" w:rsidRDefault="00582FCD">
            <w:pPr>
              <w:tabs>
                <w:tab w:val="left" w:pos="1440"/>
              </w:tabs>
              <w:adjustRightInd w:val="0"/>
              <w:rPr>
                <w:rFonts w:eastAsia="仿宋"/>
                <w:sz w:val="24"/>
                <w:szCs w:val="24"/>
                <w:lang w:eastAsia="zh-CN"/>
              </w:rPr>
            </w:pPr>
            <w:r>
              <w:rPr>
                <w:rFonts w:eastAsia="仿宋"/>
                <w:sz w:val="24"/>
                <w:szCs w:val="24"/>
                <w:lang w:eastAsia="zh-CN"/>
              </w:rPr>
              <w:t>2.</w:t>
            </w:r>
            <w:r>
              <w:t xml:space="preserve"> </w:t>
            </w:r>
            <w:r>
              <w:rPr>
                <w:rFonts w:eastAsia="仿宋"/>
                <w:i/>
                <w:iCs/>
                <w:sz w:val="24"/>
                <w:szCs w:val="24"/>
                <w:lang w:eastAsia="zh-CN"/>
              </w:rPr>
              <w:t>C</w:t>
            </w:r>
            <w:r>
              <w:rPr>
                <w:rFonts w:eastAsia="仿宋" w:hint="eastAsia"/>
                <w:i/>
                <w:iCs/>
                <w:sz w:val="24"/>
                <w:szCs w:val="24"/>
                <w:lang w:eastAsia="zh-CN"/>
              </w:rPr>
              <w:t>h</w:t>
            </w:r>
            <w:r>
              <w:rPr>
                <w:rFonts w:eastAsia="仿宋"/>
                <w:i/>
                <w:iCs/>
                <w:sz w:val="24"/>
                <w:szCs w:val="24"/>
                <w:lang w:eastAsia="zh-CN"/>
              </w:rPr>
              <w:t>inese Proficiency Grading Standards for International Chinese Language Education</w:t>
            </w:r>
            <w:r>
              <w:rPr>
                <w:rFonts w:eastAsia="仿宋"/>
                <w:sz w:val="24"/>
                <w:szCs w:val="24"/>
                <w:lang w:eastAsia="zh-CN"/>
              </w:rPr>
              <w:t>, compiled by State Language Commission, Beijing Language and Culture University Press, ISBN9877561957196.</w:t>
            </w:r>
          </w:p>
          <w:p w:rsidR="005F6964" w:rsidRDefault="00582FCD">
            <w:pPr>
              <w:tabs>
                <w:tab w:val="left" w:pos="1440"/>
              </w:tabs>
              <w:adjustRightInd w:val="0"/>
              <w:rPr>
                <w:rFonts w:eastAsia="仿宋"/>
                <w:b/>
                <w:sz w:val="24"/>
                <w:szCs w:val="24"/>
              </w:rPr>
            </w:pPr>
            <w:r>
              <w:rPr>
                <w:rFonts w:eastAsia="仿宋"/>
                <w:b/>
                <w:sz w:val="24"/>
                <w:szCs w:val="24"/>
                <w:lang w:val="zh-Hans" w:eastAsia="zh-CN"/>
              </w:rPr>
              <w:t>Teaching objective</w:t>
            </w:r>
          </w:p>
        </w:tc>
        <w:tc>
          <w:tcPr>
            <w:tcW w:w="295" w:type="pct"/>
            <w:shd w:val="clear" w:color="auto" w:fill="E5DFEC"/>
          </w:tcPr>
          <w:p w:rsidR="005F6964" w:rsidRDefault="005F6964">
            <w:pPr>
              <w:jc w:val="right"/>
              <w:outlineLvl w:val="1"/>
              <w:rPr>
                <w:rFonts w:eastAsia="仿宋"/>
                <w:b/>
                <w:smallCaps/>
                <w:spacing w:val="5"/>
                <w:sz w:val="24"/>
                <w:szCs w:val="24"/>
              </w:rPr>
            </w:pPr>
          </w:p>
        </w:tc>
      </w:tr>
      <w:tr w:rsidR="005F6964">
        <w:trPr>
          <w:trHeight w:val="720"/>
        </w:trPr>
        <w:tc>
          <w:tcPr>
            <w:tcW w:w="4704" w:type="pct"/>
            <w:vMerge w:val="restart"/>
          </w:tcPr>
          <w:p w:rsidR="005F6964" w:rsidRDefault="00582FCD">
            <w:pPr>
              <w:ind w:firstLine="436"/>
              <w:rPr>
                <w:rFonts w:eastAsia="仿宋"/>
                <w:sz w:val="24"/>
                <w:szCs w:val="24"/>
                <w:lang w:eastAsia="zh-CN"/>
              </w:rPr>
            </w:pPr>
            <w:r>
              <w:rPr>
                <w:rFonts w:eastAsia="仿宋"/>
                <w:sz w:val="24"/>
                <w:szCs w:val="24"/>
                <w:lang w:eastAsia="zh-CN"/>
              </w:rPr>
              <w:lastRenderedPageBreak/>
              <w:t>1.</w:t>
            </w:r>
            <w:r>
              <w:rPr>
                <w:sz w:val="24"/>
                <w:szCs w:val="24"/>
              </w:rPr>
              <w:t xml:space="preserve"> </w:t>
            </w:r>
            <w:r>
              <w:rPr>
                <w:rFonts w:eastAsia="仿宋"/>
                <w:sz w:val="24"/>
                <w:szCs w:val="24"/>
                <w:lang w:eastAsia="zh-CN"/>
              </w:rPr>
              <w:t>Quality objective: Tell Chinese stories, convey Chinese voice, display Chinese image, and cultivate international students who know, love and love China.</w:t>
            </w:r>
          </w:p>
          <w:p w:rsidR="005F6964" w:rsidRDefault="00582FCD">
            <w:pPr>
              <w:ind w:firstLine="436"/>
              <w:rPr>
                <w:rFonts w:eastAsia="仿宋"/>
                <w:sz w:val="24"/>
                <w:szCs w:val="24"/>
                <w:lang w:eastAsia="zh-CN"/>
              </w:rPr>
            </w:pPr>
            <w:r>
              <w:rPr>
                <w:rFonts w:eastAsia="仿宋"/>
                <w:sz w:val="24"/>
                <w:szCs w:val="24"/>
                <w:lang w:eastAsia="zh-CN"/>
              </w:rPr>
              <w:t>2.</w:t>
            </w:r>
            <w:r>
              <w:rPr>
                <w:sz w:val="24"/>
                <w:szCs w:val="24"/>
              </w:rPr>
              <w:t xml:space="preserve"> </w:t>
            </w:r>
            <w:r>
              <w:rPr>
                <w:rFonts w:eastAsia="仿宋"/>
                <w:sz w:val="24"/>
                <w:szCs w:val="24"/>
                <w:lang w:eastAsia="zh-CN"/>
              </w:rPr>
              <w:t>Knowledge objective: Master HSK4 phonetics, vocabulary, sentence patterns, syntax, culture and other knowledge.</w:t>
            </w:r>
          </w:p>
          <w:p w:rsidR="005F6964" w:rsidRDefault="00582FCD">
            <w:pPr>
              <w:ind w:firstLine="436"/>
              <w:rPr>
                <w:rFonts w:eastAsia="仿宋"/>
                <w:b/>
                <w:bCs/>
                <w:sz w:val="24"/>
                <w:szCs w:val="24"/>
                <w:lang w:eastAsia="zh-CN"/>
              </w:rPr>
            </w:pPr>
            <w:r>
              <w:rPr>
                <w:rFonts w:eastAsia="仿宋"/>
                <w:sz w:val="24"/>
                <w:szCs w:val="24"/>
                <w:lang w:eastAsia="zh-CN"/>
              </w:rPr>
              <w:t>3.</w:t>
            </w:r>
            <w:r>
              <w:rPr>
                <w:sz w:val="24"/>
                <w:szCs w:val="24"/>
              </w:rPr>
              <w:t xml:space="preserve"> A</w:t>
            </w:r>
            <w:r>
              <w:rPr>
                <w:sz w:val="24"/>
                <w:szCs w:val="24"/>
                <w:lang w:eastAsia="zh-CN"/>
              </w:rPr>
              <w:t>bility o</w:t>
            </w:r>
            <w:r>
              <w:rPr>
                <w:rFonts w:eastAsia="仿宋"/>
                <w:sz w:val="24"/>
                <w:szCs w:val="24"/>
                <w:lang w:eastAsia="zh-CN"/>
              </w:rPr>
              <w:t>bjective: Have certain listening, speaking, reading and writing skills and preliminary translation skills. Be able to conduct basically complete, coherent and effective social communication on complex topics such as daily life, study and work.</w:t>
            </w:r>
          </w:p>
        </w:tc>
        <w:tc>
          <w:tcPr>
            <w:tcW w:w="295" w:type="pct"/>
          </w:tcPr>
          <w:p w:rsidR="005F6964" w:rsidRDefault="005F6964">
            <w:pPr>
              <w:jc w:val="right"/>
              <w:outlineLvl w:val="1"/>
              <w:rPr>
                <w:rFonts w:eastAsia="仿宋"/>
                <w:b/>
                <w:smallCaps/>
                <w:spacing w:val="5"/>
                <w:sz w:val="24"/>
                <w:szCs w:val="24"/>
                <w:lang w:eastAsia="zh-CN"/>
              </w:rPr>
            </w:pPr>
          </w:p>
        </w:tc>
      </w:tr>
      <w:tr w:rsidR="005F6964">
        <w:trPr>
          <w:trHeight w:val="87"/>
        </w:trPr>
        <w:tc>
          <w:tcPr>
            <w:tcW w:w="4704" w:type="pct"/>
            <w:vMerge/>
          </w:tcPr>
          <w:p w:rsidR="005F6964" w:rsidRDefault="005F6964">
            <w:pPr>
              <w:contextualSpacing/>
              <w:jc w:val="both"/>
              <w:rPr>
                <w:rFonts w:eastAsia="仿宋"/>
                <w:sz w:val="24"/>
                <w:szCs w:val="24"/>
                <w:lang w:eastAsia="zh-CN"/>
              </w:rPr>
            </w:pPr>
          </w:p>
        </w:tc>
        <w:tc>
          <w:tcPr>
            <w:tcW w:w="295" w:type="pct"/>
          </w:tcPr>
          <w:p w:rsidR="005F6964" w:rsidRDefault="005F6964">
            <w:pPr>
              <w:jc w:val="right"/>
              <w:outlineLvl w:val="1"/>
              <w:rPr>
                <w:rFonts w:eastAsia="仿宋"/>
                <w:b/>
                <w:smallCaps/>
                <w:spacing w:val="5"/>
                <w:sz w:val="24"/>
                <w:szCs w:val="24"/>
                <w:lang w:eastAsia="zh-CN"/>
              </w:rPr>
            </w:pPr>
          </w:p>
        </w:tc>
      </w:tr>
      <w:tr w:rsidR="005F6964">
        <w:trPr>
          <w:trHeight w:val="374"/>
        </w:trPr>
        <w:tc>
          <w:tcPr>
            <w:tcW w:w="4704" w:type="pct"/>
            <w:shd w:val="clear" w:color="auto" w:fill="E5DFEC"/>
          </w:tcPr>
          <w:p w:rsidR="005F6964" w:rsidRDefault="00582FCD">
            <w:pPr>
              <w:tabs>
                <w:tab w:val="left" w:pos="1440"/>
              </w:tabs>
              <w:adjustRightInd w:val="0"/>
              <w:rPr>
                <w:rFonts w:eastAsia="仿宋"/>
                <w:b/>
                <w:sz w:val="24"/>
                <w:szCs w:val="24"/>
              </w:rPr>
            </w:pPr>
            <w:r>
              <w:rPr>
                <w:rFonts w:eastAsia="仿宋"/>
                <w:b/>
                <w:sz w:val="24"/>
                <w:szCs w:val="24"/>
                <w:lang w:val="zh-Hans" w:eastAsia="zh-CN"/>
              </w:rPr>
              <w:t>Practice list</w:t>
            </w:r>
          </w:p>
        </w:tc>
        <w:tc>
          <w:tcPr>
            <w:tcW w:w="295" w:type="pct"/>
            <w:shd w:val="clear" w:color="auto" w:fill="E5DFEC"/>
          </w:tcPr>
          <w:p w:rsidR="005F6964" w:rsidRDefault="005F6964">
            <w:pPr>
              <w:ind w:right="984"/>
              <w:jc w:val="right"/>
              <w:outlineLvl w:val="1"/>
              <w:rPr>
                <w:rFonts w:eastAsia="仿宋"/>
                <w:b/>
                <w:smallCaps/>
                <w:spacing w:val="5"/>
                <w:sz w:val="24"/>
                <w:szCs w:val="24"/>
                <w:lang w:eastAsia="zh-CN"/>
              </w:rPr>
            </w:pPr>
          </w:p>
        </w:tc>
      </w:tr>
      <w:tr w:rsidR="005F6964">
        <w:trPr>
          <w:trHeight w:val="222"/>
        </w:trPr>
        <w:tc>
          <w:tcPr>
            <w:tcW w:w="4704" w:type="pct"/>
          </w:tcPr>
          <w:tbl>
            <w:tblPr>
              <w:tblW w:w="5000" w:type="pct"/>
              <w:tblCellMar>
                <w:left w:w="0" w:type="dxa"/>
                <w:right w:w="0" w:type="dxa"/>
              </w:tblCellMar>
              <w:tblLook w:val="04A0" w:firstRow="1" w:lastRow="0" w:firstColumn="1" w:lastColumn="0" w:noHBand="0" w:noVBand="1"/>
            </w:tblPr>
            <w:tblGrid>
              <w:gridCol w:w="2540"/>
              <w:gridCol w:w="3742"/>
              <w:gridCol w:w="2814"/>
            </w:tblGrid>
            <w:tr w:rsidR="005F6964">
              <w:trPr>
                <w:cantSplit/>
                <w:trHeight w:val="604"/>
              </w:trPr>
              <w:tc>
                <w:tcPr>
                  <w:tcW w:w="1396" w:type="pct"/>
                  <w:vAlign w:val="center"/>
                </w:tcPr>
                <w:p w:rsidR="005F6964" w:rsidRDefault="00582FCD">
                  <w:pPr>
                    <w:jc w:val="center"/>
                    <w:rPr>
                      <w:rFonts w:eastAsia="仿宋"/>
                      <w:sz w:val="24"/>
                      <w:szCs w:val="24"/>
                    </w:rPr>
                  </w:pPr>
                  <w:r>
                    <w:rPr>
                      <w:rFonts w:eastAsia="仿宋"/>
                      <w:sz w:val="24"/>
                      <w:szCs w:val="24"/>
                    </w:rPr>
                    <w:t>Serial number</w:t>
                  </w:r>
                </w:p>
              </w:tc>
              <w:tc>
                <w:tcPr>
                  <w:tcW w:w="2056" w:type="pct"/>
                  <w:vAlign w:val="center"/>
                </w:tcPr>
                <w:p w:rsidR="005F6964" w:rsidRDefault="00582FCD">
                  <w:pPr>
                    <w:jc w:val="center"/>
                    <w:rPr>
                      <w:rFonts w:eastAsia="仿宋"/>
                      <w:sz w:val="24"/>
                      <w:szCs w:val="24"/>
                    </w:rPr>
                  </w:pPr>
                  <w:r>
                    <w:rPr>
                      <w:rFonts w:eastAsia="仿宋"/>
                      <w:sz w:val="24"/>
                      <w:szCs w:val="24"/>
                    </w:rPr>
                    <w:t>Learning situation</w:t>
                  </w:r>
                </w:p>
              </w:tc>
              <w:tc>
                <w:tcPr>
                  <w:tcW w:w="1546" w:type="pct"/>
                  <w:vAlign w:val="center"/>
                </w:tcPr>
                <w:p w:rsidR="005F6964" w:rsidRDefault="00582FCD">
                  <w:pPr>
                    <w:jc w:val="center"/>
                    <w:rPr>
                      <w:rFonts w:eastAsia="仿宋"/>
                      <w:sz w:val="24"/>
                      <w:szCs w:val="24"/>
                    </w:rPr>
                  </w:pPr>
                  <w:r>
                    <w:rPr>
                      <w:rFonts w:eastAsia="仿宋"/>
                      <w:sz w:val="24"/>
                      <w:szCs w:val="24"/>
                    </w:rPr>
                    <w:t>Teaching hours</w:t>
                  </w:r>
                </w:p>
              </w:tc>
            </w:tr>
            <w:tr w:rsidR="005F6964">
              <w:tc>
                <w:tcPr>
                  <w:tcW w:w="1396" w:type="pct"/>
                  <w:vAlign w:val="center"/>
                </w:tcPr>
                <w:p w:rsidR="005F6964" w:rsidRDefault="00582FCD">
                  <w:pPr>
                    <w:jc w:val="center"/>
                    <w:rPr>
                      <w:rFonts w:eastAsia="仿宋"/>
                      <w:sz w:val="24"/>
                      <w:szCs w:val="24"/>
                    </w:rPr>
                  </w:pPr>
                  <w:r>
                    <w:rPr>
                      <w:rFonts w:eastAsia="仿宋"/>
                      <w:sz w:val="24"/>
                      <w:szCs w:val="24"/>
                    </w:rPr>
                    <w:t>1</w:t>
                  </w:r>
                </w:p>
              </w:tc>
              <w:tc>
                <w:tcPr>
                  <w:tcW w:w="2056" w:type="pct"/>
                  <w:vAlign w:val="center"/>
                </w:tcPr>
                <w:p w:rsidR="005F6964" w:rsidRDefault="00582FCD">
                  <w:pPr>
                    <w:tabs>
                      <w:tab w:val="left" w:pos="1440"/>
                    </w:tabs>
                    <w:adjustRightInd w:val="0"/>
                    <w:jc w:val="center"/>
                    <w:rPr>
                      <w:rFonts w:eastAsia="仿宋"/>
                      <w:sz w:val="24"/>
                      <w:szCs w:val="24"/>
                    </w:rPr>
                  </w:pPr>
                  <w:r>
                    <w:rPr>
                      <w:rFonts w:eastAsia="仿宋"/>
                      <w:w w:val="103"/>
                      <w:sz w:val="24"/>
                      <w:szCs w:val="24"/>
                      <w:lang w:eastAsia="zh-CN"/>
                    </w:rPr>
                    <w:t>Life can be better</w:t>
                  </w:r>
                </w:p>
              </w:tc>
              <w:tc>
                <w:tcPr>
                  <w:tcW w:w="2721" w:type="dxa"/>
                  <w:vAlign w:val="center"/>
                </w:tcPr>
                <w:p w:rsidR="005F6964" w:rsidRDefault="00582FCD">
                  <w:pPr>
                    <w:tabs>
                      <w:tab w:val="left" w:pos="1440"/>
                    </w:tabs>
                    <w:adjustRightInd w:val="0"/>
                    <w:spacing w:before="202"/>
                    <w:jc w:val="center"/>
                    <w:rPr>
                      <w:rFonts w:eastAsia="仿宋"/>
                      <w:sz w:val="24"/>
                      <w:szCs w:val="24"/>
                      <w:lang w:eastAsia="zh-CN"/>
                    </w:rPr>
                  </w:pPr>
                  <w:r>
                    <w:rPr>
                      <w:rFonts w:eastAsia="仿宋"/>
                      <w:w w:val="103"/>
                      <w:sz w:val="24"/>
                      <w:szCs w:val="24"/>
                      <w:lang w:eastAsia="zh-CN"/>
                    </w:rPr>
                    <w:t>2 hours</w:t>
                  </w:r>
                </w:p>
              </w:tc>
            </w:tr>
            <w:tr w:rsidR="005F6964">
              <w:tc>
                <w:tcPr>
                  <w:tcW w:w="1396" w:type="pct"/>
                  <w:vAlign w:val="center"/>
                </w:tcPr>
                <w:p w:rsidR="005F6964" w:rsidRDefault="00582FCD">
                  <w:pPr>
                    <w:jc w:val="center"/>
                    <w:rPr>
                      <w:rFonts w:eastAsia="仿宋"/>
                      <w:sz w:val="24"/>
                      <w:szCs w:val="24"/>
                    </w:rPr>
                  </w:pPr>
                  <w:r>
                    <w:rPr>
                      <w:rFonts w:eastAsia="仿宋"/>
                      <w:sz w:val="24"/>
                      <w:szCs w:val="24"/>
                    </w:rPr>
                    <w:t>2</w:t>
                  </w:r>
                </w:p>
              </w:tc>
              <w:tc>
                <w:tcPr>
                  <w:tcW w:w="2056" w:type="pct"/>
                  <w:vAlign w:val="center"/>
                </w:tcPr>
                <w:p w:rsidR="005F6964" w:rsidRDefault="00582FCD">
                  <w:pPr>
                    <w:jc w:val="center"/>
                    <w:rPr>
                      <w:rFonts w:eastAsia="仿宋"/>
                      <w:sz w:val="24"/>
                      <w:szCs w:val="24"/>
                    </w:rPr>
                  </w:pPr>
                  <w:r>
                    <w:rPr>
                      <w:rFonts w:eastAsia="仿宋"/>
                      <w:w w:val="103"/>
                      <w:sz w:val="24"/>
                      <w:szCs w:val="24"/>
                      <w:lang w:eastAsia="zh-CN"/>
                    </w:rPr>
                    <w:t>Man and nature</w:t>
                  </w:r>
                </w:p>
              </w:tc>
              <w:tc>
                <w:tcPr>
                  <w:tcW w:w="2721" w:type="dxa"/>
                  <w:vAlign w:val="center"/>
                </w:tcPr>
                <w:p w:rsidR="005F6964" w:rsidRDefault="00582FCD">
                  <w:pPr>
                    <w:tabs>
                      <w:tab w:val="left" w:pos="1440"/>
                    </w:tabs>
                    <w:adjustRightInd w:val="0"/>
                    <w:spacing w:before="202"/>
                    <w:jc w:val="center"/>
                    <w:rPr>
                      <w:rFonts w:eastAsia="仿宋"/>
                      <w:sz w:val="24"/>
                      <w:szCs w:val="24"/>
                    </w:rPr>
                  </w:pPr>
                  <w:r>
                    <w:rPr>
                      <w:rFonts w:eastAsia="仿宋"/>
                      <w:w w:val="103"/>
                      <w:sz w:val="24"/>
                      <w:szCs w:val="24"/>
                      <w:lang w:eastAsia="zh-CN"/>
                    </w:rPr>
                    <w:t>2 hours</w:t>
                  </w:r>
                </w:p>
              </w:tc>
            </w:tr>
            <w:tr w:rsidR="005F6964">
              <w:tc>
                <w:tcPr>
                  <w:tcW w:w="1396" w:type="pct"/>
                  <w:vAlign w:val="center"/>
                </w:tcPr>
                <w:p w:rsidR="005F6964" w:rsidRDefault="00582FCD">
                  <w:pPr>
                    <w:jc w:val="center"/>
                    <w:rPr>
                      <w:rFonts w:eastAsia="仿宋"/>
                      <w:sz w:val="24"/>
                      <w:szCs w:val="24"/>
                    </w:rPr>
                  </w:pPr>
                  <w:r>
                    <w:rPr>
                      <w:rFonts w:eastAsia="仿宋"/>
                      <w:sz w:val="24"/>
                      <w:szCs w:val="24"/>
                    </w:rPr>
                    <w:t>3</w:t>
                  </w:r>
                </w:p>
              </w:tc>
              <w:tc>
                <w:tcPr>
                  <w:tcW w:w="2056" w:type="pct"/>
                  <w:vAlign w:val="center"/>
                </w:tcPr>
                <w:p w:rsidR="005F6964" w:rsidRDefault="00582FCD">
                  <w:pPr>
                    <w:tabs>
                      <w:tab w:val="left" w:pos="1440"/>
                    </w:tabs>
                    <w:adjustRightInd w:val="0"/>
                    <w:jc w:val="center"/>
                    <w:rPr>
                      <w:rFonts w:eastAsia="仿宋"/>
                      <w:sz w:val="24"/>
                      <w:szCs w:val="24"/>
                    </w:rPr>
                  </w:pPr>
                  <w:r>
                    <w:rPr>
                      <w:rFonts w:eastAsia="仿宋"/>
                      <w:sz w:val="24"/>
                      <w:szCs w:val="24"/>
                      <w:lang w:eastAsia="zh-CN"/>
                    </w:rPr>
                    <w:t>Technology and the world</w:t>
                  </w:r>
                </w:p>
              </w:tc>
              <w:tc>
                <w:tcPr>
                  <w:tcW w:w="2721" w:type="dxa"/>
                  <w:vAlign w:val="center"/>
                </w:tcPr>
                <w:p w:rsidR="005F6964" w:rsidRDefault="00582FCD">
                  <w:pPr>
                    <w:adjustRightInd w:val="0"/>
                    <w:spacing w:before="202"/>
                    <w:jc w:val="center"/>
                    <w:rPr>
                      <w:rFonts w:eastAsia="仿宋"/>
                      <w:sz w:val="24"/>
                      <w:szCs w:val="24"/>
                    </w:rPr>
                  </w:pPr>
                  <w:r>
                    <w:rPr>
                      <w:rFonts w:eastAsia="仿宋"/>
                      <w:w w:val="103"/>
                      <w:sz w:val="24"/>
                      <w:szCs w:val="24"/>
                      <w:lang w:eastAsia="zh-CN"/>
                    </w:rPr>
                    <w:t>3 hours</w:t>
                  </w:r>
                </w:p>
              </w:tc>
            </w:tr>
            <w:tr w:rsidR="005F6964">
              <w:tc>
                <w:tcPr>
                  <w:tcW w:w="1396" w:type="pct"/>
                  <w:vAlign w:val="center"/>
                </w:tcPr>
                <w:p w:rsidR="005F6964" w:rsidRDefault="00582FCD">
                  <w:pPr>
                    <w:jc w:val="center"/>
                    <w:rPr>
                      <w:rFonts w:eastAsia="仿宋"/>
                      <w:sz w:val="24"/>
                      <w:szCs w:val="24"/>
                    </w:rPr>
                  </w:pPr>
                  <w:r>
                    <w:rPr>
                      <w:rFonts w:eastAsia="仿宋"/>
                      <w:sz w:val="24"/>
                      <w:szCs w:val="24"/>
                    </w:rPr>
                    <w:t>4</w:t>
                  </w:r>
                </w:p>
              </w:tc>
              <w:tc>
                <w:tcPr>
                  <w:tcW w:w="2056" w:type="pct"/>
                  <w:vAlign w:val="center"/>
                </w:tcPr>
                <w:p w:rsidR="005F6964" w:rsidRDefault="00582FCD">
                  <w:pPr>
                    <w:tabs>
                      <w:tab w:val="left" w:pos="1440"/>
                    </w:tabs>
                    <w:adjustRightInd w:val="0"/>
                    <w:jc w:val="center"/>
                    <w:rPr>
                      <w:rFonts w:eastAsia="仿宋"/>
                      <w:sz w:val="24"/>
                      <w:szCs w:val="24"/>
                    </w:rPr>
                  </w:pPr>
                  <w:r>
                    <w:rPr>
                      <w:rFonts w:eastAsia="仿宋"/>
                      <w:sz w:val="24"/>
                      <w:szCs w:val="24"/>
                      <w:lang w:eastAsia="zh-CN"/>
                    </w:rPr>
                    <w:t>The taste of life</w:t>
                  </w:r>
                </w:p>
              </w:tc>
              <w:tc>
                <w:tcPr>
                  <w:tcW w:w="2721" w:type="dxa"/>
                  <w:vAlign w:val="center"/>
                </w:tcPr>
                <w:p w:rsidR="005F6964" w:rsidRDefault="00582FCD">
                  <w:pPr>
                    <w:adjustRightInd w:val="0"/>
                    <w:spacing w:before="202"/>
                    <w:jc w:val="center"/>
                    <w:rPr>
                      <w:rFonts w:eastAsia="仿宋"/>
                      <w:sz w:val="24"/>
                      <w:szCs w:val="24"/>
                    </w:rPr>
                  </w:pPr>
                  <w:r>
                    <w:rPr>
                      <w:rFonts w:eastAsia="仿宋"/>
                      <w:w w:val="103"/>
                      <w:sz w:val="24"/>
                      <w:szCs w:val="24"/>
                      <w:lang w:eastAsia="zh-CN"/>
                    </w:rPr>
                    <w:t>3 hours</w:t>
                  </w:r>
                </w:p>
              </w:tc>
            </w:tr>
            <w:tr w:rsidR="005F6964">
              <w:tc>
                <w:tcPr>
                  <w:tcW w:w="1396" w:type="pct"/>
                  <w:vAlign w:val="center"/>
                </w:tcPr>
                <w:p w:rsidR="005F6964" w:rsidRDefault="00582FCD">
                  <w:pPr>
                    <w:jc w:val="center"/>
                    <w:rPr>
                      <w:rFonts w:eastAsia="仿宋"/>
                      <w:sz w:val="24"/>
                      <w:szCs w:val="24"/>
                    </w:rPr>
                  </w:pPr>
                  <w:r>
                    <w:rPr>
                      <w:rFonts w:eastAsia="仿宋"/>
                      <w:sz w:val="24"/>
                      <w:szCs w:val="24"/>
                    </w:rPr>
                    <w:t>5</w:t>
                  </w:r>
                </w:p>
              </w:tc>
              <w:tc>
                <w:tcPr>
                  <w:tcW w:w="2056" w:type="pct"/>
                  <w:vAlign w:val="center"/>
                </w:tcPr>
                <w:p w:rsidR="005F6964" w:rsidRDefault="00582FCD">
                  <w:pPr>
                    <w:tabs>
                      <w:tab w:val="left" w:pos="1440"/>
                    </w:tabs>
                    <w:adjustRightInd w:val="0"/>
                    <w:jc w:val="center"/>
                    <w:rPr>
                      <w:rFonts w:eastAsia="仿宋"/>
                      <w:sz w:val="24"/>
                      <w:szCs w:val="24"/>
                    </w:rPr>
                  </w:pPr>
                  <w:r>
                    <w:rPr>
                      <w:rFonts w:eastAsia="仿宋"/>
                      <w:sz w:val="24"/>
                      <w:szCs w:val="24"/>
                      <w:lang w:eastAsia="zh-CN"/>
                    </w:rPr>
                    <w:t>Scenery on the road</w:t>
                  </w:r>
                </w:p>
              </w:tc>
              <w:tc>
                <w:tcPr>
                  <w:tcW w:w="2721" w:type="dxa"/>
                  <w:vAlign w:val="center"/>
                </w:tcPr>
                <w:p w:rsidR="005F6964" w:rsidRDefault="00582FCD">
                  <w:pPr>
                    <w:adjustRightInd w:val="0"/>
                    <w:spacing w:before="202"/>
                    <w:jc w:val="center"/>
                    <w:rPr>
                      <w:rFonts w:eastAsia="仿宋"/>
                      <w:sz w:val="24"/>
                      <w:szCs w:val="24"/>
                    </w:rPr>
                  </w:pPr>
                  <w:r>
                    <w:rPr>
                      <w:rFonts w:eastAsia="仿宋"/>
                      <w:w w:val="103"/>
                      <w:sz w:val="24"/>
                      <w:szCs w:val="24"/>
                      <w:lang w:eastAsia="zh-CN"/>
                    </w:rPr>
                    <w:t>3 hours</w:t>
                  </w:r>
                </w:p>
              </w:tc>
            </w:tr>
            <w:tr w:rsidR="005F6964">
              <w:tc>
                <w:tcPr>
                  <w:tcW w:w="1396" w:type="pct"/>
                  <w:vAlign w:val="center"/>
                </w:tcPr>
                <w:p w:rsidR="005F6964" w:rsidRDefault="00582FCD">
                  <w:pPr>
                    <w:jc w:val="center"/>
                    <w:rPr>
                      <w:rFonts w:eastAsia="仿宋"/>
                      <w:sz w:val="24"/>
                      <w:szCs w:val="24"/>
                      <w:lang w:eastAsia="zh-CN"/>
                    </w:rPr>
                  </w:pPr>
                  <w:r>
                    <w:rPr>
                      <w:rFonts w:eastAsia="仿宋"/>
                      <w:sz w:val="24"/>
                      <w:szCs w:val="24"/>
                      <w:lang w:eastAsia="zh-CN"/>
                    </w:rPr>
                    <w:t>6</w:t>
                  </w:r>
                </w:p>
              </w:tc>
              <w:tc>
                <w:tcPr>
                  <w:tcW w:w="2056" w:type="pct"/>
                  <w:vAlign w:val="center"/>
                </w:tcPr>
                <w:p w:rsidR="005F6964" w:rsidRDefault="00582FCD">
                  <w:pPr>
                    <w:tabs>
                      <w:tab w:val="left" w:pos="1440"/>
                    </w:tabs>
                    <w:adjustRightInd w:val="0"/>
                    <w:jc w:val="center"/>
                    <w:rPr>
                      <w:rFonts w:eastAsia="仿宋"/>
                      <w:sz w:val="24"/>
                      <w:szCs w:val="24"/>
                      <w:lang w:eastAsia="zh-CN"/>
                    </w:rPr>
                  </w:pPr>
                  <w:r>
                    <w:rPr>
                      <w:rFonts w:eastAsia="仿宋"/>
                      <w:sz w:val="24"/>
                      <w:szCs w:val="24"/>
                      <w:lang w:eastAsia="zh-CN"/>
                    </w:rPr>
                    <w:t>HSK4 real examination training</w:t>
                  </w:r>
                </w:p>
              </w:tc>
              <w:tc>
                <w:tcPr>
                  <w:tcW w:w="2721" w:type="dxa"/>
                  <w:vAlign w:val="center"/>
                </w:tcPr>
                <w:p w:rsidR="005F6964" w:rsidRDefault="00582FCD">
                  <w:pPr>
                    <w:adjustRightInd w:val="0"/>
                    <w:spacing w:before="202"/>
                    <w:jc w:val="center"/>
                    <w:rPr>
                      <w:rFonts w:eastAsia="仿宋"/>
                      <w:sz w:val="24"/>
                      <w:szCs w:val="24"/>
                      <w:lang w:eastAsia="zh-CN"/>
                    </w:rPr>
                  </w:pPr>
                  <w:r>
                    <w:rPr>
                      <w:rFonts w:eastAsia="仿宋"/>
                      <w:w w:val="103"/>
                      <w:sz w:val="24"/>
                      <w:szCs w:val="24"/>
                      <w:lang w:eastAsia="zh-CN"/>
                    </w:rPr>
                    <w:t>3.5 hours</w:t>
                  </w:r>
                </w:p>
              </w:tc>
            </w:tr>
            <w:tr w:rsidR="005F6964">
              <w:tc>
                <w:tcPr>
                  <w:tcW w:w="1396" w:type="pct"/>
                  <w:vAlign w:val="center"/>
                </w:tcPr>
                <w:p w:rsidR="005F6964" w:rsidRDefault="00582FCD">
                  <w:pPr>
                    <w:jc w:val="center"/>
                    <w:rPr>
                      <w:rFonts w:eastAsia="仿宋"/>
                      <w:sz w:val="24"/>
                      <w:szCs w:val="24"/>
                      <w:lang w:eastAsia="zh-CN"/>
                    </w:rPr>
                  </w:pPr>
                  <w:r>
                    <w:rPr>
                      <w:rFonts w:eastAsia="仿宋"/>
                      <w:sz w:val="24"/>
                      <w:szCs w:val="24"/>
                      <w:lang w:eastAsia="zh-CN"/>
                    </w:rPr>
                    <w:t>7</w:t>
                  </w:r>
                </w:p>
              </w:tc>
              <w:tc>
                <w:tcPr>
                  <w:tcW w:w="2056" w:type="pct"/>
                  <w:vAlign w:val="center"/>
                </w:tcPr>
                <w:p w:rsidR="005F6964" w:rsidRDefault="00582FCD">
                  <w:pPr>
                    <w:adjustRightInd w:val="0"/>
                    <w:jc w:val="center"/>
                    <w:rPr>
                      <w:rFonts w:eastAsia="仿宋"/>
                      <w:sz w:val="24"/>
                      <w:szCs w:val="24"/>
                      <w:lang w:eastAsia="zh-CN"/>
                    </w:rPr>
                  </w:pPr>
                  <w:r>
                    <w:rPr>
                      <w:rFonts w:eastAsia="仿宋"/>
                      <w:sz w:val="24"/>
                      <w:szCs w:val="24"/>
                      <w:lang w:eastAsia="zh-CN"/>
                    </w:rPr>
                    <w:t>HSK4 real examination training</w:t>
                  </w:r>
                </w:p>
              </w:tc>
              <w:tc>
                <w:tcPr>
                  <w:tcW w:w="2721" w:type="dxa"/>
                  <w:vAlign w:val="center"/>
                </w:tcPr>
                <w:p w:rsidR="005F6964" w:rsidRDefault="00582FCD">
                  <w:pPr>
                    <w:adjustRightInd w:val="0"/>
                    <w:spacing w:before="202"/>
                    <w:jc w:val="center"/>
                    <w:rPr>
                      <w:rFonts w:eastAsia="仿宋"/>
                      <w:sz w:val="24"/>
                      <w:szCs w:val="24"/>
                      <w:lang w:eastAsia="zh-CN"/>
                    </w:rPr>
                  </w:pPr>
                  <w:r>
                    <w:rPr>
                      <w:rFonts w:eastAsia="仿宋"/>
                      <w:w w:val="103"/>
                      <w:sz w:val="24"/>
                      <w:szCs w:val="24"/>
                      <w:lang w:eastAsia="zh-CN"/>
                    </w:rPr>
                    <w:t>3.5 hours</w:t>
                  </w:r>
                </w:p>
              </w:tc>
            </w:tr>
            <w:tr w:rsidR="005F6964">
              <w:tc>
                <w:tcPr>
                  <w:tcW w:w="1396" w:type="pct"/>
                  <w:vAlign w:val="center"/>
                </w:tcPr>
                <w:p w:rsidR="005F6964" w:rsidRDefault="00582FCD">
                  <w:pPr>
                    <w:jc w:val="center"/>
                    <w:rPr>
                      <w:rFonts w:eastAsia="仿宋"/>
                      <w:sz w:val="24"/>
                      <w:szCs w:val="24"/>
                      <w:lang w:eastAsia="zh-CN"/>
                    </w:rPr>
                  </w:pPr>
                  <w:r>
                    <w:rPr>
                      <w:rFonts w:eastAsia="仿宋"/>
                      <w:sz w:val="24"/>
                      <w:szCs w:val="24"/>
                      <w:lang w:eastAsia="zh-CN"/>
                    </w:rPr>
                    <w:t>8</w:t>
                  </w:r>
                </w:p>
              </w:tc>
              <w:tc>
                <w:tcPr>
                  <w:tcW w:w="2056" w:type="pct"/>
                  <w:vAlign w:val="center"/>
                </w:tcPr>
                <w:p w:rsidR="005F6964" w:rsidRDefault="00582FCD">
                  <w:pPr>
                    <w:adjustRightInd w:val="0"/>
                    <w:jc w:val="center"/>
                    <w:rPr>
                      <w:rFonts w:eastAsia="仿宋"/>
                      <w:sz w:val="24"/>
                      <w:szCs w:val="24"/>
                      <w:lang w:eastAsia="zh-CN"/>
                    </w:rPr>
                  </w:pPr>
                  <w:r>
                    <w:rPr>
                      <w:rFonts w:eastAsia="仿宋"/>
                      <w:sz w:val="24"/>
                      <w:szCs w:val="24"/>
                      <w:lang w:eastAsia="zh-CN"/>
                    </w:rPr>
                    <w:t>HSK4 real examination training</w:t>
                  </w:r>
                </w:p>
              </w:tc>
              <w:tc>
                <w:tcPr>
                  <w:tcW w:w="2721" w:type="dxa"/>
                  <w:vAlign w:val="center"/>
                </w:tcPr>
                <w:p w:rsidR="005F6964" w:rsidRDefault="00582FCD">
                  <w:pPr>
                    <w:adjustRightInd w:val="0"/>
                    <w:spacing w:before="202"/>
                    <w:jc w:val="center"/>
                    <w:rPr>
                      <w:rFonts w:eastAsia="仿宋"/>
                      <w:sz w:val="24"/>
                      <w:szCs w:val="24"/>
                      <w:lang w:eastAsia="zh-CN"/>
                    </w:rPr>
                  </w:pPr>
                  <w:r>
                    <w:rPr>
                      <w:rFonts w:eastAsia="仿宋"/>
                      <w:w w:val="103"/>
                      <w:sz w:val="24"/>
                      <w:szCs w:val="24"/>
                      <w:lang w:eastAsia="zh-CN"/>
                    </w:rPr>
                    <w:t>3.5 hours</w:t>
                  </w:r>
                </w:p>
              </w:tc>
            </w:tr>
            <w:tr w:rsidR="005F6964">
              <w:tc>
                <w:tcPr>
                  <w:tcW w:w="1396" w:type="pct"/>
                  <w:vAlign w:val="center"/>
                </w:tcPr>
                <w:p w:rsidR="005F6964" w:rsidRDefault="00582FCD">
                  <w:pPr>
                    <w:jc w:val="center"/>
                    <w:rPr>
                      <w:rFonts w:eastAsia="仿宋"/>
                      <w:sz w:val="24"/>
                      <w:szCs w:val="24"/>
                      <w:lang w:eastAsia="zh-CN"/>
                    </w:rPr>
                  </w:pPr>
                  <w:r>
                    <w:rPr>
                      <w:rFonts w:eastAsia="仿宋"/>
                      <w:sz w:val="24"/>
                      <w:szCs w:val="24"/>
                      <w:lang w:eastAsia="zh-CN"/>
                    </w:rPr>
                    <w:t>9</w:t>
                  </w:r>
                </w:p>
              </w:tc>
              <w:tc>
                <w:tcPr>
                  <w:tcW w:w="2056" w:type="pct"/>
                  <w:vAlign w:val="center"/>
                </w:tcPr>
                <w:p w:rsidR="005F6964" w:rsidRDefault="00582FCD">
                  <w:pPr>
                    <w:adjustRightInd w:val="0"/>
                    <w:jc w:val="center"/>
                    <w:rPr>
                      <w:rFonts w:eastAsia="仿宋"/>
                      <w:sz w:val="24"/>
                      <w:szCs w:val="24"/>
                      <w:lang w:eastAsia="zh-CN"/>
                    </w:rPr>
                  </w:pPr>
                  <w:r>
                    <w:rPr>
                      <w:rFonts w:eastAsia="仿宋"/>
                      <w:sz w:val="24"/>
                      <w:szCs w:val="24"/>
                      <w:lang w:eastAsia="zh-CN"/>
                    </w:rPr>
                    <w:t>HSK4 real examination training</w:t>
                  </w:r>
                </w:p>
              </w:tc>
              <w:tc>
                <w:tcPr>
                  <w:tcW w:w="2721" w:type="dxa"/>
                  <w:vAlign w:val="center"/>
                </w:tcPr>
                <w:p w:rsidR="005F6964" w:rsidRDefault="00582FCD">
                  <w:pPr>
                    <w:adjustRightInd w:val="0"/>
                    <w:spacing w:before="202"/>
                    <w:jc w:val="center"/>
                    <w:rPr>
                      <w:rFonts w:eastAsia="仿宋"/>
                      <w:sz w:val="24"/>
                      <w:szCs w:val="24"/>
                      <w:lang w:eastAsia="zh-CN"/>
                    </w:rPr>
                  </w:pPr>
                  <w:r>
                    <w:rPr>
                      <w:rFonts w:eastAsia="仿宋"/>
                      <w:w w:val="103"/>
                      <w:sz w:val="24"/>
                      <w:szCs w:val="24"/>
                      <w:lang w:eastAsia="zh-CN"/>
                    </w:rPr>
                    <w:t>3.5 hours</w:t>
                  </w:r>
                </w:p>
              </w:tc>
            </w:tr>
            <w:tr w:rsidR="005F6964">
              <w:tc>
                <w:tcPr>
                  <w:tcW w:w="1396" w:type="pct"/>
                  <w:vAlign w:val="center"/>
                </w:tcPr>
                <w:p w:rsidR="005F6964" w:rsidRDefault="00582FCD">
                  <w:pPr>
                    <w:jc w:val="center"/>
                    <w:rPr>
                      <w:rFonts w:eastAsia="仿宋"/>
                      <w:sz w:val="24"/>
                      <w:szCs w:val="24"/>
                      <w:lang w:eastAsia="zh-CN"/>
                    </w:rPr>
                  </w:pPr>
                  <w:r>
                    <w:rPr>
                      <w:rFonts w:eastAsia="仿宋"/>
                      <w:sz w:val="24"/>
                      <w:szCs w:val="24"/>
                      <w:lang w:eastAsia="zh-CN"/>
                    </w:rPr>
                    <w:t>10</w:t>
                  </w:r>
                </w:p>
              </w:tc>
              <w:tc>
                <w:tcPr>
                  <w:tcW w:w="2056" w:type="pct"/>
                  <w:vAlign w:val="center"/>
                </w:tcPr>
                <w:p w:rsidR="005F6964" w:rsidRDefault="00582FCD">
                  <w:pPr>
                    <w:adjustRightInd w:val="0"/>
                    <w:jc w:val="center"/>
                    <w:rPr>
                      <w:rFonts w:eastAsia="仿宋"/>
                      <w:sz w:val="24"/>
                      <w:szCs w:val="24"/>
                      <w:lang w:eastAsia="zh-CN"/>
                    </w:rPr>
                  </w:pPr>
                  <w:r>
                    <w:rPr>
                      <w:rFonts w:eastAsia="仿宋"/>
                      <w:sz w:val="24"/>
                      <w:szCs w:val="24"/>
                      <w:lang w:eastAsia="zh-CN"/>
                    </w:rPr>
                    <w:t>HSK4 real examination training</w:t>
                  </w:r>
                </w:p>
              </w:tc>
              <w:tc>
                <w:tcPr>
                  <w:tcW w:w="2721" w:type="dxa"/>
                  <w:vAlign w:val="center"/>
                </w:tcPr>
                <w:p w:rsidR="005F6964" w:rsidRDefault="00582FCD">
                  <w:pPr>
                    <w:adjustRightInd w:val="0"/>
                    <w:spacing w:before="202"/>
                    <w:jc w:val="center"/>
                    <w:rPr>
                      <w:rFonts w:eastAsia="仿宋"/>
                      <w:sz w:val="24"/>
                      <w:szCs w:val="24"/>
                      <w:lang w:eastAsia="zh-CN"/>
                    </w:rPr>
                  </w:pPr>
                  <w:r>
                    <w:rPr>
                      <w:rFonts w:eastAsia="仿宋"/>
                      <w:w w:val="103"/>
                      <w:sz w:val="24"/>
                      <w:szCs w:val="24"/>
                      <w:lang w:eastAsia="zh-CN"/>
                    </w:rPr>
                    <w:t>3.5 hours</w:t>
                  </w:r>
                </w:p>
              </w:tc>
            </w:tr>
            <w:tr w:rsidR="005F6964">
              <w:tc>
                <w:tcPr>
                  <w:tcW w:w="1396" w:type="pct"/>
                  <w:vAlign w:val="center"/>
                </w:tcPr>
                <w:p w:rsidR="005F6964" w:rsidRDefault="00582FCD">
                  <w:pPr>
                    <w:jc w:val="center"/>
                    <w:rPr>
                      <w:rFonts w:eastAsia="仿宋"/>
                      <w:sz w:val="24"/>
                      <w:szCs w:val="24"/>
                      <w:lang w:eastAsia="zh-CN"/>
                    </w:rPr>
                  </w:pPr>
                  <w:r>
                    <w:rPr>
                      <w:rFonts w:eastAsia="仿宋"/>
                      <w:sz w:val="24"/>
                      <w:szCs w:val="24"/>
                      <w:lang w:eastAsia="zh-CN"/>
                    </w:rPr>
                    <w:t>11</w:t>
                  </w:r>
                </w:p>
              </w:tc>
              <w:tc>
                <w:tcPr>
                  <w:tcW w:w="2056" w:type="pct"/>
                  <w:vAlign w:val="center"/>
                </w:tcPr>
                <w:p w:rsidR="005F6964" w:rsidRDefault="00582FCD">
                  <w:pPr>
                    <w:adjustRightInd w:val="0"/>
                    <w:jc w:val="center"/>
                    <w:rPr>
                      <w:rFonts w:eastAsia="仿宋"/>
                      <w:sz w:val="24"/>
                      <w:szCs w:val="24"/>
                      <w:lang w:eastAsia="zh-CN"/>
                    </w:rPr>
                  </w:pPr>
                  <w:r>
                    <w:rPr>
                      <w:rFonts w:eastAsia="仿宋"/>
                      <w:sz w:val="24"/>
                      <w:szCs w:val="24"/>
                      <w:lang w:eastAsia="zh-CN"/>
                    </w:rPr>
                    <w:t>HSK4 real examination training</w:t>
                  </w:r>
                </w:p>
              </w:tc>
              <w:tc>
                <w:tcPr>
                  <w:tcW w:w="2721" w:type="dxa"/>
                  <w:vAlign w:val="center"/>
                </w:tcPr>
                <w:p w:rsidR="005F6964" w:rsidRDefault="00582FCD">
                  <w:pPr>
                    <w:adjustRightInd w:val="0"/>
                    <w:spacing w:before="202"/>
                    <w:jc w:val="center"/>
                    <w:rPr>
                      <w:rFonts w:eastAsia="仿宋"/>
                      <w:sz w:val="24"/>
                      <w:szCs w:val="24"/>
                      <w:lang w:eastAsia="zh-CN"/>
                    </w:rPr>
                  </w:pPr>
                  <w:r>
                    <w:rPr>
                      <w:rFonts w:eastAsia="仿宋"/>
                      <w:w w:val="103"/>
                      <w:sz w:val="24"/>
                      <w:szCs w:val="24"/>
                      <w:lang w:eastAsia="zh-CN"/>
                    </w:rPr>
                    <w:t>3.5 hours</w:t>
                  </w:r>
                </w:p>
              </w:tc>
            </w:tr>
            <w:tr w:rsidR="005F6964">
              <w:tc>
                <w:tcPr>
                  <w:tcW w:w="1396" w:type="pct"/>
                  <w:vAlign w:val="center"/>
                </w:tcPr>
                <w:p w:rsidR="005F6964" w:rsidRDefault="00582FCD">
                  <w:pPr>
                    <w:jc w:val="center"/>
                    <w:rPr>
                      <w:rFonts w:eastAsia="仿宋"/>
                      <w:sz w:val="24"/>
                      <w:szCs w:val="24"/>
                      <w:lang w:eastAsia="zh-CN"/>
                    </w:rPr>
                  </w:pPr>
                  <w:r>
                    <w:rPr>
                      <w:rFonts w:eastAsia="仿宋"/>
                      <w:sz w:val="24"/>
                      <w:szCs w:val="24"/>
                      <w:lang w:eastAsia="zh-CN"/>
                    </w:rPr>
                    <w:t>12</w:t>
                  </w:r>
                </w:p>
              </w:tc>
              <w:tc>
                <w:tcPr>
                  <w:tcW w:w="2056" w:type="pct"/>
                  <w:vAlign w:val="center"/>
                </w:tcPr>
                <w:p w:rsidR="005F6964" w:rsidRDefault="00582FCD">
                  <w:pPr>
                    <w:adjustRightInd w:val="0"/>
                    <w:jc w:val="center"/>
                    <w:rPr>
                      <w:rFonts w:eastAsia="仿宋"/>
                      <w:sz w:val="24"/>
                      <w:szCs w:val="24"/>
                      <w:lang w:eastAsia="zh-CN"/>
                    </w:rPr>
                  </w:pPr>
                  <w:r>
                    <w:rPr>
                      <w:rFonts w:eastAsia="仿宋"/>
                      <w:sz w:val="24"/>
                      <w:szCs w:val="24"/>
                      <w:lang w:eastAsia="zh-CN"/>
                    </w:rPr>
                    <w:t>HSK4 real examination training</w:t>
                  </w:r>
                </w:p>
              </w:tc>
              <w:tc>
                <w:tcPr>
                  <w:tcW w:w="2721" w:type="dxa"/>
                  <w:vAlign w:val="center"/>
                </w:tcPr>
                <w:p w:rsidR="005F6964" w:rsidRDefault="00582FCD">
                  <w:pPr>
                    <w:adjustRightInd w:val="0"/>
                    <w:spacing w:before="202"/>
                    <w:jc w:val="center"/>
                    <w:rPr>
                      <w:rFonts w:eastAsia="仿宋"/>
                      <w:sz w:val="24"/>
                      <w:szCs w:val="24"/>
                      <w:lang w:eastAsia="zh-CN"/>
                    </w:rPr>
                  </w:pPr>
                  <w:r>
                    <w:rPr>
                      <w:rFonts w:eastAsia="仿宋"/>
                      <w:w w:val="103"/>
                      <w:sz w:val="24"/>
                      <w:szCs w:val="24"/>
                      <w:lang w:eastAsia="zh-CN"/>
                    </w:rPr>
                    <w:t>3.5 hours</w:t>
                  </w:r>
                </w:p>
              </w:tc>
            </w:tr>
            <w:tr w:rsidR="005F6964">
              <w:tc>
                <w:tcPr>
                  <w:tcW w:w="1396" w:type="pct"/>
                  <w:vAlign w:val="center"/>
                </w:tcPr>
                <w:p w:rsidR="005F6964" w:rsidRDefault="00582FCD">
                  <w:pPr>
                    <w:jc w:val="center"/>
                    <w:rPr>
                      <w:rFonts w:eastAsia="仿宋"/>
                      <w:sz w:val="24"/>
                      <w:szCs w:val="24"/>
                      <w:lang w:eastAsia="zh-CN"/>
                    </w:rPr>
                  </w:pPr>
                  <w:r>
                    <w:rPr>
                      <w:rFonts w:eastAsia="仿宋"/>
                      <w:sz w:val="24"/>
                      <w:szCs w:val="24"/>
                      <w:lang w:eastAsia="zh-CN"/>
                    </w:rPr>
                    <w:t>13</w:t>
                  </w:r>
                </w:p>
              </w:tc>
              <w:tc>
                <w:tcPr>
                  <w:tcW w:w="2056" w:type="pct"/>
                  <w:vAlign w:val="center"/>
                </w:tcPr>
                <w:p w:rsidR="005F6964" w:rsidRDefault="00582FCD">
                  <w:pPr>
                    <w:adjustRightInd w:val="0"/>
                    <w:jc w:val="center"/>
                    <w:rPr>
                      <w:rFonts w:eastAsia="仿宋"/>
                      <w:sz w:val="24"/>
                      <w:szCs w:val="24"/>
                      <w:lang w:eastAsia="zh-CN"/>
                    </w:rPr>
                  </w:pPr>
                  <w:r>
                    <w:rPr>
                      <w:rFonts w:eastAsia="仿宋"/>
                      <w:sz w:val="24"/>
                      <w:szCs w:val="24"/>
                      <w:lang w:eastAsia="zh-CN"/>
                    </w:rPr>
                    <w:t>HSK4 real examination training</w:t>
                  </w:r>
                </w:p>
              </w:tc>
              <w:tc>
                <w:tcPr>
                  <w:tcW w:w="2721" w:type="dxa"/>
                  <w:vAlign w:val="center"/>
                </w:tcPr>
                <w:p w:rsidR="005F6964" w:rsidRDefault="00582FCD">
                  <w:pPr>
                    <w:adjustRightInd w:val="0"/>
                    <w:spacing w:before="202"/>
                    <w:jc w:val="center"/>
                    <w:rPr>
                      <w:rFonts w:eastAsia="仿宋"/>
                      <w:sz w:val="24"/>
                      <w:szCs w:val="24"/>
                      <w:lang w:eastAsia="zh-CN"/>
                    </w:rPr>
                  </w:pPr>
                  <w:r>
                    <w:rPr>
                      <w:rFonts w:eastAsia="仿宋"/>
                      <w:w w:val="103"/>
                      <w:sz w:val="24"/>
                      <w:szCs w:val="24"/>
                      <w:lang w:eastAsia="zh-CN"/>
                    </w:rPr>
                    <w:t>3.5 hours</w:t>
                  </w:r>
                </w:p>
              </w:tc>
            </w:tr>
            <w:tr w:rsidR="005F6964">
              <w:tc>
                <w:tcPr>
                  <w:tcW w:w="1396" w:type="pct"/>
                  <w:vAlign w:val="center"/>
                </w:tcPr>
                <w:p w:rsidR="005F6964" w:rsidRDefault="00582FCD">
                  <w:pPr>
                    <w:jc w:val="center"/>
                    <w:rPr>
                      <w:rFonts w:eastAsia="仿宋"/>
                      <w:sz w:val="24"/>
                      <w:szCs w:val="24"/>
                      <w:lang w:eastAsia="zh-CN"/>
                    </w:rPr>
                  </w:pPr>
                  <w:r>
                    <w:rPr>
                      <w:rFonts w:eastAsia="仿宋"/>
                      <w:sz w:val="24"/>
                      <w:szCs w:val="24"/>
                      <w:lang w:eastAsia="zh-CN"/>
                    </w:rPr>
                    <w:t>14</w:t>
                  </w:r>
                </w:p>
              </w:tc>
              <w:tc>
                <w:tcPr>
                  <w:tcW w:w="2056" w:type="pct"/>
                  <w:vAlign w:val="center"/>
                </w:tcPr>
                <w:p w:rsidR="005F6964" w:rsidRDefault="00582FCD">
                  <w:pPr>
                    <w:adjustRightInd w:val="0"/>
                    <w:jc w:val="center"/>
                    <w:rPr>
                      <w:rFonts w:eastAsia="仿宋"/>
                      <w:sz w:val="24"/>
                      <w:szCs w:val="24"/>
                      <w:lang w:eastAsia="zh-CN"/>
                    </w:rPr>
                  </w:pPr>
                  <w:r>
                    <w:rPr>
                      <w:rFonts w:eastAsia="仿宋"/>
                      <w:sz w:val="24"/>
                      <w:szCs w:val="24"/>
                      <w:lang w:eastAsia="zh-CN"/>
                    </w:rPr>
                    <w:t>HSK4 real examination training</w:t>
                  </w:r>
                </w:p>
              </w:tc>
              <w:tc>
                <w:tcPr>
                  <w:tcW w:w="2721" w:type="dxa"/>
                  <w:vAlign w:val="center"/>
                </w:tcPr>
                <w:p w:rsidR="005F6964" w:rsidRDefault="00582FCD">
                  <w:pPr>
                    <w:adjustRightInd w:val="0"/>
                    <w:spacing w:before="202"/>
                    <w:jc w:val="center"/>
                    <w:rPr>
                      <w:rFonts w:eastAsia="仿宋"/>
                      <w:sz w:val="24"/>
                      <w:szCs w:val="24"/>
                      <w:lang w:eastAsia="zh-CN"/>
                    </w:rPr>
                  </w:pPr>
                  <w:r>
                    <w:rPr>
                      <w:rFonts w:eastAsia="仿宋"/>
                      <w:w w:val="103"/>
                      <w:sz w:val="24"/>
                      <w:szCs w:val="24"/>
                      <w:lang w:eastAsia="zh-CN"/>
                    </w:rPr>
                    <w:t>3.5 hours</w:t>
                  </w:r>
                </w:p>
              </w:tc>
            </w:tr>
            <w:tr w:rsidR="005F6964">
              <w:tc>
                <w:tcPr>
                  <w:tcW w:w="1396" w:type="pct"/>
                  <w:vAlign w:val="center"/>
                </w:tcPr>
                <w:p w:rsidR="005F6964" w:rsidRDefault="00582FCD">
                  <w:pPr>
                    <w:jc w:val="center"/>
                    <w:rPr>
                      <w:rFonts w:eastAsia="仿宋"/>
                      <w:sz w:val="24"/>
                      <w:szCs w:val="24"/>
                      <w:lang w:eastAsia="zh-CN"/>
                    </w:rPr>
                  </w:pPr>
                  <w:r>
                    <w:rPr>
                      <w:rFonts w:eastAsia="仿宋"/>
                      <w:sz w:val="24"/>
                      <w:szCs w:val="24"/>
                      <w:lang w:eastAsia="zh-CN"/>
                    </w:rPr>
                    <w:t>15</w:t>
                  </w:r>
                </w:p>
              </w:tc>
              <w:tc>
                <w:tcPr>
                  <w:tcW w:w="2056" w:type="pct"/>
                  <w:vAlign w:val="center"/>
                </w:tcPr>
                <w:p w:rsidR="005F6964" w:rsidRDefault="00582FCD">
                  <w:pPr>
                    <w:adjustRightInd w:val="0"/>
                    <w:jc w:val="center"/>
                    <w:rPr>
                      <w:rFonts w:eastAsia="仿宋"/>
                      <w:sz w:val="24"/>
                      <w:szCs w:val="24"/>
                      <w:lang w:eastAsia="zh-CN"/>
                    </w:rPr>
                  </w:pPr>
                  <w:r>
                    <w:rPr>
                      <w:rFonts w:eastAsia="仿宋"/>
                      <w:sz w:val="24"/>
                      <w:szCs w:val="24"/>
                      <w:lang w:eastAsia="zh-CN"/>
                    </w:rPr>
                    <w:t>HSK4 real examination training</w:t>
                  </w:r>
                </w:p>
              </w:tc>
              <w:tc>
                <w:tcPr>
                  <w:tcW w:w="2721" w:type="dxa"/>
                  <w:vAlign w:val="center"/>
                </w:tcPr>
                <w:p w:rsidR="005F6964" w:rsidRDefault="00582FCD">
                  <w:pPr>
                    <w:adjustRightInd w:val="0"/>
                    <w:spacing w:before="202"/>
                    <w:jc w:val="center"/>
                    <w:rPr>
                      <w:rFonts w:eastAsia="仿宋"/>
                      <w:sz w:val="24"/>
                      <w:szCs w:val="24"/>
                      <w:lang w:eastAsia="zh-CN"/>
                    </w:rPr>
                  </w:pPr>
                  <w:r>
                    <w:rPr>
                      <w:rFonts w:eastAsia="仿宋"/>
                      <w:w w:val="103"/>
                      <w:sz w:val="24"/>
                      <w:szCs w:val="24"/>
                      <w:lang w:eastAsia="zh-CN"/>
                    </w:rPr>
                    <w:t>3.5 hours</w:t>
                  </w:r>
                </w:p>
              </w:tc>
            </w:tr>
          </w:tbl>
          <w:p w:rsidR="005F6964" w:rsidRDefault="005F6964">
            <w:pPr>
              <w:tabs>
                <w:tab w:val="left" w:pos="0"/>
              </w:tabs>
              <w:suppressAutoHyphens/>
              <w:contextualSpacing/>
              <w:jc w:val="both"/>
              <w:rPr>
                <w:rFonts w:eastAsia="仿宋"/>
                <w:color w:val="FF0000"/>
                <w:spacing w:val="-3"/>
                <w:sz w:val="24"/>
                <w:szCs w:val="24"/>
                <w:lang w:eastAsia="zh-CN"/>
              </w:rPr>
            </w:pPr>
          </w:p>
        </w:tc>
        <w:tc>
          <w:tcPr>
            <w:tcW w:w="295" w:type="pct"/>
          </w:tcPr>
          <w:p w:rsidR="005F6964" w:rsidRDefault="005F6964">
            <w:pPr>
              <w:jc w:val="center"/>
              <w:rPr>
                <w:rFonts w:eastAsia="仿宋"/>
                <w:sz w:val="24"/>
                <w:szCs w:val="24"/>
              </w:rPr>
            </w:pPr>
          </w:p>
        </w:tc>
      </w:tr>
    </w:tbl>
    <w:p w:rsidR="005F6964" w:rsidRDefault="005F6964">
      <w:pPr>
        <w:spacing w:before="160" w:after="160"/>
        <w:rPr>
          <w:rFonts w:eastAsiaTheme="minorEastAsia"/>
          <w:b/>
          <w:color w:val="FF0000"/>
          <w:sz w:val="24"/>
          <w:szCs w:val="24"/>
          <w:lang w:eastAsia="zh-CN"/>
        </w:rPr>
      </w:pPr>
    </w:p>
    <w:p w:rsidR="005F6964" w:rsidRDefault="005F6964">
      <w:pPr>
        <w:spacing w:before="160" w:after="160"/>
        <w:rPr>
          <w:rFonts w:eastAsiaTheme="minorEastAsia"/>
          <w:b/>
          <w:color w:val="FF0000"/>
          <w:sz w:val="24"/>
          <w:szCs w:val="24"/>
          <w:lang w:eastAsia="zh-CN"/>
        </w:rPr>
      </w:pPr>
    </w:p>
    <w:p w:rsidR="005F6964" w:rsidRDefault="005F6964">
      <w:pPr>
        <w:spacing w:before="160" w:after="160"/>
        <w:rPr>
          <w:rFonts w:eastAsiaTheme="minorEastAsia"/>
          <w:b/>
          <w:color w:val="FF0000"/>
          <w:sz w:val="24"/>
          <w:szCs w:val="24"/>
          <w:lang w:eastAsia="zh-CN"/>
        </w:rPr>
      </w:pPr>
    </w:p>
    <w:p w:rsidR="005F6964" w:rsidRDefault="00582FCD">
      <w:pPr>
        <w:widowControl/>
        <w:autoSpaceDE/>
        <w:autoSpaceDN/>
        <w:rPr>
          <w:rFonts w:eastAsiaTheme="minorEastAsia"/>
          <w:b/>
          <w:color w:val="FF0000"/>
          <w:sz w:val="24"/>
          <w:szCs w:val="24"/>
          <w:lang w:eastAsia="zh-CN"/>
        </w:rPr>
      </w:pPr>
      <w:r>
        <w:rPr>
          <w:rFonts w:eastAsiaTheme="minorEastAsia"/>
          <w:b/>
          <w:color w:val="FF0000"/>
          <w:sz w:val="24"/>
          <w:szCs w:val="24"/>
          <w:lang w:eastAsia="zh-CN"/>
        </w:rPr>
        <w:br w:type="page"/>
      </w:r>
    </w:p>
    <w:p w:rsidR="005F6964" w:rsidRDefault="00FA3C1E">
      <w:pPr>
        <w:spacing w:before="160" w:after="160"/>
        <w:rPr>
          <w:rFonts w:eastAsiaTheme="minorEastAsia"/>
          <w:b/>
          <w:color w:val="FF0000"/>
          <w:sz w:val="24"/>
          <w:szCs w:val="24"/>
          <w:lang w:eastAsia="zh-CN"/>
        </w:rPr>
      </w:pPr>
      <w:r>
        <w:rPr>
          <w:rFonts w:eastAsia="SimSun"/>
          <w:b/>
          <w:bCs/>
          <w:color w:val="FF0000"/>
          <w:spacing w:val="-3"/>
          <w:szCs w:val="24"/>
          <w:lang w:eastAsia="zh-CN"/>
        </w:rPr>
        <w:lastRenderedPageBreak/>
        <w:t>GenC-352</w:t>
      </w:r>
      <w:r w:rsidR="00582FCD">
        <w:rPr>
          <w:rFonts w:eastAsiaTheme="minorEastAsia"/>
          <w:b/>
          <w:color w:val="FF0000"/>
          <w:sz w:val="24"/>
          <w:szCs w:val="24"/>
          <w:lang w:eastAsia="zh-CN"/>
        </w:rPr>
        <w:t xml:space="preserve">                                 </w:t>
      </w:r>
      <w:r w:rsidR="00582FCD">
        <w:rPr>
          <w:rFonts w:eastAsiaTheme="minorEastAsia" w:hint="eastAsia"/>
          <w:b/>
          <w:color w:val="FF0000"/>
          <w:sz w:val="24"/>
          <w:szCs w:val="24"/>
          <w:lang w:eastAsia="zh-CN"/>
        </w:rPr>
        <w:t xml:space="preserve">4.10 </w:t>
      </w:r>
      <w:r w:rsidR="00582FCD">
        <w:rPr>
          <w:rFonts w:eastAsiaTheme="minorEastAsia"/>
          <w:b/>
          <w:color w:val="FF0000"/>
          <w:sz w:val="24"/>
          <w:szCs w:val="24"/>
          <w:lang w:eastAsia="zh-CN"/>
        </w:rPr>
        <w:t>Chinese Reading and Writing</w:t>
      </w:r>
      <w:bookmarkEnd w:id="11"/>
    </w:p>
    <w:p w:rsidR="005F6964" w:rsidRDefault="00582FCD">
      <w:pPr>
        <w:adjustRightInd w:val="0"/>
        <w:rPr>
          <w:rFonts w:eastAsia="仿宋"/>
          <w:b/>
          <w:w w:val="103"/>
          <w:sz w:val="24"/>
          <w:szCs w:val="24"/>
          <w:lang w:eastAsia="zh-CN"/>
        </w:rPr>
      </w:pPr>
      <w:r>
        <w:rPr>
          <w:rFonts w:eastAsia="仿宋"/>
          <w:b/>
          <w:w w:val="103"/>
          <w:sz w:val="24"/>
          <w:szCs w:val="24"/>
          <w:lang w:val="zh-Hans" w:eastAsia="zh-CN"/>
        </w:rPr>
        <w:t>Total learning time</w:t>
      </w:r>
      <w:r>
        <w:rPr>
          <w:rFonts w:eastAsia="仿宋"/>
          <w:b/>
          <w:w w:val="103"/>
          <w:sz w:val="24"/>
          <w:szCs w:val="24"/>
          <w:lang w:eastAsia="zh-CN"/>
        </w:rPr>
        <w:t xml:space="preserve">     48</w:t>
      </w:r>
    </w:p>
    <w:p w:rsidR="005F6964" w:rsidRDefault="00582FCD">
      <w:pPr>
        <w:adjustRightInd w:val="0"/>
        <w:rPr>
          <w:rFonts w:eastAsia="仿宋"/>
          <w:w w:val="103"/>
          <w:sz w:val="24"/>
          <w:szCs w:val="24"/>
          <w:lang w:eastAsia="zh-CN"/>
        </w:rPr>
      </w:pPr>
      <w:r>
        <w:rPr>
          <w:rFonts w:eastAsia="仿宋"/>
          <w:w w:val="103"/>
          <w:sz w:val="24"/>
          <w:szCs w:val="24"/>
          <w:lang w:val="zh-Hans" w:eastAsia="zh-CN"/>
        </w:rPr>
        <w:t>Theory</w:t>
      </w:r>
      <w:r>
        <w:rPr>
          <w:rFonts w:eastAsia="仿宋"/>
          <w:w w:val="103"/>
          <w:sz w:val="24"/>
          <w:szCs w:val="24"/>
          <w:lang w:val="zh-Hans" w:eastAsia="zh-CN"/>
        </w:rPr>
        <w:tab/>
      </w:r>
      <w:r>
        <w:rPr>
          <w:rFonts w:eastAsia="仿宋"/>
          <w:w w:val="103"/>
          <w:sz w:val="24"/>
          <w:szCs w:val="24"/>
          <w:lang w:val="zh-Hans" w:eastAsia="zh-CN"/>
        </w:rPr>
        <w:tab/>
        <w:t xml:space="preserve">  </w:t>
      </w:r>
      <w:r>
        <w:rPr>
          <w:rFonts w:eastAsia="仿宋"/>
          <w:w w:val="103"/>
          <w:sz w:val="24"/>
          <w:szCs w:val="24"/>
          <w:lang w:val="zh-Hans" w:eastAsia="zh-CN"/>
        </w:rPr>
        <w:tab/>
        <w:t xml:space="preserve">    </w:t>
      </w:r>
      <w:r>
        <w:rPr>
          <w:rFonts w:eastAsia="仿宋"/>
          <w:w w:val="103"/>
          <w:sz w:val="24"/>
          <w:szCs w:val="24"/>
          <w:lang w:eastAsia="zh-CN"/>
        </w:rPr>
        <w:t xml:space="preserve">0 </w:t>
      </w:r>
      <w:r>
        <w:rPr>
          <w:rFonts w:eastAsia="仿宋"/>
          <w:color w:val="FF0000"/>
          <w:w w:val="103"/>
          <w:sz w:val="24"/>
          <w:szCs w:val="24"/>
          <w:lang w:eastAsia="zh-CN"/>
        </w:rPr>
        <w:t xml:space="preserve">           </w:t>
      </w:r>
      <w:r>
        <w:rPr>
          <w:rFonts w:eastAsia="仿宋"/>
          <w:w w:val="103"/>
          <w:sz w:val="24"/>
          <w:szCs w:val="24"/>
          <w:lang w:eastAsia="zh-CN"/>
        </w:rPr>
        <w:t xml:space="preserve">   </w:t>
      </w:r>
      <w:r>
        <w:rPr>
          <w:rFonts w:eastAsia="仿宋"/>
          <w:w w:val="103"/>
          <w:sz w:val="24"/>
          <w:szCs w:val="24"/>
          <w:lang w:val="zh-Hans" w:eastAsia="zh-CN"/>
        </w:rPr>
        <w:t>T</w:t>
      </w:r>
      <w:r>
        <w:rPr>
          <w:rFonts w:eastAsia="仿宋"/>
          <w:w w:val="103"/>
          <w:sz w:val="24"/>
          <w:szCs w:val="24"/>
          <w:lang w:eastAsia="zh-CN"/>
        </w:rPr>
        <w:t xml:space="preserve">    </w:t>
      </w:r>
      <w:r>
        <w:rPr>
          <w:rFonts w:eastAsia="仿宋"/>
          <w:w w:val="103"/>
          <w:sz w:val="24"/>
          <w:szCs w:val="24"/>
          <w:lang w:val="zh-Hans" w:eastAsia="zh-CN"/>
        </w:rPr>
        <w:t>P</w:t>
      </w:r>
      <w:r>
        <w:rPr>
          <w:rFonts w:eastAsia="仿宋"/>
          <w:w w:val="103"/>
          <w:sz w:val="24"/>
          <w:szCs w:val="24"/>
          <w:lang w:eastAsia="zh-CN"/>
        </w:rPr>
        <w:t xml:space="preserve">      </w:t>
      </w:r>
      <w:r>
        <w:rPr>
          <w:rFonts w:eastAsia="仿宋"/>
          <w:w w:val="103"/>
          <w:sz w:val="24"/>
          <w:szCs w:val="24"/>
          <w:lang w:val="zh-Hans" w:eastAsia="zh-CN"/>
        </w:rPr>
        <w:t>C</w:t>
      </w:r>
    </w:p>
    <w:p w:rsidR="005F6964" w:rsidRDefault="00582FCD">
      <w:pPr>
        <w:adjustRightInd w:val="0"/>
        <w:rPr>
          <w:rFonts w:eastAsia="仿宋"/>
          <w:w w:val="103"/>
          <w:sz w:val="24"/>
          <w:szCs w:val="24"/>
          <w:lang w:eastAsia="zh-CN"/>
        </w:rPr>
      </w:pPr>
      <w:r>
        <w:rPr>
          <w:rFonts w:eastAsia="仿宋"/>
          <w:w w:val="103"/>
          <w:sz w:val="24"/>
          <w:szCs w:val="24"/>
          <w:lang w:val="zh-Hans" w:eastAsia="zh-CN"/>
        </w:rPr>
        <w:t>Practice</w:t>
      </w:r>
      <w:r>
        <w:rPr>
          <w:rFonts w:eastAsia="仿宋"/>
          <w:w w:val="103"/>
          <w:sz w:val="24"/>
          <w:szCs w:val="24"/>
          <w:lang w:val="zh-Hans" w:eastAsia="zh-CN"/>
        </w:rPr>
        <w:tab/>
      </w:r>
      <w:r>
        <w:rPr>
          <w:rFonts w:eastAsia="仿宋"/>
          <w:w w:val="103"/>
          <w:sz w:val="24"/>
          <w:szCs w:val="24"/>
          <w:lang w:val="zh-Hans" w:eastAsia="zh-CN"/>
        </w:rPr>
        <w:tab/>
        <w:t xml:space="preserve">   </w:t>
      </w:r>
      <w:r>
        <w:rPr>
          <w:rFonts w:eastAsia="仿宋"/>
          <w:w w:val="103"/>
          <w:sz w:val="24"/>
          <w:szCs w:val="24"/>
          <w:lang w:eastAsia="zh-CN"/>
        </w:rPr>
        <w:t xml:space="preserve">48               </w:t>
      </w:r>
      <w:r>
        <w:rPr>
          <w:rFonts w:eastAsia="仿宋"/>
          <w:w w:val="103"/>
          <w:sz w:val="24"/>
          <w:szCs w:val="24"/>
          <w:lang w:val="zh-Hans" w:eastAsia="zh-CN"/>
        </w:rPr>
        <w:t>0</w:t>
      </w:r>
      <w:r>
        <w:rPr>
          <w:rFonts w:eastAsia="仿宋"/>
          <w:w w:val="103"/>
          <w:sz w:val="24"/>
          <w:szCs w:val="24"/>
          <w:lang w:eastAsia="zh-CN"/>
        </w:rPr>
        <w:t xml:space="preserve">   </w:t>
      </w:r>
      <w:r>
        <w:rPr>
          <w:rFonts w:eastAsia="仿宋"/>
          <w:w w:val="103"/>
          <w:sz w:val="24"/>
          <w:szCs w:val="24"/>
          <w:lang w:val="zh-Hans" w:eastAsia="zh-CN"/>
        </w:rPr>
        <w:t>1.5</w:t>
      </w:r>
      <w:r>
        <w:rPr>
          <w:rFonts w:eastAsia="仿宋"/>
          <w:w w:val="103"/>
          <w:sz w:val="24"/>
          <w:szCs w:val="24"/>
          <w:lang w:eastAsia="zh-CN"/>
        </w:rPr>
        <w:t xml:space="preserve">    0.5</w:t>
      </w:r>
    </w:p>
    <w:tbl>
      <w:tblPr>
        <w:tblW w:w="5000" w:type="pct"/>
        <w:tblLook w:val="04A0" w:firstRow="1" w:lastRow="0" w:firstColumn="1" w:lastColumn="0" w:noHBand="0" w:noVBand="1"/>
      </w:tblPr>
      <w:tblGrid>
        <w:gridCol w:w="3186"/>
        <w:gridCol w:w="5566"/>
        <w:gridCol w:w="558"/>
        <w:gridCol w:w="586"/>
      </w:tblGrid>
      <w:tr w:rsidR="005F6964">
        <w:trPr>
          <w:trHeight w:val="492"/>
        </w:trPr>
        <w:tc>
          <w:tcPr>
            <w:tcW w:w="5000" w:type="pct"/>
            <w:gridSpan w:val="4"/>
            <w:shd w:val="clear" w:color="auto" w:fill="auto"/>
          </w:tcPr>
          <w:p w:rsidR="005F6964" w:rsidRDefault="00582FCD">
            <w:pPr>
              <w:tabs>
                <w:tab w:val="left" w:pos="1440"/>
              </w:tabs>
              <w:adjustRightInd w:val="0"/>
              <w:spacing w:before="202"/>
              <w:rPr>
                <w:rFonts w:eastAsia="仿宋"/>
                <w:b/>
                <w:w w:val="103"/>
                <w:sz w:val="24"/>
                <w:szCs w:val="24"/>
                <w:lang w:val="zh-Hans" w:eastAsia="zh-CN"/>
              </w:rPr>
            </w:pPr>
            <w:r>
              <w:rPr>
                <w:rFonts w:eastAsia="仿宋"/>
                <w:b/>
                <w:w w:val="103"/>
                <w:sz w:val="24"/>
                <w:szCs w:val="24"/>
                <w:lang w:val="zh-Hans" w:eastAsia="zh-CN"/>
              </w:rPr>
              <w:t>Course objective:</w:t>
            </w:r>
          </w:p>
          <w:p w:rsidR="005F6964" w:rsidRDefault="00582FCD">
            <w:pPr>
              <w:tabs>
                <w:tab w:val="left" w:pos="1440"/>
              </w:tabs>
              <w:adjustRightInd w:val="0"/>
              <w:spacing w:before="202"/>
              <w:rPr>
                <w:rFonts w:eastAsia="仿宋"/>
                <w:sz w:val="24"/>
                <w:szCs w:val="24"/>
                <w:lang w:eastAsia="zh-CN"/>
              </w:rPr>
            </w:pPr>
            <w:r>
              <w:rPr>
                <w:rFonts w:eastAsia="仿宋"/>
                <w:sz w:val="24"/>
                <w:szCs w:val="24"/>
                <w:lang w:eastAsia="zh-CN"/>
              </w:rPr>
              <w:t>This lesson aims to comprehensively develop and improve learners’ Chinese language ability, Chinese communication ability, Chinese comprehensive application ability, Chinese learning interest and Chinese learning ability.</w:t>
            </w:r>
          </w:p>
          <w:p w:rsidR="005F6964" w:rsidRDefault="00582FCD">
            <w:pPr>
              <w:tabs>
                <w:tab w:val="left" w:pos="1440"/>
              </w:tabs>
              <w:adjustRightInd w:val="0"/>
              <w:spacing w:before="202"/>
              <w:rPr>
                <w:rFonts w:eastAsia="仿宋"/>
                <w:sz w:val="24"/>
                <w:szCs w:val="24"/>
                <w:lang w:eastAsia="zh-CN"/>
              </w:rPr>
            </w:pPr>
            <w:r>
              <w:rPr>
                <w:rFonts w:eastAsia="仿宋"/>
                <w:sz w:val="24"/>
                <w:szCs w:val="24"/>
                <w:lang w:eastAsia="zh-CN"/>
              </w:rPr>
              <w:t>1.</w:t>
            </w:r>
            <w:r>
              <w:t xml:space="preserve"> </w:t>
            </w:r>
            <w:r>
              <w:rPr>
                <w:rFonts w:eastAsia="仿宋"/>
                <w:sz w:val="24"/>
                <w:szCs w:val="24"/>
                <w:lang w:eastAsia="zh-CN"/>
              </w:rPr>
              <w:t>Through the standardized teaching of Chinese, Chinese characters and related cultural knowledge, as well as scientific and systematic language skills training such as listening, speaking, reading and writing, the learners’ ability to distinguish and match the forms and meanings of Chinese elements (pronunciation, Chinese characters, vocabulary and grammar) is comprehensively cultivated and improved.</w:t>
            </w:r>
          </w:p>
          <w:p w:rsidR="005F6964" w:rsidRDefault="00582FCD">
            <w:pPr>
              <w:tabs>
                <w:tab w:val="left" w:pos="1440"/>
              </w:tabs>
              <w:adjustRightInd w:val="0"/>
              <w:spacing w:before="202"/>
              <w:rPr>
                <w:rFonts w:eastAsia="仿宋"/>
                <w:sz w:val="24"/>
                <w:szCs w:val="24"/>
                <w:lang w:eastAsia="zh-CN"/>
              </w:rPr>
            </w:pPr>
            <w:r>
              <w:rPr>
                <w:rFonts w:eastAsia="仿宋"/>
                <w:sz w:val="24"/>
                <w:szCs w:val="24"/>
                <w:lang w:eastAsia="zh-CN"/>
              </w:rPr>
              <w:t>2.</w:t>
            </w:r>
            <w:r>
              <w:t xml:space="preserve"> </w:t>
            </w:r>
            <w:r>
              <w:rPr>
                <w:rFonts w:eastAsia="仿宋"/>
                <w:sz w:val="24"/>
                <w:szCs w:val="24"/>
                <w:lang w:eastAsia="zh-CN"/>
              </w:rPr>
              <w:t>The ability to accurately receive and output Chinese information in specific texts, contexts and social and cultural conventions.</w:t>
            </w:r>
          </w:p>
          <w:p w:rsidR="005F6964" w:rsidRDefault="00582FCD">
            <w:pPr>
              <w:tabs>
                <w:tab w:val="left" w:pos="1440"/>
              </w:tabs>
              <w:adjustRightInd w:val="0"/>
              <w:spacing w:before="202"/>
              <w:rPr>
                <w:rFonts w:eastAsia="仿宋"/>
                <w:sz w:val="24"/>
                <w:szCs w:val="24"/>
                <w:lang w:eastAsia="zh-CN"/>
              </w:rPr>
            </w:pPr>
            <w:r>
              <w:rPr>
                <w:rFonts w:eastAsia="仿宋"/>
                <w:sz w:val="24"/>
                <w:szCs w:val="24"/>
                <w:lang w:eastAsia="zh-CN"/>
              </w:rPr>
              <w:t>3.</w:t>
            </w:r>
            <w:r>
              <w:t xml:space="preserve"> </w:t>
            </w:r>
            <w:r>
              <w:rPr>
                <w:sz w:val="24"/>
                <w:szCs w:val="24"/>
                <w:lang w:eastAsia="zh-CN"/>
              </w:rPr>
              <w:t>B</w:t>
            </w:r>
            <w:r>
              <w:rPr>
                <w:rFonts w:hint="eastAsia"/>
                <w:sz w:val="24"/>
                <w:szCs w:val="24"/>
                <w:lang w:eastAsia="zh-CN"/>
              </w:rPr>
              <w:t>e</w:t>
            </w:r>
            <w:r>
              <w:rPr>
                <w:sz w:val="24"/>
                <w:szCs w:val="24"/>
                <w:lang w:eastAsia="zh-CN"/>
              </w:rPr>
              <w:t xml:space="preserve"> able</w:t>
            </w:r>
            <w:r>
              <w:rPr>
                <w:lang w:eastAsia="zh-CN"/>
              </w:rPr>
              <w:t xml:space="preserve"> </w:t>
            </w:r>
            <w:r>
              <w:rPr>
                <w:rFonts w:eastAsia="仿宋" w:hint="eastAsia"/>
                <w:sz w:val="24"/>
                <w:szCs w:val="24"/>
                <w:lang w:eastAsia="zh-CN"/>
              </w:rPr>
              <w:t>t</w:t>
            </w:r>
            <w:r>
              <w:rPr>
                <w:rFonts w:eastAsia="仿宋"/>
                <w:sz w:val="24"/>
                <w:szCs w:val="24"/>
                <w:lang w:eastAsia="zh-CN"/>
              </w:rPr>
              <w:t>o use Chinese to express orally and in writing appropriate discourse situations and discourse features;</w:t>
            </w:r>
          </w:p>
          <w:p w:rsidR="005F6964" w:rsidRDefault="00582FCD">
            <w:pPr>
              <w:tabs>
                <w:tab w:val="left" w:pos="1440"/>
              </w:tabs>
              <w:adjustRightInd w:val="0"/>
              <w:spacing w:before="202"/>
              <w:rPr>
                <w:rFonts w:eastAsia="仿宋"/>
                <w:sz w:val="24"/>
                <w:szCs w:val="24"/>
                <w:lang w:eastAsia="zh-CN"/>
              </w:rPr>
            </w:pPr>
            <w:r>
              <w:rPr>
                <w:rFonts w:eastAsia="仿宋"/>
                <w:sz w:val="24"/>
                <w:szCs w:val="24"/>
                <w:lang w:eastAsia="zh-CN"/>
              </w:rPr>
              <w:t>4.</w:t>
            </w:r>
            <w:r>
              <w:t xml:space="preserve"> </w:t>
            </w:r>
            <w:r>
              <w:rPr>
                <w:rFonts w:eastAsia="仿宋"/>
                <w:sz w:val="24"/>
                <w:szCs w:val="24"/>
                <w:lang w:eastAsia="zh-CN"/>
              </w:rPr>
              <w:t>With the help of the textbook content and its teaching implementation, the learners’ Chinese learning motivation and autonomous learning ability are constantly strengthened.</w:t>
            </w:r>
          </w:p>
          <w:p w:rsidR="005F6964" w:rsidRDefault="00582FCD">
            <w:pPr>
              <w:jc w:val="both"/>
              <w:rPr>
                <w:rFonts w:eastAsia="仿宋"/>
                <w:sz w:val="24"/>
                <w:szCs w:val="24"/>
                <w:lang w:eastAsia="zh-CN"/>
              </w:rPr>
            </w:pPr>
            <w:r>
              <w:rPr>
                <w:rFonts w:eastAsia="仿宋"/>
                <w:b/>
                <w:w w:val="103"/>
                <w:sz w:val="24"/>
                <w:szCs w:val="24"/>
                <w:lang w:val="zh-Hans" w:eastAsia="zh-CN"/>
              </w:rPr>
              <w:t>Course practice content</w:t>
            </w:r>
          </w:p>
        </w:tc>
      </w:tr>
      <w:tr w:rsidR="005F6964">
        <w:trPr>
          <w:trHeight w:val="550"/>
        </w:trPr>
        <w:tc>
          <w:tcPr>
            <w:tcW w:w="1610" w:type="pct"/>
            <w:shd w:val="clear" w:color="auto" w:fill="EEECE1" w:themeFill="background2"/>
            <w:vAlign w:val="center"/>
          </w:tcPr>
          <w:p w:rsidR="005F6964" w:rsidRDefault="00582FCD">
            <w:pPr>
              <w:tabs>
                <w:tab w:val="left" w:pos="1440"/>
              </w:tabs>
              <w:adjustRightInd w:val="0"/>
              <w:jc w:val="center"/>
              <w:rPr>
                <w:rFonts w:eastAsia="仿宋"/>
                <w:w w:val="103"/>
                <w:sz w:val="24"/>
                <w:szCs w:val="24"/>
                <w:lang w:eastAsia="zh-CN"/>
              </w:rPr>
            </w:pPr>
            <w:r>
              <w:rPr>
                <w:rStyle w:val="NormalCharacter"/>
                <w:rFonts w:eastAsia="仿宋"/>
                <w:sz w:val="24"/>
                <w:szCs w:val="24"/>
              </w:rPr>
              <w:t>Learning situation</w:t>
            </w:r>
          </w:p>
        </w:tc>
        <w:tc>
          <w:tcPr>
            <w:tcW w:w="2812" w:type="pct"/>
            <w:shd w:val="clear" w:color="auto" w:fill="EEECE1" w:themeFill="background2"/>
            <w:vAlign w:val="center"/>
          </w:tcPr>
          <w:p w:rsidR="005F6964" w:rsidRDefault="00582FCD">
            <w:pPr>
              <w:tabs>
                <w:tab w:val="left" w:pos="1440"/>
              </w:tabs>
              <w:adjustRightInd w:val="0"/>
              <w:jc w:val="center"/>
              <w:rPr>
                <w:rFonts w:eastAsia="仿宋"/>
                <w:w w:val="103"/>
                <w:sz w:val="24"/>
                <w:szCs w:val="24"/>
                <w:lang w:eastAsia="zh-CN"/>
              </w:rPr>
            </w:pPr>
            <w:r>
              <w:rPr>
                <w:rFonts w:eastAsia="仿宋"/>
                <w:w w:val="103"/>
                <w:sz w:val="24"/>
                <w:szCs w:val="24"/>
                <w:lang w:eastAsia="zh-CN"/>
              </w:rPr>
              <w:t>Learning content (specific work tasks)</w:t>
            </w:r>
          </w:p>
        </w:tc>
        <w:tc>
          <w:tcPr>
            <w:tcW w:w="576" w:type="pct"/>
            <w:gridSpan w:val="2"/>
            <w:shd w:val="clear" w:color="auto" w:fill="EEECE1" w:themeFill="background2"/>
            <w:vAlign w:val="center"/>
          </w:tcPr>
          <w:p w:rsidR="005F6964" w:rsidRDefault="00582FCD">
            <w:pPr>
              <w:tabs>
                <w:tab w:val="left" w:pos="1440"/>
              </w:tabs>
              <w:adjustRightInd w:val="0"/>
              <w:jc w:val="center"/>
              <w:rPr>
                <w:rFonts w:eastAsia="仿宋"/>
                <w:w w:val="103"/>
                <w:sz w:val="24"/>
                <w:szCs w:val="24"/>
                <w:lang w:eastAsia="zh-CN"/>
              </w:rPr>
            </w:pPr>
            <w:r>
              <w:rPr>
                <w:rFonts w:eastAsia="仿宋"/>
                <w:w w:val="103"/>
                <w:sz w:val="24"/>
                <w:szCs w:val="24"/>
                <w:lang w:eastAsia="zh-CN"/>
              </w:rPr>
              <w:t>Class hours</w:t>
            </w:r>
          </w:p>
        </w:tc>
      </w:tr>
      <w:tr w:rsidR="005F6964">
        <w:tc>
          <w:tcPr>
            <w:tcW w:w="1610" w:type="pct"/>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Lesson 1 Learn as soon as you can.</w:t>
            </w:r>
          </w:p>
        </w:tc>
        <w:tc>
          <w:tcPr>
            <w:tcW w:w="2812" w:type="pct"/>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 xml:space="preserve">This lesson mainly teaches the grammar and vocabulary related to </w:t>
            </w:r>
            <w:r>
              <w:rPr>
                <w:rFonts w:eastAsia="仿宋"/>
                <w:i/>
                <w:iCs/>
                <w:w w:val="103"/>
                <w:sz w:val="24"/>
                <w:szCs w:val="24"/>
                <w:lang w:eastAsia="zh-CN"/>
              </w:rPr>
              <w:t>You can learn as soon as you can</w:t>
            </w:r>
            <w:r>
              <w:rPr>
                <w:rFonts w:eastAsia="仿宋"/>
                <w:w w:val="103"/>
                <w:sz w:val="24"/>
                <w:szCs w:val="24"/>
                <w:lang w:eastAsia="zh-CN"/>
              </w:rPr>
              <w:t>, reads and understands China decades ago, and learns the significance of “if it comes, it will be easy”.</w:t>
            </w:r>
          </w:p>
        </w:tc>
        <w:tc>
          <w:tcPr>
            <w:tcW w:w="576" w:type="pct"/>
            <w:gridSpan w:val="2"/>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3</w:t>
            </w:r>
          </w:p>
        </w:tc>
      </w:tr>
      <w:tr w:rsidR="005F6964">
        <w:tc>
          <w:tcPr>
            <w:tcW w:w="1610" w:type="pct"/>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2 T</w:t>
            </w:r>
            <w:r>
              <w:rPr>
                <w:rFonts w:eastAsia="仿宋" w:hint="eastAsia"/>
                <w:w w:val="103"/>
                <w:sz w:val="24"/>
                <w:szCs w:val="24"/>
                <w:lang w:val="ru-RU" w:eastAsia="zh-CN"/>
              </w:rPr>
              <w:t>ravel</w:t>
            </w:r>
            <w:r>
              <w:rPr>
                <w:rFonts w:eastAsia="仿宋"/>
                <w:w w:val="103"/>
                <w:sz w:val="24"/>
                <w:szCs w:val="24"/>
                <w:lang w:val="ru-RU" w:eastAsia="zh-CN"/>
              </w:rPr>
              <w:t xml:space="preserve"> around the world</w:t>
            </w:r>
          </w:p>
        </w:tc>
        <w:tc>
          <w:tcPr>
            <w:tcW w:w="2812" w:type="pct"/>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 xml:space="preserve">This lesson mainly teaches the grammar and vocabulary related to </w:t>
            </w:r>
            <w:r>
              <w:rPr>
                <w:rFonts w:eastAsia="仿宋"/>
                <w:i/>
                <w:iCs/>
                <w:w w:val="103"/>
                <w:sz w:val="24"/>
                <w:szCs w:val="24"/>
                <w:lang w:val="ru-RU" w:eastAsia="zh-CN"/>
              </w:rPr>
              <w:t>T</w:t>
            </w:r>
            <w:r>
              <w:rPr>
                <w:rFonts w:eastAsia="仿宋" w:hint="eastAsia"/>
                <w:i/>
                <w:iCs/>
                <w:w w:val="103"/>
                <w:sz w:val="24"/>
                <w:szCs w:val="24"/>
                <w:lang w:val="ru-RU" w:eastAsia="zh-CN"/>
              </w:rPr>
              <w:t>ravel</w:t>
            </w:r>
            <w:r>
              <w:rPr>
                <w:rFonts w:eastAsia="仿宋"/>
                <w:i/>
                <w:iCs/>
                <w:w w:val="103"/>
                <w:sz w:val="24"/>
                <w:szCs w:val="24"/>
                <w:lang w:val="ru-RU" w:eastAsia="zh-CN"/>
              </w:rPr>
              <w:t xml:space="preserve"> around the world</w:t>
            </w:r>
            <w:r>
              <w:rPr>
                <w:rFonts w:eastAsia="仿宋"/>
                <w:w w:val="103"/>
                <w:sz w:val="24"/>
                <w:szCs w:val="24"/>
                <w:lang w:eastAsia="zh-CN"/>
              </w:rPr>
              <w:t>, reads and understands the words related to “self-help”, and learns the significance of “where there is a will, there is a way”.</w:t>
            </w:r>
          </w:p>
        </w:tc>
        <w:tc>
          <w:tcPr>
            <w:tcW w:w="576" w:type="pct"/>
            <w:gridSpan w:val="2"/>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3</w:t>
            </w:r>
          </w:p>
        </w:tc>
      </w:tr>
      <w:tr w:rsidR="005F6964">
        <w:tc>
          <w:tcPr>
            <w:tcW w:w="1610" w:type="pct"/>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3 Open a window.</w:t>
            </w:r>
          </w:p>
        </w:tc>
        <w:tc>
          <w:tcPr>
            <w:tcW w:w="2812" w:type="pct"/>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 xml:space="preserve">This lesson mainly teaches grammar and vocabulary related to </w:t>
            </w:r>
            <w:r>
              <w:rPr>
                <w:rFonts w:eastAsia="仿宋"/>
                <w:i/>
                <w:iCs/>
                <w:w w:val="103"/>
                <w:sz w:val="24"/>
                <w:szCs w:val="24"/>
                <w:lang w:eastAsia="zh-CN"/>
              </w:rPr>
              <w:t xml:space="preserve">Open a </w:t>
            </w:r>
            <w:r>
              <w:rPr>
                <w:rFonts w:eastAsia="仿宋" w:hint="eastAsia"/>
                <w:i/>
                <w:iCs/>
                <w:w w:val="103"/>
                <w:sz w:val="24"/>
                <w:szCs w:val="24"/>
                <w:lang w:eastAsia="zh-CN"/>
              </w:rPr>
              <w:t>w</w:t>
            </w:r>
            <w:r>
              <w:rPr>
                <w:rFonts w:eastAsia="仿宋"/>
                <w:i/>
                <w:iCs/>
                <w:w w:val="103"/>
                <w:sz w:val="24"/>
                <w:szCs w:val="24"/>
                <w:lang w:eastAsia="zh-CN"/>
              </w:rPr>
              <w:t>indow</w:t>
            </w:r>
            <w:r>
              <w:rPr>
                <w:rFonts w:eastAsia="仿宋"/>
                <w:w w:val="103"/>
                <w:sz w:val="24"/>
                <w:szCs w:val="24"/>
                <w:lang w:eastAsia="zh-CN"/>
              </w:rPr>
              <w:t xml:space="preserve">, reads and understands “China’s Time-honored Brand”, “Fair Price” and “Famous Tobacco and Alcohol”, and learns the significance of “seeing </w:t>
            </w:r>
            <w:proofErr w:type="gramStart"/>
            <w:r>
              <w:rPr>
                <w:rFonts w:eastAsia="仿宋"/>
                <w:w w:val="103"/>
                <w:sz w:val="24"/>
                <w:szCs w:val="24"/>
                <w:lang w:eastAsia="zh-CN"/>
              </w:rPr>
              <w:t>is believing</w:t>
            </w:r>
            <w:proofErr w:type="gramEnd"/>
            <w:r>
              <w:rPr>
                <w:rFonts w:eastAsia="仿宋"/>
                <w:w w:val="103"/>
                <w:sz w:val="24"/>
                <w:szCs w:val="24"/>
                <w:lang w:eastAsia="zh-CN"/>
              </w:rPr>
              <w:t>”.</w:t>
            </w:r>
          </w:p>
        </w:tc>
        <w:tc>
          <w:tcPr>
            <w:tcW w:w="576" w:type="pct"/>
            <w:gridSpan w:val="2"/>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3</w:t>
            </w:r>
          </w:p>
        </w:tc>
      </w:tr>
      <w:tr w:rsidR="005F6964">
        <w:tc>
          <w:tcPr>
            <w:tcW w:w="1610" w:type="pct"/>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 xml:space="preserve">Lesson 4 Be interested in </w:t>
            </w:r>
            <w:r>
              <w:rPr>
                <w:rFonts w:eastAsia="仿宋"/>
                <w:w w:val="103"/>
                <w:sz w:val="24"/>
                <w:szCs w:val="24"/>
                <w:lang w:val="ru-RU" w:eastAsia="zh-CN"/>
              </w:rPr>
              <w:lastRenderedPageBreak/>
              <w:t>everything.</w:t>
            </w:r>
          </w:p>
        </w:tc>
        <w:tc>
          <w:tcPr>
            <w:tcW w:w="2812" w:type="pct"/>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lastRenderedPageBreak/>
              <w:t xml:space="preserve">This lesson mainly teaches grammar and vocabulary </w:t>
            </w:r>
            <w:r>
              <w:rPr>
                <w:rFonts w:eastAsia="仿宋"/>
                <w:w w:val="103"/>
                <w:sz w:val="24"/>
                <w:szCs w:val="24"/>
                <w:lang w:eastAsia="zh-CN"/>
              </w:rPr>
              <w:lastRenderedPageBreak/>
              <w:t xml:space="preserve">related to </w:t>
            </w:r>
            <w:r>
              <w:rPr>
                <w:rFonts w:eastAsia="仿宋"/>
                <w:i/>
                <w:iCs/>
                <w:w w:val="103"/>
                <w:sz w:val="24"/>
                <w:szCs w:val="24"/>
                <w:lang w:eastAsia="zh-CN"/>
              </w:rPr>
              <w:t>Be interested in everything</w:t>
            </w:r>
            <w:r>
              <w:rPr>
                <w:rFonts w:eastAsia="仿宋"/>
                <w:w w:val="103"/>
                <w:sz w:val="24"/>
                <w:szCs w:val="24"/>
                <w:lang w:eastAsia="zh-CN"/>
              </w:rPr>
              <w:t>, reads and understands the importance and significance of life, and learns the significance of “</w:t>
            </w:r>
            <w:r>
              <w:rPr>
                <w:rFonts w:eastAsia="仿宋" w:hint="eastAsia"/>
                <w:w w:val="103"/>
                <w:sz w:val="24"/>
                <w:szCs w:val="24"/>
                <w:lang w:eastAsia="zh-CN"/>
              </w:rPr>
              <w:t>a</w:t>
            </w:r>
            <w:r>
              <w:rPr>
                <w:rFonts w:eastAsia="仿宋"/>
                <w:w w:val="103"/>
                <w:sz w:val="24"/>
                <w:szCs w:val="24"/>
                <w:lang w:eastAsia="zh-CN"/>
              </w:rPr>
              <w:t xml:space="preserve"> young idler, an old beggar”.</w:t>
            </w:r>
          </w:p>
        </w:tc>
        <w:tc>
          <w:tcPr>
            <w:tcW w:w="576" w:type="pct"/>
            <w:gridSpan w:val="2"/>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lastRenderedPageBreak/>
              <w:t>3</w:t>
            </w:r>
          </w:p>
        </w:tc>
      </w:tr>
      <w:tr w:rsidR="005F6964">
        <w:tc>
          <w:tcPr>
            <w:tcW w:w="1610" w:type="pct"/>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lastRenderedPageBreak/>
              <w:t>Lesson 5 The Yellow River has ninety-nine bends</w:t>
            </w:r>
          </w:p>
        </w:tc>
        <w:tc>
          <w:tcPr>
            <w:tcW w:w="2812" w:type="pct"/>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 xml:space="preserve">This lesson mainly teaches grammar and vocabulary related to </w:t>
            </w:r>
            <w:r>
              <w:rPr>
                <w:rFonts w:eastAsia="仿宋"/>
                <w:i/>
                <w:iCs/>
                <w:w w:val="103"/>
                <w:sz w:val="24"/>
                <w:szCs w:val="24"/>
                <w:lang w:eastAsia="zh-CN"/>
              </w:rPr>
              <w:t>The Yellow River has ninety-nine bends</w:t>
            </w:r>
            <w:r>
              <w:rPr>
                <w:rFonts w:eastAsia="仿宋"/>
                <w:w w:val="103"/>
                <w:sz w:val="24"/>
                <w:szCs w:val="24"/>
                <w:lang w:eastAsia="zh-CN"/>
              </w:rPr>
              <w:t>, reads and understands slogans and meanings of different times, and learns the important significance of “I don’t know the true face of Lushan Mountain, only because I am in this mountain”.</w:t>
            </w:r>
          </w:p>
        </w:tc>
        <w:tc>
          <w:tcPr>
            <w:tcW w:w="576" w:type="pct"/>
            <w:gridSpan w:val="2"/>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 xml:space="preserve">3 </w:t>
            </w:r>
          </w:p>
        </w:tc>
      </w:tr>
      <w:tr w:rsidR="005F6964">
        <w:tc>
          <w:tcPr>
            <w:tcW w:w="1610" w:type="pct"/>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6 It won’t change for a while.</w:t>
            </w:r>
          </w:p>
        </w:tc>
        <w:tc>
          <w:tcPr>
            <w:tcW w:w="2812" w:type="pct"/>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 xml:space="preserve">This lesson mainly teaches grammar and vocabulary related to </w:t>
            </w:r>
            <w:r>
              <w:rPr>
                <w:rFonts w:eastAsia="仿宋"/>
                <w:i/>
                <w:iCs/>
                <w:w w:val="103"/>
                <w:sz w:val="24"/>
                <w:szCs w:val="24"/>
                <w:lang w:val="ru-RU" w:eastAsia="zh-CN"/>
              </w:rPr>
              <w:t>It won’t change for a while</w:t>
            </w:r>
            <w:r>
              <w:rPr>
                <w:rFonts w:eastAsia="仿宋"/>
                <w:w w:val="103"/>
                <w:sz w:val="24"/>
                <w:szCs w:val="24"/>
                <w:lang w:eastAsia="zh-CN"/>
              </w:rPr>
              <w:t>, reads and understands the meaning of ancient Chinese architecture and plaques, and learns the significance of “</w:t>
            </w:r>
            <w:r>
              <w:rPr>
                <w:rFonts w:eastAsia="仿宋" w:hint="eastAsia"/>
                <w:w w:val="103"/>
                <w:sz w:val="24"/>
                <w:szCs w:val="24"/>
                <w:lang w:eastAsia="zh-CN"/>
              </w:rPr>
              <w:t>t</w:t>
            </w:r>
            <w:r>
              <w:rPr>
                <w:rFonts w:eastAsia="仿宋"/>
                <w:w w:val="103"/>
                <w:sz w:val="24"/>
                <w:szCs w:val="24"/>
                <w:lang w:eastAsia="zh-CN"/>
              </w:rPr>
              <w:t>he waves behind the Yangtze River push the waves ahead, and each generation is stronger than the other”.</w:t>
            </w:r>
          </w:p>
        </w:tc>
        <w:tc>
          <w:tcPr>
            <w:tcW w:w="576" w:type="pct"/>
            <w:gridSpan w:val="2"/>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3</w:t>
            </w:r>
          </w:p>
        </w:tc>
      </w:tr>
      <w:tr w:rsidR="005F6964">
        <w:tc>
          <w:tcPr>
            <w:tcW w:w="1610" w:type="pct"/>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7 Who stole my days?</w:t>
            </w:r>
          </w:p>
        </w:tc>
        <w:tc>
          <w:tcPr>
            <w:tcW w:w="2812" w:type="pct"/>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 xml:space="preserve">This lesson mainly teaches grammar and vocabulary related to </w:t>
            </w:r>
            <w:r>
              <w:rPr>
                <w:rFonts w:eastAsia="仿宋"/>
                <w:i/>
                <w:iCs/>
                <w:w w:val="103"/>
                <w:sz w:val="24"/>
                <w:szCs w:val="24"/>
                <w:lang w:eastAsia="zh-CN"/>
              </w:rPr>
              <w:t>Who stole my days</w:t>
            </w:r>
            <w:r>
              <w:rPr>
                <w:rFonts w:eastAsia="仿宋"/>
                <w:w w:val="103"/>
                <w:sz w:val="24"/>
                <w:szCs w:val="24"/>
                <w:lang w:eastAsia="zh-CN"/>
              </w:rPr>
              <w:t>, reads and understands the meaning of “being fair and square”, and learns the significance of “spring is the plan of a year, morning is the plan of a day, and diligence is the plan of a lifetime”.</w:t>
            </w:r>
          </w:p>
        </w:tc>
        <w:tc>
          <w:tcPr>
            <w:tcW w:w="576" w:type="pct"/>
            <w:gridSpan w:val="2"/>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 xml:space="preserve">3 </w:t>
            </w:r>
          </w:p>
        </w:tc>
      </w:tr>
      <w:tr w:rsidR="005F6964">
        <w:tc>
          <w:tcPr>
            <w:tcW w:w="1610" w:type="pct"/>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8 Development is the last word</w:t>
            </w:r>
          </w:p>
        </w:tc>
        <w:tc>
          <w:tcPr>
            <w:tcW w:w="2812" w:type="pct"/>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 xml:space="preserve">This lesson mainly teaches the grammar and vocabulary related to </w:t>
            </w:r>
            <w:r>
              <w:rPr>
                <w:rFonts w:eastAsia="仿宋"/>
                <w:i/>
                <w:iCs/>
                <w:w w:val="103"/>
                <w:sz w:val="24"/>
                <w:szCs w:val="24"/>
                <w:lang w:eastAsia="zh-CN"/>
              </w:rPr>
              <w:t>Development is the last word</w:t>
            </w:r>
            <w:r>
              <w:rPr>
                <w:rFonts w:eastAsia="仿宋"/>
                <w:w w:val="103"/>
                <w:sz w:val="24"/>
                <w:szCs w:val="24"/>
                <w:lang w:eastAsia="zh-CN"/>
              </w:rPr>
              <w:t>, reads and understands the traditional calligraphy of ancient Chinese celebrities, and learns the significance of “the weather is inferior to the geographical location, and the geographical location is inferior to the harmony between people”.</w:t>
            </w:r>
          </w:p>
        </w:tc>
        <w:tc>
          <w:tcPr>
            <w:tcW w:w="576" w:type="pct"/>
            <w:gridSpan w:val="2"/>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3</w:t>
            </w:r>
          </w:p>
        </w:tc>
      </w:tr>
      <w:tr w:rsidR="005F6964">
        <w:tc>
          <w:tcPr>
            <w:tcW w:w="1610" w:type="pct"/>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9 Wait for me to call back at home.</w:t>
            </w:r>
          </w:p>
        </w:tc>
        <w:tc>
          <w:tcPr>
            <w:tcW w:w="2812" w:type="pct"/>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 xml:space="preserve">This lesson mainly teaches the grammar and vocabulary related to </w:t>
            </w:r>
            <w:r>
              <w:rPr>
                <w:rFonts w:eastAsia="仿宋"/>
                <w:i/>
                <w:iCs/>
                <w:w w:val="103"/>
                <w:sz w:val="24"/>
                <w:szCs w:val="24"/>
                <w:lang w:eastAsia="zh-CN"/>
              </w:rPr>
              <w:t>Wait for me to call back at home</w:t>
            </w:r>
            <w:r>
              <w:rPr>
                <w:rFonts w:eastAsia="仿宋"/>
                <w:w w:val="103"/>
                <w:sz w:val="24"/>
                <w:szCs w:val="24"/>
                <w:lang w:eastAsia="zh-CN"/>
              </w:rPr>
              <w:t>, reads and understands the meaning of the school motto of Beijing Normal University, and learns the significance of “</w:t>
            </w:r>
            <w:r>
              <w:rPr>
                <w:rFonts w:eastAsia="仿宋" w:hint="eastAsia"/>
                <w:w w:val="103"/>
                <w:sz w:val="24"/>
                <w:szCs w:val="24"/>
                <w:lang w:eastAsia="zh-CN"/>
              </w:rPr>
              <w:t>p</w:t>
            </w:r>
            <w:r>
              <w:rPr>
                <w:rFonts w:eastAsia="仿宋"/>
                <w:w w:val="103"/>
                <w:sz w:val="24"/>
                <w:szCs w:val="24"/>
                <w:lang w:eastAsia="zh-CN"/>
              </w:rPr>
              <w:t>eople who have no foresight must have immediate worries”.</w:t>
            </w:r>
          </w:p>
        </w:tc>
        <w:tc>
          <w:tcPr>
            <w:tcW w:w="576" w:type="pct"/>
            <w:gridSpan w:val="2"/>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 xml:space="preserve">3 </w:t>
            </w:r>
          </w:p>
        </w:tc>
      </w:tr>
      <w:tr w:rsidR="005F6964">
        <w:tc>
          <w:tcPr>
            <w:tcW w:w="1610" w:type="pct"/>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 xml:space="preserve">Lesson 10 </w:t>
            </w:r>
          </w:p>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There is a wisdom called the golden mean.</w:t>
            </w:r>
          </w:p>
        </w:tc>
        <w:tc>
          <w:tcPr>
            <w:tcW w:w="2812" w:type="pct"/>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the grammar and vocabulary related to “There is a wisdom called the golden mean”, reads and understands the differences between foreigners’ signatures and Chinese signatures, and learns the significance of “</w:t>
            </w:r>
            <w:r>
              <w:rPr>
                <w:rFonts w:eastAsia="仿宋" w:hint="eastAsia"/>
                <w:w w:val="103"/>
                <w:sz w:val="24"/>
                <w:szCs w:val="24"/>
                <w:lang w:eastAsia="zh-CN"/>
              </w:rPr>
              <w:t>d</w:t>
            </w:r>
            <w:r>
              <w:rPr>
                <w:rFonts w:eastAsia="仿宋"/>
                <w:w w:val="103"/>
                <w:sz w:val="24"/>
                <w:szCs w:val="24"/>
                <w:lang w:eastAsia="zh-CN"/>
              </w:rPr>
              <w:t>ifferent people have different views on the same thing”.</w:t>
            </w:r>
          </w:p>
        </w:tc>
        <w:tc>
          <w:tcPr>
            <w:tcW w:w="576" w:type="pct"/>
            <w:gridSpan w:val="2"/>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 xml:space="preserve">3 </w:t>
            </w:r>
          </w:p>
        </w:tc>
      </w:tr>
      <w:tr w:rsidR="005F6964">
        <w:tc>
          <w:tcPr>
            <w:tcW w:w="1610" w:type="pct"/>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lastRenderedPageBreak/>
              <w:t>Lesson 11 Learn Chinese well before going home.</w:t>
            </w:r>
          </w:p>
        </w:tc>
        <w:tc>
          <w:tcPr>
            <w:tcW w:w="2812" w:type="pct"/>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grammar and vocabulary related to “</w:t>
            </w:r>
            <w:r>
              <w:rPr>
                <w:rFonts w:eastAsia="仿宋"/>
                <w:w w:val="103"/>
                <w:sz w:val="24"/>
                <w:szCs w:val="24"/>
                <w:lang w:val="ru-RU" w:eastAsia="zh-CN"/>
              </w:rPr>
              <w:t>Learn Chinese well before going home</w:t>
            </w:r>
            <w:r>
              <w:rPr>
                <w:rFonts w:eastAsia="仿宋"/>
                <w:w w:val="103"/>
                <w:sz w:val="24"/>
                <w:szCs w:val="24"/>
                <w:lang w:eastAsia="zh-CN"/>
              </w:rPr>
              <w:t xml:space="preserve">”, reads and understands the meaning of “inscription”, and learns the great significance of “He who knows others is </w:t>
            </w:r>
            <w:r>
              <w:rPr>
                <w:rFonts w:eastAsia="仿宋" w:hint="eastAsia"/>
                <w:w w:val="103"/>
                <w:sz w:val="24"/>
                <w:szCs w:val="24"/>
                <w:lang w:eastAsia="zh-CN"/>
              </w:rPr>
              <w:t>clever</w:t>
            </w:r>
            <w:r>
              <w:rPr>
                <w:rFonts w:eastAsia="仿宋"/>
                <w:w w:val="103"/>
                <w:sz w:val="24"/>
                <w:szCs w:val="24"/>
                <w:lang w:eastAsia="zh-CN"/>
              </w:rPr>
              <w:t xml:space="preserve">, and he who knows himself is wise; He who wins others is strong, and he who wins himself is </w:t>
            </w:r>
            <w:r>
              <w:rPr>
                <w:rFonts w:eastAsia="仿宋" w:hint="eastAsia"/>
                <w:w w:val="103"/>
                <w:sz w:val="24"/>
                <w:szCs w:val="24"/>
                <w:lang w:eastAsia="zh-CN"/>
              </w:rPr>
              <w:t>powerful</w:t>
            </w:r>
            <w:r>
              <w:rPr>
                <w:rFonts w:eastAsia="仿宋"/>
                <w:w w:val="103"/>
                <w:sz w:val="24"/>
                <w:szCs w:val="24"/>
                <w:lang w:eastAsia="zh-CN"/>
              </w:rPr>
              <w:t>”.</w:t>
            </w:r>
          </w:p>
        </w:tc>
        <w:tc>
          <w:tcPr>
            <w:tcW w:w="576" w:type="pct"/>
            <w:gridSpan w:val="2"/>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3</w:t>
            </w:r>
          </w:p>
        </w:tc>
      </w:tr>
      <w:tr w:rsidR="005F6964">
        <w:tc>
          <w:tcPr>
            <w:tcW w:w="1610" w:type="pct"/>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12 I have a wish in my heart.</w:t>
            </w:r>
          </w:p>
        </w:tc>
        <w:tc>
          <w:tcPr>
            <w:tcW w:w="2812" w:type="pct"/>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grammar and vocabulary related to “</w:t>
            </w:r>
            <w:r>
              <w:rPr>
                <w:rFonts w:eastAsia="仿宋"/>
                <w:w w:val="103"/>
                <w:sz w:val="24"/>
                <w:szCs w:val="24"/>
                <w:lang w:val="ru-RU" w:eastAsia="zh-CN"/>
              </w:rPr>
              <w:t>I have a wish in my heart</w:t>
            </w:r>
            <w:r>
              <w:rPr>
                <w:rFonts w:eastAsia="仿宋"/>
                <w:w w:val="103"/>
                <w:sz w:val="24"/>
                <w:szCs w:val="24"/>
                <w:lang w:eastAsia="zh-CN"/>
              </w:rPr>
              <w:t>”, reads and understands the meaning of “restaurant” and “</w:t>
            </w:r>
            <w:proofErr w:type="spellStart"/>
            <w:r>
              <w:rPr>
                <w:rFonts w:eastAsia="仿宋"/>
                <w:w w:val="103"/>
                <w:sz w:val="24"/>
                <w:szCs w:val="24"/>
                <w:lang w:eastAsia="zh-CN"/>
              </w:rPr>
              <w:t>wineshop</w:t>
            </w:r>
            <w:proofErr w:type="spellEnd"/>
            <w:r>
              <w:rPr>
                <w:rFonts w:eastAsia="仿宋"/>
                <w:w w:val="103"/>
                <w:sz w:val="24"/>
                <w:szCs w:val="24"/>
                <w:lang w:eastAsia="zh-CN"/>
              </w:rPr>
              <w:t>”, and learns the significance of “</w:t>
            </w:r>
            <w:r>
              <w:rPr>
                <w:rFonts w:eastAsia="仿宋" w:hint="eastAsia"/>
                <w:w w:val="103"/>
                <w:sz w:val="24"/>
                <w:szCs w:val="24"/>
                <w:lang w:eastAsia="zh-CN"/>
              </w:rPr>
              <w:t>w</w:t>
            </w:r>
            <w:r>
              <w:rPr>
                <w:rFonts w:eastAsia="仿宋"/>
                <w:w w:val="103"/>
                <w:sz w:val="24"/>
                <w:szCs w:val="24"/>
                <w:lang w:eastAsia="zh-CN"/>
              </w:rPr>
              <w:t>hat you do not wish upon yourself, extend not to others”.</w:t>
            </w:r>
          </w:p>
        </w:tc>
        <w:tc>
          <w:tcPr>
            <w:tcW w:w="576" w:type="pct"/>
            <w:gridSpan w:val="2"/>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 xml:space="preserve">3 </w:t>
            </w:r>
          </w:p>
        </w:tc>
      </w:tr>
      <w:tr w:rsidR="005F6964">
        <w:tc>
          <w:tcPr>
            <w:tcW w:w="1610" w:type="pct"/>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13 Feeling better and better.</w:t>
            </w:r>
          </w:p>
        </w:tc>
        <w:tc>
          <w:tcPr>
            <w:tcW w:w="2812" w:type="pct"/>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 xml:space="preserve">This lesson mainly teaches grammar and vocabulary related to “Feeling better and </w:t>
            </w:r>
            <w:proofErr w:type="gramStart"/>
            <w:r>
              <w:rPr>
                <w:rFonts w:eastAsia="仿宋"/>
                <w:w w:val="103"/>
                <w:sz w:val="24"/>
                <w:szCs w:val="24"/>
                <w:lang w:eastAsia="zh-CN"/>
              </w:rPr>
              <w:t>better”,</w:t>
            </w:r>
            <w:proofErr w:type="gramEnd"/>
            <w:r>
              <w:rPr>
                <w:rFonts w:eastAsia="仿宋"/>
                <w:w w:val="103"/>
                <w:sz w:val="24"/>
                <w:szCs w:val="24"/>
                <w:lang w:eastAsia="zh-CN"/>
              </w:rPr>
              <w:t xml:space="preserve"> and reads and understands what to do in that department of the school after coming to China. Learn the significance of “</w:t>
            </w:r>
            <w:r>
              <w:rPr>
                <w:rFonts w:eastAsia="仿宋" w:hint="eastAsia"/>
                <w:w w:val="103"/>
                <w:sz w:val="24"/>
                <w:szCs w:val="24"/>
                <w:lang w:eastAsia="zh-CN"/>
              </w:rPr>
              <w:t>t</w:t>
            </w:r>
            <w:r>
              <w:rPr>
                <w:rFonts w:eastAsia="仿宋"/>
                <w:w w:val="103"/>
                <w:sz w:val="24"/>
                <w:szCs w:val="24"/>
                <w:lang w:eastAsia="zh-CN"/>
              </w:rPr>
              <w:t>he sea is wide with fish leaping, and the sky is high with birds flying”.</w:t>
            </w:r>
          </w:p>
        </w:tc>
        <w:tc>
          <w:tcPr>
            <w:tcW w:w="576" w:type="pct"/>
            <w:gridSpan w:val="2"/>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3</w:t>
            </w:r>
          </w:p>
        </w:tc>
      </w:tr>
      <w:tr w:rsidR="005F6964">
        <w:tc>
          <w:tcPr>
            <w:tcW w:w="1610" w:type="pct"/>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14 Action is better than heart</w:t>
            </w:r>
          </w:p>
        </w:tc>
        <w:tc>
          <w:tcPr>
            <w:tcW w:w="2812" w:type="pct"/>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grammar and vocabulary related to “Action is better than heart”, reads and understands how to register if you are ill in China, and learns the significance of “reading thousands of books and traveling thousands of miles”.</w:t>
            </w:r>
          </w:p>
        </w:tc>
        <w:tc>
          <w:tcPr>
            <w:tcW w:w="576" w:type="pct"/>
            <w:gridSpan w:val="2"/>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3</w:t>
            </w:r>
          </w:p>
        </w:tc>
      </w:tr>
      <w:tr w:rsidR="005F6964">
        <w:tc>
          <w:tcPr>
            <w:tcW w:w="1610" w:type="pct"/>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val="ru-RU" w:eastAsia="zh-CN"/>
              </w:rPr>
              <w:t>Lesson 15 I love China for the tip of my tongue</w:t>
            </w:r>
          </w:p>
        </w:tc>
        <w:tc>
          <w:tcPr>
            <w:tcW w:w="2812" w:type="pct"/>
            <w:shd w:val="clear" w:color="auto" w:fill="auto"/>
          </w:tcPr>
          <w:p w:rsidR="005F6964" w:rsidRDefault="00582FCD">
            <w:pPr>
              <w:tabs>
                <w:tab w:val="left" w:pos="1440"/>
              </w:tabs>
              <w:adjustRightInd w:val="0"/>
              <w:spacing w:before="202"/>
              <w:rPr>
                <w:rFonts w:eastAsia="仿宋"/>
                <w:w w:val="103"/>
                <w:sz w:val="24"/>
                <w:szCs w:val="24"/>
                <w:lang w:eastAsia="zh-CN"/>
              </w:rPr>
            </w:pPr>
            <w:r>
              <w:rPr>
                <w:rFonts w:eastAsia="仿宋"/>
                <w:w w:val="103"/>
                <w:sz w:val="24"/>
                <w:szCs w:val="24"/>
                <w:lang w:eastAsia="zh-CN"/>
              </w:rPr>
              <w:t>This lesson mainly teaches the grammar and vocabulary related to “</w:t>
            </w:r>
            <w:r>
              <w:rPr>
                <w:rFonts w:eastAsia="仿宋"/>
                <w:w w:val="103"/>
                <w:sz w:val="24"/>
                <w:szCs w:val="24"/>
                <w:lang w:val="ru-RU" w:eastAsia="zh-CN"/>
              </w:rPr>
              <w:t>I love China for the tip of my tongue</w:t>
            </w:r>
            <w:r>
              <w:rPr>
                <w:rFonts w:eastAsia="仿宋"/>
                <w:w w:val="103"/>
                <w:sz w:val="24"/>
                <w:szCs w:val="24"/>
                <w:lang w:eastAsia="zh-CN"/>
              </w:rPr>
              <w:t>”, reads and understands the significance and customs of Chinese traditional culture, such as Spring Festival couplets, and learns the significance of “</w:t>
            </w:r>
            <w:r>
              <w:rPr>
                <w:rFonts w:eastAsia="仿宋" w:hint="eastAsia"/>
                <w:w w:val="103"/>
                <w:sz w:val="24"/>
                <w:szCs w:val="24"/>
                <w:lang w:eastAsia="zh-CN"/>
              </w:rPr>
              <w:t>o</w:t>
            </w:r>
            <w:r>
              <w:rPr>
                <w:rFonts w:eastAsia="仿宋"/>
                <w:w w:val="103"/>
                <w:sz w:val="24"/>
                <w:szCs w:val="24"/>
                <w:lang w:eastAsia="zh-CN"/>
              </w:rPr>
              <w:t>ur life has a limit but knowledge has none”.</w:t>
            </w:r>
          </w:p>
        </w:tc>
        <w:tc>
          <w:tcPr>
            <w:tcW w:w="576" w:type="pct"/>
            <w:gridSpan w:val="2"/>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3</w:t>
            </w:r>
          </w:p>
        </w:tc>
      </w:tr>
      <w:tr w:rsidR="005F6964">
        <w:tc>
          <w:tcPr>
            <w:tcW w:w="1610" w:type="pct"/>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Lesson 16</w:t>
            </w:r>
          </w:p>
        </w:tc>
        <w:tc>
          <w:tcPr>
            <w:tcW w:w="2812" w:type="pct"/>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Review the course content in Lesson 1-15</w:t>
            </w:r>
          </w:p>
        </w:tc>
        <w:tc>
          <w:tcPr>
            <w:tcW w:w="576" w:type="pct"/>
            <w:gridSpan w:val="2"/>
            <w:shd w:val="clear" w:color="auto" w:fill="auto"/>
          </w:tcPr>
          <w:p w:rsidR="005F6964" w:rsidRDefault="00582FCD">
            <w:pPr>
              <w:tabs>
                <w:tab w:val="left" w:pos="1440"/>
              </w:tabs>
              <w:adjustRightInd w:val="0"/>
              <w:spacing w:before="202"/>
              <w:jc w:val="center"/>
              <w:rPr>
                <w:rFonts w:eastAsia="仿宋"/>
                <w:w w:val="103"/>
                <w:sz w:val="24"/>
                <w:szCs w:val="24"/>
                <w:lang w:eastAsia="zh-CN"/>
              </w:rPr>
            </w:pPr>
            <w:r>
              <w:rPr>
                <w:rFonts w:eastAsia="仿宋"/>
                <w:w w:val="103"/>
                <w:sz w:val="24"/>
                <w:szCs w:val="24"/>
                <w:lang w:eastAsia="zh-CN"/>
              </w:rPr>
              <w:t>3</w:t>
            </w:r>
          </w:p>
        </w:tc>
      </w:tr>
      <w:tr w:rsidR="005F6964">
        <w:trPr>
          <w:trHeight w:val="449"/>
        </w:trPr>
        <w:tc>
          <w:tcPr>
            <w:tcW w:w="4704" w:type="pct"/>
            <w:gridSpan w:val="3"/>
            <w:shd w:val="clear" w:color="auto" w:fill="E5DFEC"/>
          </w:tcPr>
          <w:p w:rsidR="005F6964" w:rsidRDefault="00582FCD">
            <w:pPr>
              <w:tabs>
                <w:tab w:val="left" w:pos="1440"/>
              </w:tabs>
              <w:adjustRightInd w:val="0"/>
              <w:rPr>
                <w:rFonts w:eastAsia="仿宋"/>
                <w:b/>
                <w:sz w:val="24"/>
                <w:szCs w:val="24"/>
              </w:rPr>
            </w:pPr>
            <w:r>
              <w:rPr>
                <w:rFonts w:eastAsia="仿宋"/>
                <w:b/>
                <w:sz w:val="24"/>
                <w:szCs w:val="24"/>
                <w:lang w:val="zh-Hans" w:eastAsia="zh-CN"/>
              </w:rPr>
              <w:t>Recommended/Reference Books:</w:t>
            </w:r>
          </w:p>
        </w:tc>
        <w:tc>
          <w:tcPr>
            <w:tcW w:w="295" w:type="pct"/>
            <w:shd w:val="clear" w:color="auto" w:fill="E5DFEC"/>
          </w:tcPr>
          <w:p w:rsidR="005F6964" w:rsidRDefault="005F6964">
            <w:pPr>
              <w:pStyle w:val="Heading2"/>
              <w:spacing w:line="240" w:lineRule="auto"/>
              <w:jc w:val="right"/>
              <w:rPr>
                <w:rFonts w:eastAsia="仿宋"/>
                <w:b w:val="0"/>
                <w:sz w:val="24"/>
                <w:szCs w:val="24"/>
              </w:rPr>
            </w:pPr>
          </w:p>
        </w:tc>
      </w:tr>
    </w:tbl>
    <w:p w:rsidR="005F6964" w:rsidRDefault="00582FCD">
      <w:pPr>
        <w:rPr>
          <w:rFonts w:eastAsia="仿宋"/>
          <w:sz w:val="24"/>
          <w:szCs w:val="24"/>
          <w:lang w:eastAsia="zh-CN"/>
        </w:rPr>
      </w:pPr>
      <w:r>
        <w:rPr>
          <w:rFonts w:eastAsia="仿宋"/>
          <w:sz w:val="24"/>
          <w:szCs w:val="24"/>
          <w:lang w:eastAsia="zh-CN"/>
        </w:rPr>
        <w:t>1.</w:t>
      </w:r>
      <w:r>
        <w:t xml:space="preserve"> </w:t>
      </w:r>
      <w:r>
        <w:rPr>
          <w:rFonts w:eastAsia="仿宋"/>
          <w:i/>
          <w:iCs/>
          <w:sz w:val="24"/>
          <w:szCs w:val="24"/>
          <w:lang w:eastAsia="zh-CN"/>
        </w:rPr>
        <w:t xml:space="preserve">Developing Chinese </w:t>
      </w:r>
      <w:r>
        <w:rPr>
          <w:rFonts w:eastAsia="仿宋"/>
          <w:sz w:val="24"/>
          <w:szCs w:val="24"/>
          <w:lang w:eastAsia="zh-CN"/>
        </w:rPr>
        <w:t xml:space="preserve">- </w:t>
      </w:r>
      <w:r>
        <w:rPr>
          <w:rFonts w:eastAsia="仿宋"/>
          <w:i/>
          <w:iCs/>
          <w:sz w:val="24"/>
          <w:szCs w:val="24"/>
          <w:lang w:eastAsia="zh-CN"/>
        </w:rPr>
        <w:t>E</w:t>
      </w:r>
      <w:r>
        <w:rPr>
          <w:rFonts w:eastAsia="仿宋" w:hint="eastAsia"/>
          <w:i/>
          <w:iCs/>
          <w:sz w:val="24"/>
          <w:szCs w:val="24"/>
          <w:lang w:eastAsia="zh-CN"/>
        </w:rPr>
        <w:t>lementary</w:t>
      </w:r>
      <w:r>
        <w:rPr>
          <w:rFonts w:eastAsia="仿宋"/>
          <w:i/>
          <w:iCs/>
          <w:sz w:val="24"/>
          <w:szCs w:val="24"/>
          <w:lang w:eastAsia="zh-CN"/>
        </w:rPr>
        <w:t xml:space="preserve"> Reading and Writing Course II</w:t>
      </w:r>
      <w:r>
        <w:rPr>
          <w:rFonts w:eastAsia="仿宋"/>
          <w:sz w:val="24"/>
          <w:szCs w:val="24"/>
          <w:lang w:eastAsia="zh-CN"/>
        </w:rPr>
        <w:t xml:space="preserve">; Editor-in-Chief: Li </w:t>
      </w:r>
      <w:proofErr w:type="spellStart"/>
      <w:r>
        <w:rPr>
          <w:rFonts w:eastAsia="仿宋"/>
          <w:sz w:val="24"/>
          <w:szCs w:val="24"/>
          <w:lang w:eastAsia="zh-CN"/>
        </w:rPr>
        <w:t>Quan</w:t>
      </w:r>
      <w:proofErr w:type="spellEnd"/>
      <w:r>
        <w:rPr>
          <w:rFonts w:eastAsia="仿宋"/>
          <w:sz w:val="24"/>
          <w:szCs w:val="24"/>
          <w:lang w:eastAsia="zh-CN"/>
        </w:rPr>
        <w:t xml:space="preserve">, Wang </w:t>
      </w:r>
      <w:proofErr w:type="spellStart"/>
      <w:r>
        <w:rPr>
          <w:rFonts w:eastAsia="仿宋"/>
          <w:sz w:val="24"/>
          <w:szCs w:val="24"/>
          <w:lang w:eastAsia="zh-CN"/>
        </w:rPr>
        <w:t>Shuhong</w:t>
      </w:r>
      <w:proofErr w:type="spellEnd"/>
      <w:r>
        <w:rPr>
          <w:rFonts w:eastAsia="仿宋"/>
          <w:sz w:val="24"/>
          <w:szCs w:val="24"/>
          <w:lang w:eastAsia="zh-CN"/>
        </w:rPr>
        <w:t>, Y</w:t>
      </w:r>
      <w:r>
        <w:rPr>
          <w:rFonts w:eastAsia="仿宋" w:hint="eastAsia"/>
          <w:sz w:val="24"/>
          <w:szCs w:val="24"/>
          <w:lang w:eastAsia="zh-CN"/>
        </w:rPr>
        <w:t>ao</w:t>
      </w:r>
      <w:r>
        <w:rPr>
          <w:rFonts w:eastAsia="仿宋"/>
          <w:sz w:val="24"/>
          <w:szCs w:val="24"/>
          <w:lang w:eastAsia="zh-CN"/>
        </w:rPr>
        <w:t xml:space="preserve"> </w:t>
      </w:r>
      <w:proofErr w:type="spellStart"/>
      <w:r>
        <w:rPr>
          <w:rFonts w:eastAsia="仿宋"/>
          <w:sz w:val="24"/>
          <w:szCs w:val="24"/>
          <w:lang w:eastAsia="zh-CN"/>
        </w:rPr>
        <w:t>Shujun</w:t>
      </w:r>
      <w:proofErr w:type="spellEnd"/>
      <w:r>
        <w:rPr>
          <w:rFonts w:eastAsia="仿宋"/>
          <w:sz w:val="24"/>
          <w:szCs w:val="24"/>
          <w:lang w:eastAsia="zh-CN"/>
        </w:rPr>
        <w:t>; Press: Beijing Language and Culture University Press; ISBN</w:t>
      </w:r>
      <w:proofErr w:type="gramStart"/>
      <w:r>
        <w:rPr>
          <w:rFonts w:eastAsia="仿宋"/>
          <w:sz w:val="24"/>
          <w:szCs w:val="24"/>
          <w:lang w:eastAsia="zh-CN"/>
        </w:rPr>
        <w:t>:9787561934616</w:t>
      </w:r>
      <w:proofErr w:type="gramEnd"/>
      <w:r>
        <w:rPr>
          <w:rFonts w:eastAsia="仿宋"/>
          <w:sz w:val="24"/>
          <w:szCs w:val="24"/>
          <w:lang w:eastAsia="zh-CN"/>
        </w:rPr>
        <w:t>, etc.</w:t>
      </w:r>
    </w:p>
    <w:p w:rsidR="005F6964" w:rsidRDefault="005F6964">
      <w:pPr>
        <w:rPr>
          <w:rFonts w:eastAsia="仿宋"/>
          <w:sz w:val="24"/>
          <w:szCs w:val="24"/>
          <w:lang w:eastAsia="zh-CN"/>
        </w:rPr>
      </w:pPr>
    </w:p>
    <w:tbl>
      <w:tblPr>
        <w:tblW w:w="5000" w:type="pct"/>
        <w:tblLook w:val="04A0" w:firstRow="1" w:lastRow="0" w:firstColumn="1" w:lastColumn="0" w:noHBand="0" w:noVBand="1"/>
      </w:tblPr>
      <w:tblGrid>
        <w:gridCol w:w="9312"/>
        <w:gridCol w:w="584"/>
      </w:tblGrid>
      <w:tr w:rsidR="005F6964">
        <w:trPr>
          <w:trHeight w:val="449"/>
        </w:trPr>
        <w:tc>
          <w:tcPr>
            <w:tcW w:w="4705" w:type="pct"/>
            <w:shd w:val="clear" w:color="auto" w:fill="E5DFEC"/>
          </w:tcPr>
          <w:p w:rsidR="005F6964" w:rsidRDefault="00582FCD">
            <w:pPr>
              <w:tabs>
                <w:tab w:val="left" w:pos="1440"/>
              </w:tabs>
              <w:adjustRightInd w:val="0"/>
              <w:rPr>
                <w:rFonts w:eastAsia="仿宋"/>
                <w:b/>
                <w:sz w:val="24"/>
                <w:szCs w:val="24"/>
              </w:rPr>
            </w:pPr>
            <w:r>
              <w:rPr>
                <w:rFonts w:eastAsia="仿宋"/>
                <w:b/>
                <w:sz w:val="24"/>
                <w:szCs w:val="24"/>
                <w:lang w:val="zh-Hans" w:eastAsia="zh-CN"/>
              </w:rPr>
              <w:t>Teaching objective</w:t>
            </w:r>
          </w:p>
        </w:tc>
        <w:tc>
          <w:tcPr>
            <w:tcW w:w="295" w:type="pct"/>
            <w:shd w:val="clear" w:color="auto" w:fill="E5DFEC"/>
          </w:tcPr>
          <w:p w:rsidR="005F6964" w:rsidRDefault="005F6964">
            <w:pPr>
              <w:pStyle w:val="Heading2"/>
              <w:spacing w:line="240" w:lineRule="auto"/>
              <w:jc w:val="right"/>
              <w:rPr>
                <w:rFonts w:eastAsia="仿宋"/>
                <w:b w:val="0"/>
                <w:sz w:val="24"/>
                <w:szCs w:val="24"/>
              </w:rPr>
            </w:pPr>
          </w:p>
        </w:tc>
      </w:tr>
      <w:tr w:rsidR="005F6964">
        <w:trPr>
          <w:trHeight w:val="720"/>
        </w:trPr>
        <w:tc>
          <w:tcPr>
            <w:tcW w:w="4705" w:type="pct"/>
          </w:tcPr>
          <w:p w:rsidR="005F6964" w:rsidRDefault="00582FCD">
            <w:pPr>
              <w:ind w:firstLine="436"/>
              <w:rPr>
                <w:rStyle w:val="NormalCharacter"/>
                <w:rFonts w:eastAsia="仿宋"/>
                <w:sz w:val="24"/>
                <w:szCs w:val="24"/>
                <w:lang w:eastAsia="zh-TW"/>
              </w:rPr>
            </w:pPr>
            <w:r>
              <w:rPr>
                <w:rStyle w:val="NormalCharacter"/>
                <w:rFonts w:eastAsia="仿宋"/>
                <w:sz w:val="24"/>
                <w:szCs w:val="24"/>
                <w:lang w:eastAsia="zh-CN"/>
              </w:rPr>
              <w:t>1.</w:t>
            </w:r>
            <w:r>
              <w:t xml:space="preserve"> </w:t>
            </w:r>
            <w:r>
              <w:rPr>
                <w:rStyle w:val="NormalCharacter"/>
                <w:rFonts w:eastAsia="仿宋"/>
                <w:sz w:val="24"/>
                <w:szCs w:val="24"/>
                <w:lang w:eastAsia="zh-CN"/>
              </w:rPr>
              <w:t xml:space="preserve">Knowledge objective: Students master basic Chinese knowledge such as </w:t>
            </w:r>
            <w:r>
              <w:rPr>
                <w:rStyle w:val="NormalCharacter"/>
                <w:rFonts w:eastAsia="仿宋" w:hint="eastAsia"/>
                <w:sz w:val="24"/>
                <w:szCs w:val="24"/>
                <w:lang w:eastAsia="zh-CN"/>
              </w:rPr>
              <w:t>characters</w:t>
            </w:r>
            <w:r>
              <w:rPr>
                <w:rStyle w:val="NormalCharacter"/>
                <w:rFonts w:eastAsia="仿宋"/>
                <w:sz w:val="24"/>
                <w:szCs w:val="24"/>
                <w:lang w:eastAsia="zh-CN"/>
              </w:rPr>
              <w:t>,</w:t>
            </w:r>
            <w:r>
              <w:rPr>
                <w:rStyle w:val="NormalCharacter"/>
                <w:rFonts w:eastAsia="仿宋"/>
              </w:rPr>
              <w:t xml:space="preserve"> </w:t>
            </w:r>
            <w:r>
              <w:rPr>
                <w:rStyle w:val="NormalCharacter"/>
                <w:rFonts w:eastAsia="仿宋"/>
                <w:sz w:val="24"/>
                <w:szCs w:val="24"/>
                <w:lang w:eastAsia="zh-CN"/>
              </w:rPr>
              <w:t>words, phrases, sentences, paragraphs and discourses. Through standardized teaching of Chinese, Chinese characters and related cultural knowledge, they can master scientific and systematic language skills training such as listening, speaking, reading and writing.</w:t>
            </w:r>
          </w:p>
          <w:p w:rsidR="005F6964" w:rsidRDefault="00582FCD">
            <w:pPr>
              <w:ind w:firstLine="436"/>
              <w:rPr>
                <w:rStyle w:val="NormalCharacter"/>
                <w:rFonts w:eastAsia="仿宋"/>
                <w:sz w:val="24"/>
                <w:szCs w:val="24"/>
                <w:lang w:eastAsia="zh-CN"/>
              </w:rPr>
            </w:pPr>
            <w:r>
              <w:rPr>
                <w:rStyle w:val="NormalCharacter"/>
                <w:rFonts w:eastAsia="仿宋"/>
                <w:sz w:val="24"/>
                <w:szCs w:val="24"/>
                <w:lang w:eastAsia="zh-CN"/>
              </w:rPr>
              <w:t>2.</w:t>
            </w:r>
            <w:r>
              <w:t xml:space="preserve"> </w:t>
            </w:r>
            <w:r>
              <w:rPr>
                <w:rStyle w:val="NormalCharacter"/>
                <w:rFonts w:eastAsia="仿宋"/>
                <w:sz w:val="24"/>
                <w:szCs w:val="24"/>
                <w:lang w:eastAsia="zh-CN"/>
              </w:rPr>
              <w:t xml:space="preserve">Ability objective: Through the study of this lesson, comprehensively develop and </w:t>
            </w:r>
            <w:r>
              <w:rPr>
                <w:rStyle w:val="NormalCharacter"/>
                <w:rFonts w:eastAsia="仿宋"/>
                <w:sz w:val="24"/>
                <w:szCs w:val="24"/>
                <w:lang w:eastAsia="zh-CN"/>
              </w:rPr>
              <w:lastRenderedPageBreak/>
              <w:t>improve learners’ Chinese language ability, Chinese communication ability, Chinese comprehensive application ability, Chinese learning interest and Chinese learning ability; Cultivate and improve learners’ ability to distinguish and match the forms and meanings of Chinese elements (pronunciation, Chinese characters, vocabulary and grammar) in an all-round way.</w:t>
            </w:r>
          </w:p>
          <w:p w:rsidR="005F6964" w:rsidRDefault="00582FCD">
            <w:pPr>
              <w:ind w:firstLine="436"/>
              <w:rPr>
                <w:rStyle w:val="NormalCharacter"/>
                <w:rFonts w:eastAsia="仿宋"/>
                <w:sz w:val="24"/>
                <w:szCs w:val="24"/>
                <w:lang w:eastAsia="zh-CN"/>
              </w:rPr>
            </w:pPr>
            <w:r>
              <w:rPr>
                <w:rStyle w:val="NormalCharacter"/>
                <w:rFonts w:eastAsia="仿宋"/>
                <w:sz w:val="24"/>
                <w:szCs w:val="24"/>
                <w:lang w:eastAsia="zh-CN"/>
              </w:rPr>
              <w:t>3.</w:t>
            </w:r>
            <w:r>
              <w:t xml:space="preserve"> </w:t>
            </w:r>
            <w:r>
              <w:rPr>
                <w:rStyle w:val="NormalCharacter"/>
                <w:rFonts w:eastAsia="仿宋"/>
                <w:sz w:val="24"/>
                <w:szCs w:val="24"/>
                <w:lang w:eastAsia="zh-CN"/>
              </w:rPr>
              <w:t xml:space="preserve">Quality objective: Cultivate a group of international students who know China, are friends with China, </w:t>
            </w:r>
            <w:proofErr w:type="spellStart"/>
            <w:r>
              <w:rPr>
                <w:rStyle w:val="NormalCharacter"/>
                <w:rFonts w:eastAsia="仿宋"/>
                <w:sz w:val="24"/>
                <w:szCs w:val="24"/>
                <w:lang w:eastAsia="zh-CN"/>
              </w:rPr>
              <w:t>pro China</w:t>
            </w:r>
            <w:proofErr w:type="spellEnd"/>
            <w:r>
              <w:rPr>
                <w:rStyle w:val="NormalCharacter"/>
                <w:rFonts w:eastAsia="仿宋"/>
                <w:sz w:val="24"/>
                <w:szCs w:val="24"/>
                <w:lang w:eastAsia="zh-CN"/>
              </w:rPr>
              <w:t xml:space="preserve"> and love China, and cultivate the ability of international students to correctly explain their views in Chinese, self-study and actively discover and solve problems.</w:t>
            </w:r>
          </w:p>
        </w:tc>
        <w:tc>
          <w:tcPr>
            <w:tcW w:w="295" w:type="pct"/>
          </w:tcPr>
          <w:p w:rsidR="005F6964" w:rsidRDefault="005F6964">
            <w:pPr>
              <w:pStyle w:val="Heading2"/>
              <w:spacing w:line="240" w:lineRule="auto"/>
              <w:jc w:val="right"/>
              <w:rPr>
                <w:rFonts w:eastAsia="仿宋"/>
                <w:b w:val="0"/>
                <w:sz w:val="24"/>
                <w:szCs w:val="24"/>
              </w:rPr>
            </w:pPr>
          </w:p>
        </w:tc>
      </w:tr>
    </w:tbl>
    <w:p w:rsidR="005F6964" w:rsidRDefault="005F6964">
      <w:pPr>
        <w:rPr>
          <w:rFonts w:eastAsia="仿宋"/>
          <w:sz w:val="24"/>
          <w:szCs w:val="24"/>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F6964">
      <w:pPr>
        <w:widowControl/>
        <w:autoSpaceDE/>
        <w:autoSpaceDN/>
        <w:rPr>
          <w:rFonts w:eastAsiaTheme="minorEastAsia"/>
          <w:b/>
          <w:lang w:eastAsia="zh-CN"/>
        </w:rPr>
      </w:pPr>
    </w:p>
    <w:p w:rsidR="005F6964" w:rsidRDefault="00582FCD">
      <w:pPr>
        <w:widowControl/>
        <w:autoSpaceDE/>
        <w:autoSpaceDN/>
        <w:rPr>
          <w:rFonts w:eastAsiaTheme="minorEastAsia"/>
          <w:b/>
          <w:lang w:eastAsia="zh-CN"/>
        </w:rPr>
      </w:pPr>
      <w:r>
        <w:rPr>
          <w:rFonts w:eastAsiaTheme="minorEastAsia"/>
          <w:b/>
          <w:lang w:eastAsia="zh-CN"/>
        </w:rPr>
        <w:br w:type="page"/>
      </w:r>
    </w:p>
    <w:tbl>
      <w:tblPr>
        <w:tblW w:w="9800" w:type="dxa"/>
        <w:tblLook w:val="04A0" w:firstRow="1" w:lastRow="0" w:firstColumn="1" w:lastColumn="0" w:noHBand="0" w:noVBand="1"/>
      </w:tblPr>
      <w:tblGrid>
        <w:gridCol w:w="1277"/>
        <w:gridCol w:w="391"/>
        <w:gridCol w:w="1304"/>
        <w:gridCol w:w="4871"/>
        <w:gridCol w:w="624"/>
        <w:gridCol w:w="96"/>
        <w:gridCol w:w="630"/>
        <w:gridCol w:w="607"/>
      </w:tblGrid>
      <w:tr w:rsidR="005F6964">
        <w:trPr>
          <w:trHeight w:val="492"/>
        </w:trPr>
        <w:tc>
          <w:tcPr>
            <w:tcW w:w="1668" w:type="dxa"/>
            <w:gridSpan w:val="2"/>
            <w:shd w:val="clear" w:color="auto" w:fill="auto"/>
          </w:tcPr>
          <w:p w:rsidR="005F6964" w:rsidRDefault="00FA3C1E">
            <w:pPr>
              <w:spacing w:before="160" w:after="160"/>
              <w:rPr>
                <w:b/>
                <w:sz w:val="24"/>
                <w:szCs w:val="24"/>
              </w:rPr>
            </w:pPr>
            <w:r>
              <w:rPr>
                <w:rFonts w:eastAsia="SimSun"/>
                <w:b/>
                <w:bCs/>
                <w:color w:val="FF0000"/>
                <w:spacing w:val="-3"/>
                <w:szCs w:val="24"/>
                <w:lang w:eastAsia="zh-CN"/>
              </w:rPr>
              <w:lastRenderedPageBreak/>
              <w:t>EAT-342</w:t>
            </w:r>
          </w:p>
        </w:tc>
        <w:tc>
          <w:tcPr>
            <w:tcW w:w="6175" w:type="dxa"/>
            <w:gridSpan w:val="2"/>
            <w:shd w:val="clear" w:color="auto" w:fill="auto"/>
          </w:tcPr>
          <w:p w:rsidR="005F6964" w:rsidRDefault="00582FCD">
            <w:pPr>
              <w:spacing w:before="160" w:after="160"/>
              <w:jc w:val="center"/>
              <w:rPr>
                <w:b/>
                <w:color w:val="FF0000"/>
                <w:sz w:val="24"/>
                <w:szCs w:val="24"/>
              </w:rPr>
            </w:pPr>
            <w:r>
              <w:rPr>
                <w:rFonts w:eastAsia="SimSun" w:hint="eastAsia"/>
                <w:b/>
                <w:color w:val="FF0000"/>
                <w:sz w:val="24"/>
                <w:szCs w:val="24"/>
                <w:lang w:eastAsia="zh-CN"/>
              </w:rPr>
              <w:t xml:space="preserve">4.11 </w:t>
            </w:r>
            <w:r>
              <w:rPr>
                <w:b/>
                <w:color w:val="FF0000"/>
                <w:sz w:val="24"/>
                <w:szCs w:val="24"/>
              </w:rPr>
              <w:t>Industr</w:t>
            </w:r>
            <w:r>
              <w:rPr>
                <w:rFonts w:eastAsiaTheme="minorEastAsia"/>
                <w:b/>
                <w:color w:val="FF0000"/>
                <w:sz w:val="24"/>
                <w:szCs w:val="24"/>
                <w:lang w:eastAsia="zh-CN"/>
              </w:rPr>
              <w:t>ial</w:t>
            </w:r>
            <w:r>
              <w:rPr>
                <w:b/>
                <w:color w:val="FF0000"/>
                <w:sz w:val="24"/>
                <w:szCs w:val="24"/>
              </w:rPr>
              <w:t xml:space="preserve"> Robot Technology</w:t>
            </w:r>
          </w:p>
        </w:tc>
        <w:tc>
          <w:tcPr>
            <w:tcW w:w="1957" w:type="dxa"/>
            <w:gridSpan w:val="4"/>
            <w:shd w:val="clear" w:color="auto" w:fill="auto"/>
          </w:tcPr>
          <w:p w:rsidR="005F6964" w:rsidRDefault="005F6964">
            <w:pPr>
              <w:pStyle w:val="Heading2"/>
              <w:spacing w:line="240" w:lineRule="auto"/>
              <w:rPr>
                <w:b w:val="0"/>
                <w:sz w:val="24"/>
                <w:szCs w:val="24"/>
              </w:rPr>
            </w:pPr>
          </w:p>
        </w:tc>
      </w:tr>
      <w:tr w:rsidR="005F6964">
        <w:trPr>
          <w:trHeight w:val="304"/>
        </w:trPr>
        <w:tc>
          <w:tcPr>
            <w:tcW w:w="2972" w:type="dxa"/>
            <w:gridSpan w:val="3"/>
          </w:tcPr>
          <w:p w:rsidR="005F6964" w:rsidRDefault="00582FCD">
            <w:pPr>
              <w:pStyle w:val="Heading2"/>
              <w:spacing w:line="240" w:lineRule="auto"/>
              <w:ind w:left="0"/>
              <w:rPr>
                <w:sz w:val="24"/>
                <w:szCs w:val="24"/>
              </w:rPr>
            </w:pPr>
            <w:r>
              <w:rPr>
                <w:rFonts w:eastAsiaTheme="minorEastAsia" w:cstheme="minorBidi"/>
                <w:kern w:val="2"/>
                <w:sz w:val="24"/>
                <w:szCs w:val="24"/>
                <w:lang w:eastAsia="zh-CN" w:bidi="ar-SA"/>
              </w:rPr>
              <w:t>Total contact hours:</w:t>
            </w:r>
          </w:p>
        </w:tc>
        <w:tc>
          <w:tcPr>
            <w:tcW w:w="4871" w:type="dxa"/>
          </w:tcPr>
          <w:p w:rsidR="005F6964" w:rsidRDefault="00582FCD">
            <w:pPr>
              <w:rPr>
                <w:b/>
                <w:sz w:val="24"/>
                <w:szCs w:val="24"/>
              </w:rPr>
            </w:pPr>
            <w:r>
              <w:rPr>
                <w:b/>
                <w:sz w:val="24"/>
                <w:szCs w:val="24"/>
              </w:rPr>
              <w:t>112</w:t>
            </w:r>
          </w:p>
        </w:tc>
        <w:tc>
          <w:tcPr>
            <w:tcW w:w="720" w:type="dxa"/>
            <w:gridSpan w:val="2"/>
            <w:vAlign w:val="center"/>
          </w:tcPr>
          <w:p w:rsidR="005F6964" w:rsidRDefault="00582FCD">
            <w:pPr>
              <w:jc w:val="center"/>
              <w:rPr>
                <w:b/>
                <w:smallCaps/>
                <w:spacing w:val="5"/>
                <w:sz w:val="24"/>
                <w:szCs w:val="24"/>
              </w:rPr>
            </w:pPr>
            <w:r>
              <w:rPr>
                <w:b/>
                <w:smallCaps/>
                <w:spacing w:val="5"/>
                <w:sz w:val="24"/>
                <w:szCs w:val="24"/>
              </w:rPr>
              <w:t>T</w:t>
            </w:r>
          </w:p>
        </w:tc>
        <w:tc>
          <w:tcPr>
            <w:tcW w:w="630" w:type="dxa"/>
            <w:vAlign w:val="center"/>
          </w:tcPr>
          <w:p w:rsidR="005F6964" w:rsidRDefault="00582FCD">
            <w:pPr>
              <w:jc w:val="center"/>
              <w:rPr>
                <w:b/>
                <w:smallCaps/>
                <w:spacing w:val="5"/>
                <w:sz w:val="24"/>
                <w:szCs w:val="24"/>
              </w:rPr>
            </w:pPr>
            <w:r>
              <w:rPr>
                <w:b/>
                <w:smallCaps/>
                <w:spacing w:val="5"/>
                <w:sz w:val="24"/>
                <w:szCs w:val="24"/>
              </w:rPr>
              <w:t>P</w:t>
            </w:r>
          </w:p>
        </w:tc>
        <w:tc>
          <w:tcPr>
            <w:tcW w:w="607" w:type="dxa"/>
            <w:vAlign w:val="center"/>
          </w:tcPr>
          <w:p w:rsidR="005F6964" w:rsidRDefault="00582FCD">
            <w:pPr>
              <w:jc w:val="center"/>
              <w:rPr>
                <w:b/>
                <w:smallCaps/>
                <w:spacing w:val="5"/>
                <w:sz w:val="24"/>
                <w:szCs w:val="24"/>
              </w:rPr>
            </w:pPr>
            <w:r>
              <w:rPr>
                <w:b/>
                <w:smallCaps/>
                <w:spacing w:val="5"/>
                <w:sz w:val="24"/>
                <w:szCs w:val="24"/>
              </w:rPr>
              <w:t>C</w:t>
            </w:r>
          </w:p>
        </w:tc>
      </w:tr>
      <w:tr w:rsidR="005F6964">
        <w:trPr>
          <w:trHeight w:val="299"/>
        </w:trPr>
        <w:tc>
          <w:tcPr>
            <w:tcW w:w="2972" w:type="dxa"/>
            <w:gridSpan w:val="3"/>
          </w:tcPr>
          <w:p w:rsidR="005F6964" w:rsidRDefault="00582FCD">
            <w:pPr>
              <w:rPr>
                <w:b/>
                <w:sz w:val="24"/>
                <w:szCs w:val="24"/>
              </w:rPr>
            </w:pPr>
            <w:r>
              <w:rPr>
                <w:sz w:val="24"/>
                <w:szCs w:val="24"/>
              </w:rPr>
              <w:t>Theory:</w:t>
            </w:r>
          </w:p>
        </w:tc>
        <w:tc>
          <w:tcPr>
            <w:tcW w:w="4871" w:type="dxa"/>
          </w:tcPr>
          <w:p w:rsidR="005F6964" w:rsidRDefault="00582FCD">
            <w:pPr>
              <w:rPr>
                <w:sz w:val="24"/>
                <w:szCs w:val="24"/>
              </w:rPr>
            </w:pPr>
            <w:r>
              <w:rPr>
                <w:sz w:val="24"/>
                <w:szCs w:val="24"/>
              </w:rPr>
              <w:t>16</w:t>
            </w:r>
          </w:p>
        </w:tc>
        <w:tc>
          <w:tcPr>
            <w:tcW w:w="720" w:type="dxa"/>
            <w:gridSpan w:val="2"/>
            <w:vMerge w:val="restart"/>
            <w:vAlign w:val="center"/>
          </w:tcPr>
          <w:p w:rsidR="005F6964" w:rsidRDefault="00582FCD">
            <w:pPr>
              <w:jc w:val="center"/>
              <w:rPr>
                <w:b/>
                <w:sz w:val="24"/>
                <w:szCs w:val="24"/>
              </w:rPr>
            </w:pPr>
            <w:r>
              <w:rPr>
                <w:b/>
                <w:sz w:val="24"/>
                <w:szCs w:val="24"/>
              </w:rPr>
              <w:t>0.5</w:t>
            </w:r>
          </w:p>
        </w:tc>
        <w:tc>
          <w:tcPr>
            <w:tcW w:w="630" w:type="dxa"/>
            <w:vMerge w:val="restart"/>
            <w:vAlign w:val="center"/>
          </w:tcPr>
          <w:p w:rsidR="005F6964" w:rsidRDefault="00582FCD">
            <w:pPr>
              <w:jc w:val="center"/>
              <w:rPr>
                <w:b/>
                <w:sz w:val="24"/>
                <w:szCs w:val="24"/>
              </w:rPr>
            </w:pPr>
            <w:r>
              <w:rPr>
                <w:b/>
                <w:sz w:val="24"/>
                <w:szCs w:val="24"/>
              </w:rPr>
              <w:t>3</w:t>
            </w:r>
          </w:p>
        </w:tc>
        <w:tc>
          <w:tcPr>
            <w:tcW w:w="607" w:type="dxa"/>
            <w:vMerge w:val="restart"/>
            <w:vAlign w:val="center"/>
          </w:tcPr>
          <w:p w:rsidR="005F6964" w:rsidRDefault="00582FCD">
            <w:pPr>
              <w:jc w:val="center"/>
              <w:rPr>
                <w:b/>
                <w:sz w:val="24"/>
                <w:szCs w:val="24"/>
              </w:rPr>
            </w:pPr>
            <w:r>
              <w:rPr>
                <w:b/>
                <w:sz w:val="24"/>
                <w:szCs w:val="24"/>
              </w:rPr>
              <w:t>1.5</w:t>
            </w:r>
          </w:p>
        </w:tc>
      </w:tr>
      <w:tr w:rsidR="005F6964">
        <w:trPr>
          <w:trHeight w:val="74"/>
        </w:trPr>
        <w:tc>
          <w:tcPr>
            <w:tcW w:w="2972" w:type="dxa"/>
            <w:gridSpan w:val="3"/>
          </w:tcPr>
          <w:p w:rsidR="005F6964" w:rsidRDefault="00582FCD">
            <w:pPr>
              <w:rPr>
                <w:sz w:val="24"/>
                <w:szCs w:val="24"/>
              </w:rPr>
            </w:pPr>
            <w:r>
              <w:rPr>
                <w:sz w:val="24"/>
                <w:szCs w:val="24"/>
              </w:rPr>
              <w:t>Practice:</w:t>
            </w:r>
          </w:p>
        </w:tc>
        <w:tc>
          <w:tcPr>
            <w:tcW w:w="4871" w:type="dxa"/>
          </w:tcPr>
          <w:p w:rsidR="005F6964" w:rsidRDefault="00582FCD">
            <w:pPr>
              <w:rPr>
                <w:rFonts w:eastAsia="DengXian"/>
                <w:sz w:val="24"/>
                <w:szCs w:val="24"/>
                <w:highlight w:val="yellow"/>
              </w:rPr>
            </w:pPr>
            <w:r>
              <w:rPr>
                <w:sz w:val="24"/>
                <w:szCs w:val="24"/>
              </w:rPr>
              <w:t>96</w:t>
            </w:r>
          </w:p>
        </w:tc>
        <w:tc>
          <w:tcPr>
            <w:tcW w:w="720" w:type="dxa"/>
            <w:gridSpan w:val="2"/>
            <w:vMerge/>
          </w:tcPr>
          <w:p w:rsidR="005F6964" w:rsidRDefault="005F6964">
            <w:pPr>
              <w:jc w:val="center"/>
              <w:rPr>
                <w:b/>
                <w:sz w:val="24"/>
                <w:szCs w:val="24"/>
              </w:rPr>
            </w:pPr>
          </w:p>
        </w:tc>
        <w:tc>
          <w:tcPr>
            <w:tcW w:w="630" w:type="dxa"/>
            <w:vMerge/>
          </w:tcPr>
          <w:p w:rsidR="005F6964" w:rsidRDefault="005F6964">
            <w:pPr>
              <w:jc w:val="center"/>
              <w:rPr>
                <w:b/>
                <w:sz w:val="24"/>
                <w:szCs w:val="24"/>
              </w:rPr>
            </w:pPr>
          </w:p>
        </w:tc>
        <w:tc>
          <w:tcPr>
            <w:tcW w:w="607" w:type="dxa"/>
            <w:vMerge/>
          </w:tcPr>
          <w:p w:rsidR="005F6964" w:rsidRDefault="005F6964">
            <w:pPr>
              <w:jc w:val="center"/>
              <w:rPr>
                <w:b/>
                <w:sz w:val="24"/>
                <w:szCs w:val="24"/>
              </w:rPr>
            </w:pPr>
          </w:p>
        </w:tc>
      </w:tr>
      <w:tr w:rsidR="005F6964">
        <w:trPr>
          <w:trHeight w:val="1556"/>
        </w:trPr>
        <w:tc>
          <w:tcPr>
            <w:tcW w:w="1277" w:type="dxa"/>
          </w:tcPr>
          <w:p w:rsidR="005F6964" w:rsidRDefault="00582FCD">
            <w:pPr>
              <w:rPr>
                <w:sz w:val="24"/>
                <w:szCs w:val="24"/>
              </w:rPr>
            </w:pPr>
            <w:r>
              <w:rPr>
                <w:rFonts w:eastAsiaTheme="minorEastAsia" w:hint="eastAsia"/>
                <w:b/>
                <w:smallCaps/>
                <w:spacing w:val="5"/>
                <w:sz w:val="24"/>
                <w:szCs w:val="24"/>
                <w:lang w:eastAsia="zh-CN"/>
              </w:rPr>
              <w:t>AIMS</w:t>
            </w:r>
            <w:r>
              <w:rPr>
                <w:b/>
                <w:smallCaps/>
                <w:spacing w:val="5"/>
                <w:sz w:val="24"/>
                <w:szCs w:val="24"/>
              </w:rPr>
              <w:t>:</w:t>
            </w:r>
          </w:p>
        </w:tc>
        <w:tc>
          <w:tcPr>
            <w:tcW w:w="8523" w:type="dxa"/>
            <w:gridSpan w:val="7"/>
          </w:tcPr>
          <w:p w:rsidR="005F6964" w:rsidRDefault="00582FCD">
            <w:pPr>
              <w:rPr>
                <w:spacing w:val="-3"/>
                <w:sz w:val="24"/>
                <w:szCs w:val="24"/>
              </w:rPr>
            </w:pPr>
            <w:r>
              <w:rPr>
                <w:spacing w:val="-3"/>
                <w:sz w:val="24"/>
                <w:szCs w:val="24"/>
              </w:rPr>
              <w:t xml:space="preserve">Through the study of this course, students can systematically master the system structure of ABB industrial robots, the use of teaching aids, the creation of industrial robot coordinate system, i/o communication configuration, apply the instructions of industrial robots such as </w:t>
            </w:r>
            <w:proofErr w:type="spellStart"/>
            <w:r>
              <w:rPr>
                <w:spacing w:val="-3"/>
                <w:sz w:val="24"/>
                <w:szCs w:val="24"/>
              </w:rPr>
              <w:t>MoveL</w:t>
            </w:r>
            <w:proofErr w:type="spellEnd"/>
            <w:r>
              <w:rPr>
                <w:spacing w:val="-3"/>
                <w:sz w:val="24"/>
                <w:szCs w:val="24"/>
              </w:rPr>
              <w:t xml:space="preserve">, </w:t>
            </w:r>
            <w:proofErr w:type="spellStart"/>
            <w:r>
              <w:rPr>
                <w:spacing w:val="-3"/>
                <w:sz w:val="24"/>
                <w:szCs w:val="24"/>
              </w:rPr>
              <w:t>MoveC</w:t>
            </w:r>
            <w:proofErr w:type="spellEnd"/>
            <w:r>
              <w:rPr>
                <w:spacing w:val="-3"/>
                <w:sz w:val="24"/>
                <w:szCs w:val="24"/>
              </w:rPr>
              <w:t xml:space="preserve">, </w:t>
            </w:r>
            <w:proofErr w:type="spellStart"/>
            <w:r>
              <w:rPr>
                <w:spacing w:val="-3"/>
                <w:sz w:val="24"/>
                <w:szCs w:val="24"/>
              </w:rPr>
              <w:t>MoveJ</w:t>
            </w:r>
            <w:proofErr w:type="spellEnd"/>
            <w:r>
              <w:rPr>
                <w:spacing w:val="-3"/>
                <w:sz w:val="24"/>
                <w:szCs w:val="24"/>
              </w:rPr>
              <w:t xml:space="preserve"> to realize the functions of triangular trajectory, circular trajectory, handling, PCB patch, etc., and be proficient in industrial robot system recovery and backup, revolution counter update, system maintenance, etc</w:t>
            </w:r>
            <w:r>
              <w:rPr>
                <w:rFonts w:hint="eastAsia"/>
                <w:spacing w:val="-3"/>
                <w:sz w:val="24"/>
                <w:szCs w:val="24"/>
                <w:lang w:eastAsia="zh-CN"/>
              </w:rPr>
              <w:t>.</w:t>
            </w:r>
            <w:r>
              <w:rPr>
                <w:spacing w:val="-3"/>
                <w:sz w:val="24"/>
                <w:szCs w:val="24"/>
              </w:rPr>
              <w:t xml:space="preserve"> Lay a good theoretical and technical foundation for follow-up study and work.</w:t>
            </w:r>
          </w:p>
        </w:tc>
      </w:tr>
      <w:tr w:rsidR="005F6964">
        <w:trPr>
          <w:trHeight w:val="468"/>
        </w:trPr>
        <w:tc>
          <w:tcPr>
            <w:tcW w:w="8467" w:type="dxa"/>
            <w:gridSpan w:val="5"/>
            <w:shd w:val="clear" w:color="auto" w:fill="E5DFEC"/>
          </w:tcPr>
          <w:p w:rsidR="005F6964" w:rsidRDefault="00582FCD">
            <w:pPr>
              <w:pStyle w:val="Heading2"/>
              <w:spacing w:before="160" w:after="160" w:line="240" w:lineRule="auto"/>
              <w:ind w:left="0"/>
              <w:rPr>
                <w:rFonts w:eastAsiaTheme="minorEastAsia"/>
                <w:b w:val="0"/>
                <w:sz w:val="24"/>
                <w:szCs w:val="24"/>
                <w:lang w:eastAsia="zh-CN"/>
              </w:rPr>
            </w:pPr>
            <w:r>
              <w:rPr>
                <w:rFonts w:eastAsiaTheme="minorEastAsia" w:cstheme="minorBidi"/>
                <w:kern w:val="2"/>
                <w:sz w:val="24"/>
                <w:szCs w:val="24"/>
                <w:lang w:eastAsia="zh-CN" w:bidi="ar-SA"/>
              </w:rPr>
              <w:t>Course Contents</w:t>
            </w:r>
          </w:p>
        </w:tc>
        <w:tc>
          <w:tcPr>
            <w:tcW w:w="1333" w:type="dxa"/>
            <w:gridSpan w:val="3"/>
            <w:shd w:val="clear" w:color="auto" w:fill="E5DFEC"/>
          </w:tcPr>
          <w:p w:rsidR="005F6964" w:rsidRDefault="00582FCD">
            <w:pPr>
              <w:spacing w:before="160" w:after="160"/>
              <w:jc w:val="center"/>
              <w:rPr>
                <w:sz w:val="24"/>
                <w:szCs w:val="24"/>
              </w:rPr>
            </w:pPr>
            <w:r>
              <w:rPr>
                <w:b/>
                <w:sz w:val="24"/>
                <w:szCs w:val="24"/>
              </w:rPr>
              <w:t>Hours</w:t>
            </w:r>
          </w:p>
        </w:tc>
      </w:tr>
      <w:tr w:rsidR="005F6964">
        <w:trPr>
          <w:trHeight w:val="1730"/>
        </w:trPr>
        <w:tc>
          <w:tcPr>
            <w:tcW w:w="8467" w:type="dxa"/>
            <w:gridSpan w:val="5"/>
          </w:tcPr>
          <w:p w:rsidR="005F6964" w:rsidRDefault="00582FCD" w:rsidP="00617A6F">
            <w:pPr>
              <w:pStyle w:val="ListParagraph"/>
              <w:widowControl/>
              <w:numPr>
                <w:ilvl w:val="0"/>
                <w:numId w:val="107"/>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b/>
                <w:bCs/>
                <w:spacing w:val="-3"/>
                <w:sz w:val="24"/>
                <w:szCs w:val="24"/>
              </w:rPr>
              <w:t>industrial robot system cognition</w:t>
            </w:r>
            <w:r>
              <w:rPr>
                <w:rFonts w:hint="eastAsia"/>
                <w:b/>
                <w:bCs/>
                <w:spacing w:val="-3"/>
                <w:sz w:val="24"/>
                <w:szCs w:val="24"/>
              </w:rPr>
              <w:t xml:space="preserve"> </w:t>
            </w:r>
          </w:p>
          <w:p w:rsidR="005F6964" w:rsidRDefault="00582FCD" w:rsidP="00617A6F">
            <w:pPr>
              <w:pStyle w:val="ListParagraph"/>
              <w:widowControl/>
              <w:numPr>
                <w:ilvl w:val="1"/>
                <w:numId w:val="107"/>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rPr>
              <w:t>Structural cognition of industrial robots</w:t>
            </w:r>
          </w:p>
          <w:p w:rsidR="005F6964" w:rsidRDefault="00582FCD" w:rsidP="00617A6F">
            <w:pPr>
              <w:pStyle w:val="ListParagraph"/>
              <w:widowControl/>
              <w:numPr>
                <w:ilvl w:val="1"/>
                <w:numId w:val="107"/>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rPr>
              <w:t>On off operation and emergency stop recovery of industrial robots</w:t>
            </w:r>
          </w:p>
          <w:p w:rsidR="005F6964" w:rsidRDefault="00582FCD" w:rsidP="00617A6F">
            <w:pPr>
              <w:pStyle w:val="ListParagraph"/>
              <w:widowControl/>
              <w:numPr>
                <w:ilvl w:val="1"/>
                <w:numId w:val="107"/>
              </w:numPr>
              <w:tabs>
                <w:tab w:val="left" w:pos="720"/>
                <w:tab w:val="left" w:pos="4077"/>
                <w:tab w:val="right" w:pos="9360"/>
              </w:tabs>
              <w:suppressAutoHyphens/>
              <w:autoSpaceDE/>
              <w:autoSpaceDN/>
              <w:spacing w:before="0" w:after="200" w:line="276" w:lineRule="auto"/>
              <w:contextualSpacing/>
              <w:jc w:val="both"/>
              <w:rPr>
                <w:spacing w:val="-3"/>
                <w:sz w:val="24"/>
                <w:szCs w:val="24"/>
                <w:lang w:eastAsia="zh-CN"/>
              </w:rPr>
            </w:pPr>
            <w:r>
              <w:rPr>
                <w:rFonts w:eastAsia="SimSun"/>
                <w:sz w:val="24"/>
                <w:szCs w:val="24"/>
                <w:lang w:eastAsia="zh-CN"/>
              </w:rPr>
              <w:t>Safety knowledge of industrial robots</w:t>
            </w:r>
          </w:p>
          <w:p w:rsidR="005F6964" w:rsidRDefault="00582FCD" w:rsidP="00617A6F">
            <w:pPr>
              <w:pStyle w:val="ListParagraph"/>
              <w:widowControl/>
              <w:numPr>
                <w:ilvl w:val="1"/>
                <w:numId w:val="107"/>
              </w:numPr>
              <w:autoSpaceDE/>
              <w:autoSpaceDN/>
              <w:spacing w:before="0"/>
              <w:contextualSpacing/>
              <w:jc w:val="both"/>
              <w:rPr>
                <w:spacing w:val="-3"/>
                <w:sz w:val="24"/>
                <w:szCs w:val="24"/>
              </w:rPr>
            </w:pPr>
            <w:r>
              <w:rPr>
                <w:spacing w:val="-3"/>
                <w:sz w:val="24"/>
                <w:szCs w:val="24"/>
              </w:rPr>
              <w:t>Daily maintenance of industrial robots</w:t>
            </w:r>
          </w:p>
        </w:tc>
        <w:tc>
          <w:tcPr>
            <w:tcW w:w="1333" w:type="dxa"/>
            <w:gridSpan w:val="3"/>
          </w:tcPr>
          <w:p w:rsidR="005F6964" w:rsidRDefault="00582FCD">
            <w:pPr>
              <w:jc w:val="center"/>
              <w:rPr>
                <w:sz w:val="24"/>
                <w:szCs w:val="24"/>
              </w:rPr>
            </w:pPr>
            <w:r>
              <w:rPr>
                <w:sz w:val="24"/>
                <w:szCs w:val="24"/>
              </w:rPr>
              <w:t>2</w:t>
            </w:r>
          </w:p>
        </w:tc>
      </w:tr>
      <w:tr w:rsidR="005F6964">
        <w:trPr>
          <w:trHeight w:val="128"/>
        </w:trPr>
        <w:tc>
          <w:tcPr>
            <w:tcW w:w="8467" w:type="dxa"/>
            <w:gridSpan w:val="5"/>
          </w:tcPr>
          <w:p w:rsidR="005F6964" w:rsidRDefault="00582FCD" w:rsidP="00617A6F">
            <w:pPr>
              <w:pStyle w:val="ListParagraph"/>
              <w:widowControl/>
              <w:numPr>
                <w:ilvl w:val="0"/>
                <w:numId w:val="107"/>
              </w:numPr>
              <w:tabs>
                <w:tab w:val="left" w:pos="0"/>
                <w:tab w:val="left" w:pos="720"/>
              </w:tabs>
              <w:suppressAutoHyphens/>
              <w:autoSpaceDE/>
              <w:autoSpaceDN/>
              <w:spacing w:before="0"/>
              <w:contextualSpacing/>
              <w:jc w:val="both"/>
              <w:rPr>
                <w:spacing w:val="-3"/>
                <w:sz w:val="24"/>
                <w:szCs w:val="24"/>
              </w:rPr>
            </w:pPr>
            <w:r>
              <w:rPr>
                <w:b/>
                <w:bCs/>
                <w:spacing w:val="-3"/>
                <w:sz w:val="24"/>
                <w:szCs w:val="24"/>
              </w:rPr>
              <w:t xml:space="preserve">Basic operation of industrial robot teaching pendant </w:t>
            </w:r>
          </w:p>
          <w:p w:rsidR="005F6964" w:rsidRDefault="00582FCD" w:rsidP="00617A6F">
            <w:pPr>
              <w:pStyle w:val="ListParagraph"/>
              <w:widowControl/>
              <w:numPr>
                <w:ilvl w:val="1"/>
                <w:numId w:val="107"/>
              </w:numPr>
              <w:autoSpaceDE/>
              <w:autoSpaceDN/>
              <w:spacing w:before="0"/>
              <w:contextualSpacing/>
              <w:jc w:val="both"/>
              <w:rPr>
                <w:rFonts w:eastAsia="SimSun"/>
                <w:spacing w:val="-3"/>
                <w:sz w:val="24"/>
                <w:szCs w:val="24"/>
                <w:lang w:eastAsia="zh-CN"/>
              </w:rPr>
            </w:pPr>
            <w:r>
              <w:rPr>
                <w:rFonts w:eastAsia="SimSun"/>
                <w:spacing w:val="-3"/>
                <w:sz w:val="24"/>
                <w:szCs w:val="24"/>
                <w:lang w:eastAsia="zh-CN"/>
              </w:rPr>
              <w:t xml:space="preserve">Know ABB Robot teaching device </w:t>
            </w:r>
          </w:p>
          <w:p w:rsidR="005F6964" w:rsidRDefault="00582FCD" w:rsidP="00617A6F">
            <w:pPr>
              <w:pStyle w:val="ListParagraph"/>
              <w:widowControl/>
              <w:numPr>
                <w:ilvl w:val="1"/>
                <w:numId w:val="107"/>
              </w:numPr>
              <w:autoSpaceDE/>
              <w:autoSpaceDN/>
              <w:spacing w:before="0"/>
              <w:contextualSpacing/>
              <w:jc w:val="both"/>
              <w:rPr>
                <w:rFonts w:eastAsia="SimSun"/>
                <w:spacing w:val="-3"/>
                <w:sz w:val="24"/>
                <w:szCs w:val="24"/>
                <w:lang w:eastAsia="zh-CN"/>
              </w:rPr>
            </w:pPr>
            <w:r>
              <w:rPr>
                <w:rFonts w:eastAsia="SimSun"/>
                <w:spacing w:val="-3"/>
                <w:sz w:val="24"/>
                <w:szCs w:val="24"/>
                <w:lang w:eastAsia="zh-CN"/>
              </w:rPr>
              <w:t>Main menu operation interface of teaching pendant</w:t>
            </w:r>
          </w:p>
          <w:p w:rsidR="005F6964" w:rsidRDefault="00582FCD" w:rsidP="00617A6F">
            <w:pPr>
              <w:pStyle w:val="ListParagraph"/>
              <w:widowControl/>
              <w:numPr>
                <w:ilvl w:val="1"/>
                <w:numId w:val="107"/>
              </w:numPr>
              <w:autoSpaceDE/>
              <w:autoSpaceDN/>
              <w:spacing w:before="0"/>
              <w:contextualSpacing/>
              <w:jc w:val="both"/>
              <w:rPr>
                <w:rFonts w:eastAsia="SimSun"/>
                <w:spacing w:val="-3"/>
                <w:sz w:val="24"/>
                <w:szCs w:val="24"/>
                <w:lang w:eastAsia="zh-CN"/>
              </w:rPr>
            </w:pPr>
            <w:r>
              <w:rPr>
                <w:rFonts w:eastAsia="SimSun"/>
                <w:spacing w:val="-3"/>
                <w:sz w:val="24"/>
                <w:szCs w:val="24"/>
                <w:lang w:eastAsia="zh-CN"/>
              </w:rPr>
              <w:t>Common parameter settings of teaching pendant</w:t>
            </w:r>
          </w:p>
          <w:p w:rsidR="005F6964" w:rsidRDefault="00582FCD" w:rsidP="00617A6F">
            <w:pPr>
              <w:pStyle w:val="ListParagraph"/>
              <w:widowControl/>
              <w:numPr>
                <w:ilvl w:val="1"/>
                <w:numId w:val="107"/>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Backup and recovery of industrial robot system</w:t>
            </w:r>
          </w:p>
        </w:tc>
        <w:tc>
          <w:tcPr>
            <w:tcW w:w="1333" w:type="dxa"/>
            <w:gridSpan w:val="3"/>
          </w:tcPr>
          <w:p w:rsidR="005F6964" w:rsidRDefault="00582FCD">
            <w:pPr>
              <w:jc w:val="center"/>
              <w:rPr>
                <w:sz w:val="24"/>
                <w:szCs w:val="24"/>
              </w:rPr>
            </w:pPr>
            <w:r>
              <w:rPr>
                <w:sz w:val="24"/>
                <w:szCs w:val="24"/>
              </w:rPr>
              <w:t>2</w:t>
            </w:r>
          </w:p>
        </w:tc>
      </w:tr>
      <w:tr w:rsidR="005F6964">
        <w:trPr>
          <w:trHeight w:val="128"/>
        </w:trPr>
        <w:tc>
          <w:tcPr>
            <w:tcW w:w="8467" w:type="dxa"/>
            <w:gridSpan w:val="5"/>
          </w:tcPr>
          <w:p w:rsidR="005F6964" w:rsidRDefault="00582FCD" w:rsidP="00617A6F">
            <w:pPr>
              <w:pStyle w:val="ListParagraph"/>
              <w:widowControl/>
              <w:numPr>
                <w:ilvl w:val="0"/>
                <w:numId w:val="107"/>
              </w:numPr>
              <w:tabs>
                <w:tab w:val="left" w:pos="720"/>
                <w:tab w:val="right" w:pos="9360"/>
              </w:tabs>
              <w:suppressAutoHyphens/>
              <w:autoSpaceDE/>
              <w:autoSpaceDN/>
              <w:spacing w:before="0"/>
              <w:contextualSpacing/>
              <w:jc w:val="both"/>
              <w:rPr>
                <w:b/>
                <w:bCs/>
                <w:spacing w:val="-3"/>
                <w:sz w:val="24"/>
                <w:szCs w:val="24"/>
              </w:rPr>
            </w:pPr>
            <w:r>
              <w:rPr>
                <w:b/>
                <w:bCs/>
                <w:spacing w:val="-3"/>
                <w:sz w:val="24"/>
                <w:szCs w:val="24"/>
              </w:rPr>
              <w:t>Use of industrial robot operation mode</w:t>
            </w:r>
            <w:r>
              <w:rPr>
                <w:rFonts w:hint="eastAsia"/>
                <w:b/>
                <w:bCs/>
                <w:spacing w:val="-3"/>
                <w:sz w:val="24"/>
                <w:szCs w:val="24"/>
              </w:rPr>
              <w:t xml:space="preserve"> </w:t>
            </w:r>
          </w:p>
          <w:p w:rsidR="005F6964" w:rsidRDefault="00582FCD" w:rsidP="00617A6F">
            <w:pPr>
              <w:pStyle w:val="ListParagraph"/>
              <w:widowControl/>
              <w:numPr>
                <w:ilvl w:val="1"/>
                <w:numId w:val="107"/>
              </w:numPr>
              <w:autoSpaceDE/>
              <w:autoSpaceDN/>
              <w:spacing w:before="0"/>
              <w:contextualSpacing/>
              <w:jc w:val="both"/>
              <w:rPr>
                <w:rFonts w:eastAsia="SimSun"/>
                <w:spacing w:val="-3"/>
                <w:sz w:val="24"/>
                <w:szCs w:val="24"/>
                <w:lang w:eastAsia="zh-CN"/>
              </w:rPr>
            </w:pPr>
            <w:r>
              <w:rPr>
                <w:rFonts w:eastAsia="SimSun"/>
                <w:sz w:val="24"/>
                <w:szCs w:val="24"/>
              </w:rPr>
              <w:t xml:space="preserve">Operation mode and parameter setting of industrial robot </w:t>
            </w:r>
          </w:p>
          <w:p w:rsidR="005F6964" w:rsidRDefault="00582FCD" w:rsidP="00617A6F">
            <w:pPr>
              <w:pStyle w:val="ListParagraph"/>
              <w:widowControl/>
              <w:numPr>
                <w:ilvl w:val="1"/>
                <w:numId w:val="107"/>
              </w:numPr>
              <w:autoSpaceDE/>
              <w:autoSpaceDN/>
              <w:spacing w:before="0"/>
              <w:contextualSpacing/>
              <w:jc w:val="both"/>
              <w:rPr>
                <w:rFonts w:eastAsia="SimSun"/>
                <w:spacing w:val="-3"/>
                <w:sz w:val="24"/>
                <w:szCs w:val="24"/>
                <w:lang w:eastAsia="zh-CN"/>
              </w:rPr>
            </w:pPr>
            <w:r>
              <w:rPr>
                <w:rFonts w:eastAsia="SimSun"/>
                <w:sz w:val="24"/>
                <w:szCs w:val="24"/>
              </w:rPr>
              <w:t>Uniaxial motion</w:t>
            </w:r>
          </w:p>
          <w:p w:rsidR="005F6964" w:rsidRDefault="00582FCD" w:rsidP="00617A6F">
            <w:pPr>
              <w:pStyle w:val="ListParagraph"/>
              <w:widowControl/>
              <w:numPr>
                <w:ilvl w:val="1"/>
                <w:numId w:val="107"/>
              </w:numPr>
              <w:autoSpaceDE/>
              <w:autoSpaceDN/>
              <w:spacing w:before="0"/>
              <w:contextualSpacing/>
              <w:jc w:val="both"/>
              <w:rPr>
                <w:rFonts w:eastAsia="SimSun"/>
                <w:spacing w:val="-3"/>
                <w:sz w:val="24"/>
                <w:szCs w:val="24"/>
                <w:lang w:eastAsia="zh-CN"/>
              </w:rPr>
            </w:pPr>
            <w:r>
              <w:rPr>
                <w:rFonts w:eastAsia="SimSun"/>
                <w:spacing w:val="-3"/>
                <w:sz w:val="24"/>
                <w:szCs w:val="24"/>
                <w:lang w:eastAsia="zh-CN"/>
              </w:rPr>
              <w:t>Linear motion</w:t>
            </w:r>
          </w:p>
          <w:p w:rsidR="005F6964" w:rsidRDefault="00582FCD" w:rsidP="00617A6F">
            <w:pPr>
              <w:pStyle w:val="ListParagraph"/>
              <w:widowControl/>
              <w:numPr>
                <w:ilvl w:val="1"/>
                <w:numId w:val="107"/>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Repositioning motion</w:t>
            </w:r>
          </w:p>
        </w:tc>
        <w:tc>
          <w:tcPr>
            <w:tcW w:w="1333" w:type="dxa"/>
            <w:gridSpan w:val="3"/>
          </w:tcPr>
          <w:p w:rsidR="005F6964" w:rsidRDefault="00582FCD">
            <w:pPr>
              <w:jc w:val="center"/>
              <w:rPr>
                <w:sz w:val="24"/>
                <w:szCs w:val="24"/>
              </w:rPr>
            </w:pPr>
            <w:r>
              <w:rPr>
                <w:sz w:val="24"/>
                <w:szCs w:val="24"/>
              </w:rPr>
              <w:t>3</w:t>
            </w:r>
          </w:p>
        </w:tc>
      </w:tr>
      <w:tr w:rsidR="005F6964">
        <w:trPr>
          <w:trHeight w:val="128"/>
        </w:trPr>
        <w:tc>
          <w:tcPr>
            <w:tcW w:w="8467" w:type="dxa"/>
            <w:gridSpan w:val="5"/>
          </w:tcPr>
          <w:p w:rsidR="005F6964" w:rsidRDefault="00582FCD" w:rsidP="00617A6F">
            <w:pPr>
              <w:pStyle w:val="ListParagraph"/>
              <w:widowControl/>
              <w:numPr>
                <w:ilvl w:val="0"/>
                <w:numId w:val="107"/>
              </w:numPr>
              <w:tabs>
                <w:tab w:val="left" w:pos="720"/>
                <w:tab w:val="right" w:pos="9360"/>
              </w:tabs>
              <w:suppressAutoHyphens/>
              <w:autoSpaceDE/>
              <w:autoSpaceDN/>
              <w:spacing w:before="0"/>
              <w:contextualSpacing/>
              <w:jc w:val="both"/>
              <w:rPr>
                <w:b/>
                <w:bCs/>
                <w:spacing w:val="-3"/>
                <w:sz w:val="24"/>
                <w:szCs w:val="24"/>
              </w:rPr>
            </w:pPr>
            <w:r>
              <w:rPr>
                <w:b/>
                <w:bCs/>
                <w:spacing w:val="-3"/>
                <w:sz w:val="24"/>
                <w:szCs w:val="24"/>
              </w:rPr>
              <w:t>Industrial robot coordinate system</w:t>
            </w:r>
            <w:r>
              <w:rPr>
                <w:rFonts w:hint="eastAsia"/>
                <w:b/>
                <w:bCs/>
                <w:spacing w:val="-3"/>
                <w:sz w:val="24"/>
                <w:szCs w:val="24"/>
              </w:rPr>
              <w:t xml:space="preserve"> </w:t>
            </w:r>
          </w:p>
          <w:p w:rsidR="005F6964" w:rsidRDefault="00582FCD" w:rsidP="00617A6F">
            <w:pPr>
              <w:pStyle w:val="ListParagraph"/>
              <w:widowControl/>
              <w:numPr>
                <w:ilvl w:val="1"/>
                <w:numId w:val="107"/>
              </w:numPr>
              <w:autoSpaceDE/>
              <w:autoSpaceDN/>
              <w:spacing w:before="0"/>
              <w:contextualSpacing/>
              <w:jc w:val="both"/>
              <w:rPr>
                <w:rFonts w:eastAsia="SimSun"/>
                <w:spacing w:val="-3"/>
                <w:sz w:val="24"/>
                <w:szCs w:val="24"/>
                <w:lang w:eastAsia="zh-CN"/>
              </w:rPr>
            </w:pPr>
            <w:r>
              <w:rPr>
                <w:rFonts w:eastAsia="SimSun"/>
                <w:sz w:val="24"/>
                <w:szCs w:val="24"/>
              </w:rPr>
              <w:t>Types of industrial robot coordinate systems</w:t>
            </w:r>
          </w:p>
          <w:p w:rsidR="005F6964" w:rsidRDefault="00582FCD" w:rsidP="00617A6F">
            <w:pPr>
              <w:pStyle w:val="ListParagraph"/>
              <w:widowControl/>
              <w:numPr>
                <w:ilvl w:val="1"/>
                <w:numId w:val="107"/>
              </w:numPr>
              <w:autoSpaceDE/>
              <w:autoSpaceDN/>
              <w:spacing w:before="0"/>
              <w:contextualSpacing/>
              <w:jc w:val="both"/>
              <w:rPr>
                <w:rFonts w:eastAsia="SimSun"/>
                <w:spacing w:val="-3"/>
                <w:sz w:val="24"/>
                <w:szCs w:val="24"/>
                <w:lang w:eastAsia="zh-CN"/>
              </w:rPr>
            </w:pPr>
            <w:r>
              <w:rPr>
                <w:rFonts w:eastAsia="SimSun"/>
                <w:sz w:val="24"/>
                <w:szCs w:val="24"/>
              </w:rPr>
              <w:t>Establishment and application of tool coordinate system</w:t>
            </w:r>
          </w:p>
          <w:p w:rsidR="005F6964" w:rsidRDefault="00582FCD" w:rsidP="00617A6F">
            <w:pPr>
              <w:pStyle w:val="ListParagraph"/>
              <w:widowControl/>
              <w:numPr>
                <w:ilvl w:val="1"/>
                <w:numId w:val="107"/>
              </w:numPr>
              <w:autoSpaceDE/>
              <w:autoSpaceDN/>
              <w:spacing w:before="0" w:after="200"/>
              <w:ind w:left="357" w:hanging="357"/>
              <w:contextualSpacing/>
              <w:jc w:val="both"/>
              <w:rPr>
                <w:rFonts w:eastAsia="SimSun"/>
                <w:spacing w:val="-3"/>
                <w:sz w:val="24"/>
                <w:szCs w:val="24"/>
                <w:lang w:eastAsia="zh-CN"/>
              </w:rPr>
            </w:pPr>
            <w:r>
              <w:rPr>
                <w:rFonts w:eastAsia="SimSun"/>
                <w:sz w:val="24"/>
                <w:szCs w:val="24"/>
              </w:rPr>
              <w:t>Establishment and application of work</w:t>
            </w:r>
            <w:r>
              <w:rPr>
                <w:rFonts w:eastAsia="SimSun" w:hint="eastAsia"/>
                <w:sz w:val="24"/>
                <w:szCs w:val="24"/>
                <w:lang w:eastAsia="zh-CN"/>
              </w:rPr>
              <w:t xml:space="preserve"> </w:t>
            </w:r>
            <w:r>
              <w:rPr>
                <w:rFonts w:eastAsia="SimSun"/>
                <w:sz w:val="24"/>
                <w:szCs w:val="24"/>
              </w:rPr>
              <w:t xml:space="preserve">piece coordinate system </w:t>
            </w:r>
          </w:p>
        </w:tc>
        <w:tc>
          <w:tcPr>
            <w:tcW w:w="1333" w:type="dxa"/>
            <w:gridSpan w:val="3"/>
          </w:tcPr>
          <w:p w:rsidR="005F6964" w:rsidRDefault="00582FCD">
            <w:pPr>
              <w:jc w:val="center"/>
              <w:rPr>
                <w:sz w:val="24"/>
                <w:szCs w:val="24"/>
              </w:rPr>
            </w:pPr>
            <w:r>
              <w:rPr>
                <w:sz w:val="24"/>
                <w:szCs w:val="24"/>
              </w:rPr>
              <w:t>3</w:t>
            </w:r>
          </w:p>
        </w:tc>
      </w:tr>
      <w:tr w:rsidR="005F6964">
        <w:trPr>
          <w:trHeight w:val="128"/>
        </w:trPr>
        <w:tc>
          <w:tcPr>
            <w:tcW w:w="8467" w:type="dxa"/>
            <w:gridSpan w:val="5"/>
          </w:tcPr>
          <w:p w:rsidR="005F6964" w:rsidRDefault="00582FCD" w:rsidP="00617A6F">
            <w:pPr>
              <w:pStyle w:val="ListParagraph"/>
              <w:widowControl/>
              <w:numPr>
                <w:ilvl w:val="0"/>
                <w:numId w:val="107"/>
              </w:numPr>
              <w:tabs>
                <w:tab w:val="left" w:pos="720"/>
                <w:tab w:val="right" w:pos="9360"/>
              </w:tabs>
              <w:suppressAutoHyphens/>
              <w:autoSpaceDE/>
              <w:autoSpaceDN/>
              <w:spacing w:before="0"/>
              <w:contextualSpacing/>
              <w:jc w:val="both"/>
              <w:rPr>
                <w:b/>
                <w:bCs/>
                <w:spacing w:val="-3"/>
                <w:sz w:val="24"/>
                <w:szCs w:val="24"/>
              </w:rPr>
            </w:pPr>
            <w:r>
              <w:rPr>
                <w:b/>
                <w:bCs/>
                <w:spacing w:val="-3"/>
                <w:sz w:val="24"/>
                <w:szCs w:val="24"/>
              </w:rPr>
              <w:t>I/O communication of industrial robots</w:t>
            </w:r>
            <w:r>
              <w:rPr>
                <w:rFonts w:hint="eastAsia"/>
                <w:b/>
                <w:bCs/>
                <w:spacing w:val="-3"/>
                <w:sz w:val="24"/>
                <w:szCs w:val="24"/>
              </w:rPr>
              <w:t xml:space="preserve"> </w:t>
            </w:r>
          </w:p>
          <w:p w:rsidR="005F6964" w:rsidRDefault="00582FCD" w:rsidP="00617A6F">
            <w:pPr>
              <w:pStyle w:val="ListParagraph"/>
              <w:widowControl/>
              <w:numPr>
                <w:ilvl w:val="1"/>
                <w:numId w:val="107"/>
              </w:numPr>
              <w:autoSpaceDE/>
              <w:autoSpaceDN/>
              <w:spacing w:before="0" w:after="200" w:line="276" w:lineRule="auto"/>
              <w:contextualSpacing/>
              <w:jc w:val="both"/>
              <w:rPr>
                <w:b/>
                <w:bCs/>
                <w:spacing w:val="-3"/>
                <w:sz w:val="24"/>
                <w:szCs w:val="24"/>
              </w:rPr>
            </w:pPr>
            <w:r>
              <w:rPr>
                <w:rFonts w:eastAsia="SimSun"/>
                <w:sz w:val="24"/>
                <w:szCs w:val="24"/>
              </w:rPr>
              <w:t xml:space="preserve">Configuration of standard I/O board of industrial robot </w:t>
            </w:r>
          </w:p>
          <w:p w:rsidR="005F6964" w:rsidRDefault="00582FCD" w:rsidP="00617A6F">
            <w:pPr>
              <w:pStyle w:val="ListParagraph"/>
              <w:widowControl/>
              <w:numPr>
                <w:ilvl w:val="1"/>
                <w:numId w:val="107"/>
              </w:numPr>
              <w:autoSpaceDE/>
              <w:autoSpaceDN/>
              <w:spacing w:before="0" w:after="200" w:line="276" w:lineRule="auto"/>
              <w:contextualSpacing/>
              <w:jc w:val="both"/>
              <w:rPr>
                <w:spacing w:val="-3"/>
                <w:sz w:val="24"/>
                <w:szCs w:val="24"/>
              </w:rPr>
            </w:pPr>
            <w:r>
              <w:rPr>
                <w:spacing w:val="-3"/>
                <w:sz w:val="24"/>
                <w:szCs w:val="24"/>
              </w:rPr>
              <w:t>I/O signal configuration of industrial robot</w:t>
            </w:r>
          </w:p>
          <w:p w:rsidR="005F6964" w:rsidRDefault="00582FCD" w:rsidP="00617A6F">
            <w:pPr>
              <w:pStyle w:val="ListParagraph"/>
              <w:widowControl/>
              <w:numPr>
                <w:ilvl w:val="1"/>
                <w:numId w:val="107"/>
              </w:numPr>
              <w:autoSpaceDE/>
              <w:autoSpaceDN/>
              <w:spacing w:before="0" w:after="200" w:line="276" w:lineRule="auto"/>
              <w:contextualSpacing/>
              <w:jc w:val="both"/>
              <w:rPr>
                <w:spacing w:val="-3"/>
                <w:sz w:val="24"/>
                <w:szCs w:val="24"/>
              </w:rPr>
            </w:pPr>
            <w:r>
              <w:rPr>
                <w:spacing w:val="-3"/>
                <w:sz w:val="24"/>
                <w:szCs w:val="24"/>
              </w:rPr>
              <w:t>Industrial robot</w:t>
            </w:r>
            <w:r>
              <w:rPr>
                <w:rFonts w:eastAsia="SimSun"/>
                <w:sz w:val="24"/>
                <w:szCs w:val="24"/>
              </w:rPr>
              <w:t xml:space="preserve"> I/O</w:t>
            </w:r>
            <w:r>
              <w:rPr>
                <w:spacing w:val="-3"/>
                <w:sz w:val="24"/>
                <w:szCs w:val="24"/>
              </w:rPr>
              <w:t xml:space="preserve"> signal simulation and shortcut key setting</w:t>
            </w:r>
          </w:p>
        </w:tc>
        <w:tc>
          <w:tcPr>
            <w:tcW w:w="1333" w:type="dxa"/>
            <w:gridSpan w:val="3"/>
          </w:tcPr>
          <w:p w:rsidR="005F6964" w:rsidRDefault="00582FCD">
            <w:pPr>
              <w:jc w:val="center"/>
              <w:rPr>
                <w:sz w:val="24"/>
                <w:szCs w:val="24"/>
              </w:rPr>
            </w:pPr>
            <w:r>
              <w:rPr>
                <w:sz w:val="24"/>
                <w:szCs w:val="24"/>
              </w:rPr>
              <w:t>3</w:t>
            </w:r>
          </w:p>
        </w:tc>
      </w:tr>
      <w:tr w:rsidR="005F6964">
        <w:trPr>
          <w:trHeight w:val="128"/>
        </w:trPr>
        <w:tc>
          <w:tcPr>
            <w:tcW w:w="8467" w:type="dxa"/>
            <w:gridSpan w:val="5"/>
          </w:tcPr>
          <w:p w:rsidR="005F6964" w:rsidRDefault="00582FCD" w:rsidP="00617A6F">
            <w:pPr>
              <w:pStyle w:val="ListParagraph"/>
              <w:widowControl/>
              <w:numPr>
                <w:ilvl w:val="0"/>
                <w:numId w:val="107"/>
              </w:numPr>
              <w:autoSpaceDE/>
              <w:autoSpaceDN/>
              <w:spacing w:before="0"/>
              <w:contextualSpacing/>
              <w:jc w:val="both"/>
              <w:rPr>
                <w:rFonts w:eastAsia="SimSun"/>
                <w:sz w:val="24"/>
                <w:szCs w:val="24"/>
              </w:rPr>
            </w:pPr>
            <w:r>
              <w:rPr>
                <w:b/>
                <w:bCs/>
                <w:spacing w:val="-3"/>
                <w:sz w:val="24"/>
                <w:szCs w:val="24"/>
              </w:rPr>
              <w:t xml:space="preserve">Basic programming instructions and applications of industrial robots </w:t>
            </w:r>
          </w:p>
          <w:p w:rsidR="005F6964" w:rsidRDefault="00582FCD" w:rsidP="00617A6F">
            <w:pPr>
              <w:pStyle w:val="ListParagraph"/>
              <w:widowControl/>
              <w:numPr>
                <w:ilvl w:val="1"/>
                <w:numId w:val="107"/>
              </w:numPr>
              <w:autoSpaceDE/>
              <w:autoSpaceDN/>
              <w:spacing w:before="0"/>
              <w:contextualSpacing/>
              <w:jc w:val="both"/>
              <w:rPr>
                <w:bCs/>
                <w:spacing w:val="-3"/>
                <w:sz w:val="24"/>
                <w:szCs w:val="24"/>
                <w:lang w:eastAsia="zh-CN"/>
              </w:rPr>
            </w:pPr>
            <w:r>
              <w:rPr>
                <w:bCs/>
                <w:spacing w:val="-3"/>
                <w:sz w:val="24"/>
                <w:szCs w:val="24"/>
                <w:lang w:eastAsia="zh-CN"/>
              </w:rPr>
              <w:t xml:space="preserve">RAPID program and its establishment </w:t>
            </w:r>
          </w:p>
          <w:p w:rsidR="005F6964" w:rsidRDefault="00582FCD" w:rsidP="00617A6F">
            <w:pPr>
              <w:pStyle w:val="ListParagraph"/>
              <w:widowControl/>
              <w:numPr>
                <w:ilvl w:val="1"/>
                <w:numId w:val="107"/>
              </w:numPr>
              <w:autoSpaceDE/>
              <w:autoSpaceDN/>
              <w:spacing w:before="0"/>
              <w:contextualSpacing/>
              <w:jc w:val="both"/>
              <w:rPr>
                <w:bCs/>
                <w:spacing w:val="-3"/>
                <w:sz w:val="24"/>
                <w:szCs w:val="24"/>
                <w:lang w:eastAsia="zh-CN"/>
              </w:rPr>
            </w:pPr>
            <w:r>
              <w:rPr>
                <w:bCs/>
                <w:spacing w:val="-3"/>
                <w:sz w:val="24"/>
                <w:szCs w:val="24"/>
                <w:lang w:eastAsia="zh-CN"/>
              </w:rPr>
              <w:t xml:space="preserve">Application of </w:t>
            </w:r>
            <w:proofErr w:type="spellStart"/>
            <w:r>
              <w:rPr>
                <w:rFonts w:eastAsia="SimSun" w:cs="SimSun" w:hint="eastAsia"/>
                <w:bCs/>
                <w:color w:val="000000"/>
                <w:sz w:val="24"/>
                <w:szCs w:val="24"/>
              </w:rPr>
              <w:t>MoveAbsJ</w:t>
            </w:r>
            <w:proofErr w:type="spellEnd"/>
            <w:r>
              <w:rPr>
                <w:bCs/>
                <w:spacing w:val="-3"/>
                <w:sz w:val="24"/>
                <w:szCs w:val="24"/>
                <w:lang w:eastAsia="zh-CN"/>
              </w:rPr>
              <w:t xml:space="preserve"> instruction</w:t>
            </w:r>
          </w:p>
          <w:p w:rsidR="005F6964" w:rsidRDefault="00582FCD" w:rsidP="00617A6F">
            <w:pPr>
              <w:pStyle w:val="ListParagraph"/>
              <w:widowControl/>
              <w:numPr>
                <w:ilvl w:val="1"/>
                <w:numId w:val="107"/>
              </w:numPr>
              <w:autoSpaceDE/>
              <w:autoSpaceDN/>
              <w:spacing w:before="0"/>
              <w:contextualSpacing/>
              <w:jc w:val="both"/>
              <w:rPr>
                <w:bCs/>
                <w:spacing w:val="-3"/>
                <w:sz w:val="24"/>
                <w:szCs w:val="24"/>
                <w:lang w:eastAsia="zh-CN"/>
              </w:rPr>
            </w:pPr>
            <w:r>
              <w:rPr>
                <w:bCs/>
                <w:spacing w:val="-3"/>
                <w:sz w:val="24"/>
                <w:szCs w:val="24"/>
                <w:lang w:eastAsia="zh-CN"/>
              </w:rPr>
              <w:t xml:space="preserve">Application of </w:t>
            </w:r>
            <w:proofErr w:type="spellStart"/>
            <w:r>
              <w:rPr>
                <w:rFonts w:eastAsia="SimSun" w:cs="SimSun" w:hint="eastAsia"/>
                <w:bCs/>
                <w:color w:val="000000"/>
                <w:sz w:val="24"/>
                <w:szCs w:val="24"/>
              </w:rPr>
              <w:t>MoveJ</w:t>
            </w:r>
            <w:proofErr w:type="spellEnd"/>
            <w:r>
              <w:rPr>
                <w:bCs/>
                <w:spacing w:val="-3"/>
                <w:sz w:val="24"/>
                <w:szCs w:val="24"/>
                <w:lang w:eastAsia="zh-CN"/>
              </w:rPr>
              <w:t xml:space="preserve"> and </w:t>
            </w:r>
            <w:proofErr w:type="spellStart"/>
            <w:r>
              <w:rPr>
                <w:rFonts w:eastAsia="SimSun" w:cs="SimSun" w:hint="eastAsia"/>
                <w:bCs/>
                <w:color w:val="000000"/>
                <w:sz w:val="24"/>
                <w:szCs w:val="24"/>
              </w:rPr>
              <w:t>Move</w:t>
            </w:r>
            <w:r>
              <w:rPr>
                <w:rFonts w:eastAsia="SimSun" w:cs="SimSun"/>
                <w:bCs/>
                <w:color w:val="000000"/>
                <w:sz w:val="24"/>
                <w:szCs w:val="24"/>
              </w:rPr>
              <w:t>L</w:t>
            </w:r>
            <w:proofErr w:type="spellEnd"/>
            <w:r>
              <w:rPr>
                <w:bCs/>
                <w:spacing w:val="-3"/>
                <w:sz w:val="24"/>
                <w:szCs w:val="24"/>
                <w:lang w:eastAsia="zh-CN"/>
              </w:rPr>
              <w:t xml:space="preserve"> instructions</w:t>
            </w:r>
          </w:p>
          <w:p w:rsidR="005F6964" w:rsidRDefault="00582FCD" w:rsidP="00617A6F">
            <w:pPr>
              <w:pStyle w:val="ListParagraph"/>
              <w:widowControl/>
              <w:numPr>
                <w:ilvl w:val="1"/>
                <w:numId w:val="107"/>
              </w:numPr>
              <w:autoSpaceDE/>
              <w:autoSpaceDN/>
              <w:spacing w:before="0"/>
              <w:contextualSpacing/>
              <w:jc w:val="both"/>
              <w:rPr>
                <w:bCs/>
                <w:spacing w:val="-3"/>
                <w:sz w:val="24"/>
                <w:szCs w:val="24"/>
                <w:lang w:eastAsia="zh-CN"/>
              </w:rPr>
            </w:pPr>
            <w:r>
              <w:rPr>
                <w:bCs/>
                <w:spacing w:val="-3"/>
                <w:sz w:val="24"/>
                <w:szCs w:val="24"/>
                <w:lang w:eastAsia="zh-CN"/>
              </w:rPr>
              <w:lastRenderedPageBreak/>
              <w:t xml:space="preserve">Application of </w:t>
            </w:r>
            <w:proofErr w:type="spellStart"/>
            <w:r>
              <w:rPr>
                <w:rFonts w:eastAsia="SimSun" w:cs="SimSun" w:hint="eastAsia"/>
                <w:bCs/>
                <w:color w:val="000000"/>
                <w:sz w:val="24"/>
                <w:szCs w:val="24"/>
              </w:rPr>
              <w:t>Move</w:t>
            </w:r>
            <w:r>
              <w:rPr>
                <w:rFonts w:eastAsia="SimSun" w:cs="SimSun"/>
                <w:bCs/>
                <w:color w:val="000000"/>
                <w:sz w:val="24"/>
                <w:szCs w:val="24"/>
              </w:rPr>
              <w:t>C</w:t>
            </w:r>
            <w:proofErr w:type="spellEnd"/>
            <w:r>
              <w:rPr>
                <w:bCs/>
                <w:spacing w:val="-3"/>
                <w:sz w:val="24"/>
                <w:szCs w:val="24"/>
                <w:lang w:eastAsia="zh-CN"/>
              </w:rPr>
              <w:t xml:space="preserve"> instruction</w:t>
            </w:r>
          </w:p>
          <w:p w:rsidR="005F6964" w:rsidRDefault="00582FCD" w:rsidP="00617A6F">
            <w:pPr>
              <w:pStyle w:val="ListParagraph"/>
              <w:widowControl/>
              <w:numPr>
                <w:ilvl w:val="1"/>
                <w:numId w:val="107"/>
              </w:numPr>
              <w:autoSpaceDE/>
              <w:autoSpaceDN/>
              <w:spacing w:before="0"/>
              <w:contextualSpacing/>
              <w:jc w:val="both"/>
              <w:rPr>
                <w:bCs/>
                <w:spacing w:val="-3"/>
                <w:sz w:val="24"/>
                <w:szCs w:val="24"/>
                <w:lang w:eastAsia="zh-CN"/>
              </w:rPr>
            </w:pPr>
            <w:r>
              <w:rPr>
                <w:bCs/>
                <w:spacing w:val="-3"/>
                <w:sz w:val="24"/>
                <w:szCs w:val="24"/>
                <w:lang w:eastAsia="zh-CN"/>
              </w:rPr>
              <w:t>Definition and assignment of program data</w:t>
            </w:r>
          </w:p>
          <w:p w:rsidR="005F6964" w:rsidRDefault="00582FCD" w:rsidP="00617A6F">
            <w:pPr>
              <w:pStyle w:val="ListParagraph"/>
              <w:widowControl/>
              <w:numPr>
                <w:ilvl w:val="1"/>
                <w:numId w:val="107"/>
              </w:numPr>
              <w:autoSpaceDE/>
              <w:autoSpaceDN/>
              <w:spacing w:before="0"/>
              <w:contextualSpacing/>
              <w:jc w:val="both"/>
              <w:rPr>
                <w:bCs/>
                <w:spacing w:val="-3"/>
                <w:sz w:val="24"/>
                <w:szCs w:val="24"/>
                <w:lang w:eastAsia="zh-CN"/>
              </w:rPr>
            </w:pPr>
            <w:r>
              <w:rPr>
                <w:bCs/>
                <w:spacing w:val="-3"/>
                <w:sz w:val="24"/>
                <w:szCs w:val="24"/>
                <w:lang w:eastAsia="zh-CN"/>
              </w:rPr>
              <w:t>Logical judgment instruction</w:t>
            </w:r>
          </w:p>
          <w:p w:rsidR="005F6964" w:rsidRDefault="00582FCD" w:rsidP="00617A6F">
            <w:pPr>
              <w:pStyle w:val="ListParagraph"/>
              <w:widowControl/>
              <w:numPr>
                <w:ilvl w:val="1"/>
                <w:numId w:val="107"/>
              </w:numPr>
              <w:autoSpaceDE/>
              <w:autoSpaceDN/>
              <w:spacing w:before="0"/>
              <w:contextualSpacing/>
              <w:jc w:val="both"/>
              <w:rPr>
                <w:bCs/>
                <w:spacing w:val="-3"/>
                <w:sz w:val="24"/>
                <w:szCs w:val="24"/>
                <w:lang w:eastAsia="zh-CN"/>
              </w:rPr>
            </w:pPr>
            <w:r>
              <w:rPr>
                <w:bCs/>
                <w:spacing w:val="-3"/>
                <w:sz w:val="24"/>
                <w:szCs w:val="24"/>
                <w:lang w:eastAsia="zh-CN"/>
              </w:rPr>
              <w:t>Program call and set / reset instructions</w:t>
            </w:r>
          </w:p>
          <w:p w:rsidR="005F6964" w:rsidRDefault="00582FCD" w:rsidP="00617A6F">
            <w:pPr>
              <w:pStyle w:val="ListParagraph"/>
              <w:widowControl/>
              <w:numPr>
                <w:ilvl w:val="1"/>
                <w:numId w:val="107"/>
              </w:numPr>
              <w:autoSpaceDE/>
              <w:autoSpaceDN/>
              <w:spacing w:before="0" w:after="200"/>
              <w:ind w:left="357" w:hanging="357"/>
              <w:contextualSpacing/>
              <w:jc w:val="both"/>
              <w:rPr>
                <w:bCs/>
                <w:spacing w:val="-3"/>
                <w:sz w:val="24"/>
                <w:szCs w:val="24"/>
                <w:lang w:eastAsia="zh-CN"/>
              </w:rPr>
            </w:pPr>
            <w:r>
              <w:rPr>
                <w:bCs/>
                <w:spacing w:val="-3"/>
                <w:sz w:val="24"/>
                <w:szCs w:val="24"/>
                <w:lang w:eastAsia="zh-CN"/>
              </w:rPr>
              <w:t>Application of offset function</w:t>
            </w:r>
          </w:p>
        </w:tc>
        <w:tc>
          <w:tcPr>
            <w:tcW w:w="1333" w:type="dxa"/>
            <w:gridSpan w:val="3"/>
          </w:tcPr>
          <w:p w:rsidR="005F6964" w:rsidRDefault="00582FCD">
            <w:pPr>
              <w:jc w:val="center"/>
              <w:rPr>
                <w:sz w:val="24"/>
                <w:szCs w:val="24"/>
              </w:rPr>
            </w:pPr>
            <w:r>
              <w:rPr>
                <w:sz w:val="24"/>
                <w:szCs w:val="24"/>
              </w:rPr>
              <w:lastRenderedPageBreak/>
              <w:t>3</w:t>
            </w:r>
          </w:p>
        </w:tc>
      </w:tr>
      <w:tr w:rsidR="005F6964">
        <w:trPr>
          <w:trHeight w:val="561"/>
        </w:trPr>
        <w:tc>
          <w:tcPr>
            <w:tcW w:w="8467" w:type="dxa"/>
            <w:gridSpan w:val="5"/>
            <w:shd w:val="clear" w:color="auto" w:fill="E5DFEC"/>
          </w:tcPr>
          <w:p w:rsidR="005F6964" w:rsidRDefault="00582FCD">
            <w:pPr>
              <w:spacing w:before="160" w:after="160"/>
              <w:rPr>
                <w:b/>
                <w:sz w:val="24"/>
                <w:szCs w:val="24"/>
              </w:rPr>
            </w:pPr>
            <w:r>
              <w:rPr>
                <w:b/>
                <w:sz w:val="24"/>
                <w:szCs w:val="24"/>
              </w:rPr>
              <w:lastRenderedPageBreak/>
              <w:t>Recommended / Reference Books:</w:t>
            </w:r>
          </w:p>
        </w:tc>
        <w:tc>
          <w:tcPr>
            <w:tcW w:w="1333" w:type="dxa"/>
            <w:gridSpan w:val="3"/>
            <w:shd w:val="clear" w:color="auto" w:fill="E5DFEC"/>
          </w:tcPr>
          <w:p w:rsidR="005F6964" w:rsidRDefault="005F6964">
            <w:pPr>
              <w:rPr>
                <w:sz w:val="24"/>
                <w:szCs w:val="24"/>
              </w:rPr>
            </w:pPr>
          </w:p>
        </w:tc>
      </w:tr>
      <w:tr w:rsidR="005F6964">
        <w:trPr>
          <w:trHeight w:val="311"/>
        </w:trPr>
        <w:tc>
          <w:tcPr>
            <w:tcW w:w="8467" w:type="dxa"/>
            <w:gridSpan w:val="5"/>
          </w:tcPr>
          <w:p w:rsidR="005F6964" w:rsidRDefault="00582FCD" w:rsidP="00617A6F">
            <w:pPr>
              <w:pStyle w:val="ListParagraph"/>
              <w:widowControl/>
              <w:numPr>
                <w:ilvl w:val="0"/>
                <w:numId w:val="108"/>
              </w:numPr>
              <w:tabs>
                <w:tab w:val="left" w:pos="-720"/>
              </w:tabs>
              <w:suppressAutoHyphens/>
              <w:autoSpaceDE/>
              <w:autoSpaceDN/>
              <w:spacing w:before="0" w:line="276" w:lineRule="auto"/>
              <w:contextualSpacing/>
              <w:jc w:val="both"/>
              <w:rPr>
                <w:rFonts w:eastAsia="SimSun"/>
                <w:sz w:val="24"/>
                <w:szCs w:val="24"/>
              </w:rPr>
            </w:pPr>
            <w:r>
              <w:rPr>
                <w:rFonts w:eastAsia="SimSun"/>
                <w:sz w:val="24"/>
                <w:szCs w:val="24"/>
              </w:rPr>
              <w:t xml:space="preserve">Industrial robot operation and programming, </w:t>
            </w:r>
            <w:proofErr w:type="spellStart"/>
            <w:r>
              <w:rPr>
                <w:rFonts w:eastAsia="SimSun"/>
                <w:sz w:val="24"/>
                <w:szCs w:val="24"/>
              </w:rPr>
              <w:t>zhangchunzhi</w:t>
            </w:r>
            <w:proofErr w:type="spellEnd"/>
            <w:r>
              <w:rPr>
                <w:rFonts w:eastAsia="SimSun"/>
                <w:sz w:val="24"/>
                <w:szCs w:val="24"/>
              </w:rPr>
              <w:t xml:space="preserve"> Higher Education Press </w:t>
            </w:r>
          </w:p>
          <w:p w:rsidR="005F6964" w:rsidRDefault="00582FCD" w:rsidP="00617A6F">
            <w:pPr>
              <w:pStyle w:val="ListParagraph"/>
              <w:widowControl/>
              <w:numPr>
                <w:ilvl w:val="0"/>
                <w:numId w:val="108"/>
              </w:numPr>
              <w:tabs>
                <w:tab w:val="left" w:pos="-720"/>
              </w:tabs>
              <w:suppressAutoHyphens/>
              <w:autoSpaceDE/>
              <w:autoSpaceDN/>
              <w:spacing w:before="0" w:line="276" w:lineRule="auto"/>
              <w:contextualSpacing/>
              <w:jc w:val="both"/>
              <w:rPr>
                <w:rFonts w:eastAsia="SimSun"/>
                <w:spacing w:val="-3"/>
                <w:sz w:val="24"/>
                <w:szCs w:val="24"/>
                <w:u w:val="single"/>
                <w:lang w:eastAsia="zh-CN"/>
              </w:rPr>
            </w:pPr>
            <w:r>
              <w:rPr>
                <w:rFonts w:eastAsia="SimSun"/>
                <w:sz w:val="24"/>
                <w:szCs w:val="24"/>
              </w:rPr>
              <w:t xml:space="preserve">Programming and operation of industrial robots, </w:t>
            </w:r>
            <w:proofErr w:type="spellStart"/>
            <w:r>
              <w:rPr>
                <w:rFonts w:eastAsia="SimSun"/>
                <w:sz w:val="24"/>
                <w:szCs w:val="24"/>
              </w:rPr>
              <w:t>panying</w:t>
            </w:r>
            <w:proofErr w:type="spellEnd"/>
            <w:r>
              <w:rPr>
                <w:rFonts w:eastAsia="SimSun"/>
                <w:sz w:val="24"/>
                <w:szCs w:val="24"/>
              </w:rPr>
              <w:t xml:space="preserve"> University of Electronic Science and Technology Press </w:t>
            </w:r>
            <w:r>
              <w:rPr>
                <w:b/>
                <w:sz w:val="24"/>
                <w:szCs w:val="24"/>
              </w:rPr>
              <w:t xml:space="preserve"> </w:t>
            </w:r>
          </w:p>
          <w:p w:rsidR="005F6964" w:rsidRDefault="00582FCD" w:rsidP="00617A6F">
            <w:pPr>
              <w:pStyle w:val="ListParagraph"/>
              <w:widowControl/>
              <w:numPr>
                <w:ilvl w:val="0"/>
                <w:numId w:val="108"/>
              </w:numPr>
              <w:tabs>
                <w:tab w:val="left" w:pos="-720"/>
              </w:tabs>
              <w:suppressAutoHyphens/>
              <w:autoSpaceDE/>
              <w:autoSpaceDN/>
              <w:spacing w:before="0" w:line="276" w:lineRule="auto"/>
              <w:contextualSpacing/>
              <w:jc w:val="both"/>
              <w:rPr>
                <w:rFonts w:eastAsia="SimSun"/>
                <w:spacing w:val="-3"/>
                <w:sz w:val="24"/>
                <w:szCs w:val="24"/>
                <w:u w:val="single"/>
                <w:lang w:eastAsia="zh-CN"/>
              </w:rPr>
            </w:pPr>
            <w:r>
              <w:rPr>
                <w:rFonts w:cs="Arial"/>
                <w:color w:val="000000" w:themeColor="text1"/>
                <w:sz w:val="24"/>
                <w:szCs w:val="24"/>
              </w:rPr>
              <w:t>Robot studio Chinese Manual</w:t>
            </w:r>
          </w:p>
        </w:tc>
        <w:tc>
          <w:tcPr>
            <w:tcW w:w="1333" w:type="dxa"/>
            <w:gridSpan w:val="3"/>
          </w:tcPr>
          <w:p w:rsidR="005F6964" w:rsidRDefault="005F6964">
            <w:pPr>
              <w:rPr>
                <w:sz w:val="24"/>
                <w:szCs w:val="24"/>
              </w:rPr>
            </w:pPr>
          </w:p>
        </w:tc>
      </w:tr>
      <w:tr w:rsidR="005F6964">
        <w:trPr>
          <w:trHeight w:val="449"/>
        </w:trPr>
        <w:tc>
          <w:tcPr>
            <w:tcW w:w="8467" w:type="dxa"/>
            <w:gridSpan w:val="5"/>
            <w:shd w:val="clear" w:color="auto" w:fill="E5DFEC"/>
          </w:tcPr>
          <w:p w:rsidR="005F6964" w:rsidRDefault="00582FCD">
            <w:pPr>
              <w:spacing w:before="160" w:after="160"/>
              <w:rPr>
                <w:b/>
                <w:sz w:val="24"/>
                <w:szCs w:val="24"/>
              </w:rPr>
            </w:pPr>
            <w:r>
              <w:rPr>
                <w:b/>
                <w:sz w:val="24"/>
                <w:szCs w:val="24"/>
              </w:rPr>
              <w:t>Instructional Objectives</w:t>
            </w:r>
          </w:p>
        </w:tc>
        <w:tc>
          <w:tcPr>
            <w:tcW w:w="1333" w:type="dxa"/>
            <w:gridSpan w:val="3"/>
            <w:shd w:val="clear" w:color="auto" w:fill="E5DFEC"/>
          </w:tcPr>
          <w:p w:rsidR="005F6964" w:rsidRDefault="005F6964">
            <w:pPr>
              <w:pStyle w:val="Heading2"/>
              <w:spacing w:line="240" w:lineRule="auto"/>
              <w:rPr>
                <w:b w:val="0"/>
                <w:sz w:val="24"/>
                <w:szCs w:val="24"/>
              </w:rPr>
            </w:pPr>
          </w:p>
        </w:tc>
      </w:tr>
      <w:tr w:rsidR="005F6964">
        <w:trPr>
          <w:trHeight w:val="414"/>
        </w:trPr>
        <w:tc>
          <w:tcPr>
            <w:tcW w:w="8467" w:type="dxa"/>
            <w:gridSpan w:val="5"/>
          </w:tcPr>
          <w:p w:rsidR="005F6964" w:rsidRDefault="00582FCD" w:rsidP="00617A6F">
            <w:pPr>
              <w:pStyle w:val="ListParagraph"/>
              <w:widowControl/>
              <w:numPr>
                <w:ilvl w:val="0"/>
                <w:numId w:val="109"/>
              </w:numPr>
              <w:tabs>
                <w:tab w:val="left" w:pos="4077"/>
                <w:tab w:val="right" w:pos="9360"/>
              </w:tabs>
              <w:suppressAutoHyphens/>
              <w:autoSpaceDE/>
              <w:autoSpaceDN/>
              <w:spacing w:before="0" w:line="276" w:lineRule="auto"/>
              <w:contextualSpacing/>
              <w:jc w:val="both"/>
              <w:rPr>
                <w:spacing w:val="-3"/>
                <w:sz w:val="24"/>
                <w:szCs w:val="24"/>
              </w:rPr>
            </w:pPr>
            <w:r>
              <w:rPr>
                <w:b/>
                <w:bCs/>
                <w:spacing w:val="-3"/>
                <w:sz w:val="24"/>
                <w:szCs w:val="24"/>
              </w:rPr>
              <w:t>industrial robot system cognition</w:t>
            </w:r>
            <w:r>
              <w:rPr>
                <w:rFonts w:hint="eastAsia"/>
                <w:b/>
                <w:bCs/>
                <w:spacing w:val="-3"/>
                <w:sz w:val="24"/>
                <w:szCs w:val="24"/>
              </w:rPr>
              <w:t xml:space="preserve"> </w:t>
            </w:r>
          </w:p>
          <w:p w:rsidR="005F6964" w:rsidRDefault="00582FCD" w:rsidP="00617A6F">
            <w:pPr>
              <w:pStyle w:val="ListParagraph"/>
              <w:widowControl/>
              <w:numPr>
                <w:ilvl w:val="1"/>
                <w:numId w:val="109"/>
              </w:numPr>
              <w:tabs>
                <w:tab w:val="left" w:pos="720"/>
                <w:tab w:val="left" w:pos="4077"/>
                <w:tab w:val="right" w:pos="9360"/>
              </w:tabs>
              <w:suppressAutoHyphens/>
              <w:autoSpaceDE/>
              <w:autoSpaceDN/>
              <w:spacing w:before="0" w:line="276" w:lineRule="auto"/>
              <w:ind w:left="357" w:hanging="357"/>
              <w:contextualSpacing/>
              <w:jc w:val="both"/>
              <w:rPr>
                <w:spacing w:val="-3"/>
                <w:sz w:val="24"/>
                <w:szCs w:val="24"/>
              </w:rPr>
            </w:pPr>
            <w:r>
              <w:rPr>
                <w:rFonts w:eastAsia="SimSun"/>
                <w:sz w:val="24"/>
                <w:szCs w:val="24"/>
              </w:rPr>
              <w:t xml:space="preserve"> It can accurately analyze the structure and important components of industrial robot system</w:t>
            </w:r>
          </w:p>
          <w:p w:rsidR="005F6964" w:rsidRDefault="00582FCD" w:rsidP="00617A6F">
            <w:pPr>
              <w:pStyle w:val="ListParagraph"/>
              <w:widowControl/>
              <w:numPr>
                <w:ilvl w:val="1"/>
                <w:numId w:val="109"/>
              </w:numPr>
              <w:tabs>
                <w:tab w:val="left" w:pos="720"/>
                <w:tab w:val="left" w:pos="4077"/>
                <w:tab w:val="right" w:pos="9360"/>
              </w:tabs>
              <w:suppressAutoHyphens/>
              <w:autoSpaceDE/>
              <w:autoSpaceDN/>
              <w:spacing w:before="0" w:line="276" w:lineRule="auto"/>
              <w:ind w:left="357" w:hanging="357"/>
              <w:contextualSpacing/>
              <w:jc w:val="both"/>
              <w:rPr>
                <w:spacing w:val="-3"/>
                <w:sz w:val="24"/>
                <w:szCs w:val="24"/>
              </w:rPr>
            </w:pPr>
            <w:r>
              <w:rPr>
                <w:spacing w:val="-3"/>
                <w:sz w:val="24"/>
                <w:szCs w:val="24"/>
              </w:rPr>
              <w:t>Accurately carry out on-off operation and emergency stop recovery of industrial robots</w:t>
            </w:r>
          </w:p>
          <w:p w:rsidR="005F6964" w:rsidRDefault="00582FCD" w:rsidP="00617A6F">
            <w:pPr>
              <w:pStyle w:val="ListParagraph"/>
              <w:widowControl/>
              <w:numPr>
                <w:ilvl w:val="1"/>
                <w:numId w:val="109"/>
              </w:numPr>
              <w:tabs>
                <w:tab w:val="left" w:pos="720"/>
                <w:tab w:val="left" w:pos="4077"/>
                <w:tab w:val="right" w:pos="9360"/>
              </w:tabs>
              <w:suppressAutoHyphens/>
              <w:autoSpaceDE/>
              <w:autoSpaceDN/>
              <w:spacing w:before="0" w:line="276" w:lineRule="auto"/>
              <w:ind w:left="357" w:hanging="357"/>
              <w:contextualSpacing/>
              <w:jc w:val="both"/>
              <w:rPr>
                <w:spacing w:val="-3"/>
                <w:sz w:val="24"/>
                <w:szCs w:val="24"/>
              </w:rPr>
            </w:pPr>
            <w:r>
              <w:rPr>
                <w:spacing w:val="-3"/>
                <w:sz w:val="24"/>
                <w:szCs w:val="24"/>
              </w:rPr>
              <w:t>Able to use industrial robots safely</w:t>
            </w:r>
          </w:p>
          <w:p w:rsidR="005F6964" w:rsidRDefault="00582FCD" w:rsidP="00617A6F">
            <w:pPr>
              <w:pStyle w:val="ListParagraph"/>
              <w:widowControl/>
              <w:numPr>
                <w:ilvl w:val="1"/>
                <w:numId w:val="109"/>
              </w:numPr>
              <w:tabs>
                <w:tab w:val="left" w:pos="720"/>
                <w:tab w:val="left" w:pos="4077"/>
                <w:tab w:val="right" w:pos="9360"/>
              </w:tabs>
              <w:suppressAutoHyphens/>
              <w:autoSpaceDE/>
              <w:autoSpaceDN/>
              <w:spacing w:before="0" w:after="200" w:line="276" w:lineRule="auto"/>
              <w:ind w:left="357" w:hanging="357"/>
              <w:contextualSpacing/>
              <w:jc w:val="both"/>
              <w:rPr>
                <w:spacing w:val="-3"/>
                <w:sz w:val="24"/>
                <w:szCs w:val="24"/>
              </w:rPr>
            </w:pPr>
            <w:r>
              <w:rPr>
                <w:spacing w:val="-3"/>
                <w:sz w:val="24"/>
                <w:szCs w:val="24"/>
              </w:rPr>
              <w:t>It can accurately carry out the daily maintenance of industrial robots</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09"/>
              </w:numPr>
              <w:tabs>
                <w:tab w:val="left" w:pos="0"/>
              </w:tabs>
              <w:suppressAutoHyphens/>
              <w:autoSpaceDE/>
              <w:autoSpaceDN/>
              <w:spacing w:before="0"/>
              <w:contextualSpacing/>
              <w:jc w:val="both"/>
              <w:rPr>
                <w:spacing w:val="-3"/>
                <w:sz w:val="24"/>
                <w:szCs w:val="24"/>
              </w:rPr>
            </w:pPr>
            <w:r>
              <w:rPr>
                <w:b/>
                <w:bCs/>
                <w:spacing w:val="-3"/>
                <w:sz w:val="24"/>
                <w:szCs w:val="24"/>
              </w:rPr>
              <w:t xml:space="preserve">Basic operation of industrial robot teaching pendant </w:t>
            </w:r>
          </w:p>
          <w:p w:rsidR="005F6964" w:rsidRDefault="00582FCD" w:rsidP="00617A6F">
            <w:pPr>
              <w:pStyle w:val="ListParagraph"/>
              <w:widowControl/>
              <w:numPr>
                <w:ilvl w:val="1"/>
                <w:numId w:val="109"/>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Skill</w:t>
            </w:r>
            <w:r>
              <w:rPr>
                <w:rFonts w:eastAsia="SimSun" w:hint="eastAsia"/>
                <w:spacing w:val="-3"/>
                <w:sz w:val="24"/>
                <w:szCs w:val="24"/>
                <w:lang w:eastAsia="zh-CN"/>
              </w:rPr>
              <w:t>ed</w:t>
            </w:r>
            <w:r>
              <w:rPr>
                <w:rFonts w:eastAsia="SimSun"/>
                <w:spacing w:val="-3"/>
                <w:sz w:val="24"/>
                <w:szCs w:val="24"/>
                <w:lang w:eastAsia="zh-CN"/>
              </w:rPr>
              <w:t xml:space="preserve"> use robot teaching device</w:t>
            </w:r>
          </w:p>
          <w:p w:rsidR="005F6964" w:rsidRDefault="00582FCD" w:rsidP="00617A6F">
            <w:pPr>
              <w:pStyle w:val="ListParagraph"/>
              <w:widowControl/>
              <w:numPr>
                <w:ilvl w:val="1"/>
                <w:numId w:val="109"/>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Skill</w:t>
            </w:r>
            <w:r>
              <w:rPr>
                <w:rFonts w:eastAsia="SimSun" w:hint="eastAsia"/>
                <w:spacing w:val="-3"/>
                <w:sz w:val="24"/>
                <w:szCs w:val="24"/>
                <w:lang w:eastAsia="zh-CN"/>
              </w:rPr>
              <w:t>ed</w:t>
            </w:r>
            <w:r>
              <w:rPr>
                <w:rFonts w:eastAsia="SimSun"/>
                <w:spacing w:val="-3"/>
                <w:sz w:val="24"/>
                <w:szCs w:val="24"/>
                <w:lang w:eastAsia="zh-CN"/>
              </w:rPr>
              <w:t xml:space="preserve"> operate the robot teaching pendant main menu</w:t>
            </w:r>
          </w:p>
          <w:p w:rsidR="005F6964" w:rsidRDefault="00582FCD" w:rsidP="00617A6F">
            <w:pPr>
              <w:pStyle w:val="ListParagraph"/>
              <w:widowControl/>
              <w:numPr>
                <w:ilvl w:val="1"/>
                <w:numId w:val="109"/>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Skill</w:t>
            </w:r>
            <w:r>
              <w:rPr>
                <w:rFonts w:eastAsia="SimSun" w:hint="eastAsia"/>
                <w:spacing w:val="-3"/>
                <w:sz w:val="24"/>
                <w:szCs w:val="24"/>
                <w:lang w:eastAsia="zh-CN"/>
              </w:rPr>
              <w:t>ed</w:t>
            </w:r>
            <w:r>
              <w:rPr>
                <w:rFonts w:eastAsia="SimSun"/>
                <w:spacing w:val="-3"/>
                <w:sz w:val="24"/>
                <w:szCs w:val="24"/>
                <w:lang w:eastAsia="zh-CN"/>
              </w:rPr>
              <w:t xml:space="preserve"> set the time parameters and language parameters of the robot teaching pendant</w:t>
            </w:r>
          </w:p>
          <w:p w:rsidR="005F6964" w:rsidRDefault="00582FCD" w:rsidP="00617A6F">
            <w:pPr>
              <w:pStyle w:val="ListParagraph"/>
              <w:widowControl/>
              <w:numPr>
                <w:ilvl w:val="1"/>
                <w:numId w:val="109"/>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Accurately backup and restore the robot system</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09"/>
              </w:numPr>
              <w:tabs>
                <w:tab w:val="right" w:pos="9360"/>
              </w:tabs>
              <w:suppressAutoHyphens/>
              <w:autoSpaceDE/>
              <w:autoSpaceDN/>
              <w:spacing w:before="0"/>
              <w:contextualSpacing/>
              <w:jc w:val="both"/>
              <w:rPr>
                <w:b/>
                <w:bCs/>
                <w:spacing w:val="-3"/>
                <w:sz w:val="24"/>
                <w:szCs w:val="24"/>
              </w:rPr>
            </w:pPr>
            <w:r>
              <w:rPr>
                <w:b/>
                <w:bCs/>
                <w:spacing w:val="-3"/>
                <w:sz w:val="24"/>
                <w:szCs w:val="24"/>
              </w:rPr>
              <w:t xml:space="preserve">Use of industrial robot operation mode </w:t>
            </w:r>
          </w:p>
          <w:p w:rsidR="005F6964" w:rsidRDefault="00582FCD" w:rsidP="00617A6F">
            <w:pPr>
              <w:pStyle w:val="ListParagraph"/>
              <w:widowControl/>
              <w:numPr>
                <w:ilvl w:val="1"/>
                <w:numId w:val="109"/>
              </w:numPr>
              <w:autoSpaceDE/>
              <w:autoSpaceDN/>
              <w:spacing w:before="0" w:after="200" w:line="276" w:lineRule="auto"/>
              <w:contextualSpacing/>
              <w:jc w:val="both"/>
              <w:rPr>
                <w:rFonts w:eastAsia="SimSun"/>
                <w:spacing w:val="-3"/>
                <w:sz w:val="24"/>
                <w:szCs w:val="24"/>
                <w:lang w:eastAsia="zh-CN"/>
              </w:rPr>
            </w:pPr>
            <w:r>
              <w:rPr>
                <w:rFonts w:eastAsia="SimSun"/>
                <w:spacing w:val="-3"/>
                <w:sz w:val="24"/>
                <w:szCs w:val="24"/>
                <w:lang w:eastAsia="zh-CN"/>
              </w:rPr>
              <w:t>It can accurately set the operation mode and common parameters of industrial robots</w:t>
            </w:r>
          </w:p>
          <w:p w:rsidR="005F6964" w:rsidRDefault="00582FCD" w:rsidP="00617A6F">
            <w:pPr>
              <w:pStyle w:val="ListParagraph"/>
              <w:widowControl/>
              <w:numPr>
                <w:ilvl w:val="1"/>
                <w:numId w:val="109"/>
              </w:numPr>
              <w:autoSpaceDE/>
              <w:autoSpaceDN/>
              <w:spacing w:before="0" w:after="200" w:line="276" w:lineRule="auto"/>
              <w:contextualSpacing/>
              <w:jc w:val="both"/>
              <w:rPr>
                <w:rFonts w:eastAsia="SimSun"/>
                <w:spacing w:val="-3"/>
                <w:sz w:val="24"/>
                <w:szCs w:val="24"/>
                <w:lang w:eastAsia="zh-CN"/>
              </w:rPr>
            </w:pPr>
            <w:r>
              <w:rPr>
                <w:rFonts w:eastAsia="SimSun"/>
                <w:spacing w:val="-3"/>
                <w:sz w:val="24"/>
                <w:szCs w:val="24"/>
                <w:lang w:eastAsia="zh-CN"/>
              </w:rPr>
              <w:t>It can accurately realize the uniaxial motion of industrial robots</w:t>
            </w:r>
          </w:p>
          <w:p w:rsidR="005F6964" w:rsidRDefault="00582FCD" w:rsidP="00617A6F">
            <w:pPr>
              <w:pStyle w:val="ListParagraph"/>
              <w:widowControl/>
              <w:numPr>
                <w:ilvl w:val="1"/>
                <w:numId w:val="109"/>
              </w:numPr>
              <w:autoSpaceDE/>
              <w:autoSpaceDN/>
              <w:spacing w:before="0" w:after="200" w:line="276" w:lineRule="auto"/>
              <w:contextualSpacing/>
              <w:jc w:val="both"/>
              <w:rPr>
                <w:rFonts w:eastAsia="SimSun"/>
                <w:spacing w:val="-3"/>
                <w:sz w:val="24"/>
                <w:szCs w:val="24"/>
                <w:lang w:eastAsia="zh-CN"/>
              </w:rPr>
            </w:pPr>
            <w:r>
              <w:rPr>
                <w:rFonts w:eastAsia="SimSun"/>
                <w:spacing w:val="-3"/>
                <w:sz w:val="24"/>
                <w:szCs w:val="24"/>
                <w:lang w:eastAsia="zh-CN"/>
              </w:rPr>
              <w:t>It can accurately realize the linear motion of industrial robots</w:t>
            </w:r>
          </w:p>
          <w:p w:rsidR="005F6964" w:rsidRDefault="00582FCD" w:rsidP="00617A6F">
            <w:pPr>
              <w:pStyle w:val="ListParagraph"/>
              <w:widowControl/>
              <w:numPr>
                <w:ilvl w:val="1"/>
                <w:numId w:val="109"/>
              </w:numPr>
              <w:autoSpaceDE/>
              <w:autoSpaceDN/>
              <w:spacing w:before="0" w:after="200" w:line="276" w:lineRule="auto"/>
              <w:contextualSpacing/>
              <w:jc w:val="both"/>
              <w:rPr>
                <w:rFonts w:eastAsia="SimSun"/>
                <w:spacing w:val="-3"/>
                <w:sz w:val="24"/>
                <w:szCs w:val="24"/>
                <w:lang w:eastAsia="zh-CN"/>
              </w:rPr>
            </w:pPr>
            <w:r>
              <w:rPr>
                <w:rFonts w:eastAsia="SimSun"/>
                <w:spacing w:val="-3"/>
                <w:sz w:val="24"/>
                <w:szCs w:val="24"/>
                <w:lang w:eastAsia="zh-CN"/>
              </w:rPr>
              <w:t>It can accurately realize the relocation movement of industrial robots</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09"/>
              </w:numPr>
              <w:autoSpaceDE/>
              <w:autoSpaceDN/>
              <w:spacing w:before="0" w:line="276" w:lineRule="auto"/>
              <w:ind w:left="357" w:hanging="357"/>
              <w:contextualSpacing/>
              <w:jc w:val="both"/>
              <w:rPr>
                <w:b/>
                <w:bCs/>
                <w:spacing w:val="-3"/>
                <w:sz w:val="24"/>
                <w:szCs w:val="24"/>
              </w:rPr>
            </w:pPr>
            <w:r>
              <w:rPr>
                <w:b/>
                <w:bCs/>
                <w:spacing w:val="-3"/>
                <w:sz w:val="24"/>
                <w:szCs w:val="24"/>
              </w:rPr>
              <w:t xml:space="preserve">Industrial robot coordinate system </w:t>
            </w:r>
          </w:p>
          <w:p w:rsidR="005F6964" w:rsidRDefault="00582FCD" w:rsidP="00617A6F">
            <w:pPr>
              <w:pStyle w:val="ListParagraph"/>
              <w:widowControl/>
              <w:numPr>
                <w:ilvl w:val="1"/>
                <w:numId w:val="109"/>
              </w:numPr>
              <w:autoSpaceDE/>
              <w:autoSpaceDN/>
              <w:spacing w:before="0" w:line="276" w:lineRule="auto"/>
              <w:ind w:left="357" w:hanging="357"/>
              <w:contextualSpacing/>
              <w:jc w:val="both"/>
              <w:rPr>
                <w:rFonts w:eastAsia="SimSun"/>
                <w:sz w:val="24"/>
                <w:szCs w:val="24"/>
              </w:rPr>
            </w:pPr>
            <w:r>
              <w:rPr>
                <w:rFonts w:eastAsia="SimSun"/>
                <w:sz w:val="24"/>
                <w:szCs w:val="24"/>
              </w:rPr>
              <w:t>Accurately understand the characteristics of each coordinate system of industrial robot</w:t>
            </w:r>
          </w:p>
          <w:p w:rsidR="005F6964" w:rsidRDefault="00582FCD" w:rsidP="00617A6F">
            <w:pPr>
              <w:pStyle w:val="ListParagraph"/>
              <w:widowControl/>
              <w:numPr>
                <w:ilvl w:val="1"/>
                <w:numId w:val="109"/>
              </w:numPr>
              <w:autoSpaceDE/>
              <w:autoSpaceDN/>
              <w:spacing w:before="0" w:line="276" w:lineRule="auto"/>
              <w:ind w:left="357" w:hanging="357"/>
              <w:contextualSpacing/>
              <w:jc w:val="both"/>
              <w:rPr>
                <w:rFonts w:eastAsia="SimSun"/>
                <w:sz w:val="24"/>
                <w:szCs w:val="24"/>
              </w:rPr>
            </w:pPr>
            <w:r>
              <w:rPr>
                <w:rFonts w:eastAsia="SimSun"/>
                <w:sz w:val="24"/>
                <w:szCs w:val="24"/>
              </w:rPr>
              <w:t>Be able to accurately establish the tool coordinate system and verify it</w:t>
            </w:r>
          </w:p>
          <w:p w:rsidR="005F6964" w:rsidRDefault="00582FCD" w:rsidP="00617A6F">
            <w:pPr>
              <w:pStyle w:val="ListParagraph"/>
              <w:widowControl/>
              <w:numPr>
                <w:ilvl w:val="1"/>
                <w:numId w:val="109"/>
              </w:numPr>
              <w:autoSpaceDE/>
              <w:autoSpaceDN/>
              <w:spacing w:before="0" w:after="200"/>
              <w:ind w:left="357" w:hanging="357"/>
              <w:contextualSpacing/>
              <w:jc w:val="both"/>
              <w:rPr>
                <w:rFonts w:eastAsia="SimSun"/>
                <w:sz w:val="24"/>
                <w:szCs w:val="24"/>
              </w:rPr>
            </w:pPr>
            <w:r>
              <w:rPr>
                <w:rFonts w:eastAsia="SimSun"/>
                <w:sz w:val="24"/>
                <w:szCs w:val="24"/>
              </w:rPr>
              <w:t>Be able to accurately establish the work</w:t>
            </w:r>
            <w:r>
              <w:rPr>
                <w:rFonts w:eastAsia="SimSun" w:hint="eastAsia"/>
                <w:sz w:val="24"/>
                <w:szCs w:val="24"/>
                <w:lang w:eastAsia="zh-CN"/>
              </w:rPr>
              <w:t xml:space="preserve"> </w:t>
            </w:r>
            <w:r>
              <w:rPr>
                <w:rFonts w:eastAsia="SimSun"/>
                <w:sz w:val="24"/>
                <w:szCs w:val="24"/>
              </w:rPr>
              <w:t>piece coordinate system and verify it</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09"/>
              </w:numPr>
              <w:autoSpaceDE/>
              <w:autoSpaceDN/>
              <w:spacing w:before="0" w:line="276" w:lineRule="auto"/>
              <w:ind w:left="357" w:hanging="357"/>
              <w:contextualSpacing/>
              <w:jc w:val="both"/>
              <w:rPr>
                <w:b/>
                <w:bCs/>
                <w:spacing w:val="-3"/>
                <w:sz w:val="24"/>
                <w:szCs w:val="24"/>
              </w:rPr>
            </w:pPr>
            <w:r>
              <w:rPr>
                <w:b/>
                <w:bCs/>
                <w:spacing w:val="-3"/>
                <w:sz w:val="24"/>
                <w:szCs w:val="24"/>
              </w:rPr>
              <w:t>I/O communication of industrial robots</w:t>
            </w:r>
          </w:p>
          <w:p w:rsidR="005F6964" w:rsidRDefault="00582FCD" w:rsidP="00617A6F">
            <w:pPr>
              <w:pStyle w:val="ListParagraph"/>
              <w:widowControl/>
              <w:numPr>
                <w:ilvl w:val="1"/>
                <w:numId w:val="109"/>
              </w:numPr>
              <w:tabs>
                <w:tab w:val="left" w:pos="720"/>
                <w:tab w:val="left" w:pos="4077"/>
                <w:tab w:val="right" w:pos="9360"/>
              </w:tabs>
              <w:suppressAutoHyphens/>
              <w:autoSpaceDE/>
              <w:autoSpaceDN/>
              <w:spacing w:before="0" w:line="276" w:lineRule="auto"/>
              <w:ind w:left="357" w:hanging="357"/>
              <w:contextualSpacing/>
              <w:jc w:val="both"/>
              <w:rPr>
                <w:spacing w:val="-3"/>
                <w:sz w:val="24"/>
                <w:szCs w:val="24"/>
              </w:rPr>
            </w:pPr>
            <w:r>
              <w:rPr>
                <w:rFonts w:eastAsia="SimSun"/>
                <w:sz w:val="24"/>
                <w:szCs w:val="24"/>
              </w:rPr>
              <w:t>It can accurately configure the standard I/O board of industrial robots</w:t>
            </w:r>
            <w:r>
              <w:rPr>
                <w:rFonts w:eastAsia="SimSun" w:hint="eastAsia"/>
                <w:sz w:val="24"/>
                <w:szCs w:val="24"/>
              </w:rPr>
              <w:t xml:space="preserve"> </w:t>
            </w:r>
          </w:p>
          <w:p w:rsidR="005F6964" w:rsidRDefault="00582FCD" w:rsidP="00617A6F">
            <w:pPr>
              <w:pStyle w:val="ListParagraph"/>
              <w:widowControl/>
              <w:numPr>
                <w:ilvl w:val="1"/>
                <w:numId w:val="109"/>
              </w:numPr>
              <w:tabs>
                <w:tab w:val="left" w:pos="720"/>
                <w:tab w:val="left" w:pos="4077"/>
                <w:tab w:val="right" w:pos="9360"/>
              </w:tabs>
              <w:suppressAutoHyphens/>
              <w:autoSpaceDE/>
              <w:autoSpaceDN/>
              <w:spacing w:before="0" w:line="276" w:lineRule="auto"/>
              <w:ind w:left="357" w:hanging="357"/>
              <w:contextualSpacing/>
              <w:jc w:val="both"/>
              <w:rPr>
                <w:spacing w:val="-3"/>
                <w:sz w:val="24"/>
                <w:szCs w:val="24"/>
              </w:rPr>
            </w:pPr>
            <w:r>
              <w:rPr>
                <w:spacing w:val="-3"/>
                <w:sz w:val="24"/>
                <w:szCs w:val="24"/>
              </w:rPr>
              <w:lastRenderedPageBreak/>
              <w:t>It can accurately configure industrial robot</w:t>
            </w:r>
            <w:r>
              <w:rPr>
                <w:rFonts w:eastAsia="SimSun"/>
                <w:sz w:val="24"/>
                <w:szCs w:val="24"/>
              </w:rPr>
              <w:t xml:space="preserve"> I/O</w:t>
            </w:r>
            <w:r>
              <w:rPr>
                <w:spacing w:val="-3"/>
                <w:sz w:val="24"/>
                <w:szCs w:val="24"/>
              </w:rPr>
              <w:t xml:space="preserve"> signals</w:t>
            </w:r>
          </w:p>
          <w:p w:rsidR="005F6964" w:rsidRDefault="00582FCD" w:rsidP="00617A6F">
            <w:pPr>
              <w:pStyle w:val="ListParagraph"/>
              <w:widowControl/>
              <w:numPr>
                <w:ilvl w:val="1"/>
                <w:numId w:val="109"/>
              </w:numPr>
              <w:tabs>
                <w:tab w:val="left" w:pos="720"/>
                <w:tab w:val="left" w:pos="4077"/>
                <w:tab w:val="right" w:pos="9360"/>
              </w:tabs>
              <w:suppressAutoHyphens/>
              <w:autoSpaceDE/>
              <w:autoSpaceDN/>
              <w:spacing w:before="0" w:after="200"/>
              <w:ind w:left="357" w:hanging="357"/>
              <w:contextualSpacing/>
              <w:jc w:val="both"/>
              <w:rPr>
                <w:spacing w:val="-3"/>
                <w:sz w:val="24"/>
                <w:szCs w:val="24"/>
              </w:rPr>
            </w:pPr>
            <w:r>
              <w:rPr>
                <w:spacing w:val="-3"/>
                <w:sz w:val="24"/>
                <w:szCs w:val="24"/>
              </w:rPr>
              <w:t>It can accurately simulate i/o signals and set shortcut keys</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09"/>
              </w:numPr>
              <w:autoSpaceDE/>
              <w:autoSpaceDN/>
              <w:spacing w:before="0" w:line="276" w:lineRule="auto"/>
              <w:ind w:left="357" w:hanging="357"/>
              <w:contextualSpacing/>
              <w:jc w:val="both"/>
              <w:rPr>
                <w:b/>
                <w:bCs/>
                <w:spacing w:val="-3"/>
                <w:sz w:val="24"/>
                <w:szCs w:val="24"/>
              </w:rPr>
            </w:pPr>
            <w:r>
              <w:rPr>
                <w:b/>
                <w:bCs/>
                <w:spacing w:val="-3"/>
                <w:sz w:val="24"/>
                <w:szCs w:val="24"/>
              </w:rPr>
              <w:lastRenderedPageBreak/>
              <w:t>Basic programming instructions and applications of industrial robots</w:t>
            </w:r>
          </w:p>
          <w:p w:rsidR="005F6964" w:rsidRDefault="00582FCD" w:rsidP="00617A6F">
            <w:pPr>
              <w:pStyle w:val="ListParagraph"/>
              <w:widowControl/>
              <w:numPr>
                <w:ilvl w:val="1"/>
                <w:numId w:val="109"/>
              </w:numPr>
              <w:tabs>
                <w:tab w:val="left" w:pos="720"/>
                <w:tab w:val="left" w:pos="4077"/>
                <w:tab w:val="right" w:pos="9360"/>
              </w:tabs>
              <w:suppressAutoHyphens/>
              <w:autoSpaceDE/>
              <w:autoSpaceDN/>
              <w:spacing w:before="0" w:line="276" w:lineRule="auto"/>
              <w:ind w:left="357" w:hanging="357"/>
              <w:contextualSpacing/>
              <w:jc w:val="both"/>
              <w:rPr>
                <w:spacing w:val="-3"/>
                <w:sz w:val="24"/>
                <w:szCs w:val="24"/>
              </w:rPr>
            </w:pPr>
            <w:r>
              <w:rPr>
                <w:rFonts w:eastAsia="SimSun"/>
                <w:sz w:val="24"/>
                <w:szCs w:val="24"/>
              </w:rPr>
              <w:t xml:space="preserve">Be able to accurately establish rapid programs and program modules </w:t>
            </w:r>
            <w:r>
              <w:rPr>
                <w:rFonts w:eastAsia="SimSun" w:hint="eastAsia"/>
                <w:sz w:val="24"/>
                <w:szCs w:val="24"/>
              </w:rPr>
              <w:t xml:space="preserve"> </w:t>
            </w:r>
          </w:p>
          <w:p w:rsidR="005F6964" w:rsidRDefault="00582FCD" w:rsidP="00617A6F">
            <w:pPr>
              <w:pStyle w:val="ListParagraph"/>
              <w:widowControl/>
              <w:numPr>
                <w:ilvl w:val="1"/>
                <w:numId w:val="109"/>
              </w:numPr>
              <w:tabs>
                <w:tab w:val="left" w:pos="720"/>
                <w:tab w:val="left" w:pos="4077"/>
                <w:tab w:val="right" w:pos="9360"/>
              </w:tabs>
              <w:suppressAutoHyphens/>
              <w:autoSpaceDE/>
              <w:autoSpaceDN/>
              <w:spacing w:before="0" w:line="276" w:lineRule="auto"/>
              <w:ind w:left="357" w:hanging="357"/>
              <w:contextualSpacing/>
              <w:jc w:val="both"/>
              <w:rPr>
                <w:spacing w:val="-3"/>
                <w:sz w:val="24"/>
                <w:szCs w:val="24"/>
              </w:rPr>
            </w:pPr>
            <w:r>
              <w:rPr>
                <w:spacing w:val="-3"/>
                <w:sz w:val="24"/>
                <w:szCs w:val="24"/>
              </w:rPr>
              <w:t xml:space="preserve">It can use </w:t>
            </w:r>
            <w:proofErr w:type="spellStart"/>
            <w:r>
              <w:rPr>
                <w:rFonts w:eastAsia="SimSun" w:cs="SimSun" w:hint="eastAsia"/>
                <w:bCs/>
                <w:color w:val="000000"/>
                <w:sz w:val="24"/>
                <w:szCs w:val="24"/>
              </w:rPr>
              <w:t>MoveAbsJ</w:t>
            </w:r>
            <w:proofErr w:type="spellEnd"/>
            <w:r>
              <w:rPr>
                <w:spacing w:val="-3"/>
                <w:sz w:val="24"/>
                <w:szCs w:val="24"/>
              </w:rPr>
              <w:t xml:space="preserve"> command to adjust robot posture</w:t>
            </w:r>
          </w:p>
          <w:p w:rsidR="005F6964" w:rsidRDefault="00582FCD" w:rsidP="00617A6F">
            <w:pPr>
              <w:pStyle w:val="ListParagraph"/>
              <w:widowControl/>
              <w:numPr>
                <w:ilvl w:val="1"/>
                <w:numId w:val="109"/>
              </w:numPr>
              <w:tabs>
                <w:tab w:val="left" w:pos="720"/>
                <w:tab w:val="left" w:pos="4077"/>
                <w:tab w:val="right" w:pos="9360"/>
              </w:tabs>
              <w:suppressAutoHyphens/>
              <w:autoSpaceDE/>
              <w:autoSpaceDN/>
              <w:spacing w:before="0" w:line="276" w:lineRule="auto"/>
              <w:ind w:left="357" w:hanging="357"/>
              <w:contextualSpacing/>
              <w:jc w:val="both"/>
              <w:rPr>
                <w:spacing w:val="-3"/>
                <w:sz w:val="24"/>
                <w:szCs w:val="24"/>
              </w:rPr>
            </w:pPr>
            <w:r>
              <w:rPr>
                <w:spacing w:val="-3"/>
                <w:sz w:val="24"/>
                <w:szCs w:val="24"/>
              </w:rPr>
              <w:t>Be able to use</w:t>
            </w:r>
            <w:r>
              <w:rPr>
                <w:rFonts w:eastAsia="SimSun" w:cs="SimSun" w:hint="eastAsia"/>
                <w:bCs/>
                <w:color w:val="000000"/>
                <w:sz w:val="24"/>
                <w:szCs w:val="24"/>
              </w:rPr>
              <w:t xml:space="preserve"> </w:t>
            </w:r>
            <w:proofErr w:type="spellStart"/>
            <w:r>
              <w:rPr>
                <w:rFonts w:eastAsia="SimSun" w:cs="SimSun" w:hint="eastAsia"/>
                <w:bCs/>
                <w:color w:val="000000"/>
                <w:sz w:val="24"/>
                <w:szCs w:val="24"/>
              </w:rPr>
              <w:t>MoveJ</w:t>
            </w:r>
            <w:proofErr w:type="spellEnd"/>
            <w:r>
              <w:rPr>
                <w:spacing w:val="-3"/>
                <w:sz w:val="24"/>
                <w:szCs w:val="24"/>
              </w:rPr>
              <w:t xml:space="preserve"> instruction and </w:t>
            </w:r>
            <w:proofErr w:type="spellStart"/>
            <w:r>
              <w:rPr>
                <w:rFonts w:eastAsia="SimSun" w:cs="SimSun" w:hint="eastAsia"/>
                <w:bCs/>
                <w:color w:val="000000"/>
                <w:sz w:val="24"/>
                <w:szCs w:val="24"/>
              </w:rPr>
              <w:t>Move</w:t>
            </w:r>
            <w:r>
              <w:rPr>
                <w:rFonts w:eastAsia="SimSun" w:cs="SimSun"/>
                <w:bCs/>
                <w:color w:val="000000"/>
                <w:sz w:val="24"/>
                <w:szCs w:val="24"/>
              </w:rPr>
              <w:t>L</w:t>
            </w:r>
            <w:proofErr w:type="spellEnd"/>
            <w:r>
              <w:rPr>
                <w:spacing w:val="-3"/>
                <w:sz w:val="24"/>
                <w:szCs w:val="24"/>
              </w:rPr>
              <w:t xml:space="preserve"> instruction to write programs</w:t>
            </w:r>
          </w:p>
          <w:p w:rsidR="005F6964" w:rsidRDefault="00582FCD" w:rsidP="00617A6F">
            <w:pPr>
              <w:pStyle w:val="ListParagraph"/>
              <w:widowControl/>
              <w:numPr>
                <w:ilvl w:val="1"/>
                <w:numId w:val="109"/>
              </w:numPr>
              <w:tabs>
                <w:tab w:val="left" w:pos="720"/>
                <w:tab w:val="left" w:pos="4077"/>
                <w:tab w:val="right" w:pos="9360"/>
              </w:tabs>
              <w:suppressAutoHyphens/>
              <w:autoSpaceDE/>
              <w:autoSpaceDN/>
              <w:spacing w:before="0" w:line="276" w:lineRule="auto"/>
              <w:ind w:left="357" w:hanging="357"/>
              <w:contextualSpacing/>
              <w:jc w:val="both"/>
              <w:rPr>
                <w:spacing w:val="-3"/>
                <w:sz w:val="24"/>
                <w:szCs w:val="24"/>
              </w:rPr>
            </w:pPr>
            <w:r>
              <w:rPr>
                <w:spacing w:val="-3"/>
                <w:sz w:val="24"/>
                <w:szCs w:val="24"/>
              </w:rPr>
              <w:t xml:space="preserve">Be able to write programs with </w:t>
            </w:r>
            <w:proofErr w:type="spellStart"/>
            <w:r>
              <w:rPr>
                <w:rFonts w:eastAsia="SimSun" w:cs="SimSun" w:hint="eastAsia"/>
                <w:bCs/>
                <w:color w:val="000000"/>
                <w:sz w:val="24"/>
                <w:szCs w:val="24"/>
              </w:rPr>
              <w:t>Move</w:t>
            </w:r>
            <w:r>
              <w:rPr>
                <w:rFonts w:eastAsia="SimSun" w:cs="SimSun"/>
                <w:bCs/>
                <w:color w:val="000000"/>
                <w:sz w:val="24"/>
                <w:szCs w:val="24"/>
              </w:rPr>
              <w:t>C</w:t>
            </w:r>
            <w:proofErr w:type="spellEnd"/>
            <w:r>
              <w:rPr>
                <w:spacing w:val="-3"/>
                <w:sz w:val="24"/>
                <w:szCs w:val="24"/>
              </w:rPr>
              <w:t xml:space="preserve"> instructions</w:t>
            </w:r>
          </w:p>
          <w:p w:rsidR="005F6964" w:rsidRDefault="00582FCD" w:rsidP="00617A6F">
            <w:pPr>
              <w:pStyle w:val="ListParagraph"/>
              <w:widowControl/>
              <w:numPr>
                <w:ilvl w:val="1"/>
                <w:numId w:val="109"/>
              </w:numPr>
              <w:tabs>
                <w:tab w:val="left" w:pos="720"/>
                <w:tab w:val="left" w:pos="4077"/>
                <w:tab w:val="right" w:pos="9360"/>
              </w:tabs>
              <w:suppressAutoHyphens/>
              <w:autoSpaceDE/>
              <w:autoSpaceDN/>
              <w:spacing w:before="0" w:line="276" w:lineRule="auto"/>
              <w:ind w:left="357" w:hanging="357"/>
              <w:contextualSpacing/>
              <w:jc w:val="both"/>
              <w:rPr>
                <w:spacing w:val="-3"/>
                <w:sz w:val="24"/>
                <w:szCs w:val="24"/>
              </w:rPr>
            </w:pPr>
            <w:r>
              <w:rPr>
                <w:spacing w:val="-3"/>
                <w:sz w:val="24"/>
                <w:szCs w:val="24"/>
              </w:rPr>
              <w:t>Be able to accurately establish various program data and skill</w:t>
            </w:r>
            <w:r>
              <w:rPr>
                <w:rFonts w:eastAsiaTheme="minorEastAsia" w:hint="eastAsia"/>
                <w:spacing w:val="-3"/>
                <w:sz w:val="24"/>
                <w:szCs w:val="24"/>
                <w:lang w:eastAsia="zh-CN"/>
              </w:rPr>
              <w:t>ed</w:t>
            </w:r>
            <w:r>
              <w:rPr>
                <w:spacing w:val="-3"/>
                <w:sz w:val="24"/>
                <w:szCs w:val="24"/>
              </w:rPr>
              <w:t xml:space="preserve"> use assignment instructions</w:t>
            </w:r>
          </w:p>
          <w:p w:rsidR="005F6964" w:rsidRDefault="00582FCD" w:rsidP="00617A6F">
            <w:pPr>
              <w:pStyle w:val="ListParagraph"/>
              <w:widowControl/>
              <w:numPr>
                <w:ilvl w:val="1"/>
                <w:numId w:val="109"/>
              </w:numPr>
              <w:tabs>
                <w:tab w:val="left" w:pos="720"/>
                <w:tab w:val="left" w:pos="4077"/>
                <w:tab w:val="right" w:pos="9360"/>
              </w:tabs>
              <w:suppressAutoHyphens/>
              <w:autoSpaceDE/>
              <w:autoSpaceDN/>
              <w:spacing w:before="0" w:line="276" w:lineRule="auto"/>
              <w:ind w:left="357" w:hanging="357"/>
              <w:contextualSpacing/>
              <w:jc w:val="both"/>
              <w:rPr>
                <w:spacing w:val="-3"/>
                <w:sz w:val="24"/>
                <w:szCs w:val="24"/>
              </w:rPr>
            </w:pPr>
            <w:r>
              <w:rPr>
                <w:spacing w:val="-3"/>
                <w:sz w:val="24"/>
                <w:szCs w:val="24"/>
              </w:rPr>
              <w:t>Be able to use logical judgment instructions to write programs</w:t>
            </w:r>
          </w:p>
          <w:p w:rsidR="005F6964" w:rsidRDefault="00582FCD" w:rsidP="00617A6F">
            <w:pPr>
              <w:pStyle w:val="ListParagraph"/>
              <w:widowControl/>
              <w:numPr>
                <w:ilvl w:val="1"/>
                <w:numId w:val="109"/>
              </w:numPr>
              <w:tabs>
                <w:tab w:val="left" w:pos="720"/>
                <w:tab w:val="left" w:pos="4077"/>
                <w:tab w:val="right" w:pos="9360"/>
              </w:tabs>
              <w:suppressAutoHyphens/>
              <w:autoSpaceDE/>
              <w:autoSpaceDN/>
              <w:spacing w:before="0" w:line="276" w:lineRule="auto"/>
              <w:ind w:left="357" w:hanging="357"/>
              <w:contextualSpacing/>
              <w:jc w:val="both"/>
              <w:rPr>
                <w:spacing w:val="-3"/>
                <w:sz w:val="24"/>
                <w:szCs w:val="24"/>
              </w:rPr>
            </w:pPr>
            <w:r>
              <w:rPr>
                <w:spacing w:val="-3"/>
                <w:sz w:val="24"/>
                <w:szCs w:val="24"/>
              </w:rPr>
              <w:t>Be able to accurately use program call and set / reset instructions</w:t>
            </w:r>
          </w:p>
          <w:p w:rsidR="005F6964" w:rsidRDefault="00582FCD" w:rsidP="00617A6F">
            <w:pPr>
              <w:pStyle w:val="ListParagraph"/>
              <w:widowControl/>
              <w:numPr>
                <w:ilvl w:val="1"/>
                <w:numId w:val="109"/>
              </w:numPr>
              <w:tabs>
                <w:tab w:val="left" w:pos="720"/>
                <w:tab w:val="left" w:pos="4077"/>
                <w:tab w:val="right" w:pos="9360"/>
              </w:tabs>
              <w:suppressAutoHyphens/>
              <w:autoSpaceDE/>
              <w:autoSpaceDN/>
              <w:spacing w:before="0" w:after="200" w:line="276" w:lineRule="auto"/>
              <w:ind w:left="357" w:hanging="357"/>
              <w:contextualSpacing/>
              <w:jc w:val="both"/>
              <w:rPr>
                <w:spacing w:val="-3"/>
                <w:sz w:val="24"/>
                <w:szCs w:val="24"/>
              </w:rPr>
            </w:pPr>
            <w:r>
              <w:rPr>
                <w:spacing w:val="-3"/>
                <w:sz w:val="24"/>
                <w:szCs w:val="24"/>
              </w:rPr>
              <w:t>Write programs accurately using offset functions</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374"/>
        </w:trPr>
        <w:tc>
          <w:tcPr>
            <w:tcW w:w="8467" w:type="dxa"/>
            <w:gridSpan w:val="5"/>
            <w:shd w:val="clear" w:color="auto" w:fill="E5DFEC"/>
          </w:tcPr>
          <w:p w:rsidR="005F6964" w:rsidRDefault="00582FCD">
            <w:pPr>
              <w:spacing w:before="160" w:after="160"/>
              <w:rPr>
                <w:b/>
                <w:sz w:val="24"/>
                <w:szCs w:val="24"/>
              </w:rPr>
            </w:pPr>
            <w:r>
              <w:rPr>
                <w:b/>
                <w:sz w:val="24"/>
                <w:szCs w:val="24"/>
              </w:rPr>
              <w:t xml:space="preserve">List </w:t>
            </w:r>
            <w:r>
              <w:rPr>
                <w:rFonts w:hint="eastAsia"/>
                <w:b/>
                <w:sz w:val="24"/>
                <w:szCs w:val="24"/>
              </w:rPr>
              <w:t>o</w:t>
            </w:r>
            <w:r>
              <w:rPr>
                <w:b/>
                <w:sz w:val="24"/>
                <w:szCs w:val="24"/>
              </w:rPr>
              <w:t xml:space="preserve">f </w:t>
            </w:r>
            <w:proofErr w:type="spellStart"/>
            <w:r>
              <w:rPr>
                <w:b/>
                <w:sz w:val="24"/>
                <w:szCs w:val="24"/>
              </w:rPr>
              <w:t>Practicals</w:t>
            </w:r>
            <w:proofErr w:type="spellEnd"/>
          </w:p>
        </w:tc>
        <w:tc>
          <w:tcPr>
            <w:tcW w:w="1333" w:type="dxa"/>
            <w:gridSpan w:val="3"/>
            <w:shd w:val="clear" w:color="auto" w:fill="E5DFEC"/>
          </w:tcPr>
          <w:p w:rsidR="005F6964" w:rsidRDefault="00582FCD">
            <w:pPr>
              <w:spacing w:before="160" w:after="160"/>
              <w:rPr>
                <w:b/>
                <w:sz w:val="24"/>
                <w:szCs w:val="24"/>
              </w:rPr>
            </w:pPr>
            <w:r>
              <w:rPr>
                <w:b/>
                <w:sz w:val="24"/>
                <w:szCs w:val="24"/>
              </w:rPr>
              <w:t>H</w:t>
            </w:r>
            <w:r>
              <w:rPr>
                <w:rFonts w:hint="eastAsia"/>
                <w:b/>
                <w:sz w:val="24"/>
                <w:szCs w:val="24"/>
              </w:rPr>
              <w:t>ours</w:t>
            </w:r>
          </w:p>
        </w:tc>
      </w:tr>
      <w:tr w:rsidR="005F6964">
        <w:trPr>
          <w:trHeight w:val="222"/>
        </w:trPr>
        <w:tc>
          <w:tcPr>
            <w:tcW w:w="8467" w:type="dxa"/>
            <w:gridSpan w:val="5"/>
          </w:tcPr>
          <w:p w:rsidR="005F6964" w:rsidRDefault="00582FCD" w:rsidP="00617A6F">
            <w:pPr>
              <w:pStyle w:val="Default"/>
              <w:numPr>
                <w:ilvl w:val="0"/>
                <w:numId w:val="110"/>
              </w:numPr>
              <w:jc w:val="both"/>
              <w:rPr>
                <w:rFonts w:ascii="Times New Roman" w:eastAsia="SimSun" w:hAnsi="Times New Roman"/>
                <w:szCs w:val="22"/>
              </w:rPr>
            </w:pPr>
            <w:r>
              <w:rPr>
                <w:rFonts w:ascii="Times New Roman" w:eastAsia="SimSun" w:hAnsi="Times New Roman"/>
                <w:szCs w:val="22"/>
              </w:rPr>
              <w:t xml:space="preserve">On off operation and emergency stop recovery of industrial robots </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rPr>
            </w:pPr>
            <w:r>
              <w:rPr>
                <w:rFonts w:eastAsia="SimSun" w:cs="Arial"/>
                <w:color w:val="000000"/>
                <w:sz w:val="24"/>
                <w:lang w:eastAsia="zh-CN" w:bidi="ar-SA"/>
              </w:rPr>
              <w:t>Using robot teaching pendant</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rPr>
            </w:pPr>
            <w:r>
              <w:rPr>
                <w:rFonts w:eastAsia="SimSun" w:cs="Arial"/>
                <w:color w:val="000000"/>
                <w:sz w:val="24"/>
                <w:lang w:eastAsia="zh-CN" w:bidi="ar-SA"/>
              </w:rPr>
              <w:t>Time parameter and language parameter setting of robot teaching pendant</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rPr>
            </w:pPr>
            <w:r>
              <w:rPr>
                <w:rFonts w:eastAsia="SimSun" w:cs="Arial"/>
                <w:color w:val="000000"/>
                <w:sz w:val="24"/>
                <w:lang w:eastAsia="zh-CN" w:bidi="ar-SA"/>
              </w:rPr>
              <w:t>Backup and recovery of industrial robot system</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sz w:val="24"/>
                <w:szCs w:val="24"/>
              </w:rPr>
            </w:pPr>
            <w:r>
              <w:rPr>
                <w:rFonts w:eastAsia="SimSun"/>
                <w:sz w:val="24"/>
                <w:szCs w:val="24"/>
              </w:rPr>
              <w:t>Industrial robot revolution counter update</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sz w:val="24"/>
                <w:szCs w:val="24"/>
              </w:rPr>
            </w:pPr>
            <w:r>
              <w:rPr>
                <w:rFonts w:eastAsia="SimSun"/>
                <w:sz w:val="24"/>
                <w:szCs w:val="24"/>
              </w:rPr>
              <w:t>Operation mode and parameter setting of industrial robot</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sz w:val="24"/>
                <w:szCs w:val="24"/>
              </w:rPr>
            </w:pPr>
            <w:r>
              <w:rPr>
                <w:rFonts w:eastAsia="SimSun"/>
                <w:sz w:val="24"/>
                <w:szCs w:val="24"/>
              </w:rPr>
              <w:t>Operate the robot for single axis motion</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sz w:val="24"/>
                <w:szCs w:val="24"/>
              </w:rPr>
            </w:pPr>
            <w:r>
              <w:rPr>
                <w:rFonts w:eastAsia="SimSun"/>
                <w:sz w:val="24"/>
                <w:szCs w:val="24"/>
              </w:rPr>
              <w:t>Operate the robot for linear motion</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sz w:val="24"/>
                <w:szCs w:val="24"/>
              </w:rPr>
            </w:pPr>
            <w:r>
              <w:rPr>
                <w:rFonts w:eastAsia="SimSun"/>
                <w:sz w:val="24"/>
                <w:szCs w:val="24"/>
              </w:rPr>
              <w:t>Operate the robot for relocation movement</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sz w:val="24"/>
                <w:szCs w:val="24"/>
              </w:rPr>
            </w:pPr>
            <w:r>
              <w:rPr>
                <w:rFonts w:eastAsia="SimSun"/>
                <w:sz w:val="24"/>
                <w:szCs w:val="24"/>
              </w:rPr>
              <w:t>Establish tool coordinate system and adjust tool attitude</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sz w:val="24"/>
                <w:szCs w:val="24"/>
              </w:rPr>
            </w:pPr>
            <w:r>
              <w:rPr>
                <w:rFonts w:eastAsia="SimSun"/>
                <w:sz w:val="24"/>
                <w:szCs w:val="24"/>
              </w:rPr>
              <w:t>Establish work</w:t>
            </w:r>
            <w:r>
              <w:rPr>
                <w:rFonts w:eastAsia="SimSun" w:hint="eastAsia"/>
                <w:sz w:val="24"/>
                <w:szCs w:val="24"/>
                <w:lang w:eastAsia="zh-CN"/>
              </w:rPr>
              <w:t xml:space="preserve"> </w:t>
            </w:r>
            <w:r>
              <w:rPr>
                <w:rFonts w:eastAsia="SimSun"/>
                <w:sz w:val="24"/>
                <w:szCs w:val="24"/>
              </w:rPr>
              <w:t>piece coordinate system and adjust tool attitude</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sz w:val="24"/>
                <w:szCs w:val="24"/>
              </w:rPr>
            </w:pPr>
            <w:r>
              <w:rPr>
                <w:rFonts w:eastAsia="SimSun"/>
                <w:sz w:val="24"/>
                <w:szCs w:val="24"/>
              </w:rPr>
              <w:t>Configuration of DSQC652 industrial robot standard i/o board</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sz w:val="24"/>
                <w:szCs w:val="24"/>
              </w:rPr>
            </w:pPr>
            <w:r>
              <w:rPr>
                <w:rFonts w:eastAsia="SimSun"/>
                <w:sz w:val="24"/>
                <w:szCs w:val="24"/>
              </w:rPr>
              <w:t>I/O signal configuration of industrial robot</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sz w:val="24"/>
                <w:szCs w:val="24"/>
              </w:rPr>
            </w:pPr>
            <w:r>
              <w:rPr>
                <w:rFonts w:eastAsia="SimSun"/>
                <w:sz w:val="24"/>
                <w:szCs w:val="24"/>
              </w:rPr>
              <w:t>Industrial robot i/o signal simulation operation and shortcut key setting</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sz w:val="24"/>
                <w:szCs w:val="24"/>
              </w:rPr>
            </w:pPr>
            <w:r>
              <w:rPr>
                <w:rFonts w:eastAsia="SimSun"/>
                <w:sz w:val="24"/>
                <w:szCs w:val="24"/>
              </w:rPr>
              <w:t>Establish RAPID program and program module</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sz w:val="24"/>
                <w:szCs w:val="24"/>
              </w:rPr>
            </w:pPr>
            <w:r>
              <w:rPr>
                <w:rFonts w:eastAsia="SimSun"/>
                <w:sz w:val="24"/>
                <w:szCs w:val="24"/>
              </w:rPr>
              <w:t>Draw a triangle</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sz w:val="24"/>
                <w:szCs w:val="24"/>
              </w:rPr>
            </w:pPr>
            <w:r>
              <w:rPr>
                <w:rFonts w:eastAsia="SimSun"/>
                <w:sz w:val="24"/>
                <w:szCs w:val="24"/>
              </w:rPr>
              <w:t>Draw a circle</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sz w:val="24"/>
                <w:szCs w:val="24"/>
              </w:rPr>
            </w:pPr>
            <w:r>
              <w:rPr>
                <w:rFonts w:eastAsia="SimSun"/>
                <w:sz w:val="24"/>
                <w:szCs w:val="24"/>
              </w:rPr>
              <w:t>Robots use different tools according to different i/o signals</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sz w:val="24"/>
                <w:szCs w:val="24"/>
              </w:rPr>
            </w:pPr>
            <w:r>
              <w:rPr>
                <w:rFonts w:eastAsia="SimSun"/>
                <w:sz w:val="24"/>
                <w:szCs w:val="24"/>
              </w:rPr>
              <w:t>Chip assembly</w:t>
            </w:r>
          </w:p>
          <w:p w:rsidR="005F6964" w:rsidRDefault="00582FCD" w:rsidP="00617A6F">
            <w:pPr>
              <w:pStyle w:val="ListParagraph"/>
              <w:widowControl/>
              <w:numPr>
                <w:ilvl w:val="0"/>
                <w:numId w:val="110"/>
              </w:numPr>
              <w:autoSpaceDE/>
              <w:autoSpaceDN/>
              <w:spacing w:before="0" w:after="200" w:line="276" w:lineRule="auto"/>
              <w:contextualSpacing/>
              <w:jc w:val="both"/>
              <w:rPr>
                <w:rFonts w:eastAsia="SimSun"/>
                <w:sz w:val="24"/>
                <w:szCs w:val="24"/>
              </w:rPr>
            </w:pPr>
            <w:r>
              <w:rPr>
                <w:rFonts w:eastAsia="SimSun"/>
                <w:sz w:val="24"/>
                <w:szCs w:val="24"/>
              </w:rPr>
              <w:t>Handling and stacking</w:t>
            </w:r>
          </w:p>
        </w:tc>
        <w:tc>
          <w:tcPr>
            <w:tcW w:w="1333" w:type="dxa"/>
            <w:gridSpan w:val="3"/>
          </w:tcPr>
          <w:p w:rsidR="005F6964" w:rsidRDefault="00582FCD">
            <w:pPr>
              <w:rPr>
                <w:sz w:val="24"/>
                <w:szCs w:val="24"/>
              </w:rPr>
            </w:pPr>
            <w:r>
              <w:rPr>
                <w:rFonts w:hint="eastAsia"/>
                <w:sz w:val="24"/>
                <w:szCs w:val="24"/>
              </w:rPr>
              <w:t>2</w:t>
            </w:r>
          </w:p>
          <w:p w:rsidR="005F6964" w:rsidRDefault="00582FCD">
            <w:pPr>
              <w:rPr>
                <w:rFonts w:eastAsia="DengXian"/>
                <w:sz w:val="24"/>
                <w:szCs w:val="24"/>
              </w:rPr>
            </w:pPr>
            <w:r>
              <w:rPr>
                <w:rFonts w:eastAsia="DengXian" w:hint="eastAsia"/>
                <w:sz w:val="24"/>
                <w:szCs w:val="24"/>
              </w:rPr>
              <w:t>2</w:t>
            </w:r>
          </w:p>
          <w:p w:rsidR="005F6964" w:rsidRDefault="00582FCD">
            <w:pPr>
              <w:rPr>
                <w:rFonts w:eastAsia="DengXian"/>
                <w:sz w:val="24"/>
                <w:szCs w:val="24"/>
              </w:rPr>
            </w:pPr>
            <w:r>
              <w:rPr>
                <w:rFonts w:eastAsia="DengXian" w:hint="eastAsia"/>
                <w:sz w:val="24"/>
                <w:szCs w:val="24"/>
              </w:rPr>
              <w:t>2</w:t>
            </w:r>
          </w:p>
          <w:p w:rsidR="005F6964" w:rsidRDefault="00582FCD">
            <w:pPr>
              <w:rPr>
                <w:rFonts w:eastAsia="DengXian"/>
                <w:sz w:val="24"/>
                <w:szCs w:val="24"/>
              </w:rPr>
            </w:pPr>
            <w:r>
              <w:rPr>
                <w:rFonts w:eastAsia="DengXian" w:hint="eastAsia"/>
                <w:sz w:val="24"/>
                <w:szCs w:val="24"/>
              </w:rPr>
              <w:t>2</w:t>
            </w:r>
          </w:p>
          <w:p w:rsidR="005F6964" w:rsidRDefault="005F6964">
            <w:pPr>
              <w:rPr>
                <w:rFonts w:eastAsia="DengXian"/>
                <w:sz w:val="24"/>
                <w:szCs w:val="24"/>
              </w:rPr>
            </w:pPr>
          </w:p>
          <w:p w:rsidR="005F6964" w:rsidRDefault="00582FCD">
            <w:pPr>
              <w:rPr>
                <w:rFonts w:eastAsia="DengXian"/>
                <w:sz w:val="24"/>
                <w:szCs w:val="24"/>
              </w:rPr>
            </w:pPr>
            <w:r>
              <w:rPr>
                <w:rFonts w:eastAsia="DengXian" w:hint="eastAsia"/>
                <w:sz w:val="24"/>
                <w:szCs w:val="24"/>
              </w:rPr>
              <w:t>4</w:t>
            </w:r>
          </w:p>
          <w:p w:rsidR="005F6964" w:rsidRDefault="00582FCD">
            <w:pPr>
              <w:rPr>
                <w:rFonts w:eastAsia="DengXian"/>
                <w:sz w:val="24"/>
                <w:szCs w:val="24"/>
              </w:rPr>
            </w:pPr>
            <w:r>
              <w:rPr>
                <w:sz w:val="24"/>
                <w:szCs w:val="24"/>
              </w:rPr>
              <w:t>2</w:t>
            </w:r>
          </w:p>
          <w:p w:rsidR="005F6964" w:rsidRDefault="00582FCD">
            <w:pPr>
              <w:rPr>
                <w:rFonts w:eastAsia="DengXian"/>
                <w:sz w:val="24"/>
                <w:szCs w:val="24"/>
              </w:rPr>
            </w:pPr>
            <w:r>
              <w:rPr>
                <w:rFonts w:eastAsia="DengXian" w:hint="eastAsia"/>
                <w:sz w:val="24"/>
                <w:szCs w:val="24"/>
              </w:rPr>
              <w:t>4</w:t>
            </w:r>
          </w:p>
          <w:p w:rsidR="005F6964" w:rsidRDefault="00582FCD">
            <w:pPr>
              <w:rPr>
                <w:rFonts w:eastAsia="DengXian"/>
                <w:sz w:val="24"/>
                <w:szCs w:val="24"/>
              </w:rPr>
            </w:pPr>
            <w:r>
              <w:rPr>
                <w:rFonts w:eastAsia="DengXian" w:hint="eastAsia"/>
                <w:sz w:val="24"/>
                <w:szCs w:val="24"/>
              </w:rPr>
              <w:t>2</w:t>
            </w:r>
          </w:p>
          <w:p w:rsidR="005F6964" w:rsidRDefault="00582FCD">
            <w:pPr>
              <w:rPr>
                <w:sz w:val="24"/>
                <w:szCs w:val="24"/>
              </w:rPr>
            </w:pPr>
            <w:r>
              <w:rPr>
                <w:rFonts w:hint="eastAsia"/>
                <w:sz w:val="24"/>
                <w:szCs w:val="24"/>
              </w:rPr>
              <w:t>4</w:t>
            </w:r>
          </w:p>
          <w:p w:rsidR="005F6964" w:rsidRDefault="00582FCD">
            <w:pPr>
              <w:rPr>
                <w:sz w:val="24"/>
                <w:szCs w:val="24"/>
              </w:rPr>
            </w:pPr>
            <w:r>
              <w:rPr>
                <w:rFonts w:hint="eastAsia"/>
                <w:sz w:val="24"/>
                <w:szCs w:val="24"/>
              </w:rPr>
              <w:t>4</w:t>
            </w:r>
          </w:p>
          <w:p w:rsidR="005F6964" w:rsidRDefault="00582FCD">
            <w:pPr>
              <w:rPr>
                <w:sz w:val="24"/>
                <w:szCs w:val="24"/>
              </w:rPr>
            </w:pPr>
            <w:r>
              <w:rPr>
                <w:rFonts w:hint="eastAsia"/>
                <w:sz w:val="24"/>
                <w:szCs w:val="24"/>
              </w:rPr>
              <w:t>4</w:t>
            </w:r>
          </w:p>
          <w:p w:rsidR="005F6964" w:rsidRDefault="005F6964">
            <w:pPr>
              <w:rPr>
                <w:sz w:val="24"/>
                <w:szCs w:val="24"/>
              </w:rPr>
            </w:pPr>
          </w:p>
          <w:p w:rsidR="005F6964" w:rsidRDefault="00582FCD">
            <w:pPr>
              <w:rPr>
                <w:sz w:val="24"/>
                <w:szCs w:val="24"/>
              </w:rPr>
            </w:pPr>
            <w:r>
              <w:rPr>
                <w:rFonts w:hint="eastAsia"/>
                <w:sz w:val="24"/>
                <w:szCs w:val="24"/>
              </w:rPr>
              <w:t>2</w:t>
            </w:r>
          </w:p>
          <w:p w:rsidR="005F6964" w:rsidRDefault="00582FCD">
            <w:pPr>
              <w:rPr>
                <w:sz w:val="24"/>
                <w:szCs w:val="24"/>
              </w:rPr>
            </w:pPr>
            <w:r>
              <w:rPr>
                <w:rFonts w:hint="eastAsia"/>
                <w:sz w:val="24"/>
                <w:szCs w:val="24"/>
              </w:rPr>
              <w:t>4</w:t>
            </w:r>
          </w:p>
          <w:p w:rsidR="005F6964" w:rsidRDefault="00582FCD">
            <w:pPr>
              <w:rPr>
                <w:sz w:val="24"/>
                <w:szCs w:val="24"/>
              </w:rPr>
            </w:pPr>
            <w:r>
              <w:rPr>
                <w:rFonts w:hint="eastAsia"/>
                <w:sz w:val="24"/>
                <w:szCs w:val="24"/>
              </w:rPr>
              <w:t>4</w:t>
            </w:r>
          </w:p>
          <w:p w:rsidR="005F6964" w:rsidRDefault="00582FCD">
            <w:pPr>
              <w:rPr>
                <w:sz w:val="24"/>
                <w:szCs w:val="24"/>
              </w:rPr>
            </w:pPr>
            <w:r>
              <w:rPr>
                <w:rFonts w:hint="eastAsia"/>
                <w:sz w:val="24"/>
                <w:szCs w:val="24"/>
              </w:rPr>
              <w:t>2</w:t>
            </w:r>
          </w:p>
          <w:p w:rsidR="005F6964" w:rsidRDefault="00582FCD">
            <w:pPr>
              <w:rPr>
                <w:sz w:val="24"/>
                <w:szCs w:val="24"/>
              </w:rPr>
            </w:pPr>
            <w:r>
              <w:rPr>
                <w:rFonts w:hint="eastAsia"/>
                <w:sz w:val="24"/>
                <w:szCs w:val="24"/>
              </w:rPr>
              <w:t>6</w:t>
            </w:r>
          </w:p>
          <w:p w:rsidR="005F6964" w:rsidRDefault="00582FCD">
            <w:pPr>
              <w:rPr>
                <w:sz w:val="24"/>
                <w:szCs w:val="24"/>
              </w:rPr>
            </w:pPr>
            <w:r>
              <w:rPr>
                <w:rFonts w:hint="eastAsia"/>
                <w:sz w:val="24"/>
                <w:szCs w:val="24"/>
              </w:rPr>
              <w:t>6</w:t>
            </w:r>
          </w:p>
          <w:p w:rsidR="005F6964" w:rsidRDefault="005F6964">
            <w:pPr>
              <w:rPr>
                <w:sz w:val="24"/>
                <w:szCs w:val="24"/>
              </w:rPr>
            </w:pPr>
          </w:p>
          <w:p w:rsidR="005F6964" w:rsidRDefault="00582FCD">
            <w:pPr>
              <w:rPr>
                <w:sz w:val="24"/>
                <w:szCs w:val="24"/>
              </w:rPr>
            </w:pPr>
            <w:r>
              <w:rPr>
                <w:rFonts w:hint="eastAsia"/>
                <w:sz w:val="24"/>
                <w:szCs w:val="24"/>
              </w:rPr>
              <w:t>8</w:t>
            </w:r>
          </w:p>
          <w:p w:rsidR="005F6964" w:rsidRDefault="00582FCD">
            <w:pPr>
              <w:rPr>
                <w:sz w:val="24"/>
                <w:szCs w:val="24"/>
              </w:rPr>
            </w:pPr>
            <w:r>
              <w:rPr>
                <w:rFonts w:hint="eastAsia"/>
                <w:sz w:val="24"/>
                <w:szCs w:val="24"/>
              </w:rPr>
              <w:t>1</w:t>
            </w:r>
            <w:r>
              <w:rPr>
                <w:sz w:val="24"/>
                <w:szCs w:val="24"/>
              </w:rPr>
              <w:t>6</w:t>
            </w:r>
          </w:p>
          <w:p w:rsidR="005F6964" w:rsidRDefault="00582FCD">
            <w:pPr>
              <w:rPr>
                <w:sz w:val="24"/>
                <w:szCs w:val="24"/>
              </w:rPr>
            </w:pPr>
            <w:r>
              <w:rPr>
                <w:rFonts w:hint="eastAsia"/>
                <w:sz w:val="24"/>
                <w:szCs w:val="24"/>
              </w:rPr>
              <w:t>1</w:t>
            </w:r>
            <w:r>
              <w:rPr>
                <w:sz w:val="24"/>
                <w:szCs w:val="24"/>
              </w:rPr>
              <w:t>6</w:t>
            </w:r>
          </w:p>
        </w:tc>
      </w:tr>
    </w:tbl>
    <w:p w:rsidR="005F6964" w:rsidRDefault="00582FCD">
      <w:pPr>
        <w:widowControl/>
        <w:autoSpaceDE/>
        <w:autoSpaceDN/>
      </w:pPr>
      <w:r>
        <w:br w:type="page"/>
      </w:r>
    </w:p>
    <w:tbl>
      <w:tblPr>
        <w:tblW w:w="9800" w:type="dxa"/>
        <w:tblLook w:val="04A0" w:firstRow="1" w:lastRow="0" w:firstColumn="1" w:lastColumn="0" w:noHBand="0" w:noVBand="1"/>
      </w:tblPr>
      <w:tblGrid>
        <w:gridCol w:w="1277"/>
        <w:gridCol w:w="721"/>
        <w:gridCol w:w="974"/>
        <w:gridCol w:w="4871"/>
        <w:gridCol w:w="624"/>
        <w:gridCol w:w="96"/>
        <w:gridCol w:w="630"/>
        <w:gridCol w:w="607"/>
      </w:tblGrid>
      <w:tr w:rsidR="005F6964">
        <w:trPr>
          <w:trHeight w:val="492"/>
        </w:trPr>
        <w:tc>
          <w:tcPr>
            <w:tcW w:w="1998" w:type="dxa"/>
            <w:gridSpan w:val="2"/>
            <w:shd w:val="clear" w:color="auto" w:fill="auto"/>
          </w:tcPr>
          <w:p w:rsidR="005F6964" w:rsidRDefault="000D67FF">
            <w:pPr>
              <w:spacing w:before="160" w:after="160"/>
              <w:rPr>
                <w:b/>
                <w:sz w:val="24"/>
                <w:szCs w:val="24"/>
              </w:rPr>
            </w:pPr>
            <w:r w:rsidRPr="000D67FF">
              <w:rPr>
                <w:b/>
                <w:color w:val="FF0000"/>
                <w:sz w:val="24"/>
                <w:szCs w:val="24"/>
              </w:rPr>
              <w:lastRenderedPageBreak/>
              <w:t>EAT-351</w:t>
            </w:r>
          </w:p>
        </w:tc>
        <w:tc>
          <w:tcPr>
            <w:tcW w:w="5845" w:type="dxa"/>
            <w:gridSpan w:val="2"/>
            <w:shd w:val="clear" w:color="auto" w:fill="auto"/>
          </w:tcPr>
          <w:p w:rsidR="005F6964" w:rsidRDefault="00582FCD">
            <w:pPr>
              <w:spacing w:before="160" w:after="160"/>
              <w:rPr>
                <w:b/>
                <w:color w:val="FF0000"/>
                <w:sz w:val="24"/>
                <w:szCs w:val="24"/>
              </w:rPr>
            </w:pPr>
            <w:r>
              <w:rPr>
                <w:rFonts w:eastAsia="SimSun" w:hint="eastAsia"/>
                <w:b/>
                <w:bCs/>
                <w:color w:val="FF0000"/>
                <w:sz w:val="24"/>
                <w:szCs w:val="24"/>
                <w:lang w:eastAsia="zh-CN"/>
              </w:rPr>
              <w:t xml:space="preserve">4.12 </w:t>
            </w:r>
            <w:r>
              <w:rPr>
                <w:b/>
                <w:bCs/>
                <w:color w:val="FF0000"/>
                <w:sz w:val="24"/>
                <w:szCs w:val="24"/>
              </w:rPr>
              <w:t>The Design of Intelligent Product Base</w:t>
            </w:r>
            <w:r>
              <w:rPr>
                <w:rFonts w:asciiTheme="minorEastAsia" w:eastAsiaTheme="minorEastAsia" w:hAnsiTheme="minorEastAsia" w:hint="eastAsia"/>
                <w:b/>
                <w:bCs/>
                <w:color w:val="FF0000"/>
                <w:sz w:val="24"/>
                <w:szCs w:val="24"/>
                <w:lang w:eastAsia="zh-CN"/>
              </w:rPr>
              <w:t>d</w:t>
            </w:r>
            <w:r>
              <w:rPr>
                <w:b/>
                <w:bCs/>
                <w:color w:val="FF0000"/>
                <w:sz w:val="24"/>
                <w:szCs w:val="24"/>
              </w:rPr>
              <w:t xml:space="preserve"> </w:t>
            </w:r>
            <w:r w:rsidR="000D67FF">
              <w:rPr>
                <w:b/>
                <w:bCs/>
                <w:color w:val="FF0000"/>
                <w:sz w:val="24"/>
                <w:szCs w:val="24"/>
              </w:rPr>
              <w:t xml:space="preserve"> </w:t>
            </w:r>
            <w:r>
              <w:rPr>
                <w:b/>
                <w:bCs/>
                <w:color w:val="FF0000"/>
                <w:sz w:val="24"/>
                <w:szCs w:val="24"/>
              </w:rPr>
              <w:t xml:space="preserve">on </w:t>
            </w:r>
            <w:r w:rsidR="000D67FF">
              <w:rPr>
                <w:b/>
                <w:bCs/>
                <w:color w:val="FF0000"/>
                <w:sz w:val="24"/>
                <w:szCs w:val="24"/>
              </w:rPr>
              <w:t xml:space="preserve">     </w:t>
            </w:r>
            <w:r>
              <w:rPr>
                <w:b/>
                <w:bCs/>
                <w:color w:val="FF0000"/>
                <w:sz w:val="24"/>
                <w:szCs w:val="24"/>
              </w:rPr>
              <w:t>Arduino</w:t>
            </w:r>
          </w:p>
        </w:tc>
        <w:tc>
          <w:tcPr>
            <w:tcW w:w="1957" w:type="dxa"/>
            <w:gridSpan w:val="4"/>
            <w:shd w:val="clear" w:color="auto" w:fill="auto"/>
          </w:tcPr>
          <w:p w:rsidR="005F6964" w:rsidRDefault="005F6964">
            <w:pPr>
              <w:pStyle w:val="Heading2"/>
              <w:spacing w:line="240" w:lineRule="auto"/>
              <w:rPr>
                <w:b w:val="0"/>
                <w:sz w:val="24"/>
                <w:szCs w:val="24"/>
              </w:rPr>
            </w:pPr>
          </w:p>
        </w:tc>
      </w:tr>
      <w:tr w:rsidR="005F6964">
        <w:trPr>
          <w:trHeight w:val="304"/>
        </w:trPr>
        <w:tc>
          <w:tcPr>
            <w:tcW w:w="2972" w:type="dxa"/>
            <w:gridSpan w:val="3"/>
          </w:tcPr>
          <w:p w:rsidR="005F6964" w:rsidRDefault="00582FCD">
            <w:pPr>
              <w:pStyle w:val="Heading2"/>
              <w:spacing w:line="240" w:lineRule="auto"/>
              <w:ind w:left="0"/>
              <w:rPr>
                <w:sz w:val="24"/>
                <w:szCs w:val="24"/>
              </w:rPr>
            </w:pPr>
            <w:r>
              <w:rPr>
                <w:rFonts w:eastAsiaTheme="minorEastAsia" w:cstheme="minorBidi"/>
                <w:kern w:val="2"/>
                <w:sz w:val="24"/>
                <w:szCs w:val="24"/>
                <w:lang w:eastAsia="zh-CN" w:bidi="ar-SA"/>
              </w:rPr>
              <w:t>Total contact hours:</w:t>
            </w:r>
          </w:p>
        </w:tc>
        <w:tc>
          <w:tcPr>
            <w:tcW w:w="4871" w:type="dxa"/>
          </w:tcPr>
          <w:p w:rsidR="005F6964" w:rsidRDefault="00582FCD">
            <w:pPr>
              <w:rPr>
                <w:b/>
                <w:sz w:val="24"/>
                <w:szCs w:val="24"/>
              </w:rPr>
            </w:pPr>
            <w:r>
              <w:rPr>
                <w:b/>
                <w:sz w:val="24"/>
                <w:szCs w:val="24"/>
              </w:rPr>
              <w:t>64</w:t>
            </w:r>
          </w:p>
        </w:tc>
        <w:tc>
          <w:tcPr>
            <w:tcW w:w="720" w:type="dxa"/>
            <w:gridSpan w:val="2"/>
          </w:tcPr>
          <w:p w:rsidR="005F6964" w:rsidRDefault="00582FCD">
            <w:pPr>
              <w:jc w:val="center"/>
              <w:rPr>
                <w:b/>
                <w:smallCaps/>
                <w:spacing w:val="5"/>
                <w:sz w:val="24"/>
                <w:szCs w:val="24"/>
              </w:rPr>
            </w:pPr>
            <w:r>
              <w:rPr>
                <w:b/>
                <w:smallCaps/>
                <w:spacing w:val="5"/>
                <w:sz w:val="24"/>
                <w:szCs w:val="24"/>
              </w:rPr>
              <w:t>T</w:t>
            </w:r>
          </w:p>
        </w:tc>
        <w:tc>
          <w:tcPr>
            <w:tcW w:w="630" w:type="dxa"/>
          </w:tcPr>
          <w:p w:rsidR="005F6964" w:rsidRDefault="00582FCD">
            <w:pPr>
              <w:jc w:val="center"/>
              <w:rPr>
                <w:b/>
                <w:smallCaps/>
                <w:spacing w:val="5"/>
                <w:sz w:val="24"/>
                <w:szCs w:val="24"/>
              </w:rPr>
            </w:pPr>
            <w:r>
              <w:rPr>
                <w:b/>
                <w:smallCaps/>
                <w:spacing w:val="5"/>
                <w:sz w:val="24"/>
                <w:szCs w:val="24"/>
              </w:rPr>
              <w:t>P</w:t>
            </w:r>
          </w:p>
        </w:tc>
        <w:tc>
          <w:tcPr>
            <w:tcW w:w="607" w:type="dxa"/>
          </w:tcPr>
          <w:p w:rsidR="005F6964" w:rsidRDefault="00582FCD">
            <w:pPr>
              <w:jc w:val="center"/>
              <w:rPr>
                <w:b/>
                <w:smallCaps/>
                <w:spacing w:val="5"/>
                <w:sz w:val="24"/>
                <w:szCs w:val="24"/>
              </w:rPr>
            </w:pPr>
            <w:r>
              <w:rPr>
                <w:b/>
                <w:smallCaps/>
                <w:spacing w:val="5"/>
                <w:sz w:val="24"/>
                <w:szCs w:val="24"/>
              </w:rPr>
              <w:t>C</w:t>
            </w:r>
          </w:p>
        </w:tc>
      </w:tr>
      <w:tr w:rsidR="005F6964">
        <w:trPr>
          <w:trHeight w:val="299"/>
        </w:trPr>
        <w:tc>
          <w:tcPr>
            <w:tcW w:w="2972" w:type="dxa"/>
            <w:gridSpan w:val="3"/>
          </w:tcPr>
          <w:p w:rsidR="005F6964" w:rsidRDefault="00582FCD">
            <w:pPr>
              <w:rPr>
                <w:b/>
                <w:sz w:val="24"/>
                <w:szCs w:val="24"/>
              </w:rPr>
            </w:pPr>
            <w:r>
              <w:rPr>
                <w:sz w:val="24"/>
                <w:szCs w:val="24"/>
              </w:rPr>
              <w:t>Theory:</w:t>
            </w:r>
          </w:p>
        </w:tc>
        <w:tc>
          <w:tcPr>
            <w:tcW w:w="4871" w:type="dxa"/>
          </w:tcPr>
          <w:p w:rsidR="005F6964" w:rsidRDefault="00582FCD">
            <w:pPr>
              <w:rPr>
                <w:sz w:val="24"/>
                <w:szCs w:val="24"/>
              </w:rPr>
            </w:pPr>
            <w:r>
              <w:rPr>
                <w:sz w:val="24"/>
                <w:szCs w:val="24"/>
              </w:rPr>
              <w:t>16</w:t>
            </w:r>
          </w:p>
        </w:tc>
        <w:tc>
          <w:tcPr>
            <w:tcW w:w="720" w:type="dxa"/>
            <w:gridSpan w:val="2"/>
            <w:vMerge w:val="restart"/>
          </w:tcPr>
          <w:p w:rsidR="005F6964" w:rsidRDefault="00582FCD">
            <w:pPr>
              <w:jc w:val="center"/>
              <w:rPr>
                <w:b/>
                <w:sz w:val="24"/>
                <w:szCs w:val="24"/>
              </w:rPr>
            </w:pPr>
            <w:r>
              <w:rPr>
                <w:b/>
                <w:sz w:val="24"/>
                <w:szCs w:val="24"/>
              </w:rPr>
              <w:t>0.5</w:t>
            </w:r>
          </w:p>
        </w:tc>
        <w:tc>
          <w:tcPr>
            <w:tcW w:w="630" w:type="dxa"/>
            <w:vMerge w:val="restart"/>
          </w:tcPr>
          <w:p w:rsidR="005F6964" w:rsidRDefault="00582FCD">
            <w:pPr>
              <w:jc w:val="center"/>
              <w:rPr>
                <w:b/>
                <w:sz w:val="24"/>
                <w:szCs w:val="24"/>
              </w:rPr>
            </w:pPr>
            <w:r>
              <w:rPr>
                <w:b/>
                <w:sz w:val="24"/>
                <w:szCs w:val="24"/>
              </w:rPr>
              <w:t>1.5</w:t>
            </w:r>
          </w:p>
        </w:tc>
        <w:tc>
          <w:tcPr>
            <w:tcW w:w="607" w:type="dxa"/>
            <w:vMerge w:val="restart"/>
          </w:tcPr>
          <w:p w:rsidR="005F6964" w:rsidRDefault="00582FCD">
            <w:pPr>
              <w:jc w:val="center"/>
              <w:rPr>
                <w:b/>
                <w:sz w:val="24"/>
                <w:szCs w:val="24"/>
              </w:rPr>
            </w:pPr>
            <w:r>
              <w:rPr>
                <w:b/>
                <w:sz w:val="24"/>
                <w:szCs w:val="24"/>
              </w:rPr>
              <w:t>1</w:t>
            </w:r>
          </w:p>
        </w:tc>
      </w:tr>
      <w:tr w:rsidR="005F6964">
        <w:trPr>
          <w:trHeight w:val="74"/>
        </w:trPr>
        <w:tc>
          <w:tcPr>
            <w:tcW w:w="2972" w:type="dxa"/>
            <w:gridSpan w:val="3"/>
          </w:tcPr>
          <w:p w:rsidR="005F6964" w:rsidRDefault="00582FCD">
            <w:pPr>
              <w:rPr>
                <w:sz w:val="24"/>
                <w:szCs w:val="24"/>
              </w:rPr>
            </w:pPr>
            <w:r>
              <w:rPr>
                <w:sz w:val="24"/>
                <w:szCs w:val="24"/>
              </w:rPr>
              <w:t>Practice:</w:t>
            </w:r>
          </w:p>
        </w:tc>
        <w:tc>
          <w:tcPr>
            <w:tcW w:w="4871" w:type="dxa"/>
          </w:tcPr>
          <w:p w:rsidR="005F6964" w:rsidRDefault="00582FCD">
            <w:pPr>
              <w:rPr>
                <w:rFonts w:eastAsia="DengXian"/>
                <w:sz w:val="24"/>
                <w:szCs w:val="24"/>
                <w:highlight w:val="yellow"/>
              </w:rPr>
            </w:pPr>
            <w:r>
              <w:rPr>
                <w:sz w:val="24"/>
                <w:szCs w:val="24"/>
              </w:rPr>
              <w:t>48</w:t>
            </w:r>
          </w:p>
        </w:tc>
        <w:tc>
          <w:tcPr>
            <w:tcW w:w="720" w:type="dxa"/>
            <w:gridSpan w:val="2"/>
            <w:vMerge/>
          </w:tcPr>
          <w:p w:rsidR="005F6964" w:rsidRDefault="005F6964">
            <w:pPr>
              <w:jc w:val="center"/>
              <w:rPr>
                <w:b/>
                <w:sz w:val="24"/>
                <w:szCs w:val="24"/>
              </w:rPr>
            </w:pPr>
          </w:p>
        </w:tc>
        <w:tc>
          <w:tcPr>
            <w:tcW w:w="630" w:type="dxa"/>
            <w:vMerge/>
          </w:tcPr>
          <w:p w:rsidR="005F6964" w:rsidRDefault="005F6964">
            <w:pPr>
              <w:jc w:val="center"/>
              <w:rPr>
                <w:b/>
                <w:sz w:val="24"/>
                <w:szCs w:val="24"/>
              </w:rPr>
            </w:pPr>
          </w:p>
        </w:tc>
        <w:tc>
          <w:tcPr>
            <w:tcW w:w="607" w:type="dxa"/>
            <w:vMerge/>
          </w:tcPr>
          <w:p w:rsidR="005F6964" w:rsidRDefault="005F6964">
            <w:pPr>
              <w:jc w:val="center"/>
              <w:rPr>
                <w:b/>
                <w:sz w:val="24"/>
                <w:szCs w:val="24"/>
              </w:rPr>
            </w:pPr>
          </w:p>
        </w:tc>
      </w:tr>
      <w:tr w:rsidR="005F6964">
        <w:trPr>
          <w:trHeight w:val="492"/>
        </w:trPr>
        <w:tc>
          <w:tcPr>
            <w:tcW w:w="1277" w:type="dxa"/>
          </w:tcPr>
          <w:p w:rsidR="005F6964" w:rsidRDefault="00582FCD">
            <w:pPr>
              <w:rPr>
                <w:sz w:val="24"/>
                <w:szCs w:val="24"/>
              </w:rPr>
            </w:pPr>
            <w:r>
              <w:rPr>
                <w:rFonts w:eastAsiaTheme="minorEastAsia" w:hint="eastAsia"/>
                <w:b/>
                <w:smallCaps/>
                <w:spacing w:val="5"/>
                <w:sz w:val="24"/>
                <w:szCs w:val="24"/>
                <w:lang w:eastAsia="zh-CN"/>
              </w:rPr>
              <w:t>AIMS</w:t>
            </w:r>
            <w:r>
              <w:rPr>
                <w:b/>
                <w:smallCaps/>
                <w:spacing w:val="5"/>
                <w:sz w:val="24"/>
                <w:szCs w:val="24"/>
              </w:rPr>
              <w:t>:</w:t>
            </w:r>
          </w:p>
        </w:tc>
        <w:tc>
          <w:tcPr>
            <w:tcW w:w="8523" w:type="dxa"/>
            <w:gridSpan w:val="7"/>
          </w:tcPr>
          <w:p w:rsidR="005F6964" w:rsidRDefault="00582FCD">
            <w:pPr>
              <w:jc w:val="both"/>
              <w:rPr>
                <w:rFonts w:eastAsia="SimSun"/>
                <w:sz w:val="24"/>
                <w:szCs w:val="24"/>
              </w:rPr>
            </w:pPr>
            <w:r>
              <w:rPr>
                <w:rFonts w:eastAsia="SimSun"/>
                <w:color w:val="262626"/>
                <w:sz w:val="24"/>
                <w:szCs w:val="24"/>
                <w:shd w:val="clear" w:color="auto" w:fill="FFFFFF"/>
              </w:rPr>
              <w:t>Adopting Arduino IDE controls the essential components, such as LED, key switch</w:t>
            </w:r>
            <w:r>
              <w:rPr>
                <w:rFonts w:eastAsia="SimSun" w:hint="eastAsia"/>
                <w:color w:val="262626"/>
                <w:sz w:val="24"/>
                <w:szCs w:val="24"/>
                <w:shd w:val="clear" w:color="auto" w:fill="FFFFFF"/>
                <w:lang w:eastAsia="zh-CN"/>
              </w:rPr>
              <w:t xml:space="preserve">, </w:t>
            </w:r>
            <w:r>
              <w:rPr>
                <w:rFonts w:eastAsia="SimSun"/>
                <w:color w:val="262626"/>
                <w:sz w:val="24"/>
                <w:szCs w:val="24"/>
                <w:shd w:val="clear" w:color="auto" w:fill="FFFFFF"/>
              </w:rPr>
              <w:t>nixie tube</w:t>
            </w:r>
            <w:r>
              <w:rPr>
                <w:rFonts w:eastAsia="SimSun" w:hint="eastAsia"/>
                <w:color w:val="262626"/>
                <w:sz w:val="24"/>
                <w:szCs w:val="24"/>
                <w:shd w:val="clear" w:color="auto" w:fill="FFFFFF"/>
              </w:rPr>
              <w:t>，</w:t>
            </w:r>
            <w:r>
              <w:rPr>
                <w:rFonts w:eastAsia="SimSun"/>
                <w:color w:val="262626"/>
                <w:sz w:val="24"/>
                <w:szCs w:val="24"/>
                <w:shd w:val="clear" w:color="auto" w:fill="FFFFFF"/>
              </w:rPr>
              <w:t xml:space="preserve"> LCD, steering gear and temperature sensor etc</w:t>
            </w:r>
            <w:proofErr w:type="gramStart"/>
            <w:r>
              <w:rPr>
                <w:rFonts w:eastAsia="SimSun"/>
                <w:color w:val="262626"/>
                <w:sz w:val="24"/>
                <w:szCs w:val="24"/>
                <w:shd w:val="clear" w:color="auto" w:fill="FFFFFF"/>
              </w:rPr>
              <w:t>. ,</w:t>
            </w:r>
            <w:proofErr w:type="gramEnd"/>
            <w:r>
              <w:rPr>
                <w:rFonts w:eastAsia="SimSun"/>
                <w:color w:val="262626"/>
                <w:sz w:val="24"/>
                <w:szCs w:val="24"/>
                <w:shd w:val="clear" w:color="auto" w:fill="FFFFFF"/>
              </w:rPr>
              <w:t xml:space="preserve"> through the study on</w:t>
            </w:r>
            <w:r>
              <w:rPr>
                <w:rFonts w:eastAsia="SimSun" w:hint="eastAsia"/>
                <w:color w:val="262626"/>
                <w:sz w:val="24"/>
                <w:szCs w:val="24"/>
                <w:shd w:val="clear" w:color="auto" w:fill="FFFFFF"/>
              </w:rPr>
              <w:t xml:space="preserve"> </w:t>
            </w:r>
            <w:r>
              <w:rPr>
                <w:rFonts w:eastAsia="SimSun"/>
                <w:color w:val="262626"/>
                <w:sz w:val="24"/>
                <w:szCs w:val="24"/>
                <w:shd w:val="clear" w:color="auto" w:fill="FFFFFF"/>
              </w:rPr>
              <w:t>Arduino technology and the hardware and software design methods.</w:t>
            </w:r>
            <w:r>
              <w:rPr>
                <w:rFonts w:eastAsia="SimSun" w:hint="eastAsia"/>
                <w:color w:val="262626"/>
                <w:sz w:val="24"/>
                <w:szCs w:val="24"/>
                <w:shd w:val="clear" w:color="auto" w:fill="FFFFFF"/>
              </w:rPr>
              <w:t xml:space="preserve"> </w:t>
            </w:r>
            <w:r>
              <w:rPr>
                <w:rFonts w:hint="eastAsia"/>
                <w:spacing w:val="-3"/>
                <w:sz w:val="24"/>
                <w:szCs w:val="24"/>
              </w:rPr>
              <w:t xml:space="preserve">Enable to properly used </w:t>
            </w:r>
            <w:r>
              <w:rPr>
                <w:rFonts w:eastAsia="SimSun"/>
                <w:sz w:val="24"/>
                <w:szCs w:val="24"/>
              </w:rPr>
              <w:t>Micro850 controller</w:t>
            </w:r>
          </w:p>
          <w:p w:rsidR="005F6964" w:rsidRDefault="00582FCD" w:rsidP="00617A6F">
            <w:pPr>
              <w:pStyle w:val="ListParagraph"/>
              <w:widowControl/>
              <w:numPr>
                <w:ilvl w:val="0"/>
                <w:numId w:val="111"/>
              </w:numPr>
              <w:autoSpaceDE/>
              <w:autoSpaceDN/>
              <w:spacing w:before="0" w:after="200" w:line="276" w:lineRule="auto"/>
              <w:contextualSpacing/>
              <w:jc w:val="both"/>
              <w:rPr>
                <w:rFonts w:eastAsiaTheme="minorEastAsia"/>
                <w:spacing w:val="-3"/>
                <w:sz w:val="24"/>
                <w:szCs w:val="24"/>
              </w:rPr>
            </w:pPr>
            <w:r>
              <w:rPr>
                <w:rFonts w:eastAsiaTheme="minorEastAsia"/>
                <w:spacing w:val="-3"/>
                <w:sz w:val="24"/>
                <w:szCs w:val="24"/>
                <w:lang w:eastAsia="zh-CN"/>
              </w:rPr>
              <w:t xml:space="preserve">Master the use of the </w:t>
            </w:r>
            <w:r>
              <w:rPr>
                <w:rFonts w:eastAsiaTheme="minorEastAsia" w:hint="eastAsia"/>
                <w:spacing w:val="-3"/>
                <w:sz w:val="24"/>
                <w:szCs w:val="24"/>
                <w:lang w:eastAsia="zh-CN"/>
              </w:rPr>
              <w:t>A</w:t>
            </w:r>
            <w:r>
              <w:rPr>
                <w:rFonts w:eastAsiaTheme="minorEastAsia"/>
                <w:spacing w:val="-3"/>
                <w:sz w:val="24"/>
                <w:szCs w:val="24"/>
                <w:lang w:eastAsia="zh-CN"/>
              </w:rPr>
              <w:t>rduino kit</w:t>
            </w:r>
          </w:p>
          <w:p w:rsidR="005F6964" w:rsidRDefault="00582FCD" w:rsidP="00617A6F">
            <w:pPr>
              <w:pStyle w:val="ListParagraph"/>
              <w:widowControl/>
              <w:numPr>
                <w:ilvl w:val="0"/>
                <w:numId w:val="111"/>
              </w:numPr>
              <w:autoSpaceDE/>
              <w:autoSpaceDN/>
              <w:spacing w:before="0" w:after="200" w:line="276" w:lineRule="auto"/>
              <w:contextualSpacing/>
              <w:jc w:val="both"/>
              <w:rPr>
                <w:rFonts w:eastAsiaTheme="minorEastAsia"/>
                <w:spacing w:val="-3"/>
                <w:sz w:val="24"/>
                <w:szCs w:val="24"/>
              </w:rPr>
            </w:pPr>
            <w:r>
              <w:rPr>
                <w:rFonts w:eastAsiaTheme="minorEastAsia"/>
                <w:spacing w:val="-3"/>
                <w:sz w:val="24"/>
                <w:szCs w:val="24"/>
                <w:lang w:eastAsia="zh-CN"/>
              </w:rPr>
              <w:t>Master the basic programming syntax of</w:t>
            </w:r>
            <w:r>
              <w:rPr>
                <w:rFonts w:eastAsiaTheme="minorEastAsia" w:hint="eastAsia"/>
                <w:spacing w:val="-3"/>
                <w:sz w:val="24"/>
                <w:szCs w:val="24"/>
                <w:lang w:eastAsia="zh-CN"/>
              </w:rPr>
              <w:t xml:space="preserve"> A</w:t>
            </w:r>
            <w:r>
              <w:rPr>
                <w:rFonts w:eastAsiaTheme="minorEastAsia"/>
                <w:spacing w:val="-3"/>
                <w:sz w:val="24"/>
                <w:szCs w:val="24"/>
                <w:lang w:eastAsia="zh-CN"/>
              </w:rPr>
              <w:t>rduino</w:t>
            </w:r>
          </w:p>
          <w:p w:rsidR="005F6964" w:rsidRDefault="00582FCD" w:rsidP="00617A6F">
            <w:pPr>
              <w:pStyle w:val="ListParagraph"/>
              <w:widowControl/>
              <w:numPr>
                <w:ilvl w:val="0"/>
                <w:numId w:val="111"/>
              </w:numPr>
              <w:autoSpaceDE/>
              <w:autoSpaceDN/>
              <w:spacing w:before="0" w:after="200" w:line="276" w:lineRule="auto"/>
              <w:contextualSpacing/>
              <w:jc w:val="both"/>
              <w:rPr>
                <w:rFonts w:eastAsiaTheme="minorEastAsia"/>
                <w:spacing w:val="-3"/>
                <w:sz w:val="24"/>
                <w:szCs w:val="24"/>
              </w:rPr>
            </w:pPr>
            <w:r>
              <w:rPr>
                <w:rFonts w:eastAsiaTheme="minorEastAsia"/>
                <w:spacing w:val="-3"/>
                <w:sz w:val="24"/>
                <w:szCs w:val="24"/>
                <w:lang w:eastAsia="zh-CN"/>
              </w:rPr>
              <w:t>E</w:t>
            </w:r>
            <w:r>
              <w:rPr>
                <w:rFonts w:eastAsiaTheme="minorEastAsia" w:hint="eastAsia"/>
                <w:spacing w:val="-3"/>
                <w:sz w:val="24"/>
                <w:szCs w:val="24"/>
                <w:lang w:eastAsia="zh-CN"/>
              </w:rPr>
              <w:t>nable to</w:t>
            </w:r>
            <w:r>
              <w:t xml:space="preserve"> d</w:t>
            </w:r>
            <w:r>
              <w:rPr>
                <w:rFonts w:eastAsiaTheme="minorEastAsia"/>
                <w:spacing w:val="-3"/>
                <w:sz w:val="24"/>
                <w:szCs w:val="24"/>
                <w:lang w:eastAsia="zh-CN"/>
              </w:rPr>
              <w:t>esign and manufacture of electronic products with Arduino platform</w:t>
            </w:r>
          </w:p>
        </w:tc>
      </w:tr>
      <w:tr w:rsidR="005F6964">
        <w:trPr>
          <w:trHeight w:val="468"/>
        </w:trPr>
        <w:tc>
          <w:tcPr>
            <w:tcW w:w="8467" w:type="dxa"/>
            <w:gridSpan w:val="5"/>
            <w:shd w:val="clear" w:color="auto" w:fill="E5DFEC"/>
          </w:tcPr>
          <w:p w:rsidR="005F6964" w:rsidRDefault="00582FCD">
            <w:pPr>
              <w:pStyle w:val="Heading2"/>
              <w:spacing w:before="160" w:after="160" w:line="240" w:lineRule="auto"/>
              <w:ind w:left="0"/>
              <w:rPr>
                <w:rFonts w:eastAsiaTheme="minorEastAsia"/>
                <w:b w:val="0"/>
                <w:sz w:val="24"/>
                <w:szCs w:val="24"/>
                <w:lang w:eastAsia="zh-CN"/>
              </w:rPr>
            </w:pPr>
            <w:r>
              <w:rPr>
                <w:rFonts w:eastAsiaTheme="minorEastAsia" w:cstheme="minorBidi"/>
                <w:kern w:val="2"/>
                <w:sz w:val="24"/>
                <w:szCs w:val="24"/>
                <w:lang w:eastAsia="zh-CN" w:bidi="ar-SA"/>
              </w:rPr>
              <w:t>Course Contents</w:t>
            </w:r>
          </w:p>
        </w:tc>
        <w:tc>
          <w:tcPr>
            <w:tcW w:w="1333" w:type="dxa"/>
            <w:gridSpan w:val="3"/>
            <w:shd w:val="clear" w:color="auto" w:fill="E5DFEC"/>
          </w:tcPr>
          <w:p w:rsidR="005F6964" w:rsidRDefault="00582FCD">
            <w:pPr>
              <w:spacing w:before="160" w:after="160"/>
              <w:rPr>
                <w:sz w:val="24"/>
                <w:szCs w:val="24"/>
              </w:rPr>
            </w:pPr>
            <w:r>
              <w:rPr>
                <w:b/>
                <w:sz w:val="24"/>
                <w:szCs w:val="24"/>
              </w:rPr>
              <w:t>Hours</w:t>
            </w:r>
          </w:p>
        </w:tc>
      </w:tr>
      <w:tr w:rsidR="005F6964">
        <w:trPr>
          <w:trHeight w:val="128"/>
        </w:trPr>
        <w:tc>
          <w:tcPr>
            <w:tcW w:w="8467" w:type="dxa"/>
            <w:gridSpan w:val="5"/>
          </w:tcPr>
          <w:p w:rsidR="005F6964" w:rsidRDefault="00582FCD" w:rsidP="00617A6F">
            <w:pPr>
              <w:pStyle w:val="ListParagraph"/>
              <w:widowControl/>
              <w:numPr>
                <w:ilvl w:val="0"/>
                <w:numId w:val="112"/>
              </w:numPr>
              <w:tabs>
                <w:tab w:val="left" w:pos="720"/>
                <w:tab w:val="left" w:pos="4077"/>
                <w:tab w:val="right" w:pos="9360"/>
              </w:tabs>
              <w:suppressAutoHyphens/>
              <w:autoSpaceDE/>
              <w:autoSpaceDN/>
              <w:spacing w:before="0" w:after="200"/>
              <w:ind w:left="357" w:hanging="357"/>
              <w:contextualSpacing/>
              <w:jc w:val="both"/>
              <w:rPr>
                <w:b/>
                <w:spacing w:val="-3"/>
                <w:sz w:val="24"/>
                <w:szCs w:val="24"/>
              </w:rPr>
            </w:pPr>
            <w:r>
              <w:rPr>
                <w:rFonts w:eastAsia="SimSun"/>
                <w:b/>
                <w:sz w:val="24"/>
                <w:szCs w:val="24"/>
              </w:rPr>
              <w:t>Introduction of Arduino</w:t>
            </w:r>
            <w:r>
              <w:rPr>
                <w:rFonts w:hint="eastAsia"/>
                <w:b/>
                <w:spacing w:val="-3"/>
                <w:sz w:val="24"/>
                <w:szCs w:val="24"/>
              </w:rPr>
              <w:t xml:space="preserve"> </w:t>
            </w:r>
          </w:p>
          <w:p w:rsidR="005F6964" w:rsidRDefault="00582FCD" w:rsidP="00617A6F">
            <w:pPr>
              <w:pStyle w:val="ListParagraph"/>
              <w:widowControl/>
              <w:numPr>
                <w:ilvl w:val="1"/>
                <w:numId w:val="112"/>
              </w:numPr>
              <w:tabs>
                <w:tab w:val="left" w:pos="720"/>
                <w:tab w:val="left" w:pos="4077"/>
                <w:tab w:val="right" w:pos="9360"/>
              </w:tabs>
              <w:suppressAutoHyphens/>
              <w:autoSpaceDE/>
              <w:autoSpaceDN/>
              <w:spacing w:before="0" w:after="200"/>
              <w:ind w:left="357" w:hanging="357"/>
              <w:contextualSpacing/>
              <w:jc w:val="both"/>
              <w:rPr>
                <w:spacing w:val="-3"/>
                <w:sz w:val="24"/>
                <w:szCs w:val="24"/>
              </w:rPr>
            </w:pPr>
            <w:r>
              <w:rPr>
                <w:rFonts w:eastAsia="SimSun"/>
                <w:color w:val="000000"/>
                <w:sz w:val="24"/>
                <w:szCs w:val="24"/>
              </w:rPr>
              <w:t>What is Arduino</w:t>
            </w:r>
          </w:p>
          <w:p w:rsidR="005F6964" w:rsidRDefault="00582FCD" w:rsidP="00617A6F">
            <w:pPr>
              <w:pStyle w:val="ListParagraph"/>
              <w:widowControl/>
              <w:numPr>
                <w:ilvl w:val="1"/>
                <w:numId w:val="112"/>
              </w:numPr>
              <w:tabs>
                <w:tab w:val="left" w:pos="720"/>
                <w:tab w:val="left" w:pos="4077"/>
                <w:tab w:val="right" w:pos="9360"/>
              </w:tabs>
              <w:suppressAutoHyphens/>
              <w:autoSpaceDE/>
              <w:autoSpaceDN/>
              <w:spacing w:before="0" w:after="200"/>
              <w:ind w:left="357" w:hanging="357"/>
              <w:contextualSpacing/>
              <w:jc w:val="both"/>
              <w:rPr>
                <w:spacing w:val="-3"/>
                <w:sz w:val="24"/>
                <w:szCs w:val="24"/>
              </w:rPr>
            </w:pPr>
            <w:r>
              <w:rPr>
                <w:rFonts w:eastAsia="SimSun"/>
                <w:color w:val="000000"/>
                <w:sz w:val="24"/>
                <w:szCs w:val="24"/>
              </w:rPr>
              <w:t>The hardware composition</w:t>
            </w:r>
          </w:p>
          <w:p w:rsidR="005F6964" w:rsidRDefault="00582FCD" w:rsidP="00617A6F">
            <w:pPr>
              <w:pStyle w:val="ListParagraph"/>
              <w:widowControl/>
              <w:numPr>
                <w:ilvl w:val="1"/>
                <w:numId w:val="112"/>
              </w:numPr>
              <w:tabs>
                <w:tab w:val="left" w:pos="720"/>
                <w:tab w:val="left" w:pos="4077"/>
                <w:tab w:val="right" w:pos="9360"/>
              </w:tabs>
              <w:suppressAutoHyphens/>
              <w:autoSpaceDE/>
              <w:autoSpaceDN/>
              <w:spacing w:before="0" w:after="200"/>
              <w:ind w:left="357" w:hanging="357"/>
              <w:contextualSpacing/>
              <w:jc w:val="both"/>
              <w:rPr>
                <w:spacing w:val="-3"/>
                <w:sz w:val="24"/>
                <w:szCs w:val="24"/>
              </w:rPr>
            </w:pPr>
            <w:r>
              <w:rPr>
                <w:rFonts w:eastAsia="SimSun"/>
                <w:color w:val="000000"/>
              </w:rPr>
              <w:t>Arduino IDE</w:t>
            </w:r>
          </w:p>
        </w:tc>
        <w:tc>
          <w:tcPr>
            <w:tcW w:w="1333" w:type="dxa"/>
            <w:gridSpan w:val="3"/>
          </w:tcPr>
          <w:p w:rsidR="005F6964" w:rsidRDefault="00582FCD">
            <w:pPr>
              <w:jc w:val="center"/>
              <w:rPr>
                <w:sz w:val="24"/>
                <w:szCs w:val="24"/>
              </w:rPr>
            </w:pPr>
            <w:r>
              <w:rPr>
                <w:sz w:val="24"/>
                <w:szCs w:val="24"/>
              </w:rPr>
              <w:t>2</w:t>
            </w:r>
          </w:p>
        </w:tc>
      </w:tr>
      <w:tr w:rsidR="005F6964">
        <w:trPr>
          <w:trHeight w:val="128"/>
        </w:trPr>
        <w:tc>
          <w:tcPr>
            <w:tcW w:w="8467" w:type="dxa"/>
            <w:gridSpan w:val="5"/>
          </w:tcPr>
          <w:p w:rsidR="005F6964" w:rsidRDefault="00582FCD" w:rsidP="00617A6F">
            <w:pPr>
              <w:pStyle w:val="ListParagraph"/>
              <w:widowControl/>
              <w:numPr>
                <w:ilvl w:val="0"/>
                <w:numId w:val="112"/>
              </w:numPr>
              <w:tabs>
                <w:tab w:val="left" w:pos="0"/>
                <w:tab w:val="left" w:pos="720"/>
              </w:tabs>
              <w:suppressAutoHyphens/>
              <w:autoSpaceDE/>
              <w:autoSpaceDN/>
              <w:spacing w:before="0"/>
              <w:contextualSpacing/>
              <w:jc w:val="both"/>
              <w:rPr>
                <w:b/>
                <w:bCs/>
                <w:spacing w:val="-3"/>
                <w:sz w:val="24"/>
                <w:szCs w:val="24"/>
              </w:rPr>
            </w:pPr>
            <w:proofErr w:type="spellStart"/>
            <w:r>
              <w:rPr>
                <w:rFonts w:eastAsia="SimSun"/>
                <w:b/>
                <w:bCs/>
                <w:color w:val="000000"/>
                <w:sz w:val="24"/>
                <w:szCs w:val="24"/>
              </w:rPr>
              <w:t>Colo</w:t>
            </w:r>
            <w:r>
              <w:rPr>
                <w:rFonts w:eastAsia="SimSun" w:hint="eastAsia"/>
                <w:b/>
                <w:bCs/>
                <w:color w:val="000000"/>
                <w:sz w:val="24"/>
                <w:szCs w:val="24"/>
                <w:lang w:eastAsia="zh-CN"/>
              </w:rPr>
              <w:t>u</w:t>
            </w:r>
            <w:r>
              <w:rPr>
                <w:rFonts w:eastAsia="SimSun"/>
                <w:b/>
                <w:bCs/>
                <w:color w:val="000000"/>
                <w:sz w:val="24"/>
                <w:szCs w:val="24"/>
              </w:rPr>
              <w:t>r</w:t>
            </w:r>
            <w:r>
              <w:rPr>
                <w:rFonts w:eastAsia="SimSun" w:hint="eastAsia"/>
                <w:b/>
                <w:bCs/>
                <w:color w:val="000000"/>
                <w:sz w:val="24"/>
                <w:szCs w:val="24"/>
                <w:lang w:eastAsia="zh-CN"/>
              </w:rPr>
              <w:t>ed</w:t>
            </w:r>
            <w:proofErr w:type="spellEnd"/>
            <w:r>
              <w:rPr>
                <w:rFonts w:eastAsia="SimSun"/>
                <w:b/>
                <w:bCs/>
                <w:color w:val="000000"/>
                <w:sz w:val="24"/>
                <w:szCs w:val="24"/>
              </w:rPr>
              <w:t xml:space="preserve"> Flashing LED Lights</w:t>
            </w:r>
            <w:r>
              <w:rPr>
                <w:rFonts w:hint="eastAsia"/>
                <w:b/>
                <w:bCs/>
                <w:spacing w:val="-3"/>
                <w:sz w:val="24"/>
                <w:szCs w:val="24"/>
              </w:rPr>
              <w:t xml:space="preserve"> </w:t>
            </w:r>
          </w:p>
          <w:p w:rsidR="005F6964" w:rsidRDefault="00582FCD" w:rsidP="00617A6F">
            <w:pPr>
              <w:pStyle w:val="ListParagraph"/>
              <w:widowControl/>
              <w:numPr>
                <w:ilvl w:val="1"/>
                <w:numId w:val="112"/>
              </w:numPr>
              <w:autoSpaceDE/>
              <w:autoSpaceDN/>
              <w:spacing w:before="0"/>
              <w:contextualSpacing/>
              <w:jc w:val="both"/>
              <w:rPr>
                <w:rFonts w:eastAsia="SimSun"/>
                <w:spacing w:val="-3"/>
                <w:sz w:val="24"/>
                <w:szCs w:val="24"/>
                <w:lang w:eastAsia="zh-CN"/>
              </w:rPr>
            </w:pPr>
            <w:r>
              <w:rPr>
                <w:rFonts w:eastAsia="SimSun"/>
                <w:color w:val="000000"/>
                <w:sz w:val="24"/>
                <w:szCs w:val="24"/>
              </w:rPr>
              <w:t xml:space="preserve">The circuit design of </w:t>
            </w:r>
            <w:proofErr w:type="spellStart"/>
            <w:r>
              <w:rPr>
                <w:rFonts w:eastAsia="SimSun"/>
                <w:color w:val="000000"/>
                <w:sz w:val="24"/>
                <w:szCs w:val="24"/>
              </w:rPr>
              <w:t>colo</w:t>
            </w:r>
            <w:r>
              <w:rPr>
                <w:rFonts w:eastAsia="SimSun" w:hint="eastAsia"/>
                <w:color w:val="000000"/>
                <w:sz w:val="24"/>
                <w:szCs w:val="24"/>
                <w:lang w:eastAsia="zh-CN"/>
              </w:rPr>
              <w:t>u</w:t>
            </w:r>
            <w:r>
              <w:rPr>
                <w:rFonts w:eastAsia="SimSun"/>
                <w:color w:val="000000"/>
                <w:sz w:val="24"/>
                <w:szCs w:val="24"/>
              </w:rPr>
              <w:t>r</w:t>
            </w:r>
            <w:r>
              <w:rPr>
                <w:rFonts w:eastAsia="SimSun" w:hint="eastAsia"/>
                <w:color w:val="000000"/>
                <w:sz w:val="24"/>
                <w:szCs w:val="24"/>
                <w:lang w:eastAsia="zh-CN"/>
              </w:rPr>
              <w:t>ed</w:t>
            </w:r>
            <w:proofErr w:type="spellEnd"/>
            <w:r>
              <w:rPr>
                <w:rFonts w:eastAsia="SimSun"/>
                <w:color w:val="000000"/>
                <w:sz w:val="24"/>
                <w:szCs w:val="24"/>
              </w:rPr>
              <w:t xml:space="preserve"> lights with buttons</w:t>
            </w:r>
          </w:p>
          <w:p w:rsidR="005F6964" w:rsidRDefault="00582FCD" w:rsidP="00617A6F">
            <w:pPr>
              <w:pStyle w:val="ListParagraph"/>
              <w:widowControl/>
              <w:numPr>
                <w:ilvl w:val="1"/>
                <w:numId w:val="112"/>
              </w:numPr>
              <w:autoSpaceDE/>
              <w:autoSpaceDN/>
              <w:spacing w:before="0" w:after="200"/>
              <w:ind w:left="357" w:hanging="357"/>
              <w:contextualSpacing/>
              <w:jc w:val="both"/>
              <w:rPr>
                <w:rFonts w:eastAsia="SimSun"/>
                <w:spacing w:val="-3"/>
                <w:sz w:val="24"/>
                <w:szCs w:val="24"/>
                <w:lang w:eastAsia="zh-CN"/>
              </w:rPr>
            </w:pPr>
            <w:r>
              <w:rPr>
                <w:rFonts w:eastAsia="SimSun"/>
                <w:color w:val="000000"/>
                <w:sz w:val="24"/>
                <w:szCs w:val="24"/>
              </w:rPr>
              <w:t>Breath lights</w:t>
            </w:r>
          </w:p>
        </w:tc>
        <w:tc>
          <w:tcPr>
            <w:tcW w:w="1333" w:type="dxa"/>
            <w:gridSpan w:val="3"/>
          </w:tcPr>
          <w:p w:rsidR="005F6964" w:rsidRDefault="00582FCD">
            <w:pPr>
              <w:jc w:val="center"/>
              <w:rPr>
                <w:sz w:val="24"/>
                <w:szCs w:val="24"/>
              </w:rPr>
            </w:pPr>
            <w:r>
              <w:rPr>
                <w:sz w:val="24"/>
                <w:szCs w:val="24"/>
              </w:rPr>
              <w:t>4</w:t>
            </w:r>
          </w:p>
        </w:tc>
      </w:tr>
      <w:tr w:rsidR="005F6964">
        <w:trPr>
          <w:trHeight w:val="128"/>
        </w:trPr>
        <w:tc>
          <w:tcPr>
            <w:tcW w:w="8467" w:type="dxa"/>
            <w:gridSpan w:val="5"/>
          </w:tcPr>
          <w:p w:rsidR="005F6964" w:rsidRDefault="00582FCD" w:rsidP="00617A6F">
            <w:pPr>
              <w:pStyle w:val="ListParagraph"/>
              <w:widowControl/>
              <w:numPr>
                <w:ilvl w:val="0"/>
                <w:numId w:val="112"/>
              </w:numPr>
              <w:tabs>
                <w:tab w:val="left" w:pos="720"/>
                <w:tab w:val="right" w:pos="9360"/>
              </w:tabs>
              <w:suppressAutoHyphens/>
              <w:autoSpaceDE/>
              <w:autoSpaceDN/>
              <w:spacing w:before="0"/>
              <w:contextualSpacing/>
              <w:jc w:val="both"/>
              <w:rPr>
                <w:b/>
                <w:bCs/>
                <w:spacing w:val="-3"/>
                <w:sz w:val="24"/>
                <w:szCs w:val="24"/>
              </w:rPr>
            </w:pPr>
            <w:r>
              <w:rPr>
                <w:rFonts w:eastAsia="SimSun"/>
                <w:b/>
                <w:bCs/>
                <w:color w:val="000000"/>
                <w:sz w:val="24"/>
                <w:szCs w:val="24"/>
              </w:rPr>
              <w:t xml:space="preserve">Display of Digital </w:t>
            </w:r>
            <w:proofErr w:type="spellStart"/>
            <w:r>
              <w:rPr>
                <w:rFonts w:eastAsia="SimSun"/>
                <w:b/>
                <w:bCs/>
                <w:color w:val="000000"/>
                <w:sz w:val="24"/>
                <w:szCs w:val="24"/>
              </w:rPr>
              <w:t>Tube</w:t>
            </w:r>
            <w:r>
              <w:rPr>
                <w:rFonts w:eastAsia="SimSun"/>
                <w:b/>
                <w:bCs/>
                <w:color w:val="000000"/>
                <w:sz w:val="24"/>
                <w:szCs w:val="24"/>
              </w:rPr>
              <w:t>（</w:t>
            </w:r>
            <w:r>
              <w:rPr>
                <w:rFonts w:eastAsia="SimSun"/>
                <w:b/>
                <w:bCs/>
                <w:color w:val="000000"/>
                <w:sz w:val="24"/>
                <w:szCs w:val="24"/>
              </w:rPr>
              <w:t>Interesting</w:t>
            </w:r>
            <w:proofErr w:type="spellEnd"/>
            <w:r>
              <w:rPr>
                <w:rFonts w:eastAsia="SimSun"/>
                <w:b/>
                <w:bCs/>
                <w:color w:val="000000"/>
                <w:sz w:val="24"/>
                <w:szCs w:val="24"/>
              </w:rPr>
              <w:t xml:space="preserve"> Dice</w:t>
            </w:r>
            <w:r>
              <w:rPr>
                <w:rFonts w:eastAsia="SimSun"/>
                <w:b/>
                <w:bCs/>
                <w:color w:val="000000"/>
                <w:sz w:val="24"/>
                <w:szCs w:val="24"/>
              </w:rPr>
              <w:t>）</w:t>
            </w:r>
          </w:p>
          <w:p w:rsidR="005F6964" w:rsidRDefault="00582FCD" w:rsidP="00617A6F">
            <w:pPr>
              <w:pStyle w:val="ListParagraph"/>
              <w:widowControl/>
              <w:numPr>
                <w:ilvl w:val="1"/>
                <w:numId w:val="112"/>
              </w:numPr>
              <w:autoSpaceDE/>
              <w:autoSpaceDN/>
              <w:spacing w:before="0" w:after="200"/>
              <w:contextualSpacing/>
              <w:jc w:val="both"/>
              <w:rPr>
                <w:rFonts w:eastAsia="SimSun"/>
                <w:spacing w:val="-3"/>
                <w:sz w:val="24"/>
                <w:szCs w:val="24"/>
                <w:lang w:eastAsia="zh-CN"/>
              </w:rPr>
            </w:pPr>
            <w:r>
              <w:rPr>
                <w:rFonts w:eastAsia="SimSun"/>
                <w:color w:val="000000"/>
                <w:sz w:val="24"/>
                <w:szCs w:val="24"/>
              </w:rPr>
              <w:t>Display of numbers</w:t>
            </w:r>
          </w:p>
          <w:p w:rsidR="005F6964" w:rsidRDefault="00582FCD" w:rsidP="00617A6F">
            <w:pPr>
              <w:pStyle w:val="ListParagraph"/>
              <w:widowControl/>
              <w:numPr>
                <w:ilvl w:val="1"/>
                <w:numId w:val="112"/>
              </w:numPr>
              <w:autoSpaceDE/>
              <w:autoSpaceDN/>
              <w:spacing w:before="0" w:after="200"/>
              <w:contextualSpacing/>
              <w:jc w:val="both"/>
              <w:rPr>
                <w:rFonts w:eastAsia="SimSun"/>
                <w:spacing w:val="-3"/>
                <w:sz w:val="24"/>
                <w:szCs w:val="24"/>
                <w:lang w:eastAsia="zh-CN"/>
              </w:rPr>
            </w:pPr>
            <w:r>
              <w:rPr>
                <w:rFonts w:eastAsia="SimSun"/>
                <w:color w:val="000000"/>
                <w:sz w:val="24"/>
                <w:szCs w:val="24"/>
              </w:rPr>
              <w:t>Digital dice</w:t>
            </w:r>
          </w:p>
        </w:tc>
        <w:tc>
          <w:tcPr>
            <w:tcW w:w="1333" w:type="dxa"/>
            <w:gridSpan w:val="3"/>
          </w:tcPr>
          <w:p w:rsidR="005F6964" w:rsidRDefault="00582FCD">
            <w:pPr>
              <w:jc w:val="center"/>
              <w:rPr>
                <w:sz w:val="24"/>
                <w:szCs w:val="24"/>
              </w:rPr>
            </w:pPr>
            <w:r>
              <w:rPr>
                <w:rFonts w:hint="eastAsia"/>
                <w:sz w:val="24"/>
                <w:szCs w:val="24"/>
              </w:rPr>
              <w:t>2</w:t>
            </w:r>
          </w:p>
        </w:tc>
      </w:tr>
      <w:tr w:rsidR="005F6964">
        <w:trPr>
          <w:trHeight w:val="128"/>
        </w:trPr>
        <w:tc>
          <w:tcPr>
            <w:tcW w:w="8467" w:type="dxa"/>
            <w:gridSpan w:val="5"/>
          </w:tcPr>
          <w:p w:rsidR="005F6964" w:rsidRDefault="00582FCD" w:rsidP="00617A6F">
            <w:pPr>
              <w:pStyle w:val="ListParagraph"/>
              <w:widowControl/>
              <w:numPr>
                <w:ilvl w:val="0"/>
                <w:numId w:val="112"/>
              </w:numPr>
              <w:tabs>
                <w:tab w:val="left" w:pos="0"/>
                <w:tab w:val="left" w:pos="720"/>
              </w:tabs>
              <w:suppressAutoHyphens/>
              <w:autoSpaceDE/>
              <w:autoSpaceDN/>
              <w:spacing w:before="0"/>
              <w:contextualSpacing/>
              <w:jc w:val="both"/>
              <w:rPr>
                <w:b/>
                <w:bCs/>
                <w:spacing w:val="-3"/>
                <w:sz w:val="24"/>
                <w:szCs w:val="24"/>
              </w:rPr>
            </w:pPr>
            <w:r>
              <w:rPr>
                <w:rFonts w:eastAsia="SimSun"/>
                <w:b/>
                <w:bCs/>
                <w:color w:val="000000"/>
                <w:sz w:val="24"/>
                <w:szCs w:val="24"/>
              </w:rPr>
              <w:t>Adopting Arduino Controls Motor</w:t>
            </w:r>
            <w:r>
              <w:rPr>
                <w:b/>
                <w:bCs/>
                <w:spacing w:val="-3"/>
                <w:sz w:val="24"/>
                <w:szCs w:val="24"/>
              </w:rPr>
              <w:t xml:space="preserve"> </w:t>
            </w:r>
          </w:p>
          <w:p w:rsidR="005F6964" w:rsidRDefault="00582FCD" w:rsidP="00617A6F">
            <w:pPr>
              <w:pStyle w:val="ListParagraph"/>
              <w:widowControl/>
              <w:numPr>
                <w:ilvl w:val="1"/>
                <w:numId w:val="112"/>
              </w:numPr>
              <w:autoSpaceDE/>
              <w:autoSpaceDN/>
              <w:spacing w:before="0" w:after="200"/>
              <w:ind w:left="357" w:hanging="357"/>
              <w:contextualSpacing/>
              <w:jc w:val="both"/>
              <w:rPr>
                <w:b/>
                <w:spacing w:val="-3"/>
                <w:sz w:val="24"/>
                <w:szCs w:val="24"/>
                <w:lang w:eastAsia="zh-CN"/>
              </w:rPr>
            </w:pPr>
            <w:r>
              <w:rPr>
                <w:rFonts w:eastAsia="SimSun"/>
                <w:color w:val="000000"/>
                <w:sz w:val="24"/>
                <w:szCs w:val="24"/>
              </w:rPr>
              <w:t>Adopting Arduino controls Dc motor</w:t>
            </w:r>
          </w:p>
          <w:p w:rsidR="005F6964" w:rsidRDefault="00582FCD" w:rsidP="00617A6F">
            <w:pPr>
              <w:pStyle w:val="ListParagraph"/>
              <w:widowControl/>
              <w:numPr>
                <w:ilvl w:val="1"/>
                <w:numId w:val="112"/>
              </w:numPr>
              <w:autoSpaceDE/>
              <w:autoSpaceDN/>
              <w:spacing w:before="0" w:after="200"/>
              <w:ind w:left="357" w:hanging="357"/>
              <w:contextualSpacing/>
              <w:jc w:val="both"/>
              <w:rPr>
                <w:b/>
                <w:spacing w:val="-3"/>
                <w:sz w:val="24"/>
                <w:szCs w:val="24"/>
                <w:lang w:eastAsia="zh-CN"/>
              </w:rPr>
            </w:pPr>
            <w:r>
              <w:rPr>
                <w:rFonts w:eastAsia="SimSun"/>
                <w:color w:val="000000"/>
                <w:sz w:val="24"/>
                <w:szCs w:val="24"/>
              </w:rPr>
              <w:t>Steering gear</w:t>
            </w:r>
          </w:p>
        </w:tc>
        <w:tc>
          <w:tcPr>
            <w:tcW w:w="1333" w:type="dxa"/>
            <w:gridSpan w:val="3"/>
          </w:tcPr>
          <w:p w:rsidR="005F6964" w:rsidRDefault="00582FCD">
            <w:pPr>
              <w:jc w:val="center"/>
              <w:rPr>
                <w:sz w:val="24"/>
                <w:szCs w:val="24"/>
              </w:rPr>
            </w:pPr>
            <w:r>
              <w:rPr>
                <w:sz w:val="24"/>
                <w:szCs w:val="24"/>
              </w:rPr>
              <w:t>2</w:t>
            </w:r>
          </w:p>
        </w:tc>
      </w:tr>
      <w:tr w:rsidR="005F6964">
        <w:trPr>
          <w:trHeight w:val="128"/>
        </w:trPr>
        <w:tc>
          <w:tcPr>
            <w:tcW w:w="8467" w:type="dxa"/>
            <w:gridSpan w:val="5"/>
          </w:tcPr>
          <w:p w:rsidR="005F6964" w:rsidRDefault="00582FCD" w:rsidP="00617A6F">
            <w:pPr>
              <w:pStyle w:val="ListParagraph"/>
              <w:widowControl/>
              <w:numPr>
                <w:ilvl w:val="0"/>
                <w:numId w:val="112"/>
              </w:numPr>
              <w:tabs>
                <w:tab w:val="left" w:pos="720"/>
                <w:tab w:val="left" w:pos="4339"/>
                <w:tab w:val="left" w:pos="4563"/>
                <w:tab w:val="right" w:pos="9360"/>
              </w:tabs>
              <w:suppressAutoHyphens/>
              <w:autoSpaceDE/>
              <w:autoSpaceDN/>
              <w:spacing w:before="0"/>
              <w:contextualSpacing/>
              <w:jc w:val="both"/>
              <w:rPr>
                <w:b/>
                <w:bCs/>
                <w:spacing w:val="-3"/>
                <w:sz w:val="24"/>
                <w:szCs w:val="24"/>
                <w:lang w:eastAsia="zh-CN"/>
              </w:rPr>
            </w:pPr>
            <w:r>
              <w:rPr>
                <w:rFonts w:eastAsia="SimSun"/>
                <w:b/>
                <w:bCs/>
                <w:color w:val="000000"/>
                <w:sz w:val="24"/>
                <w:szCs w:val="24"/>
              </w:rPr>
              <w:t>Arduino Control LCD</w:t>
            </w:r>
            <w:r>
              <w:rPr>
                <w:rFonts w:hint="eastAsia"/>
                <w:b/>
                <w:bCs/>
                <w:spacing w:val="-3"/>
                <w:sz w:val="24"/>
                <w:szCs w:val="24"/>
                <w:lang w:eastAsia="zh-CN"/>
              </w:rPr>
              <w:t xml:space="preserve"> </w:t>
            </w:r>
          </w:p>
          <w:p w:rsidR="005F6964" w:rsidRDefault="00582FCD" w:rsidP="00617A6F">
            <w:pPr>
              <w:widowControl/>
              <w:numPr>
                <w:ilvl w:val="1"/>
                <w:numId w:val="112"/>
              </w:numPr>
              <w:tabs>
                <w:tab w:val="left" w:pos="720"/>
                <w:tab w:val="right" w:pos="9360"/>
              </w:tabs>
              <w:suppressAutoHyphens/>
              <w:autoSpaceDE/>
              <w:autoSpaceDN/>
              <w:ind w:left="357" w:hanging="357"/>
              <w:rPr>
                <w:sz w:val="24"/>
                <w:szCs w:val="24"/>
              </w:rPr>
            </w:pPr>
            <w:r>
              <w:rPr>
                <w:rFonts w:eastAsia="SimSun"/>
                <w:color w:val="000000"/>
                <w:sz w:val="24"/>
                <w:szCs w:val="24"/>
              </w:rPr>
              <w:t>Character Display</w:t>
            </w:r>
          </w:p>
          <w:p w:rsidR="005F6964" w:rsidRDefault="00582FCD" w:rsidP="00617A6F">
            <w:pPr>
              <w:widowControl/>
              <w:numPr>
                <w:ilvl w:val="1"/>
                <w:numId w:val="112"/>
              </w:numPr>
              <w:tabs>
                <w:tab w:val="left" w:pos="720"/>
                <w:tab w:val="right" w:pos="9360"/>
              </w:tabs>
              <w:suppressAutoHyphens/>
              <w:autoSpaceDE/>
              <w:autoSpaceDN/>
              <w:spacing w:after="200"/>
              <w:ind w:left="357" w:hanging="357"/>
              <w:rPr>
                <w:sz w:val="24"/>
                <w:szCs w:val="24"/>
              </w:rPr>
            </w:pPr>
            <w:r>
              <w:rPr>
                <w:rFonts w:eastAsia="SimSun"/>
                <w:color w:val="000000"/>
                <w:sz w:val="24"/>
                <w:szCs w:val="24"/>
              </w:rPr>
              <w:t>Manufacture of Electronic Clock</w:t>
            </w:r>
          </w:p>
        </w:tc>
        <w:tc>
          <w:tcPr>
            <w:tcW w:w="1333" w:type="dxa"/>
            <w:gridSpan w:val="3"/>
          </w:tcPr>
          <w:p w:rsidR="005F6964" w:rsidRDefault="00582FCD">
            <w:pPr>
              <w:jc w:val="center"/>
              <w:rPr>
                <w:rFonts w:eastAsia="SimSun"/>
                <w:sz w:val="24"/>
                <w:szCs w:val="24"/>
              </w:rPr>
            </w:pPr>
            <w:r>
              <w:rPr>
                <w:sz w:val="24"/>
                <w:szCs w:val="24"/>
              </w:rPr>
              <w:t>3</w:t>
            </w:r>
          </w:p>
        </w:tc>
      </w:tr>
      <w:tr w:rsidR="005F6964">
        <w:trPr>
          <w:trHeight w:val="128"/>
        </w:trPr>
        <w:tc>
          <w:tcPr>
            <w:tcW w:w="8467" w:type="dxa"/>
            <w:gridSpan w:val="5"/>
          </w:tcPr>
          <w:p w:rsidR="005F6964" w:rsidRDefault="00582FCD" w:rsidP="00617A6F">
            <w:pPr>
              <w:pStyle w:val="ListParagraph"/>
              <w:widowControl/>
              <w:numPr>
                <w:ilvl w:val="0"/>
                <w:numId w:val="112"/>
              </w:numPr>
              <w:tabs>
                <w:tab w:val="left" w:pos="720"/>
                <w:tab w:val="left" w:pos="4339"/>
                <w:tab w:val="left" w:pos="4563"/>
                <w:tab w:val="right" w:pos="9360"/>
              </w:tabs>
              <w:suppressAutoHyphens/>
              <w:autoSpaceDE/>
              <w:autoSpaceDN/>
              <w:spacing w:before="0"/>
              <w:contextualSpacing/>
              <w:jc w:val="both"/>
              <w:rPr>
                <w:b/>
                <w:bCs/>
                <w:spacing w:val="-3"/>
                <w:sz w:val="24"/>
                <w:szCs w:val="24"/>
                <w:lang w:eastAsia="zh-CN"/>
              </w:rPr>
            </w:pPr>
            <w:r>
              <w:rPr>
                <w:rFonts w:eastAsia="SimSun"/>
                <w:b/>
                <w:bCs/>
                <w:sz w:val="24"/>
                <w:szCs w:val="24"/>
              </w:rPr>
              <w:t>Serial Communication Base on Arduino</w:t>
            </w:r>
            <w:r>
              <w:rPr>
                <w:rFonts w:hint="eastAsia"/>
                <w:b/>
                <w:bCs/>
                <w:spacing w:val="-3"/>
                <w:sz w:val="24"/>
                <w:szCs w:val="24"/>
                <w:lang w:eastAsia="zh-CN"/>
              </w:rPr>
              <w:t xml:space="preserve"> </w:t>
            </w:r>
          </w:p>
          <w:p w:rsidR="005F6964" w:rsidRDefault="00582FCD" w:rsidP="00617A6F">
            <w:pPr>
              <w:pStyle w:val="ListParagraph"/>
              <w:widowControl/>
              <w:numPr>
                <w:ilvl w:val="1"/>
                <w:numId w:val="112"/>
              </w:numPr>
              <w:autoSpaceDE/>
              <w:autoSpaceDN/>
              <w:spacing w:before="0"/>
              <w:contextualSpacing/>
              <w:jc w:val="both"/>
              <w:rPr>
                <w:b/>
                <w:spacing w:val="-3"/>
                <w:sz w:val="24"/>
                <w:szCs w:val="24"/>
                <w:lang w:eastAsia="zh-CN"/>
              </w:rPr>
            </w:pPr>
            <w:r>
              <w:rPr>
                <w:rFonts w:eastAsia="SimSun"/>
                <w:color w:val="000000"/>
                <w:sz w:val="24"/>
                <w:szCs w:val="24"/>
              </w:rPr>
              <w:t>Serial Communication</w:t>
            </w:r>
          </w:p>
          <w:p w:rsidR="005F6964" w:rsidRDefault="00582FCD" w:rsidP="00617A6F">
            <w:pPr>
              <w:pStyle w:val="ListParagraph"/>
              <w:widowControl/>
              <w:numPr>
                <w:ilvl w:val="1"/>
                <w:numId w:val="112"/>
              </w:numPr>
              <w:autoSpaceDE/>
              <w:autoSpaceDN/>
              <w:spacing w:before="0" w:after="200"/>
              <w:ind w:left="357" w:hanging="357"/>
              <w:contextualSpacing/>
              <w:jc w:val="both"/>
              <w:rPr>
                <w:b/>
                <w:spacing w:val="-3"/>
                <w:sz w:val="24"/>
                <w:szCs w:val="24"/>
                <w:lang w:eastAsia="zh-CN"/>
              </w:rPr>
            </w:pPr>
            <w:r>
              <w:rPr>
                <w:rFonts w:eastAsia="SimSun"/>
                <w:color w:val="000000"/>
                <w:sz w:val="24"/>
                <w:szCs w:val="24"/>
              </w:rPr>
              <w:t>Control LED Lamp through Serial Communicatio</w:t>
            </w:r>
            <w:r>
              <w:rPr>
                <w:rFonts w:eastAsia="SimSun" w:hint="eastAsia"/>
                <w:sz w:val="24"/>
                <w:szCs w:val="24"/>
              </w:rPr>
              <w:t>n</w:t>
            </w:r>
          </w:p>
        </w:tc>
        <w:tc>
          <w:tcPr>
            <w:tcW w:w="1333" w:type="dxa"/>
            <w:gridSpan w:val="3"/>
          </w:tcPr>
          <w:p w:rsidR="005F6964" w:rsidRDefault="00582FCD">
            <w:pPr>
              <w:jc w:val="center"/>
              <w:rPr>
                <w:sz w:val="24"/>
                <w:szCs w:val="24"/>
              </w:rPr>
            </w:pPr>
            <w:r>
              <w:rPr>
                <w:sz w:val="24"/>
                <w:szCs w:val="24"/>
              </w:rPr>
              <w:t>3</w:t>
            </w:r>
          </w:p>
        </w:tc>
      </w:tr>
      <w:tr w:rsidR="005F6964">
        <w:trPr>
          <w:trHeight w:val="561"/>
        </w:trPr>
        <w:tc>
          <w:tcPr>
            <w:tcW w:w="8467" w:type="dxa"/>
            <w:gridSpan w:val="5"/>
            <w:shd w:val="clear" w:color="auto" w:fill="E5DFEC"/>
          </w:tcPr>
          <w:p w:rsidR="005F6964" w:rsidRDefault="00582FCD">
            <w:pPr>
              <w:spacing w:before="160" w:after="160"/>
              <w:rPr>
                <w:b/>
                <w:sz w:val="24"/>
                <w:szCs w:val="24"/>
              </w:rPr>
            </w:pPr>
            <w:r>
              <w:rPr>
                <w:b/>
                <w:sz w:val="24"/>
                <w:szCs w:val="24"/>
              </w:rPr>
              <w:t>Recommended / Reference Books:</w:t>
            </w:r>
          </w:p>
        </w:tc>
        <w:tc>
          <w:tcPr>
            <w:tcW w:w="1333" w:type="dxa"/>
            <w:gridSpan w:val="3"/>
            <w:shd w:val="clear" w:color="auto" w:fill="E5DFEC"/>
          </w:tcPr>
          <w:p w:rsidR="005F6964" w:rsidRDefault="005F6964">
            <w:pPr>
              <w:rPr>
                <w:sz w:val="24"/>
                <w:szCs w:val="24"/>
              </w:rPr>
            </w:pPr>
          </w:p>
        </w:tc>
      </w:tr>
      <w:tr w:rsidR="005F6964">
        <w:trPr>
          <w:trHeight w:val="311"/>
        </w:trPr>
        <w:tc>
          <w:tcPr>
            <w:tcW w:w="8467" w:type="dxa"/>
            <w:gridSpan w:val="5"/>
          </w:tcPr>
          <w:p w:rsidR="005F6964" w:rsidRDefault="00582FCD" w:rsidP="00617A6F">
            <w:pPr>
              <w:pStyle w:val="ListParagraph"/>
              <w:widowControl/>
              <w:numPr>
                <w:ilvl w:val="0"/>
                <w:numId w:val="113"/>
              </w:numPr>
              <w:tabs>
                <w:tab w:val="left" w:pos="-720"/>
              </w:tabs>
              <w:suppressAutoHyphens/>
              <w:autoSpaceDE/>
              <w:autoSpaceDN/>
              <w:spacing w:before="0" w:after="200" w:line="276" w:lineRule="auto"/>
              <w:contextualSpacing/>
              <w:jc w:val="both"/>
              <w:rPr>
                <w:rFonts w:eastAsia="SimSun"/>
                <w:spacing w:val="-3"/>
                <w:sz w:val="24"/>
                <w:szCs w:val="24"/>
                <w:u w:val="single"/>
                <w:lang w:eastAsia="zh-CN"/>
              </w:rPr>
            </w:pPr>
            <w:r>
              <w:rPr>
                <w:rFonts w:eastAsia="SimSun"/>
                <w:color w:val="000000"/>
                <w:sz w:val="24"/>
                <w:szCs w:val="24"/>
              </w:rPr>
              <w:t>Arduino Development from Beginning to Practice</w:t>
            </w:r>
            <w:r>
              <w:rPr>
                <w:b/>
                <w:sz w:val="24"/>
                <w:szCs w:val="24"/>
              </w:rPr>
              <w:t xml:space="preserve"> </w:t>
            </w:r>
          </w:p>
          <w:p w:rsidR="005F6964" w:rsidRDefault="00582FCD" w:rsidP="00617A6F">
            <w:pPr>
              <w:pStyle w:val="ListParagraph"/>
              <w:widowControl/>
              <w:numPr>
                <w:ilvl w:val="0"/>
                <w:numId w:val="113"/>
              </w:numPr>
              <w:tabs>
                <w:tab w:val="left" w:pos="-720"/>
              </w:tabs>
              <w:suppressAutoHyphens/>
              <w:autoSpaceDE/>
              <w:autoSpaceDN/>
              <w:spacing w:before="0" w:after="200" w:line="276" w:lineRule="auto"/>
              <w:contextualSpacing/>
              <w:jc w:val="both"/>
              <w:rPr>
                <w:rFonts w:eastAsia="SimSun"/>
                <w:spacing w:val="-3"/>
                <w:sz w:val="24"/>
                <w:szCs w:val="24"/>
                <w:u w:val="single"/>
                <w:lang w:eastAsia="zh-CN"/>
              </w:rPr>
            </w:pPr>
            <w:r>
              <w:rPr>
                <w:rFonts w:eastAsia="SimSun"/>
                <w:color w:val="000000"/>
                <w:sz w:val="24"/>
                <w:szCs w:val="24"/>
              </w:rPr>
              <w:t>Arduino development practice guide</w:t>
            </w:r>
          </w:p>
        </w:tc>
        <w:tc>
          <w:tcPr>
            <w:tcW w:w="1333" w:type="dxa"/>
            <w:gridSpan w:val="3"/>
          </w:tcPr>
          <w:p w:rsidR="005F6964" w:rsidRDefault="005F6964">
            <w:pPr>
              <w:rPr>
                <w:sz w:val="24"/>
                <w:szCs w:val="24"/>
              </w:rPr>
            </w:pPr>
          </w:p>
        </w:tc>
      </w:tr>
      <w:tr w:rsidR="005F6964">
        <w:trPr>
          <w:trHeight w:val="449"/>
        </w:trPr>
        <w:tc>
          <w:tcPr>
            <w:tcW w:w="8467" w:type="dxa"/>
            <w:gridSpan w:val="5"/>
            <w:shd w:val="clear" w:color="auto" w:fill="E5DFEC"/>
          </w:tcPr>
          <w:p w:rsidR="005F6964" w:rsidRDefault="00582FCD">
            <w:pPr>
              <w:spacing w:before="160" w:after="160"/>
              <w:rPr>
                <w:b/>
                <w:sz w:val="24"/>
                <w:szCs w:val="24"/>
              </w:rPr>
            </w:pPr>
            <w:r>
              <w:rPr>
                <w:b/>
                <w:sz w:val="24"/>
                <w:szCs w:val="24"/>
              </w:rPr>
              <w:lastRenderedPageBreak/>
              <w:t>Instructional Objectives</w:t>
            </w:r>
          </w:p>
        </w:tc>
        <w:tc>
          <w:tcPr>
            <w:tcW w:w="1333" w:type="dxa"/>
            <w:gridSpan w:val="3"/>
            <w:shd w:val="clear" w:color="auto" w:fill="E5DFEC"/>
          </w:tcPr>
          <w:p w:rsidR="005F6964" w:rsidRDefault="005F6964">
            <w:pPr>
              <w:pStyle w:val="Heading2"/>
              <w:spacing w:line="240" w:lineRule="auto"/>
              <w:rPr>
                <w:b w:val="0"/>
                <w:sz w:val="24"/>
                <w:szCs w:val="24"/>
              </w:rPr>
            </w:pPr>
          </w:p>
        </w:tc>
      </w:tr>
      <w:tr w:rsidR="005F6964">
        <w:trPr>
          <w:trHeight w:val="414"/>
        </w:trPr>
        <w:tc>
          <w:tcPr>
            <w:tcW w:w="8467" w:type="dxa"/>
            <w:gridSpan w:val="5"/>
          </w:tcPr>
          <w:p w:rsidR="005F6964" w:rsidRDefault="00582FCD" w:rsidP="00617A6F">
            <w:pPr>
              <w:pStyle w:val="ListParagraph"/>
              <w:widowControl/>
              <w:numPr>
                <w:ilvl w:val="0"/>
                <w:numId w:val="114"/>
              </w:numPr>
              <w:tabs>
                <w:tab w:val="left" w:pos="720"/>
                <w:tab w:val="left" w:pos="4077"/>
                <w:tab w:val="right" w:pos="9360"/>
              </w:tabs>
              <w:suppressAutoHyphens/>
              <w:autoSpaceDE/>
              <w:autoSpaceDN/>
              <w:spacing w:before="0" w:after="200"/>
              <w:contextualSpacing/>
              <w:jc w:val="both"/>
              <w:rPr>
                <w:b/>
                <w:spacing w:val="-3"/>
                <w:sz w:val="24"/>
                <w:szCs w:val="24"/>
              </w:rPr>
            </w:pPr>
            <w:r>
              <w:rPr>
                <w:rFonts w:eastAsia="SimSun"/>
                <w:b/>
                <w:sz w:val="24"/>
                <w:szCs w:val="24"/>
              </w:rPr>
              <w:t>Introduction of Arduino</w:t>
            </w:r>
            <w:r>
              <w:rPr>
                <w:rFonts w:hint="eastAsia"/>
                <w:b/>
                <w:spacing w:val="-3"/>
                <w:sz w:val="24"/>
                <w:szCs w:val="24"/>
              </w:rPr>
              <w:t xml:space="preserve"> </w:t>
            </w:r>
          </w:p>
          <w:p w:rsidR="005F6964" w:rsidRDefault="00582FCD" w:rsidP="00617A6F">
            <w:pPr>
              <w:pStyle w:val="ListParagraph"/>
              <w:widowControl/>
              <w:numPr>
                <w:ilvl w:val="1"/>
                <w:numId w:val="114"/>
              </w:numPr>
              <w:tabs>
                <w:tab w:val="left" w:pos="720"/>
                <w:tab w:val="left" w:pos="4077"/>
                <w:tab w:val="right" w:pos="9360"/>
              </w:tabs>
              <w:suppressAutoHyphens/>
              <w:autoSpaceDE/>
              <w:autoSpaceDN/>
              <w:spacing w:before="0" w:after="200"/>
              <w:ind w:left="357" w:hanging="357"/>
              <w:contextualSpacing/>
              <w:jc w:val="both"/>
              <w:rPr>
                <w:spacing w:val="-3"/>
                <w:sz w:val="24"/>
                <w:szCs w:val="24"/>
              </w:rPr>
            </w:pPr>
            <w:r>
              <w:rPr>
                <w:rFonts w:eastAsia="SimSun"/>
                <w:sz w:val="24"/>
                <w:szCs w:val="24"/>
              </w:rPr>
              <w:t xml:space="preserve">Master the hardware </w:t>
            </w:r>
            <w:r>
              <w:rPr>
                <w:rFonts w:eastAsia="SimSun"/>
                <w:color w:val="000000"/>
                <w:sz w:val="24"/>
                <w:szCs w:val="24"/>
              </w:rPr>
              <w:t>composition</w:t>
            </w:r>
          </w:p>
          <w:p w:rsidR="005F6964" w:rsidRDefault="00582FCD" w:rsidP="00617A6F">
            <w:pPr>
              <w:pStyle w:val="ListParagraph"/>
              <w:widowControl/>
              <w:numPr>
                <w:ilvl w:val="1"/>
                <w:numId w:val="114"/>
              </w:numPr>
              <w:tabs>
                <w:tab w:val="left" w:pos="720"/>
                <w:tab w:val="left" w:pos="4077"/>
                <w:tab w:val="right" w:pos="9360"/>
              </w:tabs>
              <w:suppressAutoHyphens/>
              <w:autoSpaceDE/>
              <w:autoSpaceDN/>
              <w:spacing w:before="0" w:after="200"/>
              <w:ind w:left="357" w:hanging="357"/>
              <w:contextualSpacing/>
              <w:jc w:val="both"/>
              <w:rPr>
                <w:spacing w:val="-3"/>
                <w:sz w:val="24"/>
                <w:szCs w:val="24"/>
              </w:rPr>
            </w:pPr>
            <w:r>
              <w:rPr>
                <w:rFonts w:eastAsia="SimSun"/>
                <w:sz w:val="24"/>
                <w:szCs w:val="24"/>
              </w:rPr>
              <w:t xml:space="preserve">Understand </w:t>
            </w:r>
            <w:r>
              <w:rPr>
                <w:rFonts w:eastAsia="SimSun"/>
                <w:color w:val="000000"/>
              </w:rPr>
              <w:t>Arduino IDE</w:t>
            </w:r>
          </w:p>
          <w:p w:rsidR="005F6964" w:rsidRDefault="00582FCD" w:rsidP="00617A6F">
            <w:pPr>
              <w:pStyle w:val="ListParagraph"/>
              <w:widowControl/>
              <w:numPr>
                <w:ilvl w:val="1"/>
                <w:numId w:val="114"/>
              </w:numPr>
              <w:tabs>
                <w:tab w:val="left" w:pos="720"/>
                <w:tab w:val="left" w:pos="4077"/>
                <w:tab w:val="right" w:pos="9360"/>
              </w:tabs>
              <w:suppressAutoHyphens/>
              <w:autoSpaceDE/>
              <w:autoSpaceDN/>
              <w:spacing w:before="0" w:after="200"/>
              <w:ind w:left="357" w:hanging="357"/>
              <w:contextualSpacing/>
              <w:jc w:val="both"/>
              <w:rPr>
                <w:spacing w:val="-3"/>
                <w:sz w:val="24"/>
                <w:szCs w:val="24"/>
              </w:rPr>
            </w:pPr>
            <w:r>
              <w:rPr>
                <w:rFonts w:eastAsia="SimSun"/>
                <w:color w:val="000000"/>
                <w:sz w:val="24"/>
                <w:szCs w:val="24"/>
              </w:rPr>
              <w:t>Master basic operations of Arduino</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14"/>
              </w:numPr>
              <w:tabs>
                <w:tab w:val="left" w:pos="0"/>
                <w:tab w:val="left" w:pos="720"/>
              </w:tabs>
              <w:suppressAutoHyphens/>
              <w:autoSpaceDE/>
              <w:autoSpaceDN/>
              <w:spacing w:before="0"/>
              <w:contextualSpacing/>
              <w:jc w:val="both"/>
              <w:rPr>
                <w:spacing w:val="-3"/>
                <w:sz w:val="24"/>
                <w:szCs w:val="24"/>
              </w:rPr>
            </w:pPr>
            <w:proofErr w:type="spellStart"/>
            <w:r>
              <w:rPr>
                <w:rFonts w:eastAsia="SimSun"/>
                <w:b/>
                <w:bCs/>
                <w:color w:val="000000"/>
                <w:sz w:val="24"/>
                <w:szCs w:val="24"/>
              </w:rPr>
              <w:t>Colo</w:t>
            </w:r>
            <w:r>
              <w:rPr>
                <w:rFonts w:eastAsia="SimSun" w:hint="eastAsia"/>
                <w:b/>
                <w:bCs/>
                <w:color w:val="000000"/>
                <w:sz w:val="24"/>
                <w:szCs w:val="24"/>
                <w:lang w:eastAsia="zh-CN"/>
              </w:rPr>
              <w:t>ured</w:t>
            </w:r>
            <w:proofErr w:type="spellEnd"/>
            <w:r>
              <w:rPr>
                <w:rFonts w:eastAsia="SimSun"/>
                <w:b/>
                <w:bCs/>
                <w:color w:val="000000"/>
                <w:sz w:val="24"/>
                <w:szCs w:val="24"/>
              </w:rPr>
              <w:t xml:space="preserve"> Flashing LED Lights</w:t>
            </w:r>
            <w:r>
              <w:rPr>
                <w:rFonts w:hint="eastAsia"/>
                <w:b/>
                <w:bCs/>
                <w:spacing w:val="-3"/>
                <w:sz w:val="24"/>
                <w:szCs w:val="24"/>
              </w:rPr>
              <w:t xml:space="preserve"> </w:t>
            </w:r>
          </w:p>
          <w:p w:rsidR="005F6964" w:rsidRDefault="00582FCD" w:rsidP="00617A6F">
            <w:pPr>
              <w:pStyle w:val="ListParagraph"/>
              <w:widowControl/>
              <w:numPr>
                <w:ilvl w:val="1"/>
                <w:numId w:val="114"/>
              </w:numPr>
              <w:autoSpaceDE/>
              <w:autoSpaceDN/>
              <w:spacing w:before="0"/>
              <w:contextualSpacing/>
              <w:jc w:val="both"/>
              <w:rPr>
                <w:rFonts w:eastAsia="SimSun"/>
                <w:spacing w:val="-3"/>
                <w:sz w:val="24"/>
                <w:szCs w:val="24"/>
                <w:lang w:eastAsia="zh-CN"/>
              </w:rPr>
            </w:pPr>
            <w:r>
              <w:rPr>
                <w:rFonts w:eastAsia="SimSun"/>
                <w:sz w:val="24"/>
                <w:szCs w:val="24"/>
                <w:lang w:eastAsia="zh-CN"/>
              </w:rPr>
              <w:t xml:space="preserve">Master the structure and usage with </w:t>
            </w:r>
            <w:r>
              <w:rPr>
                <w:rFonts w:eastAsia="SimSun"/>
                <w:sz w:val="24"/>
                <w:szCs w:val="24"/>
              </w:rPr>
              <w:t>f</w:t>
            </w:r>
            <w:r>
              <w:rPr>
                <w:rFonts w:eastAsia="SimSun"/>
                <w:color w:val="000000"/>
                <w:sz w:val="24"/>
                <w:szCs w:val="24"/>
              </w:rPr>
              <w:t>u</w:t>
            </w:r>
            <w:r>
              <w:rPr>
                <w:rFonts w:eastAsia="SimSun" w:hint="eastAsia"/>
                <w:color w:val="000000"/>
                <w:sz w:val="24"/>
                <w:szCs w:val="24"/>
                <w:lang w:eastAsia="zh-CN"/>
              </w:rPr>
              <w:t>n</w:t>
            </w:r>
            <w:r>
              <w:rPr>
                <w:rFonts w:eastAsia="SimSun"/>
                <w:color w:val="000000"/>
                <w:sz w:val="24"/>
                <w:szCs w:val="24"/>
              </w:rPr>
              <w:t xml:space="preserve">ction: </w:t>
            </w:r>
            <w:proofErr w:type="spellStart"/>
            <w:r>
              <w:rPr>
                <w:rFonts w:eastAsia="SimSun"/>
                <w:color w:val="000000"/>
                <w:sz w:val="24"/>
                <w:szCs w:val="24"/>
              </w:rPr>
              <w:t>digitalWrite</w:t>
            </w:r>
            <w:proofErr w:type="spellEnd"/>
            <w:r>
              <w:rPr>
                <w:rFonts w:eastAsia="SimSun"/>
                <w:color w:val="000000"/>
                <w:sz w:val="24"/>
                <w:szCs w:val="24"/>
              </w:rPr>
              <w:t>()</w:t>
            </w:r>
          </w:p>
          <w:p w:rsidR="005F6964" w:rsidRDefault="00582FCD" w:rsidP="00617A6F">
            <w:pPr>
              <w:pStyle w:val="ListParagraph"/>
              <w:widowControl/>
              <w:numPr>
                <w:ilvl w:val="1"/>
                <w:numId w:val="114"/>
              </w:numPr>
              <w:autoSpaceDE/>
              <w:autoSpaceDN/>
              <w:spacing w:before="0"/>
              <w:contextualSpacing/>
              <w:jc w:val="both"/>
              <w:rPr>
                <w:rFonts w:eastAsia="SimSun"/>
                <w:spacing w:val="-3"/>
                <w:sz w:val="24"/>
                <w:szCs w:val="24"/>
                <w:lang w:eastAsia="zh-CN"/>
              </w:rPr>
            </w:pPr>
            <w:r>
              <w:rPr>
                <w:rFonts w:eastAsia="SimSun" w:hint="eastAsia"/>
                <w:sz w:val="24"/>
                <w:szCs w:val="24"/>
                <w:lang w:eastAsia="zh-CN"/>
              </w:rPr>
              <w:t>Be able to</w:t>
            </w:r>
            <w:r>
              <w:rPr>
                <w:rFonts w:eastAsia="SimSun"/>
                <w:sz w:val="24"/>
                <w:szCs w:val="24"/>
                <w:lang w:eastAsia="zh-CN"/>
              </w:rPr>
              <w:t xml:space="preserve"> w</w:t>
            </w:r>
            <w:r>
              <w:rPr>
                <w:rFonts w:eastAsia="SimSun"/>
                <w:color w:val="000000"/>
                <w:sz w:val="24"/>
                <w:szCs w:val="24"/>
              </w:rPr>
              <w:t>rite and analyze the control program of colorful LED lights</w:t>
            </w:r>
          </w:p>
          <w:p w:rsidR="005F6964" w:rsidRDefault="00582FCD" w:rsidP="00617A6F">
            <w:pPr>
              <w:pStyle w:val="ListParagraph"/>
              <w:widowControl/>
              <w:numPr>
                <w:ilvl w:val="1"/>
                <w:numId w:val="114"/>
              </w:numPr>
              <w:autoSpaceDE/>
              <w:autoSpaceDN/>
              <w:spacing w:before="0"/>
              <w:contextualSpacing/>
              <w:jc w:val="both"/>
              <w:rPr>
                <w:rFonts w:eastAsia="SimSun"/>
                <w:spacing w:val="-3"/>
                <w:sz w:val="24"/>
                <w:szCs w:val="24"/>
                <w:lang w:eastAsia="zh-CN"/>
              </w:rPr>
            </w:pPr>
            <w:r>
              <w:rPr>
                <w:rFonts w:eastAsia="SimSun"/>
                <w:sz w:val="24"/>
                <w:szCs w:val="24"/>
                <w:lang w:eastAsia="zh-CN"/>
              </w:rPr>
              <w:t xml:space="preserve">Master the structure and usage with </w:t>
            </w:r>
            <w:r>
              <w:rPr>
                <w:rFonts w:eastAsia="SimSun"/>
                <w:sz w:val="24"/>
                <w:szCs w:val="24"/>
              </w:rPr>
              <w:t>f</w:t>
            </w:r>
            <w:r>
              <w:rPr>
                <w:rFonts w:eastAsia="SimSun"/>
                <w:color w:val="000000"/>
                <w:sz w:val="24"/>
                <w:szCs w:val="24"/>
              </w:rPr>
              <w:t xml:space="preserve">unction: </w:t>
            </w:r>
            <w:proofErr w:type="spellStart"/>
            <w:r>
              <w:rPr>
                <w:rFonts w:eastAsia="SimSun"/>
                <w:color w:val="000000"/>
                <w:sz w:val="24"/>
                <w:szCs w:val="24"/>
              </w:rPr>
              <w:t>pinMode</w:t>
            </w:r>
            <w:proofErr w:type="spellEnd"/>
            <w:r>
              <w:rPr>
                <w:rFonts w:eastAsia="SimSun"/>
                <w:color w:val="000000"/>
                <w:sz w:val="24"/>
                <w:szCs w:val="24"/>
              </w:rPr>
              <w:t>()</w:t>
            </w:r>
          </w:p>
          <w:p w:rsidR="005F6964" w:rsidRDefault="00582FCD" w:rsidP="00617A6F">
            <w:pPr>
              <w:pStyle w:val="ListParagraph"/>
              <w:widowControl/>
              <w:numPr>
                <w:ilvl w:val="1"/>
                <w:numId w:val="114"/>
              </w:numPr>
              <w:autoSpaceDE/>
              <w:autoSpaceDN/>
              <w:spacing w:before="0"/>
              <w:contextualSpacing/>
              <w:jc w:val="both"/>
              <w:rPr>
                <w:rFonts w:eastAsia="SimSun"/>
                <w:spacing w:val="-3"/>
                <w:sz w:val="24"/>
                <w:szCs w:val="24"/>
                <w:lang w:eastAsia="zh-CN"/>
              </w:rPr>
            </w:pPr>
            <w:r>
              <w:rPr>
                <w:rFonts w:eastAsia="SimSun"/>
                <w:sz w:val="24"/>
                <w:szCs w:val="24"/>
                <w:lang w:eastAsia="zh-CN"/>
              </w:rPr>
              <w:t>Master the structure and usage with f</w:t>
            </w:r>
            <w:r>
              <w:rPr>
                <w:rFonts w:eastAsia="SimSun"/>
                <w:color w:val="000000"/>
                <w:sz w:val="24"/>
                <w:szCs w:val="24"/>
              </w:rPr>
              <w:t xml:space="preserve">unction: </w:t>
            </w:r>
            <w:proofErr w:type="spellStart"/>
            <w:r>
              <w:rPr>
                <w:rFonts w:eastAsia="SimSun"/>
                <w:color w:val="000000"/>
                <w:sz w:val="24"/>
                <w:szCs w:val="24"/>
              </w:rPr>
              <w:t>digitalRead</w:t>
            </w:r>
            <w:proofErr w:type="spellEnd"/>
            <w:r>
              <w:rPr>
                <w:rFonts w:eastAsia="SimSun"/>
                <w:color w:val="000000"/>
                <w:sz w:val="24"/>
                <w:szCs w:val="24"/>
              </w:rPr>
              <w:t>()</w:t>
            </w:r>
          </w:p>
          <w:p w:rsidR="005F6964" w:rsidRDefault="00582FCD" w:rsidP="00617A6F">
            <w:pPr>
              <w:pStyle w:val="ListParagraph"/>
              <w:widowControl/>
              <w:numPr>
                <w:ilvl w:val="1"/>
                <w:numId w:val="114"/>
              </w:numPr>
              <w:autoSpaceDE/>
              <w:autoSpaceDN/>
              <w:spacing w:before="0" w:after="200"/>
              <w:ind w:left="357" w:hanging="357"/>
              <w:contextualSpacing/>
              <w:jc w:val="both"/>
              <w:rPr>
                <w:rFonts w:eastAsia="SimSun"/>
                <w:spacing w:val="-3"/>
                <w:sz w:val="24"/>
                <w:szCs w:val="24"/>
                <w:lang w:eastAsia="zh-CN"/>
              </w:rPr>
            </w:pPr>
            <w:r>
              <w:rPr>
                <w:rFonts w:eastAsiaTheme="minorEastAsia"/>
                <w:spacing w:val="-3"/>
                <w:sz w:val="24"/>
                <w:szCs w:val="24"/>
                <w:lang w:eastAsia="zh-CN"/>
              </w:rPr>
              <w:t>B</w:t>
            </w:r>
            <w:r>
              <w:rPr>
                <w:rFonts w:eastAsiaTheme="minorEastAsia" w:hint="eastAsia"/>
                <w:spacing w:val="-3"/>
                <w:sz w:val="24"/>
                <w:szCs w:val="24"/>
                <w:lang w:eastAsia="zh-CN"/>
              </w:rPr>
              <w:t xml:space="preserve">e able to </w:t>
            </w:r>
            <w:r>
              <w:rPr>
                <w:rFonts w:eastAsiaTheme="minorEastAsia"/>
                <w:spacing w:val="-3"/>
                <w:sz w:val="24"/>
                <w:szCs w:val="24"/>
              </w:rPr>
              <w:t>b</w:t>
            </w:r>
            <w:r>
              <w:rPr>
                <w:rFonts w:eastAsia="SimSun"/>
                <w:color w:val="000000"/>
                <w:sz w:val="24"/>
                <w:szCs w:val="24"/>
              </w:rPr>
              <w:t>uild and debug button-circuit</w:t>
            </w:r>
            <w:r>
              <w:rPr>
                <w:rFonts w:eastAsiaTheme="minorEastAsia" w:hint="eastAsia"/>
                <w:spacing w:val="-3"/>
                <w:sz w:val="24"/>
                <w:szCs w:val="24"/>
                <w:lang w:eastAsia="zh-CN"/>
              </w:rPr>
              <w:t xml:space="preserve"> </w:t>
            </w:r>
          </w:p>
          <w:p w:rsidR="005F6964" w:rsidRDefault="00582FCD" w:rsidP="00617A6F">
            <w:pPr>
              <w:pStyle w:val="ListParagraph"/>
              <w:widowControl/>
              <w:numPr>
                <w:ilvl w:val="1"/>
                <w:numId w:val="114"/>
              </w:numPr>
              <w:autoSpaceDE/>
              <w:autoSpaceDN/>
              <w:spacing w:before="0" w:after="200"/>
              <w:ind w:left="357" w:hanging="357"/>
              <w:contextualSpacing/>
              <w:jc w:val="both"/>
              <w:rPr>
                <w:rFonts w:eastAsia="SimSun"/>
                <w:spacing w:val="-3"/>
                <w:sz w:val="24"/>
                <w:szCs w:val="24"/>
                <w:lang w:eastAsia="zh-CN"/>
              </w:rPr>
            </w:pPr>
            <w:r>
              <w:rPr>
                <w:rFonts w:eastAsia="SimSun" w:hint="eastAsia"/>
                <w:sz w:val="24"/>
                <w:szCs w:val="24"/>
                <w:lang w:eastAsia="zh-CN"/>
              </w:rPr>
              <w:t>Be able to</w:t>
            </w:r>
            <w:r>
              <w:rPr>
                <w:rFonts w:eastAsia="SimSun"/>
                <w:sz w:val="24"/>
                <w:szCs w:val="24"/>
                <w:lang w:eastAsia="zh-CN"/>
              </w:rPr>
              <w:t xml:space="preserve"> w</w:t>
            </w:r>
            <w:r>
              <w:rPr>
                <w:rFonts w:eastAsia="SimSun"/>
                <w:color w:val="000000"/>
                <w:sz w:val="24"/>
                <w:szCs w:val="24"/>
              </w:rPr>
              <w:t>rite and analyze the control program of breath lights</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14"/>
              </w:numPr>
              <w:tabs>
                <w:tab w:val="left" w:pos="720"/>
                <w:tab w:val="right" w:pos="9360"/>
              </w:tabs>
              <w:suppressAutoHyphens/>
              <w:autoSpaceDE/>
              <w:autoSpaceDN/>
              <w:spacing w:before="0"/>
              <w:contextualSpacing/>
              <w:jc w:val="both"/>
              <w:rPr>
                <w:b/>
                <w:bCs/>
                <w:spacing w:val="-3"/>
                <w:sz w:val="24"/>
                <w:szCs w:val="24"/>
              </w:rPr>
            </w:pPr>
            <w:r>
              <w:rPr>
                <w:rFonts w:eastAsia="SimSun"/>
                <w:b/>
                <w:bCs/>
                <w:color w:val="000000"/>
                <w:sz w:val="24"/>
                <w:szCs w:val="24"/>
              </w:rPr>
              <w:t>Display of Digital Tube</w:t>
            </w:r>
            <w:r>
              <w:rPr>
                <w:rFonts w:eastAsia="SimSun" w:hint="eastAsia"/>
                <w:b/>
                <w:bCs/>
                <w:color w:val="000000"/>
                <w:sz w:val="24"/>
                <w:szCs w:val="24"/>
                <w:lang w:eastAsia="zh-CN"/>
              </w:rPr>
              <w:t>(</w:t>
            </w:r>
            <w:r>
              <w:rPr>
                <w:rFonts w:eastAsia="SimSun"/>
                <w:b/>
                <w:bCs/>
                <w:color w:val="000000"/>
                <w:sz w:val="24"/>
                <w:szCs w:val="24"/>
              </w:rPr>
              <w:t>Interesting Dice</w:t>
            </w:r>
            <w:r>
              <w:rPr>
                <w:rFonts w:eastAsia="SimSun" w:hint="eastAsia"/>
                <w:b/>
                <w:bCs/>
                <w:color w:val="000000"/>
                <w:sz w:val="24"/>
                <w:szCs w:val="24"/>
                <w:lang w:eastAsia="zh-CN"/>
              </w:rPr>
              <w:t>)</w:t>
            </w:r>
          </w:p>
          <w:p w:rsidR="005F6964" w:rsidRDefault="00582FCD" w:rsidP="00617A6F">
            <w:pPr>
              <w:pStyle w:val="ListParagraph"/>
              <w:widowControl/>
              <w:numPr>
                <w:ilvl w:val="1"/>
                <w:numId w:val="114"/>
              </w:numPr>
              <w:autoSpaceDE/>
              <w:autoSpaceDN/>
              <w:spacing w:before="0" w:after="200"/>
              <w:ind w:left="357" w:hanging="357"/>
              <w:contextualSpacing/>
              <w:jc w:val="both"/>
              <w:rPr>
                <w:rFonts w:eastAsia="SimSun"/>
                <w:spacing w:val="-3"/>
                <w:sz w:val="24"/>
                <w:szCs w:val="24"/>
                <w:lang w:eastAsia="zh-CN"/>
              </w:rPr>
            </w:pPr>
            <w:r>
              <w:rPr>
                <w:rFonts w:eastAsia="SimSun"/>
                <w:sz w:val="24"/>
                <w:szCs w:val="24"/>
                <w:lang w:eastAsia="zh-CN"/>
              </w:rPr>
              <w:t xml:space="preserve">Master the structure and usage with </w:t>
            </w:r>
            <w:proofErr w:type="spellStart"/>
            <w:r>
              <w:rPr>
                <w:rFonts w:eastAsia="SimSun"/>
                <w:sz w:val="24"/>
                <w:szCs w:val="24"/>
              </w:rPr>
              <w:t>s</w:t>
            </w:r>
            <w:r>
              <w:rPr>
                <w:rFonts w:eastAsia="SimSun"/>
                <w:color w:val="000000"/>
                <w:sz w:val="24"/>
                <w:szCs w:val="24"/>
              </w:rPr>
              <w:t>evseg</w:t>
            </w:r>
            <w:proofErr w:type="spellEnd"/>
            <w:r>
              <w:rPr>
                <w:rFonts w:eastAsia="SimSun"/>
                <w:color w:val="000000"/>
                <w:sz w:val="24"/>
                <w:szCs w:val="24"/>
              </w:rPr>
              <w:t xml:space="preserve"> library and functions</w:t>
            </w:r>
          </w:p>
          <w:p w:rsidR="005F6964" w:rsidRDefault="00582FCD" w:rsidP="00617A6F">
            <w:pPr>
              <w:pStyle w:val="ListParagraph"/>
              <w:widowControl/>
              <w:numPr>
                <w:ilvl w:val="1"/>
                <w:numId w:val="114"/>
              </w:numPr>
              <w:autoSpaceDE/>
              <w:autoSpaceDN/>
              <w:spacing w:before="0" w:after="200"/>
              <w:ind w:left="357" w:hanging="357"/>
              <w:contextualSpacing/>
              <w:jc w:val="both"/>
              <w:rPr>
                <w:rFonts w:eastAsia="SimSun"/>
                <w:spacing w:val="-3"/>
                <w:sz w:val="24"/>
                <w:szCs w:val="24"/>
                <w:lang w:eastAsia="zh-CN"/>
              </w:rPr>
            </w:pPr>
            <w:r>
              <w:rPr>
                <w:rFonts w:eastAsia="SimSun"/>
                <w:color w:val="000000"/>
                <w:sz w:val="24"/>
                <w:szCs w:val="24"/>
              </w:rPr>
              <w:t>Master the working principle of multi-digit digital tube</w:t>
            </w:r>
          </w:p>
          <w:p w:rsidR="005F6964" w:rsidRDefault="00582FCD" w:rsidP="00617A6F">
            <w:pPr>
              <w:pStyle w:val="ListParagraph"/>
              <w:widowControl/>
              <w:numPr>
                <w:ilvl w:val="1"/>
                <w:numId w:val="114"/>
              </w:numPr>
              <w:autoSpaceDE/>
              <w:autoSpaceDN/>
              <w:spacing w:before="0" w:after="200"/>
              <w:ind w:left="357" w:hanging="357"/>
              <w:contextualSpacing/>
              <w:jc w:val="both"/>
              <w:rPr>
                <w:rFonts w:eastAsia="SimSun"/>
                <w:spacing w:val="-3"/>
                <w:sz w:val="24"/>
                <w:szCs w:val="24"/>
                <w:lang w:eastAsia="zh-CN"/>
              </w:rPr>
            </w:pPr>
            <w:r>
              <w:rPr>
                <w:rFonts w:eastAsia="SimSun"/>
                <w:color w:val="000000"/>
                <w:sz w:val="24"/>
                <w:szCs w:val="24"/>
              </w:rPr>
              <w:t>Master code writing and analysis of digital tube</w:t>
            </w:r>
          </w:p>
          <w:p w:rsidR="005F6964" w:rsidRDefault="00582FCD" w:rsidP="00617A6F">
            <w:pPr>
              <w:pStyle w:val="ListParagraph"/>
              <w:widowControl/>
              <w:numPr>
                <w:ilvl w:val="1"/>
                <w:numId w:val="114"/>
              </w:numPr>
              <w:autoSpaceDE/>
              <w:autoSpaceDN/>
              <w:spacing w:before="0" w:after="200"/>
              <w:ind w:left="357" w:hanging="357"/>
              <w:contextualSpacing/>
              <w:jc w:val="both"/>
              <w:rPr>
                <w:rFonts w:eastAsia="SimSun"/>
                <w:spacing w:val="-3"/>
                <w:sz w:val="24"/>
                <w:szCs w:val="24"/>
                <w:lang w:eastAsia="zh-CN"/>
              </w:rPr>
            </w:pPr>
            <w:r>
              <w:rPr>
                <w:rFonts w:eastAsia="SimSun"/>
                <w:color w:val="000000"/>
                <w:sz w:val="24"/>
                <w:szCs w:val="24"/>
              </w:rPr>
              <w:t>Understand code optimization and testing of digital tube</w:t>
            </w:r>
          </w:p>
          <w:p w:rsidR="005F6964" w:rsidRDefault="00582FCD" w:rsidP="00617A6F">
            <w:pPr>
              <w:pStyle w:val="ListParagraph"/>
              <w:widowControl/>
              <w:numPr>
                <w:ilvl w:val="1"/>
                <w:numId w:val="114"/>
              </w:numPr>
              <w:autoSpaceDE/>
              <w:autoSpaceDN/>
              <w:spacing w:before="0" w:after="200"/>
              <w:ind w:left="357" w:hanging="357"/>
              <w:contextualSpacing/>
              <w:jc w:val="both"/>
              <w:rPr>
                <w:rFonts w:eastAsia="SimSun"/>
                <w:spacing w:val="-3"/>
                <w:sz w:val="24"/>
                <w:szCs w:val="24"/>
                <w:lang w:eastAsia="zh-CN"/>
              </w:rPr>
            </w:pPr>
            <w:r>
              <w:rPr>
                <w:rFonts w:eastAsia="SimSun"/>
                <w:sz w:val="24"/>
                <w:szCs w:val="24"/>
                <w:lang w:eastAsia="zh-CN"/>
              </w:rPr>
              <w:t>Master the structure and usage with</w:t>
            </w:r>
            <w:r>
              <w:rPr>
                <w:rFonts w:eastAsia="SimSun"/>
                <w:color w:val="000000"/>
                <w:sz w:val="24"/>
                <w:szCs w:val="24"/>
              </w:rPr>
              <w:t xml:space="preserve"> mapping function map()</w:t>
            </w:r>
          </w:p>
          <w:p w:rsidR="005F6964" w:rsidRDefault="00582FCD" w:rsidP="00617A6F">
            <w:pPr>
              <w:pStyle w:val="ListParagraph"/>
              <w:widowControl/>
              <w:numPr>
                <w:ilvl w:val="1"/>
                <w:numId w:val="114"/>
              </w:numPr>
              <w:autoSpaceDE/>
              <w:autoSpaceDN/>
              <w:spacing w:before="0" w:after="200"/>
              <w:ind w:left="357" w:hanging="357"/>
              <w:contextualSpacing/>
              <w:jc w:val="both"/>
              <w:rPr>
                <w:rFonts w:eastAsia="SimSun"/>
                <w:spacing w:val="-3"/>
                <w:sz w:val="24"/>
                <w:szCs w:val="24"/>
                <w:lang w:eastAsia="zh-CN"/>
              </w:rPr>
            </w:pPr>
            <w:r>
              <w:rPr>
                <w:rFonts w:eastAsia="SimSun"/>
                <w:sz w:val="24"/>
                <w:szCs w:val="24"/>
                <w:lang w:eastAsia="zh-CN"/>
              </w:rPr>
              <w:t>Master the structure and usage with r</w:t>
            </w:r>
            <w:r>
              <w:rPr>
                <w:rFonts w:eastAsia="SimSun"/>
                <w:color w:val="000000"/>
                <w:sz w:val="24"/>
                <w:szCs w:val="24"/>
              </w:rPr>
              <w:t>andom function random()</w:t>
            </w:r>
          </w:p>
          <w:p w:rsidR="005F6964" w:rsidRDefault="00582FCD" w:rsidP="00617A6F">
            <w:pPr>
              <w:pStyle w:val="ListParagraph"/>
              <w:widowControl/>
              <w:numPr>
                <w:ilvl w:val="1"/>
                <w:numId w:val="114"/>
              </w:numPr>
              <w:autoSpaceDE/>
              <w:autoSpaceDN/>
              <w:spacing w:before="0" w:after="200"/>
              <w:ind w:left="357" w:hanging="357"/>
              <w:contextualSpacing/>
              <w:jc w:val="both"/>
              <w:rPr>
                <w:rFonts w:eastAsia="SimSun"/>
                <w:spacing w:val="-3"/>
                <w:sz w:val="24"/>
                <w:szCs w:val="24"/>
                <w:lang w:eastAsia="zh-CN"/>
              </w:rPr>
            </w:pPr>
            <w:r>
              <w:rPr>
                <w:rFonts w:eastAsia="SimSun"/>
                <w:sz w:val="24"/>
                <w:szCs w:val="24"/>
                <w:lang w:eastAsia="zh-CN"/>
              </w:rPr>
              <w:t>Master the structure and usage with</w:t>
            </w:r>
            <w:r>
              <w:rPr>
                <w:rFonts w:eastAsia="SimSun"/>
                <w:color w:val="000000"/>
                <w:sz w:val="24"/>
                <w:szCs w:val="24"/>
              </w:rPr>
              <w:t xml:space="preserve"> random seed function </w:t>
            </w:r>
            <w:proofErr w:type="spellStart"/>
            <w:r>
              <w:rPr>
                <w:rFonts w:eastAsia="SimSun"/>
                <w:color w:val="000000"/>
                <w:sz w:val="24"/>
                <w:szCs w:val="24"/>
              </w:rPr>
              <w:t>randomSeed</w:t>
            </w:r>
            <w:proofErr w:type="spellEnd"/>
            <w:r>
              <w:rPr>
                <w:rFonts w:eastAsia="SimSun"/>
                <w:color w:val="000000"/>
                <w:sz w:val="24"/>
                <w:szCs w:val="24"/>
              </w:rPr>
              <w:t>()</w:t>
            </w:r>
          </w:p>
          <w:p w:rsidR="005F6964" w:rsidRDefault="00582FCD" w:rsidP="00617A6F">
            <w:pPr>
              <w:pStyle w:val="ListParagraph"/>
              <w:widowControl/>
              <w:numPr>
                <w:ilvl w:val="1"/>
                <w:numId w:val="114"/>
              </w:numPr>
              <w:autoSpaceDE/>
              <w:autoSpaceDN/>
              <w:spacing w:before="0" w:after="200"/>
              <w:ind w:left="357" w:hanging="357"/>
              <w:contextualSpacing/>
              <w:jc w:val="both"/>
              <w:rPr>
                <w:rFonts w:eastAsia="SimSun"/>
                <w:spacing w:val="-3"/>
                <w:sz w:val="24"/>
                <w:szCs w:val="24"/>
                <w:lang w:eastAsia="zh-CN"/>
              </w:rPr>
            </w:pPr>
            <w:r>
              <w:rPr>
                <w:rFonts w:eastAsia="SimSun"/>
                <w:color w:val="000000"/>
                <w:sz w:val="24"/>
                <w:szCs w:val="24"/>
              </w:rPr>
              <w:t>Be able to simulate/make/</w:t>
            </w:r>
            <w:proofErr w:type="spellStart"/>
            <w:r>
              <w:rPr>
                <w:rFonts w:eastAsia="SimSun"/>
                <w:color w:val="000000"/>
                <w:sz w:val="24"/>
                <w:szCs w:val="24"/>
              </w:rPr>
              <w:t>tes</w:t>
            </w:r>
            <w:proofErr w:type="spellEnd"/>
            <w:r>
              <w:rPr>
                <w:rFonts w:eastAsia="SimSun"/>
                <w:color w:val="000000"/>
                <w:sz w:val="24"/>
                <w:szCs w:val="24"/>
              </w:rPr>
              <w:t xml:space="preserve">/improve t the digital dice circuit using </w:t>
            </w:r>
            <w:proofErr w:type="spellStart"/>
            <w:r>
              <w:rPr>
                <w:rFonts w:eastAsia="SimSun"/>
                <w:color w:val="000000"/>
                <w:sz w:val="24"/>
                <w:szCs w:val="24"/>
              </w:rPr>
              <w:t>Protues</w:t>
            </w:r>
            <w:proofErr w:type="spellEnd"/>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14"/>
              </w:numPr>
              <w:tabs>
                <w:tab w:val="left" w:pos="0"/>
                <w:tab w:val="left" w:pos="720"/>
              </w:tabs>
              <w:suppressAutoHyphens/>
              <w:autoSpaceDE/>
              <w:autoSpaceDN/>
              <w:spacing w:before="0"/>
              <w:contextualSpacing/>
              <w:jc w:val="both"/>
              <w:rPr>
                <w:spacing w:val="-3"/>
                <w:sz w:val="24"/>
                <w:szCs w:val="24"/>
              </w:rPr>
            </w:pPr>
            <w:r>
              <w:rPr>
                <w:rFonts w:eastAsia="SimSun"/>
                <w:b/>
                <w:bCs/>
                <w:color w:val="000000"/>
                <w:sz w:val="24"/>
                <w:szCs w:val="24"/>
              </w:rPr>
              <w:t>Adopting Arduino Controls Motor</w:t>
            </w:r>
            <w:r>
              <w:rPr>
                <w:b/>
                <w:bCs/>
                <w:spacing w:val="-3"/>
                <w:sz w:val="24"/>
                <w:szCs w:val="24"/>
              </w:rPr>
              <w:t xml:space="preserve"> </w:t>
            </w:r>
          </w:p>
          <w:p w:rsidR="005F6964" w:rsidRDefault="00582FCD" w:rsidP="00617A6F">
            <w:pPr>
              <w:pStyle w:val="ListParagraph"/>
              <w:widowControl/>
              <w:numPr>
                <w:ilvl w:val="1"/>
                <w:numId w:val="114"/>
              </w:numPr>
              <w:autoSpaceDE/>
              <w:autoSpaceDN/>
              <w:spacing w:before="0"/>
              <w:contextualSpacing/>
              <w:jc w:val="both"/>
              <w:rPr>
                <w:rFonts w:eastAsia="SimSun"/>
                <w:sz w:val="24"/>
                <w:szCs w:val="24"/>
              </w:rPr>
            </w:pPr>
            <w:r>
              <w:rPr>
                <w:rFonts w:eastAsia="SimSun"/>
                <w:sz w:val="24"/>
                <w:szCs w:val="24"/>
                <w:lang w:eastAsia="zh-CN"/>
              </w:rPr>
              <w:t>U</w:t>
            </w:r>
            <w:r>
              <w:rPr>
                <w:rFonts w:eastAsia="SimSun" w:hint="eastAsia"/>
                <w:sz w:val="24"/>
                <w:szCs w:val="24"/>
                <w:lang w:eastAsia="zh-CN"/>
              </w:rPr>
              <w:t xml:space="preserve">nderstand the </w:t>
            </w:r>
            <w:r>
              <w:rPr>
                <w:rFonts w:eastAsia="SimSun"/>
                <w:color w:val="000000"/>
                <w:sz w:val="24"/>
                <w:szCs w:val="24"/>
              </w:rPr>
              <w:t>working principle of DC motor</w:t>
            </w:r>
            <w:r>
              <w:rPr>
                <w:rFonts w:eastAsia="SimSun" w:hint="eastAsia"/>
                <w:sz w:val="24"/>
                <w:szCs w:val="24"/>
              </w:rPr>
              <w:t xml:space="preserve">  </w:t>
            </w:r>
          </w:p>
          <w:p w:rsidR="005F6964" w:rsidRDefault="00582FCD" w:rsidP="00617A6F">
            <w:pPr>
              <w:pStyle w:val="ListParagraph"/>
              <w:widowControl/>
              <w:numPr>
                <w:ilvl w:val="1"/>
                <w:numId w:val="114"/>
              </w:numPr>
              <w:autoSpaceDE/>
              <w:autoSpaceDN/>
              <w:spacing w:before="0"/>
              <w:contextualSpacing/>
              <w:jc w:val="both"/>
              <w:rPr>
                <w:rFonts w:eastAsia="SimSun"/>
                <w:sz w:val="24"/>
                <w:szCs w:val="24"/>
              </w:rPr>
            </w:pPr>
            <w:r>
              <w:rPr>
                <w:rFonts w:eastAsia="SimSun" w:hint="eastAsia"/>
                <w:sz w:val="24"/>
                <w:szCs w:val="24"/>
                <w:lang w:eastAsia="zh-CN"/>
              </w:rPr>
              <w:t>U</w:t>
            </w:r>
            <w:r>
              <w:rPr>
                <w:rFonts w:eastAsia="SimSun"/>
                <w:sz w:val="24"/>
                <w:szCs w:val="24"/>
                <w:lang w:eastAsia="zh-CN"/>
              </w:rPr>
              <w:t xml:space="preserve">nderstand the </w:t>
            </w:r>
            <w:proofErr w:type="spellStart"/>
            <w:r>
              <w:rPr>
                <w:rFonts w:eastAsia="SimSun"/>
                <w:sz w:val="24"/>
                <w:szCs w:val="24"/>
              </w:rPr>
              <w:t>mg</w:t>
            </w:r>
            <w:r>
              <w:rPr>
                <w:rFonts w:eastAsia="SimSun"/>
                <w:color w:val="000000"/>
                <w:sz w:val="24"/>
                <w:szCs w:val="24"/>
              </w:rPr>
              <w:t>ain</w:t>
            </w:r>
            <w:proofErr w:type="spellEnd"/>
            <w:r>
              <w:rPr>
                <w:rFonts w:eastAsia="SimSun"/>
                <w:color w:val="000000"/>
                <w:sz w:val="24"/>
                <w:szCs w:val="24"/>
              </w:rPr>
              <w:t xml:space="preserve"> parameters of DC motor</w:t>
            </w:r>
          </w:p>
          <w:p w:rsidR="005F6964" w:rsidRDefault="00582FCD" w:rsidP="00617A6F">
            <w:pPr>
              <w:pStyle w:val="ListParagraph"/>
              <w:widowControl/>
              <w:numPr>
                <w:ilvl w:val="1"/>
                <w:numId w:val="114"/>
              </w:numPr>
              <w:autoSpaceDE/>
              <w:autoSpaceDN/>
              <w:spacing w:before="0"/>
              <w:contextualSpacing/>
              <w:jc w:val="both"/>
              <w:rPr>
                <w:rFonts w:eastAsia="SimSun"/>
                <w:sz w:val="24"/>
                <w:szCs w:val="24"/>
              </w:rPr>
            </w:pPr>
            <w:r>
              <w:rPr>
                <w:rFonts w:eastAsia="SimSun"/>
                <w:color w:val="000000"/>
                <w:sz w:val="24"/>
                <w:szCs w:val="24"/>
              </w:rPr>
              <w:t>Understand code writing of steering gear control</w:t>
            </w:r>
          </w:p>
          <w:p w:rsidR="005F6964" w:rsidRDefault="00582FCD" w:rsidP="00617A6F">
            <w:pPr>
              <w:pStyle w:val="ListParagraph"/>
              <w:widowControl/>
              <w:numPr>
                <w:ilvl w:val="1"/>
                <w:numId w:val="114"/>
              </w:numPr>
              <w:autoSpaceDE/>
              <w:autoSpaceDN/>
              <w:spacing w:before="0" w:after="200"/>
              <w:ind w:left="357" w:hanging="357"/>
              <w:contextualSpacing/>
              <w:jc w:val="both"/>
              <w:rPr>
                <w:rFonts w:eastAsia="SimSun"/>
                <w:sz w:val="24"/>
                <w:szCs w:val="24"/>
              </w:rPr>
            </w:pPr>
            <w:r>
              <w:rPr>
                <w:rFonts w:eastAsia="SimSun"/>
                <w:sz w:val="24"/>
                <w:szCs w:val="24"/>
                <w:lang w:eastAsia="zh-CN"/>
              </w:rPr>
              <w:t>B</w:t>
            </w:r>
            <w:r>
              <w:rPr>
                <w:rFonts w:eastAsia="SimSun" w:hint="eastAsia"/>
                <w:sz w:val="24"/>
                <w:szCs w:val="24"/>
                <w:lang w:eastAsia="zh-CN"/>
              </w:rPr>
              <w:t xml:space="preserve">e able to </w:t>
            </w:r>
            <w:r>
              <w:rPr>
                <w:rFonts w:eastAsia="SimSun"/>
                <w:sz w:val="24"/>
                <w:szCs w:val="24"/>
                <w:lang w:eastAsia="zh-CN"/>
              </w:rPr>
              <w:t>m</w:t>
            </w:r>
            <w:r>
              <w:rPr>
                <w:rFonts w:eastAsia="SimSun"/>
                <w:color w:val="000000"/>
                <w:sz w:val="24"/>
                <w:szCs w:val="24"/>
              </w:rPr>
              <w:t>ake and debug the steering gear control circuit</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14"/>
              </w:numPr>
              <w:tabs>
                <w:tab w:val="left" w:pos="720"/>
                <w:tab w:val="left" w:pos="4339"/>
                <w:tab w:val="left" w:pos="4563"/>
                <w:tab w:val="right" w:pos="9360"/>
              </w:tabs>
              <w:suppressAutoHyphens/>
              <w:autoSpaceDE/>
              <w:autoSpaceDN/>
              <w:spacing w:before="0"/>
              <w:contextualSpacing/>
              <w:jc w:val="both"/>
              <w:rPr>
                <w:b/>
                <w:bCs/>
                <w:spacing w:val="-3"/>
                <w:sz w:val="24"/>
                <w:szCs w:val="24"/>
                <w:lang w:eastAsia="zh-CN"/>
              </w:rPr>
            </w:pPr>
            <w:r>
              <w:rPr>
                <w:rFonts w:eastAsia="SimSun"/>
                <w:b/>
                <w:bCs/>
                <w:color w:val="000000"/>
                <w:sz w:val="24"/>
                <w:szCs w:val="24"/>
              </w:rPr>
              <w:t>Arduino Control LCD</w:t>
            </w:r>
            <w:r>
              <w:rPr>
                <w:rFonts w:hint="eastAsia"/>
                <w:b/>
                <w:bCs/>
                <w:spacing w:val="-3"/>
                <w:sz w:val="24"/>
                <w:szCs w:val="24"/>
                <w:lang w:eastAsia="zh-CN"/>
              </w:rPr>
              <w:t xml:space="preserve"> </w:t>
            </w:r>
          </w:p>
          <w:p w:rsidR="005F6964" w:rsidRDefault="00582FCD" w:rsidP="00617A6F">
            <w:pPr>
              <w:widowControl/>
              <w:numPr>
                <w:ilvl w:val="1"/>
                <w:numId w:val="114"/>
              </w:numPr>
              <w:tabs>
                <w:tab w:val="left" w:pos="720"/>
                <w:tab w:val="right" w:pos="9360"/>
              </w:tabs>
              <w:suppressAutoHyphens/>
              <w:autoSpaceDE/>
              <w:autoSpaceDN/>
              <w:rPr>
                <w:sz w:val="24"/>
                <w:szCs w:val="24"/>
              </w:rPr>
            </w:pPr>
            <w:r>
              <w:rPr>
                <w:rFonts w:eastAsia="SimSun"/>
                <w:sz w:val="24"/>
                <w:szCs w:val="24"/>
              </w:rPr>
              <w:t xml:space="preserve">Understand </w:t>
            </w:r>
            <w:r>
              <w:rPr>
                <w:rFonts w:eastAsia="SimSun"/>
                <w:color w:val="000000"/>
                <w:sz w:val="24"/>
                <w:szCs w:val="24"/>
              </w:rPr>
              <w:t>invoking commands for library function</w:t>
            </w:r>
            <w:r>
              <w:rPr>
                <w:rFonts w:eastAsia="SimSun"/>
                <w:sz w:val="24"/>
                <w:szCs w:val="24"/>
              </w:rPr>
              <w:t xml:space="preserve"> </w:t>
            </w:r>
            <w:r>
              <w:rPr>
                <w:rFonts w:eastAsia="SimSun" w:hint="eastAsia"/>
                <w:sz w:val="24"/>
                <w:szCs w:val="24"/>
              </w:rPr>
              <w:t xml:space="preserve"> </w:t>
            </w:r>
          </w:p>
          <w:p w:rsidR="005F6964" w:rsidRDefault="00582FCD" w:rsidP="00617A6F">
            <w:pPr>
              <w:widowControl/>
              <w:numPr>
                <w:ilvl w:val="1"/>
                <w:numId w:val="114"/>
              </w:numPr>
              <w:tabs>
                <w:tab w:val="left" w:pos="720"/>
                <w:tab w:val="right" w:pos="9360"/>
              </w:tabs>
              <w:suppressAutoHyphens/>
              <w:autoSpaceDE/>
              <w:autoSpaceDN/>
              <w:spacing w:after="200"/>
              <w:ind w:left="357" w:hanging="357"/>
              <w:rPr>
                <w:sz w:val="24"/>
                <w:szCs w:val="24"/>
              </w:rPr>
            </w:pPr>
            <w:r>
              <w:rPr>
                <w:rFonts w:hint="eastAsia"/>
                <w:sz w:val="24"/>
                <w:szCs w:val="24"/>
              </w:rPr>
              <w:t>B</w:t>
            </w:r>
            <w:r>
              <w:rPr>
                <w:sz w:val="24"/>
                <w:szCs w:val="24"/>
              </w:rPr>
              <w:t>e able to c</w:t>
            </w:r>
            <w:r>
              <w:rPr>
                <w:rFonts w:eastAsia="SimSun"/>
                <w:color w:val="000000"/>
                <w:sz w:val="24"/>
                <w:szCs w:val="24"/>
              </w:rPr>
              <w:t>onstruct and debug the electronic clock circuit</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14"/>
              </w:numPr>
              <w:tabs>
                <w:tab w:val="left" w:pos="720"/>
                <w:tab w:val="left" w:pos="4339"/>
                <w:tab w:val="left" w:pos="4563"/>
                <w:tab w:val="right" w:pos="9360"/>
              </w:tabs>
              <w:suppressAutoHyphens/>
              <w:autoSpaceDE/>
              <w:autoSpaceDN/>
              <w:spacing w:before="0"/>
              <w:contextualSpacing/>
              <w:jc w:val="both"/>
              <w:rPr>
                <w:b/>
                <w:bCs/>
                <w:spacing w:val="-3"/>
                <w:sz w:val="24"/>
                <w:szCs w:val="24"/>
                <w:lang w:eastAsia="zh-CN"/>
              </w:rPr>
            </w:pPr>
            <w:r>
              <w:rPr>
                <w:rFonts w:eastAsia="SimSun"/>
                <w:b/>
                <w:bCs/>
                <w:sz w:val="24"/>
                <w:szCs w:val="24"/>
              </w:rPr>
              <w:t>Serial Communication Base on Arduino</w:t>
            </w:r>
            <w:r>
              <w:rPr>
                <w:rFonts w:hint="eastAsia"/>
                <w:b/>
                <w:bCs/>
                <w:spacing w:val="-3"/>
                <w:sz w:val="24"/>
                <w:szCs w:val="24"/>
                <w:lang w:eastAsia="zh-CN"/>
              </w:rPr>
              <w:t xml:space="preserve"> </w:t>
            </w:r>
          </w:p>
          <w:p w:rsidR="005F6964" w:rsidRDefault="00582FCD" w:rsidP="00617A6F">
            <w:pPr>
              <w:pStyle w:val="ListParagraph"/>
              <w:widowControl/>
              <w:numPr>
                <w:ilvl w:val="1"/>
                <w:numId w:val="114"/>
              </w:numPr>
              <w:autoSpaceDE/>
              <w:autoSpaceDN/>
              <w:spacing w:before="0" w:after="200"/>
              <w:ind w:left="357" w:hanging="357"/>
              <w:contextualSpacing/>
              <w:jc w:val="both"/>
              <w:rPr>
                <w:b/>
                <w:spacing w:val="-3"/>
                <w:sz w:val="24"/>
                <w:szCs w:val="24"/>
                <w:lang w:eastAsia="zh-CN"/>
              </w:rPr>
            </w:pPr>
            <w:r>
              <w:rPr>
                <w:rFonts w:eastAsia="SimSun"/>
                <w:sz w:val="24"/>
                <w:szCs w:val="24"/>
                <w:lang w:eastAsia="zh-CN"/>
              </w:rPr>
              <w:t>U</w:t>
            </w:r>
            <w:r>
              <w:rPr>
                <w:rFonts w:eastAsia="SimSun" w:hint="eastAsia"/>
                <w:sz w:val="24"/>
                <w:szCs w:val="24"/>
                <w:lang w:eastAsia="zh-CN"/>
              </w:rPr>
              <w:t>nderstand</w:t>
            </w:r>
            <w:r>
              <w:rPr>
                <w:rFonts w:eastAsia="SimSun"/>
                <w:color w:val="000000"/>
                <w:sz w:val="24"/>
                <w:szCs w:val="24"/>
              </w:rPr>
              <w:t xml:space="preserve"> of serial communication code</w:t>
            </w:r>
            <w:r>
              <w:rPr>
                <w:rFonts w:eastAsia="SimSun" w:hint="eastAsia"/>
                <w:sz w:val="24"/>
                <w:szCs w:val="24"/>
              </w:rPr>
              <w:t xml:space="preserve"> </w:t>
            </w:r>
          </w:p>
          <w:p w:rsidR="005F6964" w:rsidRDefault="00582FCD" w:rsidP="00617A6F">
            <w:pPr>
              <w:pStyle w:val="ListParagraph"/>
              <w:widowControl/>
              <w:numPr>
                <w:ilvl w:val="1"/>
                <w:numId w:val="114"/>
              </w:numPr>
              <w:autoSpaceDE/>
              <w:autoSpaceDN/>
              <w:spacing w:before="0" w:after="200"/>
              <w:ind w:left="357" w:hanging="357"/>
              <w:contextualSpacing/>
              <w:jc w:val="both"/>
              <w:rPr>
                <w:b/>
                <w:spacing w:val="-3"/>
                <w:sz w:val="24"/>
                <w:szCs w:val="24"/>
                <w:lang w:eastAsia="zh-CN"/>
              </w:rPr>
            </w:pPr>
            <w:r>
              <w:rPr>
                <w:rFonts w:eastAsia="SimSun"/>
                <w:sz w:val="24"/>
                <w:szCs w:val="24"/>
                <w:lang w:eastAsia="zh-CN"/>
              </w:rPr>
              <w:t>B</w:t>
            </w:r>
            <w:r>
              <w:rPr>
                <w:rFonts w:eastAsia="SimSun" w:hint="eastAsia"/>
                <w:sz w:val="24"/>
                <w:szCs w:val="24"/>
                <w:lang w:eastAsia="zh-CN"/>
              </w:rPr>
              <w:t xml:space="preserve">e able to </w:t>
            </w:r>
            <w:r>
              <w:rPr>
                <w:rFonts w:eastAsia="SimSun"/>
                <w:color w:val="000000"/>
                <w:sz w:val="24"/>
                <w:szCs w:val="24"/>
              </w:rPr>
              <w:t xml:space="preserve">transmit </w:t>
            </w:r>
            <w:r>
              <w:rPr>
                <w:rFonts w:eastAsia="SimSun"/>
                <w:sz w:val="24"/>
                <w:szCs w:val="24"/>
              </w:rPr>
              <w:t>d</w:t>
            </w:r>
            <w:r>
              <w:rPr>
                <w:rFonts w:eastAsia="SimSun"/>
                <w:color w:val="000000"/>
                <w:sz w:val="24"/>
                <w:szCs w:val="24"/>
              </w:rPr>
              <w:t>ata with computer</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374"/>
        </w:trPr>
        <w:tc>
          <w:tcPr>
            <w:tcW w:w="8467" w:type="dxa"/>
            <w:gridSpan w:val="5"/>
            <w:shd w:val="clear" w:color="auto" w:fill="E5DFEC"/>
          </w:tcPr>
          <w:p w:rsidR="005F6964" w:rsidRDefault="00582FCD">
            <w:pPr>
              <w:spacing w:before="160" w:after="160"/>
              <w:rPr>
                <w:b/>
                <w:sz w:val="24"/>
                <w:szCs w:val="24"/>
              </w:rPr>
            </w:pPr>
            <w:r>
              <w:rPr>
                <w:b/>
                <w:sz w:val="24"/>
                <w:szCs w:val="24"/>
              </w:rPr>
              <w:t xml:space="preserve">List </w:t>
            </w:r>
            <w:r>
              <w:rPr>
                <w:rFonts w:hint="eastAsia"/>
                <w:b/>
                <w:sz w:val="24"/>
                <w:szCs w:val="24"/>
              </w:rPr>
              <w:t>o</w:t>
            </w:r>
            <w:r>
              <w:rPr>
                <w:b/>
                <w:sz w:val="24"/>
                <w:szCs w:val="24"/>
              </w:rPr>
              <w:t xml:space="preserve">f </w:t>
            </w:r>
            <w:proofErr w:type="spellStart"/>
            <w:r>
              <w:rPr>
                <w:b/>
                <w:sz w:val="24"/>
                <w:szCs w:val="24"/>
              </w:rPr>
              <w:t>Practicals</w:t>
            </w:r>
            <w:proofErr w:type="spellEnd"/>
          </w:p>
        </w:tc>
        <w:tc>
          <w:tcPr>
            <w:tcW w:w="1333" w:type="dxa"/>
            <w:gridSpan w:val="3"/>
            <w:shd w:val="clear" w:color="auto" w:fill="E5DFEC"/>
          </w:tcPr>
          <w:p w:rsidR="005F6964" w:rsidRDefault="00582FCD">
            <w:pPr>
              <w:spacing w:before="160" w:after="160"/>
              <w:rPr>
                <w:b/>
                <w:sz w:val="24"/>
                <w:szCs w:val="24"/>
              </w:rPr>
            </w:pPr>
            <w:r>
              <w:rPr>
                <w:b/>
                <w:sz w:val="24"/>
                <w:szCs w:val="24"/>
              </w:rPr>
              <w:t>H</w:t>
            </w:r>
            <w:r>
              <w:rPr>
                <w:rFonts w:hint="eastAsia"/>
                <w:b/>
                <w:sz w:val="24"/>
                <w:szCs w:val="24"/>
              </w:rPr>
              <w:t>ours</w:t>
            </w:r>
          </w:p>
        </w:tc>
      </w:tr>
      <w:tr w:rsidR="005F6964">
        <w:trPr>
          <w:trHeight w:val="222"/>
        </w:trPr>
        <w:tc>
          <w:tcPr>
            <w:tcW w:w="8467" w:type="dxa"/>
            <w:gridSpan w:val="5"/>
          </w:tcPr>
          <w:p w:rsidR="005F6964" w:rsidRDefault="00582FCD" w:rsidP="00617A6F">
            <w:pPr>
              <w:pStyle w:val="Default"/>
              <w:numPr>
                <w:ilvl w:val="0"/>
                <w:numId w:val="115"/>
              </w:numPr>
              <w:jc w:val="both"/>
              <w:rPr>
                <w:rFonts w:ascii="Times New Roman" w:eastAsia="SimSun" w:hAnsi="Times New Roman"/>
                <w:szCs w:val="22"/>
              </w:rPr>
            </w:pPr>
            <w:r>
              <w:rPr>
                <w:rFonts w:ascii="Times New Roman" w:eastAsia="SimSun" w:hAnsi="Times New Roman" w:cs="Times New Roman"/>
              </w:rPr>
              <w:t xml:space="preserve">      Basic operations of Arduino</w:t>
            </w:r>
          </w:p>
          <w:p w:rsidR="005F6964" w:rsidRDefault="00582FCD" w:rsidP="00617A6F">
            <w:pPr>
              <w:pStyle w:val="Default"/>
              <w:numPr>
                <w:ilvl w:val="0"/>
                <w:numId w:val="115"/>
              </w:numPr>
              <w:ind w:left="0" w:firstLine="0"/>
              <w:jc w:val="both"/>
              <w:rPr>
                <w:rFonts w:ascii="Times New Roman" w:eastAsia="SimSun" w:hAnsi="Times New Roman"/>
                <w:szCs w:val="22"/>
              </w:rPr>
            </w:pPr>
            <w:r>
              <w:rPr>
                <w:rFonts w:ascii="Times New Roman" w:eastAsia="SimSun" w:hAnsi="Times New Roman" w:cs="Times New Roman"/>
              </w:rPr>
              <w:t>Make colorful flashing LED lights</w:t>
            </w:r>
          </w:p>
          <w:p w:rsidR="005F6964" w:rsidRDefault="00582FCD" w:rsidP="00617A6F">
            <w:pPr>
              <w:pStyle w:val="Default"/>
              <w:numPr>
                <w:ilvl w:val="0"/>
                <w:numId w:val="115"/>
              </w:numPr>
              <w:ind w:left="0" w:firstLine="0"/>
              <w:jc w:val="both"/>
              <w:rPr>
                <w:rFonts w:ascii="Times New Roman" w:eastAsia="SimSun" w:hAnsi="Times New Roman"/>
                <w:szCs w:val="22"/>
              </w:rPr>
            </w:pPr>
            <w:r>
              <w:rPr>
                <w:rFonts w:ascii="Times New Roman" w:eastAsia="SimSun" w:hAnsi="Times New Roman" w:cs="Times New Roman"/>
              </w:rPr>
              <w:t>Write and analyze the control program of colorful LED lights</w:t>
            </w:r>
          </w:p>
          <w:p w:rsidR="005F6964" w:rsidRDefault="00582FCD" w:rsidP="00617A6F">
            <w:pPr>
              <w:pStyle w:val="Default"/>
              <w:numPr>
                <w:ilvl w:val="0"/>
                <w:numId w:val="115"/>
              </w:numPr>
              <w:ind w:left="0" w:firstLine="0"/>
              <w:jc w:val="both"/>
              <w:rPr>
                <w:rFonts w:ascii="Times New Roman" w:eastAsia="SimSun" w:hAnsi="Times New Roman"/>
                <w:szCs w:val="22"/>
              </w:rPr>
            </w:pPr>
            <w:r>
              <w:rPr>
                <w:rFonts w:ascii="Times New Roman" w:eastAsia="SimSun" w:hAnsi="Times New Roman" w:cs="Times New Roman"/>
              </w:rPr>
              <w:t xml:space="preserve">Write and analyze the control program of Key </w:t>
            </w:r>
            <w:proofErr w:type="spellStart"/>
            <w:r>
              <w:rPr>
                <w:rFonts w:ascii="Times New Roman" w:eastAsia="SimSun" w:hAnsi="Times New Roman" w:cs="Times New Roman"/>
              </w:rPr>
              <w:t>controled</w:t>
            </w:r>
            <w:proofErr w:type="spellEnd"/>
            <w:r>
              <w:rPr>
                <w:rFonts w:ascii="Times New Roman" w:eastAsia="SimSun" w:hAnsi="Times New Roman" w:cs="Times New Roman"/>
              </w:rPr>
              <w:t xml:space="preserve"> LED lights</w:t>
            </w:r>
          </w:p>
          <w:p w:rsidR="005F6964" w:rsidRDefault="00582FCD" w:rsidP="00617A6F">
            <w:pPr>
              <w:pStyle w:val="Default"/>
              <w:numPr>
                <w:ilvl w:val="0"/>
                <w:numId w:val="115"/>
              </w:numPr>
              <w:ind w:left="0" w:firstLine="0"/>
              <w:jc w:val="both"/>
              <w:rPr>
                <w:rFonts w:ascii="Times New Roman" w:eastAsia="SimSun" w:hAnsi="Times New Roman"/>
                <w:szCs w:val="22"/>
              </w:rPr>
            </w:pPr>
            <w:r>
              <w:rPr>
                <w:rFonts w:ascii="Times New Roman" w:eastAsia="SimSun" w:hAnsi="Times New Roman" w:cs="Times New Roman"/>
              </w:rPr>
              <w:t>Write and analyze the control program of breath lights</w:t>
            </w:r>
          </w:p>
          <w:p w:rsidR="005F6964" w:rsidRDefault="00582FCD" w:rsidP="00617A6F">
            <w:pPr>
              <w:pStyle w:val="Default"/>
              <w:numPr>
                <w:ilvl w:val="0"/>
                <w:numId w:val="115"/>
              </w:numPr>
              <w:ind w:left="0" w:firstLine="0"/>
              <w:jc w:val="both"/>
              <w:rPr>
                <w:rFonts w:ascii="Times New Roman" w:eastAsia="SimSun" w:hAnsi="Times New Roman"/>
                <w:szCs w:val="22"/>
              </w:rPr>
            </w:pPr>
            <w:r>
              <w:rPr>
                <w:rFonts w:ascii="Times New Roman" w:eastAsia="SimSun" w:hAnsi="Times New Roman" w:cs="Times New Roman"/>
              </w:rPr>
              <w:t>Code writing and analysis of digital tube</w:t>
            </w:r>
          </w:p>
          <w:p w:rsidR="005F6964" w:rsidRDefault="00582FCD" w:rsidP="00617A6F">
            <w:pPr>
              <w:pStyle w:val="Default"/>
              <w:numPr>
                <w:ilvl w:val="0"/>
                <w:numId w:val="115"/>
              </w:numPr>
              <w:ind w:left="0" w:firstLine="0"/>
              <w:jc w:val="both"/>
              <w:rPr>
                <w:rFonts w:ascii="Times New Roman" w:eastAsia="SimSun" w:hAnsi="Times New Roman"/>
                <w:szCs w:val="22"/>
              </w:rPr>
            </w:pPr>
            <w:r>
              <w:rPr>
                <w:rFonts w:ascii="Times New Roman" w:eastAsia="SimSun" w:hAnsi="Times New Roman" w:cs="Times New Roman"/>
              </w:rPr>
              <w:t>Code optimization and testing of digital tube</w:t>
            </w:r>
          </w:p>
          <w:p w:rsidR="005F6964" w:rsidRDefault="00582FCD" w:rsidP="00617A6F">
            <w:pPr>
              <w:pStyle w:val="Default"/>
              <w:numPr>
                <w:ilvl w:val="0"/>
                <w:numId w:val="115"/>
              </w:numPr>
              <w:ind w:left="0" w:firstLine="0"/>
              <w:jc w:val="both"/>
              <w:rPr>
                <w:rFonts w:ascii="Times New Roman" w:eastAsia="SimSun" w:hAnsi="Times New Roman"/>
                <w:szCs w:val="22"/>
              </w:rPr>
            </w:pPr>
            <w:r>
              <w:rPr>
                <w:rFonts w:ascii="Times New Roman" w:eastAsia="SimSun" w:hAnsi="Times New Roman" w:cs="Times New Roman"/>
              </w:rPr>
              <w:lastRenderedPageBreak/>
              <w:t>Making and testing of key plus 1 circuit</w:t>
            </w:r>
          </w:p>
          <w:p w:rsidR="005F6964" w:rsidRDefault="00582FCD" w:rsidP="00617A6F">
            <w:pPr>
              <w:pStyle w:val="Default"/>
              <w:numPr>
                <w:ilvl w:val="0"/>
                <w:numId w:val="115"/>
              </w:numPr>
              <w:ind w:left="0" w:firstLine="0"/>
              <w:jc w:val="both"/>
              <w:rPr>
                <w:rFonts w:ascii="Times New Roman" w:eastAsia="SimSun" w:hAnsi="Times New Roman"/>
                <w:szCs w:val="22"/>
              </w:rPr>
            </w:pPr>
            <w:r>
              <w:rPr>
                <w:rFonts w:ascii="Times New Roman" w:eastAsia="SimSun" w:hAnsi="Times New Roman" w:cs="Times New Roman"/>
              </w:rPr>
              <w:t>Code implementation and parsing of digital dice</w:t>
            </w:r>
          </w:p>
          <w:p w:rsidR="005F6964" w:rsidRDefault="00582FCD" w:rsidP="00617A6F">
            <w:pPr>
              <w:pStyle w:val="Default"/>
              <w:numPr>
                <w:ilvl w:val="0"/>
                <w:numId w:val="115"/>
              </w:numPr>
              <w:ind w:left="0" w:firstLine="0"/>
              <w:jc w:val="both"/>
              <w:rPr>
                <w:rFonts w:ascii="Times New Roman" w:eastAsia="SimSun" w:hAnsi="Times New Roman"/>
              </w:rPr>
            </w:pPr>
            <w:r>
              <w:rPr>
                <w:rFonts w:ascii="Times New Roman" w:eastAsia="SimSun" w:hAnsi="Times New Roman" w:cs="Times New Roman"/>
              </w:rPr>
              <w:t>Mini fan production and debugging</w:t>
            </w:r>
          </w:p>
          <w:p w:rsidR="005F6964" w:rsidRDefault="00582FCD" w:rsidP="00617A6F">
            <w:pPr>
              <w:pStyle w:val="Default"/>
              <w:numPr>
                <w:ilvl w:val="0"/>
                <w:numId w:val="115"/>
              </w:numPr>
              <w:ind w:left="0" w:firstLine="0"/>
              <w:jc w:val="both"/>
              <w:rPr>
                <w:rFonts w:ascii="Times New Roman" w:eastAsia="SimSun" w:hAnsi="Times New Roman"/>
              </w:rPr>
            </w:pPr>
            <w:r>
              <w:rPr>
                <w:rFonts w:ascii="Times New Roman" w:eastAsia="SimSun" w:hAnsi="Times New Roman" w:cs="Times New Roman"/>
              </w:rPr>
              <w:t>Steering gear detection</w:t>
            </w:r>
          </w:p>
          <w:p w:rsidR="005F6964" w:rsidRDefault="00582FCD" w:rsidP="00617A6F">
            <w:pPr>
              <w:pStyle w:val="Default"/>
              <w:numPr>
                <w:ilvl w:val="0"/>
                <w:numId w:val="115"/>
              </w:numPr>
              <w:ind w:left="0" w:firstLine="0"/>
              <w:jc w:val="both"/>
              <w:rPr>
                <w:rFonts w:ascii="Times New Roman" w:eastAsia="SimSun" w:hAnsi="Times New Roman"/>
              </w:rPr>
            </w:pPr>
            <w:r>
              <w:rPr>
                <w:rFonts w:ascii="Times New Roman" w:eastAsia="SimSun" w:hAnsi="Times New Roman" w:cs="Times New Roman"/>
              </w:rPr>
              <w:t>Making and debugging of steering gear control circuit</w:t>
            </w:r>
          </w:p>
          <w:p w:rsidR="005F6964" w:rsidRDefault="00582FCD" w:rsidP="00617A6F">
            <w:pPr>
              <w:pStyle w:val="Default"/>
              <w:numPr>
                <w:ilvl w:val="0"/>
                <w:numId w:val="115"/>
              </w:numPr>
              <w:ind w:left="0" w:firstLine="0"/>
              <w:jc w:val="both"/>
              <w:rPr>
                <w:rFonts w:ascii="Times New Roman" w:eastAsia="SimSun" w:hAnsi="Times New Roman"/>
              </w:rPr>
            </w:pPr>
            <w:r>
              <w:rPr>
                <w:rFonts w:ascii="Times New Roman" w:eastAsia="SimSun" w:hAnsi="Times New Roman" w:cs="Times New Roman"/>
              </w:rPr>
              <w:t>Display basic characters</w:t>
            </w:r>
          </w:p>
          <w:p w:rsidR="005F6964" w:rsidRDefault="00582FCD" w:rsidP="00617A6F">
            <w:pPr>
              <w:pStyle w:val="Default"/>
              <w:numPr>
                <w:ilvl w:val="0"/>
                <w:numId w:val="115"/>
              </w:numPr>
              <w:ind w:left="0" w:firstLine="0"/>
              <w:jc w:val="both"/>
              <w:rPr>
                <w:rFonts w:ascii="Times New Roman" w:eastAsia="SimSun" w:hAnsi="Times New Roman"/>
              </w:rPr>
            </w:pPr>
            <w:r>
              <w:rPr>
                <w:rFonts w:ascii="Times New Roman" w:eastAsia="SimSun" w:hAnsi="Times New Roman" w:cs="Times New Roman"/>
              </w:rPr>
              <w:t>Construction and debugging of electronic clock circuit</w:t>
            </w:r>
          </w:p>
          <w:p w:rsidR="005F6964" w:rsidRDefault="00582FCD" w:rsidP="00617A6F">
            <w:pPr>
              <w:pStyle w:val="Default"/>
              <w:numPr>
                <w:ilvl w:val="0"/>
                <w:numId w:val="115"/>
              </w:numPr>
              <w:ind w:left="0" w:firstLine="0"/>
              <w:jc w:val="both"/>
              <w:rPr>
                <w:rFonts w:ascii="Times New Roman" w:eastAsia="SimSun" w:hAnsi="Times New Roman"/>
              </w:rPr>
            </w:pPr>
            <w:r>
              <w:rPr>
                <w:rFonts w:ascii="Times New Roman" w:eastAsia="SimSun" w:hAnsi="Times New Roman" w:cs="Times New Roman"/>
              </w:rPr>
              <w:t>Detection of temperature sensor and humidity sensor</w:t>
            </w:r>
          </w:p>
          <w:p w:rsidR="005F6964" w:rsidRDefault="00582FCD" w:rsidP="00617A6F">
            <w:pPr>
              <w:pStyle w:val="Default"/>
              <w:numPr>
                <w:ilvl w:val="0"/>
                <w:numId w:val="115"/>
              </w:numPr>
              <w:ind w:left="0" w:firstLine="0"/>
              <w:jc w:val="both"/>
              <w:rPr>
                <w:rFonts w:ascii="Times New Roman" w:eastAsia="SimSun" w:hAnsi="Times New Roman"/>
              </w:rPr>
            </w:pPr>
            <w:r>
              <w:rPr>
                <w:rFonts w:ascii="Times New Roman" w:eastAsia="SimSun" w:hAnsi="Times New Roman" w:cs="Times New Roman"/>
              </w:rPr>
              <w:t>Compilation and analysis of serial communication code</w:t>
            </w:r>
          </w:p>
          <w:p w:rsidR="005F6964" w:rsidRDefault="00582FCD" w:rsidP="00617A6F">
            <w:pPr>
              <w:pStyle w:val="Default"/>
              <w:numPr>
                <w:ilvl w:val="0"/>
                <w:numId w:val="115"/>
              </w:numPr>
              <w:spacing w:after="200"/>
              <w:ind w:left="0" w:firstLine="0"/>
              <w:jc w:val="both"/>
              <w:rPr>
                <w:rFonts w:ascii="Times New Roman" w:eastAsia="SimSun" w:hAnsi="Times New Roman"/>
              </w:rPr>
            </w:pPr>
            <w:r>
              <w:rPr>
                <w:rFonts w:ascii="Times New Roman" w:eastAsia="SimSun" w:hAnsi="Times New Roman" w:cs="Times New Roman"/>
              </w:rPr>
              <w:t xml:space="preserve">Connect and debug </w:t>
            </w:r>
            <w:r>
              <w:rPr>
                <w:rFonts w:ascii="Times New Roman" w:eastAsia="SimSun" w:hAnsi="Times New Roman" w:cs="Times New Roman" w:hint="eastAsia"/>
              </w:rPr>
              <w:t xml:space="preserve">the </w:t>
            </w:r>
            <w:r>
              <w:rPr>
                <w:rFonts w:ascii="Times New Roman" w:eastAsia="SimSun" w:hAnsi="Times New Roman" w:cs="Times New Roman"/>
              </w:rPr>
              <w:t>circuit for serial communication control LED lamp</w:t>
            </w:r>
          </w:p>
        </w:tc>
        <w:tc>
          <w:tcPr>
            <w:tcW w:w="1333" w:type="dxa"/>
            <w:gridSpan w:val="3"/>
          </w:tcPr>
          <w:p w:rsidR="005F6964" w:rsidRDefault="00582FCD">
            <w:pPr>
              <w:rPr>
                <w:sz w:val="24"/>
                <w:szCs w:val="24"/>
              </w:rPr>
            </w:pPr>
            <w:r>
              <w:rPr>
                <w:rFonts w:hint="eastAsia"/>
                <w:sz w:val="24"/>
                <w:szCs w:val="24"/>
              </w:rPr>
              <w:lastRenderedPageBreak/>
              <w:t>2</w:t>
            </w:r>
          </w:p>
          <w:p w:rsidR="005F6964" w:rsidRDefault="00582FCD">
            <w:pPr>
              <w:rPr>
                <w:rFonts w:eastAsiaTheme="minorEastAsia"/>
                <w:sz w:val="24"/>
                <w:szCs w:val="24"/>
                <w:lang w:eastAsia="zh-CN"/>
              </w:rPr>
            </w:pPr>
            <w:r>
              <w:rPr>
                <w:rFonts w:eastAsiaTheme="minorEastAsia" w:hint="eastAsia"/>
                <w:sz w:val="24"/>
                <w:szCs w:val="24"/>
                <w:lang w:eastAsia="zh-CN"/>
              </w:rPr>
              <w:t>2</w:t>
            </w:r>
          </w:p>
          <w:p w:rsidR="005F6964" w:rsidRDefault="00582FCD">
            <w:pPr>
              <w:rPr>
                <w:rFonts w:eastAsiaTheme="minorEastAsia"/>
                <w:sz w:val="24"/>
                <w:szCs w:val="24"/>
                <w:lang w:eastAsia="zh-CN"/>
              </w:rPr>
            </w:pPr>
            <w:r>
              <w:rPr>
                <w:rFonts w:eastAsiaTheme="minorEastAsia" w:hint="eastAsia"/>
                <w:sz w:val="24"/>
                <w:szCs w:val="24"/>
                <w:lang w:eastAsia="zh-CN"/>
              </w:rPr>
              <w:t>2</w:t>
            </w:r>
          </w:p>
          <w:p w:rsidR="005F6964" w:rsidRDefault="00582FCD">
            <w:pPr>
              <w:rPr>
                <w:rFonts w:eastAsiaTheme="minorEastAsia"/>
                <w:sz w:val="24"/>
                <w:szCs w:val="24"/>
                <w:lang w:eastAsia="zh-CN"/>
              </w:rPr>
            </w:pPr>
            <w:r>
              <w:rPr>
                <w:rFonts w:eastAsiaTheme="minorEastAsia" w:hint="eastAsia"/>
                <w:sz w:val="24"/>
                <w:szCs w:val="24"/>
                <w:lang w:eastAsia="zh-CN"/>
              </w:rPr>
              <w:t>2</w:t>
            </w:r>
          </w:p>
          <w:p w:rsidR="005F6964" w:rsidRDefault="00582FCD">
            <w:pPr>
              <w:rPr>
                <w:rFonts w:eastAsiaTheme="minorEastAsia"/>
                <w:sz w:val="24"/>
                <w:szCs w:val="24"/>
                <w:lang w:eastAsia="zh-CN"/>
              </w:rPr>
            </w:pPr>
            <w:r>
              <w:rPr>
                <w:rFonts w:eastAsiaTheme="minorEastAsia" w:hint="eastAsia"/>
                <w:sz w:val="24"/>
                <w:szCs w:val="24"/>
                <w:lang w:eastAsia="zh-CN"/>
              </w:rPr>
              <w:t>2</w:t>
            </w:r>
          </w:p>
          <w:p w:rsidR="005F6964" w:rsidRDefault="00582FCD">
            <w:pPr>
              <w:rPr>
                <w:rFonts w:eastAsiaTheme="minorEastAsia"/>
                <w:sz w:val="24"/>
                <w:szCs w:val="24"/>
                <w:lang w:eastAsia="zh-CN"/>
              </w:rPr>
            </w:pPr>
            <w:r>
              <w:rPr>
                <w:rFonts w:eastAsiaTheme="minorEastAsia" w:hint="eastAsia"/>
                <w:sz w:val="24"/>
                <w:szCs w:val="24"/>
                <w:lang w:eastAsia="zh-CN"/>
              </w:rPr>
              <w:t>2</w:t>
            </w:r>
          </w:p>
          <w:p w:rsidR="005F6964" w:rsidRDefault="00582FCD">
            <w:pPr>
              <w:rPr>
                <w:rFonts w:eastAsia="DengXian"/>
                <w:sz w:val="24"/>
                <w:szCs w:val="24"/>
                <w:lang w:eastAsia="zh-CN"/>
              </w:rPr>
            </w:pPr>
            <w:r>
              <w:rPr>
                <w:rFonts w:eastAsia="DengXian" w:hint="eastAsia"/>
                <w:sz w:val="24"/>
                <w:szCs w:val="24"/>
                <w:lang w:eastAsia="zh-CN"/>
              </w:rPr>
              <w:t>4</w:t>
            </w:r>
          </w:p>
          <w:p w:rsidR="005F6964" w:rsidRDefault="00582FCD">
            <w:pPr>
              <w:rPr>
                <w:rFonts w:eastAsiaTheme="minorEastAsia"/>
                <w:sz w:val="24"/>
                <w:szCs w:val="24"/>
                <w:lang w:eastAsia="zh-CN"/>
              </w:rPr>
            </w:pPr>
            <w:r>
              <w:rPr>
                <w:rFonts w:eastAsiaTheme="minorEastAsia" w:hint="eastAsia"/>
                <w:sz w:val="24"/>
                <w:szCs w:val="24"/>
                <w:lang w:eastAsia="zh-CN"/>
              </w:rPr>
              <w:lastRenderedPageBreak/>
              <w:t>2</w:t>
            </w:r>
          </w:p>
          <w:p w:rsidR="005F6964" w:rsidRDefault="00582FCD">
            <w:pPr>
              <w:rPr>
                <w:rFonts w:eastAsia="DengXian"/>
                <w:sz w:val="24"/>
                <w:szCs w:val="24"/>
              </w:rPr>
            </w:pPr>
            <w:r>
              <w:rPr>
                <w:rFonts w:hint="eastAsia"/>
                <w:sz w:val="24"/>
                <w:szCs w:val="24"/>
              </w:rPr>
              <w:t>2</w:t>
            </w:r>
          </w:p>
          <w:p w:rsidR="005F6964" w:rsidRDefault="00582FCD">
            <w:pPr>
              <w:rPr>
                <w:rFonts w:eastAsia="DengXian"/>
                <w:sz w:val="24"/>
                <w:szCs w:val="24"/>
                <w:lang w:eastAsia="zh-CN"/>
              </w:rPr>
            </w:pPr>
            <w:r>
              <w:rPr>
                <w:rFonts w:eastAsia="DengXian" w:hint="eastAsia"/>
                <w:sz w:val="24"/>
                <w:szCs w:val="24"/>
                <w:lang w:eastAsia="zh-CN"/>
              </w:rPr>
              <w:t>4</w:t>
            </w:r>
          </w:p>
          <w:p w:rsidR="005F6964" w:rsidRDefault="00582FCD">
            <w:pPr>
              <w:rPr>
                <w:rFonts w:eastAsia="DengXian"/>
                <w:sz w:val="24"/>
                <w:szCs w:val="24"/>
                <w:lang w:eastAsia="zh-CN"/>
              </w:rPr>
            </w:pPr>
            <w:r>
              <w:rPr>
                <w:rFonts w:eastAsia="DengXian" w:hint="eastAsia"/>
                <w:sz w:val="24"/>
                <w:szCs w:val="24"/>
                <w:lang w:eastAsia="zh-CN"/>
              </w:rPr>
              <w:t>4</w:t>
            </w:r>
          </w:p>
          <w:p w:rsidR="005F6964" w:rsidRDefault="00582FCD">
            <w:pPr>
              <w:rPr>
                <w:rFonts w:eastAsiaTheme="minorEastAsia"/>
                <w:sz w:val="24"/>
                <w:szCs w:val="24"/>
                <w:lang w:eastAsia="zh-CN"/>
              </w:rPr>
            </w:pPr>
            <w:r>
              <w:rPr>
                <w:rFonts w:eastAsiaTheme="minorEastAsia" w:hint="eastAsia"/>
                <w:sz w:val="24"/>
                <w:szCs w:val="24"/>
                <w:lang w:eastAsia="zh-CN"/>
              </w:rPr>
              <w:t>2</w:t>
            </w:r>
          </w:p>
          <w:p w:rsidR="005F6964" w:rsidRDefault="00582FCD">
            <w:pPr>
              <w:rPr>
                <w:rFonts w:eastAsiaTheme="minorEastAsia"/>
                <w:sz w:val="24"/>
                <w:szCs w:val="24"/>
                <w:lang w:eastAsia="zh-CN"/>
              </w:rPr>
            </w:pPr>
            <w:r>
              <w:rPr>
                <w:rFonts w:eastAsiaTheme="minorEastAsia" w:hint="eastAsia"/>
                <w:sz w:val="24"/>
                <w:szCs w:val="24"/>
                <w:lang w:eastAsia="zh-CN"/>
              </w:rPr>
              <w:t>4</w:t>
            </w:r>
          </w:p>
          <w:p w:rsidR="005F6964" w:rsidRDefault="00582FCD">
            <w:pPr>
              <w:rPr>
                <w:rFonts w:eastAsiaTheme="minorEastAsia"/>
                <w:sz w:val="24"/>
                <w:szCs w:val="24"/>
                <w:lang w:eastAsia="zh-CN"/>
              </w:rPr>
            </w:pPr>
            <w:r>
              <w:rPr>
                <w:rFonts w:eastAsiaTheme="minorEastAsia" w:hint="eastAsia"/>
                <w:sz w:val="24"/>
                <w:szCs w:val="24"/>
                <w:lang w:eastAsia="zh-CN"/>
              </w:rPr>
              <w:t>2</w:t>
            </w:r>
          </w:p>
          <w:p w:rsidR="005F6964" w:rsidRDefault="00582FCD">
            <w:pPr>
              <w:rPr>
                <w:rFonts w:eastAsiaTheme="minorEastAsia"/>
                <w:sz w:val="24"/>
                <w:szCs w:val="24"/>
                <w:lang w:eastAsia="zh-CN"/>
              </w:rPr>
            </w:pPr>
            <w:r>
              <w:rPr>
                <w:rFonts w:eastAsiaTheme="minorEastAsia" w:hint="eastAsia"/>
                <w:sz w:val="24"/>
                <w:szCs w:val="24"/>
                <w:lang w:eastAsia="zh-CN"/>
              </w:rPr>
              <w:t>4</w:t>
            </w:r>
          </w:p>
          <w:p w:rsidR="005F6964" w:rsidRDefault="00582FCD">
            <w:pPr>
              <w:rPr>
                <w:rFonts w:eastAsiaTheme="minorEastAsia"/>
                <w:sz w:val="24"/>
                <w:szCs w:val="24"/>
                <w:lang w:eastAsia="zh-CN"/>
              </w:rPr>
            </w:pPr>
            <w:r>
              <w:rPr>
                <w:rFonts w:eastAsiaTheme="minorEastAsia" w:hint="eastAsia"/>
                <w:sz w:val="24"/>
                <w:szCs w:val="24"/>
                <w:lang w:eastAsia="zh-CN"/>
              </w:rPr>
              <w:t>4</w:t>
            </w:r>
          </w:p>
          <w:p w:rsidR="005F6964" w:rsidRDefault="00582FCD">
            <w:pPr>
              <w:rPr>
                <w:rFonts w:eastAsia="DengXian"/>
                <w:sz w:val="24"/>
                <w:szCs w:val="24"/>
                <w:lang w:eastAsia="zh-CN"/>
              </w:rPr>
            </w:pPr>
            <w:r>
              <w:rPr>
                <w:rFonts w:eastAsia="DengXian" w:hint="eastAsia"/>
                <w:sz w:val="24"/>
                <w:szCs w:val="24"/>
                <w:lang w:eastAsia="zh-CN"/>
              </w:rPr>
              <w:t>4</w:t>
            </w:r>
          </w:p>
        </w:tc>
      </w:tr>
    </w:tbl>
    <w:p w:rsidR="005F6964" w:rsidRDefault="005F6964"/>
    <w:p w:rsidR="005F6964" w:rsidRDefault="005F6964"/>
    <w:p w:rsidR="005F6964" w:rsidRDefault="005F6964">
      <w:pPr>
        <w:widowControl/>
        <w:autoSpaceDE/>
        <w:autoSpaceDN/>
        <w:rPr>
          <w:b/>
        </w:rPr>
      </w:pPr>
    </w:p>
    <w:p w:rsidR="005F6964" w:rsidRDefault="00582FCD">
      <w:pPr>
        <w:widowControl/>
        <w:autoSpaceDE/>
        <w:autoSpaceDN/>
        <w:rPr>
          <w:b/>
        </w:rPr>
      </w:pPr>
      <w:r>
        <w:rPr>
          <w:b/>
        </w:rPr>
        <w:br w:type="page"/>
      </w:r>
    </w:p>
    <w:tbl>
      <w:tblPr>
        <w:tblW w:w="9800" w:type="dxa"/>
        <w:tblLook w:val="04A0" w:firstRow="1" w:lastRow="0" w:firstColumn="1" w:lastColumn="0" w:noHBand="0" w:noVBand="1"/>
      </w:tblPr>
      <w:tblGrid>
        <w:gridCol w:w="1277"/>
        <w:gridCol w:w="391"/>
        <w:gridCol w:w="1304"/>
        <w:gridCol w:w="4871"/>
        <w:gridCol w:w="624"/>
        <w:gridCol w:w="96"/>
        <w:gridCol w:w="630"/>
        <w:gridCol w:w="607"/>
      </w:tblGrid>
      <w:tr w:rsidR="005F6964">
        <w:trPr>
          <w:trHeight w:val="492"/>
        </w:trPr>
        <w:tc>
          <w:tcPr>
            <w:tcW w:w="1668" w:type="dxa"/>
            <w:gridSpan w:val="2"/>
            <w:shd w:val="clear" w:color="auto" w:fill="auto"/>
          </w:tcPr>
          <w:p w:rsidR="005F6964" w:rsidRDefault="000D67FF">
            <w:pPr>
              <w:spacing w:before="160" w:after="160"/>
              <w:rPr>
                <w:b/>
                <w:color w:val="FF0000"/>
                <w:sz w:val="24"/>
                <w:szCs w:val="24"/>
              </w:rPr>
            </w:pPr>
            <w:r>
              <w:rPr>
                <w:rFonts w:eastAsia="SimSun"/>
                <w:b/>
                <w:bCs/>
                <w:color w:val="FF0000"/>
                <w:spacing w:val="-3"/>
                <w:szCs w:val="24"/>
                <w:lang w:eastAsia="zh-CN"/>
              </w:rPr>
              <w:lastRenderedPageBreak/>
              <w:t>EAT-362</w:t>
            </w:r>
          </w:p>
        </w:tc>
        <w:tc>
          <w:tcPr>
            <w:tcW w:w="6175" w:type="dxa"/>
            <w:gridSpan w:val="2"/>
            <w:shd w:val="clear" w:color="auto" w:fill="auto"/>
          </w:tcPr>
          <w:p w:rsidR="005F6964" w:rsidRDefault="00582FCD">
            <w:pPr>
              <w:spacing w:before="160" w:after="160"/>
              <w:jc w:val="center"/>
              <w:rPr>
                <w:b/>
                <w:color w:val="FF0000"/>
                <w:sz w:val="24"/>
                <w:szCs w:val="24"/>
              </w:rPr>
            </w:pPr>
            <w:r>
              <w:rPr>
                <w:rFonts w:eastAsia="SimSun" w:hint="eastAsia"/>
                <w:b/>
                <w:bCs/>
                <w:color w:val="FF0000"/>
                <w:sz w:val="24"/>
                <w:szCs w:val="24"/>
                <w:lang w:eastAsia="zh-CN"/>
              </w:rPr>
              <w:t xml:space="preserve">4.13 </w:t>
            </w:r>
            <w:r>
              <w:rPr>
                <w:b/>
                <w:bCs/>
                <w:color w:val="FF0000"/>
                <w:sz w:val="24"/>
                <w:szCs w:val="24"/>
              </w:rPr>
              <w:t>Installation and Commissioning of PLC Control System</w:t>
            </w:r>
          </w:p>
        </w:tc>
        <w:tc>
          <w:tcPr>
            <w:tcW w:w="1957" w:type="dxa"/>
            <w:gridSpan w:val="4"/>
            <w:shd w:val="clear" w:color="auto" w:fill="auto"/>
          </w:tcPr>
          <w:p w:rsidR="005F6964" w:rsidRDefault="005F6964">
            <w:pPr>
              <w:pStyle w:val="Heading2"/>
              <w:spacing w:line="240" w:lineRule="auto"/>
              <w:rPr>
                <w:b w:val="0"/>
                <w:color w:val="FF0000"/>
                <w:sz w:val="24"/>
                <w:szCs w:val="24"/>
              </w:rPr>
            </w:pPr>
          </w:p>
        </w:tc>
      </w:tr>
      <w:tr w:rsidR="005F6964">
        <w:trPr>
          <w:trHeight w:val="304"/>
        </w:trPr>
        <w:tc>
          <w:tcPr>
            <w:tcW w:w="2972" w:type="dxa"/>
            <w:gridSpan w:val="3"/>
          </w:tcPr>
          <w:p w:rsidR="005F6964" w:rsidRDefault="00582FCD">
            <w:pPr>
              <w:pStyle w:val="Heading2"/>
              <w:spacing w:line="240" w:lineRule="auto"/>
              <w:ind w:left="0"/>
              <w:rPr>
                <w:sz w:val="24"/>
                <w:szCs w:val="24"/>
              </w:rPr>
            </w:pPr>
            <w:r>
              <w:rPr>
                <w:rFonts w:eastAsiaTheme="minorEastAsia" w:cstheme="minorBidi"/>
                <w:kern w:val="2"/>
                <w:sz w:val="24"/>
                <w:szCs w:val="24"/>
                <w:lang w:eastAsia="zh-CN" w:bidi="ar-SA"/>
              </w:rPr>
              <w:t>Total contact hours:</w:t>
            </w:r>
          </w:p>
        </w:tc>
        <w:tc>
          <w:tcPr>
            <w:tcW w:w="4871" w:type="dxa"/>
          </w:tcPr>
          <w:p w:rsidR="005F6964" w:rsidRDefault="00582FCD">
            <w:pPr>
              <w:rPr>
                <w:b/>
                <w:sz w:val="24"/>
                <w:szCs w:val="24"/>
              </w:rPr>
            </w:pPr>
            <w:r>
              <w:rPr>
                <w:rFonts w:hint="eastAsia"/>
                <w:b/>
                <w:sz w:val="24"/>
                <w:szCs w:val="24"/>
              </w:rPr>
              <w:t>128</w:t>
            </w:r>
          </w:p>
        </w:tc>
        <w:tc>
          <w:tcPr>
            <w:tcW w:w="720" w:type="dxa"/>
            <w:gridSpan w:val="2"/>
            <w:vAlign w:val="center"/>
          </w:tcPr>
          <w:p w:rsidR="005F6964" w:rsidRDefault="00582FCD">
            <w:pPr>
              <w:jc w:val="center"/>
              <w:rPr>
                <w:b/>
                <w:smallCaps/>
                <w:spacing w:val="5"/>
                <w:sz w:val="24"/>
                <w:szCs w:val="24"/>
              </w:rPr>
            </w:pPr>
            <w:r>
              <w:rPr>
                <w:b/>
                <w:smallCaps/>
                <w:spacing w:val="5"/>
                <w:sz w:val="24"/>
                <w:szCs w:val="24"/>
              </w:rPr>
              <w:t>T</w:t>
            </w:r>
          </w:p>
        </w:tc>
        <w:tc>
          <w:tcPr>
            <w:tcW w:w="630" w:type="dxa"/>
            <w:vAlign w:val="center"/>
          </w:tcPr>
          <w:p w:rsidR="005F6964" w:rsidRDefault="00582FCD">
            <w:pPr>
              <w:jc w:val="center"/>
              <w:rPr>
                <w:b/>
                <w:smallCaps/>
                <w:spacing w:val="5"/>
                <w:sz w:val="24"/>
                <w:szCs w:val="24"/>
              </w:rPr>
            </w:pPr>
            <w:r>
              <w:rPr>
                <w:b/>
                <w:smallCaps/>
                <w:spacing w:val="5"/>
                <w:sz w:val="24"/>
                <w:szCs w:val="24"/>
              </w:rPr>
              <w:t>P</w:t>
            </w:r>
          </w:p>
        </w:tc>
        <w:tc>
          <w:tcPr>
            <w:tcW w:w="607" w:type="dxa"/>
            <w:vAlign w:val="center"/>
          </w:tcPr>
          <w:p w:rsidR="005F6964" w:rsidRDefault="00582FCD">
            <w:pPr>
              <w:jc w:val="center"/>
              <w:rPr>
                <w:b/>
                <w:smallCaps/>
                <w:spacing w:val="5"/>
                <w:sz w:val="24"/>
                <w:szCs w:val="24"/>
              </w:rPr>
            </w:pPr>
            <w:r>
              <w:rPr>
                <w:b/>
                <w:smallCaps/>
                <w:spacing w:val="5"/>
                <w:sz w:val="24"/>
                <w:szCs w:val="24"/>
              </w:rPr>
              <w:t>C</w:t>
            </w:r>
          </w:p>
        </w:tc>
      </w:tr>
      <w:tr w:rsidR="005F6964">
        <w:trPr>
          <w:trHeight w:val="299"/>
        </w:trPr>
        <w:tc>
          <w:tcPr>
            <w:tcW w:w="2972" w:type="dxa"/>
            <w:gridSpan w:val="3"/>
          </w:tcPr>
          <w:p w:rsidR="005F6964" w:rsidRDefault="00582FCD">
            <w:pPr>
              <w:rPr>
                <w:b/>
                <w:sz w:val="24"/>
                <w:szCs w:val="24"/>
              </w:rPr>
            </w:pPr>
            <w:r>
              <w:rPr>
                <w:sz w:val="24"/>
                <w:szCs w:val="24"/>
              </w:rPr>
              <w:t>Theory:</w:t>
            </w:r>
          </w:p>
        </w:tc>
        <w:tc>
          <w:tcPr>
            <w:tcW w:w="4871" w:type="dxa"/>
          </w:tcPr>
          <w:p w:rsidR="005F6964" w:rsidRDefault="00582FCD">
            <w:pPr>
              <w:rPr>
                <w:sz w:val="24"/>
                <w:szCs w:val="24"/>
              </w:rPr>
            </w:pPr>
            <w:r>
              <w:rPr>
                <w:sz w:val="24"/>
                <w:szCs w:val="24"/>
              </w:rPr>
              <w:t>32</w:t>
            </w:r>
          </w:p>
        </w:tc>
        <w:tc>
          <w:tcPr>
            <w:tcW w:w="720" w:type="dxa"/>
            <w:gridSpan w:val="2"/>
            <w:vMerge w:val="restart"/>
            <w:vAlign w:val="center"/>
          </w:tcPr>
          <w:p w:rsidR="005F6964" w:rsidRDefault="00582FCD">
            <w:pPr>
              <w:jc w:val="center"/>
              <w:rPr>
                <w:b/>
                <w:sz w:val="24"/>
                <w:szCs w:val="24"/>
              </w:rPr>
            </w:pPr>
            <w:r>
              <w:rPr>
                <w:b/>
                <w:sz w:val="24"/>
                <w:szCs w:val="24"/>
              </w:rPr>
              <w:t>1</w:t>
            </w:r>
          </w:p>
        </w:tc>
        <w:tc>
          <w:tcPr>
            <w:tcW w:w="630" w:type="dxa"/>
            <w:vMerge w:val="restart"/>
            <w:vAlign w:val="center"/>
          </w:tcPr>
          <w:p w:rsidR="005F6964" w:rsidRDefault="00582FCD">
            <w:pPr>
              <w:jc w:val="center"/>
              <w:rPr>
                <w:b/>
                <w:sz w:val="24"/>
                <w:szCs w:val="24"/>
              </w:rPr>
            </w:pPr>
            <w:r>
              <w:rPr>
                <w:b/>
                <w:sz w:val="24"/>
                <w:szCs w:val="24"/>
              </w:rPr>
              <w:t>3</w:t>
            </w:r>
          </w:p>
        </w:tc>
        <w:tc>
          <w:tcPr>
            <w:tcW w:w="607" w:type="dxa"/>
            <w:vMerge w:val="restart"/>
            <w:vAlign w:val="center"/>
          </w:tcPr>
          <w:p w:rsidR="005F6964" w:rsidRDefault="00582FCD">
            <w:pPr>
              <w:jc w:val="center"/>
              <w:rPr>
                <w:b/>
                <w:sz w:val="24"/>
                <w:szCs w:val="24"/>
              </w:rPr>
            </w:pPr>
            <w:r>
              <w:rPr>
                <w:b/>
                <w:sz w:val="24"/>
                <w:szCs w:val="24"/>
              </w:rPr>
              <w:t>2</w:t>
            </w:r>
          </w:p>
        </w:tc>
      </w:tr>
      <w:tr w:rsidR="005F6964">
        <w:trPr>
          <w:trHeight w:val="74"/>
        </w:trPr>
        <w:tc>
          <w:tcPr>
            <w:tcW w:w="2972" w:type="dxa"/>
            <w:gridSpan w:val="3"/>
          </w:tcPr>
          <w:p w:rsidR="005F6964" w:rsidRDefault="00582FCD">
            <w:pPr>
              <w:rPr>
                <w:sz w:val="24"/>
                <w:szCs w:val="24"/>
              </w:rPr>
            </w:pPr>
            <w:r>
              <w:rPr>
                <w:sz w:val="24"/>
                <w:szCs w:val="24"/>
              </w:rPr>
              <w:t>Practice:</w:t>
            </w:r>
          </w:p>
        </w:tc>
        <w:tc>
          <w:tcPr>
            <w:tcW w:w="4871" w:type="dxa"/>
          </w:tcPr>
          <w:p w:rsidR="005F6964" w:rsidRDefault="00582FCD">
            <w:pPr>
              <w:rPr>
                <w:rFonts w:eastAsia="DengXian"/>
                <w:sz w:val="24"/>
                <w:szCs w:val="24"/>
                <w:highlight w:val="yellow"/>
              </w:rPr>
            </w:pPr>
            <w:r>
              <w:rPr>
                <w:sz w:val="24"/>
                <w:szCs w:val="24"/>
              </w:rPr>
              <w:t>96</w:t>
            </w:r>
          </w:p>
        </w:tc>
        <w:tc>
          <w:tcPr>
            <w:tcW w:w="720" w:type="dxa"/>
            <w:gridSpan w:val="2"/>
            <w:vMerge/>
          </w:tcPr>
          <w:p w:rsidR="005F6964" w:rsidRDefault="005F6964">
            <w:pPr>
              <w:jc w:val="center"/>
              <w:rPr>
                <w:b/>
                <w:sz w:val="24"/>
                <w:szCs w:val="24"/>
              </w:rPr>
            </w:pPr>
          </w:p>
        </w:tc>
        <w:tc>
          <w:tcPr>
            <w:tcW w:w="630" w:type="dxa"/>
            <w:vMerge/>
          </w:tcPr>
          <w:p w:rsidR="005F6964" w:rsidRDefault="005F6964">
            <w:pPr>
              <w:jc w:val="center"/>
              <w:rPr>
                <w:b/>
                <w:sz w:val="24"/>
                <w:szCs w:val="24"/>
              </w:rPr>
            </w:pPr>
          </w:p>
        </w:tc>
        <w:tc>
          <w:tcPr>
            <w:tcW w:w="607" w:type="dxa"/>
            <w:vMerge/>
          </w:tcPr>
          <w:p w:rsidR="005F6964" w:rsidRDefault="005F6964">
            <w:pPr>
              <w:jc w:val="center"/>
              <w:rPr>
                <w:b/>
                <w:sz w:val="24"/>
                <w:szCs w:val="24"/>
              </w:rPr>
            </w:pPr>
          </w:p>
        </w:tc>
      </w:tr>
      <w:tr w:rsidR="005F6964">
        <w:trPr>
          <w:trHeight w:val="1556"/>
        </w:trPr>
        <w:tc>
          <w:tcPr>
            <w:tcW w:w="1277" w:type="dxa"/>
          </w:tcPr>
          <w:p w:rsidR="005F6964" w:rsidRDefault="00582FCD">
            <w:pPr>
              <w:jc w:val="both"/>
              <w:rPr>
                <w:sz w:val="24"/>
                <w:szCs w:val="24"/>
              </w:rPr>
            </w:pPr>
            <w:r>
              <w:rPr>
                <w:rFonts w:hint="eastAsia"/>
                <w:b/>
                <w:smallCaps/>
                <w:spacing w:val="5"/>
                <w:sz w:val="24"/>
                <w:szCs w:val="24"/>
              </w:rPr>
              <w:t>AIMS</w:t>
            </w:r>
            <w:r>
              <w:rPr>
                <w:b/>
                <w:smallCaps/>
                <w:spacing w:val="5"/>
                <w:sz w:val="24"/>
                <w:szCs w:val="24"/>
              </w:rPr>
              <w:t>:</w:t>
            </w:r>
          </w:p>
        </w:tc>
        <w:tc>
          <w:tcPr>
            <w:tcW w:w="8523" w:type="dxa"/>
            <w:gridSpan w:val="7"/>
          </w:tcPr>
          <w:p w:rsidR="005F6964" w:rsidRDefault="00582FCD">
            <w:pPr>
              <w:rPr>
                <w:spacing w:val="-3"/>
                <w:sz w:val="24"/>
                <w:szCs w:val="24"/>
              </w:rPr>
            </w:pPr>
            <w:r>
              <w:rPr>
                <w:spacing w:val="-3"/>
                <w:sz w:val="24"/>
                <w:szCs w:val="24"/>
              </w:rPr>
              <w:t xml:space="preserve">Through the study of this course, students can systematically master the basic principle, instruction system, programming method of Siemens programmable controller (PLC), </w:t>
            </w:r>
            <w:r>
              <w:rPr>
                <w:rFonts w:hint="eastAsia"/>
                <w:spacing w:val="-3"/>
                <w:sz w:val="24"/>
                <w:szCs w:val="24"/>
              </w:rPr>
              <w:t>i</w:t>
            </w:r>
            <w:r>
              <w:rPr>
                <w:spacing w:val="-3"/>
                <w:sz w:val="24"/>
                <w:szCs w:val="24"/>
              </w:rPr>
              <w:t>nitially have the ability to use PLC to design, install and debug the automatic control system, and lay a good theoretical and technical foundation for the follow-up study of related professional courses.</w:t>
            </w:r>
          </w:p>
        </w:tc>
      </w:tr>
      <w:tr w:rsidR="005F6964">
        <w:trPr>
          <w:trHeight w:val="468"/>
        </w:trPr>
        <w:tc>
          <w:tcPr>
            <w:tcW w:w="8467" w:type="dxa"/>
            <w:gridSpan w:val="5"/>
            <w:shd w:val="clear" w:color="auto" w:fill="E5DFEC"/>
          </w:tcPr>
          <w:p w:rsidR="005F6964" w:rsidRDefault="00582FCD">
            <w:pPr>
              <w:pStyle w:val="Heading2"/>
              <w:spacing w:before="160" w:after="160" w:line="240" w:lineRule="auto"/>
              <w:ind w:left="0"/>
              <w:rPr>
                <w:rFonts w:eastAsiaTheme="minorEastAsia"/>
                <w:b w:val="0"/>
                <w:sz w:val="24"/>
                <w:szCs w:val="24"/>
                <w:lang w:eastAsia="zh-CN"/>
              </w:rPr>
            </w:pPr>
            <w:r>
              <w:rPr>
                <w:rFonts w:eastAsiaTheme="minorEastAsia" w:cstheme="minorBidi"/>
                <w:kern w:val="2"/>
                <w:sz w:val="24"/>
                <w:szCs w:val="24"/>
                <w:lang w:eastAsia="zh-CN" w:bidi="ar-SA"/>
              </w:rPr>
              <w:t>Course Contents</w:t>
            </w:r>
          </w:p>
        </w:tc>
        <w:tc>
          <w:tcPr>
            <w:tcW w:w="1333" w:type="dxa"/>
            <w:gridSpan w:val="3"/>
            <w:shd w:val="clear" w:color="auto" w:fill="E5DFEC"/>
          </w:tcPr>
          <w:p w:rsidR="005F6964" w:rsidRDefault="00582FCD">
            <w:pPr>
              <w:spacing w:before="160" w:after="160"/>
              <w:jc w:val="center"/>
              <w:rPr>
                <w:sz w:val="24"/>
                <w:szCs w:val="24"/>
              </w:rPr>
            </w:pPr>
            <w:r>
              <w:rPr>
                <w:b/>
                <w:sz w:val="24"/>
                <w:szCs w:val="24"/>
              </w:rPr>
              <w:t>Hours</w:t>
            </w:r>
          </w:p>
        </w:tc>
      </w:tr>
      <w:tr w:rsidR="005F6964">
        <w:trPr>
          <w:trHeight w:val="2169"/>
        </w:trPr>
        <w:tc>
          <w:tcPr>
            <w:tcW w:w="8467" w:type="dxa"/>
            <w:gridSpan w:val="5"/>
          </w:tcPr>
          <w:p w:rsidR="005F6964" w:rsidRDefault="00582FCD" w:rsidP="00617A6F">
            <w:pPr>
              <w:pStyle w:val="ListParagraph"/>
              <w:widowControl/>
              <w:numPr>
                <w:ilvl w:val="0"/>
                <w:numId w:val="116"/>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b/>
                <w:bCs/>
                <w:spacing w:val="-3"/>
                <w:sz w:val="24"/>
                <w:szCs w:val="24"/>
              </w:rPr>
              <w:t>Introduction to S7-1200 PLC</w:t>
            </w:r>
            <w:r>
              <w:rPr>
                <w:rFonts w:hint="eastAsia"/>
                <w:b/>
                <w:bCs/>
                <w:spacing w:val="-3"/>
                <w:sz w:val="24"/>
                <w:szCs w:val="24"/>
              </w:rPr>
              <w:t xml:space="preserve"> </w:t>
            </w:r>
          </w:p>
          <w:p w:rsidR="005F6964" w:rsidRDefault="00582FCD" w:rsidP="00617A6F">
            <w:pPr>
              <w:pStyle w:val="ListParagraph"/>
              <w:widowControl/>
              <w:numPr>
                <w:ilvl w:val="1"/>
                <w:numId w:val="116"/>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rPr>
              <w:t>CPU products and functional features of S7-1200 PLC</w:t>
            </w:r>
          </w:p>
          <w:p w:rsidR="005F6964" w:rsidRDefault="00582FCD" w:rsidP="00617A6F">
            <w:pPr>
              <w:pStyle w:val="ListParagraph"/>
              <w:widowControl/>
              <w:numPr>
                <w:ilvl w:val="1"/>
                <w:numId w:val="116"/>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rPr>
              <w:t>Hardware structure and installation wiring of S7-1200 PLC</w:t>
            </w:r>
          </w:p>
          <w:p w:rsidR="005F6964" w:rsidRDefault="00582FCD" w:rsidP="00617A6F">
            <w:pPr>
              <w:pStyle w:val="ListParagraph"/>
              <w:widowControl/>
              <w:numPr>
                <w:ilvl w:val="1"/>
                <w:numId w:val="116"/>
              </w:numPr>
              <w:tabs>
                <w:tab w:val="left" w:pos="720"/>
                <w:tab w:val="left" w:pos="4077"/>
                <w:tab w:val="right" w:pos="9360"/>
              </w:tabs>
              <w:suppressAutoHyphens/>
              <w:autoSpaceDE/>
              <w:autoSpaceDN/>
              <w:spacing w:before="0" w:after="200" w:line="276" w:lineRule="auto"/>
              <w:contextualSpacing/>
              <w:jc w:val="both"/>
              <w:rPr>
                <w:spacing w:val="-3"/>
                <w:sz w:val="24"/>
                <w:szCs w:val="24"/>
                <w:lang w:eastAsia="zh-CN"/>
              </w:rPr>
            </w:pPr>
            <w:r>
              <w:rPr>
                <w:rFonts w:eastAsia="SimSun"/>
                <w:sz w:val="24"/>
                <w:szCs w:val="24"/>
                <w:lang w:eastAsia="zh-CN"/>
              </w:rPr>
              <w:t xml:space="preserve">Installation and interface introduction </w:t>
            </w:r>
            <w:r>
              <w:rPr>
                <w:rFonts w:eastAsia="SimSun"/>
                <w:sz w:val="24"/>
                <w:szCs w:val="24"/>
              </w:rPr>
              <w:t xml:space="preserve">of </w:t>
            </w:r>
            <w:r>
              <w:rPr>
                <w:rFonts w:eastAsia="SimSun"/>
                <w:sz w:val="24"/>
                <w:szCs w:val="24"/>
                <w:lang w:eastAsia="zh-CN"/>
              </w:rPr>
              <w:t>TIA Portal software</w:t>
            </w:r>
          </w:p>
          <w:p w:rsidR="005F6964" w:rsidRDefault="00582FCD" w:rsidP="00617A6F">
            <w:pPr>
              <w:pStyle w:val="ListParagraph"/>
              <w:widowControl/>
              <w:numPr>
                <w:ilvl w:val="1"/>
                <w:numId w:val="116"/>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kern w:val="2"/>
                <w:sz w:val="24"/>
                <w:szCs w:val="24"/>
              </w:rPr>
              <w:t>Configuration, simulation and debugging of S7-1200 PLC</w:t>
            </w:r>
          </w:p>
          <w:p w:rsidR="005F6964" w:rsidRDefault="00582FCD" w:rsidP="00617A6F">
            <w:pPr>
              <w:pStyle w:val="ListParagraph"/>
              <w:widowControl/>
              <w:numPr>
                <w:ilvl w:val="1"/>
                <w:numId w:val="116"/>
              </w:numPr>
              <w:autoSpaceDE/>
              <w:autoSpaceDN/>
              <w:spacing w:before="0" w:after="200"/>
              <w:ind w:left="357" w:hanging="357"/>
              <w:contextualSpacing/>
              <w:jc w:val="both"/>
              <w:rPr>
                <w:spacing w:val="-3"/>
                <w:sz w:val="24"/>
                <w:szCs w:val="24"/>
              </w:rPr>
            </w:pPr>
            <w:r>
              <w:rPr>
                <w:rFonts w:eastAsia="SimSun"/>
                <w:sz w:val="24"/>
                <w:szCs w:val="24"/>
              </w:rPr>
              <w:t>Working principle and data type of S7-1200 PLC</w:t>
            </w:r>
          </w:p>
        </w:tc>
        <w:tc>
          <w:tcPr>
            <w:tcW w:w="1333" w:type="dxa"/>
            <w:gridSpan w:val="3"/>
          </w:tcPr>
          <w:p w:rsidR="005F6964" w:rsidRDefault="00582FCD">
            <w:pPr>
              <w:jc w:val="center"/>
              <w:rPr>
                <w:sz w:val="24"/>
                <w:szCs w:val="24"/>
              </w:rPr>
            </w:pPr>
            <w:r>
              <w:rPr>
                <w:sz w:val="24"/>
                <w:szCs w:val="24"/>
              </w:rPr>
              <w:t>6</w:t>
            </w:r>
          </w:p>
        </w:tc>
      </w:tr>
      <w:tr w:rsidR="005F6964">
        <w:trPr>
          <w:trHeight w:val="128"/>
        </w:trPr>
        <w:tc>
          <w:tcPr>
            <w:tcW w:w="8467" w:type="dxa"/>
            <w:gridSpan w:val="5"/>
          </w:tcPr>
          <w:p w:rsidR="005F6964" w:rsidRDefault="00582FCD" w:rsidP="00617A6F">
            <w:pPr>
              <w:pStyle w:val="ListParagraph"/>
              <w:widowControl/>
              <w:numPr>
                <w:ilvl w:val="0"/>
                <w:numId w:val="116"/>
              </w:numPr>
              <w:tabs>
                <w:tab w:val="left" w:pos="0"/>
                <w:tab w:val="left" w:pos="720"/>
              </w:tabs>
              <w:suppressAutoHyphens/>
              <w:autoSpaceDE/>
              <w:autoSpaceDN/>
              <w:spacing w:before="0"/>
              <w:contextualSpacing/>
              <w:jc w:val="both"/>
              <w:rPr>
                <w:spacing w:val="-3"/>
                <w:sz w:val="24"/>
                <w:szCs w:val="24"/>
              </w:rPr>
            </w:pPr>
            <w:r>
              <w:rPr>
                <w:b/>
                <w:bCs/>
                <w:spacing w:val="-3"/>
                <w:sz w:val="24"/>
                <w:szCs w:val="24"/>
              </w:rPr>
              <w:t xml:space="preserve">Programming and debugging of S7-1200 PLC basic control instructions </w:t>
            </w:r>
          </w:p>
          <w:p w:rsidR="005F6964" w:rsidRDefault="00582FCD" w:rsidP="00617A6F">
            <w:pPr>
              <w:pStyle w:val="ListParagraph"/>
              <w:widowControl/>
              <w:numPr>
                <w:ilvl w:val="1"/>
                <w:numId w:val="116"/>
              </w:numPr>
              <w:autoSpaceDE/>
              <w:autoSpaceDN/>
              <w:spacing w:before="0"/>
              <w:contextualSpacing/>
              <w:jc w:val="both"/>
              <w:rPr>
                <w:rFonts w:eastAsia="SimSun"/>
                <w:spacing w:val="-3"/>
                <w:sz w:val="24"/>
                <w:szCs w:val="24"/>
                <w:lang w:eastAsia="zh-CN"/>
              </w:rPr>
            </w:pPr>
            <w:r>
              <w:rPr>
                <w:rFonts w:eastAsia="SimSun"/>
                <w:spacing w:val="-3"/>
                <w:sz w:val="24"/>
                <w:szCs w:val="24"/>
                <w:lang w:eastAsia="zh-CN"/>
              </w:rPr>
              <w:t>Forward and reverse control of three-phase asynchronous motor</w:t>
            </w:r>
            <w:r>
              <w:t xml:space="preserve"> </w:t>
            </w:r>
            <w:r>
              <w:rPr>
                <w:rFonts w:eastAsia="SimSun"/>
                <w:spacing w:val="-3"/>
                <w:sz w:val="24"/>
                <w:szCs w:val="24"/>
                <w:lang w:eastAsia="zh-CN"/>
              </w:rPr>
              <w:t>- basic bit logic instructions</w:t>
            </w:r>
          </w:p>
          <w:p w:rsidR="005F6964" w:rsidRDefault="00582FCD" w:rsidP="00617A6F">
            <w:pPr>
              <w:pStyle w:val="ListParagraph"/>
              <w:widowControl/>
              <w:numPr>
                <w:ilvl w:val="1"/>
                <w:numId w:val="116"/>
              </w:numPr>
              <w:autoSpaceDE/>
              <w:autoSpaceDN/>
              <w:spacing w:before="0" w:after="200" w:line="276" w:lineRule="auto"/>
              <w:contextualSpacing/>
              <w:jc w:val="both"/>
              <w:rPr>
                <w:rFonts w:eastAsia="SimSun"/>
                <w:sz w:val="24"/>
                <w:szCs w:val="24"/>
              </w:rPr>
            </w:pPr>
            <w:r>
              <w:rPr>
                <w:rFonts w:eastAsia="SimSun"/>
                <w:sz w:val="24"/>
                <w:szCs w:val="24"/>
              </w:rPr>
              <w:t xml:space="preserve">Single button control motor start and stop </w:t>
            </w:r>
            <w:r>
              <w:rPr>
                <w:rFonts w:eastAsia="SimSun"/>
                <w:spacing w:val="-3"/>
                <w:sz w:val="24"/>
                <w:szCs w:val="24"/>
                <w:lang w:eastAsia="zh-CN"/>
              </w:rPr>
              <w:t>- positive and negative jump instructions</w:t>
            </w:r>
          </w:p>
          <w:p w:rsidR="005F6964" w:rsidRDefault="00582FCD" w:rsidP="00617A6F">
            <w:pPr>
              <w:pStyle w:val="ListParagraph"/>
              <w:widowControl/>
              <w:numPr>
                <w:ilvl w:val="1"/>
                <w:numId w:val="116"/>
              </w:numPr>
              <w:autoSpaceDE/>
              <w:autoSpaceDN/>
              <w:spacing w:before="0"/>
              <w:contextualSpacing/>
              <w:jc w:val="both"/>
              <w:rPr>
                <w:rFonts w:eastAsia="SimSun"/>
                <w:spacing w:val="-3"/>
                <w:sz w:val="24"/>
                <w:szCs w:val="24"/>
                <w:lang w:eastAsia="zh-CN"/>
              </w:rPr>
            </w:pPr>
            <w:r>
              <w:rPr>
                <w:rFonts w:eastAsia="SimSun"/>
                <w:sz w:val="24"/>
                <w:szCs w:val="24"/>
              </w:rPr>
              <w:t xml:space="preserve">Start and stop control of multiple motors </w:t>
            </w:r>
            <w:r>
              <w:rPr>
                <w:rFonts w:eastAsia="SimSun"/>
                <w:spacing w:val="-3"/>
                <w:sz w:val="24"/>
                <w:szCs w:val="24"/>
                <w:lang w:eastAsia="zh-CN"/>
              </w:rPr>
              <w:t>- set and reset instructions</w:t>
            </w:r>
          </w:p>
          <w:p w:rsidR="005F6964" w:rsidRDefault="00582FCD" w:rsidP="00617A6F">
            <w:pPr>
              <w:pStyle w:val="ListParagraph"/>
              <w:widowControl/>
              <w:numPr>
                <w:ilvl w:val="1"/>
                <w:numId w:val="116"/>
              </w:numPr>
              <w:autoSpaceDE/>
              <w:autoSpaceDN/>
              <w:spacing w:before="0"/>
              <w:contextualSpacing/>
              <w:jc w:val="both"/>
              <w:rPr>
                <w:rFonts w:eastAsia="SimSun"/>
                <w:spacing w:val="-3"/>
                <w:sz w:val="24"/>
                <w:szCs w:val="24"/>
                <w:lang w:eastAsia="zh-CN"/>
              </w:rPr>
            </w:pPr>
            <w:r>
              <w:rPr>
                <w:rFonts w:eastAsia="SimSun"/>
                <w:sz w:val="24"/>
                <w:szCs w:val="24"/>
              </w:rPr>
              <w:t xml:space="preserve">Time-sharing start stop control of belt conveyor </w:t>
            </w:r>
            <w:r>
              <w:rPr>
                <w:rFonts w:eastAsia="SimSun"/>
                <w:spacing w:val="-3"/>
                <w:sz w:val="24"/>
                <w:szCs w:val="24"/>
                <w:lang w:eastAsia="zh-CN"/>
              </w:rPr>
              <w:t>- timer instructions</w:t>
            </w:r>
          </w:p>
          <w:p w:rsidR="005F6964" w:rsidRDefault="00582FCD" w:rsidP="00617A6F">
            <w:pPr>
              <w:pStyle w:val="ListParagraph"/>
              <w:widowControl/>
              <w:numPr>
                <w:ilvl w:val="1"/>
                <w:numId w:val="116"/>
              </w:numPr>
              <w:autoSpaceDE/>
              <w:autoSpaceDN/>
              <w:spacing w:before="0"/>
              <w:contextualSpacing/>
              <w:jc w:val="both"/>
              <w:rPr>
                <w:rFonts w:eastAsia="SimSun"/>
                <w:spacing w:val="-3"/>
                <w:sz w:val="24"/>
                <w:szCs w:val="24"/>
                <w:lang w:eastAsia="zh-CN"/>
              </w:rPr>
            </w:pPr>
            <w:r>
              <w:rPr>
                <w:rFonts w:eastAsia="SimSun"/>
                <w:sz w:val="24"/>
                <w:szCs w:val="24"/>
              </w:rPr>
              <w:t>Cycle forward and reverse control of motor counting - counter instructions</w:t>
            </w:r>
          </w:p>
          <w:p w:rsidR="005F6964" w:rsidRDefault="00582FCD" w:rsidP="00617A6F">
            <w:pPr>
              <w:pStyle w:val="ListParagraph"/>
              <w:widowControl/>
              <w:numPr>
                <w:ilvl w:val="1"/>
                <w:numId w:val="116"/>
              </w:numPr>
              <w:autoSpaceDE/>
              <w:autoSpaceDN/>
              <w:spacing w:before="0"/>
              <w:contextualSpacing/>
              <w:jc w:val="both"/>
              <w:rPr>
                <w:rFonts w:eastAsia="SimSun"/>
                <w:spacing w:val="-3"/>
                <w:sz w:val="24"/>
                <w:szCs w:val="24"/>
                <w:lang w:eastAsia="zh-CN"/>
              </w:rPr>
            </w:pPr>
            <w:r>
              <w:rPr>
                <w:rFonts w:eastAsia="SimSun"/>
                <w:sz w:val="24"/>
                <w:szCs w:val="24"/>
              </w:rPr>
              <w:t>Transportation trolley call system control - shift and compare instructions</w:t>
            </w:r>
          </w:p>
          <w:p w:rsidR="005F6964" w:rsidRDefault="00582FCD" w:rsidP="00617A6F">
            <w:pPr>
              <w:pStyle w:val="ListParagraph"/>
              <w:widowControl/>
              <w:numPr>
                <w:ilvl w:val="1"/>
                <w:numId w:val="116"/>
              </w:numPr>
              <w:autoSpaceDE/>
              <w:autoSpaceDN/>
              <w:spacing w:before="0"/>
              <w:contextualSpacing/>
              <w:jc w:val="both"/>
              <w:rPr>
                <w:rFonts w:eastAsia="SimSun"/>
                <w:spacing w:val="-3"/>
                <w:sz w:val="24"/>
                <w:szCs w:val="24"/>
                <w:lang w:eastAsia="zh-CN"/>
              </w:rPr>
            </w:pPr>
            <w:r>
              <w:rPr>
                <w:rFonts w:eastAsia="SimSun"/>
                <w:sz w:val="24"/>
                <w:szCs w:val="24"/>
              </w:rPr>
              <w:t>Cycle lighting control of running water lamp - cyclic shift instructions</w:t>
            </w:r>
          </w:p>
          <w:p w:rsidR="005F6964" w:rsidRDefault="00582FCD" w:rsidP="00617A6F">
            <w:pPr>
              <w:pStyle w:val="ListParagraph"/>
              <w:widowControl/>
              <w:numPr>
                <w:ilvl w:val="1"/>
                <w:numId w:val="116"/>
              </w:numPr>
              <w:autoSpaceDE/>
              <w:autoSpaceDN/>
              <w:spacing w:before="0"/>
              <w:contextualSpacing/>
              <w:jc w:val="both"/>
              <w:rPr>
                <w:rFonts w:eastAsia="SimSun"/>
                <w:spacing w:val="-3"/>
                <w:sz w:val="24"/>
                <w:szCs w:val="24"/>
                <w:lang w:eastAsia="zh-CN"/>
              </w:rPr>
            </w:pPr>
            <w:r>
              <w:rPr>
                <w:rFonts w:eastAsia="SimSun"/>
                <w:sz w:val="24"/>
                <w:szCs w:val="24"/>
              </w:rPr>
              <w:t>Temperature alarm system control</w:t>
            </w:r>
            <w:r>
              <w:rPr>
                <w:rFonts w:eastAsia="SimSun" w:hint="eastAsia"/>
                <w:sz w:val="24"/>
                <w:szCs w:val="24"/>
              </w:rPr>
              <w:t xml:space="preserve"> </w:t>
            </w:r>
            <w:r>
              <w:rPr>
                <w:rFonts w:eastAsia="SimSun"/>
                <w:sz w:val="24"/>
                <w:szCs w:val="24"/>
              </w:rPr>
              <w:t>- mathematical operation and conversion instructions</w:t>
            </w:r>
          </w:p>
          <w:p w:rsidR="005F6964" w:rsidRDefault="00582FCD" w:rsidP="00617A6F">
            <w:pPr>
              <w:pStyle w:val="ListParagraph"/>
              <w:widowControl/>
              <w:numPr>
                <w:ilvl w:val="1"/>
                <w:numId w:val="116"/>
              </w:numPr>
              <w:autoSpaceDE/>
              <w:autoSpaceDN/>
              <w:spacing w:before="0"/>
              <w:contextualSpacing/>
              <w:jc w:val="both"/>
              <w:rPr>
                <w:rFonts w:eastAsia="SimSun"/>
                <w:spacing w:val="-3"/>
                <w:sz w:val="24"/>
                <w:szCs w:val="24"/>
                <w:lang w:eastAsia="zh-CN"/>
              </w:rPr>
            </w:pPr>
            <w:r>
              <w:rPr>
                <w:rFonts w:eastAsia="SimSun"/>
                <w:sz w:val="24"/>
                <w:szCs w:val="24"/>
              </w:rPr>
              <w:t>Responder control</w:t>
            </w:r>
            <w:r>
              <w:rPr>
                <w:rFonts w:eastAsia="SimSun" w:hint="eastAsia"/>
                <w:sz w:val="24"/>
                <w:szCs w:val="24"/>
              </w:rPr>
              <w:t xml:space="preserve"> </w:t>
            </w:r>
            <w:r>
              <w:rPr>
                <w:rFonts w:eastAsia="SimSun"/>
                <w:sz w:val="24"/>
                <w:szCs w:val="24"/>
              </w:rPr>
              <w:t>- logical operation instructions</w:t>
            </w:r>
          </w:p>
          <w:p w:rsidR="005F6964" w:rsidRDefault="00582FCD" w:rsidP="00617A6F">
            <w:pPr>
              <w:pStyle w:val="ListParagraph"/>
              <w:widowControl/>
              <w:numPr>
                <w:ilvl w:val="1"/>
                <w:numId w:val="116"/>
              </w:numPr>
              <w:autoSpaceDE/>
              <w:autoSpaceDN/>
              <w:spacing w:before="0" w:after="200"/>
              <w:ind w:left="357" w:hanging="357"/>
              <w:contextualSpacing/>
              <w:jc w:val="both"/>
              <w:rPr>
                <w:rFonts w:eastAsia="SimSun"/>
                <w:spacing w:val="-3"/>
                <w:sz w:val="24"/>
                <w:szCs w:val="24"/>
                <w:lang w:eastAsia="zh-CN"/>
              </w:rPr>
            </w:pPr>
            <w:r>
              <w:rPr>
                <w:rFonts w:eastAsia="SimSun"/>
                <w:sz w:val="24"/>
                <w:szCs w:val="24"/>
              </w:rPr>
              <w:t>Sequence control of mixing tank</w:t>
            </w:r>
            <w:r>
              <w:rPr>
                <w:rFonts w:eastAsia="SimSun" w:hint="eastAsia"/>
                <w:sz w:val="24"/>
                <w:szCs w:val="24"/>
              </w:rPr>
              <w:t xml:space="preserve"> </w:t>
            </w:r>
            <w:r>
              <w:rPr>
                <w:rFonts w:eastAsia="SimSun"/>
                <w:sz w:val="24"/>
                <w:szCs w:val="24"/>
              </w:rPr>
              <w:t>- sequence control instructions</w:t>
            </w:r>
            <w:r>
              <w:rPr>
                <w:rFonts w:eastAsia="SimSun" w:hint="eastAsia"/>
                <w:sz w:val="24"/>
                <w:szCs w:val="24"/>
              </w:rPr>
              <w:t xml:space="preserve"> </w:t>
            </w:r>
          </w:p>
        </w:tc>
        <w:tc>
          <w:tcPr>
            <w:tcW w:w="1333" w:type="dxa"/>
            <w:gridSpan w:val="3"/>
          </w:tcPr>
          <w:p w:rsidR="005F6964" w:rsidRDefault="00582FCD">
            <w:pPr>
              <w:jc w:val="center"/>
              <w:rPr>
                <w:sz w:val="24"/>
                <w:szCs w:val="24"/>
              </w:rPr>
            </w:pPr>
            <w:r>
              <w:rPr>
                <w:sz w:val="24"/>
                <w:szCs w:val="24"/>
              </w:rPr>
              <w:t>18</w:t>
            </w:r>
          </w:p>
        </w:tc>
      </w:tr>
      <w:tr w:rsidR="005F6964">
        <w:trPr>
          <w:trHeight w:val="128"/>
        </w:trPr>
        <w:tc>
          <w:tcPr>
            <w:tcW w:w="8467" w:type="dxa"/>
            <w:gridSpan w:val="5"/>
          </w:tcPr>
          <w:p w:rsidR="005F6964" w:rsidRDefault="00582FCD" w:rsidP="00617A6F">
            <w:pPr>
              <w:pStyle w:val="ListParagraph"/>
              <w:widowControl/>
              <w:numPr>
                <w:ilvl w:val="0"/>
                <w:numId w:val="116"/>
              </w:numPr>
              <w:tabs>
                <w:tab w:val="left" w:pos="720"/>
                <w:tab w:val="right" w:pos="9360"/>
              </w:tabs>
              <w:suppressAutoHyphens/>
              <w:autoSpaceDE/>
              <w:autoSpaceDN/>
              <w:spacing w:before="0"/>
              <w:contextualSpacing/>
              <w:jc w:val="both"/>
              <w:rPr>
                <w:b/>
                <w:bCs/>
                <w:spacing w:val="-3"/>
                <w:sz w:val="24"/>
                <w:szCs w:val="24"/>
              </w:rPr>
            </w:pPr>
            <w:r>
              <w:rPr>
                <w:b/>
                <w:bCs/>
                <w:spacing w:val="-3"/>
                <w:sz w:val="24"/>
                <w:szCs w:val="24"/>
              </w:rPr>
              <w:t>Programming and debugging of S7-1200 PLC function and organization blocks</w:t>
            </w:r>
            <w:r>
              <w:rPr>
                <w:rFonts w:hint="eastAsia"/>
                <w:b/>
                <w:bCs/>
                <w:spacing w:val="-3"/>
                <w:sz w:val="24"/>
                <w:szCs w:val="24"/>
              </w:rPr>
              <w:t xml:space="preserve"> </w:t>
            </w:r>
          </w:p>
          <w:p w:rsidR="005F6964" w:rsidRDefault="00582FCD" w:rsidP="00617A6F">
            <w:pPr>
              <w:pStyle w:val="ListParagraph"/>
              <w:widowControl/>
              <w:numPr>
                <w:ilvl w:val="1"/>
                <w:numId w:val="116"/>
              </w:numPr>
              <w:autoSpaceDE/>
              <w:autoSpaceDN/>
              <w:spacing w:before="0"/>
              <w:contextualSpacing/>
              <w:jc w:val="both"/>
              <w:rPr>
                <w:rFonts w:eastAsia="SimSun"/>
                <w:spacing w:val="-3"/>
                <w:sz w:val="24"/>
                <w:szCs w:val="24"/>
                <w:lang w:eastAsia="zh-CN"/>
              </w:rPr>
            </w:pPr>
            <w:r>
              <w:rPr>
                <w:rFonts w:eastAsia="SimSun"/>
                <w:sz w:val="24"/>
                <w:szCs w:val="24"/>
              </w:rPr>
              <w:t xml:space="preserve">Start and stop control of two motors based on FC </w:t>
            </w:r>
          </w:p>
          <w:p w:rsidR="005F6964" w:rsidRDefault="00582FCD" w:rsidP="00617A6F">
            <w:pPr>
              <w:pStyle w:val="ListParagraph"/>
              <w:widowControl/>
              <w:numPr>
                <w:ilvl w:val="1"/>
                <w:numId w:val="116"/>
              </w:numPr>
              <w:autoSpaceDE/>
              <w:autoSpaceDN/>
              <w:spacing w:before="0" w:after="200"/>
              <w:ind w:left="357" w:hanging="357"/>
              <w:contextualSpacing/>
              <w:jc w:val="both"/>
              <w:rPr>
                <w:rFonts w:eastAsia="SimSun"/>
                <w:spacing w:val="-3"/>
                <w:sz w:val="24"/>
                <w:szCs w:val="24"/>
                <w:lang w:eastAsia="zh-CN"/>
              </w:rPr>
            </w:pPr>
            <w:r>
              <w:rPr>
                <w:rFonts w:eastAsia="SimSun"/>
                <w:sz w:val="24"/>
                <w:szCs w:val="24"/>
              </w:rPr>
              <w:t>Y-</w:t>
            </w:r>
            <w:r>
              <w:rPr>
                <w:rFonts w:ascii="SimSun" w:eastAsia="SimSun" w:hAnsi="SimSun" w:hint="eastAsia"/>
                <w:sz w:val="24"/>
                <w:szCs w:val="24"/>
              </w:rPr>
              <w:t>Δ</w:t>
            </w:r>
            <w:r>
              <w:rPr>
                <w:rFonts w:ascii="SimSun" w:eastAsia="SimSun" w:hAnsi="SimSun" w:hint="eastAsia"/>
                <w:sz w:val="24"/>
                <w:szCs w:val="24"/>
                <w:lang w:eastAsia="zh-CN"/>
              </w:rPr>
              <w:t xml:space="preserve"> </w:t>
            </w:r>
            <w:r>
              <w:rPr>
                <w:rFonts w:eastAsia="SimSun"/>
                <w:sz w:val="24"/>
                <w:szCs w:val="24"/>
              </w:rPr>
              <w:t>step-down starting control of three motors based on FB</w:t>
            </w:r>
          </w:p>
        </w:tc>
        <w:tc>
          <w:tcPr>
            <w:tcW w:w="1333" w:type="dxa"/>
            <w:gridSpan w:val="3"/>
          </w:tcPr>
          <w:p w:rsidR="005F6964" w:rsidRDefault="00582FCD">
            <w:pPr>
              <w:jc w:val="center"/>
              <w:rPr>
                <w:sz w:val="24"/>
                <w:szCs w:val="24"/>
              </w:rPr>
            </w:pPr>
            <w:r>
              <w:rPr>
                <w:sz w:val="24"/>
                <w:szCs w:val="24"/>
              </w:rPr>
              <w:t>4</w:t>
            </w:r>
          </w:p>
        </w:tc>
      </w:tr>
      <w:tr w:rsidR="005F6964">
        <w:trPr>
          <w:trHeight w:val="128"/>
        </w:trPr>
        <w:tc>
          <w:tcPr>
            <w:tcW w:w="8467" w:type="dxa"/>
            <w:gridSpan w:val="5"/>
          </w:tcPr>
          <w:p w:rsidR="005F6964" w:rsidRDefault="00582FCD" w:rsidP="00617A6F">
            <w:pPr>
              <w:pStyle w:val="ListParagraph"/>
              <w:widowControl/>
              <w:numPr>
                <w:ilvl w:val="0"/>
                <w:numId w:val="116"/>
              </w:numPr>
              <w:autoSpaceDE/>
              <w:autoSpaceDN/>
              <w:spacing w:before="0"/>
              <w:contextualSpacing/>
              <w:jc w:val="both"/>
              <w:rPr>
                <w:rFonts w:eastAsia="SimSun"/>
                <w:sz w:val="24"/>
                <w:szCs w:val="24"/>
              </w:rPr>
            </w:pPr>
            <w:r>
              <w:rPr>
                <w:b/>
                <w:bCs/>
                <w:spacing w:val="-3"/>
                <w:sz w:val="24"/>
                <w:szCs w:val="24"/>
              </w:rPr>
              <w:t>Ethernet communication of S7-1200</w:t>
            </w:r>
          </w:p>
          <w:p w:rsidR="005F6964" w:rsidRDefault="00582FCD" w:rsidP="00617A6F">
            <w:pPr>
              <w:pStyle w:val="ListParagraph"/>
              <w:widowControl/>
              <w:numPr>
                <w:ilvl w:val="1"/>
                <w:numId w:val="116"/>
              </w:numPr>
              <w:autoSpaceDE/>
              <w:autoSpaceDN/>
              <w:spacing w:before="0"/>
              <w:contextualSpacing/>
              <w:jc w:val="both"/>
              <w:rPr>
                <w:rFonts w:eastAsia="SimSun"/>
                <w:sz w:val="24"/>
                <w:szCs w:val="24"/>
              </w:rPr>
            </w:pPr>
            <w:r>
              <w:rPr>
                <w:rFonts w:eastAsia="SimSun"/>
                <w:sz w:val="24"/>
                <w:szCs w:val="24"/>
              </w:rPr>
              <w:t>Remote start and stop control of two motors</w:t>
            </w:r>
            <w:r>
              <w:rPr>
                <w:rFonts w:eastAsia="SimSun" w:hint="eastAsia"/>
                <w:sz w:val="24"/>
                <w:szCs w:val="24"/>
              </w:rPr>
              <w:t xml:space="preserve"> </w:t>
            </w:r>
          </w:p>
          <w:p w:rsidR="005F6964" w:rsidRDefault="00582FCD" w:rsidP="00617A6F">
            <w:pPr>
              <w:pStyle w:val="ListParagraph"/>
              <w:widowControl/>
              <w:numPr>
                <w:ilvl w:val="1"/>
                <w:numId w:val="116"/>
              </w:numPr>
              <w:autoSpaceDE/>
              <w:autoSpaceDN/>
              <w:spacing w:before="0" w:after="200"/>
              <w:ind w:left="357" w:hanging="357"/>
              <w:contextualSpacing/>
              <w:jc w:val="both"/>
              <w:rPr>
                <w:b/>
                <w:spacing w:val="-3"/>
                <w:sz w:val="24"/>
                <w:szCs w:val="24"/>
                <w:lang w:eastAsia="zh-CN"/>
              </w:rPr>
            </w:pPr>
            <w:r>
              <w:rPr>
                <w:rFonts w:eastAsia="SimSun"/>
                <w:sz w:val="24"/>
                <w:szCs w:val="24"/>
                <w:lang w:eastAsia="zh-CN"/>
              </w:rPr>
              <w:t>Data transmission control of two S7-1200</w:t>
            </w:r>
          </w:p>
        </w:tc>
        <w:tc>
          <w:tcPr>
            <w:tcW w:w="1333" w:type="dxa"/>
            <w:gridSpan w:val="3"/>
          </w:tcPr>
          <w:p w:rsidR="005F6964" w:rsidRDefault="00582FCD">
            <w:pPr>
              <w:jc w:val="center"/>
              <w:rPr>
                <w:sz w:val="24"/>
                <w:szCs w:val="24"/>
              </w:rPr>
            </w:pPr>
            <w:r>
              <w:rPr>
                <w:sz w:val="24"/>
                <w:szCs w:val="24"/>
              </w:rPr>
              <w:t>4</w:t>
            </w:r>
          </w:p>
        </w:tc>
      </w:tr>
      <w:tr w:rsidR="005F6964">
        <w:trPr>
          <w:trHeight w:val="561"/>
        </w:trPr>
        <w:tc>
          <w:tcPr>
            <w:tcW w:w="8467" w:type="dxa"/>
            <w:gridSpan w:val="5"/>
            <w:shd w:val="clear" w:color="auto" w:fill="E5DFEC"/>
          </w:tcPr>
          <w:p w:rsidR="005F6964" w:rsidRDefault="00582FCD">
            <w:pPr>
              <w:spacing w:before="160" w:after="160"/>
              <w:rPr>
                <w:b/>
                <w:sz w:val="24"/>
                <w:szCs w:val="24"/>
              </w:rPr>
            </w:pPr>
            <w:r>
              <w:rPr>
                <w:b/>
                <w:sz w:val="24"/>
                <w:szCs w:val="24"/>
              </w:rPr>
              <w:t>Recommended / Reference Books:</w:t>
            </w:r>
          </w:p>
        </w:tc>
        <w:tc>
          <w:tcPr>
            <w:tcW w:w="1333" w:type="dxa"/>
            <w:gridSpan w:val="3"/>
            <w:shd w:val="clear" w:color="auto" w:fill="E5DFEC"/>
          </w:tcPr>
          <w:p w:rsidR="005F6964" w:rsidRDefault="005F6964">
            <w:pPr>
              <w:rPr>
                <w:sz w:val="24"/>
                <w:szCs w:val="24"/>
              </w:rPr>
            </w:pPr>
          </w:p>
        </w:tc>
      </w:tr>
      <w:tr w:rsidR="005F6964">
        <w:trPr>
          <w:trHeight w:val="311"/>
        </w:trPr>
        <w:tc>
          <w:tcPr>
            <w:tcW w:w="8467" w:type="dxa"/>
            <w:gridSpan w:val="5"/>
          </w:tcPr>
          <w:p w:rsidR="005F6964" w:rsidRDefault="00582FCD" w:rsidP="00617A6F">
            <w:pPr>
              <w:pStyle w:val="ListParagraph"/>
              <w:widowControl/>
              <w:numPr>
                <w:ilvl w:val="0"/>
                <w:numId w:val="117"/>
              </w:numPr>
              <w:tabs>
                <w:tab w:val="left" w:pos="-720"/>
              </w:tabs>
              <w:suppressAutoHyphens/>
              <w:autoSpaceDE/>
              <w:autoSpaceDN/>
              <w:spacing w:before="0" w:line="276" w:lineRule="auto"/>
              <w:contextualSpacing/>
              <w:jc w:val="both"/>
              <w:rPr>
                <w:rFonts w:eastAsia="SimSun"/>
                <w:sz w:val="24"/>
                <w:szCs w:val="24"/>
              </w:rPr>
            </w:pPr>
            <w:r>
              <w:rPr>
                <w:rFonts w:eastAsia="SimSun"/>
                <w:sz w:val="24"/>
                <w:szCs w:val="24"/>
              </w:rPr>
              <w:lastRenderedPageBreak/>
              <w:t xml:space="preserve">S7-1200 PLC programming and application(Version 3), Liao </w:t>
            </w:r>
            <w:proofErr w:type="spellStart"/>
            <w:r>
              <w:rPr>
                <w:rFonts w:eastAsia="SimSun"/>
                <w:sz w:val="24"/>
                <w:szCs w:val="24"/>
              </w:rPr>
              <w:t>Changchu</w:t>
            </w:r>
            <w:proofErr w:type="spellEnd"/>
            <w:r>
              <w:rPr>
                <w:rFonts w:eastAsia="SimSun"/>
                <w:sz w:val="24"/>
                <w:szCs w:val="24"/>
              </w:rPr>
              <w:t>, China Machine Press</w:t>
            </w:r>
          </w:p>
          <w:p w:rsidR="005F6964" w:rsidRDefault="00582FCD" w:rsidP="00617A6F">
            <w:pPr>
              <w:pStyle w:val="ListParagraph"/>
              <w:widowControl/>
              <w:numPr>
                <w:ilvl w:val="0"/>
                <w:numId w:val="117"/>
              </w:numPr>
              <w:tabs>
                <w:tab w:val="left" w:pos="-720"/>
              </w:tabs>
              <w:suppressAutoHyphens/>
              <w:autoSpaceDE/>
              <w:autoSpaceDN/>
              <w:spacing w:before="0" w:line="276" w:lineRule="auto"/>
              <w:contextualSpacing/>
              <w:jc w:val="both"/>
              <w:rPr>
                <w:rFonts w:eastAsia="SimSun"/>
                <w:spacing w:val="-3"/>
                <w:sz w:val="24"/>
                <w:szCs w:val="24"/>
                <w:u w:val="single"/>
                <w:lang w:eastAsia="zh-CN"/>
              </w:rPr>
            </w:pPr>
            <w:r>
              <w:rPr>
                <w:rFonts w:eastAsia="SimSun"/>
                <w:sz w:val="24"/>
                <w:szCs w:val="24"/>
              </w:rPr>
              <w:t>Siemens</w:t>
            </w:r>
            <w:r>
              <w:t xml:space="preserve"> </w:t>
            </w:r>
            <w:r>
              <w:rPr>
                <w:rFonts w:eastAsia="SimSun"/>
                <w:sz w:val="24"/>
                <w:szCs w:val="24"/>
              </w:rPr>
              <w:t xml:space="preserve">S7-1200 PLC application technology project tutorial, Wu </w:t>
            </w:r>
            <w:proofErr w:type="spellStart"/>
            <w:r>
              <w:rPr>
                <w:rFonts w:eastAsia="SimSun"/>
                <w:sz w:val="24"/>
                <w:szCs w:val="24"/>
              </w:rPr>
              <w:t>Fanhong</w:t>
            </w:r>
            <w:proofErr w:type="spellEnd"/>
            <w:r>
              <w:rPr>
                <w:rFonts w:eastAsia="SimSun"/>
                <w:sz w:val="24"/>
                <w:szCs w:val="24"/>
              </w:rPr>
              <w:t>, Electronic Industry Press</w:t>
            </w:r>
            <w:r>
              <w:rPr>
                <w:b/>
                <w:sz w:val="24"/>
                <w:szCs w:val="24"/>
              </w:rPr>
              <w:t xml:space="preserve"> </w:t>
            </w:r>
          </w:p>
          <w:p w:rsidR="005F6964" w:rsidRDefault="00582FCD" w:rsidP="00617A6F">
            <w:pPr>
              <w:pStyle w:val="ListParagraph"/>
              <w:widowControl/>
              <w:numPr>
                <w:ilvl w:val="0"/>
                <w:numId w:val="117"/>
              </w:numPr>
              <w:tabs>
                <w:tab w:val="left" w:pos="-720"/>
              </w:tabs>
              <w:suppressAutoHyphens/>
              <w:autoSpaceDE/>
              <w:autoSpaceDN/>
              <w:spacing w:before="0" w:line="276" w:lineRule="auto"/>
              <w:contextualSpacing/>
              <w:jc w:val="both"/>
              <w:rPr>
                <w:rFonts w:eastAsia="SimSun"/>
                <w:spacing w:val="-3"/>
                <w:sz w:val="24"/>
                <w:szCs w:val="24"/>
                <w:u w:val="single"/>
                <w:lang w:eastAsia="zh-CN"/>
              </w:rPr>
            </w:pPr>
            <w:r>
              <w:rPr>
                <w:rFonts w:cs="Arial"/>
                <w:color w:val="000000" w:themeColor="text1"/>
                <w:sz w:val="24"/>
                <w:szCs w:val="24"/>
              </w:rPr>
              <w:t>Siemens S7-1200 PLC</w:t>
            </w:r>
            <w:r>
              <w:t xml:space="preserve"> </w:t>
            </w:r>
            <w:r>
              <w:rPr>
                <w:rFonts w:cs="Arial"/>
                <w:color w:val="000000" w:themeColor="text1"/>
                <w:sz w:val="24"/>
                <w:szCs w:val="24"/>
              </w:rPr>
              <w:t xml:space="preserve">System </w:t>
            </w:r>
            <w:r>
              <w:rPr>
                <w:rFonts w:eastAsiaTheme="minorEastAsia" w:cs="Arial" w:hint="eastAsia"/>
                <w:color w:val="000000" w:themeColor="text1"/>
                <w:sz w:val="24"/>
                <w:szCs w:val="24"/>
                <w:lang w:eastAsia="zh-CN"/>
              </w:rPr>
              <w:t>M</w:t>
            </w:r>
            <w:r>
              <w:rPr>
                <w:rFonts w:cs="Arial"/>
                <w:color w:val="000000" w:themeColor="text1"/>
                <w:sz w:val="24"/>
                <w:szCs w:val="24"/>
              </w:rPr>
              <w:t>anual</w:t>
            </w:r>
          </w:p>
        </w:tc>
        <w:tc>
          <w:tcPr>
            <w:tcW w:w="1333" w:type="dxa"/>
            <w:gridSpan w:val="3"/>
          </w:tcPr>
          <w:p w:rsidR="005F6964" w:rsidRDefault="005F6964">
            <w:pPr>
              <w:rPr>
                <w:sz w:val="24"/>
                <w:szCs w:val="24"/>
              </w:rPr>
            </w:pPr>
          </w:p>
        </w:tc>
      </w:tr>
      <w:tr w:rsidR="005F6964">
        <w:trPr>
          <w:trHeight w:val="449"/>
        </w:trPr>
        <w:tc>
          <w:tcPr>
            <w:tcW w:w="8467" w:type="dxa"/>
            <w:gridSpan w:val="5"/>
            <w:shd w:val="clear" w:color="auto" w:fill="E5DFEC"/>
          </w:tcPr>
          <w:p w:rsidR="005F6964" w:rsidRDefault="00582FCD">
            <w:pPr>
              <w:spacing w:before="160" w:after="160"/>
              <w:rPr>
                <w:b/>
                <w:sz w:val="24"/>
                <w:szCs w:val="24"/>
              </w:rPr>
            </w:pPr>
            <w:r>
              <w:rPr>
                <w:b/>
                <w:sz w:val="24"/>
                <w:szCs w:val="24"/>
              </w:rPr>
              <w:t>Instructional Objectives</w:t>
            </w:r>
          </w:p>
        </w:tc>
        <w:tc>
          <w:tcPr>
            <w:tcW w:w="1333" w:type="dxa"/>
            <w:gridSpan w:val="3"/>
            <w:shd w:val="clear" w:color="auto" w:fill="E5DFEC"/>
          </w:tcPr>
          <w:p w:rsidR="005F6964" w:rsidRDefault="005F6964">
            <w:pPr>
              <w:pStyle w:val="Heading2"/>
              <w:spacing w:line="240" w:lineRule="auto"/>
              <w:rPr>
                <w:b w:val="0"/>
                <w:sz w:val="24"/>
                <w:szCs w:val="24"/>
              </w:rPr>
            </w:pPr>
          </w:p>
        </w:tc>
      </w:tr>
      <w:tr w:rsidR="005F6964">
        <w:trPr>
          <w:trHeight w:val="414"/>
        </w:trPr>
        <w:tc>
          <w:tcPr>
            <w:tcW w:w="8467" w:type="dxa"/>
            <w:gridSpan w:val="5"/>
          </w:tcPr>
          <w:p w:rsidR="005F6964" w:rsidRDefault="00582FCD" w:rsidP="00617A6F">
            <w:pPr>
              <w:pStyle w:val="ListParagraph"/>
              <w:widowControl/>
              <w:numPr>
                <w:ilvl w:val="0"/>
                <w:numId w:val="118"/>
              </w:numPr>
              <w:tabs>
                <w:tab w:val="left" w:pos="4077"/>
                <w:tab w:val="right" w:pos="9360"/>
              </w:tabs>
              <w:suppressAutoHyphens/>
              <w:autoSpaceDE/>
              <w:autoSpaceDN/>
              <w:spacing w:before="0"/>
              <w:contextualSpacing/>
              <w:jc w:val="both"/>
              <w:rPr>
                <w:spacing w:val="-3"/>
                <w:sz w:val="24"/>
                <w:szCs w:val="24"/>
              </w:rPr>
            </w:pPr>
            <w:r>
              <w:rPr>
                <w:b/>
                <w:bCs/>
                <w:spacing w:val="-3"/>
                <w:sz w:val="24"/>
                <w:szCs w:val="24"/>
              </w:rPr>
              <w:t>Introduction to S7-1200 PLC</w:t>
            </w:r>
            <w:r>
              <w:rPr>
                <w:rFonts w:hint="eastAsia"/>
                <w:b/>
                <w:bCs/>
                <w:spacing w:val="-3"/>
                <w:sz w:val="24"/>
                <w:szCs w:val="24"/>
              </w:rPr>
              <w:t xml:space="preserve"> </w:t>
            </w:r>
          </w:p>
          <w:p w:rsidR="005F6964" w:rsidRDefault="00582FCD" w:rsidP="00617A6F">
            <w:pPr>
              <w:pStyle w:val="ListParagraph"/>
              <w:widowControl/>
              <w:numPr>
                <w:ilvl w:val="1"/>
                <w:numId w:val="118"/>
              </w:numPr>
              <w:tabs>
                <w:tab w:val="left" w:pos="720"/>
                <w:tab w:val="left" w:pos="4077"/>
                <w:tab w:val="right" w:pos="9360"/>
              </w:tabs>
              <w:suppressAutoHyphens/>
              <w:autoSpaceDE/>
              <w:autoSpaceDN/>
              <w:spacing w:before="0"/>
              <w:ind w:left="357" w:hanging="357"/>
              <w:contextualSpacing/>
              <w:jc w:val="both"/>
              <w:rPr>
                <w:spacing w:val="-3"/>
                <w:sz w:val="24"/>
                <w:szCs w:val="24"/>
              </w:rPr>
            </w:pPr>
            <w:r>
              <w:rPr>
                <w:spacing w:val="-3"/>
                <w:sz w:val="24"/>
                <w:szCs w:val="24"/>
              </w:rPr>
              <w:t>Be able to correctly select PLC according to its performance, characteristics, and control functions</w:t>
            </w:r>
          </w:p>
          <w:p w:rsidR="005F6964" w:rsidRDefault="00582FCD" w:rsidP="00617A6F">
            <w:pPr>
              <w:pStyle w:val="ListParagraph"/>
              <w:widowControl/>
              <w:numPr>
                <w:ilvl w:val="1"/>
                <w:numId w:val="118"/>
              </w:numPr>
              <w:tabs>
                <w:tab w:val="left" w:pos="720"/>
                <w:tab w:val="left" w:pos="4077"/>
                <w:tab w:val="right" w:pos="9360"/>
              </w:tabs>
              <w:suppressAutoHyphens/>
              <w:autoSpaceDE/>
              <w:autoSpaceDN/>
              <w:spacing w:before="0"/>
              <w:ind w:left="357" w:hanging="357"/>
              <w:contextualSpacing/>
              <w:jc w:val="both"/>
              <w:rPr>
                <w:spacing w:val="-3"/>
                <w:sz w:val="24"/>
                <w:szCs w:val="24"/>
              </w:rPr>
            </w:pPr>
            <w:r>
              <w:rPr>
                <w:spacing w:val="-3"/>
                <w:sz w:val="24"/>
                <w:szCs w:val="24"/>
              </w:rPr>
              <w:t>Understand the composition and basic working principle of PLC</w:t>
            </w:r>
          </w:p>
          <w:p w:rsidR="005F6964" w:rsidRDefault="00582FCD" w:rsidP="00617A6F">
            <w:pPr>
              <w:pStyle w:val="ListParagraph"/>
              <w:widowControl/>
              <w:numPr>
                <w:ilvl w:val="1"/>
                <w:numId w:val="118"/>
              </w:numPr>
              <w:tabs>
                <w:tab w:val="left" w:pos="720"/>
                <w:tab w:val="left" w:pos="4077"/>
                <w:tab w:val="right" w:pos="9360"/>
              </w:tabs>
              <w:suppressAutoHyphens/>
              <w:autoSpaceDE/>
              <w:autoSpaceDN/>
              <w:spacing w:before="0"/>
              <w:ind w:left="357" w:hanging="357"/>
              <w:contextualSpacing/>
              <w:jc w:val="both"/>
              <w:rPr>
                <w:spacing w:val="-3"/>
                <w:sz w:val="24"/>
                <w:szCs w:val="24"/>
              </w:rPr>
            </w:pPr>
            <w:r>
              <w:rPr>
                <w:rFonts w:eastAsia="SimSun"/>
                <w:sz w:val="24"/>
                <w:szCs w:val="24"/>
              </w:rPr>
              <w:t>Be able to skil</w:t>
            </w:r>
            <w:r>
              <w:rPr>
                <w:rFonts w:eastAsia="SimSun" w:hint="eastAsia"/>
                <w:sz w:val="24"/>
                <w:szCs w:val="24"/>
                <w:lang w:eastAsia="zh-CN"/>
              </w:rPr>
              <w:t>led</w:t>
            </w:r>
            <w:r>
              <w:rPr>
                <w:rFonts w:eastAsia="SimSun"/>
                <w:sz w:val="24"/>
                <w:szCs w:val="24"/>
              </w:rPr>
              <w:t xml:space="preserve"> connect the input and output equipment of PLC and understand the internal memory allocation of PLC </w:t>
            </w:r>
          </w:p>
          <w:p w:rsidR="005F6964" w:rsidRDefault="00582FCD" w:rsidP="00617A6F">
            <w:pPr>
              <w:pStyle w:val="ListParagraph"/>
              <w:widowControl/>
              <w:numPr>
                <w:ilvl w:val="1"/>
                <w:numId w:val="118"/>
              </w:numPr>
              <w:tabs>
                <w:tab w:val="left" w:pos="720"/>
                <w:tab w:val="left" w:pos="4077"/>
                <w:tab w:val="right" w:pos="9360"/>
              </w:tabs>
              <w:suppressAutoHyphens/>
              <w:autoSpaceDE/>
              <w:autoSpaceDN/>
              <w:spacing w:before="0"/>
              <w:ind w:left="357" w:hanging="357"/>
              <w:contextualSpacing/>
              <w:jc w:val="both"/>
              <w:rPr>
                <w:spacing w:val="-3"/>
                <w:sz w:val="24"/>
                <w:szCs w:val="24"/>
              </w:rPr>
            </w:pPr>
            <w:r>
              <w:rPr>
                <w:rFonts w:eastAsia="SimSun"/>
                <w:sz w:val="24"/>
                <w:szCs w:val="24"/>
              </w:rPr>
              <w:t>Be able to skil</w:t>
            </w:r>
            <w:r>
              <w:rPr>
                <w:rFonts w:eastAsia="SimSun" w:hint="eastAsia"/>
                <w:sz w:val="24"/>
                <w:szCs w:val="24"/>
                <w:lang w:eastAsia="zh-CN"/>
              </w:rPr>
              <w:t>led</w:t>
            </w:r>
            <w:r>
              <w:rPr>
                <w:rFonts w:eastAsia="SimSun"/>
                <w:sz w:val="24"/>
                <w:szCs w:val="24"/>
              </w:rPr>
              <w:t xml:space="preserve"> operate TIA Portal software </w:t>
            </w:r>
          </w:p>
          <w:p w:rsidR="005F6964" w:rsidRDefault="00582FCD" w:rsidP="00617A6F">
            <w:pPr>
              <w:pStyle w:val="ListParagraph"/>
              <w:widowControl/>
              <w:numPr>
                <w:ilvl w:val="1"/>
                <w:numId w:val="118"/>
              </w:numPr>
              <w:tabs>
                <w:tab w:val="left" w:pos="720"/>
                <w:tab w:val="left" w:pos="4077"/>
                <w:tab w:val="right" w:pos="9360"/>
              </w:tabs>
              <w:suppressAutoHyphens/>
              <w:autoSpaceDE/>
              <w:autoSpaceDN/>
              <w:spacing w:before="0" w:after="200"/>
              <w:ind w:left="357" w:hanging="357"/>
              <w:contextualSpacing/>
              <w:jc w:val="both"/>
              <w:rPr>
                <w:spacing w:val="-3"/>
                <w:sz w:val="24"/>
                <w:szCs w:val="24"/>
              </w:rPr>
            </w:pPr>
            <w:r>
              <w:rPr>
                <w:rFonts w:eastAsia="SimSun"/>
                <w:sz w:val="24"/>
                <w:szCs w:val="24"/>
              </w:rPr>
              <w:t xml:space="preserve">Be able to use TIA portal software for configuration, simulation and debugging </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18"/>
              </w:numPr>
              <w:tabs>
                <w:tab w:val="left" w:pos="0"/>
              </w:tabs>
              <w:suppressAutoHyphens/>
              <w:autoSpaceDE/>
              <w:autoSpaceDN/>
              <w:spacing w:before="0"/>
              <w:contextualSpacing/>
              <w:jc w:val="both"/>
              <w:rPr>
                <w:spacing w:val="-3"/>
                <w:sz w:val="24"/>
                <w:szCs w:val="24"/>
              </w:rPr>
            </w:pPr>
            <w:r>
              <w:rPr>
                <w:b/>
                <w:bCs/>
                <w:spacing w:val="-3"/>
                <w:sz w:val="24"/>
                <w:szCs w:val="24"/>
              </w:rPr>
              <w:t>Programming and debugging of S7-1200 PLC basic control instructions</w:t>
            </w:r>
          </w:p>
          <w:p w:rsidR="005F6964" w:rsidRDefault="00582FCD" w:rsidP="00617A6F">
            <w:pPr>
              <w:pStyle w:val="ListParagraph"/>
              <w:widowControl/>
              <w:numPr>
                <w:ilvl w:val="1"/>
                <w:numId w:val="118"/>
              </w:numPr>
              <w:autoSpaceDE/>
              <w:autoSpaceDN/>
              <w:spacing w:before="0"/>
              <w:contextualSpacing/>
              <w:jc w:val="both"/>
              <w:rPr>
                <w:rFonts w:eastAsia="SimSun"/>
                <w:spacing w:val="-3"/>
                <w:sz w:val="24"/>
                <w:szCs w:val="24"/>
                <w:lang w:eastAsia="zh-CN"/>
              </w:rPr>
            </w:pPr>
            <w:r>
              <w:rPr>
                <w:rFonts w:eastAsia="SimSun"/>
                <w:sz w:val="24"/>
                <w:szCs w:val="24"/>
                <w:lang w:eastAsia="zh-CN"/>
              </w:rPr>
              <w:t xml:space="preserve">Master the format and function of S7-1200 PLC bit logic instructions </w:t>
            </w:r>
          </w:p>
          <w:p w:rsidR="005F6964" w:rsidRDefault="00582FCD" w:rsidP="00617A6F">
            <w:pPr>
              <w:pStyle w:val="ListParagraph"/>
              <w:widowControl/>
              <w:numPr>
                <w:ilvl w:val="1"/>
                <w:numId w:val="118"/>
              </w:numPr>
              <w:autoSpaceDE/>
              <w:autoSpaceDN/>
              <w:spacing w:before="0"/>
              <w:contextualSpacing/>
              <w:jc w:val="both"/>
              <w:rPr>
                <w:rFonts w:eastAsia="SimSun"/>
                <w:spacing w:val="-3"/>
                <w:sz w:val="24"/>
                <w:szCs w:val="24"/>
                <w:lang w:eastAsia="zh-CN"/>
              </w:rPr>
            </w:pPr>
            <w:r>
              <w:rPr>
                <w:rFonts w:eastAsia="SimSun"/>
                <w:sz w:val="24"/>
                <w:szCs w:val="24"/>
              </w:rPr>
              <w:t xml:space="preserve">Be able to correctly draw the working principal diagram of the motor forward and reverse PLC control system </w:t>
            </w:r>
          </w:p>
          <w:p w:rsidR="005F6964" w:rsidRDefault="00582FCD" w:rsidP="00617A6F">
            <w:pPr>
              <w:pStyle w:val="ListParagraph"/>
              <w:widowControl/>
              <w:numPr>
                <w:ilvl w:val="1"/>
                <w:numId w:val="118"/>
              </w:numPr>
              <w:autoSpaceDE/>
              <w:autoSpaceDN/>
              <w:spacing w:before="0"/>
              <w:contextualSpacing/>
              <w:jc w:val="both"/>
              <w:rPr>
                <w:rFonts w:eastAsia="SimSun"/>
                <w:spacing w:val="-3"/>
                <w:sz w:val="24"/>
                <w:szCs w:val="24"/>
                <w:lang w:eastAsia="zh-CN"/>
              </w:rPr>
            </w:pPr>
            <w:r>
              <w:rPr>
                <w:rFonts w:eastAsia="SimSun"/>
                <w:sz w:val="24"/>
                <w:szCs w:val="24"/>
              </w:rPr>
              <w:t xml:space="preserve">Be able to correctly complete the wiring, programming, and debugging of the motor forward and reverse PLC control system </w:t>
            </w:r>
          </w:p>
          <w:p w:rsidR="005F6964" w:rsidRDefault="00582FCD" w:rsidP="00617A6F">
            <w:pPr>
              <w:pStyle w:val="ListParagraph"/>
              <w:widowControl/>
              <w:numPr>
                <w:ilvl w:val="1"/>
                <w:numId w:val="118"/>
              </w:numPr>
              <w:autoSpaceDE/>
              <w:autoSpaceDN/>
              <w:spacing w:before="0"/>
              <w:contextualSpacing/>
              <w:jc w:val="both"/>
              <w:rPr>
                <w:rFonts w:eastAsia="SimSun"/>
                <w:spacing w:val="-3"/>
                <w:sz w:val="24"/>
                <w:szCs w:val="24"/>
                <w:lang w:eastAsia="zh-CN"/>
              </w:rPr>
            </w:pPr>
            <w:r>
              <w:rPr>
                <w:rFonts w:eastAsia="SimSun"/>
                <w:sz w:val="24"/>
                <w:szCs w:val="24"/>
                <w:lang w:eastAsia="zh-CN"/>
              </w:rPr>
              <w:t xml:space="preserve">Master the format and function of S7-1200 PLC positive and negative jump instructions </w:t>
            </w:r>
          </w:p>
          <w:p w:rsidR="005F6964" w:rsidRDefault="00582FCD" w:rsidP="00617A6F">
            <w:pPr>
              <w:pStyle w:val="ListParagraph"/>
              <w:widowControl/>
              <w:numPr>
                <w:ilvl w:val="1"/>
                <w:numId w:val="118"/>
              </w:numPr>
              <w:autoSpaceDE/>
              <w:autoSpaceDN/>
              <w:spacing w:before="0"/>
              <w:contextualSpacing/>
              <w:jc w:val="both"/>
              <w:rPr>
                <w:rFonts w:eastAsia="SimSun"/>
                <w:spacing w:val="-3"/>
                <w:sz w:val="24"/>
                <w:szCs w:val="24"/>
                <w:lang w:eastAsia="zh-CN"/>
              </w:rPr>
            </w:pPr>
            <w:r>
              <w:rPr>
                <w:rFonts w:eastAsia="SimSun"/>
                <w:sz w:val="24"/>
                <w:szCs w:val="24"/>
                <w:lang w:eastAsia="zh-CN"/>
              </w:rPr>
              <w:t xml:space="preserve">Be able to correctly draw the working principal diagram of the single button control motor start and stop </w:t>
            </w:r>
          </w:p>
          <w:p w:rsidR="005F6964" w:rsidRDefault="00582FCD" w:rsidP="00617A6F">
            <w:pPr>
              <w:pStyle w:val="ListParagraph"/>
              <w:widowControl/>
              <w:numPr>
                <w:ilvl w:val="1"/>
                <w:numId w:val="118"/>
              </w:numPr>
              <w:autoSpaceDE/>
              <w:autoSpaceDN/>
              <w:spacing w:before="0"/>
              <w:contextualSpacing/>
              <w:jc w:val="both"/>
              <w:rPr>
                <w:rFonts w:eastAsia="SimSun"/>
                <w:spacing w:val="-3"/>
                <w:sz w:val="24"/>
                <w:szCs w:val="24"/>
                <w:lang w:eastAsia="zh-CN"/>
              </w:rPr>
            </w:pPr>
            <w:r>
              <w:rPr>
                <w:rFonts w:eastAsia="SimSun"/>
                <w:sz w:val="24"/>
                <w:szCs w:val="24"/>
                <w:lang w:eastAsia="zh-CN"/>
              </w:rPr>
              <w:t xml:space="preserve">Be able to correctly complete the wiring, programming, and debugging of the single button control motor start and stop </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pacing w:val="-3"/>
                <w:sz w:val="24"/>
                <w:szCs w:val="24"/>
                <w:lang w:eastAsia="zh-CN"/>
              </w:rPr>
            </w:pPr>
            <w:r>
              <w:rPr>
                <w:rFonts w:eastAsiaTheme="minorEastAsia"/>
                <w:spacing w:val="-3"/>
                <w:sz w:val="24"/>
                <w:szCs w:val="24"/>
                <w:lang w:eastAsia="zh-CN"/>
              </w:rPr>
              <w:t>Master the format and function of S7-1200 PLC set and reset instructions</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Be able to correctly complete the wiring, programming, and debugging of the start and stop control of multiple motors</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Master the format and function of S7-1200 PLC timer instructions</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Be able to correctly complete the wiring, programming, and debugging of the time-sharing start stop control of belt conveyor</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Master the format and function of S7-1200 PLC</w:t>
            </w:r>
            <w:r>
              <w:t xml:space="preserve"> </w:t>
            </w:r>
            <w:r>
              <w:rPr>
                <w:rFonts w:eastAsia="SimSun"/>
                <w:spacing w:val="-3"/>
                <w:sz w:val="24"/>
                <w:szCs w:val="24"/>
                <w:lang w:eastAsia="zh-CN"/>
              </w:rPr>
              <w:t>counter instructions</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Be able to correctly complete the wiring, programming, and debugging of the cycle forward and reverse control of motor counting</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Master the format and function of S7-1200 PLC</w:t>
            </w:r>
            <w:r>
              <w:t xml:space="preserve"> </w:t>
            </w:r>
            <w:r>
              <w:rPr>
                <w:rFonts w:eastAsia="SimSun"/>
                <w:spacing w:val="-3"/>
                <w:sz w:val="24"/>
                <w:szCs w:val="24"/>
                <w:lang w:eastAsia="zh-CN"/>
              </w:rPr>
              <w:t>shift and compare instructions</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Be able to correctly complete the wiring, programming, and debugging of the transportation trolley call system control</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Master the format and function of S7-1200 PLC</w:t>
            </w:r>
            <w:r>
              <w:t xml:space="preserve"> </w:t>
            </w:r>
            <w:r>
              <w:rPr>
                <w:rFonts w:eastAsia="SimSun"/>
                <w:spacing w:val="-3"/>
                <w:sz w:val="24"/>
                <w:szCs w:val="24"/>
                <w:lang w:eastAsia="zh-CN"/>
              </w:rPr>
              <w:t>cyclic shift instructions</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 xml:space="preserve">Be able to correctly complete the wiring, programming, and debugging of the cycle lighting control of running water lamp </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Master the format and function of S7-1200 PLC</w:t>
            </w:r>
            <w:r>
              <w:t xml:space="preserve"> </w:t>
            </w:r>
            <w:r>
              <w:rPr>
                <w:rFonts w:eastAsia="SimSun"/>
                <w:spacing w:val="-3"/>
                <w:sz w:val="24"/>
                <w:szCs w:val="24"/>
                <w:lang w:eastAsia="zh-CN"/>
              </w:rPr>
              <w:t>mathematical operation and conversion instructions</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 xml:space="preserve">Be able to correctly complete the wiring, programming, and debugging of the </w:t>
            </w:r>
            <w:r>
              <w:rPr>
                <w:rFonts w:eastAsia="SimSun"/>
                <w:spacing w:val="-3"/>
                <w:sz w:val="24"/>
                <w:szCs w:val="24"/>
                <w:lang w:eastAsia="zh-CN"/>
              </w:rPr>
              <w:lastRenderedPageBreak/>
              <w:t>temperature alarm system control</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Master the format and function of S7-1200 PLC</w:t>
            </w:r>
            <w:r>
              <w:t xml:space="preserve"> </w:t>
            </w:r>
            <w:r>
              <w:rPr>
                <w:rFonts w:eastAsia="SimSun"/>
                <w:spacing w:val="-3"/>
                <w:sz w:val="24"/>
                <w:szCs w:val="24"/>
                <w:lang w:eastAsia="zh-CN"/>
              </w:rPr>
              <w:t>logical operation instructions</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Be able to correctly complete the wiring, programming, and debugging of the responder control</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Master the format and function of S7-1200 PLC sequence control instructions</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pacing w:val="-3"/>
                <w:sz w:val="24"/>
                <w:szCs w:val="24"/>
                <w:lang w:eastAsia="zh-CN"/>
              </w:rPr>
            </w:pPr>
            <w:r>
              <w:rPr>
                <w:rFonts w:eastAsia="SimSun"/>
                <w:spacing w:val="-3"/>
                <w:sz w:val="24"/>
                <w:szCs w:val="24"/>
                <w:lang w:eastAsia="zh-CN"/>
              </w:rPr>
              <w:t>Be able to correctly complete the wiring, programming, and debugging of the sequence control of mixing tank</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18"/>
              </w:numPr>
              <w:tabs>
                <w:tab w:val="right" w:pos="9360"/>
              </w:tabs>
              <w:suppressAutoHyphens/>
              <w:autoSpaceDE/>
              <w:autoSpaceDN/>
              <w:spacing w:before="0"/>
              <w:ind w:left="357" w:hanging="357"/>
              <w:contextualSpacing/>
              <w:jc w:val="both"/>
              <w:rPr>
                <w:b/>
                <w:bCs/>
                <w:spacing w:val="-3"/>
                <w:sz w:val="24"/>
                <w:szCs w:val="24"/>
              </w:rPr>
            </w:pPr>
            <w:r>
              <w:rPr>
                <w:b/>
                <w:bCs/>
                <w:spacing w:val="-3"/>
                <w:sz w:val="24"/>
                <w:szCs w:val="24"/>
              </w:rPr>
              <w:lastRenderedPageBreak/>
              <w:t>Programming and debugging of S7-1200 PLC function and organization blocks</w:t>
            </w:r>
          </w:p>
          <w:p w:rsidR="005F6964" w:rsidRDefault="00582FCD" w:rsidP="00617A6F">
            <w:pPr>
              <w:pStyle w:val="ListParagraph"/>
              <w:widowControl/>
              <w:numPr>
                <w:ilvl w:val="1"/>
                <w:numId w:val="118"/>
              </w:numPr>
              <w:autoSpaceDE/>
              <w:autoSpaceDN/>
              <w:spacing w:before="0"/>
              <w:ind w:left="357" w:hanging="357"/>
              <w:contextualSpacing/>
              <w:jc w:val="both"/>
              <w:rPr>
                <w:rFonts w:eastAsia="SimSun"/>
                <w:spacing w:val="-3"/>
                <w:sz w:val="24"/>
                <w:szCs w:val="24"/>
                <w:lang w:eastAsia="zh-CN"/>
              </w:rPr>
            </w:pPr>
            <w:r>
              <w:rPr>
                <w:rFonts w:eastAsia="SimSun"/>
                <w:sz w:val="24"/>
                <w:szCs w:val="24"/>
                <w:lang w:eastAsia="zh-CN"/>
              </w:rPr>
              <w:t xml:space="preserve">Master the programming method of S7-1200 and the use of blocks </w:t>
            </w:r>
          </w:p>
          <w:p w:rsidR="005F6964" w:rsidRDefault="00582FCD" w:rsidP="00617A6F">
            <w:pPr>
              <w:pStyle w:val="ListParagraph"/>
              <w:widowControl/>
              <w:numPr>
                <w:ilvl w:val="1"/>
                <w:numId w:val="118"/>
              </w:numPr>
              <w:autoSpaceDE/>
              <w:autoSpaceDN/>
              <w:spacing w:before="0"/>
              <w:ind w:left="357" w:hanging="357"/>
              <w:contextualSpacing/>
              <w:jc w:val="both"/>
              <w:rPr>
                <w:rFonts w:eastAsia="SimSun"/>
                <w:spacing w:val="-3"/>
                <w:sz w:val="24"/>
                <w:szCs w:val="24"/>
                <w:lang w:eastAsia="zh-CN"/>
              </w:rPr>
            </w:pPr>
            <w:r>
              <w:rPr>
                <w:rFonts w:eastAsia="SimSun"/>
                <w:sz w:val="24"/>
                <w:szCs w:val="24"/>
                <w:lang w:eastAsia="zh-CN"/>
              </w:rPr>
              <w:t>Be able to correctly complete the programming, and debugging of the</w:t>
            </w:r>
            <w:r>
              <w:rPr>
                <w:rFonts w:eastAsia="SimSun"/>
                <w:sz w:val="24"/>
                <w:szCs w:val="24"/>
                <w:lang w:eastAsia="zh-CN"/>
              </w:rPr>
              <w:tab/>
              <w:t>start and stop control of two motors based on FC</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pacing w:val="-3"/>
                <w:sz w:val="24"/>
                <w:szCs w:val="24"/>
                <w:lang w:eastAsia="zh-CN"/>
              </w:rPr>
            </w:pPr>
            <w:r>
              <w:rPr>
                <w:rFonts w:eastAsia="SimSun"/>
                <w:sz w:val="24"/>
                <w:szCs w:val="24"/>
                <w:lang w:eastAsia="zh-CN"/>
              </w:rPr>
              <w:t>Be able to correctly complete the programming, and debugging of the</w:t>
            </w:r>
            <w:r>
              <w:rPr>
                <w:rFonts w:eastAsia="SimSun"/>
                <w:sz w:val="24"/>
                <w:szCs w:val="24"/>
                <w:lang w:eastAsia="zh-CN"/>
              </w:rPr>
              <w:tab/>
              <w:t>Y-Δ step-down starting control of three motors based on FB</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18"/>
              </w:numPr>
              <w:autoSpaceDE/>
              <w:autoSpaceDN/>
              <w:spacing w:before="0"/>
              <w:ind w:left="357" w:hanging="357"/>
              <w:contextualSpacing/>
              <w:jc w:val="both"/>
              <w:rPr>
                <w:b/>
                <w:bCs/>
                <w:spacing w:val="-3"/>
                <w:sz w:val="24"/>
                <w:szCs w:val="24"/>
              </w:rPr>
            </w:pPr>
            <w:r>
              <w:rPr>
                <w:b/>
                <w:bCs/>
                <w:spacing w:val="-3"/>
                <w:sz w:val="24"/>
                <w:szCs w:val="24"/>
              </w:rPr>
              <w:t>Ethernet communication of S7-1200</w:t>
            </w:r>
          </w:p>
          <w:p w:rsidR="005F6964" w:rsidRDefault="00582FCD" w:rsidP="00617A6F">
            <w:pPr>
              <w:pStyle w:val="ListParagraph"/>
              <w:widowControl/>
              <w:numPr>
                <w:ilvl w:val="1"/>
                <w:numId w:val="118"/>
              </w:numPr>
              <w:autoSpaceDE/>
              <w:autoSpaceDN/>
              <w:spacing w:before="0"/>
              <w:ind w:left="357" w:hanging="357"/>
              <w:contextualSpacing/>
              <w:jc w:val="both"/>
              <w:rPr>
                <w:rFonts w:eastAsia="SimSun"/>
                <w:sz w:val="24"/>
                <w:szCs w:val="24"/>
              </w:rPr>
            </w:pPr>
            <w:r>
              <w:rPr>
                <w:rFonts w:eastAsia="SimSun"/>
                <w:sz w:val="24"/>
                <w:szCs w:val="24"/>
                <w:lang w:eastAsia="zh-CN"/>
              </w:rPr>
              <w:t>Be able to connect the PLC network, use the PLC network to realize the machine connection control, and understand the communication method of PLC</w:t>
            </w:r>
            <w:r>
              <w:rPr>
                <w:rFonts w:eastAsia="SimSun" w:hint="eastAsia"/>
                <w:sz w:val="24"/>
                <w:szCs w:val="24"/>
              </w:rPr>
              <w:t xml:space="preserve"> </w:t>
            </w:r>
          </w:p>
          <w:p w:rsidR="005F6964" w:rsidRDefault="00582FCD" w:rsidP="00617A6F">
            <w:pPr>
              <w:pStyle w:val="ListParagraph"/>
              <w:widowControl/>
              <w:numPr>
                <w:ilvl w:val="1"/>
                <w:numId w:val="118"/>
              </w:numPr>
              <w:autoSpaceDE/>
              <w:autoSpaceDN/>
              <w:spacing w:before="0"/>
              <w:ind w:left="357" w:hanging="357"/>
              <w:contextualSpacing/>
              <w:jc w:val="both"/>
              <w:rPr>
                <w:rFonts w:eastAsia="SimSun"/>
                <w:sz w:val="24"/>
                <w:szCs w:val="24"/>
              </w:rPr>
            </w:pPr>
            <w:r>
              <w:rPr>
                <w:rFonts w:eastAsia="SimSun"/>
                <w:sz w:val="24"/>
                <w:szCs w:val="24"/>
                <w:lang w:eastAsia="zh-CN"/>
              </w:rPr>
              <w:t xml:space="preserve">Be able to correctly complete the programming, and debugging of the </w:t>
            </w:r>
            <w:r>
              <w:rPr>
                <w:rFonts w:eastAsia="SimSun"/>
                <w:sz w:val="24"/>
                <w:szCs w:val="24"/>
              </w:rPr>
              <w:t>remote start and stop control of two motors</w:t>
            </w:r>
          </w:p>
          <w:p w:rsidR="005F6964" w:rsidRDefault="00582FCD" w:rsidP="00617A6F">
            <w:pPr>
              <w:pStyle w:val="ListParagraph"/>
              <w:widowControl/>
              <w:numPr>
                <w:ilvl w:val="1"/>
                <w:numId w:val="118"/>
              </w:numPr>
              <w:autoSpaceDE/>
              <w:autoSpaceDN/>
              <w:spacing w:before="0" w:after="200"/>
              <w:ind w:left="357" w:hanging="357"/>
              <w:contextualSpacing/>
              <w:jc w:val="both"/>
              <w:rPr>
                <w:rFonts w:eastAsia="SimSun"/>
                <w:sz w:val="24"/>
                <w:szCs w:val="24"/>
              </w:rPr>
            </w:pPr>
            <w:r>
              <w:rPr>
                <w:rFonts w:eastAsia="SimSun"/>
                <w:sz w:val="24"/>
                <w:szCs w:val="24"/>
                <w:lang w:eastAsia="zh-CN"/>
              </w:rPr>
              <w:t>Be able to correctly complete the programming, and debugging of the data transmission control of two S7-1200</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374"/>
        </w:trPr>
        <w:tc>
          <w:tcPr>
            <w:tcW w:w="8467" w:type="dxa"/>
            <w:gridSpan w:val="5"/>
            <w:shd w:val="clear" w:color="auto" w:fill="E5DFEC"/>
          </w:tcPr>
          <w:p w:rsidR="005F6964" w:rsidRDefault="00582FCD">
            <w:pPr>
              <w:spacing w:before="160" w:after="160"/>
              <w:rPr>
                <w:b/>
                <w:sz w:val="24"/>
                <w:szCs w:val="24"/>
              </w:rPr>
            </w:pPr>
            <w:r>
              <w:rPr>
                <w:b/>
                <w:sz w:val="24"/>
                <w:szCs w:val="24"/>
              </w:rPr>
              <w:t xml:space="preserve">List </w:t>
            </w:r>
            <w:r>
              <w:rPr>
                <w:rFonts w:hint="eastAsia"/>
                <w:b/>
                <w:sz w:val="24"/>
                <w:szCs w:val="24"/>
              </w:rPr>
              <w:t>o</w:t>
            </w:r>
            <w:r>
              <w:rPr>
                <w:b/>
                <w:sz w:val="24"/>
                <w:szCs w:val="24"/>
              </w:rPr>
              <w:t xml:space="preserve">f </w:t>
            </w:r>
            <w:proofErr w:type="spellStart"/>
            <w:r>
              <w:rPr>
                <w:b/>
                <w:sz w:val="24"/>
                <w:szCs w:val="24"/>
              </w:rPr>
              <w:t>Practicals</w:t>
            </w:r>
            <w:proofErr w:type="spellEnd"/>
          </w:p>
        </w:tc>
        <w:tc>
          <w:tcPr>
            <w:tcW w:w="1333" w:type="dxa"/>
            <w:gridSpan w:val="3"/>
            <w:shd w:val="clear" w:color="auto" w:fill="E5DFEC"/>
          </w:tcPr>
          <w:p w:rsidR="005F6964" w:rsidRDefault="00582FCD">
            <w:pPr>
              <w:spacing w:before="160" w:after="160"/>
              <w:rPr>
                <w:b/>
                <w:sz w:val="24"/>
                <w:szCs w:val="24"/>
              </w:rPr>
            </w:pPr>
            <w:r>
              <w:rPr>
                <w:b/>
                <w:sz w:val="24"/>
                <w:szCs w:val="24"/>
              </w:rPr>
              <w:t>H</w:t>
            </w:r>
            <w:r>
              <w:rPr>
                <w:rFonts w:hint="eastAsia"/>
                <w:b/>
                <w:sz w:val="24"/>
                <w:szCs w:val="24"/>
              </w:rPr>
              <w:t>ours</w:t>
            </w:r>
          </w:p>
        </w:tc>
      </w:tr>
      <w:tr w:rsidR="005F6964">
        <w:trPr>
          <w:trHeight w:val="222"/>
        </w:trPr>
        <w:tc>
          <w:tcPr>
            <w:tcW w:w="8467" w:type="dxa"/>
            <w:gridSpan w:val="5"/>
          </w:tcPr>
          <w:p w:rsidR="005F6964" w:rsidRDefault="00582FCD" w:rsidP="00617A6F">
            <w:pPr>
              <w:pStyle w:val="Default"/>
              <w:numPr>
                <w:ilvl w:val="0"/>
                <w:numId w:val="119"/>
              </w:numPr>
              <w:jc w:val="both"/>
              <w:rPr>
                <w:rFonts w:ascii="Times New Roman" w:eastAsia="SimSun" w:hAnsi="Times New Roman"/>
                <w:szCs w:val="22"/>
              </w:rPr>
            </w:pPr>
            <w:r>
              <w:rPr>
                <w:rFonts w:ascii="Times New Roman" w:eastAsia="SimSun" w:hAnsi="Times New Roman"/>
                <w:szCs w:val="22"/>
              </w:rPr>
              <w:t>Forward and reverse control of three-phase asynchronous motor</w:t>
            </w:r>
          </w:p>
          <w:p w:rsidR="005F6964" w:rsidRDefault="00582FCD" w:rsidP="00617A6F">
            <w:pPr>
              <w:pStyle w:val="Default"/>
              <w:numPr>
                <w:ilvl w:val="0"/>
                <w:numId w:val="119"/>
              </w:numPr>
              <w:jc w:val="both"/>
              <w:rPr>
                <w:rFonts w:ascii="Times New Roman" w:eastAsia="SimSun" w:hAnsi="Times New Roman"/>
                <w:szCs w:val="22"/>
              </w:rPr>
            </w:pPr>
            <w:r>
              <w:rPr>
                <w:rFonts w:ascii="Times New Roman" w:eastAsia="SimSun" w:hAnsi="Times New Roman"/>
                <w:szCs w:val="22"/>
              </w:rPr>
              <w:t>Single button control motor start and stop</w:t>
            </w:r>
          </w:p>
          <w:p w:rsidR="005F6964" w:rsidRDefault="00582FCD" w:rsidP="00617A6F">
            <w:pPr>
              <w:pStyle w:val="Default"/>
              <w:numPr>
                <w:ilvl w:val="0"/>
                <w:numId w:val="119"/>
              </w:numPr>
              <w:jc w:val="both"/>
              <w:rPr>
                <w:rFonts w:ascii="Times New Roman" w:eastAsia="SimSun" w:hAnsi="Times New Roman"/>
                <w:szCs w:val="22"/>
              </w:rPr>
            </w:pPr>
            <w:r>
              <w:rPr>
                <w:rFonts w:ascii="Times New Roman" w:eastAsia="SimSun" w:hAnsi="Times New Roman"/>
              </w:rPr>
              <w:t>Start and stop control of multiple motors</w:t>
            </w:r>
            <w:r>
              <w:rPr>
                <w:rFonts w:ascii="Times New Roman" w:eastAsia="SimSun" w:hAnsi="Times New Roman"/>
                <w:szCs w:val="22"/>
              </w:rPr>
              <w:t xml:space="preserve"> </w:t>
            </w:r>
          </w:p>
          <w:p w:rsidR="005F6964" w:rsidRDefault="00582FCD" w:rsidP="00617A6F">
            <w:pPr>
              <w:pStyle w:val="Default"/>
              <w:numPr>
                <w:ilvl w:val="0"/>
                <w:numId w:val="119"/>
              </w:numPr>
              <w:jc w:val="both"/>
              <w:rPr>
                <w:rFonts w:ascii="Times New Roman" w:eastAsia="SimSun" w:hAnsi="Times New Roman"/>
                <w:szCs w:val="22"/>
              </w:rPr>
            </w:pPr>
            <w:r>
              <w:rPr>
                <w:rFonts w:ascii="Times New Roman" w:eastAsia="SimSun" w:hAnsi="Times New Roman"/>
              </w:rPr>
              <w:t>Time sharing start stop control of belt conveyor</w:t>
            </w:r>
            <w:r>
              <w:rPr>
                <w:rFonts w:ascii="Times New Roman" w:eastAsia="SimSun" w:hAnsi="Times New Roman" w:hint="eastAsia"/>
              </w:rPr>
              <w:t xml:space="preserve"> </w:t>
            </w:r>
          </w:p>
          <w:p w:rsidR="005F6964" w:rsidRDefault="00582FCD" w:rsidP="00617A6F">
            <w:pPr>
              <w:pStyle w:val="Default"/>
              <w:numPr>
                <w:ilvl w:val="0"/>
                <w:numId w:val="119"/>
              </w:numPr>
              <w:rPr>
                <w:rFonts w:ascii="Times New Roman" w:eastAsia="SimSun" w:hAnsi="Times New Roman"/>
              </w:rPr>
            </w:pPr>
            <w:r>
              <w:rPr>
                <w:rFonts w:ascii="Times New Roman" w:eastAsia="SimSun" w:hAnsi="Times New Roman"/>
              </w:rPr>
              <w:t>Cycle forward and reverse control of motor counting - counter instructions</w:t>
            </w:r>
          </w:p>
          <w:p w:rsidR="005F6964" w:rsidRDefault="00582FCD" w:rsidP="00617A6F">
            <w:pPr>
              <w:pStyle w:val="Default"/>
              <w:numPr>
                <w:ilvl w:val="0"/>
                <w:numId w:val="119"/>
              </w:numPr>
              <w:rPr>
                <w:rFonts w:ascii="Times New Roman" w:eastAsia="SimSun" w:hAnsi="Times New Roman"/>
              </w:rPr>
            </w:pPr>
            <w:r>
              <w:rPr>
                <w:rFonts w:ascii="Times New Roman" w:eastAsia="SimSun" w:hAnsi="Times New Roman"/>
              </w:rPr>
              <w:t>Transportation trolley call system control - shift and compare instructions</w:t>
            </w:r>
          </w:p>
          <w:p w:rsidR="005F6964" w:rsidRDefault="00582FCD" w:rsidP="00617A6F">
            <w:pPr>
              <w:pStyle w:val="Default"/>
              <w:numPr>
                <w:ilvl w:val="0"/>
                <w:numId w:val="119"/>
              </w:numPr>
              <w:rPr>
                <w:rFonts w:ascii="Times New Roman" w:eastAsia="SimSun" w:hAnsi="Times New Roman"/>
              </w:rPr>
            </w:pPr>
            <w:r>
              <w:rPr>
                <w:rFonts w:ascii="Times New Roman" w:eastAsia="SimSun" w:hAnsi="Times New Roman"/>
              </w:rPr>
              <w:t>Cycle lighting control of running water lamp - cyclic shift instructions</w:t>
            </w:r>
          </w:p>
          <w:p w:rsidR="005F6964" w:rsidRDefault="00582FCD" w:rsidP="00617A6F">
            <w:pPr>
              <w:pStyle w:val="Default"/>
              <w:numPr>
                <w:ilvl w:val="0"/>
                <w:numId w:val="119"/>
              </w:numPr>
              <w:rPr>
                <w:rFonts w:ascii="Times New Roman" w:eastAsia="SimSun" w:hAnsi="Times New Roman"/>
              </w:rPr>
            </w:pPr>
            <w:r>
              <w:rPr>
                <w:rFonts w:ascii="Times New Roman" w:eastAsia="SimSun" w:hAnsi="Times New Roman"/>
              </w:rPr>
              <w:t>Temperature alarm system control - mathematical operation and conversion instructions</w:t>
            </w:r>
          </w:p>
          <w:p w:rsidR="005F6964" w:rsidRDefault="00582FCD" w:rsidP="00617A6F">
            <w:pPr>
              <w:pStyle w:val="Default"/>
              <w:numPr>
                <w:ilvl w:val="0"/>
                <w:numId w:val="119"/>
              </w:numPr>
              <w:rPr>
                <w:rFonts w:ascii="Times New Roman" w:eastAsia="SimSun" w:hAnsi="Times New Roman"/>
              </w:rPr>
            </w:pPr>
            <w:r>
              <w:rPr>
                <w:rFonts w:ascii="Times New Roman" w:eastAsia="SimSun" w:hAnsi="Times New Roman"/>
              </w:rPr>
              <w:t>Responder control - logical operation instructions</w:t>
            </w:r>
          </w:p>
          <w:p w:rsidR="005F6964" w:rsidRDefault="00582FCD" w:rsidP="00617A6F">
            <w:pPr>
              <w:pStyle w:val="Default"/>
              <w:numPr>
                <w:ilvl w:val="0"/>
                <w:numId w:val="119"/>
              </w:numPr>
              <w:rPr>
                <w:rFonts w:ascii="Times New Roman" w:eastAsia="SimSun" w:hAnsi="Times New Roman"/>
              </w:rPr>
            </w:pPr>
            <w:r>
              <w:rPr>
                <w:rFonts w:ascii="Times New Roman" w:eastAsia="SimSun" w:hAnsi="Times New Roman"/>
              </w:rPr>
              <w:t>Sequence control of mixing tank - sequence control instructions</w:t>
            </w:r>
          </w:p>
          <w:p w:rsidR="005F6964" w:rsidRDefault="00582FCD" w:rsidP="00617A6F">
            <w:pPr>
              <w:pStyle w:val="Default"/>
              <w:numPr>
                <w:ilvl w:val="0"/>
                <w:numId w:val="119"/>
              </w:numPr>
              <w:rPr>
                <w:rFonts w:ascii="Times New Roman" w:eastAsia="SimSun" w:hAnsi="Times New Roman"/>
              </w:rPr>
            </w:pPr>
            <w:r>
              <w:rPr>
                <w:rFonts w:ascii="Times New Roman" w:eastAsia="SimSun" w:hAnsi="Times New Roman"/>
              </w:rPr>
              <w:t xml:space="preserve">Start and stop control of two motors based on FC </w:t>
            </w:r>
          </w:p>
          <w:p w:rsidR="005F6964" w:rsidRDefault="00582FCD" w:rsidP="00617A6F">
            <w:pPr>
              <w:pStyle w:val="Default"/>
              <w:numPr>
                <w:ilvl w:val="0"/>
                <w:numId w:val="119"/>
              </w:numPr>
              <w:rPr>
                <w:rFonts w:ascii="Times New Roman" w:eastAsia="SimSun" w:hAnsi="Times New Roman"/>
              </w:rPr>
            </w:pPr>
            <w:r>
              <w:rPr>
                <w:rFonts w:ascii="Times New Roman" w:eastAsia="SimSun" w:hAnsi="Times New Roman"/>
              </w:rPr>
              <w:t>Y-Δ step-down starting control of three motors based on FB</w:t>
            </w:r>
          </w:p>
          <w:p w:rsidR="005F6964" w:rsidRDefault="00582FCD" w:rsidP="00617A6F">
            <w:pPr>
              <w:pStyle w:val="ListParagraph"/>
              <w:widowControl/>
              <w:numPr>
                <w:ilvl w:val="0"/>
                <w:numId w:val="119"/>
              </w:numPr>
              <w:autoSpaceDE/>
              <w:autoSpaceDN/>
              <w:spacing w:before="0" w:after="200" w:line="276" w:lineRule="auto"/>
              <w:contextualSpacing/>
              <w:jc w:val="both"/>
              <w:rPr>
                <w:rFonts w:eastAsia="SimSun" w:cs="Arial"/>
                <w:color w:val="000000"/>
                <w:sz w:val="24"/>
                <w:szCs w:val="24"/>
                <w:lang w:eastAsia="zh-CN" w:bidi="ar-SA"/>
              </w:rPr>
            </w:pPr>
            <w:r>
              <w:rPr>
                <w:rFonts w:eastAsia="SimSun" w:cs="Arial"/>
                <w:color w:val="000000"/>
                <w:sz w:val="24"/>
                <w:szCs w:val="24"/>
                <w:lang w:eastAsia="zh-CN" w:bidi="ar-SA"/>
              </w:rPr>
              <w:t xml:space="preserve">Remote start and stop control of two motors </w:t>
            </w:r>
          </w:p>
          <w:p w:rsidR="005F6964" w:rsidRDefault="00582FCD" w:rsidP="00617A6F">
            <w:pPr>
              <w:pStyle w:val="ListParagraph"/>
              <w:widowControl/>
              <w:numPr>
                <w:ilvl w:val="0"/>
                <w:numId w:val="119"/>
              </w:numPr>
              <w:autoSpaceDE/>
              <w:autoSpaceDN/>
              <w:spacing w:before="0" w:after="200" w:line="276" w:lineRule="auto"/>
              <w:contextualSpacing/>
              <w:jc w:val="both"/>
              <w:rPr>
                <w:rFonts w:eastAsia="SimSun"/>
              </w:rPr>
            </w:pPr>
            <w:r>
              <w:rPr>
                <w:rFonts w:eastAsia="SimSun" w:cs="Arial"/>
                <w:color w:val="000000"/>
                <w:sz w:val="24"/>
                <w:szCs w:val="24"/>
                <w:lang w:eastAsia="zh-CN" w:bidi="ar-SA"/>
              </w:rPr>
              <w:t>Data transmission control of two S7-1200</w:t>
            </w:r>
          </w:p>
        </w:tc>
        <w:tc>
          <w:tcPr>
            <w:tcW w:w="1333" w:type="dxa"/>
            <w:gridSpan w:val="3"/>
          </w:tcPr>
          <w:p w:rsidR="005F6964" w:rsidRDefault="00582FCD">
            <w:pPr>
              <w:rPr>
                <w:sz w:val="24"/>
                <w:szCs w:val="24"/>
              </w:rPr>
            </w:pPr>
            <w:r>
              <w:rPr>
                <w:sz w:val="24"/>
                <w:szCs w:val="24"/>
              </w:rPr>
              <w:t>8</w:t>
            </w:r>
          </w:p>
          <w:p w:rsidR="005F6964" w:rsidRDefault="00582FCD">
            <w:pPr>
              <w:rPr>
                <w:rFonts w:eastAsia="DengXian"/>
                <w:sz w:val="24"/>
                <w:szCs w:val="24"/>
              </w:rPr>
            </w:pPr>
            <w:r>
              <w:rPr>
                <w:sz w:val="24"/>
                <w:szCs w:val="24"/>
              </w:rPr>
              <w:t>6</w:t>
            </w:r>
          </w:p>
          <w:p w:rsidR="005F6964" w:rsidRDefault="00582FCD">
            <w:pPr>
              <w:rPr>
                <w:rFonts w:eastAsia="DengXian"/>
                <w:sz w:val="24"/>
                <w:szCs w:val="24"/>
              </w:rPr>
            </w:pPr>
            <w:r>
              <w:rPr>
                <w:sz w:val="24"/>
                <w:szCs w:val="24"/>
              </w:rPr>
              <w:t>8</w:t>
            </w:r>
          </w:p>
          <w:p w:rsidR="005F6964" w:rsidRDefault="00582FCD">
            <w:pPr>
              <w:rPr>
                <w:rFonts w:eastAsia="DengXian"/>
                <w:sz w:val="24"/>
                <w:szCs w:val="24"/>
              </w:rPr>
            </w:pPr>
            <w:r>
              <w:rPr>
                <w:sz w:val="24"/>
                <w:szCs w:val="24"/>
              </w:rPr>
              <w:t>6</w:t>
            </w:r>
          </w:p>
          <w:p w:rsidR="005F6964" w:rsidRDefault="00582FCD">
            <w:pPr>
              <w:rPr>
                <w:rFonts w:eastAsia="DengXian"/>
                <w:sz w:val="24"/>
                <w:szCs w:val="24"/>
              </w:rPr>
            </w:pPr>
            <w:r>
              <w:rPr>
                <w:sz w:val="24"/>
                <w:szCs w:val="24"/>
              </w:rPr>
              <w:t>8</w:t>
            </w:r>
          </w:p>
          <w:p w:rsidR="005F6964" w:rsidRDefault="00582FCD">
            <w:pPr>
              <w:rPr>
                <w:rFonts w:eastAsia="DengXian"/>
                <w:sz w:val="24"/>
                <w:szCs w:val="24"/>
              </w:rPr>
            </w:pPr>
            <w:r>
              <w:rPr>
                <w:sz w:val="24"/>
                <w:szCs w:val="24"/>
              </w:rPr>
              <w:t>8</w:t>
            </w:r>
          </w:p>
          <w:p w:rsidR="005F6964" w:rsidRDefault="00582FCD">
            <w:pPr>
              <w:rPr>
                <w:rFonts w:eastAsia="DengXian"/>
                <w:sz w:val="24"/>
                <w:szCs w:val="24"/>
              </w:rPr>
            </w:pPr>
            <w:r>
              <w:rPr>
                <w:sz w:val="24"/>
                <w:szCs w:val="24"/>
              </w:rPr>
              <w:t>4</w:t>
            </w:r>
          </w:p>
          <w:p w:rsidR="005F6964" w:rsidRDefault="00582FCD">
            <w:pPr>
              <w:rPr>
                <w:rFonts w:eastAsia="DengXian"/>
                <w:sz w:val="24"/>
                <w:szCs w:val="24"/>
              </w:rPr>
            </w:pPr>
            <w:r>
              <w:rPr>
                <w:sz w:val="24"/>
                <w:szCs w:val="24"/>
              </w:rPr>
              <w:t>8</w:t>
            </w:r>
          </w:p>
          <w:p w:rsidR="005F6964" w:rsidRDefault="005F6964">
            <w:pPr>
              <w:rPr>
                <w:sz w:val="24"/>
                <w:szCs w:val="24"/>
              </w:rPr>
            </w:pPr>
          </w:p>
          <w:p w:rsidR="005F6964" w:rsidRDefault="00582FCD">
            <w:pPr>
              <w:rPr>
                <w:sz w:val="24"/>
                <w:szCs w:val="24"/>
              </w:rPr>
            </w:pPr>
            <w:r>
              <w:rPr>
                <w:rFonts w:hint="eastAsia"/>
                <w:sz w:val="24"/>
                <w:szCs w:val="24"/>
              </w:rPr>
              <w:t>8</w:t>
            </w:r>
          </w:p>
          <w:p w:rsidR="005F6964" w:rsidRDefault="00582FCD">
            <w:pPr>
              <w:rPr>
                <w:rFonts w:eastAsia="DengXian"/>
                <w:sz w:val="24"/>
                <w:szCs w:val="24"/>
              </w:rPr>
            </w:pPr>
            <w:r>
              <w:rPr>
                <w:rFonts w:eastAsia="DengXian" w:hint="eastAsia"/>
                <w:sz w:val="24"/>
                <w:szCs w:val="24"/>
              </w:rPr>
              <w:t>8</w:t>
            </w:r>
          </w:p>
          <w:p w:rsidR="005F6964" w:rsidRDefault="00582FCD">
            <w:pPr>
              <w:rPr>
                <w:rFonts w:eastAsia="DengXian"/>
                <w:sz w:val="24"/>
                <w:szCs w:val="24"/>
              </w:rPr>
            </w:pPr>
            <w:r>
              <w:rPr>
                <w:rFonts w:eastAsia="DengXian" w:hint="eastAsia"/>
                <w:sz w:val="24"/>
                <w:szCs w:val="24"/>
              </w:rPr>
              <w:t>8</w:t>
            </w:r>
          </w:p>
          <w:p w:rsidR="005F6964" w:rsidRDefault="00582FCD">
            <w:pPr>
              <w:rPr>
                <w:rFonts w:eastAsia="DengXian"/>
                <w:sz w:val="24"/>
                <w:szCs w:val="24"/>
              </w:rPr>
            </w:pPr>
            <w:r>
              <w:rPr>
                <w:rFonts w:eastAsia="DengXian" w:hint="eastAsia"/>
                <w:sz w:val="24"/>
                <w:szCs w:val="24"/>
              </w:rPr>
              <w:t>8</w:t>
            </w:r>
          </w:p>
          <w:p w:rsidR="005F6964" w:rsidRDefault="00582FCD">
            <w:pPr>
              <w:rPr>
                <w:rFonts w:eastAsia="DengXian"/>
                <w:sz w:val="24"/>
                <w:szCs w:val="24"/>
              </w:rPr>
            </w:pPr>
            <w:r>
              <w:rPr>
                <w:rFonts w:eastAsia="DengXian"/>
                <w:sz w:val="24"/>
                <w:szCs w:val="24"/>
              </w:rPr>
              <w:t>4</w:t>
            </w:r>
          </w:p>
          <w:p w:rsidR="005F6964" w:rsidRDefault="00582FCD">
            <w:pPr>
              <w:rPr>
                <w:rFonts w:eastAsia="DengXian"/>
                <w:sz w:val="24"/>
                <w:szCs w:val="24"/>
              </w:rPr>
            </w:pPr>
            <w:r>
              <w:rPr>
                <w:rFonts w:eastAsia="DengXian" w:hint="eastAsia"/>
                <w:sz w:val="24"/>
                <w:szCs w:val="24"/>
              </w:rPr>
              <w:t>4</w:t>
            </w:r>
          </w:p>
        </w:tc>
      </w:tr>
    </w:tbl>
    <w:p w:rsidR="005F6964" w:rsidRDefault="005F6964"/>
    <w:p w:rsidR="005F6964" w:rsidRDefault="00582FCD">
      <w:pPr>
        <w:widowControl/>
        <w:autoSpaceDE/>
        <w:autoSpaceDN/>
        <w:rPr>
          <w:rFonts w:eastAsiaTheme="minorEastAsia"/>
          <w:b/>
          <w:lang w:eastAsia="zh-CN"/>
        </w:rPr>
      </w:pPr>
      <w:r>
        <w:rPr>
          <w:b/>
        </w:rPr>
        <w:br w:type="page"/>
      </w:r>
    </w:p>
    <w:tbl>
      <w:tblPr>
        <w:tblW w:w="9800" w:type="dxa"/>
        <w:tblLook w:val="04A0" w:firstRow="1" w:lastRow="0" w:firstColumn="1" w:lastColumn="0" w:noHBand="0" w:noVBand="1"/>
      </w:tblPr>
      <w:tblGrid>
        <w:gridCol w:w="1277"/>
        <w:gridCol w:w="721"/>
        <w:gridCol w:w="974"/>
        <w:gridCol w:w="4871"/>
        <w:gridCol w:w="624"/>
        <w:gridCol w:w="96"/>
        <w:gridCol w:w="630"/>
        <w:gridCol w:w="607"/>
      </w:tblGrid>
      <w:tr w:rsidR="005F6964">
        <w:trPr>
          <w:trHeight w:val="492"/>
        </w:trPr>
        <w:tc>
          <w:tcPr>
            <w:tcW w:w="1998" w:type="dxa"/>
            <w:gridSpan w:val="2"/>
            <w:shd w:val="clear" w:color="auto" w:fill="FFFFFF" w:themeFill="background1"/>
          </w:tcPr>
          <w:p w:rsidR="005F6964" w:rsidRDefault="000D67FF">
            <w:pPr>
              <w:spacing w:before="160" w:after="160"/>
              <w:rPr>
                <w:rFonts w:eastAsiaTheme="minorEastAsia"/>
                <w:b/>
                <w:color w:val="FF0000"/>
                <w:sz w:val="24"/>
                <w:szCs w:val="24"/>
                <w:lang w:eastAsia="zh-CN"/>
              </w:rPr>
            </w:pPr>
            <w:r>
              <w:rPr>
                <w:rFonts w:eastAsia="SimSun"/>
                <w:b/>
                <w:bCs/>
                <w:color w:val="FF0000"/>
                <w:spacing w:val="-3"/>
                <w:szCs w:val="24"/>
                <w:lang w:eastAsia="zh-CN"/>
              </w:rPr>
              <w:lastRenderedPageBreak/>
              <w:t>EAT-372</w:t>
            </w:r>
          </w:p>
        </w:tc>
        <w:tc>
          <w:tcPr>
            <w:tcW w:w="5845" w:type="dxa"/>
            <w:gridSpan w:val="2"/>
            <w:shd w:val="clear" w:color="auto" w:fill="FFFFFF" w:themeFill="background1"/>
          </w:tcPr>
          <w:p w:rsidR="005F6964" w:rsidRDefault="00582FCD">
            <w:pPr>
              <w:spacing w:before="160" w:after="160"/>
              <w:rPr>
                <w:rFonts w:eastAsia="SimSun" w:cs="Arial"/>
                <w:b/>
                <w:bCs/>
                <w:color w:val="FF0000"/>
                <w:sz w:val="24"/>
                <w:szCs w:val="24"/>
                <w:lang w:eastAsia="zh-CN"/>
              </w:rPr>
            </w:pPr>
            <w:r>
              <w:rPr>
                <w:rFonts w:eastAsia="SimSun" w:cs="Arial" w:hint="eastAsia"/>
                <w:b/>
                <w:bCs/>
                <w:color w:val="FF0000"/>
                <w:sz w:val="24"/>
                <w:szCs w:val="24"/>
                <w:lang w:eastAsia="zh-CN"/>
              </w:rPr>
              <w:t xml:space="preserve">4.14 </w:t>
            </w:r>
            <w:r>
              <w:rPr>
                <w:rFonts w:eastAsia="SimSun" w:cs="Arial"/>
                <w:b/>
                <w:bCs/>
                <w:color w:val="FF0000"/>
                <w:sz w:val="24"/>
                <w:szCs w:val="24"/>
                <w:lang w:eastAsia="zh-CN"/>
              </w:rPr>
              <w:t>Frequency Conversion and Servo System</w:t>
            </w:r>
          </w:p>
        </w:tc>
        <w:tc>
          <w:tcPr>
            <w:tcW w:w="1957" w:type="dxa"/>
            <w:gridSpan w:val="4"/>
            <w:shd w:val="clear" w:color="auto" w:fill="FFFFFF" w:themeFill="background1"/>
          </w:tcPr>
          <w:p w:rsidR="005F6964" w:rsidRDefault="005F6964">
            <w:pPr>
              <w:pStyle w:val="Heading2"/>
              <w:spacing w:line="240" w:lineRule="auto"/>
              <w:rPr>
                <w:b w:val="0"/>
                <w:color w:val="FF0000"/>
                <w:sz w:val="24"/>
                <w:szCs w:val="24"/>
              </w:rPr>
            </w:pPr>
          </w:p>
        </w:tc>
      </w:tr>
      <w:tr w:rsidR="005F6964">
        <w:trPr>
          <w:trHeight w:val="304"/>
        </w:trPr>
        <w:tc>
          <w:tcPr>
            <w:tcW w:w="2972" w:type="dxa"/>
            <w:gridSpan w:val="3"/>
          </w:tcPr>
          <w:p w:rsidR="005F6964" w:rsidRDefault="00582FCD">
            <w:pPr>
              <w:pStyle w:val="Heading2"/>
              <w:spacing w:line="240" w:lineRule="auto"/>
              <w:ind w:left="0"/>
              <w:rPr>
                <w:sz w:val="24"/>
                <w:szCs w:val="24"/>
              </w:rPr>
            </w:pPr>
            <w:r>
              <w:rPr>
                <w:rFonts w:eastAsiaTheme="minorEastAsia" w:cstheme="minorBidi"/>
                <w:kern w:val="2"/>
                <w:sz w:val="24"/>
                <w:szCs w:val="24"/>
                <w:lang w:eastAsia="zh-CN" w:bidi="ar-SA"/>
              </w:rPr>
              <w:t>Total contact hours:</w:t>
            </w:r>
          </w:p>
        </w:tc>
        <w:tc>
          <w:tcPr>
            <w:tcW w:w="4871" w:type="dxa"/>
          </w:tcPr>
          <w:p w:rsidR="005F6964" w:rsidRDefault="00582FCD">
            <w:pPr>
              <w:rPr>
                <w:b/>
                <w:sz w:val="24"/>
                <w:szCs w:val="24"/>
              </w:rPr>
            </w:pPr>
            <w:r>
              <w:rPr>
                <w:rFonts w:hint="eastAsia"/>
                <w:b/>
                <w:sz w:val="24"/>
                <w:szCs w:val="24"/>
              </w:rPr>
              <w:t>1</w:t>
            </w:r>
            <w:r>
              <w:rPr>
                <w:b/>
                <w:sz w:val="24"/>
                <w:szCs w:val="24"/>
              </w:rPr>
              <w:t>12</w:t>
            </w:r>
          </w:p>
        </w:tc>
        <w:tc>
          <w:tcPr>
            <w:tcW w:w="720" w:type="dxa"/>
            <w:gridSpan w:val="2"/>
          </w:tcPr>
          <w:p w:rsidR="005F6964" w:rsidRDefault="00582FCD">
            <w:pPr>
              <w:jc w:val="center"/>
              <w:rPr>
                <w:b/>
                <w:smallCaps/>
                <w:spacing w:val="5"/>
                <w:sz w:val="24"/>
                <w:szCs w:val="24"/>
              </w:rPr>
            </w:pPr>
            <w:r>
              <w:rPr>
                <w:b/>
                <w:smallCaps/>
                <w:spacing w:val="5"/>
                <w:sz w:val="24"/>
                <w:szCs w:val="24"/>
              </w:rPr>
              <w:t>T</w:t>
            </w:r>
          </w:p>
        </w:tc>
        <w:tc>
          <w:tcPr>
            <w:tcW w:w="630" w:type="dxa"/>
          </w:tcPr>
          <w:p w:rsidR="005F6964" w:rsidRDefault="00582FCD">
            <w:pPr>
              <w:jc w:val="center"/>
              <w:rPr>
                <w:b/>
                <w:smallCaps/>
                <w:spacing w:val="5"/>
                <w:sz w:val="24"/>
                <w:szCs w:val="24"/>
              </w:rPr>
            </w:pPr>
            <w:r>
              <w:rPr>
                <w:b/>
                <w:smallCaps/>
                <w:spacing w:val="5"/>
                <w:sz w:val="24"/>
                <w:szCs w:val="24"/>
              </w:rPr>
              <w:t>P</w:t>
            </w:r>
          </w:p>
        </w:tc>
        <w:tc>
          <w:tcPr>
            <w:tcW w:w="607" w:type="dxa"/>
          </w:tcPr>
          <w:p w:rsidR="005F6964" w:rsidRDefault="00582FCD">
            <w:pPr>
              <w:jc w:val="center"/>
              <w:rPr>
                <w:b/>
                <w:smallCaps/>
                <w:spacing w:val="5"/>
                <w:sz w:val="24"/>
                <w:szCs w:val="24"/>
              </w:rPr>
            </w:pPr>
            <w:r>
              <w:rPr>
                <w:b/>
                <w:smallCaps/>
                <w:spacing w:val="5"/>
                <w:sz w:val="24"/>
                <w:szCs w:val="24"/>
              </w:rPr>
              <w:t>C</w:t>
            </w:r>
          </w:p>
        </w:tc>
      </w:tr>
      <w:tr w:rsidR="005F6964">
        <w:trPr>
          <w:trHeight w:val="299"/>
        </w:trPr>
        <w:tc>
          <w:tcPr>
            <w:tcW w:w="2972" w:type="dxa"/>
            <w:gridSpan w:val="3"/>
          </w:tcPr>
          <w:p w:rsidR="005F6964" w:rsidRDefault="00582FCD">
            <w:pPr>
              <w:rPr>
                <w:b/>
                <w:sz w:val="24"/>
                <w:szCs w:val="24"/>
              </w:rPr>
            </w:pPr>
            <w:r>
              <w:rPr>
                <w:sz w:val="24"/>
                <w:szCs w:val="24"/>
              </w:rPr>
              <w:t>Theory:</w:t>
            </w:r>
          </w:p>
        </w:tc>
        <w:tc>
          <w:tcPr>
            <w:tcW w:w="4871" w:type="dxa"/>
          </w:tcPr>
          <w:p w:rsidR="005F6964" w:rsidRDefault="00582FCD">
            <w:pPr>
              <w:rPr>
                <w:sz w:val="24"/>
                <w:szCs w:val="24"/>
              </w:rPr>
            </w:pPr>
            <w:r>
              <w:rPr>
                <w:sz w:val="24"/>
                <w:szCs w:val="24"/>
              </w:rPr>
              <w:t>16</w:t>
            </w:r>
          </w:p>
        </w:tc>
        <w:tc>
          <w:tcPr>
            <w:tcW w:w="720" w:type="dxa"/>
            <w:gridSpan w:val="2"/>
            <w:vMerge w:val="restart"/>
          </w:tcPr>
          <w:p w:rsidR="005F6964" w:rsidRDefault="00582FCD">
            <w:pPr>
              <w:jc w:val="center"/>
              <w:rPr>
                <w:b/>
                <w:sz w:val="24"/>
                <w:szCs w:val="24"/>
              </w:rPr>
            </w:pPr>
            <w:r>
              <w:rPr>
                <w:b/>
                <w:sz w:val="24"/>
                <w:szCs w:val="24"/>
              </w:rPr>
              <w:t>0.5</w:t>
            </w:r>
          </w:p>
        </w:tc>
        <w:tc>
          <w:tcPr>
            <w:tcW w:w="630" w:type="dxa"/>
            <w:vMerge w:val="restart"/>
          </w:tcPr>
          <w:p w:rsidR="005F6964" w:rsidRDefault="00582FCD">
            <w:pPr>
              <w:jc w:val="center"/>
              <w:rPr>
                <w:b/>
                <w:sz w:val="24"/>
                <w:szCs w:val="24"/>
              </w:rPr>
            </w:pPr>
            <w:r>
              <w:rPr>
                <w:b/>
                <w:sz w:val="24"/>
                <w:szCs w:val="24"/>
              </w:rPr>
              <w:t>3</w:t>
            </w:r>
          </w:p>
        </w:tc>
        <w:tc>
          <w:tcPr>
            <w:tcW w:w="607" w:type="dxa"/>
            <w:vMerge w:val="restart"/>
          </w:tcPr>
          <w:p w:rsidR="005F6964" w:rsidRDefault="00582FCD">
            <w:pPr>
              <w:jc w:val="center"/>
              <w:rPr>
                <w:b/>
                <w:sz w:val="24"/>
                <w:szCs w:val="24"/>
              </w:rPr>
            </w:pPr>
            <w:r>
              <w:rPr>
                <w:b/>
                <w:sz w:val="24"/>
                <w:szCs w:val="24"/>
              </w:rPr>
              <w:t>1.5</w:t>
            </w:r>
          </w:p>
        </w:tc>
      </w:tr>
      <w:tr w:rsidR="005F6964">
        <w:trPr>
          <w:trHeight w:val="74"/>
        </w:trPr>
        <w:tc>
          <w:tcPr>
            <w:tcW w:w="2972" w:type="dxa"/>
            <w:gridSpan w:val="3"/>
          </w:tcPr>
          <w:p w:rsidR="005F6964" w:rsidRDefault="00582FCD">
            <w:pPr>
              <w:rPr>
                <w:sz w:val="24"/>
                <w:szCs w:val="24"/>
              </w:rPr>
            </w:pPr>
            <w:r>
              <w:rPr>
                <w:sz w:val="24"/>
                <w:szCs w:val="24"/>
              </w:rPr>
              <w:t>Practice:</w:t>
            </w:r>
          </w:p>
        </w:tc>
        <w:tc>
          <w:tcPr>
            <w:tcW w:w="4871" w:type="dxa"/>
          </w:tcPr>
          <w:p w:rsidR="005F6964" w:rsidRDefault="00582FCD">
            <w:pPr>
              <w:rPr>
                <w:rFonts w:eastAsia="DengXian"/>
                <w:sz w:val="24"/>
                <w:szCs w:val="24"/>
                <w:highlight w:val="yellow"/>
              </w:rPr>
            </w:pPr>
            <w:r>
              <w:rPr>
                <w:sz w:val="24"/>
                <w:szCs w:val="24"/>
              </w:rPr>
              <w:t>96</w:t>
            </w:r>
          </w:p>
        </w:tc>
        <w:tc>
          <w:tcPr>
            <w:tcW w:w="720" w:type="dxa"/>
            <w:gridSpan w:val="2"/>
            <w:vMerge/>
          </w:tcPr>
          <w:p w:rsidR="005F6964" w:rsidRDefault="005F6964">
            <w:pPr>
              <w:jc w:val="center"/>
              <w:rPr>
                <w:b/>
                <w:sz w:val="24"/>
                <w:szCs w:val="24"/>
              </w:rPr>
            </w:pPr>
          </w:p>
        </w:tc>
        <w:tc>
          <w:tcPr>
            <w:tcW w:w="630" w:type="dxa"/>
            <w:vMerge/>
          </w:tcPr>
          <w:p w:rsidR="005F6964" w:rsidRDefault="005F6964">
            <w:pPr>
              <w:jc w:val="center"/>
              <w:rPr>
                <w:b/>
                <w:sz w:val="24"/>
                <w:szCs w:val="24"/>
              </w:rPr>
            </w:pPr>
          </w:p>
        </w:tc>
        <w:tc>
          <w:tcPr>
            <w:tcW w:w="607" w:type="dxa"/>
            <w:vMerge/>
          </w:tcPr>
          <w:p w:rsidR="005F6964" w:rsidRDefault="005F6964">
            <w:pPr>
              <w:jc w:val="center"/>
              <w:rPr>
                <w:b/>
                <w:sz w:val="24"/>
                <w:szCs w:val="24"/>
              </w:rPr>
            </w:pPr>
          </w:p>
        </w:tc>
      </w:tr>
      <w:tr w:rsidR="005F6964">
        <w:trPr>
          <w:trHeight w:val="492"/>
        </w:trPr>
        <w:tc>
          <w:tcPr>
            <w:tcW w:w="1277" w:type="dxa"/>
          </w:tcPr>
          <w:p w:rsidR="005F6964" w:rsidRDefault="00582FCD">
            <w:pPr>
              <w:jc w:val="both"/>
              <w:rPr>
                <w:sz w:val="24"/>
                <w:szCs w:val="24"/>
              </w:rPr>
            </w:pPr>
            <w:r>
              <w:rPr>
                <w:rFonts w:hint="eastAsia"/>
                <w:b/>
                <w:smallCaps/>
                <w:spacing w:val="5"/>
                <w:sz w:val="24"/>
                <w:szCs w:val="24"/>
              </w:rPr>
              <w:t>AIMS</w:t>
            </w:r>
            <w:r>
              <w:rPr>
                <w:b/>
                <w:smallCaps/>
                <w:spacing w:val="5"/>
                <w:sz w:val="24"/>
                <w:szCs w:val="24"/>
              </w:rPr>
              <w:t>:</w:t>
            </w:r>
          </w:p>
        </w:tc>
        <w:tc>
          <w:tcPr>
            <w:tcW w:w="8523" w:type="dxa"/>
            <w:gridSpan w:val="7"/>
          </w:tcPr>
          <w:p w:rsidR="005F6964" w:rsidRDefault="00582FCD">
            <w:pPr>
              <w:rPr>
                <w:spacing w:val="-3"/>
                <w:sz w:val="24"/>
                <w:szCs w:val="24"/>
                <w:lang w:val="en-GB"/>
              </w:rPr>
            </w:pPr>
            <w:r>
              <w:rPr>
                <w:spacing w:val="-3"/>
                <w:sz w:val="24"/>
                <w:szCs w:val="24"/>
                <w:lang w:val="en-GB"/>
              </w:rPr>
              <w:t xml:space="preserve">This course focuses on ac speed control system and mainly involves the parameter </w:t>
            </w:r>
            <w:r>
              <w:rPr>
                <w:rFonts w:hint="eastAsia"/>
                <w:spacing w:val="-3"/>
                <w:sz w:val="24"/>
                <w:szCs w:val="24"/>
                <w:lang w:val="en-GB"/>
              </w:rPr>
              <w:t>s</w:t>
            </w:r>
            <w:r>
              <w:rPr>
                <w:spacing w:val="-3"/>
                <w:sz w:val="24"/>
                <w:szCs w:val="24"/>
                <w:lang w:val="en-GB"/>
              </w:rPr>
              <w:t>ettings and speed regulation of frequency converter, stepping motor drive control, servo motor drive control, as well as the control method based on PLC to frequency converter, servo drive</w:t>
            </w:r>
            <w:r>
              <w:rPr>
                <w:rFonts w:hint="eastAsia"/>
                <w:spacing w:val="-3"/>
                <w:sz w:val="24"/>
                <w:szCs w:val="24"/>
                <w:lang w:val="en-GB"/>
              </w:rPr>
              <w:t xml:space="preserve">r </w:t>
            </w:r>
            <w:r>
              <w:rPr>
                <w:spacing w:val="-3"/>
                <w:sz w:val="24"/>
                <w:szCs w:val="24"/>
                <w:lang w:val="en-GB"/>
              </w:rPr>
              <w:t>and stepper driver, so that the students have the preliminary design, debugging and troubleshooting ability of inverter, servo motor, stepping motor control system and they can promote the application of PLC.</w:t>
            </w:r>
          </w:p>
          <w:p w:rsidR="005F6964" w:rsidRDefault="00582FCD" w:rsidP="00617A6F">
            <w:pPr>
              <w:pStyle w:val="ListParagraph"/>
              <w:widowControl/>
              <w:numPr>
                <w:ilvl w:val="0"/>
                <w:numId w:val="87"/>
              </w:numPr>
              <w:autoSpaceDE/>
              <w:autoSpaceDN/>
              <w:spacing w:before="0" w:after="200" w:line="276" w:lineRule="auto"/>
              <w:contextualSpacing/>
              <w:jc w:val="both"/>
              <w:rPr>
                <w:rFonts w:eastAsia="SimSun"/>
                <w:sz w:val="24"/>
                <w:szCs w:val="24"/>
              </w:rPr>
            </w:pPr>
            <w:r>
              <w:rPr>
                <w:rFonts w:hint="eastAsia"/>
                <w:spacing w:val="-3"/>
                <w:sz w:val="24"/>
                <w:szCs w:val="24"/>
              </w:rPr>
              <w:t xml:space="preserve">Enable to properly used </w:t>
            </w:r>
            <w:r>
              <w:rPr>
                <w:rFonts w:eastAsia="SimSun"/>
                <w:sz w:val="24"/>
                <w:szCs w:val="24"/>
              </w:rPr>
              <w:t>Micro850 controller</w:t>
            </w:r>
          </w:p>
          <w:p w:rsidR="005F6964" w:rsidRDefault="00582FCD" w:rsidP="00617A6F">
            <w:pPr>
              <w:pStyle w:val="ListParagraph"/>
              <w:widowControl/>
              <w:numPr>
                <w:ilvl w:val="0"/>
                <w:numId w:val="87"/>
              </w:numPr>
              <w:autoSpaceDE/>
              <w:autoSpaceDN/>
              <w:spacing w:before="0" w:after="200" w:line="276" w:lineRule="auto"/>
              <w:contextualSpacing/>
              <w:jc w:val="both"/>
              <w:rPr>
                <w:rFonts w:eastAsiaTheme="minorEastAsia"/>
                <w:spacing w:val="-3"/>
                <w:sz w:val="24"/>
                <w:szCs w:val="24"/>
              </w:rPr>
            </w:pPr>
            <w:r>
              <w:rPr>
                <w:rFonts w:eastAsiaTheme="minorEastAsia"/>
                <w:spacing w:val="-3"/>
                <w:sz w:val="24"/>
                <w:szCs w:val="24"/>
                <w:lang w:eastAsia="zh-CN"/>
              </w:rPr>
              <w:t>E</w:t>
            </w:r>
            <w:r>
              <w:rPr>
                <w:rFonts w:eastAsiaTheme="minorEastAsia" w:hint="eastAsia"/>
                <w:spacing w:val="-3"/>
                <w:sz w:val="24"/>
                <w:szCs w:val="24"/>
                <w:lang w:eastAsia="zh-CN"/>
              </w:rPr>
              <w:t xml:space="preserve">nable to design and </w:t>
            </w:r>
            <w:r>
              <w:rPr>
                <w:rFonts w:eastAsia="SimSun" w:hint="eastAsia"/>
                <w:sz w:val="24"/>
                <w:szCs w:val="24"/>
              </w:rPr>
              <w:t>debug</w:t>
            </w:r>
            <w:r>
              <w:rPr>
                <w:rFonts w:eastAsia="SimSun" w:hint="eastAsia"/>
                <w:sz w:val="24"/>
                <w:szCs w:val="24"/>
                <w:lang w:eastAsia="zh-CN"/>
              </w:rPr>
              <w:t xml:space="preserve"> </w:t>
            </w:r>
            <w:r>
              <w:rPr>
                <w:spacing w:val="-3"/>
                <w:sz w:val="24"/>
                <w:szCs w:val="24"/>
              </w:rPr>
              <w:t>frequency conver</w:t>
            </w:r>
            <w:r>
              <w:rPr>
                <w:rFonts w:eastAsiaTheme="minorEastAsia" w:hint="eastAsia"/>
                <w:spacing w:val="-3"/>
                <w:sz w:val="24"/>
                <w:szCs w:val="24"/>
                <w:lang w:eastAsia="zh-CN"/>
              </w:rPr>
              <w:t>sion system</w:t>
            </w:r>
          </w:p>
          <w:p w:rsidR="005F6964" w:rsidRDefault="00582FCD" w:rsidP="00617A6F">
            <w:pPr>
              <w:pStyle w:val="ListParagraph"/>
              <w:widowControl/>
              <w:numPr>
                <w:ilvl w:val="0"/>
                <w:numId w:val="87"/>
              </w:numPr>
              <w:autoSpaceDE/>
              <w:autoSpaceDN/>
              <w:spacing w:before="0" w:after="200" w:line="276" w:lineRule="auto"/>
              <w:contextualSpacing/>
              <w:jc w:val="both"/>
              <w:rPr>
                <w:rFonts w:eastAsiaTheme="minorEastAsia"/>
                <w:spacing w:val="-3"/>
                <w:sz w:val="24"/>
                <w:szCs w:val="24"/>
              </w:rPr>
            </w:pPr>
            <w:r>
              <w:rPr>
                <w:rFonts w:eastAsiaTheme="minorEastAsia"/>
                <w:spacing w:val="-3"/>
                <w:sz w:val="24"/>
                <w:szCs w:val="24"/>
                <w:lang w:eastAsia="zh-CN"/>
              </w:rPr>
              <w:t>E</w:t>
            </w:r>
            <w:r>
              <w:rPr>
                <w:rFonts w:eastAsiaTheme="minorEastAsia" w:hint="eastAsia"/>
                <w:spacing w:val="-3"/>
                <w:sz w:val="24"/>
                <w:szCs w:val="24"/>
                <w:lang w:eastAsia="zh-CN"/>
              </w:rPr>
              <w:t xml:space="preserve">nable to design and </w:t>
            </w:r>
            <w:r>
              <w:rPr>
                <w:rFonts w:eastAsia="SimSun" w:hint="eastAsia"/>
                <w:sz w:val="24"/>
                <w:szCs w:val="24"/>
              </w:rPr>
              <w:t>debug</w:t>
            </w:r>
            <w:r>
              <w:rPr>
                <w:spacing w:val="-3"/>
                <w:sz w:val="24"/>
                <w:szCs w:val="24"/>
              </w:rPr>
              <w:t xml:space="preserve"> stepping motor </w:t>
            </w:r>
            <w:r>
              <w:rPr>
                <w:rFonts w:eastAsiaTheme="minorEastAsia" w:hint="eastAsia"/>
                <w:spacing w:val="-3"/>
                <w:sz w:val="24"/>
                <w:szCs w:val="24"/>
                <w:lang w:eastAsia="zh-CN"/>
              </w:rPr>
              <w:t>control</w:t>
            </w:r>
            <w:r>
              <w:rPr>
                <w:spacing w:val="-3"/>
                <w:sz w:val="24"/>
                <w:szCs w:val="24"/>
              </w:rPr>
              <w:t xml:space="preserve"> </w:t>
            </w:r>
            <w:r>
              <w:rPr>
                <w:rFonts w:eastAsiaTheme="minorEastAsia" w:hint="eastAsia"/>
                <w:spacing w:val="-3"/>
                <w:sz w:val="24"/>
                <w:szCs w:val="24"/>
                <w:lang w:eastAsia="zh-CN"/>
              </w:rPr>
              <w:t>system</w:t>
            </w:r>
          </w:p>
          <w:p w:rsidR="005F6964" w:rsidRDefault="00582FCD" w:rsidP="00617A6F">
            <w:pPr>
              <w:pStyle w:val="ListParagraph"/>
              <w:widowControl/>
              <w:numPr>
                <w:ilvl w:val="0"/>
                <w:numId w:val="87"/>
              </w:numPr>
              <w:autoSpaceDE/>
              <w:autoSpaceDN/>
              <w:spacing w:before="0" w:after="200" w:line="276" w:lineRule="auto"/>
              <w:contextualSpacing/>
              <w:jc w:val="both"/>
              <w:rPr>
                <w:rFonts w:eastAsiaTheme="minorEastAsia"/>
                <w:spacing w:val="-3"/>
                <w:sz w:val="24"/>
                <w:szCs w:val="24"/>
              </w:rPr>
            </w:pPr>
            <w:r>
              <w:rPr>
                <w:rFonts w:eastAsiaTheme="minorEastAsia"/>
                <w:spacing w:val="-3"/>
                <w:sz w:val="24"/>
                <w:szCs w:val="24"/>
                <w:lang w:eastAsia="zh-CN"/>
              </w:rPr>
              <w:t>E</w:t>
            </w:r>
            <w:r>
              <w:rPr>
                <w:rFonts w:eastAsiaTheme="minorEastAsia" w:hint="eastAsia"/>
                <w:spacing w:val="-3"/>
                <w:sz w:val="24"/>
                <w:szCs w:val="24"/>
                <w:lang w:eastAsia="zh-CN"/>
              </w:rPr>
              <w:t xml:space="preserve">nable to design and </w:t>
            </w:r>
            <w:r>
              <w:rPr>
                <w:rFonts w:eastAsia="SimSun" w:hint="eastAsia"/>
                <w:sz w:val="24"/>
                <w:szCs w:val="24"/>
              </w:rPr>
              <w:t>debug</w:t>
            </w:r>
            <w:r>
              <w:rPr>
                <w:rFonts w:eastAsia="SimSun" w:hint="eastAsia"/>
                <w:sz w:val="24"/>
                <w:szCs w:val="24"/>
                <w:lang w:eastAsia="zh-CN"/>
              </w:rPr>
              <w:t xml:space="preserve"> </w:t>
            </w:r>
            <w:r>
              <w:rPr>
                <w:spacing w:val="-3"/>
                <w:sz w:val="24"/>
                <w:szCs w:val="24"/>
              </w:rPr>
              <w:t>servo motor drive control</w:t>
            </w:r>
          </w:p>
        </w:tc>
      </w:tr>
      <w:tr w:rsidR="005F6964">
        <w:trPr>
          <w:trHeight w:val="468"/>
        </w:trPr>
        <w:tc>
          <w:tcPr>
            <w:tcW w:w="8467" w:type="dxa"/>
            <w:gridSpan w:val="5"/>
            <w:shd w:val="clear" w:color="auto" w:fill="E5DFEC"/>
          </w:tcPr>
          <w:p w:rsidR="005F6964" w:rsidRDefault="00582FCD">
            <w:pPr>
              <w:pStyle w:val="Heading2"/>
              <w:spacing w:before="160" w:after="160" w:line="240" w:lineRule="auto"/>
              <w:ind w:left="0"/>
              <w:rPr>
                <w:rFonts w:eastAsiaTheme="minorEastAsia"/>
                <w:b w:val="0"/>
                <w:sz w:val="24"/>
                <w:szCs w:val="24"/>
                <w:lang w:eastAsia="zh-CN"/>
              </w:rPr>
            </w:pPr>
            <w:r>
              <w:rPr>
                <w:rFonts w:eastAsiaTheme="minorEastAsia" w:cstheme="minorBidi"/>
                <w:kern w:val="2"/>
                <w:sz w:val="24"/>
                <w:szCs w:val="24"/>
                <w:lang w:eastAsia="zh-CN" w:bidi="ar-SA"/>
              </w:rPr>
              <w:t>Course Contents</w:t>
            </w:r>
          </w:p>
        </w:tc>
        <w:tc>
          <w:tcPr>
            <w:tcW w:w="1333" w:type="dxa"/>
            <w:gridSpan w:val="3"/>
            <w:shd w:val="clear" w:color="auto" w:fill="E5DFEC"/>
          </w:tcPr>
          <w:p w:rsidR="005F6964" w:rsidRDefault="00582FCD">
            <w:pPr>
              <w:spacing w:before="160" w:after="160"/>
              <w:rPr>
                <w:sz w:val="24"/>
                <w:szCs w:val="24"/>
              </w:rPr>
            </w:pPr>
            <w:r>
              <w:rPr>
                <w:b/>
                <w:sz w:val="24"/>
                <w:szCs w:val="24"/>
              </w:rPr>
              <w:t>Hours</w:t>
            </w:r>
          </w:p>
        </w:tc>
      </w:tr>
      <w:tr w:rsidR="005F6964">
        <w:trPr>
          <w:trHeight w:val="128"/>
        </w:trPr>
        <w:tc>
          <w:tcPr>
            <w:tcW w:w="8467" w:type="dxa"/>
            <w:gridSpan w:val="5"/>
          </w:tcPr>
          <w:p w:rsidR="005F6964" w:rsidRDefault="00582FCD" w:rsidP="00617A6F">
            <w:pPr>
              <w:pStyle w:val="ListParagraph"/>
              <w:widowControl/>
              <w:numPr>
                <w:ilvl w:val="0"/>
                <w:numId w:val="120"/>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hint="eastAsia"/>
                <w:b/>
                <w:bCs/>
                <w:spacing w:val="-3"/>
                <w:sz w:val="24"/>
                <w:szCs w:val="24"/>
              </w:rPr>
              <w:t xml:space="preserve">Micro850 </w:t>
            </w:r>
            <w:r>
              <w:rPr>
                <w:rFonts w:eastAsiaTheme="minorEastAsia" w:hint="eastAsia"/>
                <w:b/>
                <w:bCs/>
                <w:spacing w:val="-3"/>
                <w:sz w:val="24"/>
                <w:szCs w:val="24"/>
                <w:lang w:eastAsia="zh-CN"/>
              </w:rPr>
              <w:t>c</w:t>
            </w:r>
            <w:r>
              <w:rPr>
                <w:rFonts w:hint="eastAsia"/>
                <w:b/>
                <w:bCs/>
                <w:spacing w:val="-3"/>
                <w:sz w:val="24"/>
                <w:szCs w:val="24"/>
              </w:rPr>
              <w:t xml:space="preserve">ontroller </w:t>
            </w:r>
            <w:r>
              <w:rPr>
                <w:rFonts w:eastAsiaTheme="minorEastAsia" w:hint="eastAsia"/>
                <w:b/>
                <w:bCs/>
                <w:spacing w:val="-3"/>
                <w:sz w:val="24"/>
                <w:szCs w:val="24"/>
                <w:lang w:eastAsia="zh-CN"/>
              </w:rPr>
              <w:t>b</w:t>
            </w:r>
            <w:r>
              <w:rPr>
                <w:rFonts w:hint="eastAsia"/>
                <w:b/>
                <w:bCs/>
                <w:spacing w:val="-3"/>
                <w:sz w:val="24"/>
                <w:szCs w:val="24"/>
              </w:rPr>
              <w:t>asics</w:t>
            </w:r>
          </w:p>
          <w:p w:rsidR="005F6964" w:rsidRDefault="00582FCD" w:rsidP="00617A6F">
            <w:pPr>
              <w:pStyle w:val="ListParagraph"/>
              <w:widowControl/>
              <w:numPr>
                <w:ilvl w:val="1"/>
                <w:numId w:val="120"/>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hint="eastAsia"/>
                <w:sz w:val="24"/>
                <w:szCs w:val="24"/>
              </w:rPr>
              <w:t>H</w:t>
            </w:r>
            <w:r>
              <w:rPr>
                <w:rFonts w:eastAsia="SimSun"/>
                <w:sz w:val="24"/>
                <w:szCs w:val="24"/>
              </w:rPr>
              <w:t>ardware structure of the Micro850 controller</w:t>
            </w:r>
          </w:p>
          <w:p w:rsidR="005F6964" w:rsidRDefault="00582FCD" w:rsidP="00617A6F">
            <w:pPr>
              <w:pStyle w:val="ListParagraph"/>
              <w:widowControl/>
              <w:numPr>
                <w:ilvl w:val="1"/>
                <w:numId w:val="120"/>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rPr>
              <w:t>Micro850 controller programming software</w:t>
            </w:r>
          </w:p>
          <w:p w:rsidR="005F6964" w:rsidRDefault="00582FCD" w:rsidP="00617A6F">
            <w:pPr>
              <w:pStyle w:val="ListParagraph"/>
              <w:widowControl/>
              <w:numPr>
                <w:ilvl w:val="1"/>
                <w:numId w:val="120"/>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rPr>
              <w:t xml:space="preserve">Common </w:t>
            </w:r>
            <w:r>
              <w:rPr>
                <w:rFonts w:eastAsia="SimSun" w:hint="eastAsia"/>
                <w:sz w:val="24"/>
                <w:szCs w:val="24"/>
                <w:lang w:eastAsia="zh-CN"/>
              </w:rPr>
              <w:t>l</w:t>
            </w:r>
            <w:r>
              <w:rPr>
                <w:rFonts w:eastAsia="SimSun"/>
                <w:sz w:val="24"/>
                <w:szCs w:val="24"/>
              </w:rPr>
              <w:t xml:space="preserve">adder diagram commands of the Micro850 </w:t>
            </w:r>
            <w:r>
              <w:rPr>
                <w:rFonts w:eastAsia="SimSun" w:hint="eastAsia"/>
                <w:sz w:val="24"/>
                <w:szCs w:val="24"/>
                <w:lang w:eastAsia="zh-CN"/>
              </w:rPr>
              <w:t>c</w:t>
            </w:r>
            <w:r>
              <w:rPr>
                <w:rFonts w:eastAsia="SimSun"/>
                <w:sz w:val="24"/>
                <w:szCs w:val="24"/>
              </w:rPr>
              <w:t>ontroller</w:t>
            </w:r>
          </w:p>
          <w:p w:rsidR="005F6964" w:rsidRDefault="00582FCD" w:rsidP="00617A6F">
            <w:pPr>
              <w:pStyle w:val="ListParagraph"/>
              <w:widowControl/>
              <w:numPr>
                <w:ilvl w:val="1"/>
                <w:numId w:val="120"/>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kern w:val="2"/>
                <w:sz w:val="24"/>
                <w:szCs w:val="24"/>
              </w:rPr>
              <w:t xml:space="preserve">Common </w:t>
            </w:r>
            <w:r>
              <w:rPr>
                <w:rFonts w:eastAsia="SimSun" w:hint="eastAsia"/>
                <w:kern w:val="2"/>
                <w:sz w:val="24"/>
                <w:szCs w:val="24"/>
                <w:lang w:eastAsia="zh-CN"/>
              </w:rPr>
              <w:t>f</w:t>
            </w:r>
            <w:r>
              <w:rPr>
                <w:rFonts w:eastAsia="SimSun"/>
                <w:kern w:val="2"/>
                <w:sz w:val="24"/>
                <w:szCs w:val="24"/>
              </w:rPr>
              <w:t xml:space="preserve">unction </w:t>
            </w:r>
            <w:r>
              <w:rPr>
                <w:rFonts w:eastAsia="SimSun" w:hint="eastAsia"/>
                <w:kern w:val="2"/>
                <w:sz w:val="24"/>
                <w:szCs w:val="24"/>
                <w:lang w:eastAsia="zh-CN"/>
              </w:rPr>
              <w:t>b</w:t>
            </w:r>
            <w:r>
              <w:rPr>
                <w:rFonts w:eastAsia="SimSun"/>
                <w:kern w:val="2"/>
                <w:sz w:val="24"/>
                <w:szCs w:val="24"/>
              </w:rPr>
              <w:t xml:space="preserve">lock commands of the Micro850 </w:t>
            </w:r>
            <w:r>
              <w:rPr>
                <w:rFonts w:eastAsia="SimSun" w:hint="eastAsia"/>
                <w:kern w:val="2"/>
                <w:sz w:val="24"/>
                <w:szCs w:val="24"/>
                <w:lang w:eastAsia="zh-CN"/>
              </w:rPr>
              <w:t>c</w:t>
            </w:r>
            <w:r>
              <w:rPr>
                <w:rFonts w:eastAsia="SimSun"/>
                <w:kern w:val="2"/>
                <w:sz w:val="24"/>
                <w:szCs w:val="24"/>
              </w:rPr>
              <w:t>ontroller</w:t>
            </w:r>
          </w:p>
        </w:tc>
        <w:tc>
          <w:tcPr>
            <w:tcW w:w="1333" w:type="dxa"/>
            <w:gridSpan w:val="3"/>
          </w:tcPr>
          <w:p w:rsidR="005F6964" w:rsidRDefault="00582FCD">
            <w:pPr>
              <w:jc w:val="center"/>
              <w:rPr>
                <w:sz w:val="24"/>
                <w:szCs w:val="24"/>
              </w:rPr>
            </w:pPr>
            <w:r>
              <w:rPr>
                <w:sz w:val="24"/>
                <w:szCs w:val="24"/>
              </w:rPr>
              <w:t>2</w:t>
            </w:r>
          </w:p>
        </w:tc>
      </w:tr>
      <w:tr w:rsidR="005F6964">
        <w:trPr>
          <w:trHeight w:val="128"/>
        </w:trPr>
        <w:tc>
          <w:tcPr>
            <w:tcW w:w="8467" w:type="dxa"/>
            <w:gridSpan w:val="5"/>
          </w:tcPr>
          <w:p w:rsidR="005F6964" w:rsidRDefault="00582FCD" w:rsidP="00617A6F">
            <w:pPr>
              <w:pStyle w:val="ListParagraph"/>
              <w:widowControl/>
              <w:numPr>
                <w:ilvl w:val="0"/>
                <w:numId w:val="120"/>
              </w:numPr>
              <w:tabs>
                <w:tab w:val="left" w:pos="0"/>
                <w:tab w:val="left" w:pos="720"/>
              </w:tabs>
              <w:suppressAutoHyphens/>
              <w:autoSpaceDE/>
              <w:autoSpaceDN/>
              <w:spacing w:before="0"/>
              <w:contextualSpacing/>
              <w:jc w:val="both"/>
              <w:rPr>
                <w:spacing w:val="-3"/>
                <w:sz w:val="24"/>
                <w:szCs w:val="24"/>
              </w:rPr>
            </w:pPr>
            <w:r>
              <w:rPr>
                <w:rFonts w:hint="eastAsia"/>
                <w:b/>
                <w:bCs/>
                <w:spacing w:val="-3"/>
                <w:sz w:val="24"/>
                <w:szCs w:val="24"/>
              </w:rPr>
              <w:t xml:space="preserve">Fundamentals of </w:t>
            </w:r>
            <w:r>
              <w:rPr>
                <w:rFonts w:eastAsiaTheme="minorEastAsia" w:hint="eastAsia"/>
                <w:b/>
                <w:bCs/>
                <w:spacing w:val="-3"/>
                <w:sz w:val="24"/>
                <w:szCs w:val="24"/>
                <w:lang w:eastAsia="zh-CN"/>
              </w:rPr>
              <w:t>i</w:t>
            </w:r>
            <w:r>
              <w:rPr>
                <w:rFonts w:hint="eastAsia"/>
                <w:b/>
                <w:bCs/>
                <w:spacing w:val="-3"/>
                <w:sz w:val="24"/>
                <w:szCs w:val="24"/>
              </w:rPr>
              <w:t xml:space="preserve">nverter </w:t>
            </w:r>
            <w:r>
              <w:rPr>
                <w:rFonts w:eastAsiaTheme="minorEastAsia" w:hint="eastAsia"/>
                <w:b/>
                <w:bCs/>
                <w:spacing w:val="-3"/>
                <w:sz w:val="24"/>
                <w:szCs w:val="24"/>
                <w:lang w:eastAsia="zh-CN"/>
              </w:rPr>
              <w:t>t</w:t>
            </w:r>
            <w:r>
              <w:rPr>
                <w:rFonts w:hint="eastAsia"/>
                <w:b/>
                <w:bCs/>
                <w:spacing w:val="-3"/>
                <w:sz w:val="24"/>
                <w:szCs w:val="24"/>
              </w:rPr>
              <w:t>echnology</w:t>
            </w:r>
          </w:p>
          <w:p w:rsidR="005F6964" w:rsidRDefault="00582FCD" w:rsidP="00617A6F">
            <w:pPr>
              <w:pStyle w:val="ListParagraph"/>
              <w:widowControl/>
              <w:numPr>
                <w:ilvl w:val="1"/>
                <w:numId w:val="120"/>
              </w:numPr>
              <w:autoSpaceDE/>
              <w:autoSpaceDN/>
              <w:spacing w:before="0"/>
              <w:contextualSpacing/>
              <w:jc w:val="both"/>
              <w:rPr>
                <w:rFonts w:eastAsia="SimSun"/>
                <w:spacing w:val="-3"/>
                <w:sz w:val="24"/>
                <w:szCs w:val="24"/>
                <w:lang w:eastAsia="zh-CN"/>
              </w:rPr>
            </w:pPr>
            <w:r>
              <w:rPr>
                <w:rFonts w:eastAsia="SimSun"/>
                <w:sz w:val="24"/>
                <w:szCs w:val="24"/>
              </w:rPr>
              <w:t>Function and principle of frequency converter</w:t>
            </w:r>
          </w:p>
          <w:p w:rsidR="005F6964" w:rsidRDefault="00582FCD" w:rsidP="00617A6F">
            <w:pPr>
              <w:pStyle w:val="ListParagraph"/>
              <w:widowControl/>
              <w:numPr>
                <w:ilvl w:val="1"/>
                <w:numId w:val="120"/>
              </w:numPr>
              <w:autoSpaceDE/>
              <w:autoSpaceDN/>
              <w:spacing w:before="0"/>
              <w:contextualSpacing/>
              <w:jc w:val="both"/>
              <w:rPr>
                <w:rFonts w:eastAsia="SimSun"/>
                <w:spacing w:val="-3"/>
                <w:sz w:val="24"/>
                <w:szCs w:val="24"/>
                <w:lang w:eastAsia="zh-CN"/>
              </w:rPr>
            </w:pPr>
            <w:r>
              <w:rPr>
                <w:rFonts w:eastAsia="SimSun"/>
                <w:sz w:val="24"/>
                <w:szCs w:val="24"/>
              </w:rPr>
              <w:t>Functions of each terminal of the converter</w:t>
            </w:r>
          </w:p>
          <w:p w:rsidR="005F6964" w:rsidRDefault="00582FCD" w:rsidP="00617A6F">
            <w:pPr>
              <w:pStyle w:val="ListParagraph"/>
              <w:widowControl/>
              <w:numPr>
                <w:ilvl w:val="1"/>
                <w:numId w:val="120"/>
              </w:numPr>
              <w:autoSpaceDE/>
              <w:autoSpaceDN/>
              <w:spacing w:before="0"/>
              <w:contextualSpacing/>
              <w:jc w:val="both"/>
              <w:rPr>
                <w:rFonts w:eastAsia="SimSun"/>
                <w:spacing w:val="-3"/>
                <w:sz w:val="24"/>
                <w:szCs w:val="24"/>
                <w:lang w:eastAsia="zh-CN"/>
              </w:rPr>
            </w:pPr>
            <w:r>
              <w:rPr>
                <w:rFonts w:eastAsia="SimSun"/>
                <w:sz w:val="24"/>
                <w:szCs w:val="24"/>
              </w:rPr>
              <w:t>Frequency converter keyboard operation</w:t>
            </w:r>
          </w:p>
          <w:p w:rsidR="005F6964" w:rsidRDefault="00582FCD" w:rsidP="00617A6F">
            <w:pPr>
              <w:pStyle w:val="ListParagraph"/>
              <w:widowControl/>
              <w:numPr>
                <w:ilvl w:val="1"/>
                <w:numId w:val="120"/>
              </w:numPr>
              <w:autoSpaceDE/>
              <w:autoSpaceDN/>
              <w:spacing w:before="0"/>
              <w:contextualSpacing/>
              <w:jc w:val="both"/>
              <w:rPr>
                <w:rFonts w:eastAsia="SimSun"/>
                <w:spacing w:val="-3"/>
                <w:sz w:val="24"/>
                <w:szCs w:val="24"/>
                <w:lang w:eastAsia="zh-CN"/>
              </w:rPr>
            </w:pPr>
            <w:r>
              <w:rPr>
                <w:rFonts w:eastAsia="SimSun"/>
                <w:sz w:val="24"/>
                <w:szCs w:val="24"/>
              </w:rPr>
              <w:t>Motor parameters of frequency converter</w:t>
            </w:r>
          </w:p>
          <w:p w:rsidR="005F6964" w:rsidRDefault="00582FCD" w:rsidP="00617A6F">
            <w:pPr>
              <w:pStyle w:val="ListParagraph"/>
              <w:widowControl/>
              <w:numPr>
                <w:ilvl w:val="1"/>
                <w:numId w:val="120"/>
              </w:numPr>
              <w:autoSpaceDE/>
              <w:autoSpaceDN/>
              <w:spacing w:before="0"/>
              <w:contextualSpacing/>
              <w:jc w:val="both"/>
              <w:rPr>
                <w:rFonts w:eastAsia="SimSun"/>
                <w:spacing w:val="-3"/>
                <w:sz w:val="24"/>
                <w:szCs w:val="24"/>
                <w:lang w:eastAsia="zh-CN"/>
              </w:rPr>
            </w:pPr>
            <w:r>
              <w:rPr>
                <w:rFonts w:eastAsia="SimSun" w:hint="eastAsia"/>
                <w:sz w:val="24"/>
                <w:szCs w:val="24"/>
              </w:rPr>
              <w:t>Parameters of frequency converter starting source and speed source</w:t>
            </w:r>
          </w:p>
          <w:p w:rsidR="005F6964" w:rsidRDefault="00582FCD" w:rsidP="00617A6F">
            <w:pPr>
              <w:pStyle w:val="ListParagraph"/>
              <w:widowControl/>
              <w:numPr>
                <w:ilvl w:val="1"/>
                <w:numId w:val="120"/>
              </w:numPr>
              <w:autoSpaceDE/>
              <w:autoSpaceDN/>
              <w:spacing w:before="0"/>
              <w:contextualSpacing/>
              <w:jc w:val="both"/>
              <w:rPr>
                <w:rFonts w:eastAsia="SimSun"/>
                <w:spacing w:val="-3"/>
                <w:sz w:val="24"/>
                <w:szCs w:val="24"/>
                <w:lang w:eastAsia="zh-CN"/>
              </w:rPr>
            </w:pPr>
            <w:r>
              <w:rPr>
                <w:rFonts w:eastAsia="SimSun" w:hint="eastAsia"/>
                <w:sz w:val="24"/>
                <w:szCs w:val="24"/>
              </w:rPr>
              <w:t>Frequency parameters of frequency converter</w:t>
            </w:r>
          </w:p>
          <w:p w:rsidR="005F6964" w:rsidRDefault="00582FCD" w:rsidP="00617A6F">
            <w:pPr>
              <w:pStyle w:val="ListParagraph"/>
              <w:widowControl/>
              <w:numPr>
                <w:ilvl w:val="1"/>
                <w:numId w:val="120"/>
              </w:numPr>
              <w:autoSpaceDE/>
              <w:autoSpaceDN/>
              <w:spacing w:before="0"/>
              <w:contextualSpacing/>
              <w:jc w:val="both"/>
              <w:rPr>
                <w:rFonts w:eastAsia="SimSun"/>
                <w:spacing w:val="-3"/>
                <w:sz w:val="24"/>
                <w:szCs w:val="24"/>
                <w:lang w:eastAsia="zh-CN"/>
              </w:rPr>
            </w:pPr>
            <w:r>
              <w:rPr>
                <w:rFonts w:eastAsia="SimSun" w:hint="eastAsia"/>
                <w:sz w:val="24"/>
                <w:szCs w:val="24"/>
              </w:rPr>
              <w:t>Acceleration and deceleration time parameters of the converter</w:t>
            </w:r>
          </w:p>
          <w:p w:rsidR="005F6964" w:rsidRDefault="00582FCD" w:rsidP="00617A6F">
            <w:pPr>
              <w:pStyle w:val="ListParagraph"/>
              <w:widowControl/>
              <w:numPr>
                <w:ilvl w:val="1"/>
                <w:numId w:val="120"/>
              </w:numPr>
              <w:autoSpaceDE/>
              <w:autoSpaceDN/>
              <w:spacing w:before="0"/>
              <w:contextualSpacing/>
              <w:jc w:val="both"/>
              <w:rPr>
                <w:rFonts w:eastAsia="SimSun"/>
                <w:spacing w:val="-3"/>
                <w:sz w:val="24"/>
                <w:szCs w:val="24"/>
                <w:lang w:eastAsia="zh-CN"/>
              </w:rPr>
            </w:pPr>
            <w:r>
              <w:rPr>
                <w:rFonts w:eastAsia="SimSun" w:hint="eastAsia"/>
                <w:sz w:val="24"/>
                <w:szCs w:val="24"/>
              </w:rPr>
              <w:t>Frequency converter stop mode</w:t>
            </w:r>
          </w:p>
          <w:p w:rsidR="005F6964" w:rsidRDefault="00582FCD" w:rsidP="00617A6F">
            <w:pPr>
              <w:pStyle w:val="ListParagraph"/>
              <w:widowControl/>
              <w:numPr>
                <w:ilvl w:val="1"/>
                <w:numId w:val="120"/>
              </w:numPr>
              <w:autoSpaceDE/>
              <w:autoSpaceDN/>
              <w:spacing w:before="0"/>
              <w:contextualSpacing/>
              <w:jc w:val="both"/>
              <w:rPr>
                <w:rFonts w:eastAsia="SimSun"/>
                <w:spacing w:val="-3"/>
                <w:sz w:val="24"/>
                <w:szCs w:val="24"/>
                <w:lang w:eastAsia="zh-CN"/>
              </w:rPr>
            </w:pPr>
            <w:r>
              <w:rPr>
                <w:rFonts w:eastAsia="SimSun" w:hint="eastAsia"/>
                <w:sz w:val="24"/>
                <w:szCs w:val="24"/>
              </w:rPr>
              <w:t>Frequency converter monitoring and protection parameters</w:t>
            </w:r>
          </w:p>
          <w:p w:rsidR="005F6964" w:rsidRDefault="00582FCD" w:rsidP="00617A6F">
            <w:pPr>
              <w:pStyle w:val="ListParagraph"/>
              <w:widowControl/>
              <w:numPr>
                <w:ilvl w:val="1"/>
                <w:numId w:val="120"/>
              </w:numPr>
              <w:autoSpaceDE/>
              <w:autoSpaceDN/>
              <w:spacing w:before="0"/>
              <w:contextualSpacing/>
              <w:jc w:val="both"/>
              <w:rPr>
                <w:rFonts w:eastAsia="SimSun"/>
                <w:spacing w:val="-3"/>
                <w:sz w:val="24"/>
                <w:szCs w:val="24"/>
                <w:lang w:eastAsia="zh-CN"/>
              </w:rPr>
            </w:pPr>
            <w:r>
              <w:rPr>
                <w:rFonts w:eastAsia="SimSun" w:hint="eastAsia"/>
                <w:sz w:val="24"/>
                <w:szCs w:val="24"/>
              </w:rPr>
              <w:t>Communication method between frequency converter and PLC</w:t>
            </w:r>
          </w:p>
          <w:p w:rsidR="005F6964" w:rsidRDefault="00582FCD" w:rsidP="00617A6F">
            <w:pPr>
              <w:pStyle w:val="ListParagraph"/>
              <w:widowControl/>
              <w:numPr>
                <w:ilvl w:val="1"/>
                <w:numId w:val="120"/>
              </w:numPr>
              <w:autoSpaceDE/>
              <w:autoSpaceDN/>
              <w:spacing w:before="0"/>
              <w:contextualSpacing/>
              <w:jc w:val="both"/>
              <w:rPr>
                <w:rFonts w:eastAsia="SimSun"/>
                <w:spacing w:val="-3"/>
                <w:sz w:val="24"/>
                <w:szCs w:val="24"/>
                <w:lang w:eastAsia="zh-CN"/>
              </w:rPr>
            </w:pPr>
            <w:r>
              <w:rPr>
                <w:rFonts w:eastAsia="SimSun" w:hint="eastAsia"/>
                <w:sz w:val="24"/>
                <w:szCs w:val="24"/>
              </w:rPr>
              <w:t xml:space="preserve">Frequency </w:t>
            </w:r>
            <w:r>
              <w:rPr>
                <w:rFonts w:eastAsia="SimSun" w:hint="eastAsia"/>
                <w:sz w:val="24"/>
                <w:szCs w:val="24"/>
                <w:lang w:eastAsia="zh-CN"/>
              </w:rPr>
              <w:t>c</w:t>
            </w:r>
            <w:r>
              <w:rPr>
                <w:rFonts w:eastAsia="SimSun" w:hint="eastAsia"/>
                <w:sz w:val="24"/>
                <w:szCs w:val="24"/>
              </w:rPr>
              <w:t xml:space="preserve">onverter </w:t>
            </w:r>
            <w:r>
              <w:rPr>
                <w:rFonts w:eastAsia="SimSun" w:hint="eastAsia"/>
                <w:sz w:val="24"/>
                <w:szCs w:val="24"/>
                <w:lang w:eastAsia="zh-CN"/>
              </w:rPr>
              <w:t>s</w:t>
            </w:r>
            <w:r>
              <w:rPr>
                <w:rFonts w:eastAsia="SimSun" w:hint="eastAsia"/>
                <w:sz w:val="24"/>
                <w:szCs w:val="24"/>
              </w:rPr>
              <w:t>tart</w:t>
            </w:r>
            <w:r>
              <w:rPr>
                <w:rFonts w:eastAsia="SimSun" w:hint="eastAsia"/>
                <w:sz w:val="24"/>
                <w:szCs w:val="24"/>
                <w:lang w:eastAsia="zh-CN"/>
              </w:rPr>
              <w:t xml:space="preserve"> </w:t>
            </w:r>
            <w:r>
              <w:rPr>
                <w:rFonts w:eastAsia="SimSun" w:hint="eastAsia"/>
                <w:sz w:val="24"/>
                <w:szCs w:val="24"/>
              </w:rPr>
              <w:t xml:space="preserve">up </w:t>
            </w:r>
            <w:r>
              <w:rPr>
                <w:rFonts w:eastAsia="SimSun" w:hint="eastAsia"/>
                <w:sz w:val="24"/>
                <w:szCs w:val="24"/>
                <w:lang w:eastAsia="zh-CN"/>
              </w:rPr>
              <w:t>w</w:t>
            </w:r>
            <w:r>
              <w:rPr>
                <w:rFonts w:eastAsia="SimSun" w:hint="eastAsia"/>
                <w:sz w:val="24"/>
                <w:szCs w:val="24"/>
              </w:rPr>
              <w:t xml:space="preserve">izard </w:t>
            </w:r>
            <w:r>
              <w:rPr>
                <w:rFonts w:eastAsia="SimSun" w:hint="eastAsia"/>
                <w:sz w:val="24"/>
                <w:szCs w:val="24"/>
                <w:lang w:eastAsia="zh-CN"/>
              </w:rPr>
              <w:t>u</w:t>
            </w:r>
            <w:r>
              <w:rPr>
                <w:rFonts w:eastAsia="SimSun" w:hint="eastAsia"/>
                <w:sz w:val="24"/>
                <w:szCs w:val="24"/>
              </w:rPr>
              <w:t>sage</w:t>
            </w:r>
          </w:p>
          <w:p w:rsidR="005F6964" w:rsidRDefault="00582FCD" w:rsidP="00617A6F">
            <w:pPr>
              <w:pStyle w:val="ListParagraph"/>
              <w:widowControl/>
              <w:numPr>
                <w:ilvl w:val="1"/>
                <w:numId w:val="120"/>
              </w:numPr>
              <w:autoSpaceDE/>
              <w:autoSpaceDN/>
              <w:spacing w:before="0" w:after="200"/>
              <w:ind w:left="357" w:hanging="357"/>
              <w:contextualSpacing/>
              <w:jc w:val="both"/>
              <w:rPr>
                <w:rFonts w:eastAsia="SimSun"/>
                <w:spacing w:val="-3"/>
                <w:sz w:val="24"/>
                <w:szCs w:val="24"/>
                <w:lang w:eastAsia="zh-CN"/>
              </w:rPr>
            </w:pPr>
            <w:r>
              <w:rPr>
                <w:rFonts w:eastAsia="SimSun" w:hint="eastAsia"/>
                <w:sz w:val="24"/>
                <w:szCs w:val="24"/>
                <w:lang w:eastAsia="zh-CN"/>
              </w:rPr>
              <w:t>C</w:t>
            </w:r>
            <w:r>
              <w:rPr>
                <w:rFonts w:eastAsia="SimSun" w:hint="eastAsia"/>
                <w:sz w:val="24"/>
                <w:szCs w:val="24"/>
              </w:rPr>
              <w:t>ontrol converter through PLC</w:t>
            </w:r>
          </w:p>
        </w:tc>
        <w:tc>
          <w:tcPr>
            <w:tcW w:w="1333" w:type="dxa"/>
            <w:gridSpan w:val="3"/>
          </w:tcPr>
          <w:p w:rsidR="005F6964" w:rsidRDefault="00582FCD">
            <w:pPr>
              <w:jc w:val="center"/>
              <w:rPr>
                <w:sz w:val="24"/>
                <w:szCs w:val="24"/>
              </w:rPr>
            </w:pPr>
            <w:r>
              <w:rPr>
                <w:sz w:val="24"/>
                <w:szCs w:val="24"/>
              </w:rPr>
              <w:t>4</w:t>
            </w:r>
          </w:p>
        </w:tc>
      </w:tr>
      <w:tr w:rsidR="005F6964">
        <w:trPr>
          <w:trHeight w:val="128"/>
        </w:trPr>
        <w:tc>
          <w:tcPr>
            <w:tcW w:w="8467" w:type="dxa"/>
            <w:gridSpan w:val="5"/>
          </w:tcPr>
          <w:p w:rsidR="005F6964" w:rsidRDefault="00582FCD" w:rsidP="00617A6F">
            <w:pPr>
              <w:pStyle w:val="ListParagraph"/>
              <w:widowControl/>
              <w:numPr>
                <w:ilvl w:val="0"/>
                <w:numId w:val="120"/>
              </w:numPr>
              <w:tabs>
                <w:tab w:val="left" w:pos="720"/>
                <w:tab w:val="right" w:pos="9360"/>
              </w:tabs>
              <w:suppressAutoHyphens/>
              <w:autoSpaceDE/>
              <w:autoSpaceDN/>
              <w:spacing w:before="0"/>
              <w:contextualSpacing/>
              <w:jc w:val="both"/>
              <w:rPr>
                <w:b/>
                <w:bCs/>
                <w:spacing w:val="-3"/>
                <w:sz w:val="24"/>
                <w:szCs w:val="24"/>
              </w:rPr>
            </w:pPr>
            <w:r>
              <w:rPr>
                <w:rFonts w:hint="eastAsia"/>
                <w:b/>
                <w:bCs/>
                <w:spacing w:val="-3"/>
                <w:sz w:val="24"/>
                <w:szCs w:val="24"/>
              </w:rPr>
              <w:t>Control system design and debug of ball screw sliding table</w:t>
            </w:r>
          </w:p>
          <w:p w:rsidR="005F6964" w:rsidRDefault="00582FCD" w:rsidP="00617A6F">
            <w:pPr>
              <w:pStyle w:val="ListParagraph"/>
              <w:widowControl/>
              <w:numPr>
                <w:ilvl w:val="1"/>
                <w:numId w:val="120"/>
              </w:numPr>
              <w:autoSpaceDE/>
              <w:autoSpaceDN/>
              <w:spacing w:before="0"/>
              <w:contextualSpacing/>
              <w:jc w:val="both"/>
              <w:rPr>
                <w:rFonts w:eastAsia="SimSun"/>
                <w:spacing w:val="-3"/>
                <w:sz w:val="24"/>
                <w:szCs w:val="24"/>
                <w:lang w:eastAsia="zh-CN"/>
              </w:rPr>
            </w:pPr>
            <w:r>
              <w:rPr>
                <w:rFonts w:eastAsia="SimSun"/>
                <w:sz w:val="24"/>
                <w:szCs w:val="24"/>
              </w:rPr>
              <w:t>The structure of ball screw slide table</w:t>
            </w:r>
          </w:p>
          <w:p w:rsidR="005F6964" w:rsidRDefault="00582FCD" w:rsidP="00617A6F">
            <w:pPr>
              <w:pStyle w:val="ListParagraph"/>
              <w:widowControl/>
              <w:numPr>
                <w:ilvl w:val="1"/>
                <w:numId w:val="120"/>
              </w:numPr>
              <w:autoSpaceDE/>
              <w:autoSpaceDN/>
              <w:spacing w:before="0"/>
              <w:contextualSpacing/>
              <w:jc w:val="both"/>
              <w:rPr>
                <w:rFonts w:eastAsia="SimSun"/>
                <w:spacing w:val="-3"/>
                <w:sz w:val="24"/>
                <w:szCs w:val="24"/>
                <w:lang w:eastAsia="zh-CN"/>
              </w:rPr>
            </w:pPr>
            <w:r>
              <w:rPr>
                <w:rFonts w:eastAsia="SimSun"/>
                <w:sz w:val="24"/>
                <w:szCs w:val="24"/>
              </w:rPr>
              <w:t>High speed counter instruction</w:t>
            </w:r>
          </w:p>
          <w:p w:rsidR="005F6964" w:rsidRDefault="00582FCD" w:rsidP="00617A6F">
            <w:pPr>
              <w:pStyle w:val="ListParagraph"/>
              <w:widowControl/>
              <w:numPr>
                <w:ilvl w:val="1"/>
                <w:numId w:val="120"/>
              </w:numPr>
              <w:autoSpaceDE/>
              <w:autoSpaceDN/>
              <w:spacing w:before="0"/>
              <w:contextualSpacing/>
              <w:jc w:val="both"/>
              <w:rPr>
                <w:rFonts w:eastAsia="SimSun"/>
                <w:spacing w:val="-3"/>
                <w:sz w:val="24"/>
                <w:szCs w:val="24"/>
                <w:lang w:eastAsia="zh-CN"/>
              </w:rPr>
            </w:pPr>
            <w:r>
              <w:rPr>
                <w:rFonts w:eastAsia="SimSun"/>
                <w:sz w:val="24"/>
                <w:szCs w:val="24"/>
              </w:rPr>
              <w:t>Introduction and application of frequency converter instruction block</w:t>
            </w:r>
          </w:p>
          <w:p w:rsidR="005F6964" w:rsidRDefault="00582FCD" w:rsidP="00617A6F">
            <w:pPr>
              <w:pStyle w:val="ListParagraph"/>
              <w:widowControl/>
              <w:numPr>
                <w:ilvl w:val="1"/>
                <w:numId w:val="120"/>
              </w:numPr>
              <w:autoSpaceDE/>
              <w:autoSpaceDN/>
              <w:spacing w:before="0" w:after="200"/>
              <w:ind w:left="357" w:hanging="357"/>
              <w:contextualSpacing/>
              <w:jc w:val="both"/>
              <w:rPr>
                <w:rFonts w:eastAsia="SimSun"/>
                <w:spacing w:val="-3"/>
                <w:sz w:val="24"/>
                <w:szCs w:val="24"/>
                <w:lang w:eastAsia="zh-CN"/>
              </w:rPr>
            </w:pPr>
            <w:r>
              <w:rPr>
                <w:rFonts w:eastAsia="SimSun"/>
                <w:sz w:val="24"/>
                <w:szCs w:val="24"/>
              </w:rPr>
              <w:t>HMI configuration</w:t>
            </w:r>
          </w:p>
        </w:tc>
        <w:tc>
          <w:tcPr>
            <w:tcW w:w="1333" w:type="dxa"/>
            <w:gridSpan w:val="3"/>
          </w:tcPr>
          <w:p w:rsidR="005F6964" w:rsidRDefault="00582FCD">
            <w:pPr>
              <w:jc w:val="center"/>
              <w:rPr>
                <w:sz w:val="24"/>
                <w:szCs w:val="24"/>
              </w:rPr>
            </w:pPr>
            <w:r>
              <w:rPr>
                <w:rFonts w:hint="eastAsia"/>
                <w:sz w:val="24"/>
                <w:szCs w:val="24"/>
              </w:rPr>
              <w:t>2</w:t>
            </w:r>
          </w:p>
        </w:tc>
      </w:tr>
      <w:tr w:rsidR="005F6964">
        <w:trPr>
          <w:trHeight w:val="128"/>
        </w:trPr>
        <w:tc>
          <w:tcPr>
            <w:tcW w:w="8467" w:type="dxa"/>
            <w:gridSpan w:val="5"/>
          </w:tcPr>
          <w:p w:rsidR="005F6964" w:rsidRDefault="00582FCD" w:rsidP="00617A6F">
            <w:pPr>
              <w:pStyle w:val="ListParagraph"/>
              <w:widowControl/>
              <w:numPr>
                <w:ilvl w:val="0"/>
                <w:numId w:val="120"/>
              </w:numPr>
              <w:tabs>
                <w:tab w:val="left" w:pos="0"/>
                <w:tab w:val="left" w:pos="720"/>
              </w:tabs>
              <w:suppressAutoHyphens/>
              <w:autoSpaceDE/>
              <w:autoSpaceDN/>
              <w:spacing w:before="0"/>
              <w:contextualSpacing/>
              <w:jc w:val="both"/>
              <w:rPr>
                <w:spacing w:val="-3"/>
                <w:sz w:val="24"/>
                <w:szCs w:val="24"/>
              </w:rPr>
            </w:pPr>
            <w:r>
              <w:rPr>
                <w:b/>
                <w:bCs/>
                <w:spacing w:val="-3"/>
                <w:sz w:val="24"/>
                <w:szCs w:val="24"/>
              </w:rPr>
              <w:t>Step control of synchronous belt based on PLC</w:t>
            </w:r>
          </w:p>
          <w:p w:rsidR="005F6964" w:rsidRDefault="00582FCD" w:rsidP="00617A6F">
            <w:pPr>
              <w:pStyle w:val="ListParagraph"/>
              <w:widowControl/>
              <w:numPr>
                <w:ilvl w:val="1"/>
                <w:numId w:val="120"/>
              </w:numPr>
              <w:autoSpaceDE/>
              <w:autoSpaceDN/>
              <w:spacing w:before="0"/>
              <w:contextualSpacing/>
              <w:jc w:val="both"/>
              <w:rPr>
                <w:rFonts w:eastAsia="SimSun"/>
                <w:sz w:val="24"/>
                <w:szCs w:val="24"/>
              </w:rPr>
            </w:pPr>
            <w:r>
              <w:rPr>
                <w:rFonts w:eastAsia="SimSun" w:hint="eastAsia"/>
                <w:sz w:val="24"/>
                <w:szCs w:val="24"/>
              </w:rPr>
              <w:lastRenderedPageBreak/>
              <w:t xml:space="preserve">Principle of stepper motor driver </w:t>
            </w:r>
          </w:p>
          <w:p w:rsidR="005F6964" w:rsidRDefault="00582FCD" w:rsidP="00617A6F">
            <w:pPr>
              <w:pStyle w:val="ListParagraph"/>
              <w:widowControl/>
              <w:numPr>
                <w:ilvl w:val="1"/>
                <w:numId w:val="120"/>
              </w:numPr>
              <w:autoSpaceDE/>
              <w:autoSpaceDN/>
              <w:spacing w:before="0"/>
              <w:contextualSpacing/>
              <w:jc w:val="both"/>
              <w:rPr>
                <w:rFonts w:eastAsia="SimSun"/>
                <w:sz w:val="24"/>
                <w:szCs w:val="24"/>
              </w:rPr>
            </w:pPr>
            <w:r>
              <w:rPr>
                <w:rFonts w:eastAsia="SimSun" w:hint="eastAsia"/>
                <w:sz w:val="24"/>
                <w:szCs w:val="24"/>
              </w:rPr>
              <w:t>Setting of dip switch for stepper motor driver</w:t>
            </w:r>
          </w:p>
          <w:p w:rsidR="005F6964" w:rsidRDefault="00582FCD" w:rsidP="00617A6F">
            <w:pPr>
              <w:pStyle w:val="ListParagraph"/>
              <w:widowControl/>
              <w:numPr>
                <w:ilvl w:val="1"/>
                <w:numId w:val="120"/>
              </w:numPr>
              <w:autoSpaceDE/>
              <w:autoSpaceDN/>
              <w:spacing w:before="0"/>
              <w:contextualSpacing/>
              <w:jc w:val="both"/>
              <w:rPr>
                <w:rFonts w:eastAsia="SimSun"/>
                <w:sz w:val="24"/>
                <w:szCs w:val="24"/>
              </w:rPr>
            </w:pPr>
            <w:r>
              <w:rPr>
                <w:rFonts w:eastAsia="SimSun" w:hint="eastAsia"/>
                <w:sz w:val="24"/>
                <w:szCs w:val="24"/>
              </w:rPr>
              <w:t>Function of stepper motor driver terminal</w:t>
            </w:r>
          </w:p>
          <w:p w:rsidR="005F6964" w:rsidRDefault="00582FCD" w:rsidP="00617A6F">
            <w:pPr>
              <w:pStyle w:val="ListParagraph"/>
              <w:widowControl/>
              <w:numPr>
                <w:ilvl w:val="1"/>
                <w:numId w:val="120"/>
              </w:numPr>
              <w:autoSpaceDE/>
              <w:autoSpaceDN/>
              <w:spacing w:before="0"/>
              <w:contextualSpacing/>
              <w:jc w:val="both"/>
              <w:rPr>
                <w:rFonts w:eastAsia="SimSun"/>
                <w:sz w:val="24"/>
                <w:szCs w:val="24"/>
              </w:rPr>
            </w:pPr>
            <w:r>
              <w:rPr>
                <w:rFonts w:eastAsia="SimSun" w:hint="eastAsia"/>
                <w:sz w:val="24"/>
                <w:szCs w:val="24"/>
              </w:rPr>
              <w:t>Stepper motor configuration in PLC</w:t>
            </w:r>
          </w:p>
          <w:p w:rsidR="005F6964" w:rsidRDefault="00582FCD" w:rsidP="00617A6F">
            <w:pPr>
              <w:pStyle w:val="ListParagraph"/>
              <w:widowControl/>
              <w:numPr>
                <w:ilvl w:val="1"/>
                <w:numId w:val="120"/>
              </w:numPr>
              <w:autoSpaceDE/>
              <w:autoSpaceDN/>
              <w:spacing w:before="0" w:after="200"/>
              <w:ind w:left="357" w:hanging="357"/>
              <w:contextualSpacing/>
              <w:jc w:val="both"/>
              <w:rPr>
                <w:b/>
                <w:spacing w:val="-3"/>
                <w:sz w:val="24"/>
                <w:szCs w:val="24"/>
                <w:lang w:eastAsia="zh-CN"/>
              </w:rPr>
            </w:pPr>
            <w:r>
              <w:rPr>
                <w:rFonts w:eastAsia="SimSun" w:hint="eastAsia"/>
                <w:sz w:val="24"/>
                <w:szCs w:val="24"/>
              </w:rPr>
              <w:t>Common instruction blocks for stepper motors</w:t>
            </w:r>
          </w:p>
        </w:tc>
        <w:tc>
          <w:tcPr>
            <w:tcW w:w="1333" w:type="dxa"/>
            <w:gridSpan w:val="3"/>
          </w:tcPr>
          <w:p w:rsidR="005F6964" w:rsidRDefault="00582FCD">
            <w:pPr>
              <w:jc w:val="center"/>
              <w:rPr>
                <w:sz w:val="24"/>
                <w:szCs w:val="24"/>
              </w:rPr>
            </w:pPr>
            <w:r>
              <w:rPr>
                <w:sz w:val="24"/>
                <w:szCs w:val="24"/>
              </w:rPr>
              <w:lastRenderedPageBreak/>
              <w:t>2</w:t>
            </w:r>
          </w:p>
        </w:tc>
      </w:tr>
      <w:tr w:rsidR="005F6964">
        <w:trPr>
          <w:trHeight w:val="128"/>
        </w:trPr>
        <w:tc>
          <w:tcPr>
            <w:tcW w:w="8467" w:type="dxa"/>
            <w:gridSpan w:val="5"/>
          </w:tcPr>
          <w:p w:rsidR="005F6964" w:rsidRDefault="00582FCD" w:rsidP="00617A6F">
            <w:pPr>
              <w:pStyle w:val="ListParagraph"/>
              <w:widowControl/>
              <w:numPr>
                <w:ilvl w:val="0"/>
                <w:numId w:val="120"/>
              </w:numPr>
              <w:tabs>
                <w:tab w:val="left" w:pos="720"/>
                <w:tab w:val="left" w:pos="4339"/>
                <w:tab w:val="left" w:pos="4563"/>
                <w:tab w:val="right" w:pos="9360"/>
              </w:tabs>
              <w:suppressAutoHyphens/>
              <w:autoSpaceDE/>
              <w:autoSpaceDN/>
              <w:spacing w:before="0"/>
              <w:contextualSpacing/>
              <w:jc w:val="both"/>
              <w:rPr>
                <w:b/>
                <w:bCs/>
                <w:spacing w:val="-3"/>
                <w:sz w:val="24"/>
                <w:szCs w:val="24"/>
                <w:lang w:eastAsia="zh-CN"/>
              </w:rPr>
            </w:pPr>
            <w:r>
              <w:rPr>
                <w:rFonts w:eastAsiaTheme="minorEastAsia" w:hint="eastAsia"/>
                <w:b/>
                <w:bCs/>
                <w:spacing w:val="-3"/>
                <w:sz w:val="24"/>
                <w:szCs w:val="24"/>
                <w:lang w:eastAsia="zh-CN"/>
              </w:rPr>
              <w:lastRenderedPageBreak/>
              <w:t>S</w:t>
            </w:r>
            <w:r>
              <w:rPr>
                <w:rFonts w:hint="eastAsia"/>
                <w:b/>
                <w:bCs/>
                <w:spacing w:val="-3"/>
                <w:sz w:val="24"/>
                <w:szCs w:val="24"/>
                <w:lang w:eastAsia="zh-CN"/>
              </w:rPr>
              <w:t>ervo drive system basics</w:t>
            </w:r>
          </w:p>
          <w:p w:rsidR="005F6964" w:rsidRDefault="00582FCD" w:rsidP="00617A6F">
            <w:pPr>
              <w:widowControl/>
              <w:numPr>
                <w:ilvl w:val="1"/>
                <w:numId w:val="120"/>
              </w:numPr>
              <w:tabs>
                <w:tab w:val="left" w:pos="720"/>
                <w:tab w:val="right" w:pos="9360"/>
              </w:tabs>
              <w:suppressAutoHyphens/>
              <w:autoSpaceDE/>
              <w:autoSpaceDN/>
              <w:rPr>
                <w:sz w:val="24"/>
                <w:szCs w:val="24"/>
              </w:rPr>
            </w:pPr>
            <w:r>
              <w:rPr>
                <w:rFonts w:eastAsia="SimSun" w:hint="eastAsia"/>
                <w:sz w:val="24"/>
                <w:szCs w:val="24"/>
              </w:rPr>
              <w:t>Introduction of servo drive system</w:t>
            </w:r>
          </w:p>
          <w:p w:rsidR="005F6964" w:rsidRDefault="00582FCD" w:rsidP="00617A6F">
            <w:pPr>
              <w:widowControl/>
              <w:numPr>
                <w:ilvl w:val="1"/>
                <w:numId w:val="120"/>
              </w:numPr>
              <w:tabs>
                <w:tab w:val="left" w:pos="720"/>
                <w:tab w:val="right" w:pos="9360"/>
              </w:tabs>
              <w:suppressAutoHyphens/>
              <w:autoSpaceDE/>
              <w:autoSpaceDN/>
              <w:rPr>
                <w:sz w:val="24"/>
                <w:szCs w:val="24"/>
              </w:rPr>
            </w:pPr>
            <w:r>
              <w:rPr>
                <w:rFonts w:eastAsia="SimSun" w:hint="eastAsia"/>
                <w:sz w:val="24"/>
                <w:szCs w:val="24"/>
              </w:rPr>
              <w:t>Understanding of servo driver hardware</w:t>
            </w:r>
            <w:r>
              <w:rPr>
                <w:rFonts w:hint="eastAsia"/>
                <w:sz w:val="24"/>
                <w:szCs w:val="24"/>
              </w:rPr>
              <w:t xml:space="preserve"> </w:t>
            </w:r>
          </w:p>
          <w:p w:rsidR="005F6964" w:rsidRDefault="00582FCD" w:rsidP="00617A6F">
            <w:pPr>
              <w:widowControl/>
              <w:numPr>
                <w:ilvl w:val="1"/>
                <w:numId w:val="120"/>
              </w:numPr>
              <w:tabs>
                <w:tab w:val="left" w:pos="720"/>
                <w:tab w:val="right" w:pos="9360"/>
              </w:tabs>
              <w:suppressAutoHyphens/>
              <w:autoSpaceDE/>
              <w:autoSpaceDN/>
              <w:rPr>
                <w:sz w:val="24"/>
                <w:szCs w:val="24"/>
              </w:rPr>
            </w:pPr>
            <w:r>
              <w:rPr>
                <w:rFonts w:eastAsia="SimSun" w:hint="eastAsia"/>
                <w:sz w:val="24"/>
                <w:szCs w:val="24"/>
              </w:rPr>
              <w:t>Cable connecting to the servo drive system</w:t>
            </w:r>
          </w:p>
          <w:p w:rsidR="005F6964" w:rsidRDefault="00582FCD" w:rsidP="00617A6F">
            <w:pPr>
              <w:widowControl/>
              <w:numPr>
                <w:ilvl w:val="1"/>
                <w:numId w:val="120"/>
              </w:numPr>
              <w:tabs>
                <w:tab w:val="left" w:pos="720"/>
                <w:tab w:val="right" w:pos="9360"/>
              </w:tabs>
              <w:suppressAutoHyphens/>
              <w:autoSpaceDE/>
              <w:autoSpaceDN/>
              <w:rPr>
                <w:sz w:val="24"/>
                <w:szCs w:val="24"/>
              </w:rPr>
            </w:pPr>
            <w:r>
              <w:rPr>
                <w:rFonts w:eastAsia="SimSun" w:hint="eastAsia"/>
                <w:sz w:val="24"/>
                <w:szCs w:val="24"/>
              </w:rPr>
              <w:t>Servo drive system no-load debugging</w:t>
            </w:r>
          </w:p>
          <w:p w:rsidR="005F6964" w:rsidRDefault="00582FCD" w:rsidP="00617A6F">
            <w:pPr>
              <w:widowControl/>
              <w:numPr>
                <w:ilvl w:val="1"/>
                <w:numId w:val="120"/>
              </w:numPr>
              <w:tabs>
                <w:tab w:val="left" w:pos="720"/>
                <w:tab w:val="right" w:pos="9360"/>
              </w:tabs>
              <w:suppressAutoHyphens/>
              <w:autoSpaceDE/>
              <w:autoSpaceDN/>
              <w:rPr>
                <w:sz w:val="24"/>
                <w:szCs w:val="24"/>
              </w:rPr>
            </w:pPr>
            <w:r>
              <w:rPr>
                <w:rFonts w:eastAsia="SimSun" w:hint="eastAsia"/>
                <w:sz w:val="24"/>
                <w:szCs w:val="24"/>
              </w:rPr>
              <w:t>Wiring and functions of each port of servo driver</w:t>
            </w:r>
          </w:p>
          <w:p w:rsidR="005F6964" w:rsidRDefault="00582FCD" w:rsidP="00617A6F">
            <w:pPr>
              <w:widowControl/>
              <w:numPr>
                <w:ilvl w:val="1"/>
                <w:numId w:val="120"/>
              </w:numPr>
              <w:tabs>
                <w:tab w:val="left" w:pos="720"/>
                <w:tab w:val="right" w:pos="9360"/>
              </w:tabs>
              <w:suppressAutoHyphens/>
              <w:autoSpaceDE/>
              <w:autoSpaceDN/>
              <w:rPr>
                <w:sz w:val="24"/>
                <w:szCs w:val="24"/>
              </w:rPr>
            </w:pPr>
            <w:r>
              <w:rPr>
                <w:rFonts w:eastAsia="SimSun" w:hint="eastAsia"/>
                <w:sz w:val="24"/>
                <w:szCs w:val="24"/>
              </w:rPr>
              <w:t>Servo system in position mode</w:t>
            </w:r>
          </w:p>
          <w:p w:rsidR="005F6964" w:rsidRDefault="00582FCD" w:rsidP="00617A6F">
            <w:pPr>
              <w:widowControl/>
              <w:numPr>
                <w:ilvl w:val="1"/>
                <w:numId w:val="120"/>
              </w:numPr>
              <w:tabs>
                <w:tab w:val="left" w:pos="720"/>
                <w:tab w:val="right" w:pos="9360"/>
              </w:tabs>
              <w:suppressAutoHyphens/>
              <w:autoSpaceDE/>
              <w:autoSpaceDN/>
              <w:rPr>
                <w:sz w:val="24"/>
                <w:szCs w:val="24"/>
              </w:rPr>
            </w:pPr>
            <w:r>
              <w:rPr>
                <w:rFonts w:eastAsia="SimSun" w:hint="eastAsia"/>
                <w:sz w:val="24"/>
                <w:szCs w:val="24"/>
              </w:rPr>
              <w:t>Servo system in speed mode</w:t>
            </w:r>
          </w:p>
          <w:p w:rsidR="005F6964" w:rsidRDefault="00582FCD" w:rsidP="00617A6F">
            <w:pPr>
              <w:widowControl/>
              <w:numPr>
                <w:ilvl w:val="1"/>
                <w:numId w:val="120"/>
              </w:numPr>
              <w:tabs>
                <w:tab w:val="left" w:pos="720"/>
                <w:tab w:val="right" w:pos="9360"/>
              </w:tabs>
              <w:suppressAutoHyphens/>
              <w:autoSpaceDE/>
              <w:autoSpaceDN/>
              <w:rPr>
                <w:sz w:val="24"/>
                <w:szCs w:val="24"/>
              </w:rPr>
            </w:pPr>
            <w:r>
              <w:rPr>
                <w:rFonts w:eastAsia="SimSun" w:hint="eastAsia"/>
                <w:sz w:val="24"/>
                <w:szCs w:val="24"/>
              </w:rPr>
              <w:t>Servo system in torque mode</w:t>
            </w:r>
          </w:p>
          <w:p w:rsidR="005F6964" w:rsidRDefault="00582FCD" w:rsidP="00617A6F">
            <w:pPr>
              <w:widowControl/>
              <w:numPr>
                <w:ilvl w:val="1"/>
                <w:numId w:val="120"/>
              </w:numPr>
              <w:tabs>
                <w:tab w:val="left" w:pos="720"/>
                <w:tab w:val="right" w:pos="9360"/>
              </w:tabs>
              <w:suppressAutoHyphens/>
              <w:autoSpaceDE/>
              <w:autoSpaceDN/>
              <w:spacing w:after="200"/>
              <w:ind w:left="357" w:hanging="357"/>
              <w:rPr>
                <w:sz w:val="24"/>
                <w:szCs w:val="24"/>
              </w:rPr>
            </w:pPr>
            <w:r>
              <w:rPr>
                <w:rFonts w:eastAsia="SimSun" w:hint="eastAsia"/>
                <w:sz w:val="24"/>
                <w:szCs w:val="24"/>
              </w:rPr>
              <w:t>Communication method between servo system and PLC</w:t>
            </w:r>
          </w:p>
        </w:tc>
        <w:tc>
          <w:tcPr>
            <w:tcW w:w="1333" w:type="dxa"/>
            <w:gridSpan w:val="3"/>
          </w:tcPr>
          <w:p w:rsidR="005F6964" w:rsidRDefault="00582FCD">
            <w:pPr>
              <w:jc w:val="center"/>
              <w:rPr>
                <w:rFonts w:eastAsia="SimSun"/>
                <w:sz w:val="24"/>
                <w:szCs w:val="24"/>
              </w:rPr>
            </w:pPr>
            <w:r>
              <w:rPr>
                <w:sz w:val="24"/>
                <w:szCs w:val="24"/>
              </w:rPr>
              <w:t>3</w:t>
            </w:r>
          </w:p>
        </w:tc>
      </w:tr>
      <w:tr w:rsidR="005F6964">
        <w:trPr>
          <w:trHeight w:val="128"/>
        </w:trPr>
        <w:tc>
          <w:tcPr>
            <w:tcW w:w="8467" w:type="dxa"/>
            <w:gridSpan w:val="5"/>
          </w:tcPr>
          <w:p w:rsidR="005F6964" w:rsidRDefault="00582FCD" w:rsidP="00617A6F">
            <w:pPr>
              <w:pStyle w:val="ListParagraph"/>
              <w:widowControl/>
              <w:numPr>
                <w:ilvl w:val="0"/>
                <w:numId w:val="120"/>
              </w:numPr>
              <w:tabs>
                <w:tab w:val="left" w:pos="720"/>
                <w:tab w:val="left" w:pos="4339"/>
                <w:tab w:val="left" w:pos="4563"/>
                <w:tab w:val="right" w:pos="9360"/>
              </w:tabs>
              <w:suppressAutoHyphens/>
              <w:autoSpaceDE/>
              <w:autoSpaceDN/>
              <w:spacing w:before="0"/>
              <w:contextualSpacing/>
              <w:jc w:val="both"/>
              <w:rPr>
                <w:b/>
                <w:bCs/>
                <w:spacing w:val="-3"/>
                <w:sz w:val="24"/>
                <w:szCs w:val="24"/>
                <w:lang w:eastAsia="zh-CN"/>
              </w:rPr>
            </w:pPr>
            <w:r>
              <w:rPr>
                <w:rFonts w:hint="eastAsia"/>
                <w:b/>
                <w:bCs/>
                <w:spacing w:val="-3"/>
                <w:sz w:val="24"/>
                <w:szCs w:val="24"/>
                <w:lang w:eastAsia="zh-CN"/>
              </w:rPr>
              <w:t>Motion control of three axis writing machine based on PLC</w:t>
            </w:r>
          </w:p>
          <w:p w:rsidR="005F6964" w:rsidRDefault="00582FCD" w:rsidP="00617A6F">
            <w:pPr>
              <w:pStyle w:val="ListParagraph"/>
              <w:widowControl/>
              <w:numPr>
                <w:ilvl w:val="1"/>
                <w:numId w:val="120"/>
              </w:numPr>
              <w:autoSpaceDE/>
              <w:autoSpaceDN/>
              <w:spacing w:before="0"/>
              <w:contextualSpacing/>
              <w:jc w:val="both"/>
              <w:rPr>
                <w:b/>
                <w:spacing w:val="-3"/>
                <w:sz w:val="24"/>
                <w:szCs w:val="24"/>
                <w:lang w:eastAsia="zh-CN"/>
              </w:rPr>
            </w:pPr>
            <w:r>
              <w:rPr>
                <w:rFonts w:eastAsia="SimSun" w:hint="eastAsia"/>
                <w:sz w:val="24"/>
                <w:szCs w:val="24"/>
              </w:rPr>
              <w:t>Introduction of the controlled object of the three-axis writing machine</w:t>
            </w:r>
          </w:p>
          <w:p w:rsidR="005F6964" w:rsidRDefault="00582FCD" w:rsidP="00617A6F">
            <w:pPr>
              <w:pStyle w:val="ListParagraph"/>
              <w:widowControl/>
              <w:numPr>
                <w:ilvl w:val="1"/>
                <w:numId w:val="120"/>
              </w:numPr>
              <w:autoSpaceDE/>
              <w:autoSpaceDN/>
              <w:spacing w:before="0" w:after="200"/>
              <w:ind w:left="357" w:hanging="357"/>
              <w:contextualSpacing/>
              <w:jc w:val="both"/>
              <w:rPr>
                <w:b/>
                <w:spacing w:val="-3"/>
                <w:sz w:val="24"/>
                <w:szCs w:val="24"/>
                <w:lang w:eastAsia="zh-CN"/>
              </w:rPr>
            </w:pPr>
            <w:r>
              <w:rPr>
                <w:rFonts w:eastAsia="SimSun" w:hint="eastAsia"/>
                <w:sz w:val="24"/>
                <w:szCs w:val="24"/>
              </w:rPr>
              <w:t xml:space="preserve">Method of </w:t>
            </w:r>
            <w:r>
              <w:rPr>
                <w:rFonts w:eastAsia="SimSun" w:hint="eastAsia"/>
                <w:sz w:val="24"/>
                <w:szCs w:val="24"/>
                <w:lang w:eastAsia="zh-CN"/>
              </w:rPr>
              <w:t>a</w:t>
            </w:r>
            <w:r>
              <w:rPr>
                <w:rFonts w:eastAsia="SimSun" w:hint="eastAsia"/>
                <w:sz w:val="24"/>
                <w:szCs w:val="24"/>
              </w:rPr>
              <w:t xml:space="preserve">xis </w:t>
            </w:r>
            <w:r>
              <w:rPr>
                <w:rFonts w:eastAsia="SimSun" w:hint="eastAsia"/>
                <w:sz w:val="24"/>
                <w:szCs w:val="24"/>
                <w:lang w:eastAsia="zh-CN"/>
              </w:rPr>
              <w:t>r</w:t>
            </w:r>
            <w:r>
              <w:rPr>
                <w:rFonts w:eastAsia="SimSun" w:hint="eastAsia"/>
                <w:sz w:val="24"/>
                <w:szCs w:val="24"/>
              </w:rPr>
              <w:t>eplication</w:t>
            </w:r>
          </w:p>
        </w:tc>
        <w:tc>
          <w:tcPr>
            <w:tcW w:w="1333" w:type="dxa"/>
            <w:gridSpan w:val="3"/>
          </w:tcPr>
          <w:p w:rsidR="005F6964" w:rsidRDefault="00582FCD">
            <w:pPr>
              <w:jc w:val="center"/>
              <w:rPr>
                <w:rFonts w:eastAsiaTheme="minorEastAsia"/>
                <w:sz w:val="24"/>
                <w:szCs w:val="24"/>
                <w:lang w:eastAsia="zh-CN"/>
              </w:rPr>
            </w:pPr>
            <w:r>
              <w:rPr>
                <w:rFonts w:eastAsiaTheme="minorEastAsia" w:hint="eastAsia"/>
                <w:sz w:val="24"/>
                <w:szCs w:val="24"/>
                <w:lang w:eastAsia="zh-CN"/>
              </w:rPr>
              <w:t>3</w:t>
            </w:r>
          </w:p>
        </w:tc>
      </w:tr>
      <w:tr w:rsidR="005F6964">
        <w:trPr>
          <w:trHeight w:val="561"/>
        </w:trPr>
        <w:tc>
          <w:tcPr>
            <w:tcW w:w="8467" w:type="dxa"/>
            <w:gridSpan w:val="5"/>
            <w:shd w:val="clear" w:color="auto" w:fill="E5DFEC"/>
          </w:tcPr>
          <w:p w:rsidR="005F6964" w:rsidRDefault="00582FCD">
            <w:pPr>
              <w:spacing w:before="160" w:after="160"/>
              <w:rPr>
                <w:b/>
                <w:sz w:val="24"/>
                <w:szCs w:val="24"/>
              </w:rPr>
            </w:pPr>
            <w:r>
              <w:rPr>
                <w:b/>
                <w:sz w:val="24"/>
                <w:szCs w:val="24"/>
              </w:rPr>
              <w:t>Recommended / Reference Books:</w:t>
            </w:r>
          </w:p>
        </w:tc>
        <w:tc>
          <w:tcPr>
            <w:tcW w:w="1333" w:type="dxa"/>
            <w:gridSpan w:val="3"/>
            <w:shd w:val="clear" w:color="auto" w:fill="E5DFEC"/>
          </w:tcPr>
          <w:p w:rsidR="005F6964" w:rsidRDefault="005F6964">
            <w:pPr>
              <w:rPr>
                <w:sz w:val="24"/>
                <w:szCs w:val="24"/>
              </w:rPr>
            </w:pPr>
          </w:p>
        </w:tc>
      </w:tr>
      <w:tr w:rsidR="005F6964">
        <w:trPr>
          <w:trHeight w:val="311"/>
        </w:trPr>
        <w:tc>
          <w:tcPr>
            <w:tcW w:w="8467" w:type="dxa"/>
            <w:gridSpan w:val="5"/>
          </w:tcPr>
          <w:p w:rsidR="005F6964" w:rsidRDefault="00582FCD" w:rsidP="00617A6F">
            <w:pPr>
              <w:pStyle w:val="ListParagraph"/>
              <w:widowControl/>
              <w:numPr>
                <w:ilvl w:val="0"/>
                <w:numId w:val="117"/>
              </w:numPr>
              <w:tabs>
                <w:tab w:val="left" w:pos="-720"/>
              </w:tabs>
              <w:suppressAutoHyphens/>
              <w:autoSpaceDE/>
              <w:autoSpaceDN/>
              <w:spacing w:before="0" w:after="200" w:line="276" w:lineRule="auto"/>
              <w:contextualSpacing/>
              <w:jc w:val="both"/>
              <w:rPr>
                <w:rFonts w:eastAsia="SimSun"/>
                <w:spacing w:val="-3"/>
                <w:sz w:val="24"/>
                <w:szCs w:val="24"/>
                <w:u w:val="single"/>
                <w:lang w:eastAsia="zh-CN"/>
              </w:rPr>
            </w:pPr>
            <w:r>
              <w:rPr>
                <w:rFonts w:eastAsia="SimSun"/>
                <w:sz w:val="24"/>
                <w:szCs w:val="24"/>
              </w:rPr>
              <w:t xml:space="preserve">Ac Servo and Frequency Conversion Technology and Application (4th edition), Gong </w:t>
            </w:r>
            <w:proofErr w:type="spellStart"/>
            <w:r>
              <w:rPr>
                <w:rFonts w:eastAsia="SimSun"/>
                <w:sz w:val="24"/>
                <w:szCs w:val="24"/>
              </w:rPr>
              <w:t>Zhonghua</w:t>
            </w:r>
            <w:proofErr w:type="spellEnd"/>
            <w:r>
              <w:rPr>
                <w:rFonts w:eastAsia="SimSun"/>
                <w:sz w:val="24"/>
                <w:szCs w:val="24"/>
              </w:rPr>
              <w:t>, Posts and Telecommunications Press</w:t>
            </w:r>
          </w:p>
          <w:p w:rsidR="005F6964" w:rsidRDefault="00582FCD" w:rsidP="00617A6F">
            <w:pPr>
              <w:pStyle w:val="ListParagraph"/>
              <w:widowControl/>
              <w:numPr>
                <w:ilvl w:val="0"/>
                <w:numId w:val="117"/>
              </w:numPr>
              <w:tabs>
                <w:tab w:val="left" w:pos="-720"/>
              </w:tabs>
              <w:suppressAutoHyphens/>
              <w:autoSpaceDE/>
              <w:autoSpaceDN/>
              <w:spacing w:before="0" w:after="200" w:line="276" w:lineRule="auto"/>
              <w:contextualSpacing/>
              <w:jc w:val="both"/>
              <w:rPr>
                <w:rFonts w:eastAsia="SimSun"/>
                <w:spacing w:val="-3"/>
                <w:sz w:val="24"/>
                <w:szCs w:val="24"/>
                <w:u w:val="single"/>
                <w:lang w:eastAsia="zh-CN"/>
              </w:rPr>
            </w:pPr>
            <w:r>
              <w:rPr>
                <w:rFonts w:eastAsia="SimSun"/>
                <w:sz w:val="24"/>
                <w:szCs w:val="24"/>
              </w:rPr>
              <w:t xml:space="preserve">Frequency Converter and Servo Application, Li </w:t>
            </w:r>
            <w:proofErr w:type="spellStart"/>
            <w:r>
              <w:rPr>
                <w:rFonts w:eastAsia="SimSun"/>
                <w:sz w:val="24"/>
                <w:szCs w:val="24"/>
              </w:rPr>
              <w:t>Fangyuan</w:t>
            </w:r>
            <w:proofErr w:type="spellEnd"/>
            <w:r>
              <w:rPr>
                <w:rFonts w:eastAsia="SimSun"/>
                <w:sz w:val="24"/>
                <w:szCs w:val="24"/>
              </w:rPr>
              <w:t>, China Machine Press</w:t>
            </w:r>
            <w:r>
              <w:rPr>
                <w:b/>
                <w:sz w:val="24"/>
                <w:szCs w:val="24"/>
              </w:rPr>
              <w:t xml:space="preserve"> </w:t>
            </w:r>
          </w:p>
          <w:p w:rsidR="005F6964" w:rsidRDefault="00582FCD" w:rsidP="00617A6F">
            <w:pPr>
              <w:pStyle w:val="ListParagraph"/>
              <w:widowControl/>
              <w:numPr>
                <w:ilvl w:val="0"/>
                <w:numId w:val="117"/>
              </w:numPr>
              <w:tabs>
                <w:tab w:val="left" w:pos="-720"/>
              </w:tabs>
              <w:suppressAutoHyphens/>
              <w:autoSpaceDE/>
              <w:autoSpaceDN/>
              <w:spacing w:before="0" w:after="200" w:line="276" w:lineRule="auto"/>
              <w:contextualSpacing/>
              <w:jc w:val="both"/>
              <w:rPr>
                <w:rFonts w:eastAsia="SimSun"/>
                <w:spacing w:val="-3"/>
                <w:sz w:val="24"/>
                <w:szCs w:val="24"/>
                <w:u w:val="single"/>
                <w:lang w:eastAsia="zh-CN"/>
              </w:rPr>
            </w:pPr>
            <w:r>
              <w:rPr>
                <w:rFonts w:cs="Arial"/>
                <w:color w:val="000000" w:themeColor="text1"/>
                <w:sz w:val="24"/>
                <w:szCs w:val="24"/>
              </w:rPr>
              <w:t xml:space="preserve">LD5 </w:t>
            </w:r>
            <w:r>
              <w:rPr>
                <w:rFonts w:eastAsiaTheme="minorEastAsia" w:cs="Arial" w:hint="eastAsia"/>
                <w:color w:val="000000" w:themeColor="text1"/>
                <w:sz w:val="24"/>
                <w:szCs w:val="24"/>
                <w:lang w:eastAsia="zh-CN"/>
              </w:rPr>
              <w:t>S</w:t>
            </w:r>
            <w:r>
              <w:rPr>
                <w:rFonts w:cs="Arial"/>
                <w:color w:val="000000" w:themeColor="text1"/>
                <w:sz w:val="24"/>
                <w:szCs w:val="24"/>
              </w:rPr>
              <w:t xml:space="preserve">ervo </w:t>
            </w:r>
            <w:r>
              <w:rPr>
                <w:rFonts w:eastAsiaTheme="minorEastAsia" w:cs="Arial" w:hint="eastAsia"/>
                <w:color w:val="000000" w:themeColor="text1"/>
                <w:sz w:val="24"/>
                <w:szCs w:val="24"/>
                <w:lang w:eastAsia="zh-CN"/>
              </w:rPr>
              <w:t>S</w:t>
            </w:r>
            <w:r>
              <w:rPr>
                <w:rFonts w:cs="Arial"/>
                <w:color w:val="000000" w:themeColor="text1"/>
                <w:sz w:val="24"/>
                <w:szCs w:val="24"/>
              </w:rPr>
              <w:t xml:space="preserve">ystem </w:t>
            </w:r>
            <w:r>
              <w:rPr>
                <w:rFonts w:eastAsiaTheme="minorEastAsia" w:cs="Arial" w:hint="eastAsia"/>
                <w:color w:val="000000" w:themeColor="text1"/>
                <w:sz w:val="24"/>
                <w:szCs w:val="24"/>
                <w:lang w:eastAsia="zh-CN"/>
              </w:rPr>
              <w:t>M</w:t>
            </w:r>
            <w:r>
              <w:rPr>
                <w:rFonts w:cs="Arial"/>
                <w:color w:val="000000" w:themeColor="text1"/>
                <w:sz w:val="24"/>
                <w:szCs w:val="24"/>
              </w:rPr>
              <w:t>anual</w:t>
            </w:r>
          </w:p>
          <w:p w:rsidR="005F6964" w:rsidRDefault="00582FCD" w:rsidP="00617A6F">
            <w:pPr>
              <w:pStyle w:val="ListParagraph"/>
              <w:widowControl/>
              <w:numPr>
                <w:ilvl w:val="0"/>
                <w:numId w:val="117"/>
              </w:numPr>
              <w:tabs>
                <w:tab w:val="left" w:pos="-720"/>
              </w:tabs>
              <w:suppressAutoHyphens/>
              <w:autoSpaceDE/>
              <w:autoSpaceDN/>
              <w:spacing w:before="0" w:after="200" w:line="276" w:lineRule="auto"/>
              <w:contextualSpacing/>
              <w:jc w:val="both"/>
              <w:rPr>
                <w:rFonts w:eastAsia="SimSun"/>
                <w:spacing w:val="-3"/>
                <w:sz w:val="24"/>
                <w:szCs w:val="24"/>
                <w:u w:val="single"/>
                <w:lang w:eastAsia="zh-CN"/>
              </w:rPr>
            </w:pPr>
            <w:r>
              <w:rPr>
                <w:rFonts w:cs="Arial"/>
                <w:color w:val="000000" w:themeColor="text1"/>
                <w:sz w:val="24"/>
                <w:szCs w:val="24"/>
              </w:rPr>
              <w:t xml:space="preserve">AB PF525 </w:t>
            </w:r>
            <w:r>
              <w:rPr>
                <w:rFonts w:eastAsiaTheme="minorEastAsia" w:cs="Arial" w:hint="eastAsia"/>
                <w:color w:val="000000" w:themeColor="text1"/>
                <w:sz w:val="24"/>
                <w:szCs w:val="24"/>
                <w:lang w:eastAsia="zh-CN"/>
              </w:rPr>
              <w:t>F</w:t>
            </w:r>
            <w:r>
              <w:rPr>
                <w:rFonts w:cs="Arial"/>
                <w:color w:val="000000" w:themeColor="text1"/>
                <w:sz w:val="24"/>
                <w:szCs w:val="24"/>
              </w:rPr>
              <w:t xml:space="preserve">requency </w:t>
            </w:r>
            <w:r>
              <w:rPr>
                <w:rFonts w:eastAsiaTheme="minorEastAsia" w:cs="Arial" w:hint="eastAsia"/>
                <w:color w:val="000000" w:themeColor="text1"/>
                <w:sz w:val="24"/>
                <w:szCs w:val="24"/>
                <w:lang w:eastAsia="zh-CN"/>
              </w:rPr>
              <w:t>C</w:t>
            </w:r>
            <w:r>
              <w:rPr>
                <w:rFonts w:cs="Arial"/>
                <w:color w:val="000000" w:themeColor="text1"/>
                <w:sz w:val="24"/>
                <w:szCs w:val="24"/>
              </w:rPr>
              <w:t xml:space="preserve">onverter </w:t>
            </w:r>
            <w:r>
              <w:rPr>
                <w:rFonts w:eastAsiaTheme="minorEastAsia" w:cs="Arial" w:hint="eastAsia"/>
                <w:color w:val="000000" w:themeColor="text1"/>
                <w:sz w:val="24"/>
                <w:szCs w:val="24"/>
                <w:lang w:eastAsia="zh-CN"/>
              </w:rPr>
              <w:t>M</w:t>
            </w:r>
            <w:r>
              <w:rPr>
                <w:rFonts w:cs="Arial"/>
                <w:color w:val="000000" w:themeColor="text1"/>
                <w:sz w:val="24"/>
                <w:szCs w:val="24"/>
              </w:rPr>
              <w:t>anual</w:t>
            </w:r>
          </w:p>
        </w:tc>
        <w:tc>
          <w:tcPr>
            <w:tcW w:w="1333" w:type="dxa"/>
            <w:gridSpan w:val="3"/>
          </w:tcPr>
          <w:p w:rsidR="005F6964" w:rsidRDefault="005F6964">
            <w:pPr>
              <w:rPr>
                <w:sz w:val="24"/>
                <w:szCs w:val="24"/>
              </w:rPr>
            </w:pPr>
          </w:p>
        </w:tc>
      </w:tr>
      <w:tr w:rsidR="005F6964">
        <w:trPr>
          <w:trHeight w:val="449"/>
        </w:trPr>
        <w:tc>
          <w:tcPr>
            <w:tcW w:w="8467" w:type="dxa"/>
            <w:gridSpan w:val="5"/>
            <w:shd w:val="clear" w:color="auto" w:fill="E5DFEC"/>
          </w:tcPr>
          <w:p w:rsidR="005F6964" w:rsidRDefault="00582FCD">
            <w:pPr>
              <w:spacing w:before="160" w:after="160"/>
              <w:rPr>
                <w:b/>
                <w:sz w:val="24"/>
                <w:szCs w:val="24"/>
              </w:rPr>
            </w:pPr>
            <w:r>
              <w:rPr>
                <w:b/>
                <w:sz w:val="24"/>
                <w:szCs w:val="24"/>
              </w:rPr>
              <w:t>Instructional Objectives</w:t>
            </w:r>
          </w:p>
        </w:tc>
        <w:tc>
          <w:tcPr>
            <w:tcW w:w="1333" w:type="dxa"/>
            <w:gridSpan w:val="3"/>
            <w:shd w:val="clear" w:color="auto" w:fill="E5DFEC"/>
          </w:tcPr>
          <w:p w:rsidR="005F6964" w:rsidRDefault="005F6964">
            <w:pPr>
              <w:pStyle w:val="Heading2"/>
              <w:spacing w:line="240" w:lineRule="auto"/>
              <w:rPr>
                <w:b w:val="0"/>
                <w:sz w:val="24"/>
                <w:szCs w:val="24"/>
              </w:rPr>
            </w:pPr>
          </w:p>
        </w:tc>
      </w:tr>
      <w:tr w:rsidR="005F6964">
        <w:trPr>
          <w:trHeight w:val="414"/>
        </w:trPr>
        <w:tc>
          <w:tcPr>
            <w:tcW w:w="8467" w:type="dxa"/>
            <w:gridSpan w:val="5"/>
          </w:tcPr>
          <w:p w:rsidR="005F6964" w:rsidRDefault="00582FCD" w:rsidP="00617A6F">
            <w:pPr>
              <w:pStyle w:val="ListParagraph"/>
              <w:widowControl/>
              <w:numPr>
                <w:ilvl w:val="0"/>
                <w:numId w:val="121"/>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hint="eastAsia"/>
                <w:b/>
                <w:bCs/>
                <w:spacing w:val="-3"/>
                <w:sz w:val="24"/>
                <w:szCs w:val="24"/>
              </w:rPr>
              <w:t>Micro850 Controller basics</w:t>
            </w:r>
          </w:p>
          <w:p w:rsidR="005F6964" w:rsidRDefault="00582FCD" w:rsidP="00617A6F">
            <w:pPr>
              <w:pStyle w:val="ListParagraph"/>
              <w:widowControl/>
              <w:numPr>
                <w:ilvl w:val="1"/>
                <w:numId w:val="121"/>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rPr>
              <w:t xml:space="preserve">Master the hardware structure and the meaning of each indicator </w:t>
            </w:r>
          </w:p>
          <w:p w:rsidR="005F6964" w:rsidRDefault="00582FCD" w:rsidP="00617A6F">
            <w:pPr>
              <w:pStyle w:val="ListParagraph"/>
              <w:widowControl/>
              <w:numPr>
                <w:ilvl w:val="1"/>
                <w:numId w:val="121"/>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rPr>
              <w:t xml:space="preserve">Understand the </w:t>
            </w:r>
            <w:r>
              <w:rPr>
                <w:rFonts w:eastAsia="SimSun" w:hint="eastAsia"/>
                <w:sz w:val="24"/>
                <w:szCs w:val="24"/>
                <w:lang w:eastAsia="zh-CN"/>
              </w:rPr>
              <w:t xml:space="preserve">basic </w:t>
            </w:r>
            <w:r>
              <w:rPr>
                <w:rFonts w:eastAsia="SimSun"/>
                <w:sz w:val="24"/>
                <w:szCs w:val="24"/>
              </w:rPr>
              <w:t xml:space="preserve">use of programming software </w:t>
            </w:r>
          </w:p>
          <w:p w:rsidR="005F6964" w:rsidRDefault="00582FCD" w:rsidP="00617A6F">
            <w:pPr>
              <w:pStyle w:val="ListParagraph"/>
              <w:widowControl/>
              <w:numPr>
                <w:ilvl w:val="1"/>
                <w:numId w:val="121"/>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sz w:val="24"/>
                <w:szCs w:val="24"/>
              </w:rPr>
              <w:t>Be able to write control program and download and debug as required</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21"/>
              </w:numPr>
              <w:tabs>
                <w:tab w:val="left" w:pos="0"/>
                <w:tab w:val="left" w:pos="720"/>
              </w:tabs>
              <w:suppressAutoHyphens/>
              <w:autoSpaceDE/>
              <w:autoSpaceDN/>
              <w:spacing w:before="0"/>
              <w:contextualSpacing/>
              <w:jc w:val="both"/>
              <w:rPr>
                <w:spacing w:val="-3"/>
                <w:sz w:val="24"/>
                <w:szCs w:val="24"/>
              </w:rPr>
            </w:pPr>
            <w:r>
              <w:rPr>
                <w:rFonts w:hint="eastAsia"/>
                <w:b/>
                <w:bCs/>
                <w:spacing w:val="-3"/>
                <w:sz w:val="24"/>
                <w:szCs w:val="24"/>
              </w:rPr>
              <w:t>Fundamentals of Inverter Technology</w:t>
            </w:r>
          </w:p>
          <w:p w:rsidR="005F6964" w:rsidRDefault="00582FCD" w:rsidP="00617A6F">
            <w:pPr>
              <w:pStyle w:val="ListParagraph"/>
              <w:widowControl/>
              <w:numPr>
                <w:ilvl w:val="1"/>
                <w:numId w:val="121"/>
              </w:numPr>
              <w:autoSpaceDE/>
              <w:autoSpaceDN/>
              <w:spacing w:before="0"/>
              <w:contextualSpacing/>
              <w:jc w:val="both"/>
              <w:rPr>
                <w:rFonts w:eastAsia="SimSun"/>
                <w:spacing w:val="-3"/>
                <w:sz w:val="24"/>
                <w:szCs w:val="24"/>
                <w:lang w:eastAsia="zh-CN"/>
              </w:rPr>
            </w:pPr>
            <w:r>
              <w:rPr>
                <w:rFonts w:eastAsia="SimSun"/>
                <w:sz w:val="24"/>
                <w:szCs w:val="24"/>
                <w:lang w:eastAsia="zh-CN"/>
              </w:rPr>
              <w:t>U</w:t>
            </w:r>
            <w:r>
              <w:rPr>
                <w:rFonts w:eastAsia="SimSun" w:hint="eastAsia"/>
                <w:sz w:val="24"/>
                <w:szCs w:val="24"/>
                <w:lang w:eastAsia="zh-CN"/>
              </w:rPr>
              <w:t>nderstand the f</w:t>
            </w:r>
            <w:r>
              <w:rPr>
                <w:rFonts w:eastAsia="SimSun"/>
                <w:sz w:val="24"/>
                <w:szCs w:val="24"/>
              </w:rPr>
              <w:t>unction and principle of frequency converter</w:t>
            </w:r>
          </w:p>
          <w:p w:rsidR="005F6964" w:rsidRDefault="00582FCD" w:rsidP="00617A6F">
            <w:pPr>
              <w:pStyle w:val="ListParagraph"/>
              <w:widowControl/>
              <w:numPr>
                <w:ilvl w:val="1"/>
                <w:numId w:val="121"/>
              </w:numPr>
              <w:autoSpaceDE/>
              <w:autoSpaceDN/>
              <w:spacing w:before="0"/>
              <w:contextualSpacing/>
              <w:jc w:val="both"/>
              <w:rPr>
                <w:rFonts w:eastAsia="SimSun"/>
                <w:spacing w:val="-3"/>
                <w:sz w:val="24"/>
                <w:szCs w:val="24"/>
                <w:lang w:eastAsia="zh-CN"/>
              </w:rPr>
            </w:pPr>
            <w:r>
              <w:rPr>
                <w:rFonts w:eastAsia="SimSun"/>
                <w:sz w:val="24"/>
                <w:szCs w:val="24"/>
              </w:rPr>
              <w:t xml:space="preserve">Master the function of each terminal of the frequency converter </w:t>
            </w:r>
          </w:p>
          <w:p w:rsidR="005F6964" w:rsidRDefault="00582FCD" w:rsidP="00617A6F">
            <w:pPr>
              <w:pStyle w:val="ListParagraph"/>
              <w:widowControl/>
              <w:numPr>
                <w:ilvl w:val="1"/>
                <w:numId w:val="121"/>
              </w:numPr>
              <w:autoSpaceDE/>
              <w:autoSpaceDN/>
              <w:spacing w:before="0"/>
              <w:contextualSpacing/>
              <w:jc w:val="both"/>
              <w:rPr>
                <w:rFonts w:eastAsia="SimSun"/>
                <w:spacing w:val="-3"/>
                <w:sz w:val="24"/>
                <w:szCs w:val="24"/>
                <w:lang w:eastAsia="zh-CN"/>
              </w:rPr>
            </w:pPr>
            <w:r>
              <w:rPr>
                <w:rFonts w:eastAsia="SimSun" w:hint="eastAsia"/>
                <w:sz w:val="24"/>
                <w:szCs w:val="24"/>
                <w:lang w:eastAsia="zh-CN"/>
              </w:rPr>
              <w:t xml:space="preserve">Be able to </w:t>
            </w:r>
            <w:r>
              <w:rPr>
                <w:rFonts w:eastAsia="SimSun"/>
                <w:sz w:val="24"/>
                <w:szCs w:val="24"/>
              </w:rPr>
              <w:t>use keyboard to adjust parameters</w:t>
            </w:r>
          </w:p>
          <w:p w:rsidR="005F6964" w:rsidRDefault="00582FCD" w:rsidP="00617A6F">
            <w:pPr>
              <w:pStyle w:val="ListParagraph"/>
              <w:widowControl/>
              <w:numPr>
                <w:ilvl w:val="1"/>
                <w:numId w:val="121"/>
              </w:numPr>
              <w:autoSpaceDE/>
              <w:autoSpaceDN/>
              <w:spacing w:before="0"/>
              <w:contextualSpacing/>
              <w:jc w:val="both"/>
              <w:rPr>
                <w:rFonts w:eastAsia="SimSun"/>
                <w:spacing w:val="-3"/>
                <w:sz w:val="24"/>
                <w:szCs w:val="24"/>
                <w:lang w:eastAsia="zh-CN"/>
              </w:rPr>
            </w:pPr>
            <w:r>
              <w:rPr>
                <w:rFonts w:eastAsia="SimSun"/>
                <w:sz w:val="24"/>
                <w:szCs w:val="24"/>
                <w:lang w:eastAsia="zh-CN"/>
              </w:rPr>
              <w:t>B</w:t>
            </w:r>
            <w:r>
              <w:rPr>
                <w:rFonts w:eastAsia="SimSun" w:hint="eastAsia"/>
                <w:sz w:val="24"/>
                <w:szCs w:val="24"/>
                <w:lang w:eastAsia="zh-CN"/>
              </w:rPr>
              <w:t>e a</w:t>
            </w:r>
            <w:r>
              <w:rPr>
                <w:rFonts w:eastAsia="SimSun"/>
                <w:sz w:val="24"/>
                <w:szCs w:val="24"/>
              </w:rPr>
              <w:t>ble to set parameters as required</w:t>
            </w:r>
          </w:p>
          <w:p w:rsidR="005F6964" w:rsidRDefault="00582FCD" w:rsidP="00617A6F">
            <w:pPr>
              <w:pStyle w:val="ListParagraph"/>
              <w:widowControl/>
              <w:numPr>
                <w:ilvl w:val="1"/>
                <w:numId w:val="121"/>
              </w:numPr>
              <w:autoSpaceDE/>
              <w:autoSpaceDN/>
              <w:spacing w:before="0"/>
              <w:contextualSpacing/>
              <w:jc w:val="both"/>
              <w:rPr>
                <w:rFonts w:eastAsia="SimSun"/>
                <w:spacing w:val="-3"/>
                <w:sz w:val="24"/>
                <w:szCs w:val="24"/>
                <w:lang w:eastAsia="zh-CN"/>
              </w:rPr>
            </w:pPr>
            <w:r>
              <w:rPr>
                <w:rFonts w:eastAsia="SimSun" w:hint="eastAsia"/>
                <w:sz w:val="24"/>
                <w:szCs w:val="24"/>
              </w:rPr>
              <w:t>Communicat</w:t>
            </w:r>
            <w:r>
              <w:rPr>
                <w:rFonts w:eastAsia="SimSun" w:hint="eastAsia"/>
                <w:sz w:val="24"/>
                <w:szCs w:val="24"/>
                <w:lang w:eastAsia="zh-CN"/>
              </w:rPr>
              <w:t>e</w:t>
            </w:r>
            <w:r>
              <w:rPr>
                <w:rFonts w:eastAsia="SimSun" w:hint="eastAsia"/>
                <w:sz w:val="24"/>
                <w:szCs w:val="24"/>
              </w:rPr>
              <w:t xml:space="preserve"> frequency converter and PLC</w:t>
            </w:r>
          </w:p>
          <w:p w:rsidR="005F6964" w:rsidRDefault="00582FCD" w:rsidP="00617A6F">
            <w:pPr>
              <w:pStyle w:val="ListParagraph"/>
              <w:widowControl/>
              <w:numPr>
                <w:ilvl w:val="1"/>
                <w:numId w:val="121"/>
              </w:numPr>
              <w:autoSpaceDE/>
              <w:autoSpaceDN/>
              <w:spacing w:before="0" w:after="200"/>
              <w:ind w:left="357" w:hanging="357"/>
              <w:contextualSpacing/>
              <w:jc w:val="both"/>
              <w:rPr>
                <w:rFonts w:eastAsia="SimSun"/>
                <w:spacing w:val="-3"/>
                <w:sz w:val="24"/>
                <w:szCs w:val="24"/>
                <w:lang w:eastAsia="zh-CN"/>
              </w:rPr>
            </w:pPr>
            <w:r>
              <w:rPr>
                <w:rFonts w:eastAsiaTheme="minorEastAsia"/>
                <w:spacing w:val="-3"/>
                <w:sz w:val="24"/>
                <w:szCs w:val="24"/>
                <w:lang w:eastAsia="zh-CN"/>
              </w:rPr>
              <w:t>B</w:t>
            </w:r>
            <w:r>
              <w:rPr>
                <w:rFonts w:eastAsiaTheme="minorEastAsia" w:hint="eastAsia"/>
                <w:spacing w:val="-3"/>
                <w:sz w:val="24"/>
                <w:szCs w:val="24"/>
                <w:lang w:eastAsia="zh-CN"/>
              </w:rPr>
              <w:t xml:space="preserve">e able to design and </w:t>
            </w:r>
            <w:r>
              <w:rPr>
                <w:rFonts w:eastAsia="SimSun" w:hint="eastAsia"/>
                <w:sz w:val="24"/>
                <w:szCs w:val="24"/>
              </w:rPr>
              <w:t>debug</w:t>
            </w:r>
            <w:r>
              <w:rPr>
                <w:rFonts w:eastAsia="SimSun" w:hint="eastAsia"/>
                <w:sz w:val="24"/>
                <w:szCs w:val="24"/>
                <w:lang w:eastAsia="zh-CN"/>
              </w:rPr>
              <w:t xml:space="preserve"> </w:t>
            </w:r>
            <w:r>
              <w:rPr>
                <w:spacing w:val="-3"/>
                <w:sz w:val="24"/>
                <w:szCs w:val="24"/>
              </w:rPr>
              <w:t>frequency convert</w:t>
            </w:r>
            <w:r>
              <w:rPr>
                <w:rFonts w:eastAsiaTheme="minorEastAsia" w:hint="eastAsia"/>
                <w:spacing w:val="-3"/>
                <w:sz w:val="24"/>
                <w:szCs w:val="24"/>
                <w:lang w:eastAsia="zh-CN"/>
              </w:rPr>
              <w:t xml:space="preserve"> system</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21"/>
              </w:numPr>
              <w:tabs>
                <w:tab w:val="left" w:pos="720"/>
                <w:tab w:val="right" w:pos="9360"/>
              </w:tabs>
              <w:suppressAutoHyphens/>
              <w:autoSpaceDE/>
              <w:autoSpaceDN/>
              <w:spacing w:before="0"/>
              <w:contextualSpacing/>
              <w:jc w:val="both"/>
              <w:rPr>
                <w:b/>
                <w:bCs/>
                <w:spacing w:val="-3"/>
                <w:sz w:val="24"/>
                <w:szCs w:val="24"/>
              </w:rPr>
            </w:pPr>
            <w:r>
              <w:rPr>
                <w:rFonts w:hint="eastAsia"/>
                <w:b/>
                <w:bCs/>
                <w:spacing w:val="-3"/>
                <w:sz w:val="24"/>
                <w:szCs w:val="24"/>
              </w:rPr>
              <w:t>Control system design and debugging of ball screw sliding table</w:t>
            </w:r>
          </w:p>
          <w:p w:rsidR="005F6964" w:rsidRDefault="00582FCD" w:rsidP="00617A6F">
            <w:pPr>
              <w:pStyle w:val="ListParagraph"/>
              <w:widowControl/>
              <w:numPr>
                <w:ilvl w:val="1"/>
                <w:numId w:val="121"/>
              </w:numPr>
              <w:autoSpaceDE/>
              <w:autoSpaceDN/>
              <w:spacing w:before="0"/>
              <w:contextualSpacing/>
              <w:jc w:val="both"/>
              <w:rPr>
                <w:rFonts w:eastAsia="SimSun"/>
                <w:spacing w:val="-3"/>
                <w:sz w:val="24"/>
                <w:szCs w:val="24"/>
                <w:lang w:eastAsia="zh-CN"/>
              </w:rPr>
            </w:pPr>
            <w:r>
              <w:rPr>
                <w:rFonts w:eastAsia="SimSun"/>
                <w:sz w:val="24"/>
                <w:szCs w:val="24"/>
                <w:lang w:eastAsia="zh-CN"/>
              </w:rPr>
              <w:t>U</w:t>
            </w:r>
            <w:r>
              <w:rPr>
                <w:rFonts w:eastAsia="SimSun" w:hint="eastAsia"/>
                <w:sz w:val="24"/>
                <w:szCs w:val="24"/>
                <w:lang w:eastAsia="zh-CN"/>
              </w:rPr>
              <w:t>nderstand t</w:t>
            </w:r>
            <w:r>
              <w:rPr>
                <w:rFonts w:eastAsia="SimSun"/>
                <w:sz w:val="24"/>
                <w:szCs w:val="24"/>
              </w:rPr>
              <w:t>he structure of ball screw slide table</w:t>
            </w:r>
          </w:p>
          <w:p w:rsidR="005F6964" w:rsidRDefault="00582FCD" w:rsidP="00617A6F">
            <w:pPr>
              <w:pStyle w:val="ListParagraph"/>
              <w:widowControl/>
              <w:numPr>
                <w:ilvl w:val="1"/>
                <w:numId w:val="121"/>
              </w:numPr>
              <w:autoSpaceDE/>
              <w:autoSpaceDN/>
              <w:spacing w:before="0"/>
              <w:contextualSpacing/>
              <w:jc w:val="both"/>
              <w:rPr>
                <w:rFonts w:eastAsia="SimSun"/>
                <w:spacing w:val="-3"/>
                <w:sz w:val="24"/>
                <w:szCs w:val="24"/>
                <w:lang w:eastAsia="zh-CN"/>
              </w:rPr>
            </w:pPr>
            <w:r>
              <w:rPr>
                <w:rFonts w:eastAsia="SimSun"/>
                <w:sz w:val="24"/>
                <w:szCs w:val="24"/>
                <w:lang w:eastAsia="zh-CN"/>
              </w:rPr>
              <w:lastRenderedPageBreak/>
              <w:t>U</w:t>
            </w:r>
            <w:r>
              <w:rPr>
                <w:rFonts w:eastAsia="SimSun" w:hint="eastAsia"/>
                <w:sz w:val="24"/>
                <w:szCs w:val="24"/>
                <w:lang w:eastAsia="zh-CN"/>
              </w:rPr>
              <w:t>nderstand the h</w:t>
            </w:r>
            <w:r>
              <w:rPr>
                <w:rFonts w:eastAsia="SimSun"/>
                <w:sz w:val="24"/>
                <w:szCs w:val="24"/>
              </w:rPr>
              <w:t>igh speed counter instruction</w:t>
            </w:r>
          </w:p>
          <w:p w:rsidR="005F6964" w:rsidRDefault="00582FCD" w:rsidP="00617A6F">
            <w:pPr>
              <w:pStyle w:val="ListParagraph"/>
              <w:widowControl/>
              <w:numPr>
                <w:ilvl w:val="1"/>
                <w:numId w:val="121"/>
              </w:numPr>
              <w:autoSpaceDE/>
              <w:autoSpaceDN/>
              <w:spacing w:before="0"/>
              <w:contextualSpacing/>
              <w:jc w:val="both"/>
              <w:rPr>
                <w:rFonts w:eastAsia="SimSun"/>
                <w:spacing w:val="-3"/>
                <w:sz w:val="24"/>
                <w:szCs w:val="24"/>
                <w:lang w:eastAsia="zh-CN"/>
              </w:rPr>
            </w:pPr>
            <w:r>
              <w:rPr>
                <w:rFonts w:eastAsia="SimSun"/>
                <w:sz w:val="24"/>
                <w:szCs w:val="24"/>
                <w:lang w:eastAsia="zh-CN"/>
              </w:rPr>
              <w:t>B</w:t>
            </w:r>
            <w:r>
              <w:rPr>
                <w:rFonts w:eastAsia="SimSun" w:hint="eastAsia"/>
                <w:sz w:val="24"/>
                <w:szCs w:val="24"/>
                <w:lang w:eastAsia="zh-CN"/>
              </w:rPr>
              <w:t xml:space="preserve">e able to </w:t>
            </w:r>
            <w:r>
              <w:rPr>
                <w:rFonts w:eastAsia="SimSun"/>
                <w:sz w:val="24"/>
                <w:szCs w:val="24"/>
              </w:rPr>
              <w:t>config</w:t>
            </w:r>
            <w:r>
              <w:rPr>
                <w:rFonts w:eastAsia="SimSun" w:hint="eastAsia"/>
                <w:sz w:val="24"/>
                <w:szCs w:val="24"/>
                <w:lang w:eastAsia="zh-CN"/>
              </w:rPr>
              <w:t>ure H</w:t>
            </w:r>
            <w:r>
              <w:rPr>
                <w:rFonts w:eastAsia="SimSun"/>
                <w:sz w:val="24"/>
                <w:szCs w:val="24"/>
              </w:rPr>
              <w:t>MI</w:t>
            </w:r>
          </w:p>
          <w:p w:rsidR="005F6964" w:rsidRDefault="00582FCD" w:rsidP="00617A6F">
            <w:pPr>
              <w:pStyle w:val="ListParagraph"/>
              <w:widowControl/>
              <w:numPr>
                <w:ilvl w:val="1"/>
                <w:numId w:val="121"/>
              </w:numPr>
              <w:autoSpaceDE/>
              <w:autoSpaceDN/>
              <w:spacing w:before="0" w:after="200"/>
              <w:ind w:left="357" w:hanging="357"/>
              <w:contextualSpacing/>
              <w:jc w:val="both"/>
              <w:rPr>
                <w:rFonts w:eastAsia="SimSun"/>
                <w:spacing w:val="-3"/>
                <w:sz w:val="24"/>
                <w:szCs w:val="24"/>
                <w:lang w:eastAsia="zh-CN"/>
              </w:rPr>
            </w:pPr>
            <w:r>
              <w:rPr>
                <w:rFonts w:eastAsia="SimSun"/>
                <w:sz w:val="24"/>
                <w:szCs w:val="24"/>
                <w:lang w:eastAsia="zh-CN"/>
              </w:rPr>
              <w:t>B</w:t>
            </w:r>
            <w:r>
              <w:rPr>
                <w:rFonts w:eastAsia="SimSun" w:hint="eastAsia"/>
                <w:sz w:val="24"/>
                <w:szCs w:val="24"/>
                <w:lang w:eastAsia="zh-CN"/>
              </w:rPr>
              <w:t>e able to d</w:t>
            </w:r>
            <w:r>
              <w:rPr>
                <w:rFonts w:eastAsia="SimSun"/>
                <w:sz w:val="24"/>
                <w:szCs w:val="24"/>
              </w:rPr>
              <w:t>esign and debug control system of ball screw slide table</w:t>
            </w:r>
            <w:r>
              <w:rPr>
                <w:rFonts w:eastAsia="SimSun" w:hint="eastAsia"/>
                <w:sz w:val="24"/>
                <w:szCs w:val="24"/>
                <w:lang w:eastAsia="zh-CN"/>
              </w:rPr>
              <w:t xml:space="preserve"> according to different requires</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21"/>
              </w:numPr>
              <w:tabs>
                <w:tab w:val="left" w:pos="0"/>
                <w:tab w:val="left" w:pos="720"/>
              </w:tabs>
              <w:suppressAutoHyphens/>
              <w:autoSpaceDE/>
              <w:autoSpaceDN/>
              <w:spacing w:before="0"/>
              <w:contextualSpacing/>
              <w:jc w:val="both"/>
              <w:rPr>
                <w:spacing w:val="-3"/>
                <w:sz w:val="24"/>
                <w:szCs w:val="24"/>
              </w:rPr>
            </w:pPr>
            <w:r>
              <w:rPr>
                <w:b/>
                <w:bCs/>
                <w:spacing w:val="-3"/>
                <w:sz w:val="24"/>
                <w:szCs w:val="24"/>
              </w:rPr>
              <w:lastRenderedPageBreak/>
              <w:t>Step control of synchronous belt based on PLC</w:t>
            </w:r>
          </w:p>
          <w:p w:rsidR="005F6964" w:rsidRDefault="00582FCD" w:rsidP="00617A6F">
            <w:pPr>
              <w:pStyle w:val="ListParagraph"/>
              <w:widowControl/>
              <w:numPr>
                <w:ilvl w:val="1"/>
                <w:numId w:val="121"/>
              </w:numPr>
              <w:autoSpaceDE/>
              <w:autoSpaceDN/>
              <w:spacing w:before="0"/>
              <w:contextualSpacing/>
              <w:jc w:val="both"/>
              <w:rPr>
                <w:rFonts w:eastAsia="SimSun"/>
                <w:sz w:val="24"/>
                <w:szCs w:val="24"/>
              </w:rPr>
            </w:pPr>
            <w:r>
              <w:rPr>
                <w:rFonts w:eastAsia="SimSun"/>
                <w:sz w:val="24"/>
                <w:szCs w:val="24"/>
                <w:lang w:eastAsia="zh-CN"/>
              </w:rPr>
              <w:t>U</w:t>
            </w:r>
            <w:r>
              <w:rPr>
                <w:rFonts w:eastAsia="SimSun" w:hint="eastAsia"/>
                <w:sz w:val="24"/>
                <w:szCs w:val="24"/>
                <w:lang w:eastAsia="zh-CN"/>
              </w:rPr>
              <w:t>nderstand the p</w:t>
            </w:r>
            <w:r>
              <w:rPr>
                <w:rFonts w:eastAsia="SimSun" w:hint="eastAsia"/>
                <w:sz w:val="24"/>
                <w:szCs w:val="24"/>
              </w:rPr>
              <w:t xml:space="preserve">rinciple of stepper motor driver </w:t>
            </w:r>
          </w:p>
          <w:p w:rsidR="005F6964" w:rsidRDefault="00582FCD" w:rsidP="00617A6F">
            <w:pPr>
              <w:pStyle w:val="ListParagraph"/>
              <w:widowControl/>
              <w:numPr>
                <w:ilvl w:val="1"/>
                <w:numId w:val="121"/>
              </w:numPr>
              <w:autoSpaceDE/>
              <w:autoSpaceDN/>
              <w:spacing w:before="0"/>
              <w:contextualSpacing/>
              <w:jc w:val="both"/>
              <w:rPr>
                <w:rFonts w:eastAsia="SimSun"/>
                <w:sz w:val="24"/>
                <w:szCs w:val="24"/>
              </w:rPr>
            </w:pPr>
            <w:r>
              <w:rPr>
                <w:rFonts w:eastAsia="SimSun"/>
                <w:sz w:val="24"/>
                <w:szCs w:val="24"/>
                <w:lang w:eastAsia="zh-CN"/>
              </w:rPr>
              <w:t>B</w:t>
            </w:r>
            <w:r>
              <w:rPr>
                <w:rFonts w:eastAsia="SimSun" w:hint="eastAsia"/>
                <w:sz w:val="24"/>
                <w:szCs w:val="24"/>
                <w:lang w:eastAsia="zh-CN"/>
              </w:rPr>
              <w:t>e able to s</w:t>
            </w:r>
            <w:r>
              <w:rPr>
                <w:rFonts w:eastAsia="SimSun" w:hint="eastAsia"/>
                <w:sz w:val="24"/>
                <w:szCs w:val="24"/>
              </w:rPr>
              <w:t>et dip switch for stepper motor driver</w:t>
            </w:r>
          </w:p>
          <w:p w:rsidR="005F6964" w:rsidRDefault="00582FCD" w:rsidP="00617A6F">
            <w:pPr>
              <w:pStyle w:val="ListParagraph"/>
              <w:widowControl/>
              <w:numPr>
                <w:ilvl w:val="1"/>
                <w:numId w:val="121"/>
              </w:numPr>
              <w:autoSpaceDE/>
              <w:autoSpaceDN/>
              <w:spacing w:before="0" w:after="200"/>
              <w:ind w:left="357" w:hanging="357"/>
              <w:contextualSpacing/>
              <w:jc w:val="both"/>
              <w:rPr>
                <w:rFonts w:eastAsia="SimSun"/>
                <w:sz w:val="24"/>
                <w:szCs w:val="24"/>
              </w:rPr>
            </w:pPr>
            <w:r>
              <w:rPr>
                <w:rFonts w:eastAsia="SimSun"/>
                <w:sz w:val="24"/>
                <w:szCs w:val="24"/>
                <w:lang w:eastAsia="zh-CN"/>
              </w:rPr>
              <w:t>B</w:t>
            </w:r>
            <w:r>
              <w:rPr>
                <w:rFonts w:eastAsia="SimSun" w:hint="eastAsia"/>
                <w:sz w:val="24"/>
                <w:szCs w:val="24"/>
                <w:lang w:eastAsia="zh-CN"/>
              </w:rPr>
              <w:t>e able to d</w:t>
            </w:r>
            <w:r>
              <w:rPr>
                <w:rFonts w:eastAsia="SimSun"/>
                <w:sz w:val="24"/>
                <w:szCs w:val="24"/>
              </w:rPr>
              <w:t xml:space="preserve">esign and debug control system of </w:t>
            </w:r>
            <w:r>
              <w:rPr>
                <w:bCs/>
                <w:spacing w:val="-3"/>
                <w:sz w:val="24"/>
                <w:szCs w:val="24"/>
              </w:rPr>
              <w:t>synchronous belt</w:t>
            </w:r>
            <w:r>
              <w:rPr>
                <w:rFonts w:eastAsia="SimSun" w:hint="eastAsia"/>
                <w:sz w:val="24"/>
                <w:szCs w:val="24"/>
                <w:lang w:eastAsia="zh-CN"/>
              </w:rPr>
              <w:t xml:space="preserve"> according to different requires</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21"/>
              </w:numPr>
              <w:tabs>
                <w:tab w:val="left" w:pos="720"/>
                <w:tab w:val="left" w:pos="4339"/>
                <w:tab w:val="left" w:pos="4563"/>
                <w:tab w:val="right" w:pos="9360"/>
              </w:tabs>
              <w:suppressAutoHyphens/>
              <w:autoSpaceDE/>
              <w:autoSpaceDN/>
              <w:spacing w:before="0"/>
              <w:contextualSpacing/>
              <w:jc w:val="both"/>
              <w:rPr>
                <w:b/>
                <w:bCs/>
                <w:spacing w:val="-3"/>
                <w:sz w:val="24"/>
                <w:szCs w:val="24"/>
                <w:lang w:eastAsia="zh-CN"/>
              </w:rPr>
            </w:pPr>
            <w:r>
              <w:rPr>
                <w:rFonts w:eastAsiaTheme="minorEastAsia" w:hint="eastAsia"/>
                <w:b/>
                <w:bCs/>
                <w:spacing w:val="-3"/>
                <w:sz w:val="24"/>
                <w:szCs w:val="24"/>
                <w:lang w:eastAsia="zh-CN"/>
              </w:rPr>
              <w:t>S</w:t>
            </w:r>
            <w:r>
              <w:rPr>
                <w:rFonts w:hint="eastAsia"/>
                <w:b/>
                <w:bCs/>
                <w:spacing w:val="-3"/>
                <w:sz w:val="24"/>
                <w:szCs w:val="24"/>
                <w:lang w:eastAsia="zh-CN"/>
              </w:rPr>
              <w:t>ervo drive system basics</w:t>
            </w:r>
          </w:p>
          <w:p w:rsidR="005F6964" w:rsidRDefault="00582FCD" w:rsidP="00617A6F">
            <w:pPr>
              <w:widowControl/>
              <w:numPr>
                <w:ilvl w:val="1"/>
                <w:numId w:val="121"/>
              </w:numPr>
              <w:tabs>
                <w:tab w:val="left" w:pos="720"/>
                <w:tab w:val="right" w:pos="9360"/>
              </w:tabs>
              <w:suppressAutoHyphens/>
              <w:autoSpaceDE/>
              <w:autoSpaceDN/>
              <w:rPr>
                <w:sz w:val="24"/>
                <w:szCs w:val="24"/>
              </w:rPr>
            </w:pPr>
            <w:r>
              <w:rPr>
                <w:rFonts w:eastAsia="SimSun"/>
                <w:sz w:val="24"/>
                <w:szCs w:val="24"/>
              </w:rPr>
              <w:t>Understand the structure and function of servo control system</w:t>
            </w:r>
            <w:r>
              <w:rPr>
                <w:rFonts w:eastAsia="SimSun" w:hint="eastAsia"/>
                <w:sz w:val="24"/>
                <w:szCs w:val="24"/>
              </w:rPr>
              <w:t xml:space="preserve"> </w:t>
            </w:r>
          </w:p>
          <w:p w:rsidR="005F6964" w:rsidRDefault="00582FCD" w:rsidP="00617A6F">
            <w:pPr>
              <w:widowControl/>
              <w:numPr>
                <w:ilvl w:val="1"/>
                <w:numId w:val="121"/>
              </w:numPr>
              <w:tabs>
                <w:tab w:val="left" w:pos="720"/>
                <w:tab w:val="right" w:pos="9360"/>
              </w:tabs>
              <w:suppressAutoHyphens/>
              <w:autoSpaceDE/>
              <w:autoSpaceDN/>
              <w:rPr>
                <w:sz w:val="24"/>
                <w:szCs w:val="24"/>
              </w:rPr>
            </w:pPr>
            <w:r>
              <w:rPr>
                <w:rFonts w:eastAsia="SimSun" w:hint="eastAsia"/>
                <w:sz w:val="24"/>
                <w:szCs w:val="24"/>
              </w:rPr>
              <w:t>Understand the servo driver hardware</w:t>
            </w:r>
            <w:r>
              <w:rPr>
                <w:rFonts w:hint="eastAsia"/>
                <w:sz w:val="24"/>
                <w:szCs w:val="24"/>
              </w:rPr>
              <w:t xml:space="preserve"> and the cable</w:t>
            </w:r>
          </w:p>
          <w:p w:rsidR="005F6964" w:rsidRDefault="00582FCD" w:rsidP="00617A6F">
            <w:pPr>
              <w:widowControl/>
              <w:numPr>
                <w:ilvl w:val="1"/>
                <w:numId w:val="121"/>
              </w:numPr>
              <w:tabs>
                <w:tab w:val="left" w:pos="720"/>
                <w:tab w:val="right" w:pos="9360"/>
              </w:tabs>
              <w:suppressAutoHyphens/>
              <w:autoSpaceDE/>
              <w:autoSpaceDN/>
              <w:rPr>
                <w:sz w:val="24"/>
                <w:szCs w:val="24"/>
              </w:rPr>
            </w:pPr>
            <w:r>
              <w:rPr>
                <w:rFonts w:eastAsia="SimSun" w:hint="eastAsia"/>
                <w:sz w:val="24"/>
                <w:szCs w:val="24"/>
              </w:rPr>
              <w:t>Cable Connecting to the Servo Drive System</w:t>
            </w:r>
          </w:p>
          <w:p w:rsidR="005F6964" w:rsidRDefault="00582FCD" w:rsidP="00617A6F">
            <w:pPr>
              <w:widowControl/>
              <w:numPr>
                <w:ilvl w:val="1"/>
                <w:numId w:val="121"/>
              </w:numPr>
              <w:tabs>
                <w:tab w:val="left" w:pos="720"/>
                <w:tab w:val="right" w:pos="9360"/>
              </w:tabs>
              <w:suppressAutoHyphens/>
              <w:autoSpaceDE/>
              <w:autoSpaceDN/>
              <w:rPr>
                <w:sz w:val="24"/>
                <w:szCs w:val="24"/>
              </w:rPr>
            </w:pPr>
            <w:r>
              <w:rPr>
                <w:rFonts w:eastAsia="SimSun"/>
                <w:sz w:val="24"/>
                <w:szCs w:val="24"/>
              </w:rPr>
              <w:t>Understand the functions and setting methods of different modes</w:t>
            </w:r>
            <w:r>
              <w:rPr>
                <w:rFonts w:eastAsia="SimSun" w:hint="eastAsia"/>
                <w:sz w:val="24"/>
                <w:szCs w:val="24"/>
              </w:rPr>
              <w:t xml:space="preserve"> </w:t>
            </w:r>
          </w:p>
          <w:p w:rsidR="005F6964" w:rsidRDefault="00582FCD" w:rsidP="00617A6F">
            <w:pPr>
              <w:widowControl/>
              <w:numPr>
                <w:ilvl w:val="1"/>
                <w:numId w:val="121"/>
              </w:numPr>
              <w:tabs>
                <w:tab w:val="left" w:pos="720"/>
                <w:tab w:val="right" w:pos="9360"/>
              </w:tabs>
              <w:suppressAutoHyphens/>
              <w:autoSpaceDE/>
              <w:autoSpaceDN/>
              <w:rPr>
                <w:sz w:val="24"/>
                <w:szCs w:val="24"/>
              </w:rPr>
            </w:pPr>
            <w:r>
              <w:rPr>
                <w:sz w:val="24"/>
                <w:szCs w:val="24"/>
              </w:rPr>
              <w:t>B</w:t>
            </w:r>
            <w:r>
              <w:rPr>
                <w:rFonts w:hint="eastAsia"/>
                <w:sz w:val="24"/>
                <w:szCs w:val="24"/>
              </w:rPr>
              <w:t>e able to use the servo software</w:t>
            </w:r>
          </w:p>
          <w:p w:rsidR="005F6964" w:rsidRDefault="00582FCD" w:rsidP="00617A6F">
            <w:pPr>
              <w:widowControl/>
              <w:numPr>
                <w:ilvl w:val="1"/>
                <w:numId w:val="121"/>
              </w:numPr>
              <w:tabs>
                <w:tab w:val="left" w:pos="720"/>
                <w:tab w:val="right" w:pos="9360"/>
              </w:tabs>
              <w:suppressAutoHyphens/>
              <w:autoSpaceDE/>
              <w:autoSpaceDN/>
              <w:rPr>
                <w:sz w:val="24"/>
                <w:szCs w:val="24"/>
              </w:rPr>
            </w:pPr>
            <w:r>
              <w:rPr>
                <w:rFonts w:eastAsia="SimSun" w:hint="eastAsia"/>
                <w:sz w:val="24"/>
                <w:szCs w:val="24"/>
              </w:rPr>
              <w:t>Communicate the servo and PLC</w:t>
            </w:r>
          </w:p>
          <w:p w:rsidR="005F6964" w:rsidRDefault="00582FCD" w:rsidP="00617A6F">
            <w:pPr>
              <w:widowControl/>
              <w:numPr>
                <w:ilvl w:val="1"/>
                <w:numId w:val="121"/>
              </w:numPr>
              <w:tabs>
                <w:tab w:val="left" w:pos="720"/>
                <w:tab w:val="right" w:pos="9360"/>
              </w:tabs>
              <w:suppressAutoHyphens/>
              <w:autoSpaceDE/>
              <w:autoSpaceDN/>
              <w:spacing w:after="200"/>
              <w:ind w:left="357" w:hanging="357"/>
              <w:rPr>
                <w:sz w:val="24"/>
                <w:szCs w:val="24"/>
              </w:rPr>
            </w:pPr>
            <w:r>
              <w:rPr>
                <w:spacing w:val="-3"/>
                <w:sz w:val="24"/>
                <w:szCs w:val="24"/>
              </w:rPr>
              <w:t>B</w:t>
            </w:r>
            <w:r>
              <w:rPr>
                <w:rFonts w:hint="eastAsia"/>
                <w:spacing w:val="-3"/>
                <w:sz w:val="24"/>
                <w:szCs w:val="24"/>
              </w:rPr>
              <w:t xml:space="preserve">e able to design and </w:t>
            </w:r>
            <w:r>
              <w:rPr>
                <w:rFonts w:eastAsia="SimSun" w:hint="eastAsia"/>
                <w:sz w:val="24"/>
                <w:szCs w:val="24"/>
              </w:rPr>
              <w:t xml:space="preserve">debug </w:t>
            </w:r>
            <w:r>
              <w:rPr>
                <w:spacing w:val="-3"/>
                <w:sz w:val="24"/>
                <w:szCs w:val="24"/>
              </w:rPr>
              <w:t>servo control</w:t>
            </w:r>
            <w:r>
              <w:rPr>
                <w:rFonts w:hint="eastAsia"/>
                <w:spacing w:val="-3"/>
                <w:sz w:val="24"/>
                <w:szCs w:val="24"/>
              </w:rPr>
              <w:t xml:space="preserve"> system</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21"/>
              </w:numPr>
              <w:tabs>
                <w:tab w:val="left" w:pos="720"/>
                <w:tab w:val="left" w:pos="4339"/>
                <w:tab w:val="left" w:pos="4563"/>
                <w:tab w:val="right" w:pos="9360"/>
              </w:tabs>
              <w:suppressAutoHyphens/>
              <w:autoSpaceDE/>
              <w:autoSpaceDN/>
              <w:spacing w:before="0"/>
              <w:contextualSpacing/>
              <w:jc w:val="both"/>
              <w:rPr>
                <w:b/>
                <w:bCs/>
                <w:spacing w:val="-3"/>
                <w:sz w:val="24"/>
                <w:szCs w:val="24"/>
                <w:lang w:eastAsia="zh-CN"/>
              </w:rPr>
            </w:pPr>
            <w:r>
              <w:rPr>
                <w:rFonts w:hint="eastAsia"/>
                <w:b/>
                <w:bCs/>
                <w:spacing w:val="-3"/>
                <w:sz w:val="24"/>
                <w:szCs w:val="24"/>
                <w:lang w:eastAsia="zh-CN"/>
              </w:rPr>
              <w:t>Motion control of three axis writing machine based on PLC</w:t>
            </w:r>
          </w:p>
          <w:p w:rsidR="005F6964" w:rsidRDefault="00582FCD" w:rsidP="00617A6F">
            <w:pPr>
              <w:pStyle w:val="ListParagraph"/>
              <w:widowControl/>
              <w:numPr>
                <w:ilvl w:val="1"/>
                <w:numId w:val="121"/>
              </w:numPr>
              <w:autoSpaceDE/>
              <w:autoSpaceDN/>
              <w:spacing w:before="0"/>
              <w:contextualSpacing/>
              <w:jc w:val="both"/>
              <w:rPr>
                <w:b/>
                <w:spacing w:val="-3"/>
                <w:sz w:val="24"/>
                <w:szCs w:val="24"/>
                <w:lang w:eastAsia="zh-CN"/>
              </w:rPr>
            </w:pPr>
            <w:r>
              <w:rPr>
                <w:rFonts w:eastAsia="SimSun"/>
                <w:sz w:val="24"/>
                <w:szCs w:val="24"/>
                <w:lang w:eastAsia="zh-CN"/>
              </w:rPr>
              <w:t>U</w:t>
            </w:r>
            <w:r>
              <w:rPr>
                <w:rFonts w:eastAsia="SimSun" w:hint="eastAsia"/>
                <w:sz w:val="24"/>
                <w:szCs w:val="24"/>
                <w:lang w:eastAsia="zh-CN"/>
              </w:rPr>
              <w:t xml:space="preserve">nderstand the </w:t>
            </w:r>
            <w:r>
              <w:rPr>
                <w:rFonts w:eastAsia="SimSun"/>
                <w:sz w:val="24"/>
                <w:szCs w:val="24"/>
              </w:rPr>
              <w:t>structure</w:t>
            </w:r>
            <w:r>
              <w:rPr>
                <w:rFonts w:eastAsia="SimSun" w:hint="eastAsia"/>
                <w:sz w:val="24"/>
                <w:szCs w:val="24"/>
              </w:rPr>
              <w:t xml:space="preserve"> </w:t>
            </w:r>
            <w:r>
              <w:rPr>
                <w:rFonts w:eastAsia="SimSun" w:hint="eastAsia"/>
                <w:sz w:val="24"/>
                <w:szCs w:val="24"/>
                <w:lang w:eastAsia="zh-CN"/>
              </w:rPr>
              <w:t xml:space="preserve">and control method </w:t>
            </w:r>
            <w:r>
              <w:rPr>
                <w:rFonts w:eastAsia="SimSun" w:hint="eastAsia"/>
                <w:sz w:val="24"/>
                <w:szCs w:val="24"/>
              </w:rPr>
              <w:t>of the three-axis writing machine</w:t>
            </w:r>
          </w:p>
          <w:p w:rsidR="005F6964" w:rsidRDefault="00582FCD" w:rsidP="00617A6F">
            <w:pPr>
              <w:pStyle w:val="ListParagraph"/>
              <w:widowControl/>
              <w:numPr>
                <w:ilvl w:val="1"/>
                <w:numId w:val="121"/>
              </w:numPr>
              <w:autoSpaceDE/>
              <w:autoSpaceDN/>
              <w:spacing w:before="0" w:after="200"/>
              <w:ind w:left="357" w:hanging="357"/>
              <w:contextualSpacing/>
              <w:jc w:val="both"/>
              <w:rPr>
                <w:b/>
                <w:spacing w:val="-3"/>
                <w:sz w:val="24"/>
                <w:szCs w:val="24"/>
                <w:lang w:eastAsia="zh-CN"/>
              </w:rPr>
            </w:pPr>
            <w:r>
              <w:rPr>
                <w:rFonts w:eastAsia="SimSun"/>
                <w:sz w:val="24"/>
                <w:szCs w:val="24"/>
                <w:lang w:eastAsia="zh-CN"/>
              </w:rPr>
              <w:t>M</w:t>
            </w:r>
            <w:r>
              <w:rPr>
                <w:rFonts w:eastAsia="SimSun" w:hint="eastAsia"/>
                <w:sz w:val="24"/>
                <w:szCs w:val="24"/>
                <w:lang w:eastAsia="zh-CN"/>
              </w:rPr>
              <w:t>aster the m</w:t>
            </w:r>
            <w:r>
              <w:rPr>
                <w:rFonts w:eastAsia="SimSun" w:hint="eastAsia"/>
                <w:sz w:val="24"/>
                <w:szCs w:val="24"/>
              </w:rPr>
              <w:t>ethod of Axis Replication</w:t>
            </w:r>
          </w:p>
          <w:p w:rsidR="005F6964" w:rsidRDefault="00582FCD" w:rsidP="00617A6F">
            <w:pPr>
              <w:pStyle w:val="ListParagraph"/>
              <w:widowControl/>
              <w:numPr>
                <w:ilvl w:val="1"/>
                <w:numId w:val="121"/>
              </w:numPr>
              <w:autoSpaceDE/>
              <w:autoSpaceDN/>
              <w:spacing w:before="0" w:after="200"/>
              <w:ind w:left="357" w:hanging="357"/>
              <w:contextualSpacing/>
              <w:jc w:val="both"/>
              <w:rPr>
                <w:b/>
                <w:spacing w:val="-3"/>
                <w:sz w:val="24"/>
                <w:szCs w:val="24"/>
                <w:lang w:eastAsia="zh-CN"/>
              </w:rPr>
            </w:pPr>
            <w:r>
              <w:rPr>
                <w:rFonts w:eastAsia="SimSun"/>
                <w:sz w:val="24"/>
                <w:szCs w:val="24"/>
                <w:lang w:eastAsia="zh-CN"/>
              </w:rPr>
              <w:t>B</w:t>
            </w:r>
            <w:r>
              <w:rPr>
                <w:rFonts w:eastAsia="SimSun" w:hint="eastAsia"/>
                <w:sz w:val="24"/>
                <w:szCs w:val="24"/>
                <w:lang w:eastAsia="zh-CN"/>
              </w:rPr>
              <w:t>e able to achieve</w:t>
            </w:r>
            <w:r>
              <w:rPr>
                <w:rFonts w:eastAsia="SimSun" w:hint="eastAsia"/>
                <w:sz w:val="24"/>
                <w:szCs w:val="24"/>
              </w:rPr>
              <w:t xml:space="preserve"> bidirectional movement of each axis of the three-axis writer through external buttons</w:t>
            </w:r>
            <w:r w:rsidR="000D67FF">
              <w:rPr>
                <w:rFonts w:eastAsia="SimSun"/>
                <w:sz w:val="24"/>
                <w:szCs w:val="24"/>
              </w:rPr>
              <w:t>.</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374"/>
        </w:trPr>
        <w:tc>
          <w:tcPr>
            <w:tcW w:w="8467" w:type="dxa"/>
            <w:gridSpan w:val="5"/>
            <w:shd w:val="clear" w:color="auto" w:fill="E5DFEC"/>
          </w:tcPr>
          <w:p w:rsidR="005F6964" w:rsidRDefault="00582FCD">
            <w:pPr>
              <w:spacing w:before="160" w:after="160"/>
              <w:rPr>
                <w:b/>
                <w:sz w:val="24"/>
                <w:szCs w:val="24"/>
              </w:rPr>
            </w:pPr>
            <w:r>
              <w:rPr>
                <w:b/>
                <w:sz w:val="24"/>
                <w:szCs w:val="24"/>
              </w:rPr>
              <w:t xml:space="preserve">List </w:t>
            </w:r>
            <w:r>
              <w:rPr>
                <w:rFonts w:hint="eastAsia"/>
                <w:b/>
                <w:sz w:val="24"/>
                <w:szCs w:val="24"/>
              </w:rPr>
              <w:t>o</w:t>
            </w:r>
            <w:r>
              <w:rPr>
                <w:b/>
                <w:sz w:val="24"/>
                <w:szCs w:val="24"/>
              </w:rPr>
              <w:t xml:space="preserve">f </w:t>
            </w:r>
            <w:proofErr w:type="spellStart"/>
            <w:r>
              <w:rPr>
                <w:b/>
                <w:sz w:val="24"/>
                <w:szCs w:val="24"/>
              </w:rPr>
              <w:t>Practicals</w:t>
            </w:r>
            <w:proofErr w:type="spellEnd"/>
          </w:p>
        </w:tc>
        <w:tc>
          <w:tcPr>
            <w:tcW w:w="1333" w:type="dxa"/>
            <w:gridSpan w:val="3"/>
            <w:shd w:val="clear" w:color="auto" w:fill="E5DFEC"/>
          </w:tcPr>
          <w:p w:rsidR="005F6964" w:rsidRDefault="00582FCD">
            <w:pPr>
              <w:spacing w:before="160" w:after="160"/>
              <w:rPr>
                <w:b/>
                <w:sz w:val="24"/>
                <w:szCs w:val="24"/>
              </w:rPr>
            </w:pPr>
            <w:r>
              <w:rPr>
                <w:b/>
                <w:sz w:val="24"/>
                <w:szCs w:val="24"/>
              </w:rPr>
              <w:t>H</w:t>
            </w:r>
            <w:r>
              <w:rPr>
                <w:rFonts w:hint="eastAsia"/>
                <w:b/>
                <w:sz w:val="24"/>
                <w:szCs w:val="24"/>
              </w:rPr>
              <w:t>ours</w:t>
            </w:r>
          </w:p>
        </w:tc>
      </w:tr>
      <w:tr w:rsidR="005F6964">
        <w:trPr>
          <w:trHeight w:val="222"/>
        </w:trPr>
        <w:tc>
          <w:tcPr>
            <w:tcW w:w="8467" w:type="dxa"/>
            <w:gridSpan w:val="5"/>
          </w:tcPr>
          <w:p w:rsidR="005F6964" w:rsidRDefault="00582FCD" w:rsidP="00617A6F">
            <w:pPr>
              <w:pStyle w:val="Default"/>
              <w:numPr>
                <w:ilvl w:val="0"/>
                <w:numId w:val="122"/>
              </w:numPr>
              <w:jc w:val="both"/>
              <w:rPr>
                <w:rFonts w:ascii="Times New Roman" w:eastAsia="SimSun" w:hAnsi="Times New Roman"/>
                <w:szCs w:val="22"/>
              </w:rPr>
            </w:pPr>
            <w:r>
              <w:rPr>
                <w:rFonts w:ascii="Times New Roman" w:eastAsia="SimSun" w:hAnsi="Times New Roman" w:hint="eastAsia"/>
                <w:szCs w:val="22"/>
              </w:rPr>
              <w:t>Recognize</w:t>
            </w:r>
            <w:r>
              <w:rPr>
                <w:rFonts w:ascii="Times New Roman" w:eastAsia="SimSun" w:hAnsi="Times New Roman"/>
                <w:szCs w:val="22"/>
              </w:rPr>
              <w:t xml:space="preserve"> </w:t>
            </w:r>
            <w:r>
              <w:rPr>
                <w:rFonts w:ascii="Times New Roman" w:eastAsia="SimSun" w:hAnsi="Times New Roman" w:hint="eastAsia"/>
                <w:szCs w:val="22"/>
              </w:rPr>
              <w:t>and</w:t>
            </w:r>
            <w:r>
              <w:rPr>
                <w:rFonts w:ascii="Times New Roman" w:eastAsia="SimSun" w:hAnsi="Times New Roman"/>
                <w:szCs w:val="22"/>
              </w:rPr>
              <w:t xml:space="preserve"> Install</w:t>
            </w:r>
            <w:r>
              <w:rPr>
                <w:rFonts w:ascii="Times New Roman" w:eastAsia="SimSun" w:hAnsi="Times New Roman" w:hint="eastAsia"/>
                <w:szCs w:val="22"/>
              </w:rPr>
              <w:t xml:space="preserve"> </w:t>
            </w:r>
            <w:r>
              <w:rPr>
                <w:rFonts w:ascii="Times New Roman" w:eastAsia="SimSun" w:hAnsi="Times New Roman"/>
                <w:szCs w:val="22"/>
              </w:rPr>
              <w:t>the Micro850 Controller</w:t>
            </w:r>
          </w:p>
          <w:p w:rsidR="005F6964" w:rsidRDefault="00582FCD" w:rsidP="00617A6F">
            <w:pPr>
              <w:pStyle w:val="Default"/>
              <w:numPr>
                <w:ilvl w:val="0"/>
                <w:numId w:val="122"/>
              </w:numPr>
              <w:jc w:val="both"/>
              <w:rPr>
                <w:rFonts w:ascii="Times New Roman" w:eastAsia="SimSun" w:hAnsi="Times New Roman"/>
                <w:szCs w:val="22"/>
              </w:rPr>
            </w:pPr>
            <w:r>
              <w:rPr>
                <w:rFonts w:ascii="Times New Roman" w:eastAsia="SimSun" w:hAnsi="Times New Roman"/>
                <w:szCs w:val="22"/>
              </w:rPr>
              <w:t>Creat</w:t>
            </w:r>
            <w:r>
              <w:rPr>
                <w:rFonts w:ascii="Times New Roman" w:eastAsia="SimSun" w:hAnsi="Times New Roman" w:hint="eastAsia"/>
                <w:szCs w:val="22"/>
              </w:rPr>
              <w:t>e</w:t>
            </w:r>
            <w:r>
              <w:rPr>
                <w:rFonts w:ascii="Times New Roman" w:eastAsia="SimSun" w:hAnsi="Times New Roman"/>
                <w:szCs w:val="22"/>
              </w:rPr>
              <w:t xml:space="preserve"> basic programs </w:t>
            </w:r>
            <w:r>
              <w:rPr>
                <w:rFonts w:ascii="Times New Roman" w:eastAsia="SimSun" w:hAnsi="Times New Roman" w:hint="eastAsia"/>
                <w:szCs w:val="22"/>
              </w:rPr>
              <w:t>using</w:t>
            </w:r>
            <w:r>
              <w:rPr>
                <w:rFonts w:ascii="Times New Roman" w:eastAsia="SimSun" w:hAnsi="Times New Roman"/>
                <w:szCs w:val="22"/>
              </w:rPr>
              <w:t xml:space="preserve"> Micro850 Controller</w:t>
            </w:r>
          </w:p>
          <w:p w:rsidR="005F6964" w:rsidRDefault="00582FCD" w:rsidP="00617A6F">
            <w:pPr>
              <w:pStyle w:val="Default"/>
              <w:numPr>
                <w:ilvl w:val="0"/>
                <w:numId w:val="122"/>
              </w:numPr>
              <w:jc w:val="both"/>
              <w:rPr>
                <w:rFonts w:ascii="Times New Roman" w:eastAsia="SimSun" w:hAnsi="Times New Roman"/>
                <w:szCs w:val="22"/>
              </w:rPr>
            </w:pPr>
            <w:r>
              <w:rPr>
                <w:rFonts w:ascii="Times New Roman" w:eastAsia="SimSun" w:hAnsi="Times New Roman"/>
                <w:szCs w:val="22"/>
              </w:rPr>
              <w:t>Creat</w:t>
            </w:r>
            <w:r>
              <w:rPr>
                <w:rFonts w:ascii="Times New Roman" w:eastAsia="SimSun" w:hAnsi="Times New Roman" w:hint="eastAsia"/>
                <w:szCs w:val="22"/>
              </w:rPr>
              <w:t>e</w:t>
            </w:r>
            <w:r>
              <w:rPr>
                <w:rFonts w:ascii="Times New Roman" w:eastAsia="SimSun" w:hAnsi="Times New Roman"/>
                <w:szCs w:val="22"/>
              </w:rPr>
              <w:t xml:space="preserve"> </w:t>
            </w:r>
            <w:r>
              <w:rPr>
                <w:rFonts w:ascii="Times New Roman" w:eastAsia="SimSun" w:hAnsi="Times New Roman" w:hint="eastAsia"/>
                <w:szCs w:val="22"/>
              </w:rPr>
              <w:t>function block</w:t>
            </w:r>
            <w:r>
              <w:rPr>
                <w:rFonts w:ascii="Times New Roman" w:eastAsia="SimSun" w:hAnsi="Times New Roman"/>
                <w:szCs w:val="22"/>
              </w:rPr>
              <w:t xml:space="preserve"> programs </w:t>
            </w:r>
            <w:r>
              <w:rPr>
                <w:rFonts w:ascii="Times New Roman" w:eastAsia="SimSun" w:hAnsi="Times New Roman" w:hint="eastAsia"/>
                <w:szCs w:val="22"/>
              </w:rPr>
              <w:t>using</w:t>
            </w:r>
            <w:r>
              <w:rPr>
                <w:rFonts w:ascii="Times New Roman" w:eastAsia="SimSun" w:hAnsi="Times New Roman"/>
                <w:szCs w:val="22"/>
              </w:rPr>
              <w:t xml:space="preserve"> Micro850 Controller</w:t>
            </w:r>
          </w:p>
          <w:p w:rsidR="005F6964" w:rsidRDefault="00582FCD" w:rsidP="00617A6F">
            <w:pPr>
              <w:pStyle w:val="Default"/>
              <w:numPr>
                <w:ilvl w:val="0"/>
                <w:numId w:val="122"/>
              </w:numPr>
              <w:jc w:val="both"/>
              <w:rPr>
                <w:rFonts w:ascii="Times New Roman" w:eastAsia="SimSun" w:hAnsi="Times New Roman"/>
                <w:szCs w:val="22"/>
              </w:rPr>
            </w:pPr>
            <w:r>
              <w:rPr>
                <w:rFonts w:ascii="Times New Roman" w:eastAsia="SimSun" w:hAnsi="Times New Roman" w:hint="eastAsia"/>
              </w:rPr>
              <w:t>Hardware Connection of frequency converter</w:t>
            </w:r>
          </w:p>
          <w:p w:rsidR="005F6964" w:rsidRDefault="00582FCD" w:rsidP="00617A6F">
            <w:pPr>
              <w:pStyle w:val="Default"/>
              <w:numPr>
                <w:ilvl w:val="0"/>
                <w:numId w:val="122"/>
              </w:numPr>
              <w:jc w:val="both"/>
              <w:rPr>
                <w:rFonts w:ascii="Times New Roman" w:eastAsia="SimSun" w:hAnsi="Times New Roman"/>
                <w:szCs w:val="22"/>
              </w:rPr>
            </w:pPr>
            <w:r>
              <w:rPr>
                <w:rFonts w:ascii="Times New Roman" w:eastAsia="SimSun" w:hAnsi="Times New Roman" w:hint="eastAsia"/>
              </w:rPr>
              <w:t>Set parameters with the panel</w:t>
            </w:r>
          </w:p>
          <w:p w:rsidR="005F6964" w:rsidRDefault="00582FCD" w:rsidP="00617A6F">
            <w:pPr>
              <w:pStyle w:val="Default"/>
              <w:numPr>
                <w:ilvl w:val="0"/>
                <w:numId w:val="122"/>
              </w:numPr>
              <w:jc w:val="both"/>
              <w:rPr>
                <w:rFonts w:ascii="Times New Roman" w:eastAsia="SimSun" w:hAnsi="Times New Roman"/>
                <w:szCs w:val="22"/>
              </w:rPr>
            </w:pPr>
            <w:r>
              <w:rPr>
                <w:rFonts w:ascii="Times New Roman" w:eastAsia="SimSun" w:hAnsi="Times New Roman" w:hint="eastAsia"/>
              </w:rPr>
              <w:t>Control the frequency converter by panel</w:t>
            </w:r>
          </w:p>
          <w:p w:rsidR="005F6964" w:rsidRDefault="00582FCD" w:rsidP="00617A6F">
            <w:pPr>
              <w:pStyle w:val="Default"/>
              <w:numPr>
                <w:ilvl w:val="0"/>
                <w:numId w:val="122"/>
              </w:numPr>
              <w:jc w:val="both"/>
              <w:rPr>
                <w:rFonts w:ascii="Times New Roman" w:eastAsia="SimSun" w:hAnsi="Times New Roman"/>
              </w:rPr>
            </w:pPr>
            <w:r>
              <w:rPr>
                <w:rFonts w:ascii="Times New Roman" w:eastAsia="SimSun" w:hAnsi="Times New Roman" w:hint="eastAsia"/>
                <w:color w:val="auto"/>
              </w:rPr>
              <w:t xml:space="preserve">Control </w:t>
            </w:r>
            <w:r>
              <w:rPr>
                <w:rFonts w:ascii="Times New Roman" w:eastAsia="SimSun" w:hAnsi="Times New Roman"/>
                <w:color w:val="auto"/>
              </w:rPr>
              <w:t>the</w:t>
            </w:r>
            <w:r>
              <w:rPr>
                <w:rFonts w:ascii="Times New Roman" w:eastAsia="SimSun" w:hAnsi="Times New Roman" w:hint="eastAsia"/>
              </w:rPr>
              <w:t xml:space="preserve"> frequency</w:t>
            </w:r>
            <w:r>
              <w:rPr>
                <w:rFonts w:ascii="Times New Roman" w:eastAsia="SimSun" w:hAnsi="Times New Roman"/>
                <w:color w:val="auto"/>
              </w:rPr>
              <w:t xml:space="preserve"> </w:t>
            </w:r>
            <w:r>
              <w:rPr>
                <w:rFonts w:ascii="Times New Roman" w:eastAsia="SimSun" w:hAnsi="Times New Roman" w:hint="eastAsia"/>
                <w:color w:val="auto"/>
              </w:rPr>
              <w:t>converter by terminal</w:t>
            </w:r>
            <w:r>
              <w:rPr>
                <w:rFonts w:ascii="Times New Roman" w:eastAsia="SimSun" w:hAnsi="Times New Roman"/>
                <w:color w:val="auto"/>
              </w:rPr>
              <w:t>s</w:t>
            </w:r>
          </w:p>
          <w:p w:rsidR="005F6964" w:rsidRDefault="00582FCD" w:rsidP="00617A6F">
            <w:pPr>
              <w:pStyle w:val="Default"/>
              <w:numPr>
                <w:ilvl w:val="0"/>
                <w:numId w:val="122"/>
              </w:numPr>
              <w:jc w:val="both"/>
              <w:rPr>
                <w:rFonts w:ascii="Times New Roman" w:eastAsia="SimSun" w:hAnsi="Times New Roman"/>
              </w:rPr>
            </w:pPr>
            <w:r>
              <w:rPr>
                <w:rFonts w:ascii="Times New Roman" w:eastAsia="SimSun" w:hAnsi="Times New Roman" w:hint="eastAsia"/>
              </w:rPr>
              <w:t>Establish communication between inverter and PLC</w:t>
            </w:r>
          </w:p>
          <w:p w:rsidR="005F6964" w:rsidRDefault="00582FCD" w:rsidP="00617A6F">
            <w:pPr>
              <w:pStyle w:val="Default"/>
              <w:numPr>
                <w:ilvl w:val="0"/>
                <w:numId w:val="122"/>
              </w:numPr>
              <w:jc w:val="both"/>
              <w:rPr>
                <w:rFonts w:ascii="Times New Roman" w:eastAsia="SimSun" w:hAnsi="Times New Roman"/>
                <w:szCs w:val="22"/>
              </w:rPr>
            </w:pPr>
            <w:r>
              <w:rPr>
                <w:rFonts w:ascii="Times New Roman" w:eastAsia="SimSun" w:hAnsi="Times New Roman" w:hint="eastAsia"/>
              </w:rPr>
              <w:t>Start the Inverter using the Wizard</w:t>
            </w:r>
          </w:p>
          <w:p w:rsidR="005F6964" w:rsidRDefault="00582FCD" w:rsidP="00617A6F">
            <w:pPr>
              <w:pStyle w:val="Default"/>
              <w:numPr>
                <w:ilvl w:val="0"/>
                <w:numId w:val="122"/>
              </w:numPr>
              <w:jc w:val="both"/>
              <w:rPr>
                <w:rFonts w:ascii="Times New Roman" w:eastAsia="SimSun" w:hAnsi="Times New Roman"/>
                <w:szCs w:val="22"/>
              </w:rPr>
            </w:pPr>
            <w:r>
              <w:rPr>
                <w:rFonts w:ascii="Times New Roman" w:eastAsia="SimSun" w:hAnsi="Times New Roman" w:hint="eastAsia"/>
              </w:rPr>
              <w:t>Control converter using PLC</w:t>
            </w:r>
          </w:p>
          <w:p w:rsidR="005F6964" w:rsidRDefault="00582FCD" w:rsidP="00617A6F">
            <w:pPr>
              <w:pStyle w:val="Default"/>
              <w:numPr>
                <w:ilvl w:val="0"/>
                <w:numId w:val="122"/>
              </w:numPr>
              <w:jc w:val="both"/>
              <w:rPr>
                <w:rFonts w:ascii="Times New Roman" w:eastAsia="SimSun" w:hAnsi="Times New Roman"/>
                <w:szCs w:val="22"/>
              </w:rPr>
            </w:pPr>
            <w:r>
              <w:rPr>
                <w:rFonts w:ascii="Times New Roman" w:eastAsia="SimSun" w:hAnsi="Times New Roman"/>
                <w:szCs w:val="22"/>
              </w:rPr>
              <w:t>Design and debug of reciprocating motion control system of ball screw sliding table</w:t>
            </w:r>
          </w:p>
          <w:p w:rsidR="005F6964" w:rsidRDefault="00582FCD" w:rsidP="00617A6F">
            <w:pPr>
              <w:pStyle w:val="Default"/>
              <w:numPr>
                <w:ilvl w:val="0"/>
                <w:numId w:val="122"/>
              </w:numPr>
              <w:jc w:val="both"/>
              <w:rPr>
                <w:rFonts w:ascii="Times New Roman" w:eastAsia="SimSun" w:hAnsi="Times New Roman"/>
                <w:szCs w:val="22"/>
              </w:rPr>
            </w:pPr>
            <w:r>
              <w:rPr>
                <w:rFonts w:ascii="Times New Roman" w:eastAsia="SimSun" w:hAnsi="Times New Roman"/>
                <w:szCs w:val="22"/>
              </w:rPr>
              <w:t>Design and debug of control system for regression at any position of ball screw slide table</w:t>
            </w:r>
          </w:p>
          <w:p w:rsidR="005F6964" w:rsidRDefault="00582FCD" w:rsidP="00617A6F">
            <w:pPr>
              <w:pStyle w:val="Default"/>
              <w:numPr>
                <w:ilvl w:val="0"/>
                <w:numId w:val="122"/>
              </w:numPr>
              <w:jc w:val="both"/>
              <w:rPr>
                <w:rFonts w:ascii="Times New Roman" w:eastAsia="SimSun" w:hAnsi="Times New Roman"/>
              </w:rPr>
            </w:pPr>
            <w:r>
              <w:rPr>
                <w:rFonts w:ascii="Times New Roman" w:eastAsia="SimSun" w:hAnsi="Times New Roman"/>
                <w:szCs w:val="22"/>
              </w:rPr>
              <w:t>Design and debug</w:t>
            </w:r>
            <w:r>
              <w:rPr>
                <w:rFonts w:ascii="Times New Roman" w:eastAsia="SimSun" w:hAnsi="Times New Roman" w:hint="eastAsia"/>
                <w:szCs w:val="22"/>
              </w:rPr>
              <w:t xml:space="preserve"> </w:t>
            </w:r>
            <w:r>
              <w:rPr>
                <w:rFonts w:ascii="Times New Roman" w:eastAsia="SimSun" w:hAnsi="Times New Roman"/>
                <w:szCs w:val="22"/>
              </w:rPr>
              <w:t>of control system for relative movement of ball screw slide table</w:t>
            </w:r>
          </w:p>
          <w:p w:rsidR="005F6964" w:rsidRDefault="00582FCD" w:rsidP="00617A6F">
            <w:pPr>
              <w:pStyle w:val="Default"/>
              <w:numPr>
                <w:ilvl w:val="0"/>
                <w:numId w:val="122"/>
              </w:numPr>
              <w:jc w:val="both"/>
              <w:rPr>
                <w:rFonts w:ascii="Times New Roman" w:eastAsia="SimSun" w:hAnsi="Times New Roman"/>
              </w:rPr>
            </w:pPr>
            <w:r>
              <w:rPr>
                <w:rFonts w:ascii="Times New Roman" w:eastAsia="SimSun" w:hAnsi="Times New Roman" w:hint="eastAsia"/>
              </w:rPr>
              <w:t>Absolute motion of the synchronous belt at the origin</w:t>
            </w:r>
          </w:p>
          <w:p w:rsidR="005F6964" w:rsidRDefault="00582FCD" w:rsidP="00617A6F">
            <w:pPr>
              <w:pStyle w:val="Default"/>
              <w:numPr>
                <w:ilvl w:val="0"/>
                <w:numId w:val="122"/>
              </w:numPr>
              <w:jc w:val="both"/>
              <w:rPr>
                <w:rFonts w:ascii="Times New Roman" w:eastAsia="SimSun" w:hAnsi="Times New Roman"/>
              </w:rPr>
            </w:pPr>
            <w:r>
              <w:rPr>
                <w:rFonts w:ascii="Times New Roman" w:eastAsia="SimSun" w:hAnsi="Times New Roman" w:hint="eastAsia"/>
              </w:rPr>
              <w:t>Reciprocating Motion of the Synchronous Belt</w:t>
            </w:r>
          </w:p>
          <w:p w:rsidR="005F6964" w:rsidRDefault="00582FCD" w:rsidP="00617A6F">
            <w:pPr>
              <w:pStyle w:val="Default"/>
              <w:numPr>
                <w:ilvl w:val="0"/>
                <w:numId w:val="122"/>
              </w:numPr>
              <w:jc w:val="both"/>
              <w:rPr>
                <w:rFonts w:ascii="Times New Roman" w:eastAsia="SimSun" w:hAnsi="Times New Roman"/>
                <w:szCs w:val="22"/>
              </w:rPr>
            </w:pPr>
            <w:r>
              <w:rPr>
                <w:rFonts w:ascii="Times New Roman" w:eastAsia="SimSun" w:hAnsi="Times New Roman" w:hint="eastAsia"/>
              </w:rPr>
              <w:t>Control servo using PLC</w:t>
            </w:r>
          </w:p>
          <w:p w:rsidR="005F6964" w:rsidRDefault="00582FCD" w:rsidP="00617A6F">
            <w:pPr>
              <w:pStyle w:val="Default"/>
              <w:numPr>
                <w:ilvl w:val="0"/>
                <w:numId w:val="122"/>
              </w:numPr>
              <w:spacing w:after="200"/>
              <w:ind w:left="357" w:hanging="357"/>
              <w:jc w:val="both"/>
              <w:rPr>
                <w:rFonts w:ascii="Times New Roman" w:eastAsia="SimSun" w:hAnsi="Times New Roman"/>
              </w:rPr>
            </w:pPr>
            <w:r>
              <w:rPr>
                <w:rFonts w:ascii="Times New Roman" w:eastAsia="SimSun" w:hAnsi="Times New Roman" w:hint="eastAsia"/>
              </w:rPr>
              <w:lastRenderedPageBreak/>
              <w:t>Implement bidirectional movement of each axis of the three-axis writer through external buttons</w:t>
            </w:r>
          </w:p>
        </w:tc>
        <w:tc>
          <w:tcPr>
            <w:tcW w:w="1333" w:type="dxa"/>
            <w:gridSpan w:val="3"/>
          </w:tcPr>
          <w:p w:rsidR="005F6964" w:rsidRDefault="00582FCD">
            <w:pPr>
              <w:jc w:val="center"/>
              <w:rPr>
                <w:sz w:val="24"/>
                <w:szCs w:val="24"/>
              </w:rPr>
            </w:pPr>
            <w:r>
              <w:rPr>
                <w:rFonts w:hint="eastAsia"/>
                <w:sz w:val="24"/>
                <w:szCs w:val="24"/>
              </w:rPr>
              <w:lastRenderedPageBreak/>
              <w:t>2</w:t>
            </w:r>
          </w:p>
          <w:p w:rsidR="005F6964" w:rsidRDefault="00582FCD">
            <w:pPr>
              <w:jc w:val="center"/>
              <w:rPr>
                <w:rFonts w:eastAsia="DengXian"/>
                <w:sz w:val="24"/>
                <w:szCs w:val="24"/>
              </w:rPr>
            </w:pPr>
            <w:r>
              <w:rPr>
                <w:rFonts w:hint="eastAsia"/>
                <w:sz w:val="24"/>
                <w:szCs w:val="24"/>
              </w:rPr>
              <w:t>4</w:t>
            </w:r>
          </w:p>
          <w:p w:rsidR="005F6964" w:rsidRDefault="00582FCD">
            <w:pPr>
              <w:jc w:val="center"/>
              <w:rPr>
                <w:rFonts w:eastAsia="DengXian"/>
                <w:sz w:val="24"/>
                <w:szCs w:val="24"/>
              </w:rPr>
            </w:pPr>
            <w:r>
              <w:rPr>
                <w:rFonts w:hint="eastAsia"/>
                <w:sz w:val="24"/>
                <w:szCs w:val="24"/>
              </w:rPr>
              <w:t>4</w:t>
            </w:r>
          </w:p>
          <w:p w:rsidR="005F6964" w:rsidRDefault="00582FCD">
            <w:pPr>
              <w:jc w:val="center"/>
              <w:rPr>
                <w:rFonts w:eastAsia="DengXian"/>
                <w:sz w:val="24"/>
                <w:szCs w:val="24"/>
              </w:rPr>
            </w:pPr>
            <w:r>
              <w:rPr>
                <w:rFonts w:hint="eastAsia"/>
                <w:sz w:val="24"/>
                <w:szCs w:val="24"/>
              </w:rPr>
              <w:t>4</w:t>
            </w:r>
          </w:p>
          <w:p w:rsidR="005F6964" w:rsidRDefault="00582FCD">
            <w:pPr>
              <w:jc w:val="center"/>
              <w:rPr>
                <w:rFonts w:eastAsia="DengXian"/>
                <w:sz w:val="24"/>
                <w:szCs w:val="24"/>
              </w:rPr>
            </w:pPr>
            <w:r>
              <w:rPr>
                <w:rFonts w:hint="eastAsia"/>
                <w:sz w:val="24"/>
                <w:szCs w:val="24"/>
              </w:rPr>
              <w:t>4</w:t>
            </w:r>
          </w:p>
          <w:p w:rsidR="005F6964" w:rsidRDefault="00582FCD">
            <w:pPr>
              <w:jc w:val="center"/>
              <w:rPr>
                <w:rFonts w:eastAsia="DengXian"/>
                <w:sz w:val="24"/>
                <w:szCs w:val="24"/>
              </w:rPr>
            </w:pPr>
            <w:r>
              <w:rPr>
                <w:rFonts w:hint="eastAsia"/>
                <w:sz w:val="24"/>
                <w:szCs w:val="24"/>
              </w:rPr>
              <w:t>4</w:t>
            </w:r>
          </w:p>
          <w:p w:rsidR="005F6964" w:rsidRDefault="00582FCD">
            <w:pPr>
              <w:jc w:val="center"/>
              <w:rPr>
                <w:rFonts w:eastAsia="DengXian"/>
                <w:sz w:val="24"/>
                <w:szCs w:val="24"/>
              </w:rPr>
            </w:pPr>
            <w:r>
              <w:rPr>
                <w:sz w:val="24"/>
                <w:szCs w:val="24"/>
              </w:rPr>
              <w:t>8</w:t>
            </w:r>
          </w:p>
          <w:p w:rsidR="005F6964" w:rsidRDefault="00582FCD">
            <w:pPr>
              <w:jc w:val="center"/>
              <w:rPr>
                <w:rFonts w:eastAsia="DengXian"/>
                <w:sz w:val="24"/>
                <w:szCs w:val="24"/>
              </w:rPr>
            </w:pPr>
            <w:r>
              <w:rPr>
                <w:rFonts w:hint="eastAsia"/>
                <w:sz w:val="24"/>
                <w:szCs w:val="24"/>
              </w:rPr>
              <w:t>4</w:t>
            </w:r>
          </w:p>
          <w:p w:rsidR="005F6964" w:rsidRDefault="00582FCD">
            <w:pPr>
              <w:jc w:val="center"/>
              <w:rPr>
                <w:rFonts w:eastAsia="DengXian"/>
                <w:sz w:val="24"/>
                <w:szCs w:val="24"/>
              </w:rPr>
            </w:pPr>
            <w:r>
              <w:rPr>
                <w:rFonts w:hint="eastAsia"/>
                <w:sz w:val="24"/>
                <w:szCs w:val="24"/>
              </w:rPr>
              <w:t>2</w:t>
            </w:r>
          </w:p>
          <w:p w:rsidR="005F6964" w:rsidRDefault="00582FCD">
            <w:pPr>
              <w:jc w:val="center"/>
              <w:rPr>
                <w:rFonts w:eastAsia="DengXian"/>
                <w:sz w:val="24"/>
                <w:szCs w:val="24"/>
              </w:rPr>
            </w:pPr>
            <w:r>
              <w:rPr>
                <w:rFonts w:hint="eastAsia"/>
                <w:sz w:val="24"/>
                <w:szCs w:val="24"/>
              </w:rPr>
              <w:t>8</w:t>
            </w:r>
          </w:p>
          <w:p w:rsidR="005F6964" w:rsidRDefault="00582FCD">
            <w:pPr>
              <w:jc w:val="center"/>
              <w:rPr>
                <w:rFonts w:eastAsia="DengXian"/>
                <w:sz w:val="24"/>
                <w:szCs w:val="24"/>
              </w:rPr>
            </w:pPr>
            <w:r>
              <w:rPr>
                <w:rFonts w:hint="eastAsia"/>
                <w:sz w:val="24"/>
                <w:szCs w:val="24"/>
              </w:rPr>
              <w:t>8</w:t>
            </w:r>
          </w:p>
          <w:p w:rsidR="005F6964" w:rsidRDefault="005F6964">
            <w:pPr>
              <w:jc w:val="center"/>
              <w:rPr>
                <w:sz w:val="24"/>
                <w:szCs w:val="24"/>
              </w:rPr>
            </w:pPr>
          </w:p>
          <w:p w:rsidR="005F6964" w:rsidRDefault="00582FCD">
            <w:pPr>
              <w:jc w:val="center"/>
              <w:rPr>
                <w:sz w:val="24"/>
                <w:szCs w:val="24"/>
              </w:rPr>
            </w:pPr>
            <w:r>
              <w:rPr>
                <w:rFonts w:hint="eastAsia"/>
                <w:sz w:val="24"/>
                <w:szCs w:val="24"/>
              </w:rPr>
              <w:t>6</w:t>
            </w:r>
          </w:p>
          <w:p w:rsidR="005F6964" w:rsidRDefault="005F6964">
            <w:pPr>
              <w:jc w:val="center"/>
              <w:rPr>
                <w:sz w:val="24"/>
                <w:szCs w:val="24"/>
              </w:rPr>
            </w:pPr>
          </w:p>
          <w:p w:rsidR="005F6964" w:rsidRDefault="00582FCD">
            <w:pPr>
              <w:jc w:val="center"/>
              <w:rPr>
                <w:sz w:val="24"/>
                <w:szCs w:val="24"/>
              </w:rPr>
            </w:pPr>
            <w:r>
              <w:rPr>
                <w:rFonts w:hint="eastAsia"/>
                <w:sz w:val="24"/>
                <w:szCs w:val="24"/>
              </w:rPr>
              <w:t>6</w:t>
            </w:r>
          </w:p>
          <w:p w:rsidR="005F6964" w:rsidRDefault="005F6964">
            <w:pPr>
              <w:jc w:val="center"/>
              <w:rPr>
                <w:sz w:val="24"/>
                <w:szCs w:val="24"/>
              </w:rPr>
            </w:pPr>
          </w:p>
          <w:p w:rsidR="005F6964" w:rsidRDefault="00582FCD">
            <w:pPr>
              <w:jc w:val="center"/>
              <w:rPr>
                <w:sz w:val="24"/>
                <w:szCs w:val="24"/>
              </w:rPr>
            </w:pPr>
            <w:r>
              <w:rPr>
                <w:rFonts w:hint="eastAsia"/>
                <w:sz w:val="24"/>
                <w:szCs w:val="24"/>
              </w:rPr>
              <w:t>8</w:t>
            </w:r>
          </w:p>
          <w:p w:rsidR="005F6964" w:rsidRDefault="00582FCD">
            <w:pPr>
              <w:jc w:val="center"/>
              <w:rPr>
                <w:sz w:val="24"/>
                <w:szCs w:val="24"/>
              </w:rPr>
            </w:pPr>
            <w:r>
              <w:rPr>
                <w:rFonts w:hint="eastAsia"/>
                <w:sz w:val="24"/>
                <w:szCs w:val="24"/>
              </w:rPr>
              <w:t>8</w:t>
            </w:r>
          </w:p>
          <w:p w:rsidR="005F6964" w:rsidRDefault="00582FCD">
            <w:pPr>
              <w:jc w:val="center"/>
              <w:rPr>
                <w:sz w:val="24"/>
                <w:szCs w:val="24"/>
              </w:rPr>
            </w:pPr>
            <w:r>
              <w:rPr>
                <w:rFonts w:hint="eastAsia"/>
                <w:sz w:val="24"/>
                <w:szCs w:val="24"/>
              </w:rPr>
              <w:t>8</w:t>
            </w:r>
          </w:p>
          <w:p w:rsidR="005F6964" w:rsidRDefault="00582FCD">
            <w:pPr>
              <w:jc w:val="center"/>
              <w:rPr>
                <w:rFonts w:eastAsia="DengXian"/>
                <w:sz w:val="24"/>
                <w:szCs w:val="24"/>
              </w:rPr>
            </w:pPr>
            <w:r>
              <w:rPr>
                <w:rFonts w:hint="eastAsia"/>
                <w:sz w:val="24"/>
                <w:szCs w:val="24"/>
              </w:rPr>
              <w:lastRenderedPageBreak/>
              <w:t>8</w:t>
            </w:r>
          </w:p>
        </w:tc>
      </w:tr>
    </w:tbl>
    <w:p w:rsidR="005F6964" w:rsidRDefault="00582FCD">
      <w:pPr>
        <w:widowControl/>
        <w:autoSpaceDE/>
        <w:autoSpaceDN/>
        <w:rPr>
          <w:rFonts w:eastAsiaTheme="minorEastAsia"/>
          <w:b/>
          <w:color w:val="FF0000"/>
          <w:sz w:val="24"/>
          <w:szCs w:val="24"/>
          <w:lang w:eastAsia="zh-CN"/>
        </w:rPr>
      </w:pPr>
      <w:r>
        <w:rPr>
          <w:rFonts w:eastAsiaTheme="minorEastAsia"/>
          <w:b/>
          <w:color w:val="FF0000"/>
          <w:sz w:val="24"/>
          <w:szCs w:val="24"/>
          <w:lang w:eastAsia="zh-CN"/>
        </w:rPr>
        <w:lastRenderedPageBreak/>
        <w:br w:type="page"/>
      </w:r>
    </w:p>
    <w:p w:rsidR="005F6964" w:rsidRDefault="005F6964">
      <w:pPr>
        <w:spacing w:before="160" w:after="160"/>
        <w:rPr>
          <w:rFonts w:eastAsiaTheme="minorEastAsia"/>
          <w:b/>
          <w:color w:val="FF0000"/>
          <w:sz w:val="24"/>
          <w:szCs w:val="24"/>
          <w:lang w:eastAsia="zh-CN"/>
        </w:rPr>
        <w:sectPr w:rsidR="005F6964">
          <w:pgSz w:w="12240" w:h="15840"/>
          <w:pgMar w:top="1500" w:right="1280" w:bottom="1420" w:left="1280" w:header="850" w:footer="1224" w:gutter="0"/>
          <w:cols w:space="720"/>
          <w:docGrid w:linePitch="299"/>
        </w:sectPr>
      </w:pPr>
    </w:p>
    <w:tbl>
      <w:tblPr>
        <w:tblW w:w="9800" w:type="dxa"/>
        <w:tblLook w:val="04A0" w:firstRow="1" w:lastRow="0" w:firstColumn="1" w:lastColumn="0" w:noHBand="0" w:noVBand="1"/>
      </w:tblPr>
      <w:tblGrid>
        <w:gridCol w:w="1277"/>
        <w:gridCol w:w="721"/>
        <w:gridCol w:w="974"/>
        <w:gridCol w:w="4871"/>
        <w:gridCol w:w="624"/>
        <w:gridCol w:w="96"/>
        <w:gridCol w:w="630"/>
        <w:gridCol w:w="607"/>
      </w:tblGrid>
      <w:tr w:rsidR="005F6964">
        <w:trPr>
          <w:trHeight w:val="492"/>
        </w:trPr>
        <w:tc>
          <w:tcPr>
            <w:tcW w:w="1998" w:type="dxa"/>
            <w:gridSpan w:val="2"/>
            <w:shd w:val="clear" w:color="auto" w:fill="FFFFFF" w:themeFill="background1"/>
          </w:tcPr>
          <w:p w:rsidR="005F6964" w:rsidRDefault="000D67FF">
            <w:pPr>
              <w:spacing w:before="160" w:after="160"/>
              <w:rPr>
                <w:b/>
                <w:color w:val="FF0000"/>
                <w:sz w:val="24"/>
                <w:szCs w:val="24"/>
              </w:rPr>
            </w:pPr>
            <w:r>
              <w:rPr>
                <w:rFonts w:eastAsia="SimSun"/>
                <w:b/>
                <w:bCs/>
                <w:color w:val="FF0000"/>
                <w:spacing w:val="-3"/>
                <w:szCs w:val="24"/>
                <w:lang w:eastAsia="zh-CN"/>
              </w:rPr>
              <w:lastRenderedPageBreak/>
              <w:t>EAT-382</w:t>
            </w:r>
          </w:p>
        </w:tc>
        <w:tc>
          <w:tcPr>
            <w:tcW w:w="5845" w:type="dxa"/>
            <w:gridSpan w:val="2"/>
            <w:shd w:val="clear" w:color="auto" w:fill="FFFFFF" w:themeFill="background1"/>
          </w:tcPr>
          <w:p w:rsidR="005F6964" w:rsidRDefault="00582FCD">
            <w:pPr>
              <w:spacing w:before="160" w:after="160"/>
              <w:rPr>
                <w:b/>
                <w:color w:val="FF0000"/>
                <w:sz w:val="24"/>
                <w:szCs w:val="24"/>
              </w:rPr>
            </w:pPr>
            <w:r>
              <w:rPr>
                <w:rFonts w:eastAsia="SimSun" w:cs="Arial" w:hint="eastAsia"/>
                <w:b/>
                <w:bCs/>
                <w:color w:val="FF0000"/>
                <w:sz w:val="24"/>
                <w:szCs w:val="24"/>
                <w:lang w:eastAsia="zh-CN"/>
              </w:rPr>
              <w:t>4.15 Power supply and distribution technology</w:t>
            </w:r>
          </w:p>
        </w:tc>
        <w:tc>
          <w:tcPr>
            <w:tcW w:w="1957" w:type="dxa"/>
            <w:gridSpan w:val="4"/>
            <w:shd w:val="clear" w:color="auto" w:fill="FFFFFF" w:themeFill="background1"/>
          </w:tcPr>
          <w:p w:rsidR="005F6964" w:rsidRDefault="005F6964">
            <w:pPr>
              <w:pStyle w:val="Heading2"/>
              <w:spacing w:line="240" w:lineRule="auto"/>
              <w:rPr>
                <w:rFonts w:eastAsiaTheme="minorEastAsia"/>
                <w:b w:val="0"/>
                <w:color w:val="FF0000"/>
                <w:sz w:val="24"/>
                <w:szCs w:val="24"/>
                <w:lang w:eastAsia="zh-CN"/>
              </w:rPr>
            </w:pPr>
          </w:p>
          <w:p w:rsidR="005F6964" w:rsidRDefault="005F6964">
            <w:pPr>
              <w:rPr>
                <w:rFonts w:eastAsiaTheme="minorEastAsia"/>
                <w:lang w:eastAsia="zh-CN"/>
              </w:rPr>
            </w:pPr>
          </w:p>
        </w:tc>
      </w:tr>
      <w:tr w:rsidR="005F6964">
        <w:trPr>
          <w:trHeight w:val="304"/>
        </w:trPr>
        <w:tc>
          <w:tcPr>
            <w:tcW w:w="2972" w:type="dxa"/>
            <w:gridSpan w:val="3"/>
          </w:tcPr>
          <w:p w:rsidR="005F6964" w:rsidRDefault="00582FCD">
            <w:pPr>
              <w:pStyle w:val="Heading2"/>
              <w:spacing w:line="240" w:lineRule="auto"/>
              <w:ind w:left="0"/>
              <w:rPr>
                <w:sz w:val="24"/>
                <w:szCs w:val="24"/>
              </w:rPr>
            </w:pPr>
            <w:r>
              <w:rPr>
                <w:rFonts w:eastAsiaTheme="minorEastAsia" w:cstheme="minorBidi"/>
                <w:kern w:val="2"/>
                <w:sz w:val="24"/>
                <w:szCs w:val="24"/>
                <w:lang w:eastAsia="zh-CN" w:bidi="ar-SA"/>
              </w:rPr>
              <w:t>Total contact hours:</w:t>
            </w:r>
          </w:p>
        </w:tc>
        <w:tc>
          <w:tcPr>
            <w:tcW w:w="4871" w:type="dxa"/>
          </w:tcPr>
          <w:p w:rsidR="005F6964" w:rsidRDefault="00582FCD">
            <w:pPr>
              <w:rPr>
                <w:b/>
                <w:sz w:val="24"/>
                <w:szCs w:val="24"/>
              </w:rPr>
            </w:pPr>
            <w:r>
              <w:rPr>
                <w:b/>
                <w:sz w:val="24"/>
                <w:szCs w:val="24"/>
              </w:rPr>
              <w:t>80</w:t>
            </w:r>
          </w:p>
        </w:tc>
        <w:tc>
          <w:tcPr>
            <w:tcW w:w="720" w:type="dxa"/>
            <w:gridSpan w:val="2"/>
          </w:tcPr>
          <w:p w:rsidR="005F6964" w:rsidRDefault="00582FCD">
            <w:pPr>
              <w:jc w:val="center"/>
              <w:rPr>
                <w:b/>
                <w:smallCaps/>
                <w:spacing w:val="5"/>
                <w:sz w:val="24"/>
                <w:szCs w:val="24"/>
              </w:rPr>
            </w:pPr>
            <w:r>
              <w:rPr>
                <w:b/>
                <w:smallCaps/>
                <w:spacing w:val="5"/>
                <w:sz w:val="24"/>
                <w:szCs w:val="24"/>
              </w:rPr>
              <w:t>T</w:t>
            </w:r>
          </w:p>
        </w:tc>
        <w:tc>
          <w:tcPr>
            <w:tcW w:w="630" w:type="dxa"/>
          </w:tcPr>
          <w:p w:rsidR="005F6964" w:rsidRDefault="00582FCD">
            <w:pPr>
              <w:jc w:val="center"/>
              <w:rPr>
                <w:b/>
                <w:smallCaps/>
                <w:spacing w:val="5"/>
                <w:sz w:val="24"/>
                <w:szCs w:val="24"/>
              </w:rPr>
            </w:pPr>
            <w:r>
              <w:rPr>
                <w:b/>
                <w:smallCaps/>
                <w:spacing w:val="5"/>
                <w:sz w:val="24"/>
                <w:szCs w:val="24"/>
              </w:rPr>
              <w:t>P</w:t>
            </w:r>
          </w:p>
        </w:tc>
        <w:tc>
          <w:tcPr>
            <w:tcW w:w="607" w:type="dxa"/>
          </w:tcPr>
          <w:p w:rsidR="005F6964" w:rsidRDefault="00582FCD">
            <w:pPr>
              <w:jc w:val="center"/>
              <w:rPr>
                <w:b/>
                <w:smallCaps/>
                <w:spacing w:val="5"/>
                <w:sz w:val="24"/>
                <w:szCs w:val="24"/>
              </w:rPr>
            </w:pPr>
            <w:r>
              <w:rPr>
                <w:b/>
                <w:smallCaps/>
                <w:spacing w:val="5"/>
                <w:sz w:val="24"/>
                <w:szCs w:val="24"/>
              </w:rPr>
              <w:t>C</w:t>
            </w:r>
          </w:p>
        </w:tc>
      </w:tr>
      <w:tr w:rsidR="005F6964">
        <w:trPr>
          <w:trHeight w:val="299"/>
        </w:trPr>
        <w:tc>
          <w:tcPr>
            <w:tcW w:w="2972" w:type="dxa"/>
            <w:gridSpan w:val="3"/>
          </w:tcPr>
          <w:p w:rsidR="005F6964" w:rsidRDefault="00582FCD">
            <w:pPr>
              <w:rPr>
                <w:b/>
                <w:sz w:val="24"/>
                <w:szCs w:val="24"/>
              </w:rPr>
            </w:pPr>
            <w:r>
              <w:rPr>
                <w:sz w:val="24"/>
                <w:szCs w:val="24"/>
              </w:rPr>
              <w:t>Theory:</w:t>
            </w:r>
          </w:p>
        </w:tc>
        <w:tc>
          <w:tcPr>
            <w:tcW w:w="4871" w:type="dxa"/>
          </w:tcPr>
          <w:p w:rsidR="005F6964" w:rsidRDefault="00582FCD">
            <w:pPr>
              <w:rPr>
                <w:sz w:val="24"/>
                <w:szCs w:val="24"/>
              </w:rPr>
            </w:pPr>
            <w:r>
              <w:rPr>
                <w:sz w:val="24"/>
                <w:szCs w:val="24"/>
              </w:rPr>
              <w:t>32</w:t>
            </w:r>
          </w:p>
        </w:tc>
        <w:tc>
          <w:tcPr>
            <w:tcW w:w="720" w:type="dxa"/>
            <w:gridSpan w:val="2"/>
            <w:vMerge w:val="restart"/>
          </w:tcPr>
          <w:p w:rsidR="005F6964" w:rsidRDefault="00582FCD">
            <w:pPr>
              <w:jc w:val="center"/>
              <w:rPr>
                <w:b/>
                <w:sz w:val="24"/>
                <w:szCs w:val="24"/>
              </w:rPr>
            </w:pPr>
            <w:r>
              <w:rPr>
                <w:b/>
                <w:sz w:val="24"/>
                <w:szCs w:val="24"/>
              </w:rPr>
              <w:t>1</w:t>
            </w:r>
          </w:p>
        </w:tc>
        <w:tc>
          <w:tcPr>
            <w:tcW w:w="630" w:type="dxa"/>
            <w:vMerge w:val="restart"/>
          </w:tcPr>
          <w:p w:rsidR="005F6964" w:rsidRDefault="00582FCD">
            <w:pPr>
              <w:jc w:val="center"/>
              <w:rPr>
                <w:b/>
                <w:sz w:val="24"/>
                <w:szCs w:val="24"/>
              </w:rPr>
            </w:pPr>
            <w:r>
              <w:rPr>
                <w:b/>
                <w:sz w:val="24"/>
                <w:szCs w:val="24"/>
              </w:rPr>
              <w:t>1.5</w:t>
            </w:r>
          </w:p>
        </w:tc>
        <w:tc>
          <w:tcPr>
            <w:tcW w:w="607" w:type="dxa"/>
            <w:vMerge w:val="restart"/>
          </w:tcPr>
          <w:p w:rsidR="005F6964" w:rsidRDefault="00582FCD">
            <w:pPr>
              <w:jc w:val="center"/>
              <w:rPr>
                <w:b/>
                <w:sz w:val="24"/>
                <w:szCs w:val="24"/>
              </w:rPr>
            </w:pPr>
            <w:r>
              <w:rPr>
                <w:b/>
                <w:sz w:val="24"/>
                <w:szCs w:val="24"/>
              </w:rPr>
              <w:t>1.5</w:t>
            </w:r>
          </w:p>
        </w:tc>
      </w:tr>
      <w:tr w:rsidR="005F6964">
        <w:trPr>
          <w:trHeight w:val="74"/>
        </w:trPr>
        <w:tc>
          <w:tcPr>
            <w:tcW w:w="2972" w:type="dxa"/>
            <w:gridSpan w:val="3"/>
          </w:tcPr>
          <w:p w:rsidR="005F6964" w:rsidRDefault="00582FCD">
            <w:pPr>
              <w:rPr>
                <w:sz w:val="24"/>
                <w:szCs w:val="24"/>
              </w:rPr>
            </w:pPr>
            <w:r>
              <w:rPr>
                <w:sz w:val="24"/>
                <w:szCs w:val="24"/>
              </w:rPr>
              <w:t>Practice:</w:t>
            </w:r>
          </w:p>
        </w:tc>
        <w:tc>
          <w:tcPr>
            <w:tcW w:w="4871" w:type="dxa"/>
          </w:tcPr>
          <w:p w:rsidR="005F6964" w:rsidRDefault="00582FCD">
            <w:pPr>
              <w:rPr>
                <w:rFonts w:eastAsia="DengXian"/>
                <w:sz w:val="24"/>
                <w:szCs w:val="24"/>
                <w:highlight w:val="yellow"/>
              </w:rPr>
            </w:pPr>
            <w:r>
              <w:rPr>
                <w:sz w:val="24"/>
                <w:szCs w:val="24"/>
              </w:rPr>
              <w:t>48</w:t>
            </w:r>
          </w:p>
        </w:tc>
        <w:tc>
          <w:tcPr>
            <w:tcW w:w="720" w:type="dxa"/>
            <w:gridSpan w:val="2"/>
            <w:vMerge/>
          </w:tcPr>
          <w:p w:rsidR="005F6964" w:rsidRDefault="005F6964">
            <w:pPr>
              <w:jc w:val="center"/>
              <w:rPr>
                <w:b/>
                <w:sz w:val="24"/>
                <w:szCs w:val="24"/>
              </w:rPr>
            </w:pPr>
          </w:p>
        </w:tc>
        <w:tc>
          <w:tcPr>
            <w:tcW w:w="630" w:type="dxa"/>
            <w:vMerge/>
          </w:tcPr>
          <w:p w:rsidR="005F6964" w:rsidRDefault="005F6964">
            <w:pPr>
              <w:jc w:val="center"/>
              <w:rPr>
                <w:b/>
                <w:sz w:val="24"/>
                <w:szCs w:val="24"/>
              </w:rPr>
            </w:pPr>
          </w:p>
        </w:tc>
        <w:tc>
          <w:tcPr>
            <w:tcW w:w="607" w:type="dxa"/>
            <w:vMerge/>
          </w:tcPr>
          <w:p w:rsidR="005F6964" w:rsidRDefault="005F6964">
            <w:pPr>
              <w:jc w:val="center"/>
              <w:rPr>
                <w:b/>
                <w:sz w:val="24"/>
                <w:szCs w:val="24"/>
              </w:rPr>
            </w:pPr>
          </w:p>
        </w:tc>
      </w:tr>
      <w:tr w:rsidR="005F6964">
        <w:trPr>
          <w:trHeight w:val="492"/>
        </w:trPr>
        <w:tc>
          <w:tcPr>
            <w:tcW w:w="1277" w:type="dxa"/>
          </w:tcPr>
          <w:p w:rsidR="005F6964" w:rsidRDefault="00582FCD">
            <w:pPr>
              <w:rPr>
                <w:sz w:val="24"/>
                <w:szCs w:val="24"/>
              </w:rPr>
            </w:pPr>
            <w:r>
              <w:rPr>
                <w:rFonts w:hint="eastAsia"/>
                <w:b/>
                <w:smallCaps/>
                <w:spacing w:val="5"/>
                <w:sz w:val="24"/>
                <w:szCs w:val="24"/>
              </w:rPr>
              <w:t>AIMS</w:t>
            </w:r>
            <w:r>
              <w:rPr>
                <w:b/>
                <w:smallCaps/>
                <w:spacing w:val="5"/>
                <w:sz w:val="24"/>
                <w:szCs w:val="24"/>
              </w:rPr>
              <w:t>:</w:t>
            </w:r>
          </w:p>
        </w:tc>
        <w:tc>
          <w:tcPr>
            <w:tcW w:w="8523" w:type="dxa"/>
            <w:gridSpan w:val="7"/>
          </w:tcPr>
          <w:p w:rsidR="005F6964" w:rsidRDefault="00582FCD">
            <w:pPr>
              <w:jc w:val="both"/>
              <w:rPr>
                <w:rFonts w:eastAsia="SimSun"/>
                <w:spacing w:val="-3"/>
                <w:sz w:val="24"/>
                <w:szCs w:val="24"/>
              </w:rPr>
            </w:pPr>
            <w:r>
              <w:rPr>
                <w:rFonts w:eastAsia="SimSun" w:hint="eastAsia"/>
                <w:spacing w:val="-3"/>
                <w:sz w:val="24"/>
                <w:szCs w:val="24"/>
                <w:lang w:eastAsia="zh-CN"/>
              </w:rPr>
              <w:t>Through the study and practice of this course, students will be basically familiar with the structure and principle of power supply and distribution system, and preliminarily master the skills of power transformation and distribution operation and management, operation and maintenance of electrical equipment, fault analysis and troubleshooting of power supply system and equipment. Develop safe and civilized operation habits, understand and learn new technologies of relevant enterprises, and initially have the ability of operation, management and engineering design of power supply system.</w:t>
            </w:r>
          </w:p>
          <w:p w:rsidR="005F6964" w:rsidRDefault="00582FCD" w:rsidP="00617A6F">
            <w:pPr>
              <w:numPr>
                <w:ilvl w:val="0"/>
                <w:numId w:val="123"/>
              </w:numPr>
              <w:autoSpaceDE/>
              <w:autoSpaceDN/>
              <w:jc w:val="both"/>
              <w:rPr>
                <w:rFonts w:eastAsia="SimSun"/>
                <w:spacing w:val="-3"/>
                <w:sz w:val="24"/>
                <w:szCs w:val="24"/>
              </w:rPr>
            </w:pPr>
            <w:r>
              <w:rPr>
                <w:rFonts w:eastAsia="SimSun" w:hint="eastAsia"/>
                <w:spacing w:val="-3"/>
                <w:sz w:val="24"/>
                <w:szCs w:val="24"/>
                <w:lang w:eastAsia="zh-CN"/>
              </w:rPr>
              <w:t>Be familiar with power supply and distribution system.</w:t>
            </w:r>
          </w:p>
          <w:p w:rsidR="005F6964" w:rsidRDefault="00582FCD" w:rsidP="00617A6F">
            <w:pPr>
              <w:numPr>
                <w:ilvl w:val="0"/>
                <w:numId w:val="123"/>
              </w:numPr>
              <w:autoSpaceDE/>
              <w:autoSpaceDN/>
              <w:jc w:val="both"/>
              <w:rPr>
                <w:rFonts w:eastAsia="SimSun"/>
                <w:spacing w:val="-3"/>
                <w:sz w:val="24"/>
                <w:szCs w:val="24"/>
              </w:rPr>
            </w:pPr>
            <w:r>
              <w:rPr>
                <w:rFonts w:eastAsia="SimSun" w:hint="eastAsia"/>
                <w:spacing w:val="-3"/>
                <w:sz w:val="24"/>
                <w:szCs w:val="24"/>
                <w:lang w:eastAsia="zh-CN"/>
              </w:rPr>
              <w:t>Master the selection and use of transformers and high and low voltage electrical equipment.</w:t>
            </w:r>
          </w:p>
          <w:p w:rsidR="005F6964" w:rsidRDefault="00582FCD" w:rsidP="00617A6F">
            <w:pPr>
              <w:numPr>
                <w:ilvl w:val="0"/>
                <w:numId w:val="123"/>
              </w:numPr>
              <w:autoSpaceDE/>
              <w:autoSpaceDN/>
              <w:jc w:val="both"/>
              <w:rPr>
                <w:rFonts w:eastAsia="SimSun"/>
                <w:spacing w:val="-3"/>
                <w:sz w:val="24"/>
                <w:szCs w:val="24"/>
              </w:rPr>
            </w:pPr>
            <w:r>
              <w:rPr>
                <w:rFonts w:eastAsia="SimSun" w:hint="eastAsia"/>
                <w:spacing w:val="-3"/>
                <w:sz w:val="24"/>
                <w:szCs w:val="24"/>
                <w:lang w:eastAsia="zh-CN"/>
              </w:rPr>
              <w:t>Master the basic knowledge of operation, operation and maintenance of power supply and distribution system.</w:t>
            </w:r>
          </w:p>
          <w:p w:rsidR="005F6964" w:rsidRDefault="00582FCD" w:rsidP="00617A6F">
            <w:pPr>
              <w:numPr>
                <w:ilvl w:val="0"/>
                <w:numId w:val="123"/>
              </w:numPr>
              <w:autoSpaceDE/>
              <w:autoSpaceDN/>
              <w:jc w:val="both"/>
              <w:rPr>
                <w:rFonts w:eastAsia="SimSun"/>
                <w:spacing w:val="-3"/>
                <w:sz w:val="24"/>
                <w:szCs w:val="24"/>
              </w:rPr>
            </w:pPr>
            <w:r>
              <w:rPr>
                <w:rFonts w:eastAsia="SimSun" w:hint="eastAsia"/>
                <w:spacing w:val="-3"/>
                <w:sz w:val="24"/>
                <w:szCs w:val="24"/>
                <w:lang w:eastAsia="zh-CN"/>
              </w:rPr>
              <w:t>Have the ability to read power system drawings and equipment drawings.</w:t>
            </w:r>
          </w:p>
          <w:p w:rsidR="005F6964" w:rsidRDefault="00582FCD" w:rsidP="00617A6F">
            <w:pPr>
              <w:numPr>
                <w:ilvl w:val="0"/>
                <w:numId w:val="123"/>
              </w:numPr>
              <w:autoSpaceDE/>
              <w:autoSpaceDN/>
              <w:jc w:val="both"/>
              <w:rPr>
                <w:rFonts w:eastAsia="SimSun"/>
                <w:spacing w:val="-3"/>
                <w:sz w:val="24"/>
                <w:szCs w:val="24"/>
              </w:rPr>
            </w:pPr>
            <w:r>
              <w:rPr>
                <w:rFonts w:eastAsia="SimSun" w:hint="eastAsia"/>
                <w:spacing w:val="-3"/>
                <w:sz w:val="24"/>
                <w:szCs w:val="24"/>
                <w:lang w:eastAsia="zh-CN"/>
              </w:rPr>
              <w:t>Master the configuration and setting of common protection relays, power lines and transformer protection.</w:t>
            </w:r>
          </w:p>
          <w:p w:rsidR="005F6964" w:rsidRDefault="00582FCD" w:rsidP="00617A6F">
            <w:pPr>
              <w:numPr>
                <w:ilvl w:val="0"/>
                <w:numId w:val="123"/>
              </w:numPr>
              <w:autoSpaceDE/>
              <w:autoSpaceDN/>
              <w:jc w:val="both"/>
              <w:rPr>
                <w:spacing w:val="-3"/>
                <w:sz w:val="24"/>
                <w:szCs w:val="24"/>
              </w:rPr>
            </w:pPr>
            <w:r>
              <w:rPr>
                <w:rFonts w:eastAsia="SimSun" w:hint="eastAsia"/>
                <w:spacing w:val="-3"/>
                <w:sz w:val="24"/>
                <w:szCs w:val="24"/>
                <w:lang w:eastAsia="zh-CN"/>
              </w:rPr>
              <w:t>Preliminarily have the skills of substation operation and management, and the operation and maintenance of electrical equipment.</w:t>
            </w:r>
          </w:p>
        </w:tc>
      </w:tr>
      <w:tr w:rsidR="005F6964">
        <w:trPr>
          <w:trHeight w:val="468"/>
        </w:trPr>
        <w:tc>
          <w:tcPr>
            <w:tcW w:w="8467" w:type="dxa"/>
            <w:gridSpan w:val="5"/>
            <w:shd w:val="clear" w:color="auto" w:fill="E5DFEC"/>
          </w:tcPr>
          <w:p w:rsidR="005F6964" w:rsidRDefault="00582FCD">
            <w:pPr>
              <w:pStyle w:val="Heading2"/>
              <w:spacing w:before="160" w:after="160" w:line="240" w:lineRule="auto"/>
              <w:ind w:left="0"/>
              <w:rPr>
                <w:rFonts w:eastAsiaTheme="minorEastAsia"/>
                <w:b w:val="0"/>
                <w:sz w:val="24"/>
                <w:szCs w:val="24"/>
                <w:lang w:eastAsia="zh-CN"/>
              </w:rPr>
            </w:pPr>
            <w:r>
              <w:rPr>
                <w:rFonts w:eastAsiaTheme="minorEastAsia" w:cstheme="minorBidi"/>
                <w:kern w:val="2"/>
                <w:sz w:val="24"/>
                <w:szCs w:val="24"/>
                <w:lang w:eastAsia="zh-CN" w:bidi="ar-SA"/>
              </w:rPr>
              <w:t>Course Contents</w:t>
            </w:r>
          </w:p>
        </w:tc>
        <w:tc>
          <w:tcPr>
            <w:tcW w:w="1333" w:type="dxa"/>
            <w:gridSpan w:val="3"/>
            <w:shd w:val="clear" w:color="auto" w:fill="E5DFEC"/>
          </w:tcPr>
          <w:p w:rsidR="005F6964" w:rsidRDefault="00582FCD">
            <w:pPr>
              <w:spacing w:before="160" w:after="160"/>
              <w:rPr>
                <w:sz w:val="24"/>
                <w:szCs w:val="24"/>
              </w:rPr>
            </w:pPr>
            <w:r>
              <w:rPr>
                <w:b/>
                <w:sz w:val="24"/>
                <w:szCs w:val="24"/>
              </w:rPr>
              <w:t>Hours</w:t>
            </w:r>
          </w:p>
        </w:tc>
      </w:tr>
      <w:tr w:rsidR="005F6964">
        <w:trPr>
          <w:trHeight w:val="128"/>
        </w:trPr>
        <w:tc>
          <w:tcPr>
            <w:tcW w:w="8467" w:type="dxa"/>
            <w:gridSpan w:val="5"/>
          </w:tcPr>
          <w:p w:rsidR="005F6964" w:rsidRDefault="00582FCD" w:rsidP="00617A6F">
            <w:pPr>
              <w:pStyle w:val="ListParagraph"/>
              <w:widowControl/>
              <w:numPr>
                <w:ilvl w:val="0"/>
                <w:numId w:val="124"/>
              </w:numPr>
              <w:tabs>
                <w:tab w:val="left" w:pos="720"/>
                <w:tab w:val="left" w:pos="4077"/>
                <w:tab w:val="right" w:pos="9360"/>
              </w:tabs>
              <w:suppressAutoHyphens/>
              <w:autoSpaceDE/>
              <w:autoSpaceDN/>
              <w:spacing w:before="0" w:line="276" w:lineRule="auto"/>
              <w:contextualSpacing/>
              <w:jc w:val="both"/>
              <w:rPr>
                <w:b/>
                <w:spacing w:val="-3"/>
                <w:sz w:val="24"/>
                <w:szCs w:val="24"/>
              </w:rPr>
            </w:pPr>
            <w:r>
              <w:rPr>
                <w:rFonts w:eastAsia="SimSun" w:hint="eastAsia"/>
                <w:b/>
                <w:sz w:val="24"/>
                <w:szCs w:val="24"/>
                <w:lang w:eastAsia="zh-CN"/>
              </w:rPr>
              <w:t>Setting of substation and distribution station</w:t>
            </w:r>
          </w:p>
          <w:p w:rsidR="005F6964" w:rsidRDefault="00582FCD" w:rsidP="00617A6F">
            <w:pPr>
              <w:pStyle w:val="ListParagraph"/>
              <w:widowControl/>
              <w:numPr>
                <w:ilvl w:val="1"/>
                <w:numId w:val="124"/>
              </w:numPr>
              <w:autoSpaceDE/>
              <w:autoSpaceDN/>
              <w:spacing w:before="0"/>
              <w:contextualSpacing/>
              <w:jc w:val="both"/>
              <w:rPr>
                <w:rFonts w:eastAsia="SimSun"/>
                <w:sz w:val="24"/>
                <w:szCs w:val="24"/>
                <w:lang w:eastAsia="zh-CN"/>
              </w:rPr>
            </w:pPr>
            <w:r>
              <w:rPr>
                <w:rFonts w:eastAsia="SimSun" w:hint="eastAsia"/>
                <w:sz w:val="24"/>
                <w:szCs w:val="24"/>
                <w:lang w:eastAsia="zh-CN"/>
              </w:rPr>
              <w:t>Brief introduction of power system</w:t>
            </w:r>
          </w:p>
          <w:p w:rsidR="005F6964" w:rsidRDefault="00582FCD" w:rsidP="00617A6F">
            <w:pPr>
              <w:pStyle w:val="ListParagraph"/>
              <w:widowControl/>
              <w:numPr>
                <w:ilvl w:val="1"/>
                <w:numId w:val="124"/>
              </w:numPr>
              <w:autoSpaceDE/>
              <w:autoSpaceDN/>
              <w:spacing w:before="0"/>
              <w:contextualSpacing/>
              <w:jc w:val="both"/>
              <w:rPr>
                <w:rFonts w:eastAsia="SimSun"/>
                <w:sz w:val="24"/>
                <w:szCs w:val="24"/>
                <w:lang w:eastAsia="zh-CN"/>
              </w:rPr>
            </w:pPr>
            <w:r>
              <w:rPr>
                <w:rFonts w:eastAsia="SimSun" w:hint="eastAsia"/>
                <w:sz w:val="24"/>
                <w:szCs w:val="24"/>
                <w:lang w:eastAsia="zh-CN"/>
              </w:rPr>
              <w:t>Selection of operation mode of power supply and distribution system</w:t>
            </w:r>
          </w:p>
          <w:p w:rsidR="005F6964" w:rsidRDefault="00582FCD" w:rsidP="00617A6F">
            <w:pPr>
              <w:pStyle w:val="ListParagraph"/>
              <w:widowControl/>
              <w:numPr>
                <w:ilvl w:val="1"/>
                <w:numId w:val="124"/>
              </w:numPr>
              <w:autoSpaceDE/>
              <w:autoSpaceDN/>
              <w:spacing w:before="0"/>
              <w:contextualSpacing/>
              <w:jc w:val="both"/>
              <w:rPr>
                <w:rFonts w:eastAsia="SimSun"/>
                <w:sz w:val="24"/>
                <w:szCs w:val="24"/>
                <w:lang w:eastAsia="zh-CN"/>
              </w:rPr>
            </w:pPr>
            <w:r>
              <w:rPr>
                <w:rFonts w:eastAsia="SimSun" w:hint="eastAsia"/>
                <w:sz w:val="24"/>
                <w:szCs w:val="24"/>
                <w:lang w:eastAsia="zh-CN"/>
              </w:rPr>
              <w:t>Factory Substation Main Circuit Diagram understanding</w:t>
            </w:r>
          </w:p>
          <w:p w:rsidR="005F6964" w:rsidRDefault="00582FCD" w:rsidP="00617A6F">
            <w:pPr>
              <w:pStyle w:val="ListParagraph"/>
              <w:widowControl/>
              <w:numPr>
                <w:ilvl w:val="1"/>
                <w:numId w:val="124"/>
              </w:numPr>
              <w:autoSpaceDE/>
              <w:autoSpaceDN/>
              <w:spacing w:before="0" w:after="200"/>
              <w:ind w:left="357" w:hanging="357"/>
              <w:contextualSpacing/>
              <w:jc w:val="both"/>
              <w:rPr>
                <w:spacing w:val="-3"/>
                <w:sz w:val="24"/>
                <w:szCs w:val="24"/>
              </w:rPr>
            </w:pPr>
            <w:r>
              <w:rPr>
                <w:rFonts w:eastAsia="SimSun" w:hint="eastAsia"/>
                <w:sz w:val="24"/>
                <w:szCs w:val="24"/>
                <w:lang w:eastAsia="zh-CN"/>
              </w:rPr>
              <w:t>Site Selection and Installation Arrangement of Substations</w:t>
            </w:r>
          </w:p>
        </w:tc>
        <w:tc>
          <w:tcPr>
            <w:tcW w:w="1333" w:type="dxa"/>
            <w:gridSpan w:val="3"/>
          </w:tcPr>
          <w:p w:rsidR="005F6964" w:rsidRDefault="00582FCD">
            <w:pPr>
              <w:jc w:val="center"/>
              <w:rPr>
                <w:sz w:val="24"/>
                <w:szCs w:val="24"/>
              </w:rPr>
            </w:pPr>
            <w:r>
              <w:rPr>
                <w:rFonts w:hint="eastAsia"/>
                <w:sz w:val="24"/>
                <w:szCs w:val="24"/>
                <w:lang w:eastAsia="zh-CN"/>
              </w:rPr>
              <w:t>4</w:t>
            </w:r>
          </w:p>
        </w:tc>
      </w:tr>
      <w:tr w:rsidR="005F6964">
        <w:trPr>
          <w:trHeight w:val="128"/>
        </w:trPr>
        <w:tc>
          <w:tcPr>
            <w:tcW w:w="8467" w:type="dxa"/>
            <w:gridSpan w:val="5"/>
          </w:tcPr>
          <w:p w:rsidR="005F6964" w:rsidRDefault="00582FCD" w:rsidP="00617A6F">
            <w:pPr>
              <w:pStyle w:val="ListParagraph"/>
              <w:widowControl/>
              <w:numPr>
                <w:ilvl w:val="0"/>
                <w:numId w:val="124"/>
              </w:numPr>
              <w:tabs>
                <w:tab w:val="left" w:pos="720"/>
                <w:tab w:val="left" w:pos="4077"/>
                <w:tab w:val="right" w:pos="9360"/>
              </w:tabs>
              <w:suppressAutoHyphens/>
              <w:autoSpaceDE/>
              <w:autoSpaceDN/>
              <w:spacing w:before="0" w:after="200" w:line="276" w:lineRule="auto"/>
              <w:ind w:left="357" w:hanging="357"/>
              <w:contextualSpacing/>
              <w:jc w:val="both"/>
              <w:rPr>
                <w:b/>
                <w:bCs/>
                <w:spacing w:val="-3"/>
                <w:sz w:val="24"/>
                <w:szCs w:val="24"/>
              </w:rPr>
            </w:pPr>
            <w:r>
              <w:rPr>
                <w:rFonts w:eastAsia="SimSun" w:hint="eastAsia"/>
                <w:b/>
                <w:sz w:val="24"/>
                <w:szCs w:val="24"/>
                <w:lang w:eastAsia="zh-CN"/>
              </w:rPr>
              <w:t>Factory Load Statistics and Transformer Selection</w:t>
            </w:r>
          </w:p>
          <w:p w:rsidR="005F6964" w:rsidRDefault="00582FCD" w:rsidP="00617A6F">
            <w:pPr>
              <w:pStyle w:val="ListParagraph"/>
              <w:widowControl/>
              <w:numPr>
                <w:ilvl w:val="1"/>
                <w:numId w:val="124"/>
              </w:numPr>
              <w:autoSpaceDE/>
              <w:autoSpaceDN/>
              <w:spacing w:before="0"/>
              <w:contextualSpacing/>
              <w:jc w:val="both"/>
              <w:rPr>
                <w:b/>
                <w:spacing w:val="-3"/>
                <w:sz w:val="24"/>
                <w:szCs w:val="24"/>
                <w:lang w:eastAsia="zh-CN"/>
              </w:rPr>
            </w:pPr>
            <w:r>
              <w:rPr>
                <w:rFonts w:eastAsia="SimSun" w:hint="eastAsia"/>
                <w:sz w:val="24"/>
                <w:szCs w:val="24"/>
                <w:lang w:eastAsia="zh-CN"/>
              </w:rPr>
              <w:t>Electric load calculation</w:t>
            </w:r>
          </w:p>
          <w:p w:rsidR="005F6964" w:rsidRDefault="00582FCD" w:rsidP="00617A6F">
            <w:pPr>
              <w:pStyle w:val="ListParagraph"/>
              <w:widowControl/>
              <w:numPr>
                <w:ilvl w:val="1"/>
                <w:numId w:val="124"/>
              </w:numPr>
              <w:autoSpaceDE/>
              <w:autoSpaceDN/>
              <w:spacing w:before="0"/>
              <w:contextualSpacing/>
              <w:jc w:val="both"/>
              <w:rPr>
                <w:b/>
                <w:spacing w:val="-3"/>
                <w:sz w:val="24"/>
                <w:szCs w:val="24"/>
                <w:lang w:eastAsia="zh-CN"/>
              </w:rPr>
            </w:pPr>
            <w:r>
              <w:rPr>
                <w:rFonts w:eastAsia="SimSun" w:hint="eastAsia"/>
                <w:sz w:val="24"/>
                <w:szCs w:val="24"/>
                <w:lang w:eastAsia="zh-CN"/>
              </w:rPr>
              <w:t>Selection of Transformers in Substations</w:t>
            </w:r>
          </w:p>
          <w:p w:rsidR="005F6964" w:rsidRDefault="00582FCD" w:rsidP="00617A6F">
            <w:pPr>
              <w:pStyle w:val="ListParagraph"/>
              <w:widowControl/>
              <w:numPr>
                <w:ilvl w:val="1"/>
                <w:numId w:val="124"/>
              </w:numPr>
              <w:autoSpaceDE/>
              <w:autoSpaceDN/>
              <w:spacing w:before="0" w:after="200"/>
              <w:ind w:left="357" w:hanging="357"/>
              <w:contextualSpacing/>
              <w:jc w:val="both"/>
              <w:rPr>
                <w:rFonts w:eastAsia="SimSun"/>
                <w:spacing w:val="-3"/>
                <w:sz w:val="24"/>
                <w:szCs w:val="24"/>
                <w:lang w:eastAsia="zh-CN"/>
              </w:rPr>
            </w:pPr>
            <w:r>
              <w:rPr>
                <w:rFonts w:eastAsia="SimSun" w:hint="eastAsia"/>
                <w:sz w:val="24"/>
                <w:szCs w:val="24"/>
                <w:lang w:eastAsia="zh-CN"/>
              </w:rPr>
              <w:t>Compensation of power factor</w:t>
            </w:r>
          </w:p>
        </w:tc>
        <w:tc>
          <w:tcPr>
            <w:tcW w:w="1333" w:type="dxa"/>
            <w:gridSpan w:val="3"/>
          </w:tcPr>
          <w:p w:rsidR="005F6964" w:rsidRDefault="00582FCD">
            <w:pPr>
              <w:jc w:val="center"/>
              <w:rPr>
                <w:sz w:val="24"/>
                <w:szCs w:val="24"/>
              </w:rPr>
            </w:pPr>
            <w:r>
              <w:rPr>
                <w:rFonts w:hint="eastAsia"/>
                <w:sz w:val="24"/>
                <w:szCs w:val="24"/>
                <w:lang w:eastAsia="zh-CN"/>
              </w:rPr>
              <w:t>4</w:t>
            </w:r>
          </w:p>
        </w:tc>
      </w:tr>
      <w:tr w:rsidR="005F6964">
        <w:trPr>
          <w:trHeight w:val="128"/>
        </w:trPr>
        <w:tc>
          <w:tcPr>
            <w:tcW w:w="8467" w:type="dxa"/>
            <w:gridSpan w:val="5"/>
          </w:tcPr>
          <w:p w:rsidR="005F6964" w:rsidRDefault="00582FCD" w:rsidP="00617A6F">
            <w:pPr>
              <w:pStyle w:val="ListParagraph"/>
              <w:widowControl/>
              <w:numPr>
                <w:ilvl w:val="0"/>
                <w:numId w:val="124"/>
              </w:numPr>
              <w:tabs>
                <w:tab w:val="left" w:pos="0"/>
                <w:tab w:val="left" w:pos="720"/>
              </w:tabs>
              <w:suppressAutoHyphens/>
              <w:autoSpaceDE/>
              <w:autoSpaceDN/>
              <w:spacing w:before="0" w:after="200"/>
              <w:ind w:left="357" w:hanging="357"/>
              <w:contextualSpacing/>
              <w:jc w:val="both"/>
              <w:rPr>
                <w:b/>
                <w:spacing w:val="-3"/>
                <w:sz w:val="24"/>
                <w:szCs w:val="24"/>
              </w:rPr>
            </w:pPr>
            <w:r>
              <w:rPr>
                <w:rFonts w:cs="Arial" w:hint="eastAsia"/>
                <w:b/>
                <w:color w:val="000000"/>
                <w:sz w:val="24"/>
                <w:szCs w:val="24"/>
                <w:lang w:eastAsia="zh-CN"/>
              </w:rPr>
              <w:t>Selection of electrical equipment for substations</w:t>
            </w:r>
          </w:p>
          <w:p w:rsidR="005F6964" w:rsidRDefault="00582FCD" w:rsidP="00617A6F">
            <w:pPr>
              <w:pStyle w:val="ListParagraph"/>
              <w:widowControl/>
              <w:numPr>
                <w:ilvl w:val="1"/>
                <w:numId w:val="124"/>
              </w:numPr>
              <w:autoSpaceDE/>
              <w:autoSpaceDN/>
              <w:spacing w:before="0"/>
              <w:contextualSpacing/>
              <w:jc w:val="both"/>
              <w:rPr>
                <w:rFonts w:eastAsia="SimSun"/>
                <w:spacing w:val="-3"/>
                <w:sz w:val="24"/>
                <w:szCs w:val="24"/>
                <w:lang w:eastAsia="zh-CN"/>
              </w:rPr>
            </w:pPr>
            <w:r>
              <w:rPr>
                <w:rFonts w:eastAsia="SimSun" w:hint="eastAsia"/>
                <w:sz w:val="24"/>
                <w:szCs w:val="24"/>
                <w:lang w:eastAsia="zh-CN"/>
              </w:rPr>
              <w:t xml:space="preserve">Definition and classification of electrical equipment </w:t>
            </w:r>
          </w:p>
          <w:p w:rsidR="005F6964" w:rsidRDefault="00582FCD" w:rsidP="00617A6F">
            <w:pPr>
              <w:pStyle w:val="ListParagraph"/>
              <w:widowControl/>
              <w:numPr>
                <w:ilvl w:val="1"/>
                <w:numId w:val="124"/>
              </w:numPr>
              <w:autoSpaceDE/>
              <w:autoSpaceDN/>
              <w:spacing w:before="0"/>
              <w:contextualSpacing/>
              <w:jc w:val="both"/>
              <w:rPr>
                <w:rFonts w:eastAsia="SimSun"/>
                <w:spacing w:val="-3"/>
                <w:sz w:val="24"/>
                <w:szCs w:val="24"/>
                <w:lang w:eastAsia="zh-CN"/>
              </w:rPr>
            </w:pPr>
            <w:r>
              <w:rPr>
                <w:rFonts w:eastAsia="SimSun" w:hint="eastAsia"/>
                <w:sz w:val="24"/>
                <w:szCs w:val="24"/>
                <w:lang w:eastAsia="zh-CN"/>
              </w:rPr>
              <w:t>Selection method of high-voltage electrical equipment</w:t>
            </w:r>
            <w:r>
              <w:rPr>
                <w:rFonts w:eastAsia="SimSun"/>
                <w:sz w:val="24"/>
                <w:szCs w:val="24"/>
              </w:rPr>
              <w:t xml:space="preserve"> </w:t>
            </w:r>
          </w:p>
          <w:p w:rsidR="005F6964" w:rsidRDefault="00582FCD" w:rsidP="00617A6F">
            <w:pPr>
              <w:pStyle w:val="ListParagraph"/>
              <w:widowControl/>
              <w:numPr>
                <w:ilvl w:val="1"/>
                <w:numId w:val="124"/>
              </w:numPr>
              <w:autoSpaceDE/>
              <w:autoSpaceDN/>
              <w:spacing w:before="0"/>
              <w:contextualSpacing/>
              <w:jc w:val="both"/>
              <w:rPr>
                <w:rFonts w:eastAsia="SimSun"/>
                <w:spacing w:val="-3"/>
                <w:sz w:val="24"/>
                <w:szCs w:val="24"/>
                <w:lang w:eastAsia="zh-CN"/>
              </w:rPr>
            </w:pPr>
            <w:r>
              <w:rPr>
                <w:rFonts w:eastAsia="SimSun" w:hint="eastAsia"/>
                <w:sz w:val="24"/>
                <w:szCs w:val="24"/>
                <w:lang w:eastAsia="zh-CN"/>
              </w:rPr>
              <w:t>High and low voltage switch electrical equipment</w:t>
            </w:r>
          </w:p>
          <w:p w:rsidR="005F6964" w:rsidRDefault="00582FCD" w:rsidP="00617A6F">
            <w:pPr>
              <w:pStyle w:val="ListParagraph"/>
              <w:widowControl/>
              <w:numPr>
                <w:ilvl w:val="1"/>
                <w:numId w:val="124"/>
              </w:numPr>
              <w:autoSpaceDE/>
              <w:autoSpaceDN/>
              <w:spacing w:before="0"/>
              <w:contextualSpacing/>
              <w:jc w:val="both"/>
              <w:rPr>
                <w:rFonts w:eastAsia="SimSun"/>
                <w:spacing w:val="-3"/>
                <w:sz w:val="24"/>
                <w:szCs w:val="24"/>
                <w:lang w:eastAsia="zh-CN"/>
              </w:rPr>
            </w:pPr>
            <w:r>
              <w:rPr>
                <w:rFonts w:eastAsia="SimSun" w:hint="eastAsia"/>
                <w:sz w:val="24"/>
                <w:szCs w:val="24"/>
                <w:lang w:eastAsia="zh-CN"/>
              </w:rPr>
              <w:t>High and low voltage fuses and arresters</w:t>
            </w:r>
          </w:p>
          <w:p w:rsidR="005F6964" w:rsidRDefault="00582FCD" w:rsidP="00617A6F">
            <w:pPr>
              <w:pStyle w:val="ListParagraph"/>
              <w:widowControl/>
              <w:numPr>
                <w:ilvl w:val="1"/>
                <w:numId w:val="124"/>
              </w:numPr>
              <w:autoSpaceDE/>
              <w:autoSpaceDN/>
              <w:spacing w:before="0"/>
              <w:contextualSpacing/>
              <w:jc w:val="both"/>
              <w:rPr>
                <w:rFonts w:eastAsia="SimSun"/>
                <w:spacing w:val="-3"/>
                <w:sz w:val="24"/>
                <w:szCs w:val="24"/>
                <w:lang w:eastAsia="zh-CN"/>
              </w:rPr>
            </w:pPr>
            <w:r>
              <w:rPr>
                <w:rFonts w:eastAsia="SimSun" w:hint="eastAsia"/>
                <w:sz w:val="24"/>
                <w:szCs w:val="24"/>
                <w:lang w:eastAsia="zh-CN"/>
              </w:rPr>
              <w:t>Power transformer</w:t>
            </w:r>
          </w:p>
          <w:p w:rsidR="005F6964" w:rsidRDefault="00582FCD" w:rsidP="00617A6F">
            <w:pPr>
              <w:pStyle w:val="ListParagraph"/>
              <w:widowControl/>
              <w:numPr>
                <w:ilvl w:val="1"/>
                <w:numId w:val="124"/>
              </w:numPr>
              <w:autoSpaceDE/>
              <w:autoSpaceDN/>
              <w:spacing w:before="0" w:after="200"/>
              <w:ind w:left="357" w:hanging="357"/>
              <w:contextualSpacing/>
              <w:jc w:val="both"/>
              <w:rPr>
                <w:rFonts w:eastAsia="SimSun"/>
                <w:spacing w:val="-3"/>
                <w:sz w:val="24"/>
                <w:szCs w:val="24"/>
                <w:lang w:eastAsia="zh-CN"/>
              </w:rPr>
            </w:pPr>
            <w:r>
              <w:rPr>
                <w:rFonts w:eastAsia="SimSun" w:hint="eastAsia"/>
                <w:sz w:val="24"/>
                <w:szCs w:val="24"/>
                <w:lang w:eastAsia="zh-CN"/>
              </w:rPr>
              <w:t>Power distribution device</w:t>
            </w:r>
          </w:p>
        </w:tc>
        <w:tc>
          <w:tcPr>
            <w:tcW w:w="1333" w:type="dxa"/>
            <w:gridSpan w:val="3"/>
          </w:tcPr>
          <w:p w:rsidR="005F6964" w:rsidRDefault="00582FCD">
            <w:pPr>
              <w:jc w:val="center"/>
              <w:rPr>
                <w:sz w:val="24"/>
                <w:szCs w:val="24"/>
              </w:rPr>
            </w:pPr>
            <w:r>
              <w:rPr>
                <w:rFonts w:hint="eastAsia"/>
                <w:sz w:val="24"/>
                <w:szCs w:val="24"/>
                <w:lang w:eastAsia="zh-CN"/>
              </w:rPr>
              <w:t>8</w:t>
            </w:r>
          </w:p>
        </w:tc>
      </w:tr>
      <w:tr w:rsidR="005F6964">
        <w:trPr>
          <w:trHeight w:val="128"/>
        </w:trPr>
        <w:tc>
          <w:tcPr>
            <w:tcW w:w="8467" w:type="dxa"/>
            <w:gridSpan w:val="5"/>
          </w:tcPr>
          <w:p w:rsidR="005F6964" w:rsidRDefault="00582FCD" w:rsidP="00617A6F">
            <w:pPr>
              <w:pStyle w:val="ListParagraph"/>
              <w:widowControl/>
              <w:numPr>
                <w:ilvl w:val="0"/>
                <w:numId w:val="124"/>
              </w:numPr>
              <w:tabs>
                <w:tab w:val="left" w:pos="720"/>
                <w:tab w:val="right" w:pos="9360"/>
              </w:tabs>
              <w:suppressAutoHyphens/>
              <w:autoSpaceDE/>
              <w:autoSpaceDN/>
              <w:spacing w:before="0" w:after="200"/>
              <w:ind w:left="357" w:hanging="357"/>
              <w:contextualSpacing/>
              <w:jc w:val="both"/>
              <w:rPr>
                <w:b/>
                <w:bCs/>
                <w:spacing w:val="-3"/>
                <w:sz w:val="24"/>
                <w:szCs w:val="24"/>
              </w:rPr>
            </w:pPr>
            <w:r>
              <w:rPr>
                <w:rFonts w:eastAsia="SimSun" w:cs="Arial" w:hint="eastAsia"/>
                <w:b/>
                <w:sz w:val="24"/>
                <w:szCs w:val="24"/>
              </w:rPr>
              <w:t>Secondary circuit and automatic device of substation</w:t>
            </w:r>
          </w:p>
          <w:p w:rsidR="005F6964" w:rsidRDefault="00582FCD" w:rsidP="00617A6F">
            <w:pPr>
              <w:pStyle w:val="ListParagraph"/>
              <w:widowControl/>
              <w:numPr>
                <w:ilvl w:val="1"/>
                <w:numId w:val="124"/>
              </w:numPr>
              <w:autoSpaceDE/>
              <w:autoSpaceDN/>
              <w:spacing w:before="0"/>
              <w:contextualSpacing/>
              <w:jc w:val="both"/>
              <w:rPr>
                <w:rFonts w:eastAsia="SimSun"/>
                <w:spacing w:val="-3"/>
                <w:sz w:val="24"/>
                <w:szCs w:val="24"/>
                <w:lang w:eastAsia="zh-CN"/>
              </w:rPr>
            </w:pPr>
            <w:r>
              <w:rPr>
                <w:rFonts w:eastAsia="SimSun" w:hint="eastAsia"/>
                <w:sz w:val="24"/>
                <w:szCs w:val="24"/>
                <w:lang w:eastAsia="zh-CN"/>
              </w:rPr>
              <w:t>Secondary circuit overview</w:t>
            </w:r>
          </w:p>
          <w:p w:rsidR="005F6964" w:rsidRDefault="00582FCD" w:rsidP="00617A6F">
            <w:pPr>
              <w:pStyle w:val="ListParagraph"/>
              <w:widowControl/>
              <w:numPr>
                <w:ilvl w:val="1"/>
                <w:numId w:val="124"/>
              </w:numPr>
              <w:autoSpaceDE/>
              <w:autoSpaceDN/>
              <w:spacing w:before="0"/>
              <w:contextualSpacing/>
              <w:jc w:val="both"/>
              <w:rPr>
                <w:rFonts w:eastAsia="SimSun"/>
                <w:spacing w:val="-3"/>
                <w:sz w:val="24"/>
                <w:szCs w:val="24"/>
                <w:lang w:eastAsia="zh-CN"/>
              </w:rPr>
            </w:pPr>
            <w:r>
              <w:rPr>
                <w:rFonts w:eastAsia="SimSun" w:hint="eastAsia"/>
                <w:sz w:val="24"/>
                <w:szCs w:val="24"/>
                <w:lang w:eastAsia="zh-CN"/>
              </w:rPr>
              <w:t>Operating power</w:t>
            </w:r>
          </w:p>
          <w:p w:rsidR="005F6964" w:rsidRDefault="00582FCD" w:rsidP="00617A6F">
            <w:pPr>
              <w:pStyle w:val="ListParagraph"/>
              <w:widowControl/>
              <w:numPr>
                <w:ilvl w:val="1"/>
                <w:numId w:val="124"/>
              </w:numPr>
              <w:autoSpaceDE/>
              <w:autoSpaceDN/>
              <w:spacing w:before="0"/>
              <w:contextualSpacing/>
              <w:jc w:val="both"/>
              <w:rPr>
                <w:rFonts w:eastAsia="SimSun"/>
                <w:spacing w:val="-3"/>
                <w:sz w:val="24"/>
                <w:szCs w:val="24"/>
                <w:lang w:eastAsia="zh-CN"/>
              </w:rPr>
            </w:pPr>
            <w:r>
              <w:rPr>
                <w:rFonts w:eastAsia="SimSun" w:hint="eastAsia"/>
                <w:sz w:val="24"/>
                <w:szCs w:val="24"/>
                <w:lang w:eastAsia="zh-CN"/>
              </w:rPr>
              <w:lastRenderedPageBreak/>
              <w:t>High voltage circuit breaker control loop</w:t>
            </w:r>
          </w:p>
          <w:p w:rsidR="005F6964" w:rsidRDefault="00582FCD" w:rsidP="00617A6F">
            <w:pPr>
              <w:pStyle w:val="ListParagraph"/>
              <w:widowControl/>
              <w:numPr>
                <w:ilvl w:val="1"/>
                <w:numId w:val="124"/>
              </w:numPr>
              <w:autoSpaceDE/>
              <w:autoSpaceDN/>
              <w:spacing w:before="0"/>
              <w:contextualSpacing/>
              <w:jc w:val="both"/>
              <w:rPr>
                <w:rFonts w:eastAsia="SimSun"/>
                <w:spacing w:val="-3"/>
                <w:sz w:val="24"/>
                <w:szCs w:val="24"/>
                <w:lang w:eastAsia="zh-CN"/>
              </w:rPr>
            </w:pPr>
            <w:r>
              <w:rPr>
                <w:rFonts w:eastAsia="SimSun" w:hint="eastAsia"/>
                <w:sz w:val="24"/>
                <w:szCs w:val="24"/>
                <w:lang w:eastAsia="zh-CN"/>
              </w:rPr>
              <w:t>Central signal loop</w:t>
            </w:r>
          </w:p>
          <w:p w:rsidR="005F6964" w:rsidRDefault="00582FCD" w:rsidP="00617A6F">
            <w:pPr>
              <w:pStyle w:val="ListParagraph"/>
              <w:widowControl/>
              <w:numPr>
                <w:ilvl w:val="1"/>
                <w:numId w:val="124"/>
              </w:numPr>
              <w:autoSpaceDE/>
              <w:autoSpaceDN/>
              <w:spacing w:before="0"/>
              <w:contextualSpacing/>
              <w:jc w:val="both"/>
              <w:rPr>
                <w:rFonts w:eastAsia="SimSun"/>
                <w:spacing w:val="-3"/>
                <w:sz w:val="24"/>
                <w:szCs w:val="24"/>
                <w:lang w:eastAsia="zh-CN"/>
              </w:rPr>
            </w:pPr>
            <w:r>
              <w:rPr>
                <w:rFonts w:eastAsia="SimSun" w:hint="eastAsia"/>
                <w:sz w:val="24"/>
                <w:szCs w:val="24"/>
                <w:lang w:eastAsia="zh-CN"/>
              </w:rPr>
              <w:t>Measuring and Insulation Monitoring Devices</w:t>
            </w:r>
          </w:p>
          <w:p w:rsidR="005F6964" w:rsidRDefault="00582FCD" w:rsidP="00617A6F">
            <w:pPr>
              <w:pStyle w:val="ListParagraph"/>
              <w:widowControl/>
              <w:numPr>
                <w:ilvl w:val="1"/>
                <w:numId w:val="124"/>
              </w:numPr>
              <w:autoSpaceDE/>
              <w:autoSpaceDN/>
              <w:spacing w:before="0"/>
              <w:contextualSpacing/>
              <w:jc w:val="both"/>
              <w:rPr>
                <w:rFonts w:eastAsia="SimSun"/>
                <w:spacing w:val="-3"/>
                <w:sz w:val="24"/>
                <w:szCs w:val="24"/>
                <w:lang w:eastAsia="zh-CN"/>
              </w:rPr>
            </w:pPr>
            <w:r>
              <w:rPr>
                <w:rFonts w:eastAsia="SimSun" w:hint="eastAsia"/>
                <w:sz w:val="24"/>
                <w:szCs w:val="24"/>
                <w:lang w:eastAsia="zh-CN"/>
              </w:rPr>
              <w:t>Secondary circuit installation wiring diagram</w:t>
            </w:r>
          </w:p>
          <w:p w:rsidR="005F6964" w:rsidRDefault="00582FCD" w:rsidP="00617A6F">
            <w:pPr>
              <w:pStyle w:val="ListParagraph"/>
              <w:widowControl/>
              <w:numPr>
                <w:ilvl w:val="1"/>
                <w:numId w:val="124"/>
              </w:numPr>
              <w:autoSpaceDE/>
              <w:autoSpaceDN/>
              <w:spacing w:before="0"/>
              <w:contextualSpacing/>
              <w:jc w:val="both"/>
              <w:rPr>
                <w:rFonts w:eastAsia="SimSun"/>
                <w:spacing w:val="-3"/>
                <w:sz w:val="24"/>
                <w:szCs w:val="24"/>
                <w:lang w:eastAsia="zh-CN"/>
              </w:rPr>
            </w:pPr>
            <w:r>
              <w:rPr>
                <w:rFonts w:eastAsia="SimSun" w:hint="eastAsia"/>
                <w:sz w:val="24"/>
                <w:szCs w:val="24"/>
                <w:lang w:eastAsia="zh-CN"/>
              </w:rPr>
              <w:t>Automatic reclosing device</w:t>
            </w:r>
          </w:p>
          <w:p w:rsidR="005F6964" w:rsidRDefault="00582FCD" w:rsidP="00617A6F">
            <w:pPr>
              <w:pStyle w:val="ListParagraph"/>
              <w:widowControl/>
              <w:numPr>
                <w:ilvl w:val="1"/>
                <w:numId w:val="124"/>
              </w:numPr>
              <w:autoSpaceDE/>
              <w:autoSpaceDN/>
              <w:spacing w:before="0" w:after="200"/>
              <w:ind w:left="357" w:hanging="357"/>
              <w:contextualSpacing/>
              <w:jc w:val="both"/>
              <w:rPr>
                <w:b/>
                <w:spacing w:val="-3"/>
                <w:sz w:val="24"/>
                <w:szCs w:val="24"/>
                <w:lang w:eastAsia="zh-CN"/>
              </w:rPr>
            </w:pPr>
            <w:r>
              <w:rPr>
                <w:rFonts w:hint="eastAsia"/>
                <w:bCs/>
                <w:spacing w:val="-3"/>
                <w:sz w:val="24"/>
                <w:szCs w:val="24"/>
              </w:rPr>
              <w:t>Standby power automatic input device</w:t>
            </w:r>
          </w:p>
        </w:tc>
        <w:tc>
          <w:tcPr>
            <w:tcW w:w="1333" w:type="dxa"/>
            <w:gridSpan w:val="3"/>
          </w:tcPr>
          <w:p w:rsidR="005F6964" w:rsidRDefault="00582FCD">
            <w:pPr>
              <w:jc w:val="center"/>
              <w:rPr>
                <w:sz w:val="24"/>
                <w:szCs w:val="24"/>
              </w:rPr>
            </w:pPr>
            <w:r>
              <w:rPr>
                <w:rFonts w:hint="eastAsia"/>
                <w:sz w:val="24"/>
                <w:szCs w:val="24"/>
                <w:lang w:eastAsia="zh-CN"/>
              </w:rPr>
              <w:lastRenderedPageBreak/>
              <w:t>6</w:t>
            </w:r>
          </w:p>
        </w:tc>
      </w:tr>
      <w:tr w:rsidR="005F6964">
        <w:trPr>
          <w:trHeight w:val="128"/>
        </w:trPr>
        <w:tc>
          <w:tcPr>
            <w:tcW w:w="8467" w:type="dxa"/>
            <w:gridSpan w:val="5"/>
          </w:tcPr>
          <w:p w:rsidR="005F6964" w:rsidRDefault="00582FCD" w:rsidP="00617A6F">
            <w:pPr>
              <w:pStyle w:val="ListParagraph"/>
              <w:widowControl/>
              <w:numPr>
                <w:ilvl w:val="0"/>
                <w:numId w:val="124"/>
              </w:numPr>
              <w:tabs>
                <w:tab w:val="left" w:pos="0"/>
                <w:tab w:val="left" w:pos="720"/>
              </w:tabs>
              <w:suppressAutoHyphens/>
              <w:autoSpaceDE/>
              <w:autoSpaceDN/>
              <w:spacing w:before="0"/>
              <w:contextualSpacing/>
              <w:jc w:val="both"/>
              <w:rPr>
                <w:b/>
                <w:spacing w:val="-3"/>
                <w:sz w:val="24"/>
                <w:szCs w:val="24"/>
              </w:rPr>
            </w:pPr>
            <w:r>
              <w:rPr>
                <w:rFonts w:eastAsia="SimSun" w:cs="Arial" w:hint="eastAsia"/>
                <w:b/>
                <w:sz w:val="24"/>
                <w:szCs w:val="24"/>
              </w:rPr>
              <w:lastRenderedPageBreak/>
              <w:t>Protection of Transformer and Distribution System</w:t>
            </w:r>
          </w:p>
          <w:p w:rsidR="005F6964" w:rsidRDefault="00582FCD" w:rsidP="00617A6F">
            <w:pPr>
              <w:pStyle w:val="ListParagraph"/>
              <w:widowControl/>
              <w:numPr>
                <w:ilvl w:val="1"/>
                <w:numId w:val="124"/>
              </w:numPr>
              <w:autoSpaceDE/>
              <w:autoSpaceDN/>
              <w:spacing w:before="0"/>
              <w:contextualSpacing/>
              <w:jc w:val="both"/>
              <w:rPr>
                <w:rFonts w:eastAsia="SimSun"/>
                <w:sz w:val="24"/>
                <w:szCs w:val="24"/>
              </w:rPr>
            </w:pPr>
            <w:r>
              <w:rPr>
                <w:rFonts w:eastAsia="SimSun" w:hint="eastAsia"/>
                <w:sz w:val="24"/>
                <w:szCs w:val="24"/>
                <w:lang w:eastAsia="zh-CN"/>
              </w:rPr>
              <w:t>Basic Concepts of Relay Protection</w:t>
            </w:r>
          </w:p>
          <w:p w:rsidR="005F6964" w:rsidRDefault="00582FCD" w:rsidP="00617A6F">
            <w:pPr>
              <w:pStyle w:val="ListParagraph"/>
              <w:widowControl/>
              <w:numPr>
                <w:ilvl w:val="1"/>
                <w:numId w:val="124"/>
              </w:numPr>
              <w:autoSpaceDE/>
              <w:autoSpaceDN/>
              <w:spacing w:before="0"/>
              <w:contextualSpacing/>
              <w:jc w:val="both"/>
              <w:rPr>
                <w:rFonts w:eastAsia="SimSun"/>
                <w:sz w:val="24"/>
                <w:szCs w:val="24"/>
              </w:rPr>
            </w:pPr>
            <w:r>
              <w:rPr>
                <w:rFonts w:eastAsia="SimSun" w:hint="eastAsia"/>
                <w:sz w:val="24"/>
                <w:szCs w:val="24"/>
                <w:lang w:eastAsia="zh-CN"/>
              </w:rPr>
              <w:t>Commonly used protection relays and their wiring methods</w:t>
            </w:r>
          </w:p>
          <w:p w:rsidR="005F6964" w:rsidRDefault="00582FCD" w:rsidP="00617A6F">
            <w:pPr>
              <w:pStyle w:val="ListParagraph"/>
              <w:widowControl/>
              <w:numPr>
                <w:ilvl w:val="1"/>
                <w:numId w:val="124"/>
              </w:numPr>
              <w:autoSpaceDE/>
              <w:autoSpaceDN/>
              <w:spacing w:before="0"/>
              <w:contextualSpacing/>
              <w:jc w:val="both"/>
              <w:rPr>
                <w:rFonts w:eastAsia="SimSun"/>
                <w:sz w:val="24"/>
                <w:szCs w:val="24"/>
              </w:rPr>
            </w:pPr>
            <w:r>
              <w:rPr>
                <w:rFonts w:eastAsia="SimSun" w:hint="eastAsia"/>
                <w:sz w:val="24"/>
                <w:szCs w:val="24"/>
                <w:lang w:eastAsia="zh-CN"/>
              </w:rPr>
              <w:t>Relay protection of high voltage power lines</w:t>
            </w:r>
          </w:p>
          <w:p w:rsidR="005F6964" w:rsidRDefault="00582FCD" w:rsidP="00617A6F">
            <w:pPr>
              <w:pStyle w:val="ListParagraph"/>
              <w:widowControl/>
              <w:numPr>
                <w:ilvl w:val="1"/>
                <w:numId w:val="124"/>
              </w:numPr>
              <w:autoSpaceDE/>
              <w:autoSpaceDN/>
              <w:spacing w:before="0" w:after="200"/>
              <w:ind w:left="357" w:hanging="357"/>
              <w:contextualSpacing/>
              <w:jc w:val="both"/>
              <w:rPr>
                <w:sz w:val="24"/>
                <w:szCs w:val="24"/>
              </w:rPr>
            </w:pPr>
            <w:r>
              <w:rPr>
                <w:rFonts w:eastAsia="SimSun" w:hint="eastAsia"/>
                <w:sz w:val="24"/>
                <w:szCs w:val="24"/>
                <w:lang w:eastAsia="zh-CN"/>
              </w:rPr>
              <w:t>Relay protection of power transformers</w:t>
            </w:r>
          </w:p>
        </w:tc>
        <w:tc>
          <w:tcPr>
            <w:tcW w:w="1333" w:type="dxa"/>
            <w:gridSpan w:val="3"/>
          </w:tcPr>
          <w:p w:rsidR="005F6964" w:rsidRDefault="00582FCD">
            <w:pPr>
              <w:jc w:val="center"/>
              <w:rPr>
                <w:rFonts w:eastAsia="SimSun"/>
                <w:sz w:val="24"/>
                <w:szCs w:val="24"/>
              </w:rPr>
            </w:pPr>
            <w:r>
              <w:rPr>
                <w:rFonts w:hint="eastAsia"/>
                <w:sz w:val="24"/>
                <w:szCs w:val="24"/>
                <w:lang w:eastAsia="zh-CN"/>
              </w:rPr>
              <w:t>6</w:t>
            </w:r>
          </w:p>
        </w:tc>
      </w:tr>
      <w:tr w:rsidR="005F6964">
        <w:trPr>
          <w:trHeight w:val="128"/>
        </w:trPr>
        <w:tc>
          <w:tcPr>
            <w:tcW w:w="8467" w:type="dxa"/>
            <w:gridSpan w:val="5"/>
          </w:tcPr>
          <w:p w:rsidR="005F6964" w:rsidRDefault="00582FCD" w:rsidP="00617A6F">
            <w:pPr>
              <w:pStyle w:val="ListParagraph"/>
              <w:widowControl/>
              <w:numPr>
                <w:ilvl w:val="0"/>
                <w:numId w:val="124"/>
              </w:numPr>
              <w:tabs>
                <w:tab w:val="left" w:pos="720"/>
                <w:tab w:val="left" w:pos="4339"/>
                <w:tab w:val="left" w:pos="4563"/>
                <w:tab w:val="right" w:pos="9360"/>
              </w:tabs>
              <w:suppressAutoHyphens/>
              <w:autoSpaceDE/>
              <w:autoSpaceDN/>
              <w:spacing w:before="0"/>
              <w:contextualSpacing/>
              <w:jc w:val="both"/>
              <w:rPr>
                <w:b/>
                <w:bCs/>
                <w:spacing w:val="-3"/>
                <w:sz w:val="24"/>
                <w:szCs w:val="24"/>
                <w:lang w:eastAsia="zh-CN"/>
              </w:rPr>
            </w:pPr>
            <w:r>
              <w:rPr>
                <w:rFonts w:eastAsia="SimSun" w:cs="Arial" w:hint="eastAsia"/>
                <w:b/>
                <w:sz w:val="24"/>
                <w:szCs w:val="24"/>
              </w:rPr>
              <w:t>Operation and maintenance of substations</w:t>
            </w:r>
          </w:p>
          <w:p w:rsidR="005F6964" w:rsidRDefault="00582FCD" w:rsidP="00617A6F">
            <w:pPr>
              <w:pStyle w:val="ListParagraph"/>
              <w:widowControl/>
              <w:numPr>
                <w:ilvl w:val="1"/>
                <w:numId w:val="124"/>
              </w:numPr>
              <w:autoSpaceDE/>
              <w:autoSpaceDN/>
              <w:spacing w:before="0"/>
              <w:contextualSpacing/>
              <w:jc w:val="both"/>
              <w:rPr>
                <w:b/>
                <w:spacing w:val="-3"/>
                <w:sz w:val="24"/>
                <w:szCs w:val="24"/>
                <w:lang w:eastAsia="zh-CN"/>
              </w:rPr>
            </w:pPr>
            <w:r>
              <w:rPr>
                <w:rFonts w:eastAsia="SimSun" w:hint="eastAsia"/>
                <w:sz w:val="24"/>
                <w:szCs w:val="24"/>
                <w:lang w:eastAsia="zh-CN"/>
              </w:rPr>
              <w:t>Power outage and power transmission operation in substations</w:t>
            </w:r>
          </w:p>
          <w:p w:rsidR="005F6964" w:rsidRDefault="00582FCD" w:rsidP="00617A6F">
            <w:pPr>
              <w:pStyle w:val="ListParagraph"/>
              <w:widowControl/>
              <w:numPr>
                <w:ilvl w:val="1"/>
                <w:numId w:val="124"/>
              </w:numPr>
              <w:autoSpaceDE/>
              <w:autoSpaceDN/>
              <w:spacing w:before="0" w:after="200"/>
              <w:ind w:left="357" w:hanging="357"/>
              <w:contextualSpacing/>
              <w:jc w:val="both"/>
              <w:rPr>
                <w:b/>
                <w:spacing w:val="-3"/>
                <w:sz w:val="24"/>
                <w:szCs w:val="24"/>
                <w:lang w:eastAsia="zh-CN"/>
              </w:rPr>
            </w:pPr>
            <w:r>
              <w:rPr>
                <w:rFonts w:eastAsia="SimSun" w:hint="eastAsia"/>
                <w:sz w:val="24"/>
                <w:szCs w:val="24"/>
                <w:lang w:eastAsia="zh-CN"/>
              </w:rPr>
              <w:t>Inspection of transformation and distribution equipment and lines</w:t>
            </w:r>
          </w:p>
        </w:tc>
        <w:tc>
          <w:tcPr>
            <w:tcW w:w="1333" w:type="dxa"/>
            <w:gridSpan w:val="3"/>
          </w:tcPr>
          <w:p w:rsidR="005F6964" w:rsidRDefault="00582FCD">
            <w:pPr>
              <w:jc w:val="center"/>
              <w:rPr>
                <w:sz w:val="24"/>
                <w:szCs w:val="24"/>
              </w:rPr>
            </w:pPr>
            <w:r>
              <w:rPr>
                <w:sz w:val="24"/>
                <w:szCs w:val="24"/>
              </w:rPr>
              <w:t>4</w:t>
            </w:r>
          </w:p>
        </w:tc>
      </w:tr>
      <w:tr w:rsidR="005F6964">
        <w:trPr>
          <w:trHeight w:val="561"/>
        </w:trPr>
        <w:tc>
          <w:tcPr>
            <w:tcW w:w="8467" w:type="dxa"/>
            <w:gridSpan w:val="5"/>
            <w:shd w:val="clear" w:color="auto" w:fill="E5DFEC"/>
          </w:tcPr>
          <w:p w:rsidR="005F6964" w:rsidRDefault="00582FCD">
            <w:pPr>
              <w:spacing w:before="160" w:after="160"/>
              <w:rPr>
                <w:b/>
                <w:sz w:val="24"/>
                <w:szCs w:val="24"/>
              </w:rPr>
            </w:pPr>
            <w:r>
              <w:rPr>
                <w:b/>
                <w:sz w:val="24"/>
                <w:szCs w:val="24"/>
              </w:rPr>
              <w:t>Recommended / Reference Books:</w:t>
            </w:r>
          </w:p>
        </w:tc>
        <w:tc>
          <w:tcPr>
            <w:tcW w:w="1333" w:type="dxa"/>
            <w:gridSpan w:val="3"/>
            <w:shd w:val="clear" w:color="auto" w:fill="E5DFEC"/>
          </w:tcPr>
          <w:p w:rsidR="005F6964" w:rsidRDefault="005F6964">
            <w:pPr>
              <w:rPr>
                <w:sz w:val="24"/>
                <w:szCs w:val="24"/>
              </w:rPr>
            </w:pPr>
          </w:p>
        </w:tc>
      </w:tr>
      <w:tr w:rsidR="005F6964">
        <w:trPr>
          <w:trHeight w:val="311"/>
        </w:trPr>
        <w:tc>
          <w:tcPr>
            <w:tcW w:w="8467" w:type="dxa"/>
            <w:gridSpan w:val="5"/>
          </w:tcPr>
          <w:p w:rsidR="005F6964" w:rsidRDefault="00582FCD" w:rsidP="00617A6F">
            <w:pPr>
              <w:pStyle w:val="Default"/>
              <w:numPr>
                <w:ilvl w:val="0"/>
                <w:numId w:val="125"/>
              </w:numPr>
              <w:jc w:val="both"/>
              <w:rPr>
                <w:rFonts w:ascii="Times New Roman" w:eastAsia="SimSun" w:hAnsi="Times New Roman"/>
              </w:rPr>
            </w:pPr>
            <w:r>
              <w:rPr>
                <w:rFonts w:ascii="Times New Roman" w:eastAsia="SimSun" w:hAnsi="Times New Roman" w:hint="eastAsia"/>
              </w:rPr>
              <w:t xml:space="preserve">Factory power supply and distribution technology Zhou </w:t>
            </w:r>
            <w:proofErr w:type="spellStart"/>
            <w:r>
              <w:rPr>
                <w:rFonts w:ascii="Times New Roman" w:eastAsia="SimSun" w:hAnsi="Times New Roman" w:hint="eastAsia"/>
              </w:rPr>
              <w:t>Leting</w:t>
            </w:r>
            <w:proofErr w:type="spellEnd"/>
            <w:r>
              <w:rPr>
                <w:rFonts w:ascii="Times New Roman" w:eastAsia="SimSun" w:hAnsi="Times New Roman" w:hint="eastAsia"/>
              </w:rPr>
              <w:t xml:space="preserve">, Wang </w:t>
            </w:r>
            <w:proofErr w:type="spellStart"/>
            <w:r>
              <w:rPr>
                <w:rFonts w:ascii="Times New Roman" w:eastAsia="SimSun" w:hAnsi="Times New Roman" w:hint="eastAsia"/>
              </w:rPr>
              <w:t>Junwei</w:t>
            </w:r>
            <w:proofErr w:type="spellEnd"/>
            <w:r>
              <w:rPr>
                <w:rFonts w:ascii="Times New Roman" w:eastAsia="SimSun" w:hAnsi="Times New Roman" w:hint="eastAsia"/>
              </w:rPr>
              <w:t xml:space="preserve"> Higher Education Press</w:t>
            </w:r>
          </w:p>
          <w:p w:rsidR="005F6964" w:rsidRDefault="00582FCD" w:rsidP="00617A6F">
            <w:pPr>
              <w:pStyle w:val="Default"/>
              <w:numPr>
                <w:ilvl w:val="0"/>
                <w:numId w:val="125"/>
              </w:numPr>
              <w:jc w:val="both"/>
              <w:rPr>
                <w:rFonts w:ascii="Times New Roman" w:eastAsia="SimSun" w:hAnsi="Times New Roman"/>
              </w:rPr>
            </w:pPr>
            <w:r>
              <w:rPr>
                <w:rFonts w:ascii="Times New Roman" w:eastAsia="SimSun" w:hAnsi="Times New Roman" w:hint="eastAsia"/>
              </w:rPr>
              <w:t xml:space="preserve">Power Supply and Distribution Technology (3rd Edition) Liu </w:t>
            </w:r>
            <w:proofErr w:type="spellStart"/>
            <w:r>
              <w:rPr>
                <w:rFonts w:ascii="Times New Roman" w:eastAsia="SimSun" w:hAnsi="Times New Roman" w:hint="eastAsia"/>
              </w:rPr>
              <w:t>Jiecai</w:t>
            </w:r>
            <w:proofErr w:type="spellEnd"/>
            <w:r>
              <w:rPr>
                <w:rFonts w:ascii="Times New Roman" w:eastAsia="SimSun" w:hAnsi="Times New Roman" w:hint="eastAsia"/>
              </w:rPr>
              <w:t xml:space="preserve"> Machinery Industry Press</w:t>
            </w:r>
          </w:p>
          <w:p w:rsidR="005F6964" w:rsidRDefault="00582FCD" w:rsidP="00617A6F">
            <w:pPr>
              <w:pStyle w:val="ListParagraph"/>
              <w:widowControl/>
              <w:numPr>
                <w:ilvl w:val="0"/>
                <w:numId w:val="125"/>
              </w:numPr>
              <w:tabs>
                <w:tab w:val="left" w:pos="-720"/>
              </w:tabs>
              <w:suppressAutoHyphens/>
              <w:autoSpaceDE/>
              <w:autoSpaceDN/>
              <w:spacing w:before="0" w:after="200"/>
              <w:contextualSpacing/>
              <w:jc w:val="both"/>
              <w:rPr>
                <w:rFonts w:eastAsia="SimSun"/>
                <w:sz w:val="24"/>
                <w:szCs w:val="24"/>
                <w:lang w:eastAsia="zh-CN"/>
              </w:rPr>
            </w:pPr>
            <w:r>
              <w:rPr>
                <w:rFonts w:eastAsia="SimSun" w:hint="eastAsia"/>
                <w:sz w:val="24"/>
                <w:szCs w:val="24"/>
                <w:lang w:eastAsia="zh-CN"/>
              </w:rPr>
              <w:t xml:space="preserve">Practical power grounding technology Li </w:t>
            </w:r>
            <w:proofErr w:type="spellStart"/>
            <w:r>
              <w:rPr>
                <w:rFonts w:eastAsia="SimSun" w:hint="eastAsia"/>
                <w:sz w:val="24"/>
                <w:szCs w:val="24"/>
                <w:lang w:eastAsia="zh-CN"/>
              </w:rPr>
              <w:t>Jinglu</w:t>
            </w:r>
            <w:proofErr w:type="spellEnd"/>
            <w:r>
              <w:rPr>
                <w:rFonts w:eastAsia="SimSun" w:hint="eastAsia"/>
                <w:sz w:val="24"/>
                <w:szCs w:val="24"/>
                <w:lang w:eastAsia="zh-CN"/>
              </w:rPr>
              <w:t xml:space="preserve">, Hu Yi, Liu </w:t>
            </w:r>
            <w:proofErr w:type="spellStart"/>
            <w:r>
              <w:rPr>
                <w:rFonts w:eastAsia="SimSun" w:hint="eastAsia"/>
                <w:sz w:val="24"/>
                <w:szCs w:val="24"/>
                <w:lang w:eastAsia="zh-CN"/>
              </w:rPr>
              <w:t>Chunsheng</w:t>
            </w:r>
            <w:proofErr w:type="spellEnd"/>
            <w:r>
              <w:rPr>
                <w:rFonts w:eastAsia="SimSun" w:hint="eastAsia"/>
                <w:sz w:val="24"/>
                <w:szCs w:val="24"/>
                <w:lang w:eastAsia="zh-CN"/>
              </w:rPr>
              <w:t xml:space="preserve"> China Electric Power Press</w:t>
            </w:r>
          </w:p>
          <w:p w:rsidR="005F6964" w:rsidRDefault="00582FCD" w:rsidP="00617A6F">
            <w:pPr>
              <w:pStyle w:val="ListParagraph"/>
              <w:widowControl/>
              <w:numPr>
                <w:ilvl w:val="0"/>
                <w:numId w:val="125"/>
              </w:numPr>
              <w:tabs>
                <w:tab w:val="left" w:pos="-720"/>
              </w:tabs>
              <w:suppressAutoHyphens/>
              <w:autoSpaceDE/>
              <w:autoSpaceDN/>
              <w:spacing w:before="0" w:after="200"/>
              <w:contextualSpacing/>
              <w:jc w:val="both"/>
              <w:rPr>
                <w:rFonts w:eastAsia="SimSun"/>
                <w:spacing w:val="-3"/>
                <w:sz w:val="24"/>
                <w:szCs w:val="24"/>
                <w:u w:val="single"/>
                <w:lang w:eastAsia="zh-CN"/>
              </w:rPr>
            </w:pPr>
            <w:r>
              <w:rPr>
                <w:rFonts w:eastAsia="SimSun" w:hint="eastAsia"/>
                <w:sz w:val="24"/>
                <w:szCs w:val="24"/>
                <w:lang w:eastAsia="zh-CN"/>
              </w:rPr>
              <w:t>Transmission Line Construction Tang Xiaoqing China Electric Power Press</w:t>
            </w:r>
          </w:p>
        </w:tc>
        <w:tc>
          <w:tcPr>
            <w:tcW w:w="1333" w:type="dxa"/>
            <w:gridSpan w:val="3"/>
          </w:tcPr>
          <w:p w:rsidR="005F6964" w:rsidRDefault="005F6964">
            <w:pPr>
              <w:rPr>
                <w:sz w:val="24"/>
                <w:szCs w:val="24"/>
              </w:rPr>
            </w:pPr>
          </w:p>
        </w:tc>
      </w:tr>
      <w:tr w:rsidR="005F6964">
        <w:trPr>
          <w:trHeight w:val="449"/>
        </w:trPr>
        <w:tc>
          <w:tcPr>
            <w:tcW w:w="8467" w:type="dxa"/>
            <w:gridSpan w:val="5"/>
            <w:shd w:val="clear" w:color="auto" w:fill="E5DFEC"/>
          </w:tcPr>
          <w:p w:rsidR="005F6964" w:rsidRDefault="00582FCD">
            <w:pPr>
              <w:spacing w:before="160" w:after="160"/>
              <w:rPr>
                <w:b/>
                <w:sz w:val="24"/>
                <w:szCs w:val="24"/>
              </w:rPr>
            </w:pPr>
            <w:r>
              <w:rPr>
                <w:b/>
                <w:sz w:val="24"/>
                <w:szCs w:val="24"/>
              </w:rPr>
              <w:t>Instructional Objectives</w:t>
            </w:r>
          </w:p>
        </w:tc>
        <w:tc>
          <w:tcPr>
            <w:tcW w:w="1333" w:type="dxa"/>
            <w:gridSpan w:val="3"/>
            <w:shd w:val="clear" w:color="auto" w:fill="E5DFEC"/>
          </w:tcPr>
          <w:p w:rsidR="005F6964" w:rsidRDefault="005F6964">
            <w:pPr>
              <w:pStyle w:val="Heading2"/>
              <w:spacing w:line="240" w:lineRule="auto"/>
              <w:rPr>
                <w:b w:val="0"/>
                <w:sz w:val="24"/>
                <w:szCs w:val="24"/>
              </w:rPr>
            </w:pPr>
          </w:p>
        </w:tc>
      </w:tr>
      <w:tr w:rsidR="005F6964">
        <w:trPr>
          <w:trHeight w:val="414"/>
        </w:trPr>
        <w:tc>
          <w:tcPr>
            <w:tcW w:w="8467" w:type="dxa"/>
            <w:gridSpan w:val="5"/>
          </w:tcPr>
          <w:p w:rsidR="005F6964" w:rsidRDefault="00582FCD" w:rsidP="00617A6F">
            <w:pPr>
              <w:pStyle w:val="ListParagraph"/>
              <w:widowControl/>
              <w:numPr>
                <w:ilvl w:val="0"/>
                <w:numId w:val="126"/>
              </w:numPr>
              <w:tabs>
                <w:tab w:val="left" w:pos="720"/>
                <w:tab w:val="left" w:pos="4077"/>
                <w:tab w:val="right" w:pos="9360"/>
              </w:tabs>
              <w:suppressAutoHyphens/>
              <w:autoSpaceDE/>
              <w:autoSpaceDN/>
              <w:spacing w:before="0"/>
              <w:contextualSpacing/>
              <w:jc w:val="both"/>
              <w:rPr>
                <w:spacing w:val="-3"/>
                <w:sz w:val="24"/>
                <w:szCs w:val="24"/>
              </w:rPr>
            </w:pPr>
            <w:r>
              <w:rPr>
                <w:rFonts w:eastAsia="SimSun" w:hint="eastAsia"/>
                <w:b/>
                <w:bCs/>
                <w:sz w:val="24"/>
                <w:szCs w:val="24"/>
                <w:lang w:eastAsia="zh-CN"/>
              </w:rPr>
              <w:t>Setting of substation and distribution station</w:t>
            </w:r>
          </w:p>
          <w:p w:rsidR="005F6964" w:rsidRDefault="00582FCD" w:rsidP="00617A6F">
            <w:pPr>
              <w:widowControl/>
              <w:numPr>
                <w:ilvl w:val="1"/>
                <w:numId w:val="126"/>
              </w:numPr>
              <w:tabs>
                <w:tab w:val="left" w:pos="720"/>
                <w:tab w:val="right" w:pos="9360"/>
              </w:tabs>
              <w:suppressAutoHyphens/>
              <w:autoSpaceDE/>
              <w:autoSpaceDN/>
              <w:rPr>
                <w:spacing w:val="-3"/>
                <w:sz w:val="24"/>
                <w:szCs w:val="24"/>
              </w:rPr>
            </w:pPr>
            <w:r>
              <w:rPr>
                <w:rFonts w:hint="eastAsia"/>
                <w:sz w:val="24"/>
                <w:szCs w:val="24"/>
                <w:lang w:eastAsia="zh-CN"/>
              </w:rPr>
              <w:t xml:space="preserve">Be able to correctly describe the composition of the power system and the functions of each part, and master the knowledge of power plants, substations, power grids, </w:t>
            </w:r>
            <w:proofErr w:type="spellStart"/>
            <w:r>
              <w:rPr>
                <w:rFonts w:hint="eastAsia"/>
                <w:sz w:val="24"/>
                <w:szCs w:val="24"/>
                <w:lang w:eastAsia="zh-CN"/>
              </w:rPr>
              <w:t>etc</w:t>
            </w:r>
            <w:proofErr w:type="spellEnd"/>
            <w:r>
              <w:rPr>
                <w:rFonts w:hint="eastAsia"/>
                <w:sz w:val="24"/>
                <w:szCs w:val="24"/>
                <w:lang w:eastAsia="zh-CN"/>
              </w:rPr>
              <w:t>;</w:t>
            </w:r>
          </w:p>
          <w:p w:rsidR="005F6964" w:rsidRDefault="00582FCD" w:rsidP="00617A6F">
            <w:pPr>
              <w:widowControl/>
              <w:numPr>
                <w:ilvl w:val="1"/>
                <w:numId w:val="126"/>
              </w:numPr>
              <w:tabs>
                <w:tab w:val="left" w:pos="720"/>
                <w:tab w:val="right" w:pos="9360"/>
              </w:tabs>
              <w:suppressAutoHyphens/>
              <w:autoSpaceDE/>
              <w:autoSpaceDN/>
              <w:rPr>
                <w:spacing w:val="-3"/>
                <w:sz w:val="24"/>
                <w:szCs w:val="24"/>
              </w:rPr>
            </w:pPr>
            <w:r>
              <w:rPr>
                <w:rFonts w:hint="eastAsia"/>
                <w:sz w:val="24"/>
                <w:szCs w:val="24"/>
                <w:lang w:eastAsia="zh-CN"/>
              </w:rPr>
              <w:t>Understand the general situation and composition of the power supply and distribution system, master the operation mode of the power system and the operation mode of the low-voltage distribution system;</w:t>
            </w:r>
          </w:p>
          <w:p w:rsidR="005F6964" w:rsidRDefault="00582FCD" w:rsidP="00617A6F">
            <w:pPr>
              <w:widowControl/>
              <w:numPr>
                <w:ilvl w:val="1"/>
                <w:numId w:val="126"/>
              </w:numPr>
              <w:tabs>
                <w:tab w:val="left" w:pos="720"/>
                <w:tab w:val="right" w:pos="9360"/>
              </w:tabs>
              <w:suppressAutoHyphens/>
              <w:autoSpaceDE/>
              <w:autoSpaceDN/>
              <w:rPr>
                <w:spacing w:val="-3"/>
                <w:sz w:val="24"/>
                <w:szCs w:val="24"/>
              </w:rPr>
            </w:pPr>
            <w:r>
              <w:rPr>
                <w:rFonts w:hint="eastAsia"/>
                <w:sz w:val="24"/>
                <w:szCs w:val="24"/>
                <w:lang w:eastAsia="zh-CN"/>
              </w:rPr>
              <w:t>Be able to correctly describe the definition of the main circuit diagram of the substation, master the drawing form of the main circuit diagram of the substation, correctly understand the selection principle of the main wiring diagram of the substation, and understand the basic form of the main circuit diagram of 10kv/0.4kv substation and the application occasions of various forms;</w:t>
            </w:r>
          </w:p>
          <w:p w:rsidR="005F6964" w:rsidRDefault="00582FCD" w:rsidP="00617A6F">
            <w:pPr>
              <w:widowControl/>
              <w:numPr>
                <w:ilvl w:val="1"/>
                <w:numId w:val="126"/>
              </w:numPr>
              <w:tabs>
                <w:tab w:val="left" w:pos="720"/>
                <w:tab w:val="right" w:pos="9360"/>
              </w:tabs>
              <w:suppressAutoHyphens/>
              <w:autoSpaceDE/>
              <w:autoSpaceDN/>
              <w:spacing w:after="200"/>
              <w:ind w:left="357" w:hanging="357"/>
              <w:rPr>
                <w:spacing w:val="-3"/>
                <w:sz w:val="24"/>
                <w:szCs w:val="24"/>
              </w:rPr>
            </w:pPr>
            <w:r>
              <w:rPr>
                <w:rFonts w:hint="eastAsia"/>
                <w:sz w:val="24"/>
                <w:szCs w:val="24"/>
                <w:lang w:eastAsia="zh-CN"/>
              </w:rPr>
              <w:t>Be able to correctly describe the classification and function of substations, and master the principles and methods of site selection for substations.</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26"/>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hint="eastAsia"/>
                <w:b/>
                <w:bCs/>
                <w:sz w:val="24"/>
                <w:szCs w:val="24"/>
              </w:rPr>
              <w:t>Factory Load Statistics and Transformer Selection</w:t>
            </w:r>
          </w:p>
          <w:p w:rsidR="005F6964" w:rsidRDefault="00582FCD" w:rsidP="00617A6F">
            <w:pPr>
              <w:pStyle w:val="ListParagraph"/>
              <w:widowControl/>
              <w:numPr>
                <w:ilvl w:val="1"/>
                <w:numId w:val="102"/>
              </w:numPr>
              <w:autoSpaceDE/>
              <w:autoSpaceDN/>
              <w:spacing w:before="0"/>
              <w:contextualSpacing/>
              <w:jc w:val="both"/>
              <w:rPr>
                <w:rFonts w:eastAsiaTheme="minorEastAsia" w:cstheme="minorBidi"/>
                <w:kern w:val="2"/>
                <w:sz w:val="24"/>
                <w:szCs w:val="24"/>
                <w:lang w:eastAsia="zh-CN" w:bidi="ar-SA"/>
              </w:rPr>
            </w:pPr>
            <w:r>
              <w:rPr>
                <w:rFonts w:eastAsiaTheme="minorEastAsia" w:cstheme="minorBidi" w:hint="eastAsia"/>
                <w:kern w:val="2"/>
                <w:sz w:val="24"/>
                <w:szCs w:val="24"/>
                <w:lang w:eastAsia="zh-CN" w:bidi="ar-SA"/>
              </w:rPr>
              <w:t>Be able to draw the power load curve correctly, and master the method of load calculation using the coefficient method;</w:t>
            </w:r>
          </w:p>
          <w:p w:rsidR="005F6964" w:rsidRDefault="00582FCD" w:rsidP="00617A6F">
            <w:pPr>
              <w:pStyle w:val="ListParagraph"/>
              <w:widowControl/>
              <w:numPr>
                <w:ilvl w:val="1"/>
                <w:numId w:val="102"/>
              </w:numPr>
              <w:autoSpaceDE/>
              <w:autoSpaceDN/>
              <w:spacing w:before="0"/>
              <w:contextualSpacing/>
              <w:jc w:val="both"/>
              <w:rPr>
                <w:rFonts w:eastAsiaTheme="minorEastAsia" w:cstheme="minorBidi"/>
                <w:kern w:val="2"/>
                <w:sz w:val="24"/>
                <w:szCs w:val="24"/>
                <w:lang w:eastAsia="zh-CN" w:bidi="ar-SA"/>
              </w:rPr>
            </w:pPr>
            <w:r>
              <w:rPr>
                <w:rFonts w:eastAsiaTheme="minorEastAsia" w:cstheme="minorBidi" w:hint="eastAsia"/>
                <w:kern w:val="2"/>
                <w:sz w:val="24"/>
                <w:szCs w:val="24"/>
                <w:lang w:eastAsia="zh-CN" w:bidi="ar-SA"/>
              </w:rPr>
              <w:lastRenderedPageBreak/>
              <w:t>Be able to correctly calculate the active power loss and reactive power loss of the power transformer, and master the method of selecting the number and capacity of transformers in the substation;</w:t>
            </w:r>
          </w:p>
          <w:p w:rsidR="005F6964" w:rsidRDefault="00582FCD" w:rsidP="00617A6F">
            <w:pPr>
              <w:pStyle w:val="ListParagraph"/>
              <w:widowControl/>
              <w:numPr>
                <w:ilvl w:val="1"/>
                <w:numId w:val="102"/>
              </w:numPr>
              <w:autoSpaceDE/>
              <w:autoSpaceDN/>
              <w:spacing w:before="0" w:after="200"/>
              <w:ind w:left="357" w:hanging="357"/>
              <w:contextualSpacing/>
              <w:jc w:val="both"/>
              <w:rPr>
                <w:rFonts w:eastAsia="SimSun"/>
                <w:spacing w:val="-3"/>
                <w:sz w:val="24"/>
                <w:szCs w:val="24"/>
                <w:lang w:eastAsia="zh-CN"/>
              </w:rPr>
            </w:pPr>
            <w:r>
              <w:rPr>
                <w:rFonts w:eastAsiaTheme="minorEastAsia" w:cstheme="minorBidi" w:hint="eastAsia"/>
                <w:kern w:val="2"/>
                <w:sz w:val="24"/>
                <w:szCs w:val="24"/>
                <w:lang w:eastAsia="zh-CN" w:bidi="ar-SA"/>
              </w:rPr>
              <w:t>Master the manual compensation method of power factor, and can correctly determine the capacity of the transformer according to the calculated load after the compensation power is connected.</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26"/>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cs="Arial" w:hint="eastAsia"/>
                <w:b/>
                <w:bCs/>
                <w:color w:val="000000"/>
                <w:sz w:val="24"/>
                <w:szCs w:val="24"/>
              </w:rPr>
              <w:lastRenderedPageBreak/>
              <w:t>Selection of electrical equipment for substations</w:t>
            </w:r>
          </w:p>
          <w:p w:rsidR="005F6964" w:rsidRDefault="00582FCD" w:rsidP="00617A6F">
            <w:pPr>
              <w:pStyle w:val="ListParagraph"/>
              <w:widowControl/>
              <w:numPr>
                <w:ilvl w:val="0"/>
                <w:numId w:val="127"/>
              </w:numPr>
              <w:autoSpaceDE/>
              <w:autoSpaceDN/>
              <w:spacing w:before="0"/>
              <w:contextualSpacing/>
              <w:jc w:val="both"/>
              <w:rPr>
                <w:spacing w:val="-3"/>
                <w:sz w:val="24"/>
                <w:szCs w:val="24"/>
                <w:lang w:eastAsia="zh-CN"/>
              </w:rPr>
            </w:pPr>
            <w:r>
              <w:rPr>
                <w:rFonts w:hint="eastAsia"/>
                <w:spacing w:val="-3"/>
                <w:sz w:val="24"/>
                <w:szCs w:val="24"/>
                <w:lang w:eastAsia="zh-CN"/>
              </w:rPr>
              <w:t>Be able to correctly distinguish primary and secondary equipment;</w:t>
            </w:r>
          </w:p>
          <w:p w:rsidR="005F6964" w:rsidRDefault="00582FCD" w:rsidP="00617A6F">
            <w:pPr>
              <w:pStyle w:val="ListParagraph"/>
              <w:widowControl/>
              <w:numPr>
                <w:ilvl w:val="0"/>
                <w:numId w:val="127"/>
              </w:numPr>
              <w:autoSpaceDE/>
              <w:autoSpaceDN/>
              <w:spacing w:before="0"/>
              <w:contextualSpacing/>
              <w:jc w:val="both"/>
              <w:rPr>
                <w:spacing w:val="-3"/>
                <w:sz w:val="24"/>
                <w:szCs w:val="24"/>
                <w:lang w:eastAsia="zh-CN"/>
              </w:rPr>
            </w:pPr>
            <w:r>
              <w:rPr>
                <w:rFonts w:hint="eastAsia"/>
                <w:spacing w:val="-3"/>
                <w:sz w:val="24"/>
                <w:szCs w:val="24"/>
                <w:lang w:eastAsia="zh-CN"/>
              </w:rPr>
              <w:t>Be able to correctly describe the high and low voltage switchgear commonly used in power supply and distribution systems and their functions, structural features, models and specifications;</w:t>
            </w:r>
          </w:p>
          <w:p w:rsidR="005F6964" w:rsidRDefault="00582FCD" w:rsidP="00617A6F">
            <w:pPr>
              <w:pStyle w:val="ListParagraph"/>
              <w:widowControl/>
              <w:numPr>
                <w:ilvl w:val="0"/>
                <w:numId w:val="127"/>
              </w:numPr>
              <w:autoSpaceDE/>
              <w:autoSpaceDN/>
              <w:spacing w:before="0"/>
              <w:contextualSpacing/>
              <w:jc w:val="both"/>
              <w:rPr>
                <w:spacing w:val="-3"/>
                <w:sz w:val="24"/>
                <w:szCs w:val="24"/>
                <w:lang w:eastAsia="zh-CN"/>
              </w:rPr>
            </w:pPr>
            <w:r>
              <w:rPr>
                <w:rFonts w:hint="eastAsia"/>
                <w:spacing w:val="-3"/>
                <w:sz w:val="24"/>
                <w:szCs w:val="24"/>
                <w:lang w:eastAsia="zh-CN"/>
              </w:rPr>
              <w:t>Master the functions, structural features, models and specifications of high and low voltage fuses and arresters;</w:t>
            </w:r>
          </w:p>
          <w:p w:rsidR="005F6964" w:rsidRDefault="00582FCD" w:rsidP="00617A6F">
            <w:pPr>
              <w:pStyle w:val="ListParagraph"/>
              <w:widowControl/>
              <w:numPr>
                <w:ilvl w:val="0"/>
                <w:numId w:val="127"/>
              </w:numPr>
              <w:autoSpaceDE/>
              <w:autoSpaceDN/>
              <w:spacing w:before="0"/>
              <w:contextualSpacing/>
              <w:jc w:val="both"/>
              <w:rPr>
                <w:spacing w:val="-3"/>
                <w:sz w:val="24"/>
                <w:szCs w:val="24"/>
                <w:lang w:eastAsia="zh-CN"/>
              </w:rPr>
            </w:pPr>
            <w:r>
              <w:rPr>
                <w:rFonts w:hint="eastAsia"/>
                <w:spacing w:val="-3"/>
                <w:sz w:val="24"/>
                <w:szCs w:val="24"/>
                <w:lang w:eastAsia="zh-CN"/>
              </w:rPr>
              <w:t>Master the functions, structural features, models and specifications of power transformers;</w:t>
            </w:r>
          </w:p>
          <w:p w:rsidR="005F6964" w:rsidRDefault="00582FCD" w:rsidP="00617A6F">
            <w:pPr>
              <w:pStyle w:val="ListParagraph"/>
              <w:widowControl/>
              <w:numPr>
                <w:ilvl w:val="0"/>
                <w:numId w:val="127"/>
              </w:numPr>
              <w:autoSpaceDE/>
              <w:autoSpaceDN/>
              <w:spacing w:before="0" w:after="200"/>
              <w:ind w:left="357" w:hanging="357"/>
              <w:contextualSpacing/>
              <w:jc w:val="both"/>
              <w:rPr>
                <w:rFonts w:eastAsia="SimSun"/>
                <w:spacing w:val="-3"/>
                <w:sz w:val="24"/>
                <w:szCs w:val="24"/>
                <w:lang w:eastAsia="zh-CN"/>
              </w:rPr>
            </w:pPr>
            <w:r>
              <w:rPr>
                <w:rFonts w:hint="eastAsia"/>
                <w:spacing w:val="-3"/>
                <w:sz w:val="24"/>
                <w:szCs w:val="24"/>
                <w:lang w:eastAsia="zh-CN"/>
              </w:rPr>
              <w:t>Understand the composition and operation of power distribution units.</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26"/>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cs="Arial" w:hint="eastAsia"/>
                <w:b/>
                <w:bCs/>
                <w:sz w:val="24"/>
                <w:szCs w:val="24"/>
              </w:rPr>
              <w:t>Secondary circuit and automatic device of substation</w:t>
            </w:r>
          </w:p>
          <w:p w:rsidR="005F6964" w:rsidRDefault="00582FCD" w:rsidP="00617A6F">
            <w:pPr>
              <w:pStyle w:val="ListParagraph"/>
              <w:widowControl/>
              <w:numPr>
                <w:ilvl w:val="1"/>
                <w:numId w:val="104"/>
              </w:numPr>
              <w:autoSpaceDE/>
              <w:autoSpaceDN/>
              <w:spacing w:before="0"/>
              <w:contextualSpacing/>
              <w:jc w:val="both"/>
              <w:rPr>
                <w:spacing w:val="-3"/>
                <w:sz w:val="24"/>
                <w:szCs w:val="24"/>
                <w:lang w:eastAsia="zh-CN"/>
              </w:rPr>
            </w:pPr>
            <w:r>
              <w:rPr>
                <w:rFonts w:hint="eastAsia"/>
                <w:spacing w:val="-3"/>
                <w:sz w:val="24"/>
                <w:szCs w:val="24"/>
                <w:lang w:eastAsia="zh-CN"/>
              </w:rPr>
              <w:t>Familiar with the composition of the secondary circuit of power transformation and distribution;</w:t>
            </w:r>
          </w:p>
          <w:p w:rsidR="005F6964" w:rsidRDefault="00582FCD" w:rsidP="00617A6F">
            <w:pPr>
              <w:pStyle w:val="ListParagraph"/>
              <w:widowControl/>
              <w:numPr>
                <w:ilvl w:val="1"/>
                <w:numId w:val="104"/>
              </w:numPr>
              <w:autoSpaceDE/>
              <w:autoSpaceDN/>
              <w:spacing w:before="0"/>
              <w:contextualSpacing/>
              <w:jc w:val="both"/>
              <w:rPr>
                <w:spacing w:val="-3"/>
                <w:sz w:val="24"/>
                <w:szCs w:val="24"/>
                <w:lang w:eastAsia="zh-CN"/>
              </w:rPr>
            </w:pPr>
            <w:r>
              <w:rPr>
                <w:rFonts w:hint="eastAsia"/>
                <w:spacing w:val="-3"/>
                <w:sz w:val="24"/>
                <w:szCs w:val="24"/>
                <w:lang w:eastAsia="zh-CN"/>
              </w:rPr>
              <w:t>Familiar with the classification and application of operating power supply;</w:t>
            </w:r>
          </w:p>
          <w:p w:rsidR="005F6964" w:rsidRDefault="00582FCD" w:rsidP="00617A6F">
            <w:pPr>
              <w:pStyle w:val="ListParagraph"/>
              <w:widowControl/>
              <w:numPr>
                <w:ilvl w:val="1"/>
                <w:numId w:val="104"/>
              </w:numPr>
              <w:autoSpaceDE/>
              <w:autoSpaceDN/>
              <w:spacing w:before="0"/>
              <w:contextualSpacing/>
              <w:jc w:val="both"/>
              <w:rPr>
                <w:spacing w:val="-3"/>
                <w:sz w:val="24"/>
                <w:szCs w:val="24"/>
                <w:lang w:eastAsia="zh-CN"/>
              </w:rPr>
            </w:pPr>
            <w:r>
              <w:rPr>
                <w:rFonts w:hint="eastAsia"/>
                <w:spacing w:val="-3"/>
                <w:sz w:val="24"/>
                <w:szCs w:val="24"/>
                <w:lang w:eastAsia="zh-CN"/>
              </w:rPr>
              <w:t>Understand the requirements and composition of the control loop of the high-voltage circuit breaker control loop, and be able to draw the basic control loop of the high-voltage circuit breaker;</w:t>
            </w:r>
          </w:p>
          <w:p w:rsidR="005F6964" w:rsidRDefault="00582FCD" w:rsidP="00617A6F">
            <w:pPr>
              <w:pStyle w:val="ListParagraph"/>
              <w:widowControl/>
              <w:numPr>
                <w:ilvl w:val="1"/>
                <w:numId w:val="104"/>
              </w:numPr>
              <w:autoSpaceDE/>
              <w:autoSpaceDN/>
              <w:spacing w:before="0"/>
              <w:contextualSpacing/>
              <w:jc w:val="both"/>
              <w:rPr>
                <w:spacing w:val="-3"/>
                <w:sz w:val="24"/>
                <w:szCs w:val="24"/>
                <w:lang w:eastAsia="zh-CN"/>
              </w:rPr>
            </w:pPr>
            <w:r>
              <w:rPr>
                <w:rFonts w:hint="eastAsia"/>
                <w:spacing w:val="-3"/>
                <w:sz w:val="24"/>
                <w:szCs w:val="24"/>
                <w:lang w:eastAsia="zh-CN"/>
              </w:rPr>
              <w:t>Understand the type of the central signal and the requirements of the signal loop, and be able to correctly analyze the central accident signal loop and the central pre-announcement signal loop;</w:t>
            </w:r>
          </w:p>
          <w:p w:rsidR="005F6964" w:rsidRDefault="00582FCD" w:rsidP="00617A6F">
            <w:pPr>
              <w:pStyle w:val="ListParagraph"/>
              <w:widowControl/>
              <w:numPr>
                <w:ilvl w:val="1"/>
                <w:numId w:val="104"/>
              </w:numPr>
              <w:autoSpaceDE/>
              <w:autoSpaceDN/>
              <w:spacing w:before="0"/>
              <w:contextualSpacing/>
              <w:jc w:val="both"/>
              <w:rPr>
                <w:spacing w:val="-3"/>
                <w:sz w:val="24"/>
                <w:szCs w:val="24"/>
                <w:lang w:eastAsia="zh-CN"/>
              </w:rPr>
            </w:pPr>
            <w:r>
              <w:rPr>
                <w:rFonts w:hint="eastAsia"/>
                <w:spacing w:val="-3"/>
                <w:sz w:val="24"/>
                <w:szCs w:val="24"/>
                <w:lang w:eastAsia="zh-CN"/>
              </w:rPr>
              <w:t>Understand the configuration principles of measuring instruments, and be able to correctly analyze the working principle of the insulation monitoring device of the DC system;</w:t>
            </w:r>
          </w:p>
          <w:p w:rsidR="005F6964" w:rsidRDefault="00582FCD" w:rsidP="00617A6F">
            <w:pPr>
              <w:pStyle w:val="ListParagraph"/>
              <w:widowControl/>
              <w:numPr>
                <w:ilvl w:val="1"/>
                <w:numId w:val="104"/>
              </w:numPr>
              <w:autoSpaceDE/>
              <w:autoSpaceDN/>
              <w:spacing w:before="0"/>
              <w:contextualSpacing/>
              <w:jc w:val="both"/>
              <w:rPr>
                <w:spacing w:val="-3"/>
                <w:sz w:val="24"/>
                <w:szCs w:val="24"/>
                <w:lang w:eastAsia="zh-CN"/>
              </w:rPr>
            </w:pPr>
            <w:r>
              <w:rPr>
                <w:rFonts w:hint="eastAsia"/>
                <w:spacing w:val="-3"/>
                <w:sz w:val="24"/>
                <w:szCs w:val="24"/>
                <w:lang w:eastAsia="zh-CN"/>
              </w:rPr>
              <w:t>Be able to correctly describe the composition and wiring requirements of the secondary circuit installation wiring diagram;</w:t>
            </w:r>
          </w:p>
          <w:p w:rsidR="005F6964" w:rsidRDefault="00582FCD" w:rsidP="00617A6F">
            <w:pPr>
              <w:pStyle w:val="ListParagraph"/>
              <w:widowControl/>
              <w:numPr>
                <w:ilvl w:val="1"/>
                <w:numId w:val="104"/>
              </w:numPr>
              <w:autoSpaceDE/>
              <w:autoSpaceDN/>
              <w:spacing w:before="0"/>
              <w:contextualSpacing/>
              <w:jc w:val="both"/>
              <w:rPr>
                <w:spacing w:val="-3"/>
                <w:sz w:val="24"/>
                <w:szCs w:val="24"/>
                <w:lang w:eastAsia="zh-CN"/>
              </w:rPr>
            </w:pPr>
            <w:r>
              <w:rPr>
                <w:rFonts w:hint="eastAsia"/>
                <w:spacing w:val="-3"/>
                <w:sz w:val="24"/>
                <w:szCs w:val="24"/>
                <w:lang w:eastAsia="zh-CN"/>
              </w:rPr>
              <w:t>Be able to correctly analyze the working principle of the automatic reclosing device;</w:t>
            </w:r>
          </w:p>
          <w:p w:rsidR="005F6964" w:rsidRDefault="00582FCD" w:rsidP="00617A6F">
            <w:pPr>
              <w:pStyle w:val="ListParagraph"/>
              <w:widowControl/>
              <w:numPr>
                <w:ilvl w:val="1"/>
                <w:numId w:val="104"/>
              </w:numPr>
              <w:autoSpaceDE/>
              <w:autoSpaceDN/>
              <w:spacing w:before="0" w:after="200"/>
              <w:ind w:left="357" w:hanging="357"/>
              <w:contextualSpacing/>
              <w:jc w:val="both"/>
              <w:rPr>
                <w:rFonts w:eastAsia="SimSun"/>
                <w:sz w:val="24"/>
                <w:szCs w:val="24"/>
              </w:rPr>
            </w:pPr>
            <w:r>
              <w:rPr>
                <w:rFonts w:hint="eastAsia"/>
                <w:spacing w:val="-3"/>
                <w:sz w:val="24"/>
                <w:szCs w:val="24"/>
                <w:lang w:eastAsia="zh-CN"/>
              </w:rPr>
              <w:t>Be able to correctly analyze the working principle of the standby power supply automatic input device.</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26"/>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cs="Arial" w:hint="eastAsia"/>
                <w:b/>
                <w:bCs/>
                <w:sz w:val="24"/>
                <w:szCs w:val="24"/>
              </w:rPr>
              <w:t>Protection of Transformer and Distribution System</w:t>
            </w:r>
          </w:p>
          <w:p w:rsidR="005F6964" w:rsidRDefault="00582FCD" w:rsidP="00617A6F">
            <w:pPr>
              <w:pStyle w:val="ListParagraph"/>
              <w:widowControl/>
              <w:numPr>
                <w:ilvl w:val="1"/>
                <w:numId w:val="105"/>
              </w:numPr>
              <w:autoSpaceDE/>
              <w:autoSpaceDN/>
              <w:spacing w:before="0"/>
              <w:contextualSpacing/>
              <w:jc w:val="both"/>
              <w:rPr>
                <w:spacing w:val="-3"/>
                <w:sz w:val="24"/>
                <w:szCs w:val="24"/>
                <w:lang w:eastAsia="zh-CN"/>
              </w:rPr>
            </w:pPr>
            <w:r>
              <w:rPr>
                <w:rFonts w:hint="eastAsia"/>
                <w:spacing w:val="-3"/>
                <w:sz w:val="24"/>
                <w:szCs w:val="24"/>
                <w:lang w:eastAsia="zh-CN"/>
              </w:rPr>
              <w:t>Be able to correctly describe the tasks and requirements of relay protection;</w:t>
            </w:r>
          </w:p>
          <w:p w:rsidR="005F6964" w:rsidRDefault="00582FCD" w:rsidP="00617A6F">
            <w:pPr>
              <w:pStyle w:val="ListParagraph"/>
              <w:widowControl/>
              <w:numPr>
                <w:ilvl w:val="1"/>
                <w:numId w:val="105"/>
              </w:numPr>
              <w:autoSpaceDE/>
              <w:autoSpaceDN/>
              <w:spacing w:before="0"/>
              <w:contextualSpacing/>
              <w:jc w:val="both"/>
              <w:rPr>
                <w:spacing w:val="-3"/>
                <w:sz w:val="24"/>
                <w:szCs w:val="24"/>
                <w:lang w:eastAsia="zh-CN"/>
              </w:rPr>
            </w:pPr>
            <w:r>
              <w:rPr>
                <w:rFonts w:hint="eastAsia"/>
                <w:spacing w:val="-3"/>
                <w:sz w:val="24"/>
                <w:szCs w:val="24"/>
                <w:lang w:eastAsia="zh-CN"/>
              </w:rPr>
              <w:t>Can correctly describe the types of common protection relays, and can choose the corresponding wiring method according to the protection requirements;</w:t>
            </w:r>
          </w:p>
          <w:p w:rsidR="005F6964" w:rsidRDefault="00582FCD" w:rsidP="00617A6F">
            <w:pPr>
              <w:pStyle w:val="ListParagraph"/>
              <w:widowControl/>
              <w:numPr>
                <w:ilvl w:val="1"/>
                <w:numId w:val="105"/>
              </w:numPr>
              <w:autoSpaceDE/>
              <w:autoSpaceDN/>
              <w:spacing w:before="0"/>
              <w:contextualSpacing/>
              <w:jc w:val="both"/>
              <w:rPr>
                <w:spacing w:val="-3"/>
                <w:sz w:val="24"/>
                <w:szCs w:val="24"/>
                <w:lang w:eastAsia="zh-CN"/>
              </w:rPr>
            </w:pPr>
            <w:r>
              <w:rPr>
                <w:rFonts w:hint="eastAsia"/>
                <w:spacing w:val="-3"/>
                <w:sz w:val="24"/>
                <w:szCs w:val="24"/>
                <w:lang w:eastAsia="zh-CN"/>
              </w:rPr>
              <w:t>Master the over</w:t>
            </w:r>
            <w:r>
              <w:rPr>
                <w:rFonts w:eastAsiaTheme="minorEastAsia" w:hint="eastAsia"/>
                <w:spacing w:val="-3"/>
                <w:sz w:val="24"/>
                <w:szCs w:val="24"/>
                <w:lang w:eastAsia="zh-CN"/>
              </w:rPr>
              <w:t>-</w:t>
            </w:r>
            <w:r>
              <w:rPr>
                <w:rFonts w:hint="eastAsia"/>
                <w:spacing w:val="-3"/>
                <w:sz w:val="24"/>
                <w:szCs w:val="24"/>
                <w:lang w:eastAsia="zh-CN"/>
              </w:rPr>
              <w:t>current protection principle with time limit and inverse time over</w:t>
            </w:r>
            <w:r>
              <w:rPr>
                <w:rFonts w:eastAsiaTheme="minorEastAsia" w:hint="eastAsia"/>
                <w:spacing w:val="-3"/>
                <w:sz w:val="24"/>
                <w:szCs w:val="24"/>
                <w:lang w:eastAsia="zh-CN"/>
              </w:rPr>
              <w:t>-</w:t>
            </w:r>
            <w:r>
              <w:rPr>
                <w:rFonts w:hint="eastAsia"/>
                <w:spacing w:val="-3"/>
                <w:sz w:val="24"/>
                <w:szCs w:val="24"/>
                <w:lang w:eastAsia="zh-CN"/>
              </w:rPr>
              <w:t>current protection principle, and be able to draw its wiring diagram;</w:t>
            </w:r>
          </w:p>
          <w:p w:rsidR="005F6964" w:rsidRDefault="00582FCD" w:rsidP="00617A6F">
            <w:pPr>
              <w:pStyle w:val="ListParagraph"/>
              <w:widowControl/>
              <w:numPr>
                <w:ilvl w:val="1"/>
                <w:numId w:val="105"/>
              </w:numPr>
              <w:autoSpaceDE/>
              <w:autoSpaceDN/>
              <w:spacing w:before="0" w:after="200"/>
              <w:ind w:left="357" w:hanging="357"/>
              <w:contextualSpacing/>
              <w:jc w:val="both"/>
              <w:rPr>
                <w:sz w:val="24"/>
                <w:szCs w:val="24"/>
              </w:rPr>
            </w:pPr>
            <w:r>
              <w:rPr>
                <w:rFonts w:hint="eastAsia"/>
                <w:spacing w:val="-3"/>
                <w:sz w:val="24"/>
                <w:szCs w:val="24"/>
                <w:lang w:eastAsia="zh-CN"/>
              </w:rPr>
              <w:t>Understand the type and scope of relay protection of power transformers.</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414"/>
        </w:trPr>
        <w:tc>
          <w:tcPr>
            <w:tcW w:w="8467" w:type="dxa"/>
            <w:gridSpan w:val="5"/>
          </w:tcPr>
          <w:p w:rsidR="005F6964" w:rsidRDefault="00582FCD" w:rsidP="00617A6F">
            <w:pPr>
              <w:pStyle w:val="ListParagraph"/>
              <w:widowControl/>
              <w:numPr>
                <w:ilvl w:val="0"/>
                <w:numId w:val="126"/>
              </w:numPr>
              <w:tabs>
                <w:tab w:val="left" w:pos="720"/>
                <w:tab w:val="left" w:pos="4077"/>
                <w:tab w:val="right" w:pos="9360"/>
              </w:tabs>
              <w:suppressAutoHyphens/>
              <w:autoSpaceDE/>
              <w:autoSpaceDN/>
              <w:spacing w:before="0" w:after="200" w:line="276" w:lineRule="auto"/>
              <w:contextualSpacing/>
              <w:jc w:val="both"/>
              <w:rPr>
                <w:spacing w:val="-3"/>
                <w:sz w:val="24"/>
                <w:szCs w:val="24"/>
              </w:rPr>
            </w:pPr>
            <w:r>
              <w:rPr>
                <w:rFonts w:eastAsia="SimSun" w:cs="Arial" w:hint="eastAsia"/>
                <w:b/>
                <w:bCs/>
                <w:sz w:val="24"/>
                <w:szCs w:val="24"/>
              </w:rPr>
              <w:t>Operation and maintenance of substations</w:t>
            </w:r>
          </w:p>
          <w:p w:rsidR="005F6964" w:rsidRDefault="00582FCD" w:rsidP="00617A6F">
            <w:pPr>
              <w:pStyle w:val="ListParagraph"/>
              <w:widowControl/>
              <w:numPr>
                <w:ilvl w:val="1"/>
                <w:numId w:val="128"/>
              </w:numPr>
              <w:autoSpaceDE/>
              <w:autoSpaceDN/>
              <w:spacing w:before="0"/>
              <w:contextualSpacing/>
              <w:jc w:val="both"/>
              <w:rPr>
                <w:spacing w:val="-3"/>
                <w:sz w:val="24"/>
                <w:szCs w:val="24"/>
                <w:lang w:eastAsia="zh-CN"/>
              </w:rPr>
            </w:pPr>
            <w:r>
              <w:rPr>
                <w:rFonts w:hint="eastAsia"/>
                <w:sz w:val="24"/>
                <w:szCs w:val="24"/>
                <w:lang w:eastAsia="zh-CN"/>
              </w:rPr>
              <w:t xml:space="preserve">Be able to fill in the work ticket correctly and master the sequence of the </w:t>
            </w:r>
            <w:r>
              <w:rPr>
                <w:rFonts w:hint="eastAsia"/>
                <w:sz w:val="24"/>
                <w:szCs w:val="24"/>
                <w:lang w:eastAsia="zh-CN"/>
              </w:rPr>
              <w:lastRenderedPageBreak/>
              <w:t>switching operation;</w:t>
            </w:r>
          </w:p>
          <w:p w:rsidR="005F6964" w:rsidRDefault="00582FCD" w:rsidP="00617A6F">
            <w:pPr>
              <w:pStyle w:val="ListParagraph"/>
              <w:widowControl/>
              <w:numPr>
                <w:ilvl w:val="1"/>
                <w:numId w:val="128"/>
              </w:numPr>
              <w:autoSpaceDE/>
              <w:autoSpaceDN/>
              <w:spacing w:before="0" w:after="200"/>
              <w:ind w:left="357" w:hanging="357"/>
              <w:contextualSpacing/>
              <w:jc w:val="both"/>
              <w:rPr>
                <w:b/>
                <w:spacing w:val="-3"/>
                <w:sz w:val="24"/>
                <w:szCs w:val="24"/>
                <w:lang w:eastAsia="zh-CN"/>
              </w:rPr>
            </w:pPr>
            <w:r>
              <w:rPr>
                <w:rFonts w:hint="eastAsia"/>
                <w:sz w:val="24"/>
                <w:szCs w:val="24"/>
                <w:lang w:eastAsia="zh-CN"/>
              </w:rPr>
              <w:t>Understand the inspection items and inspection cycle of the electrical equipment of the substation and master the basic operation and maintenance requirements and standards.</w:t>
            </w:r>
          </w:p>
        </w:tc>
        <w:tc>
          <w:tcPr>
            <w:tcW w:w="1333" w:type="dxa"/>
            <w:gridSpan w:val="3"/>
          </w:tcPr>
          <w:p w:rsidR="005F6964" w:rsidRDefault="005F6964">
            <w:pPr>
              <w:pStyle w:val="Heading2"/>
              <w:spacing w:line="240" w:lineRule="auto"/>
              <w:rPr>
                <w:b w:val="0"/>
                <w:sz w:val="24"/>
                <w:szCs w:val="24"/>
                <w:lang w:eastAsia="zh-CN"/>
              </w:rPr>
            </w:pPr>
          </w:p>
        </w:tc>
      </w:tr>
      <w:tr w:rsidR="005F6964">
        <w:trPr>
          <w:trHeight w:val="374"/>
        </w:trPr>
        <w:tc>
          <w:tcPr>
            <w:tcW w:w="8467" w:type="dxa"/>
            <w:gridSpan w:val="5"/>
            <w:shd w:val="clear" w:color="auto" w:fill="E5DFEC"/>
          </w:tcPr>
          <w:p w:rsidR="005F6964" w:rsidRDefault="00582FCD">
            <w:pPr>
              <w:spacing w:before="160" w:after="160"/>
              <w:rPr>
                <w:b/>
                <w:sz w:val="24"/>
                <w:szCs w:val="24"/>
              </w:rPr>
            </w:pPr>
            <w:r>
              <w:rPr>
                <w:b/>
                <w:sz w:val="24"/>
                <w:szCs w:val="24"/>
              </w:rPr>
              <w:lastRenderedPageBreak/>
              <w:t xml:space="preserve">List </w:t>
            </w:r>
            <w:r>
              <w:rPr>
                <w:rFonts w:hint="eastAsia"/>
                <w:b/>
                <w:sz w:val="24"/>
                <w:szCs w:val="24"/>
              </w:rPr>
              <w:t>o</w:t>
            </w:r>
            <w:r>
              <w:rPr>
                <w:b/>
                <w:sz w:val="24"/>
                <w:szCs w:val="24"/>
              </w:rPr>
              <w:t xml:space="preserve">f </w:t>
            </w:r>
            <w:proofErr w:type="spellStart"/>
            <w:r>
              <w:rPr>
                <w:b/>
                <w:sz w:val="24"/>
                <w:szCs w:val="24"/>
              </w:rPr>
              <w:t>Practicals</w:t>
            </w:r>
            <w:proofErr w:type="spellEnd"/>
          </w:p>
        </w:tc>
        <w:tc>
          <w:tcPr>
            <w:tcW w:w="1333" w:type="dxa"/>
            <w:gridSpan w:val="3"/>
            <w:shd w:val="clear" w:color="auto" w:fill="E5DFEC"/>
          </w:tcPr>
          <w:p w:rsidR="005F6964" w:rsidRDefault="00582FCD">
            <w:pPr>
              <w:spacing w:before="160" w:after="160"/>
              <w:rPr>
                <w:b/>
                <w:sz w:val="24"/>
                <w:szCs w:val="24"/>
              </w:rPr>
            </w:pPr>
            <w:r>
              <w:rPr>
                <w:b/>
                <w:sz w:val="24"/>
                <w:szCs w:val="24"/>
              </w:rPr>
              <w:t>H</w:t>
            </w:r>
            <w:r>
              <w:rPr>
                <w:rFonts w:hint="eastAsia"/>
                <w:b/>
                <w:sz w:val="24"/>
                <w:szCs w:val="24"/>
              </w:rPr>
              <w:t>ours</w:t>
            </w:r>
          </w:p>
        </w:tc>
      </w:tr>
      <w:tr w:rsidR="005F6964">
        <w:trPr>
          <w:trHeight w:val="9493"/>
        </w:trPr>
        <w:tc>
          <w:tcPr>
            <w:tcW w:w="8467" w:type="dxa"/>
            <w:gridSpan w:val="5"/>
          </w:tcPr>
          <w:p w:rsidR="005F6964" w:rsidRDefault="00582FCD" w:rsidP="00617A6F">
            <w:pPr>
              <w:pStyle w:val="Default"/>
              <w:numPr>
                <w:ilvl w:val="0"/>
                <w:numId w:val="129"/>
              </w:numPr>
              <w:jc w:val="both"/>
              <w:rPr>
                <w:rFonts w:ascii="Times New Roman" w:eastAsia="SimSun" w:hAnsi="Times New Roman" w:cs="Times New Roman"/>
              </w:rPr>
            </w:pPr>
            <w:r>
              <w:rPr>
                <w:rFonts w:ascii="Times New Roman" w:eastAsia="SimSun" w:hAnsi="Times New Roman" w:cs="Times New Roman"/>
              </w:rPr>
              <w:t>Selection of operation mode of power supply and distribution system (high voltage system and low voltage system)</w:t>
            </w:r>
            <w:r>
              <w:rPr>
                <w:rFonts w:ascii="Times New Roman" w:eastAsia="SimSun" w:hAnsi="Times New Roman" w:cs="Times New Roman" w:hint="eastAsia"/>
              </w:rPr>
              <w:t>.</w:t>
            </w:r>
          </w:p>
          <w:p w:rsidR="005F6964" w:rsidRDefault="00582FCD" w:rsidP="00617A6F">
            <w:pPr>
              <w:pStyle w:val="Default"/>
              <w:numPr>
                <w:ilvl w:val="0"/>
                <w:numId w:val="129"/>
              </w:numPr>
              <w:jc w:val="both"/>
              <w:rPr>
                <w:rFonts w:ascii="Times New Roman" w:hAnsi="Times New Roman" w:cs="Times New Roman"/>
                <w:spacing w:val="-3"/>
              </w:rPr>
            </w:pPr>
            <w:r>
              <w:rPr>
                <w:rFonts w:ascii="Times New Roman" w:hAnsi="Times New Roman" w:cs="Times New Roman"/>
                <w:spacing w:val="-3"/>
              </w:rPr>
              <w:t>Selection of Transformers in Substations</w:t>
            </w:r>
            <w:r>
              <w:rPr>
                <w:rFonts w:ascii="Times New Roman" w:hAnsi="Times New Roman" w:cs="Times New Roman" w:hint="eastAsia"/>
                <w:spacing w:val="-3"/>
              </w:rPr>
              <w:t>.</w:t>
            </w:r>
          </w:p>
          <w:p w:rsidR="005F6964" w:rsidRDefault="00582FCD" w:rsidP="00617A6F">
            <w:pPr>
              <w:pStyle w:val="Default"/>
              <w:numPr>
                <w:ilvl w:val="0"/>
                <w:numId w:val="129"/>
              </w:numPr>
              <w:rPr>
                <w:rFonts w:ascii="Times New Roman" w:eastAsia="SimSun" w:hAnsi="Times New Roman" w:cs="Times New Roman"/>
              </w:rPr>
            </w:pPr>
            <w:r>
              <w:rPr>
                <w:rFonts w:ascii="Times New Roman" w:eastAsia="SimSun" w:hAnsi="Times New Roman" w:cs="Times New Roman"/>
              </w:rPr>
              <w:t>Understanding and Operation of High Voltage Circuit Breakers</w:t>
            </w:r>
            <w:r>
              <w:rPr>
                <w:rFonts w:ascii="Times New Roman" w:eastAsia="SimSun" w:hAnsi="Times New Roman" w:cs="Times New Roman" w:hint="eastAsia"/>
              </w:rPr>
              <w:t>.</w:t>
            </w:r>
          </w:p>
          <w:p w:rsidR="005F6964" w:rsidRDefault="00582FCD" w:rsidP="00617A6F">
            <w:pPr>
              <w:pStyle w:val="Default"/>
              <w:numPr>
                <w:ilvl w:val="0"/>
                <w:numId w:val="129"/>
              </w:numPr>
              <w:rPr>
                <w:rFonts w:ascii="Times New Roman" w:eastAsia="SimSun" w:hAnsi="Times New Roman" w:cs="Times New Roman"/>
              </w:rPr>
            </w:pPr>
            <w:r>
              <w:rPr>
                <w:rFonts w:ascii="Times New Roman" w:eastAsia="SimSun" w:hAnsi="Times New Roman" w:cs="Times New Roman"/>
              </w:rPr>
              <w:t>Understanding and Selection of High Voltage Fuse</w:t>
            </w:r>
            <w:r>
              <w:rPr>
                <w:rFonts w:ascii="Times New Roman" w:eastAsia="SimSun" w:hAnsi="Times New Roman" w:cs="Times New Roman" w:hint="eastAsia"/>
              </w:rPr>
              <w:t>.</w:t>
            </w:r>
          </w:p>
          <w:p w:rsidR="005F6964" w:rsidRDefault="00582FCD" w:rsidP="00617A6F">
            <w:pPr>
              <w:pStyle w:val="Default"/>
              <w:numPr>
                <w:ilvl w:val="0"/>
                <w:numId w:val="129"/>
              </w:numPr>
              <w:rPr>
                <w:rFonts w:ascii="Times New Roman" w:eastAsia="SimSun" w:hAnsi="Times New Roman" w:cs="Times New Roman"/>
              </w:rPr>
            </w:pPr>
            <w:r>
              <w:rPr>
                <w:rFonts w:ascii="Times New Roman" w:eastAsia="SimSun" w:hAnsi="Times New Roman" w:cs="Times New Roman"/>
              </w:rPr>
              <w:t>Understanding and Wiring of Transformer</w:t>
            </w:r>
            <w:r>
              <w:rPr>
                <w:rFonts w:ascii="Times New Roman" w:eastAsia="SimSun" w:hAnsi="Times New Roman" w:cs="Times New Roman" w:hint="eastAsia"/>
              </w:rPr>
              <w:t>.</w:t>
            </w:r>
          </w:p>
          <w:p w:rsidR="005F6964" w:rsidRDefault="00582FCD" w:rsidP="00617A6F">
            <w:pPr>
              <w:pStyle w:val="Default"/>
              <w:numPr>
                <w:ilvl w:val="0"/>
                <w:numId w:val="129"/>
              </w:numPr>
              <w:rPr>
                <w:rFonts w:ascii="Times New Roman" w:eastAsia="SimSun" w:hAnsi="Times New Roman" w:cs="Times New Roman"/>
              </w:rPr>
            </w:pPr>
            <w:r>
              <w:rPr>
                <w:rFonts w:ascii="Times New Roman" w:eastAsia="SimSun" w:hAnsi="Times New Roman" w:cs="Times New Roman"/>
              </w:rPr>
              <w:t>Recognition and installation of high-voltage power distribution devices</w:t>
            </w:r>
            <w:r>
              <w:rPr>
                <w:rFonts w:ascii="Times New Roman" w:eastAsia="SimSun" w:hAnsi="Times New Roman" w:cs="Times New Roman" w:hint="eastAsia"/>
              </w:rPr>
              <w:t>.</w:t>
            </w:r>
          </w:p>
          <w:p w:rsidR="005F6964" w:rsidRDefault="00582FCD" w:rsidP="00617A6F">
            <w:pPr>
              <w:pStyle w:val="Default"/>
              <w:numPr>
                <w:ilvl w:val="0"/>
                <w:numId w:val="129"/>
              </w:numPr>
              <w:jc w:val="both"/>
              <w:rPr>
                <w:rFonts w:ascii="Times New Roman" w:eastAsia="SimSun" w:hAnsi="Times New Roman" w:cs="Times New Roman"/>
              </w:rPr>
            </w:pPr>
            <w:r>
              <w:rPr>
                <w:rFonts w:ascii="Times New Roman" w:eastAsia="SimSun" w:hAnsi="Times New Roman" w:cs="Times New Roman"/>
              </w:rPr>
              <w:t>Selection and installation of low-voltage electrical equipment</w:t>
            </w:r>
            <w:r>
              <w:rPr>
                <w:rFonts w:ascii="Times New Roman" w:eastAsia="SimSun" w:hAnsi="Times New Roman" w:cs="Times New Roman" w:hint="eastAsia"/>
              </w:rPr>
              <w:t>.</w:t>
            </w:r>
          </w:p>
          <w:p w:rsidR="005F6964" w:rsidRDefault="00582FCD" w:rsidP="00617A6F">
            <w:pPr>
              <w:pStyle w:val="Default"/>
              <w:numPr>
                <w:ilvl w:val="0"/>
                <w:numId w:val="129"/>
              </w:numPr>
              <w:jc w:val="both"/>
              <w:rPr>
                <w:rFonts w:ascii="Times New Roman" w:eastAsia="SimSun" w:hAnsi="Times New Roman" w:cs="Times New Roman"/>
              </w:rPr>
            </w:pPr>
            <w:r>
              <w:rPr>
                <w:rFonts w:ascii="Times New Roman" w:eastAsia="SimSun" w:hAnsi="Times New Roman" w:cs="Times New Roman"/>
              </w:rPr>
              <w:t xml:space="preserve">High voltage circuit breaker control </w:t>
            </w:r>
            <w:proofErr w:type="spellStart"/>
            <w:r>
              <w:rPr>
                <w:rFonts w:ascii="Times New Roman" w:eastAsia="SimSun" w:hAnsi="Times New Roman" w:cs="Times New Roman"/>
              </w:rPr>
              <w:t>control</w:t>
            </w:r>
            <w:proofErr w:type="spellEnd"/>
            <w:r>
              <w:rPr>
                <w:rFonts w:ascii="Times New Roman" w:eastAsia="SimSun" w:hAnsi="Times New Roman" w:cs="Times New Roman"/>
              </w:rPr>
              <w:t xml:space="preserve"> circuit wiring</w:t>
            </w:r>
            <w:r>
              <w:rPr>
                <w:rFonts w:ascii="Times New Roman" w:eastAsia="SimSun" w:hAnsi="Times New Roman" w:cs="Times New Roman" w:hint="eastAsia"/>
              </w:rPr>
              <w:t>.</w:t>
            </w:r>
          </w:p>
          <w:p w:rsidR="005F6964" w:rsidRDefault="00582FCD">
            <w:pPr>
              <w:pStyle w:val="Default"/>
              <w:ind w:firstLineChars="100" w:firstLine="240"/>
              <w:jc w:val="both"/>
              <w:rPr>
                <w:rFonts w:ascii="Times New Roman" w:eastAsia="SimSun" w:hAnsi="Times New Roman" w:cs="Times New Roman"/>
              </w:rPr>
            </w:pPr>
            <w:r>
              <w:rPr>
                <w:rFonts w:ascii="Times New Roman" w:eastAsia="SimSun" w:hAnsi="Times New Roman" w:cs="Times New Roman"/>
              </w:rPr>
              <w:t>·Control switch wiring</w:t>
            </w:r>
          </w:p>
          <w:p w:rsidR="005F6964" w:rsidRDefault="00582FCD">
            <w:pPr>
              <w:pStyle w:val="Default"/>
              <w:ind w:firstLineChars="100" w:firstLine="240"/>
              <w:jc w:val="both"/>
              <w:rPr>
                <w:rFonts w:ascii="Times New Roman" w:eastAsia="SimSun" w:hAnsi="Times New Roman" w:cs="Times New Roman"/>
              </w:rPr>
            </w:pPr>
            <w:r>
              <w:rPr>
                <w:rFonts w:ascii="Times New Roman" w:eastAsia="SimSun" w:hAnsi="Times New Roman" w:cs="Times New Roman"/>
              </w:rPr>
              <w:t>·Position Signal Loop Wiring</w:t>
            </w:r>
          </w:p>
          <w:p w:rsidR="005F6964" w:rsidRDefault="00582FCD">
            <w:pPr>
              <w:pStyle w:val="Default"/>
              <w:ind w:firstLineChars="100" w:firstLine="240"/>
              <w:jc w:val="both"/>
              <w:rPr>
                <w:rFonts w:ascii="Times New Roman" w:eastAsia="SimSun" w:hAnsi="Times New Roman" w:cs="Times New Roman"/>
              </w:rPr>
            </w:pPr>
            <w:r>
              <w:rPr>
                <w:rFonts w:ascii="Times New Roman" w:eastAsia="SimSun" w:hAnsi="Times New Roman" w:cs="Times New Roman"/>
              </w:rPr>
              <w:t>·Anti-jump Latching Loop Wiring</w:t>
            </w:r>
          </w:p>
          <w:p w:rsidR="005F6964" w:rsidRDefault="00582FCD" w:rsidP="00617A6F">
            <w:pPr>
              <w:pStyle w:val="Default"/>
              <w:numPr>
                <w:ilvl w:val="0"/>
                <w:numId w:val="129"/>
              </w:numPr>
              <w:jc w:val="both"/>
              <w:rPr>
                <w:rFonts w:ascii="Times New Roman" w:eastAsia="SimSun" w:hAnsi="Times New Roman" w:cs="Times New Roman"/>
              </w:rPr>
            </w:pPr>
            <w:r>
              <w:rPr>
                <w:rFonts w:ascii="Times New Roman" w:eastAsia="SimSun" w:hAnsi="Times New Roman" w:cs="Times New Roman"/>
              </w:rPr>
              <w:t>Wiring of the central signal loop</w:t>
            </w:r>
            <w:r>
              <w:rPr>
                <w:rFonts w:ascii="Times New Roman" w:eastAsia="SimSun" w:hAnsi="Times New Roman" w:cs="Times New Roman" w:hint="eastAsia"/>
              </w:rPr>
              <w:t>.</w:t>
            </w:r>
          </w:p>
          <w:p w:rsidR="005F6964" w:rsidRDefault="00582FCD">
            <w:pPr>
              <w:pStyle w:val="Default"/>
              <w:ind w:firstLineChars="100" w:firstLine="240"/>
              <w:jc w:val="both"/>
              <w:rPr>
                <w:rFonts w:ascii="Times New Roman" w:eastAsia="SimSun" w:hAnsi="Times New Roman" w:cs="Times New Roman"/>
              </w:rPr>
            </w:pPr>
            <w:r>
              <w:rPr>
                <w:rFonts w:ascii="Times New Roman" w:eastAsia="SimSun" w:hAnsi="Times New Roman" w:cs="Times New Roman"/>
              </w:rPr>
              <w:t>·The wiring of the accident signal circuit where the central reset cannot repeat the action</w:t>
            </w:r>
          </w:p>
          <w:p w:rsidR="005F6964" w:rsidRDefault="00582FCD">
            <w:pPr>
              <w:pStyle w:val="Default"/>
              <w:ind w:firstLineChars="100" w:firstLine="240"/>
              <w:jc w:val="both"/>
              <w:rPr>
                <w:rFonts w:ascii="Times New Roman" w:eastAsia="SimSun" w:hAnsi="Times New Roman" w:cs="Times New Roman"/>
              </w:rPr>
            </w:pPr>
            <w:r>
              <w:rPr>
                <w:rFonts w:ascii="Times New Roman" w:eastAsia="SimSun" w:hAnsi="Times New Roman" w:cs="Times New Roman"/>
              </w:rPr>
              <w:t>·Central reset can repeat the action of the accident signal circuit wiring</w:t>
            </w:r>
          </w:p>
          <w:p w:rsidR="005F6964" w:rsidRDefault="00582FCD">
            <w:pPr>
              <w:pStyle w:val="Default"/>
              <w:ind w:firstLineChars="100" w:firstLine="240"/>
              <w:jc w:val="both"/>
              <w:rPr>
                <w:rFonts w:ascii="Times New Roman" w:eastAsia="SimSun" w:hAnsi="Times New Roman" w:cs="Times New Roman"/>
              </w:rPr>
            </w:pPr>
            <w:r>
              <w:rPr>
                <w:rFonts w:ascii="Times New Roman" w:eastAsia="SimSun" w:hAnsi="Times New Roman" w:cs="Times New Roman"/>
              </w:rPr>
              <w:t>·Central advance signal circuit wiring</w:t>
            </w:r>
          </w:p>
          <w:p w:rsidR="005F6964" w:rsidRDefault="00582FCD" w:rsidP="00617A6F">
            <w:pPr>
              <w:pStyle w:val="Default"/>
              <w:numPr>
                <w:ilvl w:val="0"/>
                <w:numId w:val="129"/>
              </w:numPr>
              <w:jc w:val="both"/>
              <w:rPr>
                <w:rFonts w:ascii="Times New Roman" w:eastAsia="SimSun" w:hAnsi="Times New Roman" w:cs="Times New Roman"/>
              </w:rPr>
            </w:pPr>
            <w:r>
              <w:rPr>
                <w:rFonts w:ascii="Times New Roman" w:eastAsia="SimSun" w:hAnsi="Times New Roman" w:cs="Times New Roman"/>
              </w:rPr>
              <w:t>Auto-</w:t>
            </w:r>
            <w:proofErr w:type="spellStart"/>
            <w:r>
              <w:rPr>
                <w:rFonts w:ascii="Times New Roman" w:eastAsia="SimSun" w:hAnsi="Times New Roman" w:cs="Times New Roman"/>
              </w:rPr>
              <w:t>recloser</w:t>
            </w:r>
            <w:proofErr w:type="spellEnd"/>
            <w:r>
              <w:rPr>
                <w:rFonts w:ascii="Times New Roman" w:eastAsia="SimSun" w:hAnsi="Times New Roman" w:cs="Times New Roman"/>
              </w:rPr>
              <w:t xml:space="preserve"> wiring</w:t>
            </w:r>
            <w:r>
              <w:rPr>
                <w:rFonts w:ascii="Times New Roman" w:eastAsia="SimSun" w:hAnsi="Times New Roman" w:cs="Times New Roman" w:hint="eastAsia"/>
              </w:rPr>
              <w:t>.</w:t>
            </w:r>
          </w:p>
          <w:p w:rsidR="005F6964" w:rsidRDefault="00582FCD" w:rsidP="00617A6F">
            <w:pPr>
              <w:pStyle w:val="Default"/>
              <w:numPr>
                <w:ilvl w:val="0"/>
                <w:numId w:val="129"/>
              </w:numPr>
              <w:jc w:val="both"/>
              <w:rPr>
                <w:rFonts w:ascii="Times New Roman" w:eastAsia="SimSun" w:hAnsi="Times New Roman" w:cs="Times New Roman"/>
              </w:rPr>
            </w:pPr>
            <w:r>
              <w:rPr>
                <w:rFonts w:ascii="Times New Roman" w:eastAsia="SimSun" w:hAnsi="Times New Roman" w:cs="Times New Roman"/>
              </w:rPr>
              <w:t>Relay Characteristics of Commonly Used Protection Relays</w:t>
            </w:r>
            <w:r>
              <w:rPr>
                <w:rFonts w:ascii="Times New Roman" w:eastAsia="SimSun" w:hAnsi="Times New Roman" w:cs="Times New Roman" w:hint="eastAsia"/>
              </w:rPr>
              <w:t>.</w:t>
            </w:r>
          </w:p>
          <w:p w:rsidR="005F6964" w:rsidRDefault="00582FCD">
            <w:pPr>
              <w:pStyle w:val="Default"/>
              <w:ind w:firstLineChars="100" w:firstLine="240"/>
              <w:jc w:val="both"/>
              <w:rPr>
                <w:rFonts w:ascii="Times New Roman" w:eastAsia="SimSun" w:hAnsi="Times New Roman" w:cs="Times New Roman"/>
              </w:rPr>
            </w:pPr>
            <w:r>
              <w:rPr>
                <w:rFonts w:ascii="Times New Roman" w:eastAsia="SimSun" w:hAnsi="Times New Roman" w:cs="Times New Roman"/>
              </w:rPr>
              <w:t>·Measurement of the action value and return value of the electromagnetic current relay</w:t>
            </w:r>
          </w:p>
          <w:p w:rsidR="005F6964" w:rsidRDefault="00582FCD">
            <w:pPr>
              <w:pStyle w:val="Default"/>
              <w:ind w:firstLineChars="100" w:firstLine="240"/>
              <w:jc w:val="both"/>
              <w:rPr>
                <w:rFonts w:ascii="Times New Roman" w:eastAsia="SimSun" w:hAnsi="Times New Roman" w:cs="Times New Roman"/>
              </w:rPr>
            </w:pPr>
            <w:r>
              <w:rPr>
                <w:rFonts w:ascii="Times New Roman" w:eastAsia="SimSun" w:hAnsi="Times New Roman" w:cs="Times New Roman"/>
              </w:rPr>
              <w:t>·Measurement of the action value and return value of the electromagnetic voltage relay</w:t>
            </w:r>
          </w:p>
          <w:p w:rsidR="005F6964" w:rsidRDefault="00582FCD">
            <w:pPr>
              <w:pStyle w:val="Default"/>
              <w:ind w:firstLineChars="100" w:firstLine="240"/>
              <w:jc w:val="both"/>
              <w:rPr>
                <w:rFonts w:ascii="Times New Roman" w:eastAsia="SimSun" w:hAnsi="Times New Roman" w:cs="Times New Roman"/>
              </w:rPr>
            </w:pPr>
            <w:r>
              <w:rPr>
                <w:rFonts w:ascii="Times New Roman" w:eastAsia="SimSun" w:hAnsi="Times New Roman" w:cs="Times New Roman"/>
              </w:rPr>
              <w:t>·Measurement of action value and return value of electromagnetic time relay and setting of delay time</w:t>
            </w:r>
          </w:p>
          <w:p w:rsidR="005F6964" w:rsidRDefault="00582FCD">
            <w:pPr>
              <w:pStyle w:val="Default"/>
              <w:ind w:firstLineChars="100" w:firstLine="240"/>
              <w:jc w:val="both"/>
              <w:rPr>
                <w:rFonts w:ascii="Times New Roman" w:eastAsia="SimSun" w:hAnsi="Times New Roman" w:cs="Times New Roman"/>
              </w:rPr>
            </w:pPr>
            <w:r>
              <w:rPr>
                <w:rFonts w:ascii="Times New Roman" w:eastAsia="SimSun" w:hAnsi="Times New Roman" w:cs="Times New Roman"/>
              </w:rPr>
              <w:t>·Relay Characteristics of Electromagnetic Signal Relays</w:t>
            </w:r>
          </w:p>
          <w:p w:rsidR="005F6964" w:rsidRDefault="00582FCD" w:rsidP="00617A6F">
            <w:pPr>
              <w:pStyle w:val="Default"/>
              <w:numPr>
                <w:ilvl w:val="0"/>
                <w:numId w:val="129"/>
              </w:numPr>
              <w:jc w:val="both"/>
              <w:rPr>
                <w:rFonts w:ascii="Times New Roman" w:eastAsia="SimSun" w:hAnsi="Times New Roman" w:cs="Times New Roman"/>
              </w:rPr>
            </w:pPr>
            <w:r>
              <w:rPr>
                <w:rFonts w:ascii="Times New Roman" w:eastAsia="SimSun" w:hAnsi="Times New Roman" w:cs="Times New Roman"/>
              </w:rPr>
              <w:t>Configuration and Setting of Power Line Relay Protection</w:t>
            </w:r>
            <w:r>
              <w:rPr>
                <w:rFonts w:ascii="Times New Roman" w:eastAsia="SimSun" w:hAnsi="Times New Roman" w:cs="Times New Roman" w:hint="eastAsia"/>
              </w:rPr>
              <w:t>.</w:t>
            </w:r>
          </w:p>
          <w:p w:rsidR="005F6964" w:rsidRDefault="00582FCD" w:rsidP="00617A6F">
            <w:pPr>
              <w:pStyle w:val="Default"/>
              <w:numPr>
                <w:ilvl w:val="0"/>
                <w:numId w:val="129"/>
              </w:numPr>
              <w:jc w:val="both"/>
              <w:rPr>
                <w:rFonts w:ascii="Times New Roman" w:eastAsia="SimSun" w:hAnsi="Times New Roman" w:cs="Times New Roman"/>
              </w:rPr>
            </w:pPr>
            <w:r>
              <w:rPr>
                <w:rFonts w:ascii="Times New Roman" w:eastAsia="SimSun" w:hAnsi="Times New Roman" w:cs="Times New Roman"/>
              </w:rPr>
              <w:t>Configuration and Setting of Power Transformer Relay Protection</w:t>
            </w:r>
            <w:r>
              <w:rPr>
                <w:rFonts w:ascii="Times New Roman" w:eastAsia="SimSun" w:hAnsi="Times New Roman" w:cs="Times New Roman" w:hint="eastAsia"/>
              </w:rPr>
              <w:t>.</w:t>
            </w:r>
          </w:p>
          <w:p w:rsidR="005F6964" w:rsidRDefault="00582FCD" w:rsidP="00617A6F">
            <w:pPr>
              <w:pStyle w:val="Default"/>
              <w:numPr>
                <w:ilvl w:val="0"/>
                <w:numId w:val="129"/>
              </w:numPr>
              <w:jc w:val="both"/>
              <w:rPr>
                <w:rFonts w:ascii="Times New Roman" w:eastAsia="SimSun" w:hAnsi="Times New Roman" w:cs="Times New Roman"/>
              </w:rPr>
            </w:pPr>
            <w:r>
              <w:rPr>
                <w:rFonts w:ascii="Times New Roman" w:eastAsia="SimSun" w:hAnsi="Times New Roman" w:cs="Times New Roman"/>
              </w:rPr>
              <w:t>High and low voltage switchgear switching operation</w:t>
            </w:r>
            <w:r>
              <w:rPr>
                <w:rFonts w:ascii="Times New Roman" w:eastAsia="SimSun" w:hAnsi="Times New Roman" w:cs="Times New Roman" w:hint="eastAsia"/>
              </w:rPr>
              <w:t>.</w:t>
            </w:r>
          </w:p>
          <w:p w:rsidR="005F6964" w:rsidRDefault="00582FCD" w:rsidP="00617A6F">
            <w:pPr>
              <w:pStyle w:val="Default"/>
              <w:numPr>
                <w:ilvl w:val="0"/>
                <w:numId w:val="129"/>
              </w:numPr>
              <w:spacing w:after="200"/>
              <w:jc w:val="both"/>
              <w:rPr>
                <w:rFonts w:ascii="Times New Roman" w:eastAsia="SimSun" w:hAnsi="Times New Roman"/>
              </w:rPr>
            </w:pPr>
            <w:r>
              <w:rPr>
                <w:rFonts w:ascii="Times New Roman" w:eastAsia="SimSun" w:hAnsi="Times New Roman" w:cs="Times New Roman"/>
              </w:rPr>
              <w:t>Inspection of power transformers</w:t>
            </w:r>
            <w:r>
              <w:rPr>
                <w:rFonts w:ascii="Times New Roman" w:eastAsia="SimSun" w:hAnsi="Times New Roman" w:cs="Times New Roman" w:hint="eastAsia"/>
              </w:rPr>
              <w:t>.</w:t>
            </w:r>
          </w:p>
        </w:tc>
        <w:tc>
          <w:tcPr>
            <w:tcW w:w="1333" w:type="dxa"/>
            <w:gridSpan w:val="3"/>
          </w:tcPr>
          <w:p w:rsidR="005F6964" w:rsidRDefault="005F6964">
            <w:pPr>
              <w:rPr>
                <w:sz w:val="24"/>
                <w:szCs w:val="24"/>
              </w:rPr>
            </w:pPr>
          </w:p>
          <w:p w:rsidR="005F6964" w:rsidRDefault="00582FCD">
            <w:pPr>
              <w:rPr>
                <w:sz w:val="24"/>
                <w:szCs w:val="24"/>
              </w:rPr>
            </w:pPr>
            <w:r>
              <w:rPr>
                <w:sz w:val="24"/>
                <w:szCs w:val="24"/>
                <w:lang w:eastAsia="zh-CN"/>
              </w:rPr>
              <w:t>2</w:t>
            </w:r>
          </w:p>
          <w:p w:rsidR="005F6964" w:rsidRDefault="00582FCD">
            <w:pPr>
              <w:rPr>
                <w:sz w:val="24"/>
                <w:szCs w:val="24"/>
              </w:rPr>
            </w:pPr>
            <w:r>
              <w:rPr>
                <w:sz w:val="24"/>
                <w:szCs w:val="24"/>
                <w:lang w:eastAsia="zh-CN"/>
              </w:rPr>
              <w:t>2</w:t>
            </w:r>
          </w:p>
          <w:p w:rsidR="005F6964" w:rsidRDefault="00582FCD">
            <w:pPr>
              <w:rPr>
                <w:sz w:val="24"/>
                <w:szCs w:val="24"/>
              </w:rPr>
            </w:pPr>
            <w:r>
              <w:rPr>
                <w:sz w:val="24"/>
                <w:szCs w:val="24"/>
                <w:lang w:eastAsia="zh-CN"/>
              </w:rPr>
              <w:t>2</w:t>
            </w:r>
          </w:p>
          <w:p w:rsidR="005F6964" w:rsidRDefault="00582FCD">
            <w:pPr>
              <w:rPr>
                <w:sz w:val="24"/>
                <w:szCs w:val="24"/>
              </w:rPr>
            </w:pPr>
            <w:r>
              <w:rPr>
                <w:sz w:val="24"/>
                <w:szCs w:val="24"/>
                <w:lang w:eastAsia="zh-CN"/>
              </w:rPr>
              <w:t>2</w:t>
            </w:r>
          </w:p>
          <w:p w:rsidR="005F6964" w:rsidRDefault="00582FCD">
            <w:pPr>
              <w:rPr>
                <w:sz w:val="24"/>
                <w:szCs w:val="24"/>
              </w:rPr>
            </w:pPr>
            <w:r>
              <w:rPr>
                <w:sz w:val="24"/>
                <w:szCs w:val="24"/>
                <w:lang w:eastAsia="zh-CN"/>
              </w:rPr>
              <w:t>4</w:t>
            </w:r>
          </w:p>
          <w:p w:rsidR="005F6964" w:rsidRDefault="00582FCD">
            <w:pPr>
              <w:rPr>
                <w:sz w:val="24"/>
                <w:szCs w:val="24"/>
              </w:rPr>
            </w:pPr>
            <w:r>
              <w:rPr>
                <w:sz w:val="24"/>
                <w:szCs w:val="24"/>
                <w:lang w:eastAsia="zh-CN"/>
              </w:rPr>
              <w:t>2</w:t>
            </w:r>
          </w:p>
          <w:p w:rsidR="005F6964" w:rsidRDefault="00582FCD">
            <w:pPr>
              <w:rPr>
                <w:sz w:val="24"/>
                <w:szCs w:val="24"/>
              </w:rPr>
            </w:pPr>
            <w:r>
              <w:rPr>
                <w:sz w:val="24"/>
                <w:szCs w:val="24"/>
                <w:lang w:eastAsia="zh-CN"/>
              </w:rPr>
              <w:t>2</w:t>
            </w:r>
          </w:p>
          <w:p w:rsidR="005F6964" w:rsidRDefault="00582FCD">
            <w:pPr>
              <w:rPr>
                <w:sz w:val="24"/>
                <w:szCs w:val="24"/>
              </w:rPr>
            </w:pPr>
            <w:r>
              <w:rPr>
                <w:sz w:val="24"/>
                <w:szCs w:val="24"/>
                <w:lang w:eastAsia="zh-CN"/>
              </w:rPr>
              <w:t>4</w:t>
            </w:r>
          </w:p>
          <w:p w:rsidR="005F6964" w:rsidRDefault="005F6964">
            <w:pPr>
              <w:rPr>
                <w:sz w:val="24"/>
                <w:szCs w:val="24"/>
              </w:rPr>
            </w:pPr>
          </w:p>
          <w:p w:rsidR="005F6964" w:rsidRDefault="005F6964">
            <w:pPr>
              <w:rPr>
                <w:sz w:val="24"/>
                <w:szCs w:val="24"/>
              </w:rPr>
            </w:pPr>
          </w:p>
          <w:p w:rsidR="005F6964" w:rsidRDefault="005F6964">
            <w:pPr>
              <w:rPr>
                <w:sz w:val="24"/>
                <w:szCs w:val="24"/>
              </w:rPr>
            </w:pPr>
          </w:p>
          <w:p w:rsidR="005F6964" w:rsidRDefault="005F6964">
            <w:pPr>
              <w:rPr>
                <w:sz w:val="24"/>
                <w:szCs w:val="24"/>
              </w:rPr>
            </w:pPr>
          </w:p>
          <w:p w:rsidR="005F6964" w:rsidRDefault="00582FCD">
            <w:pPr>
              <w:rPr>
                <w:sz w:val="24"/>
                <w:szCs w:val="24"/>
              </w:rPr>
            </w:pPr>
            <w:r>
              <w:rPr>
                <w:sz w:val="24"/>
                <w:szCs w:val="24"/>
                <w:lang w:eastAsia="zh-CN"/>
              </w:rPr>
              <w:t>4</w:t>
            </w:r>
          </w:p>
          <w:p w:rsidR="005F6964" w:rsidRDefault="005F6964">
            <w:pPr>
              <w:rPr>
                <w:sz w:val="24"/>
                <w:szCs w:val="24"/>
              </w:rPr>
            </w:pPr>
          </w:p>
          <w:p w:rsidR="005F6964" w:rsidRDefault="005F6964">
            <w:pPr>
              <w:rPr>
                <w:sz w:val="24"/>
                <w:szCs w:val="24"/>
              </w:rPr>
            </w:pPr>
          </w:p>
          <w:p w:rsidR="005F6964" w:rsidRDefault="005F6964">
            <w:pPr>
              <w:rPr>
                <w:sz w:val="24"/>
                <w:szCs w:val="24"/>
              </w:rPr>
            </w:pPr>
          </w:p>
          <w:p w:rsidR="005F6964" w:rsidRDefault="00582FCD">
            <w:pPr>
              <w:rPr>
                <w:sz w:val="24"/>
                <w:szCs w:val="24"/>
              </w:rPr>
            </w:pPr>
            <w:r>
              <w:rPr>
                <w:sz w:val="24"/>
                <w:szCs w:val="24"/>
                <w:lang w:eastAsia="zh-CN"/>
              </w:rPr>
              <w:t>2</w:t>
            </w:r>
          </w:p>
          <w:p w:rsidR="005F6964" w:rsidRDefault="00582FCD">
            <w:pPr>
              <w:rPr>
                <w:sz w:val="24"/>
                <w:szCs w:val="24"/>
              </w:rPr>
            </w:pPr>
            <w:r>
              <w:rPr>
                <w:sz w:val="24"/>
                <w:szCs w:val="24"/>
                <w:lang w:eastAsia="zh-CN"/>
              </w:rPr>
              <w:t>2</w:t>
            </w:r>
          </w:p>
          <w:p w:rsidR="005F6964" w:rsidRDefault="005F6964">
            <w:pPr>
              <w:rPr>
                <w:sz w:val="24"/>
                <w:szCs w:val="24"/>
              </w:rPr>
            </w:pPr>
          </w:p>
          <w:p w:rsidR="005F6964" w:rsidRDefault="005F6964">
            <w:pPr>
              <w:rPr>
                <w:sz w:val="24"/>
                <w:szCs w:val="24"/>
              </w:rPr>
            </w:pPr>
          </w:p>
          <w:p w:rsidR="005F6964" w:rsidRDefault="005F6964">
            <w:pPr>
              <w:rPr>
                <w:sz w:val="24"/>
                <w:szCs w:val="24"/>
              </w:rPr>
            </w:pPr>
          </w:p>
          <w:p w:rsidR="005F6964" w:rsidRDefault="005F6964">
            <w:pPr>
              <w:rPr>
                <w:sz w:val="24"/>
                <w:szCs w:val="24"/>
              </w:rPr>
            </w:pPr>
          </w:p>
          <w:p w:rsidR="005F6964" w:rsidRDefault="005F6964">
            <w:pPr>
              <w:rPr>
                <w:sz w:val="24"/>
                <w:szCs w:val="24"/>
              </w:rPr>
            </w:pPr>
          </w:p>
          <w:p w:rsidR="005F6964" w:rsidRDefault="005F6964">
            <w:pPr>
              <w:rPr>
                <w:sz w:val="24"/>
                <w:szCs w:val="24"/>
              </w:rPr>
            </w:pPr>
          </w:p>
          <w:p w:rsidR="005F6964" w:rsidRDefault="005F6964">
            <w:pPr>
              <w:rPr>
                <w:sz w:val="24"/>
                <w:szCs w:val="24"/>
              </w:rPr>
            </w:pPr>
          </w:p>
          <w:p w:rsidR="005F6964" w:rsidRDefault="00582FCD">
            <w:pPr>
              <w:rPr>
                <w:sz w:val="24"/>
                <w:szCs w:val="24"/>
              </w:rPr>
            </w:pPr>
            <w:r>
              <w:rPr>
                <w:sz w:val="24"/>
                <w:szCs w:val="24"/>
                <w:lang w:eastAsia="zh-CN"/>
              </w:rPr>
              <w:t>4</w:t>
            </w:r>
          </w:p>
          <w:p w:rsidR="005F6964" w:rsidRDefault="00582FCD">
            <w:pPr>
              <w:rPr>
                <w:sz w:val="24"/>
                <w:szCs w:val="24"/>
              </w:rPr>
            </w:pPr>
            <w:r>
              <w:rPr>
                <w:sz w:val="24"/>
                <w:szCs w:val="24"/>
                <w:lang w:eastAsia="zh-CN"/>
              </w:rPr>
              <w:t>4</w:t>
            </w:r>
          </w:p>
          <w:p w:rsidR="005F6964" w:rsidRDefault="00582FCD">
            <w:pPr>
              <w:rPr>
                <w:sz w:val="24"/>
                <w:szCs w:val="24"/>
              </w:rPr>
            </w:pPr>
            <w:r>
              <w:rPr>
                <w:sz w:val="24"/>
                <w:szCs w:val="24"/>
                <w:lang w:eastAsia="zh-CN"/>
              </w:rPr>
              <w:t>6</w:t>
            </w:r>
          </w:p>
          <w:p w:rsidR="005F6964" w:rsidRDefault="00582FCD">
            <w:pPr>
              <w:rPr>
                <w:rFonts w:eastAsia="DengXian"/>
                <w:sz w:val="24"/>
                <w:szCs w:val="24"/>
              </w:rPr>
            </w:pPr>
            <w:r>
              <w:rPr>
                <w:sz w:val="24"/>
                <w:szCs w:val="24"/>
                <w:lang w:eastAsia="zh-CN"/>
              </w:rPr>
              <w:t>6</w:t>
            </w:r>
          </w:p>
        </w:tc>
      </w:tr>
    </w:tbl>
    <w:p w:rsidR="005F6964" w:rsidRDefault="00582FCD">
      <w:pPr>
        <w:pageBreakBefore/>
        <w:widowControl/>
        <w:tabs>
          <w:tab w:val="left" w:pos="2160"/>
          <w:tab w:val="left" w:pos="2880"/>
          <w:tab w:val="left" w:pos="3600"/>
          <w:tab w:val="left" w:pos="4320"/>
          <w:tab w:val="left" w:pos="5040"/>
          <w:tab w:val="left" w:pos="5760"/>
          <w:tab w:val="left" w:pos="6480"/>
          <w:tab w:val="left" w:pos="7200"/>
          <w:tab w:val="left" w:pos="7920"/>
          <w:tab w:val="right" w:pos="9360"/>
        </w:tabs>
        <w:suppressAutoHyphens/>
        <w:autoSpaceDE/>
        <w:autoSpaceDN/>
        <w:spacing w:after="200" w:line="360" w:lineRule="auto"/>
        <w:jc w:val="center"/>
        <w:outlineLvl w:val="0"/>
        <w:rPr>
          <w:rFonts w:ascii="Times New Roman Regular" w:eastAsia="仿宋" w:hAnsi="Times New Roman Regular" w:cs="Times New Roman Regular" w:hint="eastAsia"/>
          <w:sz w:val="24"/>
          <w:szCs w:val="24"/>
          <w:lang w:bidi="ar-SA"/>
        </w:rPr>
      </w:pPr>
      <w:r>
        <w:rPr>
          <w:rFonts w:ascii="Times New Roman Regular" w:eastAsia="SimSun" w:hAnsi="Times New Roman Regular" w:cs="Times New Roman Regular" w:hint="eastAsia"/>
          <w:b/>
          <w:sz w:val="28"/>
          <w:lang w:eastAsia="zh-CN" w:bidi="ar-SA"/>
        </w:rPr>
        <w:lastRenderedPageBreak/>
        <w:t>5.</w:t>
      </w:r>
      <w:r>
        <w:rPr>
          <w:rFonts w:ascii="Times New Roman Regular" w:hAnsi="Times New Roman Regular" w:cs="Times New Roman Regular"/>
          <w:b/>
          <w:sz w:val="28"/>
          <w:lang w:bidi="ar-SA"/>
        </w:rPr>
        <w:t xml:space="preserve"> </w:t>
      </w:r>
      <w:r w:rsidR="000D67FF">
        <w:rPr>
          <w:rFonts w:ascii="Times New Roman Regular" w:hAnsi="Times New Roman Regular" w:cs="Times New Roman Regular"/>
          <w:b/>
          <w:sz w:val="28"/>
          <w:lang w:bidi="ar-SA"/>
        </w:rPr>
        <w:t>S</w:t>
      </w:r>
      <w:r>
        <w:rPr>
          <w:rFonts w:ascii="Times New Roman Regular" w:hAnsi="Times New Roman Regular" w:cs="Times New Roman Regular" w:hint="eastAsia"/>
          <w:b/>
          <w:sz w:val="28"/>
          <w:lang w:bidi="ar-SA"/>
        </w:rPr>
        <w:t xml:space="preserve">TEVTA Course Review Committee Recommendations </w:t>
      </w:r>
    </w:p>
    <w:tbl>
      <w:tblPr>
        <w:tblW w:w="89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4A0" w:firstRow="1" w:lastRow="0" w:firstColumn="1" w:lastColumn="0" w:noHBand="0" w:noVBand="1"/>
      </w:tblPr>
      <w:tblGrid>
        <w:gridCol w:w="926"/>
        <w:gridCol w:w="6527"/>
        <w:gridCol w:w="1545"/>
      </w:tblGrid>
      <w:tr w:rsidR="005F6964">
        <w:trPr>
          <w:trHeight w:val="253"/>
          <w:jc w:val="center"/>
        </w:trPr>
        <w:tc>
          <w:tcPr>
            <w:tcW w:w="926" w:type="dxa"/>
            <w:shd w:val="clear" w:color="auto" w:fill="BEBEBE"/>
          </w:tcPr>
          <w:p w:rsidR="005F6964" w:rsidRDefault="005F6964">
            <w:pPr>
              <w:spacing w:before="1" w:after="200" w:line="233" w:lineRule="exact"/>
              <w:ind w:left="89" w:right="187"/>
              <w:jc w:val="center"/>
              <w:rPr>
                <w:b/>
                <w:lang w:bidi="ar-SA"/>
              </w:rPr>
            </w:pPr>
          </w:p>
          <w:p w:rsidR="005F6964" w:rsidRDefault="00582FCD">
            <w:pPr>
              <w:spacing w:before="1" w:after="200" w:line="233" w:lineRule="exact"/>
              <w:ind w:left="89" w:right="187"/>
              <w:jc w:val="center"/>
              <w:rPr>
                <w:b/>
                <w:lang w:bidi="ar-SA"/>
              </w:rPr>
            </w:pPr>
            <w:r>
              <w:rPr>
                <w:b/>
                <w:lang w:bidi="ar-SA"/>
              </w:rPr>
              <w:t>Sr. No</w:t>
            </w:r>
          </w:p>
        </w:tc>
        <w:tc>
          <w:tcPr>
            <w:tcW w:w="6527" w:type="dxa"/>
            <w:shd w:val="clear" w:color="auto" w:fill="BEBEBE"/>
          </w:tcPr>
          <w:p w:rsidR="005F6964" w:rsidRDefault="00582FCD">
            <w:pPr>
              <w:spacing w:before="1" w:after="200" w:line="233" w:lineRule="exact"/>
              <w:ind w:left="2266" w:right="2255"/>
              <w:jc w:val="center"/>
              <w:rPr>
                <w:b/>
                <w:lang w:bidi="ar-SA"/>
              </w:rPr>
            </w:pPr>
            <w:r>
              <w:rPr>
                <w:rFonts w:ascii="Times New Roman Regular" w:eastAsia="DengXian" w:hAnsi="Times New Roman Regular" w:cs="Times New Roman Regular"/>
                <w:b/>
                <w:bCs/>
                <w:caps/>
                <w:sz w:val="18"/>
                <w:szCs w:val="18"/>
                <w:lang w:bidi="ar-SA"/>
              </w:rPr>
              <w:t xml:space="preserve">TEVTA Course Review Committee Recommendations </w:t>
            </w:r>
          </w:p>
        </w:tc>
        <w:tc>
          <w:tcPr>
            <w:tcW w:w="1545" w:type="dxa"/>
            <w:shd w:val="clear" w:color="auto" w:fill="BEBEBE"/>
          </w:tcPr>
          <w:p w:rsidR="005F6964" w:rsidRDefault="00582FCD">
            <w:pPr>
              <w:spacing w:before="1" w:after="200" w:line="233" w:lineRule="exact"/>
              <w:ind w:left="325" w:right="310"/>
              <w:jc w:val="center"/>
              <w:rPr>
                <w:b/>
                <w:lang w:bidi="ar-SA"/>
              </w:rPr>
            </w:pPr>
            <w:r>
              <w:rPr>
                <w:b/>
                <w:lang w:bidi="ar-SA"/>
              </w:rPr>
              <w:t>Status</w:t>
            </w:r>
          </w:p>
        </w:tc>
      </w:tr>
      <w:tr w:rsidR="005F6964">
        <w:trPr>
          <w:trHeight w:val="758"/>
          <w:jc w:val="center"/>
        </w:trPr>
        <w:tc>
          <w:tcPr>
            <w:tcW w:w="926" w:type="dxa"/>
          </w:tcPr>
          <w:p w:rsidR="005F6964" w:rsidRDefault="005F6964">
            <w:pPr>
              <w:spacing w:before="6" w:after="200" w:line="276" w:lineRule="auto"/>
              <w:rPr>
                <w:lang w:bidi="ar-SA"/>
              </w:rPr>
            </w:pPr>
          </w:p>
          <w:p w:rsidR="005F6964" w:rsidRDefault="00582FCD">
            <w:pPr>
              <w:spacing w:before="1" w:after="200" w:line="276" w:lineRule="auto"/>
              <w:ind w:left="89" w:right="82"/>
              <w:jc w:val="center"/>
              <w:rPr>
                <w:lang w:bidi="ar-SA"/>
              </w:rPr>
            </w:pPr>
            <w:r>
              <w:rPr>
                <w:lang w:bidi="ar-SA"/>
              </w:rPr>
              <w:t>1.</w:t>
            </w:r>
          </w:p>
        </w:tc>
        <w:tc>
          <w:tcPr>
            <w:tcW w:w="6527" w:type="dxa"/>
          </w:tcPr>
          <w:p w:rsidR="000D67FF" w:rsidRPr="000D67FF" w:rsidRDefault="000D67FF" w:rsidP="000D67FF">
            <w:pPr>
              <w:widowControl/>
              <w:autoSpaceDE/>
              <w:autoSpaceDN/>
              <w:spacing w:after="160" w:line="360" w:lineRule="auto"/>
              <w:ind w:right="-20"/>
              <w:contextualSpacing/>
              <w:jc w:val="both"/>
              <w:rPr>
                <w:rFonts w:ascii="Arial" w:hAnsi="Arial" w:cs="Arial"/>
                <w:b/>
                <w:sz w:val="24"/>
                <w:szCs w:val="24"/>
              </w:rPr>
            </w:pPr>
            <w:r>
              <w:rPr>
                <w:rFonts w:ascii="Arial" w:hAnsi="Arial" w:cs="Arial"/>
                <w:b/>
                <w:sz w:val="24"/>
                <w:szCs w:val="24"/>
              </w:rPr>
              <w:t xml:space="preserve">Mr. Hakim Ali </w:t>
            </w:r>
            <w:proofErr w:type="spellStart"/>
            <w:r>
              <w:rPr>
                <w:rFonts w:ascii="Arial" w:hAnsi="Arial" w:cs="Arial"/>
                <w:b/>
                <w:sz w:val="24"/>
                <w:szCs w:val="24"/>
              </w:rPr>
              <w:t>Ujjan</w:t>
            </w:r>
            <w:proofErr w:type="spellEnd"/>
          </w:p>
          <w:p w:rsidR="000D67FF" w:rsidRPr="000D67FF" w:rsidRDefault="000D67FF" w:rsidP="000D67FF">
            <w:pPr>
              <w:widowControl/>
              <w:autoSpaceDE/>
              <w:autoSpaceDN/>
              <w:spacing w:after="160" w:line="360" w:lineRule="auto"/>
              <w:ind w:right="-20"/>
              <w:contextualSpacing/>
              <w:jc w:val="both"/>
              <w:rPr>
                <w:rFonts w:ascii="Arial" w:hAnsi="Arial" w:cs="Arial"/>
                <w:sz w:val="24"/>
                <w:szCs w:val="24"/>
              </w:rPr>
            </w:pPr>
            <w:r w:rsidRPr="000D67FF">
              <w:rPr>
                <w:rFonts w:ascii="Arial" w:hAnsi="Arial" w:cs="Arial"/>
                <w:sz w:val="24"/>
                <w:szCs w:val="24"/>
              </w:rPr>
              <w:t>Associate Profe</w:t>
            </w:r>
            <w:r>
              <w:rPr>
                <w:rFonts w:ascii="Arial" w:hAnsi="Arial" w:cs="Arial"/>
                <w:sz w:val="24"/>
                <w:szCs w:val="24"/>
              </w:rPr>
              <w:t xml:space="preserve">ssor (Electrical), GPI (B) </w:t>
            </w:r>
            <w:proofErr w:type="spellStart"/>
            <w:r>
              <w:rPr>
                <w:rFonts w:ascii="Arial" w:hAnsi="Arial" w:cs="Arial"/>
                <w:sz w:val="24"/>
                <w:szCs w:val="24"/>
              </w:rPr>
              <w:t>Dadu</w:t>
            </w:r>
            <w:proofErr w:type="spellEnd"/>
            <w:r>
              <w:rPr>
                <w:rFonts w:ascii="Arial" w:hAnsi="Arial" w:cs="Arial"/>
                <w:sz w:val="24"/>
                <w:szCs w:val="24"/>
              </w:rPr>
              <w:t>.</w:t>
            </w:r>
          </w:p>
          <w:p w:rsidR="005F6964" w:rsidRDefault="005F6964">
            <w:pPr>
              <w:spacing w:before="2" w:after="200" w:line="252" w:lineRule="exact"/>
              <w:ind w:left="108"/>
              <w:rPr>
                <w:lang w:bidi="ar-SA"/>
              </w:rPr>
            </w:pPr>
          </w:p>
        </w:tc>
        <w:tc>
          <w:tcPr>
            <w:tcW w:w="1545" w:type="dxa"/>
          </w:tcPr>
          <w:p w:rsidR="005F6964" w:rsidRDefault="005F6964">
            <w:pPr>
              <w:spacing w:before="6" w:after="200" w:line="276" w:lineRule="auto"/>
              <w:rPr>
                <w:lang w:bidi="ar-SA"/>
              </w:rPr>
            </w:pPr>
          </w:p>
          <w:p w:rsidR="005F6964" w:rsidRDefault="00582FCD">
            <w:pPr>
              <w:spacing w:before="1" w:after="200" w:line="276" w:lineRule="auto"/>
              <w:ind w:left="325" w:right="313"/>
              <w:jc w:val="center"/>
              <w:rPr>
                <w:lang w:bidi="ar-SA"/>
              </w:rPr>
            </w:pPr>
            <w:r>
              <w:rPr>
                <w:lang w:bidi="ar-SA"/>
              </w:rPr>
              <w:t>Convener</w:t>
            </w:r>
          </w:p>
        </w:tc>
      </w:tr>
      <w:tr w:rsidR="005F6964">
        <w:trPr>
          <w:trHeight w:val="647"/>
          <w:jc w:val="center"/>
        </w:trPr>
        <w:tc>
          <w:tcPr>
            <w:tcW w:w="926" w:type="dxa"/>
          </w:tcPr>
          <w:p w:rsidR="005F6964" w:rsidRDefault="00582FCD">
            <w:pPr>
              <w:spacing w:before="193" w:after="200" w:line="276" w:lineRule="auto"/>
              <w:ind w:left="89" w:right="82"/>
              <w:jc w:val="center"/>
              <w:rPr>
                <w:lang w:bidi="ar-SA"/>
              </w:rPr>
            </w:pPr>
            <w:r>
              <w:rPr>
                <w:lang w:bidi="ar-SA"/>
              </w:rPr>
              <w:t>2.</w:t>
            </w:r>
          </w:p>
        </w:tc>
        <w:tc>
          <w:tcPr>
            <w:tcW w:w="6527" w:type="dxa"/>
          </w:tcPr>
          <w:p w:rsidR="000D67FF" w:rsidRPr="000D67FF" w:rsidRDefault="000D67FF" w:rsidP="000D67FF">
            <w:pPr>
              <w:widowControl/>
              <w:autoSpaceDE/>
              <w:autoSpaceDN/>
              <w:spacing w:after="160" w:line="360" w:lineRule="auto"/>
              <w:ind w:right="-20"/>
              <w:contextualSpacing/>
              <w:jc w:val="both"/>
              <w:rPr>
                <w:rFonts w:ascii="Arial" w:hAnsi="Arial" w:cs="Arial"/>
                <w:b/>
                <w:sz w:val="24"/>
                <w:szCs w:val="24"/>
              </w:rPr>
            </w:pPr>
            <w:r w:rsidRPr="000D67FF">
              <w:rPr>
                <w:rFonts w:ascii="Arial" w:hAnsi="Arial" w:cs="Arial"/>
                <w:b/>
                <w:sz w:val="24"/>
                <w:szCs w:val="24"/>
              </w:rPr>
              <w:t xml:space="preserve">Mr. </w:t>
            </w:r>
            <w:proofErr w:type="spellStart"/>
            <w:r w:rsidRPr="000D67FF">
              <w:rPr>
                <w:rFonts w:ascii="Arial" w:hAnsi="Arial" w:cs="Arial"/>
                <w:b/>
                <w:sz w:val="24"/>
                <w:szCs w:val="24"/>
              </w:rPr>
              <w:t>Fahim</w:t>
            </w:r>
            <w:proofErr w:type="spellEnd"/>
            <w:r w:rsidRPr="000D67FF">
              <w:rPr>
                <w:rFonts w:ascii="Arial" w:hAnsi="Arial" w:cs="Arial"/>
                <w:b/>
                <w:sz w:val="24"/>
                <w:szCs w:val="24"/>
              </w:rPr>
              <w:t xml:space="preserve"> Akhter </w:t>
            </w:r>
          </w:p>
          <w:p w:rsidR="000D67FF" w:rsidRPr="000D67FF" w:rsidRDefault="000D67FF" w:rsidP="000D67FF">
            <w:pPr>
              <w:widowControl/>
              <w:autoSpaceDE/>
              <w:autoSpaceDN/>
              <w:spacing w:after="160" w:line="360" w:lineRule="auto"/>
              <w:ind w:right="-20"/>
              <w:contextualSpacing/>
              <w:jc w:val="both"/>
              <w:rPr>
                <w:rFonts w:ascii="Arial" w:hAnsi="Arial" w:cs="Arial"/>
                <w:sz w:val="24"/>
                <w:szCs w:val="24"/>
              </w:rPr>
            </w:pPr>
            <w:r w:rsidRPr="000D67FF">
              <w:rPr>
                <w:rFonts w:ascii="Arial" w:hAnsi="Arial" w:cs="Arial"/>
                <w:sz w:val="24"/>
                <w:szCs w:val="24"/>
              </w:rPr>
              <w:t xml:space="preserve">Assistant Professor (Electrical), GPSIT </w:t>
            </w:r>
            <w:proofErr w:type="spellStart"/>
            <w:r w:rsidRPr="000D67FF">
              <w:rPr>
                <w:rFonts w:ascii="Arial" w:hAnsi="Arial" w:cs="Arial"/>
                <w:sz w:val="24"/>
                <w:szCs w:val="24"/>
              </w:rPr>
              <w:t>Landhi</w:t>
            </w:r>
            <w:proofErr w:type="spellEnd"/>
            <w:r w:rsidRPr="000D67FF">
              <w:rPr>
                <w:rFonts w:ascii="Arial" w:hAnsi="Arial" w:cs="Arial"/>
                <w:sz w:val="24"/>
                <w:szCs w:val="24"/>
              </w:rPr>
              <w:t xml:space="preserve"> Karachi.</w:t>
            </w:r>
          </w:p>
          <w:p w:rsidR="005F6964" w:rsidRDefault="005F6964">
            <w:pPr>
              <w:spacing w:after="200" w:line="250" w:lineRule="exact"/>
              <w:ind w:left="108"/>
              <w:rPr>
                <w:lang w:bidi="ar-SA"/>
              </w:rPr>
            </w:pPr>
          </w:p>
        </w:tc>
        <w:tc>
          <w:tcPr>
            <w:tcW w:w="1545" w:type="dxa"/>
          </w:tcPr>
          <w:p w:rsidR="005F6964" w:rsidRDefault="00582FCD">
            <w:pPr>
              <w:spacing w:before="179" w:after="200" w:line="276" w:lineRule="auto"/>
              <w:ind w:left="325" w:right="313"/>
              <w:jc w:val="center"/>
              <w:rPr>
                <w:sz w:val="24"/>
                <w:lang w:bidi="ar-SA"/>
              </w:rPr>
            </w:pPr>
            <w:r>
              <w:rPr>
                <w:sz w:val="24"/>
                <w:lang w:bidi="ar-SA"/>
              </w:rPr>
              <w:t>Member</w:t>
            </w:r>
          </w:p>
        </w:tc>
      </w:tr>
      <w:tr w:rsidR="005F6964">
        <w:trPr>
          <w:trHeight w:val="760"/>
          <w:jc w:val="center"/>
        </w:trPr>
        <w:tc>
          <w:tcPr>
            <w:tcW w:w="926" w:type="dxa"/>
          </w:tcPr>
          <w:p w:rsidR="005F6964" w:rsidRDefault="005F6964">
            <w:pPr>
              <w:spacing w:before="6" w:after="200" w:line="276" w:lineRule="auto"/>
              <w:rPr>
                <w:lang w:bidi="ar-SA"/>
              </w:rPr>
            </w:pPr>
          </w:p>
          <w:p w:rsidR="005F6964" w:rsidRDefault="00582FCD">
            <w:pPr>
              <w:spacing w:after="200" w:line="276" w:lineRule="auto"/>
              <w:ind w:left="89" w:right="82"/>
              <w:jc w:val="center"/>
              <w:rPr>
                <w:lang w:bidi="ar-SA"/>
              </w:rPr>
            </w:pPr>
            <w:r>
              <w:rPr>
                <w:lang w:bidi="ar-SA"/>
              </w:rPr>
              <w:t>3.</w:t>
            </w:r>
          </w:p>
        </w:tc>
        <w:tc>
          <w:tcPr>
            <w:tcW w:w="6527" w:type="dxa"/>
          </w:tcPr>
          <w:p w:rsidR="000D67FF" w:rsidRPr="000D67FF" w:rsidRDefault="000D67FF" w:rsidP="000D67FF">
            <w:pPr>
              <w:widowControl/>
              <w:autoSpaceDE/>
              <w:autoSpaceDN/>
              <w:spacing w:after="160" w:line="360" w:lineRule="auto"/>
              <w:ind w:right="-20"/>
              <w:contextualSpacing/>
              <w:jc w:val="both"/>
              <w:rPr>
                <w:rFonts w:ascii="Arial" w:hAnsi="Arial" w:cs="Arial"/>
                <w:b/>
                <w:sz w:val="24"/>
                <w:szCs w:val="24"/>
              </w:rPr>
            </w:pPr>
            <w:r w:rsidRPr="000D67FF">
              <w:rPr>
                <w:rFonts w:ascii="Arial" w:hAnsi="Arial" w:cs="Arial"/>
                <w:b/>
                <w:sz w:val="24"/>
                <w:szCs w:val="24"/>
              </w:rPr>
              <w:t>Engr. Farhan Khan Rind</w:t>
            </w:r>
          </w:p>
          <w:p w:rsidR="000D67FF" w:rsidRPr="000D67FF" w:rsidRDefault="000D67FF" w:rsidP="000D67FF">
            <w:pPr>
              <w:widowControl/>
              <w:autoSpaceDE/>
              <w:autoSpaceDN/>
              <w:spacing w:after="160" w:line="360" w:lineRule="auto"/>
              <w:ind w:right="-20"/>
              <w:contextualSpacing/>
              <w:jc w:val="both"/>
              <w:rPr>
                <w:rFonts w:ascii="Arial" w:hAnsi="Arial" w:cs="Arial"/>
                <w:sz w:val="24"/>
                <w:szCs w:val="24"/>
              </w:rPr>
            </w:pPr>
            <w:r w:rsidRPr="000D67FF">
              <w:rPr>
                <w:rFonts w:ascii="Arial" w:hAnsi="Arial" w:cs="Arial"/>
                <w:sz w:val="24"/>
                <w:szCs w:val="24"/>
              </w:rPr>
              <w:t>Lecturer (Electrical), GJMPI, Malir Karachi.</w:t>
            </w:r>
          </w:p>
          <w:p w:rsidR="005F6964" w:rsidRDefault="005F6964">
            <w:pPr>
              <w:spacing w:before="2" w:after="200" w:line="252" w:lineRule="exact"/>
              <w:ind w:left="108" w:right="3895"/>
              <w:rPr>
                <w:lang w:bidi="ar-SA"/>
              </w:rPr>
            </w:pPr>
          </w:p>
        </w:tc>
        <w:tc>
          <w:tcPr>
            <w:tcW w:w="1545" w:type="dxa"/>
          </w:tcPr>
          <w:p w:rsidR="005F6964" w:rsidRDefault="005F6964">
            <w:pPr>
              <w:spacing w:before="4" w:after="200" w:line="276" w:lineRule="auto"/>
              <w:rPr>
                <w:sz w:val="20"/>
                <w:lang w:bidi="ar-SA"/>
              </w:rPr>
            </w:pPr>
          </w:p>
          <w:p w:rsidR="005F6964" w:rsidRDefault="00582FCD">
            <w:pPr>
              <w:spacing w:after="200" w:line="276" w:lineRule="auto"/>
              <w:ind w:left="325" w:right="313"/>
              <w:jc w:val="center"/>
              <w:rPr>
                <w:sz w:val="24"/>
                <w:lang w:bidi="ar-SA"/>
              </w:rPr>
            </w:pPr>
            <w:r>
              <w:rPr>
                <w:sz w:val="24"/>
                <w:lang w:bidi="ar-SA"/>
              </w:rPr>
              <w:t>Member</w:t>
            </w:r>
          </w:p>
        </w:tc>
      </w:tr>
      <w:tr w:rsidR="005F6964">
        <w:trPr>
          <w:trHeight w:val="664"/>
          <w:jc w:val="center"/>
        </w:trPr>
        <w:tc>
          <w:tcPr>
            <w:tcW w:w="926" w:type="dxa"/>
          </w:tcPr>
          <w:p w:rsidR="005F6964" w:rsidRDefault="00582FCD">
            <w:pPr>
              <w:spacing w:before="200" w:after="200" w:line="276" w:lineRule="auto"/>
              <w:ind w:left="89" w:right="82"/>
              <w:jc w:val="center"/>
              <w:rPr>
                <w:lang w:bidi="ar-SA"/>
              </w:rPr>
            </w:pPr>
            <w:r>
              <w:rPr>
                <w:lang w:bidi="ar-SA"/>
              </w:rPr>
              <w:t>4.</w:t>
            </w:r>
          </w:p>
        </w:tc>
        <w:tc>
          <w:tcPr>
            <w:tcW w:w="6527" w:type="dxa"/>
          </w:tcPr>
          <w:p w:rsidR="000D67FF" w:rsidRPr="000D67FF" w:rsidRDefault="000D67FF" w:rsidP="000D67FF">
            <w:pPr>
              <w:widowControl/>
              <w:autoSpaceDE/>
              <w:autoSpaceDN/>
              <w:spacing w:after="160" w:line="360" w:lineRule="auto"/>
              <w:ind w:right="-20"/>
              <w:contextualSpacing/>
              <w:jc w:val="both"/>
              <w:rPr>
                <w:rFonts w:ascii="Arial" w:hAnsi="Arial" w:cs="Arial"/>
                <w:b/>
                <w:sz w:val="24"/>
                <w:szCs w:val="24"/>
              </w:rPr>
            </w:pPr>
            <w:r w:rsidRPr="000D67FF">
              <w:rPr>
                <w:rFonts w:ascii="Arial" w:hAnsi="Arial" w:cs="Arial"/>
                <w:b/>
                <w:sz w:val="24"/>
                <w:szCs w:val="24"/>
              </w:rPr>
              <w:t xml:space="preserve">Mr. </w:t>
            </w:r>
            <w:proofErr w:type="spellStart"/>
            <w:r w:rsidRPr="000D67FF">
              <w:rPr>
                <w:rFonts w:ascii="Arial" w:hAnsi="Arial" w:cs="Arial"/>
                <w:b/>
                <w:sz w:val="24"/>
                <w:szCs w:val="24"/>
              </w:rPr>
              <w:t>Kifayatullah</w:t>
            </w:r>
            <w:proofErr w:type="spellEnd"/>
            <w:r w:rsidRPr="000D67FF">
              <w:rPr>
                <w:rFonts w:ascii="Arial" w:hAnsi="Arial" w:cs="Arial"/>
                <w:b/>
                <w:sz w:val="24"/>
                <w:szCs w:val="24"/>
              </w:rPr>
              <w:t xml:space="preserve"> Senior Instructor (Electrical)</w:t>
            </w:r>
          </w:p>
          <w:p w:rsidR="000D67FF" w:rsidRPr="000D67FF" w:rsidRDefault="000D67FF" w:rsidP="000D67FF">
            <w:pPr>
              <w:widowControl/>
              <w:autoSpaceDE/>
              <w:autoSpaceDN/>
              <w:spacing w:after="160" w:line="360" w:lineRule="auto"/>
              <w:ind w:right="-20"/>
              <w:contextualSpacing/>
              <w:jc w:val="both"/>
              <w:rPr>
                <w:rFonts w:ascii="Arial" w:hAnsi="Arial" w:cs="Arial"/>
                <w:sz w:val="24"/>
                <w:szCs w:val="24"/>
              </w:rPr>
            </w:pPr>
            <w:proofErr w:type="spellStart"/>
            <w:r w:rsidRPr="000D67FF">
              <w:rPr>
                <w:rFonts w:ascii="Arial" w:hAnsi="Arial" w:cs="Arial"/>
                <w:sz w:val="24"/>
                <w:szCs w:val="24"/>
              </w:rPr>
              <w:t>CoE</w:t>
            </w:r>
            <w:proofErr w:type="spellEnd"/>
            <w:r w:rsidRPr="000D67FF">
              <w:rPr>
                <w:rFonts w:ascii="Arial" w:hAnsi="Arial" w:cs="Arial"/>
                <w:sz w:val="24"/>
                <w:szCs w:val="24"/>
              </w:rPr>
              <w:t xml:space="preserve"> </w:t>
            </w:r>
            <w:proofErr w:type="spellStart"/>
            <w:r w:rsidRPr="000D67FF">
              <w:rPr>
                <w:rFonts w:ascii="Arial" w:hAnsi="Arial" w:cs="Arial"/>
                <w:sz w:val="24"/>
                <w:szCs w:val="24"/>
              </w:rPr>
              <w:t>Kotri</w:t>
            </w:r>
            <w:proofErr w:type="spellEnd"/>
            <w:r w:rsidRPr="000D67FF">
              <w:rPr>
                <w:rFonts w:ascii="Arial" w:hAnsi="Arial" w:cs="Arial"/>
                <w:sz w:val="24"/>
                <w:szCs w:val="24"/>
              </w:rPr>
              <w:t>.</w:t>
            </w:r>
          </w:p>
          <w:p w:rsidR="005F6964" w:rsidRDefault="005F6964">
            <w:pPr>
              <w:spacing w:after="200" w:line="250" w:lineRule="exact"/>
              <w:ind w:left="108"/>
              <w:rPr>
                <w:lang w:bidi="ar-SA"/>
              </w:rPr>
            </w:pPr>
          </w:p>
        </w:tc>
        <w:tc>
          <w:tcPr>
            <w:tcW w:w="1545" w:type="dxa"/>
          </w:tcPr>
          <w:p w:rsidR="005F6964" w:rsidRDefault="00582FCD">
            <w:pPr>
              <w:spacing w:before="186" w:after="200" w:line="276" w:lineRule="auto"/>
              <w:ind w:left="325" w:right="313"/>
              <w:jc w:val="center"/>
              <w:rPr>
                <w:sz w:val="24"/>
                <w:lang w:bidi="ar-SA"/>
              </w:rPr>
            </w:pPr>
            <w:r>
              <w:rPr>
                <w:sz w:val="24"/>
                <w:lang w:bidi="ar-SA"/>
              </w:rPr>
              <w:t>Member</w:t>
            </w:r>
          </w:p>
        </w:tc>
      </w:tr>
    </w:tbl>
    <w:p w:rsidR="005F6964" w:rsidRDefault="005F6964">
      <w:pPr>
        <w:pStyle w:val="BodyText"/>
        <w:spacing w:before="0"/>
        <w:ind w:left="0" w:firstLine="0"/>
        <w:rPr>
          <w:rFonts w:eastAsiaTheme="minorEastAsia"/>
          <w:b/>
          <w:lang w:eastAsia="zh-CN"/>
        </w:rPr>
      </w:pPr>
    </w:p>
    <w:sectPr w:rsidR="005F6964">
      <w:pgSz w:w="12240" w:h="15840"/>
      <w:pgMar w:top="1500" w:right="1280" w:bottom="1420" w:left="1280" w:header="850" w:footer="1224"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975A2" w:rsidRDefault="00A975A2">
      <w:r>
        <w:separator/>
      </w:r>
    </w:p>
  </w:endnote>
  <w:endnote w:type="continuationSeparator" w:id="0">
    <w:p w:rsidR="00A975A2" w:rsidRDefault="00A975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w:altName w:val="Arial Unicode MS"/>
    <w:charset w:val="86"/>
    <w:family w:val="auto"/>
    <w:pitch w:val="variable"/>
    <w:sig w:usb0="00000000" w:usb1="38CF7CFA" w:usb2="00000016" w:usb3="00000000" w:csb0="0004000F" w:csb1="00000000"/>
  </w:font>
  <w:font w:name="Times New Roman Regular">
    <w:altName w:val="Times New Roman"/>
    <w:charset w:val="00"/>
    <w:family w:val="auto"/>
    <w:pitch w:val="default"/>
  </w:font>
  <w:font w:name="仿宋">
    <w:charset w:val="86"/>
    <w:family w:val="modern"/>
    <w:pitch w:val="default"/>
    <w:sig w:usb0="800002BF" w:usb1="38CF7CFA" w:usb2="00000016" w:usb3="00000000" w:csb0="00040001" w:csb1="00000000"/>
  </w:font>
  <w:font w:name="NimbusSanL-Regu">
    <w:altName w:val="Microsoft YaHei"/>
    <w:charset w:val="86"/>
    <w:family w:val="auto"/>
    <w:pitch w:val="default"/>
    <w:sig w:usb0="00000000" w:usb1="00000000" w:usb2="00000010" w:usb3="00000000" w:csb0="0004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32977062"/>
    </w:sdtPr>
    <w:sdtEndPr/>
    <w:sdtContent>
      <w:p w:rsidR="00213E4F" w:rsidRDefault="00213E4F">
        <w:pPr>
          <w:pStyle w:val="Footer"/>
          <w:jc w:val="center"/>
        </w:pPr>
        <w:r>
          <w:fldChar w:fldCharType="begin"/>
        </w:r>
        <w:r>
          <w:instrText>PAGE   \* MERGEFORMAT</w:instrText>
        </w:r>
        <w:r>
          <w:fldChar w:fldCharType="separate"/>
        </w:r>
        <w:r w:rsidR="00124C07" w:rsidRPr="00124C07">
          <w:rPr>
            <w:noProof/>
            <w:lang w:val="zh-CN" w:eastAsia="zh-CN"/>
          </w:rPr>
          <w:t>3</w:t>
        </w:r>
        <w:r>
          <w:rPr>
            <w:lang w:val="zh-CN" w:eastAsia="zh-CN"/>
          </w:rPr>
          <w:fldChar w:fldCharType="end"/>
        </w:r>
      </w:p>
    </w:sdtContent>
  </w:sdt>
  <w:p w:rsidR="00213E4F" w:rsidRDefault="00213E4F">
    <w:pPr>
      <w:pStyle w:val="BodyText"/>
      <w:spacing w:before="0" w:line="14" w:lineRule="auto"/>
      <w:ind w:left="0" w:firstLine="0"/>
      <w:rPr>
        <w:sz w:val="14"/>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1311596"/>
    </w:sdtPr>
    <w:sdtEndPr/>
    <w:sdtContent>
      <w:p w:rsidR="00213E4F" w:rsidRDefault="00213E4F">
        <w:pPr>
          <w:pStyle w:val="Footer"/>
          <w:jc w:val="center"/>
        </w:pPr>
        <w:r>
          <w:fldChar w:fldCharType="begin"/>
        </w:r>
        <w:r>
          <w:instrText>PAGE   \* MERGEFORMAT</w:instrText>
        </w:r>
        <w:r>
          <w:fldChar w:fldCharType="separate"/>
        </w:r>
        <w:r w:rsidR="00376822" w:rsidRPr="00376822">
          <w:rPr>
            <w:noProof/>
            <w:lang w:val="zh-CN" w:eastAsia="zh-CN"/>
          </w:rPr>
          <w:t>147</w:t>
        </w:r>
        <w:r>
          <w:rPr>
            <w:lang w:val="zh-CN" w:eastAsia="zh-CN"/>
          </w:rPr>
          <w:fldChar w:fldCharType="end"/>
        </w:r>
      </w:p>
    </w:sdtContent>
  </w:sdt>
  <w:p w:rsidR="00213E4F" w:rsidRDefault="00213E4F">
    <w:pPr>
      <w:pStyle w:val="BodyText"/>
      <w:spacing w:before="0" w:line="14" w:lineRule="auto"/>
      <w:ind w:left="0" w:firstLine="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24473918"/>
    </w:sdtPr>
    <w:sdtEndPr/>
    <w:sdtContent>
      <w:p w:rsidR="00213E4F" w:rsidRDefault="00213E4F">
        <w:pPr>
          <w:pStyle w:val="Footer"/>
          <w:jc w:val="center"/>
        </w:pPr>
        <w:r>
          <w:fldChar w:fldCharType="begin"/>
        </w:r>
        <w:r>
          <w:instrText>PAGE   \* MERGEFORMAT</w:instrText>
        </w:r>
        <w:r>
          <w:fldChar w:fldCharType="separate"/>
        </w:r>
        <w:r w:rsidR="00376822" w:rsidRPr="00376822">
          <w:rPr>
            <w:noProof/>
            <w:lang w:val="zh-CN" w:eastAsia="zh-CN"/>
          </w:rPr>
          <w:t>194</w:t>
        </w:r>
        <w:r>
          <w:rPr>
            <w:lang w:val="zh-CN" w:eastAsia="zh-CN"/>
          </w:rPr>
          <w:fldChar w:fldCharType="end"/>
        </w:r>
      </w:p>
    </w:sdtContent>
  </w:sdt>
  <w:p w:rsidR="00213E4F" w:rsidRDefault="00213E4F">
    <w:pPr>
      <w:pStyle w:val="BodyText"/>
      <w:spacing w:before="0" w:line="14" w:lineRule="auto"/>
      <w:ind w:left="0" w:firstLine="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975A2" w:rsidRDefault="00A975A2">
      <w:r>
        <w:separator/>
      </w:r>
    </w:p>
  </w:footnote>
  <w:footnote w:type="continuationSeparator" w:id="0">
    <w:p w:rsidR="00A975A2" w:rsidRDefault="00A975A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3E4F" w:rsidRDefault="008456B6" w:rsidP="00497099">
    <w:pPr>
      <w:pStyle w:val="Header"/>
      <w:ind w:left="8820" w:hangingChars="4200" w:hanging="8820"/>
      <w:jc w:val="left"/>
      <w:rPr>
        <w:lang w:eastAsia="zh-CN"/>
      </w:rPr>
    </w:pPr>
    <w:r>
      <w:rPr>
        <w:sz w:val="21"/>
        <w:szCs w:val="21"/>
      </w:rPr>
      <w:t xml:space="preserve">Curriculum for DAE in </w:t>
    </w:r>
    <w:r w:rsidR="00213E4F">
      <w:rPr>
        <w:sz w:val="21"/>
        <w:szCs w:val="21"/>
      </w:rPr>
      <w:t>Electrical Automation Technology Developed by Sindh TEVTA</w:t>
    </w:r>
    <w:r w:rsidR="00213E4F">
      <w:rPr>
        <w:b/>
        <w:bCs/>
        <w:color w:val="548DD4" w:themeColor="text2" w:themeTint="99"/>
        <w:sz w:val="28"/>
        <w:szCs w:val="28"/>
      </w:rPr>
      <w:t xml:space="preserve">                                             2024</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3E4F" w:rsidRDefault="00213E4F">
    <w:pPr>
      <w:pStyle w:val="Header"/>
      <w:ind w:left="8820" w:hangingChars="4200" w:hanging="8820"/>
      <w:jc w:val="left"/>
      <w:rPr>
        <w:b/>
        <w:bCs/>
        <w:color w:val="548DD4" w:themeColor="text2" w:themeTint="99"/>
        <w:sz w:val="28"/>
        <w:szCs w:val="28"/>
      </w:rPr>
    </w:pPr>
    <w:r>
      <w:rPr>
        <w:sz w:val="21"/>
        <w:szCs w:val="21"/>
      </w:rPr>
      <w:t>Curriculum for DAE in Electrical Automation Technology Developed by Sindh TEVTA</w:t>
    </w:r>
    <w:r>
      <w:t xml:space="preserve">                                                                       </w:t>
    </w:r>
    <w:r>
      <w:rPr>
        <w:b/>
        <w:bCs/>
        <w:color w:val="548DD4" w:themeColor="text2" w:themeTint="99"/>
        <w:sz w:val="28"/>
        <w:szCs w:val="28"/>
      </w:rPr>
      <w:t xml:space="preserve"> 2024</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04E4E29"/>
    <w:multiLevelType w:val="multilevel"/>
    <w:tmpl w:val="804E4E29"/>
    <w:lvl w:ilvl="0">
      <w:start w:val="17"/>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1">
    <w:nsid w:val="815105E2"/>
    <w:multiLevelType w:val="singleLevel"/>
    <w:tmpl w:val="815105E2"/>
    <w:lvl w:ilvl="0">
      <w:start w:val="1"/>
      <w:numFmt w:val="decimal"/>
      <w:lvlText w:val="%1."/>
      <w:lvlJc w:val="left"/>
      <w:pPr>
        <w:ind w:left="425" w:hanging="425"/>
      </w:pPr>
      <w:rPr>
        <w:rFonts w:hint="default"/>
      </w:rPr>
    </w:lvl>
  </w:abstractNum>
  <w:abstractNum w:abstractNumId="2">
    <w:nsid w:val="825EC3C5"/>
    <w:multiLevelType w:val="multilevel"/>
    <w:tmpl w:val="825EC3C5"/>
    <w:lvl w:ilvl="0">
      <w:start w:val="33"/>
      <w:numFmt w:val="decimal"/>
      <w:lvlText w:val="%1"/>
      <w:lvlJc w:val="left"/>
      <w:pPr>
        <w:ind w:left="880" w:hanging="720"/>
      </w:pPr>
      <w:rPr>
        <w:rFonts w:ascii="Times New Roman" w:eastAsia="Times New Roman" w:hAnsi="Times New Roman" w:cs="Times New Roman" w:hint="default"/>
        <w:b/>
        <w:bCs/>
        <w:spacing w:val="-2"/>
        <w:w w:val="99"/>
        <w:sz w:val="23"/>
        <w:szCs w:val="23"/>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2497" w:hanging="721"/>
      </w:pPr>
      <w:rPr>
        <w:rFonts w:hint="default"/>
        <w:lang w:val="en-US" w:eastAsia="en-US" w:bidi="en-US"/>
      </w:rPr>
    </w:lvl>
    <w:lvl w:ilvl="3">
      <w:numFmt w:val="bullet"/>
      <w:lvlText w:val="•"/>
      <w:lvlJc w:val="left"/>
      <w:pPr>
        <w:ind w:left="3395" w:hanging="721"/>
      </w:pPr>
      <w:rPr>
        <w:rFonts w:hint="default"/>
        <w:lang w:val="en-US" w:eastAsia="en-US" w:bidi="en-US"/>
      </w:rPr>
    </w:lvl>
    <w:lvl w:ilvl="4">
      <w:numFmt w:val="bullet"/>
      <w:lvlText w:val="•"/>
      <w:lvlJc w:val="left"/>
      <w:pPr>
        <w:ind w:left="4293" w:hanging="721"/>
      </w:pPr>
      <w:rPr>
        <w:rFonts w:hint="default"/>
        <w:lang w:val="en-US" w:eastAsia="en-US" w:bidi="en-US"/>
      </w:rPr>
    </w:lvl>
    <w:lvl w:ilvl="5">
      <w:numFmt w:val="bullet"/>
      <w:lvlText w:val="•"/>
      <w:lvlJc w:val="left"/>
      <w:pPr>
        <w:ind w:left="5191" w:hanging="721"/>
      </w:pPr>
      <w:rPr>
        <w:rFonts w:hint="default"/>
        <w:lang w:val="en-US" w:eastAsia="en-US" w:bidi="en-US"/>
      </w:rPr>
    </w:lvl>
    <w:lvl w:ilvl="6">
      <w:numFmt w:val="bullet"/>
      <w:lvlText w:val="•"/>
      <w:lvlJc w:val="left"/>
      <w:pPr>
        <w:ind w:left="6088" w:hanging="721"/>
      </w:pPr>
      <w:rPr>
        <w:rFonts w:hint="default"/>
        <w:lang w:val="en-US" w:eastAsia="en-US" w:bidi="en-US"/>
      </w:rPr>
    </w:lvl>
    <w:lvl w:ilvl="7">
      <w:numFmt w:val="bullet"/>
      <w:lvlText w:val="•"/>
      <w:lvlJc w:val="left"/>
      <w:pPr>
        <w:ind w:left="6986" w:hanging="721"/>
      </w:pPr>
      <w:rPr>
        <w:rFonts w:hint="default"/>
        <w:lang w:val="en-US" w:eastAsia="en-US" w:bidi="en-US"/>
      </w:rPr>
    </w:lvl>
    <w:lvl w:ilvl="8">
      <w:numFmt w:val="bullet"/>
      <w:lvlText w:val="•"/>
      <w:lvlJc w:val="left"/>
      <w:pPr>
        <w:ind w:left="7884" w:hanging="721"/>
      </w:pPr>
      <w:rPr>
        <w:rFonts w:hint="default"/>
        <w:lang w:val="en-US" w:eastAsia="en-US" w:bidi="en-US"/>
      </w:rPr>
    </w:lvl>
  </w:abstractNum>
  <w:abstractNum w:abstractNumId="3">
    <w:nsid w:val="828A2240"/>
    <w:multiLevelType w:val="multilevel"/>
    <w:tmpl w:val="828A2240"/>
    <w:lvl w:ilvl="0">
      <w:start w:val="1"/>
      <w:numFmt w:val="decimal"/>
      <w:lvlText w:val="3.%1"/>
      <w:lvlJc w:val="left"/>
      <w:pPr>
        <w:ind w:left="360" w:hanging="360"/>
      </w:pPr>
      <w:rPr>
        <w:rFonts w:ascii="Times New Roman" w:eastAsia="SimSun" w:hAnsi="Times New Roman" w:cs="Times New Roman" w:hint="default"/>
        <w:b w:val="0"/>
        <w:bCs/>
      </w:rPr>
    </w:lvl>
    <w:lvl w:ilvl="1">
      <w:start w:val="1"/>
      <w:numFmt w:val="decimal"/>
      <w:lvlText w:val="2.%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8461FADE"/>
    <w:multiLevelType w:val="multilevel"/>
    <w:tmpl w:val="8461FADE"/>
    <w:lvl w:ilvl="0">
      <w:start w:val="1"/>
      <w:numFmt w:val="decimal"/>
      <w:lvlText w:val="%1."/>
      <w:lvlJc w:val="left"/>
      <w:pPr>
        <w:ind w:left="1600" w:hanging="720"/>
      </w:pPr>
      <w:rPr>
        <w:rFonts w:hint="default"/>
        <w:b/>
        <w:bCs/>
        <w:spacing w:val="-1"/>
        <w:w w:val="99"/>
        <w:lang w:val="en-US" w:eastAsia="en-US" w:bidi="en-US"/>
      </w:rPr>
    </w:lvl>
    <w:lvl w:ilvl="1">
      <w:start w:val="1"/>
      <w:numFmt w:val="decimal"/>
      <w:lvlText w:val="%1.%2"/>
      <w:lvlJc w:val="left"/>
      <w:pPr>
        <w:ind w:left="1600" w:hanging="720"/>
      </w:pPr>
      <w:rPr>
        <w:rFonts w:ascii="Times New Roman" w:eastAsia="Times New Roman" w:hAnsi="Times New Roman" w:cs="Times New Roman" w:hint="default"/>
        <w:spacing w:val="-4"/>
        <w:w w:val="99"/>
        <w:sz w:val="24"/>
        <w:szCs w:val="24"/>
        <w:lang w:val="en-US" w:eastAsia="en-US" w:bidi="en-US"/>
      </w:rPr>
    </w:lvl>
    <w:lvl w:ilvl="2">
      <w:numFmt w:val="bullet"/>
      <w:lvlText w:val="•"/>
      <w:lvlJc w:val="left"/>
      <w:pPr>
        <w:ind w:left="3216" w:hanging="720"/>
      </w:pPr>
      <w:rPr>
        <w:rFonts w:hint="default"/>
        <w:lang w:val="en-US" w:eastAsia="en-US" w:bidi="en-US"/>
      </w:rPr>
    </w:lvl>
    <w:lvl w:ilvl="3">
      <w:numFmt w:val="bullet"/>
      <w:lvlText w:val="•"/>
      <w:lvlJc w:val="left"/>
      <w:pPr>
        <w:ind w:left="4024" w:hanging="720"/>
      </w:pPr>
      <w:rPr>
        <w:rFonts w:hint="default"/>
        <w:lang w:val="en-US" w:eastAsia="en-US" w:bidi="en-US"/>
      </w:rPr>
    </w:lvl>
    <w:lvl w:ilvl="4">
      <w:numFmt w:val="bullet"/>
      <w:lvlText w:val="•"/>
      <w:lvlJc w:val="left"/>
      <w:pPr>
        <w:ind w:left="4832" w:hanging="720"/>
      </w:pPr>
      <w:rPr>
        <w:rFonts w:hint="default"/>
        <w:lang w:val="en-US" w:eastAsia="en-US" w:bidi="en-US"/>
      </w:rPr>
    </w:lvl>
    <w:lvl w:ilvl="5">
      <w:numFmt w:val="bullet"/>
      <w:lvlText w:val="•"/>
      <w:lvlJc w:val="left"/>
      <w:pPr>
        <w:ind w:left="5640" w:hanging="720"/>
      </w:pPr>
      <w:rPr>
        <w:rFonts w:hint="default"/>
        <w:lang w:val="en-US" w:eastAsia="en-US" w:bidi="en-US"/>
      </w:rPr>
    </w:lvl>
    <w:lvl w:ilvl="6">
      <w:numFmt w:val="bullet"/>
      <w:lvlText w:val="•"/>
      <w:lvlJc w:val="left"/>
      <w:pPr>
        <w:ind w:left="6448" w:hanging="720"/>
      </w:pPr>
      <w:rPr>
        <w:rFonts w:hint="default"/>
        <w:lang w:val="en-US" w:eastAsia="en-US" w:bidi="en-US"/>
      </w:rPr>
    </w:lvl>
    <w:lvl w:ilvl="7">
      <w:numFmt w:val="bullet"/>
      <w:lvlText w:val="•"/>
      <w:lvlJc w:val="left"/>
      <w:pPr>
        <w:ind w:left="7256" w:hanging="720"/>
      </w:pPr>
      <w:rPr>
        <w:rFonts w:hint="default"/>
        <w:lang w:val="en-US" w:eastAsia="en-US" w:bidi="en-US"/>
      </w:rPr>
    </w:lvl>
    <w:lvl w:ilvl="8">
      <w:numFmt w:val="bullet"/>
      <w:lvlText w:val="•"/>
      <w:lvlJc w:val="left"/>
      <w:pPr>
        <w:ind w:left="8064" w:hanging="720"/>
      </w:pPr>
      <w:rPr>
        <w:rFonts w:hint="default"/>
        <w:lang w:val="en-US" w:eastAsia="en-US" w:bidi="en-US"/>
      </w:rPr>
    </w:lvl>
  </w:abstractNum>
  <w:abstractNum w:abstractNumId="5">
    <w:nsid w:val="883B3669"/>
    <w:multiLevelType w:val="multilevel"/>
    <w:tmpl w:val="883B3669"/>
    <w:lvl w:ilvl="0">
      <w:start w:val="34"/>
      <w:numFmt w:val="decimal"/>
      <w:lvlText w:val="%1."/>
      <w:lvlJc w:val="left"/>
      <w:pPr>
        <w:ind w:left="880" w:hanging="720"/>
      </w:pPr>
      <w:rPr>
        <w:rFonts w:ascii="Times New Roman" w:eastAsia="Times New Roman" w:hAnsi="Times New Roman" w:cs="Times New Roman" w:hint="default"/>
        <w:b/>
        <w:bCs/>
        <w:spacing w:val="-2"/>
        <w:w w:val="99"/>
        <w:sz w:val="23"/>
        <w:szCs w:val="23"/>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2497" w:hanging="721"/>
      </w:pPr>
      <w:rPr>
        <w:rFonts w:hint="default"/>
        <w:lang w:val="en-US" w:eastAsia="en-US" w:bidi="en-US"/>
      </w:rPr>
    </w:lvl>
    <w:lvl w:ilvl="3">
      <w:numFmt w:val="bullet"/>
      <w:lvlText w:val="•"/>
      <w:lvlJc w:val="left"/>
      <w:pPr>
        <w:ind w:left="3395" w:hanging="721"/>
      </w:pPr>
      <w:rPr>
        <w:rFonts w:hint="default"/>
        <w:lang w:val="en-US" w:eastAsia="en-US" w:bidi="en-US"/>
      </w:rPr>
    </w:lvl>
    <w:lvl w:ilvl="4">
      <w:numFmt w:val="bullet"/>
      <w:lvlText w:val="•"/>
      <w:lvlJc w:val="left"/>
      <w:pPr>
        <w:ind w:left="4293" w:hanging="721"/>
      </w:pPr>
      <w:rPr>
        <w:rFonts w:hint="default"/>
        <w:lang w:val="en-US" w:eastAsia="en-US" w:bidi="en-US"/>
      </w:rPr>
    </w:lvl>
    <w:lvl w:ilvl="5">
      <w:numFmt w:val="bullet"/>
      <w:lvlText w:val="•"/>
      <w:lvlJc w:val="left"/>
      <w:pPr>
        <w:ind w:left="5191" w:hanging="721"/>
      </w:pPr>
      <w:rPr>
        <w:rFonts w:hint="default"/>
        <w:lang w:val="en-US" w:eastAsia="en-US" w:bidi="en-US"/>
      </w:rPr>
    </w:lvl>
    <w:lvl w:ilvl="6">
      <w:numFmt w:val="bullet"/>
      <w:lvlText w:val="•"/>
      <w:lvlJc w:val="left"/>
      <w:pPr>
        <w:ind w:left="6088" w:hanging="721"/>
      </w:pPr>
      <w:rPr>
        <w:rFonts w:hint="default"/>
        <w:lang w:val="en-US" w:eastAsia="en-US" w:bidi="en-US"/>
      </w:rPr>
    </w:lvl>
    <w:lvl w:ilvl="7">
      <w:numFmt w:val="bullet"/>
      <w:lvlText w:val="•"/>
      <w:lvlJc w:val="left"/>
      <w:pPr>
        <w:ind w:left="6986" w:hanging="721"/>
      </w:pPr>
      <w:rPr>
        <w:rFonts w:hint="default"/>
        <w:lang w:val="en-US" w:eastAsia="en-US" w:bidi="en-US"/>
      </w:rPr>
    </w:lvl>
    <w:lvl w:ilvl="8">
      <w:numFmt w:val="bullet"/>
      <w:lvlText w:val="•"/>
      <w:lvlJc w:val="left"/>
      <w:pPr>
        <w:ind w:left="7884" w:hanging="721"/>
      </w:pPr>
      <w:rPr>
        <w:rFonts w:hint="default"/>
        <w:lang w:val="en-US" w:eastAsia="en-US" w:bidi="en-US"/>
      </w:rPr>
    </w:lvl>
  </w:abstractNum>
  <w:abstractNum w:abstractNumId="6">
    <w:nsid w:val="91B69C97"/>
    <w:multiLevelType w:val="multilevel"/>
    <w:tmpl w:val="91B69C97"/>
    <w:lvl w:ilvl="0">
      <w:start w:val="11"/>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7">
    <w:nsid w:val="9239341B"/>
    <w:multiLevelType w:val="multilevel"/>
    <w:tmpl w:val="9239341B"/>
    <w:lvl w:ilvl="0">
      <w:start w:val="1"/>
      <w:numFmt w:val="decimal"/>
      <w:lvlText w:val="%1."/>
      <w:lvlJc w:val="left"/>
      <w:pPr>
        <w:ind w:left="880" w:hanging="720"/>
      </w:pPr>
      <w:rPr>
        <w:rFonts w:ascii="Times New Roman" w:eastAsia="Times New Roman" w:hAnsi="Times New Roman" w:cs="Times New Roman" w:hint="default"/>
        <w:b/>
        <w:bCs/>
        <w:spacing w:val="-1"/>
        <w:w w:val="99"/>
        <w:sz w:val="24"/>
        <w:szCs w:val="24"/>
        <w:lang w:val="en-US" w:eastAsia="en-US" w:bidi="en-US"/>
      </w:rPr>
    </w:lvl>
    <w:lvl w:ilvl="1">
      <w:start w:val="1"/>
      <w:numFmt w:val="decimal"/>
      <w:lvlText w:val="%1.%2"/>
      <w:lvlJc w:val="left"/>
      <w:pPr>
        <w:ind w:left="1600" w:hanging="720"/>
      </w:pPr>
      <w:rPr>
        <w:rFonts w:ascii="Times New Roman" w:eastAsia="Times New Roman" w:hAnsi="Times New Roman" w:cs="Times New Roman" w:hint="default"/>
        <w:spacing w:val="-3"/>
        <w:w w:val="99"/>
        <w:sz w:val="24"/>
        <w:szCs w:val="24"/>
        <w:lang w:val="en-US" w:eastAsia="en-US" w:bidi="en-US"/>
      </w:rPr>
    </w:lvl>
    <w:lvl w:ilvl="2">
      <w:numFmt w:val="bullet"/>
      <w:lvlText w:val="•"/>
      <w:lvlJc w:val="left"/>
      <w:pPr>
        <w:ind w:left="2497" w:hanging="720"/>
      </w:pPr>
      <w:rPr>
        <w:rFonts w:hint="default"/>
        <w:lang w:val="en-US" w:eastAsia="en-US" w:bidi="en-US"/>
      </w:rPr>
    </w:lvl>
    <w:lvl w:ilvl="3">
      <w:numFmt w:val="bullet"/>
      <w:lvlText w:val="•"/>
      <w:lvlJc w:val="left"/>
      <w:pPr>
        <w:ind w:left="3395" w:hanging="720"/>
      </w:pPr>
      <w:rPr>
        <w:rFonts w:hint="default"/>
        <w:lang w:val="en-US" w:eastAsia="en-US" w:bidi="en-US"/>
      </w:rPr>
    </w:lvl>
    <w:lvl w:ilvl="4">
      <w:numFmt w:val="bullet"/>
      <w:lvlText w:val="•"/>
      <w:lvlJc w:val="left"/>
      <w:pPr>
        <w:ind w:left="4293" w:hanging="720"/>
      </w:pPr>
      <w:rPr>
        <w:rFonts w:hint="default"/>
        <w:lang w:val="en-US" w:eastAsia="en-US" w:bidi="en-US"/>
      </w:rPr>
    </w:lvl>
    <w:lvl w:ilvl="5">
      <w:numFmt w:val="bullet"/>
      <w:lvlText w:val="•"/>
      <w:lvlJc w:val="left"/>
      <w:pPr>
        <w:ind w:left="5191" w:hanging="720"/>
      </w:pPr>
      <w:rPr>
        <w:rFonts w:hint="default"/>
        <w:lang w:val="en-US" w:eastAsia="en-US" w:bidi="en-US"/>
      </w:rPr>
    </w:lvl>
    <w:lvl w:ilvl="6">
      <w:numFmt w:val="bullet"/>
      <w:lvlText w:val="•"/>
      <w:lvlJc w:val="left"/>
      <w:pPr>
        <w:ind w:left="6088" w:hanging="720"/>
      </w:pPr>
      <w:rPr>
        <w:rFonts w:hint="default"/>
        <w:lang w:val="en-US" w:eastAsia="en-US" w:bidi="en-US"/>
      </w:rPr>
    </w:lvl>
    <w:lvl w:ilvl="7">
      <w:numFmt w:val="bullet"/>
      <w:lvlText w:val="•"/>
      <w:lvlJc w:val="left"/>
      <w:pPr>
        <w:ind w:left="6986" w:hanging="720"/>
      </w:pPr>
      <w:rPr>
        <w:rFonts w:hint="default"/>
        <w:lang w:val="en-US" w:eastAsia="en-US" w:bidi="en-US"/>
      </w:rPr>
    </w:lvl>
    <w:lvl w:ilvl="8">
      <w:numFmt w:val="bullet"/>
      <w:lvlText w:val="•"/>
      <w:lvlJc w:val="left"/>
      <w:pPr>
        <w:ind w:left="7884" w:hanging="720"/>
      </w:pPr>
      <w:rPr>
        <w:rFonts w:hint="default"/>
        <w:lang w:val="en-US" w:eastAsia="en-US" w:bidi="en-US"/>
      </w:rPr>
    </w:lvl>
  </w:abstractNum>
  <w:abstractNum w:abstractNumId="8">
    <w:nsid w:val="9288B902"/>
    <w:multiLevelType w:val="multilevel"/>
    <w:tmpl w:val="9288B902"/>
    <w:lvl w:ilvl="0">
      <w:start w:val="1"/>
      <w:numFmt w:val="decimal"/>
      <w:lvlText w:val="%1."/>
      <w:lvlJc w:val="left"/>
      <w:pPr>
        <w:ind w:left="880" w:hanging="720"/>
      </w:pPr>
      <w:rPr>
        <w:rFonts w:ascii="Times New Roman" w:eastAsia="Times New Roman" w:hAnsi="Times New Roman" w:cs="Times New Roman" w:hint="default"/>
        <w:spacing w:val="-8"/>
        <w:w w:val="99"/>
        <w:sz w:val="24"/>
        <w:szCs w:val="24"/>
        <w:lang w:val="en-US" w:eastAsia="en-US" w:bidi="en-US"/>
      </w:rPr>
    </w:lvl>
    <w:lvl w:ilvl="1">
      <w:numFmt w:val="bullet"/>
      <w:lvlText w:val="•"/>
      <w:lvlJc w:val="left"/>
      <w:pPr>
        <w:ind w:left="8080" w:hanging="720"/>
      </w:pPr>
      <w:rPr>
        <w:rFonts w:hint="default"/>
        <w:lang w:val="en-US" w:eastAsia="en-US" w:bidi="en-US"/>
      </w:rPr>
    </w:lvl>
    <w:lvl w:ilvl="2">
      <w:numFmt w:val="bullet"/>
      <w:lvlText w:val="•"/>
      <w:lvlJc w:val="left"/>
      <w:pPr>
        <w:ind w:left="8257" w:hanging="720"/>
      </w:pPr>
      <w:rPr>
        <w:rFonts w:hint="default"/>
        <w:lang w:val="en-US" w:eastAsia="en-US" w:bidi="en-US"/>
      </w:rPr>
    </w:lvl>
    <w:lvl w:ilvl="3">
      <w:numFmt w:val="bullet"/>
      <w:lvlText w:val="•"/>
      <w:lvlJc w:val="left"/>
      <w:pPr>
        <w:ind w:left="8435" w:hanging="720"/>
      </w:pPr>
      <w:rPr>
        <w:rFonts w:hint="default"/>
        <w:lang w:val="en-US" w:eastAsia="en-US" w:bidi="en-US"/>
      </w:rPr>
    </w:lvl>
    <w:lvl w:ilvl="4">
      <w:numFmt w:val="bullet"/>
      <w:lvlText w:val="•"/>
      <w:lvlJc w:val="left"/>
      <w:pPr>
        <w:ind w:left="8613" w:hanging="720"/>
      </w:pPr>
      <w:rPr>
        <w:rFonts w:hint="default"/>
        <w:lang w:val="en-US" w:eastAsia="en-US" w:bidi="en-US"/>
      </w:rPr>
    </w:lvl>
    <w:lvl w:ilvl="5">
      <w:numFmt w:val="bullet"/>
      <w:lvlText w:val="•"/>
      <w:lvlJc w:val="left"/>
      <w:pPr>
        <w:ind w:left="8791" w:hanging="720"/>
      </w:pPr>
      <w:rPr>
        <w:rFonts w:hint="default"/>
        <w:lang w:val="en-US" w:eastAsia="en-US" w:bidi="en-US"/>
      </w:rPr>
    </w:lvl>
    <w:lvl w:ilvl="6">
      <w:numFmt w:val="bullet"/>
      <w:lvlText w:val="•"/>
      <w:lvlJc w:val="left"/>
      <w:pPr>
        <w:ind w:left="8968" w:hanging="720"/>
      </w:pPr>
      <w:rPr>
        <w:rFonts w:hint="default"/>
        <w:lang w:val="en-US" w:eastAsia="en-US" w:bidi="en-US"/>
      </w:rPr>
    </w:lvl>
    <w:lvl w:ilvl="7">
      <w:numFmt w:val="bullet"/>
      <w:lvlText w:val="•"/>
      <w:lvlJc w:val="left"/>
      <w:pPr>
        <w:ind w:left="9146" w:hanging="720"/>
      </w:pPr>
      <w:rPr>
        <w:rFonts w:hint="default"/>
        <w:lang w:val="en-US" w:eastAsia="en-US" w:bidi="en-US"/>
      </w:rPr>
    </w:lvl>
    <w:lvl w:ilvl="8">
      <w:numFmt w:val="bullet"/>
      <w:lvlText w:val="•"/>
      <w:lvlJc w:val="left"/>
      <w:pPr>
        <w:ind w:left="9324" w:hanging="720"/>
      </w:pPr>
      <w:rPr>
        <w:rFonts w:hint="default"/>
        <w:lang w:val="en-US" w:eastAsia="en-US" w:bidi="en-US"/>
      </w:rPr>
    </w:lvl>
  </w:abstractNum>
  <w:abstractNum w:abstractNumId="9">
    <w:nsid w:val="9377BC45"/>
    <w:multiLevelType w:val="multilevel"/>
    <w:tmpl w:val="9377BC45"/>
    <w:lvl w:ilvl="0">
      <w:start w:val="8"/>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10">
    <w:nsid w:val="9ACF65A0"/>
    <w:multiLevelType w:val="multilevel"/>
    <w:tmpl w:val="9ACF65A0"/>
    <w:lvl w:ilvl="0">
      <w:start w:val="3"/>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11">
    <w:nsid w:val="9C11E984"/>
    <w:multiLevelType w:val="multilevel"/>
    <w:tmpl w:val="9C11E984"/>
    <w:lvl w:ilvl="0">
      <w:start w:val="22"/>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12">
    <w:nsid w:val="9D5D7490"/>
    <w:multiLevelType w:val="multilevel"/>
    <w:tmpl w:val="9D5D7490"/>
    <w:lvl w:ilvl="0">
      <w:start w:val="9"/>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13">
    <w:nsid w:val="9F81B9F9"/>
    <w:multiLevelType w:val="multilevel"/>
    <w:tmpl w:val="9F81B9F9"/>
    <w:lvl w:ilvl="0">
      <w:start w:val="1"/>
      <w:numFmt w:val="decimal"/>
      <w:lvlText w:val="%1."/>
      <w:lvlJc w:val="left"/>
      <w:pPr>
        <w:ind w:left="880" w:hanging="720"/>
      </w:pPr>
      <w:rPr>
        <w:rFonts w:ascii="Times New Roman" w:eastAsia="Times New Roman" w:hAnsi="Times New Roman" w:cs="Times New Roman" w:hint="default"/>
        <w:spacing w:val="-2"/>
        <w:w w:val="99"/>
        <w:sz w:val="23"/>
        <w:szCs w:val="23"/>
        <w:lang w:val="en-US" w:eastAsia="en-US" w:bidi="en-US"/>
      </w:rPr>
    </w:lvl>
    <w:lvl w:ilvl="1">
      <w:numFmt w:val="bullet"/>
      <w:lvlText w:val="•"/>
      <w:lvlJc w:val="left"/>
      <w:pPr>
        <w:ind w:left="1760" w:hanging="720"/>
      </w:pPr>
      <w:rPr>
        <w:rFonts w:hint="default"/>
        <w:lang w:val="en-US" w:eastAsia="en-US" w:bidi="en-US"/>
      </w:rPr>
    </w:lvl>
    <w:lvl w:ilvl="2">
      <w:numFmt w:val="bullet"/>
      <w:lvlText w:val="•"/>
      <w:lvlJc w:val="left"/>
      <w:pPr>
        <w:ind w:left="2640" w:hanging="720"/>
      </w:pPr>
      <w:rPr>
        <w:rFonts w:hint="default"/>
        <w:lang w:val="en-US" w:eastAsia="en-US" w:bidi="en-US"/>
      </w:rPr>
    </w:lvl>
    <w:lvl w:ilvl="3">
      <w:numFmt w:val="bullet"/>
      <w:lvlText w:val="•"/>
      <w:lvlJc w:val="left"/>
      <w:pPr>
        <w:ind w:left="3520" w:hanging="720"/>
      </w:pPr>
      <w:rPr>
        <w:rFonts w:hint="default"/>
        <w:lang w:val="en-US" w:eastAsia="en-US" w:bidi="en-US"/>
      </w:rPr>
    </w:lvl>
    <w:lvl w:ilvl="4">
      <w:numFmt w:val="bullet"/>
      <w:lvlText w:val="•"/>
      <w:lvlJc w:val="left"/>
      <w:pPr>
        <w:ind w:left="4400" w:hanging="720"/>
      </w:pPr>
      <w:rPr>
        <w:rFonts w:hint="default"/>
        <w:lang w:val="en-US" w:eastAsia="en-US" w:bidi="en-US"/>
      </w:rPr>
    </w:lvl>
    <w:lvl w:ilvl="5">
      <w:numFmt w:val="bullet"/>
      <w:lvlText w:val="•"/>
      <w:lvlJc w:val="left"/>
      <w:pPr>
        <w:ind w:left="5280" w:hanging="720"/>
      </w:pPr>
      <w:rPr>
        <w:rFonts w:hint="default"/>
        <w:lang w:val="en-US" w:eastAsia="en-US" w:bidi="en-US"/>
      </w:rPr>
    </w:lvl>
    <w:lvl w:ilvl="6">
      <w:numFmt w:val="bullet"/>
      <w:lvlText w:val="•"/>
      <w:lvlJc w:val="left"/>
      <w:pPr>
        <w:ind w:left="6160" w:hanging="720"/>
      </w:pPr>
      <w:rPr>
        <w:rFonts w:hint="default"/>
        <w:lang w:val="en-US" w:eastAsia="en-US" w:bidi="en-US"/>
      </w:rPr>
    </w:lvl>
    <w:lvl w:ilvl="7">
      <w:numFmt w:val="bullet"/>
      <w:lvlText w:val="•"/>
      <w:lvlJc w:val="left"/>
      <w:pPr>
        <w:ind w:left="7040" w:hanging="720"/>
      </w:pPr>
      <w:rPr>
        <w:rFonts w:hint="default"/>
        <w:lang w:val="en-US" w:eastAsia="en-US" w:bidi="en-US"/>
      </w:rPr>
    </w:lvl>
    <w:lvl w:ilvl="8">
      <w:numFmt w:val="bullet"/>
      <w:lvlText w:val="•"/>
      <w:lvlJc w:val="left"/>
      <w:pPr>
        <w:ind w:left="7920" w:hanging="720"/>
      </w:pPr>
      <w:rPr>
        <w:rFonts w:hint="default"/>
        <w:lang w:val="en-US" w:eastAsia="en-US" w:bidi="en-US"/>
      </w:rPr>
    </w:lvl>
  </w:abstractNum>
  <w:abstractNum w:abstractNumId="14">
    <w:nsid w:val="A0C93552"/>
    <w:multiLevelType w:val="multilevel"/>
    <w:tmpl w:val="A0C93552"/>
    <w:lvl w:ilvl="0">
      <w:start w:val="4"/>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15">
    <w:nsid w:val="A9AC3AA7"/>
    <w:multiLevelType w:val="multilevel"/>
    <w:tmpl w:val="A9AC3AA7"/>
    <w:lvl w:ilvl="0">
      <w:start w:val="24"/>
      <w:numFmt w:val="decimal"/>
      <w:lvlText w:val="%1"/>
      <w:lvlJc w:val="left"/>
      <w:pPr>
        <w:ind w:left="880" w:hanging="720"/>
      </w:pPr>
      <w:rPr>
        <w:rFonts w:ascii="Times New Roman" w:eastAsia="Times New Roman" w:hAnsi="Times New Roman" w:cs="Times New Roman" w:hint="default"/>
        <w:b/>
        <w:bCs/>
        <w:spacing w:val="-2"/>
        <w:w w:val="99"/>
        <w:sz w:val="23"/>
        <w:szCs w:val="23"/>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2497" w:hanging="721"/>
      </w:pPr>
      <w:rPr>
        <w:rFonts w:hint="default"/>
        <w:lang w:val="en-US" w:eastAsia="en-US" w:bidi="en-US"/>
      </w:rPr>
    </w:lvl>
    <w:lvl w:ilvl="3">
      <w:numFmt w:val="bullet"/>
      <w:lvlText w:val="•"/>
      <w:lvlJc w:val="left"/>
      <w:pPr>
        <w:ind w:left="3395" w:hanging="721"/>
      </w:pPr>
      <w:rPr>
        <w:rFonts w:hint="default"/>
        <w:lang w:val="en-US" w:eastAsia="en-US" w:bidi="en-US"/>
      </w:rPr>
    </w:lvl>
    <w:lvl w:ilvl="4">
      <w:numFmt w:val="bullet"/>
      <w:lvlText w:val="•"/>
      <w:lvlJc w:val="left"/>
      <w:pPr>
        <w:ind w:left="4293" w:hanging="721"/>
      </w:pPr>
      <w:rPr>
        <w:rFonts w:hint="default"/>
        <w:lang w:val="en-US" w:eastAsia="en-US" w:bidi="en-US"/>
      </w:rPr>
    </w:lvl>
    <w:lvl w:ilvl="5">
      <w:numFmt w:val="bullet"/>
      <w:lvlText w:val="•"/>
      <w:lvlJc w:val="left"/>
      <w:pPr>
        <w:ind w:left="5191" w:hanging="721"/>
      </w:pPr>
      <w:rPr>
        <w:rFonts w:hint="default"/>
        <w:lang w:val="en-US" w:eastAsia="en-US" w:bidi="en-US"/>
      </w:rPr>
    </w:lvl>
    <w:lvl w:ilvl="6">
      <w:numFmt w:val="bullet"/>
      <w:lvlText w:val="•"/>
      <w:lvlJc w:val="left"/>
      <w:pPr>
        <w:ind w:left="6088" w:hanging="721"/>
      </w:pPr>
      <w:rPr>
        <w:rFonts w:hint="default"/>
        <w:lang w:val="en-US" w:eastAsia="en-US" w:bidi="en-US"/>
      </w:rPr>
    </w:lvl>
    <w:lvl w:ilvl="7">
      <w:numFmt w:val="bullet"/>
      <w:lvlText w:val="•"/>
      <w:lvlJc w:val="left"/>
      <w:pPr>
        <w:ind w:left="6986" w:hanging="721"/>
      </w:pPr>
      <w:rPr>
        <w:rFonts w:hint="default"/>
        <w:lang w:val="en-US" w:eastAsia="en-US" w:bidi="en-US"/>
      </w:rPr>
    </w:lvl>
    <w:lvl w:ilvl="8">
      <w:numFmt w:val="bullet"/>
      <w:lvlText w:val="•"/>
      <w:lvlJc w:val="left"/>
      <w:pPr>
        <w:ind w:left="7884" w:hanging="721"/>
      </w:pPr>
      <w:rPr>
        <w:rFonts w:hint="default"/>
        <w:lang w:val="en-US" w:eastAsia="en-US" w:bidi="en-US"/>
      </w:rPr>
    </w:lvl>
  </w:abstractNum>
  <w:abstractNum w:abstractNumId="16">
    <w:nsid w:val="AAF3F3FA"/>
    <w:multiLevelType w:val="multilevel"/>
    <w:tmpl w:val="AAF3F3FA"/>
    <w:lvl w:ilvl="0">
      <w:start w:val="10"/>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17">
    <w:nsid w:val="B0ED9BEA"/>
    <w:multiLevelType w:val="multilevel"/>
    <w:tmpl w:val="B0ED9BEA"/>
    <w:lvl w:ilvl="0">
      <w:start w:val="7"/>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18">
    <w:nsid w:val="B53F3350"/>
    <w:multiLevelType w:val="multilevel"/>
    <w:tmpl w:val="B53F3350"/>
    <w:lvl w:ilvl="0">
      <w:start w:val="1"/>
      <w:numFmt w:val="decimal"/>
      <w:lvlText w:val="%1"/>
      <w:lvlJc w:val="left"/>
      <w:pPr>
        <w:ind w:left="880" w:hanging="720"/>
      </w:pPr>
      <w:rPr>
        <w:rFonts w:ascii="Times New Roman" w:eastAsia="Times New Roman" w:hAnsi="Times New Roman" w:cs="Times New Roman" w:hint="default"/>
        <w:b/>
        <w:bCs/>
        <w:w w:val="99"/>
        <w:sz w:val="20"/>
        <w:szCs w:val="20"/>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2497" w:hanging="721"/>
      </w:pPr>
      <w:rPr>
        <w:rFonts w:hint="default"/>
        <w:lang w:val="en-US" w:eastAsia="en-US" w:bidi="en-US"/>
      </w:rPr>
    </w:lvl>
    <w:lvl w:ilvl="3">
      <w:numFmt w:val="bullet"/>
      <w:lvlText w:val="•"/>
      <w:lvlJc w:val="left"/>
      <w:pPr>
        <w:ind w:left="3395" w:hanging="721"/>
      </w:pPr>
      <w:rPr>
        <w:rFonts w:hint="default"/>
        <w:lang w:val="en-US" w:eastAsia="en-US" w:bidi="en-US"/>
      </w:rPr>
    </w:lvl>
    <w:lvl w:ilvl="4">
      <w:numFmt w:val="bullet"/>
      <w:lvlText w:val="•"/>
      <w:lvlJc w:val="left"/>
      <w:pPr>
        <w:ind w:left="4293" w:hanging="721"/>
      </w:pPr>
      <w:rPr>
        <w:rFonts w:hint="default"/>
        <w:lang w:val="en-US" w:eastAsia="en-US" w:bidi="en-US"/>
      </w:rPr>
    </w:lvl>
    <w:lvl w:ilvl="5">
      <w:numFmt w:val="bullet"/>
      <w:lvlText w:val="•"/>
      <w:lvlJc w:val="left"/>
      <w:pPr>
        <w:ind w:left="5191" w:hanging="721"/>
      </w:pPr>
      <w:rPr>
        <w:rFonts w:hint="default"/>
        <w:lang w:val="en-US" w:eastAsia="en-US" w:bidi="en-US"/>
      </w:rPr>
    </w:lvl>
    <w:lvl w:ilvl="6">
      <w:numFmt w:val="bullet"/>
      <w:lvlText w:val="•"/>
      <w:lvlJc w:val="left"/>
      <w:pPr>
        <w:ind w:left="6088" w:hanging="721"/>
      </w:pPr>
      <w:rPr>
        <w:rFonts w:hint="default"/>
        <w:lang w:val="en-US" w:eastAsia="en-US" w:bidi="en-US"/>
      </w:rPr>
    </w:lvl>
    <w:lvl w:ilvl="7">
      <w:numFmt w:val="bullet"/>
      <w:lvlText w:val="•"/>
      <w:lvlJc w:val="left"/>
      <w:pPr>
        <w:ind w:left="6986" w:hanging="721"/>
      </w:pPr>
      <w:rPr>
        <w:rFonts w:hint="default"/>
        <w:lang w:val="en-US" w:eastAsia="en-US" w:bidi="en-US"/>
      </w:rPr>
    </w:lvl>
    <w:lvl w:ilvl="8">
      <w:numFmt w:val="bullet"/>
      <w:lvlText w:val="•"/>
      <w:lvlJc w:val="left"/>
      <w:pPr>
        <w:ind w:left="7884" w:hanging="721"/>
      </w:pPr>
      <w:rPr>
        <w:rFonts w:hint="default"/>
        <w:lang w:val="en-US" w:eastAsia="en-US" w:bidi="en-US"/>
      </w:rPr>
    </w:lvl>
  </w:abstractNum>
  <w:abstractNum w:abstractNumId="19">
    <w:nsid w:val="B5E306ED"/>
    <w:multiLevelType w:val="multilevel"/>
    <w:tmpl w:val="B5E306ED"/>
    <w:lvl w:ilvl="0">
      <w:start w:val="1"/>
      <w:numFmt w:val="decimal"/>
      <w:lvlText w:val="%1."/>
      <w:lvlJc w:val="left"/>
      <w:pPr>
        <w:ind w:left="880" w:hanging="720"/>
      </w:pPr>
      <w:rPr>
        <w:rFonts w:ascii="Times New Roman" w:eastAsia="Times New Roman" w:hAnsi="Times New Roman" w:cs="Times New Roman" w:hint="default"/>
        <w:b/>
        <w:bCs/>
        <w:spacing w:val="-1"/>
        <w:w w:val="99"/>
        <w:sz w:val="24"/>
        <w:szCs w:val="24"/>
        <w:lang w:val="en-US" w:eastAsia="en-US" w:bidi="en-US"/>
      </w:rPr>
    </w:lvl>
    <w:lvl w:ilvl="1">
      <w:start w:val="1"/>
      <w:numFmt w:val="decimal"/>
      <w:lvlText w:val="%1.%2"/>
      <w:lvlJc w:val="left"/>
      <w:pPr>
        <w:ind w:left="1600" w:hanging="720"/>
      </w:pPr>
      <w:rPr>
        <w:rFonts w:ascii="Times New Roman" w:eastAsia="Times New Roman" w:hAnsi="Times New Roman" w:cs="Times New Roman" w:hint="default"/>
        <w:spacing w:val="-3"/>
        <w:w w:val="99"/>
        <w:sz w:val="24"/>
        <w:szCs w:val="24"/>
        <w:lang w:val="en-US" w:eastAsia="en-US" w:bidi="en-US"/>
      </w:rPr>
    </w:lvl>
    <w:lvl w:ilvl="2">
      <w:numFmt w:val="bullet"/>
      <w:lvlText w:val="•"/>
      <w:lvlJc w:val="left"/>
      <w:pPr>
        <w:ind w:left="2497" w:hanging="720"/>
      </w:pPr>
      <w:rPr>
        <w:rFonts w:hint="default"/>
        <w:lang w:val="en-US" w:eastAsia="en-US" w:bidi="en-US"/>
      </w:rPr>
    </w:lvl>
    <w:lvl w:ilvl="3">
      <w:numFmt w:val="bullet"/>
      <w:lvlText w:val="•"/>
      <w:lvlJc w:val="left"/>
      <w:pPr>
        <w:ind w:left="3395" w:hanging="720"/>
      </w:pPr>
      <w:rPr>
        <w:rFonts w:hint="default"/>
        <w:lang w:val="en-US" w:eastAsia="en-US" w:bidi="en-US"/>
      </w:rPr>
    </w:lvl>
    <w:lvl w:ilvl="4">
      <w:numFmt w:val="bullet"/>
      <w:lvlText w:val="•"/>
      <w:lvlJc w:val="left"/>
      <w:pPr>
        <w:ind w:left="4293" w:hanging="720"/>
      </w:pPr>
      <w:rPr>
        <w:rFonts w:hint="default"/>
        <w:lang w:val="en-US" w:eastAsia="en-US" w:bidi="en-US"/>
      </w:rPr>
    </w:lvl>
    <w:lvl w:ilvl="5">
      <w:numFmt w:val="bullet"/>
      <w:lvlText w:val="•"/>
      <w:lvlJc w:val="left"/>
      <w:pPr>
        <w:ind w:left="5191" w:hanging="720"/>
      </w:pPr>
      <w:rPr>
        <w:rFonts w:hint="default"/>
        <w:lang w:val="en-US" w:eastAsia="en-US" w:bidi="en-US"/>
      </w:rPr>
    </w:lvl>
    <w:lvl w:ilvl="6">
      <w:numFmt w:val="bullet"/>
      <w:lvlText w:val="•"/>
      <w:lvlJc w:val="left"/>
      <w:pPr>
        <w:ind w:left="6088" w:hanging="720"/>
      </w:pPr>
      <w:rPr>
        <w:rFonts w:hint="default"/>
        <w:lang w:val="en-US" w:eastAsia="en-US" w:bidi="en-US"/>
      </w:rPr>
    </w:lvl>
    <w:lvl w:ilvl="7">
      <w:numFmt w:val="bullet"/>
      <w:lvlText w:val="•"/>
      <w:lvlJc w:val="left"/>
      <w:pPr>
        <w:ind w:left="6986" w:hanging="720"/>
      </w:pPr>
      <w:rPr>
        <w:rFonts w:hint="default"/>
        <w:lang w:val="en-US" w:eastAsia="en-US" w:bidi="en-US"/>
      </w:rPr>
    </w:lvl>
    <w:lvl w:ilvl="8">
      <w:numFmt w:val="bullet"/>
      <w:lvlText w:val="•"/>
      <w:lvlJc w:val="left"/>
      <w:pPr>
        <w:ind w:left="7884" w:hanging="720"/>
      </w:pPr>
      <w:rPr>
        <w:rFonts w:hint="default"/>
        <w:lang w:val="en-US" w:eastAsia="en-US" w:bidi="en-US"/>
      </w:rPr>
    </w:lvl>
  </w:abstractNum>
  <w:abstractNum w:abstractNumId="20">
    <w:nsid w:val="B74F51CF"/>
    <w:multiLevelType w:val="multilevel"/>
    <w:tmpl w:val="B74F51CF"/>
    <w:lvl w:ilvl="0">
      <w:start w:val="1"/>
      <w:numFmt w:val="decimal"/>
      <w:lvlText w:val="3.%1"/>
      <w:lvlJc w:val="left"/>
      <w:pPr>
        <w:ind w:left="360" w:hanging="360"/>
      </w:pPr>
      <w:rPr>
        <w:rFonts w:ascii="Times New Roman" w:eastAsia="SimSun" w:hAnsi="Times New Roman" w:cs="Times New Roman" w:hint="default"/>
        <w:b w:val="0"/>
        <w:bCs/>
      </w:rPr>
    </w:lvl>
    <w:lvl w:ilvl="1">
      <w:start w:val="1"/>
      <w:numFmt w:val="decimal"/>
      <w:lvlText w:val="2.%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nsid w:val="B88D21A8"/>
    <w:multiLevelType w:val="multilevel"/>
    <w:tmpl w:val="B88D21A8"/>
    <w:lvl w:ilvl="0">
      <w:start w:val="1"/>
      <w:numFmt w:val="decimal"/>
      <w:lvlText w:val="%1."/>
      <w:lvlJc w:val="left"/>
      <w:pPr>
        <w:ind w:left="880" w:hanging="720"/>
      </w:pPr>
      <w:rPr>
        <w:rFonts w:ascii="Times New Roman" w:eastAsia="Times New Roman" w:hAnsi="Times New Roman" w:cs="Times New Roman" w:hint="default"/>
        <w:b/>
        <w:bCs/>
        <w:spacing w:val="-2"/>
        <w:w w:val="99"/>
        <w:sz w:val="23"/>
        <w:szCs w:val="23"/>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2497" w:hanging="721"/>
      </w:pPr>
      <w:rPr>
        <w:rFonts w:hint="default"/>
        <w:lang w:val="en-US" w:eastAsia="en-US" w:bidi="en-US"/>
      </w:rPr>
    </w:lvl>
    <w:lvl w:ilvl="3">
      <w:numFmt w:val="bullet"/>
      <w:lvlText w:val="•"/>
      <w:lvlJc w:val="left"/>
      <w:pPr>
        <w:ind w:left="3395" w:hanging="721"/>
      </w:pPr>
      <w:rPr>
        <w:rFonts w:hint="default"/>
        <w:lang w:val="en-US" w:eastAsia="en-US" w:bidi="en-US"/>
      </w:rPr>
    </w:lvl>
    <w:lvl w:ilvl="4">
      <w:numFmt w:val="bullet"/>
      <w:lvlText w:val="•"/>
      <w:lvlJc w:val="left"/>
      <w:pPr>
        <w:ind w:left="4293" w:hanging="721"/>
      </w:pPr>
      <w:rPr>
        <w:rFonts w:hint="default"/>
        <w:lang w:val="en-US" w:eastAsia="en-US" w:bidi="en-US"/>
      </w:rPr>
    </w:lvl>
    <w:lvl w:ilvl="5">
      <w:numFmt w:val="bullet"/>
      <w:lvlText w:val="•"/>
      <w:lvlJc w:val="left"/>
      <w:pPr>
        <w:ind w:left="5191" w:hanging="721"/>
      </w:pPr>
      <w:rPr>
        <w:rFonts w:hint="default"/>
        <w:lang w:val="en-US" w:eastAsia="en-US" w:bidi="en-US"/>
      </w:rPr>
    </w:lvl>
    <w:lvl w:ilvl="6">
      <w:numFmt w:val="bullet"/>
      <w:lvlText w:val="•"/>
      <w:lvlJc w:val="left"/>
      <w:pPr>
        <w:ind w:left="6088" w:hanging="721"/>
      </w:pPr>
      <w:rPr>
        <w:rFonts w:hint="default"/>
        <w:lang w:val="en-US" w:eastAsia="en-US" w:bidi="en-US"/>
      </w:rPr>
    </w:lvl>
    <w:lvl w:ilvl="7">
      <w:numFmt w:val="bullet"/>
      <w:lvlText w:val="•"/>
      <w:lvlJc w:val="left"/>
      <w:pPr>
        <w:ind w:left="6986" w:hanging="721"/>
      </w:pPr>
      <w:rPr>
        <w:rFonts w:hint="default"/>
        <w:lang w:val="en-US" w:eastAsia="en-US" w:bidi="en-US"/>
      </w:rPr>
    </w:lvl>
    <w:lvl w:ilvl="8">
      <w:numFmt w:val="bullet"/>
      <w:lvlText w:val="•"/>
      <w:lvlJc w:val="left"/>
      <w:pPr>
        <w:ind w:left="7884" w:hanging="721"/>
      </w:pPr>
      <w:rPr>
        <w:rFonts w:hint="default"/>
        <w:lang w:val="en-US" w:eastAsia="en-US" w:bidi="en-US"/>
      </w:rPr>
    </w:lvl>
  </w:abstractNum>
  <w:abstractNum w:abstractNumId="22">
    <w:nsid w:val="BCECA0B4"/>
    <w:multiLevelType w:val="multilevel"/>
    <w:tmpl w:val="BCECA0B4"/>
    <w:lvl w:ilvl="0">
      <w:start w:val="18"/>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23">
    <w:nsid w:val="BDA1395C"/>
    <w:multiLevelType w:val="multilevel"/>
    <w:tmpl w:val="BDA1395C"/>
    <w:lvl w:ilvl="0">
      <w:start w:val="5"/>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24">
    <w:nsid w:val="BE8A4F4C"/>
    <w:multiLevelType w:val="multilevel"/>
    <w:tmpl w:val="BE8A4F4C"/>
    <w:lvl w:ilvl="0">
      <w:start w:val="13"/>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25">
    <w:nsid w:val="BE923771"/>
    <w:multiLevelType w:val="multilevel"/>
    <w:tmpl w:val="BE923771"/>
    <w:lvl w:ilvl="0">
      <w:start w:val="1"/>
      <w:numFmt w:val="decimal"/>
      <w:lvlText w:val="%1."/>
      <w:lvlJc w:val="left"/>
      <w:pPr>
        <w:ind w:left="880" w:hanging="720"/>
      </w:pPr>
      <w:rPr>
        <w:rFonts w:ascii="Times New Roman" w:eastAsia="Times New Roman" w:hAnsi="Times New Roman" w:cs="Times New Roman" w:hint="default"/>
        <w:spacing w:val="-7"/>
        <w:w w:val="99"/>
        <w:sz w:val="24"/>
        <w:szCs w:val="24"/>
        <w:lang w:val="en-US" w:eastAsia="en-US" w:bidi="en-US"/>
      </w:rPr>
    </w:lvl>
    <w:lvl w:ilvl="1">
      <w:start w:val="1"/>
      <w:numFmt w:val="lowerLetter"/>
      <w:lvlText w:val="%2)"/>
      <w:lvlJc w:val="left"/>
      <w:pPr>
        <w:ind w:left="1600" w:hanging="720"/>
      </w:pPr>
      <w:rPr>
        <w:rFonts w:ascii="Times New Roman" w:eastAsia="Times New Roman" w:hAnsi="Times New Roman" w:cs="Times New Roman" w:hint="default"/>
        <w:spacing w:val="-2"/>
        <w:w w:val="99"/>
        <w:sz w:val="24"/>
        <w:szCs w:val="24"/>
        <w:lang w:val="en-US" w:eastAsia="en-US" w:bidi="en-US"/>
      </w:rPr>
    </w:lvl>
    <w:lvl w:ilvl="2">
      <w:numFmt w:val="bullet"/>
      <w:lvlText w:val="•"/>
      <w:lvlJc w:val="left"/>
      <w:pPr>
        <w:ind w:left="2497" w:hanging="720"/>
      </w:pPr>
      <w:rPr>
        <w:rFonts w:hint="default"/>
        <w:lang w:val="en-US" w:eastAsia="en-US" w:bidi="en-US"/>
      </w:rPr>
    </w:lvl>
    <w:lvl w:ilvl="3">
      <w:numFmt w:val="bullet"/>
      <w:lvlText w:val="•"/>
      <w:lvlJc w:val="left"/>
      <w:pPr>
        <w:ind w:left="3395" w:hanging="720"/>
      </w:pPr>
      <w:rPr>
        <w:rFonts w:hint="default"/>
        <w:lang w:val="en-US" w:eastAsia="en-US" w:bidi="en-US"/>
      </w:rPr>
    </w:lvl>
    <w:lvl w:ilvl="4">
      <w:numFmt w:val="bullet"/>
      <w:lvlText w:val="•"/>
      <w:lvlJc w:val="left"/>
      <w:pPr>
        <w:ind w:left="4293" w:hanging="720"/>
      </w:pPr>
      <w:rPr>
        <w:rFonts w:hint="default"/>
        <w:lang w:val="en-US" w:eastAsia="en-US" w:bidi="en-US"/>
      </w:rPr>
    </w:lvl>
    <w:lvl w:ilvl="5">
      <w:numFmt w:val="bullet"/>
      <w:lvlText w:val="•"/>
      <w:lvlJc w:val="left"/>
      <w:pPr>
        <w:ind w:left="5191" w:hanging="720"/>
      </w:pPr>
      <w:rPr>
        <w:rFonts w:hint="default"/>
        <w:lang w:val="en-US" w:eastAsia="en-US" w:bidi="en-US"/>
      </w:rPr>
    </w:lvl>
    <w:lvl w:ilvl="6">
      <w:numFmt w:val="bullet"/>
      <w:lvlText w:val="•"/>
      <w:lvlJc w:val="left"/>
      <w:pPr>
        <w:ind w:left="6088" w:hanging="720"/>
      </w:pPr>
      <w:rPr>
        <w:rFonts w:hint="default"/>
        <w:lang w:val="en-US" w:eastAsia="en-US" w:bidi="en-US"/>
      </w:rPr>
    </w:lvl>
    <w:lvl w:ilvl="7">
      <w:numFmt w:val="bullet"/>
      <w:lvlText w:val="•"/>
      <w:lvlJc w:val="left"/>
      <w:pPr>
        <w:ind w:left="6986" w:hanging="720"/>
      </w:pPr>
      <w:rPr>
        <w:rFonts w:hint="default"/>
        <w:lang w:val="en-US" w:eastAsia="en-US" w:bidi="en-US"/>
      </w:rPr>
    </w:lvl>
    <w:lvl w:ilvl="8">
      <w:numFmt w:val="bullet"/>
      <w:lvlText w:val="•"/>
      <w:lvlJc w:val="left"/>
      <w:pPr>
        <w:ind w:left="7884" w:hanging="720"/>
      </w:pPr>
      <w:rPr>
        <w:rFonts w:hint="default"/>
        <w:lang w:val="en-US" w:eastAsia="en-US" w:bidi="en-US"/>
      </w:rPr>
    </w:lvl>
  </w:abstractNum>
  <w:abstractNum w:abstractNumId="26">
    <w:nsid w:val="BF205925"/>
    <w:multiLevelType w:val="multilevel"/>
    <w:tmpl w:val="BF205925"/>
    <w:lvl w:ilvl="0">
      <w:start w:val="1"/>
      <w:numFmt w:val="decimal"/>
      <w:lvlText w:val="%1."/>
      <w:lvlJc w:val="left"/>
      <w:pPr>
        <w:ind w:left="880" w:hanging="720"/>
      </w:pPr>
      <w:rPr>
        <w:rFonts w:ascii="Times New Roman" w:eastAsia="Times New Roman" w:hAnsi="Times New Roman" w:cs="Times New Roman" w:hint="default"/>
        <w:b/>
        <w:bCs/>
        <w:spacing w:val="-3"/>
        <w:w w:val="99"/>
        <w:sz w:val="24"/>
        <w:szCs w:val="24"/>
        <w:lang w:val="en-US" w:eastAsia="en-US" w:bidi="en-US"/>
      </w:rPr>
    </w:lvl>
    <w:lvl w:ilvl="1">
      <w:start w:val="1"/>
      <w:numFmt w:val="decimal"/>
      <w:lvlText w:val="%1.%2"/>
      <w:lvlJc w:val="left"/>
      <w:pPr>
        <w:ind w:left="1600" w:hanging="720"/>
      </w:pPr>
      <w:rPr>
        <w:rFonts w:ascii="Times New Roman" w:eastAsia="Times New Roman" w:hAnsi="Times New Roman" w:cs="Times New Roman" w:hint="default"/>
        <w:spacing w:val="-2"/>
        <w:w w:val="99"/>
        <w:sz w:val="24"/>
        <w:szCs w:val="24"/>
        <w:lang w:val="en-US" w:eastAsia="en-US" w:bidi="en-US"/>
      </w:rPr>
    </w:lvl>
    <w:lvl w:ilvl="2">
      <w:numFmt w:val="bullet"/>
      <w:lvlText w:val="•"/>
      <w:lvlJc w:val="left"/>
      <w:pPr>
        <w:ind w:left="2497" w:hanging="720"/>
      </w:pPr>
      <w:rPr>
        <w:rFonts w:hint="default"/>
        <w:lang w:val="en-US" w:eastAsia="en-US" w:bidi="en-US"/>
      </w:rPr>
    </w:lvl>
    <w:lvl w:ilvl="3">
      <w:numFmt w:val="bullet"/>
      <w:lvlText w:val="•"/>
      <w:lvlJc w:val="left"/>
      <w:pPr>
        <w:ind w:left="3395" w:hanging="720"/>
      </w:pPr>
      <w:rPr>
        <w:rFonts w:hint="default"/>
        <w:lang w:val="en-US" w:eastAsia="en-US" w:bidi="en-US"/>
      </w:rPr>
    </w:lvl>
    <w:lvl w:ilvl="4">
      <w:numFmt w:val="bullet"/>
      <w:lvlText w:val="•"/>
      <w:lvlJc w:val="left"/>
      <w:pPr>
        <w:ind w:left="4293" w:hanging="720"/>
      </w:pPr>
      <w:rPr>
        <w:rFonts w:hint="default"/>
        <w:lang w:val="en-US" w:eastAsia="en-US" w:bidi="en-US"/>
      </w:rPr>
    </w:lvl>
    <w:lvl w:ilvl="5">
      <w:numFmt w:val="bullet"/>
      <w:lvlText w:val="•"/>
      <w:lvlJc w:val="left"/>
      <w:pPr>
        <w:ind w:left="5191" w:hanging="720"/>
      </w:pPr>
      <w:rPr>
        <w:rFonts w:hint="default"/>
        <w:lang w:val="en-US" w:eastAsia="en-US" w:bidi="en-US"/>
      </w:rPr>
    </w:lvl>
    <w:lvl w:ilvl="6">
      <w:numFmt w:val="bullet"/>
      <w:lvlText w:val="•"/>
      <w:lvlJc w:val="left"/>
      <w:pPr>
        <w:ind w:left="6088" w:hanging="720"/>
      </w:pPr>
      <w:rPr>
        <w:rFonts w:hint="default"/>
        <w:lang w:val="en-US" w:eastAsia="en-US" w:bidi="en-US"/>
      </w:rPr>
    </w:lvl>
    <w:lvl w:ilvl="7">
      <w:numFmt w:val="bullet"/>
      <w:lvlText w:val="•"/>
      <w:lvlJc w:val="left"/>
      <w:pPr>
        <w:ind w:left="6986" w:hanging="720"/>
      </w:pPr>
      <w:rPr>
        <w:rFonts w:hint="default"/>
        <w:lang w:val="en-US" w:eastAsia="en-US" w:bidi="en-US"/>
      </w:rPr>
    </w:lvl>
    <w:lvl w:ilvl="8">
      <w:numFmt w:val="bullet"/>
      <w:lvlText w:val="•"/>
      <w:lvlJc w:val="left"/>
      <w:pPr>
        <w:ind w:left="7884" w:hanging="720"/>
      </w:pPr>
      <w:rPr>
        <w:rFonts w:hint="default"/>
        <w:lang w:val="en-US" w:eastAsia="en-US" w:bidi="en-US"/>
      </w:rPr>
    </w:lvl>
  </w:abstractNum>
  <w:abstractNum w:abstractNumId="27">
    <w:nsid w:val="BF50FE6B"/>
    <w:multiLevelType w:val="multilevel"/>
    <w:tmpl w:val="BF50FE6B"/>
    <w:lvl w:ilvl="0">
      <w:start w:val="10"/>
      <w:numFmt w:val="decimal"/>
      <w:lvlText w:val="%1."/>
      <w:lvlJc w:val="left"/>
      <w:pPr>
        <w:ind w:left="880" w:hanging="720"/>
      </w:pPr>
      <w:rPr>
        <w:rFonts w:ascii="Times New Roman" w:eastAsia="Times New Roman" w:hAnsi="Times New Roman" w:cs="Times New Roman" w:hint="default"/>
        <w:spacing w:val="-2"/>
        <w:w w:val="99"/>
        <w:sz w:val="23"/>
        <w:szCs w:val="23"/>
        <w:lang w:val="en-US" w:eastAsia="en-US" w:bidi="en-US"/>
      </w:rPr>
    </w:lvl>
    <w:lvl w:ilvl="1">
      <w:numFmt w:val="bullet"/>
      <w:lvlText w:val="•"/>
      <w:lvlJc w:val="left"/>
      <w:pPr>
        <w:ind w:left="1760" w:hanging="720"/>
      </w:pPr>
      <w:rPr>
        <w:rFonts w:hint="default"/>
        <w:lang w:val="en-US" w:eastAsia="en-US" w:bidi="en-US"/>
      </w:rPr>
    </w:lvl>
    <w:lvl w:ilvl="2">
      <w:numFmt w:val="bullet"/>
      <w:lvlText w:val="•"/>
      <w:lvlJc w:val="left"/>
      <w:pPr>
        <w:ind w:left="2640" w:hanging="720"/>
      </w:pPr>
      <w:rPr>
        <w:rFonts w:hint="default"/>
        <w:lang w:val="en-US" w:eastAsia="en-US" w:bidi="en-US"/>
      </w:rPr>
    </w:lvl>
    <w:lvl w:ilvl="3">
      <w:numFmt w:val="bullet"/>
      <w:lvlText w:val="•"/>
      <w:lvlJc w:val="left"/>
      <w:pPr>
        <w:ind w:left="3520" w:hanging="720"/>
      </w:pPr>
      <w:rPr>
        <w:rFonts w:hint="default"/>
        <w:lang w:val="en-US" w:eastAsia="en-US" w:bidi="en-US"/>
      </w:rPr>
    </w:lvl>
    <w:lvl w:ilvl="4">
      <w:numFmt w:val="bullet"/>
      <w:lvlText w:val="•"/>
      <w:lvlJc w:val="left"/>
      <w:pPr>
        <w:ind w:left="4400" w:hanging="720"/>
      </w:pPr>
      <w:rPr>
        <w:rFonts w:hint="default"/>
        <w:lang w:val="en-US" w:eastAsia="en-US" w:bidi="en-US"/>
      </w:rPr>
    </w:lvl>
    <w:lvl w:ilvl="5">
      <w:numFmt w:val="bullet"/>
      <w:lvlText w:val="•"/>
      <w:lvlJc w:val="left"/>
      <w:pPr>
        <w:ind w:left="5280" w:hanging="720"/>
      </w:pPr>
      <w:rPr>
        <w:rFonts w:hint="default"/>
        <w:lang w:val="en-US" w:eastAsia="en-US" w:bidi="en-US"/>
      </w:rPr>
    </w:lvl>
    <w:lvl w:ilvl="6">
      <w:numFmt w:val="bullet"/>
      <w:lvlText w:val="•"/>
      <w:lvlJc w:val="left"/>
      <w:pPr>
        <w:ind w:left="6160" w:hanging="720"/>
      </w:pPr>
      <w:rPr>
        <w:rFonts w:hint="default"/>
        <w:lang w:val="en-US" w:eastAsia="en-US" w:bidi="en-US"/>
      </w:rPr>
    </w:lvl>
    <w:lvl w:ilvl="7">
      <w:numFmt w:val="bullet"/>
      <w:lvlText w:val="•"/>
      <w:lvlJc w:val="left"/>
      <w:pPr>
        <w:ind w:left="7040" w:hanging="720"/>
      </w:pPr>
      <w:rPr>
        <w:rFonts w:hint="default"/>
        <w:lang w:val="en-US" w:eastAsia="en-US" w:bidi="en-US"/>
      </w:rPr>
    </w:lvl>
    <w:lvl w:ilvl="8">
      <w:numFmt w:val="bullet"/>
      <w:lvlText w:val="•"/>
      <w:lvlJc w:val="left"/>
      <w:pPr>
        <w:ind w:left="7920" w:hanging="720"/>
      </w:pPr>
      <w:rPr>
        <w:rFonts w:hint="default"/>
        <w:lang w:val="en-US" w:eastAsia="en-US" w:bidi="en-US"/>
      </w:rPr>
    </w:lvl>
  </w:abstractNum>
  <w:abstractNum w:abstractNumId="28">
    <w:nsid w:val="C0915F4F"/>
    <w:multiLevelType w:val="multilevel"/>
    <w:tmpl w:val="C0915F4F"/>
    <w:lvl w:ilvl="0">
      <w:start w:val="1"/>
      <w:numFmt w:val="lowerLetter"/>
      <w:lvlText w:val="%1)"/>
      <w:lvlJc w:val="left"/>
      <w:pPr>
        <w:ind w:left="1600" w:hanging="720"/>
      </w:pPr>
      <w:rPr>
        <w:rFonts w:ascii="Times New Roman" w:eastAsia="Times New Roman" w:hAnsi="Times New Roman" w:cs="Times New Roman" w:hint="default"/>
        <w:spacing w:val="-3"/>
        <w:w w:val="99"/>
        <w:sz w:val="20"/>
        <w:szCs w:val="20"/>
        <w:lang w:val="en-US" w:eastAsia="en-US" w:bidi="en-US"/>
      </w:rPr>
    </w:lvl>
    <w:lvl w:ilvl="1">
      <w:numFmt w:val="bullet"/>
      <w:lvlText w:val="•"/>
      <w:lvlJc w:val="left"/>
      <w:pPr>
        <w:ind w:left="2408" w:hanging="720"/>
      </w:pPr>
      <w:rPr>
        <w:rFonts w:hint="default"/>
        <w:lang w:val="en-US" w:eastAsia="en-US" w:bidi="en-US"/>
      </w:rPr>
    </w:lvl>
    <w:lvl w:ilvl="2">
      <w:numFmt w:val="bullet"/>
      <w:lvlText w:val="•"/>
      <w:lvlJc w:val="left"/>
      <w:pPr>
        <w:ind w:left="3216" w:hanging="720"/>
      </w:pPr>
      <w:rPr>
        <w:rFonts w:hint="default"/>
        <w:lang w:val="en-US" w:eastAsia="en-US" w:bidi="en-US"/>
      </w:rPr>
    </w:lvl>
    <w:lvl w:ilvl="3">
      <w:numFmt w:val="bullet"/>
      <w:lvlText w:val="•"/>
      <w:lvlJc w:val="left"/>
      <w:pPr>
        <w:ind w:left="4024" w:hanging="720"/>
      </w:pPr>
      <w:rPr>
        <w:rFonts w:hint="default"/>
        <w:lang w:val="en-US" w:eastAsia="en-US" w:bidi="en-US"/>
      </w:rPr>
    </w:lvl>
    <w:lvl w:ilvl="4">
      <w:numFmt w:val="bullet"/>
      <w:lvlText w:val="•"/>
      <w:lvlJc w:val="left"/>
      <w:pPr>
        <w:ind w:left="4832" w:hanging="720"/>
      </w:pPr>
      <w:rPr>
        <w:rFonts w:hint="default"/>
        <w:lang w:val="en-US" w:eastAsia="en-US" w:bidi="en-US"/>
      </w:rPr>
    </w:lvl>
    <w:lvl w:ilvl="5">
      <w:numFmt w:val="bullet"/>
      <w:lvlText w:val="•"/>
      <w:lvlJc w:val="left"/>
      <w:pPr>
        <w:ind w:left="5640" w:hanging="720"/>
      </w:pPr>
      <w:rPr>
        <w:rFonts w:hint="default"/>
        <w:lang w:val="en-US" w:eastAsia="en-US" w:bidi="en-US"/>
      </w:rPr>
    </w:lvl>
    <w:lvl w:ilvl="6">
      <w:numFmt w:val="bullet"/>
      <w:lvlText w:val="•"/>
      <w:lvlJc w:val="left"/>
      <w:pPr>
        <w:ind w:left="6448" w:hanging="720"/>
      </w:pPr>
      <w:rPr>
        <w:rFonts w:hint="default"/>
        <w:lang w:val="en-US" w:eastAsia="en-US" w:bidi="en-US"/>
      </w:rPr>
    </w:lvl>
    <w:lvl w:ilvl="7">
      <w:numFmt w:val="bullet"/>
      <w:lvlText w:val="•"/>
      <w:lvlJc w:val="left"/>
      <w:pPr>
        <w:ind w:left="7256" w:hanging="720"/>
      </w:pPr>
      <w:rPr>
        <w:rFonts w:hint="default"/>
        <w:lang w:val="en-US" w:eastAsia="en-US" w:bidi="en-US"/>
      </w:rPr>
    </w:lvl>
    <w:lvl w:ilvl="8">
      <w:numFmt w:val="bullet"/>
      <w:lvlText w:val="•"/>
      <w:lvlJc w:val="left"/>
      <w:pPr>
        <w:ind w:left="8064" w:hanging="720"/>
      </w:pPr>
      <w:rPr>
        <w:rFonts w:hint="default"/>
        <w:lang w:val="en-US" w:eastAsia="en-US" w:bidi="en-US"/>
      </w:rPr>
    </w:lvl>
  </w:abstractNum>
  <w:abstractNum w:abstractNumId="29">
    <w:nsid w:val="C4E0D24A"/>
    <w:multiLevelType w:val="multilevel"/>
    <w:tmpl w:val="C4E0D24A"/>
    <w:lvl w:ilvl="0">
      <w:start w:val="3"/>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30">
    <w:nsid w:val="C8879AEF"/>
    <w:multiLevelType w:val="multilevel"/>
    <w:tmpl w:val="C8879AEF"/>
    <w:lvl w:ilvl="0">
      <w:start w:val="1"/>
      <w:numFmt w:val="decimal"/>
      <w:lvlText w:val="%1."/>
      <w:lvlJc w:val="left"/>
      <w:pPr>
        <w:ind w:left="880" w:hanging="720"/>
      </w:pPr>
      <w:rPr>
        <w:rFonts w:ascii="Times New Roman" w:eastAsia="Times New Roman" w:hAnsi="Times New Roman" w:cs="Times New Roman" w:hint="default"/>
        <w:spacing w:val="-8"/>
        <w:w w:val="99"/>
        <w:sz w:val="24"/>
        <w:szCs w:val="24"/>
        <w:lang w:val="en-US" w:eastAsia="en-US" w:bidi="en-US"/>
      </w:rPr>
    </w:lvl>
    <w:lvl w:ilvl="1">
      <w:numFmt w:val="bullet"/>
      <w:lvlText w:val="•"/>
      <w:lvlJc w:val="left"/>
      <w:pPr>
        <w:ind w:left="1760" w:hanging="720"/>
      </w:pPr>
      <w:rPr>
        <w:rFonts w:hint="default"/>
        <w:lang w:val="en-US" w:eastAsia="en-US" w:bidi="en-US"/>
      </w:rPr>
    </w:lvl>
    <w:lvl w:ilvl="2">
      <w:numFmt w:val="bullet"/>
      <w:lvlText w:val="•"/>
      <w:lvlJc w:val="left"/>
      <w:pPr>
        <w:ind w:left="2640" w:hanging="720"/>
      </w:pPr>
      <w:rPr>
        <w:rFonts w:hint="default"/>
        <w:lang w:val="en-US" w:eastAsia="en-US" w:bidi="en-US"/>
      </w:rPr>
    </w:lvl>
    <w:lvl w:ilvl="3">
      <w:numFmt w:val="bullet"/>
      <w:lvlText w:val="•"/>
      <w:lvlJc w:val="left"/>
      <w:pPr>
        <w:ind w:left="3520" w:hanging="720"/>
      </w:pPr>
      <w:rPr>
        <w:rFonts w:hint="default"/>
        <w:lang w:val="en-US" w:eastAsia="en-US" w:bidi="en-US"/>
      </w:rPr>
    </w:lvl>
    <w:lvl w:ilvl="4">
      <w:numFmt w:val="bullet"/>
      <w:lvlText w:val="•"/>
      <w:lvlJc w:val="left"/>
      <w:pPr>
        <w:ind w:left="4400" w:hanging="720"/>
      </w:pPr>
      <w:rPr>
        <w:rFonts w:hint="default"/>
        <w:lang w:val="en-US" w:eastAsia="en-US" w:bidi="en-US"/>
      </w:rPr>
    </w:lvl>
    <w:lvl w:ilvl="5">
      <w:numFmt w:val="bullet"/>
      <w:lvlText w:val="•"/>
      <w:lvlJc w:val="left"/>
      <w:pPr>
        <w:ind w:left="5280" w:hanging="720"/>
      </w:pPr>
      <w:rPr>
        <w:rFonts w:hint="default"/>
        <w:lang w:val="en-US" w:eastAsia="en-US" w:bidi="en-US"/>
      </w:rPr>
    </w:lvl>
    <w:lvl w:ilvl="6">
      <w:numFmt w:val="bullet"/>
      <w:lvlText w:val="•"/>
      <w:lvlJc w:val="left"/>
      <w:pPr>
        <w:ind w:left="6160" w:hanging="720"/>
      </w:pPr>
      <w:rPr>
        <w:rFonts w:hint="default"/>
        <w:lang w:val="en-US" w:eastAsia="en-US" w:bidi="en-US"/>
      </w:rPr>
    </w:lvl>
    <w:lvl w:ilvl="7">
      <w:numFmt w:val="bullet"/>
      <w:lvlText w:val="•"/>
      <w:lvlJc w:val="left"/>
      <w:pPr>
        <w:ind w:left="7040" w:hanging="720"/>
      </w:pPr>
      <w:rPr>
        <w:rFonts w:hint="default"/>
        <w:lang w:val="en-US" w:eastAsia="en-US" w:bidi="en-US"/>
      </w:rPr>
    </w:lvl>
    <w:lvl w:ilvl="8">
      <w:numFmt w:val="bullet"/>
      <w:lvlText w:val="•"/>
      <w:lvlJc w:val="left"/>
      <w:pPr>
        <w:ind w:left="7920" w:hanging="720"/>
      </w:pPr>
      <w:rPr>
        <w:rFonts w:hint="default"/>
        <w:lang w:val="en-US" w:eastAsia="en-US" w:bidi="en-US"/>
      </w:rPr>
    </w:lvl>
  </w:abstractNum>
  <w:abstractNum w:abstractNumId="31">
    <w:nsid w:val="C90D1B09"/>
    <w:multiLevelType w:val="multilevel"/>
    <w:tmpl w:val="C90D1B09"/>
    <w:lvl w:ilvl="0">
      <w:start w:val="1"/>
      <w:numFmt w:val="decimal"/>
      <w:lvlText w:val="%1."/>
      <w:lvlJc w:val="left"/>
      <w:pPr>
        <w:ind w:left="880" w:hanging="720"/>
      </w:pPr>
      <w:rPr>
        <w:rFonts w:ascii="Times New Roman" w:eastAsia="Times New Roman" w:hAnsi="Times New Roman" w:cs="Times New Roman" w:hint="default"/>
        <w:spacing w:val="-2"/>
        <w:w w:val="99"/>
        <w:sz w:val="23"/>
        <w:szCs w:val="23"/>
        <w:lang w:val="en-US" w:eastAsia="en-US" w:bidi="en-US"/>
      </w:rPr>
    </w:lvl>
    <w:lvl w:ilvl="1">
      <w:numFmt w:val="bullet"/>
      <w:lvlText w:val="•"/>
      <w:lvlJc w:val="left"/>
      <w:pPr>
        <w:ind w:left="1760" w:hanging="720"/>
      </w:pPr>
      <w:rPr>
        <w:rFonts w:hint="default"/>
        <w:lang w:val="en-US" w:eastAsia="en-US" w:bidi="en-US"/>
      </w:rPr>
    </w:lvl>
    <w:lvl w:ilvl="2">
      <w:numFmt w:val="bullet"/>
      <w:lvlText w:val="•"/>
      <w:lvlJc w:val="left"/>
      <w:pPr>
        <w:ind w:left="2640" w:hanging="720"/>
      </w:pPr>
      <w:rPr>
        <w:rFonts w:hint="default"/>
        <w:lang w:val="en-US" w:eastAsia="en-US" w:bidi="en-US"/>
      </w:rPr>
    </w:lvl>
    <w:lvl w:ilvl="3">
      <w:numFmt w:val="bullet"/>
      <w:lvlText w:val="•"/>
      <w:lvlJc w:val="left"/>
      <w:pPr>
        <w:ind w:left="3520" w:hanging="720"/>
      </w:pPr>
      <w:rPr>
        <w:rFonts w:hint="default"/>
        <w:lang w:val="en-US" w:eastAsia="en-US" w:bidi="en-US"/>
      </w:rPr>
    </w:lvl>
    <w:lvl w:ilvl="4">
      <w:numFmt w:val="bullet"/>
      <w:lvlText w:val="•"/>
      <w:lvlJc w:val="left"/>
      <w:pPr>
        <w:ind w:left="4400" w:hanging="720"/>
      </w:pPr>
      <w:rPr>
        <w:rFonts w:hint="default"/>
        <w:lang w:val="en-US" w:eastAsia="en-US" w:bidi="en-US"/>
      </w:rPr>
    </w:lvl>
    <w:lvl w:ilvl="5">
      <w:numFmt w:val="bullet"/>
      <w:lvlText w:val="•"/>
      <w:lvlJc w:val="left"/>
      <w:pPr>
        <w:ind w:left="5280" w:hanging="720"/>
      </w:pPr>
      <w:rPr>
        <w:rFonts w:hint="default"/>
        <w:lang w:val="en-US" w:eastAsia="en-US" w:bidi="en-US"/>
      </w:rPr>
    </w:lvl>
    <w:lvl w:ilvl="6">
      <w:numFmt w:val="bullet"/>
      <w:lvlText w:val="•"/>
      <w:lvlJc w:val="left"/>
      <w:pPr>
        <w:ind w:left="6160" w:hanging="720"/>
      </w:pPr>
      <w:rPr>
        <w:rFonts w:hint="default"/>
        <w:lang w:val="en-US" w:eastAsia="en-US" w:bidi="en-US"/>
      </w:rPr>
    </w:lvl>
    <w:lvl w:ilvl="7">
      <w:numFmt w:val="bullet"/>
      <w:lvlText w:val="•"/>
      <w:lvlJc w:val="left"/>
      <w:pPr>
        <w:ind w:left="7040" w:hanging="720"/>
      </w:pPr>
      <w:rPr>
        <w:rFonts w:hint="default"/>
        <w:lang w:val="en-US" w:eastAsia="en-US" w:bidi="en-US"/>
      </w:rPr>
    </w:lvl>
    <w:lvl w:ilvl="8">
      <w:numFmt w:val="bullet"/>
      <w:lvlText w:val="•"/>
      <w:lvlJc w:val="left"/>
      <w:pPr>
        <w:ind w:left="7920" w:hanging="720"/>
      </w:pPr>
      <w:rPr>
        <w:rFonts w:hint="default"/>
        <w:lang w:val="en-US" w:eastAsia="en-US" w:bidi="en-US"/>
      </w:rPr>
    </w:lvl>
  </w:abstractNum>
  <w:abstractNum w:abstractNumId="32">
    <w:nsid w:val="CACA130D"/>
    <w:multiLevelType w:val="multilevel"/>
    <w:tmpl w:val="CACA130D"/>
    <w:lvl w:ilvl="0">
      <w:start w:val="1"/>
      <w:numFmt w:val="decimal"/>
      <w:lvlText w:val="5.%1"/>
      <w:lvlJc w:val="left"/>
      <w:pPr>
        <w:ind w:left="360" w:hanging="360"/>
      </w:pPr>
      <w:rPr>
        <w:rFonts w:ascii="Times New Roman" w:eastAsia="SimSun" w:hAnsi="Times New Roman" w:cs="Times New Roman" w:hint="default"/>
        <w:b w:val="0"/>
        <w:bCs/>
      </w:rPr>
    </w:lvl>
    <w:lvl w:ilvl="1">
      <w:start w:val="1"/>
      <w:numFmt w:val="decimal"/>
      <w:lvlText w:val="2.%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nsid w:val="CD699D1D"/>
    <w:multiLevelType w:val="multilevel"/>
    <w:tmpl w:val="CD699D1D"/>
    <w:lvl w:ilvl="0">
      <w:start w:val="1"/>
      <w:numFmt w:val="decimal"/>
      <w:lvlText w:val="%1."/>
      <w:lvlJc w:val="left"/>
      <w:pPr>
        <w:ind w:left="880" w:hanging="720"/>
      </w:pPr>
      <w:rPr>
        <w:rFonts w:ascii="Times New Roman" w:eastAsia="Times New Roman" w:hAnsi="Times New Roman" w:cs="Times New Roman" w:hint="default"/>
        <w:spacing w:val="-2"/>
        <w:w w:val="99"/>
        <w:sz w:val="23"/>
        <w:szCs w:val="23"/>
        <w:lang w:val="en-US" w:eastAsia="en-US" w:bidi="en-US"/>
      </w:rPr>
    </w:lvl>
    <w:lvl w:ilvl="1">
      <w:numFmt w:val="bullet"/>
      <w:lvlText w:val="•"/>
      <w:lvlJc w:val="left"/>
      <w:pPr>
        <w:ind w:left="1760" w:hanging="720"/>
      </w:pPr>
      <w:rPr>
        <w:rFonts w:hint="default"/>
        <w:lang w:val="en-US" w:eastAsia="en-US" w:bidi="en-US"/>
      </w:rPr>
    </w:lvl>
    <w:lvl w:ilvl="2">
      <w:numFmt w:val="bullet"/>
      <w:lvlText w:val="•"/>
      <w:lvlJc w:val="left"/>
      <w:pPr>
        <w:ind w:left="2640" w:hanging="720"/>
      </w:pPr>
      <w:rPr>
        <w:rFonts w:hint="default"/>
        <w:lang w:val="en-US" w:eastAsia="en-US" w:bidi="en-US"/>
      </w:rPr>
    </w:lvl>
    <w:lvl w:ilvl="3">
      <w:numFmt w:val="bullet"/>
      <w:lvlText w:val="•"/>
      <w:lvlJc w:val="left"/>
      <w:pPr>
        <w:ind w:left="3520" w:hanging="720"/>
      </w:pPr>
      <w:rPr>
        <w:rFonts w:hint="default"/>
        <w:lang w:val="en-US" w:eastAsia="en-US" w:bidi="en-US"/>
      </w:rPr>
    </w:lvl>
    <w:lvl w:ilvl="4">
      <w:numFmt w:val="bullet"/>
      <w:lvlText w:val="•"/>
      <w:lvlJc w:val="left"/>
      <w:pPr>
        <w:ind w:left="4400" w:hanging="720"/>
      </w:pPr>
      <w:rPr>
        <w:rFonts w:hint="default"/>
        <w:lang w:val="en-US" w:eastAsia="en-US" w:bidi="en-US"/>
      </w:rPr>
    </w:lvl>
    <w:lvl w:ilvl="5">
      <w:numFmt w:val="bullet"/>
      <w:lvlText w:val="•"/>
      <w:lvlJc w:val="left"/>
      <w:pPr>
        <w:ind w:left="5280" w:hanging="720"/>
      </w:pPr>
      <w:rPr>
        <w:rFonts w:hint="default"/>
        <w:lang w:val="en-US" w:eastAsia="en-US" w:bidi="en-US"/>
      </w:rPr>
    </w:lvl>
    <w:lvl w:ilvl="6">
      <w:numFmt w:val="bullet"/>
      <w:lvlText w:val="•"/>
      <w:lvlJc w:val="left"/>
      <w:pPr>
        <w:ind w:left="6160" w:hanging="720"/>
      </w:pPr>
      <w:rPr>
        <w:rFonts w:hint="default"/>
        <w:lang w:val="en-US" w:eastAsia="en-US" w:bidi="en-US"/>
      </w:rPr>
    </w:lvl>
    <w:lvl w:ilvl="7">
      <w:numFmt w:val="bullet"/>
      <w:lvlText w:val="•"/>
      <w:lvlJc w:val="left"/>
      <w:pPr>
        <w:ind w:left="7040" w:hanging="720"/>
      </w:pPr>
      <w:rPr>
        <w:rFonts w:hint="default"/>
        <w:lang w:val="en-US" w:eastAsia="en-US" w:bidi="en-US"/>
      </w:rPr>
    </w:lvl>
    <w:lvl w:ilvl="8">
      <w:numFmt w:val="bullet"/>
      <w:lvlText w:val="•"/>
      <w:lvlJc w:val="left"/>
      <w:pPr>
        <w:ind w:left="7920" w:hanging="720"/>
      </w:pPr>
      <w:rPr>
        <w:rFonts w:hint="default"/>
        <w:lang w:val="en-US" w:eastAsia="en-US" w:bidi="en-US"/>
      </w:rPr>
    </w:lvl>
  </w:abstractNum>
  <w:abstractNum w:abstractNumId="34">
    <w:nsid w:val="CF092B84"/>
    <w:multiLevelType w:val="multilevel"/>
    <w:tmpl w:val="CF092B84"/>
    <w:lvl w:ilvl="0">
      <w:start w:val="1"/>
      <w:numFmt w:val="decimal"/>
      <w:lvlText w:val="%1"/>
      <w:lvlJc w:val="left"/>
      <w:pPr>
        <w:ind w:left="880" w:hanging="720"/>
        <w:jc w:val="right"/>
      </w:pPr>
      <w:rPr>
        <w:rFonts w:ascii="Times New Roman" w:eastAsia="Times New Roman" w:hAnsi="Times New Roman" w:cs="Times New Roman" w:hint="default"/>
        <w:b/>
        <w:bCs/>
        <w:spacing w:val="-3"/>
        <w:w w:val="99"/>
        <w:sz w:val="24"/>
        <w:szCs w:val="24"/>
        <w:lang w:val="en-US" w:eastAsia="en-US" w:bidi="en-US"/>
      </w:rPr>
    </w:lvl>
    <w:lvl w:ilvl="1">
      <w:start w:val="1"/>
      <w:numFmt w:val="decimal"/>
      <w:lvlText w:val="%1.%2"/>
      <w:lvlJc w:val="left"/>
      <w:pPr>
        <w:ind w:left="1600" w:hanging="720"/>
      </w:pPr>
      <w:rPr>
        <w:rFonts w:ascii="Times New Roman" w:eastAsia="Times New Roman" w:hAnsi="Times New Roman" w:cs="Times New Roman" w:hint="default"/>
        <w:spacing w:val="-8"/>
        <w:w w:val="99"/>
        <w:sz w:val="24"/>
        <w:szCs w:val="24"/>
        <w:lang w:val="en-US" w:eastAsia="en-US" w:bidi="en-US"/>
      </w:rPr>
    </w:lvl>
    <w:lvl w:ilvl="2">
      <w:numFmt w:val="bullet"/>
      <w:lvlText w:val="•"/>
      <w:lvlJc w:val="left"/>
      <w:pPr>
        <w:ind w:left="2497" w:hanging="720"/>
      </w:pPr>
      <w:rPr>
        <w:rFonts w:hint="default"/>
        <w:lang w:val="en-US" w:eastAsia="en-US" w:bidi="en-US"/>
      </w:rPr>
    </w:lvl>
    <w:lvl w:ilvl="3">
      <w:numFmt w:val="bullet"/>
      <w:lvlText w:val="•"/>
      <w:lvlJc w:val="left"/>
      <w:pPr>
        <w:ind w:left="3395" w:hanging="720"/>
      </w:pPr>
      <w:rPr>
        <w:rFonts w:hint="default"/>
        <w:lang w:val="en-US" w:eastAsia="en-US" w:bidi="en-US"/>
      </w:rPr>
    </w:lvl>
    <w:lvl w:ilvl="4">
      <w:numFmt w:val="bullet"/>
      <w:lvlText w:val="•"/>
      <w:lvlJc w:val="left"/>
      <w:pPr>
        <w:ind w:left="4293" w:hanging="720"/>
      </w:pPr>
      <w:rPr>
        <w:rFonts w:hint="default"/>
        <w:lang w:val="en-US" w:eastAsia="en-US" w:bidi="en-US"/>
      </w:rPr>
    </w:lvl>
    <w:lvl w:ilvl="5">
      <w:numFmt w:val="bullet"/>
      <w:lvlText w:val="•"/>
      <w:lvlJc w:val="left"/>
      <w:pPr>
        <w:ind w:left="5191" w:hanging="720"/>
      </w:pPr>
      <w:rPr>
        <w:rFonts w:hint="default"/>
        <w:lang w:val="en-US" w:eastAsia="en-US" w:bidi="en-US"/>
      </w:rPr>
    </w:lvl>
    <w:lvl w:ilvl="6">
      <w:numFmt w:val="bullet"/>
      <w:lvlText w:val="•"/>
      <w:lvlJc w:val="left"/>
      <w:pPr>
        <w:ind w:left="6088" w:hanging="720"/>
      </w:pPr>
      <w:rPr>
        <w:rFonts w:hint="default"/>
        <w:lang w:val="en-US" w:eastAsia="en-US" w:bidi="en-US"/>
      </w:rPr>
    </w:lvl>
    <w:lvl w:ilvl="7">
      <w:numFmt w:val="bullet"/>
      <w:lvlText w:val="•"/>
      <w:lvlJc w:val="left"/>
      <w:pPr>
        <w:ind w:left="6986" w:hanging="720"/>
      </w:pPr>
      <w:rPr>
        <w:rFonts w:hint="default"/>
        <w:lang w:val="en-US" w:eastAsia="en-US" w:bidi="en-US"/>
      </w:rPr>
    </w:lvl>
    <w:lvl w:ilvl="8">
      <w:numFmt w:val="bullet"/>
      <w:lvlText w:val="•"/>
      <w:lvlJc w:val="left"/>
      <w:pPr>
        <w:ind w:left="7884" w:hanging="720"/>
      </w:pPr>
      <w:rPr>
        <w:rFonts w:hint="default"/>
        <w:lang w:val="en-US" w:eastAsia="en-US" w:bidi="en-US"/>
      </w:rPr>
    </w:lvl>
  </w:abstractNum>
  <w:abstractNum w:abstractNumId="35">
    <w:nsid w:val="D1EB1714"/>
    <w:multiLevelType w:val="multilevel"/>
    <w:tmpl w:val="D1EB1714"/>
    <w:lvl w:ilvl="0">
      <w:start w:val="15"/>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36">
    <w:nsid w:val="DAD3A854"/>
    <w:multiLevelType w:val="multilevel"/>
    <w:tmpl w:val="DAD3A854"/>
    <w:lvl w:ilvl="0">
      <w:start w:val="1"/>
      <w:numFmt w:val="decimal"/>
      <w:lvlText w:val="%1."/>
      <w:lvlJc w:val="left"/>
      <w:pPr>
        <w:ind w:left="880" w:hanging="720"/>
      </w:pPr>
      <w:rPr>
        <w:rFonts w:ascii="Times New Roman" w:eastAsia="Times New Roman" w:hAnsi="Times New Roman" w:cs="Times New Roman" w:hint="default"/>
        <w:spacing w:val="-2"/>
        <w:w w:val="99"/>
        <w:sz w:val="23"/>
        <w:szCs w:val="23"/>
        <w:lang w:val="en-US" w:eastAsia="en-US" w:bidi="en-US"/>
      </w:rPr>
    </w:lvl>
    <w:lvl w:ilvl="1">
      <w:numFmt w:val="bullet"/>
      <w:lvlText w:val="•"/>
      <w:lvlJc w:val="left"/>
      <w:pPr>
        <w:ind w:left="1760" w:hanging="720"/>
      </w:pPr>
      <w:rPr>
        <w:rFonts w:hint="default"/>
        <w:lang w:val="en-US" w:eastAsia="en-US" w:bidi="en-US"/>
      </w:rPr>
    </w:lvl>
    <w:lvl w:ilvl="2">
      <w:numFmt w:val="bullet"/>
      <w:lvlText w:val="•"/>
      <w:lvlJc w:val="left"/>
      <w:pPr>
        <w:ind w:left="2640" w:hanging="720"/>
      </w:pPr>
      <w:rPr>
        <w:rFonts w:hint="default"/>
        <w:lang w:val="en-US" w:eastAsia="en-US" w:bidi="en-US"/>
      </w:rPr>
    </w:lvl>
    <w:lvl w:ilvl="3">
      <w:numFmt w:val="bullet"/>
      <w:lvlText w:val="•"/>
      <w:lvlJc w:val="left"/>
      <w:pPr>
        <w:ind w:left="3520" w:hanging="720"/>
      </w:pPr>
      <w:rPr>
        <w:rFonts w:hint="default"/>
        <w:lang w:val="en-US" w:eastAsia="en-US" w:bidi="en-US"/>
      </w:rPr>
    </w:lvl>
    <w:lvl w:ilvl="4">
      <w:numFmt w:val="bullet"/>
      <w:lvlText w:val="•"/>
      <w:lvlJc w:val="left"/>
      <w:pPr>
        <w:ind w:left="4400" w:hanging="720"/>
      </w:pPr>
      <w:rPr>
        <w:rFonts w:hint="default"/>
        <w:lang w:val="en-US" w:eastAsia="en-US" w:bidi="en-US"/>
      </w:rPr>
    </w:lvl>
    <w:lvl w:ilvl="5">
      <w:numFmt w:val="bullet"/>
      <w:lvlText w:val="•"/>
      <w:lvlJc w:val="left"/>
      <w:pPr>
        <w:ind w:left="5280" w:hanging="720"/>
      </w:pPr>
      <w:rPr>
        <w:rFonts w:hint="default"/>
        <w:lang w:val="en-US" w:eastAsia="en-US" w:bidi="en-US"/>
      </w:rPr>
    </w:lvl>
    <w:lvl w:ilvl="6">
      <w:numFmt w:val="bullet"/>
      <w:lvlText w:val="•"/>
      <w:lvlJc w:val="left"/>
      <w:pPr>
        <w:ind w:left="6160" w:hanging="720"/>
      </w:pPr>
      <w:rPr>
        <w:rFonts w:hint="default"/>
        <w:lang w:val="en-US" w:eastAsia="en-US" w:bidi="en-US"/>
      </w:rPr>
    </w:lvl>
    <w:lvl w:ilvl="7">
      <w:numFmt w:val="bullet"/>
      <w:lvlText w:val="•"/>
      <w:lvlJc w:val="left"/>
      <w:pPr>
        <w:ind w:left="7040" w:hanging="720"/>
      </w:pPr>
      <w:rPr>
        <w:rFonts w:hint="default"/>
        <w:lang w:val="en-US" w:eastAsia="en-US" w:bidi="en-US"/>
      </w:rPr>
    </w:lvl>
    <w:lvl w:ilvl="8">
      <w:numFmt w:val="bullet"/>
      <w:lvlText w:val="•"/>
      <w:lvlJc w:val="left"/>
      <w:pPr>
        <w:ind w:left="7920" w:hanging="720"/>
      </w:pPr>
      <w:rPr>
        <w:rFonts w:hint="default"/>
        <w:lang w:val="en-US" w:eastAsia="en-US" w:bidi="en-US"/>
      </w:rPr>
    </w:lvl>
  </w:abstractNum>
  <w:abstractNum w:abstractNumId="37">
    <w:nsid w:val="E0294EC7"/>
    <w:multiLevelType w:val="multilevel"/>
    <w:tmpl w:val="E0294EC7"/>
    <w:lvl w:ilvl="0">
      <w:start w:val="24"/>
      <w:numFmt w:val="decimal"/>
      <w:lvlText w:val="%1."/>
      <w:lvlJc w:val="left"/>
      <w:pPr>
        <w:ind w:left="880" w:hanging="720"/>
      </w:pPr>
      <w:rPr>
        <w:rFonts w:ascii="Times New Roman" w:eastAsia="Times New Roman" w:hAnsi="Times New Roman" w:cs="Times New Roman" w:hint="default"/>
        <w:b/>
        <w:bCs/>
        <w:spacing w:val="-2"/>
        <w:w w:val="99"/>
        <w:sz w:val="23"/>
        <w:szCs w:val="23"/>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2497" w:hanging="721"/>
      </w:pPr>
      <w:rPr>
        <w:rFonts w:hint="default"/>
        <w:lang w:val="en-US" w:eastAsia="en-US" w:bidi="en-US"/>
      </w:rPr>
    </w:lvl>
    <w:lvl w:ilvl="3">
      <w:numFmt w:val="bullet"/>
      <w:lvlText w:val="•"/>
      <w:lvlJc w:val="left"/>
      <w:pPr>
        <w:ind w:left="3395" w:hanging="721"/>
      </w:pPr>
      <w:rPr>
        <w:rFonts w:hint="default"/>
        <w:lang w:val="en-US" w:eastAsia="en-US" w:bidi="en-US"/>
      </w:rPr>
    </w:lvl>
    <w:lvl w:ilvl="4">
      <w:numFmt w:val="bullet"/>
      <w:lvlText w:val="•"/>
      <w:lvlJc w:val="left"/>
      <w:pPr>
        <w:ind w:left="4293" w:hanging="721"/>
      </w:pPr>
      <w:rPr>
        <w:rFonts w:hint="default"/>
        <w:lang w:val="en-US" w:eastAsia="en-US" w:bidi="en-US"/>
      </w:rPr>
    </w:lvl>
    <w:lvl w:ilvl="5">
      <w:numFmt w:val="bullet"/>
      <w:lvlText w:val="•"/>
      <w:lvlJc w:val="left"/>
      <w:pPr>
        <w:ind w:left="5191" w:hanging="721"/>
      </w:pPr>
      <w:rPr>
        <w:rFonts w:hint="default"/>
        <w:lang w:val="en-US" w:eastAsia="en-US" w:bidi="en-US"/>
      </w:rPr>
    </w:lvl>
    <w:lvl w:ilvl="6">
      <w:numFmt w:val="bullet"/>
      <w:lvlText w:val="•"/>
      <w:lvlJc w:val="left"/>
      <w:pPr>
        <w:ind w:left="6088" w:hanging="721"/>
      </w:pPr>
      <w:rPr>
        <w:rFonts w:hint="default"/>
        <w:lang w:val="en-US" w:eastAsia="en-US" w:bidi="en-US"/>
      </w:rPr>
    </w:lvl>
    <w:lvl w:ilvl="7">
      <w:numFmt w:val="bullet"/>
      <w:lvlText w:val="•"/>
      <w:lvlJc w:val="left"/>
      <w:pPr>
        <w:ind w:left="6986" w:hanging="721"/>
      </w:pPr>
      <w:rPr>
        <w:rFonts w:hint="default"/>
        <w:lang w:val="en-US" w:eastAsia="en-US" w:bidi="en-US"/>
      </w:rPr>
    </w:lvl>
    <w:lvl w:ilvl="8">
      <w:numFmt w:val="bullet"/>
      <w:lvlText w:val="•"/>
      <w:lvlJc w:val="left"/>
      <w:pPr>
        <w:ind w:left="7884" w:hanging="721"/>
      </w:pPr>
      <w:rPr>
        <w:rFonts w:hint="default"/>
        <w:lang w:val="en-US" w:eastAsia="en-US" w:bidi="en-US"/>
      </w:rPr>
    </w:lvl>
  </w:abstractNum>
  <w:abstractNum w:abstractNumId="38">
    <w:nsid w:val="E504947C"/>
    <w:multiLevelType w:val="multilevel"/>
    <w:tmpl w:val="E504947C"/>
    <w:lvl w:ilvl="0">
      <w:start w:val="2"/>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39">
    <w:nsid w:val="E7B27C5B"/>
    <w:multiLevelType w:val="multilevel"/>
    <w:tmpl w:val="E7B27C5B"/>
    <w:lvl w:ilvl="0">
      <w:start w:val="2"/>
      <w:numFmt w:val="decimal"/>
      <w:lvlText w:val="%1"/>
      <w:lvlJc w:val="left"/>
      <w:pPr>
        <w:ind w:left="1600" w:hanging="721"/>
      </w:pPr>
      <w:rPr>
        <w:rFonts w:hint="default"/>
        <w:lang w:val="en-US" w:eastAsia="en-US" w:bidi="en-US"/>
      </w:rPr>
    </w:lvl>
    <w:lvl w:ilvl="1">
      <w:start w:val="3"/>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40">
    <w:nsid w:val="EC1979BB"/>
    <w:multiLevelType w:val="singleLevel"/>
    <w:tmpl w:val="EC1979BB"/>
    <w:lvl w:ilvl="0">
      <w:start w:val="1"/>
      <w:numFmt w:val="decimal"/>
      <w:lvlText w:val="%1"/>
      <w:lvlJc w:val="left"/>
      <w:pPr>
        <w:tabs>
          <w:tab w:val="left" w:pos="420"/>
        </w:tabs>
        <w:ind w:left="425" w:hanging="425"/>
      </w:pPr>
      <w:rPr>
        <w:rFonts w:hint="default"/>
      </w:rPr>
    </w:lvl>
  </w:abstractNum>
  <w:abstractNum w:abstractNumId="41">
    <w:nsid w:val="F0E89278"/>
    <w:multiLevelType w:val="multilevel"/>
    <w:tmpl w:val="F0E89278"/>
    <w:lvl w:ilvl="0">
      <w:start w:val="1"/>
      <w:numFmt w:val="decimal"/>
      <w:lvlText w:val="%1."/>
      <w:lvlJc w:val="left"/>
      <w:pPr>
        <w:ind w:left="880" w:hanging="720"/>
      </w:pPr>
      <w:rPr>
        <w:rFonts w:ascii="Times New Roman" w:eastAsia="Times New Roman" w:hAnsi="Times New Roman" w:cs="Times New Roman" w:hint="default"/>
        <w:spacing w:val="-2"/>
        <w:w w:val="99"/>
        <w:sz w:val="23"/>
        <w:szCs w:val="23"/>
        <w:lang w:val="en-US" w:eastAsia="en-US" w:bidi="en-US"/>
      </w:rPr>
    </w:lvl>
    <w:lvl w:ilvl="1">
      <w:numFmt w:val="bullet"/>
      <w:lvlText w:val="•"/>
      <w:lvlJc w:val="left"/>
      <w:pPr>
        <w:ind w:left="1760" w:hanging="720"/>
      </w:pPr>
      <w:rPr>
        <w:rFonts w:hint="default"/>
        <w:lang w:val="en-US" w:eastAsia="en-US" w:bidi="en-US"/>
      </w:rPr>
    </w:lvl>
    <w:lvl w:ilvl="2">
      <w:numFmt w:val="bullet"/>
      <w:lvlText w:val="•"/>
      <w:lvlJc w:val="left"/>
      <w:pPr>
        <w:ind w:left="2640" w:hanging="720"/>
      </w:pPr>
      <w:rPr>
        <w:rFonts w:hint="default"/>
        <w:lang w:val="en-US" w:eastAsia="en-US" w:bidi="en-US"/>
      </w:rPr>
    </w:lvl>
    <w:lvl w:ilvl="3">
      <w:numFmt w:val="bullet"/>
      <w:lvlText w:val="•"/>
      <w:lvlJc w:val="left"/>
      <w:pPr>
        <w:ind w:left="3520" w:hanging="720"/>
      </w:pPr>
      <w:rPr>
        <w:rFonts w:hint="default"/>
        <w:lang w:val="en-US" w:eastAsia="en-US" w:bidi="en-US"/>
      </w:rPr>
    </w:lvl>
    <w:lvl w:ilvl="4">
      <w:numFmt w:val="bullet"/>
      <w:lvlText w:val="•"/>
      <w:lvlJc w:val="left"/>
      <w:pPr>
        <w:ind w:left="4400" w:hanging="720"/>
      </w:pPr>
      <w:rPr>
        <w:rFonts w:hint="default"/>
        <w:lang w:val="en-US" w:eastAsia="en-US" w:bidi="en-US"/>
      </w:rPr>
    </w:lvl>
    <w:lvl w:ilvl="5">
      <w:numFmt w:val="bullet"/>
      <w:lvlText w:val="•"/>
      <w:lvlJc w:val="left"/>
      <w:pPr>
        <w:ind w:left="5280" w:hanging="720"/>
      </w:pPr>
      <w:rPr>
        <w:rFonts w:hint="default"/>
        <w:lang w:val="en-US" w:eastAsia="en-US" w:bidi="en-US"/>
      </w:rPr>
    </w:lvl>
    <w:lvl w:ilvl="6">
      <w:numFmt w:val="bullet"/>
      <w:lvlText w:val="•"/>
      <w:lvlJc w:val="left"/>
      <w:pPr>
        <w:ind w:left="6160" w:hanging="720"/>
      </w:pPr>
      <w:rPr>
        <w:rFonts w:hint="default"/>
        <w:lang w:val="en-US" w:eastAsia="en-US" w:bidi="en-US"/>
      </w:rPr>
    </w:lvl>
    <w:lvl w:ilvl="7">
      <w:numFmt w:val="bullet"/>
      <w:lvlText w:val="•"/>
      <w:lvlJc w:val="left"/>
      <w:pPr>
        <w:ind w:left="7040" w:hanging="720"/>
      </w:pPr>
      <w:rPr>
        <w:rFonts w:hint="default"/>
        <w:lang w:val="en-US" w:eastAsia="en-US" w:bidi="en-US"/>
      </w:rPr>
    </w:lvl>
    <w:lvl w:ilvl="8">
      <w:numFmt w:val="bullet"/>
      <w:lvlText w:val="•"/>
      <w:lvlJc w:val="left"/>
      <w:pPr>
        <w:ind w:left="7920" w:hanging="720"/>
      </w:pPr>
      <w:rPr>
        <w:rFonts w:hint="default"/>
        <w:lang w:val="en-US" w:eastAsia="en-US" w:bidi="en-US"/>
      </w:rPr>
    </w:lvl>
  </w:abstractNum>
  <w:abstractNum w:abstractNumId="42">
    <w:nsid w:val="F585BF25"/>
    <w:multiLevelType w:val="multilevel"/>
    <w:tmpl w:val="F585BF25"/>
    <w:lvl w:ilvl="0">
      <w:start w:val="19"/>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43">
    <w:nsid w:val="FEC2EA36"/>
    <w:multiLevelType w:val="multilevel"/>
    <w:tmpl w:val="FEC2EA36"/>
    <w:lvl w:ilvl="0">
      <w:start w:val="1"/>
      <w:numFmt w:val="decimal"/>
      <w:lvlText w:val="%1."/>
      <w:lvlJc w:val="left"/>
      <w:pPr>
        <w:ind w:left="880" w:hanging="720"/>
      </w:pPr>
      <w:rPr>
        <w:rFonts w:ascii="Times New Roman" w:eastAsia="Times New Roman" w:hAnsi="Times New Roman" w:cs="Times New Roman" w:hint="default"/>
        <w:b/>
        <w:bCs/>
        <w:spacing w:val="-3"/>
        <w:w w:val="100"/>
        <w:sz w:val="22"/>
        <w:szCs w:val="22"/>
        <w:lang w:val="en-US" w:eastAsia="en-US" w:bidi="en-US"/>
      </w:rPr>
    </w:lvl>
    <w:lvl w:ilvl="1">
      <w:start w:val="1"/>
      <w:numFmt w:val="decimal"/>
      <w:lvlText w:val="%1.%2"/>
      <w:lvlJc w:val="left"/>
      <w:pPr>
        <w:ind w:left="1600" w:hanging="720"/>
      </w:pPr>
      <w:rPr>
        <w:rFonts w:ascii="Times New Roman" w:eastAsia="Times New Roman" w:hAnsi="Times New Roman" w:cs="Times New Roman" w:hint="default"/>
        <w:spacing w:val="-3"/>
        <w:w w:val="100"/>
        <w:sz w:val="22"/>
        <w:szCs w:val="22"/>
        <w:lang w:val="en-US" w:eastAsia="en-US" w:bidi="en-US"/>
      </w:rPr>
    </w:lvl>
    <w:lvl w:ilvl="2">
      <w:numFmt w:val="bullet"/>
      <w:lvlText w:val="•"/>
      <w:lvlJc w:val="left"/>
      <w:pPr>
        <w:ind w:left="2497" w:hanging="720"/>
      </w:pPr>
      <w:rPr>
        <w:rFonts w:hint="default"/>
        <w:lang w:val="en-US" w:eastAsia="en-US" w:bidi="en-US"/>
      </w:rPr>
    </w:lvl>
    <w:lvl w:ilvl="3">
      <w:numFmt w:val="bullet"/>
      <w:lvlText w:val="•"/>
      <w:lvlJc w:val="left"/>
      <w:pPr>
        <w:ind w:left="3395" w:hanging="720"/>
      </w:pPr>
      <w:rPr>
        <w:rFonts w:hint="default"/>
        <w:lang w:val="en-US" w:eastAsia="en-US" w:bidi="en-US"/>
      </w:rPr>
    </w:lvl>
    <w:lvl w:ilvl="4">
      <w:numFmt w:val="bullet"/>
      <w:lvlText w:val="•"/>
      <w:lvlJc w:val="left"/>
      <w:pPr>
        <w:ind w:left="4293" w:hanging="720"/>
      </w:pPr>
      <w:rPr>
        <w:rFonts w:hint="default"/>
        <w:lang w:val="en-US" w:eastAsia="en-US" w:bidi="en-US"/>
      </w:rPr>
    </w:lvl>
    <w:lvl w:ilvl="5">
      <w:numFmt w:val="bullet"/>
      <w:lvlText w:val="•"/>
      <w:lvlJc w:val="left"/>
      <w:pPr>
        <w:ind w:left="5191" w:hanging="720"/>
      </w:pPr>
      <w:rPr>
        <w:rFonts w:hint="default"/>
        <w:lang w:val="en-US" w:eastAsia="en-US" w:bidi="en-US"/>
      </w:rPr>
    </w:lvl>
    <w:lvl w:ilvl="6">
      <w:numFmt w:val="bullet"/>
      <w:lvlText w:val="•"/>
      <w:lvlJc w:val="left"/>
      <w:pPr>
        <w:ind w:left="6088" w:hanging="720"/>
      </w:pPr>
      <w:rPr>
        <w:rFonts w:hint="default"/>
        <w:lang w:val="en-US" w:eastAsia="en-US" w:bidi="en-US"/>
      </w:rPr>
    </w:lvl>
    <w:lvl w:ilvl="7">
      <w:numFmt w:val="bullet"/>
      <w:lvlText w:val="•"/>
      <w:lvlJc w:val="left"/>
      <w:pPr>
        <w:ind w:left="6986" w:hanging="720"/>
      </w:pPr>
      <w:rPr>
        <w:rFonts w:hint="default"/>
        <w:lang w:val="en-US" w:eastAsia="en-US" w:bidi="en-US"/>
      </w:rPr>
    </w:lvl>
    <w:lvl w:ilvl="8">
      <w:numFmt w:val="bullet"/>
      <w:lvlText w:val="•"/>
      <w:lvlJc w:val="left"/>
      <w:pPr>
        <w:ind w:left="7884" w:hanging="720"/>
      </w:pPr>
      <w:rPr>
        <w:rFonts w:hint="default"/>
        <w:lang w:val="en-US" w:eastAsia="en-US" w:bidi="en-US"/>
      </w:rPr>
    </w:lvl>
  </w:abstractNum>
  <w:abstractNum w:abstractNumId="44">
    <w:nsid w:val="00A032C2"/>
    <w:multiLevelType w:val="multilevel"/>
    <w:tmpl w:val="00A032C2"/>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lang w:val="en-G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nsid w:val="01836A6D"/>
    <w:multiLevelType w:val="multilevel"/>
    <w:tmpl w:val="01836A6D"/>
    <w:lvl w:ilvl="0">
      <w:start w:val="45"/>
      <w:numFmt w:val="decimal"/>
      <w:lvlText w:val="%1."/>
      <w:lvlJc w:val="left"/>
      <w:pPr>
        <w:ind w:left="880" w:hanging="720"/>
      </w:pPr>
      <w:rPr>
        <w:rFonts w:ascii="Times New Roman" w:eastAsia="Times New Roman" w:hAnsi="Times New Roman" w:cs="Times New Roman" w:hint="default"/>
        <w:b/>
        <w:bCs/>
        <w:spacing w:val="-2"/>
        <w:w w:val="99"/>
        <w:sz w:val="23"/>
        <w:szCs w:val="23"/>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2497" w:hanging="721"/>
      </w:pPr>
      <w:rPr>
        <w:rFonts w:hint="default"/>
        <w:lang w:val="en-US" w:eastAsia="en-US" w:bidi="en-US"/>
      </w:rPr>
    </w:lvl>
    <w:lvl w:ilvl="3">
      <w:numFmt w:val="bullet"/>
      <w:lvlText w:val="•"/>
      <w:lvlJc w:val="left"/>
      <w:pPr>
        <w:ind w:left="3395" w:hanging="721"/>
      </w:pPr>
      <w:rPr>
        <w:rFonts w:hint="default"/>
        <w:lang w:val="en-US" w:eastAsia="en-US" w:bidi="en-US"/>
      </w:rPr>
    </w:lvl>
    <w:lvl w:ilvl="4">
      <w:numFmt w:val="bullet"/>
      <w:lvlText w:val="•"/>
      <w:lvlJc w:val="left"/>
      <w:pPr>
        <w:ind w:left="4293" w:hanging="721"/>
      </w:pPr>
      <w:rPr>
        <w:rFonts w:hint="default"/>
        <w:lang w:val="en-US" w:eastAsia="en-US" w:bidi="en-US"/>
      </w:rPr>
    </w:lvl>
    <w:lvl w:ilvl="5">
      <w:numFmt w:val="bullet"/>
      <w:lvlText w:val="•"/>
      <w:lvlJc w:val="left"/>
      <w:pPr>
        <w:ind w:left="5191" w:hanging="721"/>
      </w:pPr>
      <w:rPr>
        <w:rFonts w:hint="default"/>
        <w:lang w:val="en-US" w:eastAsia="en-US" w:bidi="en-US"/>
      </w:rPr>
    </w:lvl>
    <w:lvl w:ilvl="6">
      <w:numFmt w:val="bullet"/>
      <w:lvlText w:val="•"/>
      <w:lvlJc w:val="left"/>
      <w:pPr>
        <w:ind w:left="6088" w:hanging="721"/>
      </w:pPr>
      <w:rPr>
        <w:rFonts w:hint="default"/>
        <w:lang w:val="en-US" w:eastAsia="en-US" w:bidi="en-US"/>
      </w:rPr>
    </w:lvl>
    <w:lvl w:ilvl="7">
      <w:numFmt w:val="bullet"/>
      <w:lvlText w:val="•"/>
      <w:lvlJc w:val="left"/>
      <w:pPr>
        <w:ind w:left="6986" w:hanging="721"/>
      </w:pPr>
      <w:rPr>
        <w:rFonts w:hint="default"/>
        <w:lang w:val="en-US" w:eastAsia="en-US" w:bidi="en-US"/>
      </w:rPr>
    </w:lvl>
    <w:lvl w:ilvl="8">
      <w:numFmt w:val="bullet"/>
      <w:lvlText w:val="•"/>
      <w:lvlJc w:val="left"/>
      <w:pPr>
        <w:ind w:left="7884" w:hanging="721"/>
      </w:pPr>
      <w:rPr>
        <w:rFonts w:hint="default"/>
        <w:lang w:val="en-US" w:eastAsia="en-US" w:bidi="en-US"/>
      </w:rPr>
    </w:lvl>
  </w:abstractNum>
  <w:abstractNum w:abstractNumId="46">
    <w:nsid w:val="0191EEE6"/>
    <w:multiLevelType w:val="singleLevel"/>
    <w:tmpl w:val="0191EEE6"/>
    <w:lvl w:ilvl="0">
      <w:start w:val="1"/>
      <w:numFmt w:val="decimal"/>
      <w:lvlText w:val="%1"/>
      <w:lvlJc w:val="left"/>
      <w:pPr>
        <w:tabs>
          <w:tab w:val="left" w:pos="420"/>
        </w:tabs>
        <w:ind w:left="425" w:hanging="425"/>
      </w:pPr>
      <w:rPr>
        <w:rFonts w:ascii="Times New Roman" w:hAnsi="Times New Roman" w:cs="Times New Roman" w:hint="default"/>
      </w:rPr>
    </w:lvl>
  </w:abstractNum>
  <w:abstractNum w:abstractNumId="47">
    <w:nsid w:val="0248C179"/>
    <w:multiLevelType w:val="multilevel"/>
    <w:tmpl w:val="0248C179"/>
    <w:lvl w:ilvl="0">
      <w:start w:val="1"/>
      <w:numFmt w:val="decimal"/>
      <w:lvlText w:val="%1."/>
      <w:lvlJc w:val="left"/>
      <w:pPr>
        <w:ind w:left="1600" w:hanging="720"/>
      </w:pPr>
      <w:rPr>
        <w:rFonts w:ascii="Times New Roman" w:eastAsia="Times New Roman" w:hAnsi="Times New Roman" w:cs="Times New Roman" w:hint="default"/>
        <w:spacing w:val="-8"/>
        <w:w w:val="99"/>
        <w:sz w:val="24"/>
        <w:szCs w:val="24"/>
        <w:lang w:val="en-US" w:eastAsia="en-US" w:bidi="en-US"/>
      </w:rPr>
    </w:lvl>
    <w:lvl w:ilvl="1">
      <w:numFmt w:val="bullet"/>
      <w:lvlText w:val="•"/>
      <w:lvlJc w:val="left"/>
      <w:pPr>
        <w:ind w:left="2408" w:hanging="720"/>
      </w:pPr>
      <w:rPr>
        <w:rFonts w:hint="default"/>
        <w:lang w:val="en-US" w:eastAsia="en-US" w:bidi="en-US"/>
      </w:rPr>
    </w:lvl>
    <w:lvl w:ilvl="2">
      <w:numFmt w:val="bullet"/>
      <w:lvlText w:val="•"/>
      <w:lvlJc w:val="left"/>
      <w:pPr>
        <w:ind w:left="3216" w:hanging="720"/>
      </w:pPr>
      <w:rPr>
        <w:rFonts w:hint="default"/>
        <w:lang w:val="en-US" w:eastAsia="en-US" w:bidi="en-US"/>
      </w:rPr>
    </w:lvl>
    <w:lvl w:ilvl="3">
      <w:numFmt w:val="bullet"/>
      <w:lvlText w:val="•"/>
      <w:lvlJc w:val="left"/>
      <w:pPr>
        <w:ind w:left="4024" w:hanging="720"/>
      </w:pPr>
      <w:rPr>
        <w:rFonts w:hint="default"/>
        <w:lang w:val="en-US" w:eastAsia="en-US" w:bidi="en-US"/>
      </w:rPr>
    </w:lvl>
    <w:lvl w:ilvl="4">
      <w:numFmt w:val="bullet"/>
      <w:lvlText w:val="•"/>
      <w:lvlJc w:val="left"/>
      <w:pPr>
        <w:ind w:left="4832" w:hanging="720"/>
      </w:pPr>
      <w:rPr>
        <w:rFonts w:hint="default"/>
        <w:lang w:val="en-US" w:eastAsia="en-US" w:bidi="en-US"/>
      </w:rPr>
    </w:lvl>
    <w:lvl w:ilvl="5">
      <w:numFmt w:val="bullet"/>
      <w:lvlText w:val="•"/>
      <w:lvlJc w:val="left"/>
      <w:pPr>
        <w:ind w:left="5640" w:hanging="720"/>
      </w:pPr>
      <w:rPr>
        <w:rFonts w:hint="default"/>
        <w:lang w:val="en-US" w:eastAsia="en-US" w:bidi="en-US"/>
      </w:rPr>
    </w:lvl>
    <w:lvl w:ilvl="6">
      <w:numFmt w:val="bullet"/>
      <w:lvlText w:val="•"/>
      <w:lvlJc w:val="left"/>
      <w:pPr>
        <w:ind w:left="6448" w:hanging="720"/>
      </w:pPr>
      <w:rPr>
        <w:rFonts w:hint="default"/>
        <w:lang w:val="en-US" w:eastAsia="en-US" w:bidi="en-US"/>
      </w:rPr>
    </w:lvl>
    <w:lvl w:ilvl="7">
      <w:numFmt w:val="bullet"/>
      <w:lvlText w:val="•"/>
      <w:lvlJc w:val="left"/>
      <w:pPr>
        <w:ind w:left="7256" w:hanging="720"/>
      </w:pPr>
      <w:rPr>
        <w:rFonts w:hint="default"/>
        <w:lang w:val="en-US" w:eastAsia="en-US" w:bidi="en-US"/>
      </w:rPr>
    </w:lvl>
    <w:lvl w:ilvl="8">
      <w:numFmt w:val="bullet"/>
      <w:lvlText w:val="•"/>
      <w:lvlJc w:val="left"/>
      <w:pPr>
        <w:ind w:left="8064" w:hanging="720"/>
      </w:pPr>
      <w:rPr>
        <w:rFonts w:hint="default"/>
        <w:lang w:val="en-US" w:eastAsia="en-US" w:bidi="en-US"/>
      </w:rPr>
    </w:lvl>
  </w:abstractNum>
  <w:abstractNum w:abstractNumId="48">
    <w:nsid w:val="02B80CE9"/>
    <w:multiLevelType w:val="hybridMultilevel"/>
    <w:tmpl w:val="0C2A0906"/>
    <w:lvl w:ilvl="0" w:tplc="7A241BB4">
      <w:start w:val="1"/>
      <w:numFmt w:val="lowerLetter"/>
      <w:lvlText w:val="%1."/>
      <w:lvlJc w:val="left"/>
      <w:pPr>
        <w:ind w:left="3401" w:hanging="720"/>
        <w:jc w:val="left"/>
      </w:pPr>
      <w:rPr>
        <w:rFonts w:ascii="Times New Roman" w:eastAsia="Times New Roman" w:hAnsi="Times New Roman" w:cs="Times New Roman" w:hint="default"/>
        <w:spacing w:val="-6"/>
        <w:w w:val="100"/>
        <w:sz w:val="24"/>
        <w:szCs w:val="24"/>
        <w:lang w:val="en-US" w:eastAsia="en-US" w:bidi="ar-SA"/>
      </w:rPr>
    </w:lvl>
    <w:lvl w:ilvl="1" w:tplc="0A2EC1AA">
      <w:numFmt w:val="bullet"/>
      <w:lvlText w:val="•"/>
      <w:lvlJc w:val="left"/>
      <w:pPr>
        <w:ind w:left="4136" w:hanging="720"/>
      </w:pPr>
      <w:rPr>
        <w:rFonts w:hint="default"/>
        <w:lang w:val="en-US" w:eastAsia="en-US" w:bidi="ar-SA"/>
      </w:rPr>
    </w:lvl>
    <w:lvl w:ilvl="2" w:tplc="3962E3D8">
      <w:numFmt w:val="bullet"/>
      <w:lvlText w:val="•"/>
      <w:lvlJc w:val="left"/>
      <w:pPr>
        <w:ind w:left="4872" w:hanging="720"/>
      </w:pPr>
      <w:rPr>
        <w:rFonts w:hint="default"/>
        <w:lang w:val="en-US" w:eastAsia="en-US" w:bidi="ar-SA"/>
      </w:rPr>
    </w:lvl>
    <w:lvl w:ilvl="3" w:tplc="51E2B224">
      <w:numFmt w:val="bullet"/>
      <w:lvlText w:val="•"/>
      <w:lvlJc w:val="left"/>
      <w:pPr>
        <w:ind w:left="5608" w:hanging="720"/>
      </w:pPr>
      <w:rPr>
        <w:rFonts w:hint="default"/>
        <w:lang w:val="en-US" w:eastAsia="en-US" w:bidi="ar-SA"/>
      </w:rPr>
    </w:lvl>
    <w:lvl w:ilvl="4" w:tplc="961072CC">
      <w:numFmt w:val="bullet"/>
      <w:lvlText w:val="•"/>
      <w:lvlJc w:val="left"/>
      <w:pPr>
        <w:ind w:left="6344" w:hanging="720"/>
      </w:pPr>
      <w:rPr>
        <w:rFonts w:hint="default"/>
        <w:lang w:val="en-US" w:eastAsia="en-US" w:bidi="ar-SA"/>
      </w:rPr>
    </w:lvl>
    <w:lvl w:ilvl="5" w:tplc="7F9AB7B2">
      <w:numFmt w:val="bullet"/>
      <w:lvlText w:val="•"/>
      <w:lvlJc w:val="left"/>
      <w:pPr>
        <w:ind w:left="7080" w:hanging="720"/>
      </w:pPr>
      <w:rPr>
        <w:rFonts w:hint="default"/>
        <w:lang w:val="en-US" w:eastAsia="en-US" w:bidi="ar-SA"/>
      </w:rPr>
    </w:lvl>
    <w:lvl w:ilvl="6" w:tplc="D86C4DFA">
      <w:numFmt w:val="bullet"/>
      <w:lvlText w:val="•"/>
      <w:lvlJc w:val="left"/>
      <w:pPr>
        <w:ind w:left="7816" w:hanging="720"/>
      </w:pPr>
      <w:rPr>
        <w:rFonts w:hint="default"/>
        <w:lang w:val="en-US" w:eastAsia="en-US" w:bidi="ar-SA"/>
      </w:rPr>
    </w:lvl>
    <w:lvl w:ilvl="7" w:tplc="F892AA24">
      <w:numFmt w:val="bullet"/>
      <w:lvlText w:val="•"/>
      <w:lvlJc w:val="left"/>
      <w:pPr>
        <w:ind w:left="8552" w:hanging="720"/>
      </w:pPr>
      <w:rPr>
        <w:rFonts w:hint="default"/>
        <w:lang w:val="en-US" w:eastAsia="en-US" w:bidi="ar-SA"/>
      </w:rPr>
    </w:lvl>
    <w:lvl w:ilvl="8" w:tplc="C03EC232">
      <w:numFmt w:val="bullet"/>
      <w:lvlText w:val="•"/>
      <w:lvlJc w:val="left"/>
      <w:pPr>
        <w:ind w:left="9288" w:hanging="720"/>
      </w:pPr>
      <w:rPr>
        <w:rFonts w:hint="default"/>
        <w:lang w:val="en-US" w:eastAsia="en-US" w:bidi="ar-SA"/>
      </w:rPr>
    </w:lvl>
  </w:abstractNum>
  <w:abstractNum w:abstractNumId="49">
    <w:nsid w:val="032C6D0D"/>
    <w:multiLevelType w:val="multilevel"/>
    <w:tmpl w:val="032C6D0D"/>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nsid w:val="03A63A41"/>
    <w:multiLevelType w:val="multilevel"/>
    <w:tmpl w:val="03A63A41"/>
    <w:lvl w:ilvl="0">
      <w:start w:val="1"/>
      <w:numFmt w:val="decimal"/>
      <w:lvlText w:val="%1"/>
      <w:lvlJc w:val="left"/>
      <w:pPr>
        <w:ind w:left="880" w:hanging="720"/>
      </w:pPr>
      <w:rPr>
        <w:rFonts w:ascii="Times New Roman" w:eastAsia="Times New Roman" w:hAnsi="Times New Roman" w:cs="Times New Roman" w:hint="default"/>
        <w:w w:val="99"/>
        <w:sz w:val="23"/>
        <w:szCs w:val="23"/>
        <w:lang w:val="en-US" w:eastAsia="en-US" w:bidi="en-US"/>
      </w:rPr>
    </w:lvl>
    <w:lvl w:ilvl="1">
      <w:start w:val="2"/>
      <w:numFmt w:val="lowerLetter"/>
      <w:lvlText w:val="%2)"/>
      <w:lvlJc w:val="left"/>
      <w:pPr>
        <w:ind w:left="1600" w:hanging="720"/>
      </w:pPr>
      <w:rPr>
        <w:rFonts w:ascii="Times New Roman" w:eastAsia="Times New Roman" w:hAnsi="Times New Roman" w:cs="Times New Roman" w:hint="default"/>
        <w:spacing w:val="-2"/>
        <w:w w:val="99"/>
        <w:sz w:val="20"/>
        <w:szCs w:val="20"/>
        <w:lang w:val="en-US" w:eastAsia="en-US" w:bidi="en-US"/>
      </w:rPr>
    </w:lvl>
    <w:lvl w:ilvl="2">
      <w:numFmt w:val="bullet"/>
      <w:lvlText w:val="•"/>
      <w:lvlJc w:val="left"/>
      <w:pPr>
        <w:ind w:left="2497" w:hanging="720"/>
      </w:pPr>
      <w:rPr>
        <w:rFonts w:hint="default"/>
        <w:lang w:val="en-US" w:eastAsia="en-US" w:bidi="en-US"/>
      </w:rPr>
    </w:lvl>
    <w:lvl w:ilvl="3">
      <w:numFmt w:val="bullet"/>
      <w:lvlText w:val="•"/>
      <w:lvlJc w:val="left"/>
      <w:pPr>
        <w:ind w:left="3395" w:hanging="720"/>
      </w:pPr>
      <w:rPr>
        <w:rFonts w:hint="default"/>
        <w:lang w:val="en-US" w:eastAsia="en-US" w:bidi="en-US"/>
      </w:rPr>
    </w:lvl>
    <w:lvl w:ilvl="4">
      <w:numFmt w:val="bullet"/>
      <w:lvlText w:val="•"/>
      <w:lvlJc w:val="left"/>
      <w:pPr>
        <w:ind w:left="4293" w:hanging="720"/>
      </w:pPr>
      <w:rPr>
        <w:rFonts w:hint="default"/>
        <w:lang w:val="en-US" w:eastAsia="en-US" w:bidi="en-US"/>
      </w:rPr>
    </w:lvl>
    <w:lvl w:ilvl="5">
      <w:numFmt w:val="bullet"/>
      <w:lvlText w:val="•"/>
      <w:lvlJc w:val="left"/>
      <w:pPr>
        <w:ind w:left="5191" w:hanging="720"/>
      </w:pPr>
      <w:rPr>
        <w:rFonts w:hint="default"/>
        <w:lang w:val="en-US" w:eastAsia="en-US" w:bidi="en-US"/>
      </w:rPr>
    </w:lvl>
    <w:lvl w:ilvl="6">
      <w:numFmt w:val="bullet"/>
      <w:lvlText w:val="•"/>
      <w:lvlJc w:val="left"/>
      <w:pPr>
        <w:ind w:left="6088" w:hanging="720"/>
      </w:pPr>
      <w:rPr>
        <w:rFonts w:hint="default"/>
        <w:lang w:val="en-US" w:eastAsia="en-US" w:bidi="en-US"/>
      </w:rPr>
    </w:lvl>
    <w:lvl w:ilvl="7">
      <w:numFmt w:val="bullet"/>
      <w:lvlText w:val="•"/>
      <w:lvlJc w:val="left"/>
      <w:pPr>
        <w:ind w:left="6986" w:hanging="720"/>
      </w:pPr>
      <w:rPr>
        <w:rFonts w:hint="default"/>
        <w:lang w:val="en-US" w:eastAsia="en-US" w:bidi="en-US"/>
      </w:rPr>
    </w:lvl>
    <w:lvl w:ilvl="8">
      <w:numFmt w:val="bullet"/>
      <w:lvlText w:val="•"/>
      <w:lvlJc w:val="left"/>
      <w:pPr>
        <w:ind w:left="7884" w:hanging="720"/>
      </w:pPr>
      <w:rPr>
        <w:rFonts w:hint="default"/>
        <w:lang w:val="en-US" w:eastAsia="en-US" w:bidi="en-US"/>
      </w:rPr>
    </w:lvl>
  </w:abstractNum>
  <w:abstractNum w:abstractNumId="51">
    <w:nsid w:val="03B85433"/>
    <w:multiLevelType w:val="multilevel"/>
    <w:tmpl w:val="03B85433"/>
    <w:lvl w:ilvl="0">
      <w:start w:val="1"/>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2">
    <w:nsid w:val="03D62ECE"/>
    <w:multiLevelType w:val="multilevel"/>
    <w:tmpl w:val="03D62ECE"/>
    <w:lvl w:ilvl="0">
      <w:start w:val="1"/>
      <w:numFmt w:val="decimal"/>
      <w:lvlText w:val="%1."/>
      <w:lvlJc w:val="left"/>
      <w:pPr>
        <w:ind w:left="160" w:hanging="720"/>
      </w:pPr>
      <w:rPr>
        <w:rFonts w:hint="default"/>
        <w:spacing w:val="-8"/>
        <w:w w:val="99"/>
        <w:lang w:val="en-US" w:eastAsia="en-US" w:bidi="en-US"/>
      </w:rPr>
    </w:lvl>
    <w:lvl w:ilvl="1">
      <w:start w:val="1"/>
      <w:numFmt w:val="decimal"/>
      <w:lvlText w:val="%1.%2"/>
      <w:lvlJc w:val="left"/>
      <w:pPr>
        <w:ind w:left="1600" w:hanging="720"/>
      </w:pPr>
      <w:rPr>
        <w:rFonts w:ascii="Times New Roman" w:eastAsia="Times New Roman" w:hAnsi="Times New Roman" w:cs="Times New Roman" w:hint="default"/>
        <w:spacing w:val="-3"/>
        <w:w w:val="99"/>
        <w:sz w:val="24"/>
        <w:szCs w:val="24"/>
        <w:lang w:val="en-US" w:eastAsia="en-US" w:bidi="en-US"/>
      </w:rPr>
    </w:lvl>
    <w:lvl w:ilvl="2">
      <w:numFmt w:val="bullet"/>
      <w:lvlText w:val="•"/>
      <w:lvlJc w:val="left"/>
      <w:pPr>
        <w:ind w:left="2497" w:hanging="720"/>
      </w:pPr>
      <w:rPr>
        <w:rFonts w:hint="default"/>
        <w:lang w:val="en-US" w:eastAsia="en-US" w:bidi="en-US"/>
      </w:rPr>
    </w:lvl>
    <w:lvl w:ilvl="3">
      <w:numFmt w:val="bullet"/>
      <w:lvlText w:val="•"/>
      <w:lvlJc w:val="left"/>
      <w:pPr>
        <w:ind w:left="3395" w:hanging="720"/>
      </w:pPr>
      <w:rPr>
        <w:rFonts w:hint="default"/>
        <w:lang w:val="en-US" w:eastAsia="en-US" w:bidi="en-US"/>
      </w:rPr>
    </w:lvl>
    <w:lvl w:ilvl="4">
      <w:numFmt w:val="bullet"/>
      <w:lvlText w:val="•"/>
      <w:lvlJc w:val="left"/>
      <w:pPr>
        <w:ind w:left="4293" w:hanging="720"/>
      </w:pPr>
      <w:rPr>
        <w:rFonts w:hint="default"/>
        <w:lang w:val="en-US" w:eastAsia="en-US" w:bidi="en-US"/>
      </w:rPr>
    </w:lvl>
    <w:lvl w:ilvl="5">
      <w:numFmt w:val="bullet"/>
      <w:lvlText w:val="•"/>
      <w:lvlJc w:val="left"/>
      <w:pPr>
        <w:ind w:left="5191" w:hanging="720"/>
      </w:pPr>
      <w:rPr>
        <w:rFonts w:hint="default"/>
        <w:lang w:val="en-US" w:eastAsia="en-US" w:bidi="en-US"/>
      </w:rPr>
    </w:lvl>
    <w:lvl w:ilvl="6">
      <w:numFmt w:val="bullet"/>
      <w:lvlText w:val="•"/>
      <w:lvlJc w:val="left"/>
      <w:pPr>
        <w:ind w:left="6088" w:hanging="720"/>
      </w:pPr>
      <w:rPr>
        <w:rFonts w:hint="default"/>
        <w:lang w:val="en-US" w:eastAsia="en-US" w:bidi="en-US"/>
      </w:rPr>
    </w:lvl>
    <w:lvl w:ilvl="7">
      <w:numFmt w:val="bullet"/>
      <w:lvlText w:val="•"/>
      <w:lvlJc w:val="left"/>
      <w:pPr>
        <w:ind w:left="6986" w:hanging="720"/>
      </w:pPr>
      <w:rPr>
        <w:rFonts w:hint="default"/>
        <w:lang w:val="en-US" w:eastAsia="en-US" w:bidi="en-US"/>
      </w:rPr>
    </w:lvl>
    <w:lvl w:ilvl="8">
      <w:numFmt w:val="bullet"/>
      <w:lvlText w:val="•"/>
      <w:lvlJc w:val="left"/>
      <w:pPr>
        <w:ind w:left="7884" w:hanging="720"/>
      </w:pPr>
      <w:rPr>
        <w:rFonts w:hint="default"/>
        <w:lang w:val="en-US" w:eastAsia="en-US" w:bidi="en-US"/>
      </w:rPr>
    </w:lvl>
  </w:abstractNum>
  <w:abstractNum w:abstractNumId="53">
    <w:nsid w:val="03E942BA"/>
    <w:multiLevelType w:val="multilevel"/>
    <w:tmpl w:val="2D78A58E"/>
    <w:lvl w:ilvl="0">
      <w:start w:val="1"/>
      <w:numFmt w:val="decimal"/>
      <w:lvlText w:val="%1."/>
      <w:lvlJc w:val="left"/>
      <w:pPr>
        <w:ind w:left="880" w:hanging="720"/>
        <w:jc w:val="left"/>
      </w:pPr>
      <w:rPr>
        <w:rFonts w:ascii="Times New Roman" w:eastAsia="Times New Roman" w:hAnsi="Times New Roman" w:cs="Times New Roman" w:hint="default"/>
        <w:b/>
        <w:bCs/>
        <w:w w:val="100"/>
        <w:sz w:val="24"/>
        <w:szCs w:val="24"/>
        <w:lang w:val="en-US" w:eastAsia="en-US" w:bidi="ar-SA"/>
      </w:rPr>
    </w:lvl>
    <w:lvl w:ilvl="1">
      <w:start w:val="1"/>
      <w:numFmt w:val="decimal"/>
      <w:lvlText w:val="%1.%2"/>
      <w:lvlJc w:val="left"/>
      <w:pPr>
        <w:ind w:left="1601" w:hanging="721"/>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2617" w:hanging="721"/>
      </w:pPr>
      <w:rPr>
        <w:rFonts w:hint="default"/>
        <w:lang w:val="en-US" w:eastAsia="en-US" w:bidi="ar-SA"/>
      </w:rPr>
    </w:lvl>
    <w:lvl w:ilvl="3">
      <w:numFmt w:val="bullet"/>
      <w:lvlText w:val="•"/>
      <w:lvlJc w:val="left"/>
      <w:pPr>
        <w:ind w:left="3635" w:hanging="721"/>
      </w:pPr>
      <w:rPr>
        <w:rFonts w:hint="default"/>
        <w:lang w:val="en-US" w:eastAsia="en-US" w:bidi="ar-SA"/>
      </w:rPr>
    </w:lvl>
    <w:lvl w:ilvl="4">
      <w:numFmt w:val="bullet"/>
      <w:lvlText w:val="•"/>
      <w:lvlJc w:val="left"/>
      <w:pPr>
        <w:ind w:left="4653" w:hanging="721"/>
      </w:pPr>
      <w:rPr>
        <w:rFonts w:hint="default"/>
        <w:lang w:val="en-US" w:eastAsia="en-US" w:bidi="ar-SA"/>
      </w:rPr>
    </w:lvl>
    <w:lvl w:ilvl="5">
      <w:numFmt w:val="bullet"/>
      <w:lvlText w:val="•"/>
      <w:lvlJc w:val="left"/>
      <w:pPr>
        <w:ind w:left="5671" w:hanging="721"/>
      </w:pPr>
      <w:rPr>
        <w:rFonts w:hint="default"/>
        <w:lang w:val="en-US" w:eastAsia="en-US" w:bidi="ar-SA"/>
      </w:rPr>
    </w:lvl>
    <w:lvl w:ilvl="6">
      <w:numFmt w:val="bullet"/>
      <w:lvlText w:val="•"/>
      <w:lvlJc w:val="left"/>
      <w:pPr>
        <w:ind w:left="6688" w:hanging="721"/>
      </w:pPr>
      <w:rPr>
        <w:rFonts w:hint="default"/>
        <w:lang w:val="en-US" w:eastAsia="en-US" w:bidi="ar-SA"/>
      </w:rPr>
    </w:lvl>
    <w:lvl w:ilvl="7">
      <w:numFmt w:val="bullet"/>
      <w:lvlText w:val="•"/>
      <w:lvlJc w:val="left"/>
      <w:pPr>
        <w:ind w:left="7706" w:hanging="721"/>
      </w:pPr>
      <w:rPr>
        <w:rFonts w:hint="default"/>
        <w:lang w:val="en-US" w:eastAsia="en-US" w:bidi="ar-SA"/>
      </w:rPr>
    </w:lvl>
    <w:lvl w:ilvl="8">
      <w:numFmt w:val="bullet"/>
      <w:lvlText w:val="•"/>
      <w:lvlJc w:val="left"/>
      <w:pPr>
        <w:ind w:left="8724" w:hanging="721"/>
      </w:pPr>
      <w:rPr>
        <w:rFonts w:hint="default"/>
        <w:lang w:val="en-US" w:eastAsia="en-US" w:bidi="ar-SA"/>
      </w:rPr>
    </w:lvl>
  </w:abstractNum>
  <w:abstractNum w:abstractNumId="54">
    <w:nsid w:val="042F3934"/>
    <w:multiLevelType w:val="hybridMultilevel"/>
    <w:tmpl w:val="883CCB32"/>
    <w:lvl w:ilvl="0" w:tplc="B31A9F4A">
      <w:start w:val="1"/>
      <w:numFmt w:val="decimal"/>
      <w:lvlText w:val="%1."/>
      <w:lvlJc w:val="left"/>
      <w:pPr>
        <w:ind w:left="880" w:hanging="437"/>
        <w:jc w:val="right"/>
      </w:pPr>
      <w:rPr>
        <w:rFonts w:hint="default"/>
        <w:b/>
        <w:bCs/>
        <w:spacing w:val="-2"/>
        <w:w w:val="100"/>
        <w:lang w:val="en-US" w:eastAsia="en-US" w:bidi="ar-SA"/>
      </w:rPr>
    </w:lvl>
    <w:lvl w:ilvl="1" w:tplc="7F24E612">
      <w:numFmt w:val="bullet"/>
      <w:lvlText w:val=""/>
      <w:lvlJc w:val="left"/>
      <w:pPr>
        <w:ind w:left="1601" w:hanging="360"/>
      </w:pPr>
      <w:rPr>
        <w:rFonts w:ascii="Wingdings" w:eastAsia="Wingdings" w:hAnsi="Wingdings" w:cs="Wingdings" w:hint="default"/>
        <w:w w:val="100"/>
        <w:sz w:val="24"/>
        <w:szCs w:val="24"/>
        <w:lang w:val="en-US" w:eastAsia="en-US" w:bidi="ar-SA"/>
      </w:rPr>
    </w:lvl>
    <w:lvl w:ilvl="2" w:tplc="FD3225BA">
      <w:numFmt w:val="bullet"/>
      <w:lvlText w:val="•"/>
      <w:lvlJc w:val="left"/>
      <w:pPr>
        <w:ind w:left="2617" w:hanging="360"/>
      </w:pPr>
      <w:rPr>
        <w:rFonts w:hint="default"/>
        <w:lang w:val="en-US" w:eastAsia="en-US" w:bidi="ar-SA"/>
      </w:rPr>
    </w:lvl>
    <w:lvl w:ilvl="3" w:tplc="D18A5516">
      <w:numFmt w:val="bullet"/>
      <w:lvlText w:val="•"/>
      <w:lvlJc w:val="left"/>
      <w:pPr>
        <w:ind w:left="3635" w:hanging="360"/>
      </w:pPr>
      <w:rPr>
        <w:rFonts w:hint="default"/>
        <w:lang w:val="en-US" w:eastAsia="en-US" w:bidi="ar-SA"/>
      </w:rPr>
    </w:lvl>
    <w:lvl w:ilvl="4" w:tplc="978AF3C8">
      <w:numFmt w:val="bullet"/>
      <w:lvlText w:val="•"/>
      <w:lvlJc w:val="left"/>
      <w:pPr>
        <w:ind w:left="4653" w:hanging="360"/>
      </w:pPr>
      <w:rPr>
        <w:rFonts w:hint="default"/>
        <w:lang w:val="en-US" w:eastAsia="en-US" w:bidi="ar-SA"/>
      </w:rPr>
    </w:lvl>
    <w:lvl w:ilvl="5" w:tplc="01B48FF4">
      <w:numFmt w:val="bullet"/>
      <w:lvlText w:val="•"/>
      <w:lvlJc w:val="left"/>
      <w:pPr>
        <w:ind w:left="5671" w:hanging="360"/>
      </w:pPr>
      <w:rPr>
        <w:rFonts w:hint="default"/>
        <w:lang w:val="en-US" w:eastAsia="en-US" w:bidi="ar-SA"/>
      </w:rPr>
    </w:lvl>
    <w:lvl w:ilvl="6" w:tplc="2F34425E">
      <w:numFmt w:val="bullet"/>
      <w:lvlText w:val="•"/>
      <w:lvlJc w:val="left"/>
      <w:pPr>
        <w:ind w:left="6688" w:hanging="360"/>
      </w:pPr>
      <w:rPr>
        <w:rFonts w:hint="default"/>
        <w:lang w:val="en-US" w:eastAsia="en-US" w:bidi="ar-SA"/>
      </w:rPr>
    </w:lvl>
    <w:lvl w:ilvl="7" w:tplc="9E744A9C">
      <w:numFmt w:val="bullet"/>
      <w:lvlText w:val="•"/>
      <w:lvlJc w:val="left"/>
      <w:pPr>
        <w:ind w:left="7706" w:hanging="360"/>
      </w:pPr>
      <w:rPr>
        <w:rFonts w:hint="default"/>
        <w:lang w:val="en-US" w:eastAsia="en-US" w:bidi="ar-SA"/>
      </w:rPr>
    </w:lvl>
    <w:lvl w:ilvl="8" w:tplc="980ECE86">
      <w:numFmt w:val="bullet"/>
      <w:lvlText w:val="•"/>
      <w:lvlJc w:val="left"/>
      <w:pPr>
        <w:ind w:left="8724" w:hanging="360"/>
      </w:pPr>
      <w:rPr>
        <w:rFonts w:hint="default"/>
        <w:lang w:val="en-US" w:eastAsia="en-US" w:bidi="ar-SA"/>
      </w:rPr>
    </w:lvl>
  </w:abstractNum>
  <w:abstractNum w:abstractNumId="55">
    <w:nsid w:val="04AD07F9"/>
    <w:multiLevelType w:val="multilevel"/>
    <w:tmpl w:val="04AD07F9"/>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56">
    <w:nsid w:val="06743CA1"/>
    <w:multiLevelType w:val="multilevel"/>
    <w:tmpl w:val="7032B6B6"/>
    <w:lvl w:ilvl="0">
      <w:start w:val="3"/>
      <w:numFmt w:val="decimal"/>
      <w:lvlText w:val="%1"/>
      <w:lvlJc w:val="left"/>
      <w:pPr>
        <w:ind w:left="1601" w:hanging="721"/>
        <w:jc w:val="left"/>
      </w:pPr>
      <w:rPr>
        <w:rFonts w:hint="default"/>
        <w:lang w:val="en-US" w:eastAsia="en-US" w:bidi="ar-SA"/>
      </w:rPr>
    </w:lvl>
    <w:lvl w:ilvl="1">
      <w:start w:val="3"/>
      <w:numFmt w:val="decimal"/>
      <w:lvlText w:val="%1.%2"/>
      <w:lvlJc w:val="left"/>
      <w:pPr>
        <w:ind w:left="1601" w:hanging="721"/>
        <w:jc w:val="left"/>
      </w:pPr>
      <w:rPr>
        <w:rFonts w:hint="default"/>
        <w:w w:val="100"/>
        <w:lang w:val="en-US" w:eastAsia="en-US" w:bidi="ar-SA"/>
      </w:rPr>
    </w:lvl>
    <w:lvl w:ilvl="2">
      <w:numFmt w:val="bullet"/>
      <w:lvlText w:val="•"/>
      <w:lvlJc w:val="left"/>
      <w:pPr>
        <w:ind w:left="3432" w:hanging="721"/>
      </w:pPr>
      <w:rPr>
        <w:rFonts w:hint="default"/>
        <w:lang w:val="en-US" w:eastAsia="en-US" w:bidi="ar-SA"/>
      </w:rPr>
    </w:lvl>
    <w:lvl w:ilvl="3">
      <w:numFmt w:val="bullet"/>
      <w:lvlText w:val="•"/>
      <w:lvlJc w:val="left"/>
      <w:pPr>
        <w:ind w:left="4348" w:hanging="721"/>
      </w:pPr>
      <w:rPr>
        <w:rFonts w:hint="default"/>
        <w:lang w:val="en-US" w:eastAsia="en-US" w:bidi="ar-SA"/>
      </w:rPr>
    </w:lvl>
    <w:lvl w:ilvl="4">
      <w:numFmt w:val="bullet"/>
      <w:lvlText w:val="•"/>
      <w:lvlJc w:val="left"/>
      <w:pPr>
        <w:ind w:left="5264" w:hanging="721"/>
      </w:pPr>
      <w:rPr>
        <w:rFonts w:hint="default"/>
        <w:lang w:val="en-US" w:eastAsia="en-US" w:bidi="ar-SA"/>
      </w:rPr>
    </w:lvl>
    <w:lvl w:ilvl="5">
      <w:numFmt w:val="bullet"/>
      <w:lvlText w:val="•"/>
      <w:lvlJc w:val="left"/>
      <w:pPr>
        <w:ind w:left="6180" w:hanging="721"/>
      </w:pPr>
      <w:rPr>
        <w:rFonts w:hint="default"/>
        <w:lang w:val="en-US" w:eastAsia="en-US" w:bidi="ar-SA"/>
      </w:rPr>
    </w:lvl>
    <w:lvl w:ilvl="6">
      <w:numFmt w:val="bullet"/>
      <w:lvlText w:val="•"/>
      <w:lvlJc w:val="left"/>
      <w:pPr>
        <w:ind w:left="7096" w:hanging="721"/>
      </w:pPr>
      <w:rPr>
        <w:rFonts w:hint="default"/>
        <w:lang w:val="en-US" w:eastAsia="en-US" w:bidi="ar-SA"/>
      </w:rPr>
    </w:lvl>
    <w:lvl w:ilvl="7">
      <w:numFmt w:val="bullet"/>
      <w:lvlText w:val="•"/>
      <w:lvlJc w:val="left"/>
      <w:pPr>
        <w:ind w:left="8012" w:hanging="721"/>
      </w:pPr>
      <w:rPr>
        <w:rFonts w:hint="default"/>
        <w:lang w:val="en-US" w:eastAsia="en-US" w:bidi="ar-SA"/>
      </w:rPr>
    </w:lvl>
    <w:lvl w:ilvl="8">
      <w:numFmt w:val="bullet"/>
      <w:lvlText w:val="•"/>
      <w:lvlJc w:val="left"/>
      <w:pPr>
        <w:ind w:left="8928" w:hanging="721"/>
      </w:pPr>
      <w:rPr>
        <w:rFonts w:hint="default"/>
        <w:lang w:val="en-US" w:eastAsia="en-US" w:bidi="ar-SA"/>
      </w:rPr>
    </w:lvl>
  </w:abstractNum>
  <w:abstractNum w:abstractNumId="57">
    <w:nsid w:val="08222843"/>
    <w:multiLevelType w:val="multilevel"/>
    <w:tmpl w:val="0346F3A2"/>
    <w:lvl w:ilvl="0">
      <w:start w:val="1"/>
      <w:numFmt w:val="decimal"/>
      <w:lvlText w:val="%1."/>
      <w:lvlJc w:val="left"/>
      <w:pPr>
        <w:ind w:left="880" w:hanging="720"/>
        <w:jc w:val="left"/>
      </w:pPr>
      <w:rPr>
        <w:rFonts w:ascii="Times New Roman" w:eastAsia="Times New Roman" w:hAnsi="Times New Roman" w:cs="Times New Roman" w:hint="default"/>
        <w:w w:val="100"/>
        <w:sz w:val="24"/>
        <w:szCs w:val="24"/>
        <w:lang w:val="en-US" w:eastAsia="en-US" w:bidi="ar-SA"/>
      </w:rPr>
    </w:lvl>
    <w:lvl w:ilvl="1">
      <w:start w:val="1"/>
      <w:numFmt w:val="decimal"/>
      <w:lvlText w:val="%2."/>
      <w:lvlJc w:val="left"/>
      <w:pPr>
        <w:ind w:left="880" w:hanging="437"/>
        <w:jc w:val="left"/>
      </w:pPr>
      <w:rPr>
        <w:rFonts w:ascii="Times New Roman" w:eastAsia="Times New Roman" w:hAnsi="Times New Roman" w:cs="Times New Roman" w:hint="default"/>
        <w:b/>
        <w:bCs/>
        <w:spacing w:val="-15"/>
        <w:w w:val="100"/>
        <w:sz w:val="24"/>
        <w:szCs w:val="24"/>
        <w:lang w:val="en-US" w:eastAsia="en-US" w:bidi="ar-SA"/>
      </w:rPr>
    </w:lvl>
    <w:lvl w:ilvl="2">
      <w:start w:val="1"/>
      <w:numFmt w:val="decimal"/>
      <w:lvlText w:val="%2.%3"/>
      <w:lvlJc w:val="left"/>
      <w:pPr>
        <w:ind w:left="1495" w:hanging="635"/>
        <w:jc w:val="left"/>
      </w:pPr>
      <w:rPr>
        <w:rFonts w:hint="default"/>
        <w:spacing w:val="0"/>
        <w:w w:val="100"/>
        <w:lang w:val="en-US" w:eastAsia="en-US" w:bidi="ar-SA"/>
      </w:rPr>
    </w:lvl>
    <w:lvl w:ilvl="3">
      <w:numFmt w:val="bullet"/>
      <w:lvlText w:val="•"/>
      <w:lvlJc w:val="left"/>
      <w:pPr>
        <w:ind w:left="2745" w:hanging="635"/>
      </w:pPr>
      <w:rPr>
        <w:rFonts w:hint="default"/>
        <w:lang w:val="en-US" w:eastAsia="en-US" w:bidi="ar-SA"/>
      </w:rPr>
    </w:lvl>
    <w:lvl w:ilvl="4">
      <w:numFmt w:val="bullet"/>
      <w:lvlText w:val="•"/>
      <w:lvlJc w:val="left"/>
      <w:pPr>
        <w:ind w:left="3890" w:hanging="635"/>
      </w:pPr>
      <w:rPr>
        <w:rFonts w:hint="default"/>
        <w:lang w:val="en-US" w:eastAsia="en-US" w:bidi="ar-SA"/>
      </w:rPr>
    </w:lvl>
    <w:lvl w:ilvl="5">
      <w:numFmt w:val="bullet"/>
      <w:lvlText w:val="•"/>
      <w:lvlJc w:val="left"/>
      <w:pPr>
        <w:ind w:left="5035" w:hanging="635"/>
      </w:pPr>
      <w:rPr>
        <w:rFonts w:hint="default"/>
        <w:lang w:val="en-US" w:eastAsia="en-US" w:bidi="ar-SA"/>
      </w:rPr>
    </w:lvl>
    <w:lvl w:ilvl="6">
      <w:numFmt w:val="bullet"/>
      <w:lvlText w:val="•"/>
      <w:lvlJc w:val="left"/>
      <w:pPr>
        <w:ind w:left="6180" w:hanging="635"/>
      </w:pPr>
      <w:rPr>
        <w:rFonts w:hint="default"/>
        <w:lang w:val="en-US" w:eastAsia="en-US" w:bidi="ar-SA"/>
      </w:rPr>
    </w:lvl>
    <w:lvl w:ilvl="7">
      <w:numFmt w:val="bullet"/>
      <w:lvlText w:val="•"/>
      <w:lvlJc w:val="left"/>
      <w:pPr>
        <w:ind w:left="7325" w:hanging="635"/>
      </w:pPr>
      <w:rPr>
        <w:rFonts w:hint="default"/>
        <w:lang w:val="en-US" w:eastAsia="en-US" w:bidi="ar-SA"/>
      </w:rPr>
    </w:lvl>
    <w:lvl w:ilvl="8">
      <w:numFmt w:val="bullet"/>
      <w:lvlText w:val="•"/>
      <w:lvlJc w:val="left"/>
      <w:pPr>
        <w:ind w:left="8470" w:hanging="635"/>
      </w:pPr>
      <w:rPr>
        <w:rFonts w:hint="default"/>
        <w:lang w:val="en-US" w:eastAsia="en-US" w:bidi="ar-SA"/>
      </w:rPr>
    </w:lvl>
  </w:abstractNum>
  <w:abstractNum w:abstractNumId="58">
    <w:nsid w:val="08500394"/>
    <w:multiLevelType w:val="multilevel"/>
    <w:tmpl w:val="61A2103C"/>
    <w:lvl w:ilvl="0">
      <w:start w:val="12"/>
      <w:numFmt w:val="decimal"/>
      <w:lvlText w:val="%1"/>
      <w:lvlJc w:val="left"/>
      <w:pPr>
        <w:ind w:left="1961" w:hanging="720"/>
        <w:jc w:val="left"/>
      </w:pPr>
      <w:rPr>
        <w:rFonts w:hint="default"/>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720" w:hanging="720"/>
      </w:pPr>
      <w:rPr>
        <w:rFonts w:hint="default"/>
        <w:lang w:val="en-US" w:eastAsia="en-US" w:bidi="ar-SA"/>
      </w:rPr>
    </w:lvl>
    <w:lvl w:ilvl="3">
      <w:numFmt w:val="bullet"/>
      <w:lvlText w:val="•"/>
      <w:lvlJc w:val="left"/>
      <w:pPr>
        <w:ind w:left="4600" w:hanging="720"/>
      </w:pPr>
      <w:rPr>
        <w:rFonts w:hint="default"/>
        <w:lang w:val="en-US" w:eastAsia="en-US" w:bidi="ar-SA"/>
      </w:rPr>
    </w:lvl>
    <w:lvl w:ilvl="4">
      <w:numFmt w:val="bullet"/>
      <w:lvlText w:val="•"/>
      <w:lvlJc w:val="left"/>
      <w:pPr>
        <w:ind w:left="5480" w:hanging="720"/>
      </w:pPr>
      <w:rPr>
        <w:rFonts w:hint="default"/>
        <w:lang w:val="en-US" w:eastAsia="en-US" w:bidi="ar-SA"/>
      </w:rPr>
    </w:lvl>
    <w:lvl w:ilvl="5">
      <w:numFmt w:val="bullet"/>
      <w:lvlText w:val="•"/>
      <w:lvlJc w:val="left"/>
      <w:pPr>
        <w:ind w:left="6360" w:hanging="720"/>
      </w:pPr>
      <w:rPr>
        <w:rFonts w:hint="default"/>
        <w:lang w:val="en-US" w:eastAsia="en-US" w:bidi="ar-SA"/>
      </w:rPr>
    </w:lvl>
    <w:lvl w:ilvl="6">
      <w:numFmt w:val="bullet"/>
      <w:lvlText w:val="•"/>
      <w:lvlJc w:val="left"/>
      <w:pPr>
        <w:ind w:left="7240" w:hanging="720"/>
      </w:pPr>
      <w:rPr>
        <w:rFonts w:hint="default"/>
        <w:lang w:val="en-US" w:eastAsia="en-US" w:bidi="ar-SA"/>
      </w:rPr>
    </w:lvl>
    <w:lvl w:ilvl="7">
      <w:numFmt w:val="bullet"/>
      <w:lvlText w:val="•"/>
      <w:lvlJc w:val="left"/>
      <w:pPr>
        <w:ind w:left="8120" w:hanging="720"/>
      </w:pPr>
      <w:rPr>
        <w:rFonts w:hint="default"/>
        <w:lang w:val="en-US" w:eastAsia="en-US" w:bidi="ar-SA"/>
      </w:rPr>
    </w:lvl>
    <w:lvl w:ilvl="8">
      <w:numFmt w:val="bullet"/>
      <w:lvlText w:val="•"/>
      <w:lvlJc w:val="left"/>
      <w:pPr>
        <w:ind w:left="9000" w:hanging="720"/>
      </w:pPr>
      <w:rPr>
        <w:rFonts w:hint="default"/>
        <w:lang w:val="en-US" w:eastAsia="en-US" w:bidi="ar-SA"/>
      </w:rPr>
    </w:lvl>
  </w:abstractNum>
  <w:abstractNum w:abstractNumId="59">
    <w:nsid w:val="085B4E51"/>
    <w:multiLevelType w:val="multilevel"/>
    <w:tmpl w:val="085B4E51"/>
    <w:lvl w:ilvl="0">
      <w:start w:val="1"/>
      <w:numFmt w:val="decimal"/>
      <w:lvlText w:val="%1."/>
      <w:lvlJc w:val="left"/>
      <w:pPr>
        <w:ind w:left="360" w:hanging="360"/>
      </w:pPr>
      <w:rPr>
        <w:rFonts w:eastAsiaTheme="minorEastAsia" w:cs="Times New Roman"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0">
    <w:nsid w:val="0A58102C"/>
    <w:multiLevelType w:val="multilevel"/>
    <w:tmpl w:val="0A58102C"/>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nsid w:val="0ACC74A4"/>
    <w:multiLevelType w:val="multilevel"/>
    <w:tmpl w:val="B8B0A984"/>
    <w:lvl w:ilvl="0">
      <w:start w:val="6"/>
      <w:numFmt w:val="decimal"/>
      <w:lvlText w:val="%1"/>
      <w:lvlJc w:val="left"/>
      <w:pPr>
        <w:ind w:left="1961" w:hanging="720"/>
        <w:jc w:val="left"/>
      </w:pPr>
      <w:rPr>
        <w:rFonts w:hint="default"/>
        <w:lang w:val="en-US" w:eastAsia="en-US" w:bidi="ar-SA"/>
      </w:rPr>
    </w:lvl>
    <w:lvl w:ilvl="1">
      <w:start w:val="4"/>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720" w:hanging="720"/>
      </w:pPr>
      <w:rPr>
        <w:rFonts w:hint="default"/>
        <w:lang w:val="en-US" w:eastAsia="en-US" w:bidi="ar-SA"/>
      </w:rPr>
    </w:lvl>
    <w:lvl w:ilvl="3">
      <w:numFmt w:val="bullet"/>
      <w:lvlText w:val="•"/>
      <w:lvlJc w:val="left"/>
      <w:pPr>
        <w:ind w:left="4600" w:hanging="720"/>
      </w:pPr>
      <w:rPr>
        <w:rFonts w:hint="default"/>
        <w:lang w:val="en-US" w:eastAsia="en-US" w:bidi="ar-SA"/>
      </w:rPr>
    </w:lvl>
    <w:lvl w:ilvl="4">
      <w:numFmt w:val="bullet"/>
      <w:lvlText w:val="•"/>
      <w:lvlJc w:val="left"/>
      <w:pPr>
        <w:ind w:left="5480" w:hanging="720"/>
      </w:pPr>
      <w:rPr>
        <w:rFonts w:hint="default"/>
        <w:lang w:val="en-US" w:eastAsia="en-US" w:bidi="ar-SA"/>
      </w:rPr>
    </w:lvl>
    <w:lvl w:ilvl="5">
      <w:numFmt w:val="bullet"/>
      <w:lvlText w:val="•"/>
      <w:lvlJc w:val="left"/>
      <w:pPr>
        <w:ind w:left="6360" w:hanging="720"/>
      </w:pPr>
      <w:rPr>
        <w:rFonts w:hint="default"/>
        <w:lang w:val="en-US" w:eastAsia="en-US" w:bidi="ar-SA"/>
      </w:rPr>
    </w:lvl>
    <w:lvl w:ilvl="6">
      <w:numFmt w:val="bullet"/>
      <w:lvlText w:val="•"/>
      <w:lvlJc w:val="left"/>
      <w:pPr>
        <w:ind w:left="7240" w:hanging="720"/>
      </w:pPr>
      <w:rPr>
        <w:rFonts w:hint="default"/>
        <w:lang w:val="en-US" w:eastAsia="en-US" w:bidi="ar-SA"/>
      </w:rPr>
    </w:lvl>
    <w:lvl w:ilvl="7">
      <w:numFmt w:val="bullet"/>
      <w:lvlText w:val="•"/>
      <w:lvlJc w:val="left"/>
      <w:pPr>
        <w:ind w:left="8120" w:hanging="720"/>
      </w:pPr>
      <w:rPr>
        <w:rFonts w:hint="default"/>
        <w:lang w:val="en-US" w:eastAsia="en-US" w:bidi="ar-SA"/>
      </w:rPr>
    </w:lvl>
    <w:lvl w:ilvl="8">
      <w:numFmt w:val="bullet"/>
      <w:lvlText w:val="•"/>
      <w:lvlJc w:val="left"/>
      <w:pPr>
        <w:ind w:left="9000" w:hanging="720"/>
      </w:pPr>
      <w:rPr>
        <w:rFonts w:hint="default"/>
        <w:lang w:val="en-US" w:eastAsia="en-US" w:bidi="ar-SA"/>
      </w:rPr>
    </w:lvl>
  </w:abstractNum>
  <w:abstractNum w:abstractNumId="62">
    <w:nsid w:val="0C1003E5"/>
    <w:multiLevelType w:val="multilevel"/>
    <w:tmpl w:val="C878194E"/>
    <w:lvl w:ilvl="0">
      <w:start w:val="6"/>
      <w:numFmt w:val="decimal"/>
      <w:lvlText w:val="%1"/>
      <w:lvlJc w:val="left"/>
      <w:pPr>
        <w:ind w:left="1961" w:hanging="720"/>
        <w:jc w:val="left"/>
      </w:pPr>
      <w:rPr>
        <w:rFonts w:hint="default"/>
        <w:lang w:val="en-US" w:eastAsia="en-US" w:bidi="ar-SA"/>
      </w:rPr>
    </w:lvl>
    <w:lvl w:ilvl="1">
      <w:start w:val="7"/>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720" w:hanging="720"/>
      </w:pPr>
      <w:rPr>
        <w:rFonts w:hint="default"/>
        <w:lang w:val="en-US" w:eastAsia="en-US" w:bidi="ar-SA"/>
      </w:rPr>
    </w:lvl>
    <w:lvl w:ilvl="3">
      <w:numFmt w:val="bullet"/>
      <w:lvlText w:val="•"/>
      <w:lvlJc w:val="left"/>
      <w:pPr>
        <w:ind w:left="4600" w:hanging="720"/>
      </w:pPr>
      <w:rPr>
        <w:rFonts w:hint="default"/>
        <w:lang w:val="en-US" w:eastAsia="en-US" w:bidi="ar-SA"/>
      </w:rPr>
    </w:lvl>
    <w:lvl w:ilvl="4">
      <w:numFmt w:val="bullet"/>
      <w:lvlText w:val="•"/>
      <w:lvlJc w:val="left"/>
      <w:pPr>
        <w:ind w:left="5480" w:hanging="720"/>
      </w:pPr>
      <w:rPr>
        <w:rFonts w:hint="default"/>
        <w:lang w:val="en-US" w:eastAsia="en-US" w:bidi="ar-SA"/>
      </w:rPr>
    </w:lvl>
    <w:lvl w:ilvl="5">
      <w:numFmt w:val="bullet"/>
      <w:lvlText w:val="•"/>
      <w:lvlJc w:val="left"/>
      <w:pPr>
        <w:ind w:left="6360" w:hanging="720"/>
      </w:pPr>
      <w:rPr>
        <w:rFonts w:hint="default"/>
        <w:lang w:val="en-US" w:eastAsia="en-US" w:bidi="ar-SA"/>
      </w:rPr>
    </w:lvl>
    <w:lvl w:ilvl="6">
      <w:numFmt w:val="bullet"/>
      <w:lvlText w:val="•"/>
      <w:lvlJc w:val="left"/>
      <w:pPr>
        <w:ind w:left="7240" w:hanging="720"/>
      </w:pPr>
      <w:rPr>
        <w:rFonts w:hint="default"/>
        <w:lang w:val="en-US" w:eastAsia="en-US" w:bidi="ar-SA"/>
      </w:rPr>
    </w:lvl>
    <w:lvl w:ilvl="7">
      <w:numFmt w:val="bullet"/>
      <w:lvlText w:val="•"/>
      <w:lvlJc w:val="left"/>
      <w:pPr>
        <w:ind w:left="8120" w:hanging="720"/>
      </w:pPr>
      <w:rPr>
        <w:rFonts w:hint="default"/>
        <w:lang w:val="en-US" w:eastAsia="en-US" w:bidi="ar-SA"/>
      </w:rPr>
    </w:lvl>
    <w:lvl w:ilvl="8">
      <w:numFmt w:val="bullet"/>
      <w:lvlText w:val="•"/>
      <w:lvlJc w:val="left"/>
      <w:pPr>
        <w:ind w:left="9000" w:hanging="720"/>
      </w:pPr>
      <w:rPr>
        <w:rFonts w:hint="default"/>
        <w:lang w:val="en-US" w:eastAsia="en-US" w:bidi="ar-SA"/>
      </w:rPr>
    </w:lvl>
  </w:abstractNum>
  <w:abstractNum w:abstractNumId="63">
    <w:nsid w:val="0C8B74E7"/>
    <w:multiLevelType w:val="multilevel"/>
    <w:tmpl w:val="0C8B74E7"/>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64">
    <w:nsid w:val="0D121C20"/>
    <w:multiLevelType w:val="hybridMultilevel"/>
    <w:tmpl w:val="48F09A56"/>
    <w:lvl w:ilvl="0" w:tplc="6D389848">
      <w:start w:val="1"/>
      <w:numFmt w:val="decimal"/>
      <w:lvlText w:val="%1"/>
      <w:lvlJc w:val="left"/>
      <w:pPr>
        <w:ind w:left="1241" w:hanging="721"/>
        <w:jc w:val="left"/>
      </w:pPr>
      <w:rPr>
        <w:rFonts w:ascii="Times New Roman" w:eastAsia="Times New Roman" w:hAnsi="Times New Roman" w:cs="Times New Roman" w:hint="default"/>
        <w:w w:val="100"/>
        <w:sz w:val="24"/>
        <w:szCs w:val="24"/>
        <w:lang w:val="en-US" w:eastAsia="en-US" w:bidi="ar-SA"/>
      </w:rPr>
    </w:lvl>
    <w:lvl w:ilvl="1" w:tplc="8126EF36">
      <w:numFmt w:val="bullet"/>
      <w:lvlText w:val="•"/>
      <w:lvlJc w:val="left"/>
      <w:pPr>
        <w:ind w:left="2192" w:hanging="721"/>
      </w:pPr>
      <w:rPr>
        <w:rFonts w:hint="default"/>
        <w:lang w:val="en-US" w:eastAsia="en-US" w:bidi="ar-SA"/>
      </w:rPr>
    </w:lvl>
    <w:lvl w:ilvl="2" w:tplc="A6F4677A">
      <w:numFmt w:val="bullet"/>
      <w:lvlText w:val="•"/>
      <w:lvlJc w:val="left"/>
      <w:pPr>
        <w:ind w:left="3144" w:hanging="721"/>
      </w:pPr>
      <w:rPr>
        <w:rFonts w:hint="default"/>
        <w:lang w:val="en-US" w:eastAsia="en-US" w:bidi="ar-SA"/>
      </w:rPr>
    </w:lvl>
    <w:lvl w:ilvl="3" w:tplc="3BE666D8">
      <w:numFmt w:val="bullet"/>
      <w:lvlText w:val="•"/>
      <w:lvlJc w:val="left"/>
      <w:pPr>
        <w:ind w:left="4096" w:hanging="721"/>
      </w:pPr>
      <w:rPr>
        <w:rFonts w:hint="default"/>
        <w:lang w:val="en-US" w:eastAsia="en-US" w:bidi="ar-SA"/>
      </w:rPr>
    </w:lvl>
    <w:lvl w:ilvl="4" w:tplc="DB0E5460">
      <w:numFmt w:val="bullet"/>
      <w:lvlText w:val="•"/>
      <w:lvlJc w:val="left"/>
      <w:pPr>
        <w:ind w:left="5048" w:hanging="721"/>
      </w:pPr>
      <w:rPr>
        <w:rFonts w:hint="default"/>
        <w:lang w:val="en-US" w:eastAsia="en-US" w:bidi="ar-SA"/>
      </w:rPr>
    </w:lvl>
    <w:lvl w:ilvl="5" w:tplc="60B6BABE">
      <w:numFmt w:val="bullet"/>
      <w:lvlText w:val="•"/>
      <w:lvlJc w:val="left"/>
      <w:pPr>
        <w:ind w:left="6000" w:hanging="721"/>
      </w:pPr>
      <w:rPr>
        <w:rFonts w:hint="default"/>
        <w:lang w:val="en-US" w:eastAsia="en-US" w:bidi="ar-SA"/>
      </w:rPr>
    </w:lvl>
    <w:lvl w:ilvl="6" w:tplc="BC686FE4">
      <w:numFmt w:val="bullet"/>
      <w:lvlText w:val="•"/>
      <w:lvlJc w:val="left"/>
      <w:pPr>
        <w:ind w:left="6952" w:hanging="721"/>
      </w:pPr>
      <w:rPr>
        <w:rFonts w:hint="default"/>
        <w:lang w:val="en-US" w:eastAsia="en-US" w:bidi="ar-SA"/>
      </w:rPr>
    </w:lvl>
    <w:lvl w:ilvl="7" w:tplc="E7DC6462">
      <w:numFmt w:val="bullet"/>
      <w:lvlText w:val="•"/>
      <w:lvlJc w:val="left"/>
      <w:pPr>
        <w:ind w:left="7904" w:hanging="721"/>
      </w:pPr>
      <w:rPr>
        <w:rFonts w:hint="default"/>
        <w:lang w:val="en-US" w:eastAsia="en-US" w:bidi="ar-SA"/>
      </w:rPr>
    </w:lvl>
    <w:lvl w:ilvl="8" w:tplc="97CE49C0">
      <w:numFmt w:val="bullet"/>
      <w:lvlText w:val="•"/>
      <w:lvlJc w:val="left"/>
      <w:pPr>
        <w:ind w:left="8856" w:hanging="721"/>
      </w:pPr>
      <w:rPr>
        <w:rFonts w:hint="default"/>
        <w:lang w:val="en-US" w:eastAsia="en-US" w:bidi="ar-SA"/>
      </w:rPr>
    </w:lvl>
  </w:abstractNum>
  <w:abstractNum w:abstractNumId="65">
    <w:nsid w:val="0E50526A"/>
    <w:multiLevelType w:val="multilevel"/>
    <w:tmpl w:val="0E50526A"/>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6">
    <w:nsid w:val="0F35C644"/>
    <w:multiLevelType w:val="multilevel"/>
    <w:tmpl w:val="0F35C644"/>
    <w:lvl w:ilvl="0">
      <w:start w:val="1"/>
      <w:numFmt w:val="decimal"/>
      <w:lvlText w:val="4.%1"/>
      <w:lvlJc w:val="left"/>
      <w:pPr>
        <w:ind w:left="360" w:hanging="360"/>
      </w:pPr>
      <w:rPr>
        <w:rFonts w:ascii="Times New Roman" w:eastAsia="SimSun" w:hAnsi="Times New Roman" w:cs="Times New Roman" w:hint="default"/>
        <w:b w:val="0"/>
        <w:bCs/>
      </w:rPr>
    </w:lvl>
    <w:lvl w:ilvl="1">
      <w:start w:val="1"/>
      <w:numFmt w:val="decimal"/>
      <w:lvlText w:val="2.%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7">
    <w:nsid w:val="0F9083B4"/>
    <w:multiLevelType w:val="multilevel"/>
    <w:tmpl w:val="0F9083B4"/>
    <w:lvl w:ilvl="0">
      <w:start w:val="1"/>
      <w:numFmt w:val="decimal"/>
      <w:lvlText w:val="2.%1"/>
      <w:lvlJc w:val="left"/>
      <w:pPr>
        <w:ind w:left="360" w:hanging="360"/>
      </w:pPr>
      <w:rPr>
        <w:rFonts w:ascii="Times New Roman" w:eastAsia="SimSun" w:hAnsi="Times New Roman" w:cs="Times New Roman" w:hint="default"/>
        <w:b w:val="0"/>
        <w:bCs/>
      </w:rPr>
    </w:lvl>
    <w:lvl w:ilvl="1">
      <w:start w:val="1"/>
      <w:numFmt w:val="decimal"/>
      <w:lvlText w:val="2.%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nsid w:val="0F9F9CCA"/>
    <w:multiLevelType w:val="multilevel"/>
    <w:tmpl w:val="0F9F9CCA"/>
    <w:lvl w:ilvl="0">
      <w:start w:val="1"/>
      <w:numFmt w:val="decimal"/>
      <w:lvlText w:val="%1"/>
      <w:lvlJc w:val="left"/>
      <w:pPr>
        <w:ind w:left="880" w:hanging="720"/>
      </w:pPr>
      <w:rPr>
        <w:rFonts w:ascii="Times New Roman" w:eastAsia="Times New Roman" w:hAnsi="Times New Roman" w:cs="Times New Roman" w:hint="default"/>
        <w:b/>
        <w:bCs/>
        <w:w w:val="99"/>
        <w:sz w:val="20"/>
        <w:szCs w:val="20"/>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2497" w:hanging="721"/>
      </w:pPr>
      <w:rPr>
        <w:rFonts w:hint="default"/>
        <w:lang w:val="en-US" w:eastAsia="en-US" w:bidi="en-US"/>
      </w:rPr>
    </w:lvl>
    <w:lvl w:ilvl="3">
      <w:numFmt w:val="bullet"/>
      <w:lvlText w:val="•"/>
      <w:lvlJc w:val="left"/>
      <w:pPr>
        <w:ind w:left="3395" w:hanging="721"/>
      </w:pPr>
      <w:rPr>
        <w:rFonts w:hint="default"/>
        <w:lang w:val="en-US" w:eastAsia="en-US" w:bidi="en-US"/>
      </w:rPr>
    </w:lvl>
    <w:lvl w:ilvl="4">
      <w:numFmt w:val="bullet"/>
      <w:lvlText w:val="•"/>
      <w:lvlJc w:val="left"/>
      <w:pPr>
        <w:ind w:left="4293" w:hanging="721"/>
      </w:pPr>
      <w:rPr>
        <w:rFonts w:hint="default"/>
        <w:lang w:val="en-US" w:eastAsia="en-US" w:bidi="en-US"/>
      </w:rPr>
    </w:lvl>
    <w:lvl w:ilvl="5">
      <w:numFmt w:val="bullet"/>
      <w:lvlText w:val="•"/>
      <w:lvlJc w:val="left"/>
      <w:pPr>
        <w:ind w:left="5191" w:hanging="721"/>
      </w:pPr>
      <w:rPr>
        <w:rFonts w:hint="default"/>
        <w:lang w:val="en-US" w:eastAsia="en-US" w:bidi="en-US"/>
      </w:rPr>
    </w:lvl>
    <w:lvl w:ilvl="6">
      <w:numFmt w:val="bullet"/>
      <w:lvlText w:val="•"/>
      <w:lvlJc w:val="left"/>
      <w:pPr>
        <w:ind w:left="6088" w:hanging="721"/>
      </w:pPr>
      <w:rPr>
        <w:rFonts w:hint="default"/>
        <w:lang w:val="en-US" w:eastAsia="en-US" w:bidi="en-US"/>
      </w:rPr>
    </w:lvl>
    <w:lvl w:ilvl="7">
      <w:numFmt w:val="bullet"/>
      <w:lvlText w:val="•"/>
      <w:lvlJc w:val="left"/>
      <w:pPr>
        <w:ind w:left="6986" w:hanging="721"/>
      </w:pPr>
      <w:rPr>
        <w:rFonts w:hint="default"/>
        <w:lang w:val="en-US" w:eastAsia="en-US" w:bidi="en-US"/>
      </w:rPr>
    </w:lvl>
    <w:lvl w:ilvl="8">
      <w:numFmt w:val="bullet"/>
      <w:lvlText w:val="•"/>
      <w:lvlJc w:val="left"/>
      <w:pPr>
        <w:ind w:left="7884" w:hanging="721"/>
      </w:pPr>
      <w:rPr>
        <w:rFonts w:hint="default"/>
        <w:lang w:val="en-US" w:eastAsia="en-US" w:bidi="en-US"/>
      </w:rPr>
    </w:lvl>
  </w:abstractNum>
  <w:abstractNum w:abstractNumId="69">
    <w:nsid w:val="101519EB"/>
    <w:multiLevelType w:val="multilevel"/>
    <w:tmpl w:val="4D9021A0"/>
    <w:lvl w:ilvl="0">
      <w:start w:val="10"/>
      <w:numFmt w:val="decimal"/>
      <w:lvlText w:val="%1"/>
      <w:lvlJc w:val="left"/>
      <w:pPr>
        <w:ind w:left="1961" w:hanging="720"/>
        <w:jc w:val="left"/>
      </w:pPr>
      <w:rPr>
        <w:rFonts w:hint="default"/>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720" w:hanging="720"/>
      </w:pPr>
      <w:rPr>
        <w:rFonts w:hint="default"/>
        <w:lang w:val="en-US" w:eastAsia="en-US" w:bidi="ar-SA"/>
      </w:rPr>
    </w:lvl>
    <w:lvl w:ilvl="3">
      <w:numFmt w:val="bullet"/>
      <w:lvlText w:val="•"/>
      <w:lvlJc w:val="left"/>
      <w:pPr>
        <w:ind w:left="4600" w:hanging="720"/>
      </w:pPr>
      <w:rPr>
        <w:rFonts w:hint="default"/>
        <w:lang w:val="en-US" w:eastAsia="en-US" w:bidi="ar-SA"/>
      </w:rPr>
    </w:lvl>
    <w:lvl w:ilvl="4">
      <w:numFmt w:val="bullet"/>
      <w:lvlText w:val="•"/>
      <w:lvlJc w:val="left"/>
      <w:pPr>
        <w:ind w:left="5480" w:hanging="720"/>
      </w:pPr>
      <w:rPr>
        <w:rFonts w:hint="default"/>
        <w:lang w:val="en-US" w:eastAsia="en-US" w:bidi="ar-SA"/>
      </w:rPr>
    </w:lvl>
    <w:lvl w:ilvl="5">
      <w:numFmt w:val="bullet"/>
      <w:lvlText w:val="•"/>
      <w:lvlJc w:val="left"/>
      <w:pPr>
        <w:ind w:left="6360" w:hanging="720"/>
      </w:pPr>
      <w:rPr>
        <w:rFonts w:hint="default"/>
        <w:lang w:val="en-US" w:eastAsia="en-US" w:bidi="ar-SA"/>
      </w:rPr>
    </w:lvl>
    <w:lvl w:ilvl="6">
      <w:numFmt w:val="bullet"/>
      <w:lvlText w:val="•"/>
      <w:lvlJc w:val="left"/>
      <w:pPr>
        <w:ind w:left="7240" w:hanging="720"/>
      </w:pPr>
      <w:rPr>
        <w:rFonts w:hint="default"/>
        <w:lang w:val="en-US" w:eastAsia="en-US" w:bidi="ar-SA"/>
      </w:rPr>
    </w:lvl>
    <w:lvl w:ilvl="7">
      <w:numFmt w:val="bullet"/>
      <w:lvlText w:val="•"/>
      <w:lvlJc w:val="left"/>
      <w:pPr>
        <w:ind w:left="8120" w:hanging="720"/>
      </w:pPr>
      <w:rPr>
        <w:rFonts w:hint="default"/>
        <w:lang w:val="en-US" w:eastAsia="en-US" w:bidi="ar-SA"/>
      </w:rPr>
    </w:lvl>
    <w:lvl w:ilvl="8">
      <w:numFmt w:val="bullet"/>
      <w:lvlText w:val="•"/>
      <w:lvlJc w:val="left"/>
      <w:pPr>
        <w:ind w:left="9000" w:hanging="720"/>
      </w:pPr>
      <w:rPr>
        <w:rFonts w:hint="default"/>
        <w:lang w:val="en-US" w:eastAsia="en-US" w:bidi="ar-SA"/>
      </w:rPr>
    </w:lvl>
  </w:abstractNum>
  <w:abstractNum w:abstractNumId="70">
    <w:nsid w:val="109A0C54"/>
    <w:multiLevelType w:val="multilevel"/>
    <w:tmpl w:val="C73CF82C"/>
    <w:lvl w:ilvl="0">
      <w:start w:val="3"/>
      <w:numFmt w:val="decimal"/>
      <w:lvlText w:val="%1"/>
      <w:lvlJc w:val="left"/>
      <w:pPr>
        <w:ind w:left="1961" w:hanging="720"/>
        <w:jc w:val="left"/>
      </w:pPr>
      <w:rPr>
        <w:rFonts w:hint="default"/>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720" w:hanging="720"/>
      </w:pPr>
      <w:rPr>
        <w:rFonts w:hint="default"/>
        <w:lang w:val="en-US" w:eastAsia="en-US" w:bidi="ar-SA"/>
      </w:rPr>
    </w:lvl>
    <w:lvl w:ilvl="3">
      <w:numFmt w:val="bullet"/>
      <w:lvlText w:val="•"/>
      <w:lvlJc w:val="left"/>
      <w:pPr>
        <w:ind w:left="4600" w:hanging="720"/>
      </w:pPr>
      <w:rPr>
        <w:rFonts w:hint="default"/>
        <w:lang w:val="en-US" w:eastAsia="en-US" w:bidi="ar-SA"/>
      </w:rPr>
    </w:lvl>
    <w:lvl w:ilvl="4">
      <w:numFmt w:val="bullet"/>
      <w:lvlText w:val="•"/>
      <w:lvlJc w:val="left"/>
      <w:pPr>
        <w:ind w:left="5480" w:hanging="720"/>
      </w:pPr>
      <w:rPr>
        <w:rFonts w:hint="default"/>
        <w:lang w:val="en-US" w:eastAsia="en-US" w:bidi="ar-SA"/>
      </w:rPr>
    </w:lvl>
    <w:lvl w:ilvl="5">
      <w:numFmt w:val="bullet"/>
      <w:lvlText w:val="•"/>
      <w:lvlJc w:val="left"/>
      <w:pPr>
        <w:ind w:left="6360" w:hanging="720"/>
      </w:pPr>
      <w:rPr>
        <w:rFonts w:hint="default"/>
        <w:lang w:val="en-US" w:eastAsia="en-US" w:bidi="ar-SA"/>
      </w:rPr>
    </w:lvl>
    <w:lvl w:ilvl="6">
      <w:numFmt w:val="bullet"/>
      <w:lvlText w:val="•"/>
      <w:lvlJc w:val="left"/>
      <w:pPr>
        <w:ind w:left="7240" w:hanging="720"/>
      </w:pPr>
      <w:rPr>
        <w:rFonts w:hint="default"/>
        <w:lang w:val="en-US" w:eastAsia="en-US" w:bidi="ar-SA"/>
      </w:rPr>
    </w:lvl>
    <w:lvl w:ilvl="7">
      <w:numFmt w:val="bullet"/>
      <w:lvlText w:val="•"/>
      <w:lvlJc w:val="left"/>
      <w:pPr>
        <w:ind w:left="8120" w:hanging="720"/>
      </w:pPr>
      <w:rPr>
        <w:rFonts w:hint="default"/>
        <w:lang w:val="en-US" w:eastAsia="en-US" w:bidi="ar-SA"/>
      </w:rPr>
    </w:lvl>
    <w:lvl w:ilvl="8">
      <w:numFmt w:val="bullet"/>
      <w:lvlText w:val="•"/>
      <w:lvlJc w:val="left"/>
      <w:pPr>
        <w:ind w:left="9000" w:hanging="720"/>
      </w:pPr>
      <w:rPr>
        <w:rFonts w:hint="default"/>
        <w:lang w:val="en-US" w:eastAsia="en-US" w:bidi="ar-SA"/>
      </w:rPr>
    </w:lvl>
  </w:abstractNum>
  <w:abstractNum w:abstractNumId="71">
    <w:nsid w:val="10D591E5"/>
    <w:multiLevelType w:val="multilevel"/>
    <w:tmpl w:val="10D591E5"/>
    <w:lvl w:ilvl="0">
      <w:start w:val="21"/>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72">
    <w:nsid w:val="120459C2"/>
    <w:multiLevelType w:val="multilevel"/>
    <w:tmpl w:val="A32654FA"/>
    <w:lvl w:ilvl="0">
      <w:start w:val="3"/>
      <w:numFmt w:val="decimal"/>
      <w:lvlText w:val="%1"/>
      <w:lvlJc w:val="left"/>
      <w:pPr>
        <w:ind w:left="880" w:hanging="543"/>
        <w:jc w:val="left"/>
      </w:pPr>
      <w:rPr>
        <w:rFonts w:hint="default"/>
        <w:lang w:val="en-US" w:eastAsia="en-US" w:bidi="ar-SA"/>
      </w:rPr>
    </w:lvl>
    <w:lvl w:ilvl="1">
      <w:start w:val="1"/>
      <w:numFmt w:val="decimal"/>
      <w:lvlText w:val="%1.%2"/>
      <w:lvlJc w:val="left"/>
      <w:pPr>
        <w:ind w:left="880" w:hanging="543"/>
        <w:jc w:val="right"/>
      </w:pPr>
      <w:rPr>
        <w:rFonts w:ascii="Times New Roman" w:eastAsia="Times New Roman" w:hAnsi="Times New Roman" w:cs="Times New Roman" w:hint="default"/>
        <w:b/>
        <w:bCs/>
        <w:w w:val="100"/>
        <w:sz w:val="24"/>
        <w:szCs w:val="24"/>
        <w:lang w:val="en-US" w:eastAsia="en-US" w:bidi="ar-SA"/>
      </w:rPr>
    </w:lvl>
    <w:lvl w:ilvl="2">
      <w:numFmt w:val="bullet"/>
      <w:lvlText w:val=""/>
      <w:lvlJc w:val="left"/>
      <w:pPr>
        <w:ind w:left="1601" w:hanging="360"/>
      </w:pPr>
      <w:rPr>
        <w:rFonts w:ascii="Wingdings" w:eastAsia="Wingdings" w:hAnsi="Wingdings" w:cs="Wingdings" w:hint="default"/>
        <w:w w:val="100"/>
        <w:sz w:val="24"/>
        <w:szCs w:val="24"/>
        <w:lang w:val="en-US" w:eastAsia="en-US" w:bidi="ar-SA"/>
      </w:rPr>
    </w:lvl>
    <w:lvl w:ilvl="3">
      <w:numFmt w:val="bullet"/>
      <w:lvlText w:val="•"/>
      <w:lvlJc w:val="left"/>
      <w:pPr>
        <w:ind w:left="3635" w:hanging="360"/>
      </w:pPr>
      <w:rPr>
        <w:rFonts w:hint="default"/>
        <w:lang w:val="en-US" w:eastAsia="en-US" w:bidi="ar-SA"/>
      </w:rPr>
    </w:lvl>
    <w:lvl w:ilvl="4">
      <w:numFmt w:val="bullet"/>
      <w:lvlText w:val="•"/>
      <w:lvlJc w:val="left"/>
      <w:pPr>
        <w:ind w:left="4653" w:hanging="360"/>
      </w:pPr>
      <w:rPr>
        <w:rFonts w:hint="default"/>
        <w:lang w:val="en-US" w:eastAsia="en-US" w:bidi="ar-SA"/>
      </w:rPr>
    </w:lvl>
    <w:lvl w:ilvl="5">
      <w:numFmt w:val="bullet"/>
      <w:lvlText w:val="•"/>
      <w:lvlJc w:val="left"/>
      <w:pPr>
        <w:ind w:left="5671" w:hanging="360"/>
      </w:pPr>
      <w:rPr>
        <w:rFonts w:hint="default"/>
        <w:lang w:val="en-US" w:eastAsia="en-US" w:bidi="ar-SA"/>
      </w:rPr>
    </w:lvl>
    <w:lvl w:ilvl="6">
      <w:numFmt w:val="bullet"/>
      <w:lvlText w:val="•"/>
      <w:lvlJc w:val="left"/>
      <w:pPr>
        <w:ind w:left="6688" w:hanging="360"/>
      </w:pPr>
      <w:rPr>
        <w:rFonts w:hint="default"/>
        <w:lang w:val="en-US" w:eastAsia="en-US" w:bidi="ar-SA"/>
      </w:rPr>
    </w:lvl>
    <w:lvl w:ilvl="7">
      <w:numFmt w:val="bullet"/>
      <w:lvlText w:val="•"/>
      <w:lvlJc w:val="left"/>
      <w:pPr>
        <w:ind w:left="7706" w:hanging="360"/>
      </w:pPr>
      <w:rPr>
        <w:rFonts w:hint="default"/>
        <w:lang w:val="en-US" w:eastAsia="en-US" w:bidi="ar-SA"/>
      </w:rPr>
    </w:lvl>
    <w:lvl w:ilvl="8">
      <w:numFmt w:val="bullet"/>
      <w:lvlText w:val="•"/>
      <w:lvlJc w:val="left"/>
      <w:pPr>
        <w:ind w:left="8724" w:hanging="360"/>
      </w:pPr>
      <w:rPr>
        <w:rFonts w:hint="default"/>
        <w:lang w:val="en-US" w:eastAsia="en-US" w:bidi="ar-SA"/>
      </w:rPr>
    </w:lvl>
  </w:abstractNum>
  <w:abstractNum w:abstractNumId="73">
    <w:nsid w:val="140066F1"/>
    <w:multiLevelType w:val="multilevel"/>
    <w:tmpl w:val="140066F1"/>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74">
    <w:nsid w:val="1450273B"/>
    <w:multiLevelType w:val="multilevel"/>
    <w:tmpl w:val="1450273B"/>
    <w:lvl w:ilvl="0">
      <w:start w:val="14"/>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75">
    <w:nsid w:val="148E4520"/>
    <w:multiLevelType w:val="multilevel"/>
    <w:tmpl w:val="148E4520"/>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6">
    <w:nsid w:val="150C2B30"/>
    <w:multiLevelType w:val="multilevel"/>
    <w:tmpl w:val="04C42FA6"/>
    <w:lvl w:ilvl="0">
      <w:start w:val="2"/>
      <w:numFmt w:val="decimal"/>
      <w:lvlText w:val="%1."/>
      <w:lvlJc w:val="left"/>
      <w:pPr>
        <w:ind w:left="1241" w:hanging="721"/>
        <w:jc w:val="left"/>
      </w:pPr>
      <w:rPr>
        <w:rFonts w:ascii="Times New Roman" w:eastAsia="Times New Roman" w:hAnsi="Times New Roman" w:cs="Times New Roman" w:hint="default"/>
        <w:b/>
        <w:bCs/>
        <w:w w:val="100"/>
        <w:sz w:val="24"/>
        <w:szCs w:val="24"/>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2937" w:hanging="720"/>
      </w:pPr>
      <w:rPr>
        <w:rFonts w:hint="default"/>
        <w:lang w:val="en-US" w:eastAsia="en-US" w:bidi="ar-SA"/>
      </w:rPr>
    </w:lvl>
    <w:lvl w:ilvl="3">
      <w:numFmt w:val="bullet"/>
      <w:lvlText w:val="•"/>
      <w:lvlJc w:val="left"/>
      <w:pPr>
        <w:ind w:left="3915" w:hanging="720"/>
      </w:pPr>
      <w:rPr>
        <w:rFonts w:hint="default"/>
        <w:lang w:val="en-US" w:eastAsia="en-US" w:bidi="ar-SA"/>
      </w:rPr>
    </w:lvl>
    <w:lvl w:ilvl="4">
      <w:numFmt w:val="bullet"/>
      <w:lvlText w:val="•"/>
      <w:lvlJc w:val="left"/>
      <w:pPr>
        <w:ind w:left="4893" w:hanging="720"/>
      </w:pPr>
      <w:rPr>
        <w:rFonts w:hint="default"/>
        <w:lang w:val="en-US" w:eastAsia="en-US" w:bidi="ar-SA"/>
      </w:rPr>
    </w:lvl>
    <w:lvl w:ilvl="5">
      <w:numFmt w:val="bullet"/>
      <w:lvlText w:val="•"/>
      <w:lvlJc w:val="left"/>
      <w:pPr>
        <w:ind w:left="5871" w:hanging="720"/>
      </w:pPr>
      <w:rPr>
        <w:rFonts w:hint="default"/>
        <w:lang w:val="en-US" w:eastAsia="en-US" w:bidi="ar-SA"/>
      </w:rPr>
    </w:lvl>
    <w:lvl w:ilvl="6">
      <w:numFmt w:val="bullet"/>
      <w:lvlText w:val="•"/>
      <w:lvlJc w:val="left"/>
      <w:pPr>
        <w:ind w:left="6848" w:hanging="720"/>
      </w:pPr>
      <w:rPr>
        <w:rFonts w:hint="default"/>
        <w:lang w:val="en-US" w:eastAsia="en-US" w:bidi="ar-SA"/>
      </w:rPr>
    </w:lvl>
    <w:lvl w:ilvl="7">
      <w:numFmt w:val="bullet"/>
      <w:lvlText w:val="•"/>
      <w:lvlJc w:val="left"/>
      <w:pPr>
        <w:ind w:left="7826" w:hanging="720"/>
      </w:pPr>
      <w:rPr>
        <w:rFonts w:hint="default"/>
        <w:lang w:val="en-US" w:eastAsia="en-US" w:bidi="ar-SA"/>
      </w:rPr>
    </w:lvl>
    <w:lvl w:ilvl="8">
      <w:numFmt w:val="bullet"/>
      <w:lvlText w:val="•"/>
      <w:lvlJc w:val="left"/>
      <w:pPr>
        <w:ind w:left="8804" w:hanging="720"/>
      </w:pPr>
      <w:rPr>
        <w:rFonts w:hint="default"/>
        <w:lang w:val="en-US" w:eastAsia="en-US" w:bidi="ar-SA"/>
      </w:rPr>
    </w:lvl>
  </w:abstractNum>
  <w:abstractNum w:abstractNumId="77">
    <w:nsid w:val="15FB650E"/>
    <w:multiLevelType w:val="multilevel"/>
    <w:tmpl w:val="15FB650E"/>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lang w:val="en-G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8">
    <w:nsid w:val="161A123A"/>
    <w:multiLevelType w:val="multilevel"/>
    <w:tmpl w:val="820CA85A"/>
    <w:lvl w:ilvl="0">
      <w:start w:val="3"/>
      <w:numFmt w:val="decimal"/>
      <w:lvlText w:val="%1"/>
      <w:lvlJc w:val="left"/>
      <w:pPr>
        <w:ind w:left="1961" w:hanging="720"/>
        <w:jc w:val="left"/>
      </w:pPr>
      <w:rPr>
        <w:rFonts w:hint="default"/>
        <w:lang w:val="en-US" w:eastAsia="en-US" w:bidi="ar-SA"/>
      </w:rPr>
    </w:lvl>
    <w:lvl w:ilvl="1">
      <w:start w:val="2"/>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720" w:hanging="720"/>
      </w:pPr>
      <w:rPr>
        <w:rFonts w:hint="default"/>
        <w:lang w:val="en-US" w:eastAsia="en-US" w:bidi="ar-SA"/>
      </w:rPr>
    </w:lvl>
    <w:lvl w:ilvl="3">
      <w:numFmt w:val="bullet"/>
      <w:lvlText w:val="•"/>
      <w:lvlJc w:val="left"/>
      <w:pPr>
        <w:ind w:left="4600" w:hanging="720"/>
      </w:pPr>
      <w:rPr>
        <w:rFonts w:hint="default"/>
        <w:lang w:val="en-US" w:eastAsia="en-US" w:bidi="ar-SA"/>
      </w:rPr>
    </w:lvl>
    <w:lvl w:ilvl="4">
      <w:numFmt w:val="bullet"/>
      <w:lvlText w:val="•"/>
      <w:lvlJc w:val="left"/>
      <w:pPr>
        <w:ind w:left="5480" w:hanging="720"/>
      </w:pPr>
      <w:rPr>
        <w:rFonts w:hint="default"/>
        <w:lang w:val="en-US" w:eastAsia="en-US" w:bidi="ar-SA"/>
      </w:rPr>
    </w:lvl>
    <w:lvl w:ilvl="5">
      <w:numFmt w:val="bullet"/>
      <w:lvlText w:val="•"/>
      <w:lvlJc w:val="left"/>
      <w:pPr>
        <w:ind w:left="6360" w:hanging="720"/>
      </w:pPr>
      <w:rPr>
        <w:rFonts w:hint="default"/>
        <w:lang w:val="en-US" w:eastAsia="en-US" w:bidi="ar-SA"/>
      </w:rPr>
    </w:lvl>
    <w:lvl w:ilvl="6">
      <w:numFmt w:val="bullet"/>
      <w:lvlText w:val="•"/>
      <w:lvlJc w:val="left"/>
      <w:pPr>
        <w:ind w:left="7240" w:hanging="720"/>
      </w:pPr>
      <w:rPr>
        <w:rFonts w:hint="default"/>
        <w:lang w:val="en-US" w:eastAsia="en-US" w:bidi="ar-SA"/>
      </w:rPr>
    </w:lvl>
    <w:lvl w:ilvl="7">
      <w:numFmt w:val="bullet"/>
      <w:lvlText w:val="•"/>
      <w:lvlJc w:val="left"/>
      <w:pPr>
        <w:ind w:left="8120" w:hanging="720"/>
      </w:pPr>
      <w:rPr>
        <w:rFonts w:hint="default"/>
        <w:lang w:val="en-US" w:eastAsia="en-US" w:bidi="ar-SA"/>
      </w:rPr>
    </w:lvl>
    <w:lvl w:ilvl="8">
      <w:numFmt w:val="bullet"/>
      <w:lvlText w:val="•"/>
      <w:lvlJc w:val="left"/>
      <w:pPr>
        <w:ind w:left="9000" w:hanging="720"/>
      </w:pPr>
      <w:rPr>
        <w:rFonts w:hint="default"/>
        <w:lang w:val="en-US" w:eastAsia="en-US" w:bidi="ar-SA"/>
      </w:rPr>
    </w:lvl>
  </w:abstractNum>
  <w:abstractNum w:abstractNumId="79">
    <w:nsid w:val="177C3557"/>
    <w:multiLevelType w:val="multilevel"/>
    <w:tmpl w:val="177C3557"/>
    <w:lvl w:ilvl="0">
      <w:start w:val="1"/>
      <w:numFmt w:val="decimal"/>
      <w:lvlText w:val="%1"/>
      <w:lvlJc w:val="left"/>
      <w:pPr>
        <w:ind w:left="360" w:hanging="360"/>
      </w:pPr>
      <w:rPr>
        <w:rFonts w:hint="default"/>
        <w:b/>
      </w:rPr>
    </w:lvl>
    <w:lvl w:ilvl="1">
      <w:start w:val="1"/>
      <w:numFmt w:val="decimal"/>
      <w:lvlText w:val="6.%2"/>
      <w:lvlJc w:val="left"/>
      <w:pPr>
        <w:ind w:left="360" w:hanging="360"/>
      </w:pPr>
      <w:rPr>
        <w:rFonts w:hint="eastAsia"/>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0">
    <w:nsid w:val="18714A2C"/>
    <w:multiLevelType w:val="multilevel"/>
    <w:tmpl w:val="18714A2C"/>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81">
    <w:nsid w:val="18F74015"/>
    <w:multiLevelType w:val="multilevel"/>
    <w:tmpl w:val="18F74015"/>
    <w:lvl w:ilvl="0">
      <w:start w:val="1"/>
      <w:numFmt w:val="decimal"/>
      <w:lvlText w:val="%1."/>
      <w:lvlJc w:val="left"/>
      <w:pPr>
        <w:ind w:left="880" w:hanging="720"/>
      </w:pPr>
      <w:rPr>
        <w:rFonts w:ascii="Times New Roman" w:eastAsia="Times New Roman" w:hAnsi="Times New Roman" w:cs="Times New Roman" w:hint="default"/>
        <w:b/>
        <w:bCs/>
        <w:spacing w:val="-2"/>
        <w:w w:val="99"/>
        <w:sz w:val="23"/>
        <w:szCs w:val="23"/>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2497" w:hanging="721"/>
      </w:pPr>
      <w:rPr>
        <w:rFonts w:hint="default"/>
        <w:lang w:val="en-US" w:eastAsia="en-US" w:bidi="en-US"/>
      </w:rPr>
    </w:lvl>
    <w:lvl w:ilvl="3">
      <w:numFmt w:val="bullet"/>
      <w:lvlText w:val="•"/>
      <w:lvlJc w:val="left"/>
      <w:pPr>
        <w:ind w:left="3395" w:hanging="721"/>
      </w:pPr>
      <w:rPr>
        <w:rFonts w:hint="default"/>
        <w:lang w:val="en-US" w:eastAsia="en-US" w:bidi="en-US"/>
      </w:rPr>
    </w:lvl>
    <w:lvl w:ilvl="4">
      <w:numFmt w:val="bullet"/>
      <w:lvlText w:val="•"/>
      <w:lvlJc w:val="left"/>
      <w:pPr>
        <w:ind w:left="4293" w:hanging="721"/>
      </w:pPr>
      <w:rPr>
        <w:rFonts w:hint="default"/>
        <w:lang w:val="en-US" w:eastAsia="en-US" w:bidi="en-US"/>
      </w:rPr>
    </w:lvl>
    <w:lvl w:ilvl="5">
      <w:numFmt w:val="bullet"/>
      <w:lvlText w:val="•"/>
      <w:lvlJc w:val="left"/>
      <w:pPr>
        <w:ind w:left="5191" w:hanging="721"/>
      </w:pPr>
      <w:rPr>
        <w:rFonts w:hint="default"/>
        <w:lang w:val="en-US" w:eastAsia="en-US" w:bidi="en-US"/>
      </w:rPr>
    </w:lvl>
    <w:lvl w:ilvl="6">
      <w:numFmt w:val="bullet"/>
      <w:lvlText w:val="•"/>
      <w:lvlJc w:val="left"/>
      <w:pPr>
        <w:ind w:left="6088" w:hanging="721"/>
      </w:pPr>
      <w:rPr>
        <w:rFonts w:hint="default"/>
        <w:lang w:val="en-US" w:eastAsia="en-US" w:bidi="en-US"/>
      </w:rPr>
    </w:lvl>
    <w:lvl w:ilvl="7">
      <w:numFmt w:val="bullet"/>
      <w:lvlText w:val="•"/>
      <w:lvlJc w:val="left"/>
      <w:pPr>
        <w:ind w:left="6986" w:hanging="721"/>
      </w:pPr>
      <w:rPr>
        <w:rFonts w:hint="default"/>
        <w:lang w:val="en-US" w:eastAsia="en-US" w:bidi="en-US"/>
      </w:rPr>
    </w:lvl>
    <w:lvl w:ilvl="8">
      <w:numFmt w:val="bullet"/>
      <w:lvlText w:val="•"/>
      <w:lvlJc w:val="left"/>
      <w:pPr>
        <w:ind w:left="7884" w:hanging="721"/>
      </w:pPr>
      <w:rPr>
        <w:rFonts w:hint="default"/>
        <w:lang w:val="en-US" w:eastAsia="en-US" w:bidi="en-US"/>
      </w:rPr>
    </w:lvl>
  </w:abstractNum>
  <w:abstractNum w:abstractNumId="82">
    <w:nsid w:val="1A1F524D"/>
    <w:multiLevelType w:val="multilevel"/>
    <w:tmpl w:val="1A1F524D"/>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lang w:val="en-G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3">
    <w:nsid w:val="1AD50295"/>
    <w:multiLevelType w:val="multilevel"/>
    <w:tmpl w:val="1AD50295"/>
    <w:lvl w:ilvl="0">
      <w:start w:val="29"/>
      <w:numFmt w:val="decimal"/>
      <w:lvlText w:val="%1."/>
      <w:lvlJc w:val="left"/>
      <w:pPr>
        <w:ind w:left="880" w:hanging="720"/>
      </w:pPr>
      <w:rPr>
        <w:rFonts w:ascii="Times New Roman" w:eastAsia="Times New Roman" w:hAnsi="Times New Roman" w:cs="Times New Roman" w:hint="default"/>
        <w:b/>
        <w:bCs/>
        <w:spacing w:val="-2"/>
        <w:w w:val="99"/>
        <w:sz w:val="23"/>
        <w:szCs w:val="23"/>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1600" w:hanging="721"/>
      </w:pPr>
      <w:rPr>
        <w:rFonts w:hint="default"/>
        <w:lang w:val="en-US" w:eastAsia="en-US" w:bidi="en-US"/>
      </w:rPr>
    </w:lvl>
    <w:lvl w:ilvl="3">
      <w:numFmt w:val="bullet"/>
      <w:lvlText w:val="•"/>
      <w:lvlJc w:val="left"/>
      <w:pPr>
        <w:ind w:left="2610" w:hanging="721"/>
      </w:pPr>
      <w:rPr>
        <w:rFonts w:hint="default"/>
        <w:lang w:val="en-US" w:eastAsia="en-US" w:bidi="en-US"/>
      </w:rPr>
    </w:lvl>
    <w:lvl w:ilvl="4">
      <w:numFmt w:val="bullet"/>
      <w:lvlText w:val="•"/>
      <w:lvlJc w:val="left"/>
      <w:pPr>
        <w:ind w:left="3620" w:hanging="721"/>
      </w:pPr>
      <w:rPr>
        <w:rFonts w:hint="default"/>
        <w:lang w:val="en-US" w:eastAsia="en-US" w:bidi="en-US"/>
      </w:rPr>
    </w:lvl>
    <w:lvl w:ilvl="5">
      <w:numFmt w:val="bullet"/>
      <w:lvlText w:val="•"/>
      <w:lvlJc w:val="left"/>
      <w:pPr>
        <w:ind w:left="4630" w:hanging="721"/>
      </w:pPr>
      <w:rPr>
        <w:rFonts w:hint="default"/>
        <w:lang w:val="en-US" w:eastAsia="en-US" w:bidi="en-US"/>
      </w:rPr>
    </w:lvl>
    <w:lvl w:ilvl="6">
      <w:numFmt w:val="bullet"/>
      <w:lvlText w:val="•"/>
      <w:lvlJc w:val="left"/>
      <w:pPr>
        <w:ind w:left="5640" w:hanging="721"/>
      </w:pPr>
      <w:rPr>
        <w:rFonts w:hint="default"/>
        <w:lang w:val="en-US" w:eastAsia="en-US" w:bidi="en-US"/>
      </w:rPr>
    </w:lvl>
    <w:lvl w:ilvl="7">
      <w:numFmt w:val="bullet"/>
      <w:lvlText w:val="•"/>
      <w:lvlJc w:val="left"/>
      <w:pPr>
        <w:ind w:left="6650" w:hanging="721"/>
      </w:pPr>
      <w:rPr>
        <w:rFonts w:hint="default"/>
        <w:lang w:val="en-US" w:eastAsia="en-US" w:bidi="en-US"/>
      </w:rPr>
    </w:lvl>
    <w:lvl w:ilvl="8">
      <w:numFmt w:val="bullet"/>
      <w:lvlText w:val="•"/>
      <w:lvlJc w:val="left"/>
      <w:pPr>
        <w:ind w:left="7660" w:hanging="721"/>
      </w:pPr>
      <w:rPr>
        <w:rFonts w:hint="default"/>
        <w:lang w:val="en-US" w:eastAsia="en-US" w:bidi="en-US"/>
      </w:rPr>
    </w:lvl>
  </w:abstractNum>
  <w:abstractNum w:abstractNumId="84">
    <w:nsid w:val="1B1E5A24"/>
    <w:multiLevelType w:val="multilevel"/>
    <w:tmpl w:val="1B1E5A24"/>
    <w:lvl w:ilvl="0">
      <w:start w:val="1"/>
      <w:numFmt w:val="decimal"/>
      <w:lvlText w:val="1.%1"/>
      <w:lvlJc w:val="left"/>
      <w:pPr>
        <w:ind w:left="360" w:hanging="360"/>
      </w:pPr>
      <w:rPr>
        <w:rFonts w:ascii="Times New Roman" w:eastAsia="SimSun" w:hAnsi="Times New Roman" w:cs="Times New Roman" w:hint="default"/>
        <w:b w:val="0"/>
        <w:bCs/>
      </w:rPr>
    </w:lvl>
    <w:lvl w:ilvl="1">
      <w:start w:val="1"/>
      <w:numFmt w:val="decimal"/>
      <w:lvlText w:val="2.%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5">
    <w:nsid w:val="1BCBBCF0"/>
    <w:multiLevelType w:val="multilevel"/>
    <w:tmpl w:val="1BCBBCF0"/>
    <w:lvl w:ilvl="0">
      <w:start w:val="12"/>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86">
    <w:nsid w:val="1C257C7B"/>
    <w:multiLevelType w:val="multilevel"/>
    <w:tmpl w:val="1C257C7B"/>
    <w:lvl w:ilvl="0">
      <w:start w:val="1"/>
      <w:numFmt w:val="decimal"/>
      <w:lvlText w:val="%1."/>
      <w:lvlJc w:val="left"/>
      <w:pPr>
        <w:ind w:left="880" w:hanging="720"/>
      </w:pPr>
      <w:rPr>
        <w:rFonts w:ascii="Times New Roman" w:eastAsia="Times New Roman" w:hAnsi="Times New Roman" w:cs="Times New Roman" w:hint="default"/>
        <w:b/>
        <w:bCs/>
        <w:spacing w:val="-2"/>
        <w:w w:val="99"/>
        <w:sz w:val="23"/>
        <w:szCs w:val="23"/>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1640" w:hanging="721"/>
      </w:pPr>
      <w:rPr>
        <w:rFonts w:hint="default"/>
        <w:lang w:val="en-US" w:eastAsia="en-US" w:bidi="en-US"/>
      </w:rPr>
    </w:lvl>
    <w:lvl w:ilvl="3">
      <w:numFmt w:val="bullet"/>
      <w:lvlText w:val="•"/>
      <w:lvlJc w:val="left"/>
      <w:pPr>
        <w:ind w:left="2645" w:hanging="721"/>
      </w:pPr>
      <w:rPr>
        <w:rFonts w:hint="default"/>
        <w:lang w:val="en-US" w:eastAsia="en-US" w:bidi="en-US"/>
      </w:rPr>
    </w:lvl>
    <w:lvl w:ilvl="4">
      <w:numFmt w:val="bullet"/>
      <w:lvlText w:val="•"/>
      <w:lvlJc w:val="left"/>
      <w:pPr>
        <w:ind w:left="3650" w:hanging="721"/>
      </w:pPr>
      <w:rPr>
        <w:rFonts w:hint="default"/>
        <w:lang w:val="en-US" w:eastAsia="en-US" w:bidi="en-US"/>
      </w:rPr>
    </w:lvl>
    <w:lvl w:ilvl="5">
      <w:numFmt w:val="bullet"/>
      <w:lvlText w:val="•"/>
      <w:lvlJc w:val="left"/>
      <w:pPr>
        <w:ind w:left="4655" w:hanging="721"/>
      </w:pPr>
      <w:rPr>
        <w:rFonts w:hint="default"/>
        <w:lang w:val="en-US" w:eastAsia="en-US" w:bidi="en-US"/>
      </w:rPr>
    </w:lvl>
    <w:lvl w:ilvl="6">
      <w:numFmt w:val="bullet"/>
      <w:lvlText w:val="•"/>
      <w:lvlJc w:val="left"/>
      <w:pPr>
        <w:ind w:left="5660" w:hanging="721"/>
      </w:pPr>
      <w:rPr>
        <w:rFonts w:hint="default"/>
        <w:lang w:val="en-US" w:eastAsia="en-US" w:bidi="en-US"/>
      </w:rPr>
    </w:lvl>
    <w:lvl w:ilvl="7">
      <w:numFmt w:val="bullet"/>
      <w:lvlText w:val="•"/>
      <w:lvlJc w:val="left"/>
      <w:pPr>
        <w:ind w:left="6665" w:hanging="721"/>
      </w:pPr>
      <w:rPr>
        <w:rFonts w:hint="default"/>
        <w:lang w:val="en-US" w:eastAsia="en-US" w:bidi="en-US"/>
      </w:rPr>
    </w:lvl>
    <w:lvl w:ilvl="8">
      <w:numFmt w:val="bullet"/>
      <w:lvlText w:val="•"/>
      <w:lvlJc w:val="left"/>
      <w:pPr>
        <w:ind w:left="7670" w:hanging="721"/>
      </w:pPr>
      <w:rPr>
        <w:rFonts w:hint="default"/>
        <w:lang w:val="en-US" w:eastAsia="en-US" w:bidi="en-US"/>
      </w:rPr>
    </w:lvl>
  </w:abstractNum>
  <w:abstractNum w:abstractNumId="87">
    <w:nsid w:val="1C5810EF"/>
    <w:multiLevelType w:val="hybridMultilevel"/>
    <w:tmpl w:val="C258278E"/>
    <w:lvl w:ilvl="0" w:tplc="FB42DAB2">
      <w:start w:val="1"/>
      <w:numFmt w:val="decimal"/>
      <w:lvlText w:val="%1"/>
      <w:lvlJc w:val="left"/>
      <w:pPr>
        <w:ind w:left="1241" w:hanging="721"/>
        <w:jc w:val="left"/>
      </w:pPr>
      <w:rPr>
        <w:rFonts w:ascii="Times New Roman" w:eastAsia="Times New Roman" w:hAnsi="Times New Roman" w:cs="Times New Roman" w:hint="default"/>
        <w:w w:val="100"/>
        <w:sz w:val="24"/>
        <w:szCs w:val="24"/>
        <w:lang w:val="en-US" w:eastAsia="en-US" w:bidi="ar-SA"/>
      </w:rPr>
    </w:lvl>
    <w:lvl w:ilvl="1" w:tplc="5B288CBC">
      <w:numFmt w:val="bullet"/>
      <w:lvlText w:val="•"/>
      <w:lvlJc w:val="left"/>
      <w:pPr>
        <w:ind w:left="2192" w:hanging="721"/>
      </w:pPr>
      <w:rPr>
        <w:rFonts w:hint="default"/>
        <w:lang w:val="en-US" w:eastAsia="en-US" w:bidi="ar-SA"/>
      </w:rPr>
    </w:lvl>
    <w:lvl w:ilvl="2" w:tplc="8B2CBFF8">
      <w:numFmt w:val="bullet"/>
      <w:lvlText w:val="•"/>
      <w:lvlJc w:val="left"/>
      <w:pPr>
        <w:ind w:left="3144" w:hanging="721"/>
      </w:pPr>
      <w:rPr>
        <w:rFonts w:hint="default"/>
        <w:lang w:val="en-US" w:eastAsia="en-US" w:bidi="ar-SA"/>
      </w:rPr>
    </w:lvl>
    <w:lvl w:ilvl="3" w:tplc="138E8E6A">
      <w:numFmt w:val="bullet"/>
      <w:lvlText w:val="•"/>
      <w:lvlJc w:val="left"/>
      <w:pPr>
        <w:ind w:left="4096" w:hanging="721"/>
      </w:pPr>
      <w:rPr>
        <w:rFonts w:hint="default"/>
        <w:lang w:val="en-US" w:eastAsia="en-US" w:bidi="ar-SA"/>
      </w:rPr>
    </w:lvl>
    <w:lvl w:ilvl="4" w:tplc="0B8AF4FA">
      <w:numFmt w:val="bullet"/>
      <w:lvlText w:val="•"/>
      <w:lvlJc w:val="left"/>
      <w:pPr>
        <w:ind w:left="5048" w:hanging="721"/>
      </w:pPr>
      <w:rPr>
        <w:rFonts w:hint="default"/>
        <w:lang w:val="en-US" w:eastAsia="en-US" w:bidi="ar-SA"/>
      </w:rPr>
    </w:lvl>
    <w:lvl w:ilvl="5" w:tplc="BA5AB84E">
      <w:numFmt w:val="bullet"/>
      <w:lvlText w:val="•"/>
      <w:lvlJc w:val="left"/>
      <w:pPr>
        <w:ind w:left="6000" w:hanging="721"/>
      </w:pPr>
      <w:rPr>
        <w:rFonts w:hint="default"/>
        <w:lang w:val="en-US" w:eastAsia="en-US" w:bidi="ar-SA"/>
      </w:rPr>
    </w:lvl>
    <w:lvl w:ilvl="6" w:tplc="24B6DABC">
      <w:numFmt w:val="bullet"/>
      <w:lvlText w:val="•"/>
      <w:lvlJc w:val="left"/>
      <w:pPr>
        <w:ind w:left="6952" w:hanging="721"/>
      </w:pPr>
      <w:rPr>
        <w:rFonts w:hint="default"/>
        <w:lang w:val="en-US" w:eastAsia="en-US" w:bidi="ar-SA"/>
      </w:rPr>
    </w:lvl>
    <w:lvl w:ilvl="7" w:tplc="E578D570">
      <w:numFmt w:val="bullet"/>
      <w:lvlText w:val="•"/>
      <w:lvlJc w:val="left"/>
      <w:pPr>
        <w:ind w:left="7904" w:hanging="721"/>
      </w:pPr>
      <w:rPr>
        <w:rFonts w:hint="default"/>
        <w:lang w:val="en-US" w:eastAsia="en-US" w:bidi="ar-SA"/>
      </w:rPr>
    </w:lvl>
    <w:lvl w:ilvl="8" w:tplc="BFEE7DA6">
      <w:numFmt w:val="bullet"/>
      <w:lvlText w:val="•"/>
      <w:lvlJc w:val="left"/>
      <w:pPr>
        <w:ind w:left="8856" w:hanging="721"/>
      </w:pPr>
      <w:rPr>
        <w:rFonts w:hint="default"/>
        <w:lang w:val="en-US" w:eastAsia="en-US" w:bidi="ar-SA"/>
      </w:rPr>
    </w:lvl>
  </w:abstractNum>
  <w:abstractNum w:abstractNumId="88">
    <w:nsid w:val="1ED5140D"/>
    <w:multiLevelType w:val="multilevel"/>
    <w:tmpl w:val="1ED5140D"/>
    <w:lvl w:ilvl="0">
      <w:start w:val="1"/>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9">
    <w:nsid w:val="1EF016EF"/>
    <w:multiLevelType w:val="multilevel"/>
    <w:tmpl w:val="1EF016EF"/>
    <w:lvl w:ilvl="0">
      <w:start w:val="1"/>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0">
    <w:nsid w:val="21171DF6"/>
    <w:multiLevelType w:val="multilevel"/>
    <w:tmpl w:val="3998D5BA"/>
    <w:lvl w:ilvl="0">
      <w:start w:val="4"/>
      <w:numFmt w:val="decimal"/>
      <w:lvlText w:val="%1."/>
      <w:lvlJc w:val="left"/>
      <w:pPr>
        <w:ind w:left="1241" w:hanging="721"/>
        <w:jc w:val="left"/>
      </w:pPr>
      <w:rPr>
        <w:rFonts w:ascii="Times New Roman" w:eastAsia="Times New Roman" w:hAnsi="Times New Roman" w:cs="Times New Roman" w:hint="default"/>
        <w:b/>
        <w:bCs/>
        <w:w w:val="100"/>
        <w:sz w:val="24"/>
        <w:szCs w:val="24"/>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2937" w:hanging="720"/>
      </w:pPr>
      <w:rPr>
        <w:rFonts w:hint="default"/>
        <w:lang w:val="en-US" w:eastAsia="en-US" w:bidi="ar-SA"/>
      </w:rPr>
    </w:lvl>
    <w:lvl w:ilvl="3">
      <w:numFmt w:val="bullet"/>
      <w:lvlText w:val="•"/>
      <w:lvlJc w:val="left"/>
      <w:pPr>
        <w:ind w:left="3915" w:hanging="720"/>
      </w:pPr>
      <w:rPr>
        <w:rFonts w:hint="default"/>
        <w:lang w:val="en-US" w:eastAsia="en-US" w:bidi="ar-SA"/>
      </w:rPr>
    </w:lvl>
    <w:lvl w:ilvl="4">
      <w:numFmt w:val="bullet"/>
      <w:lvlText w:val="•"/>
      <w:lvlJc w:val="left"/>
      <w:pPr>
        <w:ind w:left="4893" w:hanging="720"/>
      </w:pPr>
      <w:rPr>
        <w:rFonts w:hint="default"/>
        <w:lang w:val="en-US" w:eastAsia="en-US" w:bidi="ar-SA"/>
      </w:rPr>
    </w:lvl>
    <w:lvl w:ilvl="5">
      <w:numFmt w:val="bullet"/>
      <w:lvlText w:val="•"/>
      <w:lvlJc w:val="left"/>
      <w:pPr>
        <w:ind w:left="5871" w:hanging="720"/>
      </w:pPr>
      <w:rPr>
        <w:rFonts w:hint="default"/>
        <w:lang w:val="en-US" w:eastAsia="en-US" w:bidi="ar-SA"/>
      </w:rPr>
    </w:lvl>
    <w:lvl w:ilvl="6">
      <w:numFmt w:val="bullet"/>
      <w:lvlText w:val="•"/>
      <w:lvlJc w:val="left"/>
      <w:pPr>
        <w:ind w:left="6848" w:hanging="720"/>
      </w:pPr>
      <w:rPr>
        <w:rFonts w:hint="default"/>
        <w:lang w:val="en-US" w:eastAsia="en-US" w:bidi="ar-SA"/>
      </w:rPr>
    </w:lvl>
    <w:lvl w:ilvl="7">
      <w:numFmt w:val="bullet"/>
      <w:lvlText w:val="•"/>
      <w:lvlJc w:val="left"/>
      <w:pPr>
        <w:ind w:left="7826" w:hanging="720"/>
      </w:pPr>
      <w:rPr>
        <w:rFonts w:hint="default"/>
        <w:lang w:val="en-US" w:eastAsia="en-US" w:bidi="ar-SA"/>
      </w:rPr>
    </w:lvl>
    <w:lvl w:ilvl="8">
      <w:numFmt w:val="bullet"/>
      <w:lvlText w:val="•"/>
      <w:lvlJc w:val="left"/>
      <w:pPr>
        <w:ind w:left="8804" w:hanging="720"/>
      </w:pPr>
      <w:rPr>
        <w:rFonts w:hint="default"/>
        <w:lang w:val="en-US" w:eastAsia="en-US" w:bidi="ar-SA"/>
      </w:rPr>
    </w:lvl>
  </w:abstractNum>
  <w:abstractNum w:abstractNumId="91">
    <w:nsid w:val="23E97754"/>
    <w:multiLevelType w:val="multilevel"/>
    <w:tmpl w:val="23E97754"/>
    <w:lvl w:ilvl="0">
      <w:start w:val="1"/>
      <w:numFmt w:val="decimal"/>
      <w:lvlText w:val="%1."/>
      <w:lvlJc w:val="left"/>
      <w:pPr>
        <w:ind w:left="880" w:hanging="720"/>
      </w:pPr>
      <w:rPr>
        <w:rFonts w:ascii="Times New Roman" w:eastAsia="Times New Roman" w:hAnsi="Times New Roman" w:cs="Times New Roman" w:hint="default"/>
        <w:b/>
        <w:bCs/>
        <w:spacing w:val="-2"/>
        <w:w w:val="99"/>
        <w:sz w:val="23"/>
        <w:szCs w:val="23"/>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2497" w:hanging="721"/>
      </w:pPr>
      <w:rPr>
        <w:rFonts w:hint="default"/>
        <w:lang w:val="en-US" w:eastAsia="en-US" w:bidi="en-US"/>
      </w:rPr>
    </w:lvl>
    <w:lvl w:ilvl="3">
      <w:numFmt w:val="bullet"/>
      <w:lvlText w:val="•"/>
      <w:lvlJc w:val="left"/>
      <w:pPr>
        <w:ind w:left="3395" w:hanging="721"/>
      </w:pPr>
      <w:rPr>
        <w:rFonts w:hint="default"/>
        <w:lang w:val="en-US" w:eastAsia="en-US" w:bidi="en-US"/>
      </w:rPr>
    </w:lvl>
    <w:lvl w:ilvl="4">
      <w:numFmt w:val="bullet"/>
      <w:lvlText w:val="•"/>
      <w:lvlJc w:val="left"/>
      <w:pPr>
        <w:ind w:left="4293" w:hanging="721"/>
      </w:pPr>
      <w:rPr>
        <w:rFonts w:hint="default"/>
        <w:lang w:val="en-US" w:eastAsia="en-US" w:bidi="en-US"/>
      </w:rPr>
    </w:lvl>
    <w:lvl w:ilvl="5">
      <w:numFmt w:val="bullet"/>
      <w:lvlText w:val="•"/>
      <w:lvlJc w:val="left"/>
      <w:pPr>
        <w:ind w:left="5191" w:hanging="721"/>
      </w:pPr>
      <w:rPr>
        <w:rFonts w:hint="default"/>
        <w:lang w:val="en-US" w:eastAsia="en-US" w:bidi="en-US"/>
      </w:rPr>
    </w:lvl>
    <w:lvl w:ilvl="6">
      <w:numFmt w:val="bullet"/>
      <w:lvlText w:val="•"/>
      <w:lvlJc w:val="left"/>
      <w:pPr>
        <w:ind w:left="6088" w:hanging="721"/>
      </w:pPr>
      <w:rPr>
        <w:rFonts w:hint="default"/>
        <w:lang w:val="en-US" w:eastAsia="en-US" w:bidi="en-US"/>
      </w:rPr>
    </w:lvl>
    <w:lvl w:ilvl="7">
      <w:numFmt w:val="bullet"/>
      <w:lvlText w:val="•"/>
      <w:lvlJc w:val="left"/>
      <w:pPr>
        <w:ind w:left="6986" w:hanging="721"/>
      </w:pPr>
      <w:rPr>
        <w:rFonts w:hint="default"/>
        <w:lang w:val="en-US" w:eastAsia="en-US" w:bidi="en-US"/>
      </w:rPr>
    </w:lvl>
    <w:lvl w:ilvl="8">
      <w:numFmt w:val="bullet"/>
      <w:lvlText w:val="•"/>
      <w:lvlJc w:val="left"/>
      <w:pPr>
        <w:ind w:left="7884" w:hanging="721"/>
      </w:pPr>
      <w:rPr>
        <w:rFonts w:hint="default"/>
        <w:lang w:val="en-US" w:eastAsia="en-US" w:bidi="en-US"/>
      </w:rPr>
    </w:lvl>
  </w:abstractNum>
  <w:abstractNum w:abstractNumId="92">
    <w:nsid w:val="251961ED"/>
    <w:multiLevelType w:val="multilevel"/>
    <w:tmpl w:val="251961ED"/>
    <w:lvl w:ilvl="0">
      <w:start w:val="1"/>
      <w:numFmt w:val="decimal"/>
      <w:lvlText w:val="%1."/>
      <w:lvlJc w:val="left"/>
      <w:pPr>
        <w:ind w:left="284" w:hanging="284"/>
      </w:pPr>
      <w:rPr>
        <w:rFonts w:hint="default"/>
        <w:b/>
        <w:bCs/>
        <w:lang w:val="en-GB"/>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3">
    <w:nsid w:val="25625337"/>
    <w:multiLevelType w:val="multilevel"/>
    <w:tmpl w:val="25625337"/>
    <w:lvl w:ilvl="0">
      <w:start w:val="1"/>
      <w:numFmt w:val="decimal"/>
      <w:lvlText w:val="%1"/>
      <w:lvlJc w:val="left"/>
      <w:pPr>
        <w:ind w:left="360" w:hanging="360"/>
      </w:pPr>
      <w:rPr>
        <w:rFonts w:hint="default"/>
        <w:b/>
      </w:rPr>
    </w:lvl>
    <w:lvl w:ilvl="1">
      <w:start w:val="1"/>
      <w:numFmt w:val="decimal"/>
      <w:lvlText w:val="2.%2"/>
      <w:lvlJc w:val="left"/>
      <w:pPr>
        <w:ind w:left="360" w:hanging="360"/>
      </w:pPr>
      <w:rPr>
        <w:rFonts w:hint="eastAsia"/>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4">
    <w:nsid w:val="25B654F3"/>
    <w:multiLevelType w:val="multilevel"/>
    <w:tmpl w:val="25B654F3"/>
    <w:lvl w:ilvl="0">
      <w:start w:val="1"/>
      <w:numFmt w:val="decimal"/>
      <w:lvlText w:val="%1"/>
      <w:lvlJc w:val="left"/>
      <w:pPr>
        <w:ind w:left="1600" w:hanging="720"/>
      </w:pPr>
      <w:rPr>
        <w:rFonts w:hint="default"/>
        <w:lang w:val="en-US" w:eastAsia="en-US" w:bidi="en-US"/>
      </w:rPr>
    </w:lvl>
    <w:lvl w:ilvl="1">
      <w:start w:val="1"/>
      <w:numFmt w:val="decimal"/>
      <w:lvlText w:val="%1.%2"/>
      <w:lvlJc w:val="left"/>
      <w:pPr>
        <w:ind w:left="1600" w:hanging="720"/>
      </w:pPr>
      <w:rPr>
        <w:rFonts w:ascii="Times New Roman" w:eastAsia="Times New Roman" w:hAnsi="Times New Roman" w:cs="Times New Roman" w:hint="default"/>
        <w:spacing w:val="-2"/>
        <w:w w:val="99"/>
        <w:sz w:val="24"/>
        <w:szCs w:val="24"/>
        <w:lang w:val="en-US" w:eastAsia="en-US" w:bidi="en-US"/>
      </w:rPr>
    </w:lvl>
    <w:lvl w:ilvl="2">
      <w:numFmt w:val="bullet"/>
      <w:lvlText w:val="•"/>
      <w:lvlJc w:val="left"/>
      <w:pPr>
        <w:ind w:left="3216" w:hanging="720"/>
      </w:pPr>
      <w:rPr>
        <w:rFonts w:hint="default"/>
        <w:lang w:val="en-US" w:eastAsia="en-US" w:bidi="en-US"/>
      </w:rPr>
    </w:lvl>
    <w:lvl w:ilvl="3">
      <w:numFmt w:val="bullet"/>
      <w:lvlText w:val="•"/>
      <w:lvlJc w:val="left"/>
      <w:pPr>
        <w:ind w:left="4024" w:hanging="720"/>
      </w:pPr>
      <w:rPr>
        <w:rFonts w:hint="default"/>
        <w:lang w:val="en-US" w:eastAsia="en-US" w:bidi="en-US"/>
      </w:rPr>
    </w:lvl>
    <w:lvl w:ilvl="4">
      <w:numFmt w:val="bullet"/>
      <w:lvlText w:val="•"/>
      <w:lvlJc w:val="left"/>
      <w:pPr>
        <w:ind w:left="4832" w:hanging="720"/>
      </w:pPr>
      <w:rPr>
        <w:rFonts w:hint="default"/>
        <w:lang w:val="en-US" w:eastAsia="en-US" w:bidi="en-US"/>
      </w:rPr>
    </w:lvl>
    <w:lvl w:ilvl="5">
      <w:numFmt w:val="bullet"/>
      <w:lvlText w:val="•"/>
      <w:lvlJc w:val="left"/>
      <w:pPr>
        <w:ind w:left="5640" w:hanging="720"/>
      </w:pPr>
      <w:rPr>
        <w:rFonts w:hint="default"/>
        <w:lang w:val="en-US" w:eastAsia="en-US" w:bidi="en-US"/>
      </w:rPr>
    </w:lvl>
    <w:lvl w:ilvl="6">
      <w:numFmt w:val="bullet"/>
      <w:lvlText w:val="•"/>
      <w:lvlJc w:val="left"/>
      <w:pPr>
        <w:ind w:left="6448" w:hanging="720"/>
      </w:pPr>
      <w:rPr>
        <w:rFonts w:hint="default"/>
        <w:lang w:val="en-US" w:eastAsia="en-US" w:bidi="en-US"/>
      </w:rPr>
    </w:lvl>
    <w:lvl w:ilvl="7">
      <w:numFmt w:val="bullet"/>
      <w:lvlText w:val="•"/>
      <w:lvlJc w:val="left"/>
      <w:pPr>
        <w:ind w:left="7256" w:hanging="720"/>
      </w:pPr>
      <w:rPr>
        <w:rFonts w:hint="default"/>
        <w:lang w:val="en-US" w:eastAsia="en-US" w:bidi="en-US"/>
      </w:rPr>
    </w:lvl>
    <w:lvl w:ilvl="8">
      <w:numFmt w:val="bullet"/>
      <w:lvlText w:val="•"/>
      <w:lvlJc w:val="left"/>
      <w:pPr>
        <w:ind w:left="8064" w:hanging="720"/>
      </w:pPr>
      <w:rPr>
        <w:rFonts w:hint="default"/>
        <w:lang w:val="en-US" w:eastAsia="en-US" w:bidi="en-US"/>
      </w:rPr>
    </w:lvl>
  </w:abstractNum>
  <w:abstractNum w:abstractNumId="95">
    <w:nsid w:val="267350D2"/>
    <w:multiLevelType w:val="multilevel"/>
    <w:tmpl w:val="F05C81C0"/>
    <w:lvl w:ilvl="0">
      <w:start w:val="7"/>
      <w:numFmt w:val="decimal"/>
      <w:lvlText w:val="%1"/>
      <w:lvlJc w:val="left"/>
      <w:pPr>
        <w:ind w:left="1961" w:hanging="720"/>
        <w:jc w:val="left"/>
      </w:pPr>
      <w:rPr>
        <w:rFonts w:hint="default"/>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720" w:hanging="720"/>
      </w:pPr>
      <w:rPr>
        <w:rFonts w:hint="default"/>
        <w:lang w:val="en-US" w:eastAsia="en-US" w:bidi="ar-SA"/>
      </w:rPr>
    </w:lvl>
    <w:lvl w:ilvl="3">
      <w:numFmt w:val="bullet"/>
      <w:lvlText w:val="•"/>
      <w:lvlJc w:val="left"/>
      <w:pPr>
        <w:ind w:left="4600" w:hanging="720"/>
      </w:pPr>
      <w:rPr>
        <w:rFonts w:hint="default"/>
        <w:lang w:val="en-US" w:eastAsia="en-US" w:bidi="ar-SA"/>
      </w:rPr>
    </w:lvl>
    <w:lvl w:ilvl="4">
      <w:numFmt w:val="bullet"/>
      <w:lvlText w:val="•"/>
      <w:lvlJc w:val="left"/>
      <w:pPr>
        <w:ind w:left="5480" w:hanging="720"/>
      </w:pPr>
      <w:rPr>
        <w:rFonts w:hint="default"/>
        <w:lang w:val="en-US" w:eastAsia="en-US" w:bidi="ar-SA"/>
      </w:rPr>
    </w:lvl>
    <w:lvl w:ilvl="5">
      <w:numFmt w:val="bullet"/>
      <w:lvlText w:val="•"/>
      <w:lvlJc w:val="left"/>
      <w:pPr>
        <w:ind w:left="6360" w:hanging="720"/>
      </w:pPr>
      <w:rPr>
        <w:rFonts w:hint="default"/>
        <w:lang w:val="en-US" w:eastAsia="en-US" w:bidi="ar-SA"/>
      </w:rPr>
    </w:lvl>
    <w:lvl w:ilvl="6">
      <w:numFmt w:val="bullet"/>
      <w:lvlText w:val="•"/>
      <w:lvlJc w:val="left"/>
      <w:pPr>
        <w:ind w:left="7240" w:hanging="720"/>
      </w:pPr>
      <w:rPr>
        <w:rFonts w:hint="default"/>
        <w:lang w:val="en-US" w:eastAsia="en-US" w:bidi="ar-SA"/>
      </w:rPr>
    </w:lvl>
    <w:lvl w:ilvl="7">
      <w:numFmt w:val="bullet"/>
      <w:lvlText w:val="•"/>
      <w:lvlJc w:val="left"/>
      <w:pPr>
        <w:ind w:left="8120" w:hanging="720"/>
      </w:pPr>
      <w:rPr>
        <w:rFonts w:hint="default"/>
        <w:lang w:val="en-US" w:eastAsia="en-US" w:bidi="ar-SA"/>
      </w:rPr>
    </w:lvl>
    <w:lvl w:ilvl="8">
      <w:numFmt w:val="bullet"/>
      <w:lvlText w:val="•"/>
      <w:lvlJc w:val="left"/>
      <w:pPr>
        <w:ind w:left="9000" w:hanging="720"/>
      </w:pPr>
      <w:rPr>
        <w:rFonts w:hint="default"/>
        <w:lang w:val="en-US" w:eastAsia="en-US" w:bidi="ar-SA"/>
      </w:rPr>
    </w:lvl>
  </w:abstractNum>
  <w:abstractNum w:abstractNumId="96">
    <w:nsid w:val="27047F65"/>
    <w:multiLevelType w:val="multilevel"/>
    <w:tmpl w:val="41FE01DA"/>
    <w:lvl w:ilvl="0">
      <w:start w:val="5"/>
      <w:numFmt w:val="decimal"/>
      <w:lvlText w:val="%1"/>
      <w:lvlJc w:val="left"/>
      <w:pPr>
        <w:ind w:left="1601" w:hanging="591"/>
        <w:jc w:val="left"/>
      </w:pPr>
      <w:rPr>
        <w:rFonts w:hint="default"/>
        <w:lang w:val="en-US" w:eastAsia="en-US" w:bidi="ar-SA"/>
      </w:rPr>
    </w:lvl>
    <w:lvl w:ilvl="1">
      <w:start w:val="1"/>
      <w:numFmt w:val="decimal"/>
      <w:lvlText w:val="%1.%2"/>
      <w:lvlJc w:val="left"/>
      <w:pPr>
        <w:ind w:left="1601" w:hanging="591"/>
        <w:jc w:val="left"/>
      </w:pPr>
      <w:rPr>
        <w:rFonts w:ascii="Times New Roman" w:eastAsia="Times New Roman" w:hAnsi="Times New Roman" w:cs="Times New Roman" w:hint="default"/>
        <w:spacing w:val="-5"/>
        <w:w w:val="100"/>
        <w:sz w:val="24"/>
        <w:szCs w:val="24"/>
        <w:lang w:val="en-US" w:eastAsia="en-US" w:bidi="ar-SA"/>
      </w:rPr>
    </w:lvl>
    <w:lvl w:ilvl="2">
      <w:numFmt w:val="bullet"/>
      <w:lvlText w:val="•"/>
      <w:lvlJc w:val="left"/>
      <w:pPr>
        <w:ind w:left="3432" w:hanging="591"/>
      </w:pPr>
      <w:rPr>
        <w:rFonts w:hint="default"/>
        <w:lang w:val="en-US" w:eastAsia="en-US" w:bidi="ar-SA"/>
      </w:rPr>
    </w:lvl>
    <w:lvl w:ilvl="3">
      <w:numFmt w:val="bullet"/>
      <w:lvlText w:val="•"/>
      <w:lvlJc w:val="left"/>
      <w:pPr>
        <w:ind w:left="4348" w:hanging="591"/>
      </w:pPr>
      <w:rPr>
        <w:rFonts w:hint="default"/>
        <w:lang w:val="en-US" w:eastAsia="en-US" w:bidi="ar-SA"/>
      </w:rPr>
    </w:lvl>
    <w:lvl w:ilvl="4">
      <w:numFmt w:val="bullet"/>
      <w:lvlText w:val="•"/>
      <w:lvlJc w:val="left"/>
      <w:pPr>
        <w:ind w:left="5264" w:hanging="591"/>
      </w:pPr>
      <w:rPr>
        <w:rFonts w:hint="default"/>
        <w:lang w:val="en-US" w:eastAsia="en-US" w:bidi="ar-SA"/>
      </w:rPr>
    </w:lvl>
    <w:lvl w:ilvl="5">
      <w:numFmt w:val="bullet"/>
      <w:lvlText w:val="•"/>
      <w:lvlJc w:val="left"/>
      <w:pPr>
        <w:ind w:left="6180" w:hanging="591"/>
      </w:pPr>
      <w:rPr>
        <w:rFonts w:hint="default"/>
        <w:lang w:val="en-US" w:eastAsia="en-US" w:bidi="ar-SA"/>
      </w:rPr>
    </w:lvl>
    <w:lvl w:ilvl="6">
      <w:numFmt w:val="bullet"/>
      <w:lvlText w:val="•"/>
      <w:lvlJc w:val="left"/>
      <w:pPr>
        <w:ind w:left="7096" w:hanging="591"/>
      </w:pPr>
      <w:rPr>
        <w:rFonts w:hint="default"/>
        <w:lang w:val="en-US" w:eastAsia="en-US" w:bidi="ar-SA"/>
      </w:rPr>
    </w:lvl>
    <w:lvl w:ilvl="7">
      <w:numFmt w:val="bullet"/>
      <w:lvlText w:val="•"/>
      <w:lvlJc w:val="left"/>
      <w:pPr>
        <w:ind w:left="8012" w:hanging="591"/>
      </w:pPr>
      <w:rPr>
        <w:rFonts w:hint="default"/>
        <w:lang w:val="en-US" w:eastAsia="en-US" w:bidi="ar-SA"/>
      </w:rPr>
    </w:lvl>
    <w:lvl w:ilvl="8">
      <w:numFmt w:val="bullet"/>
      <w:lvlText w:val="•"/>
      <w:lvlJc w:val="left"/>
      <w:pPr>
        <w:ind w:left="8928" w:hanging="591"/>
      </w:pPr>
      <w:rPr>
        <w:rFonts w:hint="default"/>
        <w:lang w:val="en-US" w:eastAsia="en-US" w:bidi="ar-SA"/>
      </w:rPr>
    </w:lvl>
  </w:abstractNum>
  <w:abstractNum w:abstractNumId="97">
    <w:nsid w:val="28D14AF3"/>
    <w:multiLevelType w:val="singleLevel"/>
    <w:tmpl w:val="28D14AF3"/>
    <w:lvl w:ilvl="0">
      <w:start w:val="1"/>
      <w:numFmt w:val="decimal"/>
      <w:lvlText w:val="%1"/>
      <w:lvlJc w:val="left"/>
      <w:pPr>
        <w:tabs>
          <w:tab w:val="left" w:pos="420"/>
        </w:tabs>
        <w:ind w:left="425" w:hanging="425"/>
      </w:pPr>
      <w:rPr>
        <w:rFonts w:ascii="Times New Roman" w:hAnsi="Times New Roman" w:cs="Times New Roman" w:hint="default"/>
      </w:rPr>
    </w:lvl>
  </w:abstractNum>
  <w:abstractNum w:abstractNumId="98">
    <w:nsid w:val="29B40D43"/>
    <w:multiLevelType w:val="multilevel"/>
    <w:tmpl w:val="0C021A44"/>
    <w:lvl w:ilvl="0">
      <w:start w:val="1"/>
      <w:numFmt w:val="decimal"/>
      <w:lvlText w:val="%1."/>
      <w:lvlJc w:val="left"/>
      <w:pPr>
        <w:ind w:left="1241" w:hanging="721"/>
        <w:jc w:val="left"/>
      </w:pPr>
      <w:rPr>
        <w:rFonts w:ascii="Times New Roman" w:eastAsia="Times New Roman" w:hAnsi="Times New Roman" w:cs="Times New Roman" w:hint="default"/>
        <w:b/>
        <w:bCs/>
        <w:w w:val="100"/>
        <w:sz w:val="24"/>
        <w:szCs w:val="24"/>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2937" w:hanging="720"/>
      </w:pPr>
      <w:rPr>
        <w:rFonts w:hint="default"/>
        <w:lang w:val="en-US" w:eastAsia="en-US" w:bidi="ar-SA"/>
      </w:rPr>
    </w:lvl>
    <w:lvl w:ilvl="3">
      <w:numFmt w:val="bullet"/>
      <w:lvlText w:val="•"/>
      <w:lvlJc w:val="left"/>
      <w:pPr>
        <w:ind w:left="3915" w:hanging="720"/>
      </w:pPr>
      <w:rPr>
        <w:rFonts w:hint="default"/>
        <w:lang w:val="en-US" w:eastAsia="en-US" w:bidi="ar-SA"/>
      </w:rPr>
    </w:lvl>
    <w:lvl w:ilvl="4">
      <w:numFmt w:val="bullet"/>
      <w:lvlText w:val="•"/>
      <w:lvlJc w:val="left"/>
      <w:pPr>
        <w:ind w:left="4893" w:hanging="720"/>
      </w:pPr>
      <w:rPr>
        <w:rFonts w:hint="default"/>
        <w:lang w:val="en-US" w:eastAsia="en-US" w:bidi="ar-SA"/>
      </w:rPr>
    </w:lvl>
    <w:lvl w:ilvl="5">
      <w:numFmt w:val="bullet"/>
      <w:lvlText w:val="•"/>
      <w:lvlJc w:val="left"/>
      <w:pPr>
        <w:ind w:left="5871" w:hanging="720"/>
      </w:pPr>
      <w:rPr>
        <w:rFonts w:hint="default"/>
        <w:lang w:val="en-US" w:eastAsia="en-US" w:bidi="ar-SA"/>
      </w:rPr>
    </w:lvl>
    <w:lvl w:ilvl="6">
      <w:numFmt w:val="bullet"/>
      <w:lvlText w:val="•"/>
      <w:lvlJc w:val="left"/>
      <w:pPr>
        <w:ind w:left="6848" w:hanging="720"/>
      </w:pPr>
      <w:rPr>
        <w:rFonts w:hint="default"/>
        <w:lang w:val="en-US" w:eastAsia="en-US" w:bidi="ar-SA"/>
      </w:rPr>
    </w:lvl>
    <w:lvl w:ilvl="7">
      <w:numFmt w:val="bullet"/>
      <w:lvlText w:val="•"/>
      <w:lvlJc w:val="left"/>
      <w:pPr>
        <w:ind w:left="7826" w:hanging="720"/>
      </w:pPr>
      <w:rPr>
        <w:rFonts w:hint="default"/>
        <w:lang w:val="en-US" w:eastAsia="en-US" w:bidi="ar-SA"/>
      </w:rPr>
    </w:lvl>
    <w:lvl w:ilvl="8">
      <w:numFmt w:val="bullet"/>
      <w:lvlText w:val="•"/>
      <w:lvlJc w:val="left"/>
      <w:pPr>
        <w:ind w:left="8804" w:hanging="720"/>
      </w:pPr>
      <w:rPr>
        <w:rFonts w:hint="default"/>
        <w:lang w:val="en-US" w:eastAsia="en-US" w:bidi="ar-SA"/>
      </w:rPr>
    </w:lvl>
  </w:abstractNum>
  <w:abstractNum w:abstractNumId="99">
    <w:nsid w:val="2A8F537B"/>
    <w:multiLevelType w:val="multilevel"/>
    <w:tmpl w:val="2A8F537B"/>
    <w:lvl w:ilvl="0">
      <w:start w:val="1"/>
      <w:numFmt w:val="decimal"/>
      <w:lvlText w:val="%1."/>
      <w:lvlJc w:val="left"/>
      <w:pPr>
        <w:ind w:left="880" w:hanging="720"/>
      </w:pPr>
      <w:rPr>
        <w:rFonts w:ascii="Times New Roman" w:eastAsia="Times New Roman" w:hAnsi="Times New Roman" w:cs="Times New Roman" w:hint="default"/>
        <w:spacing w:val="-8"/>
        <w:w w:val="99"/>
        <w:sz w:val="24"/>
        <w:szCs w:val="24"/>
        <w:lang w:val="en-US" w:eastAsia="en-US" w:bidi="en-US"/>
      </w:rPr>
    </w:lvl>
    <w:lvl w:ilvl="1">
      <w:numFmt w:val="bullet"/>
      <w:lvlText w:val="•"/>
      <w:lvlJc w:val="left"/>
      <w:pPr>
        <w:ind w:left="1760" w:hanging="720"/>
      </w:pPr>
      <w:rPr>
        <w:rFonts w:hint="default"/>
        <w:lang w:val="en-US" w:eastAsia="en-US" w:bidi="en-US"/>
      </w:rPr>
    </w:lvl>
    <w:lvl w:ilvl="2">
      <w:numFmt w:val="bullet"/>
      <w:lvlText w:val="•"/>
      <w:lvlJc w:val="left"/>
      <w:pPr>
        <w:ind w:left="2640" w:hanging="720"/>
      </w:pPr>
      <w:rPr>
        <w:rFonts w:hint="default"/>
        <w:lang w:val="en-US" w:eastAsia="en-US" w:bidi="en-US"/>
      </w:rPr>
    </w:lvl>
    <w:lvl w:ilvl="3">
      <w:numFmt w:val="bullet"/>
      <w:lvlText w:val="•"/>
      <w:lvlJc w:val="left"/>
      <w:pPr>
        <w:ind w:left="3520" w:hanging="720"/>
      </w:pPr>
      <w:rPr>
        <w:rFonts w:hint="default"/>
        <w:lang w:val="en-US" w:eastAsia="en-US" w:bidi="en-US"/>
      </w:rPr>
    </w:lvl>
    <w:lvl w:ilvl="4">
      <w:numFmt w:val="bullet"/>
      <w:lvlText w:val="•"/>
      <w:lvlJc w:val="left"/>
      <w:pPr>
        <w:ind w:left="4400" w:hanging="720"/>
      </w:pPr>
      <w:rPr>
        <w:rFonts w:hint="default"/>
        <w:lang w:val="en-US" w:eastAsia="en-US" w:bidi="en-US"/>
      </w:rPr>
    </w:lvl>
    <w:lvl w:ilvl="5">
      <w:numFmt w:val="bullet"/>
      <w:lvlText w:val="•"/>
      <w:lvlJc w:val="left"/>
      <w:pPr>
        <w:ind w:left="5280" w:hanging="720"/>
      </w:pPr>
      <w:rPr>
        <w:rFonts w:hint="default"/>
        <w:lang w:val="en-US" w:eastAsia="en-US" w:bidi="en-US"/>
      </w:rPr>
    </w:lvl>
    <w:lvl w:ilvl="6">
      <w:numFmt w:val="bullet"/>
      <w:lvlText w:val="•"/>
      <w:lvlJc w:val="left"/>
      <w:pPr>
        <w:ind w:left="6160" w:hanging="720"/>
      </w:pPr>
      <w:rPr>
        <w:rFonts w:hint="default"/>
        <w:lang w:val="en-US" w:eastAsia="en-US" w:bidi="en-US"/>
      </w:rPr>
    </w:lvl>
    <w:lvl w:ilvl="7">
      <w:numFmt w:val="bullet"/>
      <w:lvlText w:val="•"/>
      <w:lvlJc w:val="left"/>
      <w:pPr>
        <w:ind w:left="7040" w:hanging="720"/>
      </w:pPr>
      <w:rPr>
        <w:rFonts w:hint="default"/>
        <w:lang w:val="en-US" w:eastAsia="en-US" w:bidi="en-US"/>
      </w:rPr>
    </w:lvl>
    <w:lvl w:ilvl="8">
      <w:numFmt w:val="bullet"/>
      <w:lvlText w:val="•"/>
      <w:lvlJc w:val="left"/>
      <w:pPr>
        <w:ind w:left="7920" w:hanging="720"/>
      </w:pPr>
      <w:rPr>
        <w:rFonts w:hint="default"/>
        <w:lang w:val="en-US" w:eastAsia="en-US" w:bidi="en-US"/>
      </w:rPr>
    </w:lvl>
  </w:abstractNum>
  <w:abstractNum w:abstractNumId="100">
    <w:nsid w:val="2AA64FF8"/>
    <w:multiLevelType w:val="multilevel"/>
    <w:tmpl w:val="1E5ADFD4"/>
    <w:lvl w:ilvl="0">
      <w:start w:val="3"/>
      <w:numFmt w:val="decimal"/>
      <w:lvlText w:val="%1."/>
      <w:lvlJc w:val="left"/>
      <w:pPr>
        <w:ind w:left="880" w:hanging="720"/>
        <w:jc w:val="left"/>
      </w:pPr>
      <w:rPr>
        <w:rFonts w:ascii="Times New Roman" w:eastAsia="Times New Roman" w:hAnsi="Times New Roman" w:cs="Times New Roman" w:hint="default"/>
        <w:b/>
        <w:bCs/>
        <w:w w:val="100"/>
        <w:sz w:val="24"/>
        <w:szCs w:val="24"/>
        <w:lang w:val="en-US" w:eastAsia="en-US" w:bidi="ar-SA"/>
      </w:rPr>
    </w:lvl>
    <w:lvl w:ilvl="1">
      <w:start w:val="1"/>
      <w:numFmt w:val="decimal"/>
      <w:lvlText w:val="%1.%2"/>
      <w:lvlJc w:val="left"/>
      <w:pPr>
        <w:ind w:left="1601" w:hanging="721"/>
        <w:jc w:val="left"/>
      </w:pPr>
      <w:rPr>
        <w:rFonts w:ascii="Times New Roman" w:eastAsia="Times New Roman" w:hAnsi="Times New Roman" w:cs="Times New Roman" w:hint="default"/>
        <w:w w:val="100"/>
        <w:sz w:val="24"/>
        <w:szCs w:val="24"/>
        <w:lang w:val="en-US" w:eastAsia="en-US" w:bidi="ar-SA"/>
      </w:rPr>
    </w:lvl>
    <w:lvl w:ilvl="2">
      <w:start w:val="1"/>
      <w:numFmt w:val="decimal"/>
      <w:lvlText w:val="%1.%2.%3"/>
      <w:lvlJc w:val="left"/>
      <w:pPr>
        <w:ind w:left="2321" w:hanging="721"/>
        <w:jc w:val="left"/>
      </w:pPr>
      <w:rPr>
        <w:rFonts w:ascii="Times New Roman" w:eastAsia="Times New Roman" w:hAnsi="Times New Roman" w:cs="Times New Roman" w:hint="default"/>
        <w:w w:val="100"/>
        <w:sz w:val="24"/>
        <w:szCs w:val="24"/>
        <w:lang w:val="en-US" w:eastAsia="en-US" w:bidi="ar-SA"/>
      </w:rPr>
    </w:lvl>
    <w:lvl w:ilvl="3">
      <w:numFmt w:val="bullet"/>
      <w:lvlText w:val="•"/>
      <w:lvlJc w:val="left"/>
      <w:pPr>
        <w:ind w:left="3375" w:hanging="721"/>
      </w:pPr>
      <w:rPr>
        <w:rFonts w:hint="default"/>
        <w:lang w:val="en-US" w:eastAsia="en-US" w:bidi="ar-SA"/>
      </w:rPr>
    </w:lvl>
    <w:lvl w:ilvl="4">
      <w:numFmt w:val="bullet"/>
      <w:lvlText w:val="•"/>
      <w:lvlJc w:val="left"/>
      <w:pPr>
        <w:ind w:left="4430" w:hanging="721"/>
      </w:pPr>
      <w:rPr>
        <w:rFonts w:hint="default"/>
        <w:lang w:val="en-US" w:eastAsia="en-US" w:bidi="ar-SA"/>
      </w:rPr>
    </w:lvl>
    <w:lvl w:ilvl="5">
      <w:numFmt w:val="bullet"/>
      <w:lvlText w:val="•"/>
      <w:lvlJc w:val="left"/>
      <w:pPr>
        <w:ind w:left="5485" w:hanging="721"/>
      </w:pPr>
      <w:rPr>
        <w:rFonts w:hint="default"/>
        <w:lang w:val="en-US" w:eastAsia="en-US" w:bidi="ar-SA"/>
      </w:rPr>
    </w:lvl>
    <w:lvl w:ilvl="6">
      <w:numFmt w:val="bullet"/>
      <w:lvlText w:val="•"/>
      <w:lvlJc w:val="left"/>
      <w:pPr>
        <w:ind w:left="6540" w:hanging="721"/>
      </w:pPr>
      <w:rPr>
        <w:rFonts w:hint="default"/>
        <w:lang w:val="en-US" w:eastAsia="en-US" w:bidi="ar-SA"/>
      </w:rPr>
    </w:lvl>
    <w:lvl w:ilvl="7">
      <w:numFmt w:val="bullet"/>
      <w:lvlText w:val="•"/>
      <w:lvlJc w:val="left"/>
      <w:pPr>
        <w:ind w:left="7595" w:hanging="721"/>
      </w:pPr>
      <w:rPr>
        <w:rFonts w:hint="default"/>
        <w:lang w:val="en-US" w:eastAsia="en-US" w:bidi="ar-SA"/>
      </w:rPr>
    </w:lvl>
    <w:lvl w:ilvl="8">
      <w:numFmt w:val="bullet"/>
      <w:lvlText w:val="•"/>
      <w:lvlJc w:val="left"/>
      <w:pPr>
        <w:ind w:left="8650" w:hanging="721"/>
      </w:pPr>
      <w:rPr>
        <w:rFonts w:hint="default"/>
        <w:lang w:val="en-US" w:eastAsia="en-US" w:bidi="ar-SA"/>
      </w:rPr>
    </w:lvl>
  </w:abstractNum>
  <w:abstractNum w:abstractNumId="101">
    <w:nsid w:val="2AFF38EA"/>
    <w:multiLevelType w:val="multilevel"/>
    <w:tmpl w:val="2AFF38EA"/>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2">
    <w:nsid w:val="2E216046"/>
    <w:multiLevelType w:val="multilevel"/>
    <w:tmpl w:val="2E216046"/>
    <w:lvl w:ilvl="0">
      <w:start w:val="1"/>
      <w:numFmt w:val="decimal"/>
      <w:lvlText w:val="%1."/>
      <w:lvlJc w:val="left"/>
      <w:pPr>
        <w:ind w:left="284" w:hanging="284"/>
      </w:pPr>
      <w:rPr>
        <w:rFonts w:hint="default"/>
        <w:b/>
        <w:bCs/>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3">
    <w:nsid w:val="2F2D79CE"/>
    <w:multiLevelType w:val="multilevel"/>
    <w:tmpl w:val="2F2D79CE"/>
    <w:lvl w:ilvl="0">
      <w:start w:val="1"/>
      <w:numFmt w:val="decimal"/>
      <w:lvlText w:val="%1"/>
      <w:lvlJc w:val="left"/>
      <w:pPr>
        <w:ind w:left="1600" w:hanging="721"/>
      </w:pPr>
      <w:rPr>
        <w:rFonts w:hint="default"/>
        <w:lang w:val="en-US" w:eastAsia="en-US" w:bidi="en-US"/>
      </w:rPr>
    </w:lvl>
    <w:lvl w:ilvl="1">
      <w:start w:val="2"/>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104">
    <w:nsid w:val="2F6E562B"/>
    <w:multiLevelType w:val="multilevel"/>
    <w:tmpl w:val="2F6E562B"/>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5">
    <w:nsid w:val="2FBB4EE5"/>
    <w:multiLevelType w:val="multilevel"/>
    <w:tmpl w:val="2FBB4EE5"/>
    <w:lvl w:ilvl="0">
      <w:start w:val="1"/>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6">
    <w:nsid w:val="2FC95CD6"/>
    <w:multiLevelType w:val="multilevel"/>
    <w:tmpl w:val="1256C9F8"/>
    <w:lvl w:ilvl="0">
      <w:start w:val="1"/>
      <w:numFmt w:val="decimal"/>
      <w:lvlText w:val="%1"/>
      <w:lvlJc w:val="left"/>
      <w:pPr>
        <w:ind w:left="1961" w:hanging="720"/>
        <w:jc w:val="left"/>
      </w:pPr>
      <w:rPr>
        <w:rFonts w:hint="default"/>
        <w:lang w:val="en-US" w:eastAsia="en-US" w:bidi="ar-SA"/>
      </w:rPr>
    </w:lvl>
    <w:lvl w:ilvl="1">
      <w:start w:val="5"/>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720" w:hanging="720"/>
      </w:pPr>
      <w:rPr>
        <w:rFonts w:hint="default"/>
        <w:lang w:val="en-US" w:eastAsia="en-US" w:bidi="ar-SA"/>
      </w:rPr>
    </w:lvl>
    <w:lvl w:ilvl="3">
      <w:numFmt w:val="bullet"/>
      <w:lvlText w:val="•"/>
      <w:lvlJc w:val="left"/>
      <w:pPr>
        <w:ind w:left="4600" w:hanging="720"/>
      </w:pPr>
      <w:rPr>
        <w:rFonts w:hint="default"/>
        <w:lang w:val="en-US" w:eastAsia="en-US" w:bidi="ar-SA"/>
      </w:rPr>
    </w:lvl>
    <w:lvl w:ilvl="4">
      <w:numFmt w:val="bullet"/>
      <w:lvlText w:val="•"/>
      <w:lvlJc w:val="left"/>
      <w:pPr>
        <w:ind w:left="5480" w:hanging="720"/>
      </w:pPr>
      <w:rPr>
        <w:rFonts w:hint="default"/>
        <w:lang w:val="en-US" w:eastAsia="en-US" w:bidi="ar-SA"/>
      </w:rPr>
    </w:lvl>
    <w:lvl w:ilvl="5">
      <w:numFmt w:val="bullet"/>
      <w:lvlText w:val="•"/>
      <w:lvlJc w:val="left"/>
      <w:pPr>
        <w:ind w:left="6360" w:hanging="720"/>
      </w:pPr>
      <w:rPr>
        <w:rFonts w:hint="default"/>
        <w:lang w:val="en-US" w:eastAsia="en-US" w:bidi="ar-SA"/>
      </w:rPr>
    </w:lvl>
    <w:lvl w:ilvl="6">
      <w:numFmt w:val="bullet"/>
      <w:lvlText w:val="•"/>
      <w:lvlJc w:val="left"/>
      <w:pPr>
        <w:ind w:left="7240" w:hanging="720"/>
      </w:pPr>
      <w:rPr>
        <w:rFonts w:hint="default"/>
        <w:lang w:val="en-US" w:eastAsia="en-US" w:bidi="ar-SA"/>
      </w:rPr>
    </w:lvl>
    <w:lvl w:ilvl="7">
      <w:numFmt w:val="bullet"/>
      <w:lvlText w:val="•"/>
      <w:lvlJc w:val="left"/>
      <w:pPr>
        <w:ind w:left="8120" w:hanging="720"/>
      </w:pPr>
      <w:rPr>
        <w:rFonts w:hint="default"/>
        <w:lang w:val="en-US" w:eastAsia="en-US" w:bidi="ar-SA"/>
      </w:rPr>
    </w:lvl>
    <w:lvl w:ilvl="8">
      <w:numFmt w:val="bullet"/>
      <w:lvlText w:val="•"/>
      <w:lvlJc w:val="left"/>
      <w:pPr>
        <w:ind w:left="9000" w:hanging="720"/>
      </w:pPr>
      <w:rPr>
        <w:rFonts w:hint="default"/>
        <w:lang w:val="en-US" w:eastAsia="en-US" w:bidi="ar-SA"/>
      </w:rPr>
    </w:lvl>
  </w:abstractNum>
  <w:abstractNum w:abstractNumId="107">
    <w:nsid w:val="301F59DC"/>
    <w:multiLevelType w:val="multilevel"/>
    <w:tmpl w:val="D138C990"/>
    <w:lvl w:ilvl="0">
      <w:start w:val="1"/>
      <w:numFmt w:val="decimal"/>
      <w:lvlText w:val="%1."/>
      <w:lvlJc w:val="left"/>
      <w:pPr>
        <w:ind w:left="880" w:hanging="720"/>
        <w:jc w:val="left"/>
      </w:pPr>
      <w:rPr>
        <w:rFonts w:ascii="Times New Roman" w:eastAsia="Times New Roman" w:hAnsi="Times New Roman" w:cs="Times New Roman" w:hint="default"/>
        <w:b/>
        <w:bCs/>
        <w:w w:val="100"/>
        <w:sz w:val="24"/>
        <w:szCs w:val="24"/>
        <w:lang w:val="en-US" w:eastAsia="en-US" w:bidi="ar-SA"/>
      </w:rPr>
    </w:lvl>
    <w:lvl w:ilvl="1">
      <w:start w:val="1"/>
      <w:numFmt w:val="decimal"/>
      <w:lvlText w:val="%1.%2"/>
      <w:lvlJc w:val="left"/>
      <w:pPr>
        <w:ind w:left="880" w:hanging="692"/>
        <w:jc w:val="left"/>
      </w:pPr>
      <w:rPr>
        <w:rFonts w:hint="default"/>
        <w:w w:val="100"/>
        <w:lang w:val="en-US" w:eastAsia="en-US" w:bidi="ar-SA"/>
      </w:rPr>
    </w:lvl>
    <w:lvl w:ilvl="2">
      <w:numFmt w:val="bullet"/>
      <w:lvlText w:val="•"/>
      <w:lvlJc w:val="left"/>
      <w:pPr>
        <w:ind w:left="2617" w:hanging="692"/>
      </w:pPr>
      <w:rPr>
        <w:rFonts w:hint="default"/>
        <w:lang w:val="en-US" w:eastAsia="en-US" w:bidi="ar-SA"/>
      </w:rPr>
    </w:lvl>
    <w:lvl w:ilvl="3">
      <w:numFmt w:val="bullet"/>
      <w:lvlText w:val="•"/>
      <w:lvlJc w:val="left"/>
      <w:pPr>
        <w:ind w:left="3635" w:hanging="692"/>
      </w:pPr>
      <w:rPr>
        <w:rFonts w:hint="default"/>
        <w:lang w:val="en-US" w:eastAsia="en-US" w:bidi="ar-SA"/>
      </w:rPr>
    </w:lvl>
    <w:lvl w:ilvl="4">
      <w:numFmt w:val="bullet"/>
      <w:lvlText w:val="•"/>
      <w:lvlJc w:val="left"/>
      <w:pPr>
        <w:ind w:left="4653" w:hanging="692"/>
      </w:pPr>
      <w:rPr>
        <w:rFonts w:hint="default"/>
        <w:lang w:val="en-US" w:eastAsia="en-US" w:bidi="ar-SA"/>
      </w:rPr>
    </w:lvl>
    <w:lvl w:ilvl="5">
      <w:numFmt w:val="bullet"/>
      <w:lvlText w:val="•"/>
      <w:lvlJc w:val="left"/>
      <w:pPr>
        <w:ind w:left="5671" w:hanging="692"/>
      </w:pPr>
      <w:rPr>
        <w:rFonts w:hint="default"/>
        <w:lang w:val="en-US" w:eastAsia="en-US" w:bidi="ar-SA"/>
      </w:rPr>
    </w:lvl>
    <w:lvl w:ilvl="6">
      <w:numFmt w:val="bullet"/>
      <w:lvlText w:val="•"/>
      <w:lvlJc w:val="left"/>
      <w:pPr>
        <w:ind w:left="6688" w:hanging="692"/>
      </w:pPr>
      <w:rPr>
        <w:rFonts w:hint="default"/>
        <w:lang w:val="en-US" w:eastAsia="en-US" w:bidi="ar-SA"/>
      </w:rPr>
    </w:lvl>
    <w:lvl w:ilvl="7">
      <w:numFmt w:val="bullet"/>
      <w:lvlText w:val="•"/>
      <w:lvlJc w:val="left"/>
      <w:pPr>
        <w:ind w:left="7706" w:hanging="692"/>
      </w:pPr>
      <w:rPr>
        <w:rFonts w:hint="default"/>
        <w:lang w:val="en-US" w:eastAsia="en-US" w:bidi="ar-SA"/>
      </w:rPr>
    </w:lvl>
    <w:lvl w:ilvl="8">
      <w:numFmt w:val="bullet"/>
      <w:lvlText w:val="•"/>
      <w:lvlJc w:val="left"/>
      <w:pPr>
        <w:ind w:left="8724" w:hanging="692"/>
      </w:pPr>
      <w:rPr>
        <w:rFonts w:hint="default"/>
        <w:lang w:val="en-US" w:eastAsia="en-US" w:bidi="ar-SA"/>
      </w:rPr>
    </w:lvl>
  </w:abstractNum>
  <w:abstractNum w:abstractNumId="108">
    <w:nsid w:val="30715BA0"/>
    <w:multiLevelType w:val="singleLevel"/>
    <w:tmpl w:val="30715BA0"/>
    <w:lvl w:ilvl="0">
      <w:start w:val="1"/>
      <w:numFmt w:val="decimal"/>
      <w:lvlText w:val="%1."/>
      <w:lvlJc w:val="left"/>
      <w:pPr>
        <w:ind w:left="425" w:hanging="425"/>
      </w:pPr>
      <w:rPr>
        <w:rFonts w:hint="default"/>
      </w:rPr>
    </w:lvl>
  </w:abstractNum>
  <w:abstractNum w:abstractNumId="109">
    <w:nsid w:val="30C47CA1"/>
    <w:multiLevelType w:val="multilevel"/>
    <w:tmpl w:val="4448F70C"/>
    <w:lvl w:ilvl="0">
      <w:start w:val="4"/>
      <w:numFmt w:val="decimal"/>
      <w:lvlText w:val="%1"/>
      <w:lvlJc w:val="left"/>
      <w:pPr>
        <w:ind w:left="1961" w:hanging="720"/>
        <w:jc w:val="left"/>
      </w:pPr>
      <w:rPr>
        <w:rFonts w:hint="default"/>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720" w:hanging="720"/>
      </w:pPr>
      <w:rPr>
        <w:rFonts w:hint="default"/>
        <w:lang w:val="en-US" w:eastAsia="en-US" w:bidi="ar-SA"/>
      </w:rPr>
    </w:lvl>
    <w:lvl w:ilvl="3">
      <w:numFmt w:val="bullet"/>
      <w:lvlText w:val="•"/>
      <w:lvlJc w:val="left"/>
      <w:pPr>
        <w:ind w:left="4600" w:hanging="720"/>
      </w:pPr>
      <w:rPr>
        <w:rFonts w:hint="default"/>
        <w:lang w:val="en-US" w:eastAsia="en-US" w:bidi="ar-SA"/>
      </w:rPr>
    </w:lvl>
    <w:lvl w:ilvl="4">
      <w:numFmt w:val="bullet"/>
      <w:lvlText w:val="•"/>
      <w:lvlJc w:val="left"/>
      <w:pPr>
        <w:ind w:left="5480" w:hanging="720"/>
      </w:pPr>
      <w:rPr>
        <w:rFonts w:hint="default"/>
        <w:lang w:val="en-US" w:eastAsia="en-US" w:bidi="ar-SA"/>
      </w:rPr>
    </w:lvl>
    <w:lvl w:ilvl="5">
      <w:numFmt w:val="bullet"/>
      <w:lvlText w:val="•"/>
      <w:lvlJc w:val="left"/>
      <w:pPr>
        <w:ind w:left="6360" w:hanging="720"/>
      </w:pPr>
      <w:rPr>
        <w:rFonts w:hint="default"/>
        <w:lang w:val="en-US" w:eastAsia="en-US" w:bidi="ar-SA"/>
      </w:rPr>
    </w:lvl>
    <w:lvl w:ilvl="6">
      <w:numFmt w:val="bullet"/>
      <w:lvlText w:val="•"/>
      <w:lvlJc w:val="left"/>
      <w:pPr>
        <w:ind w:left="7240" w:hanging="720"/>
      </w:pPr>
      <w:rPr>
        <w:rFonts w:hint="default"/>
        <w:lang w:val="en-US" w:eastAsia="en-US" w:bidi="ar-SA"/>
      </w:rPr>
    </w:lvl>
    <w:lvl w:ilvl="7">
      <w:numFmt w:val="bullet"/>
      <w:lvlText w:val="•"/>
      <w:lvlJc w:val="left"/>
      <w:pPr>
        <w:ind w:left="8120" w:hanging="720"/>
      </w:pPr>
      <w:rPr>
        <w:rFonts w:hint="default"/>
        <w:lang w:val="en-US" w:eastAsia="en-US" w:bidi="ar-SA"/>
      </w:rPr>
    </w:lvl>
    <w:lvl w:ilvl="8">
      <w:numFmt w:val="bullet"/>
      <w:lvlText w:val="•"/>
      <w:lvlJc w:val="left"/>
      <w:pPr>
        <w:ind w:left="9000" w:hanging="720"/>
      </w:pPr>
      <w:rPr>
        <w:rFonts w:hint="default"/>
        <w:lang w:val="en-US" w:eastAsia="en-US" w:bidi="ar-SA"/>
      </w:rPr>
    </w:lvl>
  </w:abstractNum>
  <w:abstractNum w:abstractNumId="110">
    <w:nsid w:val="31DF631B"/>
    <w:multiLevelType w:val="multilevel"/>
    <w:tmpl w:val="447A48CC"/>
    <w:lvl w:ilvl="0">
      <w:start w:val="1"/>
      <w:numFmt w:val="decimal"/>
      <w:lvlText w:val="%1."/>
      <w:lvlJc w:val="left"/>
      <w:pPr>
        <w:ind w:left="1063" w:hanging="620"/>
        <w:jc w:val="right"/>
      </w:pPr>
      <w:rPr>
        <w:rFonts w:ascii="Times New Roman" w:eastAsia="Times New Roman" w:hAnsi="Times New Roman" w:cs="Times New Roman" w:hint="default"/>
        <w:b/>
        <w:bCs/>
        <w:w w:val="100"/>
        <w:sz w:val="24"/>
        <w:szCs w:val="24"/>
        <w:lang w:val="en-US" w:eastAsia="en-US" w:bidi="ar-SA"/>
      </w:rPr>
    </w:lvl>
    <w:lvl w:ilvl="1">
      <w:start w:val="1"/>
      <w:numFmt w:val="decimal"/>
      <w:lvlText w:val="%1.%2"/>
      <w:lvlJc w:val="left"/>
      <w:pPr>
        <w:ind w:left="1601" w:hanging="591"/>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2617" w:hanging="591"/>
      </w:pPr>
      <w:rPr>
        <w:rFonts w:hint="default"/>
        <w:lang w:val="en-US" w:eastAsia="en-US" w:bidi="ar-SA"/>
      </w:rPr>
    </w:lvl>
    <w:lvl w:ilvl="3">
      <w:numFmt w:val="bullet"/>
      <w:lvlText w:val="•"/>
      <w:lvlJc w:val="left"/>
      <w:pPr>
        <w:ind w:left="3635" w:hanging="591"/>
      </w:pPr>
      <w:rPr>
        <w:rFonts w:hint="default"/>
        <w:lang w:val="en-US" w:eastAsia="en-US" w:bidi="ar-SA"/>
      </w:rPr>
    </w:lvl>
    <w:lvl w:ilvl="4">
      <w:numFmt w:val="bullet"/>
      <w:lvlText w:val="•"/>
      <w:lvlJc w:val="left"/>
      <w:pPr>
        <w:ind w:left="4653" w:hanging="591"/>
      </w:pPr>
      <w:rPr>
        <w:rFonts w:hint="default"/>
        <w:lang w:val="en-US" w:eastAsia="en-US" w:bidi="ar-SA"/>
      </w:rPr>
    </w:lvl>
    <w:lvl w:ilvl="5">
      <w:numFmt w:val="bullet"/>
      <w:lvlText w:val="•"/>
      <w:lvlJc w:val="left"/>
      <w:pPr>
        <w:ind w:left="5671" w:hanging="591"/>
      </w:pPr>
      <w:rPr>
        <w:rFonts w:hint="default"/>
        <w:lang w:val="en-US" w:eastAsia="en-US" w:bidi="ar-SA"/>
      </w:rPr>
    </w:lvl>
    <w:lvl w:ilvl="6">
      <w:numFmt w:val="bullet"/>
      <w:lvlText w:val="•"/>
      <w:lvlJc w:val="left"/>
      <w:pPr>
        <w:ind w:left="6688" w:hanging="591"/>
      </w:pPr>
      <w:rPr>
        <w:rFonts w:hint="default"/>
        <w:lang w:val="en-US" w:eastAsia="en-US" w:bidi="ar-SA"/>
      </w:rPr>
    </w:lvl>
    <w:lvl w:ilvl="7">
      <w:numFmt w:val="bullet"/>
      <w:lvlText w:val="•"/>
      <w:lvlJc w:val="left"/>
      <w:pPr>
        <w:ind w:left="7706" w:hanging="591"/>
      </w:pPr>
      <w:rPr>
        <w:rFonts w:hint="default"/>
        <w:lang w:val="en-US" w:eastAsia="en-US" w:bidi="ar-SA"/>
      </w:rPr>
    </w:lvl>
    <w:lvl w:ilvl="8">
      <w:numFmt w:val="bullet"/>
      <w:lvlText w:val="•"/>
      <w:lvlJc w:val="left"/>
      <w:pPr>
        <w:ind w:left="8724" w:hanging="591"/>
      </w:pPr>
      <w:rPr>
        <w:rFonts w:hint="default"/>
        <w:lang w:val="en-US" w:eastAsia="en-US" w:bidi="ar-SA"/>
      </w:rPr>
    </w:lvl>
  </w:abstractNum>
  <w:abstractNum w:abstractNumId="111">
    <w:nsid w:val="34DF056A"/>
    <w:multiLevelType w:val="multilevel"/>
    <w:tmpl w:val="00A62532"/>
    <w:lvl w:ilvl="0">
      <w:start w:val="2"/>
      <w:numFmt w:val="decimal"/>
      <w:lvlText w:val="%1"/>
      <w:lvlJc w:val="left"/>
      <w:pPr>
        <w:ind w:left="1961" w:hanging="720"/>
        <w:jc w:val="left"/>
      </w:pPr>
      <w:rPr>
        <w:rFonts w:hint="default"/>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720" w:hanging="720"/>
      </w:pPr>
      <w:rPr>
        <w:rFonts w:hint="default"/>
        <w:lang w:val="en-US" w:eastAsia="en-US" w:bidi="ar-SA"/>
      </w:rPr>
    </w:lvl>
    <w:lvl w:ilvl="3">
      <w:numFmt w:val="bullet"/>
      <w:lvlText w:val="•"/>
      <w:lvlJc w:val="left"/>
      <w:pPr>
        <w:ind w:left="4600" w:hanging="720"/>
      </w:pPr>
      <w:rPr>
        <w:rFonts w:hint="default"/>
        <w:lang w:val="en-US" w:eastAsia="en-US" w:bidi="ar-SA"/>
      </w:rPr>
    </w:lvl>
    <w:lvl w:ilvl="4">
      <w:numFmt w:val="bullet"/>
      <w:lvlText w:val="•"/>
      <w:lvlJc w:val="left"/>
      <w:pPr>
        <w:ind w:left="5480" w:hanging="720"/>
      </w:pPr>
      <w:rPr>
        <w:rFonts w:hint="default"/>
        <w:lang w:val="en-US" w:eastAsia="en-US" w:bidi="ar-SA"/>
      </w:rPr>
    </w:lvl>
    <w:lvl w:ilvl="5">
      <w:numFmt w:val="bullet"/>
      <w:lvlText w:val="•"/>
      <w:lvlJc w:val="left"/>
      <w:pPr>
        <w:ind w:left="6360" w:hanging="720"/>
      </w:pPr>
      <w:rPr>
        <w:rFonts w:hint="default"/>
        <w:lang w:val="en-US" w:eastAsia="en-US" w:bidi="ar-SA"/>
      </w:rPr>
    </w:lvl>
    <w:lvl w:ilvl="6">
      <w:numFmt w:val="bullet"/>
      <w:lvlText w:val="•"/>
      <w:lvlJc w:val="left"/>
      <w:pPr>
        <w:ind w:left="7240" w:hanging="720"/>
      </w:pPr>
      <w:rPr>
        <w:rFonts w:hint="default"/>
        <w:lang w:val="en-US" w:eastAsia="en-US" w:bidi="ar-SA"/>
      </w:rPr>
    </w:lvl>
    <w:lvl w:ilvl="7">
      <w:numFmt w:val="bullet"/>
      <w:lvlText w:val="•"/>
      <w:lvlJc w:val="left"/>
      <w:pPr>
        <w:ind w:left="8120" w:hanging="720"/>
      </w:pPr>
      <w:rPr>
        <w:rFonts w:hint="default"/>
        <w:lang w:val="en-US" w:eastAsia="en-US" w:bidi="ar-SA"/>
      </w:rPr>
    </w:lvl>
    <w:lvl w:ilvl="8">
      <w:numFmt w:val="bullet"/>
      <w:lvlText w:val="•"/>
      <w:lvlJc w:val="left"/>
      <w:pPr>
        <w:ind w:left="9000" w:hanging="720"/>
      </w:pPr>
      <w:rPr>
        <w:rFonts w:hint="default"/>
        <w:lang w:val="en-US" w:eastAsia="en-US" w:bidi="ar-SA"/>
      </w:rPr>
    </w:lvl>
  </w:abstractNum>
  <w:abstractNum w:abstractNumId="112">
    <w:nsid w:val="353D1D8F"/>
    <w:multiLevelType w:val="multilevel"/>
    <w:tmpl w:val="00C6F3C2"/>
    <w:lvl w:ilvl="0">
      <w:start w:val="1"/>
      <w:numFmt w:val="decimal"/>
      <w:lvlText w:val="%1."/>
      <w:lvlJc w:val="left"/>
      <w:pPr>
        <w:ind w:left="880" w:hanging="437"/>
        <w:jc w:val="left"/>
      </w:pPr>
      <w:rPr>
        <w:rFonts w:ascii="Times New Roman" w:eastAsia="Times New Roman" w:hAnsi="Times New Roman" w:cs="Times New Roman" w:hint="default"/>
        <w:b/>
        <w:bCs/>
        <w:w w:val="100"/>
        <w:sz w:val="24"/>
        <w:szCs w:val="24"/>
        <w:lang w:val="en-US" w:eastAsia="en-US" w:bidi="ar-SA"/>
      </w:rPr>
    </w:lvl>
    <w:lvl w:ilvl="1">
      <w:start w:val="1"/>
      <w:numFmt w:val="decimal"/>
      <w:lvlText w:val="%1.%2."/>
      <w:lvlJc w:val="left"/>
      <w:pPr>
        <w:ind w:left="1577" w:hanging="591"/>
        <w:jc w:val="left"/>
      </w:pPr>
      <w:rPr>
        <w:rFonts w:ascii="Times New Roman" w:eastAsia="Times New Roman" w:hAnsi="Times New Roman" w:cs="Times New Roman" w:hint="default"/>
        <w:spacing w:val="-5"/>
        <w:w w:val="100"/>
        <w:sz w:val="22"/>
        <w:szCs w:val="22"/>
        <w:lang w:val="en-US" w:eastAsia="en-US" w:bidi="ar-SA"/>
      </w:rPr>
    </w:lvl>
    <w:lvl w:ilvl="2">
      <w:numFmt w:val="bullet"/>
      <w:lvlText w:val="•"/>
      <w:lvlJc w:val="left"/>
      <w:pPr>
        <w:ind w:left="2600" w:hanging="591"/>
      </w:pPr>
      <w:rPr>
        <w:rFonts w:hint="default"/>
        <w:lang w:val="en-US" w:eastAsia="en-US" w:bidi="ar-SA"/>
      </w:rPr>
    </w:lvl>
    <w:lvl w:ilvl="3">
      <w:numFmt w:val="bullet"/>
      <w:lvlText w:val="•"/>
      <w:lvlJc w:val="left"/>
      <w:pPr>
        <w:ind w:left="3620" w:hanging="591"/>
      </w:pPr>
      <w:rPr>
        <w:rFonts w:hint="default"/>
        <w:lang w:val="en-US" w:eastAsia="en-US" w:bidi="ar-SA"/>
      </w:rPr>
    </w:lvl>
    <w:lvl w:ilvl="4">
      <w:numFmt w:val="bullet"/>
      <w:lvlText w:val="•"/>
      <w:lvlJc w:val="left"/>
      <w:pPr>
        <w:ind w:left="4640" w:hanging="591"/>
      </w:pPr>
      <w:rPr>
        <w:rFonts w:hint="default"/>
        <w:lang w:val="en-US" w:eastAsia="en-US" w:bidi="ar-SA"/>
      </w:rPr>
    </w:lvl>
    <w:lvl w:ilvl="5">
      <w:numFmt w:val="bullet"/>
      <w:lvlText w:val="•"/>
      <w:lvlJc w:val="left"/>
      <w:pPr>
        <w:ind w:left="5660" w:hanging="591"/>
      </w:pPr>
      <w:rPr>
        <w:rFonts w:hint="default"/>
        <w:lang w:val="en-US" w:eastAsia="en-US" w:bidi="ar-SA"/>
      </w:rPr>
    </w:lvl>
    <w:lvl w:ilvl="6">
      <w:numFmt w:val="bullet"/>
      <w:lvlText w:val="•"/>
      <w:lvlJc w:val="left"/>
      <w:pPr>
        <w:ind w:left="6680" w:hanging="591"/>
      </w:pPr>
      <w:rPr>
        <w:rFonts w:hint="default"/>
        <w:lang w:val="en-US" w:eastAsia="en-US" w:bidi="ar-SA"/>
      </w:rPr>
    </w:lvl>
    <w:lvl w:ilvl="7">
      <w:numFmt w:val="bullet"/>
      <w:lvlText w:val="•"/>
      <w:lvlJc w:val="left"/>
      <w:pPr>
        <w:ind w:left="7700" w:hanging="591"/>
      </w:pPr>
      <w:rPr>
        <w:rFonts w:hint="default"/>
        <w:lang w:val="en-US" w:eastAsia="en-US" w:bidi="ar-SA"/>
      </w:rPr>
    </w:lvl>
    <w:lvl w:ilvl="8">
      <w:numFmt w:val="bullet"/>
      <w:lvlText w:val="•"/>
      <w:lvlJc w:val="left"/>
      <w:pPr>
        <w:ind w:left="8720" w:hanging="591"/>
      </w:pPr>
      <w:rPr>
        <w:rFonts w:hint="default"/>
        <w:lang w:val="en-US" w:eastAsia="en-US" w:bidi="ar-SA"/>
      </w:rPr>
    </w:lvl>
  </w:abstractNum>
  <w:abstractNum w:abstractNumId="113">
    <w:nsid w:val="35E83B33"/>
    <w:multiLevelType w:val="multilevel"/>
    <w:tmpl w:val="35E83B33"/>
    <w:lvl w:ilvl="0">
      <w:start w:val="4"/>
      <w:numFmt w:val="decimal"/>
      <w:lvlText w:val="%1"/>
      <w:lvlJc w:val="left"/>
      <w:pPr>
        <w:ind w:left="880" w:hanging="720"/>
      </w:pPr>
      <w:rPr>
        <w:rFonts w:ascii="Times New Roman" w:eastAsia="Times New Roman" w:hAnsi="Times New Roman" w:cs="Times New Roman" w:hint="default"/>
        <w:b/>
        <w:bCs/>
        <w:w w:val="99"/>
        <w:sz w:val="20"/>
        <w:szCs w:val="20"/>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2497" w:hanging="721"/>
      </w:pPr>
      <w:rPr>
        <w:rFonts w:hint="default"/>
        <w:lang w:val="en-US" w:eastAsia="en-US" w:bidi="en-US"/>
      </w:rPr>
    </w:lvl>
    <w:lvl w:ilvl="3">
      <w:numFmt w:val="bullet"/>
      <w:lvlText w:val="•"/>
      <w:lvlJc w:val="left"/>
      <w:pPr>
        <w:ind w:left="3395" w:hanging="721"/>
      </w:pPr>
      <w:rPr>
        <w:rFonts w:hint="default"/>
        <w:lang w:val="en-US" w:eastAsia="en-US" w:bidi="en-US"/>
      </w:rPr>
    </w:lvl>
    <w:lvl w:ilvl="4">
      <w:numFmt w:val="bullet"/>
      <w:lvlText w:val="•"/>
      <w:lvlJc w:val="left"/>
      <w:pPr>
        <w:ind w:left="4293" w:hanging="721"/>
      </w:pPr>
      <w:rPr>
        <w:rFonts w:hint="default"/>
        <w:lang w:val="en-US" w:eastAsia="en-US" w:bidi="en-US"/>
      </w:rPr>
    </w:lvl>
    <w:lvl w:ilvl="5">
      <w:numFmt w:val="bullet"/>
      <w:lvlText w:val="•"/>
      <w:lvlJc w:val="left"/>
      <w:pPr>
        <w:ind w:left="5191" w:hanging="721"/>
      </w:pPr>
      <w:rPr>
        <w:rFonts w:hint="default"/>
        <w:lang w:val="en-US" w:eastAsia="en-US" w:bidi="en-US"/>
      </w:rPr>
    </w:lvl>
    <w:lvl w:ilvl="6">
      <w:numFmt w:val="bullet"/>
      <w:lvlText w:val="•"/>
      <w:lvlJc w:val="left"/>
      <w:pPr>
        <w:ind w:left="6088" w:hanging="721"/>
      </w:pPr>
      <w:rPr>
        <w:rFonts w:hint="default"/>
        <w:lang w:val="en-US" w:eastAsia="en-US" w:bidi="en-US"/>
      </w:rPr>
    </w:lvl>
    <w:lvl w:ilvl="7">
      <w:numFmt w:val="bullet"/>
      <w:lvlText w:val="•"/>
      <w:lvlJc w:val="left"/>
      <w:pPr>
        <w:ind w:left="6986" w:hanging="721"/>
      </w:pPr>
      <w:rPr>
        <w:rFonts w:hint="default"/>
        <w:lang w:val="en-US" w:eastAsia="en-US" w:bidi="en-US"/>
      </w:rPr>
    </w:lvl>
    <w:lvl w:ilvl="8">
      <w:numFmt w:val="bullet"/>
      <w:lvlText w:val="•"/>
      <w:lvlJc w:val="left"/>
      <w:pPr>
        <w:ind w:left="7884" w:hanging="721"/>
      </w:pPr>
      <w:rPr>
        <w:rFonts w:hint="default"/>
        <w:lang w:val="en-US" w:eastAsia="en-US" w:bidi="en-US"/>
      </w:rPr>
    </w:lvl>
  </w:abstractNum>
  <w:abstractNum w:abstractNumId="114">
    <w:nsid w:val="364D7047"/>
    <w:multiLevelType w:val="multilevel"/>
    <w:tmpl w:val="00FE6EE4"/>
    <w:lvl w:ilvl="0">
      <w:start w:val="1"/>
      <w:numFmt w:val="decimal"/>
      <w:lvlText w:val="%1."/>
      <w:lvlJc w:val="left"/>
      <w:pPr>
        <w:ind w:left="1241" w:hanging="721"/>
        <w:jc w:val="left"/>
      </w:pPr>
      <w:rPr>
        <w:rFonts w:ascii="Times New Roman" w:eastAsia="Times New Roman" w:hAnsi="Times New Roman" w:cs="Times New Roman" w:hint="default"/>
        <w:b/>
        <w:bCs/>
        <w:w w:val="100"/>
        <w:sz w:val="24"/>
        <w:szCs w:val="24"/>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2937" w:hanging="720"/>
      </w:pPr>
      <w:rPr>
        <w:rFonts w:hint="default"/>
        <w:lang w:val="en-US" w:eastAsia="en-US" w:bidi="ar-SA"/>
      </w:rPr>
    </w:lvl>
    <w:lvl w:ilvl="3">
      <w:numFmt w:val="bullet"/>
      <w:lvlText w:val="•"/>
      <w:lvlJc w:val="left"/>
      <w:pPr>
        <w:ind w:left="3915" w:hanging="720"/>
      </w:pPr>
      <w:rPr>
        <w:rFonts w:hint="default"/>
        <w:lang w:val="en-US" w:eastAsia="en-US" w:bidi="ar-SA"/>
      </w:rPr>
    </w:lvl>
    <w:lvl w:ilvl="4">
      <w:numFmt w:val="bullet"/>
      <w:lvlText w:val="•"/>
      <w:lvlJc w:val="left"/>
      <w:pPr>
        <w:ind w:left="4893" w:hanging="720"/>
      </w:pPr>
      <w:rPr>
        <w:rFonts w:hint="default"/>
        <w:lang w:val="en-US" w:eastAsia="en-US" w:bidi="ar-SA"/>
      </w:rPr>
    </w:lvl>
    <w:lvl w:ilvl="5">
      <w:numFmt w:val="bullet"/>
      <w:lvlText w:val="•"/>
      <w:lvlJc w:val="left"/>
      <w:pPr>
        <w:ind w:left="5871" w:hanging="720"/>
      </w:pPr>
      <w:rPr>
        <w:rFonts w:hint="default"/>
        <w:lang w:val="en-US" w:eastAsia="en-US" w:bidi="ar-SA"/>
      </w:rPr>
    </w:lvl>
    <w:lvl w:ilvl="6">
      <w:numFmt w:val="bullet"/>
      <w:lvlText w:val="•"/>
      <w:lvlJc w:val="left"/>
      <w:pPr>
        <w:ind w:left="6848" w:hanging="720"/>
      </w:pPr>
      <w:rPr>
        <w:rFonts w:hint="default"/>
        <w:lang w:val="en-US" w:eastAsia="en-US" w:bidi="ar-SA"/>
      </w:rPr>
    </w:lvl>
    <w:lvl w:ilvl="7">
      <w:numFmt w:val="bullet"/>
      <w:lvlText w:val="•"/>
      <w:lvlJc w:val="left"/>
      <w:pPr>
        <w:ind w:left="7826" w:hanging="720"/>
      </w:pPr>
      <w:rPr>
        <w:rFonts w:hint="default"/>
        <w:lang w:val="en-US" w:eastAsia="en-US" w:bidi="ar-SA"/>
      </w:rPr>
    </w:lvl>
    <w:lvl w:ilvl="8">
      <w:numFmt w:val="bullet"/>
      <w:lvlText w:val="•"/>
      <w:lvlJc w:val="left"/>
      <w:pPr>
        <w:ind w:left="8804" w:hanging="720"/>
      </w:pPr>
      <w:rPr>
        <w:rFonts w:hint="default"/>
        <w:lang w:val="en-US" w:eastAsia="en-US" w:bidi="ar-SA"/>
      </w:rPr>
    </w:lvl>
  </w:abstractNum>
  <w:abstractNum w:abstractNumId="115">
    <w:nsid w:val="36D551EB"/>
    <w:multiLevelType w:val="multilevel"/>
    <w:tmpl w:val="36D551EB"/>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lang w:val="en-G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6">
    <w:nsid w:val="36E0A229"/>
    <w:multiLevelType w:val="multilevel"/>
    <w:tmpl w:val="36E0A229"/>
    <w:lvl w:ilvl="0">
      <w:start w:val="1"/>
      <w:numFmt w:val="decimal"/>
      <w:lvlText w:val="%1"/>
      <w:lvlJc w:val="left"/>
      <w:pPr>
        <w:ind w:left="360" w:hanging="360"/>
      </w:pPr>
      <w:rPr>
        <w:rFonts w:hint="default"/>
        <w:b w:val="0"/>
        <w:bCs/>
      </w:rPr>
    </w:lvl>
    <w:lvl w:ilvl="1">
      <w:start w:val="1"/>
      <w:numFmt w:val="decimal"/>
      <w:lvlText w:val="3.%2"/>
      <w:lvlJc w:val="left"/>
      <w:pPr>
        <w:ind w:left="360" w:hanging="360"/>
      </w:pPr>
      <w:rPr>
        <w:rFonts w:ascii="SimSun" w:eastAsia="SimSun" w:hAnsi="SimSun" w:cs="SimSun"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7">
    <w:nsid w:val="37336DD1"/>
    <w:multiLevelType w:val="multilevel"/>
    <w:tmpl w:val="37336DD1"/>
    <w:lvl w:ilvl="0">
      <w:start w:val="5"/>
      <w:numFmt w:val="decimal"/>
      <w:lvlText w:val="%1"/>
      <w:lvlJc w:val="left"/>
      <w:pPr>
        <w:ind w:left="360" w:hanging="360"/>
      </w:pPr>
      <w:rPr>
        <w:rFonts w:eastAsia="SimSun" w:hint="default"/>
      </w:rPr>
    </w:lvl>
    <w:lvl w:ilvl="1">
      <w:start w:val="1"/>
      <w:numFmt w:val="decimal"/>
      <w:lvlText w:val="%1.%2"/>
      <w:lvlJc w:val="left"/>
      <w:pPr>
        <w:ind w:left="360" w:hanging="360"/>
      </w:pPr>
      <w:rPr>
        <w:rFonts w:eastAsia="SimSun" w:hint="default"/>
      </w:rPr>
    </w:lvl>
    <w:lvl w:ilvl="2">
      <w:start w:val="1"/>
      <w:numFmt w:val="decimal"/>
      <w:lvlText w:val="%1.%2.%3"/>
      <w:lvlJc w:val="left"/>
      <w:pPr>
        <w:ind w:left="720" w:hanging="720"/>
      </w:pPr>
      <w:rPr>
        <w:rFonts w:eastAsia="SimSun" w:hint="default"/>
      </w:rPr>
    </w:lvl>
    <w:lvl w:ilvl="3">
      <w:start w:val="1"/>
      <w:numFmt w:val="decimal"/>
      <w:lvlText w:val="%1.%2.%3.%4"/>
      <w:lvlJc w:val="left"/>
      <w:pPr>
        <w:ind w:left="720" w:hanging="720"/>
      </w:pPr>
      <w:rPr>
        <w:rFonts w:eastAsia="SimSun" w:hint="default"/>
      </w:rPr>
    </w:lvl>
    <w:lvl w:ilvl="4">
      <w:start w:val="1"/>
      <w:numFmt w:val="decimal"/>
      <w:lvlText w:val="%1.%2.%3.%4.%5"/>
      <w:lvlJc w:val="left"/>
      <w:pPr>
        <w:ind w:left="1080" w:hanging="1080"/>
      </w:pPr>
      <w:rPr>
        <w:rFonts w:eastAsia="SimSun" w:hint="default"/>
      </w:rPr>
    </w:lvl>
    <w:lvl w:ilvl="5">
      <w:start w:val="1"/>
      <w:numFmt w:val="decimal"/>
      <w:lvlText w:val="%1.%2.%3.%4.%5.%6"/>
      <w:lvlJc w:val="left"/>
      <w:pPr>
        <w:ind w:left="1080" w:hanging="1080"/>
      </w:pPr>
      <w:rPr>
        <w:rFonts w:eastAsia="SimSun" w:hint="default"/>
      </w:rPr>
    </w:lvl>
    <w:lvl w:ilvl="6">
      <w:start w:val="1"/>
      <w:numFmt w:val="decimal"/>
      <w:lvlText w:val="%1.%2.%3.%4.%5.%6.%7"/>
      <w:lvlJc w:val="left"/>
      <w:pPr>
        <w:ind w:left="1440" w:hanging="1440"/>
      </w:pPr>
      <w:rPr>
        <w:rFonts w:eastAsia="SimSun" w:hint="default"/>
      </w:rPr>
    </w:lvl>
    <w:lvl w:ilvl="7">
      <w:start w:val="1"/>
      <w:numFmt w:val="decimal"/>
      <w:lvlText w:val="%1.%2.%3.%4.%5.%6.%7.%8"/>
      <w:lvlJc w:val="left"/>
      <w:pPr>
        <w:ind w:left="1440" w:hanging="1440"/>
      </w:pPr>
      <w:rPr>
        <w:rFonts w:eastAsia="SimSun" w:hint="default"/>
      </w:rPr>
    </w:lvl>
    <w:lvl w:ilvl="8">
      <w:start w:val="1"/>
      <w:numFmt w:val="decimal"/>
      <w:lvlText w:val="%1.%2.%3.%4.%5.%6.%7.%8.%9"/>
      <w:lvlJc w:val="left"/>
      <w:pPr>
        <w:ind w:left="1800" w:hanging="1800"/>
      </w:pPr>
      <w:rPr>
        <w:rFonts w:eastAsia="SimSun" w:hint="default"/>
      </w:rPr>
    </w:lvl>
  </w:abstractNum>
  <w:abstractNum w:abstractNumId="118">
    <w:nsid w:val="38A601D5"/>
    <w:multiLevelType w:val="multilevel"/>
    <w:tmpl w:val="38A601D5"/>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9">
    <w:nsid w:val="39A0D9AC"/>
    <w:multiLevelType w:val="multilevel"/>
    <w:tmpl w:val="39A0D9AC"/>
    <w:lvl w:ilvl="0">
      <w:start w:val="1"/>
      <w:numFmt w:val="decimal"/>
      <w:lvlText w:val="%1."/>
      <w:lvlJc w:val="left"/>
      <w:pPr>
        <w:ind w:left="880" w:hanging="720"/>
      </w:pPr>
      <w:rPr>
        <w:rFonts w:ascii="Times New Roman" w:eastAsia="Times New Roman" w:hAnsi="Times New Roman" w:cs="Times New Roman" w:hint="default"/>
        <w:b/>
        <w:bCs/>
        <w:spacing w:val="-3"/>
        <w:w w:val="99"/>
        <w:sz w:val="24"/>
        <w:szCs w:val="24"/>
        <w:lang w:val="en-US" w:eastAsia="en-US" w:bidi="en-US"/>
      </w:rPr>
    </w:lvl>
    <w:lvl w:ilvl="1">
      <w:start w:val="1"/>
      <w:numFmt w:val="decimal"/>
      <w:lvlText w:val="%1.%2"/>
      <w:lvlJc w:val="left"/>
      <w:pPr>
        <w:ind w:left="1600" w:hanging="720"/>
      </w:pPr>
      <w:rPr>
        <w:rFonts w:ascii="Times New Roman" w:eastAsia="Times New Roman" w:hAnsi="Times New Roman" w:cs="Times New Roman" w:hint="default"/>
        <w:spacing w:val="-6"/>
        <w:w w:val="99"/>
        <w:sz w:val="24"/>
        <w:szCs w:val="24"/>
        <w:lang w:val="en-US" w:eastAsia="en-US" w:bidi="en-US"/>
      </w:rPr>
    </w:lvl>
    <w:lvl w:ilvl="2">
      <w:start w:val="1"/>
      <w:numFmt w:val="decimal"/>
      <w:lvlText w:val="%1.%2.%3"/>
      <w:lvlJc w:val="left"/>
      <w:pPr>
        <w:ind w:left="2320" w:hanging="721"/>
      </w:pPr>
      <w:rPr>
        <w:rFonts w:ascii="Times New Roman" w:eastAsia="Times New Roman" w:hAnsi="Times New Roman" w:cs="Times New Roman" w:hint="default"/>
        <w:spacing w:val="-3"/>
        <w:w w:val="99"/>
        <w:sz w:val="24"/>
        <w:szCs w:val="24"/>
        <w:lang w:val="en-US" w:eastAsia="en-US" w:bidi="en-US"/>
      </w:rPr>
    </w:lvl>
    <w:lvl w:ilvl="3">
      <w:numFmt w:val="bullet"/>
      <w:lvlText w:val="•"/>
      <w:lvlJc w:val="left"/>
      <w:pPr>
        <w:ind w:left="3240" w:hanging="721"/>
      </w:pPr>
      <w:rPr>
        <w:rFonts w:hint="default"/>
        <w:lang w:val="en-US" w:eastAsia="en-US" w:bidi="en-US"/>
      </w:rPr>
    </w:lvl>
    <w:lvl w:ilvl="4">
      <w:numFmt w:val="bullet"/>
      <w:lvlText w:val="•"/>
      <w:lvlJc w:val="left"/>
      <w:pPr>
        <w:ind w:left="4160" w:hanging="721"/>
      </w:pPr>
      <w:rPr>
        <w:rFonts w:hint="default"/>
        <w:lang w:val="en-US" w:eastAsia="en-US" w:bidi="en-US"/>
      </w:rPr>
    </w:lvl>
    <w:lvl w:ilvl="5">
      <w:numFmt w:val="bullet"/>
      <w:lvlText w:val="•"/>
      <w:lvlJc w:val="left"/>
      <w:pPr>
        <w:ind w:left="5080" w:hanging="721"/>
      </w:pPr>
      <w:rPr>
        <w:rFonts w:hint="default"/>
        <w:lang w:val="en-US" w:eastAsia="en-US" w:bidi="en-US"/>
      </w:rPr>
    </w:lvl>
    <w:lvl w:ilvl="6">
      <w:numFmt w:val="bullet"/>
      <w:lvlText w:val="•"/>
      <w:lvlJc w:val="left"/>
      <w:pPr>
        <w:ind w:left="6000" w:hanging="721"/>
      </w:pPr>
      <w:rPr>
        <w:rFonts w:hint="default"/>
        <w:lang w:val="en-US" w:eastAsia="en-US" w:bidi="en-US"/>
      </w:rPr>
    </w:lvl>
    <w:lvl w:ilvl="7">
      <w:numFmt w:val="bullet"/>
      <w:lvlText w:val="•"/>
      <w:lvlJc w:val="left"/>
      <w:pPr>
        <w:ind w:left="6920" w:hanging="721"/>
      </w:pPr>
      <w:rPr>
        <w:rFonts w:hint="default"/>
        <w:lang w:val="en-US" w:eastAsia="en-US" w:bidi="en-US"/>
      </w:rPr>
    </w:lvl>
    <w:lvl w:ilvl="8">
      <w:numFmt w:val="bullet"/>
      <w:lvlText w:val="•"/>
      <w:lvlJc w:val="left"/>
      <w:pPr>
        <w:ind w:left="7840" w:hanging="721"/>
      </w:pPr>
      <w:rPr>
        <w:rFonts w:hint="default"/>
        <w:lang w:val="en-US" w:eastAsia="en-US" w:bidi="en-US"/>
      </w:rPr>
    </w:lvl>
  </w:abstractNum>
  <w:abstractNum w:abstractNumId="120">
    <w:nsid w:val="3A8B20AD"/>
    <w:multiLevelType w:val="multilevel"/>
    <w:tmpl w:val="1DEC29F2"/>
    <w:lvl w:ilvl="0">
      <w:start w:val="1"/>
      <w:numFmt w:val="decimal"/>
      <w:lvlText w:val="%1."/>
      <w:lvlJc w:val="left"/>
      <w:pPr>
        <w:ind w:left="1241" w:hanging="721"/>
        <w:jc w:val="left"/>
      </w:pPr>
      <w:rPr>
        <w:rFonts w:ascii="Times New Roman" w:eastAsia="Times New Roman" w:hAnsi="Times New Roman" w:cs="Times New Roman" w:hint="default"/>
        <w:b/>
        <w:bCs/>
        <w:w w:val="100"/>
        <w:sz w:val="24"/>
        <w:szCs w:val="24"/>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2937" w:hanging="720"/>
      </w:pPr>
      <w:rPr>
        <w:rFonts w:hint="default"/>
        <w:lang w:val="en-US" w:eastAsia="en-US" w:bidi="ar-SA"/>
      </w:rPr>
    </w:lvl>
    <w:lvl w:ilvl="3">
      <w:numFmt w:val="bullet"/>
      <w:lvlText w:val="•"/>
      <w:lvlJc w:val="left"/>
      <w:pPr>
        <w:ind w:left="3915" w:hanging="720"/>
      </w:pPr>
      <w:rPr>
        <w:rFonts w:hint="default"/>
        <w:lang w:val="en-US" w:eastAsia="en-US" w:bidi="ar-SA"/>
      </w:rPr>
    </w:lvl>
    <w:lvl w:ilvl="4">
      <w:numFmt w:val="bullet"/>
      <w:lvlText w:val="•"/>
      <w:lvlJc w:val="left"/>
      <w:pPr>
        <w:ind w:left="4893" w:hanging="720"/>
      </w:pPr>
      <w:rPr>
        <w:rFonts w:hint="default"/>
        <w:lang w:val="en-US" w:eastAsia="en-US" w:bidi="ar-SA"/>
      </w:rPr>
    </w:lvl>
    <w:lvl w:ilvl="5">
      <w:numFmt w:val="bullet"/>
      <w:lvlText w:val="•"/>
      <w:lvlJc w:val="left"/>
      <w:pPr>
        <w:ind w:left="5871" w:hanging="720"/>
      </w:pPr>
      <w:rPr>
        <w:rFonts w:hint="default"/>
        <w:lang w:val="en-US" w:eastAsia="en-US" w:bidi="ar-SA"/>
      </w:rPr>
    </w:lvl>
    <w:lvl w:ilvl="6">
      <w:numFmt w:val="bullet"/>
      <w:lvlText w:val="•"/>
      <w:lvlJc w:val="left"/>
      <w:pPr>
        <w:ind w:left="6848" w:hanging="720"/>
      </w:pPr>
      <w:rPr>
        <w:rFonts w:hint="default"/>
        <w:lang w:val="en-US" w:eastAsia="en-US" w:bidi="ar-SA"/>
      </w:rPr>
    </w:lvl>
    <w:lvl w:ilvl="7">
      <w:numFmt w:val="bullet"/>
      <w:lvlText w:val="•"/>
      <w:lvlJc w:val="left"/>
      <w:pPr>
        <w:ind w:left="7826" w:hanging="720"/>
      </w:pPr>
      <w:rPr>
        <w:rFonts w:hint="default"/>
        <w:lang w:val="en-US" w:eastAsia="en-US" w:bidi="ar-SA"/>
      </w:rPr>
    </w:lvl>
    <w:lvl w:ilvl="8">
      <w:numFmt w:val="bullet"/>
      <w:lvlText w:val="•"/>
      <w:lvlJc w:val="left"/>
      <w:pPr>
        <w:ind w:left="8804" w:hanging="720"/>
      </w:pPr>
      <w:rPr>
        <w:rFonts w:hint="default"/>
        <w:lang w:val="en-US" w:eastAsia="en-US" w:bidi="ar-SA"/>
      </w:rPr>
    </w:lvl>
  </w:abstractNum>
  <w:abstractNum w:abstractNumId="121">
    <w:nsid w:val="3AD53232"/>
    <w:multiLevelType w:val="multilevel"/>
    <w:tmpl w:val="90D26994"/>
    <w:lvl w:ilvl="0">
      <w:start w:val="11"/>
      <w:numFmt w:val="decimal"/>
      <w:lvlText w:val="%1"/>
      <w:lvlJc w:val="left"/>
      <w:pPr>
        <w:ind w:left="1961" w:hanging="720"/>
        <w:jc w:val="left"/>
      </w:pPr>
      <w:rPr>
        <w:rFonts w:hint="default"/>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720" w:hanging="720"/>
      </w:pPr>
      <w:rPr>
        <w:rFonts w:hint="default"/>
        <w:lang w:val="en-US" w:eastAsia="en-US" w:bidi="ar-SA"/>
      </w:rPr>
    </w:lvl>
    <w:lvl w:ilvl="3">
      <w:numFmt w:val="bullet"/>
      <w:lvlText w:val="•"/>
      <w:lvlJc w:val="left"/>
      <w:pPr>
        <w:ind w:left="4600" w:hanging="720"/>
      </w:pPr>
      <w:rPr>
        <w:rFonts w:hint="default"/>
        <w:lang w:val="en-US" w:eastAsia="en-US" w:bidi="ar-SA"/>
      </w:rPr>
    </w:lvl>
    <w:lvl w:ilvl="4">
      <w:numFmt w:val="bullet"/>
      <w:lvlText w:val="•"/>
      <w:lvlJc w:val="left"/>
      <w:pPr>
        <w:ind w:left="5480" w:hanging="720"/>
      </w:pPr>
      <w:rPr>
        <w:rFonts w:hint="default"/>
        <w:lang w:val="en-US" w:eastAsia="en-US" w:bidi="ar-SA"/>
      </w:rPr>
    </w:lvl>
    <w:lvl w:ilvl="5">
      <w:numFmt w:val="bullet"/>
      <w:lvlText w:val="•"/>
      <w:lvlJc w:val="left"/>
      <w:pPr>
        <w:ind w:left="6360" w:hanging="720"/>
      </w:pPr>
      <w:rPr>
        <w:rFonts w:hint="default"/>
        <w:lang w:val="en-US" w:eastAsia="en-US" w:bidi="ar-SA"/>
      </w:rPr>
    </w:lvl>
    <w:lvl w:ilvl="6">
      <w:numFmt w:val="bullet"/>
      <w:lvlText w:val="•"/>
      <w:lvlJc w:val="left"/>
      <w:pPr>
        <w:ind w:left="7240" w:hanging="720"/>
      </w:pPr>
      <w:rPr>
        <w:rFonts w:hint="default"/>
        <w:lang w:val="en-US" w:eastAsia="en-US" w:bidi="ar-SA"/>
      </w:rPr>
    </w:lvl>
    <w:lvl w:ilvl="7">
      <w:numFmt w:val="bullet"/>
      <w:lvlText w:val="•"/>
      <w:lvlJc w:val="left"/>
      <w:pPr>
        <w:ind w:left="8120" w:hanging="720"/>
      </w:pPr>
      <w:rPr>
        <w:rFonts w:hint="default"/>
        <w:lang w:val="en-US" w:eastAsia="en-US" w:bidi="ar-SA"/>
      </w:rPr>
    </w:lvl>
    <w:lvl w:ilvl="8">
      <w:numFmt w:val="bullet"/>
      <w:lvlText w:val="•"/>
      <w:lvlJc w:val="left"/>
      <w:pPr>
        <w:ind w:left="9000" w:hanging="720"/>
      </w:pPr>
      <w:rPr>
        <w:rFonts w:hint="default"/>
        <w:lang w:val="en-US" w:eastAsia="en-US" w:bidi="ar-SA"/>
      </w:rPr>
    </w:lvl>
  </w:abstractNum>
  <w:abstractNum w:abstractNumId="122">
    <w:nsid w:val="3B0F707D"/>
    <w:multiLevelType w:val="multilevel"/>
    <w:tmpl w:val="3B0F707D"/>
    <w:lvl w:ilvl="0">
      <w:start w:val="1"/>
      <w:numFmt w:val="decimal"/>
      <w:lvlText w:val="%1."/>
      <w:lvlJc w:val="left"/>
      <w:pPr>
        <w:ind w:left="360" w:hanging="360"/>
      </w:pPr>
      <w:rPr>
        <w:rFonts w:eastAsiaTheme="minorEastAsia" w:cs="Times New Roman"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23">
    <w:nsid w:val="40B249F9"/>
    <w:multiLevelType w:val="multilevel"/>
    <w:tmpl w:val="40B249F9"/>
    <w:lvl w:ilvl="0">
      <w:start w:val="1"/>
      <w:numFmt w:val="decimal"/>
      <w:lvlText w:val="%1"/>
      <w:lvlJc w:val="left"/>
      <w:pPr>
        <w:ind w:left="880" w:hanging="720"/>
      </w:pPr>
      <w:rPr>
        <w:rFonts w:ascii="Times New Roman" w:eastAsia="Times New Roman" w:hAnsi="Times New Roman" w:cs="Times New Roman" w:hint="default"/>
        <w:w w:val="99"/>
        <w:sz w:val="23"/>
        <w:szCs w:val="23"/>
        <w:lang w:val="en-US" w:eastAsia="en-US" w:bidi="en-US"/>
      </w:rPr>
    </w:lvl>
    <w:lvl w:ilvl="1">
      <w:numFmt w:val="bullet"/>
      <w:lvlText w:val="•"/>
      <w:lvlJc w:val="left"/>
      <w:pPr>
        <w:ind w:left="1760" w:hanging="720"/>
      </w:pPr>
      <w:rPr>
        <w:rFonts w:hint="default"/>
        <w:lang w:val="en-US" w:eastAsia="en-US" w:bidi="en-US"/>
      </w:rPr>
    </w:lvl>
    <w:lvl w:ilvl="2">
      <w:numFmt w:val="bullet"/>
      <w:lvlText w:val="•"/>
      <w:lvlJc w:val="left"/>
      <w:pPr>
        <w:ind w:left="2640" w:hanging="720"/>
      </w:pPr>
      <w:rPr>
        <w:rFonts w:hint="default"/>
        <w:lang w:val="en-US" w:eastAsia="en-US" w:bidi="en-US"/>
      </w:rPr>
    </w:lvl>
    <w:lvl w:ilvl="3">
      <w:numFmt w:val="bullet"/>
      <w:lvlText w:val="•"/>
      <w:lvlJc w:val="left"/>
      <w:pPr>
        <w:ind w:left="3520" w:hanging="720"/>
      </w:pPr>
      <w:rPr>
        <w:rFonts w:hint="default"/>
        <w:lang w:val="en-US" w:eastAsia="en-US" w:bidi="en-US"/>
      </w:rPr>
    </w:lvl>
    <w:lvl w:ilvl="4">
      <w:numFmt w:val="bullet"/>
      <w:lvlText w:val="•"/>
      <w:lvlJc w:val="left"/>
      <w:pPr>
        <w:ind w:left="4400" w:hanging="720"/>
      </w:pPr>
      <w:rPr>
        <w:rFonts w:hint="default"/>
        <w:lang w:val="en-US" w:eastAsia="en-US" w:bidi="en-US"/>
      </w:rPr>
    </w:lvl>
    <w:lvl w:ilvl="5">
      <w:numFmt w:val="bullet"/>
      <w:lvlText w:val="•"/>
      <w:lvlJc w:val="left"/>
      <w:pPr>
        <w:ind w:left="5280" w:hanging="720"/>
      </w:pPr>
      <w:rPr>
        <w:rFonts w:hint="default"/>
        <w:lang w:val="en-US" w:eastAsia="en-US" w:bidi="en-US"/>
      </w:rPr>
    </w:lvl>
    <w:lvl w:ilvl="6">
      <w:numFmt w:val="bullet"/>
      <w:lvlText w:val="•"/>
      <w:lvlJc w:val="left"/>
      <w:pPr>
        <w:ind w:left="6160" w:hanging="720"/>
      </w:pPr>
      <w:rPr>
        <w:rFonts w:hint="default"/>
        <w:lang w:val="en-US" w:eastAsia="en-US" w:bidi="en-US"/>
      </w:rPr>
    </w:lvl>
    <w:lvl w:ilvl="7">
      <w:numFmt w:val="bullet"/>
      <w:lvlText w:val="•"/>
      <w:lvlJc w:val="left"/>
      <w:pPr>
        <w:ind w:left="7040" w:hanging="720"/>
      </w:pPr>
      <w:rPr>
        <w:rFonts w:hint="default"/>
        <w:lang w:val="en-US" w:eastAsia="en-US" w:bidi="en-US"/>
      </w:rPr>
    </w:lvl>
    <w:lvl w:ilvl="8">
      <w:numFmt w:val="bullet"/>
      <w:lvlText w:val="•"/>
      <w:lvlJc w:val="left"/>
      <w:pPr>
        <w:ind w:left="7920" w:hanging="720"/>
      </w:pPr>
      <w:rPr>
        <w:rFonts w:hint="default"/>
        <w:lang w:val="en-US" w:eastAsia="en-US" w:bidi="en-US"/>
      </w:rPr>
    </w:lvl>
  </w:abstractNum>
  <w:abstractNum w:abstractNumId="124">
    <w:nsid w:val="43BE1082"/>
    <w:multiLevelType w:val="multilevel"/>
    <w:tmpl w:val="5324E07A"/>
    <w:lvl w:ilvl="0">
      <w:start w:val="5"/>
      <w:numFmt w:val="decimal"/>
      <w:lvlText w:val="%1"/>
      <w:lvlJc w:val="left"/>
      <w:pPr>
        <w:ind w:left="880" w:hanging="543"/>
        <w:jc w:val="left"/>
      </w:pPr>
      <w:rPr>
        <w:rFonts w:hint="default"/>
        <w:lang w:val="en-US" w:eastAsia="en-US" w:bidi="ar-SA"/>
      </w:rPr>
    </w:lvl>
    <w:lvl w:ilvl="1">
      <w:start w:val="1"/>
      <w:numFmt w:val="decimal"/>
      <w:lvlText w:val="%1.%2"/>
      <w:lvlJc w:val="left"/>
      <w:pPr>
        <w:ind w:left="880" w:hanging="543"/>
        <w:jc w:val="left"/>
      </w:pPr>
      <w:rPr>
        <w:rFonts w:ascii="Times New Roman" w:eastAsia="Times New Roman" w:hAnsi="Times New Roman" w:cs="Times New Roman" w:hint="default"/>
        <w:b/>
        <w:bCs/>
        <w:w w:val="100"/>
        <w:sz w:val="24"/>
        <w:szCs w:val="24"/>
        <w:lang w:val="en-US" w:eastAsia="en-US" w:bidi="ar-SA"/>
      </w:rPr>
    </w:lvl>
    <w:lvl w:ilvl="2">
      <w:numFmt w:val="bullet"/>
      <w:lvlText w:val=""/>
      <w:lvlJc w:val="left"/>
      <w:pPr>
        <w:ind w:left="1601" w:hanging="360"/>
      </w:pPr>
      <w:rPr>
        <w:rFonts w:ascii="Wingdings" w:eastAsia="Wingdings" w:hAnsi="Wingdings" w:cs="Wingdings" w:hint="default"/>
        <w:w w:val="100"/>
        <w:sz w:val="24"/>
        <w:szCs w:val="24"/>
        <w:lang w:val="en-US" w:eastAsia="en-US" w:bidi="ar-SA"/>
      </w:rPr>
    </w:lvl>
    <w:lvl w:ilvl="3">
      <w:numFmt w:val="bullet"/>
      <w:lvlText w:val="•"/>
      <w:lvlJc w:val="left"/>
      <w:pPr>
        <w:ind w:left="3635" w:hanging="360"/>
      </w:pPr>
      <w:rPr>
        <w:rFonts w:hint="default"/>
        <w:lang w:val="en-US" w:eastAsia="en-US" w:bidi="ar-SA"/>
      </w:rPr>
    </w:lvl>
    <w:lvl w:ilvl="4">
      <w:numFmt w:val="bullet"/>
      <w:lvlText w:val="•"/>
      <w:lvlJc w:val="left"/>
      <w:pPr>
        <w:ind w:left="4653" w:hanging="360"/>
      </w:pPr>
      <w:rPr>
        <w:rFonts w:hint="default"/>
        <w:lang w:val="en-US" w:eastAsia="en-US" w:bidi="ar-SA"/>
      </w:rPr>
    </w:lvl>
    <w:lvl w:ilvl="5">
      <w:numFmt w:val="bullet"/>
      <w:lvlText w:val="•"/>
      <w:lvlJc w:val="left"/>
      <w:pPr>
        <w:ind w:left="5671" w:hanging="360"/>
      </w:pPr>
      <w:rPr>
        <w:rFonts w:hint="default"/>
        <w:lang w:val="en-US" w:eastAsia="en-US" w:bidi="ar-SA"/>
      </w:rPr>
    </w:lvl>
    <w:lvl w:ilvl="6">
      <w:numFmt w:val="bullet"/>
      <w:lvlText w:val="•"/>
      <w:lvlJc w:val="left"/>
      <w:pPr>
        <w:ind w:left="6688" w:hanging="360"/>
      </w:pPr>
      <w:rPr>
        <w:rFonts w:hint="default"/>
        <w:lang w:val="en-US" w:eastAsia="en-US" w:bidi="ar-SA"/>
      </w:rPr>
    </w:lvl>
    <w:lvl w:ilvl="7">
      <w:numFmt w:val="bullet"/>
      <w:lvlText w:val="•"/>
      <w:lvlJc w:val="left"/>
      <w:pPr>
        <w:ind w:left="7706" w:hanging="360"/>
      </w:pPr>
      <w:rPr>
        <w:rFonts w:hint="default"/>
        <w:lang w:val="en-US" w:eastAsia="en-US" w:bidi="ar-SA"/>
      </w:rPr>
    </w:lvl>
    <w:lvl w:ilvl="8">
      <w:numFmt w:val="bullet"/>
      <w:lvlText w:val="•"/>
      <w:lvlJc w:val="left"/>
      <w:pPr>
        <w:ind w:left="8724" w:hanging="360"/>
      </w:pPr>
      <w:rPr>
        <w:rFonts w:hint="default"/>
        <w:lang w:val="en-US" w:eastAsia="en-US" w:bidi="ar-SA"/>
      </w:rPr>
    </w:lvl>
  </w:abstractNum>
  <w:abstractNum w:abstractNumId="125">
    <w:nsid w:val="43F0172F"/>
    <w:multiLevelType w:val="multilevel"/>
    <w:tmpl w:val="33F2299A"/>
    <w:lvl w:ilvl="0">
      <w:start w:val="2"/>
      <w:numFmt w:val="decimal"/>
      <w:lvlText w:val="%1"/>
      <w:lvlJc w:val="left"/>
      <w:pPr>
        <w:ind w:left="880" w:hanging="567"/>
        <w:jc w:val="left"/>
      </w:pPr>
      <w:rPr>
        <w:rFonts w:hint="default"/>
        <w:lang w:val="en-US" w:eastAsia="en-US" w:bidi="ar-SA"/>
      </w:rPr>
    </w:lvl>
    <w:lvl w:ilvl="1">
      <w:start w:val="1"/>
      <w:numFmt w:val="decimal"/>
      <w:lvlText w:val="%1.%2"/>
      <w:lvlJc w:val="left"/>
      <w:pPr>
        <w:ind w:left="880" w:hanging="567"/>
        <w:jc w:val="left"/>
      </w:pPr>
      <w:rPr>
        <w:rFonts w:ascii="Times New Roman" w:eastAsia="Times New Roman" w:hAnsi="Times New Roman" w:cs="Times New Roman" w:hint="default"/>
        <w:b/>
        <w:bCs/>
        <w:w w:val="100"/>
        <w:sz w:val="24"/>
        <w:szCs w:val="24"/>
        <w:lang w:val="en-US" w:eastAsia="en-US" w:bidi="ar-SA"/>
      </w:rPr>
    </w:lvl>
    <w:lvl w:ilvl="2">
      <w:numFmt w:val="bullet"/>
      <w:lvlText w:val=""/>
      <w:lvlJc w:val="left"/>
      <w:pPr>
        <w:ind w:left="1601" w:hanging="360"/>
      </w:pPr>
      <w:rPr>
        <w:rFonts w:ascii="Wingdings" w:eastAsia="Wingdings" w:hAnsi="Wingdings" w:cs="Wingdings" w:hint="default"/>
        <w:w w:val="100"/>
        <w:sz w:val="24"/>
        <w:szCs w:val="24"/>
        <w:lang w:val="en-US" w:eastAsia="en-US" w:bidi="ar-SA"/>
      </w:rPr>
    </w:lvl>
    <w:lvl w:ilvl="3">
      <w:numFmt w:val="bullet"/>
      <w:lvlText w:val="•"/>
      <w:lvlJc w:val="left"/>
      <w:pPr>
        <w:ind w:left="3635" w:hanging="360"/>
      </w:pPr>
      <w:rPr>
        <w:rFonts w:hint="default"/>
        <w:lang w:val="en-US" w:eastAsia="en-US" w:bidi="ar-SA"/>
      </w:rPr>
    </w:lvl>
    <w:lvl w:ilvl="4">
      <w:numFmt w:val="bullet"/>
      <w:lvlText w:val="•"/>
      <w:lvlJc w:val="left"/>
      <w:pPr>
        <w:ind w:left="4653" w:hanging="360"/>
      </w:pPr>
      <w:rPr>
        <w:rFonts w:hint="default"/>
        <w:lang w:val="en-US" w:eastAsia="en-US" w:bidi="ar-SA"/>
      </w:rPr>
    </w:lvl>
    <w:lvl w:ilvl="5">
      <w:numFmt w:val="bullet"/>
      <w:lvlText w:val="•"/>
      <w:lvlJc w:val="left"/>
      <w:pPr>
        <w:ind w:left="5671" w:hanging="360"/>
      </w:pPr>
      <w:rPr>
        <w:rFonts w:hint="default"/>
        <w:lang w:val="en-US" w:eastAsia="en-US" w:bidi="ar-SA"/>
      </w:rPr>
    </w:lvl>
    <w:lvl w:ilvl="6">
      <w:numFmt w:val="bullet"/>
      <w:lvlText w:val="•"/>
      <w:lvlJc w:val="left"/>
      <w:pPr>
        <w:ind w:left="6688" w:hanging="360"/>
      </w:pPr>
      <w:rPr>
        <w:rFonts w:hint="default"/>
        <w:lang w:val="en-US" w:eastAsia="en-US" w:bidi="ar-SA"/>
      </w:rPr>
    </w:lvl>
    <w:lvl w:ilvl="7">
      <w:numFmt w:val="bullet"/>
      <w:lvlText w:val="•"/>
      <w:lvlJc w:val="left"/>
      <w:pPr>
        <w:ind w:left="7706" w:hanging="360"/>
      </w:pPr>
      <w:rPr>
        <w:rFonts w:hint="default"/>
        <w:lang w:val="en-US" w:eastAsia="en-US" w:bidi="ar-SA"/>
      </w:rPr>
    </w:lvl>
    <w:lvl w:ilvl="8">
      <w:numFmt w:val="bullet"/>
      <w:lvlText w:val="•"/>
      <w:lvlJc w:val="left"/>
      <w:pPr>
        <w:ind w:left="8724" w:hanging="360"/>
      </w:pPr>
      <w:rPr>
        <w:rFonts w:hint="default"/>
        <w:lang w:val="en-US" w:eastAsia="en-US" w:bidi="ar-SA"/>
      </w:rPr>
    </w:lvl>
  </w:abstractNum>
  <w:abstractNum w:abstractNumId="126">
    <w:nsid w:val="46068B2C"/>
    <w:multiLevelType w:val="multilevel"/>
    <w:tmpl w:val="46068B2C"/>
    <w:lvl w:ilvl="0">
      <w:start w:val="1"/>
      <w:numFmt w:val="decimal"/>
      <w:lvlText w:val="3.%1"/>
      <w:lvlJc w:val="left"/>
      <w:pPr>
        <w:ind w:left="360" w:hanging="360"/>
      </w:pPr>
      <w:rPr>
        <w:rFonts w:ascii="Times New Roman" w:eastAsia="SimSun" w:hAnsi="Times New Roman" w:cs="Times New Roman" w:hint="default"/>
        <w:b w:val="0"/>
        <w:bCs/>
      </w:rPr>
    </w:lvl>
    <w:lvl w:ilvl="1">
      <w:start w:val="1"/>
      <w:numFmt w:val="decimal"/>
      <w:lvlText w:val="2.%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7">
    <w:nsid w:val="48F511EF"/>
    <w:multiLevelType w:val="hybridMultilevel"/>
    <w:tmpl w:val="8654E9E8"/>
    <w:lvl w:ilvl="0" w:tplc="2DFEF3DE">
      <w:start w:val="1"/>
      <w:numFmt w:val="decimal"/>
      <w:lvlText w:val="%1"/>
      <w:lvlJc w:val="left"/>
      <w:pPr>
        <w:ind w:left="1241" w:hanging="721"/>
        <w:jc w:val="left"/>
      </w:pPr>
      <w:rPr>
        <w:rFonts w:ascii="Times New Roman" w:eastAsia="Times New Roman" w:hAnsi="Times New Roman" w:cs="Times New Roman" w:hint="default"/>
        <w:w w:val="100"/>
        <w:sz w:val="24"/>
        <w:szCs w:val="24"/>
        <w:lang w:val="en-US" w:eastAsia="en-US" w:bidi="ar-SA"/>
      </w:rPr>
    </w:lvl>
    <w:lvl w:ilvl="1" w:tplc="364C52B0">
      <w:numFmt w:val="bullet"/>
      <w:lvlText w:val="•"/>
      <w:lvlJc w:val="left"/>
      <w:pPr>
        <w:ind w:left="2192" w:hanging="721"/>
      </w:pPr>
      <w:rPr>
        <w:rFonts w:hint="default"/>
        <w:lang w:val="en-US" w:eastAsia="en-US" w:bidi="ar-SA"/>
      </w:rPr>
    </w:lvl>
    <w:lvl w:ilvl="2" w:tplc="BEA8BF3E">
      <w:numFmt w:val="bullet"/>
      <w:lvlText w:val="•"/>
      <w:lvlJc w:val="left"/>
      <w:pPr>
        <w:ind w:left="3144" w:hanging="721"/>
      </w:pPr>
      <w:rPr>
        <w:rFonts w:hint="default"/>
        <w:lang w:val="en-US" w:eastAsia="en-US" w:bidi="ar-SA"/>
      </w:rPr>
    </w:lvl>
    <w:lvl w:ilvl="3" w:tplc="452ACBC2">
      <w:numFmt w:val="bullet"/>
      <w:lvlText w:val="•"/>
      <w:lvlJc w:val="left"/>
      <w:pPr>
        <w:ind w:left="4096" w:hanging="721"/>
      </w:pPr>
      <w:rPr>
        <w:rFonts w:hint="default"/>
        <w:lang w:val="en-US" w:eastAsia="en-US" w:bidi="ar-SA"/>
      </w:rPr>
    </w:lvl>
    <w:lvl w:ilvl="4" w:tplc="5F6C21CE">
      <w:numFmt w:val="bullet"/>
      <w:lvlText w:val="•"/>
      <w:lvlJc w:val="left"/>
      <w:pPr>
        <w:ind w:left="5048" w:hanging="721"/>
      </w:pPr>
      <w:rPr>
        <w:rFonts w:hint="default"/>
        <w:lang w:val="en-US" w:eastAsia="en-US" w:bidi="ar-SA"/>
      </w:rPr>
    </w:lvl>
    <w:lvl w:ilvl="5" w:tplc="536EFCF6">
      <w:numFmt w:val="bullet"/>
      <w:lvlText w:val="•"/>
      <w:lvlJc w:val="left"/>
      <w:pPr>
        <w:ind w:left="6000" w:hanging="721"/>
      </w:pPr>
      <w:rPr>
        <w:rFonts w:hint="default"/>
        <w:lang w:val="en-US" w:eastAsia="en-US" w:bidi="ar-SA"/>
      </w:rPr>
    </w:lvl>
    <w:lvl w:ilvl="6" w:tplc="F8928820">
      <w:numFmt w:val="bullet"/>
      <w:lvlText w:val="•"/>
      <w:lvlJc w:val="left"/>
      <w:pPr>
        <w:ind w:left="6952" w:hanging="721"/>
      </w:pPr>
      <w:rPr>
        <w:rFonts w:hint="default"/>
        <w:lang w:val="en-US" w:eastAsia="en-US" w:bidi="ar-SA"/>
      </w:rPr>
    </w:lvl>
    <w:lvl w:ilvl="7" w:tplc="A4085A34">
      <w:numFmt w:val="bullet"/>
      <w:lvlText w:val="•"/>
      <w:lvlJc w:val="left"/>
      <w:pPr>
        <w:ind w:left="7904" w:hanging="721"/>
      </w:pPr>
      <w:rPr>
        <w:rFonts w:hint="default"/>
        <w:lang w:val="en-US" w:eastAsia="en-US" w:bidi="ar-SA"/>
      </w:rPr>
    </w:lvl>
    <w:lvl w:ilvl="8" w:tplc="F90CFEC2">
      <w:numFmt w:val="bullet"/>
      <w:lvlText w:val="•"/>
      <w:lvlJc w:val="left"/>
      <w:pPr>
        <w:ind w:left="8856" w:hanging="721"/>
      </w:pPr>
      <w:rPr>
        <w:rFonts w:hint="default"/>
        <w:lang w:val="en-US" w:eastAsia="en-US" w:bidi="ar-SA"/>
      </w:rPr>
    </w:lvl>
  </w:abstractNum>
  <w:abstractNum w:abstractNumId="128">
    <w:nsid w:val="494C2978"/>
    <w:multiLevelType w:val="multilevel"/>
    <w:tmpl w:val="A6049630"/>
    <w:lvl w:ilvl="0">
      <w:start w:val="5"/>
      <w:numFmt w:val="decimal"/>
      <w:lvlText w:val="%1"/>
      <w:lvlJc w:val="left"/>
      <w:pPr>
        <w:ind w:left="1961" w:hanging="720"/>
        <w:jc w:val="left"/>
      </w:pPr>
      <w:rPr>
        <w:rFonts w:hint="default"/>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720" w:hanging="720"/>
      </w:pPr>
      <w:rPr>
        <w:rFonts w:hint="default"/>
        <w:lang w:val="en-US" w:eastAsia="en-US" w:bidi="ar-SA"/>
      </w:rPr>
    </w:lvl>
    <w:lvl w:ilvl="3">
      <w:numFmt w:val="bullet"/>
      <w:lvlText w:val="•"/>
      <w:lvlJc w:val="left"/>
      <w:pPr>
        <w:ind w:left="4600" w:hanging="720"/>
      </w:pPr>
      <w:rPr>
        <w:rFonts w:hint="default"/>
        <w:lang w:val="en-US" w:eastAsia="en-US" w:bidi="ar-SA"/>
      </w:rPr>
    </w:lvl>
    <w:lvl w:ilvl="4">
      <w:numFmt w:val="bullet"/>
      <w:lvlText w:val="•"/>
      <w:lvlJc w:val="left"/>
      <w:pPr>
        <w:ind w:left="5480" w:hanging="720"/>
      </w:pPr>
      <w:rPr>
        <w:rFonts w:hint="default"/>
        <w:lang w:val="en-US" w:eastAsia="en-US" w:bidi="ar-SA"/>
      </w:rPr>
    </w:lvl>
    <w:lvl w:ilvl="5">
      <w:numFmt w:val="bullet"/>
      <w:lvlText w:val="•"/>
      <w:lvlJc w:val="left"/>
      <w:pPr>
        <w:ind w:left="6360" w:hanging="720"/>
      </w:pPr>
      <w:rPr>
        <w:rFonts w:hint="default"/>
        <w:lang w:val="en-US" w:eastAsia="en-US" w:bidi="ar-SA"/>
      </w:rPr>
    </w:lvl>
    <w:lvl w:ilvl="6">
      <w:numFmt w:val="bullet"/>
      <w:lvlText w:val="•"/>
      <w:lvlJc w:val="left"/>
      <w:pPr>
        <w:ind w:left="7240" w:hanging="720"/>
      </w:pPr>
      <w:rPr>
        <w:rFonts w:hint="default"/>
        <w:lang w:val="en-US" w:eastAsia="en-US" w:bidi="ar-SA"/>
      </w:rPr>
    </w:lvl>
    <w:lvl w:ilvl="7">
      <w:numFmt w:val="bullet"/>
      <w:lvlText w:val="•"/>
      <w:lvlJc w:val="left"/>
      <w:pPr>
        <w:ind w:left="8120" w:hanging="720"/>
      </w:pPr>
      <w:rPr>
        <w:rFonts w:hint="default"/>
        <w:lang w:val="en-US" w:eastAsia="en-US" w:bidi="ar-SA"/>
      </w:rPr>
    </w:lvl>
    <w:lvl w:ilvl="8">
      <w:numFmt w:val="bullet"/>
      <w:lvlText w:val="•"/>
      <w:lvlJc w:val="left"/>
      <w:pPr>
        <w:ind w:left="9000" w:hanging="720"/>
      </w:pPr>
      <w:rPr>
        <w:rFonts w:hint="default"/>
        <w:lang w:val="en-US" w:eastAsia="en-US" w:bidi="ar-SA"/>
      </w:rPr>
    </w:lvl>
  </w:abstractNum>
  <w:abstractNum w:abstractNumId="129">
    <w:nsid w:val="49881AAC"/>
    <w:multiLevelType w:val="multilevel"/>
    <w:tmpl w:val="21783BD0"/>
    <w:lvl w:ilvl="0">
      <w:start w:val="6"/>
      <w:numFmt w:val="decimal"/>
      <w:lvlText w:val="%1"/>
      <w:lvlJc w:val="left"/>
      <w:pPr>
        <w:ind w:left="1961" w:hanging="720"/>
        <w:jc w:val="left"/>
      </w:pPr>
      <w:rPr>
        <w:rFonts w:hint="default"/>
        <w:lang w:val="en-US" w:eastAsia="en-US" w:bidi="ar-SA"/>
      </w:rPr>
    </w:lvl>
    <w:lvl w:ilvl="1">
      <w:start w:val="9"/>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720" w:hanging="720"/>
      </w:pPr>
      <w:rPr>
        <w:rFonts w:hint="default"/>
        <w:lang w:val="en-US" w:eastAsia="en-US" w:bidi="ar-SA"/>
      </w:rPr>
    </w:lvl>
    <w:lvl w:ilvl="3">
      <w:numFmt w:val="bullet"/>
      <w:lvlText w:val="•"/>
      <w:lvlJc w:val="left"/>
      <w:pPr>
        <w:ind w:left="4600" w:hanging="720"/>
      </w:pPr>
      <w:rPr>
        <w:rFonts w:hint="default"/>
        <w:lang w:val="en-US" w:eastAsia="en-US" w:bidi="ar-SA"/>
      </w:rPr>
    </w:lvl>
    <w:lvl w:ilvl="4">
      <w:numFmt w:val="bullet"/>
      <w:lvlText w:val="•"/>
      <w:lvlJc w:val="left"/>
      <w:pPr>
        <w:ind w:left="5480" w:hanging="720"/>
      </w:pPr>
      <w:rPr>
        <w:rFonts w:hint="default"/>
        <w:lang w:val="en-US" w:eastAsia="en-US" w:bidi="ar-SA"/>
      </w:rPr>
    </w:lvl>
    <w:lvl w:ilvl="5">
      <w:numFmt w:val="bullet"/>
      <w:lvlText w:val="•"/>
      <w:lvlJc w:val="left"/>
      <w:pPr>
        <w:ind w:left="6360" w:hanging="720"/>
      </w:pPr>
      <w:rPr>
        <w:rFonts w:hint="default"/>
        <w:lang w:val="en-US" w:eastAsia="en-US" w:bidi="ar-SA"/>
      </w:rPr>
    </w:lvl>
    <w:lvl w:ilvl="6">
      <w:numFmt w:val="bullet"/>
      <w:lvlText w:val="•"/>
      <w:lvlJc w:val="left"/>
      <w:pPr>
        <w:ind w:left="7240" w:hanging="720"/>
      </w:pPr>
      <w:rPr>
        <w:rFonts w:hint="default"/>
        <w:lang w:val="en-US" w:eastAsia="en-US" w:bidi="ar-SA"/>
      </w:rPr>
    </w:lvl>
    <w:lvl w:ilvl="7">
      <w:numFmt w:val="bullet"/>
      <w:lvlText w:val="•"/>
      <w:lvlJc w:val="left"/>
      <w:pPr>
        <w:ind w:left="8120" w:hanging="720"/>
      </w:pPr>
      <w:rPr>
        <w:rFonts w:hint="default"/>
        <w:lang w:val="en-US" w:eastAsia="en-US" w:bidi="ar-SA"/>
      </w:rPr>
    </w:lvl>
    <w:lvl w:ilvl="8">
      <w:numFmt w:val="bullet"/>
      <w:lvlText w:val="•"/>
      <w:lvlJc w:val="left"/>
      <w:pPr>
        <w:ind w:left="9000" w:hanging="720"/>
      </w:pPr>
      <w:rPr>
        <w:rFonts w:hint="default"/>
        <w:lang w:val="en-US" w:eastAsia="en-US" w:bidi="ar-SA"/>
      </w:rPr>
    </w:lvl>
  </w:abstractNum>
  <w:abstractNum w:abstractNumId="130">
    <w:nsid w:val="49F449BD"/>
    <w:multiLevelType w:val="hybridMultilevel"/>
    <w:tmpl w:val="5C2C859C"/>
    <w:lvl w:ilvl="0" w:tplc="372E3C8A">
      <w:start w:val="1"/>
      <w:numFmt w:val="decimal"/>
      <w:lvlText w:val="%1."/>
      <w:lvlJc w:val="left"/>
      <w:pPr>
        <w:ind w:left="880" w:hanging="360"/>
        <w:jc w:val="left"/>
      </w:pPr>
      <w:rPr>
        <w:rFonts w:ascii="Times New Roman" w:eastAsia="Times New Roman" w:hAnsi="Times New Roman" w:cs="Times New Roman" w:hint="default"/>
        <w:w w:val="100"/>
        <w:sz w:val="24"/>
        <w:szCs w:val="24"/>
        <w:lang w:val="en-US" w:eastAsia="en-US" w:bidi="ar-SA"/>
      </w:rPr>
    </w:lvl>
    <w:lvl w:ilvl="1" w:tplc="E7DEC3EA">
      <w:numFmt w:val="bullet"/>
      <w:lvlText w:val="•"/>
      <w:lvlJc w:val="left"/>
      <w:pPr>
        <w:ind w:left="1868" w:hanging="360"/>
      </w:pPr>
      <w:rPr>
        <w:rFonts w:hint="default"/>
        <w:lang w:val="en-US" w:eastAsia="en-US" w:bidi="ar-SA"/>
      </w:rPr>
    </w:lvl>
    <w:lvl w:ilvl="2" w:tplc="8BF499C4">
      <w:numFmt w:val="bullet"/>
      <w:lvlText w:val="•"/>
      <w:lvlJc w:val="left"/>
      <w:pPr>
        <w:ind w:left="2856" w:hanging="360"/>
      </w:pPr>
      <w:rPr>
        <w:rFonts w:hint="default"/>
        <w:lang w:val="en-US" w:eastAsia="en-US" w:bidi="ar-SA"/>
      </w:rPr>
    </w:lvl>
    <w:lvl w:ilvl="3" w:tplc="62326D04">
      <w:numFmt w:val="bullet"/>
      <w:lvlText w:val="•"/>
      <w:lvlJc w:val="left"/>
      <w:pPr>
        <w:ind w:left="3844" w:hanging="360"/>
      </w:pPr>
      <w:rPr>
        <w:rFonts w:hint="default"/>
        <w:lang w:val="en-US" w:eastAsia="en-US" w:bidi="ar-SA"/>
      </w:rPr>
    </w:lvl>
    <w:lvl w:ilvl="4" w:tplc="D3FE648A">
      <w:numFmt w:val="bullet"/>
      <w:lvlText w:val="•"/>
      <w:lvlJc w:val="left"/>
      <w:pPr>
        <w:ind w:left="4832" w:hanging="360"/>
      </w:pPr>
      <w:rPr>
        <w:rFonts w:hint="default"/>
        <w:lang w:val="en-US" w:eastAsia="en-US" w:bidi="ar-SA"/>
      </w:rPr>
    </w:lvl>
    <w:lvl w:ilvl="5" w:tplc="885EF3D0">
      <w:numFmt w:val="bullet"/>
      <w:lvlText w:val="•"/>
      <w:lvlJc w:val="left"/>
      <w:pPr>
        <w:ind w:left="5820" w:hanging="360"/>
      </w:pPr>
      <w:rPr>
        <w:rFonts w:hint="default"/>
        <w:lang w:val="en-US" w:eastAsia="en-US" w:bidi="ar-SA"/>
      </w:rPr>
    </w:lvl>
    <w:lvl w:ilvl="6" w:tplc="13FC23D4">
      <w:numFmt w:val="bullet"/>
      <w:lvlText w:val="•"/>
      <w:lvlJc w:val="left"/>
      <w:pPr>
        <w:ind w:left="6808" w:hanging="360"/>
      </w:pPr>
      <w:rPr>
        <w:rFonts w:hint="default"/>
        <w:lang w:val="en-US" w:eastAsia="en-US" w:bidi="ar-SA"/>
      </w:rPr>
    </w:lvl>
    <w:lvl w:ilvl="7" w:tplc="E076CA2E">
      <w:numFmt w:val="bullet"/>
      <w:lvlText w:val="•"/>
      <w:lvlJc w:val="left"/>
      <w:pPr>
        <w:ind w:left="7796" w:hanging="360"/>
      </w:pPr>
      <w:rPr>
        <w:rFonts w:hint="default"/>
        <w:lang w:val="en-US" w:eastAsia="en-US" w:bidi="ar-SA"/>
      </w:rPr>
    </w:lvl>
    <w:lvl w:ilvl="8" w:tplc="FA6231D8">
      <w:numFmt w:val="bullet"/>
      <w:lvlText w:val="•"/>
      <w:lvlJc w:val="left"/>
      <w:pPr>
        <w:ind w:left="8784" w:hanging="360"/>
      </w:pPr>
      <w:rPr>
        <w:rFonts w:hint="default"/>
        <w:lang w:val="en-US" w:eastAsia="en-US" w:bidi="ar-SA"/>
      </w:rPr>
    </w:lvl>
  </w:abstractNum>
  <w:abstractNum w:abstractNumId="131">
    <w:nsid w:val="4A51D704"/>
    <w:multiLevelType w:val="multilevel"/>
    <w:tmpl w:val="4A51D704"/>
    <w:lvl w:ilvl="0">
      <w:start w:val="1"/>
      <w:numFmt w:val="decimal"/>
      <w:lvlText w:val="%1."/>
      <w:lvlJc w:val="left"/>
      <w:pPr>
        <w:ind w:left="880" w:hanging="720"/>
      </w:pPr>
      <w:rPr>
        <w:rFonts w:ascii="Times New Roman" w:eastAsia="Times New Roman" w:hAnsi="Times New Roman" w:cs="Times New Roman" w:hint="default"/>
        <w:b/>
        <w:bCs/>
        <w:spacing w:val="-2"/>
        <w:w w:val="99"/>
        <w:sz w:val="23"/>
        <w:szCs w:val="23"/>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2497" w:hanging="721"/>
      </w:pPr>
      <w:rPr>
        <w:rFonts w:hint="default"/>
        <w:lang w:val="en-US" w:eastAsia="en-US" w:bidi="en-US"/>
      </w:rPr>
    </w:lvl>
    <w:lvl w:ilvl="3">
      <w:numFmt w:val="bullet"/>
      <w:lvlText w:val="•"/>
      <w:lvlJc w:val="left"/>
      <w:pPr>
        <w:ind w:left="3395" w:hanging="721"/>
      </w:pPr>
      <w:rPr>
        <w:rFonts w:hint="default"/>
        <w:lang w:val="en-US" w:eastAsia="en-US" w:bidi="en-US"/>
      </w:rPr>
    </w:lvl>
    <w:lvl w:ilvl="4">
      <w:numFmt w:val="bullet"/>
      <w:lvlText w:val="•"/>
      <w:lvlJc w:val="left"/>
      <w:pPr>
        <w:ind w:left="4293" w:hanging="721"/>
      </w:pPr>
      <w:rPr>
        <w:rFonts w:hint="default"/>
        <w:lang w:val="en-US" w:eastAsia="en-US" w:bidi="en-US"/>
      </w:rPr>
    </w:lvl>
    <w:lvl w:ilvl="5">
      <w:numFmt w:val="bullet"/>
      <w:lvlText w:val="•"/>
      <w:lvlJc w:val="left"/>
      <w:pPr>
        <w:ind w:left="5191" w:hanging="721"/>
      </w:pPr>
      <w:rPr>
        <w:rFonts w:hint="default"/>
        <w:lang w:val="en-US" w:eastAsia="en-US" w:bidi="en-US"/>
      </w:rPr>
    </w:lvl>
    <w:lvl w:ilvl="6">
      <w:numFmt w:val="bullet"/>
      <w:lvlText w:val="•"/>
      <w:lvlJc w:val="left"/>
      <w:pPr>
        <w:ind w:left="6088" w:hanging="721"/>
      </w:pPr>
      <w:rPr>
        <w:rFonts w:hint="default"/>
        <w:lang w:val="en-US" w:eastAsia="en-US" w:bidi="en-US"/>
      </w:rPr>
    </w:lvl>
    <w:lvl w:ilvl="7">
      <w:numFmt w:val="bullet"/>
      <w:lvlText w:val="•"/>
      <w:lvlJc w:val="left"/>
      <w:pPr>
        <w:ind w:left="6986" w:hanging="721"/>
      </w:pPr>
      <w:rPr>
        <w:rFonts w:hint="default"/>
        <w:lang w:val="en-US" w:eastAsia="en-US" w:bidi="en-US"/>
      </w:rPr>
    </w:lvl>
    <w:lvl w:ilvl="8">
      <w:numFmt w:val="bullet"/>
      <w:lvlText w:val="•"/>
      <w:lvlJc w:val="left"/>
      <w:pPr>
        <w:ind w:left="7884" w:hanging="721"/>
      </w:pPr>
      <w:rPr>
        <w:rFonts w:hint="default"/>
        <w:lang w:val="en-US" w:eastAsia="en-US" w:bidi="en-US"/>
      </w:rPr>
    </w:lvl>
  </w:abstractNum>
  <w:abstractNum w:abstractNumId="132">
    <w:nsid w:val="4A8631BD"/>
    <w:multiLevelType w:val="multilevel"/>
    <w:tmpl w:val="108AFF64"/>
    <w:lvl w:ilvl="0">
      <w:start w:val="1"/>
      <w:numFmt w:val="decimal"/>
      <w:lvlText w:val="%1."/>
      <w:lvlJc w:val="left"/>
      <w:pPr>
        <w:ind w:left="880" w:hanging="720"/>
        <w:jc w:val="left"/>
      </w:pPr>
      <w:rPr>
        <w:rFonts w:ascii="Times New Roman" w:eastAsia="Times New Roman" w:hAnsi="Times New Roman" w:cs="Times New Roman" w:hint="default"/>
        <w:b/>
        <w:bCs/>
        <w:w w:val="100"/>
        <w:sz w:val="24"/>
        <w:szCs w:val="24"/>
        <w:lang w:val="en-US" w:eastAsia="en-US" w:bidi="ar-SA"/>
      </w:rPr>
    </w:lvl>
    <w:lvl w:ilvl="1">
      <w:start w:val="1"/>
      <w:numFmt w:val="decimal"/>
      <w:lvlText w:val="%1.%2"/>
      <w:lvlJc w:val="left"/>
      <w:pPr>
        <w:ind w:left="1601" w:hanging="721"/>
        <w:jc w:val="left"/>
      </w:pPr>
      <w:rPr>
        <w:rFonts w:hint="default"/>
        <w:w w:val="100"/>
        <w:lang w:val="en-US" w:eastAsia="en-US" w:bidi="ar-SA"/>
      </w:rPr>
    </w:lvl>
    <w:lvl w:ilvl="2">
      <w:numFmt w:val="bullet"/>
      <w:lvlText w:val="•"/>
      <w:lvlJc w:val="left"/>
      <w:pPr>
        <w:ind w:left="2617" w:hanging="721"/>
      </w:pPr>
      <w:rPr>
        <w:rFonts w:hint="default"/>
        <w:lang w:val="en-US" w:eastAsia="en-US" w:bidi="ar-SA"/>
      </w:rPr>
    </w:lvl>
    <w:lvl w:ilvl="3">
      <w:numFmt w:val="bullet"/>
      <w:lvlText w:val="•"/>
      <w:lvlJc w:val="left"/>
      <w:pPr>
        <w:ind w:left="3635" w:hanging="721"/>
      </w:pPr>
      <w:rPr>
        <w:rFonts w:hint="default"/>
        <w:lang w:val="en-US" w:eastAsia="en-US" w:bidi="ar-SA"/>
      </w:rPr>
    </w:lvl>
    <w:lvl w:ilvl="4">
      <w:numFmt w:val="bullet"/>
      <w:lvlText w:val="•"/>
      <w:lvlJc w:val="left"/>
      <w:pPr>
        <w:ind w:left="4653" w:hanging="721"/>
      </w:pPr>
      <w:rPr>
        <w:rFonts w:hint="default"/>
        <w:lang w:val="en-US" w:eastAsia="en-US" w:bidi="ar-SA"/>
      </w:rPr>
    </w:lvl>
    <w:lvl w:ilvl="5">
      <w:numFmt w:val="bullet"/>
      <w:lvlText w:val="•"/>
      <w:lvlJc w:val="left"/>
      <w:pPr>
        <w:ind w:left="5671" w:hanging="721"/>
      </w:pPr>
      <w:rPr>
        <w:rFonts w:hint="default"/>
        <w:lang w:val="en-US" w:eastAsia="en-US" w:bidi="ar-SA"/>
      </w:rPr>
    </w:lvl>
    <w:lvl w:ilvl="6">
      <w:numFmt w:val="bullet"/>
      <w:lvlText w:val="•"/>
      <w:lvlJc w:val="left"/>
      <w:pPr>
        <w:ind w:left="6688" w:hanging="721"/>
      </w:pPr>
      <w:rPr>
        <w:rFonts w:hint="default"/>
        <w:lang w:val="en-US" w:eastAsia="en-US" w:bidi="ar-SA"/>
      </w:rPr>
    </w:lvl>
    <w:lvl w:ilvl="7">
      <w:numFmt w:val="bullet"/>
      <w:lvlText w:val="•"/>
      <w:lvlJc w:val="left"/>
      <w:pPr>
        <w:ind w:left="7706" w:hanging="721"/>
      </w:pPr>
      <w:rPr>
        <w:rFonts w:hint="default"/>
        <w:lang w:val="en-US" w:eastAsia="en-US" w:bidi="ar-SA"/>
      </w:rPr>
    </w:lvl>
    <w:lvl w:ilvl="8">
      <w:numFmt w:val="bullet"/>
      <w:lvlText w:val="•"/>
      <w:lvlJc w:val="left"/>
      <w:pPr>
        <w:ind w:left="8724" w:hanging="721"/>
      </w:pPr>
      <w:rPr>
        <w:rFonts w:hint="default"/>
        <w:lang w:val="en-US" w:eastAsia="en-US" w:bidi="ar-SA"/>
      </w:rPr>
    </w:lvl>
  </w:abstractNum>
  <w:abstractNum w:abstractNumId="133">
    <w:nsid w:val="4AEC0CE3"/>
    <w:multiLevelType w:val="multilevel"/>
    <w:tmpl w:val="4AEC0CE3"/>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lang w:val="en-G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4">
    <w:nsid w:val="4AEE5356"/>
    <w:multiLevelType w:val="multilevel"/>
    <w:tmpl w:val="4D10AF82"/>
    <w:lvl w:ilvl="0">
      <w:start w:val="7"/>
      <w:numFmt w:val="decimal"/>
      <w:lvlText w:val="%1"/>
      <w:lvlJc w:val="left"/>
      <w:pPr>
        <w:ind w:left="1601" w:hanging="538"/>
        <w:jc w:val="left"/>
      </w:pPr>
      <w:rPr>
        <w:rFonts w:hint="default"/>
        <w:lang w:val="en-US" w:eastAsia="en-US" w:bidi="ar-SA"/>
      </w:rPr>
    </w:lvl>
    <w:lvl w:ilvl="1">
      <w:start w:val="1"/>
      <w:numFmt w:val="decimal"/>
      <w:lvlText w:val="%1.%2"/>
      <w:lvlJc w:val="left"/>
      <w:pPr>
        <w:ind w:left="1601" w:hanging="538"/>
        <w:jc w:val="left"/>
      </w:pPr>
      <w:rPr>
        <w:rFonts w:ascii="Times New Roman" w:eastAsia="Times New Roman" w:hAnsi="Times New Roman" w:cs="Times New Roman" w:hint="default"/>
        <w:spacing w:val="-5"/>
        <w:w w:val="100"/>
        <w:sz w:val="24"/>
        <w:szCs w:val="24"/>
        <w:lang w:val="en-US" w:eastAsia="en-US" w:bidi="ar-SA"/>
      </w:rPr>
    </w:lvl>
    <w:lvl w:ilvl="2">
      <w:numFmt w:val="bullet"/>
      <w:lvlText w:val="•"/>
      <w:lvlJc w:val="left"/>
      <w:pPr>
        <w:ind w:left="3432" w:hanging="538"/>
      </w:pPr>
      <w:rPr>
        <w:rFonts w:hint="default"/>
        <w:lang w:val="en-US" w:eastAsia="en-US" w:bidi="ar-SA"/>
      </w:rPr>
    </w:lvl>
    <w:lvl w:ilvl="3">
      <w:numFmt w:val="bullet"/>
      <w:lvlText w:val="•"/>
      <w:lvlJc w:val="left"/>
      <w:pPr>
        <w:ind w:left="4348" w:hanging="538"/>
      </w:pPr>
      <w:rPr>
        <w:rFonts w:hint="default"/>
        <w:lang w:val="en-US" w:eastAsia="en-US" w:bidi="ar-SA"/>
      </w:rPr>
    </w:lvl>
    <w:lvl w:ilvl="4">
      <w:numFmt w:val="bullet"/>
      <w:lvlText w:val="•"/>
      <w:lvlJc w:val="left"/>
      <w:pPr>
        <w:ind w:left="5264" w:hanging="538"/>
      </w:pPr>
      <w:rPr>
        <w:rFonts w:hint="default"/>
        <w:lang w:val="en-US" w:eastAsia="en-US" w:bidi="ar-SA"/>
      </w:rPr>
    </w:lvl>
    <w:lvl w:ilvl="5">
      <w:numFmt w:val="bullet"/>
      <w:lvlText w:val="•"/>
      <w:lvlJc w:val="left"/>
      <w:pPr>
        <w:ind w:left="6180" w:hanging="538"/>
      </w:pPr>
      <w:rPr>
        <w:rFonts w:hint="default"/>
        <w:lang w:val="en-US" w:eastAsia="en-US" w:bidi="ar-SA"/>
      </w:rPr>
    </w:lvl>
    <w:lvl w:ilvl="6">
      <w:numFmt w:val="bullet"/>
      <w:lvlText w:val="•"/>
      <w:lvlJc w:val="left"/>
      <w:pPr>
        <w:ind w:left="7096" w:hanging="538"/>
      </w:pPr>
      <w:rPr>
        <w:rFonts w:hint="default"/>
        <w:lang w:val="en-US" w:eastAsia="en-US" w:bidi="ar-SA"/>
      </w:rPr>
    </w:lvl>
    <w:lvl w:ilvl="7">
      <w:numFmt w:val="bullet"/>
      <w:lvlText w:val="•"/>
      <w:lvlJc w:val="left"/>
      <w:pPr>
        <w:ind w:left="8012" w:hanging="538"/>
      </w:pPr>
      <w:rPr>
        <w:rFonts w:hint="default"/>
        <w:lang w:val="en-US" w:eastAsia="en-US" w:bidi="ar-SA"/>
      </w:rPr>
    </w:lvl>
    <w:lvl w:ilvl="8">
      <w:numFmt w:val="bullet"/>
      <w:lvlText w:val="•"/>
      <w:lvlJc w:val="left"/>
      <w:pPr>
        <w:ind w:left="8928" w:hanging="538"/>
      </w:pPr>
      <w:rPr>
        <w:rFonts w:hint="default"/>
        <w:lang w:val="en-US" w:eastAsia="en-US" w:bidi="ar-SA"/>
      </w:rPr>
    </w:lvl>
  </w:abstractNum>
  <w:abstractNum w:abstractNumId="135">
    <w:nsid w:val="4B1D6F67"/>
    <w:multiLevelType w:val="multilevel"/>
    <w:tmpl w:val="8EFE210C"/>
    <w:lvl w:ilvl="0">
      <w:start w:val="1"/>
      <w:numFmt w:val="decimal"/>
      <w:lvlText w:val="%1"/>
      <w:lvlJc w:val="left"/>
      <w:pPr>
        <w:ind w:left="880" w:hanging="720"/>
        <w:jc w:val="left"/>
      </w:pPr>
      <w:rPr>
        <w:rFonts w:ascii="Times New Roman" w:eastAsia="Times New Roman" w:hAnsi="Times New Roman" w:cs="Times New Roman" w:hint="default"/>
        <w:b/>
        <w:bCs/>
        <w:w w:val="100"/>
        <w:sz w:val="24"/>
        <w:szCs w:val="24"/>
        <w:lang w:val="en-US" w:eastAsia="en-US" w:bidi="ar-SA"/>
      </w:rPr>
    </w:lvl>
    <w:lvl w:ilvl="1">
      <w:start w:val="1"/>
      <w:numFmt w:val="decimal"/>
      <w:lvlText w:val="%1.%2"/>
      <w:lvlJc w:val="left"/>
      <w:pPr>
        <w:ind w:left="1601" w:hanging="721"/>
        <w:jc w:val="left"/>
      </w:pPr>
      <w:rPr>
        <w:rFonts w:ascii="Times New Roman" w:eastAsia="Times New Roman" w:hAnsi="Times New Roman" w:cs="Times New Roman" w:hint="default"/>
        <w:b/>
        <w:bCs/>
        <w:spacing w:val="-5"/>
        <w:w w:val="100"/>
        <w:sz w:val="24"/>
        <w:szCs w:val="24"/>
        <w:lang w:val="en-US" w:eastAsia="en-US" w:bidi="ar-SA"/>
      </w:rPr>
    </w:lvl>
    <w:lvl w:ilvl="2">
      <w:start w:val="1"/>
      <w:numFmt w:val="decimal"/>
      <w:lvlText w:val="%1.%2.%3"/>
      <w:lvlJc w:val="left"/>
      <w:pPr>
        <w:ind w:left="1601" w:hanging="721"/>
        <w:jc w:val="left"/>
      </w:pPr>
      <w:rPr>
        <w:rFonts w:ascii="Times New Roman" w:eastAsia="Times New Roman" w:hAnsi="Times New Roman" w:cs="Times New Roman" w:hint="default"/>
        <w:spacing w:val="-5"/>
        <w:w w:val="100"/>
        <w:sz w:val="24"/>
        <w:szCs w:val="24"/>
        <w:lang w:val="en-US" w:eastAsia="en-US" w:bidi="ar-SA"/>
      </w:rPr>
    </w:lvl>
    <w:lvl w:ilvl="3">
      <w:start w:val="1"/>
      <w:numFmt w:val="lowerRoman"/>
      <w:lvlText w:val="%4."/>
      <w:lvlJc w:val="left"/>
      <w:pPr>
        <w:ind w:left="1961" w:hanging="303"/>
        <w:jc w:val="right"/>
      </w:pPr>
      <w:rPr>
        <w:rFonts w:ascii="Times New Roman" w:eastAsia="Times New Roman" w:hAnsi="Times New Roman" w:cs="Times New Roman" w:hint="default"/>
        <w:spacing w:val="-10"/>
        <w:w w:val="100"/>
        <w:sz w:val="24"/>
        <w:szCs w:val="24"/>
        <w:lang w:val="en-US" w:eastAsia="en-US" w:bidi="ar-SA"/>
      </w:rPr>
    </w:lvl>
    <w:lvl w:ilvl="4">
      <w:numFmt w:val="bullet"/>
      <w:lvlText w:val="•"/>
      <w:lvlJc w:val="left"/>
      <w:pPr>
        <w:ind w:left="2320" w:hanging="303"/>
      </w:pPr>
      <w:rPr>
        <w:rFonts w:hint="default"/>
        <w:lang w:val="en-US" w:eastAsia="en-US" w:bidi="ar-SA"/>
      </w:rPr>
    </w:lvl>
    <w:lvl w:ilvl="5">
      <w:numFmt w:val="bullet"/>
      <w:lvlText w:val="•"/>
      <w:lvlJc w:val="left"/>
      <w:pPr>
        <w:ind w:left="3726" w:hanging="303"/>
      </w:pPr>
      <w:rPr>
        <w:rFonts w:hint="default"/>
        <w:lang w:val="en-US" w:eastAsia="en-US" w:bidi="ar-SA"/>
      </w:rPr>
    </w:lvl>
    <w:lvl w:ilvl="6">
      <w:numFmt w:val="bullet"/>
      <w:lvlText w:val="•"/>
      <w:lvlJc w:val="left"/>
      <w:pPr>
        <w:ind w:left="5133" w:hanging="303"/>
      </w:pPr>
      <w:rPr>
        <w:rFonts w:hint="default"/>
        <w:lang w:val="en-US" w:eastAsia="en-US" w:bidi="ar-SA"/>
      </w:rPr>
    </w:lvl>
    <w:lvl w:ilvl="7">
      <w:numFmt w:val="bullet"/>
      <w:lvlText w:val="•"/>
      <w:lvlJc w:val="left"/>
      <w:pPr>
        <w:ind w:left="6540" w:hanging="303"/>
      </w:pPr>
      <w:rPr>
        <w:rFonts w:hint="default"/>
        <w:lang w:val="en-US" w:eastAsia="en-US" w:bidi="ar-SA"/>
      </w:rPr>
    </w:lvl>
    <w:lvl w:ilvl="8">
      <w:numFmt w:val="bullet"/>
      <w:lvlText w:val="•"/>
      <w:lvlJc w:val="left"/>
      <w:pPr>
        <w:ind w:left="7946" w:hanging="303"/>
      </w:pPr>
      <w:rPr>
        <w:rFonts w:hint="default"/>
        <w:lang w:val="en-US" w:eastAsia="en-US" w:bidi="ar-SA"/>
      </w:rPr>
    </w:lvl>
  </w:abstractNum>
  <w:abstractNum w:abstractNumId="136">
    <w:nsid w:val="4CD1E351"/>
    <w:multiLevelType w:val="multilevel"/>
    <w:tmpl w:val="4CD1E351"/>
    <w:lvl w:ilvl="0">
      <w:start w:val="20"/>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137">
    <w:nsid w:val="4CD37260"/>
    <w:multiLevelType w:val="multilevel"/>
    <w:tmpl w:val="4CD37260"/>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lang w:val="en-G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8">
    <w:nsid w:val="4D4DC07F"/>
    <w:multiLevelType w:val="multilevel"/>
    <w:tmpl w:val="4D4DC07F"/>
    <w:lvl w:ilvl="0">
      <w:start w:val="1"/>
      <w:numFmt w:val="decimal"/>
      <w:lvlText w:val="%1."/>
      <w:lvlJc w:val="left"/>
      <w:pPr>
        <w:ind w:left="880" w:hanging="720"/>
      </w:pPr>
      <w:rPr>
        <w:rFonts w:ascii="Times New Roman" w:eastAsia="Times New Roman" w:hAnsi="Times New Roman" w:cs="Times New Roman" w:hint="default"/>
        <w:spacing w:val="-8"/>
        <w:w w:val="99"/>
        <w:sz w:val="24"/>
        <w:szCs w:val="24"/>
        <w:lang w:val="en-US" w:eastAsia="en-US" w:bidi="en-US"/>
      </w:rPr>
    </w:lvl>
    <w:lvl w:ilvl="1">
      <w:numFmt w:val="bullet"/>
      <w:lvlText w:val="•"/>
      <w:lvlJc w:val="left"/>
      <w:pPr>
        <w:ind w:left="1760" w:hanging="720"/>
      </w:pPr>
      <w:rPr>
        <w:rFonts w:hint="default"/>
        <w:lang w:val="en-US" w:eastAsia="en-US" w:bidi="en-US"/>
      </w:rPr>
    </w:lvl>
    <w:lvl w:ilvl="2">
      <w:numFmt w:val="bullet"/>
      <w:lvlText w:val="•"/>
      <w:lvlJc w:val="left"/>
      <w:pPr>
        <w:ind w:left="2640" w:hanging="720"/>
      </w:pPr>
      <w:rPr>
        <w:rFonts w:hint="default"/>
        <w:lang w:val="en-US" w:eastAsia="en-US" w:bidi="en-US"/>
      </w:rPr>
    </w:lvl>
    <w:lvl w:ilvl="3">
      <w:numFmt w:val="bullet"/>
      <w:lvlText w:val="•"/>
      <w:lvlJc w:val="left"/>
      <w:pPr>
        <w:ind w:left="3520" w:hanging="720"/>
      </w:pPr>
      <w:rPr>
        <w:rFonts w:hint="default"/>
        <w:lang w:val="en-US" w:eastAsia="en-US" w:bidi="en-US"/>
      </w:rPr>
    </w:lvl>
    <w:lvl w:ilvl="4">
      <w:numFmt w:val="bullet"/>
      <w:lvlText w:val="•"/>
      <w:lvlJc w:val="left"/>
      <w:pPr>
        <w:ind w:left="4400" w:hanging="720"/>
      </w:pPr>
      <w:rPr>
        <w:rFonts w:hint="default"/>
        <w:lang w:val="en-US" w:eastAsia="en-US" w:bidi="en-US"/>
      </w:rPr>
    </w:lvl>
    <w:lvl w:ilvl="5">
      <w:numFmt w:val="bullet"/>
      <w:lvlText w:val="•"/>
      <w:lvlJc w:val="left"/>
      <w:pPr>
        <w:ind w:left="5280" w:hanging="720"/>
      </w:pPr>
      <w:rPr>
        <w:rFonts w:hint="default"/>
        <w:lang w:val="en-US" w:eastAsia="en-US" w:bidi="en-US"/>
      </w:rPr>
    </w:lvl>
    <w:lvl w:ilvl="6">
      <w:numFmt w:val="bullet"/>
      <w:lvlText w:val="•"/>
      <w:lvlJc w:val="left"/>
      <w:pPr>
        <w:ind w:left="6160" w:hanging="720"/>
      </w:pPr>
      <w:rPr>
        <w:rFonts w:hint="default"/>
        <w:lang w:val="en-US" w:eastAsia="en-US" w:bidi="en-US"/>
      </w:rPr>
    </w:lvl>
    <w:lvl w:ilvl="7">
      <w:numFmt w:val="bullet"/>
      <w:lvlText w:val="•"/>
      <w:lvlJc w:val="left"/>
      <w:pPr>
        <w:ind w:left="7040" w:hanging="720"/>
      </w:pPr>
      <w:rPr>
        <w:rFonts w:hint="default"/>
        <w:lang w:val="en-US" w:eastAsia="en-US" w:bidi="en-US"/>
      </w:rPr>
    </w:lvl>
    <w:lvl w:ilvl="8">
      <w:numFmt w:val="bullet"/>
      <w:lvlText w:val="•"/>
      <w:lvlJc w:val="left"/>
      <w:pPr>
        <w:ind w:left="7920" w:hanging="720"/>
      </w:pPr>
      <w:rPr>
        <w:rFonts w:hint="default"/>
        <w:lang w:val="en-US" w:eastAsia="en-US" w:bidi="en-US"/>
      </w:rPr>
    </w:lvl>
  </w:abstractNum>
  <w:abstractNum w:abstractNumId="139">
    <w:nsid w:val="4D6563EA"/>
    <w:multiLevelType w:val="multilevel"/>
    <w:tmpl w:val="0DA4B752"/>
    <w:lvl w:ilvl="0">
      <w:start w:val="1"/>
      <w:numFmt w:val="decimal"/>
      <w:lvlText w:val="%1"/>
      <w:lvlJc w:val="left"/>
      <w:pPr>
        <w:ind w:left="1241" w:hanging="721"/>
        <w:jc w:val="left"/>
      </w:pPr>
      <w:rPr>
        <w:rFonts w:ascii="Times New Roman" w:eastAsia="Times New Roman" w:hAnsi="Times New Roman" w:cs="Times New Roman" w:hint="default"/>
        <w:w w:val="100"/>
        <w:sz w:val="24"/>
        <w:szCs w:val="24"/>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2937" w:hanging="720"/>
      </w:pPr>
      <w:rPr>
        <w:rFonts w:hint="default"/>
        <w:lang w:val="en-US" w:eastAsia="en-US" w:bidi="ar-SA"/>
      </w:rPr>
    </w:lvl>
    <w:lvl w:ilvl="3">
      <w:numFmt w:val="bullet"/>
      <w:lvlText w:val="•"/>
      <w:lvlJc w:val="left"/>
      <w:pPr>
        <w:ind w:left="3915" w:hanging="720"/>
      </w:pPr>
      <w:rPr>
        <w:rFonts w:hint="default"/>
        <w:lang w:val="en-US" w:eastAsia="en-US" w:bidi="ar-SA"/>
      </w:rPr>
    </w:lvl>
    <w:lvl w:ilvl="4">
      <w:numFmt w:val="bullet"/>
      <w:lvlText w:val="•"/>
      <w:lvlJc w:val="left"/>
      <w:pPr>
        <w:ind w:left="4893" w:hanging="720"/>
      </w:pPr>
      <w:rPr>
        <w:rFonts w:hint="default"/>
        <w:lang w:val="en-US" w:eastAsia="en-US" w:bidi="ar-SA"/>
      </w:rPr>
    </w:lvl>
    <w:lvl w:ilvl="5">
      <w:numFmt w:val="bullet"/>
      <w:lvlText w:val="•"/>
      <w:lvlJc w:val="left"/>
      <w:pPr>
        <w:ind w:left="5871" w:hanging="720"/>
      </w:pPr>
      <w:rPr>
        <w:rFonts w:hint="default"/>
        <w:lang w:val="en-US" w:eastAsia="en-US" w:bidi="ar-SA"/>
      </w:rPr>
    </w:lvl>
    <w:lvl w:ilvl="6">
      <w:numFmt w:val="bullet"/>
      <w:lvlText w:val="•"/>
      <w:lvlJc w:val="left"/>
      <w:pPr>
        <w:ind w:left="6848" w:hanging="720"/>
      </w:pPr>
      <w:rPr>
        <w:rFonts w:hint="default"/>
        <w:lang w:val="en-US" w:eastAsia="en-US" w:bidi="ar-SA"/>
      </w:rPr>
    </w:lvl>
    <w:lvl w:ilvl="7">
      <w:numFmt w:val="bullet"/>
      <w:lvlText w:val="•"/>
      <w:lvlJc w:val="left"/>
      <w:pPr>
        <w:ind w:left="7826" w:hanging="720"/>
      </w:pPr>
      <w:rPr>
        <w:rFonts w:hint="default"/>
        <w:lang w:val="en-US" w:eastAsia="en-US" w:bidi="ar-SA"/>
      </w:rPr>
    </w:lvl>
    <w:lvl w:ilvl="8">
      <w:numFmt w:val="bullet"/>
      <w:lvlText w:val="•"/>
      <w:lvlJc w:val="left"/>
      <w:pPr>
        <w:ind w:left="8804" w:hanging="720"/>
      </w:pPr>
      <w:rPr>
        <w:rFonts w:hint="default"/>
        <w:lang w:val="en-US" w:eastAsia="en-US" w:bidi="ar-SA"/>
      </w:rPr>
    </w:lvl>
  </w:abstractNum>
  <w:abstractNum w:abstractNumId="140">
    <w:nsid w:val="4EEF5B99"/>
    <w:multiLevelType w:val="multilevel"/>
    <w:tmpl w:val="B8485C24"/>
    <w:lvl w:ilvl="0">
      <w:start w:val="7"/>
      <w:numFmt w:val="decimal"/>
      <w:lvlText w:val="%1"/>
      <w:lvlJc w:val="left"/>
      <w:pPr>
        <w:ind w:left="2681" w:hanging="721"/>
        <w:jc w:val="left"/>
      </w:pPr>
      <w:rPr>
        <w:rFonts w:hint="default"/>
        <w:lang w:val="en-US" w:eastAsia="en-US" w:bidi="ar-SA"/>
      </w:rPr>
    </w:lvl>
    <w:lvl w:ilvl="1">
      <w:start w:val="1"/>
      <w:numFmt w:val="decimal"/>
      <w:lvlText w:val="%1.%2"/>
      <w:lvlJc w:val="left"/>
      <w:pPr>
        <w:ind w:left="2681" w:hanging="721"/>
        <w:jc w:val="left"/>
      </w:pPr>
      <w:rPr>
        <w:rFonts w:hint="default"/>
        <w:lang w:val="en-US" w:eastAsia="en-US" w:bidi="ar-SA"/>
      </w:rPr>
    </w:lvl>
    <w:lvl w:ilvl="2">
      <w:start w:val="4"/>
      <w:numFmt w:val="decimal"/>
      <w:lvlText w:val="%1.%2.%3"/>
      <w:lvlJc w:val="left"/>
      <w:pPr>
        <w:ind w:left="2681" w:hanging="721"/>
        <w:jc w:val="left"/>
      </w:pPr>
      <w:rPr>
        <w:rFonts w:ascii="Times New Roman" w:eastAsia="Times New Roman" w:hAnsi="Times New Roman" w:cs="Times New Roman" w:hint="default"/>
        <w:spacing w:val="-5"/>
        <w:w w:val="100"/>
        <w:sz w:val="24"/>
        <w:szCs w:val="24"/>
        <w:lang w:val="en-US" w:eastAsia="en-US" w:bidi="ar-SA"/>
      </w:rPr>
    </w:lvl>
    <w:lvl w:ilvl="3">
      <w:numFmt w:val="bullet"/>
      <w:lvlText w:val="•"/>
      <w:lvlJc w:val="left"/>
      <w:pPr>
        <w:ind w:left="5104" w:hanging="721"/>
      </w:pPr>
      <w:rPr>
        <w:rFonts w:hint="default"/>
        <w:lang w:val="en-US" w:eastAsia="en-US" w:bidi="ar-SA"/>
      </w:rPr>
    </w:lvl>
    <w:lvl w:ilvl="4">
      <w:numFmt w:val="bullet"/>
      <w:lvlText w:val="•"/>
      <w:lvlJc w:val="left"/>
      <w:pPr>
        <w:ind w:left="5912" w:hanging="721"/>
      </w:pPr>
      <w:rPr>
        <w:rFonts w:hint="default"/>
        <w:lang w:val="en-US" w:eastAsia="en-US" w:bidi="ar-SA"/>
      </w:rPr>
    </w:lvl>
    <w:lvl w:ilvl="5">
      <w:numFmt w:val="bullet"/>
      <w:lvlText w:val="•"/>
      <w:lvlJc w:val="left"/>
      <w:pPr>
        <w:ind w:left="6720" w:hanging="721"/>
      </w:pPr>
      <w:rPr>
        <w:rFonts w:hint="default"/>
        <w:lang w:val="en-US" w:eastAsia="en-US" w:bidi="ar-SA"/>
      </w:rPr>
    </w:lvl>
    <w:lvl w:ilvl="6">
      <w:numFmt w:val="bullet"/>
      <w:lvlText w:val="•"/>
      <w:lvlJc w:val="left"/>
      <w:pPr>
        <w:ind w:left="7528" w:hanging="721"/>
      </w:pPr>
      <w:rPr>
        <w:rFonts w:hint="default"/>
        <w:lang w:val="en-US" w:eastAsia="en-US" w:bidi="ar-SA"/>
      </w:rPr>
    </w:lvl>
    <w:lvl w:ilvl="7">
      <w:numFmt w:val="bullet"/>
      <w:lvlText w:val="•"/>
      <w:lvlJc w:val="left"/>
      <w:pPr>
        <w:ind w:left="8336" w:hanging="721"/>
      </w:pPr>
      <w:rPr>
        <w:rFonts w:hint="default"/>
        <w:lang w:val="en-US" w:eastAsia="en-US" w:bidi="ar-SA"/>
      </w:rPr>
    </w:lvl>
    <w:lvl w:ilvl="8">
      <w:numFmt w:val="bullet"/>
      <w:lvlText w:val="•"/>
      <w:lvlJc w:val="left"/>
      <w:pPr>
        <w:ind w:left="9144" w:hanging="721"/>
      </w:pPr>
      <w:rPr>
        <w:rFonts w:hint="default"/>
        <w:lang w:val="en-US" w:eastAsia="en-US" w:bidi="ar-SA"/>
      </w:rPr>
    </w:lvl>
  </w:abstractNum>
  <w:abstractNum w:abstractNumId="141">
    <w:nsid w:val="504939CC"/>
    <w:multiLevelType w:val="multilevel"/>
    <w:tmpl w:val="9C560846"/>
    <w:lvl w:ilvl="0">
      <w:start w:val="4"/>
      <w:numFmt w:val="decimal"/>
      <w:lvlText w:val="%1"/>
      <w:lvlJc w:val="left"/>
      <w:pPr>
        <w:ind w:left="880" w:hanging="567"/>
        <w:jc w:val="left"/>
      </w:pPr>
      <w:rPr>
        <w:rFonts w:hint="default"/>
        <w:lang w:val="en-US" w:eastAsia="en-US" w:bidi="ar-SA"/>
      </w:rPr>
    </w:lvl>
    <w:lvl w:ilvl="1">
      <w:start w:val="1"/>
      <w:numFmt w:val="decimal"/>
      <w:lvlText w:val="%1.%2"/>
      <w:lvlJc w:val="left"/>
      <w:pPr>
        <w:ind w:left="880" w:hanging="567"/>
        <w:jc w:val="left"/>
      </w:pPr>
      <w:rPr>
        <w:rFonts w:ascii="Times New Roman" w:eastAsia="Times New Roman" w:hAnsi="Times New Roman" w:cs="Times New Roman" w:hint="default"/>
        <w:b/>
        <w:bCs/>
        <w:w w:val="100"/>
        <w:sz w:val="24"/>
        <w:szCs w:val="24"/>
        <w:lang w:val="en-US" w:eastAsia="en-US" w:bidi="ar-SA"/>
      </w:rPr>
    </w:lvl>
    <w:lvl w:ilvl="2">
      <w:numFmt w:val="bullet"/>
      <w:lvlText w:val=""/>
      <w:lvlJc w:val="left"/>
      <w:pPr>
        <w:ind w:left="1601" w:hanging="360"/>
      </w:pPr>
      <w:rPr>
        <w:rFonts w:ascii="Wingdings" w:eastAsia="Wingdings" w:hAnsi="Wingdings" w:cs="Wingdings" w:hint="default"/>
        <w:w w:val="100"/>
        <w:sz w:val="24"/>
        <w:szCs w:val="24"/>
        <w:lang w:val="en-US" w:eastAsia="en-US" w:bidi="ar-SA"/>
      </w:rPr>
    </w:lvl>
    <w:lvl w:ilvl="3">
      <w:numFmt w:val="bullet"/>
      <w:lvlText w:val="•"/>
      <w:lvlJc w:val="left"/>
      <w:pPr>
        <w:ind w:left="3635" w:hanging="360"/>
      </w:pPr>
      <w:rPr>
        <w:rFonts w:hint="default"/>
        <w:lang w:val="en-US" w:eastAsia="en-US" w:bidi="ar-SA"/>
      </w:rPr>
    </w:lvl>
    <w:lvl w:ilvl="4">
      <w:numFmt w:val="bullet"/>
      <w:lvlText w:val="•"/>
      <w:lvlJc w:val="left"/>
      <w:pPr>
        <w:ind w:left="4653" w:hanging="360"/>
      </w:pPr>
      <w:rPr>
        <w:rFonts w:hint="default"/>
        <w:lang w:val="en-US" w:eastAsia="en-US" w:bidi="ar-SA"/>
      </w:rPr>
    </w:lvl>
    <w:lvl w:ilvl="5">
      <w:numFmt w:val="bullet"/>
      <w:lvlText w:val="•"/>
      <w:lvlJc w:val="left"/>
      <w:pPr>
        <w:ind w:left="5671" w:hanging="360"/>
      </w:pPr>
      <w:rPr>
        <w:rFonts w:hint="default"/>
        <w:lang w:val="en-US" w:eastAsia="en-US" w:bidi="ar-SA"/>
      </w:rPr>
    </w:lvl>
    <w:lvl w:ilvl="6">
      <w:numFmt w:val="bullet"/>
      <w:lvlText w:val="•"/>
      <w:lvlJc w:val="left"/>
      <w:pPr>
        <w:ind w:left="6688" w:hanging="360"/>
      </w:pPr>
      <w:rPr>
        <w:rFonts w:hint="default"/>
        <w:lang w:val="en-US" w:eastAsia="en-US" w:bidi="ar-SA"/>
      </w:rPr>
    </w:lvl>
    <w:lvl w:ilvl="7">
      <w:numFmt w:val="bullet"/>
      <w:lvlText w:val="•"/>
      <w:lvlJc w:val="left"/>
      <w:pPr>
        <w:ind w:left="7706" w:hanging="360"/>
      </w:pPr>
      <w:rPr>
        <w:rFonts w:hint="default"/>
        <w:lang w:val="en-US" w:eastAsia="en-US" w:bidi="ar-SA"/>
      </w:rPr>
    </w:lvl>
    <w:lvl w:ilvl="8">
      <w:numFmt w:val="bullet"/>
      <w:lvlText w:val="•"/>
      <w:lvlJc w:val="left"/>
      <w:pPr>
        <w:ind w:left="8724" w:hanging="360"/>
      </w:pPr>
      <w:rPr>
        <w:rFonts w:hint="default"/>
        <w:lang w:val="en-US" w:eastAsia="en-US" w:bidi="ar-SA"/>
      </w:rPr>
    </w:lvl>
  </w:abstractNum>
  <w:abstractNum w:abstractNumId="142">
    <w:nsid w:val="50AF180B"/>
    <w:multiLevelType w:val="multilevel"/>
    <w:tmpl w:val="A04618E6"/>
    <w:lvl w:ilvl="0">
      <w:start w:val="3"/>
      <w:numFmt w:val="decimal"/>
      <w:lvlText w:val="%1"/>
      <w:lvlJc w:val="left"/>
      <w:pPr>
        <w:ind w:left="1241" w:hanging="721"/>
        <w:jc w:val="left"/>
      </w:pPr>
      <w:rPr>
        <w:rFonts w:ascii="Times New Roman" w:eastAsia="Times New Roman" w:hAnsi="Times New Roman" w:cs="Times New Roman" w:hint="default"/>
        <w:b/>
        <w:bCs/>
        <w:w w:val="100"/>
        <w:sz w:val="24"/>
        <w:szCs w:val="24"/>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2937" w:hanging="720"/>
      </w:pPr>
      <w:rPr>
        <w:rFonts w:hint="default"/>
        <w:lang w:val="en-US" w:eastAsia="en-US" w:bidi="ar-SA"/>
      </w:rPr>
    </w:lvl>
    <w:lvl w:ilvl="3">
      <w:numFmt w:val="bullet"/>
      <w:lvlText w:val="•"/>
      <w:lvlJc w:val="left"/>
      <w:pPr>
        <w:ind w:left="3915" w:hanging="720"/>
      </w:pPr>
      <w:rPr>
        <w:rFonts w:hint="default"/>
        <w:lang w:val="en-US" w:eastAsia="en-US" w:bidi="ar-SA"/>
      </w:rPr>
    </w:lvl>
    <w:lvl w:ilvl="4">
      <w:numFmt w:val="bullet"/>
      <w:lvlText w:val="•"/>
      <w:lvlJc w:val="left"/>
      <w:pPr>
        <w:ind w:left="4893" w:hanging="720"/>
      </w:pPr>
      <w:rPr>
        <w:rFonts w:hint="default"/>
        <w:lang w:val="en-US" w:eastAsia="en-US" w:bidi="ar-SA"/>
      </w:rPr>
    </w:lvl>
    <w:lvl w:ilvl="5">
      <w:numFmt w:val="bullet"/>
      <w:lvlText w:val="•"/>
      <w:lvlJc w:val="left"/>
      <w:pPr>
        <w:ind w:left="5871" w:hanging="720"/>
      </w:pPr>
      <w:rPr>
        <w:rFonts w:hint="default"/>
        <w:lang w:val="en-US" w:eastAsia="en-US" w:bidi="ar-SA"/>
      </w:rPr>
    </w:lvl>
    <w:lvl w:ilvl="6">
      <w:numFmt w:val="bullet"/>
      <w:lvlText w:val="•"/>
      <w:lvlJc w:val="left"/>
      <w:pPr>
        <w:ind w:left="6848" w:hanging="720"/>
      </w:pPr>
      <w:rPr>
        <w:rFonts w:hint="default"/>
        <w:lang w:val="en-US" w:eastAsia="en-US" w:bidi="ar-SA"/>
      </w:rPr>
    </w:lvl>
    <w:lvl w:ilvl="7">
      <w:numFmt w:val="bullet"/>
      <w:lvlText w:val="•"/>
      <w:lvlJc w:val="left"/>
      <w:pPr>
        <w:ind w:left="7826" w:hanging="720"/>
      </w:pPr>
      <w:rPr>
        <w:rFonts w:hint="default"/>
        <w:lang w:val="en-US" w:eastAsia="en-US" w:bidi="ar-SA"/>
      </w:rPr>
    </w:lvl>
    <w:lvl w:ilvl="8">
      <w:numFmt w:val="bullet"/>
      <w:lvlText w:val="•"/>
      <w:lvlJc w:val="left"/>
      <w:pPr>
        <w:ind w:left="8804" w:hanging="720"/>
      </w:pPr>
      <w:rPr>
        <w:rFonts w:hint="default"/>
        <w:lang w:val="en-US" w:eastAsia="en-US" w:bidi="ar-SA"/>
      </w:rPr>
    </w:lvl>
  </w:abstractNum>
  <w:abstractNum w:abstractNumId="143">
    <w:nsid w:val="51C4BC33"/>
    <w:multiLevelType w:val="multilevel"/>
    <w:tmpl w:val="51C4BC33"/>
    <w:lvl w:ilvl="0">
      <w:start w:val="1"/>
      <w:numFmt w:val="decimal"/>
      <w:lvlText w:val="%1"/>
      <w:lvlJc w:val="left"/>
      <w:pPr>
        <w:ind w:left="880" w:hanging="720"/>
      </w:pPr>
      <w:rPr>
        <w:rFonts w:ascii="Times New Roman" w:eastAsia="Times New Roman" w:hAnsi="Times New Roman" w:cs="Times New Roman" w:hint="default"/>
        <w:w w:val="99"/>
        <w:sz w:val="23"/>
        <w:szCs w:val="23"/>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2497" w:hanging="721"/>
      </w:pPr>
      <w:rPr>
        <w:rFonts w:hint="default"/>
        <w:lang w:val="en-US" w:eastAsia="en-US" w:bidi="en-US"/>
      </w:rPr>
    </w:lvl>
    <w:lvl w:ilvl="3">
      <w:numFmt w:val="bullet"/>
      <w:lvlText w:val="•"/>
      <w:lvlJc w:val="left"/>
      <w:pPr>
        <w:ind w:left="3395" w:hanging="721"/>
      </w:pPr>
      <w:rPr>
        <w:rFonts w:hint="default"/>
        <w:lang w:val="en-US" w:eastAsia="en-US" w:bidi="en-US"/>
      </w:rPr>
    </w:lvl>
    <w:lvl w:ilvl="4">
      <w:numFmt w:val="bullet"/>
      <w:lvlText w:val="•"/>
      <w:lvlJc w:val="left"/>
      <w:pPr>
        <w:ind w:left="4293" w:hanging="721"/>
      </w:pPr>
      <w:rPr>
        <w:rFonts w:hint="default"/>
        <w:lang w:val="en-US" w:eastAsia="en-US" w:bidi="en-US"/>
      </w:rPr>
    </w:lvl>
    <w:lvl w:ilvl="5">
      <w:numFmt w:val="bullet"/>
      <w:lvlText w:val="•"/>
      <w:lvlJc w:val="left"/>
      <w:pPr>
        <w:ind w:left="5191" w:hanging="721"/>
      </w:pPr>
      <w:rPr>
        <w:rFonts w:hint="default"/>
        <w:lang w:val="en-US" w:eastAsia="en-US" w:bidi="en-US"/>
      </w:rPr>
    </w:lvl>
    <w:lvl w:ilvl="6">
      <w:numFmt w:val="bullet"/>
      <w:lvlText w:val="•"/>
      <w:lvlJc w:val="left"/>
      <w:pPr>
        <w:ind w:left="6088" w:hanging="721"/>
      </w:pPr>
      <w:rPr>
        <w:rFonts w:hint="default"/>
        <w:lang w:val="en-US" w:eastAsia="en-US" w:bidi="en-US"/>
      </w:rPr>
    </w:lvl>
    <w:lvl w:ilvl="7">
      <w:numFmt w:val="bullet"/>
      <w:lvlText w:val="•"/>
      <w:lvlJc w:val="left"/>
      <w:pPr>
        <w:ind w:left="6986" w:hanging="721"/>
      </w:pPr>
      <w:rPr>
        <w:rFonts w:hint="default"/>
        <w:lang w:val="en-US" w:eastAsia="en-US" w:bidi="en-US"/>
      </w:rPr>
    </w:lvl>
    <w:lvl w:ilvl="8">
      <w:numFmt w:val="bullet"/>
      <w:lvlText w:val="•"/>
      <w:lvlJc w:val="left"/>
      <w:pPr>
        <w:ind w:left="7884" w:hanging="721"/>
      </w:pPr>
      <w:rPr>
        <w:rFonts w:hint="default"/>
        <w:lang w:val="en-US" w:eastAsia="en-US" w:bidi="en-US"/>
      </w:rPr>
    </w:lvl>
  </w:abstractNum>
  <w:abstractNum w:abstractNumId="144">
    <w:nsid w:val="52CB7223"/>
    <w:multiLevelType w:val="hybridMultilevel"/>
    <w:tmpl w:val="0C789776"/>
    <w:lvl w:ilvl="0" w:tplc="01BA7D5E">
      <w:start w:val="1"/>
      <w:numFmt w:val="decimal"/>
      <w:lvlText w:val="%1"/>
      <w:lvlJc w:val="left"/>
      <w:pPr>
        <w:ind w:left="1241" w:hanging="721"/>
        <w:jc w:val="left"/>
      </w:pPr>
      <w:rPr>
        <w:rFonts w:ascii="Times New Roman" w:eastAsia="Times New Roman" w:hAnsi="Times New Roman" w:cs="Times New Roman" w:hint="default"/>
        <w:w w:val="100"/>
        <w:sz w:val="24"/>
        <w:szCs w:val="24"/>
        <w:lang w:val="en-US" w:eastAsia="en-US" w:bidi="ar-SA"/>
      </w:rPr>
    </w:lvl>
    <w:lvl w:ilvl="1" w:tplc="F234660C">
      <w:numFmt w:val="bullet"/>
      <w:lvlText w:val="•"/>
      <w:lvlJc w:val="left"/>
      <w:pPr>
        <w:ind w:left="2192" w:hanging="721"/>
      </w:pPr>
      <w:rPr>
        <w:rFonts w:hint="default"/>
        <w:lang w:val="en-US" w:eastAsia="en-US" w:bidi="ar-SA"/>
      </w:rPr>
    </w:lvl>
    <w:lvl w:ilvl="2" w:tplc="3A9493A4">
      <w:numFmt w:val="bullet"/>
      <w:lvlText w:val="•"/>
      <w:lvlJc w:val="left"/>
      <w:pPr>
        <w:ind w:left="3144" w:hanging="721"/>
      </w:pPr>
      <w:rPr>
        <w:rFonts w:hint="default"/>
        <w:lang w:val="en-US" w:eastAsia="en-US" w:bidi="ar-SA"/>
      </w:rPr>
    </w:lvl>
    <w:lvl w:ilvl="3" w:tplc="853EFD26">
      <w:numFmt w:val="bullet"/>
      <w:lvlText w:val="•"/>
      <w:lvlJc w:val="left"/>
      <w:pPr>
        <w:ind w:left="4096" w:hanging="721"/>
      </w:pPr>
      <w:rPr>
        <w:rFonts w:hint="default"/>
        <w:lang w:val="en-US" w:eastAsia="en-US" w:bidi="ar-SA"/>
      </w:rPr>
    </w:lvl>
    <w:lvl w:ilvl="4" w:tplc="2DC40B62">
      <w:numFmt w:val="bullet"/>
      <w:lvlText w:val="•"/>
      <w:lvlJc w:val="left"/>
      <w:pPr>
        <w:ind w:left="5048" w:hanging="721"/>
      </w:pPr>
      <w:rPr>
        <w:rFonts w:hint="default"/>
        <w:lang w:val="en-US" w:eastAsia="en-US" w:bidi="ar-SA"/>
      </w:rPr>
    </w:lvl>
    <w:lvl w:ilvl="5" w:tplc="FA145258">
      <w:numFmt w:val="bullet"/>
      <w:lvlText w:val="•"/>
      <w:lvlJc w:val="left"/>
      <w:pPr>
        <w:ind w:left="6000" w:hanging="721"/>
      </w:pPr>
      <w:rPr>
        <w:rFonts w:hint="default"/>
        <w:lang w:val="en-US" w:eastAsia="en-US" w:bidi="ar-SA"/>
      </w:rPr>
    </w:lvl>
    <w:lvl w:ilvl="6" w:tplc="8E468C08">
      <w:numFmt w:val="bullet"/>
      <w:lvlText w:val="•"/>
      <w:lvlJc w:val="left"/>
      <w:pPr>
        <w:ind w:left="6952" w:hanging="721"/>
      </w:pPr>
      <w:rPr>
        <w:rFonts w:hint="default"/>
        <w:lang w:val="en-US" w:eastAsia="en-US" w:bidi="ar-SA"/>
      </w:rPr>
    </w:lvl>
    <w:lvl w:ilvl="7" w:tplc="A9E8D5F8">
      <w:numFmt w:val="bullet"/>
      <w:lvlText w:val="•"/>
      <w:lvlJc w:val="left"/>
      <w:pPr>
        <w:ind w:left="7904" w:hanging="721"/>
      </w:pPr>
      <w:rPr>
        <w:rFonts w:hint="default"/>
        <w:lang w:val="en-US" w:eastAsia="en-US" w:bidi="ar-SA"/>
      </w:rPr>
    </w:lvl>
    <w:lvl w:ilvl="8" w:tplc="44D033E6">
      <w:numFmt w:val="bullet"/>
      <w:lvlText w:val="•"/>
      <w:lvlJc w:val="left"/>
      <w:pPr>
        <w:ind w:left="8856" w:hanging="721"/>
      </w:pPr>
      <w:rPr>
        <w:rFonts w:hint="default"/>
        <w:lang w:val="en-US" w:eastAsia="en-US" w:bidi="ar-SA"/>
      </w:rPr>
    </w:lvl>
  </w:abstractNum>
  <w:abstractNum w:abstractNumId="145">
    <w:nsid w:val="538F615E"/>
    <w:multiLevelType w:val="multilevel"/>
    <w:tmpl w:val="014065B0"/>
    <w:lvl w:ilvl="0">
      <w:start w:val="7"/>
      <w:numFmt w:val="decimal"/>
      <w:lvlText w:val="%1"/>
      <w:lvlJc w:val="left"/>
      <w:pPr>
        <w:ind w:left="1961" w:hanging="720"/>
        <w:jc w:val="left"/>
      </w:pPr>
      <w:rPr>
        <w:rFonts w:hint="default"/>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720" w:hanging="720"/>
      </w:pPr>
      <w:rPr>
        <w:rFonts w:hint="default"/>
        <w:lang w:val="en-US" w:eastAsia="en-US" w:bidi="ar-SA"/>
      </w:rPr>
    </w:lvl>
    <w:lvl w:ilvl="3">
      <w:numFmt w:val="bullet"/>
      <w:lvlText w:val="•"/>
      <w:lvlJc w:val="left"/>
      <w:pPr>
        <w:ind w:left="4600" w:hanging="720"/>
      </w:pPr>
      <w:rPr>
        <w:rFonts w:hint="default"/>
        <w:lang w:val="en-US" w:eastAsia="en-US" w:bidi="ar-SA"/>
      </w:rPr>
    </w:lvl>
    <w:lvl w:ilvl="4">
      <w:numFmt w:val="bullet"/>
      <w:lvlText w:val="•"/>
      <w:lvlJc w:val="left"/>
      <w:pPr>
        <w:ind w:left="5480" w:hanging="720"/>
      </w:pPr>
      <w:rPr>
        <w:rFonts w:hint="default"/>
        <w:lang w:val="en-US" w:eastAsia="en-US" w:bidi="ar-SA"/>
      </w:rPr>
    </w:lvl>
    <w:lvl w:ilvl="5">
      <w:numFmt w:val="bullet"/>
      <w:lvlText w:val="•"/>
      <w:lvlJc w:val="left"/>
      <w:pPr>
        <w:ind w:left="6360" w:hanging="720"/>
      </w:pPr>
      <w:rPr>
        <w:rFonts w:hint="default"/>
        <w:lang w:val="en-US" w:eastAsia="en-US" w:bidi="ar-SA"/>
      </w:rPr>
    </w:lvl>
    <w:lvl w:ilvl="6">
      <w:numFmt w:val="bullet"/>
      <w:lvlText w:val="•"/>
      <w:lvlJc w:val="left"/>
      <w:pPr>
        <w:ind w:left="7240" w:hanging="720"/>
      </w:pPr>
      <w:rPr>
        <w:rFonts w:hint="default"/>
        <w:lang w:val="en-US" w:eastAsia="en-US" w:bidi="ar-SA"/>
      </w:rPr>
    </w:lvl>
    <w:lvl w:ilvl="7">
      <w:numFmt w:val="bullet"/>
      <w:lvlText w:val="•"/>
      <w:lvlJc w:val="left"/>
      <w:pPr>
        <w:ind w:left="8120" w:hanging="720"/>
      </w:pPr>
      <w:rPr>
        <w:rFonts w:hint="default"/>
        <w:lang w:val="en-US" w:eastAsia="en-US" w:bidi="ar-SA"/>
      </w:rPr>
    </w:lvl>
    <w:lvl w:ilvl="8">
      <w:numFmt w:val="bullet"/>
      <w:lvlText w:val="•"/>
      <w:lvlJc w:val="left"/>
      <w:pPr>
        <w:ind w:left="9000" w:hanging="720"/>
      </w:pPr>
      <w:rPr>
        <w:rFonts w:hint="default"/>
        <w:lang w:val="en-US" w:eastAsia="en-US" w:bidi="ar-SA"/>
      </w:rPr>
    </w:lvl>
  </w:abstractNum>
  <w:abstractNum w:abstractNumId="146">
    <w:nsid w:val="53A36453"/>
    <w:multiLevelType w:val="hybridMultilevel"/>
    <w:tmpl w:val="341A3118"/>
    <w:lvl w:ilvl="0" w:tplc="B8E004E4">
      <w:start w:val="1"/>
      <w:numFmt w:val="lowerLetter"/>
      <w:lvlText w:val="%1)"/>
      <w:lvlJc w:val="left"/>
      <w:pPr>
        <w:ind w:left="3401" w:hanging="720"/>
        <w:jc w:val="left"/>
      </w:pPr>
      <w:rPr>
        <w:rFonts w:ascii="Times New Roman" w:eastAsia="Times New Roman" w:hAnsi="Times New Roman" w:cs="Times New Roman" w:hint="default"/>
        <w:spacing w:val="-6"/>
        <w:w w:val="99"/>
        <w:sz w:val="24"/>
        <w:szCs w:val="24"/>
        <w:lang w:val="en-US" w:eastAsia="en-US" w:bidi="ar-SA"/>
      </w:rPr>
    </w:lvl>
    <w:lvl w:ilvl="1" w:tplc="DCF8CBAC">
      <w:numFmt w:val="bullet"/>
      <w:lvlText w:val="•"/>
      <w:lvlJc w:val="left"/>
      <w:pPr>
        <w:ind w:left="4136" w:hanging="720"/>
      </w:pPr>
      <w:rPr>
        <w:rFonts w:hint="default"/>
        <w:lang w:val="en-US" w:eastAsia="en-US" w:bidi="ar-SA"/>
      </w:rPr>
    </w:lvl>
    <w:lvl w:ilvl="2" w:tplc="1756A9EC">
      <w:numFmt w:val="bullet"/>
      <w:lvlText w:val="•"/>
      <w:lvlJc w:val="left"/>
      <w:pPr>
        <w:ind w:left="4872" w:hanging="720"/>
      </w:pPr>
      <w:rPr>
        <w:rFonts w:hint="default"/>
        <w:lang w:val="en-US" w:eastAsia="en-US" w:bidi="ar-SA"/>
      </w:rPr>
    </w:lvl>
    <w:lvl w:ilvl="3" w:tplc="4ACE5836">
      <w:numFmt w:val="bullet"/>
      <w:lvlText w:val="•"/>
      <w:lvlJc w:val="left"/>
      <w:pPr>
        <w:ind w:left="5608" w:hanging="720"/>
      </w:pPr>
      <w:rPr>
        <w:rFonts w:hint="default"/>
        <w:lang w:val="en-US" w:eastAsia="en-US" w:bidi="ar-SA"/>
      </w:rPr>
    </w:lvl>
    <w:lvl w:ilvl="4" w:tplc="81B0C15E">
      <w:numFmt w:val="bullet"/>
      <w:lvlText w:val="•"/>
      <w:lvlJc w:val="left"/>
      <w:pPr>
        <w:ind w:left="6344" w:hanging="720"/>
      </w:pPr>
      <w:rPr>
        <w:rFonts w:hint="default"/>
        <w:lang w:val="en-US" w:eastAsia="en-US" w:bidi="ar-SA"/>
      </w:rPr>
    </w:lvl>
    <w:lvl w:ilvl="5" w:tplc="D1A2CE7E">
      <w:numFmt w:val="bullet"/>
      <w:lvlText w:val="•"/>
      <w:lvlJc w:val="left"/>
      <w:pPr>
        <w:ind w:left="7080" w:hanging="720"/>
      </w:pPr>
      <w:rPr>
        <w:rFonts w:hint="default"/>
        <w:lang w:val="en-US" w:eastAsia="en-US" w:bidi="ar-SA"/>
      </w:rPr>
    </w:lvl>
    <w:lvl w:ilvl="6" w:tplc="53BA920C">
      <w:numFmt w:val="bullet"/>
      <w:lvlText w:val="•"/>
      <w:lvlJc w:val="left"/>
      <w:pPr>
        <w:ind w:left="7816" w:hanging="720"/>
      </w:pPr>
      <w:rPr>
        <w:rFonts w:hint="default"/>
        <w:lang w:val="en-US" w:eastAsia="en-US" w:bidi="ar-SA"/>
      </w:rPr>
    </w:lvl>
    <w:lvl w:ilvl="7" w:tplc="3DA8E884">
      <w:numFmt w:val="bullet"/>
      <w:lvlText w:val="•"/>
      <w:lvlJc w:val="left"/>
      <w:pPr>
        <w:ind w:left="8552" w:hanging="720"/>
      </w:pPr>
      <w:rPr>
        <w:rFonts w:hint="default"/>
        <w:lang w:val="en-US" w:eastAsia="en-US" w:bidi="ar-SA"/>
      </w:rPr>
    </w:lvl>
    <w:lvl w:ilvl="8" w:tplc="B4AE153C">
      <w:numFmt w:val="bullet"/>
      <w:lvlText w:val="•"/>
      <w:lvlJc w:val="left"/>
      <w:pPr>
        <w:ind w:left="9288" w:hanging="720"/>
      </w:pPr>
      <w:rPr>
        <w:rFonts w:hint="default"/>
        <w:lang w:val="en-US" w:eastAsia="en-US" w:bidi="ar-SA"/>
      </w:rPr>
    </w:lvl>
  </w:abstractNum>
  <w:abstractNum w:abstractNumId="147">
    <w:nsid w:val="53C91D30"/>
    <w:multiLevelType w:val="multilevel"/>
    <w:tmpl w:val="6CA0B5B4"/>
    <w:lvl w:ilvl="0">
      <w:start w:val="1"/>
      <w:numFmt w:val="decimal"/>
      <w:lvlText w:val="%1"/>
      <w:lvlJc w:val="left"/>
      <w:pPr>
        <w:ind w:left="1241" w:hanging="721"/>
        <w:jc w:val="left"/>
      </w:pPr>
      <w:rPr>
        <w:rFonts w:ascii="Times New Roman" w:eastAsia="Times New Roman" w:hAnsi="Times New Roman" w:cs="Times New Roman" w:hint="default"/>
        <w:b/>
        <w:bCs/>
        <w:w w:val="100"/>
        <w:sz w:val="24"/>
        <w:szCs w:val="24"/>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spacing w:val="-5"/>
        <w:w w:val="100"/>
        <w:sz w:val="24"/>
        <w:szCs w:val="24"/>
        <w:lang w:val="en-US" w:eastAsia="en-US" w:bidi="ar-SA"/>
      </w:rPr>
    </w:lvl>
    <w:lvl w:ilvl="2">
      <w:start w:val="1"/>
      <w:numFmt w:val="lowerLetter"/>
      <w:lvlText w:val="%3."/>
      <w:lvlJc w:val="left"/>
      <w:pPr>
        <w:ind w:left="2681" w:hanging="721"/>
        <w:jc w:val="left"/>
      </w:pPr>
      <w:rPr>
        <w:rFonts w:ascii="Times New Roman" w:eastAsia="Times New Roman" w:hAnsi="Times New Roman" w:cs="Times New Roman" w:hint="default"/>
        <w:spacing w:val="-6"/>
        <w:w w:val="100"/>
        <w:sz w:val="24"/>
        <w:szCs w:val="24"/>
        <w:lang w:val="en-US" w:eastAsia="en-US" w:bidi="ar-SA"/>
      </w:rPr>
    </w:lvl>
    <w:lvl w:ilvl="3">
      <w:numFmt w:val="bullet"/>
      <w:lvlText w:val="•"/>
      <w:lvlJc w:val="left"/>
      <w:pPr>
        <w:ind w:left="3690" w:hanging="721"/>
      </w:pPr>
      <w:rPr>
        <w:rFonts w:hint="default"/>
        <w:lang w:val="en-US" w:eastAsia="en-US" w:bidi="ar-SA"/>
      </w:rPr>
    </w:lvl>
    <w:lvl w:ilvl="4">
      <w:numFmt w:val="bullet"/>
      <w:lvlText w:val="•"/>
      <w:lvlJc w:val="left"/>
      <w:pPr>
        <w:ind w:left="4700" w:hanging="721"/>
      </w:pPr>
      <w:rPr>
        <w:rFonts w:hint="default"/>
        <w:lang w:val="en-US" w:eastAsia="en-US" w:bidi="ar-SA"/>
      </w:rPr>
    </w:lvl>
    <w:lvl w:ilvl="5">
      <w:numFmt w:val="bullet"/>
      <w:lvlText w:val="•"/>
      <w:lvlJc w:val="left"/>
      <w:pPr>
        <w:ind w:left="5710" w:hanging="721"/>
      </w:pPr>
      <w:rPr>
        <w:rFonts w:hint="default"/>
        <w:lang w:val="en-US" w:eastAsia="en-US" w:bidi="ar-SA"/>
      </w:rPr>
    </w:lvl>
    <w:lvl w:ilvl="6">
      <w:numFmt w:val="bullet"/>
      <w:lvlText w:val="•"/>
      <w:lvlJc w:val="left"/>
      <w:pPr>
        <w:ind w:left="6720" w:hanging="721"/>
      </w:pPr>
      <w:rPr>
        <w:rFonts w:hint="default"/>
        <w:lang w:val="en-US" w:eastAsia="en-US" w:bidi="ar-SA"/>
      </w:rPr>
    </w:lvl>
    <w:lvl w:ilvl="7">
      <w:numFmt w:val="bullet"/>
      <w:lvlText w:val="•"/>
      <w:lvlJc w:val="left"/>
      <w:pPr>
        <w:ind w:left="7730" w:hanging="721"/>
      </w:pPr>
      <w:rPr>
        <w:rFonts w:hint="default"/>
        <w:lang w:val="en-US" w:eastAsia="en-US" w:bidi="ar-SA"/>
      </w:rPr>
    </w:lvl>
    <w:lvl w:ilvl="8">
      <w:numFmt w:val="bullet"/>
      <w:lvlText w:val="•"/>
      <w:lvlJc w:val="left"/>
      <w:pPr>
        <w:ind w:left="8740" w:hanging="721"/>
      </w:pPr>
      <w:rPr>
        <w:rFonts w:hint="default"/>
        <w:lang w:val="en-US" w:eastAsia="en-US" w:bidi="ar-SA"/>
      </w:rPr>
    </w:lvl>
  </w:abstractNum>
  <w:abstractNum w:abstractNumId="148">
    <w:nsid w:val="53D43C9B"/>
    <w:multiLevelType w:val="hybridMultilevel"/>
    <w:tmpl w:val="859E8088"/>
    <w:lvl w:ilvl="0" w:tplc="4D8ECDCC">
      <w:start w:val="1"/>
      <w:numFmt w:val="decimal"/>
      <w:lvlText w:val="%1."/>
      <w:lvlJc w:val="left"/>
      <w:pPr>
        <w:ind w:left="1241" w:hanging="361"/>
        <w:jc w:val="left"/>
      </w:pPr>
      <w:rPr>
        <w:rFonts w:ascii="Times New Roman" w:eastAsia="Times New Roman" w:hAnsi="Times New Roman" w:cs="Times New Roman" w:hint="default"/>
        <w:w w:val="100"/>
        <w:sz w:val="24"/>
        <w:szCs w:val="24"/>
        <w:lang w:val="en-US" w:eastAsia="en-US" w:bidi="ar-SA"/>
      </w:rPr>
    </w:lvl>
    <w:lvl w:ilvl="1" w:tplc="B1CC6A28">
      <w:numFmt w:val="bullet"/>
      <w:lvlText w:val="•"/>
      <w:lvlJc w:val="left"/>
      <w:pPr>
        <w:ind w:left="2192" w:hanging="361"/>
      </w:pPr>
      <w:rPr>
        <w:rFonts w:hint="default"/>
        <w:lang w:val="en-US" w:eastAsia="en-US" w:bidi="ar-SA"/>
      </w:rPr>
    </w:lvl>
    <w:lvl w:ilvl="2" w:tplc="20C23D3A">
      <w:numFmt w:val="bullet"/>
      <w:lvlText w:val="•"/>
      <w:lvlJc w:val="left"/>
      <w:pPr>
        <w:ind w:left="3144" w:hanging="361"/>
      </w:pPr>
      <w:rPr>
        <w:rFonts w:hint="default"/>
        <w:lang w:val="en-US" w:eastAsia="en-US" w:bidi="ar-SA"/>
      </w:rPr>
    </w:lvl>
    <w:lvl w:ilvl="3" w:tplc="3976DEFC">
      <w:numFmt w:val="bullet"/>
      <w:lvlText w:val="•"/>
      <w:lvlJc w:val="left"/>
      <w:pPr>
        <w:ind w:left="4096" w:hanging="361"/>
      </w:pPr>
      <w:rPr>
        <w:rFonts w:hint="default"/>
        <w:lang w:val="en-US" w:eastAsia="en-US" w:bidi="ar-SA"/>
      </w:rPr>
    </w:lvl>
    <w:lvl w:ilvl="4" w:tplc="2026A6F0">
      <w:numFmt w:val="bullet"/>
      <w:lvlText w:val="•"/>
      <w:lvlJc w:val="left"/>
      <w:pPr>
        <w:ind w:left="5048" w:hanging="361"/>
      </w:pPr>
      <w:rPr>
        <w:rFonts w:hint="default"/>
        <w:lang w:val="en-US" w:eastAsia="en-US" w:bidi="ar-SA"/>
      </w:rPr>
    </w:lvl>
    <w:lvl w:ilvl="5" w:tplc="C78CC836">
      <w:numFmt w:val="bullet"/>
      <w:lvlText w:val="•"/>
      <w:lvlJc w:val="left"/>
      <w:pPr>
        <w:ind w:left="6000" w:hanging="361"/>
      </w:pPr>
      <w:rPr>
        <w:rFonts w:hint="default"/>
        <w:lang w:val="en-US" w:eastAsia="en-US" w:bidi="ar-SA"/>
      </w:rPr>
    </w:lvl>
    <w:lvl w:ilvl="6" w:tplc="3590553C">
      <w:numFmt w:val="bullet"/>
      <w:lvlText w:val="•"/>
      <w:lvlJc w:val="left"/>
      <w:pPr>
        <w:ind w:left="6952" w:hanging="361"/>
      </w:pPr>
      <w:rPr>
        <w:rFonts w:hint="default"/>
        <w:lang w:val="en-US" w:eastAsia="en-US" w:bidi="ar-SA"/>
      </w:rPr>
    </w:lvl>
    <w:lvl w:ilvl="7" w:tplc="744AAD60">
      <w:numFmt w:val="bullet"/>
      <w:lvlText w:val="•"/>
      <w:lvlJc w:val="left"/>
      <w:pPr>
        <w:ind w:left="7904" w:hanging="361"/>
      </w:pPr>
      <w:rPr>
        <w:rFonts w:hint="default"/>
        <w:lang w:val="en-US" w:eastAsia="en-US" w:bidi="ar-SA"/>
      </w:rPr>
    </w:lvl>
    <w:lvl w:ilvl="8" w:tplc="A9B40114">
      <w:numFmt w:val="bullet"/>
      <w:lvlText w:val="•"/>
      <w:lvlJc w:val="left"/>
      <w:pPr>
        <w:ind w:left="8856" w:hanging="361"/>
      </w:pPr>
      <w:rPr>
        <w:rFonts w:hint="default"/>
        <w:lang w:val="en-US" w:eastAsia="en-US" w:bidi="ar-SA"/>
      </w:rPr>
    </w:lvl>
  </w:abstractNum>
  <w:abstractNum w:abstractNumId="149">
    <w:nsid w:val="55EC161B"/>
    <w:multiLevelType w:val="hybridMultilevel"/>
    <w:tmpl w:val="927E9754"/>
    <w:lvl w:ilvl="0" w:tplc="E6D8A520">
      <w:start w:val="1"/>
      <w:numFmt w:val="decimal"/>
      <w:lvlText w:val="%1."/>
      <w:lvlJc w:val="left"/>
      <w:pPr>
        <w:ind w:left="1241" w:hanging="721"/>
        <w:jc w:val="left"/>
      </w:pPr>
      <w:rPr>
        <w:rFonts w:ascii="Times New Roman" w:eastAsia="Times New Roman" w:hAnsi="Times New Roman" w:cs="Times New Roman" w:hint="default"/>
        <w:spacing w:val="-5"/>
        <w:w w:val="100"/>
        <w:sz w:val="24"/>
        <w:szCs w:val="24"/>
        <w:lang w:val="en-US" w:eastAsia="en-US" w:bidi="ar-SA"/>
      </w:rPr>
    </w:lvl>
    <w:lvl w:ilvl="1" w:tplc="61A44A92">
      <w:numFmt w:val="bullet"/>
      <w:lvlText w:val="•"/>
      <w:lvlJc w:val="left"/>
      <w:pPr>
        <w:ind w:left="2192" w:hanging="721"/>
      </w:pPr>
      <w:rPr>
        <w:rFonts w:hint="default"/>
        <w:lang w:val="en-US" w:eastAsia="en-US" w:bidi="ar-SA"/>
      </w:rPr>
    </w:lvl>
    <w:lvl w:ilvl="2" w:tplc="4FD618A2">
      <w:numFmt w:val="bullet"/>
      <w:lvlText w:val="•"/>
      <w:lvlJc w:val="left"/>
      <w:pPr>
        <w:ind w:left="3144" w:hanging="721"/>
      </w:pPr>
      <w:rPr>
        <w:rFonts w:hint="default"/>
        <w:lang w:val="en-US" w:eastAsia="en-US" w:bidi="ar-SA"/>
      </w:rPr>
    </w:lvl>
    <w:lvl w:ilvl="3" w:tplc="4DB48562">
      <w:numFmt w:val="bullet"/>
      <w:lvlText w:val="•"/>
      <w:lvlJc w:val="left"/>
      <w:pPr>
        <w:ind w:left="4096" w:hanging="721"/>
      </w:pPr>
      <w:rPr>
        <w:rFonts w:hint="default"/>
        <w:lang w:val="en-US" w:eastAsia="en-US" w:bidi="ar-SA"/>
      </w:rPr>
    </w:lvl>
    <w:lvl w:ilvl="4" w:tplc="88CA2164">
      <w:numFmt w:val="bullet"/>
      <w:lvlText w:val="•"/>
      <w:lvlJc w:val="left"/>
      <w:pPr>
        <w:ind w:left="5048" w:hanging="721"/>
      </w:pPr>
      <w:rPr>
        <w:rFonts w:hint="default"/>
        <w:lang w:val="en-US" w:eastAsia="en-US" w:bidi="ar-SA"/>
      </w:rPr>
    </w:lvl>
    <w:lvl w:ilvl="5" w:tplc="50FC523A">
      <w:numFmt w:val="bullet"/>
      <w:lvlText w:val="•"/>
      <w:lvlJc w:val="left"/>
      <w:pPr>
        <w:ind w:left="6000" w:hanging="721"/>
      </w:pPr>
      <w:rPr>
        <w:rFonts w:hint="default"/>
        <w:lang w:val="en-US" w:eastAsia="en-US" w:bidi="ar-SA"/>
      </w:rPr>
    </w:lvl>
    <w:lvl w:ilvl="6" w:tplc="F0DCC26A">
      <w:numFmt w:val="bullet"/>
      <w:lvlText w:val="•"/>
      <w:lvlJc w:val="left"/>
      <w:pPr>
        <w:ind w:left="6952" w:hanging="721"/>
      </w:pPr>
      <w:rPr>
        <w:rFonts w:hint="default"/>
        <w:lang w:val="en-US" w:eastAsia="en-US" w:bidi="ar-SA"/>
      </w:rPr>
    </w:lvl>
    <w:lvl w:ilvl="7" w:tplc="CF42C690">
      <w:numFmt w:val="bullet"/>
      <w:lvlText w:val="•"/>
      <w:lvlJc w:val="left"/>
      <w:pPr>
        <w:ind w:left="7904" w:hanging="721"/>
      </w:pPr>
      <w:rPr>
        <w:rFonts w:hint="default"/>
        <w:lang w:val="en-US" w:eastAsia="en-US" w:bidi="ar-SA"/>
      </w:rPr>
    </w:lvl>
    <w:lvl w:ilvl="8" w:tplc="29D2DCFE">
      <w:numFmt w:val="bullet"/>
      <w:lvlText w:val="•"/>
      <w:lvlJc w:val="left"/>
      <w:pPr>
        <w:ind w:left="8856" w:hanging="721"/>
      </w:pPr>
      <w:rPr>
        <w:rFonts w:hint="default"/>
        <w:lang w:val="en-US" w:eastAsia="en-US" w:bidi="ar-SA"/>
      </w:rPr>
    </w:lvl>
  </w:abstractNum>
  <w:abstractNum w:abstractNumId="150">
    <w:nsid w:val="58765686"/>
    <w:multiLevelType w:val="multilevel"/>
    <w:tmpl w:val="58765686"/>
    <w:lvl w:ilvl="0">
      <w:start w:val="1"/>
      <w:numFmt w:val="decimal"/>
      <w:lvlText w:val="%1."/>
      <w:lvlJc w:val="left"/>
      <w:pPr>
        <w:ind w:left="880" w:hanging="720"/>
      </w:pPr>
      <w:rPr>
        <w:rFonts w:ascii="Times New Roman" w:eastAsia="Times New Roman" w:hAnsi="Times New Roman" w:cs="Times New Roman" w:hint="default"/>
        <w:spacing w:val="-2"/>
        <w:w w:val="99"/>
        <w:sz w:val="24"/>
        <w:szCs w:val="24"/>
        <w:lang w:val="en-US" w:eastAsia="en-US" w:bidi="en-US"/>
      </w:rPr>
    </w:lvl>
    <w:lvl w:ilvl="1">
      <w:numFmt w:val="bullet"/>
      <w:lvlText w:val="•"/>
      <w:lvlJc w:val="left"/>
      <w:pPr>
        <w:ind w:left="1760" w:hanging="720"/>
      </w:pPr>
      <w:rPr>
        <w:rFonts w:hint="default"/>
        <w:lang w:val="en-US" w:eastAsia="en-US" w:bidi="en-US"/>
      </w:rPr>
    </w:lvl>
    <w:lvl w:ilvl="2">
      <w:numFmt w:val="bullet"/>
      <w:lvlText w:val="•"/>
      <w:lvlJc w:val="left"/>
      <w:pPr>
        <w:ind w:left="2640" w:hanging="720"/>
      </w:pPr>
      <w:rPr>
        <w:rFonts w:hint="default"/>
        <w:lang w:val="en-US" w:eastAsia="en-US" w:bidi="en-US"/>
      </w:rPr>
    </w:lvl>
    <w:lvl w:ilvl="3">
      <w:numFmt w:val="bullet"/>
      <w:lvlText w:val="•"/>
      <w:lvlJc w:val="left"/>
      <w:pPr>
        <w:ind w:left="3520" w:hanging="720"/>
      </w:pPr>
      <w:rPr>
        <w:rFonts w:hint="default"/>
        <w:lang w:val="en-US" w:eastAsia="en-US" w:bidi="en-US"/>
      </w:rPr>
    </w:lvl>
    <w:lvl w:ilvl="4">
      <w:numFmt w:val="bullet"/>
      <w:lvlText w:val="•"/>
      <w:lvlJc w:val="left"/>
      <w:pPr>
        <w:ind w:left="4400" w:hanging="720"/>
      </w:pPr>
      <w:rPr>
        <w:rFonts w:hint="default"/>
        <w:lang w:val="en-US" w:eastAsia="en-US" w:bidi="en-US"/>
      </w:rPr>
    </w:lvl>
    <w:lvl w:ilvl="5">
      <w:numFmt w:val="bullet"/>
      <w:lvlText w:val="•"/>
      <w:lvlJc w:val="left"/>
      <w:pPr>
        <w:ind w:left="5280" w:hanging="720"/>
      </w:pPr>
      <w:rPr>
        <w:rFonts w:hint="default"/>
        <w:lang w:val="en-US" w:eastAsia="en-US" w:bidi="en-US"/>
      </w:rPr>
    </w:lvl>
    <w:lvl w:ilvl="6">
      <w:numFmt w:val="bullet"/>
      <w:lvlText w:val="•"/>
      <w:lvlJc w:val="left"/>
      <w:pPr>
        <w:ind w:left="6160" w:hanging="720"/>
      </w:pPr>
      <w:rPr>
        <w:rFonts w:hint="default"/>
        <w:lang w:val="en-US" w:eastAsia="en-US" w:bidi="en-US"/>
      </w:rPr>
    </w:lvl>
    <w:lvl w:ilvl="7">
      <w:numFmt w:val="bullet"/>
      <w:lvlText w:val="•"/>
      <w:lvlJc w:val="left"/>
      <w:pPr>
        <w:ind w:left="7040" w:hanging="720"/>
      </w:pPr>
      <w:rPr>
        <w:rFonts w:hint="default"/>
        <w:lang w:val="en-US" w:eastAsia="en-US" w:bidi="en-US"/>
      </w:rPr>
    </w:lvl>
    <w:lvl w:ilvl="8">
      <w:numFmt w:val="bullet"/>
      <w:lvlText w:val="•"/>
      <w:lvlJc w:val="left"/>
      <w:pPr>
        <w:ind w:left="7920" w:hanging="720"/>
      </w:pPr>
      <w:rPr>
        <w:rFonts w:hint="default"/>
        <w:lang w:val="en-US" w:eastAsia="en-US" w:bidi="en-US"/>
      </w:rPr>
    </w:lvl>
  </w:abstractNum>
  <w:abstractNum w:abstractNumId="151">
    <w:nsid w:val="58D358EF"/>
    <w:multiLevelType w:val="hybridMultilevel"/>
    <w:tmpl w:val="46F8210C"/>
    <w:lvl w:ilvl="0" w:tplc="3A40FAF6">
      <w:start w:val="1"/>
      <w:numFmt w:val="decimal"/>
      <w:lvlText w:val="%1."/>
      <w:lvlJc w:val="left"/>
      <w:pPr>
        <w:ind w:left="1241" w:hanging="721"/>
        <w:jc w:val="left"/>
      </w:pPr>
      <w:rPr>
        <w:rFonts w:ascii="Times New Roman" w:eastAsia="Times New Roman" w:hAnsi="Times New Roman" w:cs="Times New Roman" w:hint="default"/>
        <w:spacing w:val="-5"/>
        <w:w w:val="100"/>
        <w:sz w:val="24"/>
        <w:szCs w:val="24"/>
        <w:lang w:val="en-US" w:eastAsia="en-US" w:bidi="ar-SA"/>
      </w:rPr>
    </w:lvl>
    <w:lvl w:ilvl="1" w:tplc="6BDEA07A">
      <w:numFmt w:val="bullet"/>
      <w:lvlText w:val="•"/>
      <w:lvlJc w:val="left"/>
      <w:pPr>
        <w:ind w:left="2192" w:hanging="721"/>
      </w:pPr>
      <w:rPr>
        <w:rFonts w:hint="default"/>
        <w:lang w:val="en-US" w:eastAsia="en-US" w:bidi="ar-SA"/>
      </w:rPr>
    </w:lvl>
    <w:lvl w:ilvl="2" w:tplc="05FCE54E">
      <w:numFmt w:val="bullet"/>
      <w:lvlText w:val="•"/>
      <w:lvlJc w:val="left"/>
      <w:pPr>
        <w:ind w:left="3144" w:hanging="721"/>
      </w:pPr>
      <w:rPr>
        <w:rFonts w:hint="default"/>
        <w:lang w:val="en-US" w:eastAsia="en-US" w:bidi="ar-SA"/>
      </w:rPr>
    </w:lvl>
    <w:lvl w:ilvl="3" w:tplc="7E8EB2B2">
      <w:numFmt w:val="bullet"/>
      <w:lvlText w:val="•"/>
      <w:lvlJc w:val="left"/>
      <w:pPr>
        <w:ind w:left="4096" w:hanging="721"/>
      </w:pPr>
      <w:rPr>
        <w:rFonts w:hint="default"/>
        <w:lang w:val="en-US" w:eastAsia="en-US" w:bidi="ar-SA"/>
      </w:rPr>
    </w:lvl>
    <w:lvl w:ilvl="4" w:tplc="0CC6696E">
      <w:numFmt w:val="bullet"/>
      <w:lvlText w:val="•"/>
      <w:lvlJc w:val="left"/>
      <w:pPr>
        <w:ind w:left="5048" w:hanging="721"/>
      </w:pPr>
      <w:rPr>
        <w:rFonts w:hint="default"/>
        <w:lang w:val="en-US" w:eastAsia="en-US" w:bidi="ar-SA"/>
      </w:rPr>
    </w:lvl>
    <w:lvl w:ilvl="5" w:tplc="3CF6129C">
      <w:numFmt w:val="bullet"/>
      <w:lvlText w:val="•"/>
      <w:lvlJc w:val="left"/>
      <w:pPr>
        <w:ind w:left="6000" w:hanging="721"/>
      </w:pPr>
      <w:rPr>
        <w:rFonts w:hint="default"/>
        <w:lang w:val="en-US" w:eastAsia="en-US" w:bidi="ar-SA"/>
      </w:rPr>
    </w:lvl>
    <w:lvl w:ilvl="6" w:tplc="2E9EE14E">
      <w:numFmt w:val="bullet"/>
      <w:lvlText w:val="•"/>
      <w:lvlJc w:val="left"/>
      <w:pPr>
        <w:ind w:left="6952" w:hanging="721"/>
      </w:pPr>
      <w:rPr>
        <w:rFonts w:hint="default"/>
        <w:lang w:val="en-US" w:eastAsia="en-US" w:bidi="ar-SA"/>
      </w:rPr>
    </w:lvl>
    <w:lvl w:ilvl="7" w:tplc="FC54DE1C">
      <w:numFmt w:val="bullet"/>
      <w:lvlText w:val="•"/>
      <w:lvlJc w:val="left"/>
      <w:pPr>
        <w:ind w:left="7904" w:hanging="721"/>
      </w:pPr>
      <w:rPr>
        <w:rFonts w:hint="default"/>
        <w:lang w:val="en-US" w:eastAsia="en-US" w:bidi="ar-SA"/>
      </w:rPr>
    </w:lvl>
    <w:lvl w:ilvl="8" w:tplc="89CAA092">
      <w:numFmt w:val="bullet"/>
      <w:lvlText w:val="•"/>
      <w:lvlJc w:val="left"/>
      <w:pPr>
        <w:ind w:left="8856" w:hanging="721"/>
      </w:pPr>
      <w:rPr>
        <w:rFonts w:hint="default"/>
        <w:lang w:val="en-US" w:eastAsia="en-US" w:bidi="ar-SA"/>
      </w:rPr>
    </w:lvl>
  </w:abstractNum>
  <w:abstractNum w:abstractNumId="152">
    <w:nsid w:val="59A42A96"/>
    <w:multiLevelType w:val="multilevel"/>
    <w:tmpl w:val="59A42A96"/>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3">
    <w:nsid w:val="59ADCABA"/>
    <w:multiLevelType w:val="multilevel"/>
    <w:tmpl w:val="59ADCABA"/>
    <w:lvl w:ilvl="0">
      <w:start w:val="4"/>
      <w:numFmt w:val="decimal"/>
      <w:lvlText w:val="%1."/>
      <w:lvlJc w:val="left"/>
      <w:pPr>
        <w:ind w:left="880" w:hanging="720"/>
      </w:pPr>
      <w:rPr>
        <w:rFonts w:ascii="Times New Roman" w:eastAsia="Times New Roman" w:hAnsi="Times New Roman" w:cs="Times New Roman" w:hint="default"/>
        <w:b/>
        <w:bCs/>
        <w:spacing w:val="-3"/>
        <w:w w:val="99"/>
        <w:sz w:val="24"/>
        <w:szCs w:val="24"/>
        <w:lang w:val="en-US" w:eastAsia="en-US" w:bidi="en-US"/>
      </w:rPr>
    </w:lvl>
    <w:lvl w:ilvl="1">
      <w:start w:val="1"/>
      <w:numFmt w:val="decimal"/>
      <w:lvlText w:val="%1.%2"/>
      <w:lvlJc w:val="left"/>
      <w:pPr>
        <w:ind w:left="1600" w:hanging="720"/>
      </w:pPr>
      <w:rPr>
        <w:rFonts w:ascii="Times New Roman" w:eastAsia="Times New Roman" w:hAnsi="Times New Roman" w:cs="Times New Roman" w:hint="default"/>
        <w:spacing w:val="-6"/>
        <w:w w:val="99"/>
        <w:sz w:val="24"/>
        <w:szCs w:val="24"/>
        <w:lang w:val="en-US" w:eastAsia="en-US" w:bidi="en-US"/>
      </w:rPr>
    </w:lvl>
    <w:lvl w:ilvl="2">
      <w:numFmt w:val="bullet"/>
      <w:lvlText w:val="•"/>
      <w:lvlJc w:val="left"/>
      <w:pPr>
        <w:ind w:left="2497" w:hanging="720"/>
      </w:pPr>
      <w:rPr>
        <w:rFonts w:hint="default"/>
        <w:lang w:val="en-US" w:eastAsia="en-US" w:bidi="en-US"/>
      </w:rPr>
    </w:lvl>
    <w:lvl w:ilvl="3">
      <w:numFmt w:val="bullet"/>
      <w:lvlText w:val="•"/>
      <w:lvlJc w:val="left"/>
      <w:pPr>
        <w:ind w:left="3395" w:hanging="720"/>
      </w:pPr>
      <w:rPr>
        <w:rFonts w:hint="default"/>
        <w:lang w:val="en-US" w:eastAsia="en-US" w:bidi="en-US"/>
      </w:rPr>
    </w:lvl>
    <w:lvl w:ilvl="4">
      <w:numFmt w:val="bullet"/>
      <w:lvlText w:val="•"/>
      <w:lvlJc w:val="left"/>
      <w:pPr>
        <w:ind w:left="4293" w:hanging="720"/>
      </w:pPr>
      <w:rPr>
        <w:rFonts w:hint="default"/>
        <w:lang w:val="en-US" w:eastAsia="en-US" w:bidi="en-US"/>
      </w:rPr>
    </w:lvl>
    <w:lvl w:ilvl="5">
      <w:numFmt w:val="bullet"/>
      <w:lvlText w:val="•"/>
      <w:lvlJc w:val="left"/>
      <w:pPr>
        <w:ind w:left="5191" w:hanging="720"/>
      </w:pPr>
      <w:rPr>
        <w:rFonts w:hint="default"/>
        <w:lang w:val="en-US" w:eastAsia="en-US" w:bidi="en-US"/>
      </w:rPr>
    </w:lvl>
    <w:lvl w:ilvl="6">
      <w:numFmt w:val="bullet"/>
      <w:lvlText w:val="•"/>
      <w:lvlJc w:val="left"/>
      <w:pPr>
        <w:ind w:left="6088" w:hanging="720"/>
      </w:pPr>
      <w:rPr>
        <w:rFonts w:hint="default"/>
        <w:lang w:val="en-US" w:eastAsia="en-US" w:bidi="en-US"/>
      </w:rPr>
    </w:lvl>
    <w:lvl w:ilvl="7">
      <w:numFmt w:val="bullet"/>
      <w:lvlText w:val="•"/>
      <w:lvlJc w:val="left"/>
      <w:pPr>
        <w:ind w:left="6986" w:hanging="720"/>
      </w:pPr>
      <w:rPr>
        <w:rFonts w:hint="default"/>
        <w:lang w:val="en-US" w:eastAsia="en-US" w:bidi="en-US"/>
      </w:rPr>
    </w:lvl>
    <w:lvl w:ilvl="8">
      <w:numFmt w:val="bullet"/>
      <w:lvlText w:val="•"/>
      <w:lvlJc w:val="left"/>
      <w:pPr>
        <w:ind w:left="7884" w:hanging="720"/>
      </w:pPr>
      <w:rPr>
        <w:rFonts w:hint="default"/>
        <w:lang w:val="en-US" w:eastAsia="en-US" w:bidi="en-US"/>
      </w:rPr>
    </w:lvl>
  </w:abstractNum>
  <w:abstractNum w:abstractNumId="154">
    <w:nsid w:val="59EEFD2A"/>
    <w:multiLevelType w:val="multilevel"/>
    <w:tmpl w:val="59EEFD2A"/>
    <w:lvl w:ilvl="0">
      <w:start w:val="4"/>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155">
    <w:nsid w:val="5A241D34"/>
    <w:multiLevelType w:val="multilevel"/>
    <w:tmpl w:val="5A241D34"/>
    <w:lvl w:ilvl="0">
      <w:start w:val="1"/>
      <w:numFmt w:val="decimal"/>
      <w:lvlText w:val="%1."/>
      <w:lvlJc w:val="left"/>
      <w:pPr>
        <w:ind w:left="880" w:hanging="720"/>
      </w:pPr>
      <w:rPr>
        <w:rFonts w:ascii="Times New Roman" w:eastAsia="Times New Roman" w:hAnsi="Times New Roman" w:cs="Times New Roman" w:hint="default"/>
        <w:b/>
        <w:bCs/>
        <w:spacing w:val="-3"/>
        <w:w w:val="99"/>
        <w:sz w:val="24"/>
        <w:szCs w:val="24"/>
        <w:lang w:val="en-US" w:eastAsia="en-US" w:bidi="en-US"/>
      </w:rPr>
    </w:lvl>
    <w:lvl w:ilvl="1">
      <w:start w:val="1"/>
      <w:numFmt w:val="decimal"/>
      <w:lvlText w:val="%1.%2"/>
      <w:lvlJc w:val="left"/>
      <w:pPr>
        <w:ind w:left="1600" w:hanging="720"/>
      </w:pPr>
      <w:rPr>
        <w:rFonts w:ascii="Times New Roman" w:eastAsia="Times New Roman" w:hAnsi="Times New Roman" w:cs="Times New Roman" w:hint="default"/>
        <w:spacing w:val="-8"/>
        <w:w w:val="99"/>
        <w:sz w:val="24"/>
        <w:szCs w:val="24"/>
        <w:lang w:val="en-US" w:eastAsia="en-US" w:bidi="en-US"/>
      </w:rPr>
    </w:lvl>
    <w:lvl w:ilvl="2">
      <w:numFmt w:val="bullet"/>
      <w:lvlText w:val="•"/>
      <w:lvlJc w:val="left"/>
      <w:pPr>
        <w:ind w:left="2497" w:hanging="720"/>
      </w:pPr>
      <w:rPr>
        <w:rFonts w:hint="default"/>
        <w:lang w:val="en-US" w:eastAsia="en-US" w:bidi="en-US"/>
      </w:rPr>
    </w:lvl>
    <w:lvl w:ilvl="3">
      <w:numFmt w:val="bullet"/>
      <w:lvlText w:val="•"/>
      <w:lvlJc w:val="left"/>
      <w:pPr>
        <w:ind w:left="3395" w:hanging="720"/>
      </w:pPr>
      <w:rPr>
        <w:rFonts w:hint="default"/>
        <w:lang w:val="en-US" w:eastAsia="en-US" w:bidi="en-US"/>
      </w:rPr>
    </w:lvl>
    <w:lvl w:ilvl="4">
      <w:numFmt w:val="bullet"/>
      <w:lvlText w:val="•"/>
      <w:lvlJc w:val="left"/>
      <w:pPr>
        <w:ind w:left="4293" w:hanging="720"/>
      </w:pPr>
      <w:rPr>
        <w:rFonts w:hint="default"/>
        <w:lang w:val="en-US" w:eastAsia="en-US" w:bidi="en-US"/>
      </w:rPr>
    </w:lvl>
    <w:lvl w:ilvl="5">
      <w:numFmt w:val="bullet"/>
      <w:lvlText w:val="•"/>
      <w:lvlJc w:val="left"/>
      <w:pPr>
        <w:ind w:left="5191" w:hanging="720"/>
      </w:pPr>
      <w:rPr>
        <w:rFonts w:hint="default"/>
        <w:lang w:val="en-US" w:eastAsia="en-US" w:bidi="en-US"/>
      </w:rPr>
    </w:lvl>
    <w:lvl w:ilvl="6">
      <w:numFmt w:val="bullet"/>
      <w:lvlText w:val="•"/>
      <w:lvlJc w:val="left"/>
      <w:pPr>
        <w:ind w:left="6088" w:hanging="720"/>
      </w:pPr>
      <w:rPr>
        <w:rFonts w:hint="default"/>
        <w:lang w:val="en-US" w:eastAsia="en-US" w:bidi="en-US"/>
      </w:rPr>
    </w:lvl>
    <w:lvl w:ilvl="7">
      <w:numFmt w:val="bullet"/>
      <w:lvlText w:val="•"/>
      <w:lvlJc w:val="left"/>
      <w:pPr>
        <w:ind w:left="6986" w:hanging="720"/>
      </w:pPr>
      <w:rPr>
        <w:rFonts w:hint="default"/>
        <w:lang w:val="en-US" w:eastAsia="en-US" w:bidi="en-US"/>
      </w:rPr>
    </w:lvl>
    <w:lvl w:ilvl="8">
      <w:numFmt w:val="bullet"/>
      <w:lvlText w:val="•"/>
      <w:lvlJc w:val="left"/>
      <w:pPr>
        <w:ind w:left="7884" w:hanging="720"/>
      </w:pPr>
      <w:rPr>
        <w:rFonts w:hint="default"/>
        <w:lang w:val="en-US" w:eastAsia="en-US" w:bidi="en-US"/>
      </w:rPr>
    </w:lvl>
  </w:abstractNum>
  <w:abstractNum w:abstractNumId="156">
    <w:nsid w:val="5A257A87"/>
    <w:multiLevelType w:val="multilevel"/>
    <w:tmpl w:val="5A257A87"/>
    <w:lvl w:ilvl="0">
      <w:start w:val="1"/>
      <w:numFmt w:val="decimal"/>
      <w:lvlText w:val="%1."/>
      <w:lvlJc w:val="left"/>
      <w:pPr>
        <w:ind w:left="360" w:hanging="360"/>
      </w:pPr>
      <w:rPr>
        <w:rFonts w:eastAsiaTheme="minorEastAsia" w:cs="Times New Roman"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57">
    <w:nsid w:val="5ADA14AD"/>
    <w:multiLevelType w:val="hybridMultilevel"/>
    <w:tmpl w:val="DE167D74"/>
    <w:lvl w:ilvl="0" w:tplc="4744536E">
      <w:start w:val="1"/>
      <w:numFmt w:val="decimal"/>
      <w:lvlText w:val="%1"/>
      <w:lvlJc w:val="left"/>
      <w:pPr>
        <w:ind w:left="1241" w:hanging="721"/>
        <w:jc w:val="left"/>
      </w:pPr>
      <w:rPr>
        <w:rFonts w:ascii="Times New Roman" w:eastAsia="Times New Roman" w:hAnsi="Times New Roman" w:cs="Times New Roman" w:hint="default"/>
        <w:w w:val="100"/>
        <w:sz w:val="24"/>
        <w:szCs w:val="24"/>
        <w:lang w:val="en-US" w:eastAsia="en-US" w:bidi="ar-SA"/>
      </w:rPr>
    </w:lvl>
    <w:lvl w:ilvl="1" w:tplc="39C0F446">
      <w:numFmt w:val="bullet"/>
      <w:lvlText w:val="•"/>
      <w:lvlJc w:val="left"/>
      <w:pPr>
        <w:ind w:left="2192" w:hanging="721"/>
      </w:pPr>
      <w:rPr>
        <w:rFonts w:hint="default"/>
        <w:lang w:val="en-US" w:eastAsia="en-US" w:bidi="ar-SA"/>
      </w:rPr>
    </w:lvl>
    <w:lvl w:ilvl="2" w:tplc="C514478C">
      <w:numFmt w:val="bullet"/>
      <w:lvlText w:val="•"/>
      <w:lvlJc w:val="left"/>
      <w:pPr>
        <w:ind w:left="3144" w:hanging="721"/>
      </w:pPr>
      <w:rPr>
        <w:rFonts w:hint="default"/>
        <w:lang w:val="en-US" w:eastAsia="en-US" w:bidi="ar-SA"/>
      </w:rPr>
    </w:lvl>
    <w:lvl w:ilvl="3" w:tplc="396652B4">
      <w:numFmt w:val="bullet"/>
      <w:lvlText w:val="•"/>
      <w:lvlJc w:val="left"/>
      <w:pPr>
        <w:ind w:left="4096" w:hanging="721"/>
      </w:pPr>
      <w:rPr>
        <w:rFonts w:hint="default"/>
        <w:lang w:val="en-US" w:eastAsia="en-US" w:bidi="ar-SA"/>
      </w:rPr>
    </w:lvl>
    <w:lvl w:ilvl="4" w:tplc="38AA453C">
      <w:numFmt w:val="bullet"/>
      <w:lvlText w:val="•"/>
      <w:lvlJc w:val="left"/>
      <w:pPr>
        <w:ind w:left="5048" w:hanging="721"/>
      </w:pPr>
      <w:rPr>
        <w:rFonts w:hint="default"/>
        <w:lang w:val="en-US" w:eastAsia="en-US" w:bidi="ar-SA"/>
      </w:rPr>
    </w:lvl>
    <w:lvl w:ilvl="5" w:tplc="7B4A4666">
      <w:numFmt w:val="bullet"/>
      <w:lvlText w:val="•"/>
      <w:lvlJc w:val="left"/>
      <w:pPr>
        <w:ind w:left="6000" w:hanging="721"/>
      </w:pPr>
      <w:rPr>
        <w:rFonts w:hint="default"/>
        <w:lang w:val="en-US" w:eastAsia="en-US" w:bidi="ar-SA"/>
      </w:rPr>
    </w:lvl>
    <w:lvl w:ilvl="6" w:tplc="480454A6">
      <w:numFmt w:val="bullet"/>
      <w:lvlText w:val="•"/>
      <w:lvlJc w:val="left"/>
      <w:pPr>
        <w:ind w:left="6952" w:hanging="721"/>
      </w:pPr>
      <w:rPr>
        <w:rFonts w:hint="default"/>
        <w:lang w:val="en-US" w:eastAsia="en-US" w:bidi="ar-SA"/>
      </w:rPr>
    </w:lvl>
    <w:lvl w:ilvl="7" w:tplc="C5FCE494">
      <w:numFmt w:val="bullet"/>
      <w:lvlText w:val="•"/>
      <w:lvlJc w:val="left"/>
      <w:pPr>
        <w:ind w:left="7904" w:hanging="721"/>
      </w:pPr>
      <w:rPr>
        <w:rFonts w:hint="default"/>
        <w:lang w:val="en-US" w:eastAsia="en-US" w:bidi="ar-SA"/>
      </w:rPr>
    </w:lvl>
    <w:lvl w:ilvl="8" w:tplc="8D3E0720">
      <w:numFmt w:val="bullet"/>
      <w:lvlText w:val="•"/>
      <w:lvlJc w:val="left"/>
      <w:pPr>
        <w:ind w:left="8856" w:hanging="721"/>
      </w:pPr>
      <w:rPr>
        <w:rFonts w:hint="default"/>
        <w:lang w:val="en-US" w:eastAsia="en-US" w:bidi="ar-SA"/>
      </w:rPr>
    </w:lvl>
  </w:abstractNum>
  <w:abstractNum w:abstractNumId="158">
    <w:nsid w:val="5DE973DE"/>
    <w:multiLevelType w:val="hybridMultilevel"/>
    <w:tmpl w:val="B7B2B600"/>
    <w:lvl w:ilvl="0" w:tplc="962C8480">
      <w:start w:val="1"/>
      <w:numFmt w:val="decimal"/>
      <w:lvlText w:val="%1."/>
      <w:lvlJc w:val="left"/>
      <w:pPr>
        <w:ind w:left="1241" w:hanging="721"/>
        <w:jc w:val="left"/>
      </w:pPr>
      <w:rPr>
        <w:rFonts w:ascii="Times New Roman" w:eastAsia="Times New Roman" w:hAnsi="Times New Roman" w:cs="Times New Roman" w:hint="default"/>
        <w:spacing w:val="-5"/>
        <w:w w:val="100"/>
        <w:sz w:val="24"/>
        <w:szCs w:val="24"/>
        <w:lang w:val="en-US" w:eastAsia="en-US" w:bidi="ar-SA"/>
      </w:rPr>
    </w:lvl>
    <w:lvl w:ilvl="1" w:tplc="B6AEA750">
      <w:numFmt w:val="bullet"/>
      <w:lvlText w:val="•"/>
      <w:lvlJc w:val="left"/>
      <w:pPr>
        <w:ind w:left="2192" w:hanging="721"/>
      </w:pPr>
      <w:rPr>
        <w:rFonts w:hint="default"/>
        <w:lang w:val="en-US" w:eastAsia="en-US" w:bidi="ar-SA"/>
      </w:rPr>
    </w:lvl>
    <w:lvl w:ilvl="2" w:tplc="338278B8">
      <w:numFmt w:val="bullet"/>
      <w:lvlText w:val="•"/>
      <w:lvlJc w:val="left"/>
      <w:pPr>
        <w:ind w:left="3144" w:hanging="721"/>
      </w:pPr>
      <w:rPr>
        <w:rFonts w:hint="default"/>
        <w:lang w:val="en-US" w:eastAsia="en-US" w:bidi="ar-SA"/>
      </w:rPr>
    </w:lvl>
    <w:lvl w:ilvl="3" w:tplc="8890978A">
      <w:numFmt w:val="bullet"/>
      <w:lvlText w:val="•"/>
      <w:lvlJc w:val="left"/>
      <w:pPr>
        <w:ind w:left="4096" w:hanging="721"/>
      </w:pPr>
      <w:rPr>
        <w:rFonts w:hint="default"/>
        <w:lang w:val="en-US" w:eastAsia="en-US" w:bidi="ar-SA"/>
      </w:rPr>
    </w:lvl>
    <w:lvl w:ilvl="4" w:tplc="F43895B4">
      <w:numFmt w:val="bullet"/>
      <w:lvlText w:val="•"/>
      <w:lvlJc w:val="left"/>
      <w:pPr>
        <w:ind w:left="5048" w:hanging="721"/>
      </w:pPr>
      <w:rPr>
        <w:rFonts w:hint="default"/>
        <w:lang w:val="en-US" w:eastAsia="en-US" w:bidi="ar-SA"/>
      </w:rPr>
    </w:lvl>
    <w:lvl w:ilvl="5" w:tplc="C94A9F02">
      <w:numFmt w:val="bullet"/>
      <w:lvlText w:val="•"/>
      <w:lvlJc w:val="left"/>
      <w:pPr>
        <w:ind w:left="6000" w:hanging="721"/>
      </w:pPr>
      <w:rPr>
        <w:rFonts w:hint="default"/>
        <w:lang w:val="en-US" w:eastAsia="en-US" w:bidi="ar-SA"/>
      </w:rPr>
    </w:lvl>
    <w:lvl w:ilvl="6" w:tplc="827AE182">
      <w:numFmt w:val="bullet"/>
      <w:lvlText w:val="•"/>
      <w:lvlJc w:val="left"/>
      <w:pPr>
        <w:ind w:left="6952" w:hanging="721"/>
      </w:pPr>
      <w:rPr>
        <w:rFonts w:hint="default"/>
        <w:lang w:val="en-US" w:eastAsia="en-US" w:bidi="ar-SA"/>
      </w:rPr>
    </w:lvl>
    <w:lvl w:ilvl="7" w:tplc="F768DEB4">
      <w:numFmt w:val="bullet"/>
      <w:lvlText w:val="•"/>
      <w:lvlJc w:val="left"/>
      <w:pPr>
        <w:ind w:left="7904" w:hanging="721"/>
      </w:pPr>
      <w:rPr>
        <w:rFonts w:hint="default"/>
        <w:lang w:val="en-US" w:eastAsia="en-US" w:bidi="ar-SA"/>
      </w:rPr>
    </w:lvl>
    <w:lvl w:ilvl="8" w:tplc="27DCAD2A">
      <w:numFmt w:val="bullet"/>
      <w:lvlText w:val="•"/>
      <w:lvlJc w:val="left"/>
      <w:pPr>
        <w:ind w:left="8856" w:hanging="721"/>
      </w:pPr>
      <w:rPr>
        <w:rFonts w:hint="default"/>
        <w:lang w:val="en-US" w:eastAsia="en-US" w:bidi="ar-SA"/>
      </w:rPr>
    </w:lvl>
  </w:abstractNum>
  <w:abstractNum w:abstractNumId="159">
    <w:nsid w:val="5E86047F"/>
    <w:multiLevelType w:val="multilevel"/>
    <w:tmpl w:val="DA6C1728"/>
    <w:lvl w:ilvl="0">
      <w:start w:val="1"/>
      <w:numFmt w:val="decimal"/>
      <w:lvlText w:val="%1"/>
      <w:lvlJc w:val="left"/>
      <w:pPr>
        <w:ind w:left="1601" w:hanging="721"/>
        <w:jc w:val="left"/>
      </w:pPr>
      <w:rPr>
        <w:rFonts w:hint="default"/>
        <w:lang w:val="en-US" w:eastAsia="en-US" w:bidi="ar-SA"/>
      </w:rPr>
    </w:lvl>
    <w:lvl w:ilvl="1">
      <w:start w:val="2"/>
      <w:numFmt w:val="decimal"/>
      <w:lvlText w:val="%1.%2"/>
      <w:lvlJc w:val="left"/>
      <w:pPr>
        <w:ind w:left="1601" w:hanging="721"/>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432" w:hanging="721"/>
      </w:pPr>
      <w:rPr>
        <w:rFonts w:hint="default"/>
        <w:lang w:val="en-US" w:eastAsia="en-US" w:bidi="ar-SA"/>
      </w:rPr>
    </w:lvl>
    <w:lvl w:ilvl="3">
      <w:numFmt w:val="bullet"/>
      <w:lvlText w:val="•"/>
      <w:lvlJc w:val="left"/>
      <w:pPr>
        <w:ind w:left="4348" w:hanging="721"/>
      </w:pPr>
      <w:rPr>
        <w:rFonts w:hint="default"/>
        <w:lang w:val="en-US" w:eastAsia="en-US" w:bidi="ar-SA"/>
      </w:rPr>
    </w:lvl>
    <w:lvl w:ilvl="4">
      <w:numFmt w:val="bullet"/>
      <w:lvlText w:val="•"/>
      <w:lvlJc w:val="left"/>
      <w:pPr>
        <w:ind w:left="5264" w:hanging="721"/>
      </w:pPr>
      <w:rPr>
        <w:rFonts w:hint="default"/>
        <w:lang w:val="en-US" w:eastAsia="en-US" w:bidi="ar-SA"/>
      </w:rPr>
    </w:lvl>
    <w:lvl w:ilvl="5">
      <w:numFmt w:val="bullet"/>
      <w:lvlText w:val="•"/>
      <w:lvlJc w:val="left"/>
      <w:pPr>
        <w:ind w:left="6180" w:hanging="721"/>
      </w:pPr>
      <w:rPr>
        <w:rFonts w:hint="default"/>
        <w:lang w:val="en-US" w:eastAsia="en-US" w:bidi="ar-SA"/>
      </w:rPr>
    </w:lvl>
    <w:lvl w:ilvl="6">
      <w:numFmt w:val="bullet"/>
      <w:lvlText w:val="•"/>
      <w:lvlJc w:val="left"/>
      <w:pPr>
        <w:ind w:left="7096" w:hanging="721"/>
      </w:pPr>
      <w:rPr>
        <w:rFonts w:hint="default"/>
        <w:lang w:val="en-US" w:eastAsia="en-US" w:bidi="ar-SA"/>
      </w:rPr>
    </w:lvl>
    <w:lvl w:ilvl="7">
      <w:numFmt w:val="bullet"/>
      <w:lvlText w:val="•"/>
      <w:lvlJc w:val="left"/>
      <w:pPr>
        <w:ind w:left="8012" w:hanging="721"/>
      </w:pPr>
      <w:rPr>
        <w:rFonts w:hint="default"/>
        <w:lang w:val="en-US" w:eastAsia="en-US" w:bidi="ar-SA"/>
      </w:rPr>
    </w:lvl>
    <w:lvl w:ilvl="8">
      <w:numFmt w:val="bullet"/>
      <w:lvlText w:val="•"/>
      <w:lvlJc w:val="left"/>
      <w:pPr>
        <w:ind w:left="8928" w:hanging="721"/>
      </w:pPr>
      <w:rPr>
        <w:rFonts w:hint="default"/>
        <w:lang w:val="en-US" w:eastAsia="en-US" w:bidi="ar-SA"/>
      </w:rPr>
    </w:lvl>
  </w:abstractNum>
  <w:abstractNum w:abstractNumId="160">
    <w:nsid w:val="5E912776"/>
    <w:multiLevelType w:val="multilevel"/>
    <w:tmpl w:val="D2661412"/>
    <w:lvl w:ilvl="0">
      <w:start w:val="7"/>
      <w:numFmt w:val="decimal"/>
      <w:lvlText w:val="%1"/>
      <w:lvlJc w:val="left"/>
      <w:pPr>
        <w:ind w:left="880" w:hanging="543"/>
        <w:jc w:val="left"/>
      </w:pPr>
      <w:rPr>
        <w:rFonts w:hint="default"/>
        <w:lang w:val="en-US" w:eastAsia="en-US" w:bidi="ar-SA"/>
      </w:rPr>
    </w:lvl>
    <w:lvl w:ilvl="1">
      <w:start w:val="1"/>
      <w:numFmt w:val="decimal"/>
      <w:lvlText w:val="%1.%2"/>
      <w:lvlJc w:val="left"/>
      <w:pPr>
        <w:ind w:left="880" w:hanging="543"/>
        <w:jc w:val="left"/>
      </w:pPr>
      <w:rPr>
        <w:rFonts w:ascii="Times New Roman" w:eastAsia="Times New Roman" w:hAnsi="Times New Roman" w:cs="Times New Roman" w:hint="default"/>
        <w:b/>
        <w:bCs/>
        <w:w w:val="100"/>
        <w:sz w:val="24"/>
        <w:szCs w:val="24"/>
        <w:lang w:val="en-US" w:eastAsia="en-US" w:bidi="ar-SA"/>
      </w:rPr>
    </w:lvl>
    <w:lvl w:ilvl="2">
      <w:numFmt w:val="bullet"/>
      <w:lvlText w:val=""/>
      <w:lvlJc w:val="left"/>
      <w:pPr>
        <w:ind w:left="1601" w:hanging="360"/>
      </w:pPr>
      <w:rPr>
        <w:rFonts w:ascii="Wingdings" w:eastAsia="Wingdings" w:hAnsi="Wingdings" w:cs="Wingdings" w:hint="default"/>
        <w:w w:val="100"/>
        <w:sz w:val="24"/>
        <w:szCs w:val="24"/>
        <w:lang w:val="en-US" w:eastAsia="en-US" w:bidi="ar-SA"/>
      </w:rPr>
    </w:lvl>
    <w:lvl w:ilvl="3">
      <w:numFmt w:val="bullet"/>
      <w:lvlText w:val="•"/>
      <w:lvlJc w:val="left"/>
      <w:pPr>
        <w:ind w:left="3635" w:hanging="360"/>
      </w:pPr>
      <w:rPr>
        <w:rFonts w:hint="default"/>
        <w:lang w:val="en-US" w:eastAsia="en-US" w:bidi="ar-SA"/>
      </w:rPr>
    </w:lvl>
    <w:lvl w:ilvl="4">
      <w:numFmt w:val="bullet"/>
      <w:lvlText w:val="•"/>
      <w:lvlJc w:val="left"/>
      <w:pPr>
        <w:ind w:left="4653" w:hanging="360"/>
      </w:pPr>
      <w:rPr>
        <w:rFonts w:hint="default"/>
        <w:lang w:val="en-US" w:eastAsia="en-US" w:bidi="ar-SA"/>
      </w:rPr>
    </w:lvl>
    <w:lvl w:ilvl="5">
      <w:numFmt w:val="bullet"/>
      <w:lvlText w:val="•"/>
      <w:lvlJc w:val="left"/>
      <w:pPr>
        <w:ind w:left="5671" w:hanging="360"/>
      </w:pPr>
      <w:rPr>
        <w:rFonts w:hint="default"/>
        <w:lang w:val="en-US" w:eastAsia="en-US" w:bidi="ar-SA"/>
      </w:rPr>
    </w:lvl>
    <w:lvl w:ilvl="6">
      <w:numFmt w:val="bullet"/>
      <w:lvlText w:val="•"/>
      <w:lvlJc w:val="left"/>
      <w:pPr>
        <w:ind w:left="6688" w:hanging="360"/>
      </w:pPr>
      <w:rPr>
        <w:rFonts w:hint="default"/>
        <w:lang w:val="en-US" w:eastAsia="en-US" w:bidi="ar-SA"/>
      </w:rPr>
    </w:lvl>
    <w:lvl w:ilvl="7">
      <w:numFmt w:val="bullet"/>
      <w:lvlText w:val="•"/>
      <w:lvlJc w:val="left"/>
      <w:pPr>
        <w:ind w:left="7706" w:hanging="360"/>
      </w:pPr>
      <w:rPr>
        <w:rFonts w:hint="default"/>
        <w:lang w:val="en-US" w:eastAsia="en-US" w:bidi="ar-SA"/>
      </w:rPr>
    </w:lvl>
    <w:lvl w:ilvl="8">
      <w:numFmt w:val="bullet"/>
      <w:lvlText w:val="•"/>
      <w:lvlJc w:val="left"/>
      <w:pPr>
        <w:ind w:left="8724" w:hanging="360"/>
      </w:pPr>
      <w:rPr>
        <w:rFonts w:hint="default"/>
        <w:lang w:val="en-US" w:eastAsia="en-US" w:bidi="ar-SA"/>
      </w:rPr>
    </w:lvl>
  </w:abstractNum>
  <w:abstractNum w:abstractNumId="161">
    <w:nsid w:val="5F1B6908"/>
    <w:multiLevelType w:val="multilevel"/>
    <w:tmpl w:val="7A94F646"/>
    <w:lvl w:ilvl="0">
      <w:start w:val="1"/>
      <w:numFmt w:val="decimal"/>
      <w:lvlText w:val="%1."/>
      <w:lvlJc w:val="left"/>
      <w:pPr>
        <w:ind w:left="1241" w:hanging="721"/>
        <w:jc w:val="left"/>
      </w:pPr>
      <w:rPr>
        <w:rFonts w:ascii="Times New Roman" w:eastAsia="Times New Roman" w:hAnsi="Times New Roman" w:cs="Times New Roman" w:hint="default"/>
        <w:b/>
        <w:bCs/>
        <w:spacing w:val="-5"/>
        <w:w w:val="100"/>
        <w:sz w:val="24"/>
        <w:szCs w:val="24"/>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spacing w:val="-5"/>
        <w:w w:val="100"/>
        <w:sz w:val="24"/>
        <w:szCs w:val="24"/>
        <w:lang w:val="en-US" w:eastAsia="en-US" w:bidi="ar-SA"/>
      </w:rPr>
    </w:lvl>
    <w:lvl w:ilvl="2">
      <w:numFmt w:val="bullet"/>
      <w:lvlText w:val="•"/>
      <w:lvlJc w:val="left"/>
      <w:pPr>
        <w:ind w:left="2937" w:hanging="720"/>
      </w:pPr>
      <w:rPr>
        <w:rFonts w:hint="default"/>
        <w:lang w:val="en-US" w:eastAsia="en-US" w:bidi="ar-SA"/>
      </w:rPr>
    </w:lvl>
    <w:lvl w:ilvl="3">
      <w:numFmt w:val="bullet"/>
      <w:lvlText w:val="•"/>
      <w:lvlJc w:val="left"/>
      <w:pPr>
        <w:ind w:left="3915" w:hanging="720"/>
      </w:pPr>
      <w:rPr>
        <w:rFonts w:hint="default"/>
        <w:lang w:val="en-US" w:eastAsia="en-US" w:bidi="ar-SA"/>
      </w:rPr>
    </w:lvl>
    <w:lvl w:ilvl="4">
      <w:numFmt w:val="bullet"/>
      <w:lvlText w:val="•"/>
      <w:lvlJc w:val="left"/>
      <w:pPr>
        <w:ind w:left="4893" w:hanging="720"/>
      </w:pPr>
      <w:rPr>
        <w:rFonts w:hint="default"/>
        <w:lang w:val="en-US" w:eastAsia="en-US" w:bidi="ar-SA"/>
      </w:rPr>
    </w:lvl>
    <w:lvl w:ilvl="5">
      <w:numFmt w:val="bullet"/>
      <w:lvlText w:val="•"/>
      <w:lvlJc w:val="left"/>
      <w:pPr>
        <w:ind w:left="5871" w:hanging="720"/>
      </w:pPr>
      <w:rPr>
        <w:rFonts w:hint="default"/>
        <w:lang w:val="en-US" w:eastAsia="en-US" w:bidi="ar-SA"/>
      </w:rPr>
    </w:lvl>
    <w:lvl w:ilvl="6">
      <w:numFmt w:val="bullet"/>
      <w:lvlText w:val="•"/>
      <w:lvlJc w:val="left"/>
      <w:pPr>
        <w:ind w:left="6848" w:hanging="720"/>
      </w:pPr>
      <w:rPr>
        <w:rFonts w:hint="default"/>
        <w:lang w:val="en-US" w:eastAsia="en-US" w:bidi="ar-SA"/>
      </w:rPr>
    </w:lvl>
    <w:lvl w:ilvl="7">
      <w:numFmt w:val="bullet"/>
      <w:lvlText w:val="•"/>
      <w:lvlJc w:val="left"/>
      <w:pPr>
        <w:ind w:left="7826" w:hanging="720"/>
      </w:pPr>
      <w:rPr>
        <w:rFonts w:hint="default"/>
        <w:lang w:val="en-US" w:eastAsia="en-US" w:bidi="ar-SA"/>
      </w:rPr>
    </w:lvl>
    <w:lvl w:ilvl="8">
      <w:numFmt w:val="bullet"/>
      <w:lvlText w:val="•"/>
      <w:lvlJc w:val="left"/>
      <w:pPr>
        <w:ind w:left="8804" w:hanging="720"/>
      </w:pPr>
      <w:rPr>
        <w:rFonts w:hint="default"/>
        <w:lang w:val="en-US" w:eastAsia="en-US" w:bidi="ar-SA"/>
      </w:rPr>
    </w:lvl>
  </w:abstractNum>
  <w:abstractNum w:abstractNumId="162">
    <w:nsid w:val="5FE22820"/>
    <w:multiLevelType w:val="multilevel"/>
    <w:tmpl w:val="5FE22820"/>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3">
    <w:nsid w:val="60A604C9"/>
    <w:multiLevelType w:val="multilevel"/>
    <w:tmpl w:val="9A40106E"/>
    <w:lvl w:ilvl="0">
      <w:start w:val="1"/>
      <w:numFmt w:val="decimal"/>
      <w:lvlText w:val="%1"/>
      <w:lvlJc w:val="left"/>
      <w:pPr>
        <w:ind w:left="1241" w:hanging="721"/>
        <w:jc w:val="left"/>
      </w:pPr>
      <w:rPr>
        <w:rFonts w:ascii="Times New Roman" w:eastAsia="Times New Roman" w:hAnsi="Times New Roman" w:cs="Times New Roman" w:hint="default"/>
        <w:b/>
        <w:bCs/>
        <w:w w:val="100"/>
        <w:sz w:val="24"/>
        <w:szCs w:val="24"/>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spacing w:val="-5"/>
        <w:w w:val="100"/>
        <w:sz w:val="24"/>
        <w:szCs w:val="24"/>
        <w:lang w:val="en-US" w:eastAsia="en-US" w:bidi="ar-SA"/>
      </w:rPr>
    </w:lvl>
    <w:lvl w:ilvl="2">
      <w:start w:val="1"/>
      <w:numFmt w:val="decimal"/>
      <w:lvlText w:val="%1.%2.%3"/>
      <w:lvlJc w:val="left"/>
      <w:pPr>
        <w:ind w:left="2681" w:hanging="721"/>
        <w:jc w:val="left"/>
      </w:pPr>
      <w:rPr>
        <w:rFonts w:ascii="Times New Roman" w:eastAsia="Times New Roman" w:hAnsi="Times New Roman" w:cs="Times New Roman" w:hint="default"/>
        <w:spacing w:val="-5"/>
        <w:w w:val="100"/>
        <w:sz w:val="24"/>
        <w:szCs w:val="24"/>
        <w:lang w:val="en-US" w:eastAsia="en-US" w:bidi="ar-SA"/>
      </w:rPr>
    </w:lvl>
    <w:lvl w:ilvl="3">
      <w:start w:val="1"/>
      <w:numFmt w:val="lowerLetter"/>
      <w:lvlText w:val="%4)"/>
      <w:lvlJc w:val="left"/>
      <w:pPr>
        <w:ind w:left="3401" w:hanging="720"/>
        <w:jc w:val="left"/>
      </w:pPr>
      <w:rPr>
        <w:rFonts w:ascii="Times New Roman" w:eastAsia="Times New Roman" w:hAnsi="Times New Roman" w:cs="Times New Roman" w:hint="default"/>
        <w:spacing w:val="-6"/>
        <w:w w:val="99"/>
        <w:sz w:val="24"/>
        <w:szCs w:val="24"/>
        <w:lang w:val="en-US" w:eastAsia="en-US" w:bidi="ar-SA"/>
      </w:rPr>
    </w:lvl>
    <w:lvl w:ilvl="4">
      <w:numFmt w:val="bullet"/>
      <w:lvlText w:val="•"/>
      <w:lvlJc w:val="left"/>
      <w:pPr>
        <w:ind w:left="3400" w:hanging="720"/>
      </w:pPr>
      <w:rPr>
        <w:rFonts w:hint="default"/>
        <w:lang w:val="en-US" w:eastAsia="en-US" w:bidi="ar-SA"/>
      </w:rPr>
    </w:lvl>
    <w:lvl w:ilvl="5">
      <w:numFmt w:val="bullet"/>
      <w:lvlText w:val="•"/>
      <w:lvlJc w:val="left"/>
      <w:pPr>
        <w:ind w:left="4626" w:hanging="720"/>
      </w:pPr>
      <w:rPr>
        <w:rFonts w:hint="default"/>
        <w:lang w:val="en-US" w:eastAsia="en-US" w:bidi="ar-SA"/>
      </w:rPr>
    </w:lvl>
    <w:lvl w:ilvl="6">
      <w:numFmt w:val="bullet"/>
      <w:lvlText w:val="•"/>
      <w:lvlJc w:val="left"/>
      <w:pPr>
        <w:ind w:left="5853" w:hanging="720"/>
      </w:pPr>
      <w:rPr>
        <w:rFonts w:hint="default"/>
        <w:lang w:val="en-US" w:eastAsia="en-US" w:bidi="ar-SA"/>
      </w:rPr>
    </w:lvl>
    <w:lvl w:ilvl="7">
      <w:numFmt w:val="bullet"/>
      <w:lvlText w:val="•"/>
      <w:lvlJc w:val="left"/>
      <w:pPr>
        <w:ind w:left="7080" w:hanging="720"/>
      </w:pPr>
      <w:rPr>
        <w:rFonts w:hint="default"/>
        <w:lang w:val="en-US" w:eastAsia="en-US" w:bidi="ar-SA"/>
      </w:rPr>
    </w:lvl>
    <w:lvl w:ilvl="8">
      <w:numFmt w:val="bullet"/>
      <w:lvlText w:val="•"/>
      <w:lvlJc w:val="left"/>
      <w:pPr>
        <w:ind w:left="8306" w:hanging="720"/>
      </w:pPr>
      <w:rPr>
        <w:rFonts w:hint="default"/>
        <w:lang w:val="en-US" w:eastAsia="en-US" w:bidi="ar-SA"/>
      </w:rPr>
    </w:lvl>
  </w:abstractNum>
  <w:abstractNum w:abstractNumId="164">
    <w:nsid w:val="610EFE5C"/>
    <w:multiLevelType w:val="multilevel"/>
    <w:tmpl w:val="610EFE5C"/>
    <w:lvl w:ilvl="0">
      <w:start w:val="25"/>
      <w:numFmt w:val="decimal"/>
      <w:lvlText w:val="%1."/>
      <w:lvlJc w:val="left"/>
      <w:pPr>
        <w:ind w:left="880" w:hanging="720"/>
      </w:pPr>
      <w:rPr>
        <w:rFonts w:ascii="Times New Roman" w:eastAsia="Times New Roman" w:hAnsi="Times New Roman" w:cs="Times New Roman" w:hint="default"/>
        <w:b/>
        <w:bCs/>
        <w:spacing w:val="-2"/>
        <w:w w:val="99"/>
        <w:sz w:val="23"/>
        <w:szCs w:val="23"/>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2497" w:hanging="721"/>
      </w:pPr>
      <w:rPr>
        <w:rFonts w:hint="default"/>
        <w:lang w:val="en-US" w:eastAsia="en-US" w:bidi="en-US"/>
      </w:rPr>
    </w:lvl>
    <w:lvl w:ilvl="3">
      <w:numFmt w:val="bullet"/>
      <w:lvlText w:val="•"/>
      <w:lvlJc w:val="left"/>
      <w:pPr>
        <w:ind w:left="3395" w:hanging="721"/>
      </w:pPr>
      <w:rPr>
        <w:rFonts w:hint="default"/>
        <w:lang w:val="en-US" w:eastAsia="en-US" w:bidi="en-US"/>
      </w:rPr>
    </w:lvl>
    <w:lvl w:ilvl="4">
      <w:numFmt w:val="bullet"/>
      <w:lvlText w:val="•"/>
      <w:lvlJc w:val="left"/>
      <w:pPr>
        <w:ind w:left="4293" w:hanging="721"/>
      </w:pPr>
      <w:rPr>
        <w:rFonts w:hint="default"/>
        <w:lang w:val="en-US" w:eastAsia="en-US" w:bidi="en-US"/>
      </w:rPr>
    </w:lvl>
    <w:lvl w:ilvl="5">
      <w:numFmt w:val="bullet"/>
      <w:lvlText w:val="•"/>
      <w:lvlJc w:val="left"/>
      <w:pPr>
        <w:ind w:left="5191" w:hanging="721"/>
      </w:pPr>
      <w:rPr>
        <w:rFonts w:hint="default"/>
        <w:lang w:val="en-US" w:eastAsia="en-US" w:bidi="en-US"/>
      </w:rPr>
    </w:lvl>
    <w:lvl w:ilvl="6">
      <w:numFmt w:val="bullet"/>
      <w:lvlText w:val="•"/>
      <w:lvlJc w:val="left"/>
      <w:pPr>
        <w:ind w:left="6088" w:hanging="721"/>
      </w:pPr>
      <w:rPr>
        <w:rFonts w:hint="default"/>
        <w:lang w:val="en-US" w:eastAsia="en-US" w:bidi="en-US"/>
      </w:rPr>
    </w:lvl>
    <w:lvl w:ilvl="7">
      <w:numFmt w:val="bullet"/>
      <w:lvlText w:val="•"/>
      <w:lvlJc w:val="left"/>
      <w:pPr>
        <w:ind w:left="6986" w:hanging="721"/>
      </w:pPr>
      <w:rPr>
        <w:rFonts w:hint="default"/>
        <w:lang w:val="en-US" w:eastAsia="en-US" w:bidi="en-US"/>
      </w:rPr>
    </w:lvl>
    <w:lvl w:ilvl="8">
      <w:numFmt w:val="bullet"/>
      <w:lvlText w:val="•"/>
      <w:lvlJc w:val="left"/>
      <w:pPr>
        <w:ind w:left="7884" w:hanging="721"/>
      </w:pPr>
      <w:rPr>
        <w:rFonts w:hint="default"/>
        <w:lang w:val="en-US" w:eastAsia="en-US" w:bidi="en-US"/>
      </w:rPr>
    </w:lvl>
  </w:abstractNum>
  <w:abstractNum w:abstractNumId="165">
    <w:nsid w:val="612635BA"/>
    <w:multiLevelType w:val="multilevel"/>
    <w:tmpl w:val="54A81A5C"/>
    <w:lvl w:ilvl="0">
      <w:start w:val="1"/>
      <w:numFmt w:val="decimal"/>
      <w:lvlText w:val="%1"/>
      <w:lvlJc w:val="left"/>
      <w:pPr>
        <w:ind w:left="1241" w:hanging="721"/>
        <w:jc w:val="left"/>
      </w:pPr>
      <w:rPr>
        <w:rFonts w:ascii="Times New Roman" w:eastAsia="Times New Roman" w:hAnsi="Times New Roman" w:cs="Times New Roman" w:hint="default"/>
        <w:w w:val="100"/>
        <w:sz w:val="24"/>
        <w:szCs w:val="24"/>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2937" w:hanging="720"/>
      </w:pPr>
      <w:rPr>
        <w:rFonts w:hint="default"/>
        <w:lang w:val="en-US" w:eastAsia="en-US" w:bidi="ar-SA"/>
      </w:rPr>
    </w:lvl>
    <w:lvl w:ilvl="3">
      <w:numFmt w:val="bullet"/>
      <w:lvlText w:val="•"/>
      <w:lvlJc w:val="left"/>
      <w:pPr>
        <w:ind w:left="3915" w:hanging="720"/>
      </w:pPr>
      <w:rPr>
        <w:rFonts w:hint="default"/>
        <w:lang w:val="en-US" w:eastAsia="en-US" w:bidi="ar-SA"/>
      </w:rPr>
    </w:lvl>
    <w:lvl w:ilvl="4">
      <w:numFmt w:val="bullet"/>
      <w:lvlText w:val="•"/>
      <w:lvlJc w:val="left"/>
      <w:pPr>
        <w:ind w:left="4893" w:hanging="720"/>
      </w:pPr>
      <w:rPr>
        <w:rFonts w:hint="default"/>
        <w:lang w:val="en-US" w:eastAsia="en-US" w:bidi="ar-SA"/>
      </w:rPr>
    </w:lvl>
    <w:lvl w:ilvl="5">
      <w:numFmt w:val="bullet"/>
      <w:lvlText w:val="•"/>
      <w:lvlJc w:val="left"/>
      <w:pPr>
        <w:ind w:left="5871" w:hanging="720"/>
      </w:pPr>
      <w:rPr>
        <w:rFonts w:hint="default"/>
        <w:lang w:val="en-US" w:eastAsia="en-US" w:bidi="ar-SA"/>
      </w:rPr>
    </w:lvl>
    <w:lvl w:ilvl="6">
      <w:numFmt w:val="bullet"/>
      <w:lvlText w:val="•"/>
      <w:lvlJc w:val="left"/>
      <w:pPr>
        <w:ind w:left="6848" w:hanging="720"/>
      </w:pPr>
      <w:rPr>
        <w:rFonts w:hint="default"/>
        <w:lang w:val="en-US" w:eastAsia="en-US" w:bidi="ar-SA"/>
      </w:rPr>
    </w:lvl>
    <w:lvl w:ilvl="7">
      <w:numFmt w:val="bullet"/>
      <w:lvlText w:val="•"/>
      <w:lvlJc w:val="left"/>
      <w:pPr>
        <w:ind w:left="7826" w:hanging="720"/>
      </w:pPr>
      <w:rPr>
        <w:rFonts w:hint="default"/>
        <w:lang w:val="en-US" w:eastAsia="en-US" w:bidi="ar-SA"/>
      </w:rPr>
    </w:lvl>
    <w:lvl w:ilvl="8">
      <w:numFmt w:val="bullet"/>
      <w:lvlText w:val="•"/>
      <w:lvlJc w:val="left"/>
      <w:pPr>
        <w:ind w:left="8804" w:hanging="720"/>
      </w:pPr>
      <w:rPr>
        <w:rFonts w:hint="default"/>
        <w:lang w:val="en-US" w:eastAsia="en-US" w:bidi="ar-SA"/>
      </w:rPr>
    </w:lvl>
  </w:abstractNum>
  <w:abstractNum w:abstractNumId="166">
    <w:nsid w:val="612A61CD"/>
    <w:multiLevelType w:val="multilevel"/>
    <w:tmpl w:val="612A61CD"/>
    <w:lvl w:ilvl="0">
      <w:start w:val="1"/>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7">
    <w:nsid w:val="629F7852"/>
    <w:multiLevelType w:val="multilevel"/>
    <w:tmpl w:val="629F7852"/>
    <w:lvl w:ilvl="0">
      <w:start w:val="34"/>
      <w:numFmt w:val="decimal"/>
      <w:lvlText w:val="%1."/>
      <w:lvlJc w:val="left"/>
      <w:pPr>
        <w:ind w:left="880" w:hanging="720"/>
      </w:pPr>
      <w:rPr>
        <w:rFonts w:ascii="Times New Roman" w:eastAsia="Times New Roman" w:hAnsi="Times New Roman" w:cs="Times New Roman" w:hint="default"/>
        <w:spacing w:val="-8"/>
        <w:w w:val="99"/>
        <w:sz w:val="24"/>
        <w:szCs w:val="24"/>
        <w:lang w:val="en-US" w:eastAsia="en-US" w:bidi="en-US"/>
      </w:rPr>
    </w:lvl>
    <w:lvl w:ilvl="1">
      <w:numFmt w:val="bullet"/>
      <w:lvlText w:val="•"/>
      <w:lvlJc w:val="left"/>
      <w:pPr>
        <w:ind w:left="1760" w:hanging="720"/>
      </w:pPr>
      <w:rPr>
        <w:rFonts w:hint="default"/>
        <w:lang w:val="en-US" w:eastAsia="en-US" w:bidi="en-US"/>
      </w:rPr>
    </w:lvl>
    <w:lvl w:ilvl="2">
      <w:numFmt w:val="bullet"/>
      <w:lvlText w:val="•"/>
      <w:lvlJc w:val="left"/>
      <w:pPr>
        <w:ind w:left="2640" w:hanging="720"/>
      </w:pPr>
      <w:rPr>
        <w:rFonts w:hint="default"/>
        <w:lang w:val="en-US" w:eastAsia="en-US" w:bidi="en-US"/>
      </w:rPr>
    </w:lvl>
    <w:lvl w:ilvl="3">
      <w:numFmt w:val="bullet"/>
      <w:lvlText w:val="•"/>
      <w:lvlJc w:val="left"/>
      <w:pPr>
        <w:ind w:left="3520" w:hanging="720"/>
      </w:pPr>
      <w:rPr>
        <w:rFonts w:hint="default"/>
        <w:lang w:val="en-US" w:eastAsia="en-US" w:bidi="en-US"/>
      </w:rPr>
    </w:lvl>
    <w:lvl w:ilvl="4">
      <w:numFmt w:val="bullet"/>
      <w:lvlText w:val="•"/>
      <w:lvlJc w:val="left"/>
      <w:pPr>
        <w:ind w:left="4400" w:hanging="720"/>
      </w:pPr>
      <w:rPr>
        <w:rFonts w:hint="default"/>
        <w:lang w:val="en-US" w:eastAsia="en-US" w:bidi="en-US"/>
      </w:rPr>
    </w:lvl>
    <w:lvl w:ilvl="5">
      <w:numFmt w:val="bullet"/>
      <w:lvlText w:val="•"/>
      <w:lvlJc w:val="left"/>
      <w:pPr>
        <w:ind w:left="5280" w:hanging="720"/>
      </w:pPr>
      <w:rPr>
        <w:rFonts w:hint="default"/>
        <w:lang w:val="en-US" w:eastAsia="en-US" w:bidi="en-US"/>
      </w:rPr>
    </w:lvl>
    <w:lvl w:ilvl="6">
      <w:numFmt w:val="bullet"/>
      <w:lvlText w:val="•"/>
      <w:lvlJc w:val="left"/>
      <w:pPr>
        <w:ind w:left="6160" w:hanging="720"/>
      </w:pPr>
      <w:rPr>
        <w:rFonts w:hint="default"/>
        <w:lang w:val="en-US" w:eastAsia="en-US" w:bidi="en-US"/>
      </w:rPr>
    </w:lvl>
    <w:lvl w:ilvl="7">
      <w:numFmt w:val="bullet"/>
      <w:lvlText w:val="•"/>
      <w:lvlJc w:val="left"/>
      <w:pPr>
        <w:ind w:left="7040" w:hanging="720"/>
      </w:pPr>
      <w:rPr>
        <w:rFonts w:hint="default"/>
        <w:lang w:val="en-US" w:eastAsia="en-US" w:bidi="en-US"/>
      </w:rPr>
    </w:lvl>
    <w:lvl w:ilvl="8">
      <w:numFmt w:val="bullet"/>
      <w:lvlText w:val="•"/>
      <w:lvlJc w:val="left"/>
      <w:pPr>
        <w:ind w:left="7920" w:hanging="720"/>
      </w:pPr>
      <w:rPr>
        <w:rFonts w:hint="default"/>
        <w:lang w:val="en-US" w:eastAsia="en-US" w:bidi="en-US"/>
      </w:rPr>
    </w:lvl>
  </w:abstractNum>
  <w:abstractNum w:abstractNumId="168">
    <w:nsid w:val="63213A85"/>
    <w:multiLevelType w:val="hybridMultilevel"/>
    <w:tmpl w:val="83B4FA3E"/>
    <w:lvl w:ilvl="0" w:tplc="DE120068">
      <w:start w:val="1"/>
      <w:numFmt w:val="decimal"/>
      <w:lvlText w:val="%1."/>
      <w:lvlJc w:val="left"/>
      <w:pPr>
        <w:ind w:left="880" w:hanging="720"/>
        <w:jc w:val="left"/>
      </w:pPr>
      <w:rPr>
        <w:rFonts w:ascii="Times New Roman" w:eastAsia="Times New Roman" w:hAnsi="Times New Roman" w:cs="Times New Roman" w:hint="default"/>
        <w:w w:val="100"/>
        <w:sz w:val="24"/>
        <w:szCs w:val="24"/>
        <w:lang w:val="en-US" w:eastAsia="en-US" w:bidi="ar-SA"/>
      </w:rPr>
    </w:lvl>
    <w:lvl w:ilvl="1" w:tplc="E9B44772">
      <w:numFmt w:val="bullet"/>
      <w:lvlText w:val="•"/>
      <w:lvlJc w:val="left"/>
      <w:pPr>
        <w:ind w:left="1868" w:hanging="720"/>
      </w:pPr>
      <w:rPr>
        <w:rFonts w:hint="default"/>
        <w:lang w:val="en-US" w:eastAsia="en-US" w:bidi="ar-SA"/>
      </w:rPr>
    </w:lvl>
    <w:lvl w:ilvl="2" w:tplc="5BC612DC">
      <w:numFmt w:val="bullet"/>
      <w:lvlText w:val="•"/>
      <w:lvlJc w:val="left"/>
      <w:pPr>
        <w:ind w:left="2856" w:hanging="720"/>
      </w:pPr>
      <w:rPr>
        <w:rFonts w:hint="default"/>
        <w:lang w:val="en-US" w:eastAsia="en-US" w:bidi="ar-SA"/>
      </w:rPr>
    </w:lvl>
    <w:lvl w:ilvl="3" w:tplc="EA2400F6">
      <w:numFmt w:val="bullet"/>
      <w:lvlText w:val="•"/>
      <w:lvlJc w:val="left"/>
      <w:pPr>
        <w:ind w:left="3844" w:hanging="720"/>
      </w:pPr>
      <w:rPr>
        <w:rFonts w:hint="default"/>
        <w:lang w:val="en-US" w:eastAsia="en-US" w:bidi="ar-SA"/>
      </w:rPr>
    </w:lvl>
    <w:lvl w:ilvl="4" w:tplc="42225DAA">
      <w:numFmt w:val="bullet"/>
      <w:lvlText w:val="•"/>
      <w:lvlJc w:val="left"/>
      <w:pPr>
        <w:ind w:left="4832" w:hanging="720"/>
      </w:pPr>
      <w:rPr>
        <w:rFonts w:hint="default"/>
        <w:lang w:val="en-US" w:eastAsia="en-US" w:bidi="ar-SA"/>
      </w:rPr>
    </w:lvl>
    <w:lvl w:ilvl="5" w:tplc="B3984826">
      <w:numFmt w:val="bullet"/>
      <w:lvlText w:val="•"/>
      <w:lvlJc w:val="left"/>
      <w:pPr>
        <w:ind w:left="5820" w:hanging="720"/>
      </w:pPr>
      <w:rPr>
        <w:rFonts w:hint="default"/>
        <w:lang w:val="en-US" w:eastAsia="en-US" w:bidi="ar-SA"/>
      </w:rPr>
    </w:lvl>
    <w:lvl w:ilvl="6" w:tplc="6592174C">
      <w:numFmt w:val="bullet"/>
      <w:lvlText w:val="•"/>
      <w:lvlJc w:val="left"/>
      <w:pPr>
        <w:ind w:left="6808" w:hanging="720"/>
      </w:pPr>
      <w:rPr>
        <w:rFonts w:hint="default"/>
        <w:lang w:val="en-US" w:eastAsia="en-US" w:bidi="ar-SA"/>
      </w:rPr>
    </w:lvl>
    <w:lvl w:ilvl="7" w:tplc="01A44FE8">
      <w:numFmt w:val="bullet"/>
      <w:lvlText w:val="•"/>
      <w:lvlJc w:val="left"/>
      <w:pPr>
        <w:ind w:left="7796" w:hanging="720"/>
      </w:pPr>
      <w:rPr>
        <w:rFonts w:hint="default"/>
        <w:lang w:val="en-US" w:eastAsia="en-US" w:bidi="ar-SA"/>
      </w:rPr>
    </w:lvl>
    <w:lvl w:ilvl="8" w:tplc="E9D88090">
      <w:numFmt w:val="bullet"/>
      <w:lvlText w:val="•"/>
      <w:lvlJc w:val="left"/>
      <w:pPr>
        <w:ind w:left="8784" w:hanging="720"/>
      </w:pPr>
      <w:rPr>
        <w:rFonts w:hint="default"/>
        <w:lang w:val="en-US" w:eastAsia="en-US" w:bidi="ar-SA"/>
      </w:rPr>
    </w:lvl>
  </w:abstractNum>
  <w:abstractNum w:abstractNumId="169">
    <w:nsid w:val="632670A9"/>
    <w:multiLevelType w:val="multilevel"/>
    <w:tmpl w:val="A7DE6248"/>
    <w:lvl w:ilvl="0">
      <w:start w:val="6"/>
      <w:numFmt w:val="decimal"/>
      <w:lvlText w:val="%1"/>
      <w:lvlJc w:val="left"/>
      <w:pPr>
        <w:ind w:left="1601" w:hanging="591"/>
        <w:jc w:val="left"/>
      </w:pPr>
      <w:rPr>
        <w:rFonts w:hint="default"/>
        <w:lang w:val="en-US" w:eastAsia="en-US" w:bidi="ar-SA"/>
      </w:rPr>
    </w:lvl>
    <w:lvl w:ilvl="1">
      <w:start w:val="1"/>
      <w:numFmt w:val="decimal"/>
      <w:lvlText w:val="%1.%2"/>
      <w:lvlJc w:val="left"/>
      <w:pPr>
        <w:ind w:left="1601" w:hanging="591"/>
        <w:jc w:val="left"/>
      </w:pPr>
      <w:rPr>
        <w:rFonts w:ascii="Times New Roman" w:eastAsia="Times New Roman" w:hAnsi="Times New Roman" w:cs="Times New Roman" w:hint="default"/>
        <w:spacing w:val="-5"/>
        <w:w w:val="100"/>
        <w:sz w:val="22"/>
        <w:szCs w:val="22"/>
        <w:lang w:val="en-US" w:eastAsia="en-US" w:bidi="ar-SA"/>
      </w:rPr>
    </w:lvl>
    <w:lvl w:ilvl="2">
      <w:numFmt w:val="bullet"/>
      <w:lvlText w:val="•"/>
      <w:lvlJc w:val="left"/>
      <w:pPr>
        <w:ind w:left="3432" w:hanging="591"/>
      </w:pPr>
      <w:rPr>
        <w:rFonts w:hint="default"/>
        <w:lang w:val="en-US" w:eastAsia="en-US" w:bidi="ar-SA"/>
      </w:rPr>
    </w:lvl>
    <w:lvl w:ilvl="3">
      <w:numFmt w:val="bullet"/>
      <w:lvlText w:val="•"/>
      <w:lvlJc w:val="left"/>
      <w:pPr>
        <w:ind w:left="4348" w:hanging="591"/>
      </w:pPr>
      <w:rPr>
        <w:rFonts w:hint="default"/>
        <w:lang w:val="en-US" w:eastAsia="en-US" w:bidi="ar-SA"/>
      </w:rPr>
    </w:lvl>
    <w:lvl w:ilvl="4">
      <w:numFmt w:val="bullet"/>
      <w:lvlText w:val="•"/>
      <w:lvlJc w:val="left"/>
      <w:pPr>
        <w:ind w:left="5264" w:hanging="591"/>
      </w:pPr>
      <w:rPr>
        <w:rFonts w:hint="default"/>
        <w:lang w:val="en-US" w:eastAsia="en-US" w:bidi="ar-SA"/>
      </w:rPr>
    </w:lvl>
    <w:lvl w:ilvl="5">
      <w:numFmt w:val="bullet"/>
      <w:lvlText w:val="•"/>
      <w:lvlJc w:val="left"/>
      <w:pPr>
        <w:ind w:left="6180" w:hanging="591"/>
      </w:pPr>
      <w:rPr>
        <w:rFonts w:hint="default"/>
        <w:lang w:val="en-US" w:eastAsia="en-US" w:bidi="ar-SA"/>
      </w:rPr>
    </w:lvl>
    <w:lvl w:ilvl="6">
      <w:numFmt w:val="bullet"/>
      <w:lvlText w:val="•"/>
      <w:lvlJc w:val="left"/>
      <w:pPr>
        <w:ind w:left="7096" w:hanging="591"/>
      </w:pPr>
      <w:rPr>
        <w:rFonts w:hint="default"/>
        <w:lang w:val="en-US" w:eastAsia="en-US" w:bidi="ar-SA"/>
      </w:rPr>
    </w:lvl>
    <w:lvl w:ilvl="7">
      <w:numFmt w:val="bullet"/>
      <w:lvlText w:val="•"/>
      <w:lvlJc w:val="left"/>
      <w:pPr>
        <w:ind w:left="8012" w:hanging="591"/>
      </w:pPr>
      <w:rPr>
        <w:rFonts w:hint="default"/>
        <w:lang w:val="en-US" w:eastAsia="en-US" w:bidi="ar-SA"/>
      </w:rPr>
    </w:lvl>
    <w:lvl w:ilvl="8">
      <w:numFmt w:val="bullet"/>
      <w:lvlText w:val="•"/>
      <w:lvlJc w:val="left"/>
      <w:pPr>
        <w:ind w:left="8928" w:hanging="591"/>
      </w:pPr>
      <w:rPr>
        <w:rFonts w:hint="default"/>
        <w:lang w:val="en-US" w:eastAsia="en-US" w:bidi="ar-SA"/>
      </w:rPr>
    </w:lvl>
  </w:abstractNum>
  <w:abstractNum w:abstractNumId="170">
    <w:nsid w:val="63A86049"/>
    <w:multiLevelType w:val="multilevel"/>
    <w:tmpl w:val="63A86049"/>
    <w:lvl w:ilvl="0">
      <w:start w:val="1"/>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1">
    <w:nsid w:val="6423602C"/>
    <w:multiLevelType w:val="multilevel"/>
    <w:tmpl w:val="6423602C"/>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2">
    <w:nsid w:val="65B770D9"/>
    <w:multiLevelType w:val="multilevel"/>
    <w:tmpl w:val="2AC072F8"/>
    <w:lvl w:ilvl="0">
      <w:start w:val="1"/>
      <w:numFmt w:val="decimal"/>
      <w:lvlText w:val="%1"/>
      <w:lvlJc w:val="left"/>
      <w:pPr>
        <w:ind w:left="1241" w:hanging="721"/>
        <w:jc w:val="left"/>
      </w:pPr>
      <w:rPr>
        <w:rFonts w:ascii="Times New Roman" w:eastAsia="Times New Roman" w:hAnsi="Times New Roman" w:cs="Times New Roman" w:hint="default"/>
        <w:w w:val="100"/>
        <w:sz w:val="24"/>
        <w:szCs w:val="24"/>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2937" w:hanging="720"/>
      </w:pPr>
      <w:rPr>
        <w:rFonts w:hint="default"/>
        <w:lang w:val="en-US" w:eastAsia="en-US" w:bidi="ar-SA"/>
      </w:rPr>
    </w:lvl>
    <w:lvl w:ilvl="3">
      <w:numFmt w:val="bullet"/>
      <w:lvlText w:val="•"/>
      <w:lvlJc w:val="left"/>
      <w:pPr>
        <w:ind w:left="3915" w:hanging="720"/>
      </w:pPr>
      <w:rPr>
        <w:rFonts w:hint="default"/>
        <w:lang w:val="en-US" w:eastAsia="en-US" w:bidi="ar-SA"/>
      </w:rPr>
    </w:lvl>
    <w:lvl w:ilvl="4">
      <w:numFmt w:val="bullet"/>
      <w:lvlText w:val="•"/>
      <w:lvlJc w:val="left"/>
      <w:pPr>
        <w:ind w:left="4893" w:hanging="720"/>
      </w:pPr>
      <w:rPr>
        <w:rFonts w:hint="default"/>
        <w:lang w:val="en-US" w:eastAsia="en-US" w:bidi="ar-SA"/>
      </w:rPr>
    </w:lvl>
    <w:lvl w:ilvl="5">
      <w:numFmt w:val="bullet"/>
      <w:lvlText w:val="•"/>
      <w:lvlJc w:val="left"/>
      <w:pPr>
        <w:ind w:left="5871" w:hanging="720"/>
      </w:pPr>
      <w:rPr>
        <w:rFonts w:hint="default"/>
        <w:lang w:val="en-US" w:eastAsia="en-US" w:bidi="ar-SA"/>
      </w:rPr>
    </w:lvl>
    <w:lvl w:ilvl="6">
      <w:numFmt w:val="bullet"/>
      <w:lvlText w:val="•"/>
      <w:lvlJc w:val="left"/>
      <w:pPr>
        <w:ind w:left="6848" w:hanging="720"/>
      </w:pPr>
      <w:rPr>
        <w:rFonts w:hint="default"/>
        <w:lang w:val="en-US" w:eastAsia="en-US" w:bidi="ar-SA"/>
      </w:rPr>
    </w:lvl>
    <w:lvl w:ilvl="7">
      <w:numFmt w:val="bullet"/>
      <w:lvlText w:val="•"/>
      <w:lvlJc w:val="left"/>
      <w:pPr>
        <w:ind w:left="7826" w:hanging="720"/>
      </w:pPr>
      <w:rPr>
        <w:rFonts w:hint="default"/>
        <w:lang w:val="en-US" w:eastAsia="en-US" w:bidi="ar-SA"/>
      </w:rPr>
    </w:lvl>
    <w:lvl w:ilvl="8">
      <w:numFmt w:val="bullet"/>
      <w:lvlText w:val="•"/>
      <w:lvlJc w:val="left"/>
      <w:pPr>
        <w:ind w:left="8804" w:hanging="720"/>
      </w:pPr>
      <w:rPr>
        <w:rFonts w:hint="default"/>
        <w:lang w:val="en-US" w:eastAsia="en-US" w:bidi="ar-SA"/>
      </w:rPr>
    </w:lvl>
  </w:abstractNum>
  <w:abstractNum w:abstractNumId="173">
    <w:nsid w:val="662C04C3"/>
    <w:multiLevelType w:val="multilevel"/>
    <w:tmpl w:val="7E8A007A"/>
    <w:lvl w:ilvl="0">
      <w:start w:val="4"/>
      <w:numFmt w:val="decimal"/>
      <w:lvlText w:val="%1"/>
      <w:lvlJc w:val="left"/>
      <w:pPr>
        <w:ind w:left="1601" w:hanging="591"/>
        <w:jc w:val="left"/>
      </w:pPr>
      <w:rPr>
        <w:rFonts w:hint="default"/>
        <w:lang w:val="en-US" w:eastAsia="en-US" w:bidi="ar-SA"/>
      </w:rPr>
    </w:lvl>
    <w:lvl w:ilvl="1">
      <w:start w:val="1"/>
      <w:numFmt w:val="decimal"/>
      <w:lvlText w:val="%1.%2"/>
      <w:lvlJc w:val="left"/>
      <w:pPr>
        <w:ind w:left="1601" w:hanging="591"/>
        <w:jc w:val="left"/>
      </w:pPr>
      <w:rPr>
        <w:rFonts w:ascii="Times New Roman" w:eastAsia="Times New Roman" w:hAnsi="Times New Roman" w:cs="Times New Roman" w:hint="default"/>
        <w:spacing w:val="-5"/>
        <w:w w:val="100"/>
        <w:sz w:val="24"/>
        <w:szCs w:val="24"/>
        <w:lang w:val="en-US" w:eastAsia="en-US" w:bidi="ar-SA"/>
      </w:rPr>
    </w:lvl>
    <w:lvl w:ilvl="2">
      <w:numFmt w:val="bullet"/>
      <w:lvlText w:val="•"/>
      <w:lvlJc w:val="left"/>
      <w:pPr>
        <w:ind w:left="3432" w:hanging="591"/>
      </w:pPr>
      <w:rPr>
        <w:rFonts w:hint="default"/>
        <w:lang w:val="en-US" w:eastAsia="en-US" w:bidi="ar-SA"/>
      </w:rPr>
    </w:lvl>
    <w:lvl w:ilvl="3">
      <w:numFmt w:val="bullet"/>
      <w:lvlText w:val="•"/>
      <w:lvlJc w:val="left"/>
      <w:pPr>
        <w:ind w:left="4348" w:hanging="591"/>
      </w:pPr>
      <w:rPr>
        <w:rFonts w:hint="default"/>
        <w:lang w:val="en-US" w:eastAsia="en-US" w:bidi="ar-SA"/>
      </w:rPr>
    </w:lvl>
    <w:lvl w:ilvl="4">
      <w:numFmt w:val="bullet"/>
      <w:lvlText w:val="•"/>
      <w:lvlJc w:val="left"/>
      <w:pPr>
        <w:ind w:left="5264" w:hanging="591"/>
      </w:pPr>
      <w:rPr>
        <w:rFonts w:hint="default"/>
        <w:lang w:val="en-US" w:eastAsia="en-US" w:bidi="ar-SA"/>
      </w:rPr>
    </w:lvl>
    <w:lvl w:ilvl="5">
      <w:numFmt w:val="bullet"/>
      <w:lvlText w:val="•"/>
      <w:lvlJc w:val="left"/>
      <w:pPr>
        <w:ind w:left="6180" w:hanging="591"/>
      </w:pPr>
      <w:rPr>
        <w:rFonts w:hint="default"/>
        <w:lang w:val="en-US" w:eastAsia="en-US" w:bidi="ar-SA"/>
      </w:rPr>
    </w:lvl>
    <w:lvl w:ilvl="6">
      <w:numFmt w:val="bullet"/>
      <w:lvlText w:val="•"/>
      <w:lvlJc w:val="left"/>
      <w:pPr>
        <w:ind w:left="7096" w:hanging="591"/>
      </w:pPr>
      <w:rPr>
        <w:rFonts w:hint="default"/>
        <w:lang w:val="en-US" w:eastAsia="en-US" w:bidi="ar-SA"/>
      </w:rPr>
    </w:lvl>
    <w:lvl w:ilvl="7">
      <w:numFmt w:val="bullet"/>
      <w:lvlText w:val="•"/>
      <w:lvlJc w:val="left"/>
      <w:pPr>
        <w:ind w:left="8012" w:hanging="591"/>
      </w:pPr>
      <w:rPr>
        <w:rFonts w:hint="default"/>
        <w:lang w:val="en-US" w:eastAsia="en-US" w:bidi="ar-SA"/>
      </w:rPr>
    </w:lvl>
    <w:lvl w:ilvl="8">
      <w:numFmt w:val="bullet"/>
      <w:lvlText w:val="•"/>
      <w:lvlJc w:val="left"/>
      <w:pPr>
        <w:ind w:left="8928" w:hanging="591"/>
      </w:pPr>
      <w:rPr>
        <w:rFonts w:hint="default"/>
        <w:lang w:val="en-US" w:eastAsia="en-US" w:bidi="ar-SA"/>
      </w:rPr>
    </w:lvl>
  </w:abstractNum>
  <w:abstractNum w:abstractNumId="174">
    <w:nsid w:val="66897364"/>
    <w:multiLevelType w:val="multilevel"/>
    <w:tmpl w:val="A232F1AA"/>
    <w:lvl w:ilvl="0">
      <w:start w:val="8"/>
      <w:numFmt w:val="decimal"/>
      <w:lvlText w:val="%1"/>
      <w:lvlJc w:val="left"/>
      <w:pPr>
        <w:ind w:left="1961" w:hanging="720"/>
        <w:jc w:val="left"/>
      </w:pPr>
      <w:rPr>
        <w:rFonts w:hint="default"/>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720" w:hanging="720"/>
      </w:pPr>
      <w:rPr>
        <w:rFonts w:hint="default"/>
        <w:lang w:val="en-US" w:eastAsia="en-US" w:bidi="ar-SA"/>
      </w:rPr>
    </w:lvl>
    <w:lvl w:ilvl="3">
      <w:numFmt w:val="bullet"/>
      <w:lvlText w:val="•"/>
      <w:lvlJc w:val="left"/>
      <w:pPr>
        <w:ind w:left="4600" w:hanging="720"/>
      </w:pPr>
      <w:rPr>
        <w:rFonts w:hint="default"/>
        <w:lang w:val="en-US" w:eastAsia="en-US" w:bidi="ar-SA"/>
      </w:rPr>
    </w:lvl>
    <w:lvl w:ilvl="4">
      <w:numFmt w:val="bullet"/>
      <w:lvlText w:val="•"/>
      <w:lvlJc w:val="left"/>
      <w:pPr>
        <w:ind w:left="5480" w:hanging="720"/>
      </w:pPr>
      <w:rPr>
        <w:rFonts w:hint="default"/>
        <w:lang w:val="en-US" w:eastAsia="en-US" w:bidi="ar-SA"/>
      </w:rPr>
    </w:lvl>
    <w:lvl w:ilvl="5">
      <w:numFmt w:val="bullet"/>
      <w:lvlText w:val="•"/>
      <w:lvlJc w:val="left"/>
      <w:pPr>
        <w:ind w:left="6360" w:hanging="720"/>
      </w:pPr>
      <w:rPr>
        <w:rFonts w:hint="default"/>
        <w:lang w:val="en-US" w:eastAsia="en-US" w:bidi="ar-SA"/>
      </w:rPr>
    </w:lvl>
    <w:lvl w:ilvl="6">
      <w:numFmt w:val="bullet"/>
      <w:lvlText w:val="•"/>
      <w:lvlJc w:val="left"/>
      <w:pPr>
        <w:ind w:left="7240" w:hanging="720"/>
      </w:pPr>
      <w:rPr>
        <w:rFonts w:hint="default"/>
        <w:lang w:val="en-US" w:eastAsia="en-US" w:bidi="ar-SA"/>
      </w:rPr>
    </w:lvl>
    <w:lvl w:ilvl="7">
      <w:numFmt w:val="bullet"/>
      <w:lvlText w:val="•"/>
      <w:lvlJc w:val="left"/>
      <w:pPr>
        <w:ind w:left="8120" w:hanging="720"/>
      </w:pPr>
      <w:rPr>
        <w:rFonts w:hint="default"/>
        <w:lang w:val="en-US" w:eastAsia="en-US" w:bidi="ar-SA"/>
      </w:rPr>
    </w:lvl>
    <w:lvl w:ilvl="8">
      <w:numFmt w:val="bullet"/>
      <w:lvlText w:val="•"/>
      <w:lvlJc w:val="left"/>
      <w:pPr>
        <w:ind w:left="9000" w:hanging="720"/>
      </w:pPr>
      <w:rPr>
        <w:rFonts w:hint="default"/>
        <w:lang w:val="en-US" w:eastAsia="en-US" w:bidi="ar-SA"/>
      </w:rPr>
    </w:lvl>
  </w:abstractNum>
  <w:abstractNum w:abstractNumId="175">
    <w:nsid w:val="66C02702"/>
    <w:multiLevelType w:val="multilevel"/>
    <w:tmpl w:val="66C02702"/>
    <w:lvl w:ilvl="0">
      <w:start w:val="1"/>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6">
    <w:nsid w:val="68B298F7"/>
    <w:multiLevelType w:val="multilevel"/>
    <w:tmpl w:val="68B298F7"/>
    <w:lvl w:ilvl="0">
      <w:start w:val="16"/>
      <w:numFmt w:val="decimal"/>
      <w:lvlText w:val="%1"/>
      <w:lvlJc w:val="left"/>
      <w:pPr>
        <w:ind w:left="1600" w:hanging="721"/>
      </w:pPr>
      <w:rPr>
        <w:rFonts w:hint="default"/>
        <w:lang w:val="en-US" w:eastAsia="en-US" w:bidi="en-US"/>
      </w:rPr>
    </w:lvl>
    <w:lvl w:ilvl="1">
      <w:start w:val="1"/>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177">
    <w:nsid w:val="6A7B3667"/>
    <w:multiLevelType w:val="multilevel"/>
    <w:tmpl w:val="7E922690"/>
    <w:lvl w:ilvl="0">
      <w:start w:val="1"/>
      <w:numFmt w:val="decimal"/>
      <w:lvlText w:val="%1"/>
      <w:lvlJc w:val="left"/>
      <w:pPr>
        <w:ind w:left="1241" w:hanging="721"/>
        <w:jc w:val="left"/>
      </w:pPr>
      <w:rPr>
        <w:rFonts w:ascii="Times New Roman" w:eastAsia="Times New Roman" w:hAnsi="Times New Roman" w:cs="Times New Roman" w:hint="default"/>
        <w:b/>
        <w:bCs/>
        <w:w w:val="100"/>
        <w:sz w:val="24"/>
        <w:szCs w:val="24"/>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start w:val="1"/>
      <w:numFmt w:val="decimal"/>
      <w:lvlText w:val="%1.%2.%3"/>
      <w:lvlJc w:val="left"/>
      <w:pPr>
        <w:ind w:left="2681" w:hanging="721"/>
        <w:jc w:val="left"/>
      </w:pPr>
      <w:rPr>
        <w:rFonts w:ascii="Times New Roman" w:eastAsia="Times New Roman" w:hAnsi="Times New Roman" w:cs="Times New Roman" w:hint="default"/>
        <w:w w:val="100"/>
        <w:sz w:val="24"/>
        <w:szCs w:val="24"/>
        <w:lang w:val="en-US" w:eastAsia="en-US" w:bidi="ar-SA"/>
      </w:rPr>
    </w:lvl>
    <w:lvl w:ilvl="3">
      <w:numFmt w:val="bullet"/>
      <w:lvlText w:val="•"/>
      <w:lvlJc w:val="left"/>
      <w:pPr>
        <w:ind w:left="3690" w:hanging="721"/>
      </w:pPr>
      <w:rPr>
        <w:rFonts w:hint="default"/>
        <w:lang w:val="en-US" w:eastAsia="en-US" w:bidi="ar-SA"/>
      </w:rPr>
    </w:lvl>
    <w:lvl w:ilvl="4">
      <w:numFmt w:val="bullet"/>
      <w:lvlText w:val="•"/>
      <w:lvlJc w:val="left"/>
      <w:pPr>
        <w:ind w:left="4700" w:hanging="721"/>
      </w:pPr>
      <w:rPr>
        <w:rFonts w:hint="default"/>
        <w:lang w:val="en-US" w:eastAsia="en-US" w:bidi="ar-SA"/>
      </w:rPr>
    </w:lvl>
    <w:lvl w:ilvl="5">
      <w:numFmt w:val="bullet"/>
      <w:lvlText w:val="•"/>
      <w:lvlJc w:val="left"/>
      <w:pPr>
        <w:ind w:left="5710" w:hanging="721"/>
      </w:pPr>
      <w:rPr>
        <w:rFonts w:hint="default"/>
        <w:lang w:val="en-US" w:eastAsia="en-US" w:bidi="ar-SA"/>
      </w:rPr>
    </w:lvl>
    <w:lvl w:ilvl="6">
      <w:numFmt w:val="bullet"/>
      <w:lvlText w:val="•"/>
      <w:lvlJc w:val="left"/>
      <w:pPr>
        <w:ind w:left="6720" w:hanging="721"/>
      </w:pPr>
      <w:rPr>
        <w:rFonts w:hint="default"/>
        <w:lang w:val="en-US" w:eastAsia="en-US" w:bidi="ar-SA"/>
      </w:rPr>
    </w:lvl>
    <w:lvl w:ilvl="7">
      <w:numFmt w:val="bullet"/>
      <w:lvlText w:val="•"/>
      <w:lvlJc w:val="left"/>
      <w:pPr>
        <w:ind w:left="7730" w:hanging="721"/>
      </w:pPr>
      <w:rPr>
        <w:rFonts w:hint="default"/>
        <w:lang w:val="en-US" w:eastAsia="en-US" w:bidi="ar-SA"/>
      </w:rPr>
    </w:lvl>
    <w:lvl w:ilvl="8">
      <w:numFmt w:val="bullet"/>
      <w:lvlText w:val="•"/>
      <w:lvlJc w:val="left"/>
      <w:pPr>
        <w:ind w:left="8740" w:hanging="721"/>
      </w:pPr>
      <w:rPr>
        <w:rFonts w:hint="default"/>
        <w:lang w:val="en-US" w:eastAsia="en-US" w:bidi="ar-SA"/>
      </w:rPr>
    </w:lvl>
  </w:abstractNum>
  <w:abstractNum w:abstractNumId="178">
    <w:nsid w:val="6C1C43F3"/>
    <w:multiLevelType w:val="multilevel"/>
    <w:tmpl w:val="EEFE047E"/>
    <w:lvl w:ilvl="0">
      <w:start w:val="1"/>
      <w:numFmt w:val="decimal"/>
      <w:lvlText w:val="%1."/>
      <w:lvlJc w:val="left"/>
      <w:pPr>
        <w:ind w:left="1241" w:hanging="721"/>
        <w:jc w:val="left"/>
      </w:pPr>
      <w:rPr>
        <w:rFonts w:ascii="Times New Roman" w:eastAsia="Times New Roman" w:hAnsi="Times New Roman" w:cs="Times New Roman" w:hint="default"/>
        <w:b/>
        <w:bCs/>
        <w:w w:val="100"/>
        <w:sz w:val="24"/>
        <w:szCs w:val="24"/>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2937" w:hanging="720"/>
      </w:pPr>
      <w:rPr>
        <w:rFonts w:hint="default"/>
        <w:lang w:val="en-US" w:eastAsia="en-US" w:bidi="ar-SA"/>
      </w:rPr>
    </w:lvl>
    <w:lvl w:ilvl="3">
      <w:numFmt w:val="bullet"/>
      <w:lvlText w:val="•"/>
      <w:lvlJc w:val="left"/>
      <w:pPr>
        <w:ind w:left="3915" w:hanging="720"/>
      </w:pPr>
      <w:rPr>
        <w:rFonts w:hint="default"/>
        <w:lang w:val="en-US" w:eastAsia="en-US" w:bidi="ar-SA"/>
      </w:rPr>
    </w:lvl>
    <w:lvl w:ilvl="4">
      <w:numFmt w:val="bullet"/>
      <w:lvlText w:val="•"/>
      <w:lvlJc w:val="left"/>
      <w:pPr>
        <w:ind w:left="4893" w:hanging="720"/>
      </w:pPr>
      <w:rPr>
        <w:rFonts w:hint="default"/>
        <w:lang w:val="en-US" w:eastAsia="en-US" w:bidi="ar-SA"/>
      </w:rPr>
    </w:lvl>
    <w:lvl w:ilvl="5">
      <w:numFmt w:val="bullet"/>
      <w:lvlText w:val="•"/>
      <w:lvlJc w:val="left"/>
      <w:pPr>
        <w:ind w:left="5871" w:hanging="720"/>
      </w:pPr>
      <w:rPr>
        <w:rFonts w:hint="default"/>
        <w:lang w:val="en-US" w:eastAsia="en-US" w:bidi="ar-SA"/>
      </w:rPr>
    </w:lvl>
    <w:lvl w:ilvl="6">
      <w:numFmt w:val="bullet"/>
      <w:lvlText w:val="•"/>
      <w:lvlJc w:val="left"/>
      <w:pPr>
        <w:ind w:left="6848" w:hanging="720"/>
      </w:pPr>
      <w:rPr>
        <w:rFonts w:hint="default"/>
        <w:lang w:val="en-US" w:eastAsia="en-US" w:bidi="ar-SA"/>
      </w:rPr>
    </w:lvl>
    <w:lvl w:ilvl="7">
      <w:numFmt w:val="bullet"/>
      <w:lvlText w:val="•"/>
      <w:lvlJc w:val="left"/>
      <w:pPr>
        <w:ind w:left="7826" w:hanging="720"/>
      </w:pPr>
      <w:rPr>
        <w:rFonts w:hint="default"/>
        <w:lang w:val="en-US" w:eastAsia="en-US" w:bidi="ar-SA"/>
      </w:rPr>
    </w:lvl>
    <w:lvl w:ilvl="8">
      <w:numFmt w:val="bullet"/>
      <w:lvlText w:val="•"/>
      <w:lvlJc w:val="left"/>
      <w:pPr>
        <w:ind w:left="8804" w:hanging="720"/>
      </w:pPr>
      <w:rPr>
        <w:rFonts w:hint="default"/>
        <w:lang w:val="en-US" w:eastAsia="en-US" w:bidi="ar-SA"/>
      </w:rPr>
    </w:lvl>
  </w:abstractNum>
  <w:abstractNum w:abstractNumId="179">
    <w:nsid w:val="6D0B1E63"/>
    <w:multiLevelType w:val="multilevel"/>
    <w:tmpl w:val="5F18A61A"/>
    <w:lvl w:ilvl="0">
      <w:start w:val="6"/>
      <w:numFmt w:val="decimal"/>
      <w:lvlText w:val="%1"/>
      <w:lvlJc w:val="left"/>
      <w:pPr>
        <w:ind w:left="1961" w:hanging="720"/>
        <w:jc w:val="left"/>
      </w:pPr>
      <w:rPr>
        <w:rFonts w:hint="default"/>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720" w:hanging="720"/>
      </w:pPr>
      <w:rPr>
        <w:rFonts w:hint="default"/>
        <w:lang w:val="en-US" w:eastAsia="en-US" w:bidi="ar-SA"/>
      </w:rPr>
    </w:lvl>
    <w:lvl w:ilvl="3">
      <w:numFmt w:val="bullet"/>
      <w:lvlText w:val="•"/>
      <w:lvlJc w:val="left"/>
      <w:pPr>
        <w:ind w:left="4600" w:hanging="720"/>
      </w:pPr>
      <w:rPr>
        <w:rFonts w:hint="default"/>
        <w:lang w:val="en-US" w:eastAsia="en-US" w:bidi="ar-SA"/>
      </w:rPr>
    </w:lvl>
    <w:lvl w:ilvl="4">
      <w:numFmt w:val="bullet"/>
      <w:lvlText w:val="•"/>
      <w:lvlJc w:val="left"/>
      <w:pPr>
        <w:ind w:left="5480" w:hanging="720"/>
      </w:pPr>
      <w:rPr>
        <w:rFonts w:hint="default"/>
        <w:lang w:val="en-US" w:eastAsia="en-US" w:bidi="ar-SA"/>
      </w:rPr>
    </w:lvl>
    <w:lvl w:ilvl="5">
      <w:numFmt w:val="bullet"/>
      <w:lvlText w:val="•"/>
      <w:lvlJc w:val="left"/>
      <w:pPr>
        <w:ind w:left="6360" w:hanging="720"/>
      </w:pPr>
      <w:rPr>
        <w:rFonts w:hint="default"/>
        <w:lang w:val="en-US" w:eastAsia="en-US" w:bidi="ar-SA"/>
      </w:rPr>
    </w:lvl>
    <w:lvl w:ilvl="6">
      <w:numFmt w:val="bullet"/>
      <w:lvlText w:val="•"/>
      <w:lvlJc w:val="left"/>
      <w:pPr>
        <w:ind w:left="7240" w:hanging="720"/>
      </w:pPr>
      <w:rPr>
        <w:rFonts w:hint="default"/>
        <w:lang w:val="en-US" w:eastAsia="en-US" w:bidi="ar-SA"/>
      </w:rPr>
    </w:lvl>
    <w:lvl w:ilvl="7">
      <w:numFmt w:val="bullet"/>
      <w:lvlText w:val="•"/>
      <w:lvlJc w:val="left"/>
      <w:pPr>
        <w:ind w:left="8120" w:hanging="720"/>
      </w:pPr>
      <w:rPr>
        <w:rFonts w:hint="default"/>
        <w:lang w:val="en-US" w:eastAsia="en-US" w:bidi="ar-SA"/>
      </w:rPr>
    </w:lvl>
    <w:lvl w:ilvl="8">
      <w:numFmt w:val="bullet"/>
      <w:lvlText w:val="•"/>
      <w:lvlJc w:val="left"/>
      <w:pPr>
        <w:ind w:left="9000" w:hanging="720"/>
      </w:pPr>
      <w:rPr>
        <w:rFonts w:hint="default"/>
        <w:lang w:val="en-US" w:eastAsia="en-US" w:bidi="ar-SA"/>
      </w:rPr>
    </w:lvl>
  </w:abstractNum>
  <w:abstractNum w:abstractNumId="180">
    <w:nsid w:val="700FDCEF"/>
    <w:multiLevelType w:val="multilevel"/>
    <w:tmpl w:val="700FDCEF"/>
    <w:lvl w:ilvl="0">
      <w:start w:val="1"/>
      <w:numFmt w:val="decimal"/>
      <w:lvlText w:val="%1"/>
      <w:lvlJc w:val="left"/>
      <w:pPr>
        <w:ind w:left="1600" w:hanging="721"/>
      </w:pPr>
      <w:rPr>
        <w:rFonts w:hint="default"/>
        <w:lang w:val="en-US" w:eastAsia="en-US" w:bidi="en-US"/>
      </w:rPr>
    </w:lvl>
    <w:lvl w:ilvl="1">
      <w:start w:val="2"/>
      <w:numFmt w:val="decimal"/>
      <w:lvlText w:val="%1.%2"/>
      <w:lvlJc w:val="left"/>
      <w:pPr>
        <w:ind w:left="1600" w:hanging="721"/>
      </w:pPr>
      <w:rPr>
        <w:rFonts w:ascii="Times New Roman" w:eastAsia="Times New Roman" w:hAnsi="Times New Roman" w:cs="Times New Roman" w:hint="default"/>
        <w:spacing w:val="-2"/>
        <w:w w:val="99"/>
        <w:sz w:val="23"/>
        <w:szCs w:val="23"/>
        <w:lang w:val="en-US" w:eastAsia="en-US" w:bidi="en-US"/>
      </w:rPr>
    </w:lvl>
    <w:lvl w:ilvl="2">
      <w:numFmt w:val="bullet"/>
      <w:lvlText w:val="•"/>
      <w:lvlJc w:val="left"/>
      <w:pPr>
        <w:ind w:left="3216" w:hanging="721"/>
      </w:pPr>
      <w:rPr>
        <w:rFonts w:hint="default"/>
        <w:lang w:val="en-US" w:eastAsia="en-US" w:bidi="en-US"/>
      </w:rPr>
    </w:lvl>
    <w:lvl w:ilvl="3">
      <w:numFmt w:val="bullet"/>
      <w:lvlText w:val="•"/>
      <w:lvlJc w:val="left"/>
      <w:pPr>
        <w:ind w:left="4024" w:hanging="721"/>
      </w:pPr>
      <w:rPr>
        <w:rFonts w:hint="default"/>
        <w:lang w:val="en-US" w:eastAsia="en-US" w:bidi="en-US"/>
      </w:rPr>
    </w:lvl>
    <w:lvl w:ilvl="4">
      <w:numFmt w:val="bullet"/>
      <w:lvlText w:val="•"/>
      <w:lvlJc w:val="left"/>
      <w:pPr>
        <w:ind w:left="4832" w:hanging="721"/>
      </w:pPr>
      <w:rPr>
        <w:rFonts w:hint="default"/>
        <w:lang w:val="en-US" w:eastAsia="en-US" w:bidi="en-US"/>
      </w:rPr>
    </w:lvl>
    <w:lvl w:ilvl="5">
      <w:numFmt w:val="bullet"/>
      <w:lvlText w:val="•"/>
      <w:lvlJc w:val="left"/>
      <w:pPr>
        <w:ind w:left="5640" w:hanging="721"/>
      </w:pPr>
      <w:rPr>
        <w:rFonts w:hint="default"/>
        <w:lang w:val="en-US" w:eastAsia="en-US" w:bidi="en-US"/>
      </w:rPr>
    </w:lvl>
    <w:lvl w:ilvl="6">
      <w:numFmt w:val="bullet"/>
      <w:lvlText w:val="•"/>
      <w:lvlJc w:val="left"/>
      <w:pPr>
        <w:ind w:left="6448" w:hanging="721"/>
      </w:pPr>
      <w:rPr>
        <w:rFonts w:hint="default"/>
        <w:lang w:val="en-US" w:eastAsia="en-US" w:bidi="en-US"/>
      </w:rPr>
    </w:lvl>
    <w:lvl w:ilvl="7">
      <w:numFmt w:val="bullet"/>
      <w:lvlText w:val="•"/>
      <w:lvlJc w:val="left"/>
      <w:pPr>
        <w:ind w:left="7256" w:hanging="721"/>
      </w:pPr>
      <w:rPr>
        <w:rFonts w:hint="default"/>
        <w:lang w:val="en-US" w:eastAsia="en-US" w:bidi="en-US"/>
      </w:rPr>
    </w:lvl>
    <w:lvl w:ilvl="8">
      <w:numFmt w:val="bullet"/>
      <w:lvlText w:val="•"/>
      <w:lvlJc w:val="left"/>
      <w:pPr>
        <w:ind w:left="8064" w:hanging="721"/>
      </w:pPr>
      <w:rPr>
        <w:rFonts w:hint="default"/>
        <w:lang w:val="en-US" w:eastAsia="en-US" w:bidi="en-US"/>
      </w:rPr>
    </w:lvl>
  </w:abstractNum>
  <w:abstractNum w:abstractNumId="181">
    <w:nsid w:val="71120045"/>
    <w:multiLevelType w:val="multilevel"/>
    <w:tmpl w:val="5C4E855C"/>
    <w:lvl w:ilvl="0">
      <w:start w:val="3"/>
      <w:numFmt w:val="decimal"/>
      <w:lvlText w:val="%1"/>
      <w:lvlJc w:val="left"/>
      <w:pPr>
        <w:ind w:left="1601" w:hanging="591"/>
        <w:jc w:val="left"/>
      </w:pPr>
      <w:rPr>
        <w:rFonts w:hint="default"/>
        <w:lang w:val="en-US" w:eastAsia="en-US" w:bidi="ar-SA"/>
      </w:rPr>
    </w:lvl>
    <w:lvl w:ilvl="1">
      <w:start w:val="1"/>
      <w:numFmt w:val="decimal"/>
      <w:lvlText w:val="%1.%2"/>
      <w:lvlJc w:val="left"/>
      <w:pPr>
        <w:ind w:left="1601" w:hanging="591"/>
        <w:jc w:val="left"/>
      </w:pPr>
      <w:rPr>
        <w:rFonts w:ascii="Times New Roman" w:eastAsia="Times New Roman" w:hAnsi="Times New Roman" w:cs="Times New Roman" w:hint="default"/>
        <w:spacing w:val="-5"/>
        <w:w w:val="100"/>
        <w:sz w:val="24"/>
        <w:szCs w:val="24"/>
        <w:lang w:val="en-US" w:eastAsia="en-US" w:bidi="ar-SA"/>
      </w:rPr>
    </w:lvl>
    <w:lvl w:ilvl="2">
      <w:numFmt w:val="bullet"/>
      <w:lvlText w:val="•"/>
      <w:lvlJc w:val="left"/>
      <w:pPr>
        <w:ind w:left="3432" w:hanging="591"/>
      </w:pPr>
      <w:rPr>
        <w:rFonts w:hint="default"/>
        <w:lang w:val="en-US" w:eastAsia="en-US" w:bidi="ar-SA"/>
      </w:rPr>
    </w:lvl>
    <w:lvl w:ilvl="3">
      <w:numFmt w:val="bullet"/>
      <w:lvlText w:val="•"/>
      <w:lvlJc w:val="left"/>
      <w:pPr>
        <w:ind w:left="4348" w:hanging="591"/>
      </w:pPr>
      <w:rPr>
        <w:rFonts w:hint="default"/>
        <w:lang w:val="en-US" w:eastAsia="en-US" w:bidi="ar-SA"/>
      </w:rPr>
    </w:lvl>
    <w:lvl w:ilvl="4">
      <w:numFmt w:val="bullet"/>
      <w:lvlText w:val="•"/>
      <w:lvlJc w:val="left"/>
      <w:pPr>
        <w:ind w:left="5264" w:hanging="591"/>
      </w:pPr>
      <w:rPr>
        <w:rFonts w:hint="default"/>
        <w:lang w:val="en-US" w:eastAsia="en-US" w:bidi="ar-SA"/>
      </w:rPr>
    </w:lvl>
    <w:lvl w:ilvl="5">
      <w:numFmt w:val="bullet"/>
      <w:lvlText w:val="•"/>
      <w:lvlJc w:val="left"/>
      <w:pPr>
        <w:ind w:left="6180" w:hanging="591"/>
      </w:pPr>
      <w:rPr>
        <w:rFonts w:hint="default"/>
        <w:lang w:val="en-US" w:eastAsia="en-US" w:bidi="ar-SA"/>
      </w:rPr>
    </w:lvl>
    <w:lvl w:ilvl="6">
      <w:numFmt w:val="bullet"/>
      <w:lvlText w:val="•"/>
      <w:lvlJc w:val="left"/>
      <w:pPr>
        <w:ind w:left="7096" w:hanging="591"/>
      </w:pPr>
      <w:rPr>
        <w:rFonts w:hint="default"/>
        <w:lang w:val="en-US" w:eastAsia="en-US" w:bidi="ar-SA"/>
      </w:rPr>
    </w:lvl>
    <w:lvl w:ilvl="7">
      <w:numFmt w:val="bullet"/>
      <w:lvlText w:val="•"/>
      <w:lvlJc w:val="left"/>
      <w:pPr>
        <w:ind w:left="8012" w:hanging="591"/>
      </w:pPr>
      <w:rPr>
        <w:rFonts w:hint="default"/>
        <w:lang w:val="en-US" w:eastAsia="en-US" w:bidi="ar-SA"/>
      </w:rPr>
    </w:lvl>
    <w:lvl w:ilvl="8">
      <w:numFmt w:val="bullet"/>
      <w:lvlText w:val="•"/>
      <w:lvlJc w:val="left"/>
      <w:pPr>
        <w:ind w:left="8928" w:hanging="591"/>
      </w:pPr>
      <w:rPr>
        <w:rFonts w:hint="default"/>
        <w:lang w:val="en-US" w:eastAsia="en-US" w:bidi="ar-SA"/>
      </w:rPr>
    </w:lvl>
  </w:abstractNum>
  <w:abstractNum w:abstractNumId="182">
    <w:nsid w:val="72183CF9"/>
    <w:multiLevelType w:val="multilevel"/>
    <w:tmpl w:val="72183CF9"/>
    <w:lvl w:ilvl="0">
      <w:start w:val="11"/>
      <w:numFmt w:val="decimal"/>
      <w:lvlText w:val="%1"/>
      <w:lvlJc w:val="left"/>
      <w:pPr>
        <w:ind w:left="1600" w:hanging="720"/>
      </w:pPr>
      <w:rPr>
        <w:rFonts w:hint="default"/>
        <w:lang w:val="en-US" w:eastAsia="en-US" w:bidi="en-US"/>
      </w:rPr>
    </w:lvl>
    <w:lvl w:ilvl="1">
      <w:start w:val="2"/>
      <w:numFmt w:val="decimal"/>
      <w:lvlText w:val="%1.%2"/>
      <w:lvlJc w:val="left"/>
      <w:pPr>
        <w:ind w:left="1600" w:hanging="720"/>
      </w:pPr>
      <w:rPr>
        <w:rFonts w:ascii="Times New Roman" w:eastAsia="Times New Roman" w:hAnsi="Times New Roman" w:cs="Times New Roman" w:hint="default"/>
        <w:spacing w:val="-6"/>
        <w:w w:val="99"/>
        <w:sz w:val="24"/>
        <w:szCs w:val="24"/>
        <w:lang w:val="en-US" w:eastAsia="en-US" w:bidi="en-US"/>
      </w:rPr>
    </w:lvl>
    <w:lvl w:ilvl="2">
      <w:numFmt w:val="bullet"/>
      <w:lvlText w:val="•"/>
      <w:lvlJc w:val="left"/>
      <w:pPr>
        <w:ind w:left="3216" w:hanging="720"/>
      </w:pPr>
      <w:rPr>
        <w:rFonts w:hint="default"/>
        <w:lang w:val="en-US" w:eastAsia="en-US" w:bidi="en-US"/>
      </w:rPr>
    </w:lvl>
    <w:lvl w:ilvl="3">
      <w:numFmt w:val="bullet"/>
      <w:lvlText w:val="•"/>
      <w:lvlJc w:val="left"/>
      <w:pPr>
        <w:ind w:left="4024" w:hanging="720"/>
      </w:pPr>
      <w:rPr>
        <w:rFonts w:hint="default"/>
        <w:lang w:val="en-US" w:eastAsia="en-US" w:bidi="en-US"/>
      </w:rPr>
    </w:lvl>
    <w:lvl w:ilvl="4">
      <w:numFmt w:val="bullet"/>
      <w:lvlText w:val="•"/>
      <w:lvlJc w:val="left"/>
      <w:pPr>
        <w:ind w:left="4832" w:hanging="720"/>
      </w:pPr>
      <w:rPr>
        <w:rFonts w:hint="default"/>
        <w:lang w:val="en-US" w:eastAsia="en-US" w:bidi="en-US"/>
      </w:rPr>
    </w:lvl>
    <w:lvl w:ilvl="5">
      <w:numFmt w:val="bullet"/>
      <w:lvlText w:val="•"/>
      <w:lvlJc w:val="left"/>
      <w:pPr>
        <w:ind w:left="5640" w:hanging="720"/>
      </w:pPr>
      <w:rPr>
        <w:rFonts w:hint="default"/>
        <w:lang w:val="en-US" w:eastAsia="en-US" w:bidi="en-US"/>
      </w:rPr>
    </w:lvl>
    <w:lvl w:ilvl="6">
      <w:numFmt w:val="bullet"/>
      <w:lvlText w:val="•"/>
      <w:lvlJc w:val="left"/>
      <w:pPr>
        <w:ind w:left="6448" w:hanging="720"/>
      </w:pPr>
      <w:rPr>
        <w:rFonts w:hint="default"/>
        <w:lang w:val="en-US" w:eastAsia="en-US" w:bidi="en-US"/>
      </w:rPr>
    </w:lvl>
    <w:lvl w:ilvl="7">
      <w:numFmt w:val="bullet"/>
      <w:lvlText w:val="•"/>
      <w:lvlJc w:val="left"/>
      <w:pPr>
        <w:ind w:left="7256" w:hanging="720"/>
      </w:pPr>
      <w:rPr>
        <w:rFonts w:hint="default"/>
        <w:lang w:val="en-US" w:eastAsia="en-US" w:bidi="en-US"/>
      </w:rPr>
    </w:lvl>
    <w:lvl w:ilvl="8">
      <w:numFmt w:val="bullet"/>
      <w:lvlText w:val="•"/>
      <w:lvlJc w:val="left"/>
      <w:pPr>
        <w:ind w:left="8064" w:hanging="720"/>
      </w:pPr>
      <w:rPr>
        <w:rFonts w:hint="default"/>
        <w:lang w:val="en-US" w:eastAsia="en-US" w:bidi="en-US"/>
      </w:rPr>
    </w:lvl>
  </w:abstractNum>
  <w:abstractNum w:abstractNumId="183">
    <w:nsid w:val="7427570D"/>
    <w:multiLevelType w:val="multilevel"/>
    <w:tmpl w:val="7427570D"/>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4">
    <w:nsid w:val="74A95089"/>
    <w:multiLevelType w:val="multilevel"/>
    <w:tmpl w:val="74A95089"/>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85">
    <w:nsid w:val="7531193C"/>
    <w:multiLevelType w:val="multilevel"/>
    <w:tmpl w:val="962CBAAC"/>
    <w:lvl w:ilvl="0">
      <w:start w:val="2"/>
      <w:numFmt w:val="decimal"/>
      <w:lvlText w:val="%1"/>
      <w:lvlJc w:val="left"/>
      <w:pPr>
        <w:ind w:left="1601" w:hanging="591"/>
        <w:jc w:val="left"/>
      </w:pPr>
      <w:rPr>
        <w:rFonts w:hint="default"/>
        <w:lang w:val="en-US" w:eastAsia="en-US" w:bidi="ar-SA"/>
      </w:rPr>
    </w:lvl>
    <w:lvl w:ilvl="1">
      <w:start w:val="1"/>
      <w:numFmt w:val="decimal"/>
      <w:lvlText w:val="%1.%2"/>
      <w:lvlJc w:val="left"/>
      <w:pPr>
        <w:ind w:left="1601" w:hanging="591"/>
        <w:jc w:val="left"/>
      </w:pPr>
      <w:rPr>
        <w:rFonts w:ascii="Times New Roman" w:eastAsia="Times New Roman" w:hAnsi="Times New Roman" w:cs="Times New Roman" w:hint="default"/>
        <w:spacing w:val="-5"/>
        <w:w w:val="100"/>
        <w:sz w:val="24"/>
        <w:szCs w:val="24"/>
        <w:lang w:val="en-US" w:eastAsia="en-US" w:bidi="ar-SA"/>
      </w:rPr>
    </w:lvl>
    <w:lvl w:ilvl="2">
      <w:numFmt w:val="bullet"/>
      <w:lvlText w:val="•"/>
      <w:lvlJc w:val="left"/>
      <w:pPr>
        <w:ind w:left="3432" w:hanging="591"/>
      </w:pPr>
      <w:rPr>
        <w:rFonts w:hint="default"/>
        <w:lang w:val="en-US" w:eastAsia="en-US" w:bidi="ar-SA"/>
      </w:rPr>
    </w:lvl>
    <w:lvl w:ilvl="3">
      <w:numFmt w:val="bullet"/>
      <w:lvlText w:val="•"/>
      <w:lvlJc w:val="left"/>
      <w:pPr>
        <w:ind w:left="4348" w:hanging="591"/>
      </w:pPr>
      <w:rPr>
        <w:rFonts w:hint="default"/>
        <w:lang w:val="en-US" w:eastAsia="en-US" w:bidi="ar-SA"/>
      </w:rPr>
    </w:lvl>
    <w:lvl w:ilvl="4">
      <w:numFmt w:val="bullet"/>
      <w:lvlText w:val="•"/>
      <w:lvlJc w:val="left"/>
      <w:pPr>
        <w:ind w:left="5264" w:hanging="591"/>
      </w:pPr>
      <w:rPr>
        <w:rFonts w:hint="default"/>
        <w:lang w:val="en-US" w:eastAsia="en-US" w:bidi="ar-SA"/>
      </w:rPr>
    </w:lvl>
    <w:lvl w:ilvl="5">
      <w:numFmt w:val="bullet"/>
      <w:lvlText w:val="•"/>
      <w:lvlJc w:val="left"/>
      <w:pPr>
        <w:ind w:left="6180" w:hanging="591"/>
      </w:pPr>
      <w:rPr>
        <w:rFonts w:hint="default"/>
        <w:lang w:val="en-US" w:eastAsia="en-US" w:bidi="ar-SA"/>
      </w:rPr>
    </w:lvl>
    <w:lvl w:ilvl="6">
      <w:numFmt w:val="bullet"/>
      <w:lvlText w:val="•"/>
      <w:lvlJc w:val="left"/>
      <w:pPr>
        <w:ind w:left="7096" w:hanging="591"/>
      </w:pPr>
      <w:rPr>
        <w:rFonts w:hint="default"/>
        <w:lang w:val="en-US" w:eastAsia="en-US" w:bidi="ar-SA"/>
      </w:rPr>
    </w:lvl>
    <w:lvl w:ilvl="7">
      <w:numFmt w:val="bullet"/>
      <w:lvlText w:val="•"/>
      <w:lvlJc w:val="left"/>
      <w:pPr>
        <w:ind w:left="8012" w:hanging="591"/>
      </w:pPr>
      <w:rPr>
        <w:rFonts w:hint="default"/>
        <w:lang w:val="en-US" w:eastAsia="en-US" w:bidi="ar-SA"/>
      </w:rPr>
    </w:lvl>
    <w:lvl w:ilvl="8">
      <w:numFmt w:val="bullet"/>
      <w:lvlText w:val="•"/>
      <w:lvlJc w:val="left"/>
      <w:pPr>
        <w:ind w:left="8928" w:hanging="591"/>
      </w:pPr>
      <w:rPr>
        <w:rFonts w:hint="default"/>
        <w:lang w:val="en-US" w:eastAsia="en-US" w:bidi="ar-SA"/>
      </w:rPr>
    </w:lvl>
  </w:abstractNum>
  <w:abstractNum w:abstractNumId="186">
    <w:nsid w:val="75383A7F"/>
    <w:multiLevelType w:val="multilevel"/>
    <w:tmpl w:val="75383A7F"/>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7">
    <w:nsid w:val="77633216"/>
    <w:multiLevelType w:val="multilevel"/>
    <w:tmpl w:val="77633216"/>
    <w:lvl w:ilvl="0">
      <w:start w:val="1"/>
      <w:numFmt w:val="decimal"/>
      <w:lvlText w:val="%1."/>
      <w:lvlJc w:val="left"/>
      <w:pPr>
        <w:ind w:left="880" w:hanging="720"/>
      </w:pPr>
      <w:rPr>
        <w:rFonts w:ascii="Times New Roman" w:eastAsia="Times New Roman" w:hAnsi="Times New Roman" w:cs="Times New Roman" w:hint="default"/>
        <w:spacing w:val="-2"/>
        <w:w w:val="99"/>
        <w:sz w:val="23"/>
        <w:szCs w:val="23"/>
        <w:lang w:val="en-US" w:eastAsia="en-US" w:bidi="en-US"/>
      </w:rPr>
    </w:lvl>
    <w:lvl w:ilvl="1">
      <w:numFmt w:val="bullet"/>
      <w:lvlText w:val="•"/>
      <w:lvlJc w:val="left"/>
      <w:pPr>
        <w:ind w:left="1760" w:hanging="720"/>
      </w:pPr>
      <w:rPr>
        <w:rFonts w:hint="default"/>
        <w:lang w:val="en-US" w:eastAsia="en-US" w:bidi="en-US"/>
      </w:rPr>
    </w:lvl>
    <w:lvl w:ilvl="2">
      <w:numFmt w:val="bullet"/>
      <w:lvlText w:val="•"/>
      <w:lvlJc w:val="left"/>
      <w:pPr>
        <w:ind w:left="2640" w:hanging="720"/>
      </w:pPr>
      <w:rPr>
        <w:rFonts w:hint="default"/>
        <w:lang w:val="en-US" w:eastAsia="en-US" w:bidi="en-US"/>
      </w:rPr>
    </w:lvl>
    <w:lvl w:ilvl="3">
      <w:numFmt w:val="bullet"/>
      <w:lvlText w:val="•"/>
      <w:lvlJc w:val="left"/>
      <w:pPr>
        <w:ind w:left="3520" w:hanging="720"/>
      </w:pPr>
      <w:rPr>
        <w:rFonts w:hint="default"/>
        <w:lang w:val="en-US" w:eastAsia="en-US" w:bidi="en-US"/>
      </w:rPr>
    </w:lvl>
    <w:lvl w:ilvl="4">
      <w:numFmt w:val="bullet"/>
      <w:lvlText w:val="•"/>
      <w:lvlJc w:val="left"/>
      <w:pPr>
        <w:ind w:left="4400" w:hanging="720"/>
      </w:pPr>
      <w:rPr>
        <w:rFonts w:hint="default"/>
        <w:lang w:val="en-US" w:eastAsia="en-US" w:bidi="en-US"/>
      </w:rPr>
    </w:lvl>
    <w:lvl w:ilvl="5">
      <w:numFmt w:val="bullet"/>
      <w:lvlText w:val="•"/>
      <w:lvlJc w:val="left"/>
      <w:pPr>
        <w:ind w:left="5280" w:hanging="720"/>
      </w:pPr>
      <w:rPr>
        <w:rFonts w:hint="default"/>
        <w:lang w:val="en-US" w:eastAsia="en-US" w:bidi="en-US"/>
      </w:rPr>
    </w:lvl>
    <w:lvl w:ilvl="6">
      <w:numFmt w:val="bullet"/>
      <w:lvlText w:val="•"/>
      <w:lvlJc w:val="left"/>
      <w:pPr>
        <w:ind w:left="6160" w:hanging="720"/>
      </w:pPr>
      <w:rPr>
        <w:rFonts w:hint="default"/>
        <w:lang w:val="en-US" w:eastAsia="en-US" w:bidi="en-US"/>
      </w:rPr>
    </w:lvl>
    <w:lvl w:ilvl="7">
      <w:numFmt w:val="bullet"/>
      <w:lvlText w:val="•"/>
      <w:lvlJc w:val="left"/>
      <w:pPr>
        <w:ind w:left="7040" w:hanging="720"/>
      </w:pPr>
      <w:rPr>
        <w:rFonts w:hint="default"/>
        <w:lang w:val="en-US" w:eastAsia="en-US" w:bidi="en-US"/>
      </w:rPr>
    </w:lvl>
    <w:lvl w:ilvl="8">
      <w:numFmt w:val="bullet"/>
      <w:lvlText w:val="•"/>
      <w:lvlJc w:val="left"/>
      <w:pPr>
        <w:ind w:left="7920" w:hanging="720"/>
      </w:pPr>
      <w:rPr>
        <w:rFonts w:hint="default"/>
        <w:lang w:val="en-US" w:eastAsia="en-US" w:bidi="en-US"/>
      </w:rPr>
    </w:lvl>
  </w:abstractNum>
  <w:abstractNum w:abstractNumId="188">
    <w:nsid w:val="77ECEA79"/>
    <w:multiLevelType w:val="multilevel"/>
    <w:tmpl w:val="77ECEA79"/>
    <w:lvl w:ilvl="0">
      <w:start w:val="1"/>
      <w:numFmt w:val="decimal"/>
      <w:lvlText w:val="%1."/>
      <w:lvlJc w:val="left"/>
      <w:pPr>
        <w:ind w:left="880" w:hanging="720"/>
      </w:pPr>
      <w:rPr>
        <w:rFonts w:ascii="Times New Roman" w:eastAsia="Times New Roman" w:hAnsi="Times New Roman" w:cs="Times New Roman" w:hint="default"/>
        <w:b/>
        <w:bCs/>
        <w:spacing w:val="-3"/>
        <w:w w:val="99"/>
        <w:sz w:val="24"/>
        <w:szCs w:val="24"/>
        <w:lang w:val="en-US" w:eastAsia="en-US" w:bidi="en-US"/>
      </w:rPr>
    </w:lvl>
    <w:lvl w:ilvl="1">
      <w:start w:val="1"/>
      <w:numFmt w:val="decimal"/>
      <w:lvlText w:val="%1.%2"/>
      <w:lvlJc w:val="left"/>
      <w:pPr>
        <w:ind w:left="1600" w:hanging="720"/>
      </w:pPr>
      <w:rPr>
        <w:rFonts w:ascii="Times New Roman" w:eastAsia="Times New Roman" w:hAnsi="Times New Roman" w:cs="Times New Roman" w:hint="default"/>
        <w:spacing w:val="-8"/>
        <w:w w:val="99"/>
        <w:sz w:val="24"/>
        <w:szCs w:val="24"/>
        <w:lang w:val="en-US" w:eastAsia="en-US" w:bidi="en-US"/>
      </w:rPr>
    </w:lvl>
    <w:lvl w:ilvl="2">
      <w:numFmt w:val="bullet"/>
      <w:lvlText w:val="•"/>
      <w:lvlJc w:val="left"/>
      <w:pPr>
        <w:ind w:left="2497" w:hanging="720"/>
      </w:pPr>
      <w:rPr>
        <w:rFonts w:hint="default"/>
        <w:lang w:val="en-US" w:eastAsia="en-US" w:bidi="en-US"/>
      </w:rPr>
    </w:lvl>
    <w:lvl w:ilvl="3">
      <w:numFmt w:val="bullet"/>
      <w:lvlText w:val="•"/>
      <w:lvlJc w:val="left"/>
      <w:pPr>
        <w:ind w:left="3395" w:hanging="720"/>
      </w:pPr>
      <w:rPr>
        <w:rFonts w:hint="default"/>
        <w:lang w:val="en-US" w:eastAsia="en-US" w:bidi="en-US"/>
      </w:rPr>
    </w:lvl>
    <w:lvl w:ilvl="4">
      <w:numFmt w:val="bullet"/>
      <w:lvlText w:val="•"/>
      <w:lvlJc w:val="left"/>
      <w:pPr>
        <w:ind w:left="4293" w:hanging="720"/>
      </w:pPr>
      <w:rPr>
        <w:rFonts w:hint="default"/>
        <w:lang w:val="en-US" w:eastAsia="en-US" w:bidi="en-US"/>
      </w:rPr>
    </w:lvl>
    <w:lvl w:ilvl="5">
      <w:numFmt w:val="bullet"/>
      <w:lvlText w:val="•"/>
      <w:lvlJc w:val="left"/>
      <w:pPr>
        <w:ind w:left="5191" w:hanging="720"/>
      </w:pPr>
      <w:rPr>
        <w:rFonts w:hint="default"/>
        <w:lang w:val="en-US" w:eastAsia="en-US" w:bidi="en-US"/>
      </w:rPr>
    </w:lvl>
    <w:lvl w:ilvl="6">
      <w:numFmt w:val="bullet"/>
      <w:lvlText w:val="•"/>
      <w:lvlJc w:val="left"/>
      <w:pPr>
        <w:ind w:left="6088" w:hanging="720"/>
      </w:pPr>
      <w:rPr>
        <w:rFonts w:hint="default"/>
        <w:lang w:val="en-US" w:eastAsia="en-US" w:bidi="en-US"/>
      </w:rPr>
    </w:lvl>
    <w:lvl w:ilvl="7">
      <w:numFmt w:val="bullet"/>
      <w:lvlText w:val="•"/>
      <w:lvlJc w:val="left"/>
      <w:pPr>
        <w:ind w:left="6986" w:hanging="720"/>
      </w:pPr>
      <w:rPr>
        <w:rFonts w:hint="default"/>
        <w:lang w:val="en-US" w:eastAsia="en-US" w:bidi="en-US"/>
      </w:rPr>
    </w:lvl>
    <w:lvl w:ilvl="8">
      <w:numFmt w:val="bullet"/>
      <w:lvlText w:val="•"/>
      <w:lvlJc w:val="left"/>
      <w:pPr>
        <w:ind w:left="7884" w:hanging="720"/>
      </w:pPr>
      <w:rPr>
        <w:rFonts w:hint="default"/>
        <w:lang w:val="en-US" w:eastAsia="en-US" w:bidi="en-US"/>
      </w:rPr>
    </w:lvl>
  </w:abstractNum>
  <w:abstractNum w:abstractNumId="189">
    <w:nsid w:val="783A0F8F"/>
    <w:multiLevelType w:val="hybridMultilevel"/>
    <w:tmpl w:val="33C68206"/>
    <w:lvl w:ilvl="0" w:tplc="C65081B6">
      <w:start w:val="1"/>
      <w:numFmt w:val="decimal"/>
      <w:lvlText w:val="%1"/>
      <w:lvlJc w:val="left"/>
      <w:pPr>
        <w:ind w:left="1241" w:hanging="721"/>
        <w:jc w:val="left"/>
      </w:pPr>
      <w:rPr>
        <w:rFonts w:ascii="Times New Roman" w:eastAsia="Times New Roman" w:hAnsi="Times New Roman" w:cs="Times New Roman" w:hint="default"/>
        <w:w w:val="100"/>
        <w:sz w:val="24"/>
        <w:szCs w:val="24"/>
        <w:lang w:val="en-US" w:eastAsia="en-US" w:bidi="ar-SA"/>
      </w:rPr>
    </w:lvl>
    <w:lvl w:ilvl="1" w:tplc="C600A5CA">
      <w:numFmt w:val="bullet"/>
      <w:lvlText w:val="•"/>
      <w:lvlJc w:val="left"/>
      <w:pPr>
        <w:ind w:left="2192" w:hanging="721"/>
      </w:pPr>
      <w:rPr>
        <w:rFonts w:hint="default"/>
        <w:lang w:val="en-US" w:eastAsia="en-US" w:bidi="ar-SA"/>
      </w:rPr>
    </w:lvl>
    <w:lvl w:ilvl="2" w:tplc="DAB04D40">
      <w:numFmt w:val="bullet"/>
      <w:lvlText w:val="•"/>
      <w:lvlJc w:val="left"/>
      <w:pPr>
        <w:ind w:left="3144" w:hanging="721"/>
      </w:pPr>
      <w:rPr>
        <w:rFonts w:hint="default"/>
        <w:lang w:val="en-US" w:eastAsia="en-US" w:bidi="ar-SA"/>
      </w:rPr>
    </w:lvl>
    <w:lvl w:ilvl="3" w:tplc="113EEF5C">
      <w:numFmt w:val="bullet"/>
      <w:lvlText w:val="•"/>
      <w:lvlJc w:val="left"/>
      <w:pPr>
        <w:ind w:left="4096" w:hanging="721"/>
      </w:pPr>
      <w:rPr>
        <w:rFonts w:hint="default"/>
        <w:lang w:val="en-US" w:eastAsia="en-US" w:bidi="ar-SA"/>
      </w:rPr>
    </w:lvl>
    <w:lvl w:ilvl="4" w:tplc="583C6202">
      <w:numFmt w:val="bullet"/>
      <w:lvlText w:val="•"/>
      <w:lvlJc w:val="left"/>
      <w:pPr>
        <w:ind w:left="5048" w:hanging="721"/>
      </w:pPr>
      <w:rPr>
        <w:rFonts w:hint="default"/>
        <w:lang w:val="en-US" w:eastAsia="en-US" w:bidi="ar-SA"/>
      </w:rPr>
    </w:lvl>
    <w:lvl w:ilvl="5" w:tplc="554C957A">
      <w:numFmt w:val="bullet"/>
      <w:lvlText w:val="•"/>
      <w:lvlJc w:val="left"/>
      <w:pPr>
        <w:ind w:left="6000" w:hanging="721"/>
      </w:pPr>
      <w:rPr>
        <w:rFonts w:hint="default"/>
        <w:lang w:val="en-US" w:eastAsia="en-US" w:bidi="ar-SA"/>
      </w:rPr>
    </w:lvl>
    <w:lvl w:ilvl="6" w:tplc="0A2CB912">
      <w:numFmt w:val="bullet"/>
      <w:lvlText w:val="•"/>
      <w:lvlJc w:val="left"/>
      <w:pPr>
        <w:ind w:left="6952" w:hanging="721"/>
      </w:pPr>
      <w:rPr>
        <w:rFonts w:hint="default"/>
        <w:lang w:val="en-US" w:eastAsia="en-US" w:bidi="ar-SA"/>
      </w:rPr>
    </w:lvl>
    <w:lvl w:ilvl="7" w:tplc="98128902">
      <w:numFmt w:val="bullet"/>
      <w:lvlText w:val="•"/>
      <w:lvlJc w:val="left"/>
      <w:pPr>
        <w:ind w:left="7904" w:hanging="721"/>
      </w:pPr>
      <w:rPr>
        <w:rFonts w:hint="default"/>
        <w:lang w:val="en-US" w:eastAsia="en-US" w:bidi="ar-SA"/>
      </w:rPr>
    </w:lvl>
    <w:lvl w:ilvl="8" w:tplc="735CF1A4">
      <w:numFmt w:val="bullet"/>
      <w:lvlText w:val="•"/>
      <w:lvlJc w:val="left"/>
      <w:pPr>
        <w:ind w:left="8856" w:hanging="721"/>
      </w:pPr>
      <w:rPr>
        <w:rFonts w:hint="default"/>
        <w:lang w:val="en-US" w:eastAsia="en-US" w:bidi="ar-SA"/>
      </w:rPr>
    </w:lvl>
  </w:abstractNum>
  <w:abstractNum w:abstractNumId="190">
    <w:nsid w:val="78773764"/>
    <w:multiLevelType w:val="multilevel"/>
    <w:tmpl w:val="78773764"/>
    <w:lvl w:ilvl="0">
      <w:start w:val="1"/>
      <w:numFmt w:val="decimal"/>
      <w:lvlText w:val="%1"/>
      <w:lvlJc w:val="left"/>
      <w:pPr>
        <w:ind w:left="360" w:hanging="360"/>
      </w:pPr>
      <w:rPr>
        <w:rFonts w:hint="default"/>
        <w:b/>
      </w:rPr>
    </w:lvl>
    <w:lvl w:ilvl="1">
      <w:start w:val="1"/>
      <w:numFmt w:val="decimal"/>
      <w:lvlText w:val="5.%2"/>
      <w:lvlJc w:val="left"/>
      <w:pPr>
        <w:ind w:left="360" w:hanging="360"/>
      </w:pPr>
      <w:rPr>
        <w:rFonts w:hint="eastAsia"/>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1">
    <w:nsid w:val="788D1364"/>
    <w:multiLevelType w:val="multilevel"/>
    <w:tmpl w:val="788D1364"/>
    <w:lvl w:ilvl="0">
      <w:start w:val="1"/>
      <w:numFmt w:val="decimal"/>
      <w:lvlText w:val="%1"/>
      <w:lvlJc w:val="left"/>
      <w:pPr>
        <w:ind w:left="360" w:hanging="360"/>
      </w:pPr>
      <w:rPr>
        <w:rFonts w:hint="default"/>
        <w:b/>
      </w:rPr>
    </w:lvl>
    <w:lvl w:ilvl="1">
      <w:start w:val="1"/>
      <w:numFmt w:val="decimal"/>
      <w:lvlText w:val="4.%2"/>
      <w:lvlJc w:val="left"/>
      <w:pPr>
        <w:ind w:left="360" w:hanging="360"/>
      </w:pPr>
      <w:rPr>
        <w:rFonts w:hint="eastAsia"/>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2">
    <w:nsid w:val="795D27E2"/>
    <w:multiLevelType w:val="hybridMultilevel"/>
    <w:tmpl w:val="731A08A0"/>
    <w:lvl w:ilvl="0" w:tplc="653C4520">
      <w:start w:val="1"/>
      <w:numFmt w:val="decimal"/>
      <w:lvlText w:val="%1."/>
      <w:lvlJc w:val="left"/>
      <w:pPr>
        <w:ind w:left="880" w:hanging="360"/>
        <w:jc w:val="left"/>
      </w:pPr>
      <w:rPr>
        <w:rFonts w:ascii="Times New Roman" w:eastAsia="Times New Roman" w:hAnsi="Times New Roman" w:cs="Times New Roman" w:hint="default"/>
        <w:w w:val="100"/>
        <w:sz w:val="24"/>
        <w:szCs w:val="24"/>
        <w:lang w:val="en-US" w:eastAsia="en-US" w:bidi="ar-SA"/>
      </w:rPr>
    </w:lvl>
    <w:lvl w:ilvl="1" w:tplc="2AB0072E">
      <w:numFmt w:val="bullet"/>
      <w:lvlText w:val="•"/>
      <w:lvlJc w:val="left"/>
      <w:pPr>
        <w:ind w:left="1868" w:hanging="360"/>
      </w:pPr>
      <w:rPr>
        <w:rFonts w:hint="default"/>
        <w:lang w:val="en-US" w:eastAsia="en-US" w:bidi="ar-SA"/>
      </w:rPr>
    </w:lvl>
    <w:lvl w:ilvl="2" w:tplc="D99245BA">
      <w:numFmt w:val="bullet"/>
      <w:lvlText w:val="•"/>
      <w:lvlJc w:val="left"/>
      <w:pPr>
        <w:ind w:left="2856" w:hanging="360"/>
      </w:pPr>
      <w:rPr>
        <w:rFonts w:hint="default"/>
        <w:lang w:val="en-US" w:eastAsia="en-US" w:bidi="ar-SA"/>
      </w:rPr>
    </w:lvl>
    <w:lvl w:ilvl="3" w:tplc="43B6275E">
      <w:numFmt w:val="bullet"/>
      <w:lvlText w:val="•"/>
      <w:lvlJc w:val="left"/>
      <w:pPr>
        <w:ind w:left="3844" w:hanging="360"/>
      </w:pPr>
      <w:rPr>
        <w:rFonts w:hint="default"/>
        <w:lang w:val="en-US" w:eastAsia="en-US" w:bidi="ar-SA"/>
      </w:rPr>
    </w:lvl>
    <w:lvl w:ilvl="4" w:tplc="863AF1A2">
      <w:numFmt w:val="bullet"/>
      <w:lvlText w:val="•"/>
      <w:lvlJc w:val="left"/>
      <w:pPr>
        <w:ind w:left="4832" w:hanging="360"/>
      </w:pPr>
      <w:rPr>
        <w:rFonts w:hint="default"/>
        <w:lang w:val="en-US" w:eastAsia="en-US" w:bidi="ar-SA"/>
      </w:rPr>
    </w:lvl>
    <w:lvl w:ilvl="5" w:tplc="80D86D76">
      <w:numFmt w:val="bullet"/>
      <w:lvlText w:val="•"/>
      <w:lvlJc w:val="left"/>
      <w:pPr>
        <w:ind w:left="5820" w:hanging="360"/>
      </w:pPr>
      <w:rPr>
        <w:rFonts w:hint="default"/>
        <w:lang w:val="en-US" w:eastAsia="en-US" w:bidi="ar-SA"/>
      </w:rPr>
    </w:lvl>
    <w:lvl w:ilvl="6" w:tplc="C44A000A">
      <w:numFmt w:val="bullet"/>
      <w:lvlText w:val="•"/>
      <w:lvlJc w:val="left"/>
      <w:pPr>
        <w:ind w:left="6808" w:hanging="360"/>
      </w:pPr>
      <w:rPr>
        <w:rFonts w:hint="default"/>
        <w:lang w:val="en-US" w:eastAsia="en-US" w:bidi="ar-SA"/>
      </w:rPr>
    </w:lvl>
    <w:lvl w:ilvl="7" w:tplc="EB1C2B06">
      <w:numFmt w:val="bullet"/>
      <w:lvlText w:val="•"/>
      <w:lvlJc w:val="left"/>
      <w:pPr>
        <w:ind w:left="7796" w:hanging="360"/>
      </w:pPr>
      <w:rPr>
        <w:rFonts w:hint="default"/>
        <w:lang w:val="en-US" w:eastAsia="en-US" w:bidi="ar-SA"/>
      </w:rPr>
    </w:lvl>
    <w:lvl w:ilvl="8" w:tplc="F4587390">
      <w:numFmt w:val="bullet"/>
      <w:lvlText w:val="•"/>
      <w:lvlJc w:val="left"/>
      <w:pPr>
        <w:ind w:left="8784" w:hanging="360"/>
      </w:pPr>
      <w:rPr>
        <w:rFonts w:hint="default"/>
        <w:lang w:val="en-US" w:eastAsia="en-US" w:bidi="ar-SA"/>
      </w:rPr>
    </w:lvl>
  </w:abstractNum>
  <w:abstractNum w:abstractNumId="193">
    <w:nsid w:val="7B012733"/>
    <w:multiLevelType w:val="hybridMultilevel"/>
    <w:tmpl w:val="0F1046A0"/>
    <w:lvl w:ilvl="0" w:tplc="B3E04F38">
      <w:start w:val="2"/>
      <w:numFmt w:val="lowerLetter"/>
      <w:lvlText w:val="%1)"/>
      <w:lvlJc w:val="left"/>
      <w:pPr>
        <w:ind w:left="3401" w:hanging="720"/>
        <w:jc w:val="left"/>
      </w:pPr>
      <w:rPr>
        <w:rFonts w:ascii="Times New Roman" w:eastAsia="Times New Roman" w:hAnsi="Times New Roman" w:cs="Times New Roman" w:hint="default"/>
        <w:spacing w:val="-10"/>
        <w:w w:val="99"/>
        <w:sz w:val="24"/>
        <w:szCs w:val="24"/>
        <w:lang w:val="en-US" w:eastAsia="en-US" w:bidi="ar-SA"/>
      </w:rPr>
    </w:lvl>
    <w:lvl w:ilvl="1" w:tplc="85BAB6D4">
      <w:numFmt w:val="bullet"/>
      <w:lvlText w:val="•"/>
      <w:lvlJc w:val="left"/>
      <w:pPr>
        <w:ind w:left="4136" w:hanging="720"/>
      </w:pPr>
      <w:rPr>
        <w:rFonts w:hint="default"/>
        <w:lang w:val="en-US" w:eastAsia="en-US" w:bidi="ar-SA"/>
      </w:rPr>
    </w:lvl>
    <w:lvl w:ilvl="2" w:tplc="78329050">
      <w:numFmt w:val="bullet"/>
      <w:lvlText w:val="•"/>
      <w:lvlJc w:val="left"/>
      <w:pPr>
        <w:ind w:left="4872" w:hanging="720"/>
      </w:pPr>
      <w:rPr>
        <w:rFonts w:hint="default"/>
        <w:lang w:val="en-US" w:eastAsia="en-US" w:bidi="ar-SA"/>
      </w:rPr>
    </w:lvl>
    <w:lvl w:ilvl="3" w:tplc="CD8048BA">
      <w:numFmt w:val="bullet"/>
      <w:lvlText w:val="•"/>
      <w:lvlJc w:val="left"/>
      <w:pPr>
        <w:ind w:left="5608" w:hanging="720"/>
      </w:pPr>
      <w:rPr>
        <w:rFonts w:hint="default"/>
        <w:lang w:val="en-US" w:eastAsia="en-US" w:bidi="ar-SA"/>
      </w:rPr>
    </w:lvl>
    <w:lvl w:ilvl="4" w:tplc="591AABD8">
      <w:numFmt w:val="bullet"/>
      <w:lvlText w:val="•"/>
      <w:lvlJc w:val="left"/>
      <w:pPr>
        <w:ind w:left="6344" w:hanging="720"/>
      </w:pPr>
      <w:rPr>
        <w:rFonts w:hint="default"/>
        <w:lang w:val="en-US" w:eastAsia="en-US" w:bidi="ar-SA"/>
      </w:rPr>
    </w:lvl>
    <w:lvl w:ilvl="5" w:tplc="04D6FD72">
      <w:numFmt w:val="bullet"/>
      <w:lvlText w:val="•"/>
      <w:lvlJc w:val="left"/>
      <w:pPr>
        <w:ind w:left="7080" w:hanging="720"/>
      </w:pPr>
      <w:rPr>
        <w:rFonts w:hint="default"/>
        <w:lang w:val="en-US" w:eastAsia="en-US" w:bidi="ar-SA"/>
      </w:rPr>
    </w:lvl>
    <w:lvl w:ilvl="6" w:tplc="C130EF38">
      <w:numFmt w:val="bullet"/>
      <w:lvlText w:val="•"/>
      <w:lvlJc w:val="left"/>
      <w:pPr>
        <w:ind w:left="7816" w:hanging="720"/>
      </w:pPr>
      <w:rPr>
        <w:rFonts w:hint="default"/>
        <w:lang w:val="en-US" w:eastAsia="en-US" w:bidi="ar-SA"/>
      </w:rPr>
    </w:lvl>
    <w:lvl w:ilvl="7" w:tplc="CFBAB6D2">
      <w:numFmt w:val="bullet"/>
      <w:lvlText w:val="•"/>
      <w:lvlJc w:val="left"/>
      <w:pPr>
        <w:ind w:left="8552" w:hanging="720"/>
      </w:pPr>
      <w:rPr>
        <w:rFonts w:hint="default"/>
        <w:lang w:val="en-US" w:eastAsia="en-US" w:bidi="ar-SA"/>
      </w:rPr>
    </w:lvl>
    <w:lvl w:ilvl="8" w:tplc="2B7A5080">
      <w:numFmt w:val="bullet"/>
      <w:lvlText w:val="•"/>
      <w:lvlJc w:val="left"/>
      <w:pPr>
        <w:ind w:left="9288" w:hanging="720"/>
      </w:pPr>
      <w:rPr>
        <w:rFonts w:hint="default"/>
        <w:lang w:val="en-US" w:eastAsia="en-US" w:bidi="ar-SA"/>
      </w:rPr>
    </w:lvl>
  </w:abstractNum>
  <w:abstractNum w:abstractNumId="194">
    <w:nsid w:val="7C246926"/>
    <w:multiLevelType w:val="multilevel"/>
    <w:tmpl w:val="7C246926"/>
    <w:lvl w:ilvl="0">
      <w:start w:val="1"/>
      <w:numFmt w:val="decimal"/>
      <w:lvlText w:val="%1."/>
      <w:lvlJc w:val="left"/>
      <w:pPr>
        <w:ind w:left="880" w:hanging="720"/>
      </w:pPr>
      <w:rPr>
        <w:rFonts w:ascii="Times New Roman" w:eastAsia="Times New Roman" w:hAnsi="Times New Roman" w:cs="Times New Roman" w:hint="default"/>
        <w:b/>
        <w:bCs/>
        <w:spacing w:val="-1"/>
        <w:w w:val="99"/>
        <w:sz w:val="24"/>
        <w:szCs w:val="24"/>
        <w:lang w:val="en-US" w:eastAsia="en-US" w:bidi="en-US"/>
      </w:rPr>
    </w:lvl>
    <w:lvl w:ilvl="1">
      <w:start w:val="1"/>
      <w:numFmt w:val="decimal"/>
      <w:lvlText w:val="%1.%2"/>
      <w:lvlJc w:val="left"/>
      <w:pPr>
        <w:ind w:left="1600" w:hanging="720"/>
      </w:pPr>
      <w:rPr>
        <w:rFonts w:ascii="Times New Roman" w:eastAsia="Times New Roman" w:hAnsi="Times New Roman" w:cs="Times New Roman" w:hint="default"/>
        <w:spacing w:val="-8"/>
        <w:w w:val="100"/>
        <w:sz w:val="24"/>
        <w:szCs w:val="24"/>
        <w:lang w:val="en-US" w:eastAsia="en-US" w:bidi="en-US"/>
      </w:rPr>
    </w:lvl>
    <w:lvl w:ilvl="2">
      <w:numFmt w:val="bullet"/>
      <w:lvlText w:val="•"/>
      <w:lvlJc w:val="left"/>
      <w:pPr>
        <w:ind w:left="2497" w:hanging="720"/>
      </w:pPr>
      <w:rPr>
        <w:rFonts w:hint="default"/>
        <w:lang w:val="en-US" w:eastAsia="en-US" w:bidi="en-US"/>
      </w:rPr>
    </w:lvl>
    <w:lvl w:ilvl="3">
      <w:numFmt w:val="bullet"/>
      <w:lvlText w:val="•"/>
      <w:lvlJc w:val="left"/>
      <w:pPr>
        <w:ind w:left="3395" w:hanging="720"/>
      </w:pPr>
      <w:rPr>
        <w:rFonts w:hint="default"/>
        <w:lang w:val="en-US" w:eastAsia="en-US" w:bidi="en-US"/>
      </w:rPr>
    </w:lvl>
    <w:lvl w:ilvl="4">
      <w:numFmt w:val="bullet"/>
      <w:lvlText w:val="•"/>
      <w:lvlJc w:val="left"/>
      <w:pPr>
        <w:ind w:left="4293" w:hanging="720"/>
      </w:pPr>
      <w:rPr>
        <w:rFonts w:hint="default"/>
        <w:lang w:val="en-US" w:eastAsia="en-US" w:bidi="en-US"/>
      </w:rPr>
    </w:lvl>
    <w:lvl w:ilvl="5">
      <w:numFmt w:val="bullet"/>
      <w:lvlText w:val="•"/>
      <w:lvlJc w:val="left"/>
      <w:pPr>
        <w:ind w:left="5191" w:hanging="720"/>
      </w:pPr>
      <w:rPr>
        <w:rFonts w:hint="default"/>
        <w:lang w:val="en-US" w:eastAsia="en-US" w:bidi="en-US"/>
      </w:rPr>
    </w:lvl>
    <w:lvl w:ilvl="6">
      <w:numFmt w:val="bullet"/>
      <w:lvlText w:val="•"/>
      <w:lvlJc w:val="left"/>
      <w:pPr>
        <w:ind w:left="6088" w:hanging="720"/>
      </w:pPr>
      <w:rPr>
        <w:rFonts w:hint="default"/>
        <w:lang w:val="en-US" w:eastAsia="en-US" w:bidi="en-US"/>
      </w:rPr>
    </w:lvl>
    <w:lvl w:ilvl="7">
      <w:numFmt w:val="bullet"/>
      <w:lvlText w:val="•"/>
      <w:lvlJc w:val="left"/>
      <w:pPr>
        <w:ind w:left="6986" w:hanging="720"/>
      </w:pPr>
      <w:rPr>
        <w:rFonts w:hint="default"/>
        <w:lang w:val="en-US" w:eastAsia="en-US" w:bidi="en-US"/>
      </w:rPr>
    </w:lvl>
    <w:lvl w:ilvl="8">
      <w:numFmt w:val="bullet"/>
      <w:lvlText w:val="•"/>
      <w:lvlJc w:val="left"/>
      <w:pPr>
        <w:ind w:left="7884" w:hanging="720"/>
      </w:pPr>
      <w:rPr>
        <w:rFonts w:hint="default"/>
        <w:lang w:val="en-US" w:eastAsia="en-US" w:bidi="en-US"/>
      </w:rPr>
    </w:lvl>
  </w:abstractNum>
  <w:abstractNum w:abstractNumId="195">
    <w:nsid w:val="7C774066"/>
    <w:multiLevelType w:val="multilevel"/>
    <w:tmpl w:val="0A826492"/>
    <w:lvl w:ilvl="0">
      <w:start w:val="6"/>
      <w:numFmt w:val="decimal"/>
      <w:lvlText w:val="%1"/>
      <w:lvlJc w:val="left"/>
      <w:pPr>
        <w:ind w:left="880" w:hanging="543"/>
        <w:jc w:val="left"/>
      </w:pPr>
      <w:rPr>
        <w:rFonts w:hint="default"/>
        <w:lang w:val="en-US" w:eastAsia="en-US" w:bidi="ar-SA"/>
      </w:rPr>
    </w:lvl>
    <w:lvl w:ilvl="1">
      <w:start w:val="1"/>
      <w:numFmt w:val="decimal"/>
      <w:lvlText w:val="%1.%2"/>
      <w:lvlJc w:val="left"/>
      <w:pPr>
        <w:ind w:left="880" w:hanging="543"/>
        <w:jc w:val="left"/>
      </w:pPr>
      <w:rPr>
        <w:rFonts w:ascii="Times New Roman" w:eastAsia="Times New Roman" w:hAnsi="Times New Roman" w:cs="Times New Roman" w:hint="default"/>
        <w:b/>
        <w:bCs/>
        <w:w w:val="100"/>
        <w:sz w:val="24"/>
        <w:szCs w:val="24"/>
        <w:lang w:val="en-US" w:eastAsia="en-US" w:bidi="ar-SA"/>
      </w:rPr>
    </w:lvl>
    <w:lvl w:ilvl="2">
      <w:numFmt w:val="bullet"/>
      <w:lvlText w:val=""/>
      <w:lvlJc w:val="left"/>
      <w:pPr>
        <w:ind w:left="1601" w:hanging="360"/>
      </w:pPr>
      <w:rPr>
        <w:rFonts w:ascii="Wingdings" w:eastAsia="Wingdings" w:hAnsi="Wingdings" w:cs="Wingdings" w:hint="default"/>
        <w:w w:val="100"/>
        <w:sz w:val="24"/>
        <w:szCs w:val="24"/>
        <w:lang w:val="en-US" w:eastAsia="en-US" w:bidi="ar-SA"/>
      </w:rPr>
    </w:lvl>
    <w:lvl w:ilvl="3">
      <w:numFmt w:val="bullet"/>
      <w:lvlText w:val="•"/>
      <w:lvlJc w:val="left"/>
      <w:pPr>
        <w:ind w:left="3635" w:hanging="360"/>
      </w:pPr>
      <w:rPr>
        <w:rFonts w:hint="default"/>
        <w:lang w:val="en-US" w:eastAsia="en-US" w:bidi="ar-SA"/>
      </w:rPr>
    </w:lvl>
    <w:lvl w:ilvl="4">
      <w:numFmt w:val="bullet"/>
      <w:lvlText w:val="•"/>
      <w:lvlJc w:val="left"/>
      <w:pPr>
        <w:ind w:left="4653" w:hanging="360"/>
      </w:pPr>
      <w:rPr>
        <w:rFonts w:hint="default"/>
        <w:lang w:val="en-US" w:eastAsia="en-US" w:bidi="ar-SA"/>
      </w:rPr>
    </w:lvl>
    <w:lvl w:ilvl="5">
      <w:numFmt w:val="bullet"/>
      <w:lvlText w:val="•"/>
      <w:lvlJc w:val="left"/>
      <w:pPr>
        <w:ind w:left="5671" w:hanging="360"/>
      </w:pPr>
      <w:rPr>
        <w:rFonts w:hint="default"/>
        <w:lang w:val="en-US" w:eastAsia="en-US" w:bidi="ar-SA"/>
      </w:rPr>
    </w:lvl>
    <w:lvl w:ilvl="6">
      <w:numFmt w:val="bullet"/>
      <w:lvlText w:val="•"/>
      <w:lvlJc w:val="left"/>
      <w:pPr>
        <w:ind w:left="6688" w:hanging="360"/>
      </w:pPr>
      <w:rPr>
        <w:rFonts w:hint="default"/>
        <w:lang w:val="en-US" w:eastAsia="en-US" w:bidi="ar-SA"/>
      </w:rPr>
    </w:lvl>
    <w:lvl w:ilvl="7">
      <w:numFmt w:val="bullet"/>
      <w:lvlText w:val="•"/>
      <w:lvlJc w:val="left"/>
      <w:pPr>
        <w:ind w:left="7706" w:hanging="360"/>
      </w:pPr>
      <w:rPr>
        <w:rFonts w:hint="default"/>
        <w:lang w:val="en-US" w:eastAsia="en-US" w:bidi="ar-SA"/>
      </w:rPr>
    </w:lvl>
    <w:lvl w:ilvl="8">
      <w:numFmt w:val="bullet"/>
      <w:lvlText w:val="•"/>
      <w:lvlJc w:val="left"/>
      <w:pPr>
        <w:ind w:left="8724" w:hanging="360"/>
      </w:pPr>
      <w:rPr>
        <w:rFonts w:hint="default"/>
        <w:lang w:val="en-US" w:eastAsia="en-US" w:bidi="ar-SA"/>
      </w:rPr>
    </w:lvl>
  </w:abstractNum>
  <w:abstractNum w:abstractNumId="196">
    <w:nsid w:val="7CBC15F3"/>
    <w:multiLevelType w:val="multilevel"/>
    <w:tmpl w:val="7CBC15F3"/>
    <w:lvl w:ilvl="0">
      <w:start w:val="1"/>
      <w:numFmt w:val="decimal"/>
      <w:lvlText w:val="%1."/>
      <w:lvlJc w:val="left"/>
      <w:pPr>
        <w:ind w:left="284" w:hanging="284"/>
      </w:pPr>
      <w:rPr>
        <w:rFonts w:hint="default"/>
        <w:b/>
        <w:bCs/>
        <w:lang w:val="en-GB"/>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97">
    <w:nsid w:val="7DEC2089"/>
    <w:multiLevelType w:val="multilevel"/>
    <w:tmpl w:val="7DEC2089"/>
    <w:lvl w:ilvl="0">
      <w:start w:val="1"/>
      <w:numFmt w:val="decimal"/>
      <w:lvlText w:val="%1."/>
      <w:lvlJc w:val="left"/>
      <w:pPr>
        <w:ind w:left="880" w:hanging="720"/>
      </w:pPr>
      <w:rPr>
        <w:rFonts w:ascii="Times New Roman" w:eastAsia="Times New Roman" w:hAnsi="Times New Roman" w:cs="Times New Roman" w:hint="default"/>
        <w:spacing w:val="-8"/>
        <w:w w:val="99"/>
        <w:sz w:val="24"/>
        <w:szCs w:val="24"/>
        <w:lang w:val="en-US" w:eastAsia="en-US" w:bidi="en-US"/>
      </w:rPr>
    </w:lvl>
    <w:lvl w:ilvl="1">
      <w:numFmt w:val="bullet"/>
      <w:lvlText w:val="•"/>
      <w:lvlJc w:val="left"/>
      <w:pPr>
        <w:ind w:left="1760" w:hanging="720"/>
      </w:pPr>
      <w:rPr>
        <w:rFonts w:hint="default"/>
        <w:lang w:val="en-US" w:eastAsia="en-US" w:bidi="en-US"/>
      </w:rPr>
    </w:lvl>
    <w:lvl w:ilvl="2">
      <w:numFmt w:val="bullet"/>
      <w:lvlText w:val="•"/>
      <w:lvlJc w:val="left"/>
      <w:pPr>
        <w:ind w:left="2640" w:hanging="720"/>
      </w:pPr>
      <w:rPr>
        <w:rFonts w:hint="default"/>
        <w:lang w:val="en-US" w:eastAsia="en-US" w:bidi="en-US"/>
      </w:rPr>
    </w:lvl>
    <w:lvl w:ilvl="3">
      <w:numFmt w:val="bullet"/>
      <w:lvlText w:val="•"/>
      <w:lvlJc w:val="left"/>
      <w:pPr>
        <w:ind w:left="3520" w:hanging="720"/>
      </w:pPr>
      <w:rPr>
        <w:rFonts w:hint="default"/>
        <w:lang w:val="en-US" w:eastAsia="en-US" w:bidi="en-US"/>
      </w:rPr>
    </w:lvl>
    <w:lvl w:ilvl="4">
      <w:numFmt w:val="bullet"/>
      <w:lvlText w:val="•"/>
      <w:lvlJc w:val="left"/>
      <w:pPr>
        <w:ind w:left="4400" w:hanging="720"/>
      </w:pPr>
      <w:rPr>
        <w:rFonts w:hint="default"/>
        <w:lang w:val="en-US" w:eastAsia="en-US" w:bidi="en-US"/>
      </w:rPr>
    </w:lvl>
    <w:lvl w:ilvl="5">
      <w:numFmt w:val="bullet"/>
      <w:lvlText w:val="•"/>
      <w:lvlJc w:val="left"/>
      <w:pPr>
        <w:ind w:left="5280" w:hanging="720"/>
      </w:pPr>
      <w:rPr>
        <w:rFonts w:hint="default"/>
        <w:lang w:val="en-US" w:eastAsia="en-US" w:bidi="en-US"/>
      </w:rPr>
    </w:lvl>
    <w:lvl w:ilvl="6">
      <w:numFmt w:val="bullet"/>
      <w:lvlText w:val="•"/>
      <w:lvlJc w:val="left"/>
      <w:pPr>
        <w:ind w:left="6160" w:hanging="720"/>
      </w:pPr>
      <w:rPr>
        <w:rFonts w:hint="default"/>
        <w:lang w:val="en-US" w:eastAsia="en-US" w:bidi="en-US"/>
      </w:rPr>
    </w:lvl>
    <w:lvl w:ilvl="7">
      <w:numFmt w:val="bullet"/>
      <w:lvlText w:val="•"/>
      <w:lvlJc w:val="left"/>
      <w:pPr>
        <w:ind w:left="7040" w:hanging="720"/>
      </w:pPr>
      <w:rPr>
        <w:rFonts w:hint="default"/>
        <w:lang w:val="en-US" w:eastAsia="en-US" w:bidi="en-US"/>
      </w:rPr>
    </w:lvl>
    <w:lvl w:ilvl="8">
      <w:numFmt w:val="bullet"/>
      <w:lvlText w:val="•"/>
      <w:lvlJc w:val="left"/>
      <w:pPr>
        <w:ind w:left="7920" w:hanging="720"/>
      </w:pPr>
      <w:rPr>
        <w:rFonts w:hint="default"/>
        <w:lang w:val="en-US" w:eastAsia="en-US" w:bidi="en-US"/>
      </w:rPr>
    </w:lvl>
  </w:abstractNum>
  <w:abstractNum w:abstractNumId="198">
    <w:nsid w:val="7F052EE4"/>
    <w:multiLevelType w:val="multilevel"/>
    <w:tmpl w:val="7F052EE4"/>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9">
    <w:nsid w:val="7F633ED9"/>
    <w:multiLevelType w:val="multilevel"/>
    <w:tmpl w:val="DDF48704"/>
    <w:lvl w:ilvl="0">
      <w:start w:val="9"/>
      <w:numFmt w:val="decimal"/>
      <w:lvlText w:val="%1"/>
      <w:lvlJc w:val="left"/>
      <w:pPr>
        <w:ind w:left="1961" w:hanging="720"/>
        <w:jc w:val="left"/>
      </w:pPr>
      <w:rPr>
        <w:rFonts w:hint="default"/>
        <w:lang w:val="en-US" w:eastAsia="en-US" w:bidi="ar-SA"/>
      </w:rPr>
    </w:lvl>
    <w:lvl w:ilvl="1">
      <w:start w:val="1"/>
      <w:numFmt w:val="decimal"/>
      <w:lvlText w:val="%1.%2"/>
      <w:lvlJc w:val="left"/>
      <w:pPr>
        <w:ind w:left="1961" w:hanging="720"/>
        <w:jc w:val="left"/>
      </w:pPr>
      <w:rPr>
        <w:rFonts w:ascii="Times New Roman" w:eastAsia="Times New Roman" w:hAnsi="Times New Roman" w:cs="Times New Roman" w:hint="default"/>
        <w:w w:val="100"/>
        <w:sz w:val="24"/>
        <w:szCs w:val="24"/>
        <w:lang w:val="en-US" w:eastAsia="en-US" w:bidi="ar-SA"/>
      </w:rPr>
    </w:lvl>
    <w:lvl w:ilvl="2">
      <w:numFmt w:val="bullet"/>
      <w:lvlText w:val="•"/>
      <w:lvlJc w:val="left"/>
      <w:pPr>
        <w:ind w:left="3720" w:hanging="720"/>
      </w:pPr>
      <w:rPr>
        <w:rFonts w:hint="default"/>
        <w:lang w:val="en-US" w:eastAsia="en-US" w:bidi="ar-SA"/>
      </w:rPr>
    </w:lvl>
    <w:lvl w:ilvl="3">
      <w:numFmt w:val="bullet"/>
      <w:lvlText w:val="•"/>
      <w:lvlJc w:val="left"/>
      <w:pPr>
        <w:ind w:left="4600" w:hanging="720"/>
      </w:pPr>
      <w:rPr>
        <w:rFonts w:hint="default"/>
        <w:lang w:val="en-US" w:eastAsia="en-US" w:bidi="ar-SA"/>
      </w:rPr>
    </w:lvl>
    <w:lvl w:ilvl="4">
      <w:numFmt w:val="bullet"/>
      <w:lvlText w:val="•"/>
      <w:lvlJc w:val="left"/>
      <w:pPr>
        <w:ind w:left="5480" w:hanging="720"/>
      </w:pPr>
      <w:rPr>
        <w:rFonts w:hint="default"/>
        <w:lang w:val="en-US" w:eastAsia="en-US" w:bidi="ar-SA"/>
      </w:rPr>
    </w:lvl>
    <w:lvl w:ilvl="5">
      <w:numFmt w:val="bullet"/>
      <w:lvlText w:val="•"/>
      <w:lvlJc w:val="left"/>
      <w:pPr>
        <w:ind w:left="6360" w:hanging="720"/>
      </w:pPr>
      <w:rPr>
        <w:rFonts w:hint="default"/>
        <w:lang w:val="en-US" w:eastAsia="en-US" w:bidi="ar-SA"/>
      </w:rPr>
    </w:lvl>
    <w:lvl w:ilvl="6">
      <w:numFmt w:val="bullet"/>
      <w:lvlText w:val="•"/>
      <w:lvlJc w:val="left"/>
      <w:pPr>
        <w:ind w:left="7240" w:hanging="720"/>
      </w:pPr>
      <w:rPr>
        <w:rFonts w:hint="default"/>
        <w:lang w:val="en-US" w:eastAsia="en-US" w:bidi="ar-SA"/>
      </w:rPr>
    </w:lvl>
    <w:lvl w:ilvl="7">
      <w:numFmt w:val="bullet"/>
      <w:lvlText w:val="•"/>
      <w:lvlJc w:val="left"/>
      <w:pPr>
        <w:ind w:left="8120" w:hanging="720"/>
      </w:pPr>
      <w:rPr>
        <w:rFonts w:hint="default"/>
        <w:lang w:val="en-US" w:eastAsia="en-US" w:bidi="ar-SA"/>
      </w:rPr>
    </w:lvl>
    <w:lvl w:ilvl="8">
      <w:numFmt w:val="bullet"/>
      <w:lvlText w:val="•"/>
      <w:lvlJc w:val="left"/>
      <w:pPr>
        <w:ind w:left="9000" w:hanging="720"/>
      </w:pPr>
      <w:rPr>
        <w:rFonts w:hint="default"/>
        <w:lang w:val="en-US" w:eastAsia="en-US" w:bidi="ar-SA"/>
      </w:rPr>
    </w:lvl>
  </w:abstractNum>
  <w:num w:numId="1">
    <w:abstractNumId w:val="102"/>
  </w:num>
  <w:num w:numId="2">
    <w:abstractNumId w:val="92"/>
  </w:num>
  <w:num w:numId="3">
    <w:abstractNumId w:val="34"/>
  </w:num>
  <w:num w:numId="4">
    <w:abstractNumId w:val="153"/>
  </w:num>
  <w:num w:numId="5">
    <w:abstractNumId w:val="26"/>
  </w:num>
  <w:num w:numId="6">
    <w:abstractNumId w:val="19"/>
  </w:num>
  <w:num w:numId="7">
    <w:abstractNumId w:val="52"/>
  </w:num>
  <w:num w:numId="8">
    <w:abstractNumId w:val="94"/>
  </w:num>
  <w:num w:numId="9">
    <w:abstractNumId w:val="182"/>
  </w:num>
  <w:num w:numId="10">
    <w:abstractNumId w:val="47"/>
  </w:num>
  <w:num w:numId="11">
    <w:abstractNumId w:val="7"/>
  </w:num>
  <w:num w:numId="12">
    <w:abstractNumId w:val="99"/>
  </w:num>
  <w:num w:numId="13">
    <w:abstractNumId w:val="155"/>
  </w:num>
  <w:num w:numId="14">
    <w:abstractNumId w:val="30"/>
  </w:num>
  <w:num w:numId="15">
    <w:abstractNumId w:val="138"/>
  </w:num>
  <w:num w:numId="16">
    <w:abstractNumId w:val="194"/>
  </w:num>
  <w:num w:numId="17">
    <w:abstractNumId w:val="188"/>
  </w:num>
  <w:num w:numId="18">
    <w:abstractNumId w:val="25"/>
  </w:num>
  <w:num w:numId="19">
    <w:abstractNumId w:val="167"/>
  </w:num>
  <w:num w:numId="20">
    <w:abstractNumId w:val="8"/>
  </w:num>
  <w:num w:numId="21">
    <w:abstractNumId w:val="119"/>
  </w:num>
  <w:num w:numId="22">
    <w:abstractNumId w:val="4"/>
  </w:num>
  <w:num w:numId="23">
    <w:abstractNumId w:val="150"/>
  </w:num>
  <w:num w:numId="24">
    <w:abstractNumId w:val="197"/>
  </w:num>
  <w:num w:numId="25">
    <w:abstractNumId w:val="86"/>
  </w:num>
  <w:num w:numId="26">
    <w:abstractNumId w:val="41"/>
  </w:num>
  <w:num w:numId="27">
    <w:abstractNumId w:val="91"/>
  </w:num>
  <w:num w:numId="28">
    <w:abstractNumId w:val="196"/>
  </w:num>
  <w:num w:numId="29">
    <w:abstractNumId w:val="18"/>
  </w:num>
  <w:num w:numId="30">
    <w:abstractNumId w:val="123"/>
  </w:num>
  <w:num w:numId="31">
    <w:abstractNumId w:val="68"/>
  </w:num>
  <w:num w:numId="32">
    <w:abstractNumId w:val="113"/>
  </w:num>
  <w:num w:numId="33">
    <w:abstractNumId w:val="50"/>
  </w:num>
  <w:num w:numId="34">
    <w:abstractNumId w:val="28"/>
  </w:num>
  <w:num w:numId="35">
    <w:abstractNumId w:val="43"/>
  </w:num>
  <w:num w:numId="36">
    <w:abstractNumId w:val="81"/>
  </w:num>
  <w:num w:numId="37">
    <w:abstractNumId w:val="180"/>
  </w:num>
  <w:num w:numId="38">
    <w:abstractNumId w:val="38"/>
  </w:num>
  <w:num w:numId="39">
    <w:abstractNumId w:val="29"/>
  </w:num>
  <w:num w:numId="40">
    <w:abstractNumId w:val="14"/>
  </w:num>
  <w:num w:numId="41">
    <w:abstractNumId w:val="187"/>
  </w:num>
  <w:num w:numId="42">
    <w:abstractNumId w:val="36"/>
  </w:num>
  <w:num w:numId="43">
    <w:abstractNumId w:val="21"/>
  </w:num>
  <w:num w:numId="44">
    <w:abstractNumId w:val="103"/>
  </w:num>
  <w:num w:numId="45">
    <w:abstractNumId w:val="39"/>
  </w:num>
  <w:num w:numId="46">
    <w:abstractNumId w:val="10"/>
  </w:num>
  <w:num w:numId="47">
    <w:abstractNumId w:val="154"/>
  </w:num>
  <w:num w:numId="48">
    <w:abstractNumId w:val="23"/>
  </w:num>
  <w:num w:numId="49">
    <w:abstractNumId w:val="17"/>
  </w:num>
  <w:num w:numId="50">
    <w:abstractNumId w:val="9"/>
  </w:num>
  <w:num w:numId="51">
    <w:abstractNumId w:val="12"/>
  </w:num>
  <w:num w:numId="52">
    <w:abstractNumId w:val="16"/>
  </w:num>
  <w:num w:numId="53">
    <w:abstractNumId w:val="6"/>
  </w:num>
  <w:num w:numId="54">
    <w:abstractNumId w:val="85"/>
  </w:num>
  <w:num w:numId="55">
    <w:abstractNumId w:val="24"/>
  </w:num>
  <w:num w:numId="56">
    <w:abstractNumId w:val="74"/>
  </w:num>
  <w:num w:numId="57">
    <w:abstractNumId w:val="35"/>
  </w:num>
  <w:num w:numId="58">
    <w:abstractNumId w:val="176"/>
  </w:num>
  <w:num w:numId="59">
    <w:abstractNumId w:val="0"/>
  </w:num>
  <w:num w:numId="60">
    <w:abstractNumId w:val="22"/>
  </w:num>
  <w:num w:numId="61">
    <w:abstractNumId w:val="42"/>
  </w:num>
  <w:num w:numId="62">
    <w:abstractNumId w:val="136"/>
  </w:num>
  <w:num w:numId="63">
    <w:abstractNumId w:val="71"/>
  </w:num>
  <w:num w:numId="64">
    <w:abstractNumId w:val="11"/>
  </w:num>
  <w:num w:numId="65">
    <w:abstractNumId w:val="37"/>
  </w:num>
  <w:num w:numId="66">
    <w:abstractNumId w:val="83"/>
  </w:num>
  <w:num w:numId="67">
    <w:abstractNumId w:val="131"/>
  </w:num>
  <w:num w:numId="68">
    <w:abstractNumId w:val="15"/>
  </w:num>
  <w:num w:numId="69">
    <w:abstractNumId w:val="164"/>
  </w:num>
  <w:num w:numId="70">
    <w:abstractNumId w:val="2"/>
  </w:num>
  <w:num w:numId="71">
    <w:abstractNumId w:val="5"/>
  </w:num>
  <w:num w:numId="72">
    <w:abstractNumId w:val="45"/>
  </w:num>
  <w:num w:numId="73">
    <w:abstractNumId w:val="13"/>
  </w:num>
  <w:num w:numId="74">
    <w:abstractNumId w:val="27"/>
  </w:num>
  <w:num w:numId="75">
    <w:abstractNumId w:val="31"/>
  </w:num>
  <w:num w:numId="76">
    <w:abstractNumId w:val="143"/>
  </w:num>
  <w:num w:numId="77">
    <w:abstractNumId w:val="33"/>
  </w:num>
  <w:num w:numId="78">
    <w:abstractNumId w:val="49"/>
  </w:num>
  <w:num w:numId="79">
    <w:abstractNumId w:val="73"/>
  </w:num>
  <w:num w:numId="80">
    <w:abstractNumId w:val="183"/>
  </w:num>
  <w:num w:numId="81">
    <w:abstractNumId w:val="59"/>
  </w:num>
  <w:num w:numId="82">
    <w:abstractNumId w:val="152"/>
  </w:num>
  <w:num w:numId="83">
    <w:abstractNumId w:val="51"/>
  </w:num>
  <w:num w:numId="84">
    <w:abstractNumId w:val="77"/>
  </w:num>
  <w:num w:numId="85">
    <w:abstractNumId w:val="117"/>
  </w:num>
  <w:num w:numId="86">
    <w:abstractNumId w:val="89"/>
  </w:num>
  <w:num w:numId="87">
    <w:abstractNumId w:val="122"/>
  </w:num>
  <w:num w:numId="88">
    <w:abstractNumId w:val="60"/>
  </w:num>
  <w:num w:numId="89">
    <w:abstractNumId w:val="63"/>
  </w:num>
  <w:num w:numId="90">
    <w:abstractNumId w:val="44"/>
  </w:num>
  <w:num w:numId="91">
    <w:abstractNumId w:val="175"/>
  </w:num>
  <w:num w:numId="92">
    <w:abstractNumId w:val="108"/>
  </w:num>
  <w:num w:numId="93">
    <w:abstractNumId w:val="198"/>
  </w:num>
  <w:num w:numId="94">
    <w:abstractNumId w:val="84"/>
  </w:num>
  <w:num w:numId="95">
    <w:abstractNumId w:val="67"/>
  </w:num>
  <w:num w:numId="96">
    <w:abstractNumId w:val="3"/>
  </w:num>
  <w:num w:numId="97">
    <w:abstractNumId w:val="66"/>
  </w:num>
  <w:num w:numId="98">
    <w:abstractNumId w:val="32"/>
  </w:num>
  <w:num w:numId="99">
    <w:abstractNumId w:val="40"/>
  </w:num>
  <w:num w:numId="100">
    <w:abstractNumId w:val="162"/>
  </w:num>
  <w:num w:numId="101">
    <w:abstractNumId w:val="104"/>
  </w:num>
  <w:num w:numId="102">
    <w:abstractNumId w:val="93"/>
  </w:num>
  <w:num w:numId="103">
    <w:abstractNumId w:val="126"/>
  </w:num>
  <w:num w:numId="104">
    <w:abstractNumId w:val="191"/>
  </w:num>
  <w:num w:numId="105">
    <w:abstractNumId w:val="190"/>
  </w:num>
  <w:num w:numId="106">
    <w:abstractNumId w:val="116"/>
  </w:num>
  <w:num w:numId="107">
    <w:abstractNumId w:val="65"/>
  </w:num>
  <w:num w:numId="108">
    <w:abstractNumId w:val="55"/>
  </w:num>
  <w:num w:numId="109">
    <w:abstractNumId w:val="82"/>
  </w:num>
  <w:num w:numId="110">
    <w:abstractNumId w:val="170"/>
  </w:num>
  <w:num w:numId="111">
    <w:abstractNumId w:val="156"/>
  </w:num>
  <w:num w:numId="112">
    <w:abstractNumId w:val="171"/>
  </w:num>
  <w:num w:numId="113">
    <w:abstractNumId w:val="184"/>
  </w:num>
  <w:num w:numId="114">
    <w:abstractNumId w:val="137"/>
  </w:num>
  <w:num w:numId="115">
    <w:abstractNumId w:val="105"/>
  </w:num>
  <w:num w:numId="116">
    <w:abstractNumId w:val="101"/>
  </w:num>
  <w:num w:numId="117">
    <w:abstractNumId w:val="80"/>
  </w:num>
  <w:num w:numId="118">
    <w:abstractNumId w:val="115"/>
  </w:num>
  <w:num w:numId="119">
    <w:abstractNumId w:val="166"/>
  </w:num>
  <w:num w:numId="120">
    <w:abstractNumId w:val="186"/>
  </w:num>
  <w:num w:numId="121">
    <w:abstractNumId w:val="133"/>
  </w:num>
  <w:num w:numId="122">
    <w:abstractNumId w:val="88"/>
  </w:num>
  <w:num w:numId="123">
    <w:abstractNumId w:val="1"/>
  </w:num>
  <w:num w:numId="124">
    <w:abstractNumId w:val="75"/>
  </w:num>
  <w:num w:numId="125">
    <w:abstractNumId w:val="46"/>
  </w:num>
  <w:num w:numId="126">
    <w:abstractNumId w:val="118"/>
  </w:num>
  <w:num w:numId="127">
    <w:abstractNumId w:val="20"/>
  </w:num>
  <w:num w:numId="128">
    <w:abstractNumId w:val="79"/>
  </w:num>
  <w:num w:numId="129">
    <w:abstractNumId w:val="97"/>
  </w:num>
  <w:num w:numId="130">
    <w:abstractNumId w:val="192"/>
  </w:num>
  <w:num w:numId="131">
    <w:abstractNumId w:val="160"/>
  </w:num>
  <w:num w:numId="132">
    <w:abstractNumId w:val="195"/>
  </w:num>
  <w:num w:numId="133">
    <w:abstractNumId w:val="124"/>
  </w:num>
  <w:num w:numId="134">
    <w:abstractNumId w:val="141"/>
  </w:num>
  <w:num w:numId="135">
    <w:abstractNumId w:val="72"/>
  </w:num>
  <w:num w:numId="136">
    <w:abstractNumId w:val="125"/>
  </w:num>
  <w:num w:numId="137">
    <w:abstractNumId w:val="54"/>
  </w:num>
  <w:num w:numId="138">
    <w:abstractNumId w:val="110"/>
  </w:num>
  <w:num w:numId="139">
    <w:abstractNumId w:val="134"/>
  </w:num>
  <w:num w:numId="140">
    <w:abstractNumId w:val="169"/>
  </w:num>
  <w:num w:numId="141">
    <w:abstractNumId w:val="96"/>
  </w:num>
  <w:num w:numId="142">
    <w:abstractNumId w:val="173"/>
  </w:num>
  <w:num w:numId="143">
    <w:abstractNumId w:val="181"/>
  </w:num>
  <w:num w:numId="144">
    <w:abstractNumId w:val="185"/>
  </w:num>
  <w:num w:numId="145">
    <w:abstractNumId w:val="112"/>
  </w:num>
  <w:num w:numId="146">
    <w:abstractNumId w:val="57"/>
  </w:num>
  <w:num w:numId="147">
    <w:abstractNumId w:val="87"/>
  </w:num>
  <w:num w:numId="148">
    <w:abstractNumId w:val="157"/>
  </w:num>
  <w:num w:numId="149">
    <w:abstractNumId w:val="127"/>
  </w:num>
  <w:num w:numId="150">
    <w:abstractNumId w:val="64"/>
  </w:num>
  <w:num w:numId="151">
    <w:abstractNumId w:val="144"/>
  </w:num>
  <w:num w:numId="152">
    <w:abstractNumId w:val="120"/>
  </w:num>
  <w:num w:numId="153">
    <w:abstractNumId w:val="114"/>
  </w:num>
  <w:num w:numId="154">
    <w:abstractNumId w:val="58"/>
  </w:num>
  <w:num w:numId="155">
    <w:abstractNumId w:val="121"/>
  </w:num>
  <w:num w:numId="156">
    <w:abstractNumId w:val="69"/>
  </w:num>
  <w:num w:numId="157">
    <w:abstractNumId w:val="199"/>
  </w:num>
  <w:num w:numId="158">
    <w:abstractNumId w:val="174"/>
  </w:num>
  <w:num w:numId="159">
    <w:abstractNumId w:val="95"/>
  </w:num>
  <w:num w:numId="160">
    <w:abstractNumId w:val="179"/>
  </w:num>
  <w:num w:numId="161">
    <w:abstractNumId w:val="128"/>
  </w:num>
  <w:num w:numId="162">
    <w:abstractNumId w:val="109"/>
  </w:num>
  <w:num w:numId="163">
    <w:abstractNumId w:val="70"/>
  </w:num>
  <w:num w:numId="164">
    <w:abstractNumId w:val="111"/>
  </w:num>
  <w:num w:numId="165">
    <w:abstractNumId w:val="106"/>
  </w:num>
  <w:num w:numId="166">
    <w:abstractNumId w:val="178"/>
  </w:num>
  <w:num w:numId="167">
    <w:abstractNumId w:val="148"/>
  </w:num>
  <w:num w:numId="168">
    <w:abstractNumId w:val="145"/>
  </w:num>
  <w:num w:numId="169">
    <w:abstractNumId w:val="129"/>
  </w:num>
  <w:num w:numId="170">
    <w:abstractNumId w:val="62"/>
  </w:num>
  <w:num w:numId="171">
    <w:abstractNumId w:val="61"/>
  </w:num>
  <w:num w:numId="172">
    <w:abstractNumId w:val="90"/>
  </w:num>
  <w:num w:numId="173">
    <w:abstractNumId w:val="78"/>
  </w:num>
  <w:num w:numId="174">
    <w:abstractNumId w:val="142"/>
  </w:num>
  <w:num w:numId="175">
    <w:abstractNumId w:val="76"/>
  </w:num>
  <w:num w:numId="176">
    <w:abstractNumId w:val="139"/>
  </w:num>
  <w:num w:numId="177">
    <w:abstractNumId w:val="165"/>
  </w:num>
  <w:num w:numId="178">
    <w:abstractNumId w:val="177"/>
  </w:num>
  <w:num w:numId="179">
    <w:abstractNumId w:val="189"/>
  </w:num>
  <w:num w:numId="180">
    <w:abstractNumId w:val="172"/>
  </w:num>
  <w:num w:numId="181">
    <w:abstractNumId w:val="149"/>
  </w:num>
  <w:num w:numId="182">
    <w:abstractNumId w:val="151"/>
  </w:num>
  <w:num w:numId="183">
    <w:abstractNumId w:val="147"/>
  </w:num>
  <w:num w:numId="184">
    <w:abstractNumId w:val="140"/>
  </w:num>
  <w:num w:numId="185">
    <w:abstractNumId w:val="48"/>
  </w:num>
  <w:num w:numId="186">
    <w:abstractNumId w:val="146"/>
  </w:num>
  <w:num w:numId="187">
    <w:abstractNumId w:val="193"/>
  </w:num>
  <w:num w:numId="188">
    <w:abstractNumId w:val="163"/>
  </w:num>
  <w:num w:numId="189">
    <w:abstractNumId w:val="98"/>
  </w:num>
  <w:num w:numId="190">
    <w:abstractNumId w:val="158"/>
  </w:num>
  <w:num w:numId="191">
    <w:abstractNumId w:val="161"/>
  </w:num>
  <w:num w:numId="192">
    <w:abstractNumId w:val="168"/>
  </w:num>
  <w:num w:numId="193">
    <w:abstractNumId w:val="130"/>
  </w:num>
  <w:num w:numId="194">
    <w:abstractNumId w:val="159"/>
  </w:num>
  <w:num w:numId="195">
    <w:abstractNumId w:val="107"/>
  </w:num>
  <w:num w:numId="196">
    <w:abstractNumId w:val="56"/>
  </w:num>
  <w:num w:numId="197">
    <w:abstractNumId w:val="53"/>
  </w:num>
  <w:num w:numId="198">
    <w:abstractNumId w:val="132"/>
  </w:num>
  <w:num w:numId="199">
    <w:abstractNumId w:val="100"/>
  </w:num>
  <w:num w:numId="200">
    <w:abstractNumId w:val="135"/>
  </w:num>
  <w:numIdMacAtCleanup w:val="20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2"/>
  <w:bordersDoNotSurroundHeader/>
  <w:bordersDoNotSurroundFooter/>
  <w:proofState w:spelling="clean" w:grammar="clean"/>
  <w:defaultTabStop w:val="720"/>
  <w:drawingGridHorizontalSpacing w:val="110"/>
  <w:displayHorizont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M4NDFjMjk5ZjExMDVkYTIyNDViNjk0YWZiOWNmZjEifQ=="/>
  </w:docVars>
  <w:rsids>
    <w:rsidRoot w:val="0072169D"/>
    <w:rsid w:val="00006A76"/>
    <w:rsid w:val="0001175E"/>
    <w:rsid w:val="0001225E"/>
    <w:rsid w:val="00040E37"/>
    <w:rsid w:val="00044B7D"/>
    <w:rsid w:val="00047213"/>
    <w:rsid w:val="00050052"/>
    <w:rsid w:val="00055F17"/>
    <w:rsid w:val="00073815"/>
    <w:rsid w:val="00073A35"/>
    <w:rsid w:val="00093331"/>
    <w:rsid w:val="00093D7B"/>
    <w:rsid w:val="000A0C10"/>
    <w:rsid w:val="000A3822"/>
    <w:rsid w:val="000D2E93"/>
    <w:rsid w:val="000D3A1D"/>
    <w:rsid w:val="000D67FF"/>
    <w:rsid w:val="000D7E46"/>
    <w:rsid w:val="000F3BDC"/>
    <w:rsid w:val="000F44CC"/>
    <w:rsid w:val="00112509"/>
    <w:rsid w:val="0011596A"/>
    <w:rsid w:val="001201BC"/>
    <w:rsid w:val="001204DA"/>
    <w:rsid w:val="00124C07"/>
    <w:rsid w:val="00126896"/>
    <w:rsid w:val="0014527E"/>
    <w:rsid w:val="0014665D"/>
    <w:rsid w:val="00147902"/>
    <w:rsid w:val="001570F0"/>
    <w:rsid w:val="001612F9"/>
    <w:rsid w:val="00161D3E"/>
    <w:rsid w:val="00187C40"/>
    <w:rsid w:val="001A6C42"/>
    <w:rsid w:val="001A73B9"/>
    <w:rsid w:val="001C71E5"/>
    <w:rsid w:val="001C76FF"/>
    <w:rsid w:val="001E0979"/>
    <w:rsid w:val="001F3ED9"/>
    <w:rsid w:val="00212E06"/>
    <w:rsid w:val="00213E4F"/>
    <w:rsid w:val="002461C9"/>
    <w:rsid w:val="00247199"/>
    <w:rsid w:val="00251513"/>
    <w:rsid w:val="00270928"/>
    <w:rsid w:val="0028070C"/>
    <w:rsid w:val="00284A6D"/>
    <w:rsid w:val="00290E3C"/>
    <w:rsid w:val="0029340C"/>
    <w:rsid w:val="002C2B34"/>
    <w:rsid w:val="002D6CC2"/>
    <w:rsid w:val="002E3400"/>
    <w:rsid w:val="002E4234"/>
    <w:rsid w:val="00322395"/>
    <w:rsid w:val="003403FC"/>
    <w:rsid w:val="00376822"/>
    <w:rsid w:val="0038158C"/>
    <w:rsid w:val="003951E5"/>
    <w:rsid w:val="003B11B1"/>
    <w:rsid w:val="003E0BB6"/>
    <w:rsid w:val="00406AB9"/>
    <w:rsid w:val="00420726"/>
    <w:rsid w:val="00437AAF"/>
    <w:rsid w:val="0045058E"/>
    <w:rsid w:val="00450DF7"/>
    <w:rsid w:val="00451FAF"/>
    <w:rsid w:val="00452B18"/>
    <w:rsid w:val="0047146A"/>
    <w:rsid w:val="004855F7"/>
    <w:rsid w:val="00497099"/>
    <w:rsid w:val="004A2750"/>
    <w:rsid w:val="004C4642"/>
    <w:rsid w:val="004C5254"/>
    <w:rsid w:val="004C5608"/>
    <w:rsid w:val="004D50AF"/>
    <w:rsid w:val="004E154A"/>
    <w:rsid w:val="0050547D"/>
    <w:rsid w:val="00513F18"/>
    <w:rsid w:val="00524DA2"/>
    <w:rsid w:val="00542ECA"/>
    <w:rsid w:val="005450CC"/>
    <w:rsid w:val="0055338D"/>
    <w:rsid w:val="00567A9C"/>
    <w:rsid w:val="00582FCD"/>
    <w:rsid w:val="00597054"/>
    <w:rsid w:val="005A1C3C"/>
    <w:rsid w:val="005A3D42"/>
    <w:rsid w:val="005B0EC1"/>
    <w:rsid w:val="005B38F6"/>
    <w:rsid w:val="005B4DFE"/>
    <w:rsid w:val="005C3556"/>
    <w:rsid w:val="005D1546"/>
    <w:rsid w:val="005D1EB6"/>
    <w:rsid w:val="005D6FEE"/>
    <w:rsid w:val="005E4038"/>
    <w:rsid w:val="005E7CBA"/>
    <w:rsid w:val="005F6964"/>
    <w:rsid w:val="00606B84"/>
    <w:rsid w:val="006151CA"/>
    <w:rsid w:val="00617A6F"/>
    <w:rsid w:val="0063197A"/>
    <w:rsid w:val="006344EC"/>
    <w:rsid w:val="00644BBE"/>
    <w:rsid w:val="00657B19"/>
    <w:rsid w:val="0067023F"/>
    <w:rsid w:val="006715C7"/>
    <w:rsid w:val="0067717B"/>
    <w:rsid w:val="006918AD"/>
    <w:rsid w:val="00695162"/>
    <w:rsid w:val="006A0C9E"/>
    <w:rsid w:val="006A35D0"/>
    <w:rsid w:val="006E31AE"/>
    <w:rsid w:val="006F1336"/>
    <w:rsid w:val="006F4CDB"/>
    <w:rsid w:val="00705241"/>
    <w:rsid w:val="00712910"/>
    <w:rsid w:val="0071380F"/>
    <w:rsid w:val="00720B62"/>
    <w:rsid w:val="0072169D"/>
    <w:rsid w:val="00726564"/>
    <w:rsid w:val="00731FC0"/>
    <w:rsid w:val="00733BFF"/>
    <w:rsid w:val="00734102"/>
    <w:rsid w:val="00752566"/>
    <w:rsid w:val="00752D4E"/>
    <w:rsid w:val="007639D2"/>
    <w:rsid w:val="00764262"/>
    <w:rsid w:val="0077016C"/>
    <w:rsid w:val="00782F40"/>
    <w:rsid w:val="0079719B"/>
    <w:rsid w:val="007A0BB5"/>
    <w:rsid w:val="007A141C"/>
    <w:rsid w:val="007A7966"/>
    <w:rsid w:val="007C0A52"/>
    <w:rsid w:val="007D1578"/>
    <w:rsid w:val="007D4D2D"/>
    <w:rsid w:val="007F64EE"/>
    <w:rsid w:val="007F66ED"/>
    <w:rsid w:val="0080589C"/>
    <w:rsid w:val="00807F5C"/>
    <w:rsid w:val="008456B6"/>
    <w:rsid w:val="00847A99"/>
    <w:rsid w:val="00854F1B"/>
    <w:rsid w:val="00886667"/>
    <w:rsid w:val="008A52AE"/>
    <w:rsid w:val="008B66A1"/>
    <w:rsid w:val="008B7F6C"/>
    <w:rsid w:val="008E3CAA"/>
    <w:rsid w:val="008E7DE9"/>
    <w:rsid w:val="009014D0"/>
    <w:rsid w:val="00902762"/>
    <w:rsid w:val="0090385A"/>
    <w:rsid w:val="009200EF"/>
    <w:rsid w:val="00926908"/>
    <w:rsid w:val="00927DCC"/>
    <w:rsid w:val="00935CDE"/>
    <w:rsid w:val="0097251F"/>
    <w:rsid w:val="00985756"/>
    <w:rsid w:val="00992861"/>
    <w:rsid w:val="009A165B"/>
    <w:rsid w:val="009D02C7"/>
    <w:rsid w:val="009E7E68"/>
    <w:rsid w:val="00A11380"/>
    <w:rsid w:val="00A11EB6"/>
    <w:rsid w:val="00A36DFA"/>
    <w:rsid w:val="00A514CE"/>
    <w:rsid w:val="00A60F73"/>
    <w:rsid w:val="00A91F12"/>
    <w:rsid w:val="00A93375"/>
    <w:rsid w:val="00A975A2"/>
    <w:rsid w:val="00AA7557"/>
    <w:rsid w:val="00AA7685"/>
    <w:rsid w:val="00AC4006"/>
    <w:rsid w:val="00AD051B"/>
    <w:rsid w:val="00AF0E0A"/>
    <w:rsid w:val="00B01CCA"/>
    <w:rsid w:val="00B06279"/>
    <w:rsid w:val="00B17575"/>
    <w:rsid w:val="00B206C5"/>
    <w:rsid w:val="00B26D4D"/>
    <w:rsid w:val="00B26E24"/>
    <w:rsid w:val="00B40F64"/>
    <w:rsid w:val="00B42209"/>
    <w:rsid w:val="00B509D0"/>
    <w:rsid w:val="00B54FF2"/>
    <w:rsid w:val="00B8143B"/>
    <w:rsid w:val="00B96277"/>
    <w:rsid w:val="00BA0C9D"/>
    <w:rsid w:val="00BA39B6"/>
    <w:rsid w:val="00BA3B5F"/>
    <w:rsid w:val="00BD27FA"/>
    <w:rsid w:val="00BF5D99"/>
    <w:rsid w:val="00BF68F3"/>
    <w:rsid w:val="00C02C3A"/>
    <w:rsid w:val="00C12B3C"/>
    <w:rsid w:val="00C34B0E"/>
    <w:rsid w:val="00C35D8A"/>
    <w:rsid w:val="00C35E95"/>
    <w:rsid w:val="00C4704C"/>
    <w:rsid w:val="00C95BD2"/>
    <w:rsid w:val="00CA257C"/>
    <w:rsid w:val="00CA7E33"/>
    <w:rsid w:val="00CB0464"/>
    <w:rsid w:val="00CB20A7"/>
    <w:rsid w:val="00CB4BD2"/>
    <w:rsid w:val="00CC3A63"/>
    <w:rsid w:val="00CD0E1C"/>
    <w:rsid w:val="00CE0E30"/>
    <w:rsid w:val="00CF7022"/>
    <w:rsid w:val="00CF7E86"/>
    <w:rsid w:val="00D03D9E"/>
    <w:rsid w:val="00D260E4"/>
    <w:rsid w:val="00D363AE"/>
    <w:rsid w:val="00D55C7E"/>
    <w:rsid w:val="00D62AD8"/>
    <w:rsid w:val="00D70118"/>
    <w:rsid w:val="00D845CB"/>
    <w:rsid w:val="00D87EF8"/>
    <w:rsid w:val="00DA3F59"/>
    <w:rsid w:val="00DC2D88"/>
    <w:rsid w:val="00DF13FF"/>
    <w:rsid w:val="00DF3715"/>
    <w:rsid w:val="00E0022B"/>
    <w:rsid w:val="00E01508"/>
    <w:rsid w:val="00E04DC4"/>
    <w:rsid w:val="00E056F2"/>
    <w:rsid w:val="00E1723B"/>
    <w:rsid w:val="00E2339E"/>
    <w:rsid w:val="00E24B79"/>
    <w:rsid w:val="00E30AF8"/>
    <w:rsid w:val="00E86C10"/>
    <w:rsid w:val="00E9653A"/>
    <w:rsid w:val="00EC5C89"/>
    <w:rsid w:val="00EC734F"/>
    <w:rsid w:val="00ED6A3E"/>
    <w:rsid w:val="00ED6DA7"/>
    <w:rsid w:val="00EE23EB"/>
    <w:rsid w:val="00EF4B30"/>
    <w:rsid w:val="00F15626"/>
    <w:rsid w:val="00F27065"/>
    <w:rsid w:val="00F333BE"/>
    <w:rsid w:val="00F37358"/>
    <w:rsid w:val="00F421D9"/>
    <w:rsid w:val="00F52C66"/>
    <w:rsid w:val="00F5509D"/>
    <w:rsid w:val="00F72A7C"/>
    <w:rsid w:val="00F91CCB"/>
    <w:rsid w:val="00F969CF"/>
    <w:rsid w:val="00F96C23"/>
    <w:rsid w:val="00FA3C1E"/>
    <w:rsid w:val="00FB1EC0"/>
    <w:rsid w:val="00FB5465"/>
    <w:rsid w:val="00FE59A3"/>
    <w:rsid w:val="00FE5D51"/>
    <w:rsid w:val="00FF2597"/>
    <w:rsid w:val="00FF2D27"/>
    <w:rsid w:val="05B07208"/>
    <w:rsid w:val="10D13AFE"/>
    <w:rsid w:val="27DE5EEA"/>
    <w:rsid w:val="2B7B3A0B"/>
    <w:rsid w:val="31B662DB"/>
    <w:rsid w:val="33701DE7"/>
    <w:rsid w:val="379466BC"/>
    <w:rsid w:val="38D66725"/>
    <w:rsid w:val="3A7A067E"/>
    <w:rsid w:val="4C8C67D9"/>
    <w:rsid w:val="5E790391"/>
    <w:rsid w:val="692912B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en-US" w:bidi="ar-SA"/>
      </w:rPr>
    </w:rPrDefault>
    <w:pPrDefault/>
  </w:docDefaults>
  <w:latentStyles w:defLockedState="0" w:defUIPriority="0" w:defSemiHidden="1" w:defUnhideWhenUsed="1" w:defQFormat="0" w:count="267">
    <w:lsdException w:name="Normal" w:semiHidden="0" w:uiPriority="1" w:unhideWhenUsed="0" w:qFormat="1"/>
    <w:lsdException w:name="heading 1" w:semiHidden="0" w:uiPriority="1" w:unhideWhenUsed="0" w:qFormat="1"/>
    <w:lsdException w:name="heading 2" w:semiHidden="0" w:uiPriority="1" w:unhideWhenUsed="0" w:qFormat="1"/>
    <w:lsdException w:name="heading 3" w:semiHidden="0" w:uiPriority="1"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qFormat="1"/>
    <w:lsdException w:name="header" w:semiHidden="0" w:uiPriority="99" w:unhideWhenUsed="0" w:qFormat="1"/>
    <w:lsdException w:name="footer" w:semiHidden="0" w:uiPriority="99" w:unhideWhenUsed="0" w:qFormat="1"/>
    <w:lsdException w:name="caption" w:qFormat="1"/>
    <w:lsdException w:name="table of authorities" w:semiHidden="0" w:unhideWhenUsed="0"/>
    <w:lsdException w:name="List" w:semiHidden="0" w:unhideWhenUsed="0"/>
    <w:lsdException w:name="List Bullet" w:semiHidden="0" w:unhideWhenUsed="0"/>
    <w:lsdException w:name="Title" w:semiHidden="0" w:uiPriority="1" w:unhideWhenUsed="0" w:qFormat="1"/>
    <w:lsdException w:name="Default Paragraph Font" w:uiPriority="1" w:qFormat="1"/>
    <w:lsdException w:name="Body Text" w:semiHidden="0" w:uiPriority="1"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HTML Top of Form" w:uiPriority="99"/>
    <w:lsdException w:name="HTML Bottom of Form" w:uiPriority="99"/>
    <w:lsdException w:name="Normal Table" w:uiPriority="99" w:qFormat="1"/>
    <w:lsdException w:name="No List" w:uiPriority="99"/>
    <w:lsdException w:name="Outline List 1" w:uiPriority="99"/>
    <w:lsdException w:name="Outline List 2" w:uiPriority="99"/>
    <w:lsdException w:name="Outline List 3" w:uiPriority="99"/>
    <w:lsdException w:name="Balloon Text" w:semiHidden="0" w:uiPriority="99" w:unhideWhenUsed="0" w:qFormat="1"/>
    <w:lsdException w:name="Table Grid" w:semiHidden="0" w:unhideWhenUsed="0"/>
    <w:lsdException w:name="Placeholder Text" w:uiPriority="99"/>
    <w:lsdException w:name="No Spacing" w:uiPriority="99"/>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lsdException w:name="List Paragraph" w:semiHidden="0" w:uiPriority="34" w:unhideWhenUsed="0" w:qFormat="1"/>
    <w:lsdException w:name="Quote" w:uiPriority="99"/>
    <w:lsdException w:name="Intense Quote" w:uiPriority="99"/>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pPr>
      <w:widowControl w:val="0"/>
      <w:autoSpaceDE w:val="0"/>
      <w:autoSpaceDN w:val="0"/>
    </w:pPr>
    <w:rPr>
      <w:rFonts w:ascii="Times New Roman" w:eastAsia="Times New Roman" w:hAnsi="Times New Roman" w:cs="Times New Roman"/>
      <w:sz w:val="22"/>
      <w:szCs w:val="22"/>
      <w:lang w:bidi="en-US"/>
    </w:rPr>
  </w:style>
  <w:style w:type="paragraph" w:styleId="Heading1">
    <w:name w:val="heading 1"/>
    <w:basedOn w:val="Normal"/>
    <w:next w:val="Normal"/>
    <w:uiPriority w:val="1"/>
    <w:qFormat/>
    <w:pPr>
      <w:spacing w:line="275" w:lineRule="exact"/>
      <w:ind w:left="880" w:hanging="721"/>
      <w:outlineLvl w:val="0"/>
    </w:pPr>
    <w:rPr>
      <w:b/>
      <w:bCs/>
      <w:sz w:val="24"/>
      <w:szCs w:val="24"/>
    </w:rPr>
  </w:style>
  <w:style w:type="paragraph" w:styleId="Heading2">
    <w:name w:val="heading 2"/>
    <w:basedOn w:val="Normal"/>
    <w:next w:val="Normal"/>
    <w:uiPriority w:val="1"/>
    <w:qFormat/>
    <w:pPr>
      <w:spacing w:line="264" w:lineRule="exact"/>
      <w:ind w:left="160"/>
      <w:outlineLvl w:val="1"/>
    </w:pPr>
    <w:rPr>
      <w:b/>
      <w:bCs/>
      <w:sz w:val="23"/>
      <w:szCs w:val="23"/>
    </w:rPr>
  </w:style>
  <w:style w:type="paragraph" w:styleId="Heading3">
    <w:name w:val="heading 3"/>
    <w:basedOn w:val="Normal"/>
    <w:next w:val="Normal"/>
    <w:uiPriority w:val="1"/>
    <w:qFormat/>
    <w:pPr>
      <w:ind w:left="880" w:hanging="721"/>
      <w:outlineLvl w:val="2"/>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semiHidden/>
    <w:unhideWhenUsed/>
    <w:qFormat/>
  </w:style>
  <w:style w:type="paragraph" w:styleId="BodyText">
    <w:name w:val="Body Text"/>
    <w:basedOn w:val="Normal"/>
    <w:uiPriority w:val="1"/>
    <w:qFormat/>
    <w:pPr>
      <w:spacing w:before="10"/>
      <w:ind w:left="1600" w:hanging="721"/>
    </w:pPr>
    <w:rPr>
      <w:sz w:val="20"/>
      <w:szCs w:val="20"/>
    </w:rPr>
  </w:style>
  <w:style w:type="paragraph" w:styleId="BalloonText">
    <w:name w:val="Balloon Text"/>
    <w:basedOn w:val="Normal"/>
    <w:link w:val="BalloonTextChar"/>
    <w:uiPriority w:val="99"/>
    <w:qFormat/>
    <w:rPr>
      <w:sz w:val="18"/>
      <w:szCs w:val="18"/>
    </w:rPr>
  </w:style>
  <w:style w:type="paragraph" w:styleId="Footer">
    <w:name w:val="footer"/>
    <w:basedOn w:val="Normal"/>
    <w:link w:val="FooterChar"/>
    <w:uiPriority w:val="99"/>
    <w:qFormat/>
    <w:pPr>
      <w:tabs>
        <w:tab w:val="center" w:pos="4153"/>
        <w:tab w:val="right" w:pos="8306"/>
      </w:tabs>
      <w:snapToGrid w:val="0"/>
    </w:pPr>
    <w:rPr>
      <w:sz w:val="18"/>
      <w:szCs w:val="18"/>
    </w:rPr>
  </w:style>
  <w:style w:type="paragraph" w:styleId="Header">
    <w:name w:val="header"/>
    <w:basedOn w:val="Normal"/>
    <w:link w:val="HeaderChar"/>
    <w:uiPriority w:val="99"/>
    <w:qFormat/>
    <w:pPr>
      <w:pBdr>
        <w:bottom w:val="single" w:sz="6" w:space="1" w:color="auto"/>
      </w:pBdr>
      <w:tabs>
        <w:tab w:val="center" w:pos="4153"/>
        <w:tab w:val="right" w:pos="8306"/>
      </w:tabs>
      <w:snapToGrid w:val="0"/>
      <w:jc w:val="center"/>
    </w:pPr>
    <w:rPr>
      <w:sz w:val="18"/>
      <w:szCs w:val="18"/>
    </w:rPr>
  </w:style>
  <w:style w:type="table" w:customStyle="1" w:styleId="TableNormal1">
    <w:name w:val="Table Normal1"/>
    <w:uiPriority w:val="2"/>
    <w:semiHidden/>
    <w:unhideWhenUsed/>
    <w:qFormat/>
    <w:tblPr>
      <w:tblCellMar>
        <w:top w:w="0" w:type="dxa"/>
        <w:left w:w="0" w:type="dxa"/>
        <w:bottom w:w="0" w:type="dxa"/>
        <w:right w:w="0" w:type="dxa"/>
      </w:tblCellMar>
    </w:tblPr>
  </w:style>
  <w:style w:type="paragraph" w:styleId="ListParagraph">
    <w:name w:val="List Paragraph"/>
    <w:aliases w:val="Report Text"/>
    <w:basedOn w:val="Normal"/>
    <w:link w:val="ListParagraphChar"/>
    <w:uiPriority w:val="34"/>
    <w:qFormat/>
    <w:pPr>
      <w:spacing w:before="10"/>
      <w:ind w:left="1600" w:hanging="721"/>
    </w:pPr>
  </w:style>
  <w:style w:type="paragraph" w:customStyle="1" w:styleId="TableParagraph">
    <w:name w:val="Table Paragraph"/>
    <w:basedOn w:val="Normal"/>
    <w:uiPriority w:val="1"/>
    <w:qFormat/>
  </w:style>
  <w:style w:type="character" w:customStyle="1" w:styleId="HeaderChar">
    <w:name w:val="Header Char"/>
    <w:basedOn w:val="DefaultParagraphFont"/>
    <w:link w:val="Header"/>
    <w:uiPriority w:val="99"/>
    <w:qFormat/>
    <w:rPr>
      <w:rFonts w:ascii="Times New Roman" w:eastAsia="Times New Roman" w:hAnsi="Times New Roman" w:cs="Times New Roman"/>
      <w:sz w:val="18"/>
      <w:szCs w:val="18"/>
      <w:lang w:eastAsia="en-US" w:bidi="en-US"/>
    </w:rPr>
  </w:style>
  <w:style w:type="character" w:customStyle="1" w:styleId="FooterChar">
    <w:name w:val="Footer Char"/>
    <w:basedOn w:val="DefaultParagraphFont"/>
    <w:link w:val="Footer"/>
    <w:uiPriority w:val="99"/>
    <w:qFormat/>
    <w:rPr>
      <w:rFonts w:ascii="Times New Roman" w:eastAsia="Times New Roman" w:hAnsi="Times New Roman" w:cs="Times New Roman"/>
      <w:sz w:val="18"/>
      <w:szCs w:val="18"/>
      <w:lang w:eastAsia="en-US" w:bidi="en-US"/>
    </w:rPr>
  </w:style>
  <w:style w:type="paragraph" w:customStyle="1" w:styleId="Default">
    <w:name w:val="Default"/>
    <w:qFormat/>
    <w:pPr>
      <w:widowControl w:val="0"/>
      <w:autoSpaceDE w:val="0"/>
      <w:autoSpaceDN w:val="0"/>
      <w:adjustRightInd w:val="0"/>
    </w:pPr>
    <w:rPr>
      <w:rFonts w:ascii="Arial" w:hAnsi="Arial" w:cs="Arial"/>
      <w:color w:val="000000"/>
      <w:sz w:val="24"/>
      <w:szCs w:val="24"/>
      <w:lang w:eastAsia="zh-CN"/>
    </w:rPr>
  </w:style>
  <w:style w:type="character" w:customStyle="1" w:styleId="BalloonTextChar">
    <w:name w:val="Balloon Text Char"/>
    <w:basedOn w:val="DefaultParagraphFont"/>
    <w:link w:val="BalloonText"/>
    <w:uiPriority w:val="99"/>
    <w:qFormat/>
    <w:rPr>
      <w:rFonts w:ascii="Times New Roman" w:eastAsia="Times New Roman" w:hAnsi="Times New Roman" w:cs="Times New Roman"/>
      <w:sz w:val="18"/>
      <w:szCs w:val="18"/>
      <w:lang w:eastAsia="en-US" w:bidi="en-US"/>
    </w:rPr>
  </w:style>
  <w:style w:type="character" w:customStyle="1" w:styleId="NormalCharacter">
    <w:name w:val="NormalCharacter"/>
    <w:qFormat/>
  </w:style>
  <w:style w:type="paragraph" w:styleId="Title">
    <w:name w:val="Title"/>
    <w:basedOn w:val="Normal"/>
    <w:link w:val="TitleChar"/>
    <w:uiPriority w:val="1"/>
    <w:qFormat/>
    <w:rsid w:val="00044B7D"/>
    <w:pPr>
      <w:spacing w:before="65"/>
      <w:ind w:left="666" w:right="298"/>
      <w:jc w:val="center"/>
    </w:pPr>
    <w:rPr>
      <w:sz w:val="32"/>
      <w:szCs w:val="32"/>
      <w:lang w:bidi="ar-SA"/>
    </w:rPr>
  </w:style>
  <w:style w:type="character" w:customStyle="1" w:styleId="TitleChar">
    <w:name w:val="Title Char"/>
    <w:basedOn w:val="DefaultParagraphFont"/>
    <w:link w:val="Title"/>
    <w:uiPriority w:val="1"/>
    <w:rsid w:val="00044B7D"/>
    <w:rPr>
      <w:rFonts w:ascii="Times New Roman" w:eastAsia="Times New Roman" w:hAnsi="Times New Roman" w:cs="Times New Roman"/>
      <w:sz w:val="32"/>
      <w:szCs w:val="32"/>
    </w:rPr>
  </w:style>
  <w:style w:type="character" w:customStyle="1" w:styleId="ListParagraphChar">
    <w:name w:val="List Paragraph Char"/>
    <w:aliases w:val="Report Text Char"/>
    <w:link w:val="ListParagraph"/>
    <w:uiPriority w:val="34"/>
    <w:qFormat/>
    <w:rsid w:val="000D67FF"/>
    <w:rPr>
      <w:rFonts w:ascii="Times New Roman" w:eastAsia="Times New Roman" w:hAnsi="Times New Roman" w:cs="Times New Roman"/>
      <w:sz w:val="22"/>
      <w:szCs w:val="22"/>
      <w:lang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en-US" w:bidi="ar-SA"/>
      </w:rPr>
    </w:rPrDefault>
    <w:pPrDefault/>
  </w:docDefaults>
  <w:latentStyles w:defLockedState="0" w:defUIPriority="0" w:defSemiHidden="1" w:defUnhideWhenUsed="1" w:defQFormat="0" w:count="267">
    <w:lsdException w:name="Normal" w:semiHidden="0" w:uiPriority="1" w:unhideWhenUsed="0" w:qFormat="1"/>
    <w:lsdException w:name="heading 1" w:semiHidden="0" w:uiPriority="1" w:unhideWhenUsed="0" w:qFormat="1"/>
    <w:lsdException w:name="heading 2" w:semiHidden="0" w:uiPriority="1" w:unhideWhenUsed="0" w:qFormat="1"/>
    <w:lsdException w:name="heading 3" w:semiHidden="0" w:uiPriority="1"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annotation text" w:qFormat="1"/>
    <w:lsdException w:name="header" w:semiHidden="0" w:uiPriority="99" w:unhideWhenUsed="0" w:qFormat="1"/>
    <w:lsdException w:name="footer" w:semiHidden="0" w:uiPriority="99" w:unhideWhenUsed="0" w:qFormat="1"/>
    <w:lsdException w:name="caption" w:qFormat="1"/>
    <w:lsdException w:name="table of authorities" w:semiHidden="0" w:unhideWhenUsed="0"/>
    <w:lsdException w:name="List" w:semiHidden="0" w:unhideWhenUsed="0"/>
    <w:lsdException w:name="List Bullet" w:semiHidden="0" w:unhideWhenUsed="0"/>
    <w:lsdException w:name="Title" w:semiHidden="0" w:uiPriority="1" w:unhideWhenUsed="0" w:qFormat="1"/>
    <w:lsdException w:name="Default Paragraph Font" w:uiPriority="1" w:qFormat="1"/>
    <w:lsdException w:name="Body Text" w:semiHidden="0" w:uiPriority="1"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nhideWhenUsed="0" w:qFormat="1"/>
    <w:lsdException w:name="Emphasis" w:semiHidden="0" w:unhideWhenUsed="0" w:qFormat="1"/>
    <w:lsdException w:name="HTML Top of Form" w:uiPriority="99"/>
    <w:lsdException w:name="HTML Bottom of Form" w:uiPriority="99"/>
    <w:lsdException w:name="Normal Table" w:uiPriority="99" w:qFormat="1"/>
    <w:lsdException w:name="No List" w:uiPriority="99"/>
    <w:lsdException w:name="Outline List 1" w:uiPriority="99"/>
    <w:lsdException w:name="Outline List 2" w:uiPriority="99"/>
    <w:lsdException w:name="Outline List 3" w:uiPriority="99"/>
    <w:lsdException w:name="Balloon Text" w:semiHidden="0" w:uiPriority="99" w:unhideWhenUsed="0" w:qFormat="1"/>
    <w:lsdException w:name="Table Grid" w:semiHidden="0" w:unhideWhenUsed="0"/>
    <w:lsdException w:name="Placeholder Text" w:uiPriority="99"/>
    <w:lsdException w:name="No Spacing" w:uiPriority="99"/>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lsdException w:name="List Paragraph" w:semiHidden="0" w:uiPriority="34" w:unhideWhenUsed="0" w:qFormat="1"/>
    <w:lsdException w:name="Quote" w:uiPriority="99"/>
    <w:lsdException w:name="Intense Quote" w:uiPriority="99"/>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pPr>
      <w:widowControl w:val="0"/>
      <w:autoSpaceDE w:val="0"/>
      <w:autoSpaceDN w:val="0"/>
    </w:pPr>
    <w:rPr>
      <w:rFonts w:ascii="Times New Roman" w:eastAsia="Times New Roman" w:hAnsi="Times New Roman" w:cs="Times New Roman"/>
      <w:sz w:val="22"/>
      <w:szCs w:val="22"/>
      <w:lang w:bidi="en-US"/>
    </w:rPr>
  </w:style>
  <w:style w:type="paragraph" w:styleId="Heading1">
    <w:name w:val="heading 1"/>
    <w:basedOn w:val="Normal"/>
    <w:next w:val="Normal"/>
    <w:uiPriority w:val="1"/>
    <w:qFormat/>
    <w:pPr>
      <w:spacing w:line="275" w:lineRule="exact"/>
      <w:ind w:left="880" w:hanging="721"/>
      <w:outlineLvl w:val="0"/>
    </w:pPr>
    <w:rPr>
      <w:b/>
      <w:bCs/>
      <w:sz w:val="24"/>
      <w:szCs w:val="24"/>
    </w:rPr>
  </w:style>
  <w:style w:type="paragraph" w:styleId="Heading2">
    <w:name w:val="heading 2"/>
    <w:basedOn w:val="Normal"/>
    <w:next w:val="Normal"/>
    <w:uiPriority w:val="1"/>
    <w:qFormat/>
    <w:pPr>
      <w:spacing w:line="264" w:lineRule="exact"/>
      <w:ind w:left="160"/>
      <w:outlineLvl w:val="1"/>
    </w:pPr>
    <w:rPr>
      <w:b/>
      <w:bCs/>
      <w:sz w:val="23"/>
      <w:szCs w:val="23"/>
    </w:rPr>
  </w:style>
  <w:style w:type="paragraph" w:styleId="Heading3">
    <w:name w:val="heading 3"/>
    <w:basedOn w:val="Normal"/>
    <w:next w:val="Normal"/>
    <w:uiPriority w:val="1"/>
    <w:qFormat/>
    <w:pPr>
      <w:ind w:left="880" w:hanging="721"/>
      <w:outlineLvl w:val="2"/>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semiHidden/>
    <w:unhideWhenUsed/>
    <w:qFormat/>
  </w:style>
  <w:style w:type="paragraph" w:styleId="BodyText">
    <w:name w:val="Body Text"/>
    <w:basedOn w:val="Normal"/>
    <w:uiPriority w:val="1"/>
    <w:qFormat/>
    <w:pPr>
      <w:spacing w:before="10"/>
      <w:ind w:left="1600" w:hanging="721"/>
    </w:pPr>
    <w:rPr>
      <w:sz w:val="20"/>
      <w:szCs w:val="20"/>
    </w:rPr>
  </w:style>
  <w:style w:type="paragraph" w:styleId="BalloonText">
    <w:name w:val="Balloon Text"/>
    <w:basedOn w:val="Normal"/>
    <w:link w:val="BalloonTextChar"/>
    <w:uiPriority w:val="99"/>
    <w:qFormat/>
    <w:rPr>
      <w:sz w:val="18"/>
      <w:szCs w:val="18"/>
    </w:rPr>
  </w:style>
  <w:style w:type="paragraph" w:styleId="Footer">
    <w:name w:val="footer"/>
    <w:basedOn w:val="Normal"/>
    <w:link w:val="FooterChar"/>
    <w:uiPriority w:val="99"/>
    <w:qFormat/>
    <w:pPr>
      <w:tabs>
        <w:tab w:val="center" w:pos="4153"/>
        <w:tab w:val="right" w:pos="8306"/>
      </w:tabs>
      <w:snapToGrid w:val="0"/>
    </w:pPr>
    <w:rPr>
      <w:sz w:val="18"/>
      <w:szCs w:val="18"/>
    </w:rPr>
  </w:style>
  <w:style w:type="paragraph" w:styleId="Header">
    <w:name w:val="header"/>
    <w:basedOn w:val="Normal"/>
    <w:link w:val="HeaderChar"/>
    <w:uiPriority w:val="99"/>
    <w:qFormat/>
    <w:pPr>
      <w:pBdr>
        <w:bottom w:val="single" w:sz="6" w:space="1" w:color="auto"/>
      </w:pBdr>
      <w:tabs>
        <w:tab w:val="center" w:pos="4153"/>
        <w:tab w:val="right" w:pos="8306"/>
      </w:tabs>
      <w:snapToGrid w:val="0"/>
      <w:jc w:val="center"/>
    </w:pPr>
    <w:rPr>
      <w:sz w:val="18"/>
      <w:szCs w:val="18"/>
    </w:rPr>
  </w:style>
  <w:style w:type="table" w:customStyle="1" w:styleId="TableNormal1">
    <w:name w:val="Table Normal1"/>
    <w:uiPriority w:val="2"/>
    <w:semiHidden/>
    <w:unhideWhenUsed/>
    <w:qFormat/>
    <w:tblPr>
      <w:tblCellMar>
        <w:top w:w="0" w:type="dxa"/>
        <w:left w:w="0" w:type="dxa"/>
        <w:bottom w:w="0" w:type="dxa"/>
        <w:right w:w="0" w:type="dxa"/>
      </w:tblCellMar>
    </w:tblPr>
  </w:style>
  <w:style w:type="paragraph" w:styleId="ListParagraph">
    <w:name w:val="List Paragraph"/>
    <w:aliases w:val="Report Text"/>
    <w:basedOn w:val="Normal"/>
    <w:link w:val="ListParagraphChar"/>
    <w:uiPriority w:val="34"/>
    <w:qFormat/>
    <w:pPr>
      <w:spacing w:before="10"/>
      <w:ind w:left="1600" w:hanging="721"/>
    </w:pPr>
  </w:style>
  <w:style w:type="paragraph" w:customStyle="1" w:styleId="TableParagraph">
    <w:name w:val="Table Paragraph"/>
    <w:basedOn w:val="Normal"/>
    <w:uiPriority w:val="1"/>
    <w:qFormat/>
  </w:style>
  <w:style w:type="character" w:customStyle="1" w:styleId="HeaderChar">
    <w:name w:val="Header Char"/>
    <w:basedOn w:val="DefaultParagraphFont"/>
    <w:link w:val="Header"/>
    <w:uiPriority w:val="99"/>
    <w:qFormat/>
    <w:rPr>
      <w:rFonts w:ascii="Times New Roman" w:eastAsia="Times New Roman" w:hAnsi="Times New Roman" w:cs="Times New Roman"/>
      <w:sz w:val="18"/>
      <w:szCs w:val="18"/>
      <w:lang w:eastAsia="en-US" w:bidi="en-US"/>
    </w:rPr>
  </w:style>
  <w:style w:type="character" w:customStyle="1" w:styleId="FooterChar">
    <w:name w:val="Footer Char"/>
    <w:basedOn w:val="DefaultParagraphFont"/>
    <w:link w:val="Footer"/>
    <w:uiPriority w:val="99"/>
    <w:qFormat/>
    <w:rPr>
      <w:rFonts w:ascii="Times New Roman" w:eastAsia="Times New Roman" w:hAnsi="Times New Roman" w:cs="Times New Roman"/>
      <w:sz w:val="18"/>
      <w:szCs w:val="18"/>
      <w:lang w:eastAsia="en-US" w:bidi="en-US"/>
    </w:rPr>
  </w:style>
  <w:style w:type="paragraph" w:customStyle="1" w:styleId="Default">
    <w:name w:val="Default"/>
    <w:qFormat/>
    <w:pPr>
      <w:widowControl w:val="0"/>
      <w:autoSpaceDE w:val="0"/>
      <w:autoSpaceDN w:val="0"/>
      <w:adjustRightInd w:val="0"/>
    </w:pPr>
    <w:rPr>
      <w:rFonts w:ascii="Arial" w:hAnsi="Arial" w:cs="Arial"/>
      <w:color w:val="000000"/>
      <w:sz w:val="24"/>
      <w:szCs w:val="24"/>
      <w:lang w:eastAsia="zh-CN"/>
    </w:rPr>
  </w:style>
  <w:style w:type="character" w:customStyle="1" w:styleId="BalloonTextChar">
    <w:name w:val="Balloon Text Char"/>
    <w:basedOn w:val="DefaultParagraphFont"/>
    <w:link w:val="BalloonText"/>
    <w:uiPriority w:val="99"/>
    <w:qFormat/>
    <w:rPr>
      <w:rFonts w:ascii="Times New Roman" w:eastAsia="Times New Roman" w:hAnsi="Times New Roman" w:cs="Times New Roman"/>
      <w:sz w:val="18"/>
      <w:szCs w:val="18"/>
      <w:lang w:eastAsia="en-US" w:bidi="en-US"/>
    </w:rPr>
  </w:style>
  <w:style w:type="character" w:customStyle="1" w:styleId="NormalCharacter">
    <w:name w:val="NormalCharacter"/>
    <w:qFormat/>
  </w:style>
  <w:style w:type="paragraph" w:styleId="Title">
    <w:name w:val="Title"/>
    <w:basedOn w:val="Normal"/>
    <w:link w:val="TitleChar"/>
    <w:uiPriority w:val="1"/>
    <w:qFormat/>
    <w:rsid w:val="00044B7D"/>
    <w:pPr>
      <w:spacing w:before="65"/>
      <w:ind w:left="666" w:right="298"/>
      <w:jc w:val="center"/>
    </w:pPr>
    <w:rPr>
      <w:sz w:val="32"/>
      <w:szCs w:val="32"/>
      <w:lang w:bidi="ar-SA"/>
    </w:rPr>
  </w:style>
  <w:style w:type="character" w:customStyle="1" w:styleId="TitleChar">
    <w:name w:val="Title Char"/>
    <w:basedOn w:val="DefaultParagraphFont"/>
    <w:link w:val="Title"/>
    <w:uiPriority w:val="1"/>
    <w:rsid w:val="00044B7D"/>
    <w:rPr>
      <w:rFonts w:ascii="Times New Roman" w:eastAsia="Times New Roman" w:hAnsi="Times New Roman" w:cs="Times New Roman"/>
      <w:sz w:val="32"/>
      <w:szCs w:val="32"/>
    </w:rPr>
  </w:style>
  <w:style w:type="character" w:customStyle="1" w:styleId="ListParagraphChar">
    <w:name w:val="List Paragraph Char"/>
    <w:aliases w:val="Report Text Char"/>
    <w:link w:val="ListParagraph"/>
    <w:uiPriority w:val="34"/>
    <w:qFormat/>
    <w:rsid w:val="000D67FF"/>
    <w:rPr>
      <w:rFonts w:ascii="Times New Roman" w:eastAsia="Times New Roman" w:hAnsi="Times New Roman" w:cs="Times New Roman"/>
      <w:sz w:val="22"/>
      <w:szCs w:val="22"/>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image" Target="media/image22.jpeg"/><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4.jpeg"/><Relationship Id="rId33" Type="http://schemas.openxmlformats.org/officeDocument/2006/relationships/image" Target="media/image21.jpe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eader" Target="header2.xml"/><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3.jpeg"/><Relationship Id="rId32" Type="http://schemas.openxmlformats.org/officeDocument/2006/relationships/image" Target="media/image20.jpe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5.jpeg"/><Relationship Id="rId23" Type="http://schemas.openxmlformats.org/officeDocument/2006/relationships/image" Target="media/image12.jpeg"/><Relationship Id="rId28" Type="http://schemas.openxmlformats.org/officeDocument/2006/relationships/footer" Target="footer2.xml"/><Relationship Id="rId36" Type="http://schemas.openxmlformats.org/officeDocument/2006/relationships/footer" Target="footer3.xml"/><Relationship Id="rId10" Type="http://schemas.openxmlformats.org/officeDocument/2006/relationships/header" Target="header1.xml"/><Relationship Id="rId19" Type="http://schemas.openxmlformats.org/officeDocument/2006/relationships/image" Target="media/image9.jpeg"/><Relationship Id="rId31" Type="http://schemas.openxmlformats.org/officeDocument/2006/relationships/image" Target="media/image19.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image" Target="media/image18.jpeg"/><Relationship Id="rId35"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6D9F6E-6C35-4E33-B106-5D276B8C39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194</Pages>
  <Words>39005</Words>
  <Characters>222333</Characters>
  <Application>Microsoft Office Word</Application>
  <DocSecurity>0</DocSecurity>
  <Lines>1852</Lines>
  <Paragraphs>521</Paragraphs>
  <ScaleCrop>false</ScaleCrop>
  <HeadingPairs>
    <vt:vector size="2" baseType="variant">
      <vt:variant>
        <vt:lpstr>Title</vt:lpstr>
      </vt:variant>
      <vt:variant>
        <vt:i4>1</vt:i4>
      </vt:variant>
    </vt:vector>
  </HeadingPairs>
  <TitlesOfParts>
    <vt:vector size="1" baseType="lpstr">
      <vt:lpstr>ELECTRICAL TECHNOLOGY</vt:lpstr>
    </vt:vector>
  </TitlesOfParts>
  <Company/>
  <LinksUpToDate>false</LinksUpToDate>
  <CharactersWithSpaces>260817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ELECTRICAL TECHNOLOGY</dc:title>
  <dc:creator>SYSTEMICE BUSINESS MACHINES (SBM)</dc:creator>
  <cp:lastModifiedBy>pc</cp:lastModifiedBy>
  <cp:revision>17</cp:revision>
  <dcterms:created xsi:type="dcterms:W3CDTF">2024-06-05T09:59:00Z</dcterms:created>
  <dcterms:modified xsi:type="dcterms:W3CDTF">2024-06-05T20:59:00Z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2014-08-05T00:00:00Z</vt:filetime>
  </property>
  <property fmtid="{D5CDD505-2E9C-101B-9397-08002B2CF9AE}" pid="3" name="Creator">
    <vt:lpwstr>Microsoft® Word 2010</vt:lpwstr>
  </property>
  <property fmtid="{D5CDD505-2E9C-101B-9397-08002B2CF9AE}" pid="4" name="LastSaved">
    <vt:filetime>2022-07-13T00:00:00Z</vt:filetime>
  </property>
  <property fmtid="{D5CDD505-2E9C-101B-9397-08002B2CF9AE}" pid="5" name="KSOProductBuildVer">
    <vt:lpwstr>2052-12.1.0.15990</vt:lpwstr>
  </property>
  <property fmtid="{D5CDD505-2E9C-101B-9397-08002B2CF9AE}" pid="6" name="ICV">
    <vt:lpwstr>44A085641AD647C8A3435AB3D6FD3FA4_13</vt:lpwstr>
  </property>
</Properties>
</file>