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62"/>
        <w:ind w:left="0" w:right="0"/>
      </w:pPr>
    </w:p>
    <w:p>
      <w:pPr>
        <w:autoSpaceDN w:val="0"/>
        <w:autoSpaceDE w:val="0"/>
        <w:widowControl/>
        <w:spacing w:line="300" w:lineRule="auto" w:before="0" w:after="0"/>
        <w:ind w:left="720" w:right="72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976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580" w:after="0"/>
        <w:ind w:left="0" w:right="3540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1058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365249" cy="157226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65249" cy="157226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50" w:lineRule="auto" w:before="1008" w:after="0"/>
        <w:ind w:left="1008" w:right="1008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 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Veterinary Poultry and Dairy Assistant </w:t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Duration: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03 Months </w:t>
      </w:r>
    </w:p>
    <w:p>
      <w:pPr>
        <w:autoSpaceDN w:val="0"/>
        <w:autoSpaceDE w:val="0"/>
        <w:widowControl/>
        <w:spacing w:line="197" w:lineRule="auto" w:before="594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Revised Edition </w:t>
      </w:r>
    </w:p>
    <w:p>
      <w:pPr>
        <w:sectPr>
          <w:pgSz w:w="11911" w:h="16841"/>
          <w:pgMar w:top="382" w:right="1440" w:bottom="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812"/>
        </w:trPr>
        <w:tc>
          <w:tcPr>
            <w:tcW w:type="dxa" w:w="20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6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54"/>
        </w:trPr>
        <w:tc>
          <w:tcPr>
            <w:tcW w:type="dxa" w:w="20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06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6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30" w:after="0"/>
              <w:ind w:left="208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8"/>
              </w:rPr>
              <w:t xml:space="preserve">Veterinary Poultry and Dairy Assistant </w:t>
            </w:r>
          </w:p>
        </w:tc>
      </w:tr>
      <w:tr>
        <w:trPr>
          <w:trHeight w:hRule="exact" w:val="12608"/>
        </w:trPr>
        <w:tc>
          <w:tcPr>
            <w:tcW w:type="dxa" w:w="20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6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Employable skills and hands-on practice in Veterinary Poultry and Dairy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Assistant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112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Veterinary and animal husbandry under the umbrella of agriculture industry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supporting country GDP in many ways and continuously creating opportunities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skilled labor with different trades. Veterinary poultry and dairy assistant skill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holders are direly need for above said industry. This course offers a broad,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cross-disciplinary learning experience for students looking to pursue careers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veterinary and animal husbandry. </w:t>
            </w:r>
          </w:p>
          <w:p>
            <w:pPr>
              <w:autoSpaceDN w:val="0"/>
              <w:tabs>
                <w:tab w:pos="472" w:val="left"/>
                <w:tab w:pos="832" w:val="left"/>
              </w:tabs>
              <w:autoSpaceDE w:val="0"/>
              <w:widowControl/>
              <w:spacing w:line="282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this course, students are introduced with the basic practices involved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veterinary and animal husbandry to achieve better production of livestock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poultry farms. In this course trainees are desired to equip with basic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involved in following area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Physiology of animal’s body system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Management system in context with modern approaches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Feasibility of poultry &amp; livestock farm as business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Dairy &amp; fattening animal breeds characteristics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Care and management of animals in different phases of life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Housing &amp; management of feeding requirement of different classes of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animals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green fodders, silage, hay making, and concentrate,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balanced ration formulation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Routine farm operations, important infectious non-infectious diseases of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livestock and their control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in such a robust hands-on manner that the trainees are comfortably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to employ their skills for earning money (through wage/self-employment)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12" w:right="0" w:firstLine="66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course thus clearly goes beyond the domain of the traditional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in vogue and underscores an expectation that a market-centric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should therefore be experienced enough to be able to identify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needs for the possible market roles available out there. Moreover,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should also know the strengths and weaknesses of each trainee to prepare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them for such market roles during/after the training. </w:t>
            </w:r>
          </w:p>
          <w:p>
            <w:pPr>
              <w:autoSpaceDN w:val="0"/>
              <w:autoSpaceDE w:val="0"/>
              <w:widowControl/>
              <w:spacing w:line="274" w:lineRule="exact" w:before="272" w:after="0"/>
              <w:ind w:left="816" w:right="0" w:hanging="584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Specially designed practical tasks to be performed by the trainees have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been included in the Annexure-I to this document. The record of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performed individually or in groups must be preserved by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of the training Institute clearly labeling name, trade,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session, etc., so that these are ready to be physically inspected/verified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monitoring visits from time to time. The weekly distribution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has also been indicated in the weekly lesson plan given in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document. </w:t>
            </w:r>
          </w:p>
        </w:tc>
      </w:tr>
    </w:tbl>
    <w:p>
      <w:pPr>
        <w:autoSpaceDN w:val="0"/>
        <w:autoSpaceDE w:val="0"/>
        <w:widowControl/>
        <w:spacing w:line="236" w:lineRule="exact" w:before="166" w:after="0"/>
        <w:ind w:left="114" w:right="0" w:firstLine="0"/>
        <w:jc w:val="left"/>
      </w:pPr>
      <w:r>
        <w:rPr>
          <w:u w:val="single" w:color="d8d9d8"/>
          <w:rFonts w:ascii="Calibri" w:hAnsi="Calibri" w:eastAsia="Calibri"/>
          <w:b/>
          <w:i w:val="0"/>
          <w:color w:val="000000"/>
          <w:sz w:val="22"/>
        </w:rPr>
        <w:t xml:space="preserve"> 2 |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 xml:space="preserve">Veterinary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P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o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ul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t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r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y &amp; Dairy Assistant</w:t>
      </w:r>
    </w:p>
    <w:p>
      <w:pPr>
        <w:sectPr>
          <w:pgSz w:w="11911" w:h="16841"/>
          <w:pgMar w:top="350" w:right="566" w:bottom="652" w:left="5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14478"/>
        </w:trPr>
        <w:tc>
          <w:tcPr>
            <w:tcW w:type="dxa" w:w="20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6" w:val="left"/>
              </w:tabs>
              <w:autoSpaceDE w:val="0"/>
              <w:widowControl/>
              <w:spacing w:line="276" w:lineRule="exact" w:before="0" w:after="0"/>
              <w:ind w:left="16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materialize the main expectations, a special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 xml:space="preserve">Job Search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&amp; Entrepreneurial Skills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been included in the latter part of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course (5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  <w:u w:val="single"/>
              </w:rPr>
              <w:t>th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&amp; 6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  <w:u w:val="single"/>
              </w:rPr>
              <w:t>th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month) through which, the trainees will be made aware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Job search techniques in the local as well as international job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markets (Gulf countries). Awareness around the visa process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immigration laws of the most favored labor destination countries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form a part of this module. Moreover, the trainees would also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encouraged to venture into self-employment and exposed to the main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in this regard. It is also expected that a sense of civic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duties/roles and responsibilities will also be inculcated in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816" w:val="left"/>
              </w:tabs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 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also been included to highlight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the best practices elsewhere in the world. An outline of such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qualities has been given in the Appendix to this document. Its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should be conveyed in a format that is attractive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documentaries. Needless to say that if the training provider puts his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heart and soul into these otherwise non-technical components,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image of the Pakistani workforce would undergo a positive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832" w:val="left"/>
              </w:tabs>
              <w:autoSpaceDE w:val="0"/>
              <w:widowControl/>
              <w:spacing w:line="276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maintain interest and motivation of the trainees throughout the course,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modern techniques such as: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techniques would be employed as an additional training tool wherever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possible (these are explained in the subsequent section on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12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done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objectively at various stages of the training and a proper record of the same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 maintained. Suffice to say that for such evaluations, practical tasks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would be designed by the training providers to gauge the problem-solving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abilities of the trainees. </w:t>
            </w:r>
          </w:p>
          <w:p>
            <w:pPr>
              <w:autoSpaceDN w:val="0"/>
              <w:tabs>
                <w:tab w:pos="472" w:val="left"/>
                <w:tab w:pos="1194" w:val="left"/>
                <w:tab w:pos="7598" w:val="left"/>
              </w:tabs>
              <w:autoSpaceDE w:val="0"/>
              <w:widowControl/>
              <w:spacing w:line="278" w:lineRule="exact" w:before="0" w:after="0"/>
              <w:ind w:left="112" w:right="0" w:firstLine="0"/>
              <w:jc w:val="left"/>
            </w:pP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Lectures </w:t>
            </w: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proposed methodology for the training under reference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 as a tool. Hence besides the purely technical content, a trainer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required to include elements of motivation in his/her lecture. To inspire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to utilize the training opportunity to the full and strive towards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excellence. Motivational lectures may also include general topics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such as the importance of moral values and civic role &amp; responsibilities as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Pakistani. A motivational lecture should be delivered with enough zeal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produce a deep impact on the trainees. It may comprise of the following: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7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832" w:val="left"/>
              </w:tabs>
              <w:autoSpaceDE w:val="0"/>
              <w:widowControl/>
              <w:spacing w:line="272" w:lineRule="exact" w:before="26" w:after="0"/>
              <w:ind w:left="47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7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Ending Points to persuade the trainees on changing themselves. </w:t>
            </w:r>
          </w:p>
          <w:p>
            <w:pPr>
              <w:autoSpaceDN w:val="0"/>
              <w:tabs>
                <w:tab w:pos="246" w:val="left"/>
              </w:tabs>
              <w:autoSpaceDE w:val="0"/>
              <w:widowControl/>
              <w:spacing w:line="276" w:lineRule="exact" w:before="2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 good motivational lecture should help drive creativity, curiosity, 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 spark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impact of a successful motivational strategy is amongst others commonly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visible in increased class participation ratios. It increases the trainees’ </w:t>
            </w:r>
          </w:p>
        </w:tc>
      </w:tr>
    </w:tbl>
    <w:p>
      <w:pPr>
        <w:autoSpaceDN w:val="0"/>
        <w:autoSpaceDE w:val="0"/>
        <w:widowControl/>
        <w:spacing w:line="236" w:lineRule="exact" w:before="62" w:after="0"/>
        <w:ind w:left="114" w:right="0" w:firstLine="0"/>
        <w:jc w:val="left"/>
      </w:pPr>
      <w:r>
        <w:rPr>
          <w:u w:val="single" w:color="d8d9d8"/>
          <w:rFonts w:ascii="Calibri" w:hAnsi="Calibri" w:eastAsia="Calibri"/>
          <w:b/>
          <w:i w:val="0"/>
          <w:color w:val="000000"/>
          <w:sz w:val="22"/>
        </w:rPr>
        <w:t xml:space="preserve"> 3 |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 xml:space="preserve">Veterinary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P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o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ul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t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r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y &amp; Dairy Assistant</w:t>
      </w:r>
    </w:p>
    <w:p>
      <w:pPr>
        <w:sectPr>
          <w:pgSz w:w="11911" w:h="16841"/>
          <w:pgMar w:top="350" w:right="566" w:bottom="652" w:left="5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14446"/>
        </w:trPr>
        <w:tc>
          <w:tcPr>
            <w:tcW w:type="dxa" w:w="20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12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willingness to be engaged on the practical tasks for a longer time without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boredom and loss of interest because they can see in their mind's eye where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hard work would take them in short (1-3 years); medium (3 -10 years)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112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this tool is expected that the training providers would make arrangements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regular well planned motivational lectures as part of a coordinated strategy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interspersed throughout the training period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Course-related motivational lectures online link is available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Annexure-II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12" w:right="0" w:firstLine="36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(ii)     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Another effective way of motivating the trainees is using Success Stories.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inclusion in the weekly lesson plan at regular intervals has been recommended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till the end of the training. </w:t>
            </w:r>
          </w:p>
          <w:p>
            <w:pPr>
              <w:autoSpaceDN w:val="0"/>
              <w:tabs>
                <w:tab w:pos="532" w:val="left"/>
                <w:tab w:pos="892" w:val="left"/>
              </w:tabs>
              <w:autoSpaceDE w:val="0"/>
              <w:widowControl/>
              <w:spacing w:line="278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success story may be disseminated orally, through a presentation, or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video/documentary of someone that has risen to fortune, acclaim, or brilliant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achievement. A success story shows how a person achieved his goal through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hard work, dedication, and devotion. An inspiring success story contains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compelling and significant facts articulated clearly and easily comprehendible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words. Moreover, it is helpful if it is assumed that the reader/listener knows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nothing of what is being revealed. The optimum impact is created when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story is revealed in the form of:-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Directly in person (At least 2-3 cases must be arranged by the training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institute)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Through an audio/ videotaped message (2-3 high-quality videos must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arranged by the training institute)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expected that the training provider would collect relevant high-quality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for inclusion in the training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suggestive structure and sequence of a sample success story and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various shapes can be seen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Annexure III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12" w:right="0" w:firstLine="36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(iii)    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 a situation allows, case studies can also be presented to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widen their understanding of the real-life specific problem/situation and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12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simple terms, the case study method of teaching uses a real-life case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example/a typical case to demonstrate a phenomenon in action and explain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as well as practical aspects of the knowledge related to the same.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an effective way to help the trainees comprehend in depth both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and practical aspects of the complex phenomenon in depth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ease. Case teaching can also stimulate the trainees to participate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discussions and thereby boost their confidence. It also makes the classroom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atmosphere interesting thus maintaining the trainee interest in training till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112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Depending on suitability to the trade, the weekly lesson plan in this document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suggest case studies be presented to the trainees. The trainer may adopt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PowerPoint presentation or video format for such case studies whichever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deemed suitable but only those cases must be selected that are relevant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Trainees should be required and supervised to carefully analyze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cases. </w:t>
            </w:r>
          </w:p>
        </w:tc>
      </w:tr>
    </w:tbl>
    <w:p>
      <w:pPr>
        <w:autoSpaceDN w:val="0"/>
        <w:autoSpaceDE w:val="0"/>
        <w:widowControl/>
        <w:spacing w:line="236" w:lineRule="exact" w:before="94" w:after="0"/>
        <w:ind w:left="114" w:right="0" w:firstLine="0"/>
        <w:jc w:val="left"/>
      </w:pPr>
      <w:r>
        <w:rPr>
          <w:u w:val="single" w:color="d8d9d8"/>
          <w:rFonts w:ascii="Calibri" w:hAnsi="Calibri" w:eastAsia="Calibri"/>
          <w:b/>
          <w:i w:val="0"/>
          <w:color w:val="000000"/>
          <w:sz w:val="22"/>
        </w:rPr>
        <w:t xml:space="preserve"> 4 |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 xml:space="preserve">Veterinary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P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o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ul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t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r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y &amp; Dairy Assistant</w:t>
      </w:r>
    </w:p>
    <w:p>
      <w:pPr>
        <w:sectPr>
          <w:pgSz w:w="11911" w:h="16841"/>
          <w:pgMar w:top="350" w:right="566" w:bottom="652" w:left="5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3098"/>
        </w:trPr>
        <w:tc>
          <w:tcPr>
            <w:tcW w:type="dxa" w:w="20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2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this purpose, they must be encouraged to inquire and collect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information/data, actively participate in the discussions, and intended solutions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the problem/situation. </w:t>
            </w:r>
          </w:p>
          <w:p>
            <w:pPr>
              <w:autoSpaceDN w:val="0"/>
              <w:tabs>
                <w:tab w:pos="892" w:val="left"/>
                <w:tab w:pos="1614" w:val="left"/>
              </w:tabs>
              <w:autoSpaceDE w:val="0"/>
              <w:widowControl/>
              <w:spacing w:line="276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quality trade-specific documentary ( At least 2-3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614" w:val="left"/>
              </w:tabs>
              <w:autoSpaceDE w:val="0"/>
              <w:widowControl/>
              <w:spacing w:line="276" w:lineRule="exact" w:before="272" w:after="0"/>
              <w:ind w:left="89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Health &amp;Safety case studies (2 cases regarding safety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industrial accidents must be arranged by the training institute)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Field visits( At least one visit to a trade-specific major industry/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site must be arranged by the training institute) </w:t>
            </w:r>
          </w:p>
        </w:tc>
      </w:tr>
      <w:tr>
        <w:trPr>
          <w:trHeight w:hRule="exact" w:val="612"/>
        </w:trPr>
        <w:tc>
          <w:tcPr>
            <w:tcW w:type="dxa" w:w="20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86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2" w:after="0"/>
              <w:ind w:left="0" w:right="3382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Matric Science </w:t>
            </w:r>
          </w:p>
        </w:tc>
      </w:tr>
      <w:tr>
        <w:trPr>
          <w:trHeight w:hRule="exact" w:val="5082"/>
        </w:trPr>
        <w:tc>
          <w:tcPr>
            <w:tcW w:type="dxa" w:w="20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86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0" w:lineRule="exact" w:before="0" w:after="0"/>
              <w:ind w:left="472" w:right="2880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By the end of this course, students will be able to: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Identification of Livestock breeds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Poultry breeds identification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Selection of the animals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Routine farm operations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Preparing hay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Preparing silage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Feeding Management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Housing Management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Drenching/Deworming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Poultry Farm basic operations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Recording body temperature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Perform Vaccination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Medicine dispensing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Body condition scoring and animal selection </w:t>
            </w:r>
          </w:p>
        </w:tc>
      </w:tr>
      <w:tr>
        <w:trPr>
          <w:trHeight w:hRule="exact" w:val="1716"/>
        </w:trPr>
        <w:tc>
          <w:tcPr>
            <w:tcW w:type="dxa" w:w="20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6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2" w:right="244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total duration of the course: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 months (24 Weeks)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hours per day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25 hours per week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600 hours </w:t>
            </w:r>
          </w:p>
        </w:tc>
      </w:tr>
      <w:tr>
        <w:trPr>
          <w:trHeight w:hRule="exact" w:val="3648"/>
        </w:trPr>
        <w:tc>
          <w:tcPr>
            <w:tcW w:type="dxa" w:w="20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respective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6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2" w:val="left"/>
              </w:tabs>
              <w:autoSpaceDE w:val="0"/>
              <w:widowControl/>
              <w:spacing w:line="276" w:lineRule="exact" w:before="0" w:after="0"/>
              <w:ind w:left="47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Sapphire Dairies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SB Group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Sabroso Farms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Big Bird group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5. Nishat dairy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6. Aspire Dairy farm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7. Sharif Dairies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8. More than 1 million farmers are involved in livestock farms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9. Government and semi government agencies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10. Employment opportunity in national/multinational animal feed marketing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11. Employment in opportunity national/multinational animal medicine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marketing companies </w:t>
            </w:r>
          </w:p>
        </w:tc>
      </w:tr>
    </w:tbl>
    <w:p>
      <w:pPr>
        <w:autoSpaceDN w:val="0"/>
        <w:autoSpaceDE w:val="0"/>
        <w:widowControl/>
        <w:spacing w:line="236" w:lineRule="exact" w:before="384" w:after="0"/>
        <w:ind w:left="114" w:right="0" w:firstLine="0"/>
        <w:jc w:val="left"/>
      </w:pPr>
      <w:r>
        <w:rPr>
          <w:u w:val="single" w:color="d8d9d8"/>
          <w:rFonts w:ascii="Calibri" w:hAnsi="Calibri" w:eastAsia="Calibri"/>
          <w:b/>
          <w:i w:val="0"/>
          <w:color w:val="000000"/>
          <w:sz w:val="22"/>
        </w:rPr>
        <w:t xml:space="preserve"> 5 |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 xml:space="preserve">Veterinary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P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o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ul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t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r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y &amp; Dairy Assistant</w:t>
      </w:r>
    </w:p>
    <w:p>
      <w:pPr>
        <w:sectPr>
          <w:pgSz w:w="11911" w:h="16841"/>
          <w:pgMar w:top="350" w:right="566" w:bottom="652" w:left="5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2366"/>
        </w:trPr>
        <w:tc>
          <w:tcPr>
            <w:tcW w:type="dxa" w:w="20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86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66" w:val="left"/>
              </w:tabs>
              <w:autoSpaceDE w:val="0"/>
              <w:widowControl/>
              <w:spacing w:line="286" w:lineRule="exact" w:before="0" w:after="0"/>
              <w:ind w:left="472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this sector is highly demanding therefore lots of opportunities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trade names are available in market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Veterinary Assistant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Poultry Farm Assistant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Livestock Farm attendant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Poultry Attendant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Poultry birds handler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Head Shepherd </w:t>
            </w:r>
          </w:p>
        </w:tc>
      </w:tr>
      <w:tr>
        <w:trPr>
          <w:trHeight w:hRule="exact" w:val="336"/>
        </w:trPr>
        <w:tc>
          <w:tcPr>
            <w:tcW w:type="dxa" w:w="20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6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332"/>
        </w:trPr>
        <w:tc>
          <w:tcPr>
            <w:tcW w:type="dxa" w:w="20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6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10434"/>
        </w:trPr>
        <w:tc>
          <w:tcPr>
            <w:tcW w:type="dxa" w:w="208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86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2" w:after="0"/>
              <w:ind w:left="472" w:right="0" w:firstLine="0"/>
              <w:jc w:val="left"/>
            </w:pPr>
            <w:r>
              <w:rPr>
                <w:w w:val="98.85696570078531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Calf Fattening by Prof. Dr. Makhdum Abdul Jabar </w:t>
            </w:r>
          </w:p>
          <w:p>
            <w:pPr>
              <w:autoSpaceDN w:val="0"/>
              <w:tabs>
                <w:tab w:pos="832" w:val="left"/>
              </w:tabs>
              <w:autoSpaceDE w:val="0"/>
              <w:widowControl/>
              <w:spacing w:line="414" w:lineRule="exact" w:before="244" w:after="0"/>
              <w:ind w:left="472" w:right="0" w:firstLine="0"/>
              <w:jc w:val="left"/>
            </w:pPr>
            <w:r>
              <w:rPr>
                <w:w w:val="98.85696570078531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Animal &amp; Poultry Feeding by Dr. Makhdum Abdul Jabbar, Dr. Anjum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Khalique, Dr. Saeed Ahmad (ICE&amp;E,UVAS) </w:t>
            </w:r>
          </w:p>
          <w:p>
            <w:pPr>
              <w:autoSpaceDN w:val="0"/>
              <w:tabs>
                <w:tab w:pos="832" w:val="left"/>
              </w:tabs>
              <w:autoSpaceDE w:val="0"/>
              <w:widowControl/>
              <w:spacing w:line="414" w:lineRule="exact" w:before="240" w:after="0"/>
              <w:ind w:left="472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3)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0" w:history="1">
                <w:r>
                  <w:rPr>
                    <w:rStyle w:val="Hyperlink"/>
                  </w:rPr>
                  <w:t>https://www.youtube.com/watch?v=tShzLSc2B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poultry farming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diseases</w:t>
            </w:r>
          </w:p>
          <w:p>
            <w:pPr>
              <w:autoSpaceDN w:val="0"/>
              <w:tabs>
                <w:tab w:pos="832" w:val="left"/>
              </w:tabs>
              <w:autoSpaceDE w:val="0"/>
              <w:widowControl/>
              <w:spacing w:line="414" w:lineRule="exact" w:before="240" w:after="0"/>
              <w:ind w:left="47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4)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https://www.youtube.com/watch?v=zPt8nlTkPDo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Pakistan Agriculture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Forum</w:t>
            </w:r>
          </w:p>
          <w:p>
            <w:pPr>
              <w:autoSpaceDN w:val="0"/>
              <w:tabs>
                <w:tab w:pos="832" w:val="left"/>
              </w:tabs>
              <w:autoSpaceDE w:val="0"/>
              <w:widowControl/>
              <w:spacing w:line="416" w:lineRule="exact" w:before="238" w:after="0"/>
              <w:ind w:left="472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5)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https://www.youtube.com/watch?v=ptV1nTmdJuQ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dairy farming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business in Pakistan</w:t>
            </w:r>
          </w:p>
          <w:p>
            <w:pPr>
              <w:autoSpaceDN w:val="0"/>
              <w:tabs>
                <w:tab w:pos="832" w:val="left"/>
              </w:tabs>
              <w:autoSpaceDE w:val="0"/>
              <w:widowControl/>
              <w:spacing w:line="414" w:lineRule="exact" w:before="240" w:after="0"/>
              <w:ind w:left="47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6)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>https://www.youtube.com/watch?v=053zu2_fdUU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modern dairy farming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 Pakistan</w:t>
            </w:r>
          </w:p>
          <w:p>
            <w:pPr>
              <w:autoSpaceDN w:val="0"/>
              <w:autoSpaceDE w:val="0"/>
              <w:widowControl/>
              <w:spacing w:line="268" w:lineRule="exact" w:before="384" w:after="0"/>
              <w:ind w:left="47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7)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4" w:history="1">
                <w:r>
                  <w:rPr>
                    <w:rStyle w:val="Hyperlink"/>
                  </w:rPr>
                  <w:t>https://youtu.be/E9dRBVKLopA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simple dairy farming in Pakistan</w:t>
            </w:r>
          </w:p>
          <w:p>
            <w:pPr>
              <w:autoSpaceDN w:val="0"/>
              <w:tabs>
                <w:tab w:pos="832" w:val="left"/>
              </w:tabs>
              <w:autoSpaceDE w:val="0"/>
              <w:widowControl/>
              <w:spacing w:line="412" w:lineRule="exact" w:before="244" w:after="0"/>
              <w:ind w:left="47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8)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5" w:history="1">
                <w:r>
                  <w:rPr>
                    <w:rStyle w:val="Hyperlink"/>
                  </w:rPr>
                  <w:t>https://youtu.be/athv7wjsYZ4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warriach Dairy Farm | Dairy Farming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Pakistan</w:t>
            </w:r>
          </w:p>
          <w:p>
            <w:pPr>
              <w:autoSpaceDN w:val="0"/>
              <w:tabs>
                <w:tab w:pos="832" w:val="left"/>
              </w:tabs>
              <w:autoSpaceDE w:val="0"/>
              <w:widowControl/>
              <w:spacing w:line="412" w:lineRule="exact" w:before="244" w:after="0"/>
              <w:ind w:left="47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9) 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6" w:history="1">
                <w:r>
                  <w:rPr>
                    <w:rStyle w:val="Hyperlink"/>
                  </w:rPr>
                  <w:t>https://youtu.be/moHshNhWxw8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Journey from 15 to 150 only in e years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- Dairy Farm owner Review </w:t>
            </w:r>
          </w:p>
          <w:p>
            <w:pPr>
              <w:autoSpaceDN w:val="0"/>
              <w:tabs>
                <w:tab w:pos="832" w:val="left"/>
              </w:tabs>
              <w:autoSpaceDE w:val="0"/>
              <w:widowControl/>
              <w:spacing w:line="416" w:lineRule="exact" w:before="240" w:after="0"/>
              <w:ind w:left="47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10)</w:t>
            </w:r>
            <w:r>
              <w:rPr>
                <w:rFonts w:ascii="Arial" w:hAnsi="Arial" w:eastAsia="Arial"/>
                <w:b w:val="0"/>
                <w:i w:val="0"/>
                <w:color w:val="0000FF"/>
                <w:sz w:val="24"/>
                <w:u w:val="single"/>
              </w:rPr>
              <w:hyperlink r:id="rId17" w:history="1">
                <w:r>
                  <w:rPr>
                    <w:rStyle w:val="Hyperlink"/>
                  </w:rPr>
                  <w:t>https://youtu.be/BrlXW3KSCQs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Rizvi Farm imported cow’s success by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Nestle Pak</w:t>
            </w:r>
          </w:p>
        </w:tc>
      </w:tr>
    </w:tbl>
    <w:p>
      <w:pPr>
        <w:autoSpaceDN w:val="0"/>
        <w:autoSpaceDE w:val="0"/>
        <w:widowControl/>
        <w:spacing w:line="236" w:lineRule="exact" w:before="1072" w:after="0"/>
        <w:ind w:left="114" w:right="0" w:firstLine="0"/>
        <w:jc w:val="left"/>
      </w:pPr>
      <w:r>
        <w:rPr>
          <w:u w:val="single" w:color="d8d9d8"/>
          <w:rFonts w:ascii="Calibri" w:hAnsi="Calibri" w:eastAsia="Calibri"/>
          <w:b/>
          <w:i w:val="0"/>
          <w:color w:val="000000"/>
          <w:sz w:val="22"/>
        </w:rPr>
        <w:t xml:space="preserve"> 6 |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 xml:space="preserve">Veterinary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P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o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ul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t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r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y &amp; Dairy Assistant</w:t>
      </w:r>
    </w:p>
    <w:p>
      <w:pPr>
        <w:sectPr>
          <w:pgSz w:w="11911" w:h="16841"/>
          <w:pgMar w:top="350" w:right="566" w:bottom="652" w:left="5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p>
      <w:pPr>
        <w:autoSpaceDN w:val="0"/>
        <w:autoSpaceDE w:val="0"/>
        <w:widowControl/>
        <w:spacing w:line="356" w:lineRule="exact" w:before="0" w:after="268"/>
        <w:ind w:left="142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614"/>
        </w:trPr>
        <w:tc>
          <w:tcPr>
            <w:tcW w:type="dxa" w:w="14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17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7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23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Days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94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8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Assignment </w:t>
            </w:r>
          </w:p>
        </w:tc>
      </w:tr>
      <w:tr>
        <w:trPr>
          <w:trHeight w:hRule="exact" w:val="1826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 livestock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poultry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Breed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identification </w:t>
            </w:r>
          </w:p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Motivational Lecture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Introduction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market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526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1,2 and </w:t>
            </w:r>
            <w:r>
              <w:rPr>
                <w:w w:val="98.95302454630533"/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238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02" w:val="left"/>
                <w:tab w:pos="562" w:val="left"/>
                <w:tab w:pos="2398" w:val="left"/>
                <w:tab w:pos="3084" w:val="left"/>
              </w:tabs>
              <w:autoSpaceDE w:val="0"/>
              <w:widowControl/>
              <w:spacing w:line="32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Applications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Institute/work ethics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Importance of livestock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rural and national economy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Breed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of Indigenous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Cattle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Identification of Breed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of exotic Cattle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8.000000000000114" w:type="dxa"/>
            </w:tblPr>
            <w:tblGrid>
              <w:gridCol w:w="1276"/>
              <w:gridCol w:w="1276"/>
              <w:gridCol w:w="1276"/>
            </w:tblGrid>
            <w:tr>
              <w:trPr>
                <w:trHeight w:hRule="exact" w:val="288"/>
              </w:trPr>
              <w:tc>
                <w:tcPr>
                  <w:tcW w:type="dxa" w:w="1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6" w:after="0"/>
                    <w:ind w:left="7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Identification 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6" w:after="0"/>
                    <w:ind w:left="0" w:right="0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Breed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4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of buffalo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0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Identification of Breed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of sheep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80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Breed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Identification </w:t>
            </w:r>
          </w:p>
          <w:p>
            <w:pPr>
              <w:autoSpaceDN w:val="0"/>
              <w:autoSpaceDE w:val="0"/>
              <w:widowControl/>
              <w:spacing w:line="276" w:lineRule="exact" w:before="272" w:after="0"/>
              <w:ind w:left="11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Housing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90" w:val="left"/>
                <w:tab w:pos="550" w:val="left"/>
              </w:tabs>
              <w:autoSpaceDE w:val="0"/>
              <w:widowControl/>
              <w:spacing w:line="274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Identification of Breed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of goat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4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 and 5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61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Identification of Breed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of Poultry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housing systems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Livestock animals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4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housing systems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Livestock animals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4" w:after="0"/>
              <w:ind w:left="11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housing systems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Poultry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958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Animals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Anatomy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Physiology </w:t>
            </w:r>
          </w:p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27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further detail please see Page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No: 3&amp; 4) </w:t>
            </w:r>
          </w:p>
          <w:p>
            <w:pPr>
              <w:autoSpaceDN w:val="0"/>
              <w:autoSpaceDE w:val="0"/>
              <w:widowControl/>
              <w:spacing w:line="276" w:lineRule="exact" w:before="184" w:after="0"/>
              <w:ind w:left="550" w:right="576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Functional anatomy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physiology of digestive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of ruminants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6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136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030" w:val="left"/>
                <w:tab w:pos="3322" w:val="left"/>
              </w:tabs>
              <w:autoSpaceDE w:val="0"/>
              <w:widowControl/>
              <w:spacing w:line="292" w:lineRule="exact" w:before="0" w:after="0"/>
              <w:ind w:left="19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Functional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anatomy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  <w:p>
            <w:pPr>
              <w:autoSpaceDN w:val="0"/>
              <w:tabs>
                <w:tab w:pos="2036" w:val="left"/>
                <w:tab w:pos="2590" w:val="left"/>
              </w:tabs>
              <w:autoSpaceDE w:val="0"/>
              <w:widowControl/>
              <w:spacing w:line="266" w:lineRule="exact" w:before="4" w:after="0"/>
              <w:ind w:left="55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physiology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respiratory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of non-ruminants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36" w:lineRule="exact" w:before="308" w:after="0"/>
        <w:ind w:left="14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7 | </w:t>
      </w:r>
      <w:r>
        <w:rPr>
          <w:rFonts w:ascii="Arial,Bold" w:hAnsi="Arial,Bold" w:eastAsia="Arial,Bold"/>
          <w:b/>
          <w:i w:val="0"/>
          <w:color w:val="000000"/>
          <w:sz w:val="20"/>
          <w:u w:val="single"/>
        </w:rPr>
        <w:t>Veterinary Poultry &amp; Dairy Assistant</w:t>
      </w:r>
      <w:r>
        <w:rPr>
          <w:rFonts w:ascii="Arial,Bold" w:hAnsi="Arial,Bold" w:eastAsia="Arial,Bold"/>
          <w:b/>
          <w:i w:val="0"/>
          <w:color w:val="000000"/>
          <w:sz w:val="20"/>
        </w:rPr>
        <w:t xml:space="preserve"> </w:t>
      </w:r>
    </w:p>
    <w:p>
      <w:pPr>
        <w:sectPr>
          <w:pgSz w:w="11911" w:h="16841"/>
          <w:pgMar w:top="350" w:right="674" w:bottom="648" w:left="5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991"/>
        <w:gridCol w:w="1991"/>
        <w:gridCol w:w="1991"/>
        <w:gridCol w:w="1991"/>
        <w:gridCol w:w="1991"/>
      </w:tblGrid>
      <w:tr>
        <w:trPr>
          <w:trHeight w:hRule="exact" w:val="904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33.6000000000000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33.6000000000000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030" w:val="left"/>
                <w:tab w:pos="3322" w:val="left"/>
              </w:tabs>
              <w:autoSpaceDE w:val="0"/>
              <w:widowControl/>
              <w:spacing w:line="294" w:lineRule="exact" w:before="0" w:after="0"/>
              <w:ind w:left="19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Functional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anatomy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  <w:p>
            <w:pPr>
              <w:autoSpaceDN w:val="0"/>
              <w:tabs>
                <w:tab w:pos="2036" w:val="left"/>
                <w:tab w:pos="2590" w:val="left"/>
              </w:tabs>
              <w:autoSpaceDE w:val="0"/>
              <w:widowControl/>
              <w:spacing w:line="268" w:lineRule="exact" w:before="6" w:after="0"/>
              <w:ind w:left="55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physiology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respiratory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55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of animals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04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33.60000000000002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33.60000000000002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028" w:val="left"/>
                <w:tab w:pos="3316" w:val="left"/>
              </w:tabs>
              <w:autoSpaceDE w:val="0"/>
              <w:widowControl/>
              <w:spacing w:line="292" w:lineRule="exact" w:before="0" w:after="0"/>
              <w:ind w:left="19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Functional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anatomy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  <w:p>
            <w:pPr>
              <w:autoSpaceDN w:val="0"/>
              <w:tabs>
                <w:tab w:pos="2028" w:val="left"/>
                <w:tab w:pos="2734" w:val="left"/>
              </w:tabs>
              <w:autoSpaceDE w:val="0"/>
              <w:widowControl/>
              <w:spacing w:line="268" w:lineRule="exact" w:before="0" w:after="0"/>
              <w:ind w:left="55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physiology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excretory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55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of animals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8.00000000000011" w:type="dxa"/>
            </w:tblPr>
            <w:tblGrid>
              <w:gridCol w:w="1276"/>
              <w:gridCol w:w="1276"/>
              <w:gridCol w:w="1276"/>
            </w:tblGrid>
            <w:tr>
              <w:trPr>
                <w:trHeight w:hRule="exact" w:val="300"/>
              </w:trPr>
              <w:tc>
                <w:tcPr>
                  <w:tcW w:type="dxa" w:w="1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4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Functional </w:t>
                  </w:r>
                </w:p>
              </w:tc>
              <w:tc>
                <w:tcPr>
                  <w:tcW w:type="dxa" w:w="1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8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anatomy </w:t>
                  </w:r>
                </w:p>
              </w:tc>
              <w:tc>
                <w:tcPr>
                  <w:tcW w:type="dxa" w:w="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8" w:after="0"/>
                    <w:ind w:left="0" w:right="0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4" w:lineRule="exact" w:before="0" w:after="0"/>
              <w:ind w:left="55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physiology of reproductive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of animals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888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Poultry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Dairy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Nutrition </w:t>
            </w:r>
          </w:p>
        </w:tc>
        <w:tc>
          <w:tcPr>
            <w:tcW w:type="dxa" w:w="10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028" w:val="left"/>
                <w:tab w:pos="3316" w:val="left"/>
              </w:tabs>
              <w:autoSpaceDE w:val="0"/>
              <w:widowControl/>
              <w:spacing w:line="292" w:lineRule="exact" w:before="0" w:after="0"/>
              <w:ind w:left="19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Functional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anatomy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  <w:p>
            <w:pPr>
              <w:autoSpaceDN w:val="0"/>
              <w:tabs>
                <w:tab w:pos="2036" w:val="left"/>
                <w:tab w:pos="2588" w:val="left"/>
              </w:tabs>
              <w:autoSpaceDE w:val="0"/>
              <w:widowControl/>
              <w:spacing w:line="268" w:lineRule="exact" w:before="4" w:after="0"/>
              <w:ind w:left="55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physiology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respiratory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55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of birds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9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876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4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030" w:val="left"/>
                <w:tab w:pos="3322" w:val="left"/>
              </w:tabs>
              <w:autoSpaceDE w:val="0"/>
              <w:widowControl/>
              <w:spacing w:line="294" w:lineRule="exact" w:before="0" w:after="0"/>
              <w:ind w:left="19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Functional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anatomy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  <w:p>
            <w:pPr>
              <w:autoSpaceDN w:val="0"/>
              <w:tabs>
                <w:tab w:pos="2108" w:val="left"/>
                <w:tab w:pos="2736" w:val="left"/>
              </w:tabs>
              <w:autoSpaceDE w:val="0"/>
              <w:widowControl/>
              <w:spacing w:line="268" w:lineRule="exact" w:before="6" w:after="0"/>
              <w:ind w:left="55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physiology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excretory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55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of birds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6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8.00000000000011" w:type="dxa"/>
            </w:tblPr>
            <w:tblGrid>
              <w:gridCol w:w="1276"/>
              <w:gridCol w:w="1276"/>
              <w:gridCol w:w="1276"/>
            </w:tblGrid>
            <w:tr>
              <w:trPr>
                <w:trHeight w:hRule="exact" w:val="302"/>
              </w:trPr>
              <w:tc>
                <w:tcPr>
                  <w:tcW w:type="dxa" w:w="1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Functional </w:t>
                  </w:r>
                </w:p>
              </w:tc>
              <w:tc>
                <w:tcPr>
                  <w:tcW w:type="dxa" w:w="1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3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anatomy </w:t>
                  </w:r>
                </w:p>
              </w:tc>
              <w:tc>
                <w:tcPr>
                  <w:tcW w:type="dxa" w:w="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30" w:after="0"/>
                    <w:ind w:left="0" w:right="0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4" w:lineRule="exact" w:before="0" w:after="0"/>
              <w:ind w:left="55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physiology of reproductive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of birds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0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940" w:val="left"/>
                <w:tab w:pos="3316" w:val="left"/>
              </w:tabs>
              <w:autoSpaceDE w:val="0"/>
              <w:widowControl/>
              <w:spacing w:line="294" w:lineRule="exact" w:before="0" w:after="0"/>
              <w:ind w:left="19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Functional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anatomy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  <w:p>
            <w:pPr>
              <w:autoSpaceDN w:val="0"/>
              <w:tabs>
                <w:tab w:pos="2400" w:val="left"/>
              </w:tabs>
              <w:autoSpaceDE w:val="0"/>
              <w:widowControl/>
              <w:spacing w:line="268" w:lineRule="exact" w:before="0" w:after="0"/>
              <w:ind w:left="55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physiology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reproductive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55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of birds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22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50" w:val="left"/>
              </w:tabs>
              <w:autoSpaceDE w:val="0"/>
              <w:widowControl/>
              <w:spacing w:line="274" w:lineRule="exact" w:before="18" w:after="0"/>
              <w:ind w:left="19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basic feed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ingredients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Balance feeding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94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50" w:val="left"/>
              </w:tabs>
              <w:autoSpaceDE w:val="0"/>
              <w:widowControl/>
              <w:spacing w:line="276" w:lineRule="exact" w:before="18" w:after="0"/>
              <w:ind w:left="19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3&amp; 4)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Signs of health and disease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6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808" w:val="left"/>
                <w:tab w:pos="3560" w:val="left"/>
              </w:tabs>
              <w:autoSpaceDE w:val="0"/>
              <w:widowControl/>
              <w:spacing w:line="294" w:lineRule="exact" w:before="0" w:after="0"/>
              <w:ind w:left="19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formulation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&amp; </w:t>
            </w:r>
          </w:p>
          <w:p>
            <w:pPr>
              <w:autoSpaceDN w:val="0"/>
              <w:tabs>
                <w:tab w:pos="2200" w:val="left"/>
                <w:tab w:pos="2852" w:val="left"/>
              </w:tabs>
              <w:autoSpaceDE w:val="0"/>
              <w:widowControl/>
              <w:spacing w:line="268" w:lineRule="exact" w:before="10" w:after="0"/>
              <w:ind w:left="55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55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classes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8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50" w:val="left"/>
              </w:tabs>
              <w:autoSpaceDE w:val="0"/>
              <w:widowControl/>
              <w:spacing w:line="274" w:lineRule="exact" w:before="18" w:after="0"/>
              <w:ind w:left="19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different feed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ingredients/ by products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8.00000000000011" w:type="dxa"/>
            </w:tblPr>
            <w:tblGrid>
              <w:gridCol w:w="1276"/>
              <w:gridCol w:w="1276"/>
              <w:gridCol w:w="1276"/>
            </w:tblGrid>
            <w:tr>
              <w:trPr>
                <w:trHeight w:hRule="exact" w:val="306"/>
              </w:trPr>
              <w:tc>
                <w:tcPr>
                  <w:tcW w:type="dxa" w:w="1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12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Importance </w:t>
                  </w:r>
                </w:p>
              </w:tc>
              <w:tc>
                <w:tcPr>
                  <w:tcW w:type="dxa" w:w="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3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1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36" w:after="0"/>
                    <w:ind w:left="16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balanced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4" w:lineRule="exact" w:before="4" w:after="0"/>
              <w:ind w:left="55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feeding and clean water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animals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86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Livestock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management </w:t>
            </w:r>
          </w:p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tabs>
                <w:tab w:pos="550" w:val="left"/>
              </w:tabs>
              <w:autoSpaceDE w:val="0"/>
              <w:widowControl/>
              <w:spacing w:line="276" w:lineRule="exact" w:before="184" w:after="0"/>
              <w:ind w:left="190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Care &amp; Management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newborn &amp; young calves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10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350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Calf Back grounding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36" w:lineRule="exact" w:before="178" w:after="0"/>
        <w:ind w:left="114" w:right="0" w:firstLine="0"/>
        <w:jc w:val="left"/>
      </w:pPr>
      <w:r>
        <w:rPr>
          <w:u w:val="single" w:color="d8d9d8"/>
          <w:rFonts w:ascii="Calibri" w:hAnsi="Calibri" w:eastAsia="Calibri"/>
          <w:b/>
          <w:i w:val="0"/>
          <w:color w:val="000000"/>
          <w:sz w:val="22"/>
        </w:rPr>
        <w:t xml:space="preserve"> 8 |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 xml:space="preserve">Veterinary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P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o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ul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t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r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y &amp; Dairy Assistant</w:t>
      </w:r>
    </w:p>
    <w:p>
      <w:pPr>
        <w:sectPr>
          <w:pgSz w:w="11911" w:h="16841"/>
          <w:pgMar w:top="350" w:right="1378" w:bottom="652" w:left="5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352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Gestation in different animals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2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20" w:after="0"/>
              <w:ind w:left="20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Care &amp; management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lactating animals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6" w:lineRule="exact" w:before="16" w:after="0"/>
              <w:ind w:left="20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Care &amp; management of dry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animals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20" w:after="0"/>
              <w:ind w:left="20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Care &amp; management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pregnant animals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06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Livestock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management </w:t>
            </w:r>
          </w:p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autoSpaceDE w:val="0"/>
              <w:widowControl/>
              <w:spacing w:line="294" w:lineRule="exact" w:before="168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Calving Interval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300" w:lineRule="exact" w:before="268" w:after="0"/>
              <w:ind w:left="11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35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Service Period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3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20" w:after="0"/>
              <w:ind w:left="20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Signs of heat / estrus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time of insemination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5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Selection of breeding bull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2" w:lineRule="exact" w:before="22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Advantages and limitations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artificial insemination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Farm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operations </w:t>
            </w:r>
          </w:p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70" w:val="left"/>
                <w:tab w:pos="898" w:val="left"/>
              </w:tabs>
              <w:autoSpaceDE w:val="0"/>
              <w:widowControl/>
              <w:spacing w:line="274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Dairy Farm operations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300" w:lineRule="exact" w:before="540" w:after="0"/>
              <w:ind w:left="11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62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74" w:lineRule="exact" w:before="20" w:after="0"/>
              <w:ind w:left="470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Poultry farm routine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3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74" w:lineRule="exact" w:before="20" w:after="0"/>
              <w:ind w:left="47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Temperature, Pulse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Respiration Recording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72" w:lineRule="exact" w:before="22" w:after="0"/>
              <w:ind w:left="470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Recording of ruminal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movements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83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90" w:lineRule="exact" w:before="4" w:after="0"/>
              <w:ind w:left="20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Personal Hygiene &amp; Safety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Measure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2"/>
        </w:trPr>
        <w:tc>
          <w:tcPr>
            <w:tcW w:type="dxa" w:w="14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17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Animal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Selection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feasibility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farm </w:t>
            </w:r>
          </w:p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02" w:val="left"/>
              </w:tabs>
              <w:autoSpaceDE w:val="0"/>
              <w:widowControl/>
              <w:spacing w:line="28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Body condition Scoring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Selection of breeding bull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300" w:lineRule="exact" w:before="540" w:after="0"/>
              <w:ind w:left="112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624"/>
        </w:trPr>
        <w:tc>
          <w:tcPr>
            <w:tcW w:type="dxa" w:w="1432"/>
            <w:tcBorders>
              <w:start w:sz="24.0" w:val="single" w:color="#000000"/>
              <w:top w:sz="24.0" w:val="single" w:color="#000000"/>
              <w:end w:sz="24.0" w:val="single" w:color="#000000"/>
              <w:bottom w:sz="33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40"/>
            <w:tcBorders>
              <w:start w:sz="24.0" w:val="single" w:color="#000000"/>
              <w:top w:sz="24.0" w:val="single" w:color="#000000"/>
              <w:end w:sz="24.0" w:val="single" w:color="#000000"/>
              <w:bottom w:sz="33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33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33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2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Dairy Animal selection on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base of BCS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8"/>
        </w:trPr>
        <w:tc>
          <w:tcPr>
            <w:tcW w:type="dxa" w:w="1432"/>
            <w:tcBorders>
              <w:start w:sz="24.0" w:val="single" w:color="#000000"/>
              <w:top w:sz="33.599999999999454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40"/>
            <w:tcBorders>
              <w:start w:sz="24.0" w:val="single" w:color="#000000"/>
              <w:top w:sz="33.599999999999454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33.599999999999454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33.599999999999454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18" w:after="0"/>
              <w:ind w:left="20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50 animal Dairy Farming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feasibility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8"/>
        </w:trPr>
        <w:tc>
          <w:tcPr>
            <w:tcW w:type="dxa" w:w="14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6" w:lineRule="exact" w:before="16" w:after="0"/>
              <w:ind w:left="20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100 animals dairy farming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feasibility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54"/>
        </w:trPr>
        <w:tc>
          <w:tcPr>
            <w:tcW w:type="dxa" w:w="14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Feasibility of poultry farm.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78"/>
        </w:trPr>
        <w:tc>
          <w:tcPr>
            <w:tcW w:type="dxa" w:w="14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17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Disease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Management </w:t>
            </w:r>
          </w:p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02" w:val="left"/>
                <w:tab w:pos="562" w:val="left"/>
              </w:tabs>
              <w:autoSpaceDE w:val="0"/>
              <w:widowControl/>
              <w:spacing w:line="274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Non infectious disease of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ruminants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14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630"/>
        </w:trPr>
        <w:tc>
          <w:tcPr>
            <w:tcW w:type="dxa" w:w="14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2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Etiology, Signs and control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Hyperthermia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36" w:lineRule="exact" w:before="136" w:after="0"/>
        <w:ind w:left="14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9 | </w:t>
      </w:r>
      <w:r>
        <w:rPr>
          <w:rFonts w:ascii="Arial,Bold" w:hAnsi="Arial,Bold" w:eastAsia="Arial,Bold"/>
          <w:b/>
          <w:i w:val="0"/>
          <w:color w:val="000000"/>
          <w:sz w:val="20"/>
          <w:u w:val="single"/>
        </w:rPr>
        <w:t>Veterinary Poultry &amp; Dairy Assistant</w:t>
      </w:r>
    </w:p>
    <w:p>
      <w:pPr>
        <w:sectPr>
          <w:pgSz w:w="11911" w:h="16841"/>
          <w:pgMar w:top="350" w:right="674" w:bottom="648" w:left="5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628"/>
        </w:trPr>
        <w:tc>
          <w:tcPr>
            <w:tcW w:type="dxa" w:w="14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2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Etiology, Signs and control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Ketosis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26"/>
        </w:trPr>
        <w:tc>
          <w:tcPr>
            <w:tcW w:type="dxa" w:w="14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2" w:lineRule="exact" w:before="2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Etiology, Signs and control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Hemoglobin Urea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8"/>
        </w:trPr>
        <w:tc>
          <w:tcPr>
            <w:tcW w:type="dxa" w:w="14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6" w:lineRule="exact" w:before="16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Etiology, Signs and control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Milk fever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80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Basic Farm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Operations </w:t>
            </w:r>
          </w:p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70" w:val="left"/>
                <w:tab w:pos="830" w:val="left"/>
              </w:tabs>
              <w:autoSpaceDE w:val="0"/>
              <w:widowControl/>
              <w:spacing w:line="276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Breed Improvement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15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35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Progeny Testing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22" w:after="0"/>
              <w:ind w:left="562" w:right="432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Different types of Dairy 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Fattening Farm and 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3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20" w:after="0"/>
              <w:ind w:left="20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Temperature control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mechanism of dairy farm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18" w:after="0"/>
              <w:ind w:left="20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Record Register at dairy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Farm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56"/>
        </w:trPr>
        <w:tc>
          <w:tcPr>
            <w:tcW w:type="dxa" w:w="1432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1740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Basic Farm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Operations </w:t>
            </w:r>
          </w:p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7999999999997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70" w:val="left"/>
                <w:tab w:pos="830" w:val="left"/>
              </w:tabs>
              <w:autoSpaceDE w:val="0"/>
              <w:widowControl/>
              <w:spacing w:line="274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different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tools used at dairy farm &amp;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its practice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16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1196"/>
        </w:trPr>
        <w:tc>
          <w:tcPr>
            <w:tcW w:type="dxa" w:w="1432"/>
            <w:tcBorders>
              <w:start w:sz="24.0" w:val="single" w:color="#000000"/>
              <w:top w:sz="24.7999999999997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40"/>
            <w:tcBorders>
              <w:start w:sz="24.0" w:val="single" w:color="#000000"/>
              <w:top w:sz="24.7999999999997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7999999999997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7999999999997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70" w:val="left"/>
                <w:tab w:pos="562" w:val="left"/>
                <w:tab w:pos="830" w:val="left"/>
              </w:tabs>
              <w:autoSpaceDE w:val="0"/>
              <w:widowControl/>
              <w:spacing w:line="274" w:lineRule="exact" w:before="20" w:after="0"/>
              <w:ind w:left="202" w:right="432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Identification system in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animals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Estrus detection in dairy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animals at livestock farm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20"/>
        </w:trPr>
        <w:tc>
          <w:tcPr>
            <w:tcW w:type="dxa" w:w="14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72" w:lineRule="exact" w:before="22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Dehorning and tagging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animals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Hoof Trimming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6"/>
        </w:trPr>
        <w:tc>
          <w:tcPr>
            <w:tcW w:type="dxa" w:w="14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18" w:after="0"/>
              <w:ind w:left="20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Clean milk production,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automatic milking system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30"/>
        </w:trPr>
        <w:tc>
          <w:tcPr>
            <w:tcW w:type="dxa" w:w="14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6" w:lineRule="exact" w:before="16" w:after="0"/>
              <w:ind w:left="20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Clean milk production,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automatic milking system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Feed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Management </w:t>
            </w:r>
          </w:p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02" w:val="left"/>
              </w:tabs>
              <w:autoSpaceDE w:val="0"/>
              <w:widowControl/>
              <w:spacing w:line="274" w:lineRule="exact" w:before="0" w:after="0"/>
              <w:ind w:left="11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Preparation of silage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17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35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Preparation of hay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5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Concentrate and its types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5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Urea treatment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5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Urea-Molasses Block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62"/>
        </w:trPr>
        <w:tc>
          <w:tcPr>
            <w:tcW w:type="dxa" w:w="14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14 </w:t>
            </w:r>
          </w:p>
        </w:tc>
        <w:tc>
          <w:tcPr>
            <w:tcW w:type="dxa" w:w="17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Vaccination </w:t>
            </w:r>
          </w:p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autoSpaceDE w:val="0"/>
              <w:widowControl/>
              <w:spacing w:line="278" w:lineRule="exact" w:before="182" w:after="0"/>
              <w:ind w:left="562" w:right="0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Formulation of least cost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balanced rations for fattening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purpose </w:t>
            </w:r>
          </w:p>
        </w:tc>
        <w:tc>
          <w:tcPr>
            <w:tcW w:type="dxa" w:w="1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18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</w:tbl>
    <w:p>
      <w:pPr>
        <w:autoSpaceDN w:val="0"/>
        <w:autoSpaceDE w:val="0"/>
        <w:widowControl/>
        <w:spacing w:line="236" w:lineRule="exact" w:before="170" w:after="0"/>
        <w:ind w:left="14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10 | </w:t>
      </w:r>
      <w:r>
        <w:rPr>
          <w:rFonts w:ascii="Arial,Bold" w:hAnsi="Arial,Bold" w:eastAsia="Arial,Bold"/>
          <w:b/>
          <w:i w:val="0"/>
          <w:color w:val="000000"/>
          <w:sz w:val="20"/>
          <w:u w:val="single"/>
        </w:rPr>
        <w:t>Veterinary Poultry &amp; Dairy Assistant</w:t>
      </w:r>
    </w:p>
    <w:p>
      <w:pPr>
        <w:sectPr>
          <w:pgSz w:w="11911" w:h="16841"/>
          <w:pgMar w:top="350" w:right="674" w:bottom="648" w:left="5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991"/>
        <w:gridCol w:w="1991"/>
        <w:gridCol w:w="1991"/>
        <w:gridCol w:w="1991"/>
        <w:gridCol w:w="1991"/>
      </w:tblGrid>
      <w:tr>
        <w:trPr>
          <w:trHeight w:hRule="exact" w:val="334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20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8.00000000000011" w:type="dxa"/>
            </w:tblPr>
            <w:tblGrid>
              <w:gridCol w:w="957"/>
              <w:gridCol w:w="957"/>
              <w:gridCol w:w="957"/>
              <w:gridCol w:w="957"/>
            </w:tblGrid>
            <w:tr>
              <w:trPr>
                <w:trHeight w:hRule="exact" w:val="286"/>
              </w:trPr>
              <w:tc>
                <w:tcPr>
                  <w:tcW w:type="dxa" w:w="3080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0" w:after="0"/>
                    <w:ind w:left="124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Immunity and its type </w:t>
                  </w:r>
                </w:p>
              </w:tc>
              <w:tc>
                <w:tcPr>
                  <w:tcW w:type="dxa" w:w="62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314" w:after="0"/>
                    <w:ind w:left="0" w:right="0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  <w:tr>
              <w:trPr>
                <w:trHeight w:hRule="exact" w:val="302"/>
              </w:trPr>
              <w:tc>
                <w:tcPr>
                  <w:tcW w:type="dxa" w:w="1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4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Vaccine </w:t>
                  </w:r>
                </w:p>
              </w:tc>
              <w:tc>
                <w:tcPr>
                  <w:tcW w:type="dxa" w:w="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8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its </w:t>
                  </w:r>
                </w:p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8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types </w:t>
                  </w:r>
                </w:p>
              </w:tc>
              <w:tc>
                <w:tcPr>
                  <w:tcW w:type="dxa" w:w="957"/>
                  <w:vMerge/>
                  <w:tcBorders/>
                </w:tcPr>
                <w:p/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2" w:after="0"/>
              <w:ind w:left="5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care/handling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98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8.00000000000011" w:type="dxa"/>
            </w:tblPr>
            <w:tblGrid>
              <w:gridCol w:w="1276"/>
              <w:gridCol w:w="1276"/>
              <w:gridCol w:w="1276"/>
            </w:tblGrid>
            <w:tr>
              <w:trPr>
                <w:trHeight w:hRule="exact" w:val="304"/>
              </w:trPr>
              <w:tc>
                <w:tcPr>
                  <w:tcW w:type="dxa" w:w="1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1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Vaccination </w:t>
                  </w:r>
                </w:p>
              </w:tc>
              <w:tc>
                <w:tcPr>
                  <w:tcW w:type="dxa" w:w="1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3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Schedule </w:t>
                  </w:r>
                </w:p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36" w:after="0"/>
                    <w:ind w:left="0" w:right="0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</w:tr>
            <w:tr>
              <w:trPr>
                <w:trHeight w:hRule="exact" w:val="264"/>
              </w:trPr>
              <w:tc>
                <w:tcPr>
                  <w:tcW w:type="dxa" w:w="1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0" w:after="0"/>
                    <w:ind w:left="0" w:right="368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Livestock </w:t>
                  </w:r>
                </w:p>
              </w:tc>
              <w:tc>
                <w:tcPr>
                  <w:tcW w:type="dxa" w:w="136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8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Schedule </w:t>
                  </w:r>
                </w:p>
              </w:tc>
              <w:tc>
                <w:tcPr>
                  <w:tcW w:type="dxa" w:w="42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80" w:after="0"/>
                    <w:ind w:left="0" w:right="0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</w:tr>
            <w:tr>
              <w:trPr>
                <w:trHeight w:hRule="exact" w:val="288"/>
              </w:trPr>
              <w:tc>
                <w:tcPr>
                  <w:tcW w:type="dxa" w:w="1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0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Vaccination </w:t>
                  </w:r>
                </w:p>
              </w:tc>
              <w:tc>
                <w:tcPr>
                  <w:tcW w:type="dxa" w:w="1276"/>
                  <w:vMerge/>
                  <w:tcBorders/>
                </w:tcPr>
                <w:p/>
              </w:tc>
              <w:tc>
                <w:tcPr>
                  <w:tcW w:type="dxa" w:w="1276"/>
                  <w:vMerge/>
                  <w:tcBorders/>
                </w:tcPr>
                <w:p/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Broiler, Breeder &amp; Layer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52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Vaccination Practice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4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2" w:lineRule="exact" w:before="22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Medication administration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birds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88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15 </w:t>
            </w:r>
          </w:p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Disease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management </w:t>
            </w:r>
          </w:p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8" w:lineRule="exact" w:before="182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Infectious diseases and their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control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19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626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8.0000000000001" w:type="dxa"/>
            </w:tblPr>
            <w:tblGrid>
              <w:gridCol w:w="1276"/>
              <w:gridCol w:w="1276"/>
              <w:gridCol w:w="1276"/>
            </w:tblGrid>
            <w:tr>
              <w:trPr>
                <w:trHeight w:hRule="exact" w:val="300"/>
              </w:trPr>
              <w:tc>
                <w:tcPr>
                  <w:tcW w:type="dxa" w:w="1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4" w:after="0"/>
                    <w:ind w:left="252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Mastitis, </w:t>
                  </w:r>
                </w:p>
              </w:tc>
              <w:tc>
                <w:tcPr>
                  <w:tcW w:type="dxa" w:w="1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8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Anthrax,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8" w:after="0"/>
                    <w:ind w:left="14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B.Q,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83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H.S, E.T.T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50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FMD, Pox, CCPP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92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8.0000000000001" w:type="dxa"/>
            </w:tblPr>
            <w:tblGrid>
              <w:gridCol w:w="1276"/>
              <w:gridCol w:w="1276"/>
              <w:gridCol w:w="1276"/>
            </w:tblGrid>
            <w:tr>
              <w:trPr>
                <w:trHeight w:hRule="exact" w:val="308"/>
              </w:trPr>
              <w:tc>
                <w:tcPr>
                  <w:tcW w:type="dxa" w:w="15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12" w:after="0"/>
                    <w:ind w:left="252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Winter </w:t>
                  </w:r>
                </w:p>
              </w:tc>
              <w:tc>
                <w:tcPr>
                  <w:tcW w:type="dxa" w:w="1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3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season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36" w:after="0"/>
                    <w:ind w:left="16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fodder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0" w:after="2"/>
              <w:ind w:left="83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cultivation plan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8.0000000000001" w:type="dxa"/>
            </w:tblPr>
            <w:tblGrid>
              <w:gridCol w:w="1276"/>
              <w:gridCol w:w="1276"/>
              <w:gridCol w:w="1276"/>
            </w:tblGrid>
            <w:tr>
              <w:trPr>
                <w:trHeight w:hRule="exact" w:val="296"/>
              </w:trPr>
              <w:tc>
                <w:tcPr>
                  <w:tcW w:type="dxa" w:w="1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2" w:after="0"/>
                    <w:ind w:left="252" w:right="0" w:firstLine="0"/>
                    <w:jc w:val="lef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 Summer </w:t>
                  </w:r>
                </w:p>
              </w:tc>
              <w:tc>
                <w:tcPr>
                  <w:tcW w:type="dxa" w:w="10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season </w:t>
                  </w:r>
                </w:p>
              </w:tc>
              <w:tc>
                <w:tcPr>
                  <w:tcW w:type="dxa" w:w="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6" w:after="0"/>
                    <w:ind w:left="10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fodder </w:t>
                  </w:r>
                </w:p>
              </w:tc>
            </w:tr>
          </w:tbl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74" w:lineRule="exact" w:before="0" w:after="0"/>
              <w:ind w:left="470" w:right="432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cultivation plan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Modern hybrid fodders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50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Castration Techniques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528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16 </w:t>
            </w:r>
          </w:p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Poultry farm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management </w:t>
            </w:r>
          </w:p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11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further detail please see Page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No: 3&amp; 4) </w:t>
            </w:r>
          </w:p>
          <w:p>
            <w:pPr>
              <w:autoSpaceDN w:val="0"/>
              <w:tabs>
                <w:tab w:pos="470" w:val="left"/>
                <w:tab w:pos="562" w:val="left"/>
              </w:tabs>
              <w:autoSpaceDE w:val="0"/>
              <w:widowControl/>
              <w:spacing w:line="276" w:lineRule="exact" w:before="478" w:after="0"/>
              <w:ind w:left="202" w:right="144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Biosecurity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Back yard Poultry Farming,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cage farming, conventional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farming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20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920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70" w:val="left"/>
              </w:tabs>
              <w:autoSpaceDE w:val="0"/>
              <w:widowControl/>
              <w:spacing w:line="278" w:lineRule="exact" w:before="14" w:after="0"/>
              <w:ind w:left="202" w:right="288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Control Poultry Housing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Routine poultry farm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5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operations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6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20" w:after="0"/>
              <w:ind w:left="20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Preparation of poultry farm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before arrival of chicks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8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18" w:after="0"/>
              <w:ind w:left="20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Management of poultry 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starter stage (routine work)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50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Visit of poultry farm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62"/>
        </w:trPr>
        <w:tc>
          <w:tcPr>
            <w:tcW w:type="dxa" w:w="14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17 </w:t>
            </w:r>
          </w:p>
        </w:tc>
        <w:tc>
          <w:tcPr>
            <w:tcW w:type="dxa" w:w="17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Poultry farm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management </w:t>
            </w:r>
          </w:p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autoSpaceDE w:val="0"/>
              <w:widowControl/>
              <w:spacing w:line="276" w:lineRule="exact" w:before="184" w:after="0"/>
              <w:ind w:left="562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Management of poultry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growing stage (routine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operation) </w:t>
            </w:r>
          </w:p>
        </w:tc>
        <w:tc>
          <w:tcPr>
            <w:tcW w:type="dxa" w:w="184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21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</w:tbl>
    <w:p>
      <w:pPr>
        <w:autoSpaceDN w:val="0"/>
        <w:autoSpaceDE w:val="0"/>
        <w:widowControl/>
        <w:spacing w:line="236" w:lineRule="exact" w:before="192" w:after="0"/>
        <w:ind w:left="114" w:right="0" w:firstLine="0"/>
        <w:jc w:val="left"/>
      </w:pPr>
      <w:r>
        <w:rPr>
          <w:u w:val="single" w:color="d8d9d8"/>
          <w:rFonts w:ascii="Calibri" w:hAnsi="Calibri" w:eastAsia="Calibri"/>
          <w:b/>
          <w:i w:val="0"/>
          <w:color w:val="000000"/>
          <w:sz w:val="22"/>
        </w:rPr>
        <w:t xml:space="preserve"> 11 |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Veterinary P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oul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try &amp; Dairy Assistant</w:t>
      </w:r>
    </w:p>
    <w:p>
      <w:pPr>
        <w:sectPr>
          <w:pgSz w:w="11911" w:h="16841"/>
          <w:pgMar w:top="350" w:right="1378" w:bottom="652" w:left="5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904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33.6000000000000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33.6000000000000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0" w:after="0"/>
              <w:ind w:left="562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Management of poultry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finishing stage (routine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Operation)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33.60000000000002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33.60000000000002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Debeaking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20" w:after="0"/>
              <w:ind w:left="20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Poultry farm sanitization &amp;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disinfection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3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20" w:after="0"/>
              <w:ind w:left="20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Disposal of dead &amp; morbid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animal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58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18 </w:t>
            </w:r>
          </w:p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Farm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management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operations </w:t>
            </w:r>
          </w:p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autoSpaceDE w:val="0"/>
              <w:widowControl/>
              <w:spacing w:line="266" w:lineRule="exact" w:before="206" w:after="0"/>
              <w:ind w:left="562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Internal parasites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(Trematodes, Nematodes,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Cestodes) and their control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22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354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Deworming practice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5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Dipping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14" w:after="0"/>
              <w:ind w:left="144" w:right="576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Management &amp; first aid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treatment of wound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2" w:lineRule="exact" w:before="22" w:after="0"/>
              <w:ind w:left="20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Management &amp; first aid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treatment of horn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86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19 </w:t>
            </w:r>
          </w:p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8" w:lineRule="exact" w:before="180" w:after="0"/>
              <w:ind w:left="20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Handling and history taking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sick animal at clinic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23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354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Medicine dispensing at clinic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2" w:lineRule="exact" w:before="22" w:after="0"/>
              <w:ind w:left="20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Vaccination and deworming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campaign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5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Visit of Modern dairy farm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5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Fattening Cycle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22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20 </w:t>
            </w:r>
          </w:p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tabs>
                <w:tab w:pos="470" w:val="left"/>
              </w:tabs>
              <w:autoSpaceDE w:val="0"/>
              <w:widowControl/>
              <w:spacing w:line="294" w:lineRule="exact" w:before="182" w:after="0"/>
              <w:ind w:left="202" w:right="1584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Antipyretics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Analgesics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24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62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6" w:lineRule="exact" w:before="16" w:after="0"/>
              <w:ind w:left="20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Principal / caution for use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medicines/antibiotics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5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Computerized record keeping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5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Milk processing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18" w:after="0"/>
              <w:ind w:left="20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Reproductive diseases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control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86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21 </w:t>
            </w:r>
          </w:p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78" w:lineRule="exact" w:before="182" w:after="0"/>
              <w:ind w:left="47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Record keeping at dairy/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Hospital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25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35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Handling &amp; Preparation of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36" w:lineRule="exact" w:before="228" w:after="0"/>
        <w:ind w:left="14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12 | </w:t>
      </w:r>
      <w:r>
        <w:rPr>
          <w:rFonts w:ascii="Arial,Bold" w:hAnsi="Arial,Bold" w:eastAsia="Arial,Bold"/>
          <w:b/>
          <w:i w:val="0"/>
          <w:color w:val="000000"/>
          <w:sz w:val="20"/>
          <w:u w:val="single"/>
        </w:rPr>
        <w:t>Veterinary Poultry &amp; Dairy Assistant</w:t>
      </w:r>
      <w:r>
        <w:rPr>
          <w:rFonts w:ascii="Arial,Bold" w:hAnsi="Arial,Bold" w:eastAsia="Arial,Bold"/>
          <w:b/>
          <w:i w:val="0"/>
          <w:color w:val="000000"/>
          <w:sz w:val="20"/>
        </w:rPr>
        <w:t xml:space="preserve"> </w:t>
      </w:r>
    </w:p>
    <w:p>
      <w:pPr>
        <w:sectPr>
          <w:pgSz w:w="11911" w:h="16841"/>
          <w:pgMar w:top="350" w:right="674" w:bottom="648" w:left="5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1991"/>
        <w:gridCol w:w="1991"/>
        <w:gridCol w:w="1991"/>
        <w:gridCol w:w="1991"/>
        <w:gridCol w:w="1991"/>
      </w:tblGrid>
      <w:tr>
        <w:trPr>
          <w:trHeight w:hRule="exact" w:val="334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56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Animals at Clinics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0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20" w:after="0"/>
              <w:ind w:left="20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Handling &amp; Preparation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Animals at Clinics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6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2" w:lineRule="exact" w:before="20" w:after="0"/>
              <w:ind w:left="20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Dairy Farm Operations &amp;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Record Keeping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8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6" w:lineRule="exact" w:before="16" w:after="0"/>
              <w:ind w:left="20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Dairy Farm Operations &amp;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Record Keeping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60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22 </w:t>
            </w:r>
          </w:p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autoSpaceDE w:val="0"/>
              <w:widowControl/>
              <w:spacing w:line="276" w:lineRule="exact" w:before="184" w:after="0"/>
              <w:ind w:left="562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Assistance / hand on practice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routine work at Dairy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production farm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26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902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" w:after="0"/>
              <w:ind w:left="562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Assistance / hand on practice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routine work at Dairy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production farm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4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" w:after="0"/>
              <w:ind w:left="562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Assistance / hand on practice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routine work at Dairy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production farm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6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" w:after="0"/>
              <w:ind w:left="562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Assistance / hand on practice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routine work at Dairy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production farm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6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" w:after="0"/>
              <w:ind w:left="562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Assistance / hand on practice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routine work at Dairy /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production farm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658"/>
        </w:trPr>
        <w:tc>
          <w:tcPr>
            <w:tcW w:type="dxa" w:w="143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23 </w:t>
            </w:r>
          </w:p>
        </w:tc>
        <w:tc>
          <w:tcPr>
            <w:tcW w:type="dxa" w:w="174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 (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For further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detail please see Page No: 3&amp; 4) </w:t>
            </w:r>
          </w:p>
          <w:p>
            <w:pPr>
              <w:autoSpaceDN w:val="0"/>
              <w:autoSpaceDE w:val="0"/>
              <w:widowControl/>
              <w:spacing w:line="276" w:lineRule="exact" w:before="182" w:after="0"/>
              <w:ind w:left="562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Assistance hand on practice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clinics/hospitals and log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book maintenance </w:t>
            </w:r>
          </w:p>
        </w:tc>
        <w:tc>
          <w:tcPr>
            <w:tcW w:type="dxa" w:w="184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0" w:after="0"/>
              <w:ind w:left="11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27 &amp; 28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Details may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seen at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6"/>
              </w:rPr>
              <w:t xml:space="preserve">Annexure-I </w:t>
            </w:r>
          </w:p>
        </w:tc>
      </w:tr>
      <w:tr>
        <w:trPr>
          <w:trHeight w:hRule="exact" w:val="902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0" w:after="0"/>
              <w:ind w:left="562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Assistance hand on practice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clinics/hospitals and log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book maintenance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6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" w:after="0"/>
              <w:ind w:left="562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Assistance hand on practice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clinics/hospitals and log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book maintenance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2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6" w:after="0"/>
              <w:ind w:left="562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Assistance hand on practice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clinics/hospitals and log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book maintenance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04"/>
        </w:trPr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10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" w:after="0"/>
              <w:ind w:left="562" w:right="0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Assistance hand on practice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clinics/hospitals and log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book maintenance </w:t>
            </w:r>
          </w:p>
        </w:tc>
        <w:tc>
          <w:tcPr>
            <w:tcW w:type="dxa" w:w="1991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64"/>
        </w:trPr>
        <w:tc>
          <w:tcPr>
            <w:tcW w:type="dxa" w:w="143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24 </w:t>
            </w:r>
          </w:p>
        </w:tc>
        <w:tc>
          <w:tcPr>
            <w:tcW w:type="dxa" w:w="8444"/>
            <w:gridSpan w:val="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Final Term </w:t>
            </w:r>
          </w:p>
        </w:tc>
      </w:tr>
    </w:tbl>
    <w:p>
      <w:pPr>
        <w:autoSpaceDN w:val="0"/>
        <w:autoSpaceDE w:val="0"/>
        <w:widowControl/>
        <w:spacing w:line="236" w:lineRule="exact" w:before="808" w:after="0"/>
        <w:ind w:left="114" w:right="0" w:firstLine="0"/>
        <w:jc w:val="left"/>
      </w:pPr>
      <w:r>
        <w:rPr>
          <w:u w:val="single" w:color="d8d9d8"/>
          <w:rFonts w:ascii="Calibri" w:hAnsi="Calibri" w:eastAsia="Calibri"/>
          <w:b/>
          <w:i w:val="0"/>
          <w:color w:val="000000"/>
          <w:sz w:val="22"/>
        </w:rPr>
        <w:t xml:space="preserve"> 13 |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Veterinary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P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oul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try &amp; Dairy Assistant</w:t>
      </w:r>
    </w:p>
    <w:p>
      <w:pPr>
        <w:sectPr>
          <w:pgSz w:w="11911" w:h="16841"/>
          <w:pgMar w:top="350" w:right="1378" w:bottom="652" w:left="5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2"/>
        <w:ind w:left="0" w:right="0"/>
      </w:pPr>
    </w:p>
    <w:p>
      <w:pPr>
        <w:autoSpaceDN w:val="0"/>
        <w:autoSpaceDE w:val="0"/>
        <w:widowControl/>
        <w:spacing w:line="442" w:lineRule="exact" w:before="0" w:after="256"/>
        <w:ind w:left="1152" w:right="1152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 xml:space="preserve">Annexure I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Tasks For Certificate in Veterinary poultry and dairy Assistant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92"/>
        <w:gridCol w:w="2692"/>
        <w:gridCol w:w="2692"/>
        <w:gridCol w:w="2692"/>
      </w:tblGrid>
      <w:tr>
        <w:trPr>
          <w:trHeight w:hRule="exact" w:val="810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92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91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2144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38" w:after="0"/>
              <w:ind w:left="0" w:right="21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</w:t>
            </w:r>
          </w:p>
        </w:tc>
      </w:tr>
      <w:tr>
        <w:trPr>
          <w:trHeight w:hRule="exact" w:val="612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6" w:after="0"/>
              <w:ind w:left="0" w:right="8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Find scope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veterinary assistant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Search three leading market players of sector </w:t>
            </w:r>
          </w:p>
        </w:tc>
        <w:tc>
          <w:tcPr>
            <w:tcW w:type="dxa" w:w="13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024" w:after="0"/>
              <w:ind w:left="24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</w:tr>
      <w:tr>
        <w:trPr>
          <w:trHeight w:hRule="exact" w:val="1164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2" w:after="0"/>
              <w:ind w:left="0" w:right="8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12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Find career path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a career path related to your course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highlight the emerging trends in the local as well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international market </w:t>
            </w:r>
          </w:p>
        </w:tc>
        <w:tc>
          <w:tcPr>
            <w:tcW w:type="dxa" w:w="269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4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6" w:after="0"/>
              <w:ind w:left="0" w:right="8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6" w:after="0"/>
              <w:ind w:left="10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different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breed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chart of different breeds of livestock animals </w:t>
            </w:r>
          </w:p>
        </w:tc>
        <w:tc>
          <w:tcPr>
            <w:tcW w:type="dxa" w:w="269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0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4" w:after="0"/>
              <w:ind w:left="0" w:right="8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different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breed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chart of different breeds of Poultry </w:t>
            </w:r>
          </w:p>
        </w:tc>
        <w:tc>
          <w:tcPr>
            <w:tcW w:type="dxa" w:w="13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42" w:after="0"/>
              <w:ind w:left="24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</w:tr>
      <w:tr>
        <w:trPr>
          <w:trHeight w:hRule="exact" w:val="814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0" w:after="0"/>
              <w:ind w:left="0" w:right="8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different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Housing system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Visit different housing system of poultry and prepare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report. </w:t>
            </w:r>
          </w:p>
        </w:tc>
        <w:tc>
          <w:tcPr>
            <w:tcW w:type="dxa" w:w="269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2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2" w:after="0"/>
              <w:ind w:left="0" w:right="8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different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Housing system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Visit different housing system of livestock animals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prepare report.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2" w:after="0"/>
              <w:ind w:left="24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</w:tr>
      <w:tr>
        <w:trPr>
          <w:trHeight w:hRule="exact" w:val="614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8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7.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Draw respiratory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system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80000000000018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Draw respiratory system and label diagram </w:t>
            </w:r>
          </w:p>
        </w:tc>
        <w:tc>
          <w:tcPr>
            <w:tcW w:type="dxa" w:w="13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86" w:after="0"/>
              <w:ind w:left="24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</w:tr>
      <w:tr>
        <w:trPr>
          <w:trHeight w:hRule="exact" w:val="886"/>
        </w:trPr>
        <w:tc>
          <w:tcPr>
            <w:tcW w:type="dxa" w:w="898"/>
            <w:tcBorders>
              <w:start w:sz="24.0" w:val="single" w:color="#000000"/>
              <w:top w:sz="24.800000000000182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2" w:after="0"/>
              <w:ind w:left="0" w:right="8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8. </w:t>
            </w:r>
          </w:p>
        </w:tc>
        <w:tc>
          <w:tcPr>
            <w:tcW w:type="dxa" w:w="2618"/>
            <w:tcBorders>
              <w:start w:sz="24.0" w:val="single" w:color="#000000"/>
              <w:top w:sz="24.800000000000182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88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functions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digestive system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animals </w:t>
            </w:r>
          </w:p>
        </w:tc>
        <w:tc>
          <w:tcPr>
            <w:tcW w:type="dxa" w:w="5862"/>
            <w:tcBorders>
              <w:start w:sz="24.0" w:val="single" w:color="#000000"/>
              <w:top w:sz="24.800000000000182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2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Draw label diagram with function of different parts. </w:t>
            </w:r>
          </w:p>
        </w:tc>
        <w:tc>
          <w:tcPr>
            <w:tcW w:type="dxa" w:w="269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4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2" w:after="0"/>
              <w:ind w:left="0" w:right="8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9.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different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feeding ingredients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list of different ingredients involved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balance feed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2" w:after="0"/>
              <w:ind w:left="24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</w:tr>
      <w:tr>
        <w:trPr>
          <w:trHeight w:hRule="exact" w:val="610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0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Visit fattening farm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0" w:right="1152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visit report and highlight different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task of Veterinary assistant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40" w:after="0"/>
              <w:ind w:left="24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</w:tr>
      <w:tr>
        <w:trPr>
          <w:trHeight w:hRule="exact" w:val="888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11.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Search different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semen production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units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list of different operation unit for semen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production in country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6" w:after="0"/>
              <w:ind w:left="24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</w:tr>
      <w:tr>
        <w:trPr>
          <w:trHeight w:hRule="exact" w:val="520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0" w:lineRule="exact" w:before="2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12.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Visit poultry farm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report for responsibilities of poultry assistant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4" w:after="0"/>
              <w:ind w:left="24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</w:tr>
      <w:tr>
        <w:trPr>
          <w:trHeight w:hRule="exact" w:val="612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13.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feasibility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livestock farm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50 animals feasibility for fattening purpose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24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</w:tr>
      <w:tr>
        <w:trPr>
          <w:trHeight w:hRule="exact" w:val="612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14.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34" w:val="left"/>
              </w:tabs>
              <w:autoSpaceDE w:val="0"/>
              <w:widowControl/>
              <w:spacing w:line="140" w:lineRule="exact" w:before="268" w:after="0"/>
              <w:ind w:left="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14.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Search zoonotic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diseses.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Preapre charts for zoonaotic diseses and possible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solutions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1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10 </w:t>
            </w:r>
          </w:p>
        </w:tc>
      </w:tr>
      <w:tr>
        <w:trPr>
          <w:trHeight w:hRule="exact" w:val="518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15.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2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15.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records.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Maintain different record registers at farm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1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11 </w:t>
            </w:r>
          </w:p>
        </w:tc>
      </w:tr>
      <w:tr>
        <w:trPr>
          <w:trHeight w:hRule="exact" w:val="612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16.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Visit milking parlor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detailed video of different parts and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in milking parlor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6" w:after="0"/>
              <w:ind w:left="1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12 </w:t>
            </w:r>
          </w:p>
        </w:tc>
      </w:tr>
      <w:tr>
        <w:trPr>
          <w:trHeight w:hRule="exact" w:val="888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17.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different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fodder preservation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process.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different preservation practices illustration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chart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6" w:after="0"/>
              <w:ind w:left="1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13 </w:t>
            </w:r>
          </w:p>
        </w:tc>
      </w:tr>
      <w:tr>
        <w:trPr>
          <w:trHeight w:hRule="exact" w:val="516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18.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2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18.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vaccine.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vaccine charts of different animals and birds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4" w:after="0"/>
              <w:ind w:left="1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14 </w:t>
            </w:r>
          </w:p>
        </w:tc>
      </w:tr>
    </w:tbl>
    <w:p>
      <w:pPr>
        <w:autoSpaceDN w:val="0"/>
        <w:autoSpaceDE w:val="0"/>
        <w:widowControl/>
        <w:spacing w:line="236" w:lineRule="exact" w:before="272" w:after="0"/>
        <w:ind w:left="114" w:right="0" w:firstLine="0"/>
        <w:jc w:val="left"/>
      </w:pPr>
      <w:r>
        <w:rPr>
          <w:u w:val="single" w:color="d8d9d8"/>
          <w:rFonts w:ascii="Calibri" w:hAnsi="Calibri" w:eastAsia="Calibri"/>
          <w:b/>
          <w:i w:val="0"/>
          <w:color w:val="000000"/>
          <w:sz w:val="22"/>
        </w:rPr>
        <w:t xml:space="preserve"> 14 |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Veterinary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P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oul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try &amp; Dairy Assistant</w:t>
      </w:r>
    </w:p>
    <w:p>
      <w:pPr>
        <w:sectPr>
          <w:pgSz w:w="11911" w:h="16841"/>
          <w:pgMar w:top="350" w:right="564" w:bottom="652" w:left="5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692"/>
        <w:gridCol w:w="2692"/>
        <w:gridCol w:w="2692"/>
        <w:gridCol w:w="2692"/>
      </w:tblGrid>
      <w:tr>
        <w:trPr>
          <w:trHeight w:hRule="exact" w:val="902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33.6000000000000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19. </w:t>
            </w:r>
          </w:p>
        </w:tc>
        <w:tc>
          <w:tcPr>
            <w:tcW w:type="dxa" w:w="261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different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diseases of small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ruminants </w:t>
            </w:r>
          </w:p>
          <w:p>
            <w:pPr>
              <w:autoSpaceDN w:val="0"/>
              <w:autoSpaceDE w:val="0"/>
              <w:widowControl/>
              <w:spacing w:line="400" w:lineRule="exact" w:before="68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Visit poultry farm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33.6000000000000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disease management charts.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33.6000000000000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6" w:after="0"/>
              <w:ind w:left="1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15 </w:t>
            </w:r>
          </w:p>
        </w:tc>
      </w:tr>
      <w:tr>
        <w:trPr>
          <w:trHeight w:hRule="exact" w:val="600"/>
        </w:trPr>
        <w:tc>
          <w:tcPr>
            <w:tcW w:type="dxa" w:w="898"/>
            <w:tcBorders>
              <w:start w:sz="24.0" w:val="single" w:color="#000000"/>
              <w:top w:sz="33.60000000000002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0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20. </w:t>
            </w:r>
          </w:p>
        </w:tc>
        <w:tc>
          <w:tcPr>
            <w:tcW w:type="dxa" w:w="269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5862"/>
            <w:tcBorders>
              <w:start w:sz="24.0" w:val="single" w:color="#000000"/>
              <w:top w:sz="33.60000000000002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Highlight importance of biosecurity.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Draw map of farm illustration different sections. </w:t>
            </w:r>
          </w:p>
        </w:tc>
        <w:tc>
          <w:tcPr>
            <w:tcW w:type="dxa" w:w="1312"/>
            <w:tcBorders>
              <w:start w:sz="24.0" w:val="single" w:color="#000000"/>
              <w:top w:sz="33.60000000000002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0" w:after="0"/>
              <w:ind w:left="1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16 </w:t>
            </w:r>
          </w:p>
        </w:tc>
      </w:tr>
      <w:tr>
        <w:trPr>
          <w:trHeight w:hRule="exact" w:val="888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21.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different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Birds management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operation.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schedule chart of bird’s management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operations.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4" w:after="0"/>
              <w:ind w:left="1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17 </w:t>
            </w:r>
          </w:p>
        </w:tc>
      </w:tr>
      <w:tr>
        <w:trPr>
          <w:trHeight w:hRule="exact" w:val="612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22.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28" w:val="left"/>
              </w:tabs>
              <w:autoSpaceDE w:val="0"/>
              <w:widowControl/>
              <w:spacing w:line="144" w:lineRule="exact" w:before="258" w:after="0"/>
              <w:ind w:left="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22.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parasites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pest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Enlist different parasites and management protocols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4" w:after="0"/>
              <w:ind w:left="1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18 </w:t>
            </w:r>
          </w:p>
        </w:tc>
      </w:tr>
      <w:tr>
        <w:trPr>
          <w:trHeight w:hRule="exact" w:val="612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4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23. </w:t>
            </w:r>
          </w:p>
        </w:tc>
        <w:tc>
          <w:tcPr>
            <w:tcW w:type="dxa" w:w="261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30" w:val="left"/>
                <w:tab w:pos="1440" w:val="left"/>
              </w:tabs>
              <w:autoSpaceDE w:val="0"/>
              <w:widowControl/>
              <w:spacing w:line="370" w:lineRule="exact" w:before="32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23.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Visit dairy farm.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Visit milk processing </w:t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plant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reports on weaknesses and strengths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visited farm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4" w:after="0"/>
              <w:ind w:left="1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19 </w:t>
            </w:r>
          </w:p>
        </w:tc>
      </w:tr>
      <w:tr>
        <w:trPr>
          <w:trHeight w:hRule="exact" w:val="612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3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24. </w:t>
            </w:r>
          </w:p>
        </w:tc>
        <w:tc>
          <w:tcPr>
            <w:tcW w:type="dxa" w:w="269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6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Enlist different products after milk processing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highlight their value addition impact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36" w:after="0"/>
              <w:ind w:left="1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20 </w:t>
            </w:r>
          </w:p>
        </w:tc>
      </w:tr>
      <w:tr>
        <w:trPr>
          <w:trHeight w:hRule="exact" w:val="612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3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25.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28" w:val="left"/>
              </w:tabs>
              <w:autoSpaceDE w:val="0"/>
              <w:widowControl/>
              <w:spacing w:line="144" w:lineRule="exact" w:before="258" w:after="0"/>
              <w:ind w:left="0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25.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Maintain farm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records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log books and stock registers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36" w:after="0"/>
              <w:ind w:left="1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21 </w:t>
            </w:r>
          </w:p>
        </w:tc>
      </w:tr>
      <w:tr>
        <w:trPr>
          <w:trHeight w:hRule="exact" w:val="518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26.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2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26.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Visit dairy farm.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report on daily farm operations.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1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22 </w:t>
            </w:r>
          </w:p>
        </w:tc>
      </w:tr>
      <w:tr>
        <w:trPr>
          <w:trHeight w:hRule="exact" w:val="612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27.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28" w:val="left"/>
              </w:tabs>
              <w:autoSpaceDE w:val="0"/>
              <w:widowControl/>
              <w:spacing w:line="144" w:lineRule="exact" w:before="260" w:after="0"/>
              <w:ind w:left="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27.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Visit veterinary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clinic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Maintain history and drug administration records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clinic </w:t>
            </w:r>
          </w:p>
        </w:tc>
        <w:tc>
          <w:tcPr>
            <w:tcW w:type="dxa" w:w="131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40" w:after="0"/>
              <w:ind w:left="1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23 </w:t>
            </w:r>
          </w:p>
        </w:tc>
      </w:tr>
      <w:tr>
        <w:trPr>
          <w:trHeight w:hRule="exact" w:val="612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6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28. </w:t>
            </w:r>
          </w:p>
        </w:tc>
        <w:tc>
          <w:tcPr>
            <w:tcW w:type="dxa" w:w="26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first aid to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animals. </w:t>
            </w:r>
          </w:p>
        </w:tc>
        <w:tc>
          <w:tcPr>
            <w:tcW w:type="dxa" w:w="5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first aid box tools list </w:t>
            </w:r>
          </w:p>
        </w:tc>
        <w:tc>
          <w:tcPr>
            <w:tcW w:type="dxa" w:w="269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8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0" w:right="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29. </w:t>
            </w:r>
          </w:p>
        </w:tc>
        <w:tc>
          <w:tcPr>
            <w:tcW w:type="dxa" w:w="8480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2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29.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Final Term </w:t>
            </w:r>
          </w:p>
        </w:tc>
        <w:tc>
          <w:tcPr>
            <w:tcW w:type="dxa" w:w="131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" w:after="0"/>
              <w:ind w:left="1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24 </w:t>
            </w:r>
          </w:p>
        </w:tc>
      </w:tr>
    </w:tbl>
    <w:p>
      <w:pPr>
        <w:autoSpaceDN w:val="0"/>
        <w:autoSpaceDE w:val="0"/>
        <w:widowControl/>
        <w:spacing w:line="236" w:lineRule="exact" w:before="7444" w:after="0"/>
        <w:ind w:left="114" w:right="0" w:firstLine="0"/>
        <w:jc w:val="left"/>
      </w:pPr>
      <w:r>
        <w:rPr>
          <w:u w:val="single" w:color="d8d9d8"/>
          <w:rFonts w:ascii="Calibri" w:hAnsi="Calibri" w:eastAsia="Calibri"/>
          <w:b/>
          <w:i w:val="0"/>
          <w:color w:val="000000"/>
          <w:sz w:val="22"/>
        </w:rPr>
        <w:t xml:space="preserve"> 15 |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Veterinary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P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oul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try &amp; Dairy Assistant</w:t>
      </w:r>
    </w:p>
    <w:p>
      <w:pPr>
        <w:sectPr>
          <w:pgSz w:w="11911" w:h="16841"/>
          <w:pgMar w:top="350" w:right="564" w:bottom="652" w:left="5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86"/>
        <w:ind w:left="0" w:right="0"/>
      </w:pPr>
    </w:p>
    <w:p>
      <w:pPr>
        <w:autoSpaceDN w:val="0"/>
        <w:autoSpaceDE w:val="0"/>
        <w:widowControl/>
        <w:spacing w:line="314" w:lineRule="exact" w:before="0" w:after="0"/>
        <w:ind w:left="0" w:right="538" w:firstLine="0"/>
        <w:jc w:val="right"/>
      </w:pPr>
      <w:r>
        <w:rPr>
          <w:rFonts w:ascii="Arial,BoldItalic" w:hAnsi="Arial,BoldItalic" w:eastAsia="Arial,BoldItalic"/>
          <w:b/>
          <w:i/>
          <w:color w:val="000000"/>
          <w:sz w:val="28"/>
        </w:rPr>
        <w:t xml:space="preserve">Annexure-II: </w:t>
      </w:r>
    </w:p>
    <w:p>
      <w:pPr>
        <w:autoSpaceDN w:val="0"/>
        <w:autoSpaceDE w:val="0"/>
        <w:widowControl/>
        <w:spacing w:line="276" w:lineRule="exact" w:before="364" w:after="0"/>
        <w:ind w:left="3168" w:right="360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</w:rPr>
        <w:t xml:space="preserve">Motivational Lectures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Veterinary Poultry &amp; Dairy Assistant </w:t>
      </w:r>
    </w:p>
    <w:p>
      <w:pPr>
        <w:autoSpaceDN w:val="0"/>
        <w:autoSpaceDE w:val="0"/>
        <w:widowControl/>
        <w:spacing w:line="502" w:lineRule="exact" w:before="608" w:after="0"/>
        <w:ind w:left="28" w:right="100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What Is the Role of Good Manners in the Workplace? By Qasim Ali Shah | In Urdu </w:t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8" w:history="1">
          <w:r>
            <w:rPr>
              <w:rStyle w:val="Hyperlink"/>
            </w:rPr>
            <w:t xml:space="preserve">https://www.youtube.com/watch?v=Qi6Xn7yKIlQ </w:t>
          </w:r>
        </w:hyperlink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Hisham Sarwar Motivational Story | Pakistani Freelancer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9" w:history="1">
          <w:r>
            <w:rPr>
              <w:rStyle w:val="Hyperlink"/>
            </w:rPr>
            <w:t xml:space="preserve">https://www.youtube.com/watch?v=CHm_BH7xAXk </w:t>
          </w:r>
        </w:hyperlink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21 Yr Old Pakistani Fiverr Millionaire | 25-35 Lakhs a Month Income | Interview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20" w:history="1">
          <w:r>
            <w:rPr>
              <w:rStyle w:val="Hyperlink"/>
            </w:rPr>
            <w:t xml:space="preserve">https://www.youtube.com/watch?v=9WrmYYhr7S0 </w:t>
          </w:r>
        </w:hyperlink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Failure to Millionaire - How to Make Money Online | Fiverr Superhero Aaliyaan Success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Story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21" w:history="1">
          <w:r>
            <w:rPr>
              <w:rStyle w:val="Hyperlink"/>
            </w:rPr>
            <w:t xml:space="preserve">https://www.youtube.com/watch?v=d1hocXWSpus </w:t>
          </w:r>
        </w:hyperlink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Livestock farmer success story as a motivation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22" w:history="1">
          <w:r>
            <w:rPr>
              <w:rStyle w:val="Hyperlink"/>
            </w:rPr>
            <w:t xml:space="preserve">https://youtu.be/y8jCqNezFB8 </w:t>
          </w:r>
        </w:hyperlink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Ali cattle farm success story as a motivation </w:t>
      </w:r>
      <w:r>
        <w:br/>
      </w:r>
      <w:r>
        <w:rPr>
          <w:u w:val="single" w:color="006ec0"/>
          <w:rFonts w:ascii="Arial,Bold" w:hAnsi="Arial,Bold" w:eastAsia="Arial,Bold"/>
          <w:b/>
          <w:i w:val="0"/>
          <w:color w:val="006FC0"/>
          <w:sz w:val="24"/>
        </w:rPr>
        <w:t>https://youtu.be/p_FoV3enhVg</w:t>
      </w:r>
    </w:p>
    <w:p>
      <w:pPr>
        <w:autoSpaceDN w:val="0"/>
        <w:autoSpaceDE w:val="0"/>
        <w:widowControl/>
        <w:spacing w:line="236" w:lineRule="exact" w:before="5734" w:after="0"/>
        <w:ind w:left="0" w:right="0" w:firstLine="0"/>
        <w:jc w:val="left"/>
      </w:pPr>
      <w:r>
        <w:rPr>
          <w:u w:val="single" w:color="d8d9d8"/>
          <w:rFonts w:ascii="Calibri" w:hAnsi="Calibri" w:eastAsia="Calibri"/>
          <w:b/>
          <w:i w:val="0"/>
          <w:color w:val="000000"/>
          <w:sz w:val="22"/>
        </w:rPr>
        <w:t xml:space="preserve"> 16 |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Veterinary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P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oul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try &amp; Dairy Assistant</w:t>
      </w:r>
    </w:p>
    <w:p>
      <w:pPr>
        <w:sectPr>
          <w:pgSz w:w="11911" w:h="16841"/>
          <w:pgMar w:top="606" w:right="98" w:bottom="65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112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372" w:lineRule="exact" w:before="210" w:after="0"/>
        <w:ind w:left="112" w:right="129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 xml:space="preserve">SUGGESTIVE FORMAT AND SEQUENCE ORDER OF MOTIVATIONAL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LECTURE.</w:t>
      </w:r>
    </w:p>
    <w:p>
      <w:pPr>
        <w:autoSpaceDN w:val="0"/>
        <w:autoSpaceDE w:val="0"/>
        <w:widowControl/>
        <w:spacing w:line="318" w:lineRule="exact" w:before="210" w:after="0"/>
        <w:ind w:left="112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Mentors are provided an observation checklist form to evaluate and share their observational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feedback on how students within each team engage and collaborate in a learning environment.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checklist is provided at two different points: Once towards the end of the course.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checklists are an opportunity for mentors to share their unique perspective on group dynamics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based on various team activities, gameplay sessions, pitch preparation, and other sessions, giving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insights on the nature of communication and teamwork taking place and how both learning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318" w:lineRule="exact" w:before="198" w:after="248"/>
        <w:ind w:left="112" w:right="57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Session- 1 (Communication):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Please find below an overview of the activities taking place Session plan that will support your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0677"/>
      </w:tblGrid>
      <w:tr>
        <w:trPr>
          <w:trHeight w:hRule="exact" w:val="284"/>
        </w:trPr>
        <w:tc>
          <w:tcPr>
            <w:tcW w:type="dxa" w:w="10464"/>
            <w:tcBorders>
              <w:start w:sz="3.200000000000017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Session- 1 OVERVIEW </w:t>
            </w:r>
          </w:p>
        </w:tc>
      </w:tr>
      <w:tr>
        <w:trPr>
          <w:trHeight w:hRule="exact" w:val="284"/>
        </w:trPr>
        <w:tc>
          <w:tcPr>
            <w:tcW w:type="dxa" w:w="10464"/>
            <w:tcBorders>
              <w:start w:sz="3.200000000000017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Aims and Ob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je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iv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es: </w:t>
            </w:r>
          </w:p>
        </w:tc>
      </w:tr>
      <w:tr>
        <w:trPr>
          <w:trHeight w:hRule="exact" w:val="2026"/>
        </w:trPr>
        <w:tc>
          <w:tcPr>
            <w:tcW w:type="dxa" w:w="10464"/>
            <w:tcBorders>
              <w:start w:sz="3.200000000000017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84" w:lineRule="exact" w:before="10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introduce the communication skills and how it will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Get to know mentor and team - build rapport and develop a strong sense of a team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Provide an introduction to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 to collaborate on an activity sheet developing their communication, teamwork,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Gain an understanding of participants’ own communication skills rating at the start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program</w:t>
            </w:r>
          </w:p>
        </w:tc>
      </w:tr>
    </w:tbl>
    <w:p>
      <w:pPr>
        <w:autoSpaceDN w:val="0"/>
        <w:autoSpaceDE w:val="0"/>
        <w:widowControl/>
        <w:spacing w:line="51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69"/>
        <w:gridCol w:w="2669"/>
        <w:gridCol w:w="2669"/>
        <w:gridCol w:w="2669"/>
      </w:tblGrid>
      <w:tr>
        <w:trPr>
          <w:trHeight w:hRule="exact" w:val="564"/>
        </w:trPr>
        <w:tc>
          <w:tcPr>
            <w:tcW w:type="dxa" w:w="3350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Activity: </w:t>
            </w:r>
          </w:p>
        </w:tc>
        <w:tc>
          <w:tcPr>
            <w:tcW w:type="dxa" w:w="15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4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Participant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Time </w:t>
            </w:r>
          </w:p>
        </w:tc>
        <w:tc>
          <w:tcPr>
            <w:tcW w:type="dxa" w:w="20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35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560"/>
        </w:trPr>
        <w:tc>
          <w:tcPr>
            <w:tcW w:type="dxa" w:w="3350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 Attend and contribute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schedu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led. </w:t>
            </w:r>
          </w:p>
        </w:tc>
        <w:tc>
          <w:tcPr>
            <w:tcW w:type="dxa" w:w="15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0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8"/>
        </w:trPr>
        <w:tc>
          <w:tcPr>
            <w:tcW w:type="dxa" w:w="3350"/>
            <w:tcBorders>
              <w:start w:sz="3.200000000000017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how it work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s. </w:t>
            </w:r>
          </w:p>
        </w:tc>
        <w:tc>
          <w:tcPr>
            <w:tcW w:type="dxa" w:w="153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05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2"/>
        </w:trPr>
        <w:tc>
          <w:tcPr>
            <w:tcW w:type="dxa" w:w="3350"/>
            <w:tcBorders>
              <w:start w:sz="3.200000000000017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communicat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sk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ills mean </w:t>
            </w:r>
          </w:p>
        </w:tc>
        <w:tc>
          <w:tcPr>
            <w:tcW w:type="dxa" w:w="153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05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6"/>
        </w:trPr>
        <w:tc>
          <w:tcPr>
            <w:tcW w:type="dxa" w:w="3350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2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skills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for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communicat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sk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ills </w:t>
            </w:r>
          </w:p>
        </w:tc>
        <w:tc>
          <w:tcPr>
            <w:tcW w:type="dxa" w:w="15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0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6"/>
        </w:trPr>
        <w:tc>
          <w:tcPr>
            <w:tcW w:type="dxa" w:w="3350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Key learnin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g out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comes: </w:t>
            </w:r>
          </w:p>
        </w:tc>
        <w:tc>
          <w:tcPr>
            <w:tcW w:type="dxa" w:w="358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Resources: </w:t>
            </w:r>
          </w:p>
        </w:tc>
        <w:tc>
          <w:tcPr>
            <w:tcW w:type="dxa" w:w="35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Enterprise skills developed: </w:t>
            </w:r>
          </w:p>
        </w:tc>
      </w:tr>
      <w:tr>
        <w:trPr>
          <w:trHeight w:hRule="exact" w:val="2268"/>
        </w:trPr>
        <w:tc>
          <w:tcPr>
            <w:tcW w:type="dxa" w:w="3350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8" w:after="0"/>
              <w:ind w:left="288" w:right="288" w:hanging="18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it works. </w:t>
            </w:r>
          </w:p>
          <w:p>
            <w:pPr>
              <w:autoSpaceDN w:val="0"/>
              <w:tabs>
                <w:tab w:pos="288" w:val="left"/>
              </w:tabs>
              <w:autoSpaceDE w:val="0"/>
              <w:widowControl/>
              <w:spacing w:line="276" w:lineRule="exact" w:before="18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mean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skills are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communic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358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468" w:right="158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Podium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Projector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Flip Chart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Marker </w:t>
            </w:r>
          </w:p>
        </w:tc>
        <w:tc>
          <w:tcPr>
            <w:tcW w:type="dxa" w:w="35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158" w:right="144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Self Confidence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Teamwork </w:t>
            </w:r>
          </w:p>
        </w:tc>
      </w:tr>
    </w:tbl>
    <w:p>
      <w:pPr>
        <w:autoSpaceDN w:val="0"/>
        <w:autoSpaceDE w:val="0"/>
        <w:widowControl/>
        <w:spacing w:line="236" w:lineRule="exact" w:before="98" w:after="0"/>
        <w:ind w:left="84" w:right="0" w:firstLine="0"/>
        <w:jc w:val="left"/>
      </w:pPr>
      <w:r>
        <w:rPr>
          <w:u w:val="single" w:color="d8d9d8"/>
          <w:rFonts w:ascii="Calibri" w:hAnsi="Calibri" w:eastAsia="Calibri"/>
          <w:b/>
          <w:i w:val="0"/>
          <w:color w:val="000000"/>
          <w:sz w:val="22"/>
        </w:rPr>
        <w:t xml:space="preserve"> 17 |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Veterinary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P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oul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try &amp; Dairy Assistant</w:t>
      </w:r>
    </w:p>
    <w:p>
      <w:pPr>
        <w:sectPr>
          <w:pgSz w:w="11911" w:h="16841"/>
          <w:pgMar w:top="350" w:right="626" w:bottom="652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8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314"/>
        <w:gridCol w:w="5314"/>
      </w:tblGrid>
      <w:tr>
        <w:trPr>
          <w:trHeight w:hRule="exact" w:val="286"/>
        </w:trPr>
        <w:tc>
          <w:tcPr>
            <w:tcW w:type="dxa" w:w="2180"/>
            <w:tcBorders>
              <w:start w:sz="3.200000000000017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8284"/>
            <w:tcBorders>
              <w:start w:sz="4.0" w:val="single" w:color="#000000"/>
              <w:top w:sz="3.1999999999999886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1114"/>
        </w:trPr>
        <w:tc>
          <w:tcPr>
            <w:tcW w:type="dxa" w:w="2180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8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Welcome: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min </w:t>
            </w:r>
          </w:p>
        </w:tc>
        <w:tc>
          <w:tcPr>
            <w:tcW w:type="dxa" w:w="82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introduce him/herself.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Note for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Instructor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: Throughout this session, please monitor the session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nothing inappropriate is being happened. </w:t>
            </w:r>
          </w:p>
        </w:tc>
      </w:tr>
      <w:tr>
        <w:trPr>
          <w:trHeight w:hRule="exact" w:val="2218"/>
        </w:trPr>
        <w:tc>
          <w:tcPr>
            <w:tcW w:type="dxa" w:w="2180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Icebreaker: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min </w:t>
            </w:r>
          </w:p>
        </w:tc>
        <w:tc>
          <w:tcPr>
            <w:tcW w:type="dxa" w:w="82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3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your session by delivering an icebreaker, this will enable you and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 to start to build rapport and create a team presentation for the tasks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ahead.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6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icebreaker below should work well at introductions and encouraging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communication, but feel free to use others if you think they are more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appropriate. It is important to encourage young people to get to know each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other and build strong team links during the first hour; this will help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increase their motivation and communication throughout the sessions. </w:t>
            </w:r>
          </w:p>
        </w:tc>
      </w:tr>
      <w:tr>
        <w:trPr>
          <w:trHeight w:hRule="exact" w:val="3600"/>
        </w:trPr>
        <w:tc>
          <w:tcPr>
            <w:tcW w:type="dxa" w:w="2180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Onboarding: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20mins </w:t>
            </w:r>
          </w:p>
        </w:tc>
        <w:tc>
          <w:tcPr>
            <w:tcW w:type="dxa" w:w="828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introduction of the qualification to the class and play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“Onboarding Video or Presentation”.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104" w:right="0" w:firstLine="2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your introduction cover the following: </w:t>
            </w:r>
            <w:r>
              <w:br/>
            </w:r>
            <w:r>
              <w:rPr>
                <w:w w:val="98.85696570078531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Explanation of the program and structure. (Kamyab jawan Program) </w:t>
            </w:r>
            <w:r>
              <w:rPr>
                <w:w w:val="98.85696570078531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you will use your communication skills in your professional life. </w:t>
            </w:r>
            <w:r>
              <w:rPr>
                <w:w w:val="98.85696570078531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Key contacts and key information – e.g. role of teacher, mentor,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SEED. Policies and procedures (user agreements and “contact us” section).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Everyone to go to the Group Rules tab at the top of their screen, read 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rules, and ask everyone to verbally agree. Ensure that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consequences are clear for using the platform outside of hours. (9am-8pm) </w:t>
            </w:r>
            <w:r>
              <w:rPr>
                <w:w w:val="98.85696570078531"/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is up next for the next 2 weeks ahead so young people know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expect (see pages 5-7 for an overview of the challenge). Allow young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people to ask any questions about the session topic. </w:t>
            </w:r>
          </w:p>
        </w:tc>
      </w:tr>
      <w:tr>
        <w:trPr>
          <w:trHeight w:hRule="exact" w:val="5562"/>
        </w:trPr>
        <w:tc>
          <w:tcPr>
            <w:tcW w:type="dxa" w:w="2180"/>
            <w:tcBorders>
              <w:start w:sz="3.200000000000017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Team Activity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Planning: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30 minutes </w:t>
            </w:r>
          </w:p>
        </w:tc>
        <w:tc>
          <w:tcPr>
            <w:tcW w:type="dxa" w:w="828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6" w:right="3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MENTOR: Explain to the whole team that you will now be planning how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collaborate for the first and second collaborative Team Activities that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take place outside of the session. There will not be another session until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next session so this step is required because communicating and making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decisions outside of a session requires a different strategy that must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agreed upon so that everyone knows what they are doing for this activity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how. </w:t>
            </w:r>
          </w:p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80" w:lineRule="exact" w:before="14" w:after="0"/>
              <w:ind w:left="106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“IDENTIFY ENTREPRENEURS” TEAM ACTIVITY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“BRAINSTORMING SOCIAL PROBLEMS” TEAM ACTIVITY”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As a team, collaborate on a creative brainstorm on social problems in your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community. Vote on the areas you feel most passionate about as a team,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then write down what change you would like to see happen.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106" w:right="3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the teams have the opportunity to talk about how they want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as a team through the activities e.g. when they want to complete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activities, how to communicate, the role of the project manager, etc. Make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sure you allocate each young person a specific week that they are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manager for the weekly activities and make a note of this.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up notes for their strategy if this is helpful - it can be included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underneath the Team Contract. </w:t>
            </w:r>
          </w:p>
        </w:tc>
      </w:tr>
      <w:tr>
        <w:trPr>
          <w:trHeight w:hRule="exact" w:val="1116"/>
        </w:trPr>
        <w:tc>
          <w:tcPr>
            <w:tcW w:type="dxa" w:w="2180"/>
            <w:tcBorders>
              <w:start w:sz="3.200000000000017" w:val="single" w:color="#000000"/>
              <w:top w:sz="3.199999999999818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minutes </w:t>
            </w:r>
          </w:p>
        </w:tc>
        <w:tc>
          <w:tcPr>
            <w:tcW w:type="dxa" w:w="828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Close the session with the opportunity for anyone to ask any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remaining questions.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Instructor: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Facilitate the wrap-up of the session. A quick reminder of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236" w:lineRule="exact" w:before="176" w:after="0"/>
        <w:ind w:left="112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18 | </w:t>
      </w:r>
      <w:r>
        <w:rPr>
          <w:rFonts w:ascii="Arial,Bold" w:hAnsi="Arial,Bold" w:eastAsia="Arial,Bold"/>
          <w:b/>
          <w:i w:val="0"/>
          <w:color w:val="000000"/>
          <w:sz w:val="20"/>
          <w:u w:val="single"/>
        </w:rPr>
        <w:t>Veterinary Poultry &amp; Dairy Assistant</w:t>
      </w:r>
      <w:r>
        <w:rPr>
          <w:rFonts w:ascii="Arial,Bold" w:hAnsi="Arial,Bold" w:eastAsia="Arial,Bold"/>
          <w:b/>
          <w:i w:val="0"/>
          <w:color w:val="000000"/>
          <w:sz w:val="20"/>
        </w:rPr>
        <w:t xml:space="preserve"> </w:t>
      </w:r>
    </w:p>
    <w:p>
      <w:pPr>
        <w:sectPr>
          <w:pgSz w:w="11911" w:h="16841"/>
          <w:pgMar w:top="610" w:right="674" w:bottom="6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42"/>
        <w:ind w:left="0" w:right="0"/>
      </w:pPr>
    </w:p>
    <w:p>
      <w:pPr>
        <w:autoSpaceDN w:val="0"/>
        <w:autoSpaceDE w:val="0"/>
        <w:widowControl/>
        <w:spacing w:line="312" w:lineRule="exact" w:before="0" w:after="256"/>
        <w:ind w:left="112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MOTIVATIONAL LECTURES LINKS.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345"/>
        <w:gridCol w:w="3345"/>
        <w:gridCol w:w="3345"/>
      </w:tblGrid>
      <w:tr>
        <w:trPr>
          <w:trHeight w:hRule="exact" w:val="334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TOPIC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836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200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Problems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Life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Qasim Ali Shah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2000000000007276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3" w:history="1">
                <w:r>
                  <w:rPr>
                    <w:rStyle w:val="Hyperlink"/>
                  </w:rPr>
                  <w:t>/www.youtube.com/watch?v=OrQte08Ml90</w:t>
                </w:r>
              </w:hyperlink>
            </w:r>
          </w:p>
        </w:tc>
      </w:tr>
      <w:tr>
        <w:trPr>
          <w:trHeight w:hRule="exact" w:val="836"/>
        </w:trPr>
        <w:tc>
          <w:tcPr>
            <w:tcW w:type="dxa" w:w="1804"/>
            <w:tcBorders>
              <w:start w:sz="3.200000000000017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2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Qasim Ali Shah </w:t>
            </w:r>
          </w:p>
        </w:tc>
        <w:tc>
          <w:tcPr>
            <w:tcW w:type="dxa" w:w="6078"/>
            <w:tcBorders>
              <w:start w:sz="4.0" w:val="single" w:color="#000000"/>
              <w:top w:sz="3.199999999999818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3039"/>
              <w:gridCol w:w="3039"/>
            </w:tblGrid>
            <w:tr>
              <w:trPr>
                <w:trHeight w:hRule="exact" w:val="310"/>
              </w:trPr>
              <w:tc>
                <w:tcPr>
                  <w:tcW w:type="dxa" w:w="4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t>https:/</w:t>
                  </w: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hyperlink r:id="rId24" w:history="1">
                      <w:r>
                        <w:rPr>
                          <w:rStyle w:val="Hyperlink"/>
                        </w:rPr>
                        <w:t xml:space="preserve">/www.youtube.com/watch?v=JzFs </w:t>
                      </w:r>
                    </w:hyperlink>
                  </w:r>
                </w:p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102" w:right="0" w:firstLine="0"/>
                    <w:jc w:val="left"/>
                  </w:pP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hyperlink r:id="rId24" w:history="1">
                      <w:r>
                        <w:rPr>
                          <w:rStyle w:val="Hyperlink"/>
                        </w:rPr>
                        <w:t>yJt</w:t>
                      </w:r>
                    </w:hyperlink>
                  </w: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hyperlink r:id="rId24" w:history="1">
                      <w:r>
                        <w:rPr>
                          <w:rStyle w:val="Hyperlink"/>
                        </w:rPr>
                        <w:t>-</w:t>
                      </w:r>
                    </w:hyperlink>
                  </w:r>
                  <w:r>
                    <w:rPr>
                      <w:rFonts w:ascii="Arial,Bold" w:hAnsi="Arial,Bold" w:eastAsia="Arial,Bold"/>
                      <w:b/>
                      <w:i w:val="0"/>
                      <w:color w:val="000000"/>
                      <w:sz w:val="24"/>
                    </w:rPr>
                    <w:hyperlink r:id="rId24" w:history="1">
                      <w:r>
                        <w:rPr>
                          <w:rStyle w:val="Hyperlink"/>
                        </w:rPr>
                        <w:t>w</w:t>
                      </w:r>
                    </w:hyperlink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840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Effectively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Qasim Ali Shah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2000000000007276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5" w:history="1">
                <w:r>
                  <w:rPr>
                    <w:rStyle w:val="Hyperlink"/>
                  </w:rPr>
                  <w:t>/www.youtube.com/watch?v=PhHAQEG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5" w:history="1">
                <w:r>
                  <w:rPr>
                    <w:rStyle w:val="Hyperlink"/>
                  </w:rPr>
                  <w:t>eh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5" w:history="1">
                <w:r>
                  <w:rPr>
                    <w:rStyle w:val="Hyperlink"/>
                  </w:rPr>
                  <w:t>Kc</w:t>
                </w:r>
              </w:hyperlink>
            </w:r>
          </w:p>
        </w:tc>
      </w:tr>
      <w:tr>
        <w:trPr>
          <w:trHeight w:hRule="exact" w:val="1666"/>
        </w:trPr>
        <w:tc>
          <w:tcPr>
            <w:tcW w:type="dxa" w:w="1804"/>
            <w:tcBorders>
              <w:start w:sz="3.200000000000017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ATTITUDE is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12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Tony Robbins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David Goggins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Jocko Willink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Wayne Dyer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Eckart Tolle </w:t>
            </w:r>
          </w:p>
        </w:tc>
        <w:tc>
          <w:tcPr>
            <w:tcW w:type="dxa" w:w="6078"/>
            <w:tcBorders>
              <w:start w:sz="4.0" w:val="single" w:color="#000000"/>
              <w:top w:sz="3.2000000000000455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6" w:history="1">
                <w:r>
                  <w:rPr>
                    <w:rStyle w:val="Hyperlink"/>
                  </w:rPr>
                  <w:t>/www.youtube.com/watch?v=5fS3rj6eIFg</w:t>
                </w:r>
              </w:hyperlink>
            </w:r>
          </w:p>
        </w:tc>
      </w:tr>
      <w:tr>
        <w:trPr>
          <w:trHeight w:hRule="exact" w:val="1112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Tony Robbins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7" w:history="1">
                <w:r>
                  <w:rPr>
                    <w:rStyle w:val="Hyperlink"/>
                  </w:rPr>
                  <w:t>/www.youtube.com/watch?v=chn86sH0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7" w:history="1">
                <w:r>
                  <w:rPr>
                    <w:rStyle w:val="Hyperlink"/>
                  </w:rPr>
                  <w:t>O5U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8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4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Confidenc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e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Shaykh Atif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Ahmed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8" w:history="1">
                <w:r>
                  <w:rPr>
                    <w:rStyle w:val="Hyperlink"/>
                  </w:rPr>
                  <w:t>/www.youtube.com/watch?v=s10dzfbozd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8" w:history="1">
                <w:r>
                  <w:rPr>
                    <w:rStyle w:val="Hyperlink"/>
                  </w:rPr>
                  <w:t>4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6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Wisdom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Eagle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 Kurooji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9" w:history="1">
                <w:r>
                  <w:rPr>
                    <w:rStyle w:val="Hyperlink"/>
                  </w:rPr>
                  <w:t>/www.youtube.com/watch?v=bEU7V5rJT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29" w:history="1">
                <w:r>
                  <w:rPr>
                    <w:rStyle w:val="Hyperlink"/>
                  </w:rPr>
                  <w:t>tw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0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ATTITUDE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hyperlink r:id="rId30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31" w:history="1">
                <w:r>
                  <w:rPr>
                    <w:rStyle w:val="Hyperlink"/>
                  </w:rPr>
                  <w:t>/www.youtube.com/watch?v=r8LJ5X2ejq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31" w:history="1">
                <w:r>
                  <w:rPr>
                    <w:rStyle w:val="Hyperlink"/>
                  </w:rPr>
                  <w:t>U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8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2" w:after="0"/>
              <w:ind w:left="10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TIME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Schwarzenegger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2000000000007276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32" w:history="1">
                <w:r>
                  <w:rPr>
                    <w:rStyle w:val="Hyperlink"/>
                  </w:rPr>
                  <w:t>/www.youtube.com/watch?v=kzSBrJmX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32" w:history="1">
                <w:r>
                  <w:rPr>
                    <w:rStyle w:val="Hyperlink"/>
                  </w:rPr>
                  <w:t>q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32" w:history="1">
                <w:r>
                  <w:rPr>
                    <w:rStyle w:val="Hyperlink"/>
                  </w:rPr>
                  <w:t>d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32" w:history="1">
                <w:r>
                  <w:rPr>
                    <w:rStyle w:val="Hyperlink"/>
                  </w:rPr>
                  <w:t>g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4"/>
        </w:trPr>
        <w:tc>
          <w:tcPr>
            <w:tcW w:type="dxa" w:w="1804"/>
            <w:tcBorders>
              <w:start w:sz="3.200000000000017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Risk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212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Denzel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Washington </w:t>
            </w:r>
          </w:p>
        </w:tc>
        <w:tc>
          <w:tcPr>
            <w:tcW w:type="dxa" w:w="6078"/>
            <w:tcBorders>
              <w:start w:sz="4.0" w:val="single" w:color="#000000"/>
              <w:top w:sz="3.199999999999818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33" w:history="1">
                <w:r>
                  <w:rPr>
                    <w:rStyle w:val="Hyperlink"/>
                  </w:rPr>
                  <w:t>/www.youtube.com/watch?v=tbnzAVRZ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hyperlink r:id="rId33" w:history="1">
                <w:r>
                  <w:rPr>
                    <w:rStyle w:val="Hyperlink"/>
                  </w:rPr>
                  <w:t>9Xc</w:t>
                </w:r>
              </w:hyperlink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36" w:lineRule="exact" w:before="4404" w:after="0"/>
        <w:ind w:left="84" w:right="0" w:firstLine="0"/>
        <w:jc w:val="left"/>
      </w:pPr>
      <w:r>
        <w:rPr>
          <w:u w:val="single" w:color="d8d9d8"/>
          <w:rFonts w:ascii="Calibri" w:hAnsi="Calibri" w:eastAsia="Calibri"/>
          <w:b/>
          <w:i w:val="0"/>
          <w:color w:val="000000"/>
          <w:sz w:val="22"/>
        </w:rPr>
        <w:t xml:space="preserve"> 19 |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Veterinary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P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oul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try &amp; Dairy Assistant</w:t>
      </w:r>
    </w:p>
    <w:p>
      <w:pPr>
        <w:sectPr>
          <w:pgSz w:w="11911" w:h="16841"/>
          <w:pgMar w:top="664" w:right="1268" w:bottom="652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86"/>
        <w:ind w:left="0" w:right="0"/>
      </w:pPr>
    </w:p>
    <w:p>
      <w:pPr>
        <w:autoSpaceDN w:val="0"/>
        <w:tabs>
          <w:tab w:pos="8762" w:val="left"/>
        </w:tabs>
        <w:autoSpaceDE w:val="0"/>
        <w:widowControl/>
        <w:spacing w:line="446" w:lineRule="exact" w:before="0" w:after="244"/>
        <w:ind w:left="4532" w:right="0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Annexure-III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SUCCESS STORY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90"/>
        <w:gridCol w:w="3590"/>
        <w:gridCol w:w="3590"/>
      </w:tblGrid>
      <w:tr>
        <w:trPr>
          <w:trHeight w:hRule="exact" w:val="578"/>
        </w:trPr>
        <w:tc>
          <w:tcPr>
            <w:tcW w:type="dxa" w:w="11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S. No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61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1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5030"/>
        </w:trPr>
        <w:tc>
          <w:tcPr>
            <w:tcW w:type="dxa" w:w="11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Self &amp; Family background </w:t>
            </w:r>
          </w:p>
        </w:tc>
        <w:tc>
          <w:tcPr>
            <w:tcW w:type="dxa" w:w="61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10" w:right="0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Mr. Nadir,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who lives in Okara Punjab, is an example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dedication and hard work create success stories.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Nadir belongs to a family involved in agriculture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business.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1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Nadir done his matric from native village school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started searching skill based opportunities in different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sector. His uncle referred him to a veterinary doctor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future consultation. With help of his uncle, he decided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get admission in NAVTTC skill for all project in UVAS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Ravi Campus pattoki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0"/>
              </w:rPr>
              <w:t xml:space="preserve">Veterinary Poultry &amp; Dairy Assistant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course.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1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After completion of his course he started door to door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services of his learned skills in his native area.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Meanwhile he has started to rear small ruminants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fattening purpose. In 2020, he started his business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50 bucks. On coming Eid with just 5 months fattening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schedule he earned 150% of reward in form of money. </w:t>
            </w:r>
          </w:p>
        </w:tc>
      </w:tr>
      <w:tr>
        <w:trPr>
          <w:trHeight w:hRule="exact" w:val="1754"/>
        </w:trPr>
        <w:tc>
          <w:tcPr>
            <w:tcW w:type="dxa" w:w="11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6" w:lineRule="exact" w:before="0" w:after="0"/>
              <w:ind w:left="1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NAVTTC Training/ or got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trained through any other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source </w:t>
            </w:r>
          </w:p>
        </w:tc>
        <w:tc>
          <w:tcPr>
            <w:tcW w:type="dxa" w:w="61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1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Certification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0"/>
                <w:u w:val="single"/>
              </w:rPr>
              <w:t>Veterinary Poultry &amp; Dairy Assistant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UVAS(NAVTTC partner institute) </w:t>
            </w:r>
          </w:p>
        </w:tc>
      </w:tr>
      <w:tr>
        <w:trPr>
          <w:trHeight w:hRule="exact" w:val="3372"/>
        </w:trPr>
        <w:tc>
          <w:tcPr>
            <w:tcW w:type="dxa" w:w="11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Post-training activities </w:t>
            </w:r>
          </w:p>
        </w:tc>
        <w:tc>
          <w:tcPr>
            <w:tcW w:type="dxa" w:w="61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10" w:right="0" w:firstLine="0"/>
              <w:jc w:val="both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Mr. Nadir,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started fattening business of small ruminants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his native town. He select animals after Eid ul adha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reared them according to learned skills and sold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flock on coming Eid with much higher rates than normal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 rates.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 used social media as a tool for success and after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year his customer’s bank expands from his native town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Punjab province. He with his dedication and hard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created a success story. With very limited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resources but strong grip on his skills he started a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business and just after two years he is operating a farm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four time larger size of first flock. </w:t>
            </w:r>
          </w:p>
        </w:tc>
      </w:tr>
      <w:tr>
        <w:trPr>
          <w:trHeight w:hRule="exact" w:val="1680"/>
        </w:trPr>
        <w:tc>
          <w:tcPr>
            <w:tcW w:type="dxa" w:w="11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4" w:lineRule="exact" w:before="0" w:after="0"/>
              <w:ind w:left="10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61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Take the training opportunity seriously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Impose self-discipline and ensure regularity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Hard work pays in the end so be always ready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36" w:lineRule="exact" w:before="476" w:after="0"/>
        <w:ind w:left="114" w:right="0" w:firstLine="0"/>
        <w:jc w:val="left"/>
      </w:pPr>
      <w:r>
        <w:rPr>
          <w:u w:val="single" w:color="d8d9d8"/>
          <w:rFonts w:ascii="Calibri" w:hAnsi="Calibri" w:eastAsia="Calibri"/>
          <w:b/>
          <w:i w:val="0"/>
          <w:color w:val="000000"/>
          <w:sz w:val="22"/>
        </w:rPr>
        <w:t xml:space="preserve"> 20 |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Veterinary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P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oul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try &amp; Dairy Assistant</w:t>
      </w:r>
    </w:p>
    <w:p>
      <w:pPr>
        <w:sectPr>
          <w:pgSz w:w="11911" w:h="16841"/>
          <w:pgMar w:top="606" w:right="564" w:bottom="652" w:left="5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2"/>
        <w:ind w:left="0" w:right="0"/>
      </w:pPr>
    </w:p>
    <w:p>
      <w:pPr>
        <w:autoSpaceDN w:val="0"/>
        <w:autoSpaceDE w:val="0"/>
        <w:widowControl/>
        <w:spacing w:line="292" w:lineRule="exact" w:before="0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Note: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Success story is a source of motivation for the trainees and can be presented in several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ways/forms in a NAVTTC skill development course as under: - </w:t>
      </w:r>
    </w:p>
    <w:p>
      <w:pPr>
        <w:autoSpaceDN w:val="0"/>
        <w:tabs>
          <w:tab w:pos="748" w:val="left"/>
        </w:tabs>
        <w:autoSpaceDE w:val="0"/>
        <w:widowControl/>
        <w:spacing w:line="300" w:lineRule="exact" w:before="220" w:after="0"/>
        <w:ind w:left="388" w:right="0" w:firstLine="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call a passed out successful trainee of the institute. He will narrate his success story to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trainees in his own words and meet trainees as well. </w:t>
      </w:r>
    </w:p>
    <w:p>
      <w:pPr>
        <w:autoSpaceDN w:val="0"/>
        <w:tabs>
          <w:tab w:pos="748" w:val="left"/>
        </w:tabs>
        <w:autoSpaceDE w:val="0"/>
        <w:widowControl/>
        <w:spacing w:line="298" w:lineRule="exact" w:before="0" w:after="0"/>
        <w:ind w:left="388" w:right="0" w:firstLine="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see and listen to a recorded video/clip (5 to 7 minutes) showing a successful trainee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Audio-video recording that has to cover the above-mentioned points.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* </w:t>
      </w:r>
      <w:r>
        <w:br/>
      </w: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teacher displays the picture of a successful trainee (name, trade, institute,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organization, job, earning, etc) and narrates his/her story in the teacher’s own motivational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words. </w:t>
      </w:r>
    </w:p>
    <w:p>
      <w:pPr>
        <w:autoSpaceDN w:val="0"/>
        <w:autoSpaceDE w:val="0"/>
        <w:widowControl/>
        <w:spacing w:line="268" w:lineRule="exact" w:before="774" w:after="0"/>
        <w:ind w:left="56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* </w:t>
      </w:r>
      <w:r>
        <w:rPr>
          <w:rFonts w:ascii="Arial,Italic" w:hAnsi="Arial,Italic" w:eastAsia="Arial,Italic"/>
          <w:b w:val="0"/>
          <w:i/>
          <w:color w:val="000000"/>
          <w:sz w:val="24"/>
        </w:rPr>
        <w:t xml:space="preserve">The online success stories of renowned professional can also be obtained from </w:t>
      </w:r>
      <w:r>
        <w:rPr>
          <w:rFonts w:ascii="Arial,BoldItalic" w:hAnsi="Arial,BoldItalic" w:eastAsia="Arial,BoldItalic"/>
          <w:b/>
          <w:i/>
          <w:color w:val="000000"/>
          <w:sz w:val="24"/>
        </w:rPr>
        <w:t xml:space="preserve">Annex-II </w:t>
      </w:r>
    </w:p>
    <w:p>
      <w:pPr>
        <w:autoSpaceDN w:val="0"/>
        <w:autoSpaceDE w:val="0"/>
        <w:widowControl/>
        <w:spacing w:line="236" w:lineRule="exact" w:before="10662" w:after="0"/>
        <w:ind w:left="0" w:right="0" w:firstLine="0"/>
        <w:jc w:val="left"/>
      </w:pPr>
      <w:r>
        <w:rPr>
          <w:u w:val="single" w:color="d8d9d8"/>
          <w:rFonts w:ascii="Calibri" w:hAnsi="Calibri" w:eastAsia="Calibri"/>
          <w:b/>
          <w:i w:val="0"/>
          <w:color w:val="000000"/>
          <w:sz w:val="22"/>
        </w:rPr>
        <w:t xml:space="preserve"> 21 |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Veterinary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P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oul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try &amp; Dairy Assistant</w:t>
      </w:r>
    </w:p>
    <w:p>
      <w:pPr>
        <w:sectPr>
          <w:pgSz w:w="11911" w:h="16841"/>
          <w:pgMar w:top="352" w:right="764" w:bottom="65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Annexure-IV: </w:t>
      </w:r>
    </w:p>
    <w:p>
      <w:pPr>
        <w:autoSpaceDN w:val="0"/>
        <w:autoSpaceDE w:val="0"/>
        <w:widowControl/>
        <w:spacing w:line="356" w:lineRule="exact" w:before="194" w:after="0"/>
        <w:ind w:left="0" w:right="2722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Workplace/Institute Ethics Guide </w:t>
      </w:r>
    </w:p>
    <w:p>
      <w:pPr>
        <w:autoSpaceDN w:val="0"/>
        <w:autoSpaceDE w:val="0"/>
        <w:widowControl/>
        <w:spacing w:line="414" w:lineRule="exact" w:before="304" w:after="0"/>
        <w:ind w:left="28" w:right="36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constitutes good work ethics often varies. Different businesses have different expectations. Work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ethic is a belief that hard work and diligence have a moral benefit and an inherent ability, virtue, or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 to strengthen character and individual abilities. It is a set of values-centered on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68" w:lineRule="exact" w:before="420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following ten work ethics are defined as essential for student success: </w:t>
      </w:r>
    </w:p>
    <w:p>
      <w:pPr>
        <w:autoSpaceDN w:val="0"/>
        <w:autoSpaceDE w:val="0"/>
        <w:widowControl/>
        <w:spacing w:line="416" w:lineRule="exact" w:before="44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Be at work every day possible, plan your absences don’t abuse leave time. Be punctual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every day.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Honesty is the single most important factor having a direct bearing on the final success of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 individual, corporation, or product. Complete assigned tasks correctly and promptly.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Look to improve your skills. </w:t>
      </w:r>
    </w:p>
    <w:p>
      <w:pPr>
        <w:autoSpaceDN w:val="0"/>
        <w:autoSpaceDE w:val="0"/>
        <w:widowControl/>
        <w:spacing w:line="334" w:lineRule="exact" w:before="76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ability to get along with others including those you don’t necessarily like. The ability to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carry your weight and help others who are struggling. Recognize when to speak up with an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idea and when to compromise by blend ideas together.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38" w:after="0"/>
        <w:ind w:left="388" w:right="0" w:firstLine="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Dress for success set your best foot forward, personal hygiene, good manner, remember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that the first impression of who you are can last a lifetime </w:t>
      </w:r>
      <w:r>
        <w:br/>
      </w: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Listen to suggestions and be positive, accept responsibility. If you make a mistake, admit it.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Do the work correctly, quality and timelines are prized. Get along with fellows, cooperation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is the key to productivity. Help out whenever asked, do extra without being asked. Take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pride in your work, do things the best you know-how. Eagerly focuses energy on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66" w:lineRule="exact" w:before="144" w:after="0"/>
        <w:ind w:left="388" w:right="0" w:firstLine="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</w:p>
    <w:p>
      <w:pPr>
        <w:autoSpaceDN w:val="0"/>
        <w:autoSpaceDE w:val="0"/>
        <w:widowControl/>
        <w:spacing w:line="236" w:lineRule="exact" w:before="440" w:after="0"/>
        <w:ind w:left="0" w:right="0" w:firstLine="0"/>
        <w:jc w:val="left"/>
      </w:pPr>
      <w:r>
        <w:rPr>
          <w:u w:val="single" w:color="d8d9d8"/>
          <w:rFonts w:ascii="Calibri" w:hAnsi="Calibri" w:eastAsia="Calibri"/>
          <w:b/>
          <w:i w:val="0"/>
          <w:color w:val="000000"/>
          <w:sz w:val="22"/>
        </w:rPr>
        <w:t xml:space="preserve"> 22 |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Veterinary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P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oul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try &amp; Dairy Assistant</w:t>
      </w:r>
    </w:p>
    <w:p>
      <w:pPr>
        <w:sectPr>
          <w:pgSz w:w="11911" w:h="16841"/>
          <w:pgMar w:top="350" w:right="608" w:bottom="65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"/>
        <w:ind w:left="0" w:right="0"/>
      </w:pPr>
    </w:p>
    <w:p>
      <w:pPr>
        <w:autoSpaceDN w:val="0"/>
        <w:autoSpaceDE w:val="0"/>
        <w:widowControl/>
        <w:spacing w:line="286" w:lineRule="exact" w:before="0" w:after="0"/>
        <w:ind w:left="748" w:right="20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Make an effort to improve, learn ways to better yourself. Time management; utilize time and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Take an appropriate approach to social interactions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414" w:lineRule="exact" w:before="42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Written   communication,   being   able   to   correctly   write    reports    and    memos.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Verbal communications, being able to communicate one on one or to a group.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Follow institute rules and regulations, learn and follow expectations. Get along with fellows,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cooperation is the key to productivity. Able to welcome and adapt to changing work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w w:val="98.95302454630533"/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 hard, work to the best of your ability. Carry out orders, do what’s asked the first time.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accept, and acknowledge an individual’s talents and knowledge. 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opinions, and suggestions. </w:t>
      </w:r>
    </w:p>
    <w:p>
      <w:pPr>
        <w:autoSpaceDN w:val="0"/>
        <w:autoSpaceDE w:val="0"/>
        <w:widowControl/>
        <w:spacing w:line="236" w:lineRule="exact" w:before="8730" w:after="0"/>
        <w:ind w:left="0" w:right="0" w:firstLine="0"/>
        <w:jc w:val="left"/>
      </w:pPr>
      <w:r>
        <w:rPr>
          <w:u w:val="single" w:color="d8d9d8"/>
          <w:rFonts w:ascii="Calibri" w:hAnsi="Calibri" w:eastAsia="Calibri"/>
          <w:b/>
          <w:i w:val="0"/>
          <w:color w:val="000000"/>
          <w:sz w:val="22"/>
        </w:rPr>
        <w:t xml:space="preserve"> 23 | 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Veterinary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P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oul</w:t>
      </w:r>
      <w:r>
        <w:rPr>
          <w:u w:val="single" w:color="d8d9d8"/>
          <w:rFonts w:ascii="Arial,Bold" w:hAnsi="Arial,Bold" w:eastAsia="Arial,Bold"/>
          <w:b/>
          <w:i w:val="0"/>
          <w:color w:val="000000"/>
          <w:sz w:val="20"/>
        </w:rPr>
        <w:t>try &amp; Dairy Assistant</w:t>
      </w:r>
    </w:p>
    <w:sectPr w:rsidR="00FC693F" w:rsidRPr="0006063C" w:rsidSect="00034616">
      <w:pgSz w:w="11911" w:h="16841"/>
      <w:pgMar w:top="350" w:right="626" w:bottom="652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www.youtube.com/watch?v=tShzLSc2B" TargetMode="External"/><Relationship Id="rId11" Type="http://schemas.openxmlformats.org/officeDocument/2006/relationships/hyperlink" Target="https://www.youtube.com/watch?v=zPt8nlTkPDo" TargetMode="External"/><Relationship Id="rId12" Type="http://schemas.openxmlformats.org/officeDocument/2006/relationships/hyperlink" Target="https://www.youtube.com/watch?v=ptV1nTmdJuQ" TargetMode="External"/><Relationship Id="rId13" Type="http://schemas.openxmlformats.org/officeDocument/2006/relationships/hyperlink" Target="https://www.youtube.com/watch?v=053zu2_fdUU" TargetMode="External"/><Relationship Id="rId14" Type="http://schemas.openxmlformats.org/officeDocument/2006/relationships/hyperlink" Target="https://youtu.be/E9dRBVKLopA" TargetMode="External"/><Relationship Id="rId15" Type="http://schemas.openxmlformats.org/officeDocument/2006/relationships/hyperlink" Target="https://youtu.be/athv7wjsYZ4" TargetMode="External"/><Relationship Id="rId16" Type="http://schemas.openxmlformats.org/officeDocument/2006/relationships/hyperlink" Target="https://youtu.be/moHshNhWxw8" TargetMode="External"/><Relationship Id="rId17" Type="http://schemas.openxmlformats.org/officeDocument/2006/relationships/hyperlink" Target="https://youtu.be/BrlXW3KSCQs" TargetMode="External"/><Relationship Id="rId18" Type="http://schemas.openxmlformats.org/officeDocument/2006/relationships/hyperlink" Target="https://www.youtube.com/watch?v=Qi6Xn7yKIlQ" TargetMode="External"/><Relationship Id="rId19" Type="http://schemas.openxmlformats.org/officeDocument/2006/relationships/hyperlink" Target="https://www.youtube.com/watch?v=CHm_BH7xAXk" TargetMode="External"/><Relationship Id="rId20" Type="http://schemas.openxmlformats.org/officeDocument/2006/relationships/hyperlink" Target="https://www.youtube.com/watch?v=9WrmYYhr7S0" TargetMode="External"/><Relationship Id="rId21" Type="http://schemas.openxmlformats.org/officeDocument/2006/relationships/hyperlink" Target="https://www.youtube.com/watch?v=d1hocXWSpus" TargetMode="External"/><Relationship Id="rId22" Type="http://schemas.openxmlformats.org/officeDocument/2006/relationships/hyperlink" Target="https://youtu.be/y8jCqNezFB8" TargetMode="External"/><Relationship Id="rId23" Type="http://schemas.openxmlformats.org/officeDocument/2006/relationships/hyperlink" Target="http://www.youtube.com/watch?v=OrQte08Ml90" TargetMode="External"/><Relationship Id="rId24" Type="http://schemas.openxmlformats.org/officeDocument/2006/relationships/hyperlink" Target="http://www.youtube.com/watch?v=JzFsyJt-w" TargetMode="External"/><Relationship Id="rId25" Type="http://schemas.openxmlformats.org/officeDocument/2006/relationships/hyperlink" Target="http://www.youtube.com/watch?v=PhHAQEGehKc" TargetMode="External"/><Relationship Id="rId26" Type="http://schemas.openxmlformats.org/officeDocument/2006/relationships/hyperlink" Target="http://www.youtube.com/watch?v=5fS3rj6eIFg" TargetMode="External"/><Relationship Id="rId27" Type="http://schemas.openxmlformats.org/officeDocument/2006/relationships/hyperlink" Target="http://www.youtube.com/watch?v=chn86sH0O5U" TargetMode="External"/><Relationship Id="rId28" Type="http://schemas.openxmlformats.org/officeDocument/2006/relationships/hyperlink" Target="http://www.youtube.com/watch?v=s10dzfbozd4" TargetMode="External"/><Relationship Id="rId29" Type="http://schemas.openxmlformats.org/officeDocument/2006/relationships/hyperlink" Target="http://www.youtube.com/watch?v=bEU7V5rJTtw" TargetMode="External"/><Relationship Id="rId30" Type="http://schemas.openxmlformats.org/officeDocument/2006/relationships/hyperlink" Target="https://www.youtube.com/channel/UCYZqloPdsqvRoxjj81SHwAg" TargetMode="External"/><Relationship Id="rId31" Type="http://schemas.openxmlformats.org/officeDocument/2006/relationships/hyperlink" Target="http://www.youtube.com/watch?v=r8LJ5X2ejqU" TargetMode="External"/><Relationship Id="rId32" Type="http://schemas.openxmlformats.org/officeDocument/2006/relationships/hyperlink" Target="http://www.youtube.com/watch?v=kzSBrJmXqdg" TargetMode="External"/><Relationship Id="rId33" Type="http://schemas.openxmlformats.org/officeDocument/2006/relationships/hyperlink" Target="http://www.youtube.com/watch?v=tbnzAVRZ9X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