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88770" cy="150875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50875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736" w:right="259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Textile Weaving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760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2"/>
            <w:tcBorders>
              <w:start w:sz="22.40000000000003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Weaving </w:t>
            </w:r>
          </w:p>
        </w:tc>
      </w:tr>
      <w:tr>
        <w:trPr>
          <w:trHeight w:hRule="exact" w:val="11262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Textile Weaving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objectives of this course are to: Acquire the operating skill and knowledge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Textile Weaving. </w:t>
            </w:r>
          </w:p>
          <w:p>
            <w:pPr>
              <w:autoSpaceDN w:val="0"/>
              <w:autoSpaceDE w:val="0"/>
              <w:widowControl/>
              <w:spacing w:line="250" w:lineRule="exact" w:before="27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After completion of the course the students will gain details knowledge about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properties of fiber and weaving process. They will be able to realise which fiber </w:t>
            </w:r>
          </w:p>
          <w:p>
            <w:pPr>
              <w:autoSpaceDN w:val="0"/>
              <w:autoSpaceDE w:val="0"/>
              <w:widowControl/>
              <w:spacing w:line="250" w:lineRule="exact" w:before="5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properties are suitable for required quality of yarn.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students will acquire knowledge about weaving using principle motions of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looms. They will gather knowledge about various weaving techniques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construct variety of weaves. </w:t>
            </w:r>
          </w:p>
          <w:p>
            <w:pPr>
              <w:autoSpaceDN w:val="0"/>
              <w:autoSpaceDE w:val="0"/>
              <w:widowControl/>
              <w:spacing w:line="260" w:lineRule="exact" w:before="332" w:after="0"/>
              <w:ind w:left="82" w:right="24" w:firstLine="0"/>
              <w:jc w:val="both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They will be able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will explore and identify textile weaving. Students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will strengthen their understanding of overlapping and over/under as it applies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weaving.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62" w:after="0"/>
              <w:ind w:left="1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60" w:after="0"/>
              <w:ind w:left="13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</w:p>
        </w:tc>
      </w:tr>
    </w:tbl>
    <w:p>
      <w:pPr>
        <w:autoSpaceDN w:val="0"/>
        <w:autoSpaceDE w:val="0"/>
        <w:widowControl/>
        <w:spacing w:line="254" w:lineRule="exact" w:before="20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94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58" w:after="0"/>
              <w:ind w:left="6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72" w:lineRule="exact" w:before="24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Motivational Lectures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Success Stories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Case Studies </w:t>
            </w:r>
          </w:p>
          <w:p>
            <w:pPr>
              <w:autoSpaceDN w:val="0"/>
              <w:autoSpaceDE w:val="0"/>
              <w:widowControl/>
              <w:spacing w:line="262" w:lineRule="exact" w:before="254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4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represent a just idealism.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1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</w:p>
        </w:tc>
      </w:tr>
    </w:tbl>
    <w:p>
      <w:pPr>
        <w:autoSpaceDN w:val="0"/>
        <w:autoSpaceDE w:val="0"/>
        <w:widowControl/>
        <w:spacing w:line="254" w:lineRule="exact" w:before="1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64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76" w:val="left"/>
                <w:tab w:pos="814" w:val="left"/>
              </w:tabs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</w:p>
          <w:p>
            <w:pPr>
              <w:autoSpaceDN w:val="0"/>
              <w:autoSpaceDE w:val="0"/>
              <w:widowControl/>
              <w:spacing w:line="260" w:lineRule="exact" w:before="276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</w:p>
        </w:tc>
      </w:tr>
    </w:tbl>
    <w:p>
      <w:pPr>
        <w:autoSpaceDN w:val="0"/>
        <w:autoSpaceDE w:val="0"/>
        <w:widowControl/>
        <w:spacing w:line="25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6284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14" w:val="left"/>
                <w:tab w:pos="1492" w:val="left"/>
              </w:tabs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49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must be arra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ed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tute) </w:t>
            </w:r>
          </w:p>
        </w:tc>
      </w:tr>
      <w:tr>
        <w:trPr>
          <w:trHeight w:hRule="exact" w:val="834"/>
        </w:trPr>
        <w:tc>
          <w:tcPr>
            <w:tcW w:type="dxa" w:w="1962"/>
            <w:tcBorders>
              <w:start w:sz="22.40000000000003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</w:t>
            </w:r>
          </w:p>
        </w:tc>
      </w:tr>
      <w:tr>
        <w:trPr>
          <w:trHeight w:hRule="exact" w:val="3170"/>
        </w:trPr>
        <w:tc>
          <w:tcPr>
            <w:tcW w:type="dxa" w:w="1962"/>
            <w:tcBorders>
              <w:start w:sz="22.400000000000034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80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58" w:lineRule="exact" w:before="0" w:after="0"/>
              <w:ind w:left="82" w:right="230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Comply Personal Health and Safety Guidelines.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0" w:after="0"/>
              <w:ind w:left="420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Importance of Textile Testing and Quality through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 lectures and Practice as well.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2" w:after="0"/>
              <w:ind w:left="420" w:right="86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complete Textile manufacturing process specially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Garment Manufacturing Process. </w:t>
            </w:r>
          </w:p>
          <w:p>
            <w:pPr>
              <w:autoSpaceDN w:val="0"/>
              <w:autoSpaceDE w:val="0"/>
              <w:widowControl/>
              <w:spacing w:line="254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Knowledge 31of Textiles from Fiber to Garment. </w:t>
            </w:r>
          </w:p>
          <w:p>
            <w:pPr>
              <w:autoSpaceDN w:val="0"/>
              <w:autoSpaceDE w:val="0"/>
              <w:widowControl/>
              <w:spacing w:line="252" w:lineRule="exact" w:before="6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Concept of Internal and External Audits in Garment Industry.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42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and Procedures of Textile Testing.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0" w:right="144" w:hanging="34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Emphasis will be given on character building of students during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by delivering motivational lectures on patriotism, discipline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ethics. </w:t>
            </w:r>
          </w:p>
        </w:tc>
      </w:tr>
      <w:tr>
        <w:trPr>
          <w:trHeight w:hRule="exact" w:val="1614"/>
        </w:trPr>
        <w:tc>
          <w:tcPr>
            <w:tcW w:type="dxa" w:w="1962"/>
            <w:tcBorders>
              <w:start w:sz="22.400000000000034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1330"/>
        </w:trPr>
        <w:tc>
          <w:tcPr>
            <w:tcW w:type="dxa" w:w="1962"/>
            <w:tcBorders>
              <w:start w:sz="22.400000000000034" w:val="single" w:color="#000000"/>
              <w:top w:sz="22.40000000000054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0" w:right="216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Garment Sector  Textile Industry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Garment Factories (Knitwear + Woven garments)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Fashion Designing Houses/Department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Testing Labs </w:t>
            </w:r>
          </w:p>
        </w:tc>
      </w:tr>
    </w:tbl>
    <w:p>
      <w:pPr>
        <w:autoSpaceDN w:val="0"/>
        <w:autoSpaceDE w:val="0"/>
        <w:widowControl/>
        <w:spacing w:line="254" w:lineRule="exact" w:before="38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12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0" w:after="0"/>
              <w:ind w:left="676" w:right="302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Assistant Weaving Supervisor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Production shift supervisor for weavi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Weaving Shift In-charge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Freelancer </w:t>
            </w:r>
          </w:p>
        </w:tc>
      </w:tr>
      <w:tr>
        <w:trPr>
          <w:trHeight w:hRule="exact" w:val="316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03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16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https://aprettyfix.com/introduction-to-weaving-part-1-of-2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/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 Introduction to Weaving </w:t>
            </w:r>
          </w:p>
          <w:p>
            <w:pPr>
              <w:autoSpaceDN w:val="0"/>
              <w:autoSpaceDE w:val="0"/>
              <w:widowControl/>
              <w:spacing w:line="252" w:lineRule="exact" w:before="242" w:after="4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https://www.youtube.com/watch?v=tEfL-6CxOD8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55.99999999999966" w:type="dxa"/>
            </w:tblPr>
            <w:tblGrid>
              <w:gridCol w:w="8080"/>
            </w:tblGrid>
            <w:tr>
              <w:trPr>
                <w:trHeight w:hRule="exact" w:val="260"/>
              </w:trPr>
              <w:tc>
                <w:tcPr>
                  <w:tcW w:type="dxa" w:w="7918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6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Weaving Process in Textile || How Do Weavers Work || Textile Industry ||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wayfarer bd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https://www.sciencedirect.com/topics/engineering/w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eav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ing-proces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Weaving Process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https://textilesscholars.blogspot.com/2019/03/weaving-proc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s-flowc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art-of-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weaving-in.html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10101"/>
                <w:sz w:val="23"/>
              </w:rPr>
              <w:t>Weaving | Process flowchart of weaving in the fabric industry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16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https://www.instructables.com ›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Basic Weaving Loom and Weaving Techniques : 6 Steps</w:t>
            </w:r>
          </w:p>
          <w:p>
            <w:pPr>
              <w:autoSpaceDN w:val="0"/>
              <w:autoSpaceDE w:val="0"/>
              <w:widowControl/>
              <w:spacing w:line="262" w:lineRule="exact" w:before="302" w:after="0"/>
              <w:ind w:left="0" w:right="1872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http://www.3springshandworks.com/documents/proc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df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Weaving: The Complete Process From Thread to Cloth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https://www.instructables.com/Basic-Weaving-Loom-and-Weaving-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Techniques/</w:t>
            </w:r>
          </w:p>
          <w:p>
            <w:pPr>
              <w:autoSpaceDN w:val="0"/>
              <w:autoSpaceDE w:val="0"/>
              <w:widowControl/>
              <w:spacing w:line="252" w:lineRule="exact" w:before="28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Weaving Loom and Weaving Techniques </w:t>
            </w:r>
          </w:p>
          <w:p>
            <w:pPr>
              <w:autoSpaceDN w:val="0"/>
              <w:autoSpaceDE w:val="0"/>
              <w:widowControl/>
              <w:spacing w:line="260" w:lineRule="exact" w:before="156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http://gettingsmart.com/2015/06/every student-shoul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e-a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digital-p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tfolio/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Ed Tech Digital Portfolio resource –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8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https://www.roberthalf.com/blog/writing-a-resume/3-digit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fol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bes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practices-how-to-make-a-portfolio-that-pops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Digital Portfolio Best Practices resource - </w:t>
            </w:r>
          </w:p>
        </w:tc>
      </w:tr>
    </w:tbl>
    <w:p>
      <w:pPr>
        <w:autoSpaceDN w:val="0"/>
        <w:autoSpaceDE w:val="0"/>
        <w:widowControl/>
        <w:spacing w:line="254" w:lineRule="exact" w:before="363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8"/>
            <w:tcBorders>
              <w:start w:sz="22.400000000000034" w:val="single" w:color="#000000"/>
              <w:top w:sz="23.199999999999932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2716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0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Introduction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Job market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Applications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Introduction of Weaving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Principles of Weaving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 used in Weaving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92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52" w:lineRule="exact" w:before="272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</w:t>
            </w:r>
          </w:p>
          <w:p>
            <w:pPr>
              <w:autoSpaceDN w:val="0"/>
              <w:autoSpaceDE w:val="0"/>
              <w:widowControl/>
              <w:spacing w:line="260" w:lineRule="exact" w:before="352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200"/>
        </w:trPr>
        <w:tc>
          <w:tcPr>
            <w:tcW w:type="dxa" w:w="1458"/>
            <w:tcBorders>
              <w:start w:sz="22.400000000000034" w:val="single" w:color="#000000"/>
              <w:top w:sz="22.399999999999864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198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fibers 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842" w:val="left"/>
              </w:tabs>
              <w:autoSpaceDE w:val="0"/>
              <w:widowControl/>
              <w:spacing w:line="260" w:lineRule="exact" w:before="174" w:after="0"/>
              <w:ind w:left="5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Introduction to General Textiles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Classification of Natural and Man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Made fibers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Properties of textile fibers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38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</w:t>
            </w:r>
          </w:p>
          <w:p>
            <w:pPr>
              <w:autoSpaceDN w:val="0"/>
              <w:autoSpaceDE w:val="0"/>
              <w:widowControl/>
              <w:spacing w:line="260" w:lineRule="exact" w:before="3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32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basic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principles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involved in fabric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80" w:lineRule="exact" w:before="256" w:after="0"/>
              <w:ind w:left="504" w:right="1008" w:firstLine="66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Flow chart of weaving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Study of weaving sections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504" w:right="0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Knitting (Wales and courses)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6" w:val="left"/>
              </w:tabs>
              <w:autoSpaceDE w:val="0"/>
              <w:widowControl/>
              <w:spacing w:line="280" w:lineRule="exact" w:before="84" w:after="0"/>
              <w:ind w:left="82" w:right="144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4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918"/>
        </w:trPr>
        <w:tc>
          <w:tcPr>
            <w:tcW w:type="dxa" w:w="1458"/>
            <w:tcBorders>
              <w:start w:sz="22.400000000000034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Classification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fibers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842" w:val="left"/>
              </w:tabs>
              <w:autoSpaceDE w:val="0"/>
              <w:widowControl/>
              <w:spacing w:line="286" w:lineRule="exact" w:before="146" w:after="0"/>
              <w:ind w:left="5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Describe Textiles and its terms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 the Flow chart of Natural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 Made fibers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8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6</w:t>
            </w:r>
          </w:p>
          <w:p>
            <w:pPr>
              <w:autoSpaceDN w:val="0"/>
              <w:autoSpaceDE w:val="0"/>
              <w:widowControl/>
              <w:spacing w:line="258" w:lineRule="exact" w:before="35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064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Yarn numbering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96" w:lineRule="exact" w:before="240" w:after="0"/>
              <w:ind w:left="420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Explain the yarn numbering system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Define Direct and indirect yarn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numbering systems in details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98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7</w:t>
            </w:r>
          </w:p>
          <w:p>
            <w:pPr>
              <w:autoSpaceDN w:val="0"/>
              <w:autoSpaceDE w:val="0"/>
              <w:widowControl/>
              <w:spacing w:line="258" w:lineRule="exact" w:before="294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130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19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Fabric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manufacturing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8" w:lineRule="exact" w:before="0" w:after="0"/>
              <w:ind w:left="82" w:right="144" w:firstLine="354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1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60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20" w:right="115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Warping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sizing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drawing-in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looming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Define Drafting and lifting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414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Weaves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woven design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structure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842" w:val="left"/>
              </w:tabs>
              <w:autoSpaceDE w:val="0"/>
              <w:widowControl/>
              <w:spacing w:line="294" w:lineRule="exact" w:before="136" w:after="0"/>
              <w:ind w:left="5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Structure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Graph paper used in woven design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structure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Weave Designs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Plain weave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 weave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Basket weave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Hop sack weave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296" w:after="0"/>
              <w:ind w:left="43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9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10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tabs>
                <w:tab w:pos="572" w:val="left"/>
              </w:tabs>
              <w:autoSpaceDE w:val="0"/>
              <w:widowControl/>
              <w:spacing w:line="296" w:lineRule="exact" w:before="226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</w:tc>
      </w:tr>
      <w:tr>
        <w:trPr>
          <w:trHeight w:hRule="exact" w:val="2584"/>
        </w:trPr>
        <w:tc>
          <w:tcPr>
            <w:tcW w:type="dxa" w:w="1458"/>
            <w:tcBorders>
              <w:start w:sz="22.400000000000034" w:val="single" w:color="#000000"/>
              <w:top w:sz="21.600000000000364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09 </w:t>
            </w:r>
          </w:p>
        </w:tc>
        <w:tc>
          <w:tcPr>
            <w:tcW w:type="dxa" w:w="2198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Twill Weaves </w:t>
            </w:r>
          </w:p>
        </w:tc>
        <w:tc>
          <w:tcPr>
            <w:tcW w:type="dxa" w:w="457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8" w:lineRule="exact" w:before="174" w:after="0"/>
              <w:ind w:left="420" w:right="288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Angles of inclination of twill weave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Right and left hand twill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Pointed twill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Zigzag twill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Broken twill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Herring 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one 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454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11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12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062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Satin weave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sateen weaves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58" w:lineRule="exact" w:before="174" w:after="0"/>
              <w:ind w:left="420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 and uses of satin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sateen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Simple developments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Extensi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ati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weave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2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13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14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804"/>
        </w:trPr>
        <w:tc>
          <w:tcPr>
            <w:tcW w:type="dxa" w:w="1458"/>
            <w:tcBorders>
              <w:start w:sz="22.400000000000034" w:val="single" w:color="#000000"/>
              <w:top w:sz="21.599999999999454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198"/>
            <w:tcBorders>
              <w:start w:sz="21.600000000000023" w:val="single" w:color="#000000"/>
              <w:top w:sz="21.59999999999945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Diamond design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45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420" w:right="864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 and uses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Cork screw weaves (Warp)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Soft cork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45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6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15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16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066"/>
        </w:trPr>
        <w:tc>
          <w:tcPr>
            <w:tcW w:type="dxa" w:w="1458"/>
            <w:tcBorders>
              <w:start w:sz="22.400000000000034" w:val="single" w:color="#000000"/>
              <w:top w:sz="22.40000000000054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Honey comb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bed ford cord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weave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60" w:lineRule="exact" w:before="170" w:after="0"/>
              <w:ind w:left="420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Ordinary honey comb construction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Brighten honey comb construction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 and uses of Bed Ford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Cord Weave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54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4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17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18</w:t>
            </w:r>
          </w:p>
          <w:p>
            <w:pPr>
              <w:autoSpaceDN w:val="0"/>
              <w:autoSpaceDE w:val="0"/>
              <w:widowControl/>
              <w:spacing w:line="258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54" w:lineRule="exact" w:before="7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934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</w:tabs>
              <w:autoSpaceDE w:val="0"/>
              <w:widowControl/>
              <w:spacing w:line="26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https://www.coolfreecv.com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nk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8"/>
        </w:trPr>
        <w:tc>
          <w:tcPr>
            <w:tcW w:type="dxa" w:w="1458"/>
            <w:tcBorders>
              <w:start w:sz="22.400000000000034" w:val="single" w:color="#000000"/>
              <w:top w:sz="21.6000000000001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8584"/>
            <w:gridSpan w:val="3"/>
            <w:tcBorders>
              <w:start w:sz="21.600000000000023" w:val="single" w:color="#000000"/>
              <w:top w:sz="21.6000000000001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358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idt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erm</w:t>
            </w:r>
          </w:p>
        </w:tc>
      </w:tr>
      <w:tr>
        <w:trPr>
          <w:trHeight w:hRule="exact" w:val="1544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Weave analysis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504" w:right="720" w:hanging="272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 of Weave Analysis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Objec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Weav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 Analysis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2" w:lineRule="exact" w:before="0" w:after="0"/>
              <w:ind w:left="82" w:right="144" w:firstLine="354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704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Types of loom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0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6" w:after="0"/>
              <w:ind w:left="420" w:right="1152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Shuttle loom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Terry loom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Shuttle less loom.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758" w:right="1872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Air jet loom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Water jet loom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Rap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er loom</w:t>
            </w:r>
          </w:p>
        </w:tc>
        <w:tc>
          <w:tcPr>
            <w:tcW w:type="dxa" w:w="1808"/>
            <w:vMerge w:val="restart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00" w:val="left"/>
                <w:tab w:pos="902" w:val="left"/>
              </w:tabs>
              <w:autoSpaceDE w:val="0"/>
              <w:widowControl/>
              <w:spacing w:line="276" w:lineRule="exact" w:before="0" w:after="0"/>
              <w:ind w:left="22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300" w:lineRule="exact" w:before="296" w:after="0"/>
              <w:ind w:left="432" w:right="84" w:firstLine="0"/>
              <w:jc w:val="righ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20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21</w:t>
            </w:r>
          </w:p>
          <w:p>
            <w:pPr>
              <w:autoSpaceDN w:val="0"/>
              <w:autoSpaceDE w:val="0"/>
              <w:widowControl/>
              <w:spacing w:line="300" w:lineRule="exact" w:before="296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14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57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Step 4: Account Secur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2018"/>
        </w:trPr>
        <w:tc>
          <w:tcPr>
            <w:tcW w:type="dxa" w:w="1458"/>
            <w:tcBorders>
              <w:start w:sz="22.400000000000034" w:val="single" w:color="#000000"/>
              <w:top w:sz="23.200000000000273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Loom motion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4" w:after="0"/>
              <w:ind w:left="420" w:right="1152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Primary Motion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Secondary Motion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Supplementary Motion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273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42" w:after="0"/>
              <w:ind w:left="420" w:right="0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22</w:t>
            </w:r>
          </w:p>
          <w:p>
            <w:pPr>
              <w:autoSpaceDN w:val="0"/>
              <w:autoSpaceDE w:val="0"/>
              <w:widowControl/>
              <w:spacing w:line="298" w:lineRule="exact" w:before="302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034"/>
        </w:trPr>
        <w:tc>
          <w:tcPr>
            <w:tcW w:type="dxa" w:w="1458"/>
            <w:tcBorders>
              <w:start w:sz="22.400000000000034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198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Dobby motion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jacquard motion</w:t>
            </w:r>
          </w:p>
        </w:tc>
        <w:tc>
          <w:tcPr>
            <w:tcW w:type="dxa" w:w="457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0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758" w:val="left"/>
              </w:tabs>
              <w:autoSpaceDE w:val="0"/>
              <w:widowControl/>
              <w:spacing w:line="274" w:lineRule="exact" w:before="158" w:after="0"/>
              <w:ind w:left="42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dobbies and their functions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of Jacquard and their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functions 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420" w:right="144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23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24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144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203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Denim weaving</w:t>
            </w:r>
          </w:p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8" w:lineRule="exact" w:before="0" w:after="0"/>
              <w:ind w:left="420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70" w:lineRule="exact" w:before="158" w:after="0"/>
              <w:ind w:left="420" w:right="1152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Denim weave Process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Denim fabric Features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420" w:right="144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25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26</w:t>
            </w:r>
          </w:p>
          <w:p>
            <w:pPr>
              <w:autoSpaceDN w:val="0"/>
              <w:autoSpaceDE w:val="0"/>
              <w:widowControl/>
              <w:spacing w:line="298" w:lineRule="exact" w:before="300" w:after="0"/>
              <w:ind w:left="8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 xml:space="preserve">Details may be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464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19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nt (6 weeks i.e. 21-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26) besides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0" w:val="left"/>
              </w:tabs>
              <w:autoSpaceDE w:val="0"/>
              <w:widowControl/>
              <w:spacing w:line="260" w:lineRule="exact" w:before="0" w:after="0"/>
              <w:ind w:left="78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training </w:t>
            </w:r>
          </w:p>
        </w:tc>
        <w:tc>
          <w:tcPr>
            <w:tcW w:type="dxa" w:w="457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0" w:after="0"/>
              <w:ind w:left="232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Guidelines to the Trainees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students employable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570" w:right="0" w:hanging="338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144" w:firstLine="0"/>
              <w:jc w:val="left"/>
            </w:pP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to successful employment. </w:t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duration of the project will be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8.36526168020147"/>
                <w:rFonts w:ascii="CIDFont+F5" w:hAnsi="CIDFont+F5" w:eastAsia="CIDFont+F5"/>
                <w:b w:val="0"/>
                <w:i w:val="0"/>
                <w:color w:val="000000"/>
                <w:sz w:val="19"/>
              </w:rPr>
              <w:t xml:space="preserve">●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conducted on project assignments.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presented in a skills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competition</w:t>
            </w:r>
          </w:p>
          <w:p>
            <w:pPr>
              <w:autoSpaceDN w:val="0"/>
              <w:autoSpaceDE w:val="0"/>
              <w:widowControl/>
              <w:spacing w:line="252" w:lineRule="exact" w:before="50" w:after="0"/>
              <w:ind w:left="23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levels.</w:t>
            </w:r>
          </w:p>
          <w:p>
            <w:pPr>
              <w:autoSpaceDN w:val="0"/>
              <w:autoSpaceDE w:val="0"/>
              <w:widowControl/>
              <w:spacing w:line="254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of Industrialists for commercialization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NAVTTC business incubation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570" w:val="left"/>
                <w:tab w:pos="2334" w:val="left"/>
              </w:tabs>
              <w:autoSpaceDE w:val="0"/>
              <w:widowControl/>
              <w:spacing w:line="260" w:lineRule="exact" w:before="226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---------------------------------------------------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to provide industrial training to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as part of the overall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1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2332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2" w:lineRule="exact" w:before="0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training program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Ideal for the manufacturing trades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quick learning approach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8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57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  <w:tab w:pos="1040" w:val="left"/>
                <w:tab w:pos="1380" w:val="left"/>
              </w:tabs>
              <w:autoSpaceDE w:val="0"/>
              <w:widowControl/>
              <w:spacing w:line="278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8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76" w:lineRule="exact" w:before="1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8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your search. </w:t>
            </w:r>
          </w:p>
          <w:p>
            <w:pPr>
              <w:autoSpaceDN w:val="0"/>
              <w:tabs>
                <w:tab w:pos="1292" w:val="left"/>
              </w:tabs>
              <w:autoSpaceDE w:val="0"/>
              <w:widowControl/>
              <w:spacing w:line="276" w:lineRule="exact" w:before="20" w:after="0"/>
              <w:ind w:left="420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Industry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778"/>
        </w:trPr>
        <w:tc>
          <w:tcPr>
            <w:tcW w:type="dxa" w:w="1458"/>
            <w:tcBorders>
              <w:start w:sz="22.400000000000034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198"/>
            <w:tcBorders>
              <w:start w:sz="21.600000000000023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578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288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0" w:lineRule="exact" w:before="398" w:after="0"/>
              <w:ind w:left="232" w:right="86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standards that define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of a professional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designer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principles of integrity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</w:t>
            </w:r>
          </w:p>
        </w:tc>
        <w:tc>
          <w:tcPr>
            <w:tcW w:type="dxa" w:w="1808"/>
            <w:tcBorders>
              <w:start w:sz="22.399999999999636" w:val="single" w:color="#000000"/>
              <w:top w:sz="21.600000000000364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7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561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6" w:lineRule="exact" w:before="0" w:after="0"/>
              <w:ind w:left="23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for colleagues, for clients,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audiences or consumers,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society as a whole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copyright, and ethics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design projects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proposals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copyrights, copyright infringement,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downloading ‘free’ content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do’s and don’ts of  how to price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their time, effort, and creativity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19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4" w:lineRule="exact" w:before="136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concept of design portfolios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websites that provide free portfolio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hosting such as Behance and Dribble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creating a portfolio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select work for presenting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your portfolio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54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4196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19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57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4" w:lineRule="exact" w:before="0" w:after="0"/>
              <w:ind w:left="232" w:right="0" w:firstLine="0"/>
              <w:jc w:val="left"/>
            </w:pP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Job Market Searching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Self-employment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Introduction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Development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Entrepreneurship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Startup Funding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Incubation and Acceleration</w:t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Value Statement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Model Canvas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Sales and Marketing Strategies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to Reach Customers and Engage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20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292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9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7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4" w:lineRule="exact" w:before="0" w:after="0"/>
              <w:ind w:left="23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CxOs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Stakeholders Power Grid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Analysis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SMART Objectives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OKRs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ROCE, etc.)</w:t>
            </w:r>
            <w:r>
              <w:br/>
            </w:r>
            <w:r>
              <w:rPr>
                <w:w w:val="98.36526168020147"/>
                <w:rFonts w:ascii="CIDFont+F7" w:hAnsi="CIDFont+F7" w:eastAsia="CIDFont+F7"/>
                <w:b w:val="0"/>
                <w:i w:val="0"/>
                <w:color w:val="000000"/>
                <w:sz w:val="19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Final Assessment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54" w:lineRule="exact" w:before="1068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00" w:val="left"/>
        </w:tabs>
        <w:autoSpaceDE w:val="0"/>
        <w:widowControl/>
        <w:spacing w:line="450" w:lineRule="exact" w:before="0" w:after="298"/>
        <w:ind w:left="2494" w:right="432" w:firstLine="0"/>
        <w:jc w:val="lef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x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le W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aving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22.00000000000003" w:type="dxa"/>
      </w:tblPr>
      <w:tblGrid>
        <w:gridCol w:w="2614"/>
        <w:gridCol w:w="2614"/>
        <w:gridCol w:w="2614"/>
        <w:gridCol w:w="2614"/>
      </w:tblGrid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2.399999999999977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399999999999977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342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96"/>
            <w:tcBorders>
              <w:start w:sz="22.399999999999636" w:val="single" w:color="#000000"/>
              <w:top w:sz="22.399999999999977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486"/>
        </w:trPr>
        <w:tc>
          <w:tcPr>
            <w:tcW w:type="dxa" w:w="836"/>
            <w:tcBorders>
              <w:start w:sz="23.19999999999999" w:val="single" w:color="#000000"/>
              <w:top w:sz="22.40000000000009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34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report to define Principles of weaving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2.40000000000009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Scrap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34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scrap book for materials used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Weaving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2.40000000000009" w:val="single" w:color="#000000"/>
              <w:end w:sz="22.400000000000546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954"/>
        </w:trPr>
        <w:tc>
          <w:tcPr>
            <w:tcW w:type="dxa" w:w="83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104" w:after="0"/>
              <w:ind w:left="7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on the classification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Natural and Man Made Fibers and define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properties </w:t>
            </w:r>
          </w:p>
        </w:tc>
        <w:tc>
          <w:tcPr>
            <w:tcW w:type="dxa" w:w="1196"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Flow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Chart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flow chart of Weaving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7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</w:tr>
      <w:tr>
        <w:trPr>
          <w:trHeight w:hRule="exact" w:val="654"/>
        </w:trPr>
        <w:tc>
          <w:tcPr>
            <w:tcW w:type="dxa" w:w="836"/>
            <w:tcBorders>
              <w:start w:sz="23.19999999999999" w:val="single" w:color="#000000"/>
              <w:top w:sz="21.600000000000364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600000000000364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342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report to study knitting (Wales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Courses)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3.200000000000273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 the Flow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chart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 the Flow chart of Natural and Man Made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fibers </w:t>
            </w:r>
          </w:p>
        </w:tc>
        <w:tc>
          <w:tcPr>
            <w:tcW w:type="dxa" w:w="1196"/>
            <w:tcBorders>
              <w:start w:sz="22.399999999999636" w:val="single" w:color="#000000"/>
              <w:top w:sz="23.200000000000273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654"/>
        </w:trPr>
        <w:tc>
          <w:tcPr>
            <w:tcW w:type="dxa" w:w="836"/>
            <w:tcBorders>
              <w:start w:sz="23.19999999999999" w:val="single" w:color="#000000"/>
              <w:top w:sz="21.59999999999991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34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report to define Direct and indirect yarn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numbering systems in details </w:t>
            </w:r>
          </w:p>
        </w:tc>
        <w:tc>
          <w:tcPr>
            <w:tcW w:type="dxa" w:w="1196"/>
            <w:tcBorders>
              <w:start w:sz="22.399999999999636" w:val="single" w:color="#000000"/>
              <w:top w:sz="21.59999999999991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2.40000000000009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pictorial presentation to define Fabric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Manufacturing process </w:t>
            </w:r>
          </w:p>
        </w:tc>
        <w:tc>
          <w:tcPr>
            <w:tcW w:type="dxa" w:w="1196"/>
            <w:tcBorders>
              <w:start w:sz="22.399999999999636" w:val="single" w:color="#000000"/>
              <w:top w:sz="22.40000000000009" w:val="single" w:color="#000000"/>
              <w:end w:sz="22.40000000000054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654"/>
        </w:trPr>
        <w:tc>
          <w:tcPr>
            <w:tcW w:type="dxa" w:w="836"/>
            <w:tcBorders>
              <w:start w:sz="23.19999999999999" w:val="single" w:color="#000000"/>
              <w:top w:sz="23.199999999999818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Woven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Design Structure </w:t>
            </w:r>
          </w:p>
        </w:tc>
        <w:tc>
          <w:tcPr>
            <w:tcW w:type="dxa" w:w="534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woven design structure using graph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paper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3.199999999999818" w:val="single" w:color="#000000"/>
              <w:end w:sz="22.40000000000054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282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1.59999999999991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and describe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Weave Designs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3.199999999999818" w:val="single" w:color="#000000"/>
              <w:end w:sz="22.400000000000546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654"/>
        </w:trPr>
        <w:tc>
          <w:tcPr>
            <w:tcW w:type="dxa" w:w="836"/>
            <w:tcBorders>
              <w:start w:sz="23.19999999999999" w:val="single" w:color="#000000"/>
              <w:top w:sz="22.40000000000009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7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34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research report on angles of inclination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twill weave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2.40000000000009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652"/>
        </w:trPr>
        <w:tc>
          <w:tcPr>
            <w:tcW w:type="dxa" w:w="3108"/>
            <w:gridSpan w:val="2"/>
            <w:tcBorders>
              <w:start w:sz="23.19999999999999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5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12. </w:t>
                  </w:r>
                </w:p>
              </w:tc>
              <w:tc>
                <w:tcPr>
                  <w:tcW w:type="dxa" w:w="193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72" w:right="288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Practice Twill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Weaves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different Twill Weaves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2.40000000000009" w:val="single" w:color="#000000"/>
              <w:end w:sz="22.400000000000546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652"/>
        </w:trPr>
        <w:tc>
          <w:tcPr>
            <w:tcW w:type="dxa" w:w="3108"/>
            <w:gridSpan w:val="2"/>
            <w:tcBorders>
              <w:start w:sz="23.19999999999999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5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13. </w:t>
                  </w:r>
                </w:p>
              </w:tc>
              <w:tc>
                <w:tcPr>
                  <w:tcW w:type="dxa" w:w="207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72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Prepare a report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research report on simple developments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extension of Satin and Sateen weaves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2.399999999999636" w:val="single" w:color="#000000"/>
              <w:end w:sz="22.40000000000054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656"/>
        </w:trPr>
        <w:tc>
          <w:tcPr>
            <w:tcW w:type="dxa" w:w="3108"/>
            <w:gridSpan w:val="2"/>
            <w:tcBorders>
              <w:start w:sz="23.19999999999999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5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14. </w:t>
                  </w:r>
                </w:p>
              </w:tc>
              <w:tc>
                <w:tcPr>
                  <w:tcW w:type="dxa" w:w="219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8" w:lineRule="exact" w:before="0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Practice Satin and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Sateen Weaves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Satin and Sateen Weaves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2.399999999999636" w:val="single" w:color="#000000"/>
              <w:end w:sz="22.400000000000546" w:val="single" w:color="#000000"/>
              <w:bottom w:sz="23.200000000000728" w:val="single" w:color="#000000"/>
            </w:tcBorders>
          </w:tcPr>
          <w:p/>
        </w:tc>
      </w:tr>
      <w:tr>
        <w:trPr>
          <w:trHeight w:hRule="exact" w:val="652"/>
        </w:trPr>
        <w:tc>
          <w:tcPr>
            <w:tcW w:type="dxa" w:w="3108"/>
            <w:gridSpan w:val="2"/>
            <w:tcBorders>
              <w:start w:sz="23.19999999999999" w:val="single" w:color="#000000"/>
              <w:top w:sz="23.20000000000072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5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15. </w:t>
                  </w:r>
                </w:p>
              </w:tc>
              <w:tc>
                <w:tcPr>
                  <w:tcW w:type="dxa" w:w="207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72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Prepare a report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3.20000000000072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research report on simple developments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extension of Satin and Sateen weaves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3.200000000000728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652"/>
        </w:trPr>
        <w:tc>
          <w:tcPr>
            <w:tcW w:type="dxa" w:w="3108"/>
            <w:gridSpan w:val="2"/>
            <w:tcBorders>
              <w:start w:sz="23.19999999999999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5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16. </w:t>
                  </w:r>
                </w:p>
              </w:tc>
              <w:tc>
                <w:tcPr>
                  <w:tcW w:type="dxa" w:w="215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8" w:lineRule="exact" w:before="0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Practice Diamond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Design Weaves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Diamond Design Weaves </w:t>
            </w:r>
          </w:p>
        </w:tc>
        <w:tc>
          <w:tcPr>
            <w:tcW w:type="dxa" w:w="2614"/>
            <w:vMerge/>
            <w:tcBorders>
              <w:start w:sz="22.399999999999636" w:val="single" w:color="#000000"/>
              <w:top w:sz="23.200000000000728" w:val="single" w:color="#000000"/>
              <w:end w:sz="22.400000000000546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952"/>
        </w:trPr>
        <w:tc>
          <w:tcPr>
            <w:tcW w:type="dxa" w:w="836"/>
            <w:tcBorders>
              <w:start w:sz="23.19999999999999" w:val="single" w:color="#000000"/>
              <w:top w:sz="22.399999999999636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6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17.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Honey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comb and bed ford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cord weave </w:t>
            </w:r>
          </w:p>
        </w:tc>
        <w:tc>
          <w:tcPr>
            <w:tcW w:type="dxa" w:w="5342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Honey comb and bed ford cord weaves </w:t>
            </w:r>
          </w:p>
        </w:tc>
        <w:tc>
          <w:tcPr>
            <w:tcW w:type="dxa" w:w="1196"/>
            <w:tcBorders>
              <w:start w:sz="22.399999999999636" w:val="single" w:color="#000000"/>
              <w:top w:sz="22.399999999999636" w:val="single" w:color="#000000"/>
              <w:end w:sz="22.40000000000054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</w:tbl>
    <w:p>
      <w:pPr>
        <w:autoSpaceDN w:val="0"/>
        <w:autoSpaceDE w:val="0"/>
        <w:widowControl/>
        <w:spacing w:line="254" w:lineRule="exact" w:before="224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22.00000000000003" w:type="dxa"/>
      </w:tblPr>
      <w:tblGrid>
        <w:gridCol w:w="2478"/>
        <w:gridCol w:w="2478"/>
        <w:gridCol w:w="2478"/>
        <w:gridCol w:w="2478"/>
      </w:tblGrid>
      <w:tr>
        <w:trPr>
          <w:trHeight w:hRule="exact" w:val="426"/>
        </w:trPr>
        <w:tc>
          <w:tcPr>
            <w:tcW w:type="dxa" w:w="83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18.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a CV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Demonstration about Topic and Build CV </w:t>
            </w:r>
          </w:p>
        </w:tc>
        <w:tc>
          <w:tcPr>
            <w:tcW w:type="dxa" w:w="1196"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50"/>
        </w:trPr>
        <w:tc>
          <w:tcPr>
            <w:tcW w:type="dxa" w:w="836"/>
            <w:tcBorders>
              <w:start w:sz="23.19999999999999" w:val="single" w:color="#000000"/>
              <w:top w:sz="21.599999999999966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19.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59999999999996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2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342"/>
            <w:tcBorders>
              <w:start w:sz="22.40000000000009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research report on methods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objectives of Weave Analysis </w:t>
            </w:r>
          </w:p>
        </w:tc>
        <w:tc>
          <w:tcPr>
            <w:tcW w:type="dxa" w:w="1196"/>
            <w:tcBorders>
              <w:start w:sz="22.399999999999636" w:val="single" w:color="#000000"/>
              <w:top w:sz="21.599999999999966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654"/>
        </w:trPr>
        <w:tc>
          <w:tcPr>
            <w:tcW w:type="dxa" w:w="83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and define different types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looms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6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422"/>
        </w:trPr>
        <w:tc>
          <w:tcPr>
            <w:tcW w:type="dxa" w:w="836"/>
            <w:tcBorders>
              <w:start w:sz="23.19999999999999" w:val="single" w:color="#000000"/>
              <w:top w:sz="23.199999999999932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199999999999932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Fiverr Account </w:t>
            </w:r>
          </w:p>
        </w:tc>
        <w:tc>
          <w:tcPr>
            <w:tcW w:type="dxa" w:w="5342"/>
            <w:tcBorders>
              <w:start w:sz="22.40000000000009" w:val="single" w:color="#000000"/>
              <w:top w:sz="23.199999999999932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about Topic and Fiverr Account </w:t>
            </w:r>
          </w:p>
        </w:tc>
        <w:tc>
          <w:tcPr>
            <w:tcW w:type="dxa" w:w="2478"/>
            <w:vMerge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22. </w:t>
            </w:r>
          </w:p>
        </w:tc>
        <w:tc>
          <w:tcPr>
            <w:tcW w:type="dxa" w:w="2272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Research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study </w:t>
            </w:r>
          </w:p>
        </w:tc>
        <w:tc>
          <w:tcPr>
            <w:tcW w:type="dxa" w:w="5342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Research and study loom motion </w:t>
            </w:r>
          </w:p>
        </w:tc>
        <w:tc>
          <w:tcPr>
            <w:tcW w:type="dxa" w:w="1196"/>
            <w:tcBorders>
              <w:start w:sz="22.399999999999636" w:val="single" w:color="#000000"/>
              <w:top w:sz="21.59999999999991" w:val="single" w:color="#000000"/>
              <w:end w:sz="22.40000000000054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656"/>
        </w:trPr>
        <w:tc>
          <w:tcPr>
            <w:tcW w:type="dxa" w:w="836"/>
            <w:tcBorders>
              <w:start w:sz="23.19999999999999" w:val="single" w:color="#000000"/>
              <w:top w:sz="23.200000000000045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23.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Dobby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Dobby motion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2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2.399999999999864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24. </w:t>
            </w:r>
          </w:p>
        </w:tc>
        <w:tc>
          <w:tcPr>
            <w:tcW w:type="dxa" w:w="2272"/>
            <w:tcBorders>
              <w:start w:sz="23.199999999999932" w:val="single" w:color="#000000"/>
              <w:top w:sz="22.399999999999864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Jacquard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motion </w:t>
            </w:r>
          </w:p>
        </w:tc>
        <w:tc>
          <w:tcPr>
            <w:tcW w:type="dxa" w:w="5342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Jacquard motion </w:t>
            </w:r>
          </w:p>
        </w:tc>
        <w:tc>
          <w:tcPr>
            <w:tcW w:type="dxa" w:w="2478"/>
            <w:vMerge/>
            <w:tcBorders>
              <w:start w:sz="22.399999999999636" w:val="single" w:color="#000000"/>
              <w:top w:sz="23.200000000000045" w:val="single" w:color="#000000"/>
              <w:end w:sz="22.400000000000546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652"/>
        </w:trPr>
        <w:tc>
          <w:tcPr>
            <w:tcW w:type="dxa" w:w="3108"/>
            <w:gridSpan w:val="2"/>
            <w:tcBorders>
              <w:start w:sz="23.19999999999999" w:val="single" w:color="#000000"/>
              <w:top w:sz="22.3999999999998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554"/>
              <w:gridCol w:w="1554"/>
            </w:tblGrid>
            <w:tr>
              <w:trPr>
                <w:trHeight w:hRule="exact" w:val="576"/>
              </w:trPr>
              <w:tc>
                <w:tcPr>
                  <w:tcW w:type="dxa" w:w="706"/>
                  <w:tcBorders>
                    <w:end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5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25. </w:t>
                  </w:r>
                </w:p>
              </w:tc>
              <w:tc>
                <w:tcPr>
                  <w:tcW w:type="dxa" w:w="2214"/>
                  <w:tcBorders>
                    <w:start w:sz="23.199999999999932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80" w:lineRule="exact" w:before="0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Prepare a research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report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5342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research report to explain Denim Weave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 </w:t>
            </w:r>
          </w:p>
        </w:tc>
        <w:tc>
          <w:tcPr>
            <w:tcW w:type="dxa" w:w="1196"/>
            <w:vMerge w:val="restart"/>
            <w:tcBorders>
              <w:start w:sz="22.399999999999636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2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652"/>
        </w:trPr>
        <w:tc>
          <w:tcPr>
            <w:tcW w:type="dxa" w:w="836"/>
            <w:tcBorders>
              <w:start w:sz="23.19999999999999" w:val="single" w:color="#000000"/>
              <w:top w:sz="23.199999999999818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0" w:right="1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26. </w:t>
            </w:r>
          </w:p>
        </w:tc>
        <w:tc>
          <w:tcPr>
            <w:tcW w:type="dxa" w:w="2272"/>
            <w:tcBorders>
              <w:start w:sz="23.199999999999932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Denim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weaving </w:t>
            </w:r>
          </w:p>
        </w:tc>
        <w:tc>
          <w:tcPr>
            <w:tcW w:type="dxa" w:w="5342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 Denim Weaving </w:t>
            </w:r>
          </w:p>
        </w:tc>
        <w:tc>
          <w:tcPr>
            <w:tcW w:type="dxa" w:w="2478"/>
            <w:vMerge/>
            <w:tcBorders>
              <w:start w:sz="22.399999999999636" w:val="single" w:color="#000000"/>
              <w:top w:sz="22.399999999999864" w:val="single" w:color="#000000"/>
              <w:end w:sz="22.400000000000546" w:val="single" w:color="#000000"/>
              <w:bottom w:sz="21.59999999999991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54" w:lineRule="exact" w:before="819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510" w:firstLine="0"/>
        <w:jc w:val="right"/>
      </w:pPr>
      <w:r>
        <w:rPr>
          <w:rFonts w:ascii="CIDFont+F10" w:hAnsi="CIDFont+F10" w:eastAsia="CIDFont+F10"/>
          <w:b/>
          <w:i/>
          <w:color w:val="000000"/>
          <w:sz w:val="30"/>
        </w:rPr>
        <w:t xml:space="preserve">Annexure-II: </w:t>
      </w:r>
    </w:p>
    <w:p>
      <w:pPr>
        <w:autoSpaceDN w:val="0"/>
        <w:autoSpaceDE w:val="0"/>
        <w:widowControl/>
        <w:spacing w:line="334" w:lineRule="exact" w:before="358" w:after="0"/>
        <w:ind w:left="582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Motivational Lectures and Success </w:t>
      </w:r>
      <w:r>
        <w:rPr>
          <w:rFonts w:ascii="CIDFont+F4" w:hAnsi="CIDFont+F4" w:eastAsia="CIDFont+F4"/>
          <w:b/>
          <w:i w:val="0"/>
          <w:color w:val="000000"/>
          <w:sz w:val="30"/>
        </w:rPr>
        <w:t>S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o</w:t>
      </w:r>
      <w:r>
        <w:rPr>
          <w:rFonts w:ascii="CIDFont+F4" w:hAnsi="CIDFont+F4" w:eastAsia="CIDFont+F4"/>
          <w:b/>
          <w:i w:val="0"/>
          <w:color w:val="000000"/>
          <w:sz w:val="30"/>
        </w:rPr>
        <w:t>rie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s </w:t>
      </w:r>
      <w:r>
        <w:rPr>
          <w:rFonts w:ascii="CIDFont+F4" w:hAnsi="CIDFont+F4" w:eastAsia="CIDFont+F4"/>
          <w:b/>
          <w:i w:val="0"/>
          <w:color w:val="000000"/>
          <w:sz w:val="30"/>
        </w:rPr>
        <w:t>(Co</w:t>
      </w:r>
      <w:r>
        <w:rPr>
          <w:rFonts w:ascii="CIDFont+F4" w:hAnsi="CIDFont+F4" w:eastAsia="CIDFont+F4"/>
          <w:b/>
          <w:i w:val="0"/>
          <w:color w:val="000000"/>
          <w:sz w:val="30"/>
        </w:rPr>
        <w:t>u</w:t>
      </w:r>
      <w:r>
        <w:rPr>
          <w:rFonts w:ascii="CIDFont+F4" w:hAnsi="CIDFont+F4" w:eastAsia="CIDFont+F4"/>
          <w:b/>
          <w:i w:val="0"/>
          <w:color w:val="000000"/>
          <w:sz w:val="30"/>
        </w:rPr>
        <w:t>rse Ou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lin</w:t>
      </w:r>
      <w:r>
        <w:rPr>
          <w:rFonts w:ascii="CIDFont+F4" w:hAnsi="CIDFont+F4" w:eastAsia="CIDFont+F4"/>
          <w:b/>
          <w:i w:val="0"/>
          <w:color w:val="000000"/>
          <w:sz w:val="30"/>
        </w:rPr>
        <w:t>es</w:t>
      </w:r>
      <w:r>
        <w:rPr>
          <w:rFonts w:ascii="CIDFont+F4" w:hAnsi="CIDFont+F4" w:eastAsia="CIDFont+F4"/>
          <w:b/>
          <w:i w:val="0"/>
          <w:color w:val="000000"/>
          <w:sz w:val="30"/>
        </w:rPr>
        <w:t>)</w:t>
      </w:r>
    </w:p>
    <w:p>
      <w:pPr>
        <w:autoSpaceDN w:val="0"/>
        <w:autoSpaceDE w:val="0"/>
        <w:widowControl/>
        <w:spacing w:line="296" w:lineRule="exact" w:before="260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298" w:lineRule="exact" w:before="300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298" w:lineRule="exact" w:before="300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298" w:lineRule="exact" w:before="29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98" w:lineRule="exact" w:before="30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298" w:lineRule="exact" w:before="298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54" w:lineRule="exact" w:before="6710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2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52" w:firstLine="0"/>
        <w:jc w:val="right"/>
      </w:pPr>
      <w:r>
        <w:rPr>
          <w:rFonts w:ascii="CIDFont+F10" w:hAnsi="CIDFont+F10" w:eastAsia="CIDFont+F10"/>
          <w:b/>
          <w:i/>
          <w:color w:val="000000"/>
          <w:sz w:val="30"/>
        </w:rPr>
        <w:t>Annexure-III:</w:t>
      </w:r>
    </w:p>
    <w:p>
      <w:pPr>
        <w:autoSpaceDN w:val="0"/>
        <w:autoSpaceDE w:val="0"/>
        <w:widowControl/>
        <w:spacing w:line="348" w:lineRule="exact" w:before="200" w:after="0"/>
        <w:ind w:left="114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14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1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14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00"/>
      </w:tblGrid>
      <w:tr>
        <w:trPr>
          <w:trHeight w:hRule="exact" w:val="268"/>
        </w:trPr>
        <w:tc>
          <w:tcPr>
            <w:tcW w:type="dxa" w:w="8688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88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588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94" w:lineRule="exact" w:before="0" w:after="0"/>
              <w:ind w:left="44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teamwork, and problem-solving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 of the program</w:t>
            </w:r>
          </w:p>
        </w:tc>
      </w:tr>
    </w:tbl>
    <w:p>
      <w:pPr>
        <w:autoSpaceDN w:val="0"/>
        <w:autoSpaceDE w:val="0"/>
        <w:widowControl/>
        <w:spacing w:line="482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0"/>
        <w:gridCol w:w="2500"/>
        <w:gridCol w:w="2500"/>
        <w:gridCol w:w="2500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9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38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6"/>
        </w:trPr>
        <w:tc>
          <w:tcPr>
            <w:tcW w:type="dxa" w:w="2170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4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</w:p>
        </w:tc>
      </w:tr>
    </w:tbl>
    <w:p>
      <w:pPr>
        <w:autoSpaceDN w:val="0"/>
        <w:autoSpaceDE w:val="0"/>
        <w:widowControl/>
        <w:spacing w:line="254" w:lineRule="exact" w:before="18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2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27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312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74" w:right="144" w:hanging="17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works.</w:t>
            </w:r>
          </w:p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60" w:lineRule="exact" w:before="2" w:after="0"/>
              <w:ind w:left="104" w:right="0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skills mean</w:t>
            </w:r>
            <w:r>
              <w:br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42" w:right="2448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8" w:right="288" w:firstLine="0"/>
              <w:jc w:val="left"/>
            </w:pP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Communication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 Confidence</w:t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268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hould do </w:t>
            </w:r>
          </w:p>
        </w:tc>
      </w:tr>
      <w:tr>
        <w:trPr>
          <w:trHeight w:hRule="exact" w:val="1826"/>
        </w:trPr>
        <w:tc>
          <w:tcPr>
            <w:tcW w:type="dxa" w:w="28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happened. </w:t>
            </w:r>
          </w:p>
        </w:tc>
      </w:tr>
      <w:tr>
        <w:trPr>
          <w:trHeight w:hRule="exact" w:val="2602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ica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tion throughout the sessions. </w:t>
            </w:r>
          </w:p>
        </w:tc>
      </w:tr>
      <w:tr>
        <w:trPr>
          <w:trHeight w:hRule="exact" w:val="4680"/>
        </w:trPr>
        <w:tc>
          <w:tcPr>
            <w:tcW w:type="dxa" w:w="2896"/>
            <w:tcBorders>
              <w:start w:sz="4.0" w:val="single" w:color="#000000"/>
              <w:top w:sz="2.399999999999636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4"/>
            <w:tcBorders>
              <w:start w:sz="3.2000000000000455" w:val="single" w:color="#000000"/>
              <w:top w:sz="2.399999999999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(Kamyabjawan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uestions about the session topic. </w:t>
            </w:r>
          </w:p>
        </w:tc>
      </w:tr>
      <w:tr>
        <w:trPr>
          <w:trHeight w:hRule="exact" w:val="272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</w:p>
        </w:tc>
        <w:tc>
          <w:tcPr>
            <w:tcW w:type="dxa" w:w="583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</w:p>
        </w:tc>
      </w:tr>
    </w:tbl>
    <w:p>
      <w:pPr>
        <w:autoSpaceDN w:val="0"/>
        <w:autoSpaceDE w:val="0"/>
        <w:widowControl/>
        <w:spacing w:line="254" w:lineRule="exact" w:before="124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675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42" w:val="left"/>
                <w:tab w:pos="780" w:val="left"/>
              </w:tabs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tab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8.6471448625837"/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“BRAINSTORMING SOCIAL PROBLEMS”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 ACTIVITY”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8" w:hAnsi="CIDFont+F8" w:eastAsia="CIDFont+F8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54" w:lineRule="exact" w:before="533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22" w:lineRule="exact" w:before="0" w:after="238"/>
        <w:ind w:left="28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42.00000000000003" w:type="dxa"/>
      </w:tblPr>
      <w:tblGrid>
        <w:gridCol w:w="3305"/>
        <w:gridCol w:w="3305"/>
        <w:gridCol w:w="3305"/>
      </w:tblGrid>
      <w:tr>
        <w:trPr>
          <w:trHeight w:hRule="exact" w:val="330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8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 Effectively </w:t>
            </w:r>
          </w:p>
        </w:tc>
        <w:tc>
          <w:tcPr>
            <w:tcW w:type="dxa" w:w="1996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8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6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102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8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Schwarzenegge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54" w:lineRule="exact" w:before="463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26" w:val="left"/>
        </w:tabs>
        <w:autoSpaceDE w:val="0"/>
        <w:widowControl/>
        <w:spacing w:line="396" w:lineRule="exact" w:before="0" w:after="228"/>
        <w:ind w:left="4258" w:right="0" w:firstLine="0"/>
        <w:jc w:val="lef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Annexure-IV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318"/>
        </w:trPr>
        <w:tc>
          <w:tcPr>
            <w:tcW w:type="dxa" w:w="1100"/>
            <w:tcBorders>
              <w:start w:sz="22.400000000000034" w:val="single" w:color="#000000"/>
              <w:top w:sz="21.600000000000023" w:val="single" w:color="#000000"/>
              <w:end w:sz="23.199999999999932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4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crip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ion</w:t>
            </w:r>
          </w:p>
        </w:tc>
      </w:tr>
      <w:tr>
        <w:trPr>
          <w:trHeight w:hRule="exact" w:val="9396"/>
        </w:trPr>
        <w:tc>
          <w:tcPr>
            <w:tcW w:type="dxa" w:w="1100"/>
            <w:tcBorders>
              <w:start w:sz="22.400000000000034" w:val="single" w:color="#000000"/>
              <w:top w:sz="23.199999999999932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932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4"/>
            <w:tcBorders>
              <w:start w:sz="22.40000000000009" w:val="single" w:color="#000000"/>
              <w:top w:sz="23.199999999999932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Salim Rasool, lives in Faisalabad near Model Town, 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 example of how hard work and diligence can earn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rewarding when someone find the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Weaving in Faisalabad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exclusively earned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average of about five to six Lacks per month. But this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isn’t a story of overnight success Salim has had to work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hard to differentiate him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he was young he saw his father working hard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textile factory but he always has dedication that he will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make his children educated. Salim felt pain for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father. He started teaching to his class fellows and earn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for his school fees. Just after his matriculation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wanted the degree so that he can start earning quickly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went to the institute of TEVTA Textile Designing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there he got admission in diploma of Textile Weaving.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started working with one of the well reputed textile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unit and earns experience with money.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During his work at textile unit with heads of office he got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experience of different experienced people.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teachers were very happy from his work so do the office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 works for they offer him good salary.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first he got some hard time but with his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weaving skills now he is living in good house with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family having a good job.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 was shy but very dedicated for doing something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family. He took proper education, experience, proper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marketing tools and then select good NGO for having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money at first he saw losses and very tough competition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 was risk taker, fearless and dedicated so 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never go back and try hard to achieve his target now 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working as Weaving Unit Supervisor at Textile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Factory,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happy family 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 </w:t>
            </w:r>
          </w:p>
        </w:tc>
      </w:tr>
      <w:tr>
        <w:trPr>
          <w:trHeight w:hRule="exact" w:val="1106"/>
        </w:trPr>
        <w:tc>
          <w:tcPr>
            <w:tcW w:type="dxa" w:w="1100"/>
            <w:tcBorders>
              <w:start w:sz="22.400000000000034" w:val="single" w:color="#000000"/>
              <w:top w:sz="22.399999999999636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4"/>
            <w:tcBorders>
              <w:start w:sz="22.40000000000009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Textile Weaving from an Institute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</w:tbl>
    <w:p>
      <w:pPr>
        <w:autoSpaceDN w:val="0"/>
        <w:autoSpaceDE w:val="0"/>
        <w:widowControl/>
        <w:spacing w:line="254" w:lineRule="exact" w:before="177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3430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Salim’s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Weaving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In his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month, it wasn’t so simple. In the first few weeks, 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didn’t hear back from any factory where he applied.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visited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different textile units.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Finally he got a project in a well known textile factory.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Within a few months, he did so many projects. He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expanded the range of his professional services.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But he’s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ad to face his fai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llenges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70"/>
        </w:trPr>
        <w:tc>
          <w:tcPr>
            <w:tcW w:type="dxa" w:w="1100"/>
            <w:tcBorders>
              <w:start w:sz="22.400000000000034" w:val="single" w:color="#000000"/>
              <w:top w:sz="22.399999999999864" w:val="single" w:color="#000000"/>
              <w:end w:sz="23.199999999999932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8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4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6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Note: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14" w:val="left"/>
        </w:tabs>
        <w:autoSpaceDE w:val="0"/>
        <w:widowControl/>
        <w:spacing w:line="278" w:lineRule="exact" w:before="210" w:after="0"/>
        <w:ind w:left="47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0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304" w:after="0"/>
        <w:ind w:left="64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8" w:hAnsi="CIDFont+F8" w:eastAsia="CIDFont+F8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54" w:lineRule="exact" w:before="5246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20" w:firstLine="0"/>
        <w:jc w:val="right"/>
      </w:pP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62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4" w:after="0"/>
        <w:ind w:left="28" w:right="3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400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3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doesn’t necessarily like. The ability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to carry your weight and help others who are struggling. Recognize when to speak up with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4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52" w:lineRule="exact" w:before="136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p>
      <w:pPr>
        <w:autoSpaceDN w:val="0"/>
        <w:autoSpaceDE w:val="0"/>
        <w:widowControl/>
        <w:spacing w:line="254" w:lineRule="exact" w:before="38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p>
      <w:pPr>
        <w:sectPr>
          <w:pgSz w:w="12240" w:h="15840"/>
          <w:pgMar w:top="340" w:right="11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70" w:lineRule="exact" w:before="0" w:after="0"/>
        <w:ind w:left="704" w:right="20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0" w:lineRule="exact" w:before="178" w:after="78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2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0" w:lineRule="exact" w:before="80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 being able to communicate one on one or to a group.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54" w:lineRule="exact" w:before="8148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Textile Weaving</w:t>
      </w:r>
    </w:p>
    <w:sectPr w:rsidR="00FC693F" w:rsidRPr="0006063C" w:rsidSect="00034616">
      <w:pgSz w:w="12240" w:h="15840"/>
      <w:pgMar w:top="338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