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88770" cy="150875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150875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448" w:right="2448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Textile Merchandising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760"/>
        </w:trPr>
        <w:tc>
          <w:tcPr>
            <w:tcW w:type="dxa" w:w="1962"/>
            <w:tcBorders>
              <w:start w:sz="22.400000000000034" w:val="single" w:color="#000000"/>
              <w:top w:sz="22.399999999999977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80"/>
            <w:tcBorders>
              <w:start w:sz="22.40000000000009" w:val="single" w:color="#000000"/>
              <w:top w:sz="22.399999999999977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2"/>
        </w:trPr>
        <w:tc>
          <w:tcPr>
            <w:tcW w:type="dxa" w:w="1962"/>
            <w:tcBorders>
              <w:start w:sz="22.400000000000034" w:val="single" w:color="#000000"/>
              <w:top w:sz="21.600000000000023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80"/>
            <w:tcBorders>
              <w:start w:sz="22.40000000000009" w:val="single" w:color="#000000"/>
              <w:top w:sz="21.600000000000023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Textile Merchandising </w:t>
            </w:r>
          </w:p>
        </w:tc>
      </w:tr>
      <w:tr>
        <w:trPr>
          <w:trHeight w:hRule="exact" w:val="11210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Graphic Designing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video editing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Merchandising is the practice and process of displaying and selling products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customers. Whether digital or in-store, retailers use merchandising to influence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customer intent and reach their sales goals.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Establishing the right merchandising strategy can depend on a variety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factors, such as sector, product qualities, available space, and whether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retailer is displaying in a physical or digital store. Additionally, there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various schools of thought on which types of merchandising are most effective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particular industries and departments. </w:t>
            </w:r>
          </w:p>
          <w:p>
            <w:pPr>
              <w:autoSpaceDN w:val="0"/>
              <w:autoSpaceDE w:val="0"/>
              <w:widowControl/>
              <w:spacing w:line="252" w:lineRule="exact" w:before="8" w:after="4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industry the role of merchandiser is vital they can work as product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3.999999999999773" w:type="dxa"/>
            </w:tblPr>
            <w:tblGrid>
              <w:gridCol w:w="1347"/>
              <w:gridCol w:w="1347"/>
              <w:gridCol w:w="1347"/>
              <w:gridCol w:w="1347"/>
              <w:gridCol w:w="1347"/>
              <w:gridCol w:w="1347"/>
            </w:tblGrid>
            <w:tr>
              <w:trPr>
                <w:trHeight w:hRule="exact" w:val="260"/>
              </w:trPr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merchandiser,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apparel </w:t>
                  </w:r>
                </w:p>
              </w:tc>
              <w:tc>
                <w:tcPr>
                  <w:tcW w:type="dxa" w:w="1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merchandiser,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visual </w:t>
                  </w:r>
                </w:p>
              </w:tc>
              <w:tc>
                <w:tcPr>
                  <w:tcW w:type="dxa" w:w="1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merchandiser,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4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retail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merchandiser, digital merchandiser depending on the role assigned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industry.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become more beneficial merchandiser must be vigilant and smart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accordingly and for the purpose they need to work on the first impression,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manipulating lights to highlight the product, knowing merchandising metrics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being responsive etc.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260" w:after="0"/>
              <w:ind w:left="1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</w:tc>
      </w:tr>
    </w:tbl>
    <w:p>
      <w:pPr>
        <w:autoSpaceDN w:val="0"/>
        <w:autoSpaceDE w:val="0"/>
        <w:widowControl/>
        <w:spacing w:line="274" w:lineRule="exact" w:before="24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4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354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58" w:lineRule="exact" w:before="0" w:after="0"/>
              <w:ind w:left="13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0" w:after="0"/>
              <w:ind w:left="6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260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</w:t>
            </w:r>
          </w:p>
          <w:p>
            <w:pPr>
              <w:autoSpaceDN w:val="0"/>
              <w:autoSpaceDE w:val="0"/>
              <w:widowControl/>
              <w:spacing w:line="252" w:lineRule="exact" w:before="6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2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represent a just idealism.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1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</w:p>
        </w:tc>
      </w:tr>
    </w:tbl>
    <w:p>
      <w:pPr>
        <w:autoSpaceDN w:val="0"/>
        <w:autoSpaceDE w:val="0"/>
        <w:widowControl/>
        <w:spacing w:line="274" w:lineRule="exact" w:before="4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354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58" w:lineRule="exact" w:before="522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tabs>
                <w:tab w:pos="476" w:val="left"/>
                <w:tab w:pos="814" w:val="left"/>
              </w:tabs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518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</w:p>
        </w:tc>
      </w:tr>
    </w:tbl>
    <w:p>
      <w:pPr>
        <w:autoSpaceDN w:val="0"/>
        <w:autoSpaceDE w:val="0"/>
        <w:widowControl/>
        <w:spacing w:line="274" w:lineRule="exact" w:before="4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4208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14" w:val="left"/>
                <w:tab w:pos="1490" w:val="left"/>
                <w:tab w:pos="1492" w:val="left"/>
              </w:tabs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 At least one visit to a trade-specific major industry/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site must be arra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ed by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trai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tute) </w:t>
            </w:r>
          </w:p>
        </w:tc>
      </w:tr>
      <w:tr>
        <w:trPr>
          <w:trHeight w:hRule="exact" w:val="83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</w:t>
            </w:r>
          </w:p>
        </w:tc>
      </w:tr>
      <w:tr>
        <w:trPr>
          <w:trHeight w:hRule="exact" w:val="2130"/>
        </w:trPr>
        <w:tc>
          <w:tcPr>
            <w:tcW w:type="dxa" w:w="1962"/>
            <w:tcBorders>
              <w:start w:sz="22.400000000000034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80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20" w:right="2016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Comply Personal Health and Safety Guidelines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Communicate the Workplace Policy and Procedure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Basic Communication (Specific)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Basic Computer Application (Specific)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Handle the Documents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Organize store merchandising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Manage Visual Merchan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 </w:t>
            </w:r>
          </w:p>
        </w:tc>
      </w:tr>
      <w:tr>
        <w:trPr>
          <w:trHeight w:hRule="exact" w:val="1614"/>
        </w:trPr>
        <w:tc>
          <w:tcPr>
            <w:tcW w:type="dxa" w:w="1962"/>
            <w:tcBorders>
              <w:start w:sz="22.400000000000034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80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1330"/>
        </w:trPr>
        <w:tc>
          <w:tcPr>
            <w:tcW w:type="dxa" w:w="1962"/>
            <w:tcBorders>
              <w:start w:sz="22.400000000000034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80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20" w:right="46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Cottage Industry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Garment/Textile Factories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Entrepreneurship </w:t>
            </w:r>
          </w:p>
        </w:tc>
      </w:tr>
      <w:tr>
        <w:trPr>
          <w:trHeight w:hRule="exact" w:val="3430"/>
        </w:trPr>
        <w:tc>
          <w:tcPr>
            <w:tcW w:type="dxa" w:w="1962"/>
            <w:tcBorders>
              <w:start w:sz="22.400000000000034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80"/>
            <w:tcBorders>
              <w:start w:sz="22.40000000000009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Merchandisers help product manufacturers reach marketing and sales goals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ensuring their products are properly displayed in retail outlets and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executing promotional campaigns. Pursuing a career as a merchandiser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 stepping stone to higher-level positions, such as retail trade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merchandising manager.Following are some of the roles that are present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may become available as trends shift and morph to the Merchandising: </w:t>
            </w:r>
          </w:p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260" w:lineRule="exact" w:before="262" w:after="0"/>
              <w:ind w:left="82" w:right="43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Merchandiser (Part-Time)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Merchandise Coordinator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Catalogue Production Manager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Fashion Buyer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Merchandise Display Artist </w:t>
            </w:r>
          </w:p>
        </w:tc>
      </w:tr>
    </w:tbl>
    <w:p>
      <w:pPr>
        <w:autoSpaceDN w:val="0"/>
        <w:autoSpaceDE w:val="0"/>
        <w:widowControl/>
        <w:spacing w:line="274" w:lineRule="exact" w:before="4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844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258" w:lineRule="exact" w:before="0" w:after="0"/>
              <w:ind w:left="82" w:right="40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•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Production Development Manager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Retail Store Manager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Stock Clerk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Stock Supervisor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Quantity Surveyor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Retail Planners</w:t>
            </w:r>
          </w:p>
        </w:tc>
      </w:tr>
      <w:tr>
        <w:trPr>
          <w:trHeight w:hRule="exact" w:val="314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2"/>
            <w:tcBorders>
              <w:start w:sz="22.400000000000034" w:val="single" w:color="#000000"/>
              <w:top w:sz="22.4000000000000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80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652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>https://www.youtube.com/watch?v=em7dqAHhgRY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5.99999999999966" w:type="dxa"/>
            </w:tblPr>
            <w:tblGrid>
              <w:gridCol w:w="8080"/>
            </w:tblGrid>
            <w:tr>
              <w:trPr>
                <w:trHeight w:hRule="exact" w:val="260"/>
              </w:trPr>
              <w:tc>
                <w:tcPr>
                  <w:tcW w:type="dxa" w:w="7918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Retail Management - Visual Merchandising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4" w:lineRule="exact" w:before="0" w:after="2"/>
              <w:ind w:left="82" w:right="0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>https://www.youtube.com/watch?v=lp60taH1jlA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5.99999999999966" w:type="dxa"/>
            </w:tblPr>
            <w:tblGrid>
              <w:gridCol w:w="8080"/>
            </w:tblGrid>
            <w:tr>
              <w:trPr>
                <w:trHeight w:hRule="exact" w:val="260"/>
              </w:trPr>
              <w:tc>
                <w:tcPr>
                  <w:tcW w:type="dxa" w:w="7918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Garments Merchandiser Task |Merchandiser Job Description | Job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3.999999999999773" w:type="dxa"/>
            </w:tblPr>
            <w:tblGrid>
              <w:gridCol w:w="8080"/>
            </w:tblGrid>
            <w:tr>
              <w:trPr>
                <w:trHeight w:hRule="exact" w:val="258"/>
              </w:trPr>
              <w:tc>
                <w:tcPr>
                  <w:tcW w:type="dxa" w:w="5740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58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Responsible | Working Procedure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https://helpx.adobe.com/photoshop/tutorials.html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Photoshop tutorials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Photoshop Tutorials -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https://helpx.adobe.com/photoshop/tutorials.html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PDF from Getty Center (Principles of Design)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https://www.getty.edu/education/teachers/building_lesso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ns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/princ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_design.p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df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PDF from Getty Center (Elements of Art)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https://www.getty.edu/education/teachers/building_lessons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eleme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_art.pdf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Wordpress.com – Article on Designing Digital Magazines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http://www.adobepress.com/articles/article.asp?p=198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7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679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Digital Layout resource -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http://design.tutsplus.com/articles/15-indesign-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tutorials-for- magazine-and-layout-design--vector-5456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Magazine Digest Creating Digital Design -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http://www.magazinedesigning.com/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Trade Show resources -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http://tradeshowresources.com/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Trade show digest digital magazine -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http://www.tsnn.com/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Ed Tech Digital Portfolio resource -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http://gettingsmart.com/2015/06/every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student-should-have-a-digital-portfolio/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Digital Portfolio Best Practices resource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https://www.roberthalf.com/blog/writing-a-resume/3-digital-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ortfol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o-best-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practices-how-to-make-a-portfolio-that-pops</w:t>
            </w:r>
          </w:p>
        </w:tc>
      </w:tr>
    </w:tbl>
    <w:p>
      <w:pPr>
        <w:autoSpaceDN w:val="0"/>
        <w:autoSpaceDE w:val="0"/>
        <w:widowControl/>
        <w:spacing w:line="274" w:lineRule="exact" w:before="459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6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8"/>
            <w:tcBorders>
              <w:start w:sz="22.400000000000034" w:val="single" w:color="#000000"/>
              <w:top w:sz="23.199999999999932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198"/>
            <w:tcBorders>
              <w:start w:sz="21.600000000000023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5442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19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30" w:after="0"/>
              <w:ind w:left="232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Course Introduction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232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Job market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232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Course Applications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232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</w:p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0" w:lineRule="exact" w:before="36" w:after="0"/>
              <w:ind w:left="420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concept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merchandising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 the key elements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merchandising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process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merchandising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 different roles played by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merchandisers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Describe the philosophy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merchandising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Describe different types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merchandise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 the classification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merchandise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1020" w:after="0"/>
              <w:ind w:left="23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98" w:lineRule="exact" w:before="224" w:after="0"/>
              <w:ind w:left="436" w:right="292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3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4</w:t>
            </w:r>
          </w:p>
          <w:p>
            <w:pPr>
              <w:autoSpaceDN w:val="0"/>
              <w:autoSpaceDE w:val="0"/>
              <w:widowControl/>
              <w:spacing w:line="260" w:lineRule="exact" w:before="352" w:after="0"/>
              <w:ind w:left="8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450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19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Retail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6" w:lineRule="exact" w:before="260" w:after="0"/>
              <w:ind w:left="232" w:right="288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74" w:after="0"/>
              <w:ind w:left="420" w:right="144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Retail Selling Process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Changing Retail Environment 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Strategies of selling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Theories of consumer psychology 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Client relation building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380" w:after="0"/>
              <w:ind w:left="82" w:right="144" w:firstLine="354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850"/>
        </w:trPr>
        <w:tc>
          <w:tcPr>
            <w:tcW w:type="dxa" w:w="1458"/>
            <w:tcBorders>
              <w:start w:sz="22.400000000000034" w:val="single" w:color="#000000"/>
              <w:top w:sz="21.59999999999991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04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05 </w:t>
            </w:r>
          </w:p>
        </w:tc>
        <w:tc>
          <w:tcPr>
            <w:tcW w:type="dxa" w:w="219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Store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92" w:val="left"/>
              </w:tabs>
              <w:autoSpaceDE w:val="0"/>
              <w:widowControl/>
              <w:spacing w:line="268" w:lineRule="exact" w:before="0" w:after="0"/>
              <w:ind w:left="354" w:right="144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20" w:val="left"/>
                <w:tab w:pos="570" w:val="left"/>
                <w:tab w:pos="692" w:val="left"/>
              </w:tabs>
              <w:autoSpaceDE w:val="0"/>
              <w:widowControl/>
              <w:spacing w:line="260" w:lineRule="exact" w:before="170" w:after="0"/>
              <w:ind w:left="354" w:right="576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Inventory management policies 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Purpose of  different inventory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Abbreviations of inventory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of products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Inventory Layers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(LIFI, FIFO and Cross Dock)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of different shelves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Types of different orders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46" w:after="0"/>
              <w:ind w:left="0" w:right="0" w:firstLine="0"/>
              <w:jc w:val="center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6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7</w:t>
            </w:r>
          </w:p>
          <w:p>
            <w:pPr>
              <w:autoSpaceDN w:val="0"/>
              <w:autoSpaceDE w:val="0"/>
              <w:widowControl/>
              <w:spacing w:line="258" w:lineRule="exact" w:before="296" w:after="0"/>
              <w:ind w:left="8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41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7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4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4544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Handling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merchandizing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Documents </w:t>
            </w:r>
          </w:p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692" w:val="left"/>
              </w:tabs>
              <w:autoSpaceDE w:val="0"/>
              <w:widowControl/>
              <w:spacing w:line="260" w:lineRule="exact" w:before="258" w:after="0"/>
              <w:ind w:left="354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Technical and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terminologies for documentation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Purpose of different types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production documents (Bill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Material-BOM), Timeline sheet 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production plan sheet, Sample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approval sheet, etc.)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Functions of Production documents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content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of pre-production documents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(Audit / inspection sheets, Dispatch /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Storage Documents, Shipping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Documents, etc.)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Functions of Post-production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69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documents’ content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44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8</w:t>
            </w:r>
          </w:p>
          <w:p>
            <w:pPr>
              <w:autoSpaceDN w:val="0"/>
              <w:autoSpaceDE w:val="0"/>
              <w:widowControl/>
              <w:spacing w:line="260" w:lineRule="exact" w:before="484" w:after="0"/>
              <w:ind w:left="8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6560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19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Vendor Selection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70" w:val="left"/>
                <w:tab w:pos="692" w:val="left"/>
              </w:tabs>
              <w:autoSpaceDE w:val="0"/>
              <w:widowControl/>
              <w:spacing w:line="260" w:lineRule="exact" w:before="170" w:after="0"/>
              <w:ind w:left="35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Business Communication 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Properties of vendor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production capacity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importance of key elements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vendor as per requirement (product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quality, production capacity, market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repute, reliability, financial stability,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etc.)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Evaluation of key elements of vendor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per requirement (product quality,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production capacity, market repute,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reliability, financial stability, etc.)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Purpose of vendor evaluation form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(production capacity, financial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stability, quality, on time delivery,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 cost, etc.)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Preparing vendor evaluation form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69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(production capacity, financial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69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stability, quality, on time delivery,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69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 cost, etc.)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93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9</w:t>
            </w:r>
          </w:p>
          <w:p>
            <w:pPr>
              <w:autoSpaceDN w:val="0"/>
              <w:autoSpaceDE w:val="0"/>
              <w:widowControl/>
              <w:spacing w:line="260" w:lineRule="exact" w:before="294" w:after="0"/>
              <w:ind w:left="8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52" w:lineRule="exact" w:before="52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Test 1</w:t>
            </w:r>
          </w:p>
        </w:tc>
      </w:tr>
      <w:tr>
        <w:trPr>
          <w:trHeight w:hRule="exact" w:val="2322"/>
        </w:trPr>
        <w:tc>
          <w:tcPr>
            <w:tcW w:type="dxa" w:w="1458"/>
            <w:tcBorders>
              <w:start w:sz="22.400000000000034" w:val="single" w:color="#000000"/>
              <w:top w:sz="21.600000000000364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198"/>
            <w:tcBorders>
              <w:start w:sz="21.600000000000023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Fabric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Consumption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Calculation </w:t>
            </w:r>
          </w:p>
        </w:tc>
        <w:tc>
          <w:tcPr>
            <w:tcW w:type="dxa" w:w="4578"/>
            <w:tcBorders>
              <w:start w:sz="23.200000000000045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288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758" w:val="left"/>
              </w:tabs>
              <w:autoSpaceDE w:val="0"/>
              <w:widowControl/>
              <w:spacing w:line="260" w:lineRule="exact" w:before="172" w:after="0"/>
              <w:ind w:left="420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Fabric consumption calculation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method for the woven fabric/garment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GSM Calculation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Define CMT in garment costing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Cost Calculation </w:t>
            </w:r>
          </w:p>
        </w:tc>
        <w:tc>
          <w:tcPr>
            <w:tcW w:type="dxa" w:w="1808"/>
            <w:tcBorders>
              <w:start w:sz="22.399999999999636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10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11</w:t>
            </w:r>
          </w:p>
          <w:p>
            <w:pPr>
              <w:autoSpaceDN w:val="0"/>
              <w:autoSpaceDE w:val="0"/>
              <w:widowControl/>
              <w:spacing w:line="258" w:lineRule="exact" w:before="296" w:after="0"/>
              <w:ind w:left="8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6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8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316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5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(Direct/i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t/of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pric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e)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4"/>
        </w:trPr>
        <w:tc>
          <w:tcPr>
            <w:tcW w:type="dxa" w:w="1458"/>
            <w:vMerge w:val="restart"/>
            <w:tcBorders>
              <w:start w:sz="22.400000000000034" w:val="single" w:color="#000000"/>
              <w:top w:sz="21.59999999999996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198"/>
            <w:tcBorders>
              <w:start w:sz="21.600000000000023" w:val="single" w:color="#000000"/>
              <w:top w:sz="21.599999999999966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Cross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1.599999999999966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0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420" w:val="left"/>
                <w:tab w:pos="758" w:val="left"/>
              </w:tabs>
              <w:autoSpaceDE w:val="0"/>
              <w:widowControl/>
              <w:spacing w:line="260" w:lineRule="exact" w:before="172" w:after="0"/>
              <w:ind w:left="232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12326"/>
                <w:sz w:val="23"/>
              </w:rPr>
              <w:t xml:space="preserve">Cross merchandising in retail </w:t>
            </w:r>
            <w:r>
              <w:tab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12326"/>
                <w:sz w:val="23"/>
              </w:rPr>
              <w:t xml:space="preserve">Importance cross merchandising </w:t>
            </w:r>
            <w:r>
              <w:tab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12326"/>
                <w:sz w:val="23"/>
              </w:rPr>
              <w:t xml:space="preserve">users cross merchandising </w:t>
            </w:r>
            <w:r>
              <w:br/>
            </w:r>
            <w:r>
              <w:tab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12326"/>
                <w:sz w:val="23"/>
              </w:rPr>
              <w:t xml:space="preserve">Online cross merchandise </w:t>
            </w:r>
            <w:r>
              <w:br/>
            </w:r>
            <w:r>
              <w:tab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Display for related/unrelated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products 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966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2" w:after="0"/>
              <w:ind w:left="356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12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356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13</w:t>
            </w:r>
          </w:p>
          <w:p>
            <w:pPr>
              <w:autoSpaceDN w:val="0"/>
              <w:autoSpaceDE w:val="0"/>
              <w:widowControl/>
              <w:spacing w:line="258" w:lineRule="exact" w:before="296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2360"/>
        </w:trPr>
        <w:tc>
          <w:tcPr>
            <w:tcW w:type="dxa" w:w="2529"/>
            <w:vMerge/>
            <w:tcBorders>
              <w:start w:sz="22.400000000000034" w:val="single" w:color="#000000"/>
              <w:top w:sz="21.599999999999966" w:val="single" w:color="#000000"/>
              <w:end w:sz="21.600000000000023" w:val="single" w:color="#000000"/>
              <w:bottom w:sz="23.199999999999818" w:val="single" w:color="#000000"/>
            </w:tcBorders>
          </w:tcPr>
          <w:p/>
        </w:tc>
        <w:tc>
          <w:tcPr>
            <w:tcW w:type="dxa" w:w="2198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57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268" w:lineRule="exact" w:before="0" w:after="0"/>
              <w:ind w:left="8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any 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https://www.coolfreecv.com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8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6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13</w:t>
            </w:r>
          </w:p>
        </w:tc>
        <w:tc>
          <w:tcPr>
            <w:tcW w:type="dxa" w:w="8584"/>
            <w:gridSpan w:val="3"/>
            <w:tcBorders>
              <w:start w:sz="21.600000000000023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51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idter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 </w:t>
            </w:r>
          </w:p>
        </w:tc>
      </w:tr>
      <w:tr>
        <w:trPr>
          <w:trHeight w:hRule="exact" w:val="3828"/>
        </w:trPr>
        <w:tc>
          <w:tcPr>
            <w:tcW w:type="dxa" w:w="1458"/>
            <w:tcBorders>
              <w:start w:sz="22.400000000000034" w:val="single" w:color="#000000"/>
              <w:top w:sz="21.59999999999991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19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visual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8" w:lineRule="exact" w:before="0" w:after="0"/>
              <w:ind w:left="420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758" w:val="left"/>
              </w:tabs>
              <w:autoSpaceDE w:val="0"/>
              <w:widowControl/>
              <w:spacing w:line="278" w:lineRule="exact" w:before="154" w:after="0"/>
              <w:ind w:left="420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Visual Merchandising (VM)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purpose of Visual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Merchandising (VM) documents (VM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Toolkit/Manual, Store checklist,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NTI’S/Fixtures checklist and Floor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Plans)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Use of merchandizer tool kits 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00" w:val="left"/>
                <w:tab w:pos="902" w:val="left"/>
              </w:tabs>
              <w:autoSpaceDE w:val="0"/>
              <w:widowControl/>
              <w:spacing w:line="280" w:lineRule="exact" w:before="0" w:after="0"/>
              <w:ind w:left="22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98" w:lineRule="exact" w:before="296" w:after="0"/>
              <w:ind w:left="356" w:right="144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14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15</w:t>
            </w:r>
          </w:p>
          <w:p>
            <w:pPr>
              <w:autoSpaceDN w:val="0"/>
              <w:autoSpaceDE w:val="0"/>
              <w:widowControl/>
              <w:spacing w:line="298" w:lineRule="exact" w:before="300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3416"/>
        </w:trPr>
        <w:tc>
          <w:tcPr>
            <w:tcW w:type="dxa" w:w="1458"/>
            <w:vMerge w:val="restart"/>
            <w:tcBorders>
              <w:start w:sz="22.400000000000034" w:val="single" w:color="#000000"/>
              <w:top w:sz="22.399999999999636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198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Colour Theory</w:t>
            </w:r>
          </w:p>
        </w:tc>
        <w:tc>
          <w:tcPr>
            <w:tcW w:type="dxa" w:w="457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8" w:lineRule="exact" w:before="0" w:after="0"/>
              <w:ind w:left="420" w:right="288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70" w:val="left"/>
                <w:tab w:pos="758" w:val="left"/>
              </w:tabs>
              <w:autoSpaceDE w:val="0"/>
              <w:widowControl/>
              <w:spacing w:line="278" w:lineRule="exact" w:before="148" w:after="0"/>
              <w:ind w:left="420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Describe Basic Colours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use of colours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primary colors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use of colors in drawing 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Colour Wheel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colour schemes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Describe the purpose of  color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combinations 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16" w:after="0"/>
              <w:ind w:left="420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16</w:t>
            </w:r>
          </w:p>
          <w:p>
            <w:pPr>
              <w:autoSpaceDN w:val="0"/>
              <w:autoSpaceDE w:val="0"/>
              <w:widowControl/>
              <w:spacing w:line="298" w:lineRule="exact" w:before="300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458"/>
        </w:trPr>
        <w:tc>
          <w:tcPr>
            <w:tcW w:type="dxa" w:w="2529"/>
            <w:vMerge/>
            <w:tcBorders>
              <w:start w:sz="22.400000000000034" w:val="single" w:color="#000000"/>
              <w:top w:sz="22.399999999999636" w:val="single" w:color="#000000"/>
              <w:end w:sz="21.600000000000023" w:val="single" w:color="#000000"/>
              <w:bottom w:sz="21.600000000000364" w:val="single" w:color="#000000"/>
            </w:tcBorders>
          </w:tcPr>
          <w:p/>
        </w:tc>
        <w:tc>
          <w:tcPr>
            <w:tcW w:type="dxa" w:w="219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5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9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1356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0" w:right="187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Step 4: Account Secur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398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Product Layout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Planning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288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758" w:val="left"/>
              </w:tabs>
              <w:autoSpaceDE w:val="0"/>
              <w:widowControl/>
              <w:spacing w:line="260" w:lineRule="exact" w:before="170" w:after="0"/>
              <w:ind w:left="420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Basic plans (manual)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Managing inventories according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layout techniques (Belt to eye level,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Vertical merchandising,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Departmental segregations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Horizontal Merchandising)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 maintenance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Purpose of product maintenance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checklist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lightening standards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cleaning standards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Ambiance Planning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Cross 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chandis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ng patt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ns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86" w:after="0"/>
              <w:ind w:left="148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98" w:lineRule="exact" w:before="300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3360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  <w:tc>
          <w:tcPr>
            <w:tcW w:type="dxa" w:w="219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Interpretation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Visual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Documents 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70" w:val="left"/>
                <w:tab w:pos="758" w:val="left"/>
              </w:tabs>
              <w:autoSpaceDE w:val="0"/>
              <w:widowControl/>
              <w:spacing w:line="260" w:lineRule="exact" w:before="170" w:after="0"/>
              <w:ind w:left="420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Purpose of Visual Merchandising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(VM) documents (VM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Toolkit/Manual, Store checklist,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NTI’S/Fixtures checklist and Floor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Plans)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types of visual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merchandising documents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Evaluation of  Visual Merchandising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(VM) 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ume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nts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0" w:after="0"/>
              <w:ind w:left="320" w:right="0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</w:p>
          <w:p>
            <w:pPr>
              <w:autoSpaceDN w:val="0"/>
              <w:autoSpaceDE w:val="0"/>
              <w:widowControl/>
              <w:spacing w:line="298" w:lineRule="exact" w:before="300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4466"/>
        </w:trPr>
        <w:tc>
          <w:tcPr>
            <w:tcW w:type="dxa" w:w="1458"/>
            <w:tcBorders>
              <w:start w:sz="22.400000000000034" w:val="single" w:color="#000000"/>
              <w:top w:sz="21.59999999999991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358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19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Project/Assignme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nt (6 weeks i.e. 20-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26) besides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tabs>
                <w:tab w:pos="900" w:val="left"/>
              </w:tabs>
              <w:autoSpaceDE w:val="0"/>
              <w:widowControl/>
              <w:spacing w:line="260" w:lineRule="exact" w:before="0" w:after="0"/>
              <w:ind w:left="78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58" w:lineRule="exact" w:before="0" w:after="0"/>
              <w:ind w:left="232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Guidelines to the Trainees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selection of students employable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like final year project (FYP)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Assign Independent project to each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project-based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70" w:right="0" w:hanging="338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58" w:lineRule="exact" w:before="2" w:after="0"/>
              <w:ind w:left="232" w:right="432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58" w:lineRule="exact" w:before="2" w:after="0"/>
              <w:ind w:left="232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to successful employment.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duration of the project will be 6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Ideas may be generated via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sites such as: 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4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10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9592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4" w:lineRule="exact" w:before="0" w:after="0"/>
              <w:ind w:left="232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https://1000projects.org/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https://nevonprojects.com/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https://www.freestudentprojects.com/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https://technofizi.net/best-computer-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science-and-engineering-cse-project-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topics-ideas-for-students/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conducted on project assignments.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8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the session, the project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presented in a skills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competition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zonal, regional, and National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levels.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8" w:lineRule="exact" w:before="2" w:after="0"/>
              <w:ind w:left="23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of Industrialists for commercialization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NAVTTC business incubation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center for commercialization. </w:t>
            </w:r>
          </w:p>
          <w:p>
            <w:pPr>
              <w:autoSpaceDN w:val="0"/>
              <w:tabs>
                <w:tab w:pos="570" w:val="left"/>
                <w:tab w:pos="2334" w:val="left"/>
              </w:tabs>
              <w:autoSpaceDE w:val="0"/>
              <w:widowControl/>
              <w:spacing w:line="286" w:lineRule="exact" w:before="198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---------------------------------------------------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------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training: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to provide industrial training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as part of the overall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training program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Ideal for the manufacturing trades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an alternative to the projects that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Focuses on increasing Trainee’s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quick learning approach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74"/>
        </w:trPr>
        <w:tc>
          <w:tcPr>
            <w:tcW w:type="dxa" w:w="1458"/>
            <w:tcBorders>
              <w:start w:sz="22.400000000000034" w:val="single" w:color="#000000"/>
              <w:top w:sz="21.600000000000364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1.6000000000003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578"/>
            <w:tcBorders>
              <w:start w:sz="23.200000000000045" w:val="single" w:color="#000000"/>
              <w:top w:sz="21.6000000000003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8" w:val="left"/>
                <w:tab w:pos="1040" w:val="left"/>
                <w:tab w:pos="1380" w:val="left"/>
              </w:tabs>
              <w:autoSpaceDE w:val="0"/>
              <w:widowControl/>
              <w:spacing w:line="278" w:lineRule="exact" w:before="0" w:after="0"/>
              <w:ind w:left="42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the Middle East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758" w:right="0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</w:p>
        </w:tc>
        <w:tc>
          <w:tcPr>
            <w:tcW w:type="dxa" w:w="1808"/>
            <w:tcBorders>
              <w:start w:sz="22.399999999999636" w:val="single" w:color="#000000"/>
              <w:top w:sz="21.6000000000003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2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11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4406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5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76" w:lineRule="exact" w:before="18" w:after="0"/>
              <w:ind w:left="42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8" w:right="144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your search. </w:t>
            </w:r>
          </w:p>
          <w:p>
            <w:pPr>
              <w:autoSpaceDN w:val="0"/>
              <w:tabs>
                <w:tab w:pos="1292" w:val="left"/>
              </w:tabs>
              <w:autoSpaceDE w:val="0"/>
              <w:widowControl/>
              <w:spacing w:line="276" w:lineRule="exact" w:before="18" w:after="0"/>
              <w:ind w:left="420" w:right="172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Industry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36"/>
        </w:trPr>
        <w:tc>
          <w:tcPr>
            <w:tcW w:type="dxa" w:w="1458"/>
            <w:tcBorders>
              <w:start w:sz="22.400000000000034" w:val="single" w:color="#000000"/>
              <w:top w:sz="21.59999999999991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19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methods&amp; legal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side of design </w:t>
            </w:r>
          </w:p>
        </w:tc>
        <w:tc>
          <w:tcPr>
            <w:tcW w:type="dxa" w:w="457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288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6" w:lineRule="exact" w:before="394" w:after="0"/>
              <w:ind w:left="232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standards that define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expectations of a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designer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principles of integrity that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respect for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profession, for colleagues, for clients,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audiences or consumers,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society as a whole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perspectives of the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 i.e. understanding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profession, the meanings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environmental responsibility,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copyright, and ethics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what legalities are involved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design projects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to build strong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proposals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copyrights, copyright infringement,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plagiarism, crediting creators,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purchasing online products,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downloading ‘free’ content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do’s and don’ts of  how to price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their time, effort, and creativity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25</w:t>
            </w:r>
          </w:p>
        </w:tc>
        <w:tc>
          <w:tcPr>
            <w:tcW w:type="dxa" w:w="219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2892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0" w:lineRule="exact" w:before="0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concept of design portfolios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concept of present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work/projects in a professional manner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websites that provide free portfolio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hosting such as Behance and Dribble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creating a portfolio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to select work for presenting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your portfolio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772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  <w:tr>
        <w:trPr>
          <w:trHeight w:hRule="exact" w:val="7068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26</w:t>
            </w:r>
          </w:p>
        </w:tc>
        <w:tc>
          <w:tcPr>
            <w:tcW w:type="dxa" w:w="219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4" w:lineRule="exact" w:before="0" w:after="0"/>
              <w:ind w:left="232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Job Market Searching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Self-employment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Introduction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of Business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Development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Entrepreneurship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Startup Funding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Incubation and Acceleration</w:t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Value Statement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Model Canvas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Sales and Marketing Strategies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to Reach Customers and Engage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CxOs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Stakeholders Power Grid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RACI Model, SWOT Analysis, PEST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Analysis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SMART Objectives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OKRs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Cost Management (OPEX, CAPEX,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ROCE, etc.)</w:t>
            </w:r>
            <w:r>
              <w:br/>
            </w:r>
            <w:r>
              <w:rPr>
                <w:w w:val="98.36526168020147"/>
                <w:rFonts w:ascii="CIDFont+F6" w:hAnsi="CIDFont+F6" w:eastAsia="CIDFont+F6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Final Assessment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3634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298"/>
        <w:ind w:left="2210" w:right="432" w:firstLine="0"/>
        <w:jc w:val="lef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Tasks for Certificate in Te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x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il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Me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r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chandising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454"/>
            <w:tcBorders>
              <w:start w:sz="22.399999999999977" w:val="single" w:color="#000000"/>
              <w:top w:sz="22.399999999999977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66"/>
            <w:tcBorders>
              <w:start w:sz="23.200000000000045" w:val="single" w:color="#000000"/>
              <w:top w:sz="22.399999999999977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2"/>
            <w:tcBorders>
              <w:start w:sz="22.399999999999636" w:val="single" w:color="#000000"/>
              <w:top w:sz="22.399999999999977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1.600000000000023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0" w:after="0"/>
              <w:ind w:left="0" w:right="18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454"/>
            <w:tcBorders>
              <w:start w:sz="22.399999999999977" w:val="single" w:color="#000000"/>
              <w:top w:sz="21.60000000000002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14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Top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Pakistani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Freelancers </w:t>
            </w:r>
          </w:p>
        </w:tc>
        <w:tc>
          <w:tcPr>
            <w:tcW w:type="dxa" w:w="5666"/>
            <w:tcBorders>
              <w:start w:sz="23.200000000000045" w:val="single" w:color="#000000"/>
              <w:top w:sz="21.600000000000023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any three freelancing sites(Fiverr, Upwork,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Guru, etc.) and list down the top 5 profiles related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course </w:t>
            </w:r>
          </w:p>
        </w:tc>
        <w:tc>
          <w:tcPr>
            <w:tcW w:type="dxa" w:w="1142"/>
            <w:vMerge w:val="restart"/>
            <w:tcBorders>
              <w:start w:sz="22.399999999999636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1032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2" w:after="0"/>
              <w:ind w:left="0" w:right="18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454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Find the career path</w:t>
            </w:r>
          </w:p>
        </w:tc>
        <w:tc>
          <w:tcPr>
            <w:tcW w:type="dxa" w:w="5666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572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2" w:after="0"/>
              <w:ind w:left="0" w:right="18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454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11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66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5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454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1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Merchandizing </w:t>
            </w:r>
          </w:p>
        </w:tc>
        <w:tc>
          <w:tcPr>
            <w:tcW w:type="dxa" w:w="5666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0" w:after="0"/>
              <w:ind w:left="5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 a process of merchandizing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820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8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2454"/>
            <w:tcBorders>
              <w:start w:sz="22.399999999999977" w:val="single" w:color="#000000"/>
              <w:top w:sz="21.59999999999991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1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Retail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</w:p>
        </w:tc>
        <w:tc>
          <w:tcPr>
            <w:tcW w:type="dxa" w:w="5666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44" w:after="0"/>
              <w:ind w:left="5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Enumerate two role plays for retail merchandising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Enumerate two role plays for export merchandising </w:t>
            </w:r>
          </w:p>
        </w:tc>
        <w:tc>
          <w:tcPr>
            <w:tcW w:type="dxa" w:w="1142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9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592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18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454"/>
            <w:tcBorders>
              <w:start w:sz="22.399999999999977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1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Visual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merchandizer </w:t>
            </w:r>
          </w:p>
        </w:tc>
        <w:tc>
          <w:tcPr>
            <w:tcW w:type="dxa" w:w="5666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display using different NTI’S/Fixtures according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Floor Plan </w:t>
            </w:r>
          </w:p>
        </w:tc>
        <w:tc>
          <w:tcPr>
            <w:tcW w:type="dxa" w:w="1142"/>
            <w:vMerge w:val="restart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8" w:lineRule="exact" w:before="13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762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1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Store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</w:p>
        </w:tc>
        <w:tc>
          <w:tcPr>
            <w:tcW w:type="dxa" w:w="5666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5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Give different photo graphs of stores and ask studets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distinguish the layers and products shelve life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9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Document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Interpret production, post production and production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documents assigned by instructor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742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9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Vendor Selection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 one vendor for plain cloth as per requirements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</w:tr>
      <w:tr>
        <w:trPr>
          <w:trHeight w:hRule="exact" w:val="57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Calculate Fabric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Consumption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Calculate fabric consumption including GSM and CMT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8" w:lineRule="exact" w:before="1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544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11.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Cost Calculation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Calculate direct/Indirect and offered cost of fabric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Cross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Merchandizing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Displayed together products from different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categories at one place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2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</w:tr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13.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CV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29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cv and cover letter for job as visual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merchandizer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1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Visual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report to define the importance of Visual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Merchandising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1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368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15.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VM Tool kit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Define VM ToolKit and its use in assigned assignment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780"/>
            <w:tcBorders>
              <w:start w:sz="21.600000000000023" w:val="single" w:color="#000000"/>
              <w:top w:sz="21.599999999999454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16.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454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Colour Theory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454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basic Colour wheel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45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16</w:t>
            </w:r>
          </w:p>
        </w:tc>
      </w:tr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17.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 Product Layout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Manual Product Layout Plan according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instructions given by instructor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Visual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Merchandising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Documents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Interpret VM documents assigned by instructor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</w:tr>
    </w:tbl>
    <w:p>
      <w:pPr>
        <w:autoSpaceDN w:val="0"/>
        <w:autoSpaceDE w:val="0"/>
        <w:widowControl/>
        <w:spacing w:line="274" w:lineRule="exact" w:before="24" w:after="0"/>
        <w:ind w:left="130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40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22" w:firstLine="0"/>
        <w:jc w:val="righ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0" w:right="4128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Textile Merch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a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n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d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isin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g</w:t>
      </w:r>
    </w:p>
    <w:p>
      <w:pPr>
        <w:autoSpaceDN w:val="0"/>
        <w:autoSpaceDE w:val="0"/>
        <w:widowControl/>
        <w:spacing w:line="486" w:lineRule="exact" w:before="68" w:after="0"/>
        <w:ind w:left="28" w:right="288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4" w:lineRule="exact" w:before="488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2" w:lineRule="exact" w:before="580" w:after="0"/>
        <w:ind w:left="28" w:right="115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4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3814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14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>Annexure-II</w:t>
      </w:r>
    </w:p>
    <w:p>
      <w:pPr>
        <w:autoSpaceDN w:val="0"/>
        <w:autoSpaceDE w:val="0"/>
        <w:widowControl/>
        <w:spacing w:line="322" w:lineRule="exact" w:before="246" w:after="0"/>
        <w:ind w:left="114" w:right="0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SUGGESTIVE FORMAT AND SEQUENCE ORDER OF MOTIVATIONAL LECTURE.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4" w:after="0"/>
        <w:ind w:left="114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0" w:after="0"/>
        <w:ind w:left="11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0" w:after="230"/>
        <w:ind w:left="114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0000"/>
      </w:tblGrid>
      <w:tr>
        <w:trPr>
          <w:trHeight w:hRule="exact" w:val="270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266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2586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94" w:lineRule="exact" w:before="0" w:after="0"/>
              <w:ind w:left="44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teamwork, and problem-solving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start of the program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00"/>
        <w:gridCol w:w="2500"/>
        <w:gridCol w:w="2500"/>
        <w:gridCol w:w="2500"/>
      </w:tblGrid>
      <w:tr>
        <w:trPr>
          <w:trHeight w:hRule="exact" w:val="26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ip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90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38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</w:tbl>
    <w:p>
      <w:pPr>
        <w:autoSpaceDN w:val="0"/>
        <w:autoSpaceDE w:val="0"/>
        <w:widowControl/>
        <w:spacing w:line="274" w:lineRule="exact" w:before="238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16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42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3"/>
        <w:gridCol w:w="3333"/>
        <w:gridCol w:w="3333"/>
      </w:tblGrid>
      <w:tr>
        <w:trPr>
          <w:trHeight w:hRule="exact" w:val="312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74" w:right="144" w:hanging="17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works.</w:t>
            </w:r>
          </w:p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skills mean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442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48" w:right="288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Communication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Self Confidence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5000"/>
        <w:gridCol w:w="5000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entor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hould do</w:t>
            </w:r>
          </w:p>
        </w:tc>
      </w:tr>
      <w:tr>
        <w:trPr>
          <w:trHeight w:hRule="exact" w:val="1824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bein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 happened. </w:t>
            </w:r>
          </w:p>
        </w:tc>
      </w:tr>
      <w:tr>
        <w:trPr>
          <w:trHeight w:hRule="exact" w:val="260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ica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tion throughout the sessions. </w:t>
            </w:r>
          </w:p>
        </w:tc>
      </w:tr>
      <w:tr>
        <w:trPr>
          <w:trHeight w:hRule="exact" w:val="467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(Kamyabjawan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uestions about the session topic. </w:t>
            </w:r>
          </w:p>
        </w:tc>
      </w:tr>
      <w:tr>
        <w:trPr>
          <w:trHeight w:hRule="exact" w:val="52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</w:p>
        </w:tc>
      </w:tr>
    </w:tbl>
    <w:p>
      <w:pPr>
        <w:autoSpaceDN w:val="0"/>
        <w:autoSpaceDE w:val="0"/>
        <w:widowControl/>
        <w:spacing w:line="274" w:lineRule="exact" w:before="120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17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5000"/>
        <w:gridCol w:w="5000"/>
      </w:tblGrid>
      <w:tr>
        <w:trPr>
          <w:trHeight w:hRule="exact" w:val="649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42" w:val="left"/>
                <w:tab w:pos="780" w:val="left"/>
              </w:tabs>
              <w:autoSpaceDE w:val="0"/>
              <w:widowControl/>
              <w:spacing w:line="260" w:lineRule="exact" w:before="0" w:after="0"/>
              <w:ind w:left="104" w:right="288" w:firstLine="0"/>
              <w:jc w:val="left"/>
            </w:pPr>
            <w:r>
              <w:tab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“BRAINSTORMING SOCIAL PROBLEMS”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 ACTIVITY”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6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5580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18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22" w:lineRule="exact" w:before="0" w:after="238"/>
        <w:ind w:left="114" w:right="0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3"/>
        <w:gridCol w:w="3333"/>
        <w:gridCol w:w="3333"/>
      </w:tblGrid>
      <w:tr>
        <w:trPr>
          <w:trHeight w:hRule="exact" w:val="330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4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4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2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 Effectively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66"/>
        </w:trPr>
        <w:tc>
          <w:tcPr>
            <w:tcW w:type="dxa" w:w="169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Eckart 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olle</w:t>
            </w:r>
          </w:p>
        </w:tc>
        <w:tc>
          <w:tcPr>
            <w:tcW w:type="dxa" w:w="571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4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Schwarzenegge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618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19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8" w:val="left"/>
        </w:tabs>
        <w:autoSpaceDE w:val="0"/>
        <w:widowControl/>
        <w:spacing w:line="418" w:lineRule="exact" w:before="0" w:after="230"/>
        <w:ind w:left="4258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373"/>
        <w:gridCol w:w="3373"/>
        <w:gridCol w:w="3373"/>
      </w:tblGrid>
      <w:tr>
        <w:trPr>
          <w:trHeight w:hRule="exact" w:val="316"/>
        </w:trPr>
        <w:tc>
          <w:tcPr>
            <w:tcW w:type="dxa" w:w="1100"/>
            <w:tcBorders>
              <w:start w:sz="22.400000000000034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4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Detail/Des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crip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ion</w:t>
            </w:r>
          </w:p>
        </w:tc>
      </w:tr>
      <w:tr>
        <w:trPr>
          <w:trHeight w:hRule="exact" w:val="11472"/>
        </w:trPr>
        <w:tc>
          <w:tcPr>
            <w:tcW w:type="dxa" w:w="1100"/>
            <w:tcBorders>
              <w:start w:sz="22.400000000000034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4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Younas, lives in Lahore kachiabadi near Barkat market,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is an example of how hard work and diligence can earn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be rewarding when someone find the projects online.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merchandizer of steel windows in Lahore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exclusively earned an average of about five to seven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Lacks per month. But this isn’t a story of overnight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 Younas has had to work hard to differentiate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him and stay true 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he was young he saw her mother working hard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people home but she always has dedication that she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will make her children educated Younas felt pain for her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mother he start teaching to his class fellows and earn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for his school fees. Just after his matriculation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wanted the degree through he can start earning quickly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went to the institute of TEVTA printing and graphic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art there he got admission in diploma Autocad.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started working with one of office of drafting home,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markets, and earns experience with money.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During his work at office with heads of office he got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experience of meeting people of different construction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people. When making map he took keen interest 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windows placement in rooms and there location.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teachers were very happy from his work so do the office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 works for they offer him good salary.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But this was not his destination to get job he wanted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 something good and unique he start working in 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steel window making factory for a year. After getting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experience and earning some money he take place 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rent and get loan from Akuwat for machinery he make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some unique factor in steel windows make varied sizes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colors in it. Now there is challenge to sell them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introduce them in market. He printed the broachers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urdu bazar on low price but high quality 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impression then he went to big design houses and gave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brief introduction through multimedia presentation.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8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Then give them incentive of installation of windows 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first time free of cost afterwards he will charge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according to area.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first he got some hard time due to heavy competition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with his good presentation, marketing and rewarding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services he got place in market. </w:t>
            </w:r>
          </w:p>
          <w:p>
            <w:pPr>
              <w:autoSpaceDN w:val="0"/>
              <w:autoSpaceDE w:val="0"/>
              <w:widowControl/>
              <w:spacing w:line="258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Now he is living in good house with his family having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own factory where 25 to 30 people are working. After all </w:t>
            </w:r>
          </w:p>
        </w:tc>
      </w:tr>
    </w:tbl>
    <w:p>
      <w:pPr>
        <w:autoSpaceDN w:val="0"/>
        <w:autoSpaceDE w:val="0"/>
        <w:widowControl/>
        <w:spacing w:line="274" w:lineRule="exact" w:before="25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20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58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373"/>
        <w:gridCol w:w="3373"/>
        <w:gridCol w:w="3373"/>
      </w:tblGrid>
      <w:tr>
        <w:trPr>
          <w:trHeight w:hRule="exact" w:val="2912"/>
        </w:trPr>
        <w:tc>
          <w:tcPr>
            <w:tcW w:type="dxa" w:w="1100"/>
            <w:tcBorders>
              <w:start w:sz="22.400000000000034" w:val="single" w:color="#000000"/>
              <w:top w:sz="23.200000000000045" w:val="single" w:color="#000000"/>
              <w:end w:sz="23.19999999999993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4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expenditures he is earning about five to seven lac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 month.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 was shy but very dedicated for doing something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family. He took proper education, experience, proper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marketing tools and then select good NGO for having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money at first he saw losses and very tough competition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he was risk taker, fearless and dedicated so 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never go back and try hard to achieve his target now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working as steel windows merchant at Ghazi road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having his own factory, home and happy family lie. </w:t>
            </w:r>
          </w:p>
        </w:tc>
      </w:tr>
      <w:tr>
        <w:trPr>
          <w:trHeight w:hRule="exact" w:val="1648"/>
        </w:trPr>
        <w:tc>
          <w:tcPr>
            <w:tcW w:type="dxa" w:w="1100"/>
            <w:tcBorders>
              <w:start w:sz="22.400000000000034" w:val="single" w:color="#000000"/>
              <w:top w:sz="22.399999999999864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4"/>
            <w:tcBorders>
              <w:start w:sz="22.40000000000009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Merchandising from STEPS(NAVTTC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688"/>
        </w:trPr>
        <w:tc>
          <w:tcPr>
            <w:tcW w:type="dxa" w:w="1100"/>
            <w:tcBorders>
              <w:start w:sz="22.400000000000034" w:val="single" w:color="#000000"/>
              <w:top w:sz="22.40000000000009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4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Younas’s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Textile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Merchandising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 In his first month, it wasn’t so simple.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 the first few weeks, he didn’t hear back from even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single client, despite pitching for dozens of 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visited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different textile units.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2" w:after="0"/>
              <w:ind w:left="8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Finally he got a project in a well known textile factory.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Within a few months, he did so many projects. He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expanded the range of his professional services. 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he’s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ad to face his fai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hare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llenges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172"/>
        </w:trPr>
        <w:tc>
          <w:tcPr>
            <w:tcW w:type="dxa" w:w="1100"/>
            <w:tcBorders>
              <w:start w:sz="22.400000000000034" w:val="single" w:color="#000000"/>
              <w:top w:sz="21.59999999999991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0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4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300" w:lineRule="exact" w:before="442" w:after="0"/>
        <w:ind w:left="47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S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14" w:val="left"/>
        </w:tabs>
        <w:autoSpaceDE w:val="0"/>
        <w:widowControl/>
        <w:spacing w:line="280" w:lineRule="exact" w:before="206" w:after="0"/>
        <w:ind w:left="47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14" w:val="left"/>
        </w:tabs>
        <w:autoSpaceDE w:val="0"/>
        <w:widowControl/>
        <w:spacing w:line="280" w:lineRule="exact" w:before="0" w:after="0"/>
        <w:ind w:left="47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304" w:after="0"/>
        <w:ind w:left="64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0" w:hAnsi="CIDFont+F10" w:eastAsia="CIDFont+F10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41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21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00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communications,being able to communicate one on one or to a group.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Merchandising</w:t>
      </w:r>
    </w:p>
    <w:sectPr w:rsidR="00FC693F" w:rsidRPr="0006063C" w:rsidSect="00034616">
      <w:pgSz w:w="12240" w:h="15840"/>
      <w:pgMar w:top="338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