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88770" cy="150875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88770" cy="150875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1152" w:right="100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Textile Dyeing and Printing (Wet Processing)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760"/>
        </w:trPr>
        <w:tc>
          <w:tcPr>
            <w:tcW w:type="dxa" w:w="1962"/>
            <w:tcBorders>
              <w:start w:sz="22.400000000000034" w:val="single" w:color="#000000"/>
              <w:top w:sz="22.399999999999977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977" w:val="single" w:color="#000000"/>
              <w:end w:sz="22.399999999999636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2"/>
            <w:tcBorders>
              <w:start w:sz="22.400000000000034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023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Dyeing and Printing (Wet Processing) </w:t>
            </w:r>
          </w:p>
        </w:tc>
      </w:tr>
      <w:tr>
        <w:trPr>
          <w:trHeight w:hRule="exact" w:val="11378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Textile Dyeing and Printing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(Wet Processing)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Textile Dyeing and Printing (Wet Processing) is an important job-role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associated with textile Sector. The primary responsibility of a Textile Wet </w:t>
            </w:r>
          </w:p>
          <w:p>
            <w:pPr>
              <w:autoSpaceDN w:val="0"/>
              <w:autoSpaceDE w:val="0"/>
              <w:widowControl/>
              <w:spacing w:line="250" w:lineRule="exact" w:before="5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Processing Technician is to set up dyeing and printing machines, dye and print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fabric as per industry standards. </w:t>
            </w:r>
          </w:p>
          <w:p>
            <w:pPr>
              <w:autoSpaceDN w:val="0"/>
              <w:autoSpaceDE w:val="0"/>
              <w:widowControl/>
              <w:spacing w:line="252" w:lineRule="exact" w:before="30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Textile Wet Processing Technician is responsible for operating the machines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fabrics and other articles according to yarns such as cotton, wool,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nylon and rayon etc. he must be able to set up the fabric to the machine(s) for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further operation. He must also be able to identify the technical discrepancies,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if any and fix them for smooth operations. He should be involved in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of the equipment e.g. oiling and cleaning of the machinery. </w:t>
            </w:r>
          </w:p>
          <w:p>
            <w:pPr>
              <w:autoSpaceDN w:val="0"/>
              <w:autoSpaceDE w:val="0"/>
              <w:widowControl/>
              <w:spacing w:line="260" w:lineRule="exact" w:before="33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260" w:after="0"/>
              <w:ind w:left="1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0" w:after="0"/>
              <w:ind w:left="13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4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42" w:val="left"/>
              </w:tabs>
              <w:autoSpaceDE w:val="0"/>
              <w:widowControl/>
              <w:spacing w:line="260" w:lineRule="exact" w:before="0" w:after="0"/>
              <w:ind w:left="6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8" w:val="left"/>
              </w:tabs>
              <w:autoSpaceDE w:val="0"/>
              <w:widowControl/>
              <w:spacing w:line="260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</w:t>
            </w:r>
          </w:p>
          <w:p>
            <w:pPr>
              <w:autoSpaceDN w:val="0"/>
              <w:autoSpaceDE w:val="0"/>
              <w:widowControl/>
              <w:spacing w:line="254" w:lineRule="exact" w:before="6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0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represent a just idealism.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</w:p>
          <w:p>
            <w:pPr>
              <w:autoSpaceDN w:val="0"/>
              <w:tabs>
                <w:tab w:pos="144" w:val="left"/>
              </w:tabs>
              <w:autoSpaceDE w:val="0"/>
              <w:widowControl/>
              <w:spacing w:line="260" w:lineRule="exact" w:before="26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</w:t>
            </w:r>
          </w:p>
        </w:tc>
      </w:tr>
    </w:tbl>
    <w:p>
      <w:pPr>
        <w:autoSpaceDN w:val="0"/>
        <w:autoSpaceDE w:val="0"/>
        <w:widowControl/>
        <w:spacing w:line="27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1354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518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recommended till the end of the training. </w:t>
            </w:r>
          </w:p>
          <w:p>
            <w:pPr>
              <w:autoSpaceDN w:val="0"/>
              <w:tabs>
                <w:tab w:pos="476" w:val="left"/>
                <w:tab w:pos="814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20" w:val="left"/>
                <w:tab w:pos="1098" w:val="left"/>
              </w:tabs>
              <w:autoSpaceDE w:val="0"/>
              <w:widowControl/>
              <w:spacing w:line="260" w:lineRule="exact" w:before="518" w:after="0"/>
              <w:ind w:left="8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2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</w:tc>
      </w:tr>
    </w:tbl>
    <w:p>
      <w:pPr>
        <w:autoSpaceDN w:val="0"/>
        <w:autoSpaceDE w:val="0"/>
        <w:widowControl/>
        <w:spacing w:line="274" w:lineRule="exact" w:before="4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2652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14" w:val="left"/>
                <w:tab w:pos="1490" w:val="left"/>
                <w:tab w:pos="1492" w:val="left"/>
              </w:tabs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</w:p>
          <w:p>
            <w:pPr>
              <w:autoSpaceDN w:val="0"/>
              <w:tabs>
                <w:tab w:pos="1490" w:val="left"/>
                <w:tab w:pos="1492" w:val="left"/>
              </w:tabs>
              <w:autoSpaceDE w:val="0"/>
              <w:widowControl/>
              <w:spacing w:line="258" w:lineRule="exact" w:before="2" w:after="0"/>
              <w:ind w:left="814" w:right="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site must be arra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ed by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trai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nst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tute) </w:t>
            </w:r>
          </w:p>
        </w:tc>
      </w:tr>
      <w:tr>
        <w:trPr>
          <w:trHeight w:hRule="exact" w:val="836"/>
        </w:trPr>
        <w:tc>
          <w:tcPr>
            <w:tcW w:type="dxa" w:w="1962"/>
            <w:tcBorders>
              <w:start w:sz="22.400000000000034" w:val="single" w:color="#000000"/>
              <w:top w:sz="22.399999999999864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80"/>
            <w:tcBorders>
              <w:start w:sz="22.40000000000009" w:val="single" w:color="#000000"/>
              <w:top w:sz="22.399999999999864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Matric </w:t>
            </w:r>
          </w:p>
        </w:tc>
      </w:tr>
      <w:tr>
        <w:trPr>
          <w:trHeight w:hRule="exact" w:val="3696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20" w:val="left"/>
                <w:tab w:pos="760" w:val="left"/>
              </w:tabs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Acquire the operating skill and knowledge of Textile Wet Processing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Technician along with minor maintenance of machine.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Produce skilled manpower for Textile sector.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2" w:after="0"/>
              <w:ind w:left="420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Improve the level of skill of workers in industry and increase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economic potential of the country. </w:t>
            </w:r>
          </w:p>
          <w:p>
            <w:pPr>
              <w:autoSpaceDN w:val="0"/>
              <w:tabs>
                <w:tab w:pos="760" w:val="left"/>
              </w:tabs>
              <w:autoSpaceDE w:val="0"/>
              <w:widowControl/>
              <w:spacing w:line="258" w:lineRule="exact" w:before="2" w:after="0"/>
              <w:ind w:left="420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industry with skilled workers whose scope with job knowledge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skills are identified.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60" w:right="576" w:hanging="34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Assist in human resources development by providing precise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assessed country’s skilled manpower quantitatively,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qualitatively. </w:t>
            </w:r>
          </w:p>
          <w:p>
            <w:pPr>
              <w:autoSpaceDN w:val="0"/>
              <w:autoSpaceDE w:val="0"/>
              <w:widowControl/>
              <w:spacing w:line="252" w:lineRule="exact" w:before="10" w:after="0"/>
              <w:ind w:left="42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technical and vocational training which reflects the </w:t>
            </w:r>
          </w:p>
          <w:p>
            <w:pPr>
              <w:autoSpaceDN w:val="0"/>
              <w:autoSpaceDE w:val="0"/>
              <w:widowControl/>
              <w:spacing w:line="250" w:lineRule="exact" w:before="46" w:after="0"/>
              <w:ind w:left="76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requirements of industry.</w:t>
            </w:r>
          </w:p>
        </w:tc>
      </w:tr>
      <w:tr>
        <w:trPr>
          <w:trHeight w:hRule="exact" w:val="1610"/>
        </w:trPr>
        <w:tc>
          <w:tcPr>
            <w:tcW w:type="dxa" w:w="1962"/>
            <w:tcBorders>
              <w:start w:sz="22.400000000000034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80"/>
            <w:tcBorders>
              <w:start w:sz="22.40000000000009" w:val="single" w:color="#000000"/>
              <w:top w:sz="23.200000000000273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1732"/>
        </w:trPr>
        <w:tc>
          <w:tcPr>
            <w:tcW w:type="dxa" w:w="1962"/>
            <w:tcBorders>
              <w:start w:sz="22.40000000000003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80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20" w:right="547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Cottage Industry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Sector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Entrepreneurship </w:t>
            </w:r>
          </w:p>
        </w:tc>
      </w:tr>
      <w:tr>
        <w:trPr>
          <w:trHeight w:hRule="exact" w:val="1846"/>
        </w:trPr>
        <w:tc>
          <w:tcPr>
            <w:tcW w:type="dxa" w:w="1962"/>
            <w:tcBorders>
              <w:start w:sz="22.400000000000034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3.999999999999773" w:type="dxa"/>
            </w:tblPr>
            <w:tblGrid>
              <w:gridCol w:w="4040"/>
              <w:gridCol w:w="4040"/>
            </w:tblGrid>
            <w:tr>
              <w:trPr>
                <w:trHeight w:hRule="exact" w:val="1774"/>
              </w:trPr>
              <w:tc>
                <w:tcPr>
                  <w:tcW w:type="dxa" w:w="2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58" w:right="80" w:firstLine="0"/>
                    <w:jc w:val="both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• </w:t>
                  </w: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• </w:t>
                  </w:r>
                </w:p>
              </w:tc>
              <w:tc>
                <w:tcPr>
                  <w:tcW w:type="dxa" w:w="56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116" w:right="2016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Textile Wet Processing Technician 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202124"/>
                      <w:sz w:val="23"/>
                    </w:rPr>
                    <w:t xml:space="preserve">Stenter Machine Operator </w:t>
                  </w:r>
                  <w:r>
                    <w:br/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Jigger Machine Operator </w:t>
                  </w:r>
                  <w:r>
                    <w:br/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Package Dyeing Machine Operator 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>Printer operator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</w:t>
                  </w:r>
                  <w:r>
                    <w:br/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>Printing Master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316"/>
        </w:trPr>
        <w:tc>
          <w:tcPr>
            <w:tcW w:type="dxa" w:w="1962"/>
            <w:tcBorders>
              <w:start w:sz="22.400000000000034" w:val="single" w:color="#000000"/>
              <w:top w:sz="22.40000000000054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80"/>
            <w:tcBorders>
              <w:start w:sz="22.40000000000009" w:val="single" w:color="#000000"/>
              <w:top w:sz="22.400000000000546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8"/>
        </w:trPr>
        <w:tc>
          <w:tcPr>
            <w:tcW w:type="dxa" w:w="1962"/>
            <w:tcBorders>
              <w:start w:sz="22.400000000000034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80"/>
            <w:tcBorders>
              <w:start w:sz="22.40000000000009" w:val="single" w:color="#000000"/>
              <w:top w:sz="21.600000000000364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574"/>
        </w:trPr>
        <w:tc>
          <w:tcPr>
            <w:tcW w:type="dxa" w:w="1962"/>
            <w:tcBorders>
              <w:start w:sz="22.400000000000034" w:val="single" w:color="#000000"/>
              <w:top w:sz="23.199999999999818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80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302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https://www.youtube.com/watch?v=Q7Mtv869vJs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Wet processing of textile material </w:t>
            </w:r>
          </w:p>
        </w:tc>
      </w:tr>
    </w:tbl>
    <w:p>
      <w:pPr>
        <w:autoSpaceDN w:val="0"/>
        <w:autoSpaceDE w:val="0"/>
        <w:widowControl/>
        <w:spacing w:line="274" w:lineRule="exact" w:before="1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5059"/>
        <w:gridCol w:w="5059"/>
      </w:tblGrid>
      <w:tr>
        <w:trPr>
          <w:trHeight w:hRule="exact" w:val="3172"/>
        </w:trPr>
        <w:tc>
          <w:tcPr>
            <w:tcW w:type="dxa" w:w="1962"/>
            <w:tcBorders>
              <w:start w:sz="22.400000000000034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80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https://www.sciencedirect.com/topics/engineering/te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x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e-wet-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processing#:~:text=Textile%20wet%20processing%2C%20whi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c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h%20includes,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the%20wet%20processing%20of%20textiles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Wet Processing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https://www.textiletoday.com.bd/category/technnology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upd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es/dyeing-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finishing-printing-techarticle/page/15/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Dyeing ,Finishing and Printing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Ed Tech Digital Portfolio resource -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http://gettingsmart.com/2015/06/every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student-should-have-a-digital-portfolio/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 Portfolio Best Practices resource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https://www.roberthalf.com/blog/writing-a-resume/3-digit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fol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bes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practices-how-to-make-a-portfolio-that-pops</w:t>
            </w:r>
          </w:p>
        </w:tc>
      </w:tr>
    </w:tbl>
    <w:p>
      <w:pPr>
        <w:autoSpaceDN w:val="0"/>
        <w:autoSpaceDE w:val="0"/>
        <w:widowControl/>
        <w:spacing w:line="274" w:lineRule="exact" w:before="1042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8"/>
            <w:tcBorders>
              <w:start w:sz="22.400000000000034" w:val="single" w:color="#000000"/>
              <w:top w:sz="23.199999999999932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560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Wet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Processing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8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Introduction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Job market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Course Applications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Basics of Textile Wet 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Flow chart of textile wet processing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Knowledge of basic principles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addition, subtraction, multiplication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division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84" w:after="0"/>
              <w:ind w:left="23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Assignment </w:t>
            </w:r>
          </w:p>
          <w:p>
            <w:pPr>
              <w:autoSpaceDN w:val="0"/>
              <w:autoSpaceDE w:val="0"/>
              <w:widowControl/>
              <w:spacing w:line="252" w:lineRule="exact" w:before="27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736"/>
        </w:trPr>
        <w:tc>
          <w:tcPr>
            <w:tcW w:type="dxa" w:w="1458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197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Role of Water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Wet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Processing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tabs>
                <w:tab w:pos="570" w:val="left"/>
                <w:tab w:pos="586" w:val="left"/>
                <w:tab w:pos="908" w:val="left"/>
              </w:tabs>
              <w:autoSpaceDE w:val="0"/>
              <w:widowControl/>
              <w:spacing w:line="294" w:lineRule="exact" w:before="14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and its importance in textile wet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hardness and its measuring units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water hardness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Classification of water based 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hardness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Detergents and its classifications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Mechanism of detergency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 of Fire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of Fire Extinguisher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Emergency Exits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Compliance and Labor Law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42" w:after="0"/>
              <w:ind w:left="2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3</w:t>
            </w:r>
          </w:p>
          <w:p>
            <w:pPr>
              <w:autoSpaceDN w:val="0"/>
              <w:autoSpaceDE w:val="0"/>
              <w:widowControl/>
              <w:spacing w:line="254" w:lineRule="exact" w:before="44" w:after="0"/>
              <w:ind w:left="2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4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3702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Properties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Fabric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Fibers 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4" w:lineRule="exact" w:before="162" w:after="0"/>
              <w:ind w:left="212" w:right="57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Primary Properties of Textile Fibers </w:t>
            </w:r>
          </w:p>
          <w:p>
            <w:pPr>
              <w:autoSpaceDN w:val="0"/>
              <w:tabs>
                <w:tab w:pos="1228" w:val="left"/>
              </w:tabs>
              <w:autoSpaceDE w:val="0"/>
              <w:widowControl/>
              <w:spacing w:line="260" w:lineRule="exact" w:before="36" w:after="0"/>
              <w:ind w:left="888" w:right="144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Fiber length to width ratio,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Fiber uniformity,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Fiber strength and flexibility,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Fiber extensibility and elasticity,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888" w:right="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Fiber cohesiveness, etc. </w:t>
            </w:r>
          </w:p>
          <w:p>
            <w:pPr>
              <w:autoSpaceDN w:val="0"/>
              <w:autoSpaceDE w:val="0"/>
              <w:widowControl/>
              <w:spacing w:line="254" w:lineRule="exact" w:before="10" w:after="0"/>
              <w:ind w:left="2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Primary Properties of Textile Fabric </w:t>
            </w:r>
          </w:p>
          <w:p>
            <w:pPr>
              <w:autoSpaceDN w:val="0"/>
              <w:autoSpaceDE w:val="0"/>
              <w:widowControl/>
              <w:spacing w:line="258" w:lineRule="exact" w:before="36" w:after="0"/>
              <w:ind w:left="876" w:right="187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Fabric Texture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Fabric Colour 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9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5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</w:tbl>
    <w:p>
      <w:pPr>
        <w:autoSpaceDN w:val="0"/>
        <w:autoSpaceDE w:val="0"/>
        <w:widowControl/>
        <w:spacing w:line="274" w:lineRule="exact" w:before="16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4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377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Bleaching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Process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Industry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  <w:tab w:pos="840" w:val="left"/>
              </w:tabs>
              <w:autoSpaceDE w:val="0"/>
              <w:widowControl/>
              <w:spacing w:line="260" w:lineRule="exact" w:before="168" w:after="0"/>
              <w:ind w:left="50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Chemistry of various impurities in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fibers, bleaching agents and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methods of bleaching of cotton ,jute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,silk fiber and wool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5S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Kaizen concepts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5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Role of IE in stitching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5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Anti-Sexual Harassment Law </w:t>
            </w:r>
          </w:p>
          <w:p>
            <w:pPr>
              <w:autoSpaceDN w:val="0"/>
              <w:autoSpaceDE w:val="0"/>
              <w:widowControl/>
              <w:spacing w:line="254" w:lineRule="exact" w:before="42" w:after="0"/>
              <w:ind w:left="50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Training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94" w:after="0"/>
              <w:ind w:left="2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Task6</w:t>
            </w:r>
          </w:p>
          <w:p>
            <w:pPr>
              <w:autoSpaceDN w:val="0"/>
              <w:autoSpaceDE w:val="0"/>
              <w:widowControl/>
              <w:spacing w:line="260" w:lineRule="exact" w:before="296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338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 6 </w:t>
            </w:r>
          </w:p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Color theory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Dyeing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Materials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0" w:lineRule="exact" w:before="182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autoSpaceDE w:val="0"/>
              <w:widowControl/>
              <w:spacing w:line="252" w:lineRule="exact" w:before="17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Color and its different theories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Color fastness and its classifications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Dyestuff and its characteristics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Considerable factors for dye selection</w:t>
            </w:r>
          </w:p>
          <w:p>
            <w:pPr>
              <w:autoSpaceDN w:val="0"/>
              <w:autoSpaceDE w:val="0"/>
              <w:widowControl/>
              <w:spacing w:line="252" w:lineRule="exact" w:before="17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Classification of dyes 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57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Pigments and their classifications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application of various dyes (Direct, acid,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basic and vat dyes) on different  fibers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2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7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8</w:t>
            </w:r>
          </w:p>
          <w:p>
            <w:pPr>
              <w:autoSpaceDN w:val="0"/>
              <w:autoSpaceDE w:val="0"/>
              <w:widowControl/>
              <w:spacing w:line="260" w:lineRule="exact" w:before="294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  <w:p>
            <w:pPr>
              <w:autoSpaceDN w:val="0"/>
              <w:autoSpaceDE w:val="0"/>
              <w:widowControl/>
              <w:spacing w:line="254" w:lineRule="exact" w:before="52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1</w:t>
            </w:r>
          </w:p>
        </w:tc>
      </w:tr>
      <w:tr>
        <w:trPr>
          <w:trHeight w:hRule="exact" w:val="2990"/>
        </w:trPr>
        <w:tc>
          <w:tcPr>
            <w:tcW w:type="dxa" w:w="1458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</w:t>
            </w:r>
          </w:p>
        </w:tc>
        <w:tc>
          <w:tcPr>
            <w:tcW w:type="dxa" w:w="197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Different Dyeing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Machines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0" w:after="0"/>
              <w:ind w:left="232" w:right="1296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 of Dyeing Machines </w:t>
            </w:r>
          </w:p>
          <w:p>
            <w:pPr>
              <w:autoSpaceDN w:val="0"/>
              <w:tabs>
                <w:tab w:pos="498" w:val="left"/>
              </w:tabs>
              <w:autoSpaceDE w:val="0"/>
              <w:widowControl/>
              <w:spacing w:line="272" w:lineRule="exact" w:before="170" w:after="0"/>
              <w:ind w:left="248" w:right="1008" w:firstLine="0"/>
              <w:jc w:val="left"/>
            </w:pPr>
            <w:r>
              <w:tab/>
            </w:r>
            <w:r>
              <w:rPr>
                <w:w w:val="101.81739641272503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Fabric Dyeing Machine </w:t>
            </w:r>
            <w:r>
              <w:br/>
            </w:r>
            <w:r>
              <w:tab/>
            </w:r>
            <w:r>
              <w:rPr>
                <w:w w:val="101.81739641272503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Lab Dyeing Machine </w:t>
            </w:r>
            <w:r>
              <w:br/>
            </w:r>
            <w:r>
              <w:tab/>
            </w:r>
            <w:r>
              <w:rPr>
                <w:w w:val="101.81739641272503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Yarn Dyeing Machine </w:t>
            </w:r>
            <w:r>
              <w:br/>
            </w:r>
            <w:r>
              <w:tab/>
            </w:r>
            <w:r>
              <w:rPr>
                <w:w w:val="101.81739641272503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Fiber Dyeing Machine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 and handling of machines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9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10</w:t>
            </w:r>
          </w:p>
          <w:p>
            <w:pPr>
              <w:autoSpaceDN w:val="0"/>
              <w:autoSpaceDE w:val="0"/>
              <w:widowControl/>
              <w:spacing w:line="260" w:lineRule="exact" w:before="296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2486"/>
        </w:trPr>
        <w:tc>
          <w:tcPr>
            <w:tcW w:type="dxa" w:w="1458"/>
            <w:tcBorders>
              <w:start w:sz="22.400000000000034" w:val="single" w:color="#000000"/>
              <w:top w:sz="21.599999999999454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Week11 </w:t>
            </w:r>
          </w:p>
        </w:tc>
        <w:tc>
          <w:tcPr>
            <w:tcW w:type="dxa" w:w="1978"/>
            <w:tcBorders>
              <w:start w:sz="21.600000000000023" w:val="single" w:color="#000000"/>
              <w:top w:sz="21.59999999999945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" w:after="0"/>
              <w:ind w:left="78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Dyeing </w:t>
            </w:r>
          </w:p>
        </w:tc>
        <w:tc>
          <w:tcPr>
            <w:tcW w:type="dxa" w:w="4798"/>
            <w:tcBorders>
              <w:start w:sz="23.200000000000045" w:val="single" w:color="#000000"/>
              <w:top w:sz="21.599999999999454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376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 For further detail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Winch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Jigger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Jet Dyeing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454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11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574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</w:tbl>
    <w:p>
      <w:pPr>
        <w:autoSpaceDN w:val="0"/>
        <w:autoSpaceDE w:val="0"/>
        <w:widowControl/>
        <w:spacing w:line="274" w:lineRule="exact" w:before="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4364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12" w:lineRule="exact" w:before="0" w:after="0"/>
              <w:ind w:left="232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Pad batch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Pad thermosol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Pad steam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Cone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Rope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Soft flow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Garment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Batch dyeing (exhaust dyeing)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Semi-continuous dyeing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Continuous dyeing </w:t>
            </w:r>
          </w:p>
        </w:tc>
        <w:tc>
          <w:tcPr>
            <w:tcW w:type="dxa" w:w="1808"/>
            <w:vMerge w:val="restart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2 </w:t>
            </w:r>
          </w:p>
        </w:tc>
      </w:tr>
      <w:tr>
        <w:trPr>
          <w:trHeight w:hRule="exact" w:val="1930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Build your CV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248" w:val="left"/>
                <w:tab w:pos="418" w:val="left"/>
              </w:tabs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 links</w:t>
            </w:r>
          </w:p>
        </w:tc>
        <w:tc>
          <w:tcPr>
            <w:tcW w:type="dxa" w:w="2529"/>
            <w:vMerge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6802"/>
        </w:trPr>
        <w:tc>
          <w:tcPr>
            <w:tcW w:type="dxa" w:w="1458"/>
            <w:tcBorders>
              <w:start w:sz="22.400000000000034" w:val="single" w:color="#000000"/>
              <w:top w:sz="21.59999999999991" w:val="single" w:color="#000000"/>
              <w:end w:sz="21.600000000000023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</w:p>
        </w:tc>
        <w:tc>
          <w:tcPr>
            <w:tcW w:type="dxa" w:w="197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58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Dyeing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Machines </w:t>
            </w:r>
          </w:p>
        </w:tc>
        <w:tc>
          <w:tcPr>
            <w:tcW w:type="dxa" w:w="47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6" w:lineRule="exact" w:before="246" w:after="0"/>
              <w:ind w:left="232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 of monthly machine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maintenances </w:t>
            </w:r>
          </w:p>
          <w:p>
            <w:pPr>
              <w:autoSpaceDN w:val="0"/>
              <w:autoSpaceDE w:val="0"/>
              <w:widowControl/>
              <w:spacing w:line="278" w:lineRule="exact" w:before="156" w:after="0"/>
              <w:ind w:left="144" w:right="576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and equipments for checking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cleaning and minor Maintainace </w:t>
            </w:r>
          </w:p>
          <w:p>
            <w:pPr>
              <w:autoSpaceDN w:val="0"/>
              <w:autoSpaceDE w:val="0"/>
              <w:widowControl/>
              <w:spacing w:line="252" w:lineRule="exact" w:before="178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visual damages </w:t>
            </w:r>
          </w:p>
          <w:p>
            <w:pPr>
              <w:autoSpaceDN w:val="0"/>
              <w:autoSpaceDE w:val="0"/>
              <w:widowControl/>
              <w:spacing w:line="252" w:lineRule="exact" w:before="180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main pump bearing oil level </w:t>
            </w:r>
          </w:p>
          <w:p>
            <w:pPr>
              <w:autoSpaceDN w:val="0"/>
              <w:tabs>
                <w:tab w:pos="570" w:val="left"/>
                <w:tab w:pos="586" w:val="left"/>
              </w:tabs>
              <w:autoSpaceDE w:val="0"/>
              <w:widowControl/>
              <w:spacing w:line="266" w:lineRule="exact" w:before="162" w:after="0"/>
              <w:ind w:left="23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Defects and problems faced during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dyeing  operations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replacement records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parts.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6" w:lineRule="exact" w:before="156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precautions during filling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dying chemicals in machine. </w:t>
            </w:r>
          </w:p>
          <w:p>
            <w:pPr>
              <w:autoSpaceDN w:val="0"/>
              <w:autoSpaceDE w:val="0"/>
              <w:widowControl/>
              <w:spacing w:line="278" w:lineRule="exact" w:before="158" w:after="0"/>
              <w:ind w:left="57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Troubleshoot and maintain the dyeing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according to the machine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manuals </w:t>
            </w:r>
          </w:p>
        </w:tc>
        <w:tc>
          <w:tcPr>
            <w:tcW w:type="dxa" w:w="1808"/>
            <w:tcBorders>
              <w:start w:sz="22.399999999999636" w:val="single" w:color="#000000"/>
              <w:top w:sz="21.59999999999991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0" w:lineRule="exact" w:before="1036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316"/>
        </w:trPr>
        <w:tc>
          <w:tcPr>
            <w:tcW w:type="dxa" w:w="1458"/>
            <w:tcBorders>
              <w:start w:sz="22.400000000000034" w:val="single" w:color="#000000"/>
              <w:top w:sz="21.599999999999454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8584"/>
            <w:gridSpan w:val="3"/>
            <w:tcBorders>
              <w:start w:sz="21.600000000000023" w:val="single" w:color="#000000"/>
              <w:top w:sz="21.599999999999454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Midterm </w:t>
            </w:r>
          </w:p>
        </w:tc>
      </w:tr>
    </w:tbl>
    <w:p>
      <w:pPr>
        <w:autoSpaceDN w:val="0"/>
        <w:autoSpaceDE w:val="0"/>
        <w:widowControl/>
        <w:spacing w:line="274" w:lineRule="exact" w:before="18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9526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Week14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Printing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 For further detail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autoSpaceDE w:val="0"/>
              <w:widowControl/>
              <w:spacing w:line="250" w:lineRule="exact" w:before="178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908" w:val="left"/>
              </w:tabs>
              <w:autoSpaceDE w:val="0"/>
              <w:widowControl/>
              <w:spacing w:line="260" w:lineRule="exact" w:before="434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Flow chart of textile printing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standard designs for printing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Color Kitchen in printing process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Color mixing manually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Operate dispensing system (IPS)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Textile thickeners and its classifications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Natural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1096" w:right="1440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Cereals starch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Plant exudates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Roots and seeds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 weeds</w:t>
            </w:r>
          </w:p>
          <w:p>
            <w:pPr>
              <w:autoSpaceDN w:val="0"/>
              <w:autoSpaceDE w:val="0"/>
              <w:widowControl/>
              <w:spacing w:line="252" w:lineRule="exact" w:before="272" w:after="0"/>
              <w:ind w:left="90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Modified starch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1096" w:right="1152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Starch derivatives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Cellulose derivatives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Gum derivatives </w:t>
            </w:r>
          </w:p>
          <w:p>
            <w:pPr>
              <w:autoSpaceDN w:val="0"/>
              <w:autoSpaceDE w:val="0"/>
              <w:widowControl/>
              <w:spacing w:line="252" w:lineRule="exact" w:before="272" w:after="0"/>
              <w:ind w:left="101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Synthetic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1096" w:right="1008" w:firstLine="0"/>
              <w:jc w:val="left"/>
            </w:pP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Acrylic,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Poly acrylic acid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Poly acrylic amide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Vinyl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Poly vinyl alcohol etc.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1180" w:right="2016" w:hanging="16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Emulsion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Oil in water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Water in oil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392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Task15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16</w:t>
            </w:r>
          </w:p>
          <w:p>
            <w:pPr>
              <w:autoSpaceDN w:val="0"/>
              <w:autoSpaceDE w:val="0"/>
              <w:widowControl/>
              <w:spacing w:line="260" w:lineRule="exact" w:before="354" w:after="0"/>
              <w:ind w:left="572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030"/>
        </w:trPr>
        <w:tc>
          <w:tcPr>
            <w:tcW w:type="dxa" w:w="1458"/>
            <w:tcBorders>
              <w:start w:sz="22.400000000000034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358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1978"/>
            <w:tcBorders>
              <w:start w:sz="21.600000000000023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Different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printing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8" w:val="left"/>
                <w:tab w:pos="570" w:val="left"/>
              </w:tabs>
              <w:autoSpaceDE w:val="0"/>
              <w:widowControl/>
              <w:spacing w:line="260" w:lineRule="exact" w:before="172" w:after="0"/>
              <w:ind w:left="232" w:right="720" w:firstLine="0"/>
              <w:jc w:val="left"/>
            </w:pP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Machineries used for printing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Different styles of  textile printing </w:t>
            </w:r>
            <w:r>
              <w:tab/>
            </w: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202124"/>
                <w:sz w:val="19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Direct Style </w:t>
            </w:r>
          </w:p>
          <w:p>
            <w:pPr>
              <w:autoSpaceDN w:val="0"/>
              <w:autoSpaceDE w:val="0"/>
              <w:widowControl/>
              <w:spacing w:line="252" w:lineRule="exact" w:before="58" w:after="0"/>
              <w:ind w:left="418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202124"/>
                <w:sz w:val="19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Discharge Style </w:t>
            </w:r>
          </w:p>
          <w:p>
            <w:pPr>
              <w:autoSpaceDN w:val="0"/>
              <w:autoSpaceDE w:val="0"/>
              <w:widowControl/>
              <w:spacing w:line="252" w:lineRule="exact" w:before="60" w:after="0"/>
              <w:ind w:left="418" w:right="0" w:firstLine="0"/>
              <w:jc w:val="left"/>
            </w:pPr>
            <w:r>
              <w:rPr>
                <w:w w:val="98.36526168020147"/>
                <w:rFonts w:ascii="CIDFont+F8" w:hAnsi="CIDFont+F8" w:eastAsia="CIDFont+F8"/>
                <w:b w:val="0"/>
                <w:i w:val="0"/>
                <w:color w:val="202124"/>
                <w:sz w:val="19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The Resist Style </w:t>
            </w:r>
          </w:p>
          <w:p>
            <w:pPr>
              <w:autoSpaceDN w:val="0"/>
              <w:autoSpaceDE w:val="0"/>
              <w:widowControl/>
              <w:spacing w:line="260" w:lineRule="exact" w:before="48" w:after="0"/>
              <w:ind w:left="418" w:right="1152" w:hanging="18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Different methods of printing </w:t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digital printing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Rotary Printing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Flatbed Printing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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Table Screen Printing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0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Task17</w:t>
            </w:r>
          </w:p>
          <w:p>
            <w:pPr>
              <w:autoSpaceDN w:val="0"/>
              <w:autoSpaceDE w:val="0"/>
              <w:widowControl/>
              <w:spacing w:line="258" w:lineRule="exact" w:before="356" w:after="0"/>
              <w:ind w:left="572" w:right="144" w:hanging="13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  <w:p>
            <w:pPr>
              <w:autoSpaceDN w:val="0"/>
              <w:autoSpaceDE w:val="0"/>
              <w:widowControl/>
              <w:spacing w:line="260" w:lineRule="exact" w:before="778" w:after="0"/>
              <w:ind w:left="572" w:right="144" w:hanging="13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3 </w:t>
            </w:r>
          </w:p>
        </w:tc>
      </w:tr>
    </w:tbl>
    <w:p>
      <w:pPr>
        <w:autoSpaceDN w:val="0"/>
        <w:autoSpaceDE w:val="0"/>
        <w:widowControl/>
        <w:spacing w:line="274" w:lineRule="exact" w:before="3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2002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62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account profile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Fiverr (at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802"/>
        </w:trPr>
        <w:tc>
          <w:tcPr>
            <w:tcW w:type="dxa" w:w="1458"/>
            <w:tcBorders>
              <w:start w:sz="22.400000000000034" w:val="single" w:color="#000000"/>
              <w:top w:sz="22.399999999999864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  <w:tc>
          <w:tcPr>
            <w:tcW w:type="dxa" w:w="1978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8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printing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Machines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 For further detail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please see Page No: 3&amp; 4) </w:t>
            </w:r>
          </w:p>
          <w:p>
            <w:pPr>
              <w:autoSpaceDN w:val="0"/>
              <w:autoSpaceDE w:val="0"/>
              <w:widowControl/>
              <w:spacing w:line="250" w:lineRule="exact" w:before="180" w:after="0"/>
              <w:ind w:left="57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414" w:after="0"/>
              <w:ind w:left="232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 of monthly machine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maintenances </w:t>
            </w:r>
          </w:p>
          <w:p>
            <w:pPr>
              <w:autoSpaceDN w:val="0"/>
              <w:autoSpaceDE w:val="0"/>
              <w:widowControl/>
              <w:spacing w:line="274" w:lineRule="exact" w:before="162" w:after="0"/>
              <w:ind w:left="144" w:right="576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Tools and equipments for checking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cleaning and minor Maintainace </w:t>
            </w:r>
          </w:p>
          <w:p>
            <w:pPr>
              <w:autoSpaceDN w:val="0"/>
              <w:autoSpaceDE w:val="0"/>
              <w:widowControl/>
              <w:spacing w:line="252" w:lineRule="exact" w:before="182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visual damages </w:t>
            </w:r>
          </w:p>
          <w:p>
            <w:pPr>
              <w:autoSpaceDN w:val="0"/>
              <w:autoSpaceDE w:val="0"/>
              <w:widowControl/>
              <w:spacing w:line="254" w:lineRule="exact" w:before="176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main pump bearing oil level </w:t>
            </w:r>
          </w:p>
          <w:p>
            <w:pPr>
              <w:autoSpaceDN w:val="0"/>
              <w:tabs>
                <w:tab w:pos="570" w:val="left"/>
                <w:tab w:pos="586" w:val="left"/>
              </w:tabs>
              <w:autoSpaceDE w:val="0"/>
              <w:widowControl/>
              <w:spacing w:line="266" w:lineRule="exact" w:before="162" w:after="0"/>
              <w:ind w:left="232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Defects and problems faced during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dyeing  operations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replacement records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 parts.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8" w:lineRule="exact" w:before="156" w:after="0"/>
              <w:ind w:left="232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precautions during filling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dyes/pigments </w:t>
            </w:r>
          </w:p>
          <w:p>
            <w:pPr>
              <w:autoSpaceDN w:val="0"/>
              <w:autoSpaceDE w:val="0"/>
              <w:widowControl/>
              <w:spacing w:line="278" w:lineRule="exact" w:before="154" w:after="0"/>
              <w:ind w:left="57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Troubleshoot and maintain the dyeing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according to the machine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manuals 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Task18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43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19</w:t>
            </w:r>
          </w:p>
          <w:p>
            <w:pPr>
              <w:autoSpaceDN w:val="0"/>
              <w:autoSpaceDE w:val="0"/>
              <w:widowControl/>
              <w:spacing w:line="260" w:lineRule="exact" w:before="350" w:after="0"/>
              <w:ind w:left="572" w:right="144" w:hanging="13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I</w:t>
            </w:r>
          </w:p>
        </w:tc>
      </w:tr>
      <w:tr>
        <w:trPr>
          <w:trHeight w:hRule="exact" w:val="4728"/>
        </w:trPr>
        <w:tc>
          <w:tcPr>
            <w:tcW w:type="dxa" w:w="1458"/>
            <w:tcBorders>
              <w:start w:sz="22.400000000000034" w:val="single" w:color="#000000"/>
              <w:top w:sz="22.40000000000009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22 </w:t>
            </w:r>
          </w:p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 (6 weeks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i.e. 21-26)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besides regular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classes. </w:t>
            </w:r>
          </w:p>
          <w:p>
            <w:pPr>
              <w:autoSpaceDN w:val="0"/>
              <w:tabs>
                <w:tab w:pos="790" w:val="left"/>
              </w:tabs>
              <w:autoSpaceDE w:val="0"/>
              <w:widowControl/>
              <w:spacing w:line="262" w:lineRule="exact" w:before="0" w:after="0"/>
              <w:ind w:left="78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training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58" w:lineRule="exact" w:before="0" w:after="0"/>
              <w:ind w:left="23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58" w:lineRule="exact" w:before="4" w:after="0"/>
              <w:ind w:left="570" w:right="288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0" w:after="0"/>
              <w:ind w:left="23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0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6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8734"/>
        </w:trPr>
        <w:tc>
          <w:tcPr>
            <w:tcW w:type="dxa" w:w="1458"/>
            <w:vMerge w:val="restart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4" w:lineRule="exact" w:before="0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https://www.freestudentprojects.com/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https://technofizi.net/best-computer-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science-and-engineering-cse-project-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topics-ideas-for-students/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 project assignments.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8" w:lineRule="exact" w:before="2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 presented in a skills competition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on zonal, regional, and National levels.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Industrialists for commercialization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NAVTTC business incubation center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commercialization. </w:t>
            </w:r>
          </w:p>
          <w:p>
            <w:pPr>
              <w:autoSpaceDN w:val="0"/>
              <w:tabs>
                <w:tab w:pos="570" w:val="left"/>
                <w:tab w:pos="2444" w:val="left"/>
              </w:tabs>
              <w:autoSpaceDE w:val="0"/>
              <w:widowControl/>
              <w:spacing w:line="286" w:lineRule="exact" w:before="198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------------------------------------------------------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--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3 weeks of industrial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overall training program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quick learning approach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822"/>
        </w:trPr>
        <w:tc>
          <w:tcPr>
            <w:tcW w:type="dxa" w:w="2529"/>
            <w:vMerge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636" w:val="single" w:color="#000000"/>
            </w:tcBorders>
          </w:tcPr>
          <w:p/>
        </w:tc>
        <w:tc>
          <w:tcPr>
            <w:tcW w:type="dxa" w:w="197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jobs in at least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two labor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marketplace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6" w:val="left"/>
                <w:tab w:pos="1040" w:val="left"/>
                <w:tab w:pos="1378" w:val="left"/>
              </w:tabs>
              <w:autoSpaceDE w:val="0"/>
              <w:widowControl/>
              <w:spacing w:line="278" w:lineRule="exact" w:before="0" w:after="0"/>
              <w:ind w:left="418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20" w:after="0"/>
              <w:ind w:left="756" w:right="144" w:hanging="338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6" w:val="left"/>
              </w:tabs>
              <w:autoSpaceDE w:val="0"/>
              <w:widowControl/>
              <w:spacing w:line="274" w:lineRule="exact" w:before="20" w:after="0"/>
              <w:ind w:left="418" w:right="0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find suitable job vacancies. </w:t>
            </w:r>
          </w:p>
        </w:tc>
        <w:tc>
          <w:tcPr>
            <w:tcW w:type="dxa" w:w="1808"/>
            <w:tcBorders>
              <w:start w:sz="22.399999999999636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38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3560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56" w:right="0" w:hanging="338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part-time jobs only, full-time jobs only,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employers only, or agencies only. Tick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boxes as appropriate to your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search. </w:t>
            </w:r>
          </w:p>
          <w:p>
            <w:pPr>
              <w:autoSpaceDN w:val="0"/>
              <w:tabs>
                <w:tab w:pos="1292" w:val="left"/>
              </w:tabs>
              <w:autoSpaceDE w:val="0"/>
              <w:widowControl/>
              <w:spacing w:line="276" w:lineRule="exact" w:before="18" w:after="0"/>
              <w:ind w:left="418" w:right="2016" w:firstLine="0"/>
              <w:jc w:val="left"/>
            </w:pP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Industry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40"/>
        </w:trPr>
        <w:tc>
          <w:tcPr>
            <w:tcW w:type="dxa" w:w="1458"/>
            <w:tcBorders>
              <w:start w:sz="22.400000000000034" w:val="single" w:color="#000000"/>
              <w:top w:sz="23.199999999999818" w:val="single" w:color="#000000"/>
              <w:end w:sz="21.60000000000002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1978"/>
            <w:tcBorders>
              <w:start w:sz="21.600000000000023" w:val="single" w:color="#000000"/>
              <w:top w:sz="23.199999999999818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798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70" w:lineRule="exact" w:before="0" w:after="0"/>
              <w:ind w:left="23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6" w:lineRule="exact" w:before="394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expectations of a professional designer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audiences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or consumers, and society as a whole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 i.e. Understanding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the meanings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responsibility, copyright,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design projects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proposals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downloading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‘free’ content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time, effort, and creativity</w:t>
            </w:r>
          </w:p>
        </w:tc>
        <w:tc>
          <w:tcPr>
            <w:tcW w:type="dxa" w:w="1808"/>
            <w:tcBorders>
              <w:start w:sz="22.399999999999636" w:val="single" w:color="#000000"/>
              <w:top w:sz="23.199999999999818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220"/>
        </w:trPr>
        <w:tc>
          <w:tcPr>
            <w:tcW w:type="dxa" w:w="1458"/>
            <w:tcBorders>
              <w:start w:sz="22.400000000000034" w:val="single" w:color="#000000"/>
              <w:top w:sz="23.200000000000728" w:val="single" w:color="#000000"/>
              <w:end w:sz="21.60000000000002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  <w:tc>
          <w:tcPr>
            <w:tcW w:type="dxa" w:w="1978"/>
            <w:tcBorders>
              <w:start w:sz="21.600000000000023" w:val="single" w:color="#000000"/>
              <w:top w:sz="23.20000000000072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798"/>
            <w:tcBorders>
              <w:start w:sz="23.200000000000045" w:val="single" w:color="#000000"/>
              <w:top w:sz="23.20000000000072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66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90" w:lineRule="exact" w:before="140" w:after="0"/>
              <w:ind w:left="232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work/projects in a professional manner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728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554" w:after="0"/>
              <w:ind w:left="144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2529"/>
        <w:gridCol w:w="2529"/>
        <w:gridCol w:w="2529"/>
        <w:gridCol w:w="2529"/>
      </w:tblGrid>
      <w:tr>
        <w:trPr>
          <w:trHeight w:hRule="exact" w:val="1438"/>
        </w:trPr>
        <w:tc>
          <w:tcPr>
            <w:tcW w:type="dxa" w:w="1458"/>
            <w:tcBorders>
              <w:start w:sz="22.400000000000034" w:val="single" w:color="#000000"/>
              <w:top w:sz="23.200000000000045" w:val="single" w:color="#000000"/>
              <w:end w:sz="21.60000000000002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97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88" w:lineRule="exact" w:before="0" w:after="0"/>
              <w:ind w:left="232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hosting such as behance and dribble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portfolio</w:t>
            </w:r>
          </w:p>
        </w:tc>
        <w:tc>
          <w:tcPr>
            <w:tcW w:type="dxa" w:w="1808"/>
            <w:tcBorders>
              <w:start w:sz="22.399999999999636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594"/>
        </w:trPr>
        <w:tc>
          <w:tcPr>
            <w:tcW w:type="dxa" w:w="1458"/>
            <w:tcBorders>
              <w:start w:sz="22.400000000000034" w:val="single" w:color="#000000"/>
              <w:top w:sz="22.399999999999977" w:val="single" w:color="#000000"/>
              <w:end w:sz="21.600000000000023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26 </w:t>
            </w:r>
          </w:p>
        </w:tc>
        <w:tc>
          <w:tcPr>
            <w:tcW w:type="dxa" w:w="1978"/>
            <w:tcBorders>
              <w:start w:sz="21.600000000000023" w:val="single" w:color="#000000"/>
              <w:top w:sz="22.399999999999977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 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798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70" w:val="left"/>
              </w:tabs>
              <w:autoSpaceDE w:val="0"/>
              <w:widowControl/>
              <w:spacing w:line="288" w:lineRule="exact" w:before="0" w:after="0"/>
              <w:ind w:left="23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Development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</w:t>
            </w:r>
          </w:p>
        </w:tc>
        <w:tc>
          <w:tcPr>
            <w:tcW w:type="dxa" w:w="1808"/>
            <w:tcBorders>
              <w:start w:sz="22.399999999999636" w:val="single" w:color="#000000"/>
              <w:top w:sz="22.399999999999977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9562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1342" w:right="432" w:firstLine="0"/>
        <w:jc w:val="left"/>
      </w:pPr>
      <w:r>
        <w:tab/>
      </w:r>
      <w:r>
        <w:rPr>
          <w:w w:val="101.32788144625151"/>
          <w:rFonts w:ascii="CIDFont+F10" w:hAnsi="CIDFont+F10" w:eastAsia="CIDFont+F10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Tasks for Certificate in Textile We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P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ro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ce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s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sing (Tec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hni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c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i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a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n)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578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No. </w:t>
            </w:r>
          </w:p>
        </w:tc>
        <w:tc>
          <w:tcPr>
            <w:tcW w:type="dxa" w:w="2454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66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42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2.399999999999977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8" w:after="0"/>
              <w:ind w:left="0" w:right="5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2454"/>
            <w:tcBorders>
              <w:start w:sz="22.399999999999977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22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different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textile products </w:t>
            </w:r>
          </w:p>
        </w:tc>
        <w:tc>
          <w:tcPr>
            <w:tcW w:type="dxa" w:w="5666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5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different textile products of different regions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prepare a list with images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0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1094"/>
        </w:trPr>
        <w:tc>
          <w:tcPr>
            <w:tcW w:type="dxa" w:w="780"/>
            <w:tcBorders>
              <w:start w:sz="21.600000000000023" w:val="single" w:color="#000000"/>
              <w:top w:sz="22.399999999999864" w:val="single" w:color="#000000"/>
              <w:end w:sz="22.399999999999977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80" w:after="0"/>
              <w:ind w:left="0" w:right="5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2454"/>
            <w:tcBorders>
              <w:start w:sz="22.399999999999977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1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Research 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current innovations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 textile wet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processing </w:t>
            </w:r>
          </w:p>
        </w:tc>
        <w:tc>
          <w:tcPr>
            <w:tcW w:type="dxa" w:w="5666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4" w:after="0"/>
              <w:ind w:left="56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Research Latest developments in textile wet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processing and prepare a brief report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83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2.399999999999977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2" w:after="0"/>
              <w:ind w:left="0" w:right="5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2454"/>
            <w:tcBorders>
              <w:start w:sz="22.399999999999977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1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Importance of water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textile wet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processing </w:t>
            </w:r>
          </w:p>
        </w:tc>
        <w:tc>
          <w:tcPr>
            <w:tcW w:type="dxa" w:w="5666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26" w:after="0"/>
              <w:ind w:left="5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brief report on the importance of water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its hardness in textile wet processing </w:t>
            </w:r>
          </w:p>
        </w:tc>
        <w:tc>
          <w:tcPr>
            <w:tcW w:type="dxa" w:w="1142"/>
            <w:vMerge w:val="restart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9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2.399999999999977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5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2454"/>
            <w:tcBorders>
              <w:start w:sz="22.399999999999977" w:val="single" w:color="#000000"/>
              <w:top w:sz="21.59999999999991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1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Water hardness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Pakistan </w:t>
            </w:r>
          </w:p>
        </w:tc>
        <w:tc>
          <w:tcPr>
            <w:tcW w:type="dxa" w:w="5666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1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on water hardness in Pakistan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  <w:tr>
        <w:trPr>
          <w:trHeight w:hRule="exact" w:val="56"/>
        </w:trPr>
        <w:tc>
          <w:tcPr>
            <w:tcW w:type="dxa" w:w="780"/>
            <w:tcBorders>
              <w:top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454"/>
            <w:tcBorders>
              <w:top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666"/>
            <w:tcBorders>
              <w:top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142"/>
            <w:tcBorders>
              <w:top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3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1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scrap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102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scrap book of different fabrics and fibers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their properties and label each of them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83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1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Bleaching process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textile dyeing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brief report on different bleaching methods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textile dyeing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546"/>
        </w:trPr>
        <w:tc>
          <w:tcPr>
            <w:tcW w:type="dxa" w:w="780"/>
            <w:tcBorders>
              <w:start w:sz="21.600000000000023" w:val="single" w:color="#000000"/>
              <w:top w:sz="21.59999999999991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1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2454"/>
            <w:tcBorders>
              <w:start w:sz="21.600000000000023" w:val="single" w:color="#000000"/>
              <w:top w:sz="21.59999999999991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Color wheel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2" w:after="0"/>
              <w:ind w:left="78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basic colour wheel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86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724"/>
        </w:trPr>
        <w:tc>
          <w:tcPr>
            <w:tcW w:type="dxa" w:w="780"/>
            <w:tcBorders>
              <w:start w:sz="21.600000000000023" w:val="single" w:color="#000000"/>
              <w:top w:sz="23.200000000000273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1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273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scrap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book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Collect images and prepare a scrap book of different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dyes and pigments with names and characteristics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57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1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Label the diagrams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Label the diagrams of different parts of dyeing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machines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6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574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258" w:lineRule="exact" w:before="0" w:after="0"/>
              <w:ind w:left="0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10. Prepare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of different dyeing machines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define their properties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998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44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report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10" w:after="0"/>
              <w:ind w:left="7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Research and prepare a report on the process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dyeing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10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1006"/>
        </w:trPr>
        <w:tc>
          <w:tcPr>
            <w:tcW w:type="dxa" w:w="780"/>
            <w:tcBorders>
              <w:start w:sz="21.600000000000023" w:val="single" w:color="#000000"/>
              <w:top w:sz="22.399999999999636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12.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636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5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CV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12" w:after="0"/>
              <w:ind w:left="78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CV to apply for a job in reputable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organisation </w:t>
            </w:r>
          </w:p>
        </w:tc>
        <w:tc>
          <w:tcPr>
            <w:tcW w:type="dxa" w:w="2639"/>
            <w:vMerge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092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 Prepare a log book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maintenance log book which includes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schedule (weekly, monthly or random)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add details of the parts/components maintained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candidate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2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</w:tbl>
    <w:p>
      <w:pPr>
        <w:autoSpaceDN w:val="0"/>
        <w:autoSpaceDE w:val="0"/>
        <w:widowControl/>
        <w:spacing w:line="274" w:lineRule="exact" w:before="662" w:after="0"/>
        <w:ind w:left="130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356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40" w:right="0" w:hanging="44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14. Prepare a list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tools and equipment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required for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dyeing  machine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386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list of tools and equipment required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of dyeing machine and add pictures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76"/>
        </w:trPr>
        <w:tc>
          <w:tcPr>
            <w:tcW w:type="dxa" w:w="780"/>
            <w:tcBorders>
              <w:start w:sz="21.600000000000023" w:val="single" w:color="#000000"/>
              <w:top w:sz="22.399999999999977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3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2454"/>
            <w:tcBorders>
              <w:start w:sz="21.600000000000023" w:val="single" w:color="#000000"/>
              <w:top w:sz="22.399999999999977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40" w:val="left"/>
              </w:tabs>
              <w:autoSpaceDE w:val="0"/>
              <w:widowControl/>
              <w:spacing w:line="132" w:lineRule="exact" w:before="250" w:after="0"/>
              <w:ind w:left="0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15.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presentation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presentation of different printing machines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define their properties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54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</w:tr>
      <w:tr>
        <w:trPr>
          <w:trHeight w:hRule="exact" w:val="1600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32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16.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(at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least two gigs)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Upwork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8" w:right="100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1: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2: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Professional Info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3: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Linked Accounts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Step 4: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Account Security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1612"/>
        </w:trPr>
        <w:tc>
          <w:tcPr>
            <w:tcW w:type="dxa" w:w="780"/>
            <w:tcBorders>
              <w:start w:sz="21.600000000000023" w:val="single" w:color="#000000"/>
              <w:top w:sz="22.40000000000009" w:val="single" w:color="#000000"/>
              <w:end w:sz="21.60000000000002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5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17.</w:t>
            </w:r>
          </w:p>
        </w:tc>
        <w:tc>
          <w:tcPr>
            <w:tcW w:type="dxa" w:w="2454"/>
            <w:tcBorders>
              <w:start w:sz="21.600000000000023" w:val="single" w:color="#000000"/>
              <w:top w:sz="22.40000000000009" w:val="single" w:color="#000000"/>
              <w:end w:sz="22.3999999999998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Prepare a report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14" w:after="0"/>
              <w:ind w:left="78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Research and prepare a report on the process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textile printing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56" w:lineRule="exact" w:before="0" w:after="0"/>
              <w:ind w:left="92" w:right="92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  <w:tr>
        <w:trPr>
          <w:trHeight w:hRule="exact" w:val="1184"/>
        </w:trPr>
        <w:tc>
          <w:tcPr>
            <w:tcW w:type="dxa" w:w="780"/>
            <w:tcBorders>
              <w:start w:sz="21.600000000000023" w:val="single" w:color="#000000"/>
              <w:top w:sz="21.600000000000364" w:val="single" w:color="#000000"/>
              <w:end w:sz="21.60000000000002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4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364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log book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36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2" w:after="0"/>
              <w:ind w:left="78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maintenance log book which includes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schedule (weekly, monthly or random)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add details of the parts/components maintained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candidate </w:t>
            </w:r>
          </w:p>
        </w:tc>
        <w:tc>
          <w:tcPr>
            <w:tcW w:type="dxa" w:w="1142"/>
            <w:vMerge w:val="restart"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0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1354"/>
        </w:trPr>
        <w:tc>
          <w:tcPr>
            <w:tcW w:type="dxa" w:w="780"/>
            <w:tcBorders>
              <w:start w:sz="21.600000000000023" w:val="single" w:color="#000000"/>
              <w:top w:sz="23.199999999999818" w:val="single" w:color="#000000"/>
              <w:end w:sz="21.600000000000023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24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818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Prepare a list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tools and equipment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required for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printing  machine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392" w:after="0"/>
              <w:ind w:left="78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list of tools and equipment required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maintenance of printing machine and add pictures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1.600000000000364" w:val="single" w:color="#000000"/>
              <w:end w:sz="23.199999999999818" w:val="single" w:color="#000000"/>
              <w:bottom w:sz="23.200000000000273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5856" w:after="0"/>
        <w:ind w:left="130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16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32" w:lineRule="exact" w:before="0" w:after="0"/>
        <w:ind w:left="28" w:right="0" w:firstLine="0"/>
        <w:jc w:val="left"/>
      </w:pPr>
      <w:r>
        <w:rPr>
          <w:w w:val="98.6471448625837"/>
          <w:rFonts w:ascii="CIDFont+F7" w:hAnsi="CIDFont+F7" w:eastAsia="CIDFont+F7"/>
          <w:b w:val="0"/>
          <w:i/>
          <w:color w:val="000000"/>
          <w:sz w:val="21"/>
        </w:rPr>
        <w:t xml:space="preserve">Annexure-II: </w:t>
      </w:r>
    </w:p>
    <w:p>
      <w:pPr>
        <w:autoSpaceDN w:val="0"/>
        <w:autoSpaceDE w:val="0"/>
        <w:widowControl/>
        <w:spacing w:line="294" w:lineRule="exact" w:before="538" w:after="0"/>
        <w:ind w:left="0" w:right="3260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Textile Wet Processi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n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g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(T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e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chn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i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cian)</w:t>
      </w:r>
    </w:p>
    <w:p>
      <w:pPr>
        <w:autoSpaceDN w:val="0"/>
        <w:autoSpaceDE w:val="0"/>
        <w:widowControl/>
        <w:spacing w:line="488" w:lineRule="exact" w:before="64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6" w:lineRule="exact" w:before="486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6" w:lineRule="exact" w:before="486" w:after="0"/>
        <w:ind w:left="28" w:right="201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4" w:lineRule="exact" w:before="580" w:after="0"/>
        <w:ind w:left="28" w:right="115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a 23 Year - Old SEO Expert | How This Business Works | Urdu Hindi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Punjabi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https://www.youtube.com/watch?v=tIQ0CWgszI0</w:t>
      </w:r>
    </w:p>
    <w:p>
      <w:pPr>
        <w:autoSpaceDN w:val="0"/>
        <w:autoSpaceDE w:val="0"/>
        <w:widowControl/>
        <w:spacing w:line="392" w:lineRule="exact" w:before="580" w:after="0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365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17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14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</w:t>
      </w:r>
    </w:p>
    <w:p>
      <w:pPr>
        <w:autoSpaceDN w:val="0"/>
        <w:autoSpaceDE w:val="0"/>
        <w:widowControl/>
        <w:spacing w:line="322" w:lineRule="exact" w:before="246" w:after="0"/>
        <w:ind w:left="114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SUGGESTIVE FORMAT AND SEQUENCE ORDER OF MOTIVATIONAL LECTURE.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114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0" w:after="0"/>
        <w:ind w:left="114" w:right="144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 play sessions, pitch preparation, and other sessions,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giving 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0" w:after="230"/>
        <w:ind w:left="114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10000"/>
      </w:tblGrid>
      <w:tr>
        <w:trPr>
          <w:trHeight w:hRule="exact" w:val="270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586"/>
        </w:trPr>
        <w:tc>
          <w:tcPr>
            <w:tcW w:type="dxa" w:w="868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0" w:val="left"/>
              </w:tabs>
              <w:autoSpaceDE w:val="0"/>
              <w:widowControl/>
              <w:spacing w:line="294" w:lineRule="exact" w:before="0" w:after="0"/>
              <w:ind w:left="44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teamwork, and problem-solving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start of the program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500"/>
        <w:gridCol w:w="2500"/>
        <w:gridCol w:w="2500"/>
        <w:gridCol w:w="2500"/>
      </w:tblGrid>
      <w:tr>
        <w:trPr>
          <w:trHeight w:hRule="exact" w:val="26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90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382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</w:tbl>
    <w:p>
      <w:pPr>
        <w:autoSpaceDN w:val="0"/>
        <w:autoSpaceDE w:val="0"/>
        <w:widowControl/>
        <w:spacing w:line="274" w:lineRule="exact" w:before="23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18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42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312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74" w:right="144" w:hanging="17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works.</w:t>
            </w:r>
          </w:p>
          <w:p>
            <w:pPr>
              <w:autoSpaceDN w:val="0"/>
              <w:tabs>
                <w:tab w:pos="274" w:val="left"/>
              </w:tabs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skills mean</w:t>
            </w:r>
            <w:r>
              <w:br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42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</w:t>
            </w:r>
          </w:p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48" w:right="288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Communication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Self Confidence</w:t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entor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hould do</w:t>
            </w:r>
          </w:p>
        </w:tc>
      </w:tr>
      <w:tr>
        <w:trPr>
          <w:trHeight w:hRule="exact" w:val="1824"/>
        </w:trPr>
        <w:tc>
          <w:tcPr>
            <w:tcW w:type="dxa" w:w="28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bein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 happened. </w:t>
            </w:r>
          </w:p>
        </w:tc>
      </w:tr>
      <w:tr>
        <w:trPr>
          <w:trHeight w:hRule="exact" w:val="260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comm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ica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tion throughout the sessions. </w:t>
            </w:r>
          </w:p>
        </w:tc>
      </w:tr>
      <w:tr>
        <w:trPr>
          <w:trHeight w:hRule="exact" w:val="467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uestions about the session topic. </w:t>
            </w:r>
          </w:p>
        </w:tc>
      </w:tr>
      <w:tr>
        <w:trPr>
          <w:trHeight w:hRule="exact" w:val="52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</w:p>
        </w:tc>
      </w:tr>
    </w:tbl>
    <w:p>
      <w:pPr>
        <w:autoSpaceDN w:val="0"/>
        <w:autoSpaceDE w:val="0"/>
        <w:widowControl/>
        <w:spacing w:line="274" w:lineRule="exact" w:before="120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19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5000"/>
        <w:gridCol w:w="5000"/>
      </w:tblGrid>
      <w:tr>
        <w:trPr>
          <w:trHeight w:hRule="exact" w:val="649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42" w:val="left"/>
                <w:tab w:pos="780" w:val="left"/>
              </w:tabs>
              <w:autoSpaceDE w:val="0"/>
              <w:widowControl/>
              <w:spacing w:line="260" w:lineRule="exact" w:before="0" w:after="0"/>
              <w:ind w:left="104" w:right="288" w:firstLine="0"/>
              <w:jc w:val="left"/>
            </w:pP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●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“BRAINSTORMING SOCIAL PROBLEMS”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TEAM ACTIVITY”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6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5580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20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22" w:lineRule="exact" w:before="0" w:after="238"/>
        <w:ind w:left="114" w:right="0" w:firstLine="0"/>
        <w:jc w:val="left"/>
      </w:pP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2" w:hAnsi="CIDFont+F2" w:eastAsia="CIDFont+F2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3"/>
        <w:gridCol w:w="3333"/>
        <w:gridCol w:w="3333"/>
      </w:tblGrid>
      <w:tr>
        <w:trPr>
          <w:trHeight w:hRule="exact" w:val="33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4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02" w:right="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2.4000000000000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 Effectively </w:t>
            </w:r>
          </w:p>
        </w:tc>
        <w:tc>
          <w:tcPr>
            <w:tcW w:type="dxa" w:w="199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2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66"/>
        </w:trPr>
        <w:tc>
          <w:tcPr>
            <w:tcW w:type="dxa" w:w="1694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Eckart 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olle</w:t>
            </w:r>
          </w:p>
        </w:tc>
        <w:tc>
          <w:tcPr>
            <w:tcW w:type="dxa" w:w="571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4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2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6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2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Schwarzenegge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102" w:right="0" w:firstLine="0"/>
              <w:jc w:val="left"/>
            </w:pP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2" w:hAnsi="CIDFont+F2" w:eastAsia="CIDFont+F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618" w:after="0"/>
        <w:ind w:left="114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21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158" w:bottom="616" w:left="108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8" w:val="left"/>
        </w:tabs>
        <w:autoSpaceDE w:val="0"/>
        <w:widowControl/>
        <w:spacing w:line="418" w:lineRule="exact" w:before="0" w:after="230"/>
        <w:ind w:left="4258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316"/>
        </w:trPr>
        <w:tc>
          <w:tcPr>
            <w:tcW w:type="dxa" w:w="1100"/>
            <w:tcBorders>
              <w:start w:sz="22.400000000000034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4"/>
            <w:tcBorders>
              <w:start w:sz="22.40000000000009" w:val="single" w:color="#000000"/>
              <w:top w:sz="21.59999999999991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Detail/Des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crip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ion</w:t>
            </w:r>
          </w:p>
        </w:tc>
      </w:tr>
      <w:tr>
        <w:trPr>
          <w:trHeight w:hRule="exact" w:val="3686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Aqeel Ahmad,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Lahore, is an example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how 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working in textile sector.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8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Aqeel Ahmad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has had to work hard to differentiate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himself and stay 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Aqeel Ahmad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decided to forge his own path and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opened his own dyeing and printing unit. Then 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started his own textile wet unit. Today,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Aqeel Ahmad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known for her trademark upscale dyeing and printing.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advice he gives to aspiring new comers is “Don’t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afraid to take time to learn. It’s good to work for other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people. I worked for others for 20 years. They paid 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learn.” </w:t>
            </w:r>
          </w:p>
        </w:tc>
      </w:tr>
      <w:tr>
        <w:trPr>
          <w:trHeight w:hRule="exact" w:val="1650"/>
        </w:trPr>
        <w:tc>
          <w:tcPr>
            <w:tcW w:type="dxa" w:w="1100"/>
            <w:tcBorders>
              <w:start w:sz="22.400000000000034" w:val="single" w:color="#000000"/>
              <w:top w:sz="23.199999999999818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8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4"/>
            <w:tcBorders>
              <w:start w:sz="22.40000000000009" w:val="single" w:color="#000000"/>
              <w:top w:sz="23.199999999999818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Textile Wet Processing from STEPS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(NAVTTC partner institute) </w:t>
            </w:r>
          </w:p>
        </w:tc>
      </w:tr>
      <w:tr>
        <w:trPr>
          <w:trHeight w:hRule="exact" w:val="6282"/>
        </w:trPr>
        <w:tc>
          <w:tcPr>
            <w:tcW w:type="dxa" w:w="1100"/>
            <w:tcBorders>
              <w:start w:sz="22.400000000000034" w:val="single" w:color="#000000"/>
              <w:top w:sz="22.40000000000009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8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4"/>
            <w:tcBorders>
              <w:start w:sz="22.40000000000009" w:val="single" w:color="#000000"/>
              <w:top w:sz="22.40000000000009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Aqeel Ahmad’s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dyeing and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printing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 his first   few years he pitched mostly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minor projects. But it wasn’t so simple. In the first few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months, she didn’t hear back from even a single client,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despite pitching for 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freelancers. It was an uphill struggle, but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didn’t want to give up,” 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8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Aqeel’s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says 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giving projects to untested freelancers.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They have many options to choose from, he explains,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to give a project to someone with no experience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requires a strong leap of faith.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slow stream of projects started to come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Aqeel’s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years, he was landing an average of a ten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projects every month, with a large number of repeat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clients. He also expanded the range of his professional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services.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11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22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580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7.99999999999997" w:type="dxa"/>
      </w:tblPr>
      <w:tblGrid>
        <w:gridCol w:w="3373"/>
        <w:gridCol w:w="3373"/>
        <w:gridCol w:w="3373"/>
      </w:tblGrid>
      <w:tr>
        <w:trPr>
          <w:trHeight w:hRule="exact" w:val="1616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shoddy state of internet infrastructure in his city,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Lahore, threatened to derail his career. “Sometimes 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haven’t had connectivity for two days straight,” 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explains. “That’s unthinkable for someone who makes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her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78"/>
        </w:trPr>
        <w:tc>
          <w:tcPr>
            <w:tcW w:type="dxa" w:w="1100"/>
            <w:tcBorders>
              <w:start w:sz="22.400000000000034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80" w:right="86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4"/>
            <w:tcBorders>
              <w:start w:sz="22.40000000000009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8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8" w:lineRule="exact" w:before="444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14" w:val="left"/>
        </w:tabs>
        <w:autoSpaceDE w:val="0"/>
        <w:widowControl/>
        <w:spacing w:line="282" w:lineRule="exact" w:before="204" w:after="0"/>
        <w:ind w:left="47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14" w:val="left"/>
        </w:tabs>
        <w:autoSpaceDE w:val="0"/>
        <w:widowControl/>
        <w:spacing w:line="280" w:lineRule="exact" w:before="0" w:after="0"/>
        <w:ind w:left="476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0" w:lineRule="exact" w:before="734" w:after="0"/>
        <w:ind w:left="64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10" w:hAnsi="CIDFont+F10" w:eastAsia="CIDFont+F10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6210" w:after="0"/>
        <w:ind w:left="13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23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38" w:right="1064" w:bottom="616" w:left="105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24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00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1" w:hAnsi="CIDFont+F1" w:eastAsia="CIDFont+F1"/>
          <w:b w:val="0"/>
          <w:i w:val="0"/>
          <w:color w:val="000000"/>
          <w:sz w:val="21"/>
        </w:rPr>
        <w:t>25</w:t>
      </w: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Textile Dyeing and Printing (Wet Processing)</w:t>
      </w:r>
    </w:p>
    <w:sectPr w:rsidR="00FC693F" w:rsidRPr="0006063C" w:rsidSect="00034616">
      <w:pgSz w:w="12240" w:h="15840"/>
      <w:pgMar w:top="338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