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6"/>
        <w:ind w:left="0" w:right="0"/>
      </w:pPr>
    </w:p>
    <w:p>
      <w:pPr>
        <w:autoSpaceDN w:val="0"/>
        <w:tabs>
          <w:tab w:pos="3262" w:val="left"/>
        </w:tabs>
        <w:autoSpaceDE w:val="0"/>
        <w:widowControl/>
        <w:spacing w:line="504" w:lineRule="exact" w:before="0" w:after="0"/>
        <w:ind w:left="476" w:right="144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4" w:after="0"/>
        <w:ind w:left="116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2" w:after="0"/>
        <w:ind w:left="0" w:right="3722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606" w:lineRule="exact" w:before="1448" w:after="0"/>
        <w:ind w:left="2160" w:right="2016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Title: Sheet Metal Technology </w:t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Duration: </w:t>
      </w:r>
      <w:r>
        <w:rPr>
          <w:rFonts w:ascii="CIDFont+F2" w:hAnsi="CIDFont+F2" w:eastAsia="CIDFont+F2"/>
          <w:b/>
          <w:i w:val="0"/>
          <w:color w:val="000000"/>
          <w:sz w:val="24"/>
        </w:rPr>
        <w:t>6 Months</w:t>
      </w:r>
    </w:p>
    <w:p>
      <w:pPr>
        <w:sectPr>
          <w:pgSz w:w="12240" w:h="15840"/>
          <w:pgMar w:top="54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654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Course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Title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6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Sheet Metal Technology</w:t>
            </w:r>
          </w:p>
        </w:tc>
      </w:tr>
      <w:tr>
        <w:trPr>
          <w:trHeight w:hRule="exact" w:val="12152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Sheet Metal Technology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42" w:after="0"/>
              <w:ind w:left="104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course aims to achieve the above objective through hands on practical training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delivery by a team of dedicated professionals having rich market/work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experience. This course is therefore not just for developing a theoretical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understanding/back ground of the trainees. Contrary to that it is primarily aimed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at equipping the trainees to perform commercially in a market space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independent capacity or as a member of a team.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04" w:right="50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also soft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(i.e. interpersonal/communication skills; personal grooming of the trainees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etc.) as well as entrepreneurial skills (i.e. marketing skills; free lancing etc.).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course also seeks to inculcate work ethics to foster better citizenship in general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improve the image of Pakistani work force in particular. </w:t>
            </w:r>
          </w:p>
          <w:p>
            <w:pPr>
              <w:autoSpaceDN w:val="0"/>
              <w:autoSpaceDE w:val="0"/>
              <w:widowControl/>
              <w:spacing w:line="436" w:lineRule="exact" w:before="31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instructors in such a robust hands- on manner that the trainees are comfortably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at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its conclusion.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4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practices in vogue and underscores an expectation that a market centric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should also know the strengths and weaknesses of each individual trainee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66" w:lineRule="exact" w:before="170" w:after="0"/>
              <w:ind w:left="33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trainees </w:t>
            </w:r>
          </w:p>
        </w:tc>
      </w:tr>
    </w:tbl>
    <w:p>
      <w:pPr>
        <w:autoSpaceDN w:val="0"/>
        <w:autoSpaceDE w:val="0"/>
        <w:widowControl/>
        <w:spacing w:line="268" w:lineRule="exact" w:before="33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13532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8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of Training&amp;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Special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4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have been included in the Annexure-I to this document. The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all tasks performed individually or in groups must be preserved by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session etc so that these are ready to be physically inspected/verified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184" w:right="4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included in the later part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through which,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made aware of the Job search techniques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 (Gulf countries). Awareness around the visa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process and immigration laws of the most favored labor destination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trainees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would also be encouraged to venture into self-employment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exposed to the main requirements in this regard.   It is also expected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that a sense of civic duties/roles and responsibilities will also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inculcated in the trainees to make them responsible citizens of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country.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436" w:lineRule="exact" w:before="0" w:after="0"/>
              <w:ind w:left="19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highlight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importance of good and positive behavior at work place in the line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workforce would undergo a positive transformation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the local as well as international job markets. </w:t>
            </w:r>
          </w:p>
          <w:p>
            <w:pPr>
              <w:autoSpaceDN w:val="0"/>
              <w:autoSpaceDE w:val="0"/>
              <w:widowControl/>
              <w:spacing w:line="268" w:lineRule="exact" w:before="332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the </w:t>
            </w:r>
          </w:p>
        </w:tc>
      </w:tr>
    </w:tbl>
    <w:p>
      <w:pPr>
        <w:autoSpaceDN w:val="0"/>
        <w:autoSpaceDE w:val="0"/>
        <w:widowControl/>
        <w:spacing w:line="268" w:lineRule="exact" w:before="17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13342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89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Tools/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2" w:val="left"/>
                <w:tab w:pos="1544" w:val="left"/>
              </w:tabs>
              <w:autoSpaceDE w:val="0"/>
              <w:widowControl/>
              <w:spacing w:line="436" w:lineRule="exact" w:before="2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4" w:right="50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objectively at various stages of the training and proper record of the same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maintained. Suffice to say that for such evaluations, practical tasks would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designed by the training providers to gauge the problem solving abilities of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66" w:lineRule="exact" w:before="444" w:after="0"/>
              <w:ind w:left="4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416" w:lineRule="exact" w:before="46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 motivation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a tool. Hence besides the purely technical content, a trainer is required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elements of motivation in his/her lecture to inspire the trainees to utilize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training opportunity to the full and strive towards professional excellence.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Motivational lectures may also include general topics such as the importance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moral values and civic 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lecture should be delivered with enough zeal to produce a deep impact on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trainees. It 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18" w:lineRule="exact" w:before="14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2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2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 spark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50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 commonly visible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increased class participation ratios. It increases the trainees’ willingness to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engaged on the practical tasks for longer time without boredom and loss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6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13286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104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interest because they can clearly see in their mind's eye where their hard work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would take them in short (1-3 years); medium (3 -10 years) and long term (more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 arrangements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regular well planned motivational lectures as part of a coordinated strategy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2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interspersed throughout the training period as suggested in the weekly lesson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68" w:lineRule="exact" w:before="282" w:after="0"/>
              <w:ind w:left="4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4" w:after="0"/>
              <w:ind w:left="104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 Success Stories.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Its inclusion in the weekly lesson plan at regular intervals has been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4" w:val="left"/>
                <w:tab w:pos="884" w:val="left"/>
              </w:tabs>
              <w:autoSpaceDE w:val="0"/>
              <w:widowControl/>
              <w:spacing w:line="390" w:lineRule="exact" w:before="24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 by means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of a video/documentary of someone that has risen to fortune, acclaim, or brilliant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inspiring success story contains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nothing of what is 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revealed 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 must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4" w:right="50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quality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 various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9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 trainees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1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11094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widen their understanding of the real life specific problem/situation and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 case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example/a typical case to demonstrate a phenomenon in action and explain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theoretical as well as practical aspects of the knowledge related to the same.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is an effective way to help the trainees comprehend in depth both the theoretical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practical aspects of the complex phenomenon in depth with ease. Case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teaching can also stimulate the trainees to participate in discussions and thereby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boost 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50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 document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suggest case studies to be presented to the trainees. The trainer may adopt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power point presentation or video format for such case studies whichever 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deemed suitable but it’s important that only those cases are selected that are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 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information / data, actively participate in the discussions and intended solutions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0" w:after="0"/>
              <w:ind w:left="88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6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documentaries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604" w:val="left"/>
              </w:tabs>
              <w:autoSpaceDE w:val="0"/>
              <w:widowControl/>
              <w:spacing w:line="266" w:lineRule="exact" w:before="170" w:after="0"/>
              <w:ind w:left="88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Health &amp; Safety case studies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( 2 cases regarding safety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604" w:val="left"/>
              </w:tabs>
              <w:autoSpaceDE w:val="0"/>
              <w:widowControl/>
              <w:spacing w:line="436" w:lineRule="exact" w:before="2" w:after="0"/>
              <w:ind w:left="884" w:right="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domestic accidents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one visit to a trade specific major industry/ site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268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6"/>
              <w:ind w:left="104" w:right="158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competencies and skills.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6.0000000000002" w:type="dxa"/>
            </w:tblPr>
            <w:tblGrid>
              <w:gridCol w:w="8796"/>
            </w:tblGrid>
            <w:tr>
              <w:trPr>
                <w:trHeight w:hRule="exact" w:val="352"/>
              </w:trPr>
              <w:tc>
                <w:tcPr>
                  <w:tcW w:type="dxa" w:w="8274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Supervise, train and coach apprentices.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4" w:lineRule="exact" w:before="78" w:after="84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and maintain hand and power tools to the standards of competency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08.0000000000001" w:type="dxa"/>
            </w:tblPr>
            <w:tblGrid>
              <w:gridCol w:w="8796"/>
            </w:tblGrid>
            <w:tr>
              <w:trPr>
                <w:trHeight w:hRule="exact" w:val="386"/>
              </w:trPr>
              <w:tc>
                <w:tcPr>
                  <w:tcW w:type="dxa" w:w="61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416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safety required in the trade.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8.0000000000001" w:type="dxa"/>
            </w:tblPr>
            <w:tblGrid>
              <w:gridCol w:w="8796"/>
            </w:tblGrid>
            <w:tr>
              <w:trPr>
                <w:trHeight w:hRule="exact" w:val="392"/>
              </w:trPr>
              <w:tc>
                <w:tcPr>
                  <w:tcW w:type="dxa" w:w="828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Apply the correct principles of sheet metal pattern development using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34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7160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82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triangulation, parallel line, and radial line development.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410" w:lineRule="exact" w:before="22" w:after="0"/>
              <w:ind w:left="464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Read and use blueprints and specifications to estimate, fabricate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 sheet metal items. </w:t>
            </w:r>
          </w:p>
          <w:p>
            <w:pPr>
              <w:autoSpaceDN w:val="0"/>
              <w:autoSpaceDE w:val="0"/>
              <w:widowControl/>
              <w:spacing w:line="414" w:lineRule="exact" w:before="20" w:after="0"/>
              <w:ind w:left="824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Fabricate and install, safely and efficiently, fume and dust exhaust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systems, ventilation, heating and air-conditioning systems and equipment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restaurants, hospitals, dairies, breweries, etc. </w:t>
            </w:r>
          </w:p>
          <w:p>
            <w:pPr>
              <w:autoSpaceDN w:val="0"/>
              <w:autoSpaceDE w:val="0"/>
              <w:widowControl/>
              <w:spacing w:line="414" w:lineRule="exact" w:before="18" w:after="0"/>
              <w:ind w:left="824" w:right="144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Know, and be able to apply their knowledge of the advantages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limitations of various types of sheet metal used in the trade including non-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metallic materials such as plastics.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418" w:lineRule="exact" w:before="14" w:after="0"/>
              <w:ind w:left="464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Know, and be able to apply their knowledge of the installation,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service of gas piping systems, HVAC appliances and equipment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accordance with local, provincial and national standards for the industry.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standards and regulations of propane and natural gas in order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provide the maximum of safety. </w:t>
            </w:r>
          </w:p>
          <w:p>
            <w:pPr>
              <w:autoSpaceDN w:val="0"/>
              <w:autoSpaceDE w:val="0"/>
              <w:widowControl/>
              <w:spacing w:line="292" w:lineRule="exact" w:before="140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Co-ordinate sheet metal work with other trades on the job site.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414" w:lineRule="exact" w:before="16" w:after="0"/>
              <w:ind w:left="464" w:right="158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Perform all sheet metal related tasks expected of a certified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journeyperson. </w:t>
            </w:r>
          </w:p>
        </w:tc>
      </w:tr>
      <w:tr>
        <w:trPr>
          <w:trHeight w:hRule="exact" w:val="2186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8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0" w:after="0"/>
              <w:ind w:left="104" w:right="360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520hours</w:t>
            </w:r>
          </w:p>
        </w:tc>
      </w:tr>
      <w:tr>
        <w:trPr>
          <w:trHeight w:hRule="exact" w:val="1406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trade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98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National and international scope in food, agriculture, aviation, marine etc. </w:t>
            </w:r>
          </w:p>
        </w:tc>
      </w:tr>
      <w:tr>
        <w:trPr>
          <w:trHeight w:hRule="exact" w:val="2688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Opportunities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104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sheet metal technician interprets drawings, develops suitable patterns, cuts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forms sheet materials into complex shapes and assemblies both manually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by machine. He or she works in a range of materials including ferrous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non-ferrous materials and therefore needs to understand the joining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fastening of all of these materials. Sheet metal technician work in factories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workshops specifically equipped with a range of hand tools, power tools and </w:t>
            </w:r>
          </w:p>
        </w:tc>
      </w:tr>
    </w:tbl>
    <w:p>
      <w:pPr>
        <w:autoSpaceDN w:val="0"/>
        <w:autoSpaceDE w:val="0"/>
        <w:widowControl/>
        <w:spacing w:line="268" w:lineRule="exact" w:before="26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12500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2" w:lineRule="exact" w:before="0" w:after="0"/>
              <w:ind w:left="104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specialist machines capable of forming and assembling sheet metal into simple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complex shapes. Sheet metal workers interpret drawings and transfer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dimensions to sheet materials and sections to meet the required specification. </w:t>
            </w:r>
          </w:p>
          <w:p>
            <w:pPr>
              <w:autoSpaceDN w:val="0"/>
              <w:autoSpaceDE w:val="0"/>
              <w:widowControl/>
              <w:spacing w:line="446" w:lineRule="exact" w:before="2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Sheet metal workers develop patterns both manually and using CAD to allow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materials to be formed into the correct shapes. Formed panels are sometimes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connected to box section frameworks to form assemblies to suit the required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purpose. Sheet metal workers may be required to programme forming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shaping machinery and operate this machinery to fabricate accurately shaped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panels and assemblies. A sheet metal worker will need to be proficient in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range of joining and fastening processes including metal active gas, Tungsten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Inert Gas and resistance spot welding processes. Assemblies can be arranged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using hot work processes or cold fixings such as riveting, screwing and bonding. </w:t>
            </w:r>
          </w:p>
          <w:p>
            <w:pPr>
              <w:autoSpaceDN w:val="0"/>
              <w:autoSpaceDE w:val="0"/>
              <w:widowControl/>
              <w:spacing w:line="446" w:lineRule="exact" w:before="0" w:after="0"/>
              <w:ind w:left="104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sheet metal worker will manually assemble, dress and finish sheet metal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panels and assemblies using a range of hand and bench tools.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446" w:lineRule="exact" w:before="0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sheet metal worker will be able to operate all types of welding equipment,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manual and CNC forming equipment, sheet metal hand fabrication and dressing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tools as well as a range of power operated tools. A sheet metal worker will use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computer to develop patterns for machine use as well as manually developing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simple patterns on a drawing board. Sheet metal workers serve a wide range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sectors including the marine, aviation, food with title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Sheet metal mechanic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Sheet metal installer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Sheet metal fabricator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Sheet metal production worker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Journeyman Sheet Metal Commercial HVAC Installation Tech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Aircraft Sheet Metal Technician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Shop worker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Sheet metal worker</w:t>
            </w:r>
          </w:p>
        </w:tc>
      </w:tr>
      <w:tr>
        <w:trPr>
          <w:trHeight w:hRule="exact" w:val="802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No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Students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</w:tbl>
    <w:p>
      <w:pPr>
        <w:autoSpaceDN w:val="0"/>
        <w:autoSpaceDE w:val="0"/>
        <w:widowControl/>
        <w:spacing w:line="268" w:lineRule="exact" w:before="40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07.99999999999997" w:type="dxa"/>
      </w:tblPr>
      <w:tblGrid>
        <w:gridCol w:w="5519"/>
        <w:gridCol w:w="5519"/>
      </w:tblGrid>
      <w:tr>
        <w:trPr>
          <w:trHeight w:hRule="exact" w:val="802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Place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  <w:tr>
        <w:trPr>
          <w:trHeight w:hRule="exact" w:val="3562"/>
        </w:trPr>
        <w:tc>
          <w:tcPr>
            <w:tcW w:type="dxa" w:w="1788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796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4" w:lineRule="exact" w:before="0" w:after="0"/>
              <w:ind w:left="10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 xml:space="preserve">https://tradesecrets.alberta.ca/SOURCES/PDFS/course_outlines/011_outline.pdf 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>https://www.collegeoftrades.ca/wp-content/uploads/Curriculum-Sheet-Metal-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 xml:space="preserve">Worker-Level-1-2-3-ENG.km-.pdf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>https://www.collegeoftrades.ca/wp-content/uploads/M_Sheet-Metal-Worker-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 xml:space="preserve">308A-EN-TS.pdf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Guidelines for course outline development </w:t>
            </w:r>
          </w:p>
        </w:tc>
      </w:tr>
    </w:tbl>
    <w:p>
      <w:pPr>
        <w:autoSpaceDN w:val="0"/>
        <w:autoSpaceDE w:val="0"/>
        <w:widowControl/>
        <w:spacing w:line="268" w:lineRule="exact" w:before="933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8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3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604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4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Introduction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related to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Sheet metal work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technology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318" w:lineRule="exact" w:before="322" w:after="0"/>
              <w:ind w:left="264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Introduction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Applications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Institute/work ethics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Survey career opportunities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Survey industry requirements for each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career path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Discuss how metal worker trade works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with other mechanical trades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Various specialties within the industry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metal worker trade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understanding of metal worker role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industries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See real-time examples of metal worker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trade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2" w:after="0"/>
              <w:ind w:left="432" w:right="432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894"/>
        </w:trPr>
        <w:tc>
          <w:tcPr>
            <w:tcW w:type="dxa" w:w="1428"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9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Basic safety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related to trade</w:t>
            </w:r>
          </w:p>
        </w:tc>
        <w:tc>
          <w:tcPr>
            <w:tcW w:type="dxa" w:w="510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8" w:lineRule="exact" w:before="278" w:after="0"/>
              <w:ind w:left="462" w:right="144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Safety Legislation, Regulations &amp;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Industry Policy in the Trades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OHS standards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Hazardous Materials &amp; Fire Protection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PPE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safety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Sheet Metal handling Safety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ladders, scaffold and lifts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Welding safety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Climbing, Lifting, Rigging and Hoisting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Emergency situation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49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87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Basic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Measurement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18" w:after="0"/>
              <w:ind w:left="462" w:right="72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Basic units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Unit system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Units conversion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Standard size of different sheets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Assignment-1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56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Annexure-II)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412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Tool &amp; equipment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for fabrication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6" w:lineRule="exact" w:before="254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 learn: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Hand and Power Tools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Marking and cutting tools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Precision tools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Bench Machines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Floor, Portable and Power Shop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Materials, Valves, Welded Pipe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Fittings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Joints, Seams, Fasteners, Sealants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Insulation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Plastic Pipe and Tube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1</w:t>
            </w:r>
          </w:p>
        </w:tc>
      </w:tr>
      <w:tr>
        <w:trPr>
          <w:trHeight w:hRule="exact" w:val="529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Technical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Drawing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4" w:lineRule="exact" w:before="282" w:after="0"/>
              <w:ind w:left="462" w:right="288" w:hanging="36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 use the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Technical Drawing.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Symbols of engineering terminology.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30" w:lineRule="exact" w:before="4" w:after="0"/>
              <w:ind w:left="462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Uses of technical Drawing tools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Drawing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Application of Technical drawing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Rules for lettering system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lines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Circle and its parts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triangles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Introduction to sketching techniques.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0" w:lineRule="exact" w:before="3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Different engineering curves( </w:t>
            </w:r>
          </w:p>
          <w:p>
            <w:pPr>
              <w:autoSpaceDN w:val="0"/>
              <w:autoSpaceDE w:val="0"/>
              <w:widowControl/>
              <w:spacing w:line="266" w:lineRule="exact" w:before="244" w:after="0"/>
              <w:ind w:left="62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Parabola, hyperbola, ellipse, spiral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32" w:right="432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41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88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  <w:tab w:pos="822" w:val="left"/>
              </w:tabs>
              <w:autoSpaceDE w:val="0"/>
              <w:widowControl/>
              <w:spacing w:line="280" w:lineRule="exact" w:before="0" w:after="0"/>
              <w:ind w:left="46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curve, cycloid etc.)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Multiview drawing(orthographic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projection, oblique, isometric, prism,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cone and pyramid)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6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2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Basic workshop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6" w:lineRule="exact" w:before="272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 learn: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Perform metal/bench work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Perform cutting operations with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common methods and machines for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sheet metal trade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1F4D78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Perform Grinding operation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37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Drill and drill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machine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operations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6" w:lineRule="exact" w:before="318" w:after="0"/>
              <w:ind w:left="102" w:right="144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 learn: </w:t>
            </w:r>
            <w:r>
              <w:tab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Safety precautions.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576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 of setting up of drilling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Safe procedure for operating drilling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46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Types of drilling machines.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Selecting and adjusting speed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feed of drilling machine.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72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Importance of coolants in drilling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operations.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Methods and techniques of quality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checks.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Different types of drilling tools and their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implications.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Importance of selecting right drilling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tool for the job specifications. </w:t>
            </w:r>
          </w:p>
          <w:p>
            <w:pPr>
              <w:autoSpaceDN w:val="0"/>
              <w:autoSpaceDE w:val="0"/>
              <w:widowControl/>
              <w:spacing w:line="252" w:lineRule="exact" w:before="4" w:after="0"/>
              <w:ind w:left="822" w:right="0" w:hanging="36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Methods and techniques for positioning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the work-piece in the drill to ensure proper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alignment and stability during drilling.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Assignment-2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249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Basic Welding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operations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68" w:lineRule="exact" w:before="288" w:after="0"/>
              <w:ind w:left="46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Explain various types of welding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processes </w:t>
            </w:r>
          </w:p>
          <w:p>
            <w:pPr>
              <w:autoSpaceDN w:val="0"/>
              <w:autoSpaceDE w:val="0"/>
              <w:widowControl/>
              <w:spacing w:line="268" w:lineRule="exact" w:before="52" w:after="24"/>
              <w:ind w:left="46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Explain various welding positions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277"/>
              <w:gridCol w:w="1277"/>
              <w:gridCol w:w="1277"/>
              <w:gridCol w:w="1277"/>
            </w:tblGrid>
            <w:tr>
              <w:trPr>
                <w:trHeight w:hRule="exact" w:val="318"/>
              </w:trPr>
              <w:tc>
                <w:tcPr>
                  <w:tcW w:type="dxa" w:w="2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236" w:right="0" w:firstLine="0"/>
                    <w:jc w:val="left"/>
                  </w:pPr>
                  <w:r>
                    <w:rPr>
                      <w:rFonts w:ascii="CIDFont+F4" w:hAnsi="CIDFont+F4" w:eastAsia="CIDFont+F4"/>
                      <w:b/>
                      <w:i w:val="0"/>
                      <w:color w:val="000000"/>
                      <w:sz w:val="22"/>
                    </w:rPr>
                    <w:t>●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Demonstrate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method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4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wear PPE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</w:p>
        </w:tc>
      </w:tr>
    </w:tbl>
    <w:p>
      <w:pPr>
        <w:autoSpaceDN w:val="0"/>
        <w:autoSpaceDE w:val="0"/>
        <w:widowControl/>
        <w:spacing w:line="268" w:lineRule="exact" w:before="19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25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2" w:lineRule="exact" w:before="0" w:after="24"/>
              <w:ind w:left="46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Explain Specifications/ classification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electrode/s required for the job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Define Electrical parameters like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(voltage, current etc.) and their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effects on weld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Explain Welding techniques as per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WPS/instruction sheet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703"/>
              <w:gridCol w:w="1703"/>
              <w:gridCol w:w="1703"/>
            </w:tblGrid>
            <w:tr>
              <w:trPr>
                <w:trHeight w:hRule="exact" w:val="318"/>
              </w:trPr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CIDFont+F4" w:hAnsi="CIDFont+F4" w:eastAsia="CIDFont+F4"/>
                      <w:b/>
                      <w:i w:val="0"/>
                      <w:color w:val="000000"/>
                      <w:sz w:val="22"/>
                    </w:rPr>
                    <w:t>●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Describe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Welding </w:t>
                  </w:r>
                </w:p>
              </w:tc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procedure </w:t>
                  </w:r>
                </w:p>
              </w:tc>
            </w:tr>
          </w:tbl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6" w:lineRule="exact" w:before="0" w:after="26"/>
              <w:ind w:left="462" w:right="288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specifications (WPS)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Describe Method of Pre- heating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base metal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Define types of flame (carburizing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flame, neutral flame and oxidizing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flame etc.)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Describe types of joint lap joint, Tee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joint, Corner joint and Butt joint)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Explain Polarity setting according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standard specifications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Define Visual welding defects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277"/>
              <w:gridCol w:w="1277"/>
              <w:gridCol w:w="1277"/>
              <w:gridCol w:w="1277"/>
            </w:tblGrid>
            <w:tr>
              <w:trPr>
                <w:trHeight w:hRule="exact" w:val="316"/>
              </w:trPr>
              <w:tc>
                <w:tcPr>
                  <w:tcW w:type="dxa" w:w="1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236" w:right="0" w:firstLine="0"/>
                    <w:jc w:val="left"/>
                  </w:pPr>
                  <w:r>
                    <w:rPr>
                      <w:rFonts w:ascii="CIDFont+F4" w:hAnsi="CIDFont+F4" w:eastAsia="CIDFont+F4"/>
                      <w:b/>
                      <w:i w:val="0"/>
                      <w:color w:val="000000"/>
                      <w:sz w:val="22"/>
                    </w:rPr>
                    <w:t>●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Describe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Welding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codes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2" w:lineRule="exact" w:before="0" w:after="0"/>
              <w:ind w:left="462" w:right="288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standards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various gases/combination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gases for shielding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256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Soldering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brazing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318" w:after="0"/>
              <w:ind w:left="264" w:right="432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Difference between soldering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brazing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Purpose of soldering and brazing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Soldering operations and techniques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Brazing operations and techniques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69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6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DUCT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CONSTRUCTION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USING SIMPLE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CONICAL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LINE PATTERN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624" w:val="left"/>
                <w:tab w:pos="984" w:val="left"/>
              </w:tabs>
              <w:autoSpaceDE w:val="0"/>
              <w:widowControl/>
              <w:spacing w:line="286" w:lineRule="exact" w:before="268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geometry and calculations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Develop simple patterns for sheet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metal projects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Fabricate conical items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welding and cutting processes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sheet metal fabrication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soldering processes in sheet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metal fabrication.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62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Learn fabrication of rectangular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</w:tbl>
    <w:p>
      <w:pPr>
        <w:autoSpaceDN w:val="0"/>
        <w:autoSpaceDE w:val="0"/>
        <w:widowControl/>
        <w:spacing w:line="268" w:lineRule="exact" w:before="18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80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98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HVAC duct line using simple layout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RESIDENTIAL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DRAWINGS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54" w:val="left"/>
                <w:tab w:pos="914" w:val="left"/>
              </w:tabs>
              <w:autoSpaceDE w:val="0"/>
              <w:widowControl/>
              <w:spacing w:line="276" w:lineRule="exact" w:before="318" w:after="0"/>
              <w:ind w:left="102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Develop orthographic drawings for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sheet metal fabrication. </w:t>
            </w:r>
          </w:p>
          <w:p>
            <w:pPr>
              <w:autoSpaceDN w:val="0"/>
              <w:tabs>
                <w:tab w:pos="914" w:val="left"/>
              </w:tabs>
              <w:autoSpaceDE w:val="0"/>
              <w:widowControl/>
              <w:spacing w:line="272" w:lineRule="exact" w:before="4" w:after="0"/>
              <w:ind w:left="554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Develop pictorial drawings for sheet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metal and gas line fabrication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Interpret Drawing Components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symbols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HVAC Drawings(mechanical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drawings)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Residential HVAC Components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Material Takeoff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514"/>
        </w:trPr>
        <w:tc>
          <w:tcPr>
            <w:tcW w:type="dxa" w:w="1428"/>
            <w:vMerge w:val="restart"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1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RESIDENTIAL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INSTALLATION</w:t>
            </w:r>
          </w:p>
        </w:tc>
        <w:tc>
          <w:tcPr>
            <w:tcW w:type="dxa" w:w="510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90" w:lineRule="exact" w:before="264" w:after="0"/>
              <w:ind w:left="102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8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Residential Heating Systems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Equipment</w:t>
            </w:r>
            <w:r>
              <w:br/>
            </w:r>
            <w:r>
              <w:tab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8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Interpret codes and regulations that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apply to sheet metal and gas line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installations.</w:t>
            </w:r>
          </w:p>
          <w:p>
            <w:pPr>
              <w:autoSpaceDN w:val="0"/>
              <w:autoSpaceDE w:val="0"/>
              <w:widowControl/>
              <w:spacing w:line="312" w:lineRule="exact" w:before="12" w:after="0"/>
              <w:ind w:left="462" w:right="100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8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Principles of Indoor Air Quality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8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Indoor Air Quality Equipment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546"/>
        </w:trPr>
        <w:tc>
          <w:tcPr>
            <w:tcW w:type="dxa" w:w="2759"/>
            <w:vMerge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  <w:p>
            <w:pPr>
              <w:autoSpaceDN w:val="0"/>
              <w:autoSpaceDE w:val="0"/>
              <w:widowControl/>
              <w:spacing w:line="292" w:lineRule="exact" w:before="18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2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204"/>
            <w:gridSpan w:val="3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4" w:after="0"/>
              <w:ind w:left="152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194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FABRICATION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PARALLEL LINE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PATTERN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6" w:lineRule="exact" w:before="358" w:after="0"/>
              <w:ind w:left="102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Define terms used in parallel line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</w:p>
        </w:tc>
      </w:tr>
    </w:tbl>
    <w:p>
      <w:pPr>
        <w:autoSpaceDN w:val="0"/>
        <w:autoSpaceDE w:val="0"/>
        <w:widowControl/>
        <w:spacing w:line="268" w:lineRule="exact" w:before="18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21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DEVELOPMENT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0" w:after="0"/>
              <w:ind w:left="46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principles of parallel line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6" w:lineRule="exact" w:before="0" w:after="0"/>
              <w:ind w:left="46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Identify items that can be laid out using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parallel line pattern development.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62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Transitional Fitting Fabrication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Round Fitting Fabrication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Mild Steel GMAW Welding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17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LIGHT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COMMERCIAL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264" w:val="left"/>
                <w:tab w:pos="624" w:val="left"/>
              </w:tabs>
              <w:autoSpaceDE w:val="0"/>
              <w:widowControl/>
              <w:spacing w:line="312" w:lineRule="exact" w:before="24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Multi Equipment Systems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Smoke and Fire Containment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Roofing and Building Envelope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Penetrations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Types of pumps and their applications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operation of boiler controls.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List the sequencing process of the boiler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controls.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</w:t>
            </w:r>
          </w:p>
        </w:tc>
        <w:tc>
          <w:tcPr>
            <w:tcW w:type="dxa" w:w="1812"/>
            <w:vMerge w:val="restart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Assignment-3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179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2759"/>
            <w:vMerge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278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6" w:lineRule="exact" w:before="280" w:after="0"/>
              <w:ind w:left="462" w:right="100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principles of natural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ventilation.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6" w:lineRule="exact" w:before="4" w:after="0"/>
              <w:ind w:left="462" w:right="144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natural ventilation devices.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natural ventilation openings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exhaust outlets.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462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Energy Efficient Buildings </w:t>
            </w:r>
          </w:p>
        </w:tc>
        <w:tc>
          <w:tcPr>
            <w:tcW w:type="dxa" w:w="2759"/>
            <w:vMerge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274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419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6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HEATING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APPLIANCE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INSTALLATION-I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66" w:lineRule="exact" w:before="328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Explain electron flow.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64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various electrical circuits.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Calculate Ohm’s law.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64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Use electrical measuring equipment.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Identify types of test equipment.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settings for electrical testing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115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Use test equipment to service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appliances.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40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Pilots, Thermocouples and Thermopile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Wiring Diagrams </w:t>
            </w:r>
          </w:p>
        </w:tc>
        <w:tc>
          <w:tcPr>
            <w:tcW w:type="dxa" w:w="1812"/>
            <w:vMerge w:val="restart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</w:p>
          <w:p>
            <w:pPr>
              <w:autoSpaceDN w:val="0"/>
              <w:autoSpaceDE w:val="0"/>
              <w:widowControl/>
              <w:spacing w:line="276" w:lineRule="exact" w:before="276" w:after="1108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3 </w:t>
            </w:r>
          </w:p>
        </w:tc>
      </w:tr>
      <w:tr>
        <w:trPr>
          <w:trHeight w:hRule="exact" w:val="344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60" w:after="0"/>
              <w:ind w:left="46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Matter, Density and Relative Density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Pressure and Atmosphere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Properties of Gas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Temperature and Heat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Gas System Components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Pipe Sizing and gas piping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Pipe Installation and Pressure Testing</w:t>
            </w:r>
          </w:p>
        </w:tc>
        <w:tc>
          <w:tcPr>
            <w:tcW w:type="dxa" w:w="2759"/>
            <w:vMerge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5252"/>
        </w:trPr>
        <w:tc>
          <w:tcPr>
            <w:tcW w:type="dxa" w:w="1428"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4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HEATING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APPLIANCE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INSTALLATION-II</w:t>
            </w:r>
          </w:p>
        </w:tc>
        <w:tc>
          <w:tcPr>
            <w:tcW w:type="dxa" w:w="510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318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Appliance Venting and Installer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Responsibilities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Furnace Commissioning and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Propane Storage and Handling Systems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2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Task-30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7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Assignment-4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312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Annexure-II)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81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415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6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GTAW WELDING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PLASMA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CUTTING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264" w:val="left"/>
                <w:tab w:pos="624" w:val="left"/>
              </w:tabs>
              <w:autoSpaceDE w:val="0"/>
              <w:widowControl/>
              <w:spacing w:line="276" w:lineRule="exact" w:before="358" w:after="0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Computerized Layouts and Plasma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Cutting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Gas Tungsten Arc Welding (GTAW)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Aluminum Fabrication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Stainless Steel Fabrication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</w:p>
          <w:p>
            <w:pPr>
              <w:autoSpaceDN w:val="0"/>
              <w:autoSpaceDE w:val="0"/>
              <w:widowControl/>
              <w:spacing w:line="276" w:lineRule="exact" w:before="552" w:after="556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0.0" w:type="dxa"/>
            </w:tblPr>
            <w:tblGrid>
              <w:gridCol w:w="1812"/>
            </w:tblGrid>
            <w:tr>
              <w:trPr>
                <w:trHeight w:hRule="exact" w:val="256"/>
              </w:trPr>
              <w:tc>
                <w:tcPr>
                  <w:tcW w:type="dxa" w:w="126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Test 4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97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DUCT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CONSTRUCTION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TRIANGULATION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PATTERN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318" w:after="0"/>
              <w:ind w:left="264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Triangulation Pattern Development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Medium Pressure Duct Fabrication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148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COMMERCIAL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HVAC-I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36" w:after="0"/>
              <w:ind w:left="264" w:right="288" w:hanging="162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Air Flow techniques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Heat Loss and Heat Gain calculations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Residential HVAC Design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Commercial Duct Designs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Multi Zone Equipment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List all parts of an HVAC installation. </w:t>
            </w:r>
          </w:p>
        </w:tc>
        <w:tc>
          <w:tcPr>
            <w:tcW w:type="dxa" w:w="1812"/>
            <w:vMerge w:val="restart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28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apply for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at least two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labor marketplace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0" w:lineRule="exact" w:before="296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website. </w:t>
            </w:r>
          </w:p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0" w:after="0"/>
              <w:ind w:left="462" w:right="0" w:firstLine="0"/>
              <w:jc w:val="left"/>
            </w:pP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</w:p>
        </w:tc>
        <w:tc>
          <w:tcPr>
            <w:tcW w:type="dxa" w:w="2759"/>
            <w:vMerge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4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14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18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2" w:lineRule="exact" w:before="2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1394" w:right="2160" w:hanging="932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</w:p>
          <w:p>
            <w:pPr>
              <w:autoSpaceDN w:val="0"/>
              <w:autoSpaceDE w:val="0"/>
              <w:widowControl/>
              <w:spacing w:line="268" w:lineRule="exact" w:before="48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186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COMMERCIAL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HVAC-II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278" w:after="0"/>
              <w:ind w:left="264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Commercial Installation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Mechanical Air Movement and Control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operation of commercial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heating systems.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operation of commercial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cooling systems.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operation of make-up air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systems.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operation of exhaust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systems.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operation of ventilation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624" w:right="576" w:hanging="36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sound attenuation and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methods used in reducing sound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transmission.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materials used in sound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attenuation and their application.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effects of sound attenuation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air flow.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the purpose and types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various air filtering devices.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air cleaning techniques.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Identify air cleaning equipment.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2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Task-3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>6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37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21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4" w:lineRule="exact" w:before="0" w:after="0"/>
              <w:ind w:left="26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methods used to measure filter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efficiency.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76" w:lineRule="exact" w:before="0" w:after="0"/>
              <w:ind w:left="264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methods used to control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humidity.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624" w:right="576" w:hanging="36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Describe methods used to control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bacteria, germ, and volatile organic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compounds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4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Week24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ADVANCE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FABRICATION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58" w:after="0"/>
              <w:ind w:left="264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Radial Line Pattern Development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Pattern Development Short Cuts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Cladding and Lagging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Task-37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49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9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Week25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REFRIGERATION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318" w:after="0"/>
              <w:ind w:left="264" w:right="129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Refrigerant and Oil Handling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● Split Systems installation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Task-38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664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78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0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90" w:lineRule="exact" w:before="364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Development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ROCE etc.)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2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609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76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6" w:lineRule="exact" w:before="174" w:after="0"/>
        <w:ind w:left="28" w:right="20" w:firstLine="0"/>
        <w:jc w:val="both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>and proficiency during any stage of the course.</w:t>
      </w:r>
    </w:p>
    <w:p>
      <w:pPr>
        <w:autoSpaceDN w:val="0"/>
        <w:autoSpaceDE w:val="0"/>
        <w:widowControl/>
        <w:spacing w:line="356" w:lineRule="exact" w:before="290" w:after="29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TASKS FOR ADVANCE ELECTRONICS AND POWER SYSTEM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55.99999999999994" w:type="dxa"/>
      </w:tblPr>
      <w:tblGrid>
        <w:gridCol w:w="2760"/>
        <w:gridCol w:w="2760"/>
        <w:gridCol w:w="2760"/>
        <w:gridCol w:w="2760"/>
      </w:tblGrid>
      <w:tr>
        <w:trPr>
          <w:trHeight w:hRule="exact" w:val="8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111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2" w:after="0"/>
              <w:ind w:left="0" w:right="9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Find the career path</w:t>
            </w: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Prepare a career path related to your course and also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emerging trends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market </w:t>
            </w:r>
          </w:p>
        </w:tc>
        <w:tc>
          <w:tcPr>
            <w:tcW w:type="dxa" w:w="120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00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Week-1</w:t>
            </w:r>
          </w:p>
        </w:tc>
      </w:tr>
      <w:tr>
        <w:trPr>
          <w:trHeight w:hRule="exact" w:val="81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4" w:after="0"/>
              <w:ind w:left="0" w:right="9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2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Work Ethics </w:t>
            </w: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Generate a report on Institute work ethics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professionalism related to your course </w:t>
            </w:r>
          </w:p>
        </w:tc>
        <w:tc>
          <w:tcPr>
            <w:tcW w:type="dxa" w:w="276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3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50" w:after="0"/>
              <w:ind w:left="0" w:right="9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0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Safety </w:t>
            </w: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Describe hazards associated with sheet metal tooling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equipment. </w:t>
            </w:r>
          </w:p>
          <w:p>
            <w:pPr>
              <w:autoSpaceDN w:val="0"/>
              <w:autoSpaceDE w:val="0"/>
              <w:widowControl/>
              <w:spacing w:line="296" w:lineRule="exact" w:before="162" w:after="0"/>
              <w:ind w:left="78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Use PPE for climbing, lifting and load moving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equipment. </w:t>
            </w:r>
          </w:p>
        </w:tc>
        <w:tc>
          <w:tcPr>
            <w:tcW w:type="dxa" w:w="12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0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Week-2</w:t>
            </w:r>
          </w:p>
        </w:tc>
      </w:tr>
      <w:tr>
        <w:trPr>
          <w:trHeight w:hRule="exact" w:val="518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2.00000000000003" w:type="dxa"/>
            </w:tblPr>
            <w:tblGrid>
              <w:gridCol w:w="1695"/>
              <w:gridCol w:w="1695"/>
            </w:tblGrid>
            <w:tr>
              <w:trPr>
                <w:trHeight w:hRule="exact" w:val="438"/>
              </w:trPr>
              <w:tc>
                <w:tcPr>
                  <w:tcW w:type="dxa" w:w="638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94" w:after="0"/>
                    <w:ind w:left="0" w:right="9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4. </w:t>
                  </w:r>
                </w:p>
              </w:tc>
              <w:tc>
                <w:tcPr>
                  <w:tcW w:type="dxa" w:w="2142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Measurements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Covert different unit system into each other. </w:t>
            </w:r>
          </w:p>
        </w:tc>
        <w:tc>
          <w:tcPr>
            <w:tcW w:type="dxa" w:w="12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Week-3</w:t>
            </w:r>
          </w:p>
        </w:tc>
      </w:tr>
      <w:tr>
        <w:trPr>
          <w:trHeight w:hRule="exact" w:val="2486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2.00000000000003" w:type="dxa"/>
            </w:tblPr>
            <w:tblGrid>
              <w:gridCol w:w="1695"/>
              <w:gridCol w:w="1695"/>
            </w:tblGrid>
            <w:tr>
              <w:trPr>
                <w:trHeight w:hRule="exact" w:val="2406"/>
              </w:trPr>
              <w:tc>
                <w:tcPr>
                  <w:tcW w:type="dxa" w:w="638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080" w:after="0"/>
                    <w:ind w:left="0" w:right="9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5. </w:t>
                  </w:r>
                </w:p>
              </w:tc>
              <w:tc>
                <w:tcPr>
                  <w:tcW w:type="dxa" w:w="2442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6" w:lineRule="exact" w:before="812" w:after="0"/>
                    <w:ind w:left="78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Tools and </w:t>
                  </w:r>
                  <w:r>
                    <w:br/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equipment handling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joining, seaming, fastening, sealing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insulation processes. </w:t>
            </w:r>
          </w:p>
          <w:p>
            <w:pPr>
              <w:autoSpaceDN w:val="0"/>
              <w:autoSpaceDE w:val="0"/>
              <w:widowControl/>
              <w:spacing w:line="294" w:lineRule="exact" w:before="168" w:after="0"/>
              <w:ind w:left="78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Calculate bend allowance and mean diameters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various thicknesses of metal. </w:t>
            </w:r>
          </w:p>
        </w:tc>
        <w:tc>
          <w:tcPr>
            <w:tcW w:type="dxa" w:w="12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8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Week-4 </w:t>
            </w:r>
          </w:p>
        </w:tc>
      </w:tr>
      <w:tr>
        <w:trPr>
          <w:trHeight w:hRule="exact" w:val="293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82" w:after="0"/>
              <w:ind w:left="0" w:right="10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Construct different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engineering curves </w:t>
            </w:r>
          </w:p>
        </w:tc>
        <w:tc>
          <w:tcPr>
            <w:tcW w:type="dxa" w:w="60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8" w:lineRule="exact" w:before="0" w:after="0"/>
              <w:ind w:left="78" w:right="115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Construct inscribe and circumscribe figures.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Construct  Tangents of circles (Inside &amp; Outside)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Construct a Archimedean Spiral curve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Construct a ellipse,hyperbola and parabola </w:t>
            </w:r>
          </w:p>
          <w:p>
            <w:pPr>
              <w:autoSpaceDN w:val="0"/>
              <w:autoSpaceDE w:val="0"/>
              <w:widowControl/>
              <w:spacing w:line="274" w:lineRule="exact" w:before="592" w:after="0"/>
              <w:ind w:left="78" w:right="115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FF"/>
                <w:sz w:val="22"/>
                <w:u w:val="single"/>
              </w:rPr>
              <w:t>https://www.slideshare.net/vagallasuresh/unit-1-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2"/>
                <w:u w:val="single"/>
              </w:rPr>
              <w:t>engineering-curves-15901367</w:t>
            </w:r>
          </w:p>
        </w:tc>
        <w:tc>
          <w:tcPr>
            <w:tcW w:type="dxa" w:w="12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5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268" w:lineRule="exact" w:before="286" w:after="0"/>
        <w:ind w:left="0" w:right="24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570" w:right="506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5.99999999999994" w:type="dxa"/>
      </w:tblPr>
      <w:tblGrid>
        <w:gridCol w:w="2759"/>
        <w:gridCol w:w="2759"/>
        <w:gridCol w:w="2759"/>
        <w:gridCol w:w="2759"/>
      </w:tblGrid>
      <w:tr>
        <w:trPr>
          <w:trHeight w:hRule="exact" w:val="138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40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Teaching Material for help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10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Construct Multiview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drawings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72" w:lineRule="exact" w:before="0" w:after="0"/>
              <w:ind w:left="78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Sketch Orthographic projection in 1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4"/>
              </w:rPr>
              <w:t>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 angle of Projection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Sketch Orthographic projection 3rd angle of Projection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Sketch Oblique Drawing of given shape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Sketch isometric Drawing of any given sample </w:t>
            </w:r>
          </w:p>
          <w:p>
            <w:pPr>
              <w:autoSpaceDN w:val="0"/>
              <w:autoSpaceDE w:val="0"/>
              <w:widowControl/>
              <w:spacing w:line="458" w:lineRule="exact" w:before="62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FF"/>
                <w:sz w:val="22"/>
                <w:u w:val="single"/>
              </w:rPr>
              <w:t xml:space="preserve">http://www.mhhe.com/engcs/drawgr/bertolinetgc/etext/chapt 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2"/>
                <w:u w:val="single"/>
              </w:rPr>
              <w:t xml:space="preserve">08.pdf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Teaching Material for help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10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Basic workshop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 a small project which includes bench work,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cutting and grinding operation at basic level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105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10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82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Drilling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98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Perfrom drilling technique on any given part of different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material and note down the difference.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8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84" w:lineRule="exact" w:before="0" w:after="0"/>
              <w:ind w:left="0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10. Oxy Acetylene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Welding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oxy acetylene welding techniques to make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tee, lap and butt joint.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51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3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11. GAS welding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Perform Gas Welding On Mild Steel Plates (1F)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44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12. SMAW welding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Make Fillet Welds on Carbon Steel Plate by using SMAW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16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48" w:val="left"/>
              </w:tabs>
              <w:autoSpaceDE w:val="0"/>
              <w:widowControl/>
              <w:spacing w:line="284" w:lineRule="exact" w:before="0" w:after="0"/>
              <w:ind w:left="440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13. Soldering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brazing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soldering and brazing on given parts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2366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948" w:right="144" w:hanging="508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14. Fabricate a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rectangular HVAC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duct line using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simple layout.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Fabricate rectangular duct fittings.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Fabricate rectangular flex connectors.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Assemble fittings to form duct lines.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4" w:lineRule="exact" w:before="18" w:after="0"/>
              <w:ind w:left="78" w:right="115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installation codes and standards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residential construction. </w:t>
            </w:r>
          </w:p>
          <w:p>
            <w:pPr>
              <w:autoSpaceDN w:val="0"/>
              <w:autoSpaceDE w:val="0"/>
              <w:widowControl/>
              <w:spacing w:line="294" w:lineRule="exact" w:before="2" w:after="0"/>
              <w:ind w:left="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a rectangular duct line.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4" w:lineRule="exact" w:before="20" w:after="0"/>
              <w:ind w:left="7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supplied round fittings to a rectangular duct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line.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7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10</w:t>
            </w:r>
          </w:p>
        </w:tc>
      </w:tr>
      <w:tr>
        <w:trPr>
          <w:trHeight w:hRule="exact" w:val="93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84" w:lineRule="exact" w:before="0" w:after="0"/>
              <w:ind w:left="0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15. Install residential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duct systems.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144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supply air components of an HVAC system.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return air components of an HVAC system.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components of an under slab heating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11</w:t>
            </w:r>
          </w:p>
        </w:tc>
      </w:tr>
    </w:tbl>
    <w:p>
      <w:pPr>
        <w:autoSpaceDN w:val="0"/>
        <w:autoSpaceDE w:val="0"/>
        <w:widowControl/>
        <w:spacing w:line="268" w:lineRule="exact" w:before="21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5.99999999999994" w:type="dxa"/>
      </w:tblPr>
      <w:tblGrid>
        <w:gridCol w:w="2759"/>
        <w:gridCol w:w="2759"/>
        <w:gridCol w:w="2759"/>
        <w:gridCol w:w="2759"/>
      </w:tblGrid>
      <w:tr>
        <w:trPr>
          <w:trHeight w:hRule="exact" w:val="317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43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4" w:lineRule="exact" w:before="20" w:after="0"/>
              <w:ind w:left="78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components used to exhaust and support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combustion. </w:t>
            </w:r>
          </w:p>
          <w:p>
            <w:pPr>
              <w:autoSpaceDN w:val="0"/>
              <w:autoSpaceDE w:val="0"/>
              <w:widowControl/>
              <w:spacing w:line="276" w:lineRule="exact" w:before="22" w:after="0"/>
              <w:ind w:left="438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components used to ventilate residential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buildings. 6. Identify how system components effect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air movement in low pressure duct systems.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4" w:lineRule="exact" w:before="20" w:after="0"/>
              <w:ind w:left="7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zoning components related to low pressure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duct systems.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0" w:lineRule="exact" w:before="26" w:after="0"/>
              <w:ind w:left="7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process for developing a material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takeoff list. </w:t>
            </w:r>
          </w:p>
          <w:p>
            <w:pPr>
              <w:autoSpaceDN w:val="0"/>
              <w:autoSpaceDE w:val="0"/>
              <w:widowControl/>
              <w:spacing w:line="294" w:lineRule="exact" w:before="2" w:after="0"/>
              <w:ind w:left="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Develop a material takeoff list from a drawing.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508" w:right="0" w:hanging="508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16. Calculate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properties related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 Indoor air quality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6" w:lineRule="exact" w:before="248" w:after="0"/>
              <w:ind w:left="78" w:right="432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Measure temperature and relative humidity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apply the effects on indoor air quality.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8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12</w:t>
            </w:r>
          </w:p>
        </w:tc>
      </w:tr>
      <w:tr>
        <w:trPr>
          <w:trHeight w:hRule="exact" w:val="226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508" w:right="356" w:hanging="508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17. Install residential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indoor air quality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equipment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8" w:right="0" w:hanging="36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operation of air filtering methods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equipment. Describe the operation of air ventilation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methods and equipment.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operation of air circulation methods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equipment.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72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maintenance of IAQ equipment.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residential ventilator.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Commission a ventilator.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5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4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Develop parallel net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0" w:after="0"/>
              <w:ind w:left="798" w:right="576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Develop net patterns using parallel line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6" w:lineRule="exact" w:before="0" w:after="0"/>
              <w:ind w:left="798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Develop net patterns for right and oblique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cylinders.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74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14</w:t>
            </w:r>
          </w:p>
        </w:tc>
      </w:tr>
      <w:tr>
        <w:trPr>
          <w:trHeight w:hRule="exact" w:val="160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40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Transitional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round fitting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fabrication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58" w:right="144" w:hanging="36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Fabricate a transitional fitting with a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minimum one flat side from an appliance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plenum.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4" w:after="0"/>
              <w:ind w:left="798" w:right="432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Fabricate round fittings using parallel line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pattern development.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5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64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Mild steel GMAW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welding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98" w:right="1152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Perform GMAW on a round fitting.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weld faults.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 weld faults.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0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16"/>
              <w:ind w:left="948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Interpret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multifamily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2.00000000000003" w:type="dxa"/>
            </w:tblPr>
            <w:tblGrid>
              <w:gridCol w:w="1695"/>
              <w:gridCol w:w="1695"/>
            </w:tblGrid>
            <w:tr>
              <w:trPr>
                <w:trHeight w:hRule="exact" w:val="616"/>
              </w:trPr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8" w:after="0"/>
                    <w:ind w:left="0" w:right="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21. </w:t>
                  </w:r>
                </w:p>
              </w:tc>
              <w:tc>
                <w:tcPr>
                  <w:tcW w:type="dxa" w:w="2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8" w:lineRule="exact" w:before="0" w:after="0"/>
                    <w:ind w:left="66" w:right="144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multi equipment 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system drawings.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0" w:after="0"/>
              <w:ind w:left="798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components of a multi equipment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6" w:lineRule="exact" w:before="0" w:after="0"/>
              <w:ind w:left="798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components of a multi equipment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 from a drawing.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798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Produce a material take off complete with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1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shop drawings.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72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15</w:t>
            </w:r>
          </w:p>
        </w:tc>
      </w:tr>
      <w:tr>
        <w:trPr>
          <w:trHeight w:hRule="exact" w:val="8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 smoke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fire containment.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0" w:after="0"/>
              <w:ind w:left="798" w:right="144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codes and regulations pertaining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smoke and fire containment devices.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6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5.99999999999994" w:type="dxa"/>
      </w:tblPr>
      <w:tblGrid>
        <w:gridCol w:w="2759"/>
        <w:gridCol w:w="2759"/>
        <w:gridCol w:w="2759"/>
        <w:gridCol w:w="2759"/>
      </w:tblGrid>
      <w:tr>
        <w:trPr>
          <w:trHeight w:hRule="exact" w:val="612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20" w:right="2592" w:firstLine="0"/>
              <w:jc w:val="center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fire dampers.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fire stop flaps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4" w:lineRule="exact" w:before="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&amp;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16</w:t>
            </w:r>
          </w:p>
        </w:tc>
      </w:tr>
      <w:tr>
        <w:trPr>
          <w:trHeight w:hRule="exact" w:val="17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23.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4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Boiler control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0" w:after="0"/>
              <w:ind w:left="798" w:right="288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standards from CSA B149.1, ASME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CSA B51.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4" w:after="0"/>
              <w:ind w:left="798" w:right="432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the sequencing process of the boiler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controls.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98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Sketch wiring diagrams for a gas fired boiler.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Troubleshoot a gas fired boiler.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24.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Natural ventilation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0" w:after="0"/>
              <w:ind w:left="798" w:right="144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Design natural ventilation systems used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agricultural and industrial building designs.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77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08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25.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Calculate basic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properties related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 HVAC heating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installation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test equipment to service appliances.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20" w:after="0"/>
              <w:ind w:left="79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Troubleshoot pilots, thermocouples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thermopiles.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7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Interpret millivolt wiring diagrams.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Interpret 24 volt wiring diagrams.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20" w:after="0"/>
              <w:ind w:left="798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mass and density using relative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densities.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20" w:after="0"/>
              <w:ind w:left="798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Perform pressure and force calculations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both imperial and metric units.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0" w:lineRule="exact" w:before="26" w:after="0"/>
              <w:ind w:left="79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Perform calculations to convert absolute,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gauge and mercury pressures.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22" w:after="0"/>
              <w:ind w:left="798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combustion air requirements for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heating appliances.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74" w:lineRule="exact" w:before="14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&amp;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18</w:t>
            </w:r>
          </w:p>
        </w:tc>
      </w:tr>
      <w:tr>
        <w:trPr>
          <w:trHeight w:hRule="exact" w:val="123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50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26.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 and service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gas line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components.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98" w:right="144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vent sizing of reliefs.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Clock a meter at low pressure.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Clock a meter at high pressure.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Troubleshoot a regulator.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2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50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27.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432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 and test a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gas line system.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98" w:right="72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Compile a materials list for a gas line.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standards for CSA B149.1.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 a gas line.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7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Test a gas line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28.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Venting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Install appliance venting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19</w:t>
            </w:r>
          </w:p>
        </w:tc>
      </w:tr>
      <w:tr>
        <w:trPr>
          <w:trHeight w:hRule="exact" w:val="8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29.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Furnace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commissioning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Perform furnace commissioning.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4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30.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Propane storage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74" w:lineRule="exact" w:before="20" w:after="0"/>
              <w:ind w:left="79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Install and service propane storage and </w:t>
            </w:r>
            <w:r>
              <w:tab/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handling systems.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08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72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31.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Use computerized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plasma cutting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equipment.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60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Input duct fitting information to a plasma cutting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machine.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6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Operate a plasma cutting machine. </w:t>
            </w:r>
          </w:p>
          <w:p>
            <w:pPr>
              <w:autoSpaceDN w:val="0"/>
              <w:autoSpaceDE w:val="0"/>
              <w:widowControl/>
              <w:spacing w:line="266" w:lineRule="exact" w:before="194" w:after="0"/>
              <w:ind w:left="6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Cut a medium pressure duct project on a plasma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6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table.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20</w:t>
            </w:r>
          </w:p>
        </w:tc>
      </w:tr>
    </w:tbl>
    <w:p>
      <w:pPr>
        <w:autoSpaceDN w:val="0"/>
        <w:autoSpaceDE w:val="0"/>
        <w:widowControl/>
        <w:spacing w:line="268" w:lineRule="exact" w:before="14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5.99999999999994" w:type="dxa"/>
      </w:tblPr>
      <w:tblGrid>
        <w:gridCol w:w="2759"/>
        <w:gridCol w:w="2759"/>
        <w:gridCol w:w="2759"/>
        <w:gridCol w:w="2759"/>
      </w:tblGrid>
      <w:tr>
        <w:trPr>
          <w:trHeight w:hRule="exact" w:val="211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72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32.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Join projects using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Gas Tungsten Arc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Welding equipment.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60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Set-up and operate the equipment for GTAW.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Produce GTAW welds on mild steel, aluminum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stainless steel. </w:t>
            </w:r>
          </w:p>
          <w:p>
            <w:pPr>
              <w:autoSpaceDN w:val="0"/>
              <w:autoSpaceDE w:val="0"/>
              <w:widowControl/>
              <w:spacing w:line="318" w:lineRule="exact" w:before="142" w:after="0"/>
              <w:ind w:left="60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Troubleshoot welding problems associated with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GTAW. </w:t>
            </w:r>
          </w:p>
        </w:tc>
        <w:tc>
          <w:tcPr>
            <w:tcW w:type="dxa" w:w="121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6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00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33.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Fabricate items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using aluminum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stainless steel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Fabricate an aluminum project with welded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seams. </w:t>
            </w:r>
          </w:p>
          <w:p>
            <w:pPr>
              <w:autoSpaceDN w:val="0"/>
              <w:autoSpaceDE w:val="0"/>
              <w:widowControl/>
              <w:spacing w:line="316" w:lineRule="exact" w:before="204" w:after="0"/>
              <w:ind w:left="78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Construct a stainless steel project with GTAW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joints. </w:t>
            </w:r>
          </w:p>
          <w:p>
            <w:pPr>
              <w:autoSpaceDN w:val="0"/>
              <w:autoSpaceDE w:val="0"/>
              <w:widowControl/>
              <w:spacing w:line="318" w:lineRule="exact" w:before="0" w:after="0"/>
              <w:ind w:left="7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finishing techniques on a stainless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steel project </w:t>
            </w:r>
          </w:p>
        </w:tc>
        <w:tc>
          <w:tcPr>
            <w:tcW w:type="dxa" w:w="275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47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952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34.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DUCT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CONSTRUCTION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USING </w:t>
            </w:r>
          </w:p>
          <w:p>
            <w:pPr>
              <w:autoSpaceDN w:val="0"/>
              <w:autoSpaceDE w:val="0"/>
              <w:widowControl/>
              <w:spacing w:line="296" w:lineRule="exact" w:before="166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TRIANGULATION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PATTERN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66" w:lineRule="exact" w:before="10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8"/>
              </w:rPr>
              <w:t>Medium Pressure Duct Fabrication</w:t>
            </w:r>
          </w:p>
          <w:p>
            <w:pPr>
              <w:autoSpaceDN w:val="0"/>
              <w:autoSpaceDE w:val="0"/>
              <w:widowControl/>
              <w:spacing w:line="294" w:lineRule="exact" w:before="228" w:after="0"/>
              <w:ind w:left="432" w:right="288" w:firstLine="0"/>
              <w:jc w:val="center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Develop patterns and fabricate two way Plenum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Transitions for a medium pressure duct line.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4" w:lineRule="exact" w:before="0" w:after="0"/>
              <w:ind w:left="530" w:right="144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Develop patterns and fabricate Transition Change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Elbows for a medium pressure duct line.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2" w:lineRule="exact" w:before="0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Develop patterns and fabricate Rectangular Elbows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with turning vanes for a medium pressure duct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line.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2" w:lineRule="exact" w:before="0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Develop patterns and fabricate Rectangular to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Round Transition for a medium pressure duct line.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Fabricate Pipe Tees and Conical Tees for a medium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pressure duct line from plasma cut supplied </w:t>
            </w:r>
            <w:r>
              <w:br/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patterns.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4" w:lineRule="exact" w:before="0" w:after="0"/>
              <w:ind w:left="530" w:right="576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Fabricate Round Pipe Reducers for a medium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pressure duct line from plasma cut supplied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patterns.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2" w:lineRule="exact" w:before="2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Fabricate Round Y Branches for a medium pressure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duct line from plasma cut supplied patterns.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2" w:lineRule="exact" w:before="0" w:after="0"/>
              <w:ind w:left="530" w:right="432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Fabricate Round Tapering Offsets for a medium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pressure duct line from plasma cut supplied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patterns. </w:t>
            </w:r>
          </w:p>
          <w:p>
            <w:pPr>
              <w:autoSpaceDN w:val="0"/>
              <w:tabs>
                <w:tab w:pos="890" w:val="left"/>
              </w:tabs>
              <w:autoSpaceDE w:val="0"/>
              <w:widowControl/>
              <w:spacing w:line="292" w:lineRule="exact" w:before="2" w:after="0"/>
              <w:ind w:left="530" w:right="576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Fabricate fittings for a medium pressure duct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system with welded joints and seams.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Assemble a medium pressure duct line.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Install a sealed medium pressure duct line.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530" w:right="0" w:firstLine="0"/>
              <w:jc w:val="left"/>
            </w:pP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●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Perform a pressure test on a medium pressure duct </w:t>
            </w:r>
          </w:p>
          <w:p>
            <w:pPr>
              <w:autoSpaceDN w:val="0"/>
              <w:autoSpaceDE w:val="0"/>
              <w:widowControl/>
              <w:spacing w:line="292" w:lineRule="exact" w:before="46" w:after="0"/>
              <w:ind w:left="890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4"/>
              </w:rPr>
              <w:t xml:space="preserve">line.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21</w:t>
            </w:r>
          </w:p>
        </w:tc>
      </w:tr>
    </w:tbl>
    <w:p>
      <w:pPr>
        <w:autoSpaceDN w:val="0"/>
        <w:autoSpaceDE w:val="0"/>
        <w:widowControl/>
        <w:spacing w:line="268" w:lineRule="exact" w:before="71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5.99999999999994" w:type="dxa"/>
      </w:tblPr>
      <w:tblGrid>
        <w:gridCol w:w="2759"/>
        <w:gridCol w:w="2759"/>
        <w:gridCol w:w="2759"/>
        <w:gridCol w:w="2759"/>
      </w:tblGrid>
      <w:tr>
        <w:trPr>
          <w:trHeight w:hRule="exact" w:val="373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35.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COMMERCIAL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INSTALLATION-I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0" w:lineRule="exact" w:before="518" w:after="0"/>
              <w:ind w:left="1052" w:right="0" w:firstLine="0"/>
              <w:jc w:val="left"/>
            </w:pPr>
            <w:r>
              <w:rPr>
                <w:rFonts w:ascii="CIDFont+F11" w:hAnsi="CIDFont+F11" w:eastAsia="CIDFont+F11"/>
                <w:b/>
                <w:i/>
                <w:color w:val="000000"/>
                <w:sz w:val="18"/>
              </w:rPr>
              <w:t xml:space="preserve">Test systems for air flow. </w:t>
            </w:r>
          </w:p>
          <w:p>
            <w:pPr>
              <w:autoSpaceDN w:val="0"/>
              <w:autoSpaceDE w:val="0"/>
              <w:widowControl/>
              <w:spacing w:line="220" w:lineRule="exact" w:before="178" w:after="0"/>
              <w:ind w:left="78" w:right="0" w:firstLine="0"/>
              <w:jc w:val="left"/>
            </w:pPr>
            <w:r>
              <w:rPr>
                <w:rFonts w:ascii="CIDFont+F11" w:hAnsi="CIDFont+F11" w:eastAsia="CIDFont+F11"/>
                <w:b/>
                <w:i/>
                <w:color w:val="000000"/>
                <w:sz w:val="18"/>
              </w:rPr>
              <w:t xml:space="preserve">Perform heat loss and heat gain calculations. </w:t>
            </w:r>
          </w:p>
          <w:p>
            <w:pPr>
              <w:autoSpaceDN w:val="0"/>
              <w:autoSpaceDE w:val="0"/>
              <w:widowControl/>
              <w:spacing w:line="220" w:lineRule="exact" w:before="17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18"/>
              </w:rPr>
              <w:t xml:space="preserve">Design a residential air distribution system. </w:t>
            </w:r>
          </w:p>
          <w:p>
            <w:pPr>
              <w:autoSpaceDN w:val="0"/>
              <w:autoSpaceDE w:val="0"/>
              <w:widowControl/>
              <w:spacing w:line="318" w:lineRule="exact" w:before="78" w:after="0"/>
              <w:ind w:left="78" w:right="144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18"/>
              </w:rPr>
              <w:t xml:space="preserve">Design a small commercial air distribution system using the Sheet Metal &amp; Air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8"/>
              </w:rPr>
              <w:t xml:space="preserve">Conditioning 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18"/>
              </w:rPr>
              <w:t xml:space="preserve">Contractors’’ National Association (SMACNA) standards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8"/>
              </w:rPr>
              <w:t xml:space="preserve">Generate a material list from a large commercial HVAC drawing. </w:t>
            </w:r>
          </w:p>
          <w:p>
            <w:pPr>
              <w:autoSpaceDN w:val="0"/>
              <w:autoSpaceDE w:val="0"/>
              <w:widowControl/>
              <w:spacing w:line="234" w:lineRule="exact" w:before="4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18"/>
              </w:rPr>
              <w:t xml:space="preserve">2. Develop strategies to complete a mechanical room from drawings and onsite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8"/>
              </w:rPr>
              <w:t>measurements.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22</w:t>
            </w:r>
          </w:p>
        </w:tc>
      </w:tr>
      <w:tr>
        <w:trPr>
          <w:trHeight w:hRule="exact" w:val="268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56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36.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COMMERCIAL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HVAC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INSTALLATION-I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9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Apply installation codes and standards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commercial construction. </w:t>
            </w:r>
          </w:p>
          <w:p>
            <w:pPr>
              <w:autoSpaceDN w:val="0"/>
              <w:autoSpaceDE w:val="0"/>
              <w:widowControl/>
              <w:spacing w:line="318" w:lineRule="exact" w:before="0" w:after="0"/>
              <w:ind w:left="89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Generate a complete material list from a light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commercial HVAC drawing. </w:t>
            </w:r>
          </w:p>
          <w:p>
            <w:pPr>
              <w:autoSpaceDN w:val="0"/>
              <w:autoSpaceDE w:val="0"/>
              <w:widowControl/>
              <w:spacing w:line="318" w:lineRule="exact" w:before="0" w:after="0"/>
              <w:ind w:left="89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 components of a commercial duct line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from a drawing. </w:t>
            </w:r>
          </w:p>
          <w:p>
            <w:pPr>
              <w:autoSpaceDN w:val="0"/>
              <w:autoSpaceDE w:val="0"/>
              <w:widowControl/>
              <w:spacing w:line="268" w:lineRule="exact" w:before="248" w:after="0"/>
              <w:ind w:left="89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Interpret fan performance graphs and curves.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23 </w:t>
            </w:r>
          </w:p>
        </w:tc>
      </w:tr>
      <w:tr>
        <w:trPr>
          <w:trHeight w:hRule="exact" w:val="1730"/>
        </w:trPr>
        <w:tc>
          <w:tcPr>
            <w:tcW w:type="dxa" w:w="33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Advance fabrication</w:t>
            </w:r>
          </w:p>
          <w:p>
            <w:pPr>
              <w:autoSpaceDN w:val="0"/>
              <w:autoSpaceDE w:val="0"/>
              <w:widowControl/>
              <w:spacing w:line="268" w:lineRule="exact" w:before="428" w:after="0"/>
              <w:ind w:left="44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37. 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89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 patterns using radial line pattern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development.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89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Describe the techniques necessary to calculate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mitre at a job site.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24</w:t>
            </w:r>
          </w:p>
        </w:tc>
      </w:tr>
      <w:tr>
        <w:trPr>
          <w:trHeight w:hRule="exact" w:val="395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12" w:after="0"/>
              <w:ind w:left="0" w:right="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38. </w:t>
            </w:r>
          </w:p>
        </w:tc>
        <w:tc>
          <w:tcPr>
            <w:tcW w:type="dxa" w:w="25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Refrigeration</w:t>
            </w:r>
          </w:p>
        </w:tc>
        <w:tc>
          <w:tcPr>
            <w:tcW w:type="dxa" w:w="60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890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recovery and disposal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refrigerants. </w:t>
            </w:r>
          </w:p>
          <w:p>
            <w:pPr>
              <w:autoSpaceDN w:val="0"/>
              <w:autoSpaceDE w:val="0"/>
              <w:widowControl/>
              <w:spacing w:line="316" w:lineRule="exact" w:before="2" w:after="0"/>
              <w:ind w:left="890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recovery and disposal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refrigeration oils. </w:t>
            </w:r>
          </w:p>
          <w:p>
            <w:pPr>
              <w:autoSpaceDN w:val="0"/>
              <w:autoSpaceDE w:val="0"/>
              <w:widowControl/>
              <w:spacing w:line="318" w:lineRule="exact" w:before="0" w:after="0"/>
              <w:ind w:left="890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leak testing methods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instruments used. </w:t>
            </w:r>
          </w:p>
          <w:p>
            <w:pPr>
              <w:autoSpaceDN w:val="0"/>
              <w:autoSpaceDE w:val="0"/>
              <w:widowControl/>
              <w:spacing w:line="316" w:lineRule="exact" w:before="2" w:after="0"/>
              <w:ind w:left="89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the evacuation process of split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systems. </w:t>
            </w:r>
          </w:p>
          <w:p>
            <w:pPr>
              <w:autoSpaceDN w:val="0"/>
              <w:autoSpaceDE w:val="0"/>
              <w:widowControl/>
              <w:spacing w:line="318" w:lineRule="exact" w:before="0" w:after="0"/>
              <w:ind w:left="89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maintenance procedures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recovery and evacuation equipment. </w:t>
            </w:r>
          </w:p>
          <w:p>
            <w:pPr>
              <w:autoSpaceDN w:val="0"/>
              <w:autoSpaceDE w:val="0"/>
              <w:widowControl/>
              <w:spacing w:line="268" w:lineRule="exact" w:before="248" w:after="0"/>
              <w:ind w:left="89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 split air conditioning systems </w:t>
            </w:r>
          </w:p>
        </w:tc>
        <w:tc>
          <w:tcPr>
            <w:tcW w:type="dxa" w:w="12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25</w:t>
            </w:r>
          </w:p>
        </w:tc>
      </w:tr>
    </w:tbl>
    <w:p>
      <w:pPr>
        <w:autoSpaceDN w:val="0"/>
        <w:autoSpaceDE w:val="0"/>
        <w:widowControl/>
        <w:spacing w:line="268" w:lineRule="exact" w:before="155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26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Home Assignment </w:t>
      </w:r>
    </w:p>
    <w:p>
      <w:pPr>
        <w:autoSpaceDN w:val="0"/>
        <w:autoSpaceDE w:val="0"/>
        <w:widowControl/>
        <w:spacing w:line="268" w:lineRule="exact" w:before="436" w:after="0"/>
        <w:ind w:left="28" w:right="0" w:firstLine="0"/>
        <w:jc w:val="left"/>
      </w:pPr>
      <w:r>
        <w:rPr>
          <w:rFonts w:ascii="CIDFont+F12" w:hAnsi="CIDFont+F12" w:eastAsia="CIDFont+F12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26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2" w:hAnsi="CIDFont+F12" w:eastAsia="CIDFont+F12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4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6" w:after="0"/>
        <w:ind w:left="28" w:right="0" w:firstLine="0"/>
        <w:jc w:val="left"/>
      </w:pPr>
      <w:r>
        <w:rPr>
          <w:rFonts w:ascii="CIDFont+F12" w:hAnsi="CIDFont+F12" w:eastAsia="CIDFont+F12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4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102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27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1116"/>
      </w:tblGrid>
      <w:tr>
        <w:trPr>
          <w:trHeight w:hRule="exact" w:val="404"/>
        </w:trPr>
        <w:tc>
          <w:tcPr>
            <w:tcW w:type="dxa" w:w="11088"/>
            <w:tcBorders>
              <w:bottom w:sz="6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PCB Design &amp; Manufacturing </w:t>
            </w:r>
          </w:p>
        </w:tc>
      </w:tr>
    </w:tbl>
    <w:p>
      <w:pPr>
        <w:autoSpaceDN w:val="0"/>
        <w:autoSpaceDE w:val="0"/>
        <w:widowControl/>
        <w:spacing w:line="466" w:lineRule="exact" w:before="0" w:after="0"/>
        <w:ind w:left="28" w:right="302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78" w:lineRule="exact" w:before="436" w:after="0"/>
        <w:ind w:left="28" w:right="172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78" w:lineRule="exact" w:before="436" w:after="0"/>
        <w:ind w:left="28" w:right="460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78" w:lineRule="exact" w:before="436" w:after="0"/>
        <w:ind w:left="28" w:right="216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478" w:lineRule="exact" w:before="436" w:after="0"/>
        <w:ind w:left="2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625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28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56" w:lineRule="exact" w:before="20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174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29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30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31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p>
      <w:pPr>
        <w:autoSpaceDN w:val="0"/>
        <w:autoSpaceDE w:val="0"/>
        <w:widowControl/>
        <w:spacing w:line="356" w:lineRule="exact" w:before="202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Suggestive Format and Sequence Order of Success Story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7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4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50" w:after="0"/>
        <w:ind w:left="388" w:right="14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4" w:after="0"/>
        <w:ind w:left="38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18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680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32 </w:t>
      </w:r>
    </w:p>
    <w:sectPr w:rsidR="00FC693F" w:rsidRPr="0006063C" w:rsidSect="00034616">
      <w:pgSz w:w="12240" w:h="15840"/>
      <w:pgMar w:top="57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