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516" w:lineRule="exact" w:before="4" w:after="0"/>
        <w:ind w:left="2016" w:right="1152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Government of Pakistan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66" w:lineRule="exact" w:before="768" w:after="0"/>
        <w:ind w:left="0" w:right="1762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Prime Minister’s Hunarmand Pakistan Program </w:t>
      </w:r>
    </w:p>
    <w:p>
      <w:pPr>
        <w:autoSpaceDN w:val="0"/>
        <w:autoSpaceDE w:val="0"/>
        <w:widowControl/>
        <w:spacing w:line="266" w:lineRule="exact" w:before="370" w:after="0"/>
        <w:ind w:left="0" w:right="3706" w:firstLine="0"/>
        <w:jc w:val="righ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42" w:after="0"/>
        <w:ind w:left="0" w:right="3204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662430" cy="15786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86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6" w:lineRule="exact" w:before="968" w:after="0"/>
        <w:ind w:left="3456" w:right="2592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Course Contents / Lesson Plan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Course Title: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Security Guard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>Duration: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3 Months </w:t>
      </w:r>
    </w:p>
    <w:p>
      <w:pPr>
        <w:sectPr>
          <w:pgSz w:w="11906" w:h="16838"/>
          <w:pgMar w:top="358" w:right="1440" w:bottom="1440" w:left="7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924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2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8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Mr - xyz </w:t>
            </w:r>
          </w:p>
        </w:tc>
      </w:tr>
      <w:tr>
        <w:trPr>
          <w:trHeight w:hRule="exact" w:val="81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8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Security Guard </w:t>
            </w:r>
          </w:p>
        </w:tc>
      </w:tr>
      <w:tr>
        <w:trPr>
          <w:trHeight w:hRule="exact" w:val="1163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in Security Guard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youth.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aims to achieve the above objective through hands on practical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delivery by a team of dedicated professionals having rich market/work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experience. This course is therefore not just for developing a theoretical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understanding/back ground of the trainees. Contrary to that, it is primarily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aimed at equipping the trainees to perform security related duties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commercially in a market space in independent capacity or as a member of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theoretical skills but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The course also seeks to inculcate work ethics to foster better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citizenship in general and improve the image of Pakistani work force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particular.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trainee to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3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2820"/>
        </w:trPr>
        <w:tc>
          <w:tcPr>
            <w:tcW w:type="dxa" w:w="2090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16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tabs>
                <w:tab w:pos="146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and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2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till the end of the training.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78" w:right="1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</w:tc>
      </w:tr>
      <w:tr>
        <w:trPr>
          <w:trHeight w:hRule="exact" w:val="91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38" w:right="51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Must be literate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Good physique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Have a security sense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4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352"/>
        </w:trPr>
        <w:tc>
          <w:tcPr>
            <w:tcW w:type="dxa" w:w="2090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Have basic security knowledge </w:t>
            </w:r>
          </w:p>
        </w:tc>
      </w:tr>
      <w:tr>
        <w:trPr>
          <w:trHeight w:hRule="exact" w:val="14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438" w:right="302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safeguard setups/ installations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safeguard independent posts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provide man and material safety </w:t>
            </w:r>
          </w:p>
        </w:tc>
      </w:tr>
      <w:tr>
        <w:trPr>
          <w:trHeight w:hRule="exact" w:val="171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240 hours </w:t>
            </w:r>
          </w:p>
        </w:tc>
      </w:tr>
      <w:tr>
        <w:trPr>
          <w:trHeight w:hRule="exact" w:val="150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38" w:right="288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All governmental / public organizations setup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Private industries / factories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Health and medical setups / hospitals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Independent posts </w:t>
            </w:r>
          </w:p>
        </w:tc>
      </w:tr>
      <w:tr>
        <w:trPr>
          <w:trHeight w:hRule="exact" w:val="9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59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Security guard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Security supervisor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Security attendant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Field setups </w:t>
            </w:r>
          </w:p>
        </w:tc>
      </w:tr>
      <w:tr>
        <w:trPr>
          <w:trHeight w:hRule="exact" w:val="59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Lesson Plans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386" w:lineRule="exact" w:before="0" w:after="42"/>
        <w:ind w:left="4752" w:right="4608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5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640"/>
        </w:trPr>
        <w:tc>
          <w:tcPr>
            <w:tcW w:type="dxa" w:w="14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232"/>
            <w:tcBorders>
              <w:start w:sz="24.0" w:val="single" w:color="#000000"/>
              <w:top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</w:tr>
      <w:tr>
        <w:trPr>
          <w:trHeight w:hRule="exact" w:val="518"/>
        </w:trP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6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7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18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8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816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9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816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10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40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11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18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12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13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492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14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766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15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18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276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16 </w:t>
      </w: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900"/>
        </w:trP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  <w:tr>
        <w:tc>
          <w:tcPr>
            <w:tcW w:type="dxa" w:w="3589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3589"/>
          </w:tcPr>
          <w:p/>
        </w:tc>
        <w:tc>
          <w:tcPr>
            <w:tcW w:type="dxa" w:w="3589"/>
          </w:tcPr>
          <w:p/>
        </w:tc>
      </w:tr>
    </w:tbl>
    <w:p>
      <w:pPr>
        <w:sectPr>
          <w:type w:val="continuous"/>
          <w:pgSz w:w="11906" w:h="16838"/>
          <w:pgMar w:top="380" w:right="560" w:bottom="648" w:left="580" w:header="720" w:footer="720" w:gutter="0"/>
          <w:cols w:num="2" w:equalWidth="0">
            <w:col w:w="4342" w:space="0"/>
            <w:col w:w="6423" w:space="0"/>
          </w:cols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408" w:lineRule="exact" w:before="0" w:after="250"/>
        <w:ind w:left="2736" w:right="2736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17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Tasks for Certificate in Security Guard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1"/>
        <w:gridCol w:w="2691"/>
        <w:gridCol w:w="2691"/>
        <w:gridCol w:w="2691"/>
      </w:tblGrid>
      <w:tr>
        <w:trPr>
          <w:trHeight w:hRule="exact" w:val="8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6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1164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Basic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Computer Operating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equip trainees with basic computer skills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Prevent illegal items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passing through ports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educate trainees on safe custody of items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close security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VIPs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educate trainees on provision of close security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VIPs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4" w:val="left"/>
              </w:tabs>
              <w:autoSpaceDE w:val="0"/>
              <w:widowControl/>
              <w:spacing w:line="140" w:lineRule="exact" w:before="268" w:after="0"/>
              <w:ind w:left="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security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approved venues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enable trainees for ensuring all essential security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permitted places and approved venues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4" w:val="left"/>
              </w:tabs>
              <w:autoSpaceDE w:val="0"/>
              <w:widowControl/>
              <w:spacing w:line="140" w:lineRule="exact" w:before="268" w:after="0"/>
              <w:ind w:left="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security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cash transit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Transportation and transit of cash emoluments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planned places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84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Assess and address risk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to the environment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make trainees enough conscious about risks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confronted to the environment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3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4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weapons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enhanced practical handling and maintenance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weapon by the trainees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84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6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Provide Security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Educational Institution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equip trainees with necessary security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cognizance about security of education institution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816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Operate metal detectors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/ Walk through Gates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educate trainees on practical operation of metal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detector and walk through gates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81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Control a guard dog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under operational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conditions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Enhancement of knowledge of trainees on controlling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guard dog under operational condition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Week10 </w:t>
            </w:r>
          </w:p>
        </w:tc>
      </w:tr>
      <w:tr>
        <w:trPr>
          <w:trHeight w:hRule="exact" w:val="612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36" w:val="left"/>
              </w:tabs>
              <w:autoSpaceDE w:val="0"/>
              <w:widowControl/>
              <w:spacing w:line="136" w:lineRule="exact" w:before="274" w:after="0"/>
              <w:ind w:left="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Job Security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simulated environments for trainees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Week11 </w:t>
            </w:r>
          </w:p>
        </w:tc>
      </w:tr>
      <w:tr>
        <w:trPr>
          <w:trHeight w:hRule="exact" w:val="498"/>
        </w:trPr>
        <w:tc>
          <w:tcPr>
            <w:tcW w:type="dxa" w:w="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of weapons </w:t>
            </w:r>
          </w:p>
        </w:tc>
        <w:tc>
          <w:tcPr>
            <w:tcW w:type="dxa" w:w="586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simulated environments for trainees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Week12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8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18 </w:t>
      </w:r>
    </w:p>
    <w:p>
      <w:pPr>
        <w:autoSpaceDN w:val="0"/>
        <w:autoSpaceDE w:val="0"/>
        <w:widowControl/>
        <w:spacing w:line="356" w:lineRule="exact" w:before="130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34" w:after="0"/>
        <w:ind w:left="28" w:right="2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66" w:lineRule="exact" w:before="424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sectPr>
          <w:pgSz w:w="11906" w:h="16838"/>
          <w:pgMar w:top="380" w:right="630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0"/>
        <w:ind w:left="0" w:right="0"/>
      </w:pPr>
    </w:p>
    <w:p>
      <w:pPr>
        <w:autoSpaceDN w:val="0"/>
        <w:autoSpaceDE w:val="0"/>
        <w:widowControl/>
        <w:spacing w:line="197" w:lineRule="auto" w:before="0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22"/>
        </w:rPr>
        <w:t xml:space="preserve">19 </w:t>
      </w:r>
    </w:p>
    <w:p>
      <w:pPr>
        <w:autoSpaceDN w:val="0"/>
        <w:autoSpaceDE w:val="0"/>
        <w:widowControl/>
        <w:spacing w:line="412" w:lineRule="exact" w:before="138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34" w:lineRule="exact" w:before="8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8" w:lineRule="exact" w:before="188" w:after="86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8" w:lineRule="exact" w:before="86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sectPr w:rsidR="00FC693F" w:rsidRPr="0006063C" w:rsidSect="00034616">
      <w:pgSz w:w="11906" w:h="16838"/>
      <w:pgMar w:top="380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