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498"/>
        <w:ind w:left="0" w:right="0"/>
      </w:pPr>
    </w:p>
    <w:p>
      <w:pPr>
        <w:autoSpaceDN w:val="0"/>
        <w:autoSpaceDE w:val="0"/>
        <w:widowControl/>
        <w:spacing w:line="358" w:lineRule="exact" w:before="0" w:after="0"/>
        <w:ind w:left="0" w:right="2748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Government of Pakistan </w:t>
      </w:r>
    </w:p>
    <w:p>
      <w:pPr>
        <w:autoSpaceDN w:val="0"/>
        <w:autoSpaceDE w:val="0"/>
        <w:widowControl/>
        <w:spacing w:line="358" w:lineRule="exact" w:before="890" w:after="0"/>
        <w:ind w:left="404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58" w:lineRule="exact" w:before="708" w:after="0"/>
        <w:ind w:left="1806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Prime Minister’s Hunarmand Pakistan </w:t>
      </w:r>
    </w:p>
    <w:p>
      <w:pPr>
        <w:autoSpaceDN w:val="0"/>
        <w:autoSpaceDE w:val="0"/>
        <w:widowControl/>
        <w:spacing w:line="310" w:lineRule="exact" w:before="440" w:after="0"/>
        <w:ind w:left="0" w:right="3740" w:firstLine="0"/>
        <w:jc w:val="right"/>
      </w:pPr>
      <w:r>
        <w:rPr>
          <w:rFonts w:ascii="Arial" w:hAnsi="Arial" w:eastAsia="Arial"/>
          <w:b w:val="0"/>
          <w:i w:val="0"/>
          <w:color w:val="000000"/>
          <w:sz w:val="28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1816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511300" cy="137541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11300" cy="137541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310" w:lineRule="exact" w:before="2674" w:after="0"/>
        <w:ind w:left="0" w:right="2564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28"/>
        </w:rPr>
        <w:t xml:space="preserve">Course Contents/ Lesson Plan </w:t>
      </w:r>
    </w:p>
    <w:p>
      <w:pPr>
        <w:autoSpaceDN w:val="0"/>
        <w:autoSpaceDE w:val="0"/>
        <w:widowControl/>
        <w:spacing w:line="312" w:lineRule="exact" w:before="64" w:after="0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28"/>
        </w:rPr>
        <w:t>Course Title:</w:t>
      </w:r>
      <w:r>
        <w:rPr>
          <w:rFonts w:ascii="Arial" w:hAnsi="Arial" w:eastAsia="Arial"/>
          <w:b w:val="0"/>
          <w:i w:val="0"/>
          <w:color w:val="000000"/>
          <w:sz w:val="24"/>
        </w:rPr>
        <w:t>Restaurant Manager</w:t>
      </w:r>
    </w:p>
    <w:p>
      <w:pPr>
        <w:autoSpaceDN w:val="0"/>
        <w:autoSpaceDE w:val="0"/>
        <w:widowControl/>
        <w:spacing w:line="310" w:lineRule="exact" w:before="58" w:after="0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28"/>
        </w:rPr>
        <w:t>Duration: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6 Months </w:t>
      </w:r>
    </w:p>
    <w:p>
      <w:pPr>
        <w:sectPr>
          <w:pgSz w:w="12240" w:h="15840"/>
          <w:pgMar w:top="720" w:right="1440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98"/>
        <w:ind w:left="0" w:right="0"/>
      </w:pPr>
    </w:p>
    <w:p>
      <w:pPr>
        <w:autoSpaceDN w:val="0"/>
        <w:autoSpaceDE w:val="0"/>
        <w:widowControl/>
        <w:spacing w:line="358" w:lineRule="exact" w:before="0" w:after="270"/>
        <w:ind w:left="1610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32"/>
          <w:u w:val="single"/>
        </w:rPr>
        <w:t>Course Details / Description &amp; Preliminaries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4887"/>
        <w:gridCol w:w="4887"/>
      </w:tblGrid>
      <w:tr>
        <w:trPr>
          <w:trHeight w:hRule="exact" w:val="330"/>
        </w:trPr>
        <w:tc>
          <w:tcPr>
            <w:tcW w:type="dxa" w:w="19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Course Title </w:t>
            </w:r>
          </w:p>
        </w:tc>
        <w:tc>
          <w:tcPr>
            <w:tcW w:type="dxa" w:w="776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Restaurant Management </w:t>
            </w:r>
          </w:p>
        </w:tc>
      </w:tr>
      <w:tr>
        <w:trPr>
          <w:trHeight w:hRule="exact" w:val="11928"/>
        </w:trPr>
        <w:tc>
          <w:tcPr>
            <w:tcW w:type="dxa" w:w="19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Objectives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Expectations </w:t>
            </w:r>
          </w:p>
        </w:tc>
        <w:tc>
          <w:tcPr>
            <w:tcW w:type="dxa" w:w="776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Employable skills and hands on practice for Restaurant Manager</w:t>
            </w:r>
          </w:p>
          <w:p>
            <w:pPr>
              <w:autoSpaceDN w:val="0"/>
              <w:autoSpaceDE w:val="0"/>
              <w:widowControl/>
              <w:spacing w:line="436" w:lineRule="exact" w:before="284" w:after="0"/>
              <w:ind w:left="104" w:right="46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This is a special course designed to address unemployment in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youth. The course aims to achieve the above objective through hands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 practical training delivery by a team of dedicated professionals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having rich market/work experience. This course is therefore not just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developing a theoretical understanding/back ground of the trainees.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Contrary to that it is primarily aimed at equipping the trainees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 commercially in a market space in independent capacity or as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member of a team. </w:t>
            </w:r>
          </w:p>
          <w:p>
            <w:pPr>
              <w:autoSpaceDN w:val="0"/>
              <w:autoSpaceDE w:val="0"/>
              <w:widowControl/>
              <w:spacing w:line="438" w:lineRule="exact" w:before="436" w:after="0"/>
              <w:ind w:left="104" w:right="4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course therefore is designed to impart not only technical skills but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also soft skills (i.e. interpersonal/communication skills; personal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grooming of the trainees etc.) as well as entrepreneurial skills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(i.e.Marketing Skills; Free Lancing etc.). The course also seeks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inculcate work ethics to foster better citizenship in general and improve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image of Pakistani work force in particular. </w:t>
            </w:r>
          </w:p>
          <w:p>
            <w:pPr>
              <w:autoSpaceDN w:val="0"/>
              <w:autoSpaceDE w:val="0"/>
              <w:widowControl/>
              <w:spacing w:line="436" w:lineRule="exact" w:before="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Main Expectations: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short, the course under reference should be delivered by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professional instructors in such a robust hands- on manner that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trainees are comfortably able to employ their skills for earning money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(through wage/self-employment) at its conclusion. </w:t>
            </w:r>
          </w:p>
          <w:p>
            <w:pPr>
              <w:autoSpaceDN w:val="0"/>
              <w:autoSpaceDE w:val="0"/>
              <w:widowControl/>
              <w:spacing w:line="436" w:lineRule="exact" w:before="2" w:after="0"/>
              <w:ind w:left="104" w:right="42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This course thus clearly goes beyond the domain of the traditional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training practices in vogue and underscores an expectation that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market centric approach will be adopted as the main driving force while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delivering it. The instructors should therefore be experienced enough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be able to identify the training needs for the possible market roles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available out there. Moreover, they should also know the strengths and </w:t>
            </w:r>
          </w:p>
        </w:tc>
      </w:tr>
    </w:tbl>
    <w:p>
      <w:pPr>
        <w:autoSpaceDN w:val="0"/>
        <w:autoSpaceDE w:val="0"/>
        <w:widowControl/>
        <w:spacing w:line="152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45.99999999999994" w:type="dxa"/>
      </w:tblPr>
      <w:tblGrid>
        <w:gridCol w:w="4887"/>
        <w:gridCol w:w="4887"/>
      </w:tblGrid>
      <w:tr>
        <w:trPr>
          <w:trHeight w:hRule="exact" w:val="316"/>
        </w:trPr>
        <w:tc>
          <w:tcPr>
            <w:tcW w:type="dxa" w:w="492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FVTLM017 </w:t>
            </w:r>
          </w:p>
        </w:tc>
        <w:tc>
          <w:tcPr>
            <w:tcW w:type="dxa" w:w="449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1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00" w:bottom="494" w:left="11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4887"/>
        <w:gridCol w:w="4887"/>
      </w:tblGrid>
      <w:tr>
        <w:trPr>
          <w:trHeight w:hRule="exact" w:val="12712"/>
        </w:trPr>
        <w:tc>
          <w:tcPr>
            <w:tcW w:type="dxa" w:w="19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540" w:after="0"/>
              <w:ind w:left="102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Key Features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of Training&amp;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Special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Modules </w:t>
            </w:r>
          </w:p>
        </w:tc>
        <w:tc>
          <w:tcPr>
            <w:tcW w:type="dxa" w:w="776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36" w:lineRule="exact" w:before="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weaknesses of each individual trainee to prepare them for such market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roles during/after the training. </w:t>
            </w:r>
          </w:p>
          <w:p>
            <w:pPr>
              <w:autoSpaceDN w:val="0"/>
              <w:tabs>
                <w:tab w:pos="1186" w:val="left"/>
              </w:tabs>
              <w:autoSpaceDE w:val="0"/>
              <w:widowControl/>
              <w:spacing w:line="438" w:lineRule="exact" w:before="0" w:after="0"/>
              <w:ind w:left="33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Specially designed practical tasks to be performed by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trainees have been included in the Annexure-I to this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document. The record of all tasks performed individually 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groups must be preserved by the management of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training Institute clearly labelling name, trade, session etc so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that these are ready to be physically inspected/verified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through monitoring visits from time to time. The weekly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distribution of tasks has also been indicated in the weekly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lesson plan given in this document. </w:t>
            </w:r>
          </w:p>
          <w:p>
            <w:pPr>
              <w:autoSpaceDN w:val="0"/>
              <w:tabs>
                <w:tab w:pos="1186" w:val="left"/>
              </w:tabs>
              <w:autoSpaceDE w:val="0"/>
              <w:widowControl/>
              <w:spacing w:line="436" w:lineRule="exact" w:before="2" w:after="0"/>
              <w:ind w:left="26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ii.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order to materialize the main expectations, a special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module 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Job Search &amp; Entrepreneurial Skills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has been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included in the later part of this course (5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16"/>
              </w:rPr>
              <w:t xml:space="preserve">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&amp; 6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16"/>
              </w:rPr>
              <w:t xml:space="preserve">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month)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through which, the trainees will be made aware of the Job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search techniques in the local as well as international job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markets (Gulf countries). Awareness around the visa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process and immigration laws of the most favoured labour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destination countries also forms a part of this module. </w:t>
            </w:r>
          </w:p>
          <w:p>
            <w:pPr>
              <w:autoSpaceDN w:val="0"/>
              <w:autoSpaceDE w:val="0"/>
              <w:widowControl/>
              <w:spacing w:line="436" w:lineRule="exact" w:before="0" w:after="0"/>
              <w:ind w:left="1186" w:right="42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Moreover, the trainees would also be encouraged to venture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into self-employment and exposed to the main requirements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this regard. It is also expected that a sense of civic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duties/roles and responsibilities will also be inculcated in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trainees to make them responsible citizens of the country. </w:t>
            </w:r>
          </w:p>
          <w:p>
            <w:pPr>
              <w:autoSpaceDN w:val="0"/>
              <w:tabs>
                <w:tab w:pos="1186" w:val="left"/>
              </w:tabs>
              <w:autoSpaceDE w:val="0"/>
              <w:widowControl/>
              <w:spacing w:line="438" w:lineRule="exact" w:before="0" w:after="0"/>
              <w:ind w:left="19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iii.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module 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Work Place Ethics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has also been included to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highlight the importance of good and positive behaviour at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 place in the line with the best practices elsewhere in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world. An outline of such qualities has been given in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Appendix to this document. Its importance should be </w:t>
            </w:r>
          </w:p>
        </w:tc>
      </w:tr>
    </w:tbl>
    <w:p>
      <w:pPr>
        <w:autoSpaceDN w:val="0"/>
        <w:autoSpaceDE w:val="0"/>
        <w:widowControl/>
        <w:spacing w:line="32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45.99999999999994" w:type="dxa"/>
      </w:tblPr>
      <w:tblGrid>
        <w:gridCol w:w="4887"/>
        <w:gridCol w:w="4887"/>
      </w:tblGrid>
      <w:tr>
        <w:trPr>
          <w:trHeight w:hRule="exact" w:val="316"/>
        </w:trPr>
        <w:tc>
          <w:tcPr>
            <w:tcW w:type="dxa" w:w="492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FVTLM017 </w:t>
            </w:r>
          </w:p>
        </w:tc>
        <w:tc>
          <w:tcPr>
            <w:tcW w:type="dxa" w:w="449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2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00" w:bottom="494" w:left="11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4887"/>
        <w:gridCol w:w="4887"/>
      </w:tblGrid>
      <w:tr>
        <w:trPr>
          <w:trHeight w:hRule="exact" w:val="12706"/>
        </w:trPr>
        <w:tc>
          <w:tcPr>
            <w:tcW w:type="dxa" w:w="19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7992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Training Tools/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Methodology </w:t>
            </w:r>
          </w:p>
        </w:tc>
        <w:tc>
          <w:tcPr>
            <w:tcW w:type="dxa" w:w="776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36" w:lineRule="exact" w:before="0" w:after="0"/>
              <w:ind w:left="1186" w:right="4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conveyed in a format that is attractive and interesting for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trainees such as through PPT slides +short video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documentaries.  Needless to say that if the training provider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puts his heart and soul into these otherwise non-technical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components, the image of Pakistani workforce would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undergo a positive transformation in the local as well as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international job markets.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436" w:lineRule="exact" w:before="16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order to maintain interest and motivation of the trainees throughout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course, modern techniques such as: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Motivational Lecture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Success Stories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Case Studies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These techniques would be employed as an additional training tool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wherever possible (these are explained in the subsequent section 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Training Methodology). </w:t>
            </w:r>
          </w:p>
          <w:p>
            <w:pPr>
              <w:autoSpaceDN w:val="0"/>
              <w:autoSpaceDE w:val="0"/>
              <w:widowControl/>
              <w:spacing w:line="436" w:lineRule="exact" w:before="2" w:after="0"/>
              <w:ind w:left="104" w:right="46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Lastly, evaluation of the competencies acquired by the trainees will 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done objectively at various stages of the training and proper record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same will be maintained. Suffice to say that for such evaluations,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practical tasks would be designed by the training providers to gauge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problem solving abilities of the trainees. </w:t>
            </w:r>
          </w:p>
          <w:p>
            <w:pPr>
              <w:autoSpaceDN w:val="0"/>
              <w:tabs>
                <w:tab w:pos="1186" w:val="left"/>
              </w:tabs>
              <w:autoSpaceDE w:val="0"/>
              <w:widowControl/>
              <w:spacing w:line="268" w:lineRule="exact" w:before="438" w:after="0"/>
              <w:ind w:left="46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(i)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Lectures </w:t>
            </w:r>
          </w:p>
          <w:p>
            <w:pPr>
              <w:autoSpaceDN w:val="0"/>
              <w:autoSpaceDE w:val="0"/>
              <w:widowControl/>
              <w:spacing w:line="414" w:lineRule="exact" w:before="52" w:after="0"/>
              <w:ind w:left="104" w:right="42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 proposed methodology for the training under reference employs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motivation as a tool. Hence besides the purely technical content, a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trainer is required to include elements of motivation in his/her lecture to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inspire the trainees to utilize the training opportunity to the full and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strive towards professional excellence.  Motivational lectures may also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include general topics such as the importance of moral values and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civic role &amp; responsibilities as a Pakistani. A motivational lecture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33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45.99999999999994" w:type="dxa"/>
      </w:tblPr>
      <w:tblGrid>
        <w:gridCol w:w="4887"/>
        <w:gridCol w:w="4887"/>
      </w:tblGrid>
      <w:tr>
        <w:trPr>
          <w:trHeight w:hRule="exact" w:val="316"/>
        </w:trPr>
        <w:tc>
          <w:tcPr>
            <w:tcW w:type="dxa" w:w="492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FVTLM017 </w:t>
            </w:r>
          </w:p>
        </w:tc>
        <w:tc>
          <w:tcPr>
            <w:tcW w:type="dxa" w:w="449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3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00" w:bottom="494" w:left="11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4887"/>
        <w:gridCol w:w="4887"/>
      </w:tblGrid>
      <w:tr>
        <w:trPr>
          <w:trHeight w:hRule="exact" w:val="12894"/>
        </w:trPr>
        <w:tc>
          <w:tcPr>
            <w:tcW w:type="dxa" w:w="19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76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2" w:lineRule="exact" w:before="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should be delivered with enough zeal to produce a deep impact on the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trainees. It may comprise of the following: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92" w:lineRule="exact" w:before="458" w:after="0"/>
              <w:ind w:left="46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Clear Purpose to convey message to trainees effectively.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92" w:lineRule="exact" w:before="40" w:after="0"/>
              <w:ind w:left="46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Personal Story to quote as an example to follow.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316" w:lineRule="exact" w:before="20" w:after="0"/>
              <w:ind w:left="46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Trainees fit so that the situation is actionable by trainees and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not represent a just idealism.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320" w:lineRule="exact" w:before="12" w:after="0"/>
              <w:ind w:left="46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Ending Points to persuade the trainees on changing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themselves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.</w:t>
            </w:r>
          </w:p>
          <w:p>
            <w:pPr>
              <w:autoSpaceDN w:val="0"/>
              <w:tabs>
                <w:tab w:pos="172" w:val="left"/>
              </w:tabs>
              <w:autoSpaceDE w:val="0"/>
              <w:widowControl/>
              <w:spacing w:line="418" w:lineRule="exact" w:before="37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 good motivational lecture should help drive creativity, curiosity and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spark the desire needed for trainees to want to learn more.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0" w:after="0"/>
              <w:ind w:left="104" w:right="38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Impact of a successful motivational strategy is amongst others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commonly visible in increased class participation ratios. It increases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 trainees’ willingness to be engaged on the practical tasks for longer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time without boredom and loss of interest because they can clearly see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 their mind's eye where their hard work would take them in short (1-3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years); medium (3 -10 years) and long term (more than 10 years).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62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As this tool is expected that the training providers would make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17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arrangements for regular well planned motivational lectures as part of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17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 coordinated strategy interspersed throughout the training period as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17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suggested in the weekly lesson plans in this document.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1186" w:val="left"/>
              </w:tabs>
              <w:autoSpaceDE w:val="0"/>
              <w:widowControl/>
              <w:spacing w:line="266" w:lineRule="exact" w:before="554" w:after="0"/>
              <w:ind w:left="46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(ii)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Stories </w:t>
            </w:r>
          </w:p>
          <w:p>
            <w:pPr>
              <w:autoSpaceDN w:val="0"/>
              <w:autoSpaceDE w:val="0"/>
              <w:widowControl/>
              <w:spacing w:line="412" w:lineRule="exact" w:before="50" w:after="0"/>
              <w:ind w:left="104" w:right="48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Another effective way of motivating the trainees is by means of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Success Stories. Its inclusion in the weekly lesson plan at regular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intervals has been recommended till the end of the training.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2" w:lineRule="exact" w:before="6" w:after="0"/>
              <w:ind w:left="104" w:right="4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 success story may be disseminated orally, through a presentation or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by means of a video/documentary of someone that has risen to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fortune, acclaim, or brilliant achievement.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success story shows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how a person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achieved his goal through hard work, dedication and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142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45.99999999999994" w:type="dxa"/>
      </w:tblPr>
      <w:tblGrid>
        <w:gridCol w:w="4887"/>
        <w:gridCol w:w="4887"/>
      </w:tblGrid>
      <w:tr>
        <w:trPr>
          <w:trHeight w:hRule="exact" w:val="316"/>
        </w:trPr>
        <w:tc>
          <w:tcPr>
            <w:tcW w:type="dxa" w:w="492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FVTLM017 </w:t>
            </w:r>
          </w:p>
        </w:tc>
        <w:tc>
          <w:tcPr>
            <w:tcW w:type="dxa" w:w="449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4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00" w:bottom="494" w:left="11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4887"/>
        <w:gridCol w:w="4887"/>
      </w:tblGrid>
      <w:tr>
        <w:trPr>
          <w:trHeight w:hRule="exact" w:val="12560"/>
        </w:trPr>
        <w:tc>
          <w:tcPr>
            <w:tcW w:type="dxa" w:w="19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76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26" w:val="left"/>
                <w:tab w:pos="886" w:val="left"/>
              </w:tabs>
              <w:autoSpaceDE w:val="0"/>
              <w:widowControl/>
              <w:spacing w:line="370" w:lineRule="exact" w:before="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devotion.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An inspiring success story contains compelling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significant facts articulated clearly and easily comprehendible words.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Moreover, it is helpful if it is assumed that the reader/listener knows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nothing of what is being revealed.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Optimum impact is created when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 story is revealed in the form of:-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Directly in person (At least 2-3 cases must be arranged by the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training institute)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Through an audio/ videotaped message (2-3 high quality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videos must be arranged by the training institute)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66" w:after="0"/>
              <w:ind w:left="104" w:right="48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It is expected that the training provider would collect relevant high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quality success stories for inclusion in the training as suggested in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weekly lesson plan given in this document. </w:t>
            </w:r>
          </w:p>
          <w:p>
            <w:pPr>
              <w:autoSpaceDN w:val="0"/>
              <w:autoSpaceDE w:val="0"/>
              <w:widowControl/>
              <w:spacing w:line="414" w:lineRule="exact" w:before="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Suggestive structure and sequence of a sample success story and its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various shapes can be seen at annexure III.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1186" w:val="left"/>
              </w:tabs>
              <w:autoSpaceDE w:val="0"/>
              <w:widowControl/>
              <w:spacing w:line="268" w:lineRule="exact" w:before="418" w:after="0"/>
              <w:ind w:left="46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(iii)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Case Studies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2" w:lineRule="exact" w:before="50" w:after="0"/>
              <w:ind w:left="104" w:right="52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Where a situation allows, case studies can also be presented to the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trainees to widen their understanding of the real life specific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problem/situation and to explore the solutions.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 simple terms, the case study method of teaching uses a real life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case example/a typical case to demonstrate a phenomenon in action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and explain theoretical as well as practical aspects of the knowledge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related to the same. It is an effective way to help the trainees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comprehend in depth both the theoretical and practical aspects of the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complex phenomenon in depth with ease. Case teaching can also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stimulate the trainees to participate in discussions and thereby boost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their confidence. It also makes class room atmosphere interesting thus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maintaining the trainee interest in training till the end of the course.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Depending on suitability to the trade, the weekly lesson plan in this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document may suggest case studies to be presented to the trainees.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 trainer may adopt a power point presentation or video format for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476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45.99999999999994" w:type="dxa"/>
      </w:tblPr>
      <w:tblGrid>
        <w:gridCol w:w="4887"/>
        <w:gridCol w:w="4887"/>
      </w:tblGrid>
      <w:tr>
        <w:trPr>
          <w:trHeight w:hRule="exact" w:val="316"/>
        </w:trPr>
        <w:tc>
          <w:tcPr>
            <w:tcW w:type="dxa" w:w="492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FVTLM017 </w:t>
            </w:r>
          </w:p>
        </w:tc>
        <w:tc>
          <w:tcPr>
            <w:tcW w:type="dxa" w:w="449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5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00" w:bottom="494" w:left="11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4887"/>
        <w:gridCol w:w="4887"/>
      </w:tblGrid>
      <w:tr>
        <w:trPr>
          <w:trHeight w:hRule="exact" w:val="6564"/>
        </w:trPr>
        <w:tc>
          <w:tcPr>
            <w:tcW w:type="dxa" w:w="19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76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8" w:lineRule="exact" w:before="0" w:after="0"/>
              <w:ind w:left="104" w:right="52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such case studies whichever is deemed suitable but it’s important that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only those cases are selected that are relevant and of a learning value.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 Trainees should be required and supervised to carefully analyze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 cases.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0" w:after="0"/>
              <w:ind w:left="104" w:right="52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For the purpose they must be encouraged to inquire and collect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specific information / data, actively participate in the discussions and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intended solutions of the problem / situation.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886" w:val="left"/>
                <w:tab w:pos="1608" w:val="left"/>
              </w:tabs>
              <w:autoSpaceDE w:val="0"/>
              <w:widowControl/>
              <w:spacing w:line="438" w:lineRule="exact" w:before="138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Case studies can be implemented in the following ways:-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 good quality trade specific documentary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(At least 2-3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documentaries must be arranged by the training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institute)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ii.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Health &amp;Safety case studies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(2 cases safety, Health and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hygiene must be arranged by the training institute)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iii.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Field visits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(At least one visit to a trade specific major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industry/ site must be arranged by the training institute)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1174"/>
        </w:trPr>
        <w:tc>
          <w:tcPr>
            <w:tcW w:type="dxa" w:w="19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Intake to the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Training </w:t>
            </w:r>
          </w:p>
        </w:tc>
        <w:tc>
          <w:tcPr>
            <w:tcW w:type="dxa" w:w="776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4" w:val="left"/>
              </w:tabs>
              <w:autoSpaceDE w:val="0"/>
              <w:widowControl/>
              <w:spacing w:line="284" w:lineRule="exact" w:before="0" w:after="0"/>
              <w:ind w:left="104" w:right="288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candidate must;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Possess SSC or above qualification.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6" w:lineRule="exact" w:before="18" w:after="0"/>
              <w:ind w:left="46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Be able and willing to carry out catering and cooking related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assignments professionally.</w:t>
            </w:r>
          </w:p>
        </w:tc>
      </w:tr>
      <w:tr>
        <w:trPr>
          <w:trHeight w:hRule="exact" w:val="4954"/>
        </w:trPr>
        <w:tc>
          <w:tcPr>
            <w:tcW w:type="dxa" w:w="19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Outcome of the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</w:t>
            </w:r>
          </w:p>
        </w:tc>
        <w:tc>
          <w:tcPr>
            <w:tcW w:type="dxa" w:w="776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 the end of the course, the students must have attained the following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competencies: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6" w:lineRule="exact" w:before="340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Maintain good personal Hygiene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Should be able to have all utensils under use clean and free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from  unhealthy germs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Maintain a clean and safe work environment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Should be able to supervise food delivery in conformity with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HACCP standards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5. Master basic food preparation and cooking processes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culinary techniques </w:t>
            </w:r>
          </w:p>
          <w:p>
            <w:pPr>
              <w:autoSpaceDN w:val="0"/>
              <w:autoSpaceDE w:val="0"/>
              <w:widowControl/>
              <w:spacing w:line="266" w:lineRule="exact" w:before="74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6. Apply food safety and hygiene regulations </w:t>
            </w:r>
          </w:p>
          <w:p>
            <w:pPr>
              <w:autoSpaceDN w:val="0"/>
              <w:autoSpaceDE w:val="0"/>
              <w:widowControl/>
              <w:spacing w:line="268" w:lineRule="exact" w:before="74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7. Maintain professional standards throughout shift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8" w:lineRule="exact" w:before="58" w:after="0"/>
              <w:ind w:left="464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8. The trainee will understand the importance of hygiene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cleanliness in day to day operation of the restaurant.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6" w:lineRule="exact" w:before="0" w:after="0"/>
              <w:ind w:left="464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9. The trainee will be able to plan for the daily activates in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order for a smooth operation. </w:t>
            </w:r>
          </w:p>
        </w:tc>
      </w:tr>
    </w:tbl>
    <w:p>
      <w:pPr>
        <w:autoSpaceDN w:val="0"/>
        <w:autoSpaceDE w:val="0"/>
        <w:widowControl/>
        <w:spacing w:line="34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45.99999999999994" w:type="dxa"/>
      </w:tblPr>
      <w:tblGrid>
        <w:gridCol w:w="4887"/>
        <w:gridCol w:w="4887"/>
      </w:tblGrid>
      <w:tr>
        <w:trPr>
          <w:trHeight w:hRule="exact" w:val="316"/>
        </w:trPr>
        <w:tc>
          <w:tcPr>
            <w:tcW w:type="dxa" w:w="492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FVTLM017 </w:t>
            </w:r>
          </w:p>
        </w:tc>
        <w:tc>
          <w:tcPr>
            <w:tcW w:type="dxa" w:w="449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6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00" w:bottom="494" w:left="11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3263"/>
        <w:gridCol w:w="3263"/>
        <w:gridCol w:w="3263"/>
      </w:tblGrid>
      <w:tr>
        <w:trPr>
          <w:trHeight w:hRule="exact" w:val="8017"/>
        </w:trPr>
        <w:tc>
          <w:tcPr>
            <w:tcW w:type="dxa" w:w="19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770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24" w:right="446" w:hanging="36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10. The trainee will understand the importance of Mise-en-place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to ensure that all the required material is available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before the operation starts.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6" w:lineRule="exact" w:before="2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11. The trainee will be able to understand how to keep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restaurant in good repair and well maintained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12. The trainee will be able to understand how to do the restaurant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table set up on day to day basis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13. The trainee will understand how to ensure set up of side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stations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14. Trainee will understand how to receive, greet &amp; seat the guest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15. The trainee will be able to understand how to ensure that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order taking is being done correctly in the restaurant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16. The trainee will be able to ensure smooth food service in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restaurant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17. The trainee will understand how to supervise the service of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beverage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18. The trainee will learn how to handle complaints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19. The trainee will be able to train and develop the staff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 his supervision.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6" w:lineRule="exact" w:before="0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20. The trainee will be able to understand what documents are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needed to be updated and maintained in the restaurant.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6" w:lineRule="exact" w:before="0" w:after="0"/>
              <w:ind w:left="464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21. The trainee will be able to understand his role in menu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planning for the restaurant.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6" w:lineRule="exact" w:before="0" w:after="0"/>
              <w:ind w:left="464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22. The trainee will be able to understand how to communicate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effectively within the organization.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6" w:lineRule="exact" w:before="0" w:after="0"/>
              <w:ind w:left="464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23. The trainee will be able to understand the basic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financials of the restaurant.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6" w:lineRule="exact" w:before="0" w:after="0"/>
              <w:ind w:left="464" w:right="86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2"/>
              </w:rPr>
              <w:t>24.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Able to identify and pursue new business opportunities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 the hospitality sector</w:t>
            </w:r>
          </w:p>
        </w:tc>
      </w:tr>
      <w:tr>
        <w:trPr>
          <w:trHeight w:hRule="exact" w:val="550"/>
        </w:trPr>
        <w:tc>
          <w:tcPr>
            <w:tcW w:type="dxa" w:w="198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Execution Plan </w:t>
            </w:r>
          </w:p>
        </w:tc>
        <w:tc>
          <w:tcPr>
            <w:tcW w:type="dxa" w:w="1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765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Total Duration of Course: 6 Months (26 Weeks) </w:t>
            </w:r>
          </w:p>
        </w:tc>
      </w:tr>
      <w:tr>
        <w:trPr>
          <w:trHeight w:hRule="exact" w:val="538"/>
        </w:trPr>
        <w:tc>
          <w:tcPr>
            <w:tcW w:type="dxa" w:w="3263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3263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765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Class Hours: 4 Hours per day (06 days per week) </w:t>
            </w:r>
          </w:p>
        </w:tc>
      </w:tr>
      <w:tr>
        <w:trPr>
          <w:trHeight w:hRule="exact" w:val="538"/>
        </w:trPr>
        <w:tc>
          <w:tcPr>
            <w:tcW w:type="dxa" w:w="3263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3263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765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Theory: 20% Practical: 80% </w:t>
            </w:r>
          </w:p>
        </w:tc>
      </w:tr>
      <w:tr>
        <w:trPr>
          <w:trHeight w:hRule="exact" w:val="542"/>
        </w:trPr>
        <w:tc>
          <w:tcPr>
            <w:tcW w:type="dxa" w:w="3263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3263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765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Weekly Hours: 24 Hours Per week </w:t>
            </w:r>
          </w:p>
        </w:tc>
      </w:tr>
      <w:tr>
        <w:trPr>
          <w:trHeight w:hRule="exact" w:val="544"/>
        </w:trPr>
        <w:tc>
          <w:tcPr>
            <w:tcW w:type="dxa" w:w="3263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3263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765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Total Contact Hours:  600 hours </w:t>
            </w:r>
          </w:p>
        </w:tc>
      </w:tr>
    </w:tbl>
    <w:p>
      <w:pPr>
        <w:autoSpaceDN w:val="0"/>
        <w:autoSpaceDE w:val="0"/>
        <w:widowControl/>
        <w:spacing w:line="2306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45.99999999999994" w:type="dxa"/>
      </w:tblPr>
      <w:tblGrid>
        <w:gridCol w:w="4894"/>
        <w:gridCol w:w="4894"/>
      </w:tblGrid>
      <w:tr>
        <w:trPr>
          <w:trHeight w:hRule="exact" w:val="316"/>
        </w:trPr>
        <w:tc>
          <w:tcPr>
            <w:tcW w:type="dxa" w:w="492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FVTLM017 </w:t>
            </w:r>
          </w:p>
        </w:tc>
        <w:tc>
          <w:tcPr>
            <w:tcW w:type="dxa" w:w="449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7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286" w:bottom="494" w:left="11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4887"/>
        <w:gridCol w:w="4887"/>
      </w:tblGrid>
      <w:tr>
        <w:trPr>
          <w:trHeight w:hRule="exact" w:val="5038"/>
        </w:trPr>
        <w:tc>
          <w:tcPr>
            <w:tcW w:type="dxa" w:w="1982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508" w:after="0"/>
              <w:ind w:left="10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Companies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Offering Jobs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 the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respective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trade </w:t>
            </w:r>
          </w:p>
        </w:tc>
        <w:tc>
          <w:tcPr>
            <w:tcW w:type="dxa" w:w="7764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64" w:right="331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Hotels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Motels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Restaurants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Cafes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5. Event Management Companies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6. Catering Companies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7. Food Outlets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8. Ships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9. Government  Institutes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10. Corporate Companies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11. Tour Operators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12. Factories and production houses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13. Armed Forces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14. Hospitals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15. Amusement parks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16. Clubs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17. Airlines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18. Railways </w:t>
            </w:r>
          </w:p>
        </w:tc>
      </w:tr>
      <w:tr>
        <w:trPr>
          <w:trHeight w:hRule="exact" w:val="7836"/>
        </w:trPr>
        <w:tc>
          <w:tcPr>
            <w:tcW w:type="dxa" w:w="1982"/>
            <w:tcBorders>
              <w:start w:sz="4.0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Job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Opportunities </w:t>
            </w:r>
          </w:p>
        </w:tc>
        <w:tc>
          <w:tcPr>
            <w:tcW w:type="dxa" w:w="7764"/>
            <w:tcBorders>
              <w:start w:sz="4.0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4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All over the world there is a high demand of hospitality workers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including cooks, waiters, housekeepers, front of the house staff, back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the house staff and event management staff. Hospitality is one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fastest growing industries of the world. Nearly above 6.5 million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jobs are expected world wide by 2023. </w:t>
            </w:r>
          </w:p>
          <w:p>
            <w:pPr>
              <w:autoSpaceDN w:val="0"/>
              <w:autoSpaceDE w:val="0"/>
              <w:widowControl/>
              <w:spacing w:line="272" w:lineRule="exact" w:before="28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latest increased in tourism in Saudi Arabia and Gulf countries has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also increased the demand of hospitality workers. </w:t>
            </w:r>
          </w:p>
          <w:p>
            <w:pPr>
              <w:autoSpaceDN w:val="0"/>
              <w:autoSpaceDE w:val="0"/>
              <w:widowControl/>
              <w:spacing w:line="276" w:lineRule="exact" w:before="278" w:after="0"/>
              <w:ind w:left="104" w:right="38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tourism sector of Pakistan has also opened its door for the world.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Since last year domestic tourism has also increased many folds that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turn has enhanced the demand of hospitality workers in Pakistan also.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04" w:right="46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Unfortunately, hospitality sector in Pakistan remained under privileged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since its birth. The latest initiative of government has created lot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awareness and demand of this sector.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04" w:right="4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With the help of this course, we will be able to give necessary skills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trainings of hospitality sector to our youth. There are also opportunities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new start-up of entrepreneurship because of high demand in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emerging market of tourists for: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498" w:right="432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Road side café/dabahs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Tea houses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Fast food outlets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Snacks shops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Cold Beverages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• Catering</w:t>
            </w:r>
          </w:p>
        </w:tc>
      </w:tr>
    </w:tbl>
    <w:p>
      <w:pPr>
        <w:autoSpaceDN w:val="0"/>
        <w:autoSpaceDE w:val="0"/>
        <w:widowControl/>
        <w:spacing w:line="162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45.99999999999994" w:type="dxa"/>
      </w:tblPr>
      <w:tblGrid>
        <w:gridCol w:w="4887"/>
        <w:gridCol w:w="4887"/>
      </w:tblGrid>
      <w:tr>
        <w:trPr>
          <w:trHeight w:hRule="exact" w:val="316"/>
        </w:trPr>
        <w:tc>
          <w:tcPr>
            <w:tcW w:type="dxa" w:w="492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FVTLM017 </w:t>
            </w:r>
          </w:p>
        </w:tc>
        <w:tc>
          <w:tcPr>
            <w:tcW w:type="dxa" w:w="449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8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00" w:bottom="494" w:left="11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4887"/>
        <w:gridCol w:w="4887"/>
      </w:tblGrid>
      <w:tr>
        <w:trPr>
          <w:trHeight w:hRule="exact" w:val="452"/>
        </w:trPr>
        <w:tc>
          <w:tcPr>
            <w:tcW w:type="dxa" w:w="19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No of Students </w:t>
            </w:r>
          </w:p>
        </w:tc>
        <w:tc>
          <w:tcPr>
            <w:tcW w:type="dxa" w:w="776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25 </w:t>
            </w:r>
          </w:p>
        </w:tc>
      </w:tr>
      <w:tr>
        <w:trPr>
          <w:trHeight w:hRule="exact" w:val="450"/>
        </w:trPr>
        <w:tc>
          <w:tcPr>
            <w:tcW w:type="dxa" w:w="19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Place </w:t>
            </w:r>
          </w:p>
        </w:tc>
        <w:tc>
          <w:tcPr>
            <w:tcW w:type="dxa" w:w="776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Classroom / Lab </w:t>
            </w:r>
          </w:p>
        </w:tc>
      </w:tr>
      <w:tr>
        <w:trPr>
          <w:trHeight w:hRule="exact" w:val="3842"/>
        </w:trPr>
        <w:tc>
          <w:tcPr>
            <w:tcW w:type="dxa" w:w="19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Instructional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Resources </w:t>
            </w:r>
          </w:p>
        </w:tc>
        <w:tc>
          <w:tcPr>
            <w:tcW w:type="dxa" w:w="776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4" w:val="left"/>
              </w:tabs>
              <w:autoSpaceDE w:val="0"/>
              <w:widowControl/>
              <w:spacing w:line="290" w:lineRule="exact" w:before="0" w:after="0"/>
              <w:ind w:left="104" w:right="302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Development Platform: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Tutorials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Videos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Course Curriculum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Lab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Knead Café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Pepperoni Restaurant and Banquet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Material: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Learning Material from Curriculum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Videos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Support books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Google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Daily Consumable </w:t>
            </w:r>
          </w:p>
        </w:tc>
      </w:tr>
    </w:tbl>
    <w:p>
      <w:pPr>
        <w:autoSpaceDN w:val="0"/>
        <w:autoSpaceDE w:val="0"/>
        <w:widowControl/>
        <w:spacing w:line="8292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45.99999999999994" w:type="dxa"/>
      </w:tblPr>
      <w:tblGrid>
        <w:gridCol w:w="4887"/>
        <w:gridCol w:w="4887"/>
      </w:tblGrid>
      <w:tr>
        <w:trPr>
          <w:trHeight w:hRule="exact" w:val="316"/>
        </w:trPr>
        <w:tc>
          <w:tcPr>
            <w:tcW w:type="dxa" w:w="492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FVTLM017 </w:t>
            </w:r>
          </w:p>
        </w:tc>
        <w:tc>
          <w:tcPr>
            <w:tcW w:type="dxa" w:w="449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9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00" w:bottom="494" w:left="11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2"/>
        <w:ind w:left="0" w:right="0"/>
      </w:pPr>
    </w:p>
    <w:p>
      <w:pPr>
        <w:autoSpaceDN w:val="0"/>
        <w:autoSpaceDE w:val="0"/>
        <w:widowControl/>
        <w:spacing w:line="358" w:lineRule="exact" w:before="0" w:after="380"/>
        <w:ind w:left="2244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32"/>
          <w:u w:val="single"/>
        </w:rPr>
        <w:t>Course Details / Description &amp; Preliminaries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687"/>
        <w:gridCol w:w="2687"/>
        <w:gridCol w:w="2687"/>
        <w:gridCol w:w="2687"/>
      </w:tblGrid>
      <w:tr>
        <w:trPr>
          <w:trHeight w:hRule="exact" w:val="660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44" w:right="144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Scheduled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</w:p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8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Module Title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8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Units </w:t>
            </w:r>
          </w:p>
        </w:tc>
        <w:tc>
          <w:tcPr>
            <w:tcW w:type="dxa" w:w="1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8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Remarks </w:t>
            </w:r>
          </w:p>
        </w:tc>
      </w:tr>
      <w:tr>
        <w:trPr>
          <w:trHeight w:hRule="exact" w:val="3728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 </w:t>
            </w:r>
          </w:p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Introduction to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Hospitality Sector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4" w:val="left"/>
                <w:tab w:pos="1616" w:val="left"/>
                <w:tab w:pos="2536" w:val="left"/>
                <w:tab w:pos="4086" w:val="left"/>
              </w:tabs>
              <w:autoSpaceDE w:val="0"/>
              <w:widowControl/>
              <w:spacing w:line="286" w:lineRule="exact" w:before="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Introduction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Course Content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Lecture(For further detail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please see Page No: 3-4)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Pakistani Hospitality industry Introduction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Middle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East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Hospitality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industry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Introduction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World hospitality industry introduction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Employment opportunities in local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international Job market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Workplace ethics (Details may be seen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at annexure II)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Professionalism </w:t>
            </w:r>
          </w:p>
        </w:tc>
        <w:tc>
          <w:tcPr>
            <w:tcW w:type="dxa" w:w="1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0" w:lineRule="exact" w:before="536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1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Annexure I)</w:t>
            </w:r>
          </w:p>
        </w:tc>
      </w:tr>
      <w:tr>
        <w:trPr>
          <w:trHeight w:hRule="exact" w:val="7658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 </w:t>
            </w:r>
          </w:p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Occupational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Safety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Sanitization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of Utensils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66" w:val="left"/>
              </w:tabs>
              <w:autoSpaceDE w:val="0"/>
              <w:widowControl/>
              <w:spacing w:line="278" w:lineRule="exact" w:before="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Workplace Hazards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importance of keeping the work area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neat and tidy while working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list the use and importance of safety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signs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3.99999999999977" w:type="dxa"/>
            </w:tblPr>
            <w:tblGrid>
              <w:gridCol w:w="2520"/>
              <w:gridCol w:w="2520"/>
            </w:tblGrid>
            <w:tr>
              <w:trPr>
                <w:trHeight w:hRule="exact" w:val="3708"/>
              </w:trPr>
              <w:tc>
                <w:tcPr>
                  <w:tcW w:type="dxa" w:w="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77" w:lineRule="auto" w:before="2" w:after="0"/>
                    <w:ind w:left="70" w:right="214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</w:p>
              </w:tc>
              <w:tc>
                <w:tcPr>
                  <w:tcW w:type="dxa" w:w="4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4" w:lineRule="exact" w:before="8" w:after="0"/>
                    <w:ind w:left="23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list potential hazards at the workplace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list potential consequences of hazards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at the workplace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Reporting Accidents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What documentation should be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completed in case of an accident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Importance of training staff in Health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and Safety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When to check equipment and to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whom damage should be reported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Describe safe handling techniques for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hazardous substances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Describe how to store hazardous </w:t>
                  </w:r>
                </w:p>
              </w:tc>
            </w:tr>
          </w:tbl>
          <w:p>
            <w:pPr>
              <w:autoSpaceDN w:val="0"/>
              <w:tabs>
                <w:tab w:pos="666" w:val="left"/>
              </w:tabs>
              <w:autoSpaceDE w:val="0"/>
              <w:widowControl/>
              <w:spacing w:line="280" w:lineRule="exact" w:before="0" w:after="4"/>
              <w:ind w:left="104" w:right="1152" w:firstLine="0"/>
              <w:jc w:val="left"/>
            </w:pP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substances safely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Importance of storing tools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equipment’s correctly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3.99999999999977" w:type="dxa"/>
            </w:tblPr>
            <w:tblGrid>
              <w:gridCol w:w="2520"/>
              <w:gridCol w:w="2520"/>
            </w:tblGrid>
            <w:tr>
              <w:trPr>
                <w:trHeight w:hRule="exact" w:val="1142"/>
              </w:trPr>
              <w:tc>
                <w:tcPr>
                  <w:tcW w:type="dxa" w:w="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66" w:after="0"/>
                    <w:ind w:left="70" w:right="218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</w:p>
              </w:tc>
              <w:tc>
                <w:tcPr>
                  <w:tcW w:type="dxa" w:w="39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23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after use. </w:t>
                  </w:r>
                </w:p>
                <w:p>
                  <w:pPr>
                    <w:autoSpaceDN w:val="0"/>
                    <w:autoSpaceDE w:val="0"/>
                    <w:widowControl/>
                    <w:spacing w:line="288" w:lineRule="exact" w:before="0" w:after="0"/>
                    <w:ind w:left="232" w:right="576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Types of Hazards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Consequences of Hazards </w:t>
                  </w: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 xml:space="preserve">Case study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(hazards &amp;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72" w:lineRule="exact" w:before="0" w:after="0"/>
              <w:ind w:left="666" w:right="115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SafetyDetails may be seen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 page No: 5-6) </w:t>
            </w:r>
          </w:p>
        </w:tc>
        <w:tc>
          <w:tcPr>
            <w:tcW w:type="dxa" w:w="1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8" w:lineRule="exact" w:before="770" w:after="0"/>
              <w:ind w:left="104" w:right="0" w:firstLine="154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2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Annexure I) </w:t>
            </w:r>
          </w:p>
        </w:tc>
      </w:tr>
    </w:tbl>
    <w:p>
      <w:pPr>
        <w:autoSpaceDN w:val="0"/>
        <w:autoSpaceDE w:val="0"/>
        <w:widowControl/>
        <w:spacing w:line="25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79.9999999999999" w:type="dxa"/>
      </w:tblPr>
      <w:tblGrid>
        <w:gridCol w:w="5374"/>
        <w:gridCol w:w="5374"/>
      </w:tblGrid>
      <w:tr>
        <w:trPr>
          <w:trHeight w:hRule="exact" w:val="316"/>
        </w:trPr>
        <w:tc>
          <w:tcPr>
            <w:tcW w:type="dxa" w:w="486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FVTLM017 </w:t>
            </w:r>
          </w:p>
        </w:tc>
        <w:tc>
          <w:tcPr>
            <w:tcW w:type="dxa" w:w="455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10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960" w:bottom="494" w:left="53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687"/>
        <w:gridCol w:w="2687"/>
        <w:gridCol w:w="2687"/>
        <w:gridCol w:w="2687"/>
      </w:tblGrid>
      <w:tr>
        <w:trPr>
          <w:trHeight w:hRule="exact" w:val="5078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2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Fires and Safety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3.99999999999977" w:type="dxa"/>
            </w:tblPr>
            <w:tblGrid>
              <w:gridCol w:w="2520"/>
              <w:gridCol w:w="2520"/>
            </w:tblGrid>
            <w:tr>
              <w:trPr>
                <w:trHeight w:hRule="exact" w:val="858"/>
              </w:trPr>
              <w:tc>
                <w:tcPr>
                  <w:tcW w:type="dxa" w:w="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48" w:lineRule="auto" w:before="4" w:after="0"/>
                    <w:ind w:left="76" w:right="144" w:firstLine="0"/>
                    <w:jc w:val="lef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</w:p>
              </w:tc>
              <w:tc>
                <w:tcPr>
                  <w:tcW w:type="dxa" w:w="4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8" w:lineRule="exact" w:before="18" w:after="0"/>
                    <w:ind w:left="23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State what action to take in case of an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emergency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Identify the elements of the fire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6" w:lineRule="exact" w:before="2" w:after="0"/>
              <w:ind w:left="66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triangle and how they can be used to </w:t>
            </w:r>
          </w:p>
          <w:p>
            <w:pPr>
              <w:autoSpaceDN w:val="0"/>
              <w:autoSpaceDE w:val="0"/>
              <w:widowControl/>
              <w:spacing w:line="268" w:lineRule="exact" w:before="2" w:after="0"/>
              <w:ind w:left="66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extinguish a fire </w:t>
            </w:r>
          </w:p>
          <w:p>
            <w:pPr>
              <w:autoSpaceDN w:val="0"/>
              <w:tabs>
                <w:tab w:pos="666" w:val="left"/>
              </w:tabs>
              <w:autoSpaceDE w:val="0"/>
              <w:widowControl/>
              <w:spacing w:line="292" w:lineRule="exact" w:before="2" w:after="0"/>
              <w:ind w:left="11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list different types of fires </w:t>
            </w:r>
          </w:p>
          <w:p>
            <w:pPr>
              <w:autoSpaceDN w:val="0"/>
              <w:tabs>
                <w:tab w:pos="666" w:val="left"/>
              </w:tabs>
              <w:autoSpaceDE w:val="0"/>
              <w:widowControl/>
              <w:spacing w:line="294" w:lineRule="exact" w:before="0" w:after="0"/>
              <w:ind w:left="11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Types of fires </w:t>
            </w:r>
          </w:p>
          <w:p>
            <w:pPr>
              <w:autoSpaceDN w:val="0"/>
              <w:tabs>
                <w:tab w:pos="666" w:val="left"/>
              </w:tabs>
              <w:autoSpaceDE w:val="0"/>
              <w:widowControl/>
              <w:spacing w:line="294" w:lineRule="exact" w:before="0" w:after="0"/>
              <w:ind w:left="11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Basic types of fire fighting </w:t>
            </w:r>
          </w:p>
          <w:p>
            <w:pPr>
              <w:autoSpaceDN w:val="0"/>
              <w:autoSpaceDE w:val="0"/>
              <w:widowControl/>
              <w:spacing w:line="268" w:lineRule="exact" w:before="4" w:after="0"/>
              <w:ind w:left="66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equipment </w:t>
            </w:r>
          </w:p>
          <w:p>
            <w:pPr>
              <w:autoSpaceDN w:val="0"/>
              <w:autoSpaceDE w:val="0"/>
              <w:widowControl/>
              <w:spacing w:line="268" w:lineRule="exact" w:before="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Sanitization of Utensils </w:t>
            </w:r>
          </w:p>
          <w:p>
            <w:pPr>
              <w:autoSpaceDN w:val="0"/>
              <w:tabs>
                <w:tab w:pos="666" w:val="left"/>
              </w:tabs>
              <w:autoSpaceDE w:val="0"/>
              <w:widowControl/>
              <w:spacing w:line="294" w:lineRule="exact" w:before="0" w:after="0"/>
              <w:ind w:left="11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Knowledge of Sanitization Chemicals </w:t>
            </w:r>
          </w:p>
          <w:p>
            <w:pPr>
              <w:autoSpaceDN w:val="0"/>
              <w:tabs>
                <w:tab w:pos="666" w:val="left"/>
              </w:tabs>
              <w:autoSpaceDE w:val="0"/>
              <w:widowControl/>
              <w:spacing w:line="292" w:lineRule="exact" w:before="0" w:after="0"/>
              <w:ind w:left="11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Ability to Operate Dishwashing Machine </w:t>
            </w:r>
          </w:p>
          <w:p>
            <w:pPr>
              <w:autoSpaceDN w:val="0"/>
              <w:tabs>
                <w:tab w:pos="666" w:val="left"/>
              </w:tabs>
              <w:autoSpaceDE w:val="0"/>
              <w:widowControl/>
              <w:spacing w:line="294" w:lineRule="exact" w:before="0" w:after="0"/>
              <w:ind w:left="11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Use of sanitizer Solution through bucket </w:t>
            </w:r>
          </w:p>
          <w:p>
            <w:pPr>
              <w:autoSpaceDN w:val="0"/>
              <w:autoSpaceDE w:val="0"/>
              <w:widowControl/>
              <w:spacing w:line="268" w:lineRule="exact" w:before="4" w:after="0"/>
              <w:ind w:left="66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spray gun. </w:t>
            </w:r>
          </w:p>
          <w:p>
            <w:pPr>
              <w:autoSpaceDN w:val="0"/>
              <w:tabs>
                <w:tab w:pos="666" w:val="left"/>
              </w:tabs>
              <w:autoSpaceDE w:val="0"/>
              <w:widowControl/>
              <w:spacing w:line="294" w:lineRule="exact" w:before="0" w:after="0"/>
              <w:ind w:left="11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story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(For further detail </w:t>
            </w:r>
          </w:p>
          <w:p>
            <w:pPr>
              <w:autoSpaceDN w:val="0"/>
              <w:autoSpaceDE w:val="0"/>
              <w:widowControl/>
              <w:spacing w:line="266" w:lineRule="exact" w:before="14" w:after="0"/>
              <w:ind w:left="66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please see Page No: 4-5and Annexure-</w:t>
            </w:r>
          </w:p>
          <w:p>
            <w:pPr>
              <w:autoSpaceDN w:val="0"/>
              <w:autoSpaceDE w:val="0"/>
              <w:widowControl/>
              <w:spacing w:line="268" w:lineRule="exact" w:before="6" w:after="0"/>
              <w:ind w:left="66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III at the end) </w:t>
            </w:r>
          </w:p>
        </w:tc>
        <w:tc>
          <w:tcPr>
            <w:tcW w:type="dxa" w:w="1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836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3 </w:t>
            </w:r>
          </w:p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Module-3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Food Safety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Catering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66" w:val="left"/>
              </w:tabs>
              <w:autoSpaceDE w:val="0"/>
              <w:widowControl/>
              <w:spacing w:line="278" w:lineRule="exact" w:before="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Personal Responsibility for Food Safety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Outline the importance of food safety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procedures, risk assessment, safe food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handling and behaviour. </w:t>
            </w:r>
          </w:p>
          <w:p>
            <w:pPr>
              <w:autoSpaceDN w:val="0"/>
              <w:tabs>
                <w:tab w:pos="666" w:val="left"/>
              </w:tabs>
              <w:autoSpaceDE w:val="0"/>
              <w:widowControl/>
              <w:spacing w:line="276" w:lineRule="exact" w:before="20" w:after="2"/>
              <w:ind w:left="11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Outline the legal responsibilities of food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handlers and food safety including its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13.9999999999998" w:type="dxa"/>
            </w:tblPr>
            <w:tblGrid>
              <w:gridCol w:w="840"/>
              <w:gridCol w:w="840"/>
              <w:gridCol w:w="840"/>
              <w:gridCol w:w="840"/>
              <w:gridCol w:w="840"/>
              <w:gridCol w:w="840"/>
            </w:tblGrid>
            <w:tr>
              <w:trPr>
                <w:trHeight w:hRule="exact" w:val="278"/>
              </w:trPr>
              <w:tc>
                <w:tcPr>
                  <w:tcW w:type="dxa" w:w="9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138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role </w:t>
                  </w:r>
                </w:p>
              </w:tc>
              <w:tc>
                <w:tcPr>
                  <w:tcW w:type="dxa" w:w="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in </w:t>
                  </w:r>
                </w:p>
              </w:tc>
              <w:tc>
                <w:tcPr>
                  <w:tcW w:type="dxa" w:w="13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reducing </w:t>
                  </w:r>
                </w:p>
              </w:tc>
              <w:tc>
                <w:tcPr>
                  <w:tcW w:type="dxa" w:w="7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the </w:t>
                  </w:r>
                </w:p>
              </w:tc>
              <w:tc>
                <w:tcPr>
                  <w:tcW w:type="dxa" w:w="7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risk </w:t>
                  </w:r>
                </w:p>
              </w:tc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22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of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0"/>
              <w:ind w:left="66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contamination. </w:t>
            </w:r>
          </w:p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82" w:lineRule="exact" w:before="0" w:after="4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Importance of Personal Hygiene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Explain the importance of personal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hygiene in food safety      including its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3.99999999999977" w:type="dxa"/>
            </w:tblPr>
            <w:tblGrid>
              <w:gridCol w:w="630"/>
              <w:gridCol w:w="630"/>
              <w:gridCol w:w="630"/>
              <w:gridCol w:w="630"/>
              <w:gridCol w:w="630"/>
              <w:gridCol w:w="630"/>
              <w:gridCol w:w="630"/>
              <w:gridCol w:w="630"/>
            </w:tblGrid>
            <w:tr>
              <w:trPr>
                <w:trHeight w:hRule="exact" w:val="270"/>
              </w:trPr>
              <w:tc>
                <w:tcPr>
                  <w:tcW w:type="dxa" w:w="11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" w:after="0"/>
                    <w:ind w:left="0" w:right="154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role </w:t>
                  </w:r>
                </w:p>
              </w:tc>
              <w:tc>
                <w:tcPr>
                  <w:tcW w:type="dxa" w:w="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" w:after="0"/>
                    <w:ind w:left="0" w:right="38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in </w:t>
                  </w:r>
                </w:p>
              </w:tc>
              <w:tc>
                <w:tcPr>
                  <w:tcW w:type="dxa" w:w="1420"/>
                  <w:gridSpan w:val="3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" w:after="0"/>
                    <w:ind w:left="284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reducing </w:t>
                  </w:r>
                </w:p>
              </w:tc>
              <w:tc>
                <w:tcPr>
                  <w:tcW w:type="dxa" w:w="8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the </w:t>
                  </w:r>
                </w:p>
              </w:tc>
              <w:tc>
                <w:tcPr>
                  <w:tcW w:type="dxa" w:w="6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risk </w:t>
                  </w:r>
                </w:p>
              </w:tc>
              <w:tc>
                <w:tcPr>
                  <w:tcW w:type="dxa" w:w="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" w:after="0"/>
                    <w:ind w:left="0" w:right="22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of </w:t>
                  </w:r>
                </w:p>
              </w:tc>
            </w:tr>
            <w:tr>
              <w:trPr>
                <w:trHeight w:hRule="exact" w:val="276"/>
              </w:trPr>
              <w:tc>
                <w:tcPr>
                  <w:tcW w:type="dxa" w:w="3840"/>
                  <w:gridSpan w:val="6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" w:after="0"/>
                    <w:ind w:left="53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contamination. </w:t>
                  </w:r>
                </w:p>
              </w:tc>
              <w:tc>
                <w:tcPr>
                  <w:tcW w:type="dxa" w:w="1140"/>
                  <w:gridSpan w:val="2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8" w:lineRule="exact" w:before="288" w:after="0"/>
                    <w:ind w:left="0" w:right="22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hygiene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protective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personal </w:t>
                  </w:r>
                </w:p>
              </w:tc>
            </w:tr>
            <w:tr>
              <w:trPr>
                <w:trHeight w:hRule="exact" w:val="284"/>
              </w:trPr>
              <w:tc>
                <w:tcPr>
                  <w:tcW w:type="dxa" w:w="162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0" w:after="0"/>
                    <w:ind w:left="70" w:right="0" w:firstLine="0"/>
                    <w:jc w:val="lef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Describe </w:t>
                  </w:r>
                </w:p>
              </w:tc>
              <w:tc>
                <w:tcPr>
                  <w:tcW w:type="dxa" w:w="112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6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effective </w:t>
                  </w:r>
                </w:p>
              </w:tc>
              <w:tc>
                <w:tcPr>
                  <w:tcW w:type="dxa" w:w="110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6" w:after="0"/>
                    <w:ind w:left="108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personal </w:t>
                  </w:r>
                </w:p>
              </w:tc>
              <w:tc>
                <w:tcPr>
                  <w:tcW w:type="dxa" w:w="1260"/>
                  <w:gridSpan w:val="2"/>
                  <w:vMerge/>
                  <w:tcBorders/>
                </w:tcPr>
                <w:p/>
              </w:tc>
            </w:tr>
            <w:tr>
              <w:trPr>
                <w:trHeight w:hRule="exact" w:val="280"/>
              </w:trPr>
              <w:tc>
                <w:tcPr>
                  <w:tcW w:type="dxa" w:w="162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2" w:after="0"/>
                    <w:ind w:left="0" w:right="92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practices, </w:t>
                  </w:r>
                </w:p>
              </w:tc>
              <w:tc>
                <w:tcPr>
                  <w:tcW w:type="dxa" w:w="7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2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for </w:t>
                  </w:r>
                </w:p>
              </w:tc>
              <w:tc>
                <w:tcPr>
                  <w:tcW w:type="dxa" w:w="1440"/>
                  <w:gridSpan w:val="3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2" w:after="0"/>
                    <w:ind w:left="10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example, </w:t>
                  </w:r>
                </w:p>
              </w:tc>
              <w:tc>
                <w:tcPr>
                  <w:tcW w:type="dxa" w:w="1260"/>
                  <w:gridSpan w:val="2"/>
                  <w:vMerge/>
                  <w:tcBorders/>
                </w:tcPr>
                <w:p/>
              </w:tc>
            </w:tr>
            <w:tr>
              <w:trPr>
                <w:trHeight w:hRule="exact" w:val="284"/>
              </w:trPr>
              <w:tc>
                <w:tcPr>
                  <w:tcW w:type="dxa" w:w="162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16" w:after="0"/>
                    <w:ind w:left="0" w:right="226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clothing, </w:t>
                  </w:r>
                </w:p>
              </w:tc>
              <w:tc>
                <w:tcPr>
                  <w:tcW w:type="dxa" w:w="7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16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hand </w:t>
                  </w:r>
                </w:p>
              </w:tc>
              <w:tc>
                <w:tcPr>
                  <w:tcW w:type="dxa" w:w="1440"/>
                  <w:gridSpan w:val="3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16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washing, </w:t>
                  </w:r>
                </w:p>
              </w:tc>
              <w:tc>
                <w:tcPr>
                  <w:tcW w:type="dxa" w:w="1260"/>
                  <w:gridSpan w:val="2"/>
                  <w:vMerge/>
                  <w:tcBorders/>
                </w:tcPr>
                <w:p/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illnesses, cuts and wounds. </w:t>
            </w:r>
          </w:p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78" w:lineRule="exact" w:before="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Importance of Workplace Hygiene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Explain how to keep the work area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equipment clean and tidy to include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cleaning and disinfection methods, safe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use and storage of cleaning chemicals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materials, and waste disposal. </w:t>
            </w:r>
          </w:p>
          <w:p>
            <w:pPr>
              <w:autoSpaceDN w:val="0"/>
              <w:autoSpaceDE w:val="0"/>
              <w:widowControl/>
              <w:spacing w:line="284" w:lineRule="exact" w:before="0" w:after="6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Importance of Keeping Food Safe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State the sources and risk to food safety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3.99999999999977" w:type="dxa"/>
            </w:tblPr>
            <w:tblGrid>
              <w:gridCol w:w="1260"/>
              <w:gridCol w:w="1260"/>
              <w:gridCol w:w="1260"/>
              <w:gridCol w:w="1260"/>
            </w:tblGrid>
            <w:tr>
              <w:trPr>
                <w:trHeight w:hRule="exact" w:val="278"/>
              </w:trPr>
              <w:tc>
                <w:tcPr>
                  <w:tcW w:type="dxa" w:w="9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from </w:t>
                  </w:r>
                </w:p>
              </w:tc>
              <w:tc>
                <w:tcPr>
                  <w:tcW w:type="dxa" w:w="19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contamination </w:t>
                  </w:r>
                </w:p>
              </w:tc>
              <w:tc>
                <w:tcPr>
                  <w:tcW w:type="dxa" w:w="8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  <w:tc>
                <w:tcPr>
                  <w:tcW w:type="dxa" w:w="9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2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>cross-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2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contamination to include microbiologic,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3.99999999999977" w:type="dxa"/>
            </w:tblPr>
            <w:tblGrid>
              <w:gridCol w:w="1260"/>
              <w:gridCol w:w="1260"/>
              <w:gridCol w:w="1260"/>
              <w:gridCol w:w="1260"/>
            </w:tblGrid>
            <w:tr>
              <w:trPr>
                <w:trHeight w:hRule="exact" w:val="258"/>
              </w:trPr>
              <w:tc>
                <w:tcPr>
                  <w:tcW w:type="dxa" w:w="14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5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chemical, </w:t>
                  </w:r>
                </w:p>
              </w:tc>
              <w:tc>
                <w:tcPr>
                  <w:tcW w:type="dxa" w:w="12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physical </w:t>
                  </w:r>
                </w:p>
              </w:tc>
              <w:tc>
                <w:tcPr>
                  <w:tcW w:type="dxa" w:w="7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  <w:tc>
                <w:tcPr>
                  <w:tcW w:type="dxa" w:w="12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168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allergenic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8" w:lineRule="exact" w:before="854" w:after="0"/>
              <w:ind w:left="104" w:right="0" w:firstLine="154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3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Annexure I) </w:t>
            </w:r>
          </w:p>
        </w:tc>
      </w:tr>
    </w:tbl>
    <w:p>
      <w:pPr>
        <w:autoSpaceDN w:val="0"/>
        <w:autoSpaceDE w:val="0"/>
        <w:widowControl/>
        <w:spacing w:line="122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79.9999999999999" w:type="dxa"/>
      </w:tblPr>
      <w:tblGrid>
        <w:gridCol w:w="5374"/>
        <w:gridCol w:w="5374"/>
      </w:tblGrid>
      <w:tr>
        <w:trPr>
          <w:trHeight w:hRule="exact" w:val="316"/>
        </w:trPr>
        <w:tc>
          <w:tcPr>
            <w:tcW w:type="dxa" w:w="486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FVTLM017 </w:t>
            </w:r>
          </w:p>
        </w:tc>
        <w:tc>
          <w:tcPr>
            <w:tcW w:type="dxa" w:w="455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11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960" w:bottom="494" w:left="53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687"/>
        <w:gridCol w:w="2687"/>
        <w:gridCol w:w="2687"/>
        <w:gridCol w:w="2687"/>
      </w:tblGrid>
      <w:tr>
        <w:trPr>
          <w:trHeight w:hRule="exact" w:val="11928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hazards. </w:t>
            </w:r>
          </w:p>
          <w:p>
            <w:pPr>
              <w:autoSpaceDN w:val="0"/>
              <w:tabs>
                <w:tab w:pos="464" w:val="left"/>
                <w:tab w:pos="1582" w:val="left"/>
                <w:tab w:pos="2426" w:val="left"/>
                <w:tab w:pos="3490" w:val="left"/>
              </w:tabs>
              <w:autoSpaceDE w:val="0"/>
              <w:widowControl/>
              <w:spacing w:line="270" w:lineRule="exact" w:before="22" w:after="0"/>
              <w:ind w:left="104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Explain the importance of temperature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controls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when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storing,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preparing,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cooking, chilling, reheating, holding,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serving and transporting food. </w:t>
            </w:r>
          </w:p>
          <w:p>
            <w:pPr>
              <w:autoSpaceDN w:val="0"/>
              <w:tabs>
                <w:tab w:pos="464" w:val="left"/>
              </w:tabs>
              <w:autoSpaceDE w:val="0"/>
              <w:widowControl/>
              <w:spacing w:line="278" w:lineRule="exact" w:before="16" w:after="0"/>
              <w:ind w:left="104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HACCP practices and procedures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Food Bacteria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State the bacteria associated with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open wounds. </w:t>
            </w:r>
          </w:p>
          <w:p>
            <w:pPr>
              <w:autoSpaceDN w:val="0"/>
              <w:tabs>
                <w:tab w:pos="464" w:val="left"/>
                <w:tab w:pos="1736" w:val="left"/>
                <w:tab w:pos="2926" w:val="left"/>
                <w:tab w:pos="3702" w:val="left"/>
              </w:tabs>
              <w:autoSpaceDE w:val="0"/>
              <w:widowControl/>
              <w:spacing w:line="280" w:lineRule="exact" w:before="12" w:after="0"/>
              <w:ind w:left="104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Reports illnesses and infections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Carriers of bacteria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Pest Control, Cross Contamination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Food Storage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list common types of food pests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signs of food pests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different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pest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proofing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methods. </w:t>
            </w:r>
          </w:p>
          <w:p>
            <w:pPr>
              <w:autoSpaceDN w:val="0"/>
              <w:tabs>
                <w:tab w:pos="464" w:val="left"/>
                <w:tab w:pos="1102" w:val="left"/>
                <w:tab w:pos="2714" w:val="left"/>
                <w:tab w:pos="3500" w:val="left"/>
              </w:tabs>
              <w:autoSpaceDE w:val="0"/>
              <w:widowControl/>
              <w:spacing w:line="276" w:lineRule="exact" w:before="16" w:after="0"/>
              <w:ind w:left="104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checks that should be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made when accepting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Deliveries of ambient, chilled or frozen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foods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stock rotation systems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Micro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Organisms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Food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Poisoning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List the micro-organisms associated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with food poisoning. </w:t>
            </w:r>
          </w:p>
          <w:p>
            <w:pPr>
              <w:autoSpaceDN w:val="0"/>
              <w:tabs>
                <w:tab w:pos="464" w:val="left"/>
              </w:tabs>
              <w:autoSpaceDE w:val="0"/>
              <w:widowControl/>
              <w:spacing w:line="268" w:lineRule="exact" w:before="26" w:after="0"/>
              <w:ind w:left="104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different types of high risk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foods. </w:t>
            </w:r>
          </w:p>
          <w:p>
            <w:pPr>
              <w:autoSpaceDN w:val="0"/>
              <w:tabs>
                <w:tab w:pos="464" w:val="left"/>
              </w:tabs>
              <w:autoSpaceDE w:val="0"/>
              <w:widowControl/>
              <w:spacing w:line="274" w:lineRule="exact" w:before="20" w:after="0"/>
              <w:ind w:left="104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common symptoms of food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poisoning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the people most at risk from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food poisoning. </w:t>
            </w:r>
          </w:p>
          <w:p>
            <w:pPr>
              <w:autoSpaceDN w:val="0"/>
              <w:tabs>
                <w:tab w:pos="464" w:val="left"/>
              </w:tabs>
              <w:autoSpaceDE w:val="0"/>
              <w:widowControl/>
              <w:spacing w:line="272" w:lineRule="exact" w:before="20" w:after="0"/>
              <w:ind w:left="104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the temperatures at which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most food poisoning micro-organisms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will grow rapidly, cease to multiply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Food Allergens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importance of the risk of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allergen crosses   contamination in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situations where a seafarer has asked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food to be free of a certain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ingredient that they are allergic or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intolerant to. </w:t>
            </w:r>
          </w:p>
        </w:tc>
        <w:tc>
          <w:tcPr>
            <w:tcW w:type="dxa" w:w="161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10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79.9999999999999" w:type="dxa"/>
      </w:tblPr>
      <w:tblGrid>
        <w:gridCol w:w="5374"/>
        <w:gridCol w:w="5374"/>
      </w:tblGrid>
      <w:tr>
        <w:trPr>
          <w:trHeight w:hRule="exact" w:val="316"/>
        </w:trPr>
        <w:tc>
          <w:tcPr>
            <w:tcW w:type="dxa" w:w="486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FVTLM017 </w:t>
            </w:r>
          </w:p>
        </w:tc>
        <w:tc>
          <w:tcPr>
            <w:tcW w:type="dxa" w:w="455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12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960" w:bottom="494" w:left="53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687"/>
        <w:gridCol w:w="2687"/>
        <w:gridCol w:w="2687"/>
        <w:gridCol w:w="2687"/>
      </w:tblGrid>
      <w:tr>
        <w:trPr>
          <w:trHeight w:hRule="exact" w:val="12054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4 </w:t>
            </w:r>
          </w:p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Module 4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Applying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Workplace and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other associated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skills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3.99999999999977" w:type="dxa"/>
            </w:tblPr>
            <w:tblGrid>
              <w:gridCol w:w="1260"/>
              <w:gridCol w:w="1260"/>
              <w:gridCol w:w="1260"/>
              <w:gridCol w:w="1260"/>
            </w:tblGrid>
            <w:tr>
              <w:trPr>
                <w:trHeight w:hRule="exact" w:val="278"/>
              </w:trPr>
              <w:tc>
                <w:tcPr>
                  <w:tcW w:type="dxa" w:w="1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0" w:right="0" w:firstLine="0"/>
                    <w:jc w:val="center"/>
                  </w:pP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 xml:space="preserve">Motivational </w:t>
                  </w:r>
                </w:p>
              </w:tc>
              <w:tc>
                <w:tcPr>
                  <w:tcW w:type="dxa" w:w="1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0" w:right="0" w:firstLine="0"/>
                    <w:jc w:val="center"/>
                  </w:pP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>Lecture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(For </w:t>
                  </w:r>
                </w:p>
              </w:tc>
              <w:tc>
                <w:tcPr>
                  <w:tcW w:type="dxa" w:w="9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further </w:t>
                  </w:r>
                </w:p>
              </w:tc>
              <w:tc>
                <w:tcPr>
                  <w:tcW w:type="dxa" w:w="7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12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detail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8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please see Page No: 3-4) </w:t>
            </w:r>
          </w:p>
          <w:p>
            <w:pPr>
              <w:autoSpaceDN w:val="0"/>
              <w:autoSpaceDE w:val="0"/>
              <w:widowControl/>
              <w:spacing w:line="268" w:lineRule="exact" w:before="274" w:after="2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Maintain Professional Presentation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53.99999999999977" w:type="dxa"/>
            </w:tblPr>
            <w:tblGrid>
              <w:gridCol w:w="1680"/>
              <w:gridCol w:w="1680"/>
              <w:gridCol w:w="1680"/>
            </w:tblGrid>
            <w:tr>
              <w:trPr>
                <w:trHeight w:hRule="exact" w:val="302"/>
              </w:trPr>
              <w:tc>
                <w:tcPr>
                  <w:tcW w:type="dxa" w:w="17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4" w:after="0"/>
                    <w:ind w:left="66" w:right="0" w:firstLine="0"/>
                    <w:jc w:val="lef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Maintain </w:t>
                  </w:r>
                </w:p>
              </w:tc>
              <w:tc>
                <w:tcPr>
                  <w:tcW w:type="dxa" w:w="1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8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personal </w:t>
                  </w:r>
                </w:p>
              </w:tc>
              <w:tc>
                <w:tcPr>
                  <w:tcW w:type="dxa" w:w="16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8" w:after="0"/>
                    <w:ind w:left="30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professional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4"/>
              <w:ind w:left="4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appearance and demonstrate a positive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53.99999999999977" w:type="dxa"/>
            </w:tblPr>
            <w:tblGrid>
              <w:gridCol w:w="630"/>
              <w:gridCol w:w="630"/>
              <w:gridCol w:w="630"/>
              <w:gridCol w:w="630"/>
              <w:gridCol w:w="630"/>
              <w:gridCol w:w="630"/>
              <w:gridCol w:w="630"/>
              <w:gridCol w:w="630"/>
            </w:tblGrid>
            <w:tr>
              <w:trPr>
                <w:trHeight w:hRule="exact" w:val="258"/>
              </w:trPr>
              <w:tc>
                <w:tcPr>
                  <w:tcW w:type="dxa" w:w="9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0" w:right="86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  <w:tc>
                <w:tcPr>
                  <w:tcW w:type="dxa" w:w="1600"/>
                  <w:gridSpan w:val="3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professional </w:t>
                  </w:r>
                </w:p>
              </w:tc>
              <w:tc>
                <w:tcPr>
                  <w:tcW w:type="dxa" w:w="1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88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approach </w:t>
                  </w:r>
                </w:p>
              </w:tc>
              <w:tc>
                <w:tcPr>
                  <w:tcW w:type="dxa" w:w="3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2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in </w:t>
                  </w:r>
                </w:p>
              </w:tc>
              <w:tc>
                <w:tcPr>
                  <w:tcW w:type="dxa" w:w="64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104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their </w:t>
                  </w:r>
                </w:p>
              </w:tc>
            </w:tr>
            <w:tr>
              <w:trPr>
                <w:trHeight w:hRule="exact" w:val="288"/>
              </w:trPr>
              <w:tc>
                <w:tcPr>
                  <w:tcW w:type="dxa" w:w="2580"/>
                  <w:gridSpan w:val="4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2" w:after="0"/>
                    <w:ind w:left="42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working condition. </w:t>
                  </w:r>
                </w:p>
              </w:tc>
              <w:tc>
                <w:tcPr>
                  <w:tcW w:type="dxa" w:w="134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310" w:after="0"/>
                    <w:ind w:left="118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considered </w:t>
                  </w:r>
                </w:p>
              </w:tc>
              <w:tc>
                <w:tcPr>
                  <w:tcW w:type="dxa" w:w="580"/>
                  <w:gridSpan w:val="2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310" w:after="0"/>
                    <w:ind w:left="0" w:right="96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to </w:t>
                  </w:r>
                </w:p>
              </w:tc>
              <w:tc>
                <w:tcPr>
                  <w:tcW w:type="dxa" w:w="44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310" w:after="0"/>
                    <w:ind w:left="10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be </w:t>
                  </w:r>
                </w:p>
              </w:tc>
            </w:tr>
            <w:tr>
              <w:trPr>
                <w:trHeight w:hRule="exact" w:val="296"/>
              </w:trPr>
              <w:tc>
                <w:tcPr>
                  <w:tcW w:type="dxa" w:w="138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Explain </w:t>
                  </w:r>
                </w:p>
              </w:tc>
              <w:tc>
                <w:tcPr>
                  <w:tcW w:type="dxa" w:w="7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2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what </w:t>
                  </w:r>
                </w:p>
              </w:tc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2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is </w:t>
                  </w:r>
                </w:p>
              </w:tc>
              <w:tc>
                <w:tcPr>
                  <w:tcW w:type="dxa" w:w="630"/>
                  <w:vMerge/>
                  <w:tcBorders/>
                </w:tcPr>
                <w:p/>
              </w:tc>
              <w:tc>
                <w:tcPr>
                  <w:tcW w:type="dxa" w:w="1260"/>
                  <w:gridSpan w:val="2"/>
                  <w:vMerge/>
                  <w:tcBorders/>
                </w:tcPr>
                <w:p/>
              </w:tc>
              <w:tc>
                <w:tcPr>
                  <w:tcW w:type="dxa" w:w="630"/>
                  <w:vMerge/>
                  <w:tcBorders/>
                </w:tcPr>
                <w:p/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6" w:after="0"/>
              <w:ind w:left="4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professional presentation of one self. </w:t>
            </w:r>
          </w:p>
          <w:p>
            <w:pPr>
              <w:autoSpaceDN w:val="0"/>
              <w:tabs>
                <w:tab w:pos="480" w:val="left"/>
              </w:tabs>
              <w:autoSpaceDE w:val="0"/>
              <w:widowControl/>
              <w:spacing w:line="272" w:lineRule="exact" w:before="22" w:after="0"/>
              <w:ind w:left="12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Explain the skills required to maintain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 area. </w:t>
            </w:r>
          </w:p>
          <w:p>
            <w:pPr>
              <w:autoSpaceDN w:val="0"/>
              <w:autoSpaceDE w:val="0"/>
              <w:widowControl/>
              <w:spacing w:line="284" w:lineRule="exact" w:before="0" w:after="4"/>
              <w:ind w:left="120" w:right="0" w:hanging="16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Positive Attitude to work Effectively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Demonstrate a positive attitude and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33.99999999999977" w:type="dxa"/>
            </w:tblPr>
            <w:tblGrid>
              <w:gridCol w:w="1260"/>
              <w:gridCol w:w="1260"/>
              <w:gridCol w:w="1260"/>
              <w:gridCol w:w="1260"/>
            </w:tblGrid>
            <w:tr>
              <w:trPr>
                <w:trHeight w:hRule="exact" w:val="278"/>
              </w:trPr>
              <w:tc>
                <w:tcPr>
                  <w:tcW w:type="dxa" w:w="1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behaviour </w:t>
                  </w:r>
                </w:p>
              </w:tc>
              <w:tc>
                <w:tcPr>
                  <w:tcW w:type="dxa" w:w="9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with </w:t>
                  </w:r>
                </w:p>
              </w:tc>
              <w:tc>
                <w:tcPr>
                  <w:tcW w:type="dxa" w:w="1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customers </w:t>
                  </w:r>
                </w:p>
              </w:tc>
              <w:tc>
                <w:tcPr>
                  <w:tcW w:type="dxa" w:w="7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4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6" w:after="0"/>
              <w:ind w:left="4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colleagues. </w:t>
            </w:r>
          </w:p>
          <w:p>
            <w:pPr>
              <w:autoSpaceDN w:val="0"/>
              <w:autoSpaceDE w:val="0"/>
              <w:widowControl/>
              <w:spacing w:line="278" w:lineRule="exact" w:before="16" w:after="0"/>
              <w:ind w:left="480" w:right="42" w:hanging="36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Demonstrate use of correct procedures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good practices in dealing with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customers and colleagues. </w:t>
            </w:r>
          </w:p>
          <w:p>
            <w:pPr>
              <w:autoSpaceDN w:val="0"/>
              <w:autoSpaceDE w:val="0"/>
              <w:widowControl/>
              <w:spacing w:line="294" w:lineRule="exact" w:before="0" w:after="26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Communicate effectively to identify and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33.99999999999977" w:type="dxa"/>
            </w:tblPr>
            <w:tblGrid>
              <w:gridCol w:w="1008"/>
              <w:gridCol w:w="1008"/>
              <w:gridCol w:w="1008"/>
              <w:gridCol w:w="1008"/>
              <w:gridCol w:w="1008"/>
            </w:tblGrid>
            <w:tr>
              <w:trPr>
                <w:trHeight w:hRule="exact" w:val="320"/>
              </w:trPr>
              <w:tc>
                <w:tcPr>
                  <w:tcW w:type="dxa" w:w="12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6" w:after="0"/>
                    <w:ind w:left="24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provide </w:t>
                  </w:r>
                </w:p>
              </w:tc>
              <w:tc>
                <w:tcPr>
                  <w:tcW w:type="dxa" w:w="11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6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support </w:t>
                  </w:r>
                </w:p>
              </w:tc>
              <w:tc>
                <w:tcPr>
                  <w:tcW w:type="dxa" w:w="4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6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to </w:t>
                  </w:r>
                </w:p>
              </w:tc>
              <w:tc>
                <w:tcPr>
                  <w:tcW w:type="dxa" w:w="13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6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customers </w:t>
                  </w:r>
                </w:p>
              </w:tc>
              <w:tc>
                <w:tcPr>
                  <w:tcW w:type="dxa" w:w="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6" w:after="0"/>
                    <w:ind w:left="128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24" w:after="0"/>
              <w:ind w:left="4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colleagues to solve problems should they </w:t>
            </w:r>
          </w:p>
          <w:p>
            <w:pPr>
              <w:autoSpaceDN w:val="0"/>
              <w:autoSpaceDE w:val="0"/>
              <w:widowControl/>
              <w:spacing w:line="268" w:lineRule="exact" w:before="48" w:after="0"/>
              <w:ind w:left="4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arise. </w:t>
            </w:r>
          </w:p>
          <w:p>
            <w:pPr>
              <w:autoSpaceDN w:val="0"/>
              <w:tabs>
                <w:tab w:pos="480" w:val="left"/>
              </w:tabs>
              <w:autoSpaceDE w:val="0"/>
              <w:widowControl/>
              <w:spacing w:line="278" w:lineRule="exact" w:before="54" w:after="0"/>
              <w:ind w:left="12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Demonstrate working with others to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achieve targets. </w:t>
            </w:r>
          </w:p>
          <w:p>
            <w:pPr>
              <w:autoSpaceDN w:val="0"/>
              <w:autoSpaceDE w:val="0"/>
              <w:widowControl/>
              <w:spacing w:line="276" w:lineRule="exact" w:before="16" w:after="0"/>
              <w:ind w:left="480" w:right="42" w:hanging="36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the skills required to work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effectively with customers and colleagues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provide a quality service or product. </w:t>
            </w:r>
          </w:p>
          <w:p>
            <w:pPr>
              <w:autoSpaceDN w:val="0"/>
              <w:autoSpaceDE w:val="0"/>
              <w:widowControl/>
              <w:spacing w:line="278" w:lineRule="exact" w:before="14" w:after="0"/>
              <w:ind w:left="480" w:right="42" w:hanging="36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Describe how to identify and solve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customers and colleagues problems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complaints should they arise. </w:t>
            </w:r>
          </w:p>
          <w:p>
            <w:pPr>
              <w:autoSpaceDN w:val="0"/>
              <w:tabs>
                <w:tab w:pos="480" w:val="left"/>
              </w:tabs>
              <w:autoSpaceDE w:val="0"/>
              <w:widowControl/>
              <w:spacing w:line="276" w:lineRule="exact" w:before="18" w:after="0"/>
              <w:ind w:left="12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List the key stages in working to meet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team targets. </w:t>
            </w:r>
          </w:p>
          <w:p>
            <w:pPr>
              <w:autoSpaceDN w:val="0"/>
              <w:tabs>
                <w:tab w:pos="464" w:val="left"/>
              </w:tabs>
              <w:autoSpaceDE w:val="0"/>
              <w:widowControl/>
              <w:spacing w:line="282" w:lineRule="exact" w:before="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Prepare for Job  Application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Explain the importance of evaluating an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interview. </w:t>
            </w:r>
          </w:p>
          <w:p>
            <w:pPr>
              <w:autoSpaceDN w:val="0"/>
              <w:autoSpaceDE w:val="0"/>
              <w:widowControl/>
              <w:spacing w:line="292" w:lineRule="exact" w:before="0" w:after="0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Produce a CV and covering letter. </w:t>
            </w:r>
          </w:p>
          <w:p>
            <w:pPr>
              <w:autoSpaceDN w:val="0"/>
              <w:autoSpaceDE w:val="0"/>
              <w:widowControl/>
              <w:spacing w:line="294" w:lineRule="exact" w:before="0" w:after="0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Demonstrate a variety of interview skills.</w:t>
            </w:r>
          </w:p>
          <w:p>
            <w:pPr>
              <w:autoSpaceDN w:val="0"/>
              <w:autoSpaceDE w:val="0"/>
              <w:widowControl/>
              <w:spacing w:line="282" w:lineRule="exact" w:before="0" w:after="0"/>
              <w:ind w:left="104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Be able to Develop Skills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Evaluate Current Skills against job aims. </w:t>
            </w:r>
          </w:p>
          <w:p>
            <w:pPr>
              <w:autoSpaceDN w:val="0"/>
              <w:tabs>
                <w:tab w:pos="464" w:val="left"/>
              </w:tabs>
              <w:autoSpaceDE w:val="0"/>
              <w:widowControl/>
              <w:spacing w:line="278" w:lineRule="exact" w:before="58" w:after="0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an opportunity to develop a skill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set and work   towards a target </w:t>
            </w:r>
          </w:p>
        </w:tc>
        <w:tc>
          <w:tcPr>
            <w:tcW w:type="dxa" w:w="1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820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4 </w:t>
            </w:r>
          </w:p>
          <w:p>
            <w:pPr>
              <w:autoSpaceDN w:val="0"/>
              <w:autoSpaceDE w:val="0"/>
              <w:widowControl/>
              <w:spacing w:line="276" w:lineRule="exact" w:before="18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Annexure I) </w:t>
            </w:r>
          </w:p>
          <w:p>
            <w:pPr>
              <w:autoSpaceDN w:val="0"/>
              <w:autoSpaceDE w:val="0"/>
              <w:widowControl/>
              <w:spacing w:line="276" w:lineRule="exact" w:before="358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1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16"/>
              </w:rPr>
              <w:t>st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Monthly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Test at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4 end </w:t>
            </w:r>
          </w:p>
        </w:tc>
      </w:tr>
      <w:tr>
        <w:trPr>
          <w:trHeight w:hRule="exact" w:val="824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5 </w:t>
            </w:r>
          </w:p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0" w:after="0"/>
              <w:ind w:left="222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Module 5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Daily Activities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6" w:after="0"/>
              <w:ind w:left="76" w:right="3312" w:firstLine="28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Confirming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table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reservation </w:t>
            </w:r>
          </w:p>
        </w:tc>
        <w:tc>
          <w:tcPr>
            <w:tcW w:type="dxa" w:w="1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5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79.9999999999999" w:type="dxa"/>
      </w:tblPr>
      <w:tblGrid>
        <w:gridCol w:w="5374"/>
        <w:gridCol w:w="5374"/>
      </w:tblGrid>
      <w:tr>
        <w:trPr>
          <w:trHeight w:hRule="exact" w:val="316"/>
        </w:trPr>
        <w:tc>
          <w:tcPr>
            <w:tcW w:type="dxa" w:w="486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FVTLM017 </w:t>
            </w:r>
          </w:p>
        </w:tc>
        <w:tc>
          <w:tcPr>
            <w:tcW w:type="dxa" w:w="455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13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960" w:bottom="494" w:left="53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86"/>
        <w:ind w:left="0" w:right="0"/>
      </w:pPr>
    </w:p>
    <w:p>
      <w:pPr>
        <w:autoSpaceDN w:val="0"/>
        <w:autoSpaceDE w:val="0"/>
        <w:widowControl/>
        <w:spacing w:line="2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687"/>
        <w:gridCol w:w="2687"/>
        <w:gridCol w:w="2687"/>
        <w:gridCol w:w="2687"/>
      </w:tblGrid>
      <w:tr>
        <w:trPr>
          <w:trHeight w:hRule="exact" w:val="4398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4" w:after="0"/>
              <w:ind w:left="76" w:right="288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Arranging for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reservations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Shift opening &amp;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closing duties </w:t>
            </w:r>
          </w:p>
          <w:p>
            <w:pPr>
              <w:autoSpaceDN w:val="0"/>
              <w:autoSpaceDE w:val="0"/>
              <w:widowControl/>
              <w:spacing w:line="252" w:lineRule="exact" w:before="16" w:after="0"/>
              <w:ind w:left="76" w:right="2880" w:firstLine="28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Pre &amp; post shift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briefings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Staff duties &amp;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monthly roster </w:t>
            </w:r>
          </w:p>
          <w:p>
            <w:pPr>
              <w:autoSpaceDN w:val="0"/>
              <w:tabs>
                <w:tab w:pos="104" w:val="left"/>
              </w:tabs>
              <w:autoSpaceDE w:val="0"/>
              <w:widowControl/>
              <w:spacing w:line="262" w:lineRule="exact" w:before="6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Prepare for Job  Application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Explain the importance of evaluating an </w:t>
            </w:r>
          </w:p>
          <w:p>
            <w:pPr>
              <w:autoSpaceDN w:val="0"/>
              <w:autoSpaceDE w:val="0"/>
              <w:widowControl/>
              <w:spacing w:line="268" w:lineRule="exact" w:before="0" w:after="0"/>
              <w:ind w:left="43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interview. </w:t>
            </w:r>
          </w:p>
          <w:p>
            <w:pPr>
              <w:autoSpaceDN w:val="0"/>
              <w:autoSpaceDE w:val="0"/>
              <w:widowControl/>
              <w:spacing w:line="292" w:lineRule="exact" w:before="0" w:after="0"/>
              <w:ind w:left="7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Produce a CV and covering letter. </w:t>
            </w:r>
          </w:p>
          <w:p>
            <w:pPr>
              <w:autoSpaceDN w:val="0"/>
              <w:autoSpaceDE w:val="0"/>
              <w:widowControl/>
              <w:spacing w:line="292" w:lineRule="exact" w:before="0" w:after="0"/>
              <w:ind w:left="7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Demonstrate a variety of interview skills. </w:t>
            </w:r>
          </w:p>
          <w:p>
            <w:pPr>
              <w:autoSpaceDN w:val="0"/>
              <w:autoSpaceDE w:val="0"/>
              <w:widowControl/>
              <w:spacing w:line="268" w:lineRule="exact" w:before="0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Be able to Develop Skills</w:t>
            </w:r>
          </w:p>
          <w:p>
            <w:pPr>
              <w:autoSpaceDN w:val="0"/>
              <w:autoSpaceDE w:val="0"/>
              <w:widowControl/>
              <w:spacing w:line="294" w:lineRule="exact" w:before="0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Evaluate Current Skills against job aims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. </w:t>
            </w:r>
          </w:p>
          <w:p>
            <w:pPr>
              <w:autoSpaceDN w:val="0"/>
              <w:autoSpaceDE w:val="0"/>
              <w:widowControl/>
              <w:spacing w:line="292" w:lineRule="exact" w:before="4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an opportunity to develop a skill </w:t>
            </w:r>
          </w:p>
          <w:p>
            <w:pPr>
              <w:autoSpaceDN w:val="0"/>
              <w:autoSpaceDE w:val="0"/>
              <w:widowControl/>
              <w:spacing w:line="266" w:lineRule="exact" w:before="6" w:after="0"/>
              <w:ind w:left="4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set and work   towards a target.</w:t>
            </w:r>
          </w:p>
        </w:tc>
        <w:tc>
          <w:tcPr>
            <w:tcW w:type="dxa" w:w="1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8" w:lineRule="exact" w:before="242" w:after="0"/>
              <w:ind w:left="104" w:right="0" w:firstLine="154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5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3010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6 </w:t>
            </w:r>
          </w:p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10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Module 6 Mise-en-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place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8" w:after="0"/>
              <w:ind w:left="76" w:right="3168" w:firstLine="28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Polishing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Polishing of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glassware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Polishing of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chinaware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Polishing of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Silverware </w:t>
            </w:r>
          </w:p>
          <w:p>
            <w:pPr>
              <w:autoSpaceDN w:val="0"/>
              <w:autoSpaceDE w:val="0"/>
              <w:widowControl/>
              <w:spacing w:line="252" w:lineRule="exact" w:before="16" w:after="0"/>
              <w:ind w:left="76" w:right="302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Linen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Availability of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required linen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Maintenance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of par stocks</w:t>
            </w:r>
          </w:p>
        </w:tc>
        <w:tc>
          <w:tcPr>
            <w:tcW w:type="dxa" w:w="1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0" w:lineRule="exact" w:before="398" w:after="0"/>
              <w:ind w:left="104" w:right="0" w:firstLine="154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6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3530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7 </w:t>
            </w:r>
          </w:p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24" w:after="0"/>
              <w:ind w:left="222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Module 7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Restaurant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Maintenance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20" w:after="0"/>
              <w:ind w:left="76" w:right="2016" w:firstLine="28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Restaurant Maintenance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Condition of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equipment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 use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Defect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Reporting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Condition of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furniture &amp;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fixtures </w:t>
            </w:r>
          </w:p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Lecture(For further detail </w:t>
            </w:r>
          </w:p>
          <w:p>
            <w:pPr>
              <w:autoSpaceDN w:val="0"/>
              <w:autoSpaceDE w:val="0"/>
              <w:widowControl/>
              <w:spacing w:line="268" w:lineRule="exact" w:before="0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please see Page No: 3-4)</w:t>
            </w:r>
          </w:p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story (For further detail please </w:t>
            </w:r>
          </w:p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see Page No: 4-5and Annexure-III at the </w:t>
            </w:r>
          </w:p>
          <w:p>
            <w:pPr>
              <w:autoSpaceDN w:val="0"/>
              <w:autoSpaceDE w:val="0"/>
              <w:widowControl/>
              <w:spacing w:line="266" w:lineRule="exact" w:before="2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end)</w:t>
            </w:r>
          </w:p>
        </w:tc>
        <w:tc>
          <w:tcPr>
            <w:tcW w:type="dxa" w:w="1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8" w:lineRule="exact" w:before="498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7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Annexure I) </w:t>
            </w:r>
          </w:p>
        </w:tc>
      </w:tr>
    </w:tbl>
    <w:p>
      <w:pPr>
        <w:autoSpaceDN w:val="0"/>
        <w:autoSpaceDE w:val="0"/>
        <w:widowControl/>
        <w:spacing w:line="209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79.9999999999999" w:type="dxa"/>
      </w:tblPr>
      <w:tblGrid>
        <w:gridCol w:w="5374"/>
        <w:gridCol w:w="5374"/>
      </w:tblGrid>
      <w:tr>
        <w:trPr>
          <w:trHeight w:hRule="exact" w:val="316"/>
        </w:trPr>
        <w:tc>
          <w:tcPr>
            <w:tcW w:type="dxa" w:w="486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FVTLM017 </w:t>
            </w:r>
          </w:p>
        </w:tc>
        <w:tc>
          <w:tcPr>
            <w:tcW w:type="dxa" w:w="455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14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04" w:right="960" w:bottom="494" w:left="53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9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687"/>
        <w:gridCol w:w="2687"/>
        <w:gridCol w:w="2687"/>
        <w:gridCol w:w="2687"/>
      </w:tblGrid>
      <w:tr>
        <w:trPr>
          <w:trHeight w:hRule="exact" w:val="2142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8 </w:t>
            </w:r>
          </w:p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24" w:after="0"/>
              <w:ind w:left="222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Module 8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Set up of the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Restaurant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3.99999999999977" w:type="dxa"/>
            </w:tblPr>
            <w:tblGrid>
              <w:gridCol w:w="1008"/>
              <w:gridCol w:w="1008"/>
              <w:gridCol w:w="1008"/>
              <w:gridCol w:w="1008"/>
              <w:gridCol w:w="1008"/>
            </w:tblGrid>
            <w:tr>
              <w:trPr>
                <w:trHeight w:hRule="exact" w:val="800"/>
              </w:trPr>
              <w:tc>
                <w:tcPr>
                  <w:tcW w:type="dxa" w:w="3240"/>
                  <w:gridSpan w:val="4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tabs>
                      <w:tab w:pos="70" w:val="left"/>
                    </w:tabs>
                    <w:autoSpaceDE w:val="0"/>
                    <w:widowControl/>
                    <w:spacing w:line="250" w:lineRule="exact" w:before="18" w:after="0"/>
                    <w:ind w:left="42" w:right="144" w:firstLine="0"/>
                    <w:jc w:val="left"/>
                  </w:pP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 xml:space="preserve">Table layout 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Table layout for alacarte </w:t>
                  </w:r>
                </w:p>
                <w:p>
                  <w:pPr>
                    <w:autoSpaceDN w:val="0"/>
                    <w:autoSpaceDE w:val="0"/>
                    <w:widowControl/>
                    <w:spacing w:line="292" w:lineRule="exact" w:before="0" w:after="0"/>
                    <w:ind w:left="42" w:right="0" w:firstLine="0"/>
                    <w:jc w:val="lef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Table layout  for buffet </w:t>
                  </w:r>
                </w:p>
              </w:tc>
              <w:tc>
                <w:tcPr>
                  <w:tcW w:type="dxa" w:w="172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24" w:after="0"/>
                    <w:ind w:left="12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menu/banquet </w:t>
                  </w:r>
                </w:p>
              </w:tc>
            </w:tr>
            <w:tr>
              <w:trPr>
                <w:trHeight w:hRule="exact" w:val="298"/>
              </w:trPr>
              <w:tc>
                <w:tcPr>
                  <w:tcW w:type="dxa" w:w="11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Table </w:t>
                  </w:r>
                </w:p>
              </w:tc>
              <w:tc>
                <w:tcPr>
                  <w:tcW w:type="dxa" w:w="9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layout </w:t>
                  </w:r>
                </w:p>
              </w:tc>
              <w:tc>
                <w:tcPr>
                  <w:tcW w:type="dxa" w:w="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for </w:t>
                  </w:r>
                </w:p>
              </w:tc>
              <w:tc>
                <w:tcPr>
                  <w:tcW w:type="dxa" w:w="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set </w:t>
                  </w:r>
                </w:p>
              </w:tc>
              <w:tc>
                <w:tcPr>
                  <w:tcW w:type="dxa" w:w="1008"/>
                  <w:vMerge/>
                  <w:tcBorders/>
                </w:tcPr>
                <w:p/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0"/>
              <w:ind w:left="43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counter </w:t>
            </w:r>
          </w:p>
        </w:tc>
        <w:tc>
          <w:tcPr>
            <w:tcW w:type="dxa" w:w="1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2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16"/>
              </w:rPr>
              <w:t>nd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 Monthly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Test </w:t>
            </w:r>
          </w:p>
          <w:p>
            <w:pPr>
              <w:autoSpaceDN w:val="0"/>
              <w:autoSpaceDE w:val="0"/>
              <w:widowControl/>
              <w:spacing w:line="294" w:lineRule="exact" w:before="276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8 </w:t>
            </w:r>
          </w:p>
          <w:p>
            <w:pPr>
              <w:autoSpaceDN w:val="0"/>
              <w:autoSpaceDE w:val="0"/>
              <w:widowControl/>
              <w:spacing w:line="276" w:lineRule="exact" w:before="18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Annexure I)</w:t>
            </w:r>
          </w:p>
        </w:tc>
      </w:tr>
      <w:tr>
        <w:trPr>
          <w:trHeight w:hRule="exact" w:val="3050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9 </w:t>
            </w:r>
          </w:p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24" w:after="0"/>
              <w:ind w:left="120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Module 9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Setting of side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stations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Lecture(For further detail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please see Page No: 3-4)</w:t>
            </w:r>
          </w:p>
          <w:p>
            <w:pPr>
              <w:autoSpaceDN w:val="0"/>
              <w:autoSpaceDE w:val="0"/>
              <w:widowControl/>
              <w:spacing w:line="290" w:lineRule="exact" w:before="218" w:after="0"/>
              <w:ind w:left="76" w:right="1728" w:firstLine="28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Side-stations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Cleaning of side stations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Availability of condiments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Availability of extra linen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Availability of extra covers </w:t>
            </w:r>
          </w:p>
          <w:p>
            <w:pPr>
              <w:autoSpaceDN w:val="0"/>
              <w:autoSpaceDE w:val="0"/>
              <w:widowControl/>
              <w:spacing w:line="282" w:lineRule="exact" w:before="26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Case Study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may be seen at Page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No:5-6)</w:t>
            </w:r>
          </w:p>
        </w:tc>
        <w:tc>
          <w:tcPr>
            <w:tcW w:type="dxa" w:w="1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8" w:lineRule="exact" w:before="770" w:after="0"/>
              <w:ind w:left="104" w:right="0" w:firstLine="154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9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1912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10 </w:t>
            </w:r>
          </w:p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2" w:after="0"/>
              <w:ind w:left="120" w:right="86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Module 10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Receiving,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Greeting,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Seating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04" w:val="left"/>
              </w:tabs>
              <w:autoSpaceDE w:val="0"/>
              <w:widowControl/>
              <w:spacing w:line="270" w:lineRule="exact" w:before="0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Guest Arrival Services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Receiving of guests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Greeting the guests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Seating the Guests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story (For further detail please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see Page No: 4-5and Annexure-III at the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end)</w:t>
            </w:r>
          </w:p>
        </w:tc>
        <w:tc>
          <w:tcPr>
            <w:tcW w:type="dxa" w:w="1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8" w:lineRule="exact" w:before="542" w:after="0"/>
              <w:ind w:left="104" w:right="0" w:firstLine="88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10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2540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11 </w:t>
            </w:r>
          </w:p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2" w:after="0"/>
              <w:ind w:left="120" w:right="72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Module11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Order taking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Lecture(For further detail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please see Page No: 3-4)</w:t>
            </w:r>
          </w:p>
          <w:p>
            <w:pPr>
              <w:autoSpaceDN w:val="0"/>
              <w:autoSpaceDE w:val="0"/>
              <w:widowControl/>
              <w:spacing w:line="292" w:lineRule="exact" w:before="236" w:after="0"/>
              <w:ind w:left="76" w:right="1584" w:firstLine="28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Order Taking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Menu presentation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Timely order taking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Order taking procedure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Passing the order properly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Opening the check in time </w:t>
            </w:r>
          </w:p>
        </w:tc>
        <w:tc>
          <w:tcPr>
            <w:tcW w:type="dxa" w:w="1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8" w:lineRule="exact" w:before="770" w:after="0"/>
              <w:ind w:left="104" w:right="0" w:firstLine="88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11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2418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12 </w:t>
            </w:r>
          </w:p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0" w:after="0"/>
              <w:ind w:left="12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Module 12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Service of Food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76" w:right="288" w:firstLine="28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Food Service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Table set up according to the orders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Order conformity with waiter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Service of food as per defined standard </w:t>
            </w:r>
          </w:p>
        </w:tc>
        <w:tc>
          <w:tcPr>
            <w:tcW w:type="dxa" w:w="161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88" w:right="144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3rd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Monthly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Test </w:t>
            </w:r>
          </w:p>
          <w:p>
            <w:pPr>
              <w:autoSpaceDN w:val="0"/>
              <w:autoSpaceDE w:val="0"/>
              <w:widowControl/>
              <w:spacing w:line="294" w:lineRule="exact" w:before="274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12 </w:t>
            </w:r>
          </w:p>
          <w:p>
            <w:pPr>
              <w:autoSpaceDN w:val="0"/>
              <w:autoSpaceDE w:val="0"/>
              <w:widowControl/>
              <w:spacing w:line="276" w:lineRule="exact" w:before="188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494"/>
        </w:trPr>
        <w:tc>
          <w:tcPr>
            <w:tcW w:type="dxa" w:w="1714"/>
            <w:tcBorders>
              <w:start w:sz="4.0" w:val="single" w:color="#000000"/>
              <w:top w:sz="3.199999999999818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13 </w:t>
            </w:r>
          </w:p>
        </w:tc>
        <w:tc>
          <w:tcPr>
            <w:tcW w:type="dxa" w:w="9004"/>
            <w:gridSpan w:val="3"/>
            <w:tcBorders>
              <w:start w:sz="3.199999999999932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Mid-Term Assignment &amp; Industry Visits</w:t>
            </w:r>
          </w:p>
        </w:tc>
      </w:tr>
    </w:tbl>
    <w:p>
      <w:pPr>
        <w:autoSpaceDN w:val="0"/>
        <w:autoSpaceDE w:val="0"/>
        <w:widowControl/>
        <w:spacing w:line="48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79.9999999999999" w:type="dxa"/>
      </w:tblPr>
      <w:tblGrid>
        <w:gridCol w:w="5374"/>
        <w:gridCol w:w="5374"/>
      </w:tblGrid>
      <w:tr>
        <w:trPr>
          <w:trHeight w:hRule="exact" w:val="316"/>
        </w:trPr>
        <w:tc>
          <w:tcPr>
            <w:tcW w:type="dxa" w:w="486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FVTLM017 </w:t>
            </w:r>
          </w:p>
        </w:tc>
        <w:tc>
          <w:tcPr>
            <w:tcW w:type="dxa" w:w="455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15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16" w:right="960" w:bottom="494" w:left="53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9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687"/>
        <w:gridCol w:w="2687"/>
        <w:gridCol w:w="2687"/>
        <w:gridCol w:w="2687"/>
      </w:tblGrid>
      <w:tr>
        <w:trPr>
          <w:trHeight w:hRule="exact" w:val="1312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14 </w:t>
            </w:r>
          </w:p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24" w:after="0"/>
              <w:ind w:left="120" w:right="86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Module 13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Service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Beverage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76" w:right="1440" w:firstLine="28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Beverage Service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Timely service of beverages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Replenishment of beverages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Beverage presentation </w:t>
            </w:r>
          </w:p>
        </w:tc>
        <w:tc>
          <w:tcPr>
            <w:tcW w:type="dxa" w:w="1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8" w:lineRule="exact" w:before="0" w:after="0"/>
              <w:ind w:left="104" w:right="0" w:firstLine="88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13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1960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15 </w:t>
            </w:r>
          </w:p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24" w:after="0"/>
              <w:ind w:left="120" w:right="976" w:firstLine="0"/>
              <w:jc w:val="both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Module 14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Complaint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Handling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Lecture(For further detail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please see Page No: 3-4)</w:t>
            </w:r>
          </w:p>
          <w:p>
            <w:pPr>
              <w:autoSpaceDN w:val="0"/>
              <w:autoSpaceDE w:val="0"/>
              <w:widowControl/>
              <w:spacing w:line="290" w:lineRule="exact" w:before="242" w:after="0"/>
              <w:ind w:left="76" w:right="1584" w:firstLine="28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Feedback and Complaints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Taking customer feed-back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Complaints resolution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Recording Complaints </w:t>
            </w:r>
          </w:p>
        </w:tc>
        <w:tc>
          <w:tcPr>
            <w:tcW w:type="dxa" w:w="1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8" w:lineRule="exact" w:before="222" w:after="0"/>
              <w:ind w:left="104" w:right="0" w:firstLine="88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14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2852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16 </w:t>
            </w:r>
          </w:p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40" w:right="432" w:hanging="138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Module 15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Training &amp;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Development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76" w:right="0" w:firstLine="28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Training and Development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Training Need analysis on the job training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Developing training plans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Imparting trainings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Staff evaluation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Recording of training </w:t>
            </w:r>
          </w:p>
          <w:p>
            <w:pPr>
              <w:autoSpaceDN w:val="0"/>
              <w:autoSpaceDE w:val="0"/>
              <w:widowControl/>
              <w:spacing w:line="276" w:lineRule="exact" w:before="274" w:after="0"/>
              <w:ind w:left="104" w:right="36" w:firstLine="0"/>
              <w:jc w:val="both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story (For further detail please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see Page No: 4-5and Annexure-III at the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end) </w:t>
            </w:r>
          </w:p>
        </w:tc>
        <w:tc>
          <w:tcPr>
            <w:tcW w:type="dxa" w:w="1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6" w:lineRule="exact" w:before="0" w:after="0"/>
              <w:ind w:left="104" w:right="0" w:firstLine="88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15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Annexure I) </w:t>
            </w:r>
          </w:p>
          <w:p>
            <w:pPr>
              <w:autoSpaceDN w:val="0"/>
              <w:autoSpaceDE w:val="0"/>
              <w:widowControl/>
              <w:spacing w:line="274" w:lineRule="exact" w:before="552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4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16"/>
              </w:rPr>
              <w:t>th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Monthly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Test </w:t>
            </w:r>
          </w:p>
        </w:tc>
      </w:tr>
      <w:tr>
        <w:trPr>
          <w:trHeight w:hRule="exact" w:val="3874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17 </w:t>
            </w:r>
          </w:p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Module 16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Documentation </w:t>
            </w:r>
          </w:p>
          <w:p>
            <w:pPr>
              <w:autoSpaceDN w:val="0"/>
              <w:autoSpaceDE w:val="0"/>
              <w:widowControl/>
              <w:spacing w:line="276" w:lineRule="exact" w:before="1934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Job Search &amp;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Entrepreneurial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Skills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 Job related Skills)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04" w:val="left"/>
                <w:tab w:pos="464" w:val="left"/>
              </w:tabs>
              <w:autoSpaceDE w:val="0"/>
              <w:widowControl/>
              <w:spacing w:line="286" w:lineRule="exact" w:before="0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Documentations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Pre-opening checklist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Closing checklist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Par stock reports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Breakage records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Staff leaves Plan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Workplace ethics (Details may be seen </w:t>
            </w:r>
            <w:r>
              <w:tab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at annexure II)</w:t>
            </w:r>
          </w:p>
          <w:p>
            <w:pPr>
              <w:autoSpaceDN w:val="0"/>
              <w:autoSpaceDE w:val="0"/>
              <w:widowControl/>
              <w:spacing w:line="288" w:lineRule="exact" w:before="284" w:after="0"/>
              <w:ind w:left="76" w:right="187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Job market&amp; job search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Job related skills. </w:t>
            </w:r>
          </w:p>
          <w:p>
            <w:pPr>
              <w:autoSpaceDN w:val="0"/>
              <w:autoSpaceDE w:val="0"/>
              <w:widowControl/>
              <w:spacing w:line="292" w:lineRule="exact" w:before="2" w:after="0"/>
              <w:ind w:left="76" w:right="216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Interpersonal skills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Communication skills </w:t>
            </w:r>
          </w:p>
        </w:tc>
        <w:tc>
          <w:tcPr>
            <w:tcW w:type="dxa" w:w="161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0" w:lineRule="exact" w:before="772" w:after="0"/>
              <w:ind w:left="104" w:right="0" w:firstLine="88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16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2578"/>
        </w:trPr>
        <w:tc>
          <w:tcPr>
            <w:tcW w:type="dxa" w:w="1714"/>
            <w:tcBorders>
              <w:start w:sz="4.0" w:val="single" w:color="#000000"/>
              <w:top w:sz="3.199999999999818" w:val="single" w:color="#000000"/>
              <w:end w:sz="3.199999999999932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55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18 </w:t>
            </w:r>
          </w:p>
        </w:tc>
        <w:tc>
          <w:tcPr>
            <w:tcW w:type="dxa" w:w="2350"/>
            <w:tcBorders>
              <w:start w:sz="3.199999999999932" w:val="single" w:color="#000000"/>
              <w:top w:sz="3.199999999999818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24" w:after="0"/>
              <w:ind w:left="222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Module 17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Menu planning </w:t>
            </w:r>
          </w:p>
          <w:p>
            <w:pPr>
              <w:autoSpaceDN w:val="0"/>
              <w:autoSpaceDE w:val="0"/>
              <w:widowControl/>
              <w:spacing w:line="276" w:lineRule="exact" w:before="820" w:after="0"/>
              <w:ind w:left="102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Job Search &amp;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Entrepreneurial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Skills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( Self business)</w:t>
            </w:r>
          </w:p>
        </w:tc>
        <w:tc>
          <w:tcPr>
            <w:tcW w:type="dxa" w:w="5040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04" w:val="left"/>
                <w:tab w:pos="436" w:val="left"/>
              </w:tabs>
              <w:autoSpaceDE w:val="0"/>
              <w:widowControl/>
              <w:spacing w:line="286" w:lineRule="exact" w:before="0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Menu Planning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Perform menu engineering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Recommend new items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Workplace ethics (Details may be seen </w:t>
            </w:r>
            <w:r>
              <w:tab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at annexure II)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Session on Self-Employment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How to start a Business. </w:t>
            </w:r>
          </w:p>
          <w:p>
            <w:pPr>
              <w:autoSpaceDN w:val="0"/>
              <w:autoSpaceDE w:val="0"/>
              <w:widowControl/>
              <w:spacing w:line="288" w:lineRule="exact" w:before="6" w:after="0"/>
              <w:ind w:left="104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Requirements ( Capital, Physical etc)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Benefits/Advantages of self-employment </w:t>
            </w:r>
          </w:p>
        </w:tc>
        <w:tc>
          <w:tcPr>
            <w:tcW w:type="dxa" w:w="1614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0" w:lineRule="exact" w:before="494" w:after="0"/>
              <w:ind w:left="104" w:right="0" w:firstLine="88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17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Annexure I) </w:t>
            </w:r>
          </w:p>
        </w:tc>
      </w:tr>
    </w:tbl>
    <w:p>
      <w:pPr>
        <w:autoSpaceDN w:val="0"/>
        <w:autoSpaceDE w:val="0"/>
        <w:widowControl/>
        <w:spacing w:line="46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79.9999999999999" w:type="dxa"/>
      </w:tblPr>
      <w:tblGrid>
        <w:gridCol w:w="5374"/>
        <w:gridCol w:w="5374"/>
      </w:tblGrid>
      <w:tr>
        <w:trPr>
          <w:trHeight w:hRule="exact" w:val="316"/>
        </w:trPr>
        <w:tc>
          <w:tcPr>
            <w:tcW w:type="dxa" w:w="486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FVTLM017 </w:t>
            </w:r>
          </w:p>
        </w:tc>
        <w:tc>
          <w:tcPr>
            <w:tcW w:type="dxa" w:w="455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16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16" w:right="960" w:bottom="494" w:left="53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9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687"/>
        <w:gridCol w:w="2687"/>
        <w:gridCol w:w="2687"/>
        <w:gridCol w:w="2687"/>
      </w:tblGrid>
      <w:tr>
        <w:trPr>
          <w:trHeight w:hRule="exact" w:val="1312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19 </w:t>
            </w:r>
          </w:p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24" w:after="0"/>
              <w:ind w:left="222" w:right="144" w:hanging="12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Module 18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Interdepartmenta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Communicate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8" w:after="0"/>
              <w:ind w:left="76" w:right="864" w:firstLine="28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Inter-departmental Communication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Daily Briefings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Passing orders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Planning &amp; Schedules </w:t>
            </w:r>
          </w:p>
        </w:tc>
        <w:tc>
          <w:tcPr>
            <w:tcW w:type="dxa" w:w="1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8" w:lineRule="exact" w:before="0" w:after="0"/>
              <w:ind w:left="104" w:right="0" w:firstLine="88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18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2140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20 </w:t>
            </w:r>
          </w:p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24" w:after="0"/>
              <w:ind w:left="22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Module 19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Financials of the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Restaurant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8" w:after="0"/>
              <w:ind w:left="76" w:right="2304" w:firstLine="28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Restaurant Financials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Cost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Revenue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Budget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Overhead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Expenses </w:t>
            </w:r>
          </w:p>
        </w:tc>
        <w:tc>
          <w:tcPr>
            <w:tcW w:type="dxa" w:w="1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4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5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16"/>
              </w:rPr>
              <w:t xml:space="preserve">th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Monthly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Test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19 </w:t>
            </w:r>
          </w:p>
          <w:p>
            <w:pPr>
              <w:autoSpaceDN w:val="0"/>
              <w:autoSpaceDE w:val="0"/>
              <w:widowControl/>
              <w:spacing w:line="276" w:lineRule="exact" w:before="188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1532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21 </w:t>
            </w:r>
          </w:p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Module 20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F&amp;B Business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Research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6" w:after="0"/>
              <w:ind w:left="76" w:right="1872" w:firstLine="28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F&amp;B Research Study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Business location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Feasibility Study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Market research study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Availability of Utilities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Customer target market </w:t>
            </w:r>
          </w:p>
        </w:tc>
        <w:tc>
          <w:tcPr>
            <w:tcW w:type="dxa" w:w="1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8" w:lineRule="exact" w:before="0" w:after="0"/>
              <w:ind w:left="104" w:right="0" w:firstLine="88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20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2032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22 </w:t>
            </w:r>
          </w:p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Module 21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F&amp;B Marketing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8" w:after="0"/>
              <w:ind w:left="76" w:right="288" w:firstLine="28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F&amp;B Marketing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Identifying Market Area Characteristics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Analyzing the Competitions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Projecting Operating Results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Marketing Research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Developing Marketing Plan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Sales Efforts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Advertising </w:t>
            </w:r>
          </w:p>
        </w:tc>
        <w:tc>
          <w:tcPr>
            <w:tcW w:type="dxa" w:w="161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8" w:lineRule="exact" w:before="224" w:after="0"/>
              <w:ind w:left="104" w:right="0" w:firstLine="88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21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3524"/>
        </w:trPr>
        <w:tc>
          <w:tcPr>
            <w:tcW w:type="dxa" w:w="1714"/>
            <w:tcBorders>
              <w:start w:sz="4.0" w:val="single" w:color="#000000"/>
              <w:top w:sz="3.199999999999818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23 </w:t>
            </w:r>
          </w:p>
        </w:tc>
        <w:tc>
          <w:tcPr>
            <w:tcW w:type="dxa" w:w="2350"/>
            <w:tcBorders>
              <w:start w:sz="3.199999999999932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20" w:after="0"/>
              <w:ind w:left="222" w:right="576" w:hanging="12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Module 22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 &amp; B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Management </w:t>
            </w:r>
          </w:p>
          <w:p>
            <w:pPr>
              <w:autoSpaceDN w:val="0"/>
              <w:autoSpaceDE w:val="0"/>
              <w:widowControl/>
              <w:spacing w:line="278" w:lineRule="exact" w:before="1336" w:after="0"/>
              <w:ind w:left="10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Job Search &amp;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Entrepreneurial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Skills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(General Overseas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Employment)</w:t>
            </w:r>
          </w:p>
        </w:tc>
        <w:tc>
          <w:tcPr>
            <w:tcW w:type="dxa" w:w="504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04" w:val="left"/>
                <w:tab w:pos="1788" w:val="left"/>
                <w:tab w:pos="2512" w:val="left"/>
                <w:tab w:pos="3836" w:val="left"/>
              </w:tabs>
              <w:autoSpaceDE w:val="0"/>
              <w:widowControl/>
              <w:spacing w:line="250" w:lineRule="exact" w:before="18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F&amp;B Management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Facility Design and Layout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Equipment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Decor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Finance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Communication Skills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Session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General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Overseas </w:t>
            </w:r>
          </w:p>
          <w:p>
            <w:pPr>
              <w:autoSpaceDN w:val="0"/>
              <w:autoSpaceDE w:val="0"/>
              <w:widowControl/>
              <w:spacing w:line="268" w:lineRule="exact" w:before="0" w:after="0"/>
              <w:ind w:left="43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Employment opportunities.</w:t>
            </w:r>
          </w:p>
          <w:p>
            <w:pPr>
              <w:autoSpaceDN w:val="0"/>
              <w:autoSpaceDE w:val="0"/>
              <w:widowControl/>
              <w:spacing w:line="294" w:lineRule="exact" w:before="0" w:after="0"/>
              <w:ind w:left="7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Job search Avenues. </w:t>
            </w:r>
          </w:p>
          <w:p>
            <w:pPr>
              <w:autoSpaceDN w:val="0"/>
              <w:autoSpaceDE w:val="0"/>
              <w:widowControl/>
              <w:spacing w:line="292" w:lineRule="exact" w:before="0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Visa Processes and other necessary </w:t>
            </w:r>
          </w:p>
          <w:p>
            <w:pPr>
              <w:autoSpaceDN w:val="0"/>
              <w:autoSpaceDE w:val="0"/>
              <w:widowControl/>
              <w:spacing w:line="268" w:lineRule="exact" w:before="0" w:after="0"/>
              <w:ind w:left="43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requirements. </w:t>
            </w:r>
          </w:p>
          <w:p>
            <w:pPr>
              <w:autoSpaceDN w:val="0"/>
              <w:tabs>
                <w:tab w:pos="2014" w:val="left"/>
                <w:tab w:pos="3534" w:val="left"/>
                <w:tab w:pos="4526" w:val="left"/>
              </w:tabs>
              <w:autoSpaceDE w:val="0"/>
              <w:widowControl/>
              <w:spacing w:line="294" w:lineRule="exact" w:before="0" w:after="0"/>
              <w:ind w:left="7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Immigration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Information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(Legal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age </w:t>
            </w:r>
          </w:p>
          <w:p>
            <w:pPr>
              <w:autoSpaceDN w:val="0"/>
              <w:autoSpaceDE w:val="0"/>
              <w:widowControl/>
              <w:spacing w:line="268" w:lineRule="exact" w:before="0" w:after="0"/>
              <w:ind w:left="43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requirements, Health Certificate, Police </w:t>
            </w:r>
          </w:p>
          <w:p>
            <w:pPr>
              <w:autoSpaceDN w:val="0"/>
              <w:autoSpaceDE w:val="0"/>
              <w:widowControl/>
              <w:spacing w:line="268" w:lineRule="exact" w:before="0" w:after="0"/>
              <w:ind w:left="43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Clearance &amp; Travel Insurance) </w:t>
            </w:r>
          </w:p>
        </w:tc>
        <w:tc>
          <w:tcPr>
            <w:tcW w:type="dxa" w:w="161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8" w:lineRule="exact" w:before="0" w:after="0"/>
              <w:ind w:left="104" w:right="0" w:firstLine="88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22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2300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24 </w:t>
            </w:r>
          </w:p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Module 23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F&amp;B Business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initiation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4" w:val="left"/>
              </w:tabs>
              <w:autoSpaceDE w:val="0"/>
              <w:widowControl/>
              <w:spacing w:line="282" w:lineRule="exact" w:before="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Managing F&amp;B Events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How to work with your client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How to help your client choose the right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food and service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How to get a signed contract and down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payment.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3.99999999999977" w:type="dxa"/>
            </w:tblPr>
            <w:tblGrid>
              <w:gridCol w:w="1008"/>
              <w:gridCol w:w="1008"/>
              <w:gridCol w:w="1008"/>
              <w:gridCol w:w="1008"/>
              <w:gridCol w:w="1008"/>
            </w:tblGrid>
            <w:tr>
              <w:trPr>
                <w:trHeight w:hRule="exact" w:val="294"/>
              </w:trPr>
              <w:tc>
                <w:tcPr>
                  <w:tcW w:type="dxa" w:w="4980"/>
                  <w:gridSpan w:val="5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2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How to organize your time and resources </w:t>
                  </w:r>
                </w:p>
              </w:tc>
            </w:tr>
            <w:tr>
              <w:trPr>
                <w:trHeight w:hRule="exact" w:val="280"/>
              </w:trPr>
              <w:tc>
                <w:tcPr>
                  <w:tcW w:type="dxa" w:w="134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Deliver </w:t>
                  </w:r>
                </w:p>
              </w:tc>
              <w:tc>
                <w:tcPr>
                  <w:tcW w:type="dxa" w:w="68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first </w:t>
                  </w:r>
                </w:p>
              </w:tc>
              <w:tc>
                <w:tcPr>
                  <w:tcW w:type="dxa" w:w="150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assignment </w:t>
                  </w:r>
                </w:p>
              </w:tc>
              <w:tc>
                <w:tcPr>
                  <w:tcW w:type="dxa" w:w="70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with </w:t>
                  </w:r>
                </w:p>
              </w:tc>
              <w:tc>
                <w:tcPr>
                  <w:tcW w:type="dxa" w:w="76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4" w:after="0"/>
                    <w:ind w:left="124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great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25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6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16"/>
              </w:rPr>
              <w:t xml:space="preserve">th... </w:t>
            </w:r>
          </w:p>
          <w:p>
            <w:pPr>
              <w:autoSpaceDN w:val="0"/>
              <w:autoSpaceDE w:val="0"/>
              <w:widowControl/>
              <w:spacing w:line="274" w:lineRule="exact" w:before="4" w:after="0"/>
              <w:ind w:left="288" w:right="144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Monthly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Test </w:t>
            </w:r>
          </w:p>
        </w:tc>
      </w:tr>
    </w:tbl>
    <w:p>
      <w:pPr>
        <w:autoSpaceDN w:val="0"/>
        <w:autoSpaceDE w:val="0"/>
        <w:widowControl/>
        <w:spacing w:line="196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79.9999999999999" w:type="dxa"/>
      </w:tblPr>
      <w:tblGrid>
        <w:gridCol w:w="5374"/>
        <w:gridCol w:w="5374"/>
      </w:tblGrid>
      <w:tr>
        <w:trPr>
          <w:trHeight w:hRule="exact" w:val="316"/>
        </w:trPr>
        <w:tc>
          <w:tcPr>
            <w:tcW w:type="dxa" w:w="486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FVTLM017 </w:t>
            </w:r>
          </w:p>
        </w:tc>
        <w:tc>
          <w:tcPr>
            <w:tcW w:type="dxa" w:w="455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17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16" w:right="960" w:bottom="494" w:left="53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687"/>
        <w:gridCol w:w="2687"/>
        <w:gridCol w:w="2687"/>
        <w:gridCol w:w="2687"/>
      </w:tblGrid>
      <w:tr>
        <w:trPr>
          <w:trHeight w:hRule="exact" w:val="3770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Job Search &amp;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Entrepreneurial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Skills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(one country)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210"/>
              <w:ind w:left="4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success.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3.99999999999977" w:type="dxa"/>
            </w:tblPr>
            <w:tblGrid>
              <w:gridCol w:w="1008"/>
              <w:gridCol w:w="1008"/>
              <w:gridCol w:w="1008"/>
              <w:gridCol w:w="1008"/>
              <w:gridCol w:w="1008"/>
            </w:tblGrid>
            <w:tr>
              <w:trPr>
                <w:trHeight w:hRule="exact" w:val="348"/>
              </w:trPr>
              <w:tc>
                <w:tcPr>
                  <w:tcW w:type="dxa" w:w="174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56" w:after="0"/>
                    <w:ind w:left="70" w:right="0" w:firstLine="0"/>
                    <w:jc w:val="lef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 xml:space="preserve">Selection </w:t>
                  </w:r>
                </w:p>
              </w:tc>
              <w:tc>
                <w:tcPr>
                  <w:tcW w:type="dxa" w:w="56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82" w:after="0"/>
                    <w:ind w:left="90" w:right="0" w:firstLine="0"/>
                    <w:jc w:val="left"/>
                  </w:pP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 xml:space="preserve">of </w:t>
                  </w:r>
                </w:p>
              </w:tc>
              <w:tc>
                <w:tcPr>
                  <w:tcW w:type="dxa" w:w="78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82" w:after="0"/>
                    <w:ind w:left="92" w:right="0" w:firstLine="0"/>
                    <w:jc w:val="left"/>
                  </w:pP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 xml:space="preserve">one </w:t>
                  </w:r>
                </w:p>
              </w:tc>
              <w:tc>
                <w:tcPr>
                  <w:tcW w:type="dxa" w:w="106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82" w:after="0"/>
                    <w:ind w:left="0" w:right="0" w:firstLine="0"/>
                    <w:jc w:val="center"/>
                  </w:pP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 xml:space="preserve">country </w:t>
                  </w:r>
                </w:p>
              </w:tc>
              <w:tc>
                <w:tcPr>
                  <w:tcW w:type="dxa" w:w="84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82" w:after="0"/>
                    <w:ind w:left="0" w:right="24" w:firstLine="0"/>
                    <w:jc w:val="right"/>
                  </w:pP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 xml:space="preserve">from </w:t>
                  </w:r>
                </w:p>
              </w:tc>
            </w:tr>
            <w:tr>
              <w:trPr>
                <w:trHeight w:hRule="exact" w:val="280"/>
              </w:trPr>
              <w:tc>
                <w:tcPr>
                  <w:tcW w:type="dxa" w:w="174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2" w:after="0"/>
                    <w:ind w:left="430" w:right="0" w:firstLine="0"/>
                    <w:jc w:val="left"/>
                  </w:pP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 xml:space="preserve">countries </w:t>
                  </w:r>
                </w:p>
              </w:tc>
              <w:tc>
                <w:tcPr>
                  <w:tcW w:type="dxa" w:w="56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2" w:after="0"/>
                    <w:ind w:left="0" w:right="58" w:firstLine="0"/>
                    <w:jc w:val="right"/>
                  </w:pP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 xml:space="preserve">of </w:t>
                  </w:r>
                </w:p>
              </w:tc>
              <w:tc>
                <w:tcPr>
                  <w:tcW w:type="dxa" w:w="1840"/>
                  <w:gridSpan w:val="2"/>
                  <w:tcBorders/>
                  <w:shd w:fill="ffffff"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2" w:after="0"/>
                    <w:ind w:left="312" w:right="0" w:firstLine="0"/>
                    <w:jc w:val="left"/>
                  </w:pP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 xml:space="preserve">destination </w:t>
                  </w:r>
                </w:p>
              </w:tc>
              <w:tc>
                <w:tcPr>
                  <w:tcW w:type="dxa" w:w="84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2" w:after="0"/>
                    <w:ind w:left="190" w:right="0" w:firstLine="0"/>
                    <w:jc w:val="left"/>
                  </w:pP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 xml:space="preserve">(Gulf </w:t>
                  </w:r>
                </w:p>
              </w:tc>
            </w:tr>
            <w:tr>
              <w:trPr>
                <w:trHeight w:hRule="exact" w:val="282"/>
              </w:trPr>
              <w:tc>
                <w:tcPr>
                  <w:tcW w:type="dxa" w:w="174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" w:after="0"/>
                    <w:ind w:left="430" w:right="0" w:firstLine="0"/>
                    <w:jc w:val="left"/>
                  </w:pP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 xml:space="preserve">Countries, </w:t>
                  </w:r>
                </w:p>
              </w:tc>
              <w:tc>
                <w:tcPr>
                  <w:tcW w:type="dxa" w:w="1340"/>
                  <w:gridSpan w:val="2"/>
                  <w:tcBorders/>
                  <w:shd w:fill="ffffff"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" w:after="0"/>
                    <w:ind w:left="158" w:right="0" w:firstLine="0"/>
                    <w:jc w:val="left"/>
                  </w:pP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 xml:space="preserve">Malaysia, </w:t>
                  </w:r>
                </w:p>
              </w:tc>
              <w:tc>
                <w:tcPr>
                  <w:tcW w:type="dxa" w:w="106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" w:after="0"/>
                    <w:ind w:left="0" w:right="0" w:firstLine="0"/>
                    <w:jc w:val="center"/>
                  </w:pP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 xml:space="preserve">South </w:t>
                  </w:r>
                </w:p>
              </w:tc>
              <w:tc>
                <w:tcPr>
                  <w:tcW w:type="dxa" w:w="84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" w:after="0"/>
                    <w:ind w:left="0" w:right="0" w:firstLine="0"/>
                    <w:jc w:val="center"/>
                  </w:pP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 xml:space="preserve">Korea </w:t>
                  </w:r>
                </w:p>
              </w:tc>
            </w:tr>
          </w:tbl>
          <w:p>
            <w:pPr>
              <w:autoSpaceDN w:val="0"/>
              <w:tabs>
                <w:tab w:pos="464" w:val="left"/>
                <w:tab w:pos="826" w:val="left"/>
              </w:tabs>
              <w:autoSpaceDE w:val="0"/>
              <w:widowControl/>
              <w:spacing w:line="282" w:lineRule="exact" w:before="0" w:after="0"/>
              <w:ind w:left="33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etc)focusing on:-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Trade specific Job Prospects and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Earning levels in that country.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98" w:lineRule="exact" w:before="4" w:after="14"/>
              <w:ind w:left="2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Country Specific Labour laws, entry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exit requirements (Legal age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93.9999999999998" w:type="dxa"/>
            </w:tblPr>
            <w:tblGrid>
              <w:gridCol w:w="1680"/>
              <w:gridCol w:w="1680"/>
              <w:gridCol w:w="1680"/>
            </w:tblGrid>
            <w:tr>
              <w:trPr>
                <w:trHeight w:hRule="exact" w:val="300"/>
              </w:trPr>
              <w:tc>
                <w:tcPr>
                  <w:tcW w:type="dxa" w:w="21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6" w:after="0"/>
                    <w:ind w:left="43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requirements, </w:t>
                  </w:r>
                </w:p>
              </w:tc>
              <w:tc>
                <w:tcPr>
                  <w:tcW w:type="dxa" w:w="11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6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Health </w:t>
                  </w:r>
                </w:p>
              </w:tc>
              <w:tc>
                <w:tcPr>
                  <w:tcW w:type="dxa" w:w="1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6" w:after="0"/>
                    <w:ind w:left="17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Certificate,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90" w:lineRule="exact" w:before="0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Police Clearance &amp; Travel Insurance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etc.). </w:t>
            </w:r>
          </w:p>
        </w:tc>
        <w:tc>
          <w:tcPr>
            <w:tcW w:type="dxa" w:w="161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8" w:lineRule="exact" w:before="0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23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3504"/>
        </w:trPr>
        <w:tc>
          <w:tcPr>
            <w:tcW w:type="dxa" w:w="1714"/>
            <w:tcBorders>
              <w:start w:sz="4.0" w:val="single" w:color="#000000"/>
              <w:top w:sz="3.199999999999818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25 </w:t>
            </w:r>
          </w:p>
        </w:tc>
        <w:tc>
          <w:tcPr>
            <w:tcW w:type="dxa" w:w="2350"/>
            <w:tcBorders>
              <w:start w:sz="3.199999999999932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24" w:after="0"/>
              <w:ind w:left="222" w:right="86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Module 24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OJT </w:t>
            </w:r>
          </w:p>
          <w:p>
            <w:pPr>
              <w:autoSpaceDN w:val="0"/>
              <w:autoSpaceDE w:val="0"/>
              <w:widowControl/>
              <w:spacing w:line="268" w:lineRule="exact" w:before="272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Job Search &amp; </w:t>
            </w:r>
          </w:p>
          <w:p>
            <w:pPr>
              <w:autoSpaceDN w:val="0"/>
              <w:autoSpaceDE w:val="0"/>
              <w:widowControl/>
              <w:spacing w:line="268" w:lineRule="exact" w:before="1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Entrepreneurial </w:t>
            </w:r>
          </w:p>
          <w:p>
            <w:pPr>
              <w:autoSpaceDN w:val="0"/>
              <w:autoSpaceDE w:val="0"/>
              <w:widowControl/>
              <w:spacing w:line="268" w:lineRule="exact" w:before="6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Skills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(2nd country)</w:t>
            </w:r>
          </w:p>
        </w:tc>
        <w:tc>
          <w:tcPr>
            <w:tcW w:type="dxa" w:w="504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218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On Job Training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3.99999999999977" w:type="dxa"/>
            </w:tblPr>
            <w:tblGrid>
              <w:gridCol w:w="1008"/>
              <w:gridCol w:w="1008"/>
              <w:gridCol w:w="1008"/>
              <w:gridCol w:w="1008"/>
              <w:gridCol w:w="1008"/>
            </w:tblGrid>
            <w:tr>
              <w:trPr>
                <w:trHeight w:hRule="exact" w:val="358"/>
              </w:trPr>
              <w:tc>
                <w:tcPr>
                  <w:tcW w:type="dxa" w:w="1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6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Selection </w:t>
                  </w:r>
                </w:p>
              </w:tc>
              <w:tc>
                <w:tcPr>
                  <w:tcW w:type="dxa" w:w="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of </w:t>
                  </w:r>
                </w:p>
              </w:tc>
              <w:tc>
                <w:tcPr>
                  <w:tcW w:type="dxa" w:w="11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another </w:t>
                  </w:r>
                </w:p>
              </w:tc>
              <w:tc>
                <w:tcPr>
                  <w:tcW w:type="dxa" w:w="11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country </w:t>
                  </w:r>
                </w:p>
              </w:tc>
              <w:tc>
                <w:tcPr>
                  <w:tcW w:type="dxa" w:w="6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11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from </w:t>
                  </w:r>
                </w:p>
              </w:tc>
            </w:tr>
          </w:tbl>
          <w:p>
            <w:pPr>
              <w:autoSpaceDN w:val="0"/>
              <w:tabs>
                <w:tab w:pos="464" w:val="left"/>
                <w:tab w:pos="826" w:val="left"/>
              </w:tabs>
              <w:autoSpaceDE w:val="0"/>
              <w:widowControl/>
              <w:spacing w:line="280" w:lineRule="exact" w:before="0" w:after="0"/>
              <w:ind w:left="33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countries of destination (Gulf Countries,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Malaysia, South Korea etc) focusing on:-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Trade specific Job Prospects and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Earning levels in that country.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98" w:lineRule="exact" w:before="0" w:after="16"/>
              <w:ind w:left="2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Country Specific Labour laws, entry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exit requirements (Legal age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93.9999999999998" w:type="dxa"/>
            </w:tblPr>
            <w:tblGrid>
              <w:gridCol w:w="1680"/>
              <w:gridCol w:w="1680"/>
              <w:gridCol w:w="1680"/>
            </w:tblGrid>
            <w:tr>
              <w:trPr>
                <w:trHeight w:hRule="exact" w:val="296"/>
              </w:trPr>
              <w:tc>
                <w:tcPr>
                  <w:tcW w:type="dxa" w:w="21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14" w:after="0"/>
                    <w:ind w:left="43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requirements, </w:t>
                  </w:r>
                </w:p>
              </w:tc>
              <w:tc>
                <w:tcPr>
                  <w:tcW w:type="dxa" w:w="11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1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Health </w:t>
                  </w:r>
                </w:p>
              </w:tc>
              <w:tc>
                <w:tcPr>
                  <w:tcW w:type="dxa" w:w="1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14" w:after="0"/>
                    <w:ind w:left="17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Certificate,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90" w:lineRule="exact" w:before="0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Police Clearance &amp; Travel Insurance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etc.). </w:t>
            </w:r>
          </w:p>
        </w:tc>
        <w:tc>
          <w:tcPr>
            <w:tcW w:type="dxa" w:w="161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0" w:lineRule="exact" w:before="240" w:after="0"/>
              <w:ind w:left="104" w:right="0" w:firstLine="88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24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568"/>
        </w:trPr>
        <w:tc>
          <w:tcPr>
            <w:tcW w:type="dxa" w:w="1714"/>
            <w:tcBorders>
              <w:start w:sz="4.0" w:val="single" w:color="#000000"/>
              <w:top w:sz="4.0" w:val="single" w:color="#000000"/>
              <w:end w:sz="3.199999999999932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26 </w:t>
            </w:r>
          </w:p>
        </w:tc>
        <w:tc>
          <w:tcPr>
            <w:tcW w:type="dxa" w:w="2350"/>
            <w:tcBorders>
              <w:start w:sz="3.199999999999932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6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Revision and Preparation for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conduction of Final Assessment </w:t>
            </w:r>
          </w:p>
        </w:tc>
        <w:tc>
          <w:tcPr>
            <w:tcW w:type="dxa" w:w="161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519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79.9999999999999" w:type="dxa"/>
      </w:tblPr>
      <w:tblGrid>
        <w:gridCol w:w="5374"/>
        <w:gridCol w:w="5374"/>
      </w:tblGrid>
      <w:tr>
        <w:trPr>
          <w:trHeight w:hRule="exact" w:val="316"/>
        </w:trPr>
        <w:tc>
          <w:tcPr>
            <w:tcW w:type="dxa" w:w="486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FVTLM017 </w:t>
            </w:r>
          </w:p>
        </w:tc>
        <w:tc>
          <w:tcPr>
            <w:tcW w:type="dxa" w:w="455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18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960" w:bottom="494" w:left="53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98"/>
        <w:ind w:left="0" w:right="0"/>
      </w:pPr>
    </w:p>
    <w:p>
      <w:pPr>
        <w:autoSpaceDN w:val="0"/>
        <w:tabs>
          <w:tab w:pos="7722" w:val="left"/>
        </w:tabs>
        <w:autoSpaceDE w:val="0"/>
        <w:widowControl/>
        <w:spacing w:line="366" w:lineRule="exact" w:before="0" w:after="486"/>
        <w:ind w:left="2366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 </w:t>
      </w:r>
      <w:r>
        <w:rPr>
          <w:rFonts w:ascii="Arial,Bold" w:hAnsi="Arial,Bold" w:eastAsia="Arial,Bold"/>
          <w:b/>
          <w:i w:val="0"/>
          <w:color w:val="000000"/>
          <w:sz w:val="32"/>
        </w:rPr>
        <w:t xml:space="preserve">Tasks For Restaurant Manager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84.00000000000006" w:type="dxa"/>
      </w:tblPr>
      <w:tblGrid>
        <w:gridCol w:w="3176"/>
        <w:gridCol w:w="3176"/>
        <w:gridCol w:w="3176"/>
      </w:tblGrid>
      <w:tr>
        <w:trPr>
          <w:trHeight w:hRule="exact" w:val="562"/>
        </w:trPr>
        <w:tc>
          <w:tcPr>
            <w:tcW w:type="dxa" w:w="82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No. </w:t>
            </w:r>
          </w:p>
        </w:tc>
        <w:tc>
          <w:tcPr>
            <w:tcW w:type="dxa" w:w="754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Description </w:t>
            </w:r>
          </w:p>
        </w:tc>
        <w:tc>
          <w:tcPr>
            <w:tcW w:type="dxa" w:w="84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No. </w:t>
            </w:r>
          </w:p>
        </w:tc>
      </w:tr>
      <w:tr>
        <w:trPr>
          <w:trHeight w:hRule="exact" w:val="1276"/>
        </w:trPr>
        <w:tc>
          <w:tcPr>
            <w:tcW w:type="dxa" w:w="82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3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7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2" w:right="48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Presentation: At the last day of the week, the students in groups will give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presentation of hospitality sector in front of their class mates. They will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cover local and international hospitality in prospective and highlight job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entrepreneur opportunities exist in the sector using different media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methods. </w:t>
            </w:r>
          </w:p>
        </w:tc>
        <w:tc>
          <w:tcPr>
            <w:tcW w:type="dxa" w:w="8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3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1 </w:t>
            </w:r>
          </w:p>
        </w:tc>
      </w:tr>
      <w:tr>
        <w:trPr>
          <w:trHeight w:hRule="exact" w:val="770"/>
        </w:trPr>
        <w:tc>
          <w:tcPr>
            <w:tcW w:type="dxa" w:w="82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3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7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102" w:right="4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Presentation: At the final day of the week, the students in groups will give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presentation on Hazards and Fire Safety. They will also make Hazards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Assessment of the institute and take part in fire drill. </w:t>
            </w:r>
          </w:p>
        </w:tc>
        <w:tc>
          <w:tcPr>
            <w:tcW w:type="dxa" w:w="8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3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2 </w:t>
            </w:r>
          </w:p>
        </w:tc>
      </w:tr>
      <w:tr>
        <w:trPr>
          <w:trHeight w:hRule="exact" w:val="768"/>
        </w:trPr>
        <w:tc>
          <w:tcPr>
            <w:tcW w:type="dxa" w:w="82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3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7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102" w:right="56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Presentation: At the end of the week, the students will give presentation 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implementing food safety during training including personal hygiene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kitchen hygiene. </w:t>
            </w:r>
          </w:p>
        </w:tc>
        <w:tc>
          <w:tcPr>
            <w:tcW w:type="dxa" w:w="8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3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3 </w:t>
            </w:r>
          </w:p>
        </w:tc>
      </w:tr>
      <w:tr>
        <w:trPr>
          <w:trHeight w:hRule="exact" w:val="766"/>
        </w:trPr>
        <w:tc>
          <w:tcPr>
            <w:tcW w:type="dxa" w:w="82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3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7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102" w:right="56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Activity/role play: At the final day of the week, the students will take part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activity/role play to high light different skills and attitude required at work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place. </w:t>
            </w:r>
          </w:p>
        </w:tc>
        <w:tc>
          <w:tcPr>
            <w:tcW w:type="dxa" w:w="8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3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4 </w:t>
            </w:r>
          </w:p>
        </w:tc>
      </w:tr>
      <w:tr>
        <w:trPr>
          <w:trHeight w:hRule="exact" w:val="1280"/>
        </w:trPr>
        <w:tc>
          <w:tcPr>
            <w:tcW w:type="dxa" w:w="82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3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5 </w:t>
            </w:r>
          </w:p>
        </w:tc>
        <w:tc>
          <w:tcPr>
            <w:tcW w:type="dxa" w:w="7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2" w:right="5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Assessment: The students will be tested through role play to check his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Knowledge to plan for the daily activities in order for a smooth operation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restaurant including seating capacity, ability to check and make new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reservations for the day. Smoking and Non Smoking Areas, Table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allocation and Prioritize guest preference. </w:t>
            </w:r>
          </w:p>
        </w:tc>
        <w:tc>
          <w:tcPr>
            <w:tcW w:type="dxa" w:w="8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3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5 </w:t>
            </w:r>
          </w:p>
        </w:tc>
      </w:tr>
      <w:tr>
        <w:trPr>
          <w:trHeight w:hRule="exact" w:val="1020"/>
        </w:trPr>
        <w:tc>
          <w:tcPr>
            <w:tcW w:type="dxa" w:w="82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3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6 </w:t>
            </w:r>
          </w:p>
        </w:tc>
        <w:tc>
          <w:tcPr>
            <w:tcW w:type="dxa" w:w="7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2" w:right="4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Practical Assessment: Students will be tested in practical about their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Knowledge and understanding of the importance of Mise-en-place and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ensure that all the required material is available before the operation starts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including different types of Glass ware, Chinaware, Silverware and Linens. </w:t>
            </w:r>
          </w:p>
        </w:tc>
        <w:tc>
          <w:tcPr>
            <w:tcW w:type="dxa" w:w="8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3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6 </w:t>
            </w:r>
          </w:p>
        </w:tc>
      </w:tr>
      <w:tr>
        <w:trPr>
          <w:trHeight w:hRule="exact" w:val="770"/>
        </w:trPr>
        <w:tc>
          <w:tcPr>
            <w:tcW w:type="dxa" w:w="82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3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7 </w:t>
            </w:r>
          </w:p>
        </w:tc>
        <w:tc>
          <w:tcPr>
            <w:tcW w:type="dxa" w:w="7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102" w:right="5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Practical Assessment: the students will be tested in practical lab about their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knowledge of condition of equipment under use, condition of furniture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fixture under use and defects reporting. </w:t>
            </w:r>
          </w:p>
        </w:tc>
        <w:tc>
          <w:tcPr>
            <w:tcW w:type="dxa" w:w="8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3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7 </w:t>
            </w:r>
          </w:p>
        </w:tc>
      </w:tr>
      <w:tr>
        <w:trPr>
          <w:trHeight w:hRule="exact" w:val="768"/>
        </w:trPr>
        <w:tc>
          <w:tcPr>
            <w:tcW w:type="dxa" w:w="82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3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8 </w:t>
            </w:r>
          </w:p>
        </w:tc>
        <w:tc>
          <w:tcPr>
            <w:tcW w:type="dxa" w:w="7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102" w:right="5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Practical Assessment: the students will be tested in practical lab about their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knowledge of table setup for Alacate, table setup for buffet, table setup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set menu/banquet. </w:t>
            </w:r>
          </w:p>
        </w:tc>
        <w:tc>
          <w:tcPr>
            <w:tcW w:type="dxa" w:w="8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3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8 </w:t>
            </w:r>
          </w:p>
        </w:tc>
      </w:tr>
      <w:tr>
        <w:trPr>
          <w:trHeight w:hRule="exact" w:val="768"/>
        </w:trPr>
        <w:tc>
          <w:tcPr>
            <w:tcW w:type="dxa" w:w="82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3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9 </w:t>
            </w:r>
          </w:p>
        </w:tc>
        <w:tc>
          <w:tcPr>
            <w:tcW w:type="dxa" w:w="75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2" w:right="42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Practical Assessment: the students will be tested in practical lab about their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knowledge of setting up side stations, cleaning stations, availability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condiments and extra linens and extra cover setup. </w:t>
            </w:r>
          </w:p>
        </w:tc>
        <w:tc>
          <w:tcPr>
            <w:tcW w:type="dxa" w:w="8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3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9 </w:t>
            </w:r>
          </w:p>
        </w:tc>
      </w:tr>
      <w:tr>
        <w:trPr>
          <w:trHeight w:hRule="exact" w:val="768"/>
        </w:trPr>
        <w:tc>
          <w:tcPr>
            <w:tcW w:type="dxa" w:w="824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3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10 </w:t>
            </w:r>
          </w:p>
        </w:tc>
        <w:tc>
          <w:tcPr>
            <w:tcW w:type="dxa" w:w="754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2" w:right="48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Practical Assessment: the students will be tested in practical lab about their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knowledge of receiving the guests, greeting the guests and seating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guests </w:t>
            </w:r>
          </w:p>
        </w:tc>
        <w:tc>
          <w:tcPr>
            <w:tcW w:type="dxa" w:w="84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3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10 </w:t>
            </w:r>
          </w:p>
        </w:tc>
      </w:tr>
      <w:tr>
        <w:trPr>
          <w:trHeight w:hRule="exact" w:val="774"/>
        </w:trPr>
        <w:tc>
          <w:tcPr>
            <w:tcW w:type="dxa" w:w="82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11 </w:t>
            </w:r>
          </w:p>
        </w:tc>
        <w:tc>
          <w:tcPr>
            <w:tcW w:type="dxa" w:w="754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102" w:right="52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Practical Assessment: the students will be tested in practical lab about their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knowledge  and understanding of order taking is being done correctly in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restaurant </w:t>
            </w:r>
          </w:p>
        </w:tc>
        <w:tc>
          <w:tcPr>
            <w:tcW w:type="dxa" w:w="84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11 </w:t>
            </w:r>
          </w:p>
        </w:tc>
      </w:tr>
      <w:tr>
        <w:trPr>
          <w:trHeight w:hRule="exact" w:val="620"/>
        </w:trPr>
        <w:tc>
          <w:tcPr>
            <w:tcW w:type="dxa" w:w="82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3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12 </w:t>
            </w:r>
          </w:p>
        </w:tc>
        <w:tc>
          <w:tcPr>
            <w:tcW w:type="dxa" w:w="7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Practical Assessment: the students will be tested in practical lab about their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knowledge and understanding of smooth food service in the restaurant. </w:t>
            </w:r>
          </w:p>
        </w:tc>
        <w:tc>
          <w:tcPr>
            <w:tcW w:type="dxa" w:w="8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3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12 </w:t>
            </w:r>
          </w:p>
        </w:tc>
      </w:tr>
      <w:tr>
        <w:trPr>
          <w:trHeight w:hRule="exact" w:val="772"/>
        </w:trPr>
        <w:tc>
          <w:tcPr>
            <w:tcW w:type="dxa" w:w="82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13 </w:t>
            </w:r>
          </w:p>
        </w:tc>
        <w:tc>
          <w:tcPr>
            <w:tcW w:type="dxa" w:w="75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2" w:right="4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Practical Assessment: the students will be tested in practical lab about their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knowledge and understanding of supervising the service of beverage in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restaurant. </w:t>
            </w:r>
          </w:p>
        </w:tc>
        <w:tc>
          <w:tcPr>
            <w:tcW w:type="dxa" w:w="8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14 </w:t>
            </w:r>
          </w:p>
        </w:tc>
      </w:tr>
    </w:tbl>
    <w:p>
      <w:pPr>
        <w:autoSpaceDN w:val="0"/>
        <w:autoSpaceDE w:val="0"/>
        <w:widowControl/>
        <w:spacing w:line="14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0.0" w:type="dxa"/>
      </w:tblPr>
      <w:tblGrid>
        <w:gridCol w:w="4764"/>
        <w:gridCol w:w="4764"/>
      </w:tblGrid>
      <w:tr>
        <w:trPr>
          <w:trHeight w:hRule="exact" w:val="316"/>
        </w:trPr>
        <w:tc>
          <w:tcPr>
            <w:tcW w:type="dxa" w:w="486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FVTLM017 </w:t>
            </w:r>
          </w:p>
        </w:tc>
        <w:tc>
          <w:tcPr>
            <w:tcW w:type="dxa" w:w="455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19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00" w:bottom="494" w:left="141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84.00000000000006" w:type="dxa"/>
      </w:tblPr>
      <w:tblGrid>
        <w:gridCol w:w="3176"/>
        <w:gridCol w:w="3176"/>
        <w:gridCol w:w="3176"/>
      </w:tblGrid>
      <w:tr>
        <w:trPr>
          <w:trHeight w:hRule="exact" w:val="626"/>
        </w:trPr>
        <w:tc>
          <w:tcPr>
            <w:tcW w:type="dxa" w:w="82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23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14 </w:t>
            </w:r>
          </w:p>
        </w:tc>
        <w:tc>
          <w:tcPr>
            <w:tcW w:type="dxa" w:w="7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Practical Assessment: the students will be tested in practical lab about their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knowledge and understanding of handling complaints. </w:t>
            </w:r>
          </w:p>
        </w:tc>
        <w:tc>
          <w:tcPr>
            <w:tcW w:type="dxa" w:w="8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23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15 </w:t>
            </w:r>
          </w:p>
        </w:tc>
      </w:tr>
      <w:tr>
        <w:trPr>
          <w:trHeight w:hRule="exact" w:val="768"/>
        </w:trPr>
        <w:tc>
          <w:tcPr>
            <w:tcW w:type="dxa" w:w="824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3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15 </w:t>
            </w:r>
          </w:p>
        </w:tc>
        <w:tc>
          <w:tcPr>
            <w:tcW w:type="dxa" w:w="754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102" w:right="46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Written Assessment: the students will be tested through written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assessment about their knowledge and understanding of assessing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training need of the staff and addressing weak areas. </w:t>
            </w:r>
          </w:p>
        </w:tc>
        <w:tc>
          <w:tcPr>
            <w:tcW w:type="dxa" w:w="84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3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16 </w:t>
            </w:r>
          </w:p>
        </w:tc>
      </w:tr>
      <w:tr>
        <w:trPr>
          <w:trHeight w:hRule="exact" w:val="768"/>
        </w:trPr>
        <w:tc>
          <w:tcPr>
            <w:tcW w:type="dxa" w:w="824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3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16 </w:t>
            </w:r>
          </w:p>
        </w:tc>
        <w:tc>
          <w:tcPr>
            <w:tcW w:type="dxa" w:w="7548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102" w:right="48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Written Assessment: the students will be tested through written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assessment about their knowledge and understanding of managing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updating documentation to maintain the restaurant. </w:t>
            </w:r>
          </w:p>
        </w:tc>
        <w:tc>
          <w:tcPr>
            <w:tcW w:type="dxa" w:w="848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3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17 </w:t>
            </w:r>
          </w:p>
        </w:tc>
      </w:tr>
      <w:tr>
        <w:trPr>
          <w:trHeight w:hRule="exact" w:val="768"/>
        </w:trPr>
        <w:tc>
          <w:tcPr>
            <w:tcW w:type="dxa" w:w="824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3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17 </w:t>
            </w:r>
          </w:p>
        </w:tc>
        <w:tc>
          <w:tcPr>
            <w:tcW w:type="dxa" w:w="7548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2" w:right="52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Practical Assessment: the students will be tested in practical lab about their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knowledge and understanding of play his role in the process of menu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engineering and profit margin. </w:t>
            </w:r>
          </w:p>
        </w:tc>
        <w:tc>
          <w:tcPr>
            <w:tcW w:type="dxa" w:w="848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3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18 </w:t>
            </w:r>
          </w:p>
        </w:tc>
      </w:tr>
      <w:tr>
        <w:trPr>
          <w:trHeight w:hRule="exact" w:val="774"/>
        </w:trPr>
        <w:tc>
          <w:tcPr>
            <w:tcW w:type="dxa" w:w="824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3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18 </w:t>
            </w:r>
          </w:p>
        </w:tc>
        <w:tc>
          <w:tcPr>
            <w:tcW w:type="dxa" w:w="754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2" w:right="46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Written Assessment: the students will be tested through written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assessment about their knowledge and understanding of how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communicate effectively within the organization </w:t>
            </w:r>
          </w:p>
        </w:tc>
        <w:tc>
          <w:tcPr>
            <w:tcW w:type="dxa" w:w="84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3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19 </w:t>
            </w:r>
          </w:p>
        </w:tc>
      </w:tr>
      <w:tr>
        <w:trPr>
          <w:trHeight w:hRule="exact" w:val="768"/>
        </w:trPr>
        <w:tc>
          <w:tcPr>
            <w:tcW w:type="dxa" w:w="82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3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19 </w:t>
            </w:r>
          </w:p>
        </w:tc>
        <w:tc>
          <w:tcPr>
            <w:tcW w:type="dxa" w:w="7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102" w:right="48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Written Assessment: the students will be tested through written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assessment about their knowledge and understanding of basic financial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 restaurant including basic food cost, overhead cost and selling price. </w:t>
            </w:r>
          </w:p>
        </w:tc>
        <w:tc>
          <w:tcPr>
            <w:tcW w:type="dxa" w:w="8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3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20 </w:t>
            </w:r>
          </w:p>
        </w:tc>
      </w:tr>
      <w:tr>
        <w:trPr>
          <w:trHeight w:hRule="exact" w:val="622"/>
        </w:trPr>
        <w:tc>
          <w:tcPr>
            <w:tcW w:type="dxa" w:w="82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3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20 </w:t>
            </w:r>
          </w:p>
        </w:tc>
        <w:tc>
          <w:tcPr>
            <w:tcW w:type="dxa" w:w="7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Assignment: The students in group will work on assignment to develop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feasibility report for F&amp;B business. </w:t>
            </w:r>
          </w:p>
        </w:tc>
        <w:tc>
          <w:tcPr>
            <w:tcW w:type="dxa" w:w="8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3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21 </w:t>
            </w:r>
          </w:p>
        </w:tc>
      </w:tr>
      <w:tr>
        <w:trPr>
          <w:trHeight w:hRule="exact" w:val="1020"/>
        </w:trPr>
        <w:tc>
          <w:tcPr>
            <w:tcW w:type="dxa" w:w="82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21 </w:t>
            </w:r>
          </w:p>
        </w:tc>
        <w:tc>
          <w:tcPr>
            <w:tcW w:type="dxa" w:w="7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Assignment: The he students in groups will work on assignment to develop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different menus with best marketing tool to start the business. </w:t>
            </w:r>
          </w:p>
          <w:p>
            <w:pPr>
              <w:autoSpaceDN w:val="0"/>
              <w:autoSpaceDE w:val="0"/>
              <w:widowControl/>
              <w:spacing w:line="256" w:lineRule="exact" w:before="0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Students interesting for immigration and overseas employment will start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make portfolio file for the respective country. </w:t>
            </w:r>
          </w:p>
        </w:tc>
        <w:tc>
          <w:tcPr>
            <w:tcW w:type="dxa" w:w="8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22 </w:t>
            </w:r>
          </w:p>
        </w:tc>
      </w:tr>
      <w:tr>
        <w:trPr>
          <w:trHeight w:hRule="exact" w:val="624"/>
        </w:trPr>
        <w:tc>
          <w:tcPr>
            <w:tcW w:type="dxa" w:w="82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22 </w:t>
            </w:r>
          </w:p>
        </w:tc>
        <w:tc>
          <w:tcPr>
            <w:tcW w:type="dxa" w:w="7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6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Assignment: The students in groups will work on assignment to develop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capital investment sheet to start the business. </w:t>
            </w:r>
          </w:p>
        </w:tc>
        <w:tc>
          <w:tcPr>
            <w:tcW w:type="dxa" w:w="8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23 </w:t>
            </w:r>
          </w:p>
        </w:tc>
      </w:tr>
      <w:tr>
        <w:trPr>
          <w:trHeight w:hRule="exact" w:val="1276"/>
        </w:trPr>
        <w:tc>
          <w:tcPr>
            <w:tcW w:type="dxa" w:w="82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3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23 </w:t>
            </w:r>
          </w:p>
        </w:tc>
        <w:tc>
          <w:tcPr>
            <w:tcW w:type="dxa" w:w="7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Assignment: The students in groups will develop a business plan for their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F&amp;B business. </w:t>
            </w:r>
          </w:p>
          <w:p>
            <w:pPr>
              <w:autoSpaceDN w:val="0"/>
              <w:autoSpaceDE w:val="0"/>
              <w:widowControl/>
              <w:spacing w:line="252" w:lineRule="exact" w:before="4" w:after="0"/>
              <w:ind w:left="102" w:right="48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students interesting for immigration and overseas employment will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gain important information and prepare required documents for the 1st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selected country and add into the portfolio file. </w:t>
            </w:r>
          </w:p>
        </w:tc>
        <w:tc>
          <w:tcPr>
            <w:tcW w:type="dxa" w:w="8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3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24 </w:t>
            </w:r>
          </w:p>
        </w:tc>
      </w:tr>
    </w:tbl>
    <w:p>
      <w:pPr>
        <w:autoSpaceDN w:val="0"/>
        <w:autoSpaceDE w:val="0"/>
        <w:widowControl/>
        <w:spacing w:line="5022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0.0" w:type="dxa"/>
      </w:tblPr>
      <w:tblGrid>
        <w:gridCol w:w="4764"/>
        <w:gridCol w:w="4764"/>
      </w:tblGrid>
      <w:tr>
        <w:trPr>
          <w:trHeight w:hRule="exact" w:val="316"/>
        </w:trPr>
        <w:tc>
          <w:tcPr>
            <w:tcW w:type="dxa" w:w="486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FVTLM017 </w:t>
            </w:r>
          </w:p>
        </w:tc>
        <w:tc>
          <w:tcPr>
            <w:tcW w:type="dxa" w:w="455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20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00" w:bottom="494" w:left="141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98"/>
        <w:ind w:left="0" w:right="0"/>
      </w:pPr>
    </w:p>
    <w:p>
      <w:pPr>
        <w:autoSpaceDN w:val="0"/>
        <w:tabs>
          <w:tab w:pos="7732" w:val="left"/>
        </w:tabs>
        <w:autoSpaceDE w:val="0"/>
        <w:widowControl/>
        <w:spacing w:line="364" w:lineRule="exact" w:before="0" w:after="0"/>
        <w:ind w:left="2310" w:right="0" w:firstLine="0"/>
        <w:jc w:val="left"/>
      </w:pPr>
      <w:r>
        <w:tab/>
      </w: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Annexure-II </w:t>
      </w:r>
      <w:r>
        <w:rPr>
          <w:rFonts w:ascii="Arial,Bold" w:hAnsi="Arial,Bold" w:eastAsia="Arial,Bold"/>
          <w:b/>
          <w:i w:val="0"/>
          <w:color w:val="000000"/>
          <w:sz w:val="32"/>
        </w:rPr>
        <w:t>Workplace/Institute Ethics Guide</w:t>
      </w:r>
    </w:p>
    <w:p>
      <w:pPr>
        <w:autoSpaceDN w:val="0"/>
        <w:autoSpaceDE w:val="0"/>
        <w:widowControl/>
        <w:spacing w:line="414" w:lineRule="exact" w:before="466" w:after="0"/>
        <w:ind w:left="130" w:right="20" w:firstLine="0"/>
        <w:jc w:val="both"/>
      </w:pPr>
      <w:r>
        <w:rPr>
          <w:rFonts w:ascii="Arial" w:hAnsi="Arial" w:eastAsia="Arial"/>
          <w:b w:val="0"/>
          <w:i w:val="0"/>
          <w:color w:val="000000"/>
          <w:sz w:val="24"/>
        </w:rPr>
        <w:t>Work ethic is a standard of conduct and values for job performance. The modern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definition of what constitutes good work ethics often varies.  Different businesses have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different expectations. Work ethic is a belief that hard work and diligence have a moral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benefit and an inherent ability, virtue or value to strengthen character and individual </w:t>
      </w:r>
      <w:r>
        <w:rPr>
          <w:rFonts w:ascii="Arial" w:hAnsi="Arial" w:eastAsia="Arial"/>
          <w:b w:val="0"/>
          <w:i w:val="0"/>
          <w:color w:val="000000"/>
          <w:sz w:val="24"/>
        </w:rPr>
        <w:t>abilities. It is a set of values centred on importance of work and manifested by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determination or desire to work hard. </w:t>
      </w:r>
    </w:p>
    <w:p>
      <w:pPr>
        <w:autoSpaceDN w:val="0"/>
        <w:tabs>
          <w:tab w:pos="490" w:val="left"/>
          <w:tab w:pos="852" w:val="left"/>
        </w:tabs>
        <w:autoSpaceDE w:val="0"/>
        <w:widowControl/>
        <w:spacing w:line="414" w:lineRule="exact" w:before="118" w:after="0"/>
        <w:ind w:left="130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The following ten work ethics are defined as essential for student success: </w:t>
      </w:r>
      <w:r>
        <w:br/>
      </w:r>
      <w:r>
        <w:tab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1.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Attendance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Be at work every day possible, plan your absences don’t abuse leave time. Be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punctual every day.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0" w:after="0"/>
        <w:ind w:left="852" w:right="0" w:hanging="362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2.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Character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Honesty is the single most important factor having a direct bearing on the final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success of an individual, corporation, or product. Complete assigned tasks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correctly and promptly. Look to improve your skills.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0" w:after="0"/>
        <w:ind w:left="852" w:right="0" w:hanging="362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3.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 xml:space="preserve">Team Work: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The ability to get along with others including those you doesn’t necessarily like.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The ability to carry your own weight and help others who are struggling.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Recognize when to speak up with an ideas and when to compromise by blend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ideas together.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tabs>
          <w:tab w:pos="852" w:val="left"/>
        </w:tabs>
        <w:autoSpaceDE w:val="0"/>
        <w:widowControl/>
        <w:spacing w:line="414" w:lineRule="exact" w:before="0" w:after="554"/>
        <w:ind w:left="490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4.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Appearance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Dress for success, set your best foot forward, personal hygiene, good manner,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remember that the first impression of who you are can last a life time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5.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Attitude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Listen to suggestions and be positive, accept responsibility. If you make a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mistake, admit it.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Values workplace safety rules and precautions for personal and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co-worker safety. Avoids unnecessary risks. Willing to learn new processes,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systems and procedures in light of changing responsibilities.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01.99999999999989" w:type="dxa"/>
      </w:tblPr>
      <w:tblGrid>
        <w:gridCol w:w="4791"/>
        <w:gridCol w:w="4791"/>
      </w:tblGrid>
      <w:tr>
        <w:trPr>
          <w:trHeight w:hRule="exact" w:val="316"/>
        </w:trPr>
        <w:tc>
          <w:tcPr>
            <w:tcW w:type="dxa" w:w="486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FVTLM017 </w:t>
            </w:r>
          </w:p>
        </w:tc>
        <w:tc>
          <w:tcPr>
            <w:tcW w:type="dxa" w:w="455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21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48" w:bottom="494" w:left="131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92"/>
        <w:ind w:left="0" w:right="0"/>
      </w:pPr>
    </w:p>
    <w:p>
      <w:pPr>
        <w:autoSpaceDN w:val="0"/>
        <w:autoSpaceDE w:val="0"/>
        <w:widowControl/>
        <w:spacing w:line="394" w:lineRule="exact" w:before="0" w:after="0"/>
        <w:ind w:left="750" w:right="0" w:hanging="362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6.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Productivity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Do the work correctly, quality and timelines are prized. Get along with fellows,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cooperation is the key to productivity. Help out whenever asked, do extra without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being asked. Take pride in your work; do things the best you know how.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Eagerly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focuses energy on accomplishing tasks, also referred to as demonstrating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ownership. Takes pride in work. </w:t>
      </w:r>
    </w:p>
    <w:p>
      <w:pPr>
        <w:autoSpaceDN w:val="0"/>
        <w:autoSpaceDE w:val="0"/>
        <w:widowControl/>
        <w:spacing w:line="414" w:lineRule="exact" w:before="0" w:after="0"/>
        <w:ind w:left="750" w:right="0" w:hanging="362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7.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Organizational Skills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Make an effort to improve, learn ways to better yourself. Time management;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utilize time and resources to get the most out of both.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Takes an appropriate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approach to social interactions at work. Maintains focus on work responsibilities. </w:t>
      </w:r>
    </w:p>
    <w:p>
      <w:pPr>
        <w:autoSpaceDN w:val="0"/>
        <w:autoSpaceDE w:val="0"/>
        <w:widowControl/>
        <w:spacing w:line="414" w:lineRule="exact" w:before="0" w:after="0"/>
        <w:ind w:left="750" w:right="0" w:hanging="362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8.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Communication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Written communication,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being able to correctly write reports and memos. 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Verbal communications,    </w:t>
      </w:r>
      <w:r>
        <w:rPr>
          <w:rFonts w:ascii="Arial" w:hAnsi="Arial" w:eastAsia="Arial"/>
          <w:b w:val="0"/>
          <w:i w:val="0"/>
          <w:color w:val="000000"/>
          <w:sz w:val="24"/>
        </w:rPr>
        <w:t>being able to communicate one on one or to a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group.</w:t>
      </w:r>
    </w:p>
    <w:p>
      <w:pPr>
        <w:autoSpaceDN w:val="0"/>
        <w:autoSpaceDE w:val="0"/>
        <w:widowControl/>
        <w:spacing w:line="414" w:lineRule="exact" w:before="0" w:after="0"/>
        <w:ind w:left="750" w:right="0" w:hanging="362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9.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Cooperation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Follow institute rules and regulations, learn and follow expectations. Get along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with fellows, cooperation is the key to productivity.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Able to welcome and adapt to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changing workplace situations and the application of new or different skills. </w:t>
      </w:r>
    </w:p>
    <w:p>
      <w:pPr>
        <w:autoSpaceDN w:val="0"/>
        <w:autoSpaceDE w:val="0"/>
        <w:widowControl/>
        <w:spacing w:line="414" w:lineRule="exact" w:before="0" w:after="3666"/>
        <w:ind w:left="750" w:right="0" w:hanging="362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>10.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 xml:space="preserve"> Respect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Work hard, work to best of your ability. Carry out orders, do what’s asked the first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time. Show respect, accept and acknowledge an individual’s talents and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knowledge.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Respects diversity in the workplace, including showing due respect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for different perspectives, opinions and suggestions.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0.0" w:type="dxa"/>
      </w:tblPr>
      <w:tblGrid>
        <w:gridCol w:w="4740"/>
        <w:gridCol w:w="4740"/>
      </w:tblGrid>
      <w:tr>
        <w:trPr>
          <w:trHeight w:hRule="exact" w:val="316"/>
        </w:trPr>
        <w:tc>
          <w:tcPr>
            <w:tcW w:type="dxa" w:w="486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FVTLM017 </w:t>
            </w:r>
          </w:p>
        </w:tc>
        <w:tc>
          <w:tcPr>
            <w:tcW w:type="dxa" w:w="455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22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10" w:right="1348" w:bottom="494" w:left="141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98"/>
        <w:ind w:left="0" w:right="0"/>
      </w:pPr>
    </w:p>
    <w:p>
      <w:pPr>
        <w:autoSpaceDN w:val="0"/>
        <w:autoSpaceDE w:val="0"/>
        <w:widowControl/>
        <w:spacing w:line="358" w:lineRule="exact" w:before="0" w:after="0"/>
        <w:ind w:left="0" w:right="98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Annexure-III </w:t>
      </w:r>
    </w:p>
    <w:p>
      <w:pPr>
        <w:autoSpaceDN w:val="0"/>
        <w:autoSpaceDE w:val="0"/>
        <w:widowControl/>
        <w:spacing w:line="358" w:lineRule="exact" w:before="208" w:after="270"/>
        <w:ind w:left="634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Suggestive Format and Sequence Order of Success Story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147" w:type="dxa"/>
      </w:tblPr>
      <w:tblGrid>
        <w:gridCol w:w="3240"/>
        <w:gridCol w:w="3240"/>
        <w:gridCol w:w="3240"/>
      </w:tblGrid>
      <w:tr>
        <w:trPr>
          <w:trHeight w:hRule="exact" w:val="330"/>
        </w:trPr>
        <w:tc>
          <w:tcPr>
            <w:tcW w:type="dxa" w:w="1028"/>
            <w:tcBorders>
              <w:start w:sz="3.99999999999994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2" w:after="0"/>
              <w:ind w:left="15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S. No </w:t>
            </w:r>
          </w:p>
        </w:tc>
        <w:tc>
          <w:tcPr>
            <w:tcW w:type="dxa" w:w="293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Key Information </w:t>
            </w:r>
          </w:p>
        </w:tc>
        <w:tc>
          <w:tcPr>
            <w:tcW w:type="dxa" w:w="5734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2" w:after="0"/>
              <w:ind w:left="0" w:right="1592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Detail/Description </w:t>
            </w:r>
          </w:p>
        </w:tc>
      </w:tr>
      <w:tr>
        <w:trPr>
          <w:trHeight w:hRule="exact" w:val="1182"/>
        </w:trPr>
        <w:tc>
          <w:tcPr>
            <w:tcW w:type="dxa" w:w="1028"/>
            <w:tcBorders>
              <w:start w:sz="3.99999999999994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1. </w:t>
            </w:r>
          </w:p>
        </w:tc>
        <w:tc>
          <w:tcPr>
            <w:tcW w:type="dxa" w:w="293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115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Self &amp; Family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background </w:t>
            </w:r>
          </w:p>
        </w:tc>
        <w:tc>
          <w:tcPr>
            <w:tcW w:type="dxa" w:w="5734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24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Self-introduction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Family background and socio economic status,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Education level and activities involved in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Financial hardships etc. </w:t>
            </w:r>
          </w:p>
        </w:tc>
      </w:tr>
      <w:tr>
        <w:trPr>
          <w:trHeight w:hRule="exact" w:val="1388"/>
        </w:trPr>
        <w:tc>
          <w:tcPr>
            <w:tcW w:type="dxa" w:w="1028"/>
            <w:tcBorders>
              <w:start w:sz="3.999999999999943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2. </w:t>
            </w:r>
          </w:p>
        </w:tc>
        <w:tc>
          <w:tcPr>
            <w:tcW w:type="dxa" w:w="2930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he/she came on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board NAVTTC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Training/  or got trained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through any other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source </w:t>
            </w:r>
          </w:p>
        </w:tc>
        <w:tc>
          <w:tcPr>
            <w:tcW w:type="dxa" w:w="5734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02" w:val="left"/>
              </w:tabs>
              <w:autoSpaceDE w:val="0"/>
              <w:widowControl/>
              <w:spacing w:line="288" w:lineRule="exact" w:before="4" w:after="0"/>
              <w:ind w:left="24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Information about course, apply and selection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Course duration, trade selection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Attendance, active participation, monthly tests,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interest in lab work </w:t>
            </w:r>
          </w:p>
        </w:tc>
      </w:tr>
      <w:tr>
        <w:trPr>
          <w:trHeight w:hRule="exact" w:val="2852"/>
        </w:trPr>
        <w:tc>
          <w:tcPr>
            <w:tcW w:type="dxa" w:w="1028"/>
            <w:tcBorders>
              <w:start w:sz="3.999999999999943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3. </w:t>
            </w:r>
          </w:p>
        </w:tc>
        <w:tc>
          <w:tcPr>
            <w:tcW w:type="dxa" w:w="2930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552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Post training activities </w:t>
            </w:r>
          </w:p>
        </w:tc>
        <w:tc>
          <w:tcPr>
            <w:tcW w:type="dxa" w:w="5734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02" w:val="left"/>
              </w:tabs>
              <w:autoSpaceDE w:val="0"/>
              <w:widowControl/>
              <w:spacing w:line="284" w:lineRule="exact" w:before="10" w:after="0"/>
              <w:ind w:left="24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How job / business (self-employment) was set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up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How capital was managed (loan (if any) etc).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Detail of work to share i.e. where is job or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business being done; how many people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employed ( in case of self-employment/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business 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Monthly income or earnings and support to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family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Earning a happy life than before </w:t>
            </w:r>
          </w:p>
        </w:tc>
      </w:tr>
      <w:tr>
        <w:trPr>
          <w:trHeight w:hRule="exact" w:val="1168"/>
        </w:trPr>
        <w:tc>
          <w:tcPr>
            <w:tcW w:type="dxa" w:w="1028"/>
            <w:tcBorders>
              <w:start w:sz="3.999999999999943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4. </w:t>
            </w:r>
          </w:p>
        </w:tc>
        <w:tc>
          <w:tcPr>
            <w:tcW w:type="dxa" w:w="2930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Message to others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(under training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students) </w:t>
            </w:r>
          </w:p>
        </w:tc>
        <w:tc>
          <w:tcPr>
            <w:tcW w:type="dxa" w:w="5734"/>
            <w:tcBorders>
              <w:start w:sz="3.199999999999818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02" w:val="left"/>
              </w:tabs>
              <w:autoSpaceDE w:val="0"/>
              <w:widowControl/>
              <w:spacing w:line="288" w:lineRule="exact" w:before="6" w:after="0"/>
              <w:ind w:left="24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Take the training opportunity seriously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Impose self-discipline and ensure regularity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Make Hard work pays in the end so be always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ready for the same. </w:t>
            </w:r>
          </w:p>
        </w:tc>
      </w:tr>
    </w:tbl>
    <w:p>
      <w:pPr>
        <w:autoSpaceDN w:val="0"/>
        <w:autoSpaceDE w:val="0"/>
        <w:widowControl/>
        <w:spacing w:line="312" w:lineRule="exact" w:before="472" w:after="0"/>
        <w:ind w:left="52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  <w:u w:val="single"/>
        </w:rPr>
        <w:t>Note: Success story is a source of motivation for the trainees and can be presented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  <w:u w:val="single"/>
        </w:rPr>
        <w:t>in a number of ways/forms in a NAVTTC skill development course as under:-</w:t>
      </w:r>
    </w:p>
    <w:p>
      <w:pPr>
        <w:autoSpaceDN w:val="0"/>
        <w:tabs>
          <w:tab w:pos="890" w:val="left"/>
        </w:tabs>
        <w:autoSpaceDE w:val="0"/>
        <w:widowControl/>
        <w:spacing w:line="414" w:lineRule="exact" w:before="110" w:after="0"/>
        <w:ind w:left="52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1. To call a passed out successful person of institute. He/she will narrate his/her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success story to the trainees in his/her own words and meet trainees as well.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2. To see and listen to a recorded video/clip (5 to 7 minutes) showing a successful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person Audio video recording that has to cover the above mentioned points. </w:t>
      </w:r>
    </w:p>
    <w:p>
      <w:pPr>
        <w:autoSpaceDN w:val="0"/>
        <w:autoSpaceDE w:val="0"/>
        <w:widowControl/>
        <w:spacing w:line="414" w:lineRule="exact" w:before="0" w:after="818"/>
        <w:ind w:left="890" w:right="128" w:hanging="362"/>
        <w:jc w:val="both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3. The teacher displays the picture of a successful trainee (name, trade, institute,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organization, job, earning per month etc) and narrates his/her story in teacher’s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own motivational words.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39.99999999999986" w:type="dxa"/>
      </w:tblPr>
      <w:tblGrid>
        <w:gridCol w:w="4860"/>
        <w:gridCol w:w="4860"/>
      </w:tblGrid>
      <w:tr>
        <w:trPr>
          <w:trHeight w:hRule="exact" w:val="316"/>
        </w:trPr>
        <w:tc>
          <w:tcPr>
            <w:tcW w:type="dxa" w:w="4868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28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FVTLM017 </w:t>
            </w:r>
          </w:p>
        </w:tc>
        <w:tc>
          <w:tcPr>
            <w:tcW w:type="dxa" w:w="4552"/>
            <w:tcBorders>
              <w:top w:sz="23.200000000000728" w:val="single" w:color="#612322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" w:after="0"/>
              <w:ind w:left="0" w:right="0" w:firstLine="0"/>
              <w:jc w:val="righ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2"/>
              </w:rPr>
              <w:t xml:space="preserve">Page 23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sectPr w:rsidR="00FC693F" w:rsidRPr="0006063C" w:rsidSect="00034616">
      <w:pgSz w:w="12240" w:h="15840"/>
      <w:pgMar w:top="720" w:right="1248" w:bottom="494" w:left="1272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