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70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6" w:after="0"/>
        <w:ind w:left="0" w:right="3528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8" w:after="0"/>
        <w:ind w:left="0" w:right="532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511300" cy="13754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375410"/>
                    </a:xfrm>
                    <a:prstGeom prst="rect"/>
                  </pic:spPr>
                </pic:pic>
              </a:graphicData>
            </a:graphic>
          </wp:inline>
        </w:drawing>
      </w:r>
      <w:r>
        <w:drawing>
          <wp:inline xmlns:a="http://schemas.openxmlformats.org/drawingml/2006/main" xmlns:pic="http://schemas.openxmlformats.org/drawingml/2006/picture">
            <wp:extent cx="1661160" cy="1578609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5786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47" w:lineRule="auto" w:before="1048" w:after="0"/>
        <w:ind w:left="432" w:right="288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Renewable Energy System Design (Solar &amp; Wind) </w:t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6 Months </w:t>
      </w:r>
    </w:p>
    <w:p>
      <w:pPr>
        <w:sectPr>
          <w:pgSz w:w="11909" w:h="16838"/>
          <w:pgMar w:top="392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72"/>
        <w:ind w:left="0" w:right="0"/>
      </w:pPr>
    </w:p>
    <w:p>
      <w:pPr>
        <w:autoSpaceDN w:val="0"/>
        <w:autoSpaceDE w:val="0"/>
        <w:widowControl/>
        <w:spacing w:line="197" w:lineRule="auto" w:before="0" w:after="27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088"/>
        </w:trPr>
        <w:tc>
          <w:tcPr>
            <w:tcW w:type="dxa" w:w="2034"/>
            <w:tcBorders>
              <w:start w:sz="23.19999999999999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96"/>
        </w:trPr>
        <w:tc>
          <w:tcPr>
            <w:tcW w:type="dxa" w:w="2034"/>
            <w:tcBorders>
              <w:start w:sz="23.19999999999999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8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38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Renewable Energy System Design (Solar &amp; Wind) </w:t>
            </w:r>
          </w:p>
        </w:tc>
      </w:tr>
      <w:tr>
        <w:trPr>
          <w:trHeight w:hRule="exact" w:val="10788"/>
        </w:trPr>
        <w:tc>
          <w:tcPr>
            <w:tcW w:type="dxa" w:w="2034"/>
            <w:tcBorders>
              <w:start w:sz="23.19999999999999" w:val="single" w:color="#000000"/>
              <w:top w:sz="23.200000000000045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2" w:after="0"/>
              <w:ind w:left="2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skills and hands on practice for Renewable Energy System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(Solar &amp; Wind) </w:t>
            </w:r>
          </w:p>
          <w:p>
            <w:pPr>
              <w:autoSpaceDN w:val="0"/>
              <w:autoSpaceDE w:val="0"/>
              <w:widowControl/>
              <w:spacing w:line="269" w:lineRule="auto" w:before="26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Course provides an opportunity to build a great career in the field of renewable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energy system design, course start from basic level and then move towards the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advance level. Starting from introduction of renewable system then move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towards design of solar energy system and application and installation of this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solar energy system. This course will cover the different renewable energy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system likewise solar energy, wind energy, biogas energy and geothermal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energy and then finally some introduction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Tidal Power Energy System. </w:t>
            </w:r>
          </w:p>
          <w:p>
            <w:pPr>
              <w:autoSpaceDN w:val="0"/>
              <w:autoSpaceDE w:val="0"/>
              <w:widowControl/>
              <w:spacing w:line="268" w:lineRule="exact" w:before="24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</w:p>
          <w:p>
            <w:pPr>
              <w:autoSpaceDN w:val="0"/>
              <w:autoSpaceDE w:val="0"/>
              <w:widowControl/>
              <w:spacing w:line="266" w:lineRule="auto" w:before="26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in such robust hands- on manner that the trainees are comfortably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its conclusion, where’s hands on practice are not valid than demonstration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 required through video contents/ project prototype. </w:t>
            </w:r>
          </w:p>
          <w:p>
            <w:pPr>
              <w:autoSpaceDN w:val="0"/>
              <w:autoSpaceDE w:val="0"/>
              <w:widowControl/>
              <w:spacing w:line="269" w:lineRule="auto" w:before="252" w:after="0"/>
              <w:ind w:left="0" w:right="0" w:firstLine="68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 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should also know the strengths and weaknesses of each individual trainee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them for such market roles during/after the training. </w:t>
            </w:r>
          </w:p>
          <w:p>
            <w:pPr>
              <w:autoSpaceDN w:val="0"/>
              <w:autoSpaceDE w:val="0"/>
              <w:widowControl/>
              <w:spacing w:line="271" w:lineRule="auto" w:before="254" w:after="0"/>
              <w:ind w:left="702" w:right="0" w:hanging="446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Specially designed practical tasks to be performed by the trainees have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included in the Annexure-I to this document. The record of all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performed individually or in groups must be preserved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etc so 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</w:t>
            </w:r>
          </w:p>
        </w:tc>
      </w:tr>
    </w:tbl>
    <w:p>
      <w:pPr>
        <w:autoSpaceDN w:val="0"/>
        <w:autoSpaceDE w:val="0"/>
        <w:widowControl/>
        <w:spacing w:line="197" w:lineRule="auto" w:before="16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9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518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702" w:right="0" w:hanging="446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In order to materialize the main expectations, a special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Job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Search 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included in the later part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this 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through which, the trainees will be made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aware of the Job search techniques in the local as well as international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markets (Gulf countries). Awareness around the visa process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immigration laws of the most favoured labour destination countries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forms a part of this module. Moreover, the trainees would also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in this regard.   It is also expected that a sense of civic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autoSpaceDE w:val="0"/>
              <w:widowControl/>
              <w:spacing w:line="318" w:lineRule="exact" w:before="194" w:after="0"/>
              <w:ind w:left="702" w:right="0" w:hanging="446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highlight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good and positive behavior at work place in the line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best practices elsewhere in the world. An outline of such qualities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given in the Appendix to this document. Its importance should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conveyed in a format that is attractive and interesting for the trainees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through PPT slides +short video documentaries.  Needless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say that if the training provider puts his heart and soul into these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otherwise non-technical components, the image of Pakistani workforce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undergo a positive transformation in the local as well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autoSpaceDE w:val="0"/>
              <w:widowControl/>
              <w:spacing w:line="252" w:lineRule="auto" w:before="25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course, modern techniques such as: </w:t>
            </w:r>
          </w:p>
          <w:p>
            <w:pPr>
              <w:autoSpaceDN w:val="0"/>
              <w:tabs>
                <w:tab w:pos="1124" w:val="left"/>
              </w:tabs>
              <w:autoSpaceDE w:val="0"/>
              <w:widowControl/>
              <w:spacing w:line="259" w:lineRule="auto" w:before="256" w:after="0"/>
              <w:ind w:left="764" w:right="47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Case Studies</w:t>
            </w:r>
          </w:p>
          <w:p>
            <w:pPr>
              <w:autoSpaceDN w:val="0"/>
              <w:autoSpaceDE w:val="0"/>
              <w:widowControl/>
              <w:spacing w:line="262" w:lineRule="auto" w:before="254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6" w:lineRule="auto" w:before="25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proper record of the same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maintained. Suffice to say that for such evaluations, practical tasks would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designed by the training providers to gauge the problem solving abilities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trainees. </w:t>
            </w:r>
          </w:p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268" w:lineRule="exact" w:before="246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62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employs motivation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a tool. Hence besides the purely technical content, a trainer is required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include elem-ents of motivation in his/her lecture.  To inspire the trainees to </w:t>
            </w:r>
          </w:p>
        </w:tc>
      </w:tr>
    </w:tbl>
    <w:p>
      <w:pPr>
        <w:autoSpaceDN w:val="0"/>
        <w:autoSpaceDE w:val="0"/>
        <w:widowControl/>
        <w:spacing w:line="197" w:lineRule="auto" w:before="26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046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auto" w:before="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utilize the training opportunity to the full and strive towards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excellence. Motivational lectures may also include general topics such as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moral values and civic role &amp; responsibilities as a Pakistani.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 should be delivered with enough zeal to produce a deep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impact on the trainees. It may comprise of the following: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3" w:lineRule="auto" w:before="252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Clear Purpose to convey message to trainees effectively.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3" w:lineRule="auto" w:before="250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52" w:lineRule="auto" w:before="250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Fit so that the situation is actionable by trainees and not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3" w:lineRule="auto" w:before="252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auto" w:before="25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motivational lecture should help drive creativity, curiosity and spark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269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trainees’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willingness to be engaged on the practical tasks for longer time without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boredom and loss of interest because they can clearly see in their mind's eye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their hard work would take them in short (1-3 years); medium (3 -10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264" w:lineRule="auto" w:before="25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regular well-planned motivational lectures as part of a coordinated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268" w:lineRule="exact" w:before="24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59" w:lineRule="auto" w:before="26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by means of Success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Stories. Its inclusion in the weekly lesson plan at regular intervals has been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recommended till the end of the training. </w:t>
            </w:r>
          </w:p>
          <w:p>
            <w:pPr>
              <w:autoSpaceDN w:val="0"/>
              <w:autoSpaceDE w:val="0"/>
              <w:widowControl/>
              <w:spacing w:line="271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 or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means of a video/documentary of someone that has risen to fortune, acclaim,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brilliant achievement. A success story shows how a person achieved his goal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hard work, dedication, and devotion. An inspiring success story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contains compelling and significant facts articulated clearly and easily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comprehendible words. Moreover, it is helpful if it is assumed that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reader/listener knows nothing of what is being revealed.  Optimum impact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created when the story is revealed in the form of:- </w:t>
            </w:r>
          </w:p>
        </w:tc>
      </w:tr>
    </w:tbl>
    <w:p>
      <w:pPr>
        <w:autoSpaceDN w:val="0"/>
        <w:autoSpaceDE w:val="0"/>
        <w:widowControl/>
        <w:spacing w:line="197" w:lineRule="auto" w:before="73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2932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52" w:lineRule="auto" w:before="0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Directly in person (At least 2-3 cases must be arranged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institute)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54" w:lineRule="auto" w:before="250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an audio/ videotaped message (2-3 high quality videos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</w:p>
          <w:p>
            <w:pPr>
              <w:autoSpaceDN w:val="0"/>
              <w:autoSpaceDE w:val="0"/>
              <w:widowControl/>
              <w:spacing w:line="262" w:lineRule="auto" w:before="25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tabs>
                <w:tab w:pos="68" w:val="left"/>
              </w:tabs>
              <w:autoSpaceDE w:val="0"/>
              <w:widowControl/>
              <w:spacing w:line="252" w:lineRule="auto" w:before="25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Suggestive structure and sequence of a sample success story and its various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shapes can be seen at annexure III. </w:t>
            </w:r>
          </w:p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268" w:lineRule="exact" w:before="246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59" w:lineRule="auto" w:before="26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widen their understanding of the real-life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71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an effective way to help the trainees comprehend in depth both the theoretical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practical aspects of the complex phenomenon in depth with ease.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teaching can also stimulate the trainees to participate in discussions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thereby boost their confidence. It also makes classroom atmosphere interesting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thus maintaining the trainee interest in training till the end of the course. </w:t>
            </w:r>
          </w:p>
          <w:p>
            <w:pPr>
              <w:autoSpaceDN w:val="0"/>
              <w:autoSpaceDE w:val="0"/>
              <w:widowControl/>
              <w:spacing w:line="266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suggest case studies to be presented to the trainees. The trainer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adopt a power point presentation or video format for such case studies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whichever is deemed suitable but it’s important that only those cases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33" w:lineRule="auto" w:before="25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cases.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 purpose they must be encouraged to inquire and collect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 / data, actively participate in the discussions, and intended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problem / situation. </w:t>
            </w:r>
          </w:p>
          <w:p>
            <w:pPr>
              <w:autoSpaceDN w:val="0"/>
              <w:autoSpaceDE w:val="0"/>
              <w:widowControl/>
              <w:spacing w:line="233" w:lineRule="auto" w:before="25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216" w:val="left"/>
              </w:tabs>
              <w:autoSpaceDE w:val="0"/>
              <w:widowControl/>
              <w:spacing w:line="252" w:lineRule="auto" w:before="256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 specific documentary (At least 2-3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</w:tc>
      </w:tr>
    </w:tbl>
    <w:p>
      <w:pPr>
        <w:autoSpaceDN w:val="0"/>
        <w:autoSpaceDE w:val="0"/>
        <w:widowControl/>
        <w:spacing w:line="197" w:lineRule="auto" w:before="84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720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16" w:val="left"/>
              </w:tabs>
              <w:autoSpaceDE w:val="0"/>
              <w:widowControl/>
              <w:spacing w:line="233" w:lineRule="auto" w:before="0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(2 cases regarding safety and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12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</w:p>
          <w:p>
            <w:pPr>
              <w:autoSpaceDN w:val="0"/>
              <w:autoSpaceDE w:val="0"/>
              <w:widowControl/>
              <w:spacing w:line="233" w:lineRule="auto" w:before="25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 visits (At least one visit to a trade specific major industry/ site must be </w:t>
            </w:r>
          </w:p>
          <w:p>
            <w:pPr>
              <w:autoSpaceDN w:val="0"/>
              <w:autoSpaceDE w:val="0"/>
              <w:widowControl/>
              <w:spacing w:line="233" w:lineRule="auto" w:before="5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arranged by the training institute) </w:t>
            </w:r>
          </w:p>
        </w:tc>
      </w:tr>
      <w:tr>
        <w:trPr>
          <w:trHeight w:hRule="exact" w:val="2800"/>
        </w:trPr>
        <w:tc>
          <w:tcPr>
            <w:tcW w:type="dxa" w:w="2034"/>
            <w:tcBorders>
              <w:start w:sz="23.19999999999999" w:val="single" w:color="#000000"/>
              <w:top w:sz="22.399999999999977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 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trainees</w:t>
            </w:r>
          </w:p>
        </w:tc>
        <w:tc>
          <w:tcPr>
            <w:tcW w:type="dxa" w:w="838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Since intake level is FA/FSC/DAE/Electrician, the expectations from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are: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40" w:lineRule="auto" w:before="246" w:after="0"/>
              <w:ind w:left="68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have knowledge of Electrical Wiring, Power Back System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8" w:lineRule="auto" w:before="240" w:after="0"/>
              <w:ind w:left="68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Knowledge of Renewable Energy </w:t>
            </w:r>
          </w:p>
          <w:p>
            <w:pPr>
              <w:autoSpaceDN w:val="0"/>
              <w:autoSpaceDE w:val="0"/>
              <w:widowControl/>
              <w:spacing w:line="252" w:lineRule="auto" w:before="25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have concept of renewable energy software’s for power calculation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designing</w:t>
            </w:r>
          </w:p>
        </w:tc>
      </w:tr>
      <w:tr>
        <w:trPr>
          <w:trHeight w:hRule="exact" w:val="8842"/>
        </w:trPr>
        <w:tc>
          <w:tcPr>
            <w:tcW w:type="dxa" w:w="2034"/>
            <w:tcBorders>
              <w:start w:sz="23.1999999999999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By the end of this course, the trainees should be able to perform the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46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following competencies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: </w:t>
            </w:r>
          </w:p>
          <w:p>
            <w:pPr>
              <w:autoSpaceDN w:val="0"/>
              <w:autoSpaceDE w:val="0"/>
              <w:widowControl/>
              <w:spacing w:line="268" w:lineRule="exact" w:before="398" w:after="0"/>
              <w:ind w:left="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Renewable energy and Sustainable development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2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the concept of Sustainable Energy Development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different type of Renewable Energy Technologies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salient feature of renewable energy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Utilize the natural Energy in building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Power tariff and compare power tariff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various parameter of energy efficiency management and </w:t>
            </w:r>
          </w:p>
          <w:p>
            <w:pPr>
              <w:autoSpaceDN w:val="0"/>
              <w:autoSpaceDE w:val="0"/>
              <w:widowControl/>
              <w:spacing w:line="233" w:lineRule="auto" w:before="146" w:after="0"/>
              <w:ind w:left="9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energy Conservation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Power backup systems </w:t>
            </w:r>
          </w:p>
          <w:p>
            <w:pPr>
              <w:autoSpaceDN w:val="0"/>
              <w:autoSpaceDE w:val="0"/>
              <w:widowControl/>
              <w:spacing w:line="268" w:lineRule="exact" w:before="15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Solar Power System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Solar power system and its characteristics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types of Solar PV system (On-Grid, Off-Grid, Hybrid </w:t>
            </w:r>
          </w:p>
          <w:p>
            <w:pPr>
              <w:autoSpaceDN w:val="0"/>
              <w:autoSpaceDE w:val="0"/>
              <w:widowControl/>
              <w:spacing w:line="233" w:lineRule="auto" w:before="150" w:after="0"/>
              <w:ind w:left="9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systems)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Solar System components (Solar PV Panel, Battery, Charge </w:t>
            </w:r>
          </w:p>
          <w:p>
            <w:pPr>
              <w:autoSpaceDN w:val="0"/>
              <w:autoSpaceDE w:val="0"/>
              <w:widowControl/>
              <w:spacing w:line="233" w:lineRule="auto" w:before="144" w:after="0"/>
              <w:ind w:left="9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controller, stand for solar PV panel, wire for solar system, reverse </w:t>
            </w:r>
          </w:p>
          <w:p>
            <w:pPr>
              <w:autoSpaceDN w:val="0"/>
              <w:autoSpaceDE w:val="0"/>
              <w:widowControl/>
              <w:spacing w:line="233" w:lineRule="auto" w:before="150" w:after="0"/>
              <w:ind w:left="9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meeting)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type of solar panel and their characteristics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type of battery and their characteristics </w:t>
            </w:r>
          </w:p>
        </w:tc>
      </w:tr>
    </w:tbl>
    <w:p>
      <w:pPr>
        <w:autoSpaceDN w:val="0"/>
        <w:autoSpaceDE w:val="0"/>
        <w:widowControl/>
        <w:spacing w:line="197" w:lineRule="auto" w:before="41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646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type of charge controller and their characteristics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type of wire for solar system and their characteristics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load for solar system as per demand through software and </w:t>
            </w:r>
          </w:p>
          <w:p>
            <w:pPr>
              <w:autoSpaceDN w:val="0"/>
              <w:autoSpaceDE w:val="0"/>
              <w:widowControl/>
              <w:spacing w:line="233" w:lineRule="auto" w:before="144" w:after="0"/>
              <w:ind w:left="9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manual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solar system as per load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8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components for solar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angle /view for solar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Operate solar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maintain solar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reverse/net metering system </w:t>
            </w:r>
          </w:p>
          <w:p>
            <w:pPr>
              <w:autoSpaceDN w:val="0"/>
              <w:autoSpaceDE w:val="0"/>
              <w:widowControl/>
              <w:spacing w:line="266" w:lineRule="exact" w:before="15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Solar DC Water pumping system.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Solar DC water pumping system as per customer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components for designing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DC water pump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Operate Install solar DC water pump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maintain solar DC water pump </w:t>
            </w:r>
          </w:p>
          <w:p>
            <w:pPr>
              <w:autoSpaceDN w:val="0"/>
              <w:autoSpaceDE w:val="0"/>
              <w:widowControl/>
              <w:spacing w:line="266" w:lineRule="exact" w:before="15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Solar water heating system.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Solar water heating system.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solar water Heating system as per customer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water Heating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maintain solar water heating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8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Operate and service of solar water heating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Define wind energy and its characteristics </w:t>
            </w:r>
          </w:p>
          <w:p>
            <w:pPr>
              <w:autoSpaceDN w:val="0"/>
              <w:autoSpaceDE w:val="0"/>
              <w:widowControl/>
              <w:spacing w:line="268" w:lineRule="exact" w:before="150" w:after="0"/>
              <w:ind w:left="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Wind Power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Wind Turbine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parameter of wind turbine and its characteristics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types of wind turbine, their characteristics and application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a wind turbine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components for wind turbine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assembling of wind turbine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Installation of wind turbine </w:t>
            </w:r>
          </w:p>
        </w:tc>
      </w:tr>
    </w:tbl>
    <w:p>
      <w:pPr>
        <w:autoSpaceDN w:val="0"/>
        <w:autoSpaceDE w:val="0"/>
        <w:widowControl/>
        <w:spacing w:line="197" w:lineRule="auto" w:before="13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656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Operation of wind turbine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power generation of wind turbine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maintenance of wind turbine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Generate report of site work </w:t>
            </w:r>
          </w:p>
          <w:p>
            <w:pPr>
              <w:autoSpaceDN w:val="0"/>
              <w:autoSpaceDE w:val="0"/>
              <w:widowControl/>
              <w:spacing w:line="266" w:lineRule="exact" w:before="156" w:after="0"/>
              <w:ind w:left="5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Searching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in local market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CV building as per job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demand in any two-international country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Jobs Applying procedure in any two-international country </w:t>
            </w:r>
          </w:p>
          <w:p>
            <w:pPr>
              <w:autoSpaceDN w:val="0"/>
              <w:autoSpaceDE w:val="0"/>
              <w:widowControl/>
              <w:spacing w:line="266" w:lineRule="exact" w:before="15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Entrepreneurship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customer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cost analysis of customer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 market survey for project estimation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quotation for customer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Negotiate with customer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Deal with customer and signed MOU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quotations/ invoice report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Complete the Work done on site </w:t>
            </w:r>
          </w:p>
          <w:p>
            <w:pPr>
              <w:autoSpaceDN w:val="0"/>
              <w:autoSpaceDE w:val="0"/>
              <w:widowControl/>
              <w:spacing w:line="268" w:lineRule="exact" w:before="15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Soft skills /Teamwork/professionalism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professionalism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work ethics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Follow teamwork environments principals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punctuality of time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job deliverable within assigned time frame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Show dedication and commitment with your duty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creative in your work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positive attitude in group task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willing worker attitude in teamwork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8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goal oriented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HSE SOPs </w:t>
            </w:r>
          </w:p>
        </w:tc>
      </w:tr>
    </w:tbl>
    <w:p>
      <w:pPr>
        <w:autoSpaceDN w:val="0"/>
        <w:autoSpaceDE w:val="0"/>
        <w:widowControl/>
        <w:spacing w:line="197" w:lineRule="auto" w:before="12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8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26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Obey organizational rules and regulations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loyal with your duty and organization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Honesty is best policy </w:t>
            </w:r>
          </w:p>
        </w:tc>
      </w:tr>
      <w:tr>
        <w:trPr>
          <w:trHeight w:hRule="exact" w:val="3164"/>
        </w:trPr>
        <w:tc>
          <w:tcPr>
            <w:tcW w:type="dxa" w:w="2034"/>
            <w:tcBorders>
              <w:start w:sz="23.19999999999999" w:val="single" w:color="#000000"/>
              <w:top w:sz="23.199999999999932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76" w:lineRule="exact" w:before="0" w:after="0"/>
              <w:ind w:left="0" w:right="331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Total duration of course: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Class hours: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Theory: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520hours </w:t>
            </w:r>
          </w:p>
        </w:tc>
      </w:tr>
      <w:tr>
        <w:trPr>
          <w:trHeight w:hRule="exact" w:val="1604"/>
        </w:trPr>
        <w:tc>
          <w:tcPr>
            <w:tcW w:type="dxa" w:w="2034"/>
            <w:tcBorders>
              <w:start w:sz="23.1999999999999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3" w:lineRule="auto" w:before="248" w:after="0"/>
              <w:ind w:left="72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1.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Power Sector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3" w:lineRule="auto" w:before="48" w:after="0"/>
              <w:ind w:left="72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2.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Industrial Sector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3" w:lineRule="auto" w:before="44" w:after="0"/>
              <w:ind w:left="72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3.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Offices </w:t>
            </w:r>
          </w:p>
        </w:tc>
      </w:tr>
      <w:tr>
        <w:trPr>
          <w:trHeight w:hRule="exact" w:val="2596"/>
        </w:trPr>
        <w:tc>
          <w:tcPr>
            <w:tcW w:type="dxa" w:w="2034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Opportunities/jo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 titles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8" w:lineRule="auto" w:before="0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Solar Energy system 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40" w:lineRule="auto" w:before="38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DC water Pump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40" w:lineRule="auto" w:before="42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Wind Power Plant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40" w:lineRule="auto" w:before="38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heating system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40" w:lineRule="auto" w:before="42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Wind Energy system designer. 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8" w:lineRule="auto" w:before="38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Solar and wind power plant 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8" w:lineRule="auto" w:before="44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>Repair and maintenance of renewable energy projects.</w:t>
            </w:r>
          </w:p>
        </w:tc>
      </w:tr>
      <w:tr>
        <w:trPr>
          <w:trHeight w:hRule="exact" w:val="576"/>
        </w:trPr>
        <w:tc>
          <w:tcPr>
            <w:tcW w:type="dxa" w:w="2034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576"/>
        </w:trPr>
        <w:tc>
          <w:tcPr>
            <w:tcW w:type="dxa" w:w="2034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900"/>
        </w:trPr>
        <w:tc>
          <w:tcPr>
            <w:tcW w:type="dxa" w:w="2034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303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9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98"/>
        <w:ind w:left="0" w:right="0"/>
      </w:pPr>
    </w:p>
    <w:p>
      <w:pPr>
        <w:autoSpaceDN w:val="0"/>
        <w:autoSpaceDE w:val="0"/>
        <w:widowControl/>
        <w:spacing w:line="268" w:lineRule="exact" w:before="0" w:after="37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887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Remarks </w:t>
            </w:r>
          </w:p>
        </w:tc>
      </w:tr>
      <w:tr>
        <w:trPr>
          <w:trHeight w:hRule="exact" w:val="5260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8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>ustainable/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 xml:space="preserve">enewa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>ble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Energy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type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Renewable Energy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Technologies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Salient feature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renewable energy </w:t>
            </w:r>
          </w:p>
          <w:p>
            <w:pPr>
              <w:autoSpaceDN w:val="0"/>
              <w:autoSpaceDE w:val="0"/>
              <w:widowControl/>
              <w:spacing w:line="312" w:lineRule="exact" w:before="208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3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market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Applications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Institute/work ethics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Who uses Energy / How much?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Primarily Energy World Consumption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Sources of energy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market for Renewable Energy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Renewable Energy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Conventional Energy Resources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Application of Renewables of Energy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Resources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Concept of Sustainable Energy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Renewable Energy (Wind,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Solar, Biomass, Hydro and Tidal)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Renewable Energy Resources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918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92" w:lineRule="exact" w:before="754" w:after="0"/>
              <w:ind w:left="15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262" w:lineRule="auto" w:before="530" w:after="0"/>
              <w:ind w:left="144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606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0" w:after="0"/>
              <w:ind w:left="0" w:right="144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Utilize the natural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Energy in building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Power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tariff and compare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power tariff </w:t>
            </w:r>
          </w:p>
          <w:p>
            <w:pPr>
              <w:autoSpaceDN w:val="0"/>
              <w:autoSpaceDE w:val="0"/>
              <w:widowControl/>
              <w:spacing w:line="269" w:lineRule="auto" w:before="25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various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parameter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energy efficiency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Conservation </w:t>
            </w:r>
          </w:p>
          <w:p>
            <w:pPr>
              <w:autoSpaceDN w:val="0"/>
              <w:autoSpaceDE w:val="0"/>
              <w:widowControl/>
              <w:spacing w:line="318" w:lineRule="exact" w:before="196" w:after="0"/>
              <w:ind w:left="78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32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Power demand in Pakistan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Power Generation in Pakistan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Power Policy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Tariff determination of different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Contribution of Renewable energy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Utilize the natural Energy in building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Preparation a list of load accessories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Understanding of specifications of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Accessories/Appliances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Knowledge about Energy efficient devices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Load calculation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Preparation of record flow chart to sum up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total load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Calculate Power tariff and compare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power tariff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728" w:after="0"/>
              <w:ind w:left="15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33" w:lineRule="auto" w:before="80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61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518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4849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6" w:val="left"/>
                <w:tab w:pos="378" w:val="left"/>
                <w:tab w:pos="436" w:val="left"/>
              </w:tabs>
              <w:autoSpaceDE w:val="0"/>
              <w:widowControl/>
              <w:spacing w:line="336" w:lineRule="auto" w:before="0" w:after="0"/>
              <w:ind w:left="1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Knowledge of Factors effecting efficiency of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PV Cell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Formula for finding per unit cost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Calculation of per unit cost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Calculation of Tariff for Solar Power Plant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Procedure for development of comparative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analysis of efficiency of Solar and wind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Power Plant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Minimum and maximum generation capacity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Solar and wind Power Plant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Per unit generation cost of solar and wind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power plant.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14"/>
        </w:trPr>
        <w:tc>
          <w:tcPr>
            <w:tcW w:type="dxa" w:w="1512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8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Power backup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power system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its characteristics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Panel Basics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Parameter </w:t>
            </w:r>
          </w:p>
          <w:p>
            <w:pPr>
              <w:autoSpaceDN w:val="0"/>
              <w:autoSpaceDE w:val="0"/>
              <w:widowControl/>
              <w:spacing w:line="316" w:lineRule="exact" w:before="198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Power backup systems </w:t>
            </w:r>
          </w:p>
          <w:p>
            <w:pPr>
              <w:autoSpaceDN w:val="0"/>
              <w:autoSpaceDE w:val="0"/>
              <w:widowControl/>
              <w:spacing w:line="238" w:lineRule="auto" w:before="4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Implement back up system with main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source </w:t>
            </w:r>
          </w:p>
          <w:p>
            <w:pPr>
              <w:autoSpaceDN w:val="0"/>
              <w:autoSpaceDE w:val="0"/>
              <w:widowControl/>
              <w:spacing w:line="238" w:lineRule="auto" w:before="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Shut down main energy source and </w:t>
            </w:r>
          </w:p>
          <w:p>
            <w:pPr>
              <w:autoSpaceDN w:val="0"/>
              <w:autoSpaceDE w:val="0"/>
              <w:widowControl/>
              <w:spacing w:line="233" w:lineRule="auto" w:before="5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verify the operation of backup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system. </w:t>
            </w:r>
          </w:p>
          <w:p>
            <w:pPr>
              <w:autoSpaceDN w:val="0"/>
              <w:autoSpaceDE w:val="0"/>
              <w:widowControl/>
              <w:spacing w:line="268" w:lineRule="exact" w:before="25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Solar Panel Basics Parameter </w:t>
            </w:r>
          </w:p>
          <w:p>
            <w:pPr>
              <w:autoSpaceDN w:val="0"/>
              <w:autoSpaceDE w:val="0"/>
              <w:widowControl/>
              <w:spacing w:line="245" w:lineRule="auto" w:before="164" w:after="0"/>
              <w:ind w:left="484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Voltage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Current -Power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Efficiency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Vmax, Imax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Temperature effect </w:t>
            </w:r>
          </w:p>
          <w:p>
            <w:pPr>
              <w:autoSpaceDN w:val="0"/>
              <w:autoSpaceDE w:val="0"/>
              <w:widowControl/>
              <w:spacing w:line="268" w:lineRule="exact" w:before="12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Solar power system and its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characteristics </w:t>
            </w:r>
          </w:p>
          <w:p>
            <w:pPr>
              <w:autoSpaceDN w:val="0"/>
              <w:tabs>
                <w:tab w:pos="844" w:val="left"/>
              </w:tabs>
              <w:autoSpaceDE w:val="0"/>
              <w:widowControl/>
              <w:spacing w:line="245" w:lineRule="auto" w:before="166" w:after="0"/>
              <w:ind w:left="48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Visit the installed solar power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Change the tilt angle of PV modules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observe its effect on power,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voltage and current.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844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Apply shading on the PV modules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observe its effect on power,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voltage and current. </w:t>
            </w:r>
          </w:p>
          <w:p>
            <w:pPr>
              <w:autoSpaceDN w:val="0"/>
              <w:tabs>
                <w:tab w:pos="844" w:val="left"/>
              </w:tabs>
              <w:autoSpaceDE w:val="0"/>
              <w:widowControl/>
              <w:spacing w:line="245" w:lineRule="auto" w:before="0" w:after="0"/>
              <w:ind w:left="48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Observe the effect when PV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modules are in series and parallel.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236" w:after="0"/>
              <w:ind w:left="0" w:right="23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8" w:lineRule="exact" w:before="53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92" w:lineRule="exact" w:before="1274" w:after="0"/>
              <w:ind w:left="0" w:right="64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0" w:right="28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1 </w:t>
            </w:r>
          </w:p>
        </w:tc>
      </w:tr>
      <w:tr>
        <w:trPr>
          <w:trHeight w:hRule="exact" w:val="692"/>
        </w:trPr>
        <w:tc>
          <w:tcPr>
            <w:tcW w:type="dxa" w:w="1512"/>
            <w:tcBorders>
              <w:start w:sz="23.19999999999999" w:val="single" w:color="#000000"/>
              <w:top w:sz="22.399999999999636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80"/>
            <w:tcBorders>
              <w:start w:sz="22.399999999999977" w:val="single" w:color="#000000"/>
              <w:top w:sz="22.39999999999963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Arrangement of PV </w:t>
            </w:r>
          </w:p>
        </w:tc>
        <w:tc>
          <w:tcPr>
            <w:tcW w:type="dxa" w:w="490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76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</w:tc>
        <w:tc>
          <w:tcPr>
            <w:tcW w:type="dxa" w:w="1710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24" w:after="0"/>
              <w:ind w:left="432" w:right="23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</w:p>
        </w:tc>
      </w:tr>
    </w:tbl>
    <w:p>
      <w:pPr>
        <w:autoSpaceDN w:val="0"/>
        <w:autoSpaceDE w:val="0"/>
        <w:widowControl/>
        <w:spacing w:line="197" w:lineRule="auto" w:before="12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11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7073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cell </w:t>
            </w:r>
          </w:p>
          <w:p>
            <w:pPr>
              <w:autoSpaceDN w:val="0"/>
              <w:autoSpaceDE w:val="0"/>
              <w:widowControl/>
              <w:spacing w:line="254" w:lineRule="auto" w:before="170" w:after="0"/>
              <w:ind w:left="0" w:right="72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PV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technologies </w:t>
            </w:r>
          </w:p>
          <w:p>
            <w:pPr>
              <w:autoSpaceDN w:val="0"/>
              <w:autoSpaceDE w:val="0"/>
              <w:widowControl/>
              <w:spacing w:line="264" w:lineRule="auto" w:before="16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types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PV 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(On-Grid, Off-Grid,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Hybrid systems)</w:t>
            </w:r>
          </w:p>
          <w:p>
            <w:pPr>
              <w:autoSpaceDN w:val="0"/>
              <w:autoSpaceDE w:val="0"/>
              <w:widowControl/>
              <w:spacing w:line="312" w:lineRule="exact" w:before="20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16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Arrangement of PV cell </w:t>
            </w:r>
          </w:p>
          <w:p>
            <w:pPr>
              <w:autoSpaceDN w:val="0"/>
              <w:tabs>
                <w:tab w:pos="844" w:val="left"/>
              </w:tabs>
              <w:autoSpaceDE w:val="0"/>
              <w:widowControl/>
              <w:spacing w:line="245" w:lineRule="auto" w:before="164" w:after="0"/>
              <w:ind w:left="484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PV Cell-basic unit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PV Cell to PV module and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PV Module to PV arrays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Arrangement of PV modules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Arrangement of PV modules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parallel </w:t>
            </w:r>
          </w:p>
          <w:p>
            <w:pPr>
              <w:autoSpaceDN w:val="0"/>
              <w:autoSpaceDE w:val="0"/>
              <w:widowControl/>
              <w:spacing w:line="268" w:lineRule="exact" w:before="12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Types of PV technologies </w:t>
            </w:r>
          </w:p>
          <w:p>
            <w:pPr>
              <w:autoSpaceDN w:val="0"/>
              <w:tabs>
                <w:tab w:pos="796" w:val="left"/>
                <w:tab w:pos="1156" w:val="left"/>
              </w:tabs>
              <w:autoSpaceDE w:val="0"/>
              <w:widowControl/>
              <w:spacing w:line="245" w:lineRule="auto" w:before="170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Crystalline Silicon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Mono crystalline solar cells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Poly crystalline solar cells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Thin film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Why thin film technology?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56" w:right="1308" w:firstLine="0"/>
              <w:jc w:val="both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CdTe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CIGS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Amorphous silicon </w:t>
            </w:r>
          </w:p>
          <w:p>
            <w:pPr>
              <w:autoSpaceDN w:val="0"/>
              <w:autoSpaceDE w:val="0"/>
              <w:widowControl/>
              <w:spacing w:line="274" w:lineRule="exact" w:before="120" w:after="0"/>
              <w:ind w:left="7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Solar PV system (On-Grid, Off-Grid,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Hybrid systems) </w:t>
            </w:r>
          </w:p>
          <w:p>
            <w:pPr>
              <w:autoSpaceDN w:val="0"/>
              <w:tabs>
                <w:tab w:pos="844" w:val="left"/>
              </w:tabs>
              <w:autoSpaceDE w:val="0"/>
              <w:widowControl/>
              <w:spacing w:line="245" w:lineRule="auto" w:before="126" w:after="0"/>
              <w:ind w:left="48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Explore different solar PV system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(On-Grid, Off-Grid, Hybrid systems)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6" w:after="0"/>
              <w:ind w:left="432" w:right="23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33" w:lineRule="auto" w:before="53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6052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Solar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(Solar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PV Panel, Battery,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Charge controller,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stand for solar PV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panel, wire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system,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reverse meeting) </w:t>
            </w:r>
          </w:p>
          <w:p>
            <w:pPr>
              <w:autoSpaceDN w:val="0"/>
              <w:autoSpaceDE w:val="0"/>
              <w:widowControl/>
              <w:spacing w:line="264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of solar panel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their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</w:t>
            </w:r>
          </w:p>
          <w:p>
            <w:pPr>
              <w:autoSpaceDN w:val="0"/>
              <w:autoSpaceDE w:val="0"/>
              <w:widowControl/>
              <w:spacing w:line="264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of charge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controller and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characteristics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Identify Solar System components</w:t>
            </w:r>
          </w:p>
          <w:p>
            <w:pPr>
              <w:autoSpaceDN w:val="0"/>
              <w:autoSpaceDE w:val="0"/>
              <w:widowControl/>
              <w:spacing w:line="245" w:lineRule="auto" w:before="44" w:after="0"/>
              <w:ind w:left="24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Visit an installed solar power system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Solar PV panel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charge controller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battery </w:t>
            </w:r>
          </w:p>
          <w:p>
            <w:pPr>
              <w:autoSpaceDN w:val="0"/>
              <w:autoSpaceDE w:val="0"/>
              <w:widowControl/>
              <w:spacing w:line="268" w:lineRule="exact" w:before="278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various type of solar panel and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their characteristics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245" w:lineRule="auto" w:before="46" w:after="0"/>
              <w:ind w:left="2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Differentiate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Monocrystalline Solar Panels (Mono-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SI)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Polycrystalline Solar Panels (p-Si)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Thin-Film: Amorphous Silicon Solar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Panels (A-SI)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Concentrated PV Cell (CVP)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458" w:after="0"/>
              <w:ind w:left="8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33" w:lineRule="auto" w:before="53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4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65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883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90"/>
        </w:trPr>
        <w:tc>
          <w:tcPr>
            <w:tcW w:type="dxa" w:w="1512"/>
            <w:tcBorders>
              <w:start w:sz="23.19999999999999" w:val="single" w:color="#000000"/>
              <w:top w:sz="22.399999999999977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280"/>
            <w:tcBorders>
              <w:start w:sz="22.399999999999977" w:val="single" w:color="#000000"/>
              <w:top w:sz="22.399999999999977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1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type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wire for solar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and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</w:t>
            </w:r>
          </w:p>
          <w:p>
            <w:pPr>
              <w:autoSpaceDN w:val="0"/>
              <w:autoSpaceDE w:val="0"/>
              <w:widowControl/>
              <w:spacing w:line="264" w:lineRule="auto" w:before="254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Simulation Tools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PV 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(PVSYST) </w:t>
            </w:r>
          </w:p>
          <w:p>
            <w:pPr>
              <w:autoSpaceDN w:val="0"/>
              <w:autoSpaceDE w:val="0"/>
              <w:widowControl/>
              <w:spacing w:line="264" w:lineRule="auto" w:before="256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Simulation Tools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PV 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(HELIOSCOPE) </w:t>
            </w:r>
          </w:p>
          <w:p>
            <w:pPr>
              <w:autoSpaceDN w:val="0"/>
              <w:autoSpaceDE w:val="0"/>
              <w:widowControl/>
              <w:spacing w:line="312" w:lineRule="exact" w:before="720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2.399999999999977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284" w:lineRule="exact" w:before="28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Wiring Standards and layout for both AC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DC systems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and sizes of wires available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market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Selection of wire according to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calculated load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Chose the wire for the AC Load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Wiring of the AC load according to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layout diagram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Precautionary measurement while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wiring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Choose the wire for the DC Load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Wiring of the DC load according to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layout diagram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Precautionary measurement while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Simulation Tools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Download simulation tools for PV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design like (PVSYST,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HELIOSCOPE)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Creating a new Project </w:t>
            </w:r>
          </w:p>
        </w:tc>
        <w:tc>
          <w:tcPr>
            <w:tcW w:type="dxa" w:w="1710"/>
            <w:tcBorders>
              <w:start w:sz="22.399999999999636" w:val="single" w:color="#000000"/>
              <w:top w:sz="22.399999999999977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420" w:after="0"/>
              <w:ind w:left="8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68" w:lineRule="exact" w:before="5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190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9" w:lineRule="auto" w:before="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load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system as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 demand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software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manual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instruments </w:t>
            </w:r>
          </w:p>
          <w:p>
            <w:pPr>
              <w:autoSpaceDN w:val="0"/>
              <w:autoSpaceDE w:val="0"/>
              <w:widowControl/>
              <w:spacing w:line="266" w:lineRule="auto" w:before="254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solar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one kill watt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52" w:lineRule="auto" w:before="25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components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solar system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197" w:lineRule="auto" w:before="216" w:after="0"/>
              <w:ind w:left="7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Designing and simulating PV system in </w:t>
            </w:r>
          </w:p>
          <w:p>
            <w:pPr>
              <w:autoSpaceDN w:val="0"/>
              <w:autoSpaceDE w:val="0"/>
              <w:widowControl/>
              <w:spacing w:line="197" w:lineRule="auto" w:before="106" w:after="0"/>
              <w:ind w:left="7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PVSYST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45" w:lineRule="auto" w:before="168" w:after="0"/>
              <w:ind w:left="39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Stand Alone system designing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Grid connected System Designing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DC grid System Designing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PV Pumping designing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Understanding the database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adding new components.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45" w:lineRule="auto" w:before="0" w:after="0"/>
              <w:ind w:left="39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Energy Forecasting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Shading calculations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System Loss calculations Albedo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Settings </w:t>
            </w:r>
          </w:p>
          <w:p>
            <w:pPr>
              <w:autoSpaceDN w:val="0"/>
              <w:autoSpaceDE w:val="0"/>
              <w:widowControl/>
              <w:spacing w:line="268" w:lineRule="exact" w:before="12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Select solar system components for one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kill watt system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2" w:val="left"/>
                <w:tab w:pos="242" w:val="left"/>
                <w:tab w:pos="264" w:val="left"/>
              </w:tabs>
              <w:autoSpaceDE w:val="0"/>
              <w:widowControl/>
              <w:spacing w:line="396" w:lineRule="exact" w:before="1330" w:after="0"/>
              <w:ind w:left="8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13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31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13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2045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solar PV module capacity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per requirement.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2" w:after="0"/>
              <w:ind w:left="436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battery size as per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Inverter as per load.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suitable size of wires as per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load requirement.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1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6" w:lineRule="auto" w:before="1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angle /view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solar 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PV 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methods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  <w:p>
            <w:pPr>
              <w:autoSpaceDN w:val="0"/>
              <w:autoSpaceDE w:val="0"/>
              <w:widowControl/>
              <w:spacing w:line="312" w:lineRule="exact" w:before="51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Download and install software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the optimum angle for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optimum angle for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modules using above software. </w:t>
            </w:r>
          </w:p>
          <w:p>
            <w:pPr>
              <w:autoSpaceDN w:val="0"/>
              <w:autoSpaceDE w:val="0"/>
              <w:widowControl/>
              <w:spacing w:line="268" w:lineRule="exact" w:before="126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Install Solar system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Up Scaffolding.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436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Solar Panel Mounts.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the Solar Panels.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Wire the Solar Panels.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Solar Inverter.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Bond Solar Inverter and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Battery.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2" w:after="0"/>
              <w:ind w:left="436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Connect the Inverter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Consumer Unit.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Start and Test Solar Panels.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136" w:after="0"/>
              <w:ind w:left="8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66" w:lineRule="exact" w:before="5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4552"/>
        </w:trPr>
        <w:tc>
          <w:tcPr>
            <w:tcW w:type="dxa" w:w="1512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8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PV Testing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troubleshooting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Operate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maintenance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system </w:t>
            </w:r>
          </w:p>
          <w:p>
            <w:pPr>
              <w:autoSpaceDN w:val="0"/>
              <w:autoSpaceDE w:val="0"/>
              <w:widowControl/>
              <w:spacing w:line="312" w:lineRule="exact" w:before="20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8" w:val="left"/>
              </w:tabs>
              <w:autoSpaceDE w:val="0"/>
              <w:widowControl/>
              <w:spacing w:line="308" w:lineRule="exact" w:before="0" w:after="0"/>
              <w:ind w:left="7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Solar PV Testing and troubleshooting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 Ground continuity. </w:t>
            </w:r>
          </w:p>
          <w:p>
            <w:pPr>
              <w:autoSpaceDN w:val="0"/>
              <w:tabs>
                <w:tab w:pos="648" w:val="left"/>
              </w:tabs>
              <w:autoSpaceDE w:val="0"/>
              <w:widowControl/>
              <w:spacing w:line="262" w:lineRule="auto" w:before="40" w:after="0"/>
              <w:ind w:left="2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 PV string open circuit voltage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 PV string short circuit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current. </w:t>
            </w:r>
          </w:p>
          <w:p>
            <w:pPr>
              <w:autoSpaceDN w:val="0"/>
              <w:tabs>
                <w:tab w:pos="648" w:val="left"/>
              </w:tabs>
              <w:autoSpaceDE w:val="0"/>
              <w:widowControl/>
              <w:spacing w:line="257" w:lineRule="auto" w:before="44" w:after="0"/>
              <w:ind w:left="288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Tests individual PV modules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strings.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256" w:after="0"/>
              <w:ind w:left="0" w:right="10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16 </w:t>
            </w:r>
          </w:p>
          <w:p>
            <w:pPr>
              <w:autoSpaceDN w:val="0"/>
              <w:autoSpaceDE w:val="0"/>
              <w:widowControl/>
              <w:spacing w:line="266" w:lineRule="exact" w:before="53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526"/>
        </w:trPr>
        <w:tc>
          <w:tcPr>
            <w:tcW w:type="dxa" w:w="1512"/>
            <w:tcBorders>
              <w:start w:sz="23.19999999999999" w:val="single" w:color="#000000"/>
              <w:top w:sz="22.400000000000546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280"/>
            <w:tcBorders>
              <w:start w:sz="22.399999999999977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1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reverse/net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metering system </w:t>
            </w:r>
          </w:p>
          <w:p>
            <w:pPr>
              <w:autoSpaceDN w:val="0"/>
              <w:autoSpaceDE w:val="0"/>
              <w:widowControl/>
              <w:spacing w:line="254" w:lineRule="auto" w:before="256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load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power through </w:t>
            </w:r>
          </w:p>
        </w:tc>
        <w:tc>
          <w:tcPr>
            <w:tcW w:type="dxa" w:w="4908"/>
            <w:tcBorders>
              <w:start w:sz="23.200000000000045" w:val="single" w:color="#000000"/>
              <w:top w:sz="22.40000000000054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8" w:val="left"/>
                <w:tab w:pos="648" w:val="left"/>
              </w:tabs>
              <w:autoSpaceDE w:val="0"/>
              <w:widowControl/>
              <w:spacing w:line="310" w:lineRule="exact" w:before="0" w:after="0"/>
              <w:ind w:left="7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Install reverse/net metering system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proper Bidirectional energy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meter for net metering </w:t>
            </w:r>
          </w:p>
        </w:tc>
        <w:tc>
          <w:tcPr>
            <w:tcW w:type="dxa" w:w="1710"/>
            <w:tcBorders>
              <w:start w:sz="22.399999999999636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76" w:after="0"/>
              <w:ind w:left="432" w:right="10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18 </w:t>
            </w:r>
          </w:p>
        </w:tc>
      </w:tr>
    </w:tbl>
    <w:p>
      <w:pPr>
        <w:autoSpaceDN w:val="0"/>
        <w:autoSpaceDE w:val="0"/>
        <w:widowControl/>
        <w:spacing w:line="197" w:lineRule="auto" w:before="53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14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6125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clamp meter/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multimeter </w:t>
            </w:r>
          </w:p>
          <w:p>
            <w:pPr>
              <w:autoSpaceDN w:val="0"/>
              <w:autoSpaceDE w:val="0"/>
              <w:widowControl/>
              <w:spacing w:line="266" w:lineRule="auto" w:before="25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of battery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</w:t>
            </w:r>
          </w:p>
          <w:p>
            <w:pPr>
              <w:autoSpaceDN w:val="0"/>
              <w:autoSpaceDE w:val="0"/>
              <w:widowControl/>
              <w:spacing w:line="312" w:lineRule="exact" w:before="20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0" w:after="0"/>
              <w:ind w:left="64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connection of solar system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Grid supply with bidirectional energy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meter as per diagram. </w:t>
            </w:r>
          </w:p>
          <w:p>
            <w:pPr>
              <w:autoSpaceDN w:val="0"/>
              <w:tabs>
                <w:tab w:pos="288" w:val="left"/>
                <w:tab w:pos="648" w:val="left"/>
              </w:tabs>
              <w:autoSpaceDE w:val="0"/>
              <w:widowControl/>
              <w:spacing w:line="324" w:lineRule="exact" w:before="194" w:after="0"/>
              <w:ind w:left="7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Calculate load power through clamp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meter/ multimeter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 the voltage of load with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help of voltmeter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 load current with the help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clamp meter. </w:t>
            </w:r>
          </w:p>
          <w:p>
            <w:pPr>
              <w:autoSpaceDN w:val="0"/>
              <w:autoSpaceDE w:val="0"/>
              <w:widowControl/>
              <w:spacing w:line="240" w:lineRule="auto" w:before="40" w:after="0"/>
              <w:ind w:left="2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power of load using formula. </w:t>
            </w:r>
          </w:p>
          <w:p>
            <w:pPr>
              <w:autoSpaceDN w:val="0"/>
              <w:tabs>
                <w:tab w:pos="288" w:val="left"/>
                <w:tab w:pos="960" w:val="left"/>
              </w:tabs>
              <w:autoSpaceDE w:val="0"/>
              <w:widowControl/>
              <w:spacing w:line="320" w:lineRule="exact" w:before="196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various type of battery and their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characteristics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Differentiate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Deep cycle battery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VRLA battery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AGM battery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Gel battery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0" w:after="0"/>
              <w:ind w:left="144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4356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appropriate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battery as pe load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demand </w:t>
            </w:r>
          </w:p>
          <w:p>
            <w:pPr>
              <w:autoSpaceDN w:val="0"/>
              <w:autoSpaceDE w:val="0"/>
              <w:widowControl/>
              <w:spacing w:line="259" w:lineRule="auto" w:before="254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Serries parallel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connection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batteries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 specific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gravity of batteries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hydrometer </w:t>
            </w:r>
          </w:p>
          <w:p>
            <w:pPr>
              <w:autoSpaceDN w:val="0"/>
              <w:autoSpaceDE w:val="0"/>
              <w:widowControl/>
              <w:spacing w:line="312" w:lineRule="exact" w:before="20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45" w:lineRule="auto" w:before="40" w:after="0"/>
              <w:ind w:left="2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333333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 As per load requirement select proper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type and size of battery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333333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 Make Series connection of battery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get required voltage. </w:t>
            </w:r>
          </w:p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45" w:lineRule="auto" w:before="2" w:after="0"/>
              <w:ind w:left="2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333333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 Make Parallel connection of batteries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to get required value of current. </w:t>
            </w:r>
          </w:p>
          <w:p>
            <w:pPr>
              <w:autoSpaceDN w:val="0"/>
              <w:tabs>
                <w:tab w:pos="196" w:val="left"/>
                <w:tab w:pos="556" w:val="left"/>
              </w:tabs>
              <w:autoSpaceDE w:val="0"/>
              <w:widowControl/>
              <w:spacing w:line="280" w:lineRule="exact" w:before="268" w:after="0"/>
              <w:ind w:left="7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specific gravity of batteries with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hydrometer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Check the battery charging condition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using hydrometer by measuring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specific gravity of the lead acid battery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850" w:after="0"/>
              <w:ind w:left="82" w:right="264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21 </w:t>
            </w:r>
          </w:p>
          <w:p>
            <w:pPr>
              <w:autoSpaceDN w:val="0"/>
              <w:autoSpaceDE w:val="0"/>
              <w:widowControl/>
              <w:spacing w:line="233" w:lineRule="auto" w:before="56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19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Batteries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</w:t>
            </w:r>
          </w:p>
          <w:p>
            <w:pPr>
              <w:autoSpaceDN w:val="0"/>
              <w:autoSpaceDE w:val="0"/>
              <w:widowControl/>
              <w:spacing w:line="264" w:lineRule="auto" w:before="25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Solar DC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pumping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as 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 demand </w:t>
            </w:r>
          </w:p>
          <w:p>
            <w:pPr>
              <w:autoSpaceDN w:val="0"/>
              <w:autoSpaceDE w:val="0"/>
              <w:widowControl/>
              <w:spacing w:line="254" w:lineRule="auto" w:before="25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components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designing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94" w:lineRule="exact" w:before="0" w:after="0"/>
              <w:ind w:left="7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Solar DC water pumping system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as per customer demand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Confirm the head and flow of water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pump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the power of the water pump as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 requirement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appropriate DC controller as per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load.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320" w:after="0"/>
              <w:ind w:left="0" w:right="10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22 </w:t>
            </w:r>
          </w:p>
          <w:p>
            <w:pPr>
              <w:autoSpaceDN w:val="0"/>
              <w:autoSpaceDE w:val="0"/>
              <w:widowControl/>
              <w:spacing w:line="266" w:lineRule="exact" w:before="53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9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15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1757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45" w:lineRule="auto" w:before="0" w:after="0"/>
              <w:ind w:left="7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solar panel capacity as per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Battery size as per load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Selection of the cable according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specification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85"/>
        </w:trPr>
        <w:tc>
          <w:tcPr>
            <w:tcW w:type="dxa" w:w="1512"/>
            <w:tcBorders>
              <w:start w:sz="23.19999999999999" w:val="single" w:color="#000000"/>
              <w:top w:sz="22.399999999999977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8898"/>
            <w:gridSpan w:val="3"/>
            <w:tcBorders>
              <w:start w:sz="22.399999999999977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36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Midterm </w:t>
            </w:r>
          </w:p>
        </w:tc>
      </w:tr>
      <w:tr>
        <w:trPr>
          <w:trHeight w:hRule="exact" w:val="7989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/Operate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DC 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pump </w:t>
            </w:r>
          </w:p>
          <w:p>
            <w:pPr>
              <w:autoSpaceDN w:val="0"/>
              <w:autoSpaceDE w:val="0"/>
              <w:widowControl/>
              <w:spacing w:line="262" w:lineRule="auto" w:before="25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maintain solar DC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pump </w:t>
            </w:r>
          </w:p>
          <w:p>
            <w:pPr>
              <w:autoSpaceDN w:val="0"/>
              <w:autoSpaceDE w:val="0"/>
              <w:widowControl/>
              <w:spacing w:line="318" w:lineRule="exact" w:before="196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Install/operate solar DC water pump</w:t>
            </w:r>
          </w:p>
          <w:p>
            <w:pPr>
              <w:autoSpaceDN w:val="0"/>
              <w:autoSpaceDE w:val="0"/>
              <w:widowControl/>
              <w:spacing w:line="245" w:lineRule="auto" w:before="50" w:after="0"/>
              <w:ind w:left="600" w:right="20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 per above calculation arrange 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pump, Dc controller, solar PV modules,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cables, and circuit breaker. </w:t>
            </w:r>
          </w:p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45" w:lineRule="auto" w:before="0" w:after="0"/>
              <w:ind w:left="24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Interconnect all components of solar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pump as per diagram.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Start and Test DC water pump. </w:t>
            </w:r>
          </w:p>
          <w:p>
            <w:pPr>
              <w:autoSpaceDN w:val="0"/>
              <w:tabs>
                <w:tab w:pos="240" w:val="left"/>
                <w:tab w:pos="600" w:val="left"/>
              </w:tabs>
              <w:autoSpaceDE w:val="0"/>
              <w:widowControl/>
              <w:spacing w:line="282" w:lineRule="exact" w:before="264" w:after="0"/>
              <w:ind w:left="7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and maintain solar DC water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pump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the physical condition of the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to ensure it is secure and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undamaged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Specifically examine the condition of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pump including its impeller, seals,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bearings, valves, and volute. </w:t>
            </w:r>
          </w:p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45" w:lineRule="auto" w:before="2" w:after="4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Assess the condition of pipework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wear or damage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Ensure sump and floats are clean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electrical components to ensure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insulation is intact, fuses are in good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condition and that bulbs and heaters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8.00000000000011" w:type="dxa"/>
            </w:tblPr>
            <w:tblGrid>
              <w:gridCol w:w="2454"/>
              <w:gridCol w:w="2454"/>
            </w:tblGrid>
            <w:tr>
              <w:trPr>
                <w:trHeight w:hRule="exact" w:val="554"/>
              </w:trPr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74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" w:after="0"/>
                    <w:ind w:left="13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are working properly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Finally, check that all safeguards are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4" w:after="0"/>
              <w:ind w:left="6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operating correctly, and that alarm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beacons and buzzers are functional</w:t>
            </w:r>
            <w:r>
              <w:rPr>
                <w:rFonts w:ascii="Arial" w:hAnsi="Arial" w:eastAsia="Arial"/>
                <w:b w:val="0"/>
                <w:i w:val="0"/>
                <w:color w:val="202124"/>
                <w:sz w:val="24"/>
              </w:rPr>
              <w:t>.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4" w:val="left"/>
                <w:tab w:pos="860" w:val="left"/>
              </w:tabs>
              <w:autoSpaceDE w:val="0"/>
              <w:widowControl/>
              <w:spacing w:line="278" w:lineRule="exact" w:before="16" w:after="0"/>
              <w:ind w:left="256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 </w:t>
            </w:r>
          </w:p>
          <w:p>
            <w:pPr>
              <w:autoSpaceDN w:val="0"/>
              <w:autoSpaceDE w:val="0"/>
              <w:widowControl/>
              <w:spacing w:line="294" w:lineRule="exact" w:before="314" w:after="0"/>
              <w:ind w:left="0" w:right="10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66" w:lineRule="exact" w:before="53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10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heating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system. </w:t>
            </w:r>
          </w:p>
          <w:p>
            <w:pPr>
              <w:autoSpaceDN w:val="0"/>
              <w:autoSpaceDE w:val="0"/>
              <w:widowControl/>
              <w:spacing w:line="264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solar 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Heating system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 customer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demand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Solar water heating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system.</w:t>
            </w:r>
          </w:p>
          <w:p>
            <w:pPr>
              <w:autoSpaceDN w:val="0"/>
              <w:tabs>
                <w:tab w:pos="796" w:val="left"/>
                <w:tab w:pos="1156" w:val="left"/>
              </w:tabs>
              <w:autoSpaceDE w:val="0"/>
              <w:widowControl/>
              <w:spacing w:line="245" w:lineRule="auto" w:before="46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Visit the installed solar water heating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and identify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Solar Collectors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Heat exchanger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storage tank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Controller system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Backup heater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32" w:right="14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25 </w:t>
            </w:r>
          </w:p>
          <w:p>
            <w:pPr>
              <w:autoSpaceDN w:val="0"/>
              <w:autoSpaceDE w:val="0"/>
              <w:widowControl/>
              <w:spacing w:line="268" w:lineRule="exact" w:before="80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33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16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4969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Heating system </w:t>
            </w:r>
          </w:p>
          <w:p>
            <w:pPr>
              <w:autoSpaceDN w:val="0"/>
              <w:autoSpaceDE w:val="0"/>
              <w:widowControl/>
              <w:spacing w:line="316" w:lineRule="exact" w:before="198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Select solar water Heating system as per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customer demand </w:t>
            </w:r>
          </w:p>
          <w:p>
            <w:pPr>
              <w:autoSpaceDN w:val="0"/>
              <w:autoSpaceDE w:val="0"/>
              <w:widowControl/>
              <w:spacing w:line="240" w:lineRule="auto" w:before="4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Determine if site is suitable.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Decide what type of system meets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customer needs and lifestyle.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282" w:lineRule="exact" w:before="14" w:after="0"/>
              <w:ind w:left="76" w:right="144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Contact a Solar Contractor 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Manufacturer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Install solar water Heating 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Mount solar collectors on your roof.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storage tanks &amp; heat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exchanger.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piping systems for transfer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fluid.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water transport pipes.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control systems.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Insulate the system.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162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1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maintain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heating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Define wind energy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</w:t>
            </w:r>
          </w:p>
          <w:p>
            <w:pPr>
              <w:autoSpaceDN w:val="0"/>
              <w:autoSpaceDE w:val="0"/>
              <w:widowControl/>
              <w:spacing w:line="312" w:lineRule="exact" w:before="206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and maintain solar water heating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system</w:t>
            </w:r>
          </w:p>
          <w:p>
            <w:pPr>
              <w:autoSpaceDN w:val="0"/>
              <w:autoSpaceDE w:val="0"/>
              <w:widowControl/>
              <w:spacing w:line="245" w:lineRule="auto" w:before="4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Collector shading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Collector soiling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Collector glazing and seals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Piping and wiring connections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Piping and wiring insulation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Support structures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Heat transfer fluids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Storage systems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284" w:lineRule="exact" w:before="268" w:after="0"/>
              <w:ind w:left="7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Define wind energy and its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characteristics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Explore about wind energy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Differentiate different types of wind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energies (Utility-scale wind,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Distributed or "small" wind, Offshore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wind)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wind power.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82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26 </w:t>
            </w:r>
          </w:p>
          <w:p>
            <w:pPr>
              <w:autoSpaceDN w:val="0"/>
              <w:autoSpaceDE w:val="0"/>
              <w:widowControl/>
              <w:spacing w:line="266" w:lineRule="exact" w:before="53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2556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Wind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Turbine </w:t>
            </w:r>
          </w:p>
          <w:p>
            <w:pPr>
              <w:autoSpaceDN w:val="0"/>
              <w:autoSpaceDE w:val="0"/>
              <w:widowControl/>
              <w:spacing w:line="259" w:lineRule="auto" w:before="254" w:after="0"/>
              <w:ind w:left="78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parameter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wind turbine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its characteristics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Demonstrate Wind Turbine</w:t>
            </w:r>
          </w:p>
          <w:p>
            <w:pPr>
              <w:autoSpaceDN w:val="0"/>
              <w:tabs>
                <w:tab w:pos="796" w:val="left"/>
                <w:tab w:pos="1156" w:val="left"/>
              </w:tabs>
              <w:autoSpaceDE w:val="0"/>
              <w:widowControl/>
              <w:spacing w:line="245" w:lineRule="auto" w:before="44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Visit the installed Wind turbine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Guide wire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Hub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Rotor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Blades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44" w:right="144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27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28 </w:t>
            </w:r>
          </w:p>
          <w:p>
            <w:pPr>
              <w:autoSpaceDN w:val="0"/>
              <w:autoSpaceDE w:val="0"/>
              <w:widowControl/>
              <w:spacing w:line="266" w:lineRule="exact" w:before="80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9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17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2357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types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wind turbine,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 </w:t>
            </w:r>
          </w:p>
          <w:p>
            <w:pPr>
              <w:autoSpaceDN w:val="0"/>
              <w:autoSpaceDE w:val="0"/>
              <w:widowControl/>
              <w:spacing w:line="312" w:lineRule="exact" w:before="20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0" w:val="left"/>
                <w:tab w:pos="1156" w:val="left"/>
              </w:tabs>
              <w:autoSpaceDE w:val="0"/>
              <w:widowControl/>
              <w:spacing w:line="245" w:lineRule="auto" w:before="0" w:after="0"/>
              <w:ind w:left="240" w:right="144" w:firstLine="0"/>
              <w:jc w:val="left"/>
            </w:pP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Shaft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Brake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Gear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Generator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Differentiate vertical axis &amp; horizontal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axis wind turbine.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502"/>
        </w:trPr>
        <w:tc>
          <w:tcPr>
            <w:tcW w:type="dxa" w:w="1512"/>
            <w:tcBorders>
              <w:start w:sz="23.19999999999999" w:val="single" w:color="#000000"/>
              <w:top w:sz="22.399999999999864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280"/>
            <w:tcBorders>
              <w:start w:sz="22.399999999999977" w:val="single" w:color="#000000"/>
              <w:top w:sz="22.3999999999998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a vertical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axis wind turbine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Horizontal Axis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Wind Turbine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Installation of wind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turbine </w:t>
            </w:r>
          </w:p>
          <w:p>
            <w:pPr>
              <w:autoSpaceDN w:val="0"/>
              <w:autoSpaceDE w:val="0"/>
              <w:widowControl/>
              <w:spacing w:line="312" w:lineRule="exact" w:before="724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a Horizontal / Vertical axis wind </w:t>
            </w:r>
          </w:p>
          <w:p>
            <w:pPr>
              <w:autoSpaceDN w:val="0"/>
              <w:autoSpaceDE w:val="0"/>
              <w:widowControl/>
              <w:spacing w:line="268" w:lineRule="exact" w:before="3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turbine </w:t>
            </w:r>
          </w:p>
          <w:p>
            <w:pPr>
              <w:autoSpaceDN w:val="0"/>
              <w:autoSpaceDE w:val="0"/>
              <w:widowControl/>
              <w:spacing w:line="245" w:lineRule="auto" w:before="188" w:after="0"/>
              <w:ind w:left="528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wind power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Design turbine blades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torque on turbine </w:t>
            </w:r>
          </w:p>
          <w:p>
            <w:pPr>
              <w:autoSpaceDN w:val="0"/>
              <w:autoSpaceDE w:val="0"/>
              <w:widowControl/>
              <w:spacing w:line="266" w:lineRule="exact" w:before="284" w:after="0"/>
              <w:ind w:left="24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Install vertical / horizontal axis wind </w:t>
            </w:r>
          </w:p>
          <w:p>
            <w:pPr>
              <w:autoSpaceDN w:val="0"/>
              <w:autoSpaceDE w:val="0"/>
              <w:widowControl/>
              <w:spacing w:line="268" w:lineRule="exact" w:before="32" w:after="0"/>
              <w:ind w:left="24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turbine </w:t>
            </w:r>
          </w:p>
          <w:p>
            <w:pPr>
              <w:autoSpaceDN w:val="0"/>
              <w:autoSpaceDE w:val="0"/>
              <w:widowControl/>
              <w:spacing w:line="245" w:lineRule="auto" w:before="24" w:after="0"/>
              <w:ind w:left="52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Prepare Foundation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Erect tower and install turbine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Electrical wiring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Connection to electricity grid </w:t>
            </w:r>
          </w:p>
        </w:tc>
        <w:tc>
          <w:tcPr>
            <w:tcW w:type="dxa" w:w="1710"/>
            <w:tcBorders>
              <w:start w:sz="22.399999999999636" w:val="single" w:color="#000000"/>
              <w:top w:sz="22.3999999999998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144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30 </w:t>
            </w:r>
          </w:p>
          <w:p>
            <w:pPr>
              <w:autoSpaceDN w:val="0"/>
              <w:autoSpaceDE w:val="0"/>
              <w:widowControl/>
              <w:spacing w:line="268" w:lineRule="exact" w:before="108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  <w:p>
            <w:pPr>
              <w:autoSpaceDN w:val="0"/>
              <w:tabs>
                <w:tab w:pos="744" w:val="left"/>
              </w:tabs>
              <w:autoSpaceDE w:val="0"/>
              <w:widowControl/>
              <w:spacing w:line="276" w:lineRule="exact" w:before="774" w:after="0"/>
              <w:ind w:left="4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5 </w:t>
            </w:r>
          </w:p>
        </w:tc>
      </w:tr>
      <w:tr>
        <w:trPr>
          <w:trHeight w:hRule="exact" w:val="5546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0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Employable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Project/Assignment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(6 weeks i.e. 21-26)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in addition of regular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classes. </w:t>
            </w:r>
          </w:p>
          <w:p>
            <w:pPr>
              <w:autoSpaceDN w:val="0"/>
              <w:autoSpaceDE w:val="0"/>
              <w:widowControl/>
              <w:spacing w:line="266" w:lineRule="exact" w:before="348" w:after="0"/>
              <w:ind w:left="0" w:right="0" w:firstLine="0"/>
              <w:jc w:val="center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4"/>
              </w:rPr>
              <w:t xml:space="preserve">OR </w:t>
            </w:r>
          </w:p>
          <w:p>
            <w:pPr>
              <w:autoSpaceDN w:val="0"/>
              <w:autoSpaceDE w:val="0"/>
              <w:widowControl/>
              <w:spacing w:line="312" w:lineRule="exact" w:before="302" w:after="0"/>
              <w:ind w:left="78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On job training ( 2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weeks)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02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Guidelines to the Trainees for selection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of students employable project like final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year project (FYP)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Assign Independent project to each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Trainee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 project based on trainee’s aptitude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acquired skills. </w:t>
            </w:r>
          </w:p>
          <w:p>
            <w:pPr>
              <w:autoSpaceDN w:val="0"/>
              <w:autoSpaceDE w:val="0"/>
              <w:widowControl/>
              <w:spacing w:line="416" w:lineRule="exact" w:before="10" w:after="0"/>
              <w:ind w:left="796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Designed by keeping in view the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emerging trends in the local market as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well as across the globe.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8" w:lineRule="exact" w:before="8" w:after="0"/>
              <w:ind w:left="43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project idea may be based 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Entrepreneur. </w:t>
            </w:r>
          </w:p>
          <w:p>
            <w:pPr>
              <w:autoSpaceDN w:val="0"/>
              <w:autoSpaceDE w:val="0"/>
              <w:widowControl/>
              <w:spacing w:line="294" w:lineRule="exact" w:before="13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Leading to the successful employment.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37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13611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92" w:lineRule="exact" w:before="0" w:after="0"/>
              <w:ind w:left="330" w:right="432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duration of the project will be 6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weeks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Ideas may be generated via different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sites such as: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https://1000projects.org/</w:t>
                </w:r>
              </w:hyperlink>
            </w:r>
          </w:p>
          <w:p>
            <w:pPr>
              <w:autoSpaceDN w:val="0"/>
              <w:autoSpaceDE w:val="0"/>
              <w:widowControl/>
              <w:spacing w:line="266" w:lineRule="exact" w:before="348" w:after="0"/>
              <w:ind w:left="33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https://nevonprojects.com/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200" w:after="0"/>
              <w:ind w:left="330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https://technofizi.net/best-computer-science-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and-engineering-cse-project-topics-ideas-for-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students/</w:t>
                </w:r>
              </w:hyperlink>
            </w:r>
          </w:p>
          <w:p>
            <w:pPr>
              <w:autoSpaceDN w:val="0"/>
              <w:autoSpaceDE w:val="0"/>
              <w:widowControl/>
              <w:spacing w:line="408" w:lineRule="exact" w:before="212" w:after="0"/>
              <w:ind w:left="330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https://engineering.eckovation.com/plc-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based-final-year-projects/</w:t>
                </w:r>
              </w:hyperlink>
            </w:r>
          </w:p>
          <w:p>
            <w:pPr>
              <w:autoSpaceDN w:val="0"/>
              <w:tabs>
                <w:tab w:pos="330" w:val="left"/>
              </w:tabs>
              <w:autoSpaceDE w:val="0"/>
              <w:widowControl/>
              <w:spacing w:line="418" w:lineRule="exact" w:before="216" w:after="0"/>
              <w:ind w:left="14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4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Final viva/assessment will be conducted 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project assignments. </w:t>
            </w:r>
          </w:p>
          <w:p>
            <w:pPr>
              <w:autoSpaceDN w:val="0"/>
              <w:tabs>
                <w:tab w:pos="330" w:val="left"/>
              </w:tabs>
              <w:autoSpaceDE w:val="0"/>
              <w:widowControl/>
              <w:spacing w:line="420" w:lineRule="exact" w:before="8" w:after="0"/>
              <w:ind w:left="14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At the end of session the project will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presented in skills competition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skill competition will be conducted 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zonal, regional and National level. </w:t>
            </w:r>
          </w:p>
          <w:p>
            <w:pPr>
              <w:autoSpaceDN w:val="0"/>
              <w:tabs>
                <w:tab w:pos="330" w:val="left"/>
              </w:tabs>
              <w:autoSpaceDE w:val="0"/>
              <w:widowControl/>
              <w:spacing w:line="418" w:lineRule="exact" w:before="10" w:after="0"/>
              <w:ind w:left="14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project will be presented in front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Industrialists for commercialization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best business idea will be placed 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NAVTTC business incubation center for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commercialization. </w:t>
            </w:r>
          </w:p>
          <w:p>
            <w:pPr>
              <w:autoSpaceDN w:val="0"/>
              <w:autoSpaceDE w:val="0"/>
              <w:widowControl/>
              <w:spacing w:line="266" w:lineRule="exact" w:before="148" w:after="0"/>
              <w:ind w:left="14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--------------------------------------- </w:t>
            </w:r>
          </w:p>
          <w:p>
            <w:pPr>
              <w:autoSpaceDN w:val="0"/>
              <w:autoSpaceDE w:val="0"/>
              <w:widowControl/>
              <w:spacing w:line="266" w:lineRule="exact" w:before="354" w:after="0"/>
              <w:ind w:left="0" w:right="2150" w:firstLine="0"/>
              <w:jc w:val="righ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4"/>
              </w:rPr>
              <w:t xml:space="preserve">OR </w:t>
            </w:r>
          </w:p>
          <w:p>
            <w:pPr>
              <w:autoSpaceDN w:val="0"/>
              <w:autoSpaceDE w:val="0"/>
              <w:widowControl/>
              <w:spacing w:line="264" w:lineRule="exact" w:before="344" w:after="0"/>
              <w:ind w:left="148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4"/>
              </w:rPr>
              <w:t xml:space="preserve">On job training for 2 weeks: </w:t>
            </w:r>
          </w:p>
          <w:p>
            <w:pPr>
              <w:autoSpaceDN w:val="0"/>
              <w:tabs>
                <w:tab w:pos="330" w:val="left"/>
              </w:tabs>
              <w:autoSpaceDE w:val="0"/>
              <w:widowControl/>
              <w:spacing w:line="422" w:lineRule="exact" w:before="208" w:after="0"/>
              <w:ind w:left="14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Aims to provide 2 weeks industrial training to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Trainees as part of overall training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program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Ideal for the manufacturing trades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16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19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2157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30" w:val="left"/>
              </w:tabs>
              <w:autoSpaceDE w:val="0"/>
              <w:widowControl/>
              <w:spacing w:line="394" w:lineRule="exact" w:before="0" w:after="0"/>
              <w:ind w:left="14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As an alternate to the projects that involve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expensive 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Focuses on increasing Trainee’s motivation,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productivity, efficiency and quick learning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approach.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760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power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generation of wind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turbine </w:t>
            </w:r>
          </w:p>
          <w:p>
            <w:pPr>
              <w:autoSpaceDN w:val="0"/>
              <w:autoSpaceDE w:val="0"/>
              <w:widowControl/>
              <w:spacing w:line="254" w:lineRule="auto" w:before="25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inspection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Wind turbine </w:t>
            </w:r>
          </w:p>
          <w:p>
            <w:pPr>
              <w:autoSpaceDN w:val="0"/>
              <w:autoSpaceDE w:val="0"/>
              <w:widowControl/>
              <w:spacing w:line="262" w:lineRule="auto" w:before="25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maintenance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wind turbine </w:t>
            </w:r>
          </w:p>
          <w:p>
            <w:pPr>
              <w:autoSpaceDN w:val="0"/>
              <w:autoSpaceDE w:val="0"/>
              <w:widowControl/>
              <w:spacing w:line="312" w:lineRule="exact" w:before="202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304" w:lineRule="exact" w:before="214" w:after="0"/>
              <w:ind w:left="7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Calculate power generation of wind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turbine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Rotor swept area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wind speed.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66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air density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maximum power coefficient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ranging from 0.25 to 0.45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appropriate formula to calculate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wind turbine output power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20" w:lineRule="exact" w:before="264" w:after="0"/>
              <w:ind w:left="7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inspection of Wind turbine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Wind Turbine Visual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Dimensional Inspection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Wind Turbine Functional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Wind Turbine Materials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Wind Turbine Packaging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Inspection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maintenance of wind turbine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Changing oil, belts, bearing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lubrication, and air filters.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7" w:lineRule="auto" w:before="40" w:after="0"/>
              <w:ind w:left="43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Testing and realigning shafts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hydraulic components.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9" w:lineRule="auto" w:before="40" w:after="0"/>
              <w:ind w:left="43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Inspecting for oil leaks, cracks,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brake pads.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Torqueing tower bolts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288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32 </w:t>
            </w:r>
          </w:p>
          <w:p>
            <w:pPr>
              <w:autoSpaceDN w:val="0"/>
              <w:autoSpaceDE w:val="0"/>
              <w:widowControl/>
              <w:spacing w:line="266" w:lineRule="exact" w:before="53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728"/>
        </w:trPr>
        <w:tc>
          <w:tcPr>
            <w:tcW w:type="dxa" w:w="1512"/>
            <w:tcBorders>
              <w:start w:sz="23.19999999999999" w:val="single" w:color="#000000"/>
              <w:top w:sz="22.400000000000546" w:val="single" w:color="#000000"/>
              <w:end w:sz="22.399999999999977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280"/>
            <w:tcBorders>
              <w:start w:sz="22.399999999999977" w:val="single" w:color="#000000"/>
              <w:top w:sz="22.400000000000546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Generate report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 work </w:t>
            </w:r>
          </w:p>
          <w:p>
            <w:pPr>
              <w:autoSpaceDN w:val="0"/>
              <w:autoSpaceDE w:val="0"/>
              <w:widowControl/>
              <w:spacing w:line="254" w:lineRule="auto" w:before="25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in local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 </w:t>
            </w:r>
          </w:p>
        </w:tc>
        <w:tc>
          <w:tcPr>
            <w:tcW w:type="dxa" w:w="4908"/>
            <w:tcBorders>
              <w:start w:sz="23.200000000000045" w:val="single" w:color="#000000"/>
              <w:top w:sz="22.400000000000546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318" w:lineRule="exact" w:before="0" w:after="0"/>
              <w:ind w:left="7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Generate report of site work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Decide on the 'Terms of reference'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Decide on the procedure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the information </w:t>
            </w:r>
          </w:p>
        </w:tc>
        <w:tc>
          <w:tcPr>
            <w:tcW w:type="dxa" w:w="1710"/>
            <w:tcBorders>
              <w:start w:sz="22.399999999999636" w:val="single" w:color="#000000"/>
              <w:top w:sz="22.40000000000054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6" w:after="0"/>
              <w:ind w:left="288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34 </w:t>
            </w:r>
          </w:p>
        </w:tc>
      </w:tr>
    </w:tbl>
    <w:p>
      <w:pPr>
        <w:autoSpaceDN w:val="0"/>
        <w:autoSpaceDE w:val="0"/>
        <w:widowControl/>
        <w:spacing w:line="197" w:lineRule="auto" w:before="13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20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9745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CV building as per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demand </w:t>
            </w:r>
          </w:p>
          <w:p>
            <w:pPr>
              <w:autoSpaceDN w:val="0"/>
              <w:autoSpaceDE w:val="0"/>
              <w:widowControl/>
              <w:spacing w:line="312" w:lineRule="exact" w:before="72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69" w:lineRule="auto" w:before="0" w:after="0"/>
              <w:ind w:left="43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Decide on the structure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Draft the first part of your report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Analyse your findings and draw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conclusions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recommendations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Draft the executive summary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table of contents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Compile a reference list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Revise your draft report </w:t>
            </w:r>
          </w:p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338" w:lineRule="exact" w:before="208" w:after="0"/>
              <w:ind w:left="76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Analyze job in local market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Review the job requirements. </w:t>
            </w:r>
          </w:p>
          <w:p>
            <w:pPr>
              <w:autoSpaceDN w:val="0"/>
              <w:autoSpaceDE w:val="0"/>
              <w:widowControl/>
              <w:spacing w:line="240" w:lineRule="auto" w:before="42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Research similar job descriptions.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7" w:lineRule="auto" w:before="38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the outcomes required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job. </w:t>
            </w:r>
          </w:p>
          <w:p>
            <w:pPr>
              <w:autoSpaceDN w:val="0"/>
              <w:autoSpaceDE w:val="0"/>
              <w:widowControl/>
              <w:spacing w:line="240" w:lineRule="auto" w:before="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Examine the job efficiencies.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9" w:lineRule="auto" w:before="38" w:after="0"/>
              <w:ind w:left="43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Determine the skills and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Define the salary bands.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Continue to evolve the job. </w:t>
            </w:r>
          </w:p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96" w:lineRule="exact" w:before="18" w:after="0"/>
              <w:ind w:left="76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CV building as per job demand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down your Objective. </w:t>
            </w:r>
          </w:p>
          <w:p>
            <w:pPr>
              <w:autoSpaceDN w:val="0"/>
              <w:autoSpaceDE w:val="0"/>
              <w:widowControl/>
              <w:spacing w:line="254" w:lineRule="auto" w:before="42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Enlist your Key skills and experience.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down your Education. </w:t>
            </w:r>
          </w:p>
          <w:p>
            <w:pPr>
              <w:autoSpaceDN w:val="0"/>
              <w:autoSpaceDE w:val="0"/>
              <w:widowControl/>
              <w:spacing w:line="254" w:lineRule="auto" w:before="44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down your work experience.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Enlist Additional skills.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7" w:lineRule="auto" w:before="42" w:after="0"/>
              <w:ind w:left="43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down your Interests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Enlist References if any.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838"/>
        </w:trPr>
        <w:tc>
          <w:tcPr>
            <w:tcW w:type="dxa" w:w="1512"/>
            <w:tcBorders>
              <w:start w:sz="23.19999999999999" w:val="single" w:color="#000000"/>
              <w:top w:sz="23.200000000000728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72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1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demand in any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two-international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country </w:t>
            </w:r>
          </w:p>
          <w:p>
            <w:pPr>
              <w:autoSpaceDN w:val="0"/>
              <w:autoSpaceDE w:val="0"/>
              <w:widowControl/>
              <w:spacing w:line="264" w:lineRule="auto" w:before="256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Jobs Applying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 in any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two-international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country </w:t>
            </w:r>
          </w:p>
          <w:p>
            <w:pPr>
              <w:autoSpaceDN w:val="0"/>
              <w:autoSpaceDE w:val="0"/>
              <w:widowControl/>
              <w:spacing w:line="252" w:lineRule="auto" w:before="25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customer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demand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72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12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Analyze job demand in any two-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international country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 clear about why you want to work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overseas.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7" w:lineRule="auto" w:before="40" w:after="0"/>
              <w:ind w:left="43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Keep an open mind about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choice of location.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Start with the constraints. </w:t>
            </w:r>
          </w:p>
          <w:p>
            <w:pPr>
              <w:autoSpaceDN w:val="0"/>
              <w:autoSpaceDE w:val="0"/>
              <w:widowControl/>
              <w:spacing w:line="240" w:lineRule="auto" w:before="42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Consult with your employer.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 your research. </w:t>
            </w:r>
          </w:p>
          <w:p>
            <w:pPr>
              <w:autoSpaceDN w:val="0"/>
              <w:autoSpaceDE w:val="0"/>
              <w:widowControl/>
              <w:spacing w:line="240" w:lineRule="auto" w:before="42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Think transferable skills.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72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318" w:right="244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35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37 </w:t>
            </w:r>
          </w:p>
          <w:p>
            <w:pPr>
              <w:autoSpaceDN w:val="0"/>
              <w:autoSpaceDE w:val="0"/>
              <w:widowControl/>
              <w:spacing w:line="266" w:lineRule="exact" w:before="108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19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21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5277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308" w:lineRule="exact" w:before="0" w:after="0"/>
              <w:ind w:left="7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Jobs Applying procedure in any two-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international country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Determine the type of job you want.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7" w:lineRule="auto" w:before="38" w:after="0"/>
              <w:ind w:left="43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Decide what country you want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in. </w:t>
            </w:r>
          </w:p>
          <w:p>
            <w:pPr>
              <w:autoSpaceDN w:val="0"/>
              <w:autoSpaceDE w:val="0"/>
              <w:widowControl/>
              <w:spacing w:line="238" w:lineRule="auto" w:before="42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a job you're interested in.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Apply for a visa or work permit. </w:t>
            </w:r>
          </w:p>
          <w:p>
            <w:pPr>
              <w:autoSpaceDN w:val="0"/>
              <w:autoSpaceDE w:val="0"/>
              <w:widowControl/>
              <w:spacing w:line="254" w:lineRule="auto" w:before="42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Update and localize your resume.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Apply for the job.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22" w:lineRule="exact" w:before="0" w:after="0"/>
              <w:ind w:left="76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Analyze customer demand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Collection of information from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62" w:lineRule="auto" w:before="46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Situational analysis and specification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objectives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Conduct of market survey.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24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cost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analysis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 demand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 market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survey for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estimation </w:t>
            </w:r>
          </w:p>
          <w:p>
            <w:pPr>
              <w:autoSpaceDN w:val="0"/>
              <w:autoSpaceDE w:val="0"/>
              <w:widowControl/>
              <w:spacing w:line="312" w:lineRule="exact" w:before="72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cost analysis as per customer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demands. </w:t>
            </w:r>
          </w:p>
          <w:p>
            <w:pPr>
              <w:autoSpaceDN w:val="0"/>
              <w:autoSpaceDE w:val="0"/>
              <w:widowControl/>
              <w:spacing w:line="262" w:lineRule="auto" w:before="280" w:after="0"/>
              <w:ind w:left="43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Categorizing Costs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Collect Data for Cost Analysis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the Costs </w:t>
            </w:r>
          </w:p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86" w:lineRule="exact" w:before="304" w:after="0"/>
              <w:ind w:left="76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Conduct market survey for project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estimation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a clear goal. </w:t>
            </w:r>
          </w:p>
          <w:p>
            <w:pPr>
              <w:autoSpaceDN w:val="0"/>
              <w:autoSpaceDE w:val="0"/>
              <w:widowControl/>
              <w:spacing w:line="266" w:lineRule="auto" w:before="38" w:after="0"/>
              <w:ind w:left="432" w:right="218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 what target market to survey.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 what you want to investigate.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help from the people who know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surveys.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7" w:lineRule="auto" w:before="40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Consider the best way to get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answers. </w:t>
            </w:r>
          </w:p>
          <w:p>
            <w:pPr>
              <w:autoSpaceDN w:val="0"/>
              <w:autoSpaceDE w:val="0"/>
              <w:widowControl/>
              <w:spacing w:line="257" w:lineRule="auto" w:before="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Administer the survey effectively.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Conduct a thorough survey analysis.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88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38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39 </w:t>
            </w:r>
          </w:p>
          <w:p>
            <w:pPr>
              <w:autoSpaceDN w:val="0"/>
              <w:autoSpaceDE w:val="0"/>
              <w:widowControl/>
              <w:spacing w:line="268" w:lineRule="exact" w:before="80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2040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quotation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customer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Negotiate /Deal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customer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signed MOU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10" w:lineRule="exact" w:before="0" w:after="0"/>
              <w:ind w:left="7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quotation for customer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Construct your quote clearly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logically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Include all necessary information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Try to send your quotes quickly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144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41 </w:t>
            </w:r>
          </w:p>
        </w:tc>
      </w:tr>
    </w:tbl>
    <w:p>
      <w:pPr>
        <w:autoSpaceDN w:val="0"/>
        <w:autoSpaceDE w:val="0"/>
        <w:widowControl/>
        <w:spacing w:line="197" w:lineRule="auto" w:before="13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22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9751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9" w:lineRule="auto" w:before="0" w:after="0"/>
              <w:ind w:left="796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Include your contact information like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company name and phone number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try to follow up quotes with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message after a couple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days. </w:t>
            </w:r>
          </w:p>
          <w:p>
            <w:pPr>
              <w:autoSpaceDN w:val="0"/>
              <w:autoSpaceDE w:val="0"/>
              <w:widowControl/>
              <w:spacing w:line="269" w:lineRule="auto" w:before="40" w:after="0"/>
              <w:ind w:left="796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If you miss out on a big deal, try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get feedback about why you were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 chosen. Was it that your price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 too high, or was your quote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lacking in some way? </w:t>
            </w:r>
          </w:p>
          <w:p>
            <w:pPr>
              <w:autoSpaceDN w:val="0"/>
              <w:autoSpaceDE w:val="0"/>
              <w:widowControl/>
              <w:spacing w:line="264" w:lineRule="auto" w:before="40" w:after="0"/>
              <w:ind w:left="796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If your business can support it, try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generous payment terms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 incentive. </w:t>
            </w:r>
          </w:p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322" w:lineRule="exact" w:before="0" w:after="0"/>
              <w:ind w:left="76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Negotiate / Deal with customer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signed MOU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Term/duration of the MOU. </w:t>
            </w:r>
          </w:p>
          <w:p>
            <w:pPr>
              <w:autoSpaceDN w:val="0"/>
              <w:autoSpaceDE w:val="0"/>
              <w:widowControl/>
              <w:spacing w:line="238" w:lineRule="auto" w:before="4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Cancellation provisions.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69" w:lineRule="auto" w:before="38" w:after="0"/>
              <w:ind w:left="43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MOU review process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Dispute resolution, including (or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excluding) legal actions,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negotiations, consultations,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executive actions.</w:t>
            </w:r>
          </w:p>
          <w:p>
            <w:pPr>
              <w:autoSpaceDN w:val="0"/>
              <w:autoSpaceDE w:val="0"/>
              <w:widowControl/>
              <w:spacing w:line="266" w:lineRule="auto" w:before="40" w:after="0"/>
              <w:ind w:left="796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Waivers and rights involved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MOU to make compensation claims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the execution of the MOU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against one another. </w:t>
            </w:r>
          </w:p>
          <w:p>
            <w:pPr>
              <w:autoSpaceDN w:val="0"/>
              <w:autoSpaceDE w:val="0"/>
              <w:widowControl/>
              <w:spacing w:line="240" w:lineRule="auto" w:before="4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Intellectual Property provisions.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62" w:lineRule="auto" w:before="38" w:after="0"/>
              <w:ind w:left="43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Privacy provisions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Methods for transferring funds (if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applicable).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770"/>
        </w:trPr>
        <w:tc>
          <w:tcPr>
            <w:tcW w:type="dxa" w:w="1512"/>
            <w:tcBorders>
              <w:start w:sz="23.19999999999999" w:val="single" w:color="#000000"/>
              <w:top w:sz="22.399999999999636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25 </w:t>
            </w:r>
          </w:p>
        </w:tc>
        <w:tc>
          <w:tcPr>
            <w:tcW w:type="dxa" w:w="2280"/>
            <w:tcBorders>
              <w:start w:sz="22.399999999999977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Complete the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done on site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professionalism </w:t>
            </w:r>
          </w:p>
          <w:p>
            <w:pPr>
              <w:autoSpaceDN w:val="0"/>
              <w:autoSpaceDE w:val="0"/>
              <w:widowControl/>
              <w:spacing w:line="310" w:lineRule="exact" w:before="724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</w:t>
            </w:r>
          </w:p>
        </w:tc>
        <w:tc>
          <w:tcPr>
            <w:tcW w:type="dxa" w:w="490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Complete the Work done on site </w:t>
            </w:r>
          </w:p>
          <w:p>
            <w:pPr>
              <w:autoSpaceDN w:val="0"/>
              <w:autoSpaceDE w:val="0"/>
              <w:widowControl/>
              <w:spacing w:line="245" w:lineRule="auto" w:before="54" w:after="0"/>
              <w:ind w:left="24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Collect all related work items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Develop a process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Get organized.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240" w:right="201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Set a time to review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Just do it! </w:t>
            </w:r>
          </w:p>
          <w:p>
            <w:pPr>
              <w:autoSpaceDN w:val="0"/>
              <w:autoSpaceDE w:val="0"/>
              <w:widowControl/>
              <w:spacing w:line="266" w:lineRule="exact" w:before="28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 professionalism </w:t>
            </w:r>
          </w:p>
          <w:p>
            <w:pPr>
              <w:autoSpaceDN w:val="0"/>
              <w:autoSpaceDE w:val="0"/>
              <w:widowControl/>
              <w:spacing w:line="245" w:lineRule="auto" w:before="54" w:after="0"/>
              <w:ind w:left="288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Be productive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Develop a professional image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Take the initiative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Maintain effective work habits </w:t>
            </w:r>
          </w:p>
        </w:tc>
        <w:tc>
          <w:tcPr>
            <w:tcW w:type="dxa" w:w="1710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42 </w:t>
            </w:r>
          </w:p>
          <w:p>
            <w:pPr>
              <w:autoSpaceDN w:val="0"/>
              <w:autoSpaceDE w:val="0"/>
              <w:widowControl/>
              <w:spacing w:line="268" w:lineRule="exact" w:before="80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25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23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2809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288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Manage your time efficiently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Demonstrate integrity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Provide excellence.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288" w:right="144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Be a problem-solver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Be resilient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Communicate effectively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Develop self-awareness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Build relationships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956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ethics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Follow teamwork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environments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principles </w:t>
            </w:r>
          </w:p>
          <w:p>
            <w:pPr>
              <w:autoSpaceDN w:val="0"/>
              <w:autoSpaceDE w:val="0"/>
              <w:widowControl/>
              <w:spacing w:line="312" w:lineRule="exact" w:before="208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 work ethics </w:t>
            </w:r>
          </w:p>
          <w:p>
            <w:pPr>
              <w:autoSpaceDN w:val="0"/>
              <w:autoSpaceDE w:val="0"/>
              <w:widowControl/>
              <w:spacing w:line="245" w:lineRule="auto" w:before="54" w:after="0"/>
              <w:ind w:left="796" w:right="144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Practice punctuality. Develop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habit of being on time or early for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appointments.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Develop professionalism.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Professionalism goes beyond a crisp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white shirt and tie. </w:t>
            </w:r>
          </w:p>
          <w:p>
            <w:pPr>
              <w:autoSpaceDN w:val="0"/>
              <w:autoSpaceDE w:val="0"/>
              <w:widowControl/>
              <w:spacing w:line="230" w:lineRule="auto" w:before="6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Cultivate self-discipline. </w:t>
            </w:r>
          </w:p>
          <w:p>
            <w:pPr>
              <w:autoSpaceDN w:val="0"/>
              <w:autoSpaceDE w:val="0"/>
              <w:widowControl/>
              <w:spacing w:line="233" w:lineRule="auto" w:before="12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Use time wisely. </w:t>
            </w:r>
          </w:p>
          <w:p>
            <w:pPr>
              <w:autoSpaceDN w:val="0"/>
              <w:autoSpaceDE w:val="0"/>
              <w:widowControl/>
              <w:spacing w:line="230" w:lineRule="auto" w:before="6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Stay balanced. </w:t>
            </w:r>
          </w:p>
          <w:p>
            <w:pPr>
              <w:autoSpaceDN w:val="0"/>
              <w:autoSpaceDE w:val="0"/>
              <w:widowControl/>
              <w:spacing w:line="268" w:lineRule="exact" w:before="28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Follow teamwork environments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principles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54" w:after="0"/>
              <w:ind w:left="43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Effective Communication amongst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members. </w:t>
            </w:r>
          </w:p>
          <w:p>
            <w:pPr>
              <w:autoSpaceDN w:val="0"/>
              <w:autoSpaceDE w:val="0"/>
              <w:widowControl/>
              <w:spacing w:line="230" w:lineRule="auto" w:before="6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Reliable team members.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12" w:after="0"/>
              <w:ind w:left="436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Good approach to conflict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43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Strong and effective leadership.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Effective allocation of resources.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10" w:after="0"/>
              <w:ind w:left="436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Mutual respect amongst team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members.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432" w:right="40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Constructive working relationship.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Positive approach to diversity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equality.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43 </w:t>
            </w:r>
          </w:p>
          <w:p>
            <w:pPr>
              <w:autoSpaceDN w:val="0"/>
              <w:autoSpaceDE w:val="0"/>
              <w:widowControl/>
              <w:spacing w:line="266" w:lineRule="exact" w:before="80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301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24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10" w:lineRule="exact" w:before="0" w:after="512"/>
        <w:ind w:left="0" w:right="20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33"/>
        <w:gridCol w:w="3533"/>
        <w:gridCol w:w="3533"/>
      </w:tblGrid>
      <w:tr>
        <w:trPr>
          <w:trHeight w:hRule="exact" w:val="694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7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Week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No.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7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Description </w:t>
            </w:r>
          </w:p>
        </w:tc>
      </w:tr>
      <w:tr>
        <w:trPr>
          <w:trHeight w:hRule="exact" w:val="650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renewable energy sources and make comparison of them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respect to (cost, advantages, disadvantages, emissions)</w:t>
            </w:r>
          </w:p>
        </w:tc>
      </w:tr>
      <w:tr>
        <w:trPr>
          <w:trHeight w:hRule="exact" w:val="960"/>
        </w:trPr>
        <w:tc>
          <w:tcPr>
            <w:tcW w:type="dxa" w:w="126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 </w:t>
            </w:r>
          </w:p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Task-2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4" w:after="0"/>
              <w:ind w:left="104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Power tariff of solar power, thermal power and WAPDA power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one Kilowatt system for one month and compare power tariff,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calculate payback period of solar</w:t>
            </w:r>
          </w:p>
        </w:tc>
      </w:tr>
      <w:tr>
        <w:trPr>
          <w:trHeight w:hRule="exact" w:val="648"/>
        </w:trPr>
        <w:tc>
          <w:tcPr>
            <w:tcW w:type="dxa" w:w="3533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Task-3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Measure power of Solar PV module by measuring short circuit voltage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current</w:t>
            </w:r>
          </w:p>
        </w:tc>
      </w:tr>
      <w:tr>
        <w:trPr>
          <w:trHeight w:hRule="exact" w:val="644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Week-3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Task-4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effect of tilt angle, shading and light intensity on the output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power of solar PV module</w:t>
            </w:r>
          </w:p>
        </w:tc>
      </w:tr>
      <w:tr>
        <w:trPr>
          <w:trHeight w:hRule="exact" w:val="644"/>
        </w:trPr>
        <w:tc>
          <w:tcPr>
            <w:tcW w:type="dxa" w:w="1260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Week-4 </w:t>
            </w:r>
          </w:p>
        </w:tc>
        <w:tc>
          <w:tcPr>
            <w:tcW w:type="dxa" w:w="116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Task-5</w:t>
            </w:r>
          </w:p>
        </w:tc>
        <w:tc>
          <w:tcPr>
            <w:tcW w:type="dxa" w:w="803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different types of Solar PV Technologies and make comparison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them with respect to (Advantages, disadvantages, and cost)</w:t>
            </w:r>
          </w:p>
        </w:tc>
      </w:tr>
      <w:tr>
        <w:trPr>
          <w:trHeight w:hRule="exact" w:val="642"/>
        </w:trPr>
        <w:tc>
          <w:tcPr>
            <w:tcW w:type="dxa" w:w="3533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Task-6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difference between On-grid, Off-Grid and Hybrid Solar PV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</w:tr>
      <w:tr>
        <w:trPr>
          <w:trHeight w:hRule="exact" w:val="332"/>
        </w:trPr>
        <w:tc>
          <w:tcPr>
            <w:tcW w:type="dxa" w:w="3533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Task-7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Connect Solar PV module in series to get desire level of voltage</w:t>
            </w:r>
          </w:p>
        </w:tc>
      </w:tr>
      <w:tr>
        <w:trPr>
          <w:trHeight w:hRule="exact" w:val="328"/>
        </w:trPr>
        <w:tc>
          <w:tcPr>
            <w:tcW w:type="dxa" w:w="3533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Task-8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Connect Solar PV module in parallel to get desire level of current</w:t>
            </w:r>
          </w:p>
        </w:tc>
      </w:tr>
      <w:tr>
        <w:trPr>
          <w:trHeight w:hRule="exact" w:val="324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Week-5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Task-9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Identify different parts of Solar power system</w:t>
            </w:r>
          </w:p>
        </w:tc>
      </w:tr>
      <w:tr>
        <w:trPr>
          <w:trHeight w:hRule="exact" w:val="966"/>
        </w:trPr>
        <w:tc>
          <w:tcPr>
            <w:tcW w:type="dxa" w:w="353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Task-10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4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Compare efficiency, cost, advantages, and disadvantages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Monocrystalline, Polycrystalline, Amorphous Silicon and Concentrated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PV cell. </w:t>
            </w:r>
          </w:p>
        </w:tc>
      </w:tr>
      <w:tr>
        <w:trPr>
          <w:trHeight w:hRule="exact" w:val="644"/>
        </w:trPr>
        <w:tc>
          <w:tcPr>
            <w:tcW w:type="dxa" w:w="353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Task-11</w:t>
            </w:r>
          </w:p>
        </w:tc>
        <w:tc>
          <w:tcPr>
            <w:tcW w:type="dxa" w:w="803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4" w:right="129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different types of charge controller and compare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characteristics. </w:t>
            </w:r>
          </w:p>
        </w:tc>
      </w:tr>
      <w:tr>
        <w:trPr>
          <w:trHeight w:hRule="exact" w:val="644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Week-6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Task-12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2" w:after="0"/>
              <w:ind w:left="10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wire used for solar PV system installation according to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size and current ratings. </w:t>
            </w:r>
          </w:p>
        </w:tc>
      </w:tr>
      <w:tr>
        <w:trPr>
          <w:trHeight w:hRule="exact" w:val="642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Week-7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Task-13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2" w:after="0"/>
              <w:ind w:left="104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software, design Grid connected System and calculate Shading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system loss. </w:t>
            </w:r>
          </w:p>
        </w:tc>
      </w:tr>
      <w:tr>
        <w:trPr>
          <w:trHeight w:hRule="exact" w:val="650"/>
        </w:trPr>
        <w:tc>
          <w:tcPr>
            <w:tcW w:type="dxa" w:w="126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Week-8 </w:t>
            </w:r>
          </w:p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Task-14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Number of solar PV modules and size of battery for 1 KW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PV system. </w:t>
            </w:r>
          </w:p>
        </w:tc>
      </w:tr>
      <w:tr>
        <w:trPr>
          <w:trHeight w:hRule="exact" w:val="324"/>
        </w:trPr>
        <w:tc>
          <w:tcPr>
            <w:tcW w:type="dxa" w:w="3533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Task-15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1 KW Solar PV system for Home. </w:t>
            </w:r>
          </w:p>
        </w:tc>
      </w:tr>
      <w:tr>
        <w:trPr>
          <w:trHeight w:hRule="exact" w:val="644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Week-9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Task-16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 individual Solar PV module among the installed string and verify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output power with their rated power. Identify faulty module if any. </w:t>
            </w:r>
          </w:p>
        </w:tc>
      </w:tr>
      <w:tr>
        <w:trPr>
          <w:trHeight w:hRule="exact" w:val="332"/>
        </w:trPr>
        <w:tc>
          <w:tcPr>
            <w:tcW w:type="dxa" w:w="126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Week-10 </w:t>
            </w:r>
          </w:p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Task-17 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bidirectional energy meter for net metering. </w:t>
            </w:r>
          </w:p>
        </w:tc>
      </w:tr>
      <w:tr>
        <w:trPr>
          <w:trHeight w:hRule="exact" w:val="960"/>
        </w:trPr>
        <w:tc>
          <w:tcPr>
            <w:tcW w:type="dxa" w:w="3533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Task-18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4" w:after="0"/>
              <w:ind w:left="104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Deep cycle, VRLA, AGM and Gel Batteries and make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comparison of them with respect to (Advantages, disadvantages,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cost) </w:t>
            </w:r>
          </w:p>
        </w:tc>
      </w:tr>
      <w:tr>
        <w:trPr>
          <w:trHeight w:hRule="exact" w:val="328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Week-11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Task-19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Connect batteries in series to get desire level of voltage </w:t>
            </w:r>
          </w:p>
        </w:tc>
      </w:tr>
      <w:tr>
        <w:trPr>
          <w:trHeight w:hRule="exact" w:val="324"/>
        </w:trPr>
        <w:tc>
          <w:tcPr>
            <w:tcW w:type="dxa" w:w="353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Task-20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Connect batteries in parallel to get desire level of current </w:t>
            </w:r>
          </w:p>
        </w:tc>
      </w:tr>
      <w:tr>
        <w:trPr>
          <w:trHeight w:hRule="exact" w:val="332"/>
        </w:trPr>
        <w:tc>
          <w:tcPr>
            <w:tcW w:type="dxa" w:w="353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Task-21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hydrometer to check the specific gravity of lead acid battery. </w:t>
            </w:r>
          </w:p>
        </w:tc>
      </w:tr>
    </w:tbl>
    <w:p>
      <w:pPr>
        <w:autoSpaceDN w:val="0"/>
        <w:autoSpaceDE w:val="0"/>
        <w:widowControl/>
        <w:spacing w:line="197" w:lineRule="auto" w:before="34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25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4" w:right="618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17"/>
        <w:gridCol w:w="3517"/>
        <w:gridCol w:w="3517"/>
      </w:tblGrid>
      <w:tr>
        <w:trPr>
          <w:trHeight w:hRule="exact" w:val="326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Week-12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Task-22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Solar DC water pumping system as per customer demand </w:t>
            </w:r>
          </w:p>
        </w:tc>
      </w:tr>
      <w:tr>
        <w:trPr>
          <w:trHeight w:hRule="exact" w:val="328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Week-13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Midterm </w:t>
            </w:r>
          </w:p>
        </w:tc>
      </w:tr>
      <w:tr>
        <w:trPr>
          <w:trHeight w:hRule="exact" w:val="332"/>
        </w:trPr>
        <w:tc>
          <w:tcPr>
            <w:tcW w:type="dxa" w:w="1260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Week-14 </w:t>
            </w:r>
          </w:p>
        </w:tc>
        <w:tc>
          <w:tcPr>
            <w:tcW w:type="dxa" w:w="1168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Task-23 </w:t>
            </w:r>
          </w:p>
        </w:tc>
        <w:tc>
          <w:tcPr>
            <w:tcW w:type="dxa" w:w="8038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DC water pumping system. </w:t>
            </w:r>
          </w:p>
        </w:tc>
      </w:tr>
      <w:tr>
        <w:trPr>
          <w:trHeight w:hRule="exact" w:val="326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Week-15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Task-24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parts of solar water heating system. </w:t>
            </w:r>
          </w:p>
        </w:tc>
      </w:tr>
      <w:tr>
        <w:trPr>
          <w:trHeight w:hRule="exact" w:val="326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Task-25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water heating system. </w:t>
            </w:r>
          </w:p>
        </w:tc>
      </w:tr>
      <w:tr>
        <w:trPr>
          <w:trHeight w:hRule="exact" w:val="326"/>
        </w:trPr>
        <w:tc>
          <w:tcPr>
            <w:tcW w:type="dxa" w:w="1260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Week-16 </w:t>
            </w:r>
          </w:p>
        </w:tc>
        <w:tc>
          <w:tcPr>
            <w:tcW w:type="dxa" w:w="1168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Task-26 </w:t>
            </w:r>
          </w:p>
        </w:tc>
        <w:tc>
          <w:tcPr>
            <w:tcW w:type="dxa" w:w="8038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maintain solar water heating system </w:t>
            </w:r>
          </w:p>
        </w:tc>
      </w:tr>
      <w:tr>
        <w:trPr>
          <w:trHeight w:hRule="exact" w:val="328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Week-17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Task-27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the parts of wind turbine system. </w:t>
            </w:r>
          </w:p>
        </w:tc>
      </w:tr>
      <w:tr>
        <w:trPr>
          <w:trHeight w:hRule="exact" w:val="648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Task-28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types of wind turbine and make comparison of them with respect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(Advantages, disadvantages, and cost) </w:t>
            </w:r>
          </w:p>
        </w:tc>
      </w:tr>
      <w:tr>
        <w:trPr>
          <w:trHeight w:hRule="exact" w:val="324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Week-18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Task-29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a vertical axis wind turbine </w:t>
            </w:r>
          </w:p>
        </w:tc>
      </w:tr>
      <w:tr>
        <w:trPr>
          <w:trHeight w:hRule="exact" w:val="328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Week-19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week </w:t>
            </w:r>
          </w:p>
        </w:tc>
      </w:tr>
      <w:tr>
        <w:trPr>
          <w:trHeight w:hRule="exact" w:val="328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Week-20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Task-31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power generation of wind turbine for a given scenario. </w:t>
            </w:r>
          </w:p>
        </w:tc>
      </w:tr>
      <w:tr>
        <w:trPr>
          <w:trHeight w:hRule="exact" w:val="330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Task-32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maintain vertical axis wind turbine system. </w:t>
            </w:r>
          </w:p>
        </w:tc>
      </w:tr>
      <w:tr>
        <w:trPr>
          <w:trHeight w:hRule="exact" w:val="328"/>
        </w:trPr>
        <w:tc>
          <w:tcPr>
            <w:tcW w:type="dxa" w:w="1260"/>
            <w:vMerge w:val="restart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Week-21 </w:t>
            </w:r>
          </w:p>
        </w:tc>
        <w:tc>
          <w:tcPr>
            <w:tcW w:type="dxa" w:w="116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Task-33 </w:t>
            </w:r>
          </w:p>
        </w:tc>
        <w:tc>
          <w:tcPr>
            <w:tcW w:type="dxa" w:w="803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in local market </w:t>
            </w:r>
          </w:p>
        </w:tc>
      </w:tr>
      <w:tr>
        <w:trPr>
          <w:trHeight w:hRule="exact" w:val="326"/>
        </w:trPr>
        <w:tc>
          <w:tcPr>
            <w:tcW w:type="dxa" w:w="3517"/>
            <w:vMerge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Task-34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your CV as per job demand </w:t>
            </w:r>
          </w:p>
        </w:tc>
      </w:tr>
      <w:tr>
        <w:trPr>
          <w:trHeight w:hRule="exact" w:val="326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Week-22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Task-35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demand in international country. </w:t>
            </w:r>
          </w:p>
        </w:tc>
      </w:tr>
      <w:tr>
        <w:trPr>
          <w:trHeight w:hRule="exact" w:val="328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Task-36 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 for job in abroad. </w:t>
            </w:r>
          </w:p>
        </w:tc>
      </w:tr>
      <w:tr>
        <w:trPr>
          <w:trHeight w:hRule="exact" w:val="330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Task-37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customer demand </w:t>
            </w:r>
          </w:p>
        </w:tc>
      </w:tr>
      <w:tr>
        <w:trPr>
          <w:trHeight w:hRule="exact" w:val="326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Week-23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Task-38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cost analysis as per customer demand. </w:t>
            </w:r>
          </w:p>
        </w:tc>
      </w:tr>
      <w:tr>
        <w:trPr>
          <w:trHeight w:hRule="exact" w:val="326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Task-39 </w:t>
            </w:r>
          </w:p>
        </w:tc>
        <w:tc>
          <w:tcPr>
            <w:tcW w:type="dxa" w:w="803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 market survey for project estimation </w:t>
            </w:r>
          </w:p>
        </w:tc>
      </w:tr>
      <w:tr>
        <w:trPr>
          <w:trHeight w:hRule="exact" w:val="328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Week-24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Task-40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quotation for customer </w:t>
            </w:r>
          </w:p>
        </w:tc>
      </w:tr>
      <w:tr>
        <w:trPr>
          <w:trHeight w:hRule="exact" w:val="326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Task-41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Negotiate / Deal with customer and signed MOU </w:t>
            </w:r>
          </w:p>
        </w:tc>
      </w:tr>
      <w:tr>
        <w:trPr>
          <w:trHeight w:hRule="exact" w:val="330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Week-25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Task-42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Complete the Work done on site </w:t>
            </w:r>
          </w:p>
        </w:tc>
      </w:tr>
      <w:tr>
        <w:trPr>
          <w:trHeight w:hRule="exact" w:val="328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Week-26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Task-43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work ethics </w:t>
            </w:r>
          </w:p>
        </w:tc>
      </w:tr>
    </w:tbl>
    <w:p>
      <w:pPr>
        <w:autoSpaceDN w:val="0"/>
        <w:autoSpaceDE w:val="0"/>
        <w:widowControl/>
        <w:spacing w:line="197" w:lineRule="auto" w:before="598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26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10" w:lineRule="exact" w:before="0" w:after="0"/>
        <w:ind w:left="0" w:right="20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Annexure-II: </w:t>
      </w:r>
    </w:p>
    <w:p>
      <w:pPr>
        <w:autoSpaceDN w:val="0"/>
        <w:autoSpaceDE w:val="0"/>
        <w:widowControl/>
        <w:spacing w:line="197" w:lineRule="auto" w:before="386" w:after="0"/>
        <w:ind w:left="0" w:right="0" w:firstLine="0"/>
        <w:jc w:val="center"/>
      </w:pPr>
      <w:r>
        <w:rPr>
          <w:rFonts w:ascii="Calibri Light" w:hAnsi="Calibri Light" w:eastAsia="Calibri Light"/>
          <w:b w:val="0"/>
          <w:i w:val="0"/>
          <w:color w:val="000000"/>
          <w:sz w:val="32"/>
        </w:rPr>
        <w:t>Renewable Energy System Design (Solar &amp; Wind)</w:t>
      </w:r>
    </w:p>
    <w:p>
      <w:pPr>
        <w:autoSpaceDN w:val="0"/>
        <w:autoSpaceDE w:val="0"/>
        <w:widowControl/>
        <w:spacing w:line="486" w:lineRule="exact" w:before="98" w:after="0"/>
        <w:ind w:left="28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What is freelancing and how you can make money online - BBCURDU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5" w:history="1">
          <w:r>
            <w:rPr>
              <w:rStyle w:val="Hyperlink"/>
            </w:rPr>
            <w:t xml:space="preserve">https://www.youtube.com/watch?v=9jCJN3Ff0kA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hyperlink r:id="rId15" w:history="1">
          <w:r>
            <w:rPr>
              <w:rStyle w:val="Hyperlink"/>
            </w:rPr>
            <w:t>What Is the Role of Good Manners in the Workpla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ce? By Qasim Ali Shah | In Urdu </w:t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6" w:history="1">
          <w:r>
            <w:rPr>
              <w:rStyle w:val="Hyperlink"/>
            </w:rPr>
            <w:t xml:space="preserve">https://www.youtube.com/watch?v=Qi6Xn7yKIlQ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hyperlink r:id="rId16" w:history="1">
          <w:r>
            <w:rPr>
              <w:rStyle w:val="Hyperlink"/>
            </w:rPr>
            <w:t>Hisham Sarwar Motivational Story | Pakistani Fre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elancer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7" w:history="1">
          <w:r>
            <w:rPr>
              <w:rStyle w:val="Hyperlink"/>
            </w:rPr>
            <w:t xml:space="preserve">https://www.youtube.com/watch?v=CHm_BH7xAXk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hyperlink r:id="rId17" w:history="1">
          <w:r>
            <w:rPr>
              <w:rStyle w:val="Hyperlink"/>
            </w:rPr>
            <w:t>21 Yr Old Pakistani Fiverr Millionaire | 25-35 Lakhs a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Month Income | Interview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8" w:history="1">
          <w:r>
            <w:rPr>
              <w:rStyle w:val="Hyperlink"/>
            </w:rPr>
            <w:t xml:space="preserve">https://www.youtube.com/watch?v=9WrmYYhr7S0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Success Story of a 23 Year - Old SEO Expert | How This Business Works | Urdu Hindi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Punjabi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9" w:history="1">
          <w:r>
            <w:rPr>
              <w:rStyle w:val="Hyperlink"/>
            </w:rPr>
            <w:t xml:space="preserve">https://www.youtube.com/watch?v=tIQ0CWgszI0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Failure to Millionaire - How to Make Money Online | Fiverr Superhero Aaliyaan Success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Story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20" w:history="1">
          <w:r>
            <w:rPr>
              <w:rStyle w:val="Hyperlink"/>
            </w:rPr>
            <w:t>https://www.youtube.com/watch?v=d1hocXWSpus</w:t>
          </w:r>
        </w:hyperlink>
      </w:r>
    </w:p>
    <w:p>
      <w:pPr>
        <w:autoSpaceDN w:val="0"/>
        <w:autoSpaceDE w:val="0"/>
        <w:widowControl/>
        <w:spacing w:line="197" w:lineRule="auto" w:before="591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27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4" w:right="618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</w:p>
    <w:p>
      <w:pPr>
        <w:autoSpaceDN w:val="0"/>
        <w:autoSpaceDE w:val="0"/>
        <w:widowControl/>
        <w:spacing w:line="364" w:lineRule="exact" w:before="218" w:after="0"/>
        <w:ind w:left="576" w:right="576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MOTIVATIONAL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LECTURE.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p>
      <w:pPr>
        <w:autoSpaceDN w:val="0"/>
        <w:autoSpaceDE w:val="0"/>
        <w:widowControl/>
        <w:spacing w:line="320" w:lineRule="exact" w:before="210" w:after="0"/>
        <w:ind w:left="28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66" w:lineRule="auto" w:before="50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based on various team activities, gameplay sessions, pitch preparation, and other sessions, giving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insights on the nature of communication and teamwork taking place and how both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20" w:lineRule="exact" w:before="194" w:after="244"/>
        <w:ind w:left="28" w:right="43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10551"/>
      </w:tblGrid>
      <w:tr>
        <w:trPr>
          <w:trHeight w:hRule="exact" w:val="530"/>
        </w:trPr>
        <w:tc>
          <w:tcPr>
            <w:tcW w:type="dxa" w:w="10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528"/>
        </w:trPr>
        <w:tc>
          <w:tcPr>
            <w:tcW w:type="dxa" w:w="10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026"/>
        </w:trPr>
        <w:tc>
          <w:tcPr>
            <w:tcW w:type="dxa" w:w="10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team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teamwork,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start of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</w:t>
            </w:r>
          </w:p>
        </w:tc>
      </w:tr>
    </w:tbl>
    <w:p>
      <w:pPr>
        <w:autoSpaceDN w:val="0"/>
        <w:autoSpaceDE w:val="0"/>
        <w:widowControl/>
        <w:spacing w:line="51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288"/>
        </w:trPr>
        <w:tc>
          <w:tcPr>
            <w:tcW w:type="dxa" w:w="2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588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58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42"/>
        </w:trPr>
        <w:tc>
          <w:tcPr>
            <w:tcW w:type="dxa" w:w="25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68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588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6"/>
        </w:trPr>
        <w:tc>
          <w:tcPr>
            <w:tcW w:type="dxa" w:w="259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 how it wo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ks. </w:t>
            </w:r>
          </w:p>
        </w:tc>
        <w:tc>
          <w:tcPr>
            <w:tcW w:type="dxa" w:w="2588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2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40"/>
        </w:trPr>
        <w:tc>
          <w:tcPr>
            <w:tcW w:type="dxa" w:w="2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skills mean</w:t>
            </w:r>
          </w:p>
        </w:tc>
        <w:tc>
          <w:tcPr>
            <w:tcW w:type="dxa" w:w="2588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2"/>
        </w:trPr>
        <w:tc>
          <w:tcPr>
            <w:tcW w:type="dxa" w:w="2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588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345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Key learnin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o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tcomes: </w:t>
            </w:r>
          </w:p>
        </w:tc>
        <w:tc>
          <w:tcPr>
            <w:tcW w:type="dxa" w:w="345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3448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developed: </w:t>
            </w:r>
          </w:p>
        </w:tc>
      </w:tr>
    </w:tbl>
    <w:p>
      <w:pPr>
        <w:autoSpaceDN w:val="0"/>
        <w:autoSpaceDE w:val="0"/>
        <w:widowControl/>
        <w:spacing w:line="197" w:lineRule="auto" w:before="57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28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17"/>
        <w:gridCol w:w="3517"/>
        <w:gridCol w:w="3517"/>
      </w:tblGrid>
      <w:tr>
        <w:trPr>
          <w:trHeight w:hRule="exact" w:val="2268"/>
        </w:trPr>
        <w:tc>
          <w:tcPr>
            <w:tcW w:type="dxa" w:w="34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288" w:right="288" w:hanging="18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it works. </w:t>
            </w:r>
          </w:p>
          <w:p>
            <w:pPr>
              <w:autoSpaceDN w:val="0"/>
              <w:tabs>
                <w:tab w:pos="288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mean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skills 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34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6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34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50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51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5275"/>
        <w:gridCol w:w="5275"/>
      </w:tblGrid>
      <w:tr>
        <w:trPr>
          <w:trHeight w:hRule="exact" w:val="528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726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398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726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him/herself.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monitor the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to ensure nothing inappropriate is being happened. </w:t>
            </w:r>
          </w:p>
        </w:tc>
      </w:tr>
      <w:tr>
        <w:trPr>
          <w:trHeight w:hRule="exact" w:val="2944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726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enable you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your team to start to build rapport and create a team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69" w:lineRule="auto" w:before="6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encouraging communication, but feel free to use others if you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think they are more appropriate. It is important to encourage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young people to get to know each other and build strong team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links during the first hour; this will help to increase their motivation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communication throughout the sessions. </w:t>
            </w:r>
          </w:p>
        </w:tc>
      </w:tr>
      <w:tr>
        <w:trPr>
          <w:trHeight w:hRule="exact" w:val="5570"/>
        </w:trPr>
        <w:tc>
          <w:tcPr>
            <w:tcW w:type="dxa" w:w="3084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726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4" w:after="0"/>
              <w:ind w:left="10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class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play the “Onboarding Video or Presentation”. In your introduction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cover the following: </w:t>
            </w:r>
          </w:p>
          <w:p>
            <w:pPr>
              <w:autoSpaceDN w:val="0"/>
              <w:autoSpaceDE w:val="0"/>
              <w:widowControl/>
              <w:spacing w:line="252" w:lineRule="auto" w:before="254" w:after="0"/>
              <w:ind w:left="102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Explanation of the program and structure. (Kamyab jawan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Program)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you will use your communication skills in your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life. </w:t>
            </w:r>
          </w:p>
          <w:p>
            <w:pPr>
              <w:autoSpaceDN w:val="0"/>
              <w:autoSpaceDE w:val="0"/>
              <w:widowControl/>
              <w:spacing w:line="266" w:lineRule="auto" w:before="256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Key contacts and key information – e.g. role of teacher, mentor,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SEED. Policies and procedures (user agreements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“contact us” section). Everyone to go to the Group Rules tab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top of their screen, read out the rules, and ask everyone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verbally agree. Ensure that the consequences are clear for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platform outside of hours. (9am-8pm) </w:t>
            </w:r>
          </w:p>
          <w:p>
            <w:pPr>
              <w:autoSpaceDN w:val="0"/>
              <w:autoSpaceDE w:val="0"/>
              <w:widowControl/>
              <w:spacing w:line="254" w:lineRule="auto" w:before="256" w:after="0"/>
              <w:ind w:left="10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What is up next for the next 2 weeks ahead so young people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know what to expect (see pages 5-7 for an overview of the </w:t>
            </w:r>
          </w:p>
        </w:tc>
      </w:tr>
    </w:tbl>
    <w:p>
      <w:pPr>
        <w:autoSpaceDN w:val="0"/>
        <w:autoSpaceDE w:val="0"/>
        <w:widowControl/>
        <w:spacing w:line="197" w:lineRule="auto" w:before="60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29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5275"/>
        <w:gridCol w:w="5275"/>
      </w:tblGrid>
      <w:tr>
        <w:trPr>
          <w:trHeight w:hRule="exact" w:val="846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6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" w:after="0"/>
              <w:ind w:left="102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challenge). Allow young people to ask any questions about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topic. </w:t>
            </w:r>
          </w:p>
        </w:tc>
      </w:tr>
      <w:tr>
        <w:trPr>
          <w:trHeight w:hRule="exact" w:val="7442"/>
        </w:trPr>
        <w:tc>
          <w:tcPr>
            <w:tcW w:type="dxa" w:w="3084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726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be </w:t>
            </w:r>
          </w:p>
          <w:p>
            <w:pPr>
              <w:autoSpaceDN w:val="0"/>
              <w:autoSpaceDE w:val="0"/>
              <w:widowControl/>
              <w:spacing w:line="230" w:lineRule="auto" w:before="5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planning how to collaborate for the first and second collaborative </w:t>
            </w:r>
          </w:p>
          <w:p>
            <w:pPr>
              <w:autoSpaceDN w:val="0"/>
              <w:autoSpaceDE w:val="0"/>
              <w:widowControl/>
              <w:spacing w:line="233" w:lineRule="auto" w:before="5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Activities that will take place outside of the session. There </w:t>
            </w:r>
          </w:p>
          <w:p>
            <w:pPr>
              <w:autoSpaceDN w:val="0"/>
              <w:autoSpaceDE w:val="0"/>
              <w:widowControl/>
              <w:spacing w:line="230" w:lineRule="auto" w:before="5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not be another session until the next session so this step is </w:t>
            </w:r>
          </w:p>
          <w:p>
            <w:pPr>
              <w:autoSpaceDN w:val="0"/>
              <w:autoSpaceDE w:val="0"/>
              <w:widowControl/>
              <w:spacing w:line="233" w:lineRule="auto" w:before="5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because communicating and making decisions outside of </w:t>
            </w:r>
          </w:p>
          <w:p>
            <w:pPr>
              <w:autoSpaceDN w:val="0"/>
              <w:autoSpaceDE w:val="0"/>
              <w:widowControl/>
              <w:spacing w:line="233" w:lineRule="auto" w:before="5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session requires a different strategy that must be agreed upon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 that everyone knows what they are doing for this activity and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8" w:lineRule="exact" w:before="262" w:after="0"/>
              <w:ind w:left="102" w:right="432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ACTIVITY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social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problems in your community. Vote on the areas you feel most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passionate about as a team, then write down what change you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0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how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want to work as a team through the activities e.g. when they want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complete the activities, how to communicate, the role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manager, etc. Make sure you allocate each young person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specific week that they are the project manager for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be included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underneath the Team Contract. </w:t>
            </w:r>
          </w:p>
        </w:tc>
      </w:tr>
      <w:tr>
        <w:trPr>
          <w:trHeight w:hRule="exact" w:val="1670"/>
        </w:trPr>
        <w:tc>
          <w:tcPr>
            <w:tcW w:type="dxa" w:w="3084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726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anyone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of what is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197" w:lineRule="auto" w:before="387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30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6"/>
        <w:ind w:left="0" w:right="0"/>
      </w:pPr>
    </w:p>
    <w:p>
      <w:pPr>
        <w:autoSpaceDN w:val="0"/>
        <w:autoSpaceDE w:val="0"/>
        <w:widowControl/>
        <w:spacing w:line="268" w:lineRule="exact" w:before="0" w:after="256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Motivational Lectures and Success Stories (Course Outlines)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1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502"/>
        </w:trPr>
        <w:tc>
          <w:tcPr>
            <w:tcW w:type="dxa" w:w="90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Sr # </w:t>
            </w:r>
          </w:p>
        </w:tc>
        <w:tc>
          <w:tcPr>
            <w:tcW w:type="dxa" w:w="162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Topic title </w:t>
            </w:r>
          </w:p>
        </w:tc>
        <w:tc>
          <w:tcPr>
            <w:tcW w:type="dxa" w:w="360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Contents </w:t>
            </w:r>
          </w:p>
        </w:tc>
        <w:tc>
          <w:tcPr>
            <w:tcW w:type="dxa" w:w="37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Theme </w:t>
            </w:r>
          </w:p>
        </w:tc>
      </w:tr>
      <w:tr>
        <w:trPr>
          <w:trHeight w:hRule="exact" w:val="1276"/>
        </w:trPr>
        <w:tc>
          <w:tcPr>
            <w:tcW w:type="dxa" w:w="90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1620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stories</w:t>
            </w:r>
          </w:p>
        </w:tc>
        <w:tc>
          <w:tcPr>
            <w:tcW w:type="dxa" w:w="3600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45" w:lineRule="auto" w:before="0" w:after="0"/>
              <w:ind w:left="37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Story of Skill worker who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get good job.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3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Entrepreneur /self-business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Freelancer </w:t>
            </w:r>
          </w:p>
        </w:tc>
        <w:tc>
          <w:tcPr>
            <w:tcW w:type="dxa" w:w="37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37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Family Background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How to get Training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How to get job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Success trait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5.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Few word of advice for youth</w:t>
            </w:r>
          </w:p>
        </w:tc>
      </w:tr>
      <w:tr>
        <w:trPr>
          <w:trHeight w:hRule="exact" w:val="4812"/>
        </w:trPr>
        <w:tc>
          <w:tcPr>
            <w:tcW w:type="dxa" w:w="904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2</w:t>
            </w:r>
          </w:p>
        </w:tc>
        <w:tc>
          <w:tcPr>
            <w:tcW w:type="dxa" w:w="1620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Lectures</w:t>
            </w:r>
          </w:p>
        </w:tc>
        <w:tc>
          <w:tcPr>
            <w:tcW w:type="dxa" w:w="360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374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Soft skills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work Ethics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Personality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Grooming</w:t>
            </w:r>
          </w:p>
        </w:tc>
        <w:tc>
          <w:tcPr>
            <w:tcW w:type="dxa" w:w="377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20"/>
              <w:ind w:left="1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Good Habits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2.00000000000045" w:type="dxa"/>
            </w:tblPr>
            <w:tblGrid>
              <w:gridCol w:w="1889"/>
              <w:gridCol w:w="1889"/>
            </w:tblGrid>
            <w:tr>
              <w:trPr>
                <w:trHeight w:hRule="exact" w:val="828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0" w:after="0"/>
                    <w:ind w:left="194" w:right="126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2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7" w:lineRule="auto" w:before="42" w:after="0"/>
                    <w:ind w:left="134" w:right="57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Punctuality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Honesty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Positive attitude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0" w:after="182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Interpersonal skills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2.00000000000045" w:type="dxa"/>
            </w:tblPr>
            <w:tblGrid>
              <w:gridCol w:w="1889"/>
              <w:gridCol w:w="1889"/>
            </w:tblGrid>
            <w:tr>
              <w:trPr>
                <w:trHeight w:hRule="exact" w:val="3264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0" w:after="0"/>
                    <w:ind w:left="194" w:right="126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2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auto" w:before="82" w:after="0"/>
                    <w:ind w:left="134" w:right="57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Determinant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Consistent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Welling worker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Team work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Initiative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Hardworking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Creative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Enthusiastic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Goal oriented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Self-motivated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Communication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>Loyalty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310" w:lineRule="exact" w:before="528" w:after="26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MOTIVATIONAL LECTURES LINKS.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17"/>
        <w:gridCol w:w="3517"/>
        <w:gridCol w:w="3517"/>
      </w:tblGrid>
      <w:tr>
        <w:trPr>
          <w:trHeight w:hRule="exact" w:val="582"/>
        </w:trPr>
        <w:tc>
          <w:tcPr>
            <w:tcW w:type="dxa" w:w="18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1160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1168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</w:p>
        </w:tc>
      </w:tr>
      <w:tr>
        <w:trPr>
          <w:trHeight w:hRule="exact" w:val="1162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278"/>
        </w:trPr>
        <w:tc>
          <w:tcPr>
            <w:tcW w:type="dxa" w:w="18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Jocko Willink 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</w:tbl>
    <w:p>
      <w:pPr>
        <w:autoSpaceDN w:val="0"/>
        <w:autoSpaceDE w:val="0"/>
        <w:widowControl/>
        <w:spacing w:line="197" w:lineRule="auto" w:before="27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31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58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17"/>
        <w:gridCol w:w="3517"/>
        <w:gridCol w:w="3517"/>
      </w:tblGrid>
      <w:tr>
        <w:trPr>
          <w:trHeight w:hRule="exact" w:val="846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Wayne Dyer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78"/>
        </w:trPr>
        <w:tc>
          <w:tcPr>
            <w:tcW w:type="dxa" w:w="18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56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164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4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0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the Eagle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6"/>
        </w:trPr>
        <w:tc>
          <w:tcPr>
            <w:tcW w:type="dxa" w:w="18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hyperlink r:id="rId21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160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6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358" w:lineRule="exact" w:before="0" w:after="0"/>
        <w:ind w:left="0" w:right="5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>Annexure-IV</w:t>
      </w:r>
    </w:p>
    <w:p>
      <w:pPr>
        <w:autoSpaceDN w:val="0"/>
        <w:autoSpaceDE w:val="0"/>
        <w:widowControl/>
        <w:spacing w:line="288" w:lineRule="exact" w:before="270" w:after="262"/>
        <w:ind w:left="0" w:right="3924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6"/>
          <w:u w:val="single"/>
        </w:rPr>
        <w:t>SUCCESS STORY</w:t>
      </w:r>
      <w:r>
        <w:rPr>
          <w:rFonts w:ascii="Arial,Bold" w:hAnsi="Arial,Bold" w:eastAsia="Arial,Bold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7"/>
        <w:gridCol w:w="3517"/>
        <w:gridCol w:w="3517"/>
      </w:tblGrid>
      <w:tr>
        <w:trPr>
          <w:trHeight w:hRule="exact" w:val="573"/>
        </w:trPr>
        <w:tc>
          <w:tcPr>
            <w:tcW w:type="dxa" w:w="1142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3230"/>
            <w:tcBorders>
              <w:start w:sz="22.399999999999977" w:val="single" w:color="#000000"/>
              <w:top w:sz="23.200000000000273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038"/>
            <w:tcBorders>
              <w:start w:sz="23.200000000000273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3924"/>
        </w:trPr>
        <w:tc>
          <w:tcPr>
            <w:tcW w:type="dxa" w:w="114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230"/>
            <w:tcBorders>
              <w:start w:sz="22.399999999999977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Self &amp; Family background</w:t>
            </w:r>
          </w:p>
        </w:tc>
        <w:tc>
          <w:tcPr>
            <w:tcW w:type="dxa" w:w="6038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Danyal Saleem,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who lives in Mirpur (AJK), is an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example of how hard work and perseverance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can reap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rich rewards when bidding for projects online.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graphic designer works exclusively on an onl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freelancing platform and has earned, on average,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US$20,000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 month for the past several months.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this isn’t a story of overnight success – Danyal has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had to wor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k hard to differentiate himself and stay true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his goal.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was a full year later, in May 2017, when Danyal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finally decided to jump in. He signed up for one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numerous sites that connect designers or coders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or companies that have small projects, like </w:t>
            </w:r>
          </w:p>
        </w:tc>
      </w:tr>
    </w:tbl>
    <w:p>
      <w:pPr>
        <w:autoSpaceDN w:val="0"/>
        <w:autoSpaceDE w:val="0"/>
        <w:widowControl/>
        <w:spacing w:line="197" w:lineRule="auto" w:before="32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32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7"/>
        <w:gridCol w:w="3517"/>
        <w:gridCol w:w="3517"/>
      </w:tblGrid>
      <w:tr>
        <w:trPr>
          <w:trHeight w:hRule="exact" w:val="2553"/>
        </w:trPr>
        <w:tc>
          <w:tcPr>
            <w:tcW w:type="dxa" w:w="114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30"/>
            <w:tcBorders>
              <w:start w:sz="22.399999999999977" w:val="single" w:color="#000000"/>
              <w:top w:sz="23.1999999999999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38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designing a logo or building a website.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He had already started a small business to help 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 his college education, so he was nervous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apprehensive about the decision. “I gave myself two 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three months at most. If I didn’t succeed, then I wo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uld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back to running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business as it was showing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potential,” he says.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197" w:lineRule="auto" w:before="5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>If at first, you don’t succeed, try try again</w:t>
            </w: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56"/>
        </w:trPr>
        <w:tc>
          <w:tcPr>
            <w:tcW w:type="dxa" w:w="1142"/>
            <w:tcBorders>
              <w:start w:sz="23.19999999999999" w:val="single" w:color="#000000"/>
              <w:top w:sz="22.4000000000000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230"/>
            <w:tcBorders>
              <w:start w:sz="22.399999999999977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 /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source</w:t>
            </w:r>
          </w:p>
        </w:tc>
        <w:tc>
          <w:tcPr>
            <w:tcW w:type="dxa" w:w="6038"/>
            <w:tcBorders>
              <w:start w:sz="23.200000000000273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78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Certification in graphic designing from STEPS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(NAVTTC partner institute) </w:t>
            </w:r>
          </w:p>
        </w:tc>
      </w:tr>
      <w:tr>
        <w:trPr>
          <w:trHeight w:hRule="exact" w:val="9166"/>
        </w:trPr>
        <w:tc>
          <w:tcPr>
            <w:tcW w:type="dxa" w:w="114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230"/>
            <w:tcBorders>
              <w:start w:sz="22.399999999999977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038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Danyal’s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area of expertise is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graphic design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. In hi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first month using Fiverr, he pitched mostly for pr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ojects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centered around logo designing. But it wasn’t so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simple. In the first few weeks, he didn’t hear back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from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even a 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ingle client, despite pitching for dozens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projects.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“I needed to understand what worked, so I read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blogs,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participated in forums, and analyzed profiles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successful freelancers. It was an up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hill struggle, but 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didn’t want to give up,” he explains.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Danyal says he understands why clients would be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apprehensive giving projects to untested freelance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78" w:right="49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They have hundreds of options to choose from, 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explains, and to give a project to someon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 with no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experience requires a strong leap of faith.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slow stream of projects started to come Danyal’s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way. Within a few months, he was landing an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verage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of a hundred projects every month, with a large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number of repeat clients. He also expanded the rang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of his professional services, branching out from logo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design to business cards, banners,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Facebook cover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pages, letterheads, and stationery.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But he’s had to face his fair share of challenges too.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shoddy state of internet infrastructure in his ci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ty,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Mirpur, threatened to derail his freelancing career.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“Sometimes I haven’t had connectivity for two days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straight,” he explains. “That’s unthinkable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for someone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who makes his livelihood on the internet.”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30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33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7"/>
        <w:gridCol w:w="3517"/>
        <w:gridCol w:w="3517"/>
      </w:tblGrid>
      <w:tr>
        <w:trPr>
          <w:trHeight w:hRule="exact" w:val="5117"/>
        </w:trPr>
        <w:tc>
          <w:tcPr>
            <w:tcW w:type="dxa" w:w="114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51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 </w:t>
            </w:r>
          </w:p>
        </w:tc>
        <w:tc>
          <w:tcPr>
            <w:tcW w:type="dxa" w:w="3230"/>
            <w:tcBorders>
              <w:start w:sz="22.399999999999977" w:val="single" w:color="#000000"/>
              <w:top w:sz="23.19999999999999" w:val="single" w:color="#000000"/>
              <w:end w:sz="23.20000000000027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Traits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6038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2" w:val="left"/>
              </w:tabs>
              <w:autoSpaceDE w:val="0"/>
              <w:widowControl/>
              <w:spacing w:line="250" w:lineRule="exact" w:before="18" w:after="22"/>
              <w:ind w:left="0" w:right="216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Success Traits (characteristics)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G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ood Habits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47.99999999999955" w:type="dxa"/>
            </w:tblPr>
            <w:tblGrid>
              <w:gridCol w:w="3019"/>
              <w:gridCol w:w="3019"/>
            </w:tblGrid>
            <w:tr>
              <w:trPr>
                <w:trHeight w:hRule="exact" w:val="824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98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44" w:after="0"/>
                    <w:ind w:left="138" w:right="172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Punctuality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Honesty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Positive attitude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2" w:after="182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Interpersonal skills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47.99999999999955" w:type="dxa"/>
            </w:tblPr>
            <w:tblGrid>
              <w:gridCol w:w="3019"/>
              <w:gridCol w:w="3019"/>
            </w:tblGrid>
            <w:tr>
              <w:trPr>
                <w:trHeight w:hRule="exact" w:val="3012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0" w:after="0"/>
                    <w:ind w:left="198" w:right="12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auto" w:before="82" w:after="0"/>
                    <w:ind w:left="138" w:right="172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Determinant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Consistent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Welling worker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Team work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Initiative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Hardworking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Creative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Enthusiastic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Goal oriented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Self-motivated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Communication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5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Loyalty</w:t>
            </w:r>
          </w:p>
        </w:tc>
      </w:tr>
      <w:tr>
        <w:trPr>
          <w:trHeight w:hRule="exact" w:val="1676"/>
        </w:trPr>
        <w:tc>
          <w:tcPr>
            <w:tcW w:type="dxa" w:w="1142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230"/>
            <w:tcBorders>
              <w:start w:sz="22.399999999999977" w:val="single" w:color="#000000"/>
              <w:top w:sz="23.200000000000273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4" w:lineRule="exact" w:before="0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6038"/>
            <w:tcBorders>
              <w:start w:sz="23.200000000000273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Hard work pays in the end so be always ready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 same. </w:t>
            </w:r>
          </w:p>
        </w:tc>
      </w:tr>
    </w:tbl>
    <w:p>
      <w:pPr>
        <w:autoSpaceDN w:val="0"/>
        <w:autoSpaceDE w:val="0"/>
        <w:widowControl/>
        <w:spacing w:line="318" w:lineRule="exact" w:before="472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Arial" w:hAnsi="Arial" w:eastAsia="Arial"/>
          <w:b w:val="0"/>
          <w:i w:val="0"/>
          <w:color w:val="000000"/>
          <w:sz w:val="24"/>
        </w:rPr>
        <w:t>ways/forms in a NAVTTC skill development course as under: -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224" w:after="0"/>
        <w:ind w:left="38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0" w:after="0"/>
        <w:ind w:left="38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earning, etc) and narrates his/her story in the teacher’s own motivational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words. </w:t>
      </w:r>
    </w:p>
    <w:p>
      <w:pPr>
        <w:autoSpaceDN w:val="0"/>
        <w:autoSpaceDE w:val="0"/>
        <w:widowControl/>
        <w:spacing w:line="268" w:lineRule="exact" w:before="782" w:after="0"/>
        <w:ind w:left="57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*</w:t>
      </w:r>
      <w:r>
        <w:rPr>
          <w:rFonts w:ascii="Arial,Italic" w:hAnsi="Arial,Italic" w:eastAsia="Arial,Italic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4"/>
        </w:rPr>
        <w:t>Annex-II</w:t>
      </w:r>
    </w:p>
    <w:p>
      <w:pPr>
        <w:autoSpaceDN w:val="0"/>
        <w:autoSpaceDE w:val="0"/>
        <w:widowControl/>
        <w:spacing w:line="197" w:lineRule="auto" w:before="252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34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Annexure-V: </w:t>
      </w:r>
    </w:p>
    <w:p>
      <w:pPr>
        <w:autoSpaceDN w:val="0"/>
        <w:autoSpaceDE w:val="0"/>
        <w:widowControl/>
        <w:spacing w:line="358" w:lineRule="exact" w:before="194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334" w:lineRule="auto" w:before="478" w:after="0"/>
        <w:ind w:left="28" w:right="4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 importance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30" w:lineRule="auto" w:before="430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8" w:lineRule="exact" w:before="486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6" w:lineRule="exact" w:before="7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6" w:lineRule="exact" w:before="30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 that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 is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the key to productivity. Help out whenever asked, do extra without being asked. Take pride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197" w:lineRule="auto" w:before="43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35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0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p>
      <w:pPr>
        <w:autoSpaceDN w:val="0"/>
        <w:autoSpaceDE w:val="0"/>
        <w:widowControl/>
        <w:spacing w:line="295" w:lineRule="auto" w:before="14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accomplishing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336" w:lineRule="exact" w:before="7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84" w:after="9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059"/>
      </w:tblGrid>
      <w:tr>
        <w:trPr>
          <w:trHeight w:hRule="exact" w:val="388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11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8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4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6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1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33" w:lineRule="auto" w:before="90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situations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opinions,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suggestions. </w:t>
      </w:r>
    </w:p>
    <w:p>
      <w:pPr>
        <w:autoSpaceDN w:val="0"/>
        <w:autoSpaceDE w:val="0"/>
        <w:widowControl/>
        <w:spacing w:line="197" w:lineRule="auto" w:before="673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36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sectPr w:rsidR="00FC693F" w:rsidRPr="0006063C" w:rsidSect="00034616">
      <w:pgSz w:w="11909" w:h="16838"/>
      <w:pgMar w:top="356" w:right="628" w:bottom="886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hyperlink" Target="https://1000projects.org/" TargetMode="External"/><Relationship Id="rId12" Type="http://schemas.openxmlformats.org/officeDocument/2006/relationships/hyperlink" Target="https://nevonprojects.com/" TargetMode="External"/><Relationship Id="rId13" Type="http://schemas.openxmlformats.org/officeDocument/2006/relationships/hyperlink" Target="https://technofizi.net/best-computer-science-and-engineering-cse-project-topics-ideas-for-students/" TargetMode="External"/><Relationship Id="rId14" Type="http://schemas.openxmlformats.org/officeDocument/2006/relationships/hyperlink" Target="https://engineering.eckovation.com/plc-based-final-year-projects/" TargetMode="External"/><Relationship Id="rId15" Type="http://schemas.openxmlformats.org/officeDocument/2006/relationships/hyperlink" Target="https://www.youtube.com/watch?v=9jCJN3Ff0kA" TargetMode="External"/><Relationship Id="rId16" Type="http://schemas.openxmlformats.org/officeDocument/2006/relationships/hyperlink" Target="https://www.youtube.com/watch?v=Qi6Xn7yKIlQ" TargetMode="External"/><Relationship Id="rId17" Type="http://schemas.openxmlformats.org/officeDocument/2006/relationships/hyperlink" Target="https://www.youtube.com/watch?v=CHm_BH7xAXk" TargetMode="External"/><Relationship Id="rId18" Type="http://schemas.openxmlformats.org/officeDocument/2006/relationships/hyperlink" Target="https://www.youtube.com/watch?v=9WrmYYhr7S0" TargetMode="External"/><Relationship Id="rId19" Type="http://schemas.openxmlformats.org/officeDocument/2006/relationships/hyperlink" Target="https://www.youtube.com/watch?v=tIQ0CWgszI0" TargetMode="External"/><Relationship Id="rId20" Type="http://schemas.openxmlformats.org/officeDocument/2006/relationships/hyperlink" Target="https://www.youtube.com/watch?v=d1hocXWSpus" TargetMode="External"/><Relationship Id="rId21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