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1152" w:right="1008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Plastic Injection Molding Machine Operator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Plastic Injection Molding Machine Operator </w:t>
            </w:r>
          </w:p>
        </w:tc>
      </w:tr>
      <w:tr>
        <w:trPr>
          <w:trHeight w:hRule="exact" w:val="11988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hands-on practice for Plastic Injection Molding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Operator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looking to pursue career as a Plastic Injection Molding Machine Operator.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needs for superior technology have increased in keeping with the demands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wide variety of performances such as high productivity, high quality, as well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as labor and cost savings. This course will provide participants with 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integrated approach to learn about the various aspects of being a Plastic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Injection Molding Machine Operator and allied technologies.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8" w:lineRule="exact" w:before="264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</w:p>
        </w:tc>
      </w:tr>
    </w:tbl>
    <w:p>
      <w:pPr>
        <w:autoSpaceDN w:val="0"/>
        <w:autoSpaceDE w:val="0"/>
        <w:widowControl/>
        <w:spacing w:line="274" w:lineRule="exact" w:before="7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58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213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4" w:val="left"/>
              </w:tabs>
              <w:autoSpaceDE w:val="0"/>
              <w:widowControl/>
              <w:spacing w:line="256" w:lineRule="exact" w:before="0" w:after="0"/>
              <w:ind w:left="5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244" w:val="left"/>
              </w:tabs>
              <w:autoSpaceDE w:val="0"/>
              <w:widowControl/>
              <w:spacing w:line="260" w:lineRule="exact" w:before="258" w:after="0"/>
              <w:ind w:left="5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 Safety case studies (2 cases regarding safety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242" w:val="left"/>
                <w:tab w:pos="1244" w:val="left"/>
              </w:tabs>
              <w:autoSpaceDE w:val="0"/>
              <w:widowControl/>
              <w:spacing w:line="260" w:lineRule="exact" w:before="260" w:after="0"/>
              <w:ind w:left="5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trade-specific major industry/ 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Intermediate </w:t>
            </w:r>
          </w:p>
        </w:tc>
      </w:tr>
      <w:tr>
        <w:trPr>
          <w:trHeight w:hRule="exact" w:val="329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Outcomes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80" w:val="left"/>
                <w:tab w:pos="818" w:val="left"/>
              </w:tabs>
              <w:autoSpaceDE w:val="0"/>
              <w:widowControl/>
              <w:spacing w:line="264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 able to recognize the dangers and observe relevant safety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precautions while performing / supervising hot work.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54" w:lineRule="exact" w:before="24" w:after="0"/>
              <w:ind w:left="48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differences and working principles of various Injection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 equipment on board.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Troubleshoot injection moulding machine.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72" w:lineRule="exact" w:before="4" w:after="0"/>
              <w:ind w:left="48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Troubleshoot for moulding faults and analyse for causes and provide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remedies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operation of hydraulic and pneumatic systems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Classify different mould fitting adjustment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Operation &amp; control of PLC operated IMM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 various properties &amp; identify plastic using 7 QC tools 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396" w:right="201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 hours </w:t>
            </w:r>
          </w:p>
        </w:tc>
      </w:tr>
      <w:tr>
        <w:trPr>
          <w:trHeight w:hRule="exact" w:val="221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2" w:right="259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Techpro Industries Private Limited, Taxila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Lucky Plastic Industries Pvt Ltd, Lahore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Engi Plastic Industries Lahore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HI TECH Plastics Engineering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Borche Injection Molding Machinery Pakistan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6. PolyPlast Custom Moulders PCM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7. Sakura Group Of Companies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8. Innovative Manufacturing Industries </w:t>
            </w:r>
          </w:p>
        </w:tc>
      </w:tr>
      <w:tr>
        <w:trPr>
          <w:trHeight w:hRule="exact" w:val="1092"/>
        </w:trPr>
        <w:tc>
          <w:tcPr>
            <w:tcW w:type="dxa" w:w="1964"/>
            <w:tcBorders>
              <w:start w:sz="21.600000000000023" w:val="single" w:color="#000000"/>
              <w:top w:sz="21.600000000000364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80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Can join industry as Technician and will progress further as Senior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Technician, Supervisor and can rise up to the level of Manager.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Can become Entrepreneur in the related field.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4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Can join Apprenticeship programs in different types of industries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4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4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1614"/>
        </w:trPr>
        <w:tc>
          <w:tcPr>
            <w:tcW w:type="dxa" w:w="196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4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Injection molding theory and practice by I Rubin.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480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Plastics material and processes by Schwartz and Goodman.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A Guide to Injection Molding of plastics by Bolur.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Plastic engineering Handbook by Jeol Frados.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Injection molding machine by Johannaber.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4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6. Injection molding machine by Wheelen </w:t>
            </w:r>
          </w:p>
        </w:tc>
      </w:tr>
    </w:tbl>
    <w:p>
      <w:pPr>
        <w:autoSpaceDN w:val="0"/>
        <w:autoSpaceDE w:val="0"/>
        <w:widowControl/>
        <w:spacing w:line="274" w:lineRule="exact" w:before="17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403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Understand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basic Engineering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  <w:tab w:pos="730" w:val="left"/>
                <w:tab w:pos="1068" w:val="left"/>
              </w:tabs>
              <w:autoSpaceDE w:val="0"/>
              <w:widowControl/>
              <w:spacing w:line="266" w:lineRule="exact" w:before="1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and describe personal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protective equipment (PPE) related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Injection Moulding Machine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and describe body, foot,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hand protective gear.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58" w:lineRule="exact" w:before="0" w:after="0"/>
              <w:ind w:left="730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and describe ear, eye,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face, and head protective gear.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56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and describe Injection Moulding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safety practices related to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specific hazards or environments.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534" w:after="0"/>
              <w:ind w:left="2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58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322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Measuring,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Cutting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finishing tools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152" w:after="0"/>
              <w:ind w:left="224" w:right="1296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trade.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safety &amp; Rules.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Classes of fire extinguishers.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2" w:lineRule="exact" w:before="4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about occupational health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hazards followed in plastic industries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Linear measuring Tools (steal rule)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 Tools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Marking Tools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Punching Tools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Sawing Tools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Files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Description Types grades &amp; cut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1272" w:after="0"/>
              <w:ind w:left="228" w:right="0" w:firstLine="20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740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Drilling, Tapping,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Dieing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70" w:lineRule="exact" w:before="158" w:after="0"/>
              <w:ind w:left="22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Drilling machine and its types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Drilling machines its parts and functions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drill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Operation Done of Drilling machine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Tool’s used in internal threading Tap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&amp;Tap wrench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Tools used in external threading Die&amp;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Diestock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precision measuring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instruments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96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5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96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2" w:lineRule="exact" w:before="2" w:after="0"/>
              <w:ind w:left="224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Vernier caliper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Micrometer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Height gauge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Bevel protector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Least count calculation and it’s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measurements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Locking devices.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Basic electrical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Earthings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72" w:lineRule="exact" w:before="158" w:after="0"/>
              <w:ind w:left="22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Definition of Electrical Quantities and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Units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Ohm’s law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circuits and its connections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Fuses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Earthing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Wire &amp; cable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 Symbol’s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36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58" w:lineRule="exact" w:before="264" w:after="0"/>
              <w:ind w:left="56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</w:tc>
      </w:tr>
      <w:tr>
        <w:trPr>
          <w:trHeight w:hRule="exact" w:val="374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Plastic materials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properties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4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72" w:lineRule="exact" w:before="160" w:after="0"/>
              <w:ind w:left="224" w:right="432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of plastic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Group of plastic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Properties and used of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Thermoplastic materials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 *PP * PVC * PMMA * SAN* PC*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Nylon * PET.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4" w:lineRule="exact" w:before="14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Properties and Uses of Thermosetting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materials *PF* UF* MF* EPOXY*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Polyester resin (SMC/DMC)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Identification of plastic.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56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58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548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Injection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moulding items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defects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70" w:lineRule="exact" w:before="158" w:after="0"/>
              <w:ind w:left="22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processing techniques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Classification of Injection moulding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 injection moulding machine parts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function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Injection moulding cycle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Moulds used in hand injection moulding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machine and its terms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Faults, causes and its remedies in hand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injection moulding process. Basic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knowledge of mould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Cavity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1384" w:after="0"/>
              <w:ind w:left="228" w:right="0" w:firstLine="16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11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15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4" w:right="230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Cooling channel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Ejection 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Runner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Gate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06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7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Automatic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injection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moulding machine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70" w:lineRule="exact" w:before="162" w:after="0"/>
              <w:ind w:left="22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Auto injection moulding machine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parts and functions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Screw type injection moulding machine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Plunger type injection moulding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Co-injection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 of clamping 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Auto injection moulding machine mould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its parts and function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Two plate mould &amp;three plate mould.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6" w:lineRule="exact" w:before="0" w:after="0"/>
              <w:ind w:left="224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Hot Runner mould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Processing defects causes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Remedies –(product 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Trouble shooting of injection molding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1648" w:after="0"/>
              <w:ind w:left="228" w:right="0" w:firstLine="16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18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8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Automatic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injection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moulding machine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Microprocessor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and PLC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6" w:lineRule="exact" w:before="162" w:after="0"/>
              <w:ind w:left="224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Advantage of Microprocessor and PLC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Electrical injection moulding machines.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principles and feature of thermo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set injection moulding process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Comparison between conventional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injection moulding machine and PLC &amp;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microprocessor control injection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 machine.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904" w:after="0"/>
              <w:ind w:left="3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348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Preventive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maintenance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injection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moulding machine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72" w:lineRule="exact" w:before="160" w:after="0"/>
              <w:ind w:left="224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preventive maintenance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Schedule wise preventive maintenance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injection moulding machine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about hydraulic system.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Pascal’s law.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hydraulic component and it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function.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symbol’s of component.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736" w:after="0"/>
              <w:ind w:left="228" w:right="0" w:firstLine="20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8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72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Compression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moulded items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defects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6" w:lineRule="exact" w:before="272" w:after="0"/>
              <w:ind w:left="224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Processing techniques used for thermo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set materials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Introducing about compression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 process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Machinery used for compression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 process.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8" w:lineRule="exact" w:before="1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 compression moulding machine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parts and function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Faults causes and remedies of product.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174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00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Semi- auto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compression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moulding machine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4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6" w:lineRule="exact" w:before="166" w:after="0"/>
              <w:ind w:left="224" w:right="72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about semi-auto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compression moulding machine.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Semi-auto compression moulding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parts and function.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Heating system used for mould.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8" w:lineRule="exact" w:before="8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compression mould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Faults, causes, remedies of processing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Trouble shooting of compression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 machine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about transfer moulding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process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62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98" w:lineRule="exact" w:before="220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658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Blow moulding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items and finished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product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inspection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152" w:after="0"/>
              <w:ind w:left="22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blow moulding process.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List the blow moulding techniques.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parts and functions of hand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blow moulding machine.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Faults, causes &amp; Remedies of hand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blow moulding.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98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42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Midterm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42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14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Pneumatic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circuits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70" w:lineRule="exact" w:before="158" w:after="0"/>
              <w:ind w:left="224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about pneumatic system.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pneumatic component and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function.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Pneumatics symbols of component.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22" w:after="0"/>
              <w:ind w:left="144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62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58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22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Set and operate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blown film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plant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6" w:lineRule="exact" w:before="166" w:after="0"/>
              <w:ind w:left="224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Auto blow moulding machine parts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functions.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cycle of Auto blow moulding process.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blow moulds and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nomenclature.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Stretch blow moulding process.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Other blow moulding techniques.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5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(Extrusion stretch blow (injection stretch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blow extrusion blow, intermittent blow,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injection blow).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Faults, causes remedies of blow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Preventive maintenance of low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 machine. </w:t>
            </w:r>
          </w:p>
          <w:p>
            <w:pPr>
              <w:autoSpaceDN w:val="0"/>
              <w:autoSpaceDE w:val="0"/>
              <w:widowControl/>
              <w:spacing w:line="274" w:lineRule="exact" w:before="4" w:after="0"/>
              <w:ind w:left="22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Required PPE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extrusion process.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Materials used for extrusion.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4" w:lineRule="exact" w:before="12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Latest extrusion techniques – (multilayer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co-extruder, corrugated pipes.)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Extrusion machine its description use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parts &amp; function.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Blown film extrusion.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Fault, causes Remedies of Blown film.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2722" w:after="0"/>
              <w:ind w:left="228" w:right="0" w:firstLine="102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38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Operate the pipe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plant and produce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good quality pipe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70" w:lineRule="exact" w:before="158" w:after="0"/>
              <w:ind w:left="224" w:right="432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PVC compounding and its chemical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ingredients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Pipe plant extrusion its units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Fault, causes, Remedies of pipe.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2" w:after="0"/>
              <w:ind w:left="3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902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Operate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reprocessing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plant and produce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reprocessed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granules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170" w:after="0"/>
              <w:ind w:left="224" w:right="1296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Reprocessing of plastic.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Scrap grinder parts &amp; function &amp;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specification.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6" w:lineRule="exact" w:before="22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Identification code Number for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plastics and its use.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Description about extrusion dies &amp;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parts.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50" w:after="0"/>
              <w:ind w:left="3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 </w:t>
            </w:r>
          </w:p>
          <w:p>
            <w:pPr>
              <w:autoSpaceDN w:val="0"/>
              <w:autoSpaceDE w:val="0"/>
              <w:widowControl/>
              <w:spacing w:line="258" w:lineRule="exact" w:before="264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08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97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Thermoforming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58" w:after="0"/>
              <w:ind w:left="224" w:right="432" w:firstLine="34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thermoforming process.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Thermoforming cycle.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Materials for thermoforming.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Mould materials.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Heating systems.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8" w:after="0"/>
              <w:ind w:left="0" w:right="160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810" w:val="left"/>
              </w:tabs>
              <w:autoSpaceDE w:val="0"/>
              <w:widowControl/>
              <w:spacing w:line="258" w:lineRule="exact" w:before="278" w:after="0"/>
              <w:ind w:left="4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</w:tc>
      </w:tr>
      <w:tr>
        <w:trPr>
          <w:trHeight w:hRule="exact" w:val="266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Predrying process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using different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materials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156" w:after="0"/>
              <w:ind w:left="224" w:right="1296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pre-drying.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Various pre-drying equipments.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6" w:lineRule="exact" w:before="20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Pre-drying temperature and time for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various materials.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20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observed while operating pre-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drying equipment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32" w:after="0"/>
              <w:ind w:left="0" w:right="160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20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13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plastic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sheets/blocks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54" w:after="0"/>
              <w:ind w:left="224" w:right="864" w:firstLine="34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Methods of joining &amp; assembly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Buffing &amp; sanding.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Methods of machining of plastics.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Decoration of plastics.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55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21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Project/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(6 weeks)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i.e. 21-26 besides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regular classes. </w:t>
            </w:r>
          </w:p>
          <w:p>
            <w:pPr>
              <w:autoSpaceDN w:val="0"/>
              <w:tabs>
                <w:tab w:pos="904" w:val="left"/>
              </w:tabs>
              <w:autoSpaceDE w:val="0"/>
              <w:widowControl/>
              <w:spacing w:line="262" w:lineRule="exact" w:before="0" w:after="0"/>
              <w:ind w:left="74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training ( 2 weeks)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Guidelines to the Trainees for selection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students employable project like final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 project (FYP)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Assign Independent project to each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 project-based on trainee’s aptitude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4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project idea may be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Leading to successful employment.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duration of the project will be 6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viva/assessment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project assignments.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4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the end of the session, the project will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presented in a skills competition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zonal, regional, and National levels.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2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Test </w:t>
            </w:r>
          </w:p>
        </w:tc>
      </w:tr>
    </w:tbl>
    <w:p>
      <w:pPr>
        <w:autoSpaceDN w:val="0"/>
        <w:autoSpaceDE w:val="0"/>
        <w:widowControl/>
        <w:spacing w:line="274" w:lineRule="exact" w:before="26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30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project will be presented in front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Industrialists for commercialization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best business idea will be placed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NAVTTC business incubation center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commercialization. </w:t>
            </w:r>
          </w:p>
          <w:p>
            <w:pPr>
              <w:autoSpaceDN w:val="0"/>
              <w:tabs>
                <w:tab w:pos="564" w:val="left"/>
                <w:tab w:pos="2414" w:val="left"/>
              </w:tabs>
              <w:autoSpaceDE w:val="0"/>
              <w:widowControl/>
              <w:spacing w:line="264" w:lineRule="exact" w:before="0" w:after="0"/>
              <w:ind w:left="226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training for 2 weeks: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Aims to provide 2 weeks of industrial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overall training 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 an alternative to the projects that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quick learning approach.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18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Capstone Project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provided with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regarding a capstone project that they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required to complete to showcase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learning. The project should ideally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consist of the following deliverables: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Design brief/description outlining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Research collected during the project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Rough sketches, either hand-drawn 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digitally created that showcase their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 process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Professionally presented a main body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artwork at the end of the course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256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Notes for the Trainer/Teacher: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Each student must receive a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separate/independent project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strengths and interests. This will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reinforce their motivation and determine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aptitude towards specific design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6" w:after="0"/>
              <w:ind w:left="22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Each project should be designed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keeping future design trends as well as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current market demands in mind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duration for the completion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is 4 weeks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It’s important to reiterate the value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projects as each student will later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able to showcase their creative effort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real world market, giving them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leverage over others for better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employment. </w:t>
            </w:r>
          </w:p>
          <w:p>
            <w:pPr>
              <w:autoSpaceDN w:val="0"/>
              <w:autoSpaceDE w:val="0"/>
              <w:widowControl/>
              <w:spacing w:line="250" w:lineRule="exact" w:before="26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Ideas for projects may be generated via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1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3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sites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https://1000projects.org/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https://www.freestudentprojects.com/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0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Freelancing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60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become freelance and create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sustainable income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pros and cons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ethical and professional way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becoming a productive freelancer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resources available for freelancing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field of design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join freelancing sites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process of creating a freelancing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profile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3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24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methods&amp; legal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side of design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66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standards that define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expectations of a professional welder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principles of integrity that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respect for the profession,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colleagues, for clients, for audiences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consumers, and society as a whole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perspectives of the said profession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i.e. understanding the profession,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meanings of environmental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responsibility, copyright, and ethics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what legalities are involved 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projects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build strong professional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proposals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copyrights, copyright infringement,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plagiarism, crediting creators,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purchasing online products,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downloading ‘free’ content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do’s and don’ts of  how to price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time, effort, and creativity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84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164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design portfolios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present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work/projects in a professional manner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websites that provide free 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hosting such as Behance and Dribble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155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</w:tbl>
    <w:p>
      <w:pPr>
        <w:autoSpaceDN w:val="0"/>
        <w:autoSpaceDE w:val="0"/>
        <w:widowControl/>
        <w:spacing w:line="274" w:lineRule="exact" w:before="3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6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8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a portfolio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select work for presenting in your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07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26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6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Business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Value Statement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Stakeholders Power Grid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RACI Model, SWOT Analysis, PEST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SMART Objectives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OKRs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ROCE, etc.)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Assessment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665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478" w:val="left"/>
        </w:tabs>
        <w:autoSpaceDE w:val="0"/>
        <w:widowControl/>
        <w:spacing w:line="450" w:lineRule="exact" w:before="0" w:after="774"/>
        <w:ind w:left="754" w:right="432" w:firstLine="0"/>
        <w:jc w:val="left"/>
      </w:pPr>
      <w:r>
        <w:tab/>
      </w: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Tasks For Certificate in Plastic Injection Moulding Machine Operator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33"/>
        <w:gridCol w:w="2633"/>
        <w:gridCol w:w="2633"/>
        <w:gridCol w:w="2633"/>
      </w:tblGrid>
      <w:tr>
        <w:trPr>
          <w:trHeight w:hRule="exact" w:val="528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06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path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6" w:after="0"/>
              <w:ind w:left="772" w:right="386" w:hanging="338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a career path related to your course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also highlight the emerging trends in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local as well as international market </w:t>
            </w:r>
          </w:p>
        </w:tc>
        <w:tc>
          <w:tcPr>
            <w:tcW w:type="dxa" w:w="1144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542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Work Ethics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1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3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800"/>
        </w:trPr>
        <w:tc>
          <w:tcPr>
            <w:tcW w:type="dxa" w:w="776"/>
            <w:tcBorders>
              <w:start w:sz="4.0" w:val="single" w:color="#000000"/>
              <w:top w:sz="3.2000000000000455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454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Identify hazards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workshop </w:t>
            </w:r>
          </w:p>
        </w:tc>
        <w:tc>
          <w:tcPr>
            <w:tcW w:type="dxa" w:w="566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77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a report of at least 10 safety practices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Plastic Injection Molding Machine related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hazards. </w:t>
            </w:r>
          </w:p>
        </w:tc>
        <w:tc>
          <w:tcPr>
            <w:tcW w:type="dxa" w:w="2633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4194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4.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96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Check and perform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measuring, marking,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Hack sawing, filling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by using various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measuring, marking,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cutting and finishing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tools following safety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precautions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394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6" w:after="0"/>
                    <w:ind w:left="144" w:right="112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250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6" w:lineRule="exact" w:before="1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Identification to safety equipment &amp; their use etc.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General safety precautions while working in PPO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section.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Methods of Housekeeping.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Use fire fighting equipments.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Importance of trade training.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marking practice straight lines.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hack sawing.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Fit hacksaw blade to frame.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Use different types of hacksaws frames. </w:t>
                  </w:r>
                </w:p>
                <w:p>
                  <w:pPr>
                    <w:autoSpaceDN w:val="0"/>
                    <w:autoSpaceDE w:val="0"/>
                    <w:widowControl/>
                    <w:spacing w:line="262" w:lineRule="exact" w:before="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filling practice - (straights, cross a draw).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Check flatness.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Check right angle.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Check overall dimensions with vernier calliper.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Check overall dimensions with vernier height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2" w:lineRule="exact" w:before="4" w:after="0"/>
              <w:ind w:left="756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gauge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4938"/>
        </w:trPr>
        <w:tc>
          <w:tcPr>
            <w:tcW w:type="dxa" w:w="776"/>
            <w:tcBorders>
              <w:start w:sz="4.0" w:val="single" w:color="#000000"/>
              <w:top w:sz="2.400000000000091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454"/>
            <w:tcBorders>
              <w:start w:sz="3.199999999999932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96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Check and perform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drilling, tapping,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dieing by using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different related tools </w:t>
            </w:r>
          </w:p>
        </w:tc>
        <w:tc>
          <w:tcPr>
            <w:tcW w:type="dxa" w:w="5666"/>
            <w:tcBorders>
              <w:start w:sz="4.0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4" w:after="2"/>
              <w:ind w:left="96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Drilling Practice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8.0000000000001" w:type="dxa"/>
            </w:tblPr>
            <w:tblGrid>
              <w:gridCol w:w="2833"/>
              <w:gridCol w:w="2833"/>
            </w:tblGrid>
            <w:tr>
              <w:trPr>
                <w:trHeight w:hRule="exact" w:val="237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4" w:after="0"/>
                    <w:ind w:left="226" w:right="114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26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Identify of different parts of drilling machine. </w:t>
                  </w:r>
                </w:p>
                <w:p>
                  <w:pPr>
                    <w:autoSpaceDN w:val="0"/>
                    <w:autoSpaceDE w:val="0"/>
                    <w:widowControl/>
                    <w:spacing w:line="262" w:lineRule="exact" w:before="0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Fit the tool on drilling machine </w:t>
                  </w:r>
                  <w:r>
                    <w:br/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job on machine table with machine vice.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drilled hole.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blind hole.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counter sunked hole.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counter boring hole.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spot facing with drilling machine.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Inspect hole diameters with the help of vernier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exact" w:before="2" w:after="0"/>
              <w:ind w:left="772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caliper. </w:t>
            </w:r>
          </w:p>
          <w:p>
            <w:pPr>
              <w:autoSpaceDN w:val="0"/>
              <w:autoSpaceDE w:val="0"/>
              <w:widowControl/>
              <w:spacing w:line="242" w:lineRule="exact" w:before="6" w:after="2"/>
              <w:ind w:left="96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Tapping practice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8.0000000000001" w:type="dxa"/>
            </w:tblPr>
            <w:tblGrid>
              <w:gridCol w:w="2833"/>
              <w:gridCol w:w="2833"/>
            </w:tblGrid>
            <w:tr>
              <w:trPr>
                <w:trHeight w:hRule="exact" w:val="52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4" w:after="0"/>
                    <w:ind w:left="144" w:right="114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Illustrate tapping tools (Tap set and Tap wrench).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tapping practice with Tap set.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exact" w:before="2" w:after="2"/>
              <w:ind w:left="96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Dieing practice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8.0000000000001" w:type="dxa"/>
            </w:tblPr>
            <w:tblGrid>
              <w:gridCol w:w="2833"/>
              <w:gridCol w:w="2833"/>
            </w:tblGrid>
            <w:tr>
              <w:trPr>
                <w:trHeight w:hRule="exact" w:val="79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2" w:after="0"/>
                    <w:ind w:left="226" w:right="114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Illustrate dieing Tools (Die &amp; Diestock).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dieing practice with Die.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0" w:right="0" w:firstLine="0"/>
                    <w:jc w:val="center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Inspect outside diameters with the help of outside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exact" w:before="4" w:after="0"/>
              <w:ind w:left="772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micrometer. </w:t>
            </w:r>
          </w:p>
        </w:tc>
        <w:tc>
          <w:tcPr>
            <w:tcW w:type="dxa" w:w="1144"/>
            <w:tcBorders>
              <w:start w:sz="4.0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</w:tbl>
    <w:p>
      <w:pPr>
        <w:autoSpaceDN w:val="0"/>
        <w:autoSpaceDE w:val="0"/>
        <w:widowControl/>
        <w:spacing w:line="274" w:lineRule="exact" w:before="15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40" w:right="616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17"/>
        <w:gridCol w:w="2517"/>
        <w:gridCol w:w="2517"/>
        <w:gridCol w:w="2517"/>
      </w:tblGrid>
      <w:tr>
        <w:trPr>
          <w:trHeight w:hRule="exact" w:val="1856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96" w:right="144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Test and Perform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basic electrical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earthings with the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accessories fittings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>on board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8.0000000000001" w:type="dxa"/>
            </w:tblPr>
            <w:tblGrid>
              <w:gridCol w:w="2833"/>
              <w:gridCol w:w="2833"/>
            </w:tblGrid>
            <w:tr>
              <w:trPr>
                <w:trHeight w:hRule="exact" w:val="183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4" w:after="0"/>
                    <w:ind w:left="226" w:right="114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2" w:after="0"/>
                    <w:ind w:left="124" w:right="864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circuits (close open short).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Verify Ohm’s law.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series circuits.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parallel circuits.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compound circuits. 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0" w:after="0"/>
                    <w:ind w:left="124" w:right="432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Do earthing &amp; test </w:t>
                  </w:r>
                  <w:r>
                    <w:br/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Fix the accessories one electric board.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17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2902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96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Identify different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plastic materials and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test the properties of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material by using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various test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apparatus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288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2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0" w:after="0"/>
                    <w:ind w:left="128" w:right="288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Identify plastic (Thermoplastic / Thermoset)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Tensile Testing.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Compression Test.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Shear test.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Hardness Test.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Melting point Test.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Impact Test.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Cup flow Testing.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0" w:after="0"/>
                    <w:ind w:left="128" w:right="1152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Water absorption Testing.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Haze, gloss testing.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Dart impact Testing.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3664"/>
        </w:trPr>
        <w:tc>
          <w:tcPr>
            <w:tcW w:type="dxa" w:w="776"/>
            <w:tcBorders>
              <w:start w:sz="4.0" w:val="single" w:color="#000000"/>
              <w:top w:sz="2.400000000000091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3.199999999999932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96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Identify, set and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produce good quality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of injection moulding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items and check the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defects </w:t>
            </w:r>
          </w:p>
        </w:tc>
        <w:tc>
          <w:tcPr>
            <w:tcW w:type="dxa" w:w="5666"/>
            <w:tcBorders>
              <w:start w:sz="4.0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341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2" w:after="0"/>
                    <w:ind w:left="0" w:right="112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248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Identify different parts of Hand injection moulding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machine.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Mould setting.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0" w:after="0"/>
                    <w:ind w:left="128" w:right="144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Loading </w:t>
                  </w:r>
                  <w:r>
                    <w:br/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mould </w:t>
                  </w:r>
                  <w:r>
                    <w:br/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Loading mould cooling connection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Purging of screw and bearing </w:t>
                  </w:r>
                  <w:r>
                    <w:br/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Pre-drying requirement </w:t>
                  </w:r>
                  <w:r>
                    <w:br/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Temperature.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IRO.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TRO - Single cavity mould.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TRO- Double cavity mould.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Do preventive maintenance of Hand injection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2" w:lineRule="exact" w:before="2" w:after="0"/>
              <w:ind w:left="756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moulding machine. </w:t>
            </w:r>
          </w:p>
        </w:tc>
        <w:tc>
          <w:tcPr>
            <w:tcW w:type="dxa" w:w="1144"/>
            <w:tcBorders>
              <w:start w:sz="4.0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2862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6" w:after="0"/>
              <w:ind w:left="80" w:right="288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Automatic injection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>moulding machine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44" w:lineRule="exact" w:before="22" w:after="2"/>
              <w:ind w:left="434" w:right="288" w:firstLine="0"/>
              <w:jc w:val="left"/>
            </w:pPr>
            <w:r>
              <w:rPr>
                <w:w w:val="98.25749830766158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 Identify of different parts of Automatic injection 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moulding machine (parts &amp; function).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8.0000000000001" w:type="dxa"/>
            </w:tblPr>
            <w:tblGrid>
              <w:gridCol w:w="2833"/>
              <w:gridCol w:w="2833"/>
            </w:tblGrid>
            <w:tr>
              <w:trPr>
                <w:trHeight w:hRule="exact" w:val="209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0" w:after="0"/>
                    <w:ind w:left="226" w:right="114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248" w:after="0"/>
                    <w:ind w:left="226" w:right="114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Mould setting.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Read and set the pressure gauges.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Read and set temperature.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50" w:lineRule="exact" w:before="14" w:after="0"/>
                    <w:ind w:left="124" w:right="576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IRO- (start-up, cycle and shutdown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procedure). </w:t>
                  </w:r>
                </w:p>
                <w:p>
                  <w:pPr>
                    <w:autoSpaceDN w:val="0"/>
                    <w:autoSpaceDE w:val="0"/>
                    <w:widowControl/>
                    <w:spacing w:line="262" w:lineRule="exact" w:before="0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TRO- single cavity / double cavity mould.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Inspect quality (visuals).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Do preventive maintenance of auto injection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exact" w:before="2" w:after="0"/>
              <w:ind w:left="772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moulding machine.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Week 7 </w:t>
            </w:r>
          </w:p>
        </w:tc>
      </w:tr>
      <w:tr>
        <w:trPr>
          <w:trHeight w:hRule="exact" w:val="2246"/>
        </w:trPr>
        <w:tc>
          <w:tcPr>
            <w:tcW w:type="dxa" w:w="776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128" w:right="0" w:hanging="128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 Identify, set, maintain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and produce good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quality of injection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moulding items by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using automatic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injection moulding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machine with the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application of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Microprocessor </w:t>
            </w:r>
          </w:p>
        </w:tc>
        <w:tc>
          <w:tcPr>
            <w:tcW w:type="dxa" w:w="566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213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2" w:after="0"/>
                    <w:ind w:left="0" w:right="112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2" w:lineRule="exact" w:before="250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8" w:lineRule="exact" w:before="16" w:after="0"/>
                    <w:ind w:left="128" w:right="144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Identify and list out of microprocessor control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process parameters. </w:t>
                  </w:r>
                </w:p>
                <w:p>
                  <w:pPr>
                    <w:autoSpaceDN w:val="0"/>
                    <w:autoSpaceDE w:val="0"/>
                    <w:widowControl/>
                    <w:spacing w:line="262" w:lineRule="exact" w:before="2" w:after="0"/>
                    <w:ind w:left="128" w:right="72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Read and study of process parameters.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mould setting.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62" w:lineRule="exact" w:before="2" w:after="0"/>
                    <w:ind w:left="128" w:right="2736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Mould loading </w:t>
                  </w:r>
                  <w:r>
                    <w:br/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Cooling / MTC </w:t>
                  </w:r>
                  <w:r>
                    <w:br/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Hot runner system </w:t>
                  </w:r>
                  <w:r>
                    <w:br/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Ejection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</w:tbl>
    <w:p>
      <w:pPr>
        <w:autoSpaceDN w:val="0"/>
        <w:autoSpaceDE w:val="0"/>
        <w:widowControl/>
        <w:spacing w:line="274" w:lineRule="exact" w:before="112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80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17"/>
        <w:gridCol w:w="2517"/>
        <w:gridCol w:w="2517"/>
        <w:gridCol w:w="2517"/>
      </w:tblGrid>
      <w:tr>
        <w:trPr>
          <w:trHeight w:hRule="exact" w:val="2904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6" w:after="0"/>
              <w:ind w:left="96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control and PLC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288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4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2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Injection unit setting.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62" w:lineRule="exact" w:before="2" w:after="0"/>
                    <w:ind w:left="128" w:right="72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different pressure setting.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temperature.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IRO.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shot weight.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TRO.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Shoot out troubles of processing.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60" w:lineRule="exact" w:before="4" w:after="0"/>
                    <w:ind w:left="128" w:right="1584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mould unloading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mould loading.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Housekeeping of mould.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Trouble shooting of machine.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584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4" w:after="0"/>
              <w:ind w:left="438" w:right="288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 Preventive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maintenance of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injection moulding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machine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32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6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26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Do over all cleaning.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Do PM of electrical accessories. 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0" w:after="0"/>
                    <w:ind w:left="128" w:right="1296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Do PM of hydraulic accessories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Identify hydraulic component.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Make hydraulic circuits using single acting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2" w:lineRule="exact" w:before="2" w:after="4"/>
              <w:ind w:left="756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cylinder, flow control valve, pressure control valve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51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244" w:after="0"/>
                    <w:ind w:left="0" w:right="112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and pump.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Make hydraulic circuits using double acting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0" w:after="0"/>
              <w:ind w:left="756" w:right="576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cylinder, flow control, pressure control valve 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pump.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1822"/>
        </w:trPr>
        <w:tc>
          <w:tcPr>
            <w:tcW w:type="dxa" w:w="776"/>
            <w:tcBorders>
              <w:start w:sz="4.0" w:val="single" w:color="#000000"/>
              <w:top w:sz="3.200000000000273" w:val="single" w:color="#000000"/>
              <w:end w:sz="3.199999999999932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3.199999999999932" w:val="single" w:color="#000000"/>
              <w:top w:sz="3.200000000000273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128" w:right="0" w:hanging="128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 Produce good quality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of compression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moulded items and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check the defects by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using compression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moulding machine </w:t>
            </w:r>
          </w:p>
        </w:tc>
        <w:tc>
          <w:tcPr>
            <w:tcW w:type="dxa" w:w="5666"/>
            <w:tcBorders>
              <w:start w:sz="4.0" w:val="single" w:color="#000000"/>
              <w:top w:sz="3.200000000000273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79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64" w:lineRule="exact" w:before="0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4" w:after="0"/>
                    <w:ind w:left="128" w:right="144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Identify of different part of the hand compression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moulding machine.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10" w:after="0"/>
                    <w:ind w:left="128" w:right="72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temperature on hand compression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moulding machine.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mould setting.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TRO - hand compression.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Do preventive maintenance of hand compression.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4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2598"/>
        </w:trPr>
        <w:tc>
          <w:tcPr>
            <w:tcW w:type="dxa" w:w="776"/>
            <w:tcBorders>
              <w:start w:sz="4.0" w:val="single" w:color="#000000"/>
              <w:top w:sz="2.400000000000091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3.199999999999932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4" w:after="0"/>
              <w:ind w:left="438" w:right="432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 Semi- auto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compression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>moulding machine</w:t>
            </w:r>
          </w:p>
        </w:tc>
        <w:tc>
          <w:tcPr>
            <w:tcW w:type="dxa" w:w="566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8.0000000000001" w:type="dxa"/>
            </w:tblPr>
            <w:tblGrid>
              <w:gridCol w:w="2833"/>
              <w:gridCol w:w="2833"/>
            </w:tblGrid>
            <w:tr>
              <w:trPr>
                <w:trHeight w:hRule="exact" w:val="234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4" w:after="0"/>
                    <w:ind w:left="0" w:right="114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6" w:lineRule="exact" w:before="246" w:after="0"/>
                    <w:ind w:left="0" w:right="114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246" w:after="0"/>
                    <w:ind w:left="226" w:right="114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6" w:after="0"/>
                    <w:ind w:left="124" w:right="864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Identify of different part of semi- auto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compression moulding machine. </w:t>
                  </w:r>
                </w:p>
                <w:p>
                  <w:pPr>
                    <w:autoSpaceDN w:val="0"/>
                    <w:autoSpaceDE w:val="0"/>
                    <w:widowControl/>
                    <w:spacing w:line="250" w:lineRule="exact" w:before="12" w:after="0"/>
                    <w:ind w:left="124" w:right="432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Illustrate hydraulic system of compression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moulding machine.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0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Load the mould &amp; set.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temperature.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IRO.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TRO.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Do preventive maintenance of compression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2" w:lineRule="exact" w:before="2" w:after="0"/>
              <w:ind w:left="772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moulding machine. </w:t>
            </w:r>
          </w:p>
        </w:tc>
        <w:tc>
          <w:tcPr>
            <w:tcW w:type="dxa" w:w="1144"/>
            <w:tcBorders>
              <w:start w:sz="4.0" w:val="single" w:color="#000000"/>
              <w:top w:sz="2.400000000000091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2352"/>
        </w:trPr>
        <w:tc>
          <w:tcPr>
            <w:tcW w:type="dxa" w:w="776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" w:after="0"/>
              <w:ind w:left="128" w:right="144" w:hanging="128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 Identify and produce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good quality of blow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moulding items and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inspect the finished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product </w:t>
            </w:r>
          </w:p>
        </w:tc>
        <w:tc>
          <w:tcPr>
            <w:tcW w:type="dxa" w:w="566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6" w:lineRule="exact" w:before="2" w:after="0"/>
              <w:ind w:left="434" w:right="0" w:firstLine="0"/>
              <w:jc w:val="left"/>
            </w:pPr>
            <w:r>
              <w:rPr>
                <w:w w:val="98.25749830766158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Identify different parts of hand blow moulding </w:t>
            </w:r>
          </w:p>
          <w:p>
            <w:pPr>
              <w:autoSpaceDN w:val="0"/>
              <w:autoSpaceDE w:val="0"/>
              <w:widowControl/>
              <w:spacing w:line="240" w:lineRule="exact" w:before="4" w:after="0"/>
              <w:ind w:left="772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machine.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8.0000000000001" w:type="dxa"/>
            </w:tblPr>
            <w:tblGrid>
              <w:gridCol w:w="2833"/>
              <w:gridCol w:w="2833"/>
            </w:tblGrid>
            <w:tr>
              <w:trPr>
                <w:trHeight w:hRule="exact" w:val="158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2" w:after="0"/>
                    <w:ind w:left="226" w:right="114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temperature.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2" w:after="0"/>
                    <w:ind w:left="0" w:right="0" w:firstLine="0"/>
                    <w:jc w:val="center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Operate the hand blow moulding machine (IRO). </w:t>
                  </w:r>
                </w:p>
                <w:p>
                  <w:pPr>
                    <w:autoSpaceDN w:val="0"/>
                    <w:autoSpaceDE w:val="0"/>
                    <w:widowControl/>
                    <w:spacing w:line="262" w:lineRule="exact" w:before="2" w:after="0"/>
                    <w:ind w:left="124" w:right="288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hand blow moulding machine (TRO).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mould unloading.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0" w:after="0"/>
                    <w:ind w:left="124" w:right="72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Load the mould and set </w:t>
                  </w:r>
                  <w:r>
                    <w:br/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Do preventive maintenance of hand blow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2" w:lineRule="exact" w:before="2" w:after="0"/>
              <w:ind w:left="772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moulding machine. </w:t>
            </w:r>
          </w:p>
        </w:tc>
        <w:tc>
          <w:tcPr>
            <w:tcW w:type="dxa" w:w="114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</w:tr>
      <w:tr>
        <w:trPr>
          <w:trHeight w:hRule="exact" w:val="396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2" w:after="0"/>
              <w:ind w:left="96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Mid term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13</w:t>
            </w:r>
          </w:p>
        </w:tc>
      </w:tr>
    </w:tbl>
    <w:p>
      <w:pPr>
        <w:autoSpaceDN w:val="0"/>
        <w:autoSpaceDE w:val="0"/>
        <w:widowControl/>
        <w:spacing w:line="274" w:lineRule="exact" w:before="9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80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548"/>
        </w:trPr>
        <w:tc>
          <w:tcPr>
            <w:tcW w:type="dxa" w:w="780"/>
            <w:tcBorders>
              <w:start w:sz="4.0" w:val="single" w:color="#000000"/>
              <w:top w:sz="4.0" w:val="single" w:color="#000000"/>
              <w:end w:sz="3.199999999999932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38" w:lineRule="exact" w:before="18" w:after="0"/>
              <w:ind w:left="0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15.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 Perform simple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pneumatic circuits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04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4" w:after="0"/>
                    <w:ind w:left="144" w:right="112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246" w:after="0"/>
                    <w:ind w:left="0" w:right="112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2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Identify pneumatic components. </w:t>
                  </w:r>
                </w:p>
                <w:p>
                  <w:pPr>
                    <w:autoSpaceDN w:val="0"/>
                    <w:autoSpaceDE w:val="0"/>
                    <w:widowControl/>
                    <w:spacing w:line="256" w:lineRule="exact" w:before="8" w:after="0"/>
                    <w:ind w:left="128" w:right="288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pneumatic circuit using pneumatic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components (use single acting cylinder)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pneumatic circuits using pneumatic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exact" w:before="4" w:after="0"/>
              <w:ind w:left="756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components (use double acting cylinder) </w:t>
            </w:r>
          </w:p>
        </w:tc>
        <w:tc>
          <w:tcPr>
            <w:tcW w:type="dxa" w:w="1142"/>
            <w:tcBorders>
              <w:start w:sz="4.0" w:val="single" w:color="#000000"/>
              <w:top w:sz="4.0" w:val="single" w:color="#000000"/>
              <w:end w:sz="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14</w:t>
            </w:r>
          </w:p>
        </w:tc>
      </w:tr>
      <w:tr>
        <w:trPr>
          <w:trHeight w:hRule="exact" w:val="6052"/>
        </w:trPr>
        <w:tc>
          <w:tcPr>
            <w:tcW w:type="dxa" w:w="780"/>
            <w:tcBorders>
              <w:start w:sz="21.600000000000023" w:val="single" w:color="#000000"/>
              <w:top w:sz="22.399999999999977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16.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977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438" w:right="0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16.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 Identify different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parts, set and operate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the blown film plant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977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600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2" w:after="0"/>
                    <w:ind w:left="0" w:right="112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248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246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246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248" w:after="0"/>
                    <w:ind w:left="0" w:right="112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Identify of different parts of the Auto blow molding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machine.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Load the mould and set.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temperature.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IRO – auto blow.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parison.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parison wall thickness.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TRO – auto blows.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Unload mould. </w:t>
                  </w:r>
                </w:p>
                <w:p>
                  <w:pPr>
                    <w:autoSpaceDN w:val="0"/>
                    <w:autoSpaceDE w:val="0"/>
                    <w:widowControl/>
                    <w:spacing w:line="250" w:lineRule="exact" w:before="12" w:after="0"/>
                    <w:ind w:left="128" w:right="864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Do preventive maintenance of auto blow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moulding.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Clean and inspect air compressor.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Recognize the extruder. </w:t>
                  </w:r>
                </w:p>
                <w:p>
                  <w:pPr>
                    <w:autoSpaceDN w:val="0"/>
                    <w:autoSpaceDE w:val="0"/>
                    <w:widowControl/>
                    <w:spacing w:line="260" w:lineRule="exact" w:before="4" w:after="0"/>
                    <w:ind w:left="128" w:right="432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Identify of different parts of the control panels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processing temperature.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Change the screw PVC to PE. </w:t>
                  </w:r>
                </w:p>
                <w:p>
                  <w:pPr>
                    <w:autoSpaceDN w:val="0"/>
                    <w:autoSpaceDE w:val="0"/>
                    <w:widowControl/>
                    <w:spacing w:line="248" w:lineRule="exact" w:before="16" w:after="0"/>
                    <w:ind w:left="128" w:right="576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Clean the breaker plate and change screen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packs.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Load the Blown film Die.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Connect the heaters of Blown film Die. </w:t>
                  </w:r>
                </w:p>
                <w:p>
                  <w:pPr>
                    <w:autoSpaceDN w:val="0"/>
                    <w:autoSpaceDE w:val="0"/>
                    <w:widowControl/>
                    <w:spacing w:line="250" w:lineRule="exact" w:before="14" w:after="0"/>
                    <w:ind w:left="128" w:right="432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Adjust the screw speed Nip rollers &amp; winding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rollers.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TRO – (Blown film).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2"/>
            <w:tcBorders>
              <w:start w:sz="22.40000000000009" w:val="single" w:color="#000000"/>
              <w:top w:sz="22.399999999999977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80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</w:tr>
      <w:tr>
        <w:trPr>
          <w:trHeight w:hRule="exact" w:val="1636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6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17.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74" w:right="288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Operate the pipe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plant and produce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good quality pipe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159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14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2" w:lineRule="exact" w:before="3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Unload blown film die.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Load pipe die.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pipe plant.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Change the screw (PE to PVC). 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0" w:after="0"/>
                    <w:ind w:left="128" w:right="432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temperature for pipe processing.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TRO – (pipe).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16</w:t>
            </w:r>
          </w:p>
        </w:tc>
      </w:tr>
      <w:tr>
        <w:trPr>
          <w:trHeight w:hRule="exact" w:val="163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6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74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Operate the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reprocessing plant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and produce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>reprocessed granules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6.00000000000023" w:type="dxa"/>
            </w:tblPr>
            <w:tblGrid>
              <w:gridCol w:w="2833"/>
              <w:gridCol w:w="2833"/>
            </w:tblGrid>
            <w:tr>
              <w:trPr>
                <w:trHeight w:hRule="exact" w:val="158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12" w:after="0"/>
                    <w:ind w:left="226" w:right="114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3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Load the reprocessing die on extruder.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Prepare raw material for reprocessing.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Illustrate the scrap grinder.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Grind the scrap. </w:t>
                  </w:r>
                </w:p>
                <w:p>
                  <w:pPr>
                    <w:autoSpaceDN w:val="0"/>
                    <w:autoSpaceDE w:val="0"/>
                    <w:widowControl/>
                    <w:spacing w:line="262" w:lineRule="exact" w:before="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processing temperature for reprocessing.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TRO – (reprocessing of plastic).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17</w:t>
            </w:r>
          </w:p>
        </w:tc>
      </w:tr>
      <w:tr>
        <w:trPr>
          <w:trHeight w:hRule="exact" w:val="2294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9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19.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74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Install and Operate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thermoforming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machine and identify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cycle of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thermoforming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Produce good quality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of thermoforming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product and check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the defects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6.00000000000023" w:type="dxa"/>
            </w:tblPr>
            <w:tblGrid>
              <w:gridCol w:w="2833"/>
              <w:gridCol w:w="2833"/>
            </w:tblGrid>
            <w:tr>
              <w:trPr>
                <w:trHeight w:hRule="exact" w:val="80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16" w:after="0"/>
                    <w:ind w:left="226" w:right="114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14" w:after="0"/>
                    <w:ind w:left="124" w:right="288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Demonstrate the thermoforming machine.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mould.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20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parameters of the thermoforming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8" w:lineRule="exact" w:before="0" w:after="0"/>
              <w:ind w:left="750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machine. (heat timer temperature, cooling system 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etc).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4" w:lineRule="exact" w:before="2" w:after="0"/>
              <w:ind w:left="412" w:right="0" w:firstLine="0"/>
              <w:jc w:val="left"/>
            </w:pPr>
            <w:r>
              <w:rPr>
                <w:w w:val="98.25749830766158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Perform IRO – thermoforming machine.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</w:tr>
      <w:tr>
        <w:trPr>
          <w:trHeight w:hRule="exact" w:val="444"/>
        </w:trPr>
        <w:tc>
          <w:tcPr>
            <w:tcW w:type="dxa" w:w="780"/>
            <w:tcBorders>
              <w:start w:sz="21.600000000000023" w:val="single" w:color="#000000"/>
              <w:top w:sz="22.40000000000054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0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20.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4" w:after="0"/>
              <w:ind w:left="74" w:right="0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Identify and Perform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54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6" w:lineRule="exact" w:before="0" w:after="0"/>
              <w:ind w:left="412" w:right="0" w:firstLine="0"/>
              <w:jc w:val="left"/>
            </w:pPr>
            <w:r>
              <w:rPr>
                <w:w w:val="98.25749830766158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Illustrate pre-drying equipments.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</w:tr>
    </w:tbl>
    <w:p>
      <w:pPr>
        <w:autoSpaceDN w:val="0"/>
        <w:autoSpaceDE w:val="0"/>
        <w:widowControl/>
        <w:spacing w:line="274" w:lineRule="exact" w:before="3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36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74" w:right="288" w:firstLine="0"/>
              <w:jc w:val="left"/>
            </w:pP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predrying process </w:t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using different </w:t>
            </w:r>
            <w:r>
              <w:br/>
            </w:r>
            <w:r>
              <w:rPr>
                <w:w w:val="98.25749830766158"/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materials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6.00000000000023" w:type="dxa"/>
            </w:tblPr>
            <w:tblGrid>
              <w:gridCol w:w="2833"/>
              <w:gridCol w:w="2833"/>
            </w:tblGrid>
            <w:tr>
              <w:trPr>
                <w:trHeight w:hRule="exact" w:val="107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14" w:after="0"/>
                    <w:ind w:left="226" w:right="114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2" w:lineRule="exact" w:before="34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temperature.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2" w:after="0"/>
                    <w:ind w:left="124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Load the material in tray. </w:t>
                  </w:r>
                </w:p>
                <w:p>
                  <w:pPr>
                    <w:autoSpaceDN w:val="0"/>
                    <w:autoSpaceDE w:val="0"/>
                    <w:widowControl/>
                    <w:spacing w:line="262" w:lineRule="exact" w:before="0" w:after="0"/>
                    <w:ind w:left="124" w:right="144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Set the parameters and pre-dry the material.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over all maintenance of pre-drying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2" w:lineRule="exact" w:before="2" w:after="0"/>
              <w:ind w:left="750" w:right="0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equipment.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58"/>
        </w:trPr>
        <w:tc>
          <w:tcPr>
            <w:tcW w:type="dxa" w:w="780"/>
            <w:tcBorders>
              <w:start w:sz="21.600000000000023" w:val="single" w:color="#000000"/>
              <w:top w:sz="21.600000000000023" w:val="single" w:color="#000000"/>
              <w:end w:sz="21.60000000000002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2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21.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023" w:val="single" w:color="#000000"/>
              <w:end w:sz="22.3999999999998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74" w:right="144" w:firstLine="0"/>
              <w:jc w:val="left"/>
            </w:pP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Carry out different </w:t>
            </w:r>
            <w:r>
              <w:br/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machining operations 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on plastic </w:t>
            </w:r>
            <w:r>
              <w:br/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sheets/blocks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023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130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14" w:after="0"/>
                    <w:ind w:left="230" w:right="112" w:firstLine="0"/>
                    <w:jc w:val="both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4" w:lineRule="exact" w:before="246" w:after="0"/>
                    <w:ind w:left="0" w:right="112" w:firstLine="0"/>
                    <w:jc w:val="right"/>
                  </w:pPr>
                  <w:r>
                    <w:rPr>
                      <w:w w:val="98.25749830766158"/>
                      <w:rFonts w:ascii="CIDFont+F6" w:hAnsi="CIDFont+F6" w:eastAsia="CIDFont+F6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36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Illustrate the fabricating methods.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Cut the acrylic sheet using acrylic cutter. </w:t>
                  </w:r>
                </w:p>
                <w:p>
                  <w:pPr>
                    <w:autoSpaceDN w:val="0"/>
                    <w:autoSpaceDE w:val="0"/>
                    <w:widowControl/>
                    <w:spacing w:line="250" w:lineRule="exact" w:before="14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Drill the acrylic sheet HDPE Block using hand drill </w:t>
                  </w: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machine. </w:t>
                  </w:r>
                </w:p>
                <w:p>
                  <w:pPr>
                    <w:autoSpaceDN w:val="0"/>
                    <w:autoSpaceDE w:val="0"/>
                    <w:widowControl/>
                    <w:spacing w:line="242" w:lineRule="exact" w:before="20" w:after="0"/>
                    <w:ind w:left="128" w:right="0" w:firstLine="0"/>
                    <w:jc w:val="left"/>
                  </w:pPr>
                  <w:r>
                    <w:rPr>
                      <w:w w:val="98.25749830766158"/>
                      <w:rFonts w:ascii="CIDFont+F5" w:hAnsi="CIDFont+F5" w:eastAsia="CIDFont+F5"/>
                      <w:b w:val="0"/>
                      <w:i w:val="0"/>
                      <w:color w:val="000000"/>
                      <w:sz w:val="22"/>
                    </w:rPr>
                    <w:t xml:space="preserve">Perform screwing the acrylic sheet.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2"/>
            <w:tcBorders>
              <w:start w:sz="22.40000000000009" w:val="single" w:color="#000000"/>
              <w:top w:sz="21.600000000000023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1674"/>
        </w:trPr>
        <w:tc>
          <w:tcPr>
            <w:tcW w:type="dxa" w:w="780"/>
            <w:tcBorders>
              <w:start w:sz="21.600000000000023" w:val="single" w:color="#000000"/>
              <w:top w:sz="21.6000000000001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86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22.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13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1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7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1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21-26 </w:t>
            </w:r>
          </w:p>
        </w:tc>
      </w:tr>
      <w:tr>
        <w:trPr>
          <w:trHeight w:hRule="exact" w:val="1608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50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23.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(at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two gigs)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Up-work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1: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2: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Professional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3: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Linked Accounts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4: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Account Security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21-26 </w:t>
            </w:r>
          </w:p>
        </w:tc>
      </w:tr>
      <w:tr>
        <w:trPr>
          <w:trHeight w:hRule="exact" w:val="7580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638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apply for jobs in 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two labor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marketplace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  <w:tab w:pos="1034" w:val="left"/>
                <w:tab w:pos="1372" w:val="left"/>
              </w:tabs>
              <w:autoSpaceDE w:val="0"/>
              <w:widowControl/>
              <w:spacing w:line="280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create 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account on each website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Leading Job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International Job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Portal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top of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homepage to search for the jobs that best suit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skills. </w:t>
            </w:r>
          </w:p>
          <w:p>
            <w:pPr>
              <w:autoSpaceDN w:val="0"/>
              <w:autoSpaceDE w:val="0"/>
              <w:widowControl/>
              <w:spacing w:line="280" w:lineRule="exact" w:before="16" w:after="0"/>
              <w:ind w:left="75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Type’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drop-down menu, next, select the location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second drop-down menu.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80" w:lineRule="exact" w:before="16" w:after="0"/>
              <w:ind w:left="41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to find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suitable job vacancies.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750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for part-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time jobs only, full-time jobs only, employers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or agencies only. Tick the boxes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1288" w:right="2880" w:hanging="876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21-26 </w:t>
            </w:r>
          </w:p>
        </w:tc>
      </w:tr>
    </w:tbl>
    <w:p>
      <w:pPr>
        <w:autoSpaceDN w:val="0"/>
        <w:autoSpaceDE w:val="0"/>
        <w:widowControl/>
        <w:spacing w:line="274" w:lineRule="exact" w:before="1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92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>Annexure-II:</w:t>
      </w:r>
    </w:p>
    <w:p>
      <w:pPr>
        <w:autoSpaceDN w:val="0"/>
        <w:autoSpaceDE w:val="0"/>
        <w:widowControl/>
        <w:spacing w:line="294" w:lineRule="exact" w:before="314" w:after="0"/>
        <w:ind w:left="2166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Plastic Injection Moulding Machine Operator</w:t>
      </w:r>
    </w:p>
    <w:p>
      <w:pPr>
        <w:autoSpaceDN w:val="0"/>
        <w:autoSpaceDE w:val="0"/>
        <w:widowControl/>
        <w:spacing w:line="486" w:lineRule="exact" w:before="68" w:after="0"/>
        <w:ind w:left="28" w:right="288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https://www.youtube.com/watch?v=9jCJN3Ff0kA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https://www.youtube.com/watch?v=Qi6Xn7yKIlQ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https://www.youtube.com/watch?v=CHm_BH7xAXk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4" w:lineRule="exact" w:before="488" w:after="0"/>
        <w:ind w:left="28" w:right="201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https://www.youtube.com/watch?v=9WrmYYhr7S0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2" w:lineRule="exact" w:before="580" w:after="0"/>
        <w:ind w:left="28" w:right="115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https://www.youtube.com/watch?v=tIQ0CWgszI0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2" w:lineRule="exact" w:before="584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https://www.youtube.com/watch?v=d1hocXWSpus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- (EN) improved production for Flaro Prod S.A with FANUC ROBOSHOT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https://www.youtube.com/watch?v=R69xmONvmlY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6" w:lineRule="exact" w:before="486" w:after="0"/>
        <w:ind w:left="28" w:right="302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Plastics Injection Molding: Step-By-Step at the Factory - Field Notes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https://www.youtube.com/watch?v=2qAnJy8x8WA</w:t>
      </w:r>
    </w:p>
    <w:p>
      <w:pPr>
        <w:autoSpaceDN w:val="0"/>
        <w:autoSpaceDE w:val="0"/>
        <w:widowControl/>
        <w:spacing w:line="274" w:lineRule="exact" w:before="89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Danyal Saleem,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Mirpur (AJK), is 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example of how hard work and perseverance can reap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rich rewards when bidding for projects online.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graphic designer works exclusively on an online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freelancing platform and has earned, on average,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US$20,000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 several months. But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this isn’t a story of overnight success – Danyal has had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 work hard to differentiate himself and stay true to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 May 2017, when Danyal finally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decided to jump in. He signed up for one of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numerous sites that connect designers or coders with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people or companies that have small projects, like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designing a logo or building a website.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graphic designing from STEPS(NAVTTC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369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Danyal’s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graphic design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In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first month using Fiverr, he pitched mostly for projects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centered around logo designing. But it wasn’t so simple.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first few weeks, he didn’t hear back from even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single client, despite pitching for dozens of projects.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freelancers.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Danyal says he understands why clients would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apprehensive giving projects to untested freelancers. </w:t>
            </w:r>
          </w:p>
          <w:p>
            <w:pPr>
              <w:autoSpaceDN w:val="0"/>
              <w:autoSpaceDE w:val="0"/>
              <w:widowControl/>
              <w:spacing w:line="250" w:lineRule="exact" w:before="1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They have hundreds of options to choose from, he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72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explains, and to give a project to someone with no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Danyal’s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Mirpur, threatened to derail his freelancing career.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straight,” he explains. “That’s unthinkable for someone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who makes his livelihood on the internet.”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4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08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309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Plastic Injection Moulding Machine Operator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