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6"/>
        <w:ind w:left="0" w:right="0"/>
      </w:pPr>
    </w:p>
    <w:p>
      <w:pPr>
        <w:autoSpaceDN w:val="0"/>
        <w:autoSpaceDE w:val="0"/>
        <w:widowControl/>
        <w:spacing w:line="504" w:lineRule="exact" w:before="0" w:after="0"/>
        <w:ind w:left="432" w:right="14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4" w:after="0"/>
        <w:ind w:left="116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2" w:after="0"/>
        <w:ind w:left="0" w:right="3722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606" w:lineRule="exact" w:before="1208" w:after="0"/>
        <w:ind w:left="2160" w:right="2016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Title: Mobile Phone Repairing </w:t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Duration: </w:t>
      </w:r>
      <w:r>
        <w:rPr>
          <w:rFonts w:ascii="CIDFont+F3" w:hAnsi="CIDFont+F3" w:eastAsia="CIDFont+F3"/>
          <w:b w:val="0"/>
          <w:i w:val="0"/>
          <w:color w:val="000000"/>
          <w:sz w:val="28"/>
        </w:rPr>
        <w:t>3 Months</w:t>
      </w:r>
    </w:p>
    <w:p>
      <w:pPr>
        <w:sectPr>
          <w:pgSz w:w="12240" w:h="15840"/>
          <w:pgMar w:top="54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56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Mobile Phone Repairing</w:t>
            </w:r>
          </w:p>
        </w:tc>
      </w:tr>
      <w:tr>
        <w:trPr>
          <w:trHeight w:hRule="exact" w:val="1243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8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Mobile Phone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Repairing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4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grooming of the trainees etc.) as well as entrepreneurial skills (i.e.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marketing skills; free lancing etc.). The course also seeks to inculcate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8" w:lineRule="exact" w:before="31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3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8" w:lineRule="exact" w:before="0" w:after="0"/>
              <w:ind w:left="32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2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immigration laws of the most favored labor destination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2" w:after="0"/>
              <w:ind w:left="19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</w:p>
        </w:tc>
      </w:tr>
    </w:tbl>
    <w:p>
      <w:pPr>
        <w:autoSpaceDN w:val="0"/>
        <w:autoSpaceDE w:val="0"/>
        <w:widowControl/>
        <w:spacing w:line="268" w:lineRule="exact" w:before="1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32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68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1162" w:val="left"/>
                <w:tab w:pos="1542" w:val="left"/>
              </w:tabs>
              <w:autoSpaceDE w:val="0"/>
              <w:widowControl/>
              <w:spacing w:line="436" w:lineRule="exact" w:before="1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4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16" w:lineRule="exact" w:before="4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 lecture should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7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97" w:type="dxa"/>
      </w:tblPr>
      <w:tblGrid>
        <w:gridCol w:w="5519"/>
        <w:gridCol w:w="5519"/>
      </w:tblGrid>
      <w:tr>
        <w:trPr>
          <w:trHeight w:hRule="exact" w:val="13220"/>
        </w:trPr>
        <w:tc>
          <w:tcPr>
            <w:tcW w:type="dxa" w:w="2702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412" w:lineRule="exact" w:before="6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282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2" w:val="left"/>
              </w:tabs>
              <w:autoSpaceDE w:val="0"/>
              <w:widowControl/>
              <w:spacing w:line="400" w:lineRule="exact" w:before="1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27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2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436" w:lineRule="exact" w:before="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Health &amp; Safety case studies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( 2 cases regarding safety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domestic accidents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one visit to a trade specific major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634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4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competencies and skills.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3.9999999999998" w:type="dxa"/>
            </w:tblPr>
            <w:tblGrid>
              <w:gridCol w:w="7794"/>
            </w:tblGrid>
            <w:tr>
              <w:trPr>
                <w:trHeight w:hRule="exact" w:val="1462"/>
              </w:trPr>
              <w:tc>
                <w:tcPr>
                  <w:tcW w:type="dxa" w:w="7276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Work according to general workshop safety rules. </w:t>
                  </w:r>
                </w:p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Use the measuring instruments safely. </w:t>
                  </w:r>
                </w:p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Operate the series &amp; parallel circuit, capacitors, inductors etc. </w:t>
                  </w:r>
                </w:p>
                <w:p>
                  <w:pPr>
                    <w:autoSpaceDN w:val="0"/>
                    <w:autoSpaceDE w:val="0"/>
                    <w:widowControl/>
                    <w:spacing w:line="292" w:lineRule="exact" w:before="2" w:after="0"/>
                    <w:ind w:left="28" w:right="576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Use the Transformers &amp; batteries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Operate the different electronic devices like semiconductor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devices, diode &amp; their applications &amp; bipolar transistor etc.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2" w:lineRule="exact" w:before="24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the different communication systems like radio transmitter,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radio receiver &amp; wireless communication etc.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Operate the computers properly.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18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Operate the different instruments like microscope hot air gun &amp;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soldering station etc.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2380"/>
              </w:trPr>
              <w:tc>
                <w:tcPr>
                  <w:tcW w:type="dxa" w:w="69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4" w:after="0"/>
                    <w:ind w:left="248" w:right="432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Handle the network traffic signaling and Tele services. 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Find the faults in mobiles &amp; to repair them.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Read the block diagrams of mobile sets.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Troubleshoot of different mobile sets. </w:t>
                  </w:r>
                </w:p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Troubleshoot of software problems. </w:t>
                  </w:r>
                </w:p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Repair the IMEI. </w:t>
                  </w:r>
                </w:p>
                <w:p>
                  <w:pPr>
                    <w:autoSpaceDN w:val="0"/>
                    <w:autoSpaceDE w:val="0"/>
                    <w:widowControl/>
                    <w:spacing w:line="292" w:lineRule="exact" w:before="2" w:after="0"/>
                    <w:ind w:left="248" w:right="2304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Unlock the sp lock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Upgrade software version of handset.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732"/>
        </w:trPr>
        <w:tc>
          <w:tcPr>
            <w:tcW w:type="dxa" w:w="269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4" w:lineRule="exact" w:before="100" w:after="0"/>
              <w:ind w:left="102" w:right="259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240 hours</w:t>
            </w:r>
          </w:p>
        </w:tc>
      </w:tr>
      <w:tr>
        <w:trPr>
          <w:trHeight w:hRule="exact" w:val="140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462" w:right="3888" w:hanging="36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Public/Private industries including: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1. Samsung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Nokia</w:t>
            </w:r>
          </w:p>
        </w:tc>
      </w:tr>
    </w:tbl>
    <w:p>
      <w:pPr>
        <w:autoSpaceDN w:val="0"/>
        <w:autoSpaceDE w:val="0"/>
        <w:widowControl/>
        <w:spacing w:line="268" w:lineRule="exact" w:before="43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68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462" w:right="590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Oppo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Motorola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5. Lenovo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6. Huawei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7. Vivo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8. LG </w:t>
            </w:r>
          </w:p>
        </w:tc>
      </w:tr>
      <w:tr>
        <w:trPr>
          <w:trHeight w:hRule="exact" w:val="1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462" w:right="316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 Mobile Phone Service Center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As Lab technician in Institutes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As Mobile phone repair technician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79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681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8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824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1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Fundamentals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Mobile Telephony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318" w:after="2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Introduction to Wireless Communication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System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1060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2" w:lineRule="exact" w:before="0" w:after="0"/>
                    <w:ind w:left="3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6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Abbreviations of Communication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Systems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Mobile Radio system Around the world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Examples of wireless Communication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2"/>
              <w:ind w:left="103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System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1074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3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34" w:right="288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Paging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Cordless Telephone system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Cellular Telephone System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Comparison of Common Wireless </w:t>
                  </w:r>
                </w:p>
              </w:tc>
            </w:tr>
          </w:tbl>
          <w:p>
            <w:pPr>
              <w:autoSpaceDN w:val="0"/>
              <w:tabs>
                <w:tab w:pos="1038" w:val="left"/>
              </w:tabs>
              <w:autoSpaceDE w:val="0"/>
              <w:widowControl/>
              <w:spacing w:line="250" w:lineRule="exact" w:before="0" w:after="0"/>
              <w:ind w:left="102" w:right="144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Communication Systems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Multiplexing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1076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3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Multiplexing Techniques Overview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Introduction to Multiplexing Technique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Frequency Division Multiplexing (FDM)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Time Division Multiplexing (TDM)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2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Multiple Access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1598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288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2" w:after="0"/>
                    <w:ind w:left="3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6" w:after="0"/>
                    <w:ind w:left="132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Introduction to Multiple Access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Frequency Division Multiple Access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(FDMA)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Time Division Multiple Access (TDMA)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Code Division Multiple Access (CDMA)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Advance Mobile Phones Service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0" w:after="0"/>
              <w:ind w:left="1038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(AMPS) and European Total Access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Communication System (ETACS)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Overview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2" w:after="0"/>
              <w:ind w:left="520" w:right="458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00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Fundamentals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Mobile Telephony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46" w:lineRule="exact" w:before="28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Global System for Mobile (GSM)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GSM History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GSM Specifications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GSM Band Spectrum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GSM Benefits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Growth in Wireless Data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Mobile Data Technology Evolution </w:t>
            </w:r>
          </w:p>
          <w:p>
            <w:pPr>
              <w:autoSpaceDN w:val="0"/>
              <w:tabs>
                <w:tab w:pos="1040" w:val="left"/>
              </w:tabs>
              <w:autoSpaceDE w:val="0"/>
              <w:widowControl/>
              <w:spacing w:line="270" w:lineRule="exact" w:before="0" w:after="0"/>
              <w:ind w:left="67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GPRS (General Packet Radio Services) </w:t>
            </w:r>
          </w:p>
          <w:p>
            <w:pPr>
              <w:autoSpaceDN w:val="0"/>
              <w:autoSpaceDE w:val="0"/>
              <w:widowControl/>
              <w:spacing w:line="246" w:lineRule="exact" w:before="25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Basic Network Overview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522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288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34" w:right="1008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Traffic/signaling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Network overview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16" w:after="0"/>
              <w:ind w:left="432" w:right="432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4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3280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2" w:after="0"/>
                    <w:ind w:left="352" w:right="118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3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132" w:right="288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SIM-Card and mobile Equipment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SIM-Card Function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Mobile Identification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Trends in mobile Station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Services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Tele services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Supplementary Services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Intelligent Network Services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Cellular Principles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GSM Radio Subsystem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GSM Channel Types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Functions and Protocols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14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54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Repair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Methodology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038" w:val="left"/>
                <w:tab w:pos="1040" w:val="left"/>
              </w:tabs>
              <w:autoSpaceDE w:val="0"/>
              <w:widowControl/>
              <w:spacing w:line="250" w:lineRule="exact" w:before="316" w:after="2"/>
              <w:ind w:left="678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Instruction to repair system for mobile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phone handset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1862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3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70" w:lineRule="exact" w:before="25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" w:after="0"/>
                    <w:ind w:left="13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General block diagram of mobile phones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Inspection procedure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Fault diagnoses procedure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Trouble shooting procedure.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60" w:lineRule="exact" w:before="10" w:after="0"/>
                    <w:ind w:left="132" w:right="144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Block diagram of mobile phone Nokia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series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Block diagram of mobile phone,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103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Samsung series.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26.0000000000002" w:type="dxa"/>
            </w:tblPr>
            <w:tblGrid>
              <w:gridCol w:w="2554"/>
              <w:gridCol w:w="2554"/>
            </w:tblGrid>
            <w:tr>
              <w:trPr>
                <w:trHeight w:hRule="exact" w:val="1314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38" w:lineRule="exact" w:before="0" w:after="0"/>
                    <w:ind w:left="3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8" w:after="0"/>
                    <w:ind w:left="132" w:right="144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Block diagram of mobile phone, Oppo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series. </w:t>
                  </w:r>
                </w:p>
                <w:p>
                  <w:pPr>
                    <w:autoSpaceDN w:val="0"/>
                    <w:autoSpaceDE w:val="0"/>
                    <w:widowControl/>
                    <w:spacing w:line="260" w:lineRule="exact" w:before="8" w:after="0"/>
                    <w:ind w:left="132" w:right="288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Block diagram of mobile phone,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Panasonic series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Block diagram of mobile phone, LG </w:t>
                  </w:r>
                </w:p>
              </w:tc>
            </w:tr>
          </w:tbl>
          <w:p>
            <w:pPr>
              <w:autoSpaceDN w:val="0"/>
              <w:tabs>
                <w:tab w:pos="1038" w:val="left"/>
                <w:tab w:pos="1040" w:val="left"/>
              </w:tabs>
              <w:autoSpaceDE w:val="0"/>
              <w:widowControl/>
              <w:spacing w:line="256" w:lineRule="exact" w:before="0" w:after="0"/>
              <w:ind w:left="678" w:right="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series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Block diagram of mobile phone, Huawei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mobile series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98" w:after="558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4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6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Assignment-1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4"/>
              </w:trPr>
              <w:tc>
                <w:tcPr>
                  <w:tcW w:type="dxa" w:w="162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8"/>
              </w:trPr>
              <w:tc>
                <w:tcPr>
                  <w:tcW w:type="dxa" w:w="150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234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88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22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413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1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Testing method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with Measuring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Instrument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22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2554"/>
              <w:gridCol w:w="2554"/>
            </w:tblGrid>
            <w:tr>
              <w:trPr>
                <w:trHeight w:hRule="exact" w:val="305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2" w:after="0"/>
                    <w:ind w:left="236" w:right="122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90" w:lineRule="exact" w:before="230" w:after="0"/>
                    <w:ind w:left="144" w:right="114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82" w:after="0"/>
                    <w:ind w:left="13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Microscope.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20" w:after="0"/>
                    <w:ind w:left="13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the Hot air gun.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22" w:after="0"/>
                    <w:ind w:left="13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the soldering station.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36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the Rework station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the Soldering lead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the soldering paste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operate the De-soldering wire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to replace SMD, Exchange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SMD components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Repairing steps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Repairing tips.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</w:p>
          <w:p>
            <w:pPr>
              <w:autoSpaceDN w:val="0"/>
              <w:autoSpaceDE w:val="0"/>
              <w:widowControl/>
              <w:spacing w:line="276" w:lineRule="exact" w:before="276" w:after="556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1</w:t>
            </w:r>
          </w:p>
        </w:tc>
      </w:tr>
      <w:tr>
        <w:trPr>
          <w:trHeight w:hRule="exact" w:val="414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Troubleshooting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02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Basic of Trouble Shooting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Microphone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Antenna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Speaker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battery terminal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Change the Pin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Vibrator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Charging IC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Filter cap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display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How to replace the transmitter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5252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46" w:lineRule="exact" w:before="284" w:after="218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of Software Problems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350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70" w:lineRule="exact" w:before="25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70" w:lineRule="exact" w:before="252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2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68" w:after="0"/>
                    <w:ind w:left="132" w:right="144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Introduction of Software problem of a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Handset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Introduction of requirements (Basic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knowledge)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identify the software problem of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different models of handsets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What is the cause of this problem?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22" w:after="0"/>
                    <w:ind w:left="13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What is the effect of this problem?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34" w:right="144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Cleaning Brush (Skills and Techniques)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Repairing Steps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Repairing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How to use the appropriate equipment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and software for troubleshooting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0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6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4064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2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Practice</w:t>
            </w:r>
          </w:p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 shooting of Nokia Series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2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Microphone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Antenna/Transmitter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Speaker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battery terminal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 Pin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Vibrator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Charging IC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Filter cap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Replacement of display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5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9cc1e4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832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2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 shooting of Samsung Series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27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Microphone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Antenna/Transmitter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Speaker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battery terminal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 Pin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Vibrator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Charging IC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Filter cap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display </w:t>
            </w:r>
          </w:p>
          <w:p>
            <w:pPr>
              <w:autoSpaceDN w:val="0"/>
              <w:autoSpaceDE w:val="0"/>
              <w:widowControl/>
              <w:spacing w:line="246" w:lineRule="exact" w:before="10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 shooting of Oppo Series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Microphone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Antenna/Transmitter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Speaker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battery terminal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 Pin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Vibrator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Charging IC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Filter cap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display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98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Task-44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56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8318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Troubleshooting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46" w:lineRule="exact" w:before="28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 shooting of Panasonic Series.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2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Microphone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Antenna/Transmitter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Speaker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battery terminal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 Pin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Vibrator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Charging IC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Filter cap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display </w:t>
            </w:r>
          </w:p>
          <w:p>
            <w:pPr>
              <w:autoSpaceDN w:val="0"/>
              <w:autoSpaceDE w:val="0"/>
              <w:widowControl/>
              <w:spacing w:line="246" w:lineRule="exact" w:before="102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 shooting of LG Series.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4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Microphone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Antenna/Transmitter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Speaker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battery terminal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 Pin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Vibrator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Charging IC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Filter cap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display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Task-53 </w:t>
            </w:r>
          </w:p>
          <w:p>
            <w:pPr>
              <w:autoSpaceDN w:val="0"/>
              <w:autoSpaceDE w:val="0"/>
              <w:widowControl/>
              <w:spacing w:line="276" w:lineRule="exact" w:before="276" w:after="554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Assignment-2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1388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Upwork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2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0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 shooting of Huawei Series.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4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Microphone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Antenna/Transmitter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Speaker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battery terminal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 Pin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Vibrator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Charging IC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0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Task-55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6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23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Filter cap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Replacement of display </w:t>
            </w:r>
          </w:p>
          <w:p>
            <w:pPr>
              <w:autoSpaceDN w:val="0"/>
              <w:autoSpaceDE w:val="0"/>
              <w:widowControl/>
              <w:spacing w:line="246" w:lineRule="exact" w:before="10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Repairing IMEI, Unlock SP Lock and Up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8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gradation of Software Version of Hand set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27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Introduction of the requirements (Basic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Knowledge)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What is IMEI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What is Phone Lock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What is SIM lock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What is the requirements to upgrade the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handset?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Tools and equipment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Introduction of the related equipment and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software to do the job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Skills and techniques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Repairing steps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96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Repairing tips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100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Demonstration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72" w:lineRule="exact" w:before="98" w:after="0"/>
              <w:ind w:left="49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How to use the appropriate equipment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software for repairing.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Monthly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6228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380" w:after="222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Practice Handset circuit analysis and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for Nokia.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219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2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Location of major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components mounted on the PCB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Major circuits on the PCB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Common faults symptoms analysis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flow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Troubleshooting on both software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4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hardware problems </w:t>
            </w:r>
          </w:p>
          <w:p>
            <w:pPr>
              <w:autoSpaceDN w:val="0"/>
              <w:autoSpaceDE w:val="0"/>
              <w:widowControl/>
              <w:spacing w:line="252" w:lineRule="exact" w:before="278" w:after="222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Practice Handset circuit analysis and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for Samsung.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110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4" w:lineRule="exact" w:before="0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64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Location of major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components mounted on the PCB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Major circuits on the PCB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Common faults symptoms analysis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0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Task-59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</w:tbl>
    <w:p>
      <w:pPr>
        <w:autoSpaceDN w:val="0"/>
        <w:autoSpaceDE w:val="0"/>
        <w:widowControl/>
        <w:spacing w:line="268" w:lineRule="exact" w:before="23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86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1076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34" w:right="144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flow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Troubleshooting on both software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4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hardware problems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16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1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1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Troubleshooting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316" w:after="222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Practice Handset circuit analysis and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for Oppo.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219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2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Location of major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components mounted on the PCB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Major circuits on the PCB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Common faults symptoms analysis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flow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Troubleshooting on both software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hardware problems </w:t>
            </w:r>
          </w:p>
          <w:p>
            <w:pPr>
              <w:autoSpaceDN w:val="0"/>
              <w:autoSpaceDE w:val="0"/>
              <w:widowControl/>
              <w:spacing w:line="254" w:lineRule="exact" w:before="276" w:after="222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Practice Handset circuit analysis and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for Panasonic.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219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2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Location of major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components mounted on the PCB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Major circuits on the PCB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Common faults symptoms analysis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flow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Troubleshooting on both software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hardware problems </w:t>
            </w:r>
          </w:p>
        </w:tc>
        <w:tc>
          <w:tcPr>
            <w:tcW w:type="dxa" w:w="1812"/>
            <w:vMerge w:val="restart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Task-63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592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apply for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at least two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labor marketplace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UAE, etc.)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</w:p>
        </w:tc>
        <w:tc>
          <w:tcPr>
            <w:tcW w:type="dxa" w:w="2759"/>
            <w:vMerge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507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2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0" w:lineRule="exact" w:before="2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tabs>
                <w:tab w:pos="822" w:val="left"/>
                <w:tab w:pos="1394" w:val="left"/>
              </w:tabs>
              <w:autoSpaceDE w:val="0"/>
              <w:widowControl/>
              <w:spacing w:line="298" w:lineRule="exact" w:before="16" w:after="0"/>
              <w:ind w:left="462" w:right="216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Industry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9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280" w:after="222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Practice Handset circuit analysis and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for LG.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2198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2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Location of major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components mounted on the PCB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Major circuits on the PCB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Common faults symptoms analysis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flow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Troubleshooting on both software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hardware problems</w:t>
            </w:r>
          </w:p>
          <w:p>
            <w:pPr>
              <w:autoSpaceDN w:val="0"/>
              <w:autoSpaceDE w:val="0"/>
              <w:widowControl/>
              <w:spacing w:line="252" w:lineRule="exact" w:before="282" w:after="220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Practice Handset circuit analysis and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  <w:u w:val="single"/>
              </w:rPr>
              <w:t>troubleshooting for Huawei.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6.00000000000023" w:type="dxa"/>
            </w:tblPr>
            <w:tblGrid>
              <w:gridCol w:w="2554"/>
              <w:gridCol w:w="2554"/>
            </w:tblGrid>
            <w:tr>
              <w:trPr>
                <w:trHeight w:hRule="exact" w:val="1984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12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254" w:after="0"/>
                    <w:ind w:left="252" w:right="126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32" w:right="0" w:firstLine="2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Location of major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components mounted on the PCB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Identification of Major circuits on the PCB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Common faults symptoms analysis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flow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Repair tips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6" w:lineRule="exact" w:before="216" w:after="0"/>
              <w:ind w:left="102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Troubleshooting on both software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hardware problems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0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Task-67 </w:t>
            </w:r>
          </w:p>
          <w:p>
            <w:pPr>
              <w:autoSpaceDN w:val="0"/>
              <w:autoSpaceDE w:val="0"/>
              <w:widowControl/>
              <w:spacing w:line="276" w:lineRule="exact" w:before="276" w:after="1386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4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Final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</w:t>
            </w:r>
          </w:p>
        </w:tc>
      </w:tr>
    </w:tbl>
    <w:p>
      <w:pPr>
        <w:autoSpaceDN w:val="0"/>
        <w:autoSpaceDE w:val="0"/>
        <w:widowControl/>
        <w:spacing w:line="268" w:lineRule="exact" w:before="84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660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312" w:lineRule="exact" w:before="256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Development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Cost Management (OPEX, CAPEX, ROCE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etc.)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0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9cc1e4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624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88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6" w:lineRule="exact" w:before="174" w:after="284"/>
        <w:ind w:left="266" w:right="232" w:firstLine="0"/>
        <w:jc w:val="both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>and proficiency during any stage of the course.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38.00000000000006" w:type="dxa"/>
      </w:tblPr>
      <w:tblGrid>
        <w:gridCol w:w="11492"/>
      </w:tblGrid>
      <w:tr>
        <w:trPr>
          <w:trHeight w:hRule="exact" w:val="11628"/>
        </w:trPr>
        <w:tc>
          <w:tcPr>
            <w:tcW w:type="dxa" w:w="10998"/>
            <w:tcBorders>
              <w:bottom w:sz="24.0" w:val="single" w:color="#823B0A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0.0" w:type="dxa"/>
            </w:tblPr>
            <w:tblGrid>
              <w:gridCol w:w="10998"/>
            </w:tblGrid>
            <w:tr>
              <w:trPr>
                <w:trHeight w:hRule="exact" w:val="396"/>
              </w:trPr>
              <w:tc>
                <w:tcPr>
                  <w:tcW w:type="dxa" w:w="10998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6" w:lineRule="exact" w:before="6" w:after="0"/>
                    <w:ind w:left="0" w:right="283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Tasks for Mobile Phone Repairing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208.00000000000006" w:type="dxa"/>
            </w:tblPr>
            <w:tblGrid>
              <w:gridCol w:w="3666"/>
              <w:gridCol w:w="3666"/>
              <w:gridCol w:w="3666"/>
            </w:tblGrid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Task No.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Task Description</w:t>
                  </w:r>
                </w:p>
              </w:tc>
              <w:tc>
                <w:tcPr>
                  <w:tcW w:type="dxa" w:w="151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Week</w:t>
                  </w:r>
                </w:p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Mobile Radio System Around the world. </w:t>
                  </w:r>
                </w:p>
              </w:tc>
              <w:tc>
                <w:tcPr>
                  <w:tcW w:type="dxa" w:w="151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Week-1 </w:t>
                  </w:r>
                </w:p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Cordless Telephone system.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Cellular Telephone System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Types of Multiplexing.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5.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Multiple Access system.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6.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Global System for Mobile (GSM) </w:t>
                  </w:r>
                </w:p>
              </w:tc>
              <w:tc>
                <w:tcPr>
                  <w:tcW w:type="dxa" w:w="151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Week-2 </w:t>
                  </w:r>
                </w:p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SIM card Function.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Block diagram of different mobile phone series. </w:t>
                  </w:r>
                </w:p>
              </w:tc>
              <w:tc>
                <w:tcPr>
                  <w:tcW w:type="dxa" w:w="151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Week-3 </w:t>
                  </w:r>
                </w:p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9.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Fault diagnoses procedure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Explore Trouble shooting procedure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Operate Microscope. </w:t>
                  </w:r>
                </w:p>
              </w:tc>
              <w:tc>
                <w:tcPr>
                  <w:tcW w:type="dxa" w:w="151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Week-4 </w:t>
                  </w:r>
                </w:p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12.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Operate the Hot air gun.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Operate the soldering station.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Operate the Rework station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15.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Demonstrate the replacement of SMD components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16.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Microphone of Non- android mobile phone. </w:t>
                  </w:r>
                </w:p>
              </w:tc>
              <w:tc>
                <w:tcPr>
                  <w:tcW w:type="dxa" w:w="151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Week-5 </w:t>
                  </w:r>
                </w:p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Antenna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Speaker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19.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battery terminal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Change the Pin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Vibrator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22.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Charging IC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display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transmitter of Non- android mobile phone.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25.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the software problem of different models of handsets </w:t>
                  </w:r>
                </w:p>
              </w:tc>
              <w:tc>
                <w:tcPr>
                  <w:tcW w:type="dxa" w:w="151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Week-6 </w:t>
                  </w:r>
                </w:p>
              </w:tc>
            </w:tr>
            <w:tr>
              <w:trPr>
                <w:trHeight w:hRule="exact" w:val="374"/>
              </w:trPr>
              <w:tc>
                <w:tcPr>
                  <w:tcW w:type="dxa" w:w="158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54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26.</w:t>
                  </w:r>
                </w:p>
              </w:tc>
              <w:tc>
                <w:tcPr>
                  <w:tcW w:type="dxa" w:w="8316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Use the appropriate equipment and software for troubleshooting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78" w:after="0"/>
        <w:ind w:left="0" w:right="23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70" w:right="294" w:bottom="362" w:left="45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831"/>
        <w:gridCol w:w="3831"/>
        <w:gridCol w:w="3831"/>
      </w:tblGrid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Microphone of Nokia Series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Antenna/Transmitter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Speaker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battery terminal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Charging Pin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Vibrator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Charging IC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Filter cap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35.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display of Nokia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36.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Microphone of Samsung &amp; Oppo Series Mobile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Week-7 </w:t>
            </w:r>
          </w:p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37.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Antenna/Transmitter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38.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Speaker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39.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battery terminal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40.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Charging Pin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41.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Vibrator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42.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Charging IC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43.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Filter cap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44.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display of Samsung &amp; Oppo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45.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Microphone of Panasonic &amp; LG Series Mobile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Week-8 </w:t>
            </w:r>
          </w:p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46.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Antenna/Transmitter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47.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Speaker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48.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battery terminal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49.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Charging Pin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50.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Vibrator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51.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Charging IC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Filter cap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display of Panasonic &amp; LG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Phone Lock, SIM lock and IMEI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Week-9</w:t>
            </w:r>
          </w:p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requirements to upgrade the handset.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Location of major components mounted on the PCB for Nokia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Samsung se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ries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 Mobi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Week-10</w:t>
            </w:r>
          </w:p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Major circuits on the PCB for Nokia and Samsung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Common faults symptoms for Nokia and Samsung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4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Troubleshoot, both software and hardware problems for for Nokia and Samsung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370" w:after="0"/>
        <w:ind w:left="0" w:right="23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66" w:right="294" w:bottom="362" w:left="45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831"/>
        <w:gridCol w:w="3831"/>
        <w:gridCol w:w="3831"/>
      </w:tblGrid>
      <w:tr>
        <w:trPr>
          <w:trHeight w:hRule="exact" w:val="568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78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Location of major components mounted on the PCB for Oppo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Panasonic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eri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Mobi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Week-11 </w:t>
            </w:r>
          </w:p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Major circuits on the PCB for Oppo Panasonic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Common faults symptoms for Oppo Panasonic series 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Troubleshoot, both software and hardware problems for Oppo Panasonic series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Mobile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Location of major components mounted on the PCB for LG and Huawei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mobile se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ries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. </w:t>
            </w:r>
          </w:p>
        </w:tc>
        <w:tc>
          <w:tcPr>
            <w:tcW w:type="dxa" w:w="15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Week-12 </w:t>
            </w:r>
          </w:p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Major circuits on the PCB for LG and Huawei mobile series.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Common faults symptoms for LG and Huawei mobile series.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5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54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83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Troubleshoot, both software and hardware problems for LG and Huawei mobile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series. </w:t>
            </w:r>
          </w:p>
        </w:tc>
        <w:tc>
          <w:tcPr>
            <w:tcW w:type="dxa" w:w="383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9820" w:after="0"/>
        <w:ind w:left="0" w:right="23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294" w:bottom="362" w:left="45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1116"/>
      </w:tblGrid>
      <w:tr>
        <w:trPr>
          <w:trHeight w:hRule="exact" w:val="476"/>
        </w:trPr>
        <w:tc>
          <w:tcPr>
            <w:tcW w:type="dxa" w:w="11088"/>
            <w:tcBorders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</w:rPr>
              <w:t xml:space="preserve">Home Assignment </w:t>
            </w:r>
          </w:p>
        </w:tc>
      </w:tr>
    </w:tbl>
    <w:p>
      <w:pPr>
        <w:autoSpaceDN w:val="0"/>
        <w:autoSpaceDE w:val="0"/>
        <w:widowControl/>
        <w:spacing w:line="268" w:lineRule="exact" w:before="32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3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8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8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8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93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92.00000000000003" w:type="dxa"/>
      </w:tblPr>
      <w:tblGrid>
        <w:gridCol w:w="11200"/>
      </w:tblGrid>
      <w:tr>
        <w:trPr>
          <w:trHeight w:hRule="exact" w:val="450"/>
        </w:trPr>
        <w:tc>
          <w:tcPr>
            <w:tcW w:type="dxa" w:w="11088"/>
            <w:tcBorders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</w:rPr>
              <w:t xml:space="preserve">Mobile Phone Repairing </w:t>
            </w:r>
          </w:p>
        </w:tc>
      </w:tr>
    </w:tbl>
    <w:p>
      <w:pPr>
        <w:autoSpaceDN w:val="0"/>
        <w:autoSpaceDE w:val="0"/>
        <w:widowControl/>
        <w:spacing w:line="314" w:lineRule="exact" w:before="186" w:after="27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733"/>
        <w:gridCol w:w="3733"/>
        <w:gridCol w:w="3733"/>
      </w:tblGrid>
      <w:tr>
        <w:trPr>
          <w:trHeight w:hRule="exact" w:val="330"/>
        </w:trPr>
        <w:tc>
          <w:tcPr>
            <w:tcW w:type="dxa" w:w="233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6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0" w:right="26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Face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Problems In Life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56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Just Control Your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836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390"/>
        </w:trPr>
        <w:tc>
          <w:tcPr>
            <w:tcW w:type="dxa" w:w="2334"/>
            <w:tcBorders>
              <w:start w:sz="3.200000000000017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Your ATTITUDE is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65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Tony Robbins Les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Brown David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Goggins Jocko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Willink Wayne Dyer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</w:p>
        </w:tc>
      </w:tr>
      <w:tr>
        <w:trPr>
          <w:trHeight w:hRule="exact" w:val="56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Defeat Fear, Build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Shaykh Atif 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Wisdom of the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Eagle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 Kurooji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</w:p>
        </w:tc>
      </w:tr>
      <w:tr>
        <w:trPr>
          <w:trHeight w:hRule="exact" w:val="560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Titan Man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STOP WASTING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</w:p>
        </w:tc>
      </w:tr>
      <w:tr>
        <w:trPr>
          <w:trHeight w:hRule="exact" w:val="284"/>
        </w:trPr>
        <w:tc>
          <w:tcPr>
            <w:tcW w:type="dxa" w:w="233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Risk of Success</w:t>
            </w:r>
          </w:p>
        </w:tc>
        <w:tc>
          <w:tcPr>
            <w:tcW w:type="dxa" w:w="26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Denzel Washington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468" w:lineRule="exact" w:before="264" w:after="0"/>
        <w:ind w:left="112" w:right="172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https://www.youtube.com/watch?v=9jCJN3Ff0kA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https://www.youtube.com/watch?v=Qi6Xn7yKIlQ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https://www.youtube.com/watch?v=CHm_BH7xAXk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268" w:lineRule="exact" w:before="588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p>
      <w:pPr>
        <w:sectPr>
          <w:pgSz w:w="12240" w:h="15840"/>
          <w:pgMar w:top="570" w:right="432" w:bottom="36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78"/>
        <w:ind w:left="0" w:right="0"/>
      </w:pPr>
    </w:p>
    <w:p>
      <w:pPr>
        <w:autoSpaceDN w:val="0"/>
        <w:autoSpaceDE w:val="0"/>
        <w:widowControl/>
        <w:spacing w:line="372" w:lineRule="exact" w:before="0" w:after="0"/>
        <w:ind w:left="2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1250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798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33.99999999999991" w:type="dxa"/>
      </w:tblPr>
      <w:tblGrid>
        <w:gridCol w:w="11076"/>
      </w:tblGrid>
      <w:tr>
        <w:trPr>
          <w:trHeight w:hRule="exact" w:val="484"/>
        </w:trPr>
        <w:tc>
          <w:tcPr>
            <w:tcW w:type="dxa" w:w="10512"/>
            <w:tcBorders>
              <w:bottom w:sz="5.600000000000023" w:val="single" w:color="#000000"/>
            </w:tcBorders>
            <w:shd w:fill="f4af83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6" w:after="0"/>
              <w:ind w:left="0" w:right="267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</w:rPr>
              <w:t xml:space="preserve">Workplace/Institute Ethics Guide </w:t>
            </w:r>
          </w:p>
        </w:tc>
      </w:tr>
    </w:tbl>
    <w:p>
      <w:pPr>
        <w:autoSpaceDN w:val="0"/>
        <w:autoSpaceDE w:val="0"/>
        <w:widowControl/>
        <w:spacing w:line="414" w:lineRule="exact" w:before="52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23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25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1074"/>
      </w:tblGrid>
      <w:tr>
        <w:trPr>
          <w:trHeight w:hRule="exact" w:val="396"/>
        </w:trPr>
        <w:tc>
          <w:tcPr>
            <w:tcW w:type="dxa" w:w="10998"/>
            <w:tcBorders/>
            <w:shd w:fill="f4af83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  <w:u w:val="single"/>
              </w:rPr>
              <w:t>Suggestive Format and Sequence Order of Success Story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6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7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4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194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</w:p>
    <w:p>
      <w:pPr>
        <w:autoSpaceDN w:val="0"/>
        <w:autoSpaceDE w:val="0"/>
        <w:widowControl/>
        <w:spacing w:line="268" w:lineRule="exact" w:before="144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autoSpaceDE w:val="0"/>
        <w:widowControl/>
        <w:spacing w:line="268" w:lineRule="exact" w:before="148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</w:p>
    <w:p>
      <w:pPr>
        <w:autoSpaceDN w:val="0"/>
        <w:autoSpaceDE w:val="0"/>
        <w:widowControl/>
        <w:spacing w:line="268" w:lineRule="exact" w:before="144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22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676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26 </w:t>
      </w:r>
    </w:p>
    <w:sectPr w:rsidR="00FC693F" w:rsidRPr="0006063C" w:rsidSect="00034616">
      <w:pgSz w:w="12240" w:h="15840"/>
      <w:pgMar w:top="57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