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246"/>
        <w:ind w:left="0" w:right="0"/>
      </w:pPr>
    </w:p>
    <w:p>
      <w:pPr>
        <w:autoSpaceDN w:val="0"/>
        <w:autoSpaceDE w:val="0"/>
        <w:widowControl/>
        <w:spacing w:line="254" w:lineRule="auto" w:before="0" w:after="0"/>
        <w:ind w:left="720" w:right="720" w:firstLine="0"/>
        <w:jc w:val="center"/>
      </w:pPr>
      <w:r>
        <w:rPr>
          <w:rFonts w:ascii="Cambria" w:hAnsi="Cambria" w:eastAsia="Cambria"/>
          <w:b/>
          <w:i w:val="0"/>
          <w:color w:val="000000"/>
          <w:sz w:val="28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80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78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38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662430" cy="15786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2430" cy="15786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50" w:lineRule="auto" w:before="1048" w:after="0"/>
        <w:ind w:left="1440" w:right="1296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Leather Garments Pattern Maker </w:t>
      </w:r>
      <w:r>
        <w:rPr>
          <w:rFonts w:ascii="Calibri" w:hAnsi="Calibri" w:eastAsia="Calibri"/>
          <w:b/>
          <w:i w:val="0"/>
          <w:color w:val="000000"/>
          <w:sz w:val="3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3 Months </w:t>
      </w:r>
    </w:p>
    <w:p>
      <w:pPr>
        <w:autoSpaceDN w:val="0"/>
        <w:autoSpaceDE w:val="0"/>
        <w:widowControl/>
        <w:spacing w:line="197" w:lineRule="auto" w:before="5950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>Revised Edition</w:t>
      </w:r>
    </w:p>
    <w:p>
      <w:pPr>
        <w:sectPr>
          <w:pgSz w:w="11906" w:h="16838"/>
          <w:pgMar w:top="464" w:right="1440" w:bottom="446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3"/>
        <w:gridCol w:w="5273"/>
      </w:tblGrid>
      <w:tr>
        <w:trPr>
          <w:trHeight w:hRule="exact" w:val="808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18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52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5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Leather Garments pattern maker </w:t>
            </w:r>
          </w:p>
        </w:tc>
      </w:tr>
      <w:tr>
        <w:trPr>
          <w:trHeight w:hRule="exact" w:val="13034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Employable skills and hands-on practice in Leather Garments pattern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maker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provide the basic skill in garment pattern drafting &amp; grading and enables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Students to meet the challenges in the Field of pattern making. Moreover,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this course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Will help to prepare a skilled workforce of pattern makers for the garment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sector. So that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They can start their career as a pattern maker in the apparel industry. </w:t>
            </w:r>
          </w:p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76" w:lineRule="exact" w:before="2" w:after="0"/>
              <w:ind w:left="78" w:right="144" w:firstLine="0"/>
              <w:jc w:val="left"/>
            </w:pP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● Candidate will be well equipped with the job knowledge, techniques,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precision in performance. Furthermore,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● In the garment industry, products are only as good as the patterns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that they are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Made from. It is up to the professional patternmaker to develop a workable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Pattern for sampling and mass production. With so much of the profitability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success of the business riding on the original pattern, apparel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manufacturers naturally want to hire only the most highly trained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Pattern makers. </w:t>
            </w:r>
          </w:p>
          <w:p>
            <w:pPr>
              <w:autoSpaceDN w:val="0"/>
              <w:autoSpaceDE w:val="0"/>
              <w:widowControl/>
              <w:spacing w:line="233" w:lineRule="auto" w:before="28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Competencies gained after completion of the course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After completing this course successfully, the trainee would be able to do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Taking measurements on sample/ human body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Difference in taking Measurements between gents and ladies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Taking body measurements and developing into the block pattern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Develop an initial pattern according to specifications (Technical package)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Converting design into the initial pattern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Fundamental concepts and methods of technical design in production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development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7. The elements of technical design, technical sketching, and documentation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8. Develop paper patterns and cut in fabric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9. Prepare the pattern for mass production.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10. Assess the proper fitting and adjustments of a garment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11. Developing patterns in various styles from initial templates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12. Applying muslin templates to mannequins with attention to specification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fitting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13. Grading and marker layouts for samples, costing, and mass production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14. Developing linings, cutting, facings, fusible, stays, and stampers for tops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bottoms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15. Variation of cutting margin on the different panels of pattern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16. Developing lining pattern as style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17. Knowledge of basic jacket, product &amp; development </w:t>
            </w:r>
          </w:p>
        </w:tc>
      </w:tr>
    </w:tbl>
    <w:p>
      <w:pPr>
        <w:autoSpaceDN w:val="0"/>
        <w:autoSpaceDE w:val="0"/>
        <w:widowControl/>
        <w:spacing w:line="197" w:lineRule="auto" w:before="11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 | </w:t>
      </w:r>
      <w:r>
        <w:rPr>
          <w:rFonts w:ascii="Calibri" w:hAnsi="Calibri" w:eastAsia="Calibri"/>
          <w:b w:val="0"/>
          <w:i/>
          <w:color w:val="000000"/>
          <w:sz w:val="24"/>
        </w:rPr>
        <w:t>Leather Garm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3"/>
        <w:gridCol w:w="5273"/>
      </w:tblGrid>
      <w:tr>
        <w:trPr>
          <w:trHeight w:hRule="exact" w:val="1450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8" w:lineRule="exact" w:before="270" w:after="0"/>
              <w:ind w:left="78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proposed methodology for the training under reference employs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motivation as a tool. Hence besides the purely technical content, a trainer 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required to include elements of motivation in his/her lecture.  To inspire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trainees to utilize the training opportunity to the full and strive towards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professional excellence. Motivational lectures may also include general topics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such as the importance of moral values and civic role &amp; responsibilities as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Pakistani. A motivational lecture should be delivered with enough zeal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produce a deep impact on the trainees. It may comprise of the following: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4" w:lineRule="exact" w:before="2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Ending Points to persuade the trainees on changing themselves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  <w:u w:val="single"/>
              </w:rPr>
              <w:t>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46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 good motivational lecture should help drive creativity, curiosity, and spark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impact of a successful motivational strategy is amongst others commonly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visible in increased class participation ratios. It increases the trainees’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willingness to be engaged on the practical tasks for a longer time without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boredom and loss of interest because they can see in their mind's eye where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their hard work would take them in short (1-3 years); medium (3 -10 years)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long term (more than 10 years).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As this tool is expected that the training providers would make arrangements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regular well planned motivational lectures as part of a coordinated strategy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interspersed throughout the training period as suggested in the weekly lesson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Course-related motivational lectures online link is available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Annexure-II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438" w:val="left"/>
                <w:tab w:pos="1158" w:val="left"/>
              </w:tabs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Another effective way of motivating the trainees is using Success Stories. Its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inclusion in the weekly lesson plan at regular intervals has been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recommended till the end of the training. </w:t>
            </w:r>
          </w:p>
          <w:p>
            <w:pPr>
              <w:autoSpaceDN w:val="0"/>
              <w:tabs>
                <w:tab w:pos="498" w:val="left"/>
                <w:tab w:pos="858" w:val="left"/>
              </w:tabs>
              <w:autoSpaceDE w:val="0"/>
              <w:widowControl/>
              <w:spacing w:line="278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 success story may be disseminated orally, through a presentation, or using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 video/documentary of someone that has risen to fortune, acclaim, or brilliant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achievement. A success story shows how a person achieved his goal through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hard work, dedication, and devotion. An inspiring success story contains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compelling and significant facts articulated clearly and easily comprehendible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words. Moreover, it is helpful if it is assumed that the reader/listener knows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nothing of what is being revealed.  The optimum impact is created when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story is revealed in the form of:-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Directly in person (At least 2-3 cases must be arranged by the training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institute)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Through an audio/ videotaped message (2-3 high-quality videos must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 arranged by the training institute)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lesson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suggestive structure and sequence of a sample success story and its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various shapes can be seen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Annexure III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tabs>
                <w:tab w:pos="1158" w:val="left"/>
              </w:tabs>
              <w:autoSpaceDE w:val="0"/>
              <w:widowControl/>
              <w:spacing w:line="230" w:lineRule="auto" w:before="10" w:after="0"/>
              <w:ind w:left="43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Case Studies </w:t>
            </w:r>
          </w:p>
        </w:tc>
      </w:tr>
    </w:tbl>
    <w:p>
      <w:pPr>
        <w:autoSpaceDN w:val="0"/>
        <w:autoSpaceDE w:val="0"/>
        <w:widowControl/>
        <w:spacing w:line="197" w:lineRule="auto" w:before="27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 | </w:t>
      </w:r>
      <w:r>
        <w:rPr>
          <w:rFonts w:ascii="Calibri" w:hAnsi="Calibri" w:eastAsia="Calibri"/>
          <w:b w:val="0"/>
          <w:i/>
          <w:color w:val="000000"/>
          <w:sz w:val="24"/>
        </w:rPr>
        <w:t>Leather Garm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3"/>
        <w:gridCol w:w="5273"/>
      </w:tblGrid>
      <w:tr>
        <w:trPr>
          <w:trHeight w:hRule="exact" w:val="8338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8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widen their understanding of the real-life specific problem/situation and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simple terms, the case study method of teaching uses a real-life case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example/a typical case to demonstrate a phenomenon in action and explain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theoretical as well as practical aspects of the knowledge related to the same.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It is an effective way to help the trainees comprehend in depth both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theoretical and practical aspects of the complex phenomenon in depth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ease. Case teaching can also stimulate the trainees to participate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discussions and thereby boost their confidence. It also makes the classroom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atmosphere interesting thus maintaining the trainee interest in training till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8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document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may suggest case studies be presented to the trainees. The trainer may adopt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 PowerPoint presentation or video format for such case studies whichever 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deemed suitable but only those cases must be selected that are relevant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Trainees should be required and supervised to carefully analyze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this purpose, they must be encouraged to inquire and collect specific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information/data, actively participate in the discussions, and intended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solutions to the problem/situation. </w:t>
            </w:r>
          </w:p>
          <w:p>
            <w:pPr>
              <w:autoSpaceDN w:val="0"/>
              <w:tabs>
                <w:tab w:pos="858" w:val="left"/>
                <w:tab w:pos="1578" w:val="left"/>
              </w:tabs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 good quality trade-specific documentary (At least 2-3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15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578" w:val="left"/>
              </w:tabs>
              <w:autoSpaceDE w:val="0"/>
              <w:widowControl/>
              <w:spacing w:line="276" w:lineRule="exact" w:before="276" w:after="0"/>
              <w:ind w:left="85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Health &amp;Safety case studies (2 cases regarding safety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industrial accidents must be arranged by the training institute)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Field visits (At least one visit to a trade-specific major industry/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site must be arranged by the training institute) </w:t>
            </w:r>
          </w:p>
        </w:tc>
      </w:tr>
      <w:tr>
        <w:trPr>
          <w:trHeight w:hRule="exact" w:val="612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Matric / Intermediate </w:t>
            </w:r>
          </w:p>
        </w:tc>
      </w:tr>
      <w:tr>
        <w:trPr>
          <w:trHeight w:hRule="exact" w:val="480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84" w:lineRule="exact" w:before="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By the end of this course, students will be able to: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Communicate ideas through artworks by selecting and applying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media techniques and processes, subject matter, and themes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Demonstrate a verbal-working use of the vocabulary relating to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Leather garment Pattern making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Develop an understanding of the properties and the preparation of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Leather garment Pattern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Communicate ideas through artworks by selecting and applying the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elements of art and principles of Leather garment Pattern making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Respond aesthetically to artworks based upon their personal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experience and cultural values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Analyze, interpret, and evaluate the quality of artwork through art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criticism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Understand the role and functions of art in history and culture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Students will produce a portfolio of art using a variety of Leather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garment Pattern making. </w:t>
            </w:r>
          </w:p>
        </w:tc>
      </w:tr>
      <w:tr>
        <w:trPr>
          <w:trHeight w:hRule="exact" w:val="888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230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total duration of the course: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3 months (12 Weeks)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5 hours per day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20%</w:t>
            </w:r>
          </w:p>
        </w:tc>
      </w:tr>
    </w:tbl>
    <w:p>
      <w:pPr>
        <w:autoSpaceDN w:val="0"/>
        <w:autoSpaceDE w:val="0"/>
        <w:widowControl/>
        <w:spacing w:line="197" w:lineRule="auto" w:before="13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 | </w:t>
      </w:r>
      <w:r>
        <w:rPr>
          <w:rFonts w:ascii="Calibri" w:hAnsi="Calibri" w:eastAsia="Calibri"/>
          <w:b w:val="0"/>
          <w:i/>
          <w:color w:val="000000"/>
          <w:sz w:val="24"/>
        </w:rPr>
        <w:t>Leather Garm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5273"/>
        <w:gridCol w:w="5273"/>
      </w:tblGrid>
      <w:tr>
        <w:trPr>
          <w:trHeight w:hRule="exact" w:val="884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446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25 hours per week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300 hours </w:t>
            </w:r>
          </w:p>
        </w:tc>
      </w:tr>
      <w:tr>
        <w:trPr>
          <w:trHeight w:hRule="exact" w:val="235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438" w:right="244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Apparel industries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Sports Wear Industry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Leather Products Manufacturer Industry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Freelancing Websites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Textile Industry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Independent Business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7. Youtube / Instagram / TikTok content creators </w:t>
            </w:r>
          </w:p>
        </w:tc>
      </w:tr>
      <w:tr>
        <w:trPr>
          <w:trHeight w:hRule="exact" w:val="1992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Job opportunities available immediately and in the future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After completion of this course, the candidates can do the following areas/field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- Can work as Pattern Maker in apparel industries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- Start their own unit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- Can teach in vocational institutes.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- Opportunities to work abroad </w:t>
            </w:r>
          </w:p>
        </w:tc>
      </w:tr>
      <w:tr>
        <w:trPr>
          <w:trHeight w:hRule="exact" w:val="33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33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336"/>
        </w:trPr>
        <w:tc>
          <w:tcPr>
            <w:tcW w:type="dxa" w:w="20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7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853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 | </w:t>
      </w:r>
      <w:r>
        <w:rPr>
          <w:rFonts w:ascii="Calibri" w:hAnsi="Calibri" w:eastAsia="Calibri"/>
          <w:b w:val="0"/>
          <w:i/>
          <w:color w:val="000000"/>
          <w:sz w:val="24"/>
        </w:rPr>
        <w:t>Leather Garm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888"/>
        </w:trPr>
        <w:tc>
          <w:tcPr>
            <w:tcW w:type="dxa" w:w="11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Schedu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3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962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9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288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Assignment </w:t>
            </w:r>
          </w:p>
        </w:tc>
      </w:tr>
      <w:tr>
        <w:trPr>
          <w:trHeight w:hRule="exact" w:val="3814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84" w:after="0"/>
              <w:ind w:left="7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Takes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Measurements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Aim: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This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Competency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deals for taking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Measurements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of Garments. </w:t>
            </w:r>
          </w:p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Motivational Lecture </w:t>
            </w:r>
          </w:p>
          <w:p>
            <w:pPr>
              <w:autoSpaceDN w:val="0"/>
              <w:autoSpaceDE w:val="0"/>
              <w:widowControl/>
              <w:spacing w:line="266" w:lineRule="exact" w:before="192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Introduction of Pattern </w:t>
            </w:r>
          </w:p>
          <w:p>
            <w:pPr>
              <w:autoSpaceDN w:val="0"/>
              <w:autoSpaceDE w:val="0"/>
              <w:widowControl/>
              <w:spacing w:line="266" w:lineRule="exact" w:before="19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Job market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Knowledge of: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Usage of pattern in factor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Need to create a pattern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Role of pattern drafting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garment industry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Knowledge about taking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5. Importance points to be</w:t>
            </w:r>
          </w:p>
        </w:tc>
        <w:tc>
          <w:tcPr>
            <w:tcW w:type="dxa" w:w="191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902" w:after="0"/>
              <w:ind w:left="312" w:right="584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45" w:lineRule="auto" w:before="1112" w:after="0"/>
              <w:ind w:left="456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444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6" w:lineRule="exact" w:before="0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Select proper instruments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Knowledge of various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instruments used on the pattern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Knowledge about required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tools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Quality of instruments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Availability of instrument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08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 | </w:t>
      </w:r>
      <w:r>
        <w:rPr>
          <w:rFonts w:ascii="Calibri" w:hAnsi="Calibri" w:eastAsia="Calibri"/>
          <w:b w:val="0"/>
          <w:i/>
          <w:color w:val="000000"/>
          <w:sz w:val="24"/>
        </w:rPr>
        <w:t>Leather Garm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0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7722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322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36"/>
            <w:tcBorders>
              <w:start w:sz="24.0" w:val="single" w:color="#000000"/>
              <w:top w:sz="3.1999999999999886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2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Take Sample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Knowledge about sample style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Position of sample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Material used in the sample 4.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Important points to be measured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Knowledge about sample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problems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Write measurements with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alignment </w:t>
            </w:r>
          </w:p>
        </w:tc>
        <w:tc>
          <w:tcPr>
            <w:tcW w:type="dxa" w:w="1894"/>
            <w:vMerge w:val="restart"/>
            <w:tcBorders>
              <w:start w:sz="4.0" w:val="single" w:color="#000000"/>
              <w:top w:sz="3.1999999999999886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36"/>
            <w:tcBorders>
              <w:start w:sz="2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56" w:lineRule="exact" w:before="0" w:after="0"/>
              <w:ind w:left="78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Knowledge about sample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problems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Write measurements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alignment </w:t>
            </w:r>
          </w:p>
        </w:tc>
        <w:tc>
          <w:tcPr>
            <w:tcW w:type="dxa" w:w="2109"/>
            <w:vMerge/>
            <w:tcBorders>
              <w:start w:sz="4.0" w:val="single" w:color="#000000"/>
              <w:top w:sz="3.1999999999999886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706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36"/>
            <w:tcBorders>
              <w:start w:sz="24.0" w:val="single" w:color="#000000"/>
              <w:top w:sz="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4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Record measurements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Importance of measurement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chart after completing the sample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2. Importance of keeping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measurements </w:t>
            </w:r>
          </w:p>
        </w:tc>
        <w:tc>
          <w:tcPr>
            <w:tcW w:type="dxa" w:w="2109"/>
            <w:vMerge/>
            <w:tcBorders>
              <w:start w:sz="4.0" w:val="single" w:color="#000000"/>
              <w:top w:sz="3.1999999999999886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76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7 | </w:t>
      </w:r>
      <w:r>
        <w:rPr>
          <w:rFonts w:ascii="Calibri" w:hAnsi="Calibri" w:eastAsia="Calibri"/>
          <w:b w:val="0"/>
          <w:i/>
          <w:color w:val="000000"/>
          <w:sz w:val="24"/>
        </w:rPr>
        <w:t>Leather Garm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900"/>
        </w:trPr>
        <w:tc>
          <w:tcPr>
            <w:tcW w:type="dxa" w:w="11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96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16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Takes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Measurements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Aim: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This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Competency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deals for taking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Measurements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of Garments. </w:t>
            </w:r>
          </w:p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390" w:lineRule="exact" w:before="0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Take specification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Measurements direction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given in the specification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Measurements units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Difference between gents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ladies measurements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106" w:after="0"/>
              <w:ind w:left="458" w:right="424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6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7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245" w:lineRule="auto" w:before="55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41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Important points of </w:t>
            </w:r>
          </w:p>
          <w:p>
            <w:pPr>
              <w:autoSpaceDN w:val="0"/>
              <w:autoSpaceDE w:val="0"/>
              <w:widowControl/>
              <w:spacing w:line="266" w:lineRule="exact" w:before="146" w:after="0"/>
              <w:ind w:left="8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specification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146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Instruction of pattern </w:t>
            </w:r>
          </w:p>
          <w:p>
            <w:pPr>
              <w:autoSpaceDN w:val="0"/>
              <w:autoSpaceDE w:val="0"/>
              <w:widowControl/>
              <w:spacing w:line="266" w:lineRule="exact" w:before="148" w:after="0"/>
              <w:ind w:left="8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given in the specification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2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6" w:lineRule="exact" w:before="1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Knowledge of body parts </w:t>
            </w:r>
          </w:p>
          <w:p>
            <w:pPr>
              <w:autoSpaceDN w:val="0"/>
              <w:autoSpaceDE w:val="0"/>
              <w:widowControl/>
              <w:spacing w:line="268" w:lineRule="exact" w:before="146" w:after="0"/>
              <w:ind w:left="8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name In English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35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8 | </w:t>
      </w:r>
      <w:r>
        <w:rPr>
          <w:rFonts w:ascii="Calibri" w:hAnsi="Calibri" w:eastAsia="Calibri"/>
          <w:b w:val="0"/>
          <w:i/>
          <w:color w:val="000000"/>
          <w:sz w:val="24"/>
        </w:rPr>
        <w:t>Leather Garm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00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Record measurements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Importance of measurement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chart after completing the sample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86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Importance of keeping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measurements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238"/>
        </w:trPr>
        <w:tc>
          <w:tcPr>
            <w:tcW w:type="dxa" w:w="11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Prepare sketch/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pattern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7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Aim: this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Competency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deals for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preparing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Sketches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Garments </w:t>
            </w:r>
          </w:p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Draws front base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Knowledge about basic lines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Interpret specs for front block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Identify required tools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instruments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Card board/ pattern sheet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pattern making has been set 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table. 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22" w:after="0"/>
              <w:ind w:left="45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9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45" w:lineRule="auto" w:before="83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334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9 | </w:t>
      </w:r>
      <w:r>
        <w:rPr>
          <w:rFonts w:ascii="Calibri" w:hAnsi="Calibri" w:eastAsia="Calibri"/>
          <w:b w:val="0"/>
          <w:i/>
          <w:color w:val="000000"/>
          <w:sz w:val="24"/>
        </w:rPr>
        <w:t>Leather Garm</w:t>
      </w:r>
      <w:r>
        <w:rPr>
          <w:rFonts w:ascii="Calibri" w:hAnsi="Calibri" w:eastAsia="Calibri"/>
          <w:b w:val="0"/>
          <w:i/>
          <w:color w:val="000000"/>
          <w:sz w:val="24"/>
        </w:rPr>
        <w:t>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74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Day 2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.0" w:type="dxa"/>
            </w:tblPr>
            <w:tblGrid>
              <w:gridCol w:w="767"/>
              <w:gridCol w:w="767"/>
              <w:gridCol w:w="767"/>
              <w:gridCol w:w="767"/>
              <w:gridCol w:w="767"/>
            </w:tblGrid>
            <w:tr>
              <w:trPr>
                <w:trHeight w:hRule="exact" w:val="300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8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5. </w:t>
                  </w:r>
                </w:p>
              </w:tc>
              <w:tc>
                <w:tcPr>
                  <w:tcW w:type="dxa" w:w="1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8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Prepare </w:t>
                  </w:r>
                </w:p>
              </w:tc>
              <w:tc>
                <w:tcPr>
                  <w:tcW w:type="dxa" w:w="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8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the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8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draft </w:t>
                  </w:r>
                </w:p>
              </w:tc>
              <w:tc>
                <w:tcPr>
                  <w:tcW w:type="dxa" w:w="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8" w:after="0"/>
                    <w:ind w:left="116" w:right="0" w:firstLine="0"/>
                    <w:jc w:val="lef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sketch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3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according to specification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Proceed systematically as per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given dimensions/ shapes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7. Give proper dimensions as per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fashion and styles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8. Sequence of operation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9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Day 3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Draws back base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Interpret specs for back block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Draw create pattern according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product specification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Pattern terminology use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make back part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Safety and health procedure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organization have proper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arrangement of light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ventilation.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Develop patterns as per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reference material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Plan and organize to create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back patterns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591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10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7330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Day 4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Draws sleeve base </w:t>
            </w:r>
          </w:p>
          <w:p>
            <w:pPr>
              <w:autoSpaceDN w:val="0"/>
              <w:autoSpaceDE w:val="0"/>
              <w:widowControl/>
              <w:spacing w:line="268" w:lineRule="exact" w:before="18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Interpret specs for sleeve base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Draw block of sleeve pattern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according to product specification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Pattern terminology use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make sleeve base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Identifying different kinds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sleeve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Perform calculation for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preparing upper and lower sleeve </w:t>
            </w:r>
          </w:p>
          <w:p>
            <w:pPr>
              <w:autoSpaceDN w:val="0"/>
              <w:autoSpaceDE w:val="0"/>
              <w:widowControl/>
              <w:spacing w:line="300" w:lineRule="exact" w:before="156" w:after="0"/>
              <w:ind w:left="78" w:right="100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Perform arm hole line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according to style 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7. Prepare sleeve sketch different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procedures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100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8. Knowledge about cuff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according to style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54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Draws collars </w:t>
            </w:r>
          </w:p>
          <w:p>
            <w:pPr>
              <w:autoSpaceDN w:val="0"/>
              <w:autoSpaceDE w:val="0"/>
              <w:widowControl/>
              <w:spacing w:line="300" w:lineRule="exact" w:before="156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Interpret specs for collar base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Draw block of collar  pattern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according to product specification 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78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Pattern terminology use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make collar base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Identifying different kinds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collar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86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Perform calculation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preparing collar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19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11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4404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Prepare sketch/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pattern </w:t>
            </w:r>
          </w:p>
          <w:p>
            <w:pPr>
              <w:autoSpaceDN w:val="0"/>
              <w:autoSpaceDE w:val="0"/>
              <w:widowControl/>
              <w:spacing w:line="245" w:lineRule="auto" w:before="286" w:after="0"/>
              <w:ind w:left="7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Aim: this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Competency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deals for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preparing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Sketches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Garments </w:t>
            </w:r>
          </w:p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Make design in base </w:t>
            </w:r>
          </w:p>
          <w:p>
            <w:pPr>
              <w:autoSpaceDN w:val="0"/>
              <w:autoSpaceDE w:val="0"/>
              <w:widowControl/>
              <w:spacing w:line="296" w:lineRule="exact" w:before="16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Convert design according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sketch sheet given by client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Develop design according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base pattern </w:t>
            </w:r>
          </w:p>
          <w:p>
            <w:pPr>
              <w:autoSpaceDN w:val="0"/>
              <w:autoSpaceDE w:val="0"/>
              <w:widowControl/>
              <w:spacing w:line="268" w:lineRule="exact" w:before="19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Proportions of designs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Follow the design creation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according to fabric and existing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fashion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Create an exciting shape that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is figure flattering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760" w:after="0"/>
              <w:ind w:left="78" w:right="666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222" w:right="288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5432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cutting of sketch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Cut the pattern according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marked design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Properly use/handle of tools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cutting instrument </w:t>
            </w:r>
          </w:p>
          <w:p>
            <w:pPr>
              <w:autoSpaceDN w:val="0"/>
              <w:autoSpaceDE w:val="0"/>
              <w:widowControl/>
              <w:spacing w:line="268" w:lineRule="exact" w:before="19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Importance of proper cutting </w:t>
            </w:r>
          </w:p>
          <w:p>
            <w:pPr>
              <w:autoSpaceDN w:val="0"/>
              <w:autoSpaceDE w:val="0"/>
              <w:widowControl/>
              <w:spacing w:line="268" w:lineRule="exact" w:before="18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PH4. Identify the require tools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Accuracy including of cutting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pattern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94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12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4958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Draws lining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Importance of usage of lining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garments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Type and style of garment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which the lining will be used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Separate lining pattern in to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body base pattern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Joining procedure of lining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outer shell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Difference between lining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outer shell pattern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898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4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Give seam allowance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Importance of seam allowance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stitching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Cut the pattern according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marked points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Knowledge about  variation 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different parts of panels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486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grading </w:t>
            </w:r>
          </w:p>
          <w:p>
            <w:pPr>
              <w:autoSpaceDN w:val="0"/>
              <w:autoSpaceDE w:val="0"/>
              <w:widowControl/>
              <w:spacing w:line="276" w:lineRule="exact" w:before="18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Interpret  order sheet for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grading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Knowledge about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Even/Uneven Grading procedure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Pattern wise difference in sizes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Alignments of master pattern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before perform grading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Knowledge about size ups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down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Knowledge of pattern grading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different styles and sizes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garments by master plan after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getting complete size chart.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7. Make grading for different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variation of garments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8. Follow the basic size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increasing and decreasing sizes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on the different points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3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13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00"/>
        </w:trPr>
        <w:tc>
          <w:tcPr>
            <w:tcW w:type="dxa" w:w="11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816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Prepare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Components for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Sample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Aim: This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Competency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deals for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prepare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Components for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Sample </w:t>
            </w:r>
          </w:p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Draws sketch on raw material 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78" w:right="86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Draw patterns on fabric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according to cutting plan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Fabric work specification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tools </w:t>
            </w:r>
          </w:p>
          <w:p>
            <w:pPr>
              <w:autoSpaceDN w:val="0"/>
              <w:autoSpaceDE w:val="0"/>
              <w:widowControl/>
              <w:spacing w:line="268" w:lineRule="exact" w:before="19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Knowledge about fabric width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Knowledge about line of stretch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ability of fabric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22" w:val="left"/>
              </w:tabs>
              <w:autoSpaceDE w:val="0"/>
              <w:widowControl/>
              <w:spacing w:line="245" w:lineRule="auto" w:before="4634" w:after="0"/>
              <w:ind w:left="7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5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16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Maximum utilization of fabric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with excellence and carefully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tracing according to pattern layout 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78" w:right="86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Draw notches on fabric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according to pattern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22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7. Make the fabric best useful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layout of pattern and pattern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places on the fabric </w:t>
            </w:r>
          </w:p>
          <w:p>
            <w:pPr>
              <w:autoSpaceDN w:val="0"/>
              <w:autoSpaceDE w:val="0"/>
              <w:widowControl/>
              <w:spacing w:line="268" w:lineRule="exact" w:before="19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8. Align the fabric and cutting plan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2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Cut component of front, back,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sleeve and other parts of pattern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sample development 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Cut pattern components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according to pattern information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Cut front portion with best part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fabric 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To get the cutting material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numbering </w:t>
            </w:r>
          </w:p>
          <w:p>
            <w:pPr>
              <w:autoSpaceDN w:val="0"/>
              <w:autoSpaceDE w:val="0"/>
              <w:widowControl/>
              <w:spacing w:line="268" w:lineRule="exact" w:before="19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Check before, after and during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6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14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00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parts cutting with regard to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pitch of cutting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Separate the cut pieces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mark numbering 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After the separation of cut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pieces to make bundles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according information and mark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label and size.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7. Minimize wastage of fabric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during cutting and utilize the best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techniques </w:t>
            </w:r>
          </w:p>
          <w:p>
            <w:pPr>
              <w:autoSpaceDN w:val="0"/>
              <w:autoSpaceDE w:val="0"/>
              <w:widowControl/>
              <w:spacing w:line="300" w:lineRule="exact" w:before="156" w:after="0"/>
              <w:ind w:left="78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8. Hat notches make small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notches during cutting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2"/>
        </w:trPr>
        <w:tc>
          <w:tcPr>
            <w:tcW w:type="dxa" w:w="11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Prepare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components for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sample </w:t>
            </w:r>
          </w:p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7" w:lineRule="auto" w:before="8" w:after="0"/>
              <w:ind w:left="7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Coordinate with stitcher for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preparation  of sample </w:t>
            </w:r>
          </w:p>
          <w:p>
            <w:pPr>
              <w:autoSpaceDN w:val="0"/>
              <w:autoSpaceDE w:val="0"/>
              <w:widowControl/>
              <w:spacing w:line="250" w:lineRule="auto" w:before="190" w:after="0"/>
              <w:ind w:left="7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1. Importance of coordinate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pattern master with sample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man 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450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17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18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19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25 </w:t>
            </w:r>
          </w:p>
        </w:tc>
      </w:tr>
    </w:tbl>
    <w:p>
      <w:pPr>
        <w:autoSpaceDN w:val="0"/>
        <w:autoSpaceDE w:val="0"/>
        <w:widowControl/>
        <w:spacing w:line="197" w:lineRule="auto" w:before="37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15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00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8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2. Knowledge about material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used in sample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600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may be -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I</w:t>
            </w:r>
          </w:p>
        </w:tc>
      </w:tr>
      <w:tr>
        <w:trPr>
          <w:trHeight w:hRule="exact" w:val="6508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3. Importance of stitcher advise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18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Record keeping of patterns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Pattern saving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hanging knowledge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Keep record of pattern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on register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05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16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18"/>
        </w:trPr>
        <w:tc>
          <w:tcPr>
            <w:tcW w:type="dxa" w:w="11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Keeping pattern on dry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place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Knowledge about saving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paths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Keep pattern with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names </w:t>
            </w:r>
          </w:p>
        </w:tc>
        <w:tc>
          <w:tcPr>
            <w:tcW w:type="dxa" w:w="191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2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 Upgrade skills </w:t>
            </w:r>
          </w:p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Learn from seniors </w:t>
            </w:r>
          </w:p>
          <w:p>
            <w:pPr>
              <w:autoSpaceDN w:val="0"/>
              <w:autoSpaceDE w:val="0"/>
              <w:widowControl/>
              <w:spacing w:line="296" w:lineRule="exact" w:before="164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Knowledge about how can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upgrade skills by consulting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senior pattern masters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Apply knowledge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understanding through identifying,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selecting  and using various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method  or systems </w:t>
            </w:r>
          </w:p>
        </w:tc>
        <w:tc>
          <w:tcPr>
            <w:tcW w:type="dxa" w:w="1914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2736" w:after="0"/>
              <w:ind w:left="23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7 </w:t>
            </w:r>
          </w:p>
          <w:p>
            <w:pPr>
              <w:autoSpaceDN w:val="0"/>
              <w:autoSpaceDE w:val="0"/>
              <w:widowControl/>
              <w:spacing w:line="245" w:lineRule="auto" w:before="282" w:after="0"/>
              <w:ind w:left="96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 be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1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8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Consult with seniors which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certain problem occurs while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developing new style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products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95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17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6570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36"/>
            <w:tcBorders>
              <w:start w:sz="24.0" w:val="single" w:color="#000000"/>
              <w:top w:sz="24.0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Attend trainings </w:t>
            </w:r>
          </w:p>
          <w:p>
            <w:pPr>
              <w:autoSpaceDN w:val="0"/>
              <w:autoSpaceDE w:val="0"/>
              <w:widowControl/>
              <w:spacing w:line="296" w:lineRule="exact" w:before="1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Experimental and combination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wide range of the development </w:t>
            </w:r>
          </w:p>
          <w:p>
            <w:pPr>
              <w:autoSpaceDN w:val="0"/>
              <w:autoSpaceDE w:val="0"/>
              <w:widowControl/>
              <w:spacing w:line="298" w:lineRule="exact" w:before="162" w:after="0"/>
              <w:ind w:left="78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Standard quality plan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garment industry </w:t>
            </w:r>
          </w:p>
        </w:tc>
        <w:tc>
          <w:tcPr>
            <w:tcW w:type="dxa" w:w="1906"/>
            <w:tcBorders>
              <w:start w:sz="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62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36"/>
            <w:tcBorders>
              <w:start w:sz="24.0" w:val="single" w:color="#000000"/>
              <w:top w:sz="2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8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Task on time according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define methodology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Importance of further training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on pattern maker </w:t>
            </w:r>
          </w:p>
        </w:tc>
        <w:tc>
          <w:tcPr>
            <w:tcW w:type="dxa" w:w="1906"/>
            <w:tcBorders>
              <w:start w:sz="4.0" w:val="single" w:color="#000000"/>
              <w:top w:sz="24.0" w:val="single" w:color="#000000"/>
              <w:end w:sz="2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26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36"/>
            <w:tcBorders>
              <w:start w:sz="24.0" w:val="single" w:color="#000000"/>
              <w:top w:sz="3.200000000000273" w:val="single" w:color="#000000"/>
              <w:end w:sz="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6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Understand the importance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skill test for future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growth/career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Knowledge of  advantages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getting technical and professional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trainings </w:t>
            </w:r>
          </w:p>
        </w:tc>
        <w:tc>
          <w:tcPr>
            <w:tcW w:type="dxa" w:w="1906"/>
            <w:tcBorders>
              <w:start w:sz="4.0" w:val="single" w:color="#000000"/>
              <w:top w:sz="3.200000000000273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92"/>
        </w:trPr>
        <w:tc>
          <w:tcPr>
            <w:tcW w:type="dxa" w:w="11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3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2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Read books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Gather books of relevant field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How to take advantage byusing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pattern books </w:t>
            </w:r>
          </w:p>
        </w:tc>
        <w:tc>
          <w:tcPr>
            <w:tcW w:type="dxa" w:w="190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72" w:after="0"/>
              <w:ind w:left="456" w:right="300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26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27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28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598" w:right="0" w:firstLine="0"/>
              <w:jc w:val="left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may be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I</w:t>
            </w:r>
          </w:p>
        </w:tc>
      </w:tr>
    </w:tbl>
    <w:p>
      <w:pPr>
        <w:autoSpaceDN w:val="0"/>
        <w:autoSpaceDE w:val="0"/>
        <w:widowControl/>
        <w:spacing w:line="197" w:lineRule="auto" w:before="62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18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4752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6" w:lineRule="exact" w:before="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Seeking ability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Knowledge about different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method use for pattern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development in other countries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through books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376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Learn from internet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Using internet in positive ways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465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19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5050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Techniques to search relevant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wed sites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7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Take advantage through social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network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Gathering material through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internet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618"/>
        </w:trPr>
        <w:tc>
          <w:tcPr>
            <w:tcW w:type="dxa" w:w="11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Communication  </w:t>
            </w:r>
          </w:p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Communicate with assistants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Knowledge about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and its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importance for conducive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behavior with helper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Importance of Positive attitude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team work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Advantages of teamwork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achieve organizational goals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02" w:val="left"/>
                <w:tab w:pos="406" w:val="left"/>
                <w:tab w:pos="430" w:val="left"/>
              </w:tabs>
              <w:autoSpaceDE w:val="0"/>
              <w:widowControl/>
              <w:spacing w:line="245" w:lineRule="auto" w:before="828" w:after="0"/>
              <w:ind w:left="3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29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30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354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20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4238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Communicate with supervisor 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78" w:right="86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Knowledge about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and its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importance for conducive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behavior with supervisor 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78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Importance of production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time </w:t>
            </w:r>
          </w:p>
          <w:p>
            <w:pPr>
              <w:autoSpaceDN w:val="0"/>
              <w:autoSpaceDE w:val="0"/>
              <w:widowControl/>
              <w:spacing w:line="266" w:lineRule="exact" w:before="192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Increase productivity </w:t>
            </w:r>
          </w:p>
          <w:p>
            <w:pPr>
              <w:autoSpaceDN w:val="0"/>
              <w:autoSpaceDE w:val="0"/>
              <w:widowControl/>
              <w:spacing w:line="296" w:lineRule="exact" w:before="164" w:after="0"/>
              <w:ind w:left="78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Advantage of mind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understanding with supervisor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42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exchange knowledge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supervisor for enhancing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production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Explain and demonstrate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effective communication skills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interaction with colleagues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838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Communicate with stitcher.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86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Knowledge about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and its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importance for conducive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behavior with stitches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Advantage of mind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understanding with stitches </w:t>
            </w:r>
          </w:p>
          <w:p>
            <w:pPr>
              <w:autoSpaceDN w:val="0"/>
              <w:autoSpaceDE w:val="0"/>
              <w:widowControl/>
              <w:spacing w:line="302" w:lineRule="exact" w:before="152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Knowledge about pattern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problems during sample stitching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46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21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4836"/>
        </w:trPr>
        <w:tc>
          <w:tcPr>
            <w:tcW w:type="dxa" w:w="11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Communicate with fabric cutter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Importance of cutting dept. </w:t>
            </w:r>
          </w:p>
          <w:p>
            <w:pPr>
              <w:autoSpaceDN w:val="0"/>
              <w:autoSpaceDE w:val="0"/>
              <w:widowControl/>
              <w:spacing w:line="378" w:lineRule="exact" w:before="80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Manual cutting procedure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Knowledge about cutting plan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Layout plan of fabric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Kinds of fabric use in product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Combination of fabric 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812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44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10 </w:t>
            </w:r>
          </w:p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8" w:right="86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Communicate with quality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controller 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78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knowledge about product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quality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Knowledge about different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aspects of quality assurance 3.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acceptable and un acceptable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garments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31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288" w:right="144" w:firstLine="0"/>
              <w:jc w:val="center"/>
            </w:pP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measurement tolerance given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by customer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knowledge about garments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trimming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Importance of quality assurance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dept.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53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22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00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Communicate with Merchandiser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Knowledge of product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developing instruction behalf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Clint </w:t>
            </w:r>
          </w:p>
          <w:p>
            <w:pPr>
              <w:autoSpaceDN w:val="0"/>
              <w:autoSpaceDE w:val="0"/>
              <w:widowControl/>
              <w:spacing w:line="296" w:lineRule="exact" w:before="164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Importance of merchandiser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factory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Communicate with clients </w:t>
            </w:r>
          </w:p>
          <w:p>
            <w:pPr>
              <w:autoSpaceDN w:val="0"/>
              <w:autoSpaceDE w:val="0"/>
              <w:widowControl/>
              <w:spacing w:line="298" w:lineRule="exact" w:before="15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An organization rules regarding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communication.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Effective communication skills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including listening skills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8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Workplace and profession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related to vocabulary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838"/>
        </w:trPr>
        <w:tc>
          <w:tcPr>
            <w:tcW w:type="dxa" w:w="11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44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11 </w:t>
            </w:r>
          </w:p>
        </w:tc>
        <w:tc>
          <w:tcPr>
            <w:tcW w:type="dxa" w:w="21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Follow Health &amp;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Safety </w:t>
            </w:r>
          </w:p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Apply personal safety </w:t>
            </w:r>
          </w:p>
          <w:p>
            <w:pPr>
              <w:autoSpaceDN w:val="0"/>
              <w:autoSpaceDE w:val="0"/>
              <w:widowControl/>
              <w:spacing w:line="296" w:lineRule="exact" w:before="162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Basic legal requirements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health and safety at work </w:t>
            </w:r>
          </w:p>
          <w:p>
            <w:pPr>
              <w:autoSpaceDN w:val="0"/>
              <w:autoSpaceDE w:val="0"/>
              <w:widowControl/>
              <w:spacing w:line="268" w:lineRule="exact" w:before="192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Situational Awareness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Know how to plan and organize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their work to minimize risks to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their personal safety </w:t>
            </w:r>
          </w:p>
          <w:p>
            <w:pPr>
              <w:autoSpaceDN w:val="0"/>
              <w:autoSpaceDE w:val="0"/>
              <w:widowControl/>
              <w:spacing w:line="268" w:lineRule="exact" w:before="19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Personal Protective Equipment </w:t>
            </w:r>
          </w:p>
          <w:p>
            <w:pPr>
              <w:autoSpaceDN w:val="0"/>
              <w:autoSpaceDE w:val="0"/>
              <w:widowControl/>
              <w:spacing w:line="298" w:lineRule="exact" w:before="160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Be able to identify and adopt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practical ways of protecting their </w:t>
            </w:r>
          </w:p>
        </w:tc>
        <w:tc>
          <w:tcPr>
            <w:tcW w:type="dxa" w:w="18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02" w:val="left"/>
                <w:tab w:pos="406" w:val="left"/>
                <w:tab w:pos="430" w:val="left"/>
              </w:tabs>
              <w:autoSpaceDE w:val="0"/>
              <w:widowControl/>
              <w:spacing w:line="245" w:lineRule="auto" w:before="1330" w:after="0"/>
              <w:ind w:left="3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32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14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23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810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0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personal safety while at work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Improve physical environment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or comfort.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816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Apply Workplace safety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192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Workplace Expectations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19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Employer Responsibilities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19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Incident Reporting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6" w:lineRule="exact" w:before="19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Housekeeping1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6" w:lineRule="exact" w:before="192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5.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Manual Handling </w:t>
            </w:r>
          </w:p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268" w:lineRule="exact" w:before="192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6.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Emergency Procedures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454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00" w:val="left"/>
              </w:tabs>
              <w:autoSpaceDE w:val="0"/>
              <w:widowControl/>
              <w:spacing w:line="398" w:lineRule="exact" w:before="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Apply safety for others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Knowledge about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precautions for others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69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24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00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0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Equipment 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1.Knowledge of the importance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devices and their usage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while working on a table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6" w:lineRule="exact" w:before="0" w:after="0"/>
              <w:ind w:left="78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Knowledge about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precautions for tools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equipment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0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44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12 </w:t>
            </w:r>
          </w:p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Introduction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pattern </w:t>
            </w:r>
          </w:p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examiner can ask a trainee </w:t>
            </w:r>
          </w:p>
          <w:p>
            <w:pPr>
              <w:autoSpaceDN w:val="0"/>
              <w:autoSpaceDE w:val="0"/>
              <w:widowControl/>
              <w:spacing w:line="247" w:lineRule="auto" w:before="188" w:after="0"/>
              <w:ind w:left="78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to describe the importance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pattern </w:t>
            </w:r>
          </w:p>
          <w:p>
            <w:pPr>
              <w:autoSpaceDN w:val="0"/>
              <w:autoSpaceDE w:val="0"/>
              <w:widowControl/>
              <w:spacing w:line="233" w:lineRule="auto" w:before="19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 apparel industries </w:t>
            </w:r>
          </w:p>
          <w:p>
            <w:pPr>
              <w:autoSpaceDN w:val="0"/>
              <w:autoSpaceDE w:val="0"/>
              <w:widowControl/>
              <w:spacing w:line="247" w:lineRule="auto" w:before="650" w:after="0"/>
              <w:ind w:left="7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interpret the word pattern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making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02" w:val="left"/>
                <w:tab w:pos="406" w:val="left"/>
                <w:tab w:pos="430" w:val="left"/>
              </w:tabs>
              <w:autoSpaceDE w:val="0"/>
              <w:widowControl/>
              <w:spacing w:line="245" w:lineRule="auto" w:before="0" w:after="0"/>
              <w:ind w:left="3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33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  <w:u w:val="single"/>
              </w:rPr>
              <w:t>Annexure-I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602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Select proper instruments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7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25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3600"/>
        </w:trPr>
        <w:tc>
          <w:tcPr>
            <w:tcW w:type="dxa" w:w="110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Take sample </w:t>
            </w:r>
          </w:p>
        </w:tc>
        <w:tc>
          <w:tcPr>
            <w:tcW w:type="dxa" w:w="189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Take specification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600"/>
        </w:trPr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9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8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Record measurements </w:t>
            </w:r>
          </w:p>
        </w:tc>
        <w:tc>
          <w:tcPr>
            <w:tcW w:type="dxa" w:w="210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33" w:lineRule="auto" w:before="8" w:after="0"/>
        <w:ind w:left="0" w:right="0" w:firstLine="0"/>
        <w:jc w:val="center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MODULES </w:t>
      </w:r>
    </w:p>
    <w:p>
      <w:pPr>
        <w:autoSpaceDN w:val="0"/>
        <w:autoSpaceDE w:val="0"/>
        <w:widowControl/>
        <w:spacing w:line="197" w:lineRule="auto" w:before="370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26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6"/>
        <w:gridCol w:w="2636"/>
        <w:gridCol w:w="2636"/>
        <w:gridCol w:w="2636"/>
      </w:tblGrid>
      <w:tr>
        <w:trPr>
          <w:trHeight w:hRule="exact" w:val="80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Task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Description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4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</w:t>
            </w:r>
          </w:p>
        </w:tc>
      </w:tr>
      <w:tr>
        <w:trPr>
          <w:trHeight w:hRule="exact" w:val="144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60" w:after="0"/>
              <w:ind w:left="0" w:right="18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2" w:val="left"/>
              </w:tabs>
              <w:autoSpaceDE w:val="0"/>
              <w:widowControl/>
              <w:spacing w:line="245" w:lineRule="auto" w:before="422" w:after="0"/>
              <w:ind w:left="0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Introduction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pattern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58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describe the importance of pattern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apparel industries </w:t>
            </w:r>
          </w:p>
          <w:p>
            <w:pPr>
              <w:autoSpaceDN w:val="0"/>
              <w:autoSpaceDE w:val="0"/>
              <w:widowControl/>
              <w:spacing w:line="268" w:lineRule="exact" w:before="284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interpret the word pattern making 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344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1 </w:t>
            </w:r>
          </w:p>
        </w:tc>
      </w:tr>
      <w:tr>
        <w:trPr>
          <w:trHeight w:hRule="exact" w:val="144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60" w:after="0"/>
              <w:ind w:left="0" w:right="18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58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describe the importance of pattern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apparel industries </w:t>
            </w:r>
          </w:p>
          <w:p>
            <w:pPr>
              <w:autoSpaceDN w:val="0"/>
              <w:autoSpaceDE w:val="0"/>
              <w:widowControl/>
              <w:spacing w:line="268" w:lineRule="exact" w:before="284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interpret the word pattern making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54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114" w:after="0"/>
              <w:ind w:left="0" w:right="18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2" w:val="left"/>
              </w:tabs>
              <w:autoSpaceDE w:val="0"/>
              <w:widowControl/>
              <w:spacing w:line="245" w:lineRule="auto" w:before="974" w:after="0"/>
              <w:ind w:left="0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3.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Select proper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instruments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87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demonstrate the skill of require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instrument for proper work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4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Can ask trainee to Identify a situation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object in which certain problem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244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occurs while selecting wrong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instrument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6" w:after="0"/>
              <w:ind w:left="0" w:right="18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72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tools and equipment name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safety precautions for tools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20" w:after="0"/>
              <w:ind w:left="0" w:right="18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5.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Take sample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87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demonstrate the skill of how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measure sample for preparing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pattern block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6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20" w:after="0"/>
              <w:ind w:left="0" w:right="18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6.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8" w:right="86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Take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specification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72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demonstrate the skill of how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prepare pattern block according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specs 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90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2 </w:t>
            </w:r>
          </w:p>
        </w:tc>
      </w:tr>
      <w:tr>
        <w:trPr>
          <w:trHeight w:hRule="exact" w:val="235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14" w:after="0"/>
              <w:ind w:left="0" w:right="18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7.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2" w:lineRule="exact" w:before="0" w:after="0"/>
              <w:ind w:left="78" w:right="144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Can ask trainee to Identify a situation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object in which certain problem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occurs while preparing pattern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according to the customer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specifications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4" w:after="0"/>
              <w:ind w:left="0" w:right="18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8.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2" w:val="left"/>
              </w:tabs>
              <w:autoSpaceDE w:val="0"/>
              <w:widowControl/>
              <w:spacing w:line="245" w:lineRule="auto" w:before="8" w:after="0"/>
              <w:ind w:left="0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8.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Record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measurements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4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demonstrate the skill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132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06" w:after="0"/>
              <w:ind w:left="0" w:right="18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9. 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auto" w:before="6" w:after="0"/>
              <w:ind w:left="78" w:right="100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Perform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calculation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78" w:right="244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examiner can ask a trainee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demonstrate the skill of how to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maintain record of measurements 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98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3 </w:t>
            </w:r>
          </w:p>
        </w:tc>
      </w:tr>
      <w:tr>
        <w:trPr>
          <w:trHeight w:hRule="exact" w:val="116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24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560" w:right="100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Can ask trainee to Identify a situation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object in which certain problem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occurs while keeping record of specs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34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27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6"/>
        <w:gridCol w:w="2636"/>
        <w:gridCol w:w="2636"/>
        <w:gridCol w:w="2636"/>
      </w:tblGrid>
      <w:tr>
        <w:trPr>
          <w:trHeight w:hRule="exact" w:val="88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2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Prepare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technical files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58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demonstrate the skill of how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perform calculation for pattern block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6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24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78" w:right="144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Can ask trainee to Identify a situation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object in which certain problem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occurs while perform calculation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require tools and equipment 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9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4 </w:t>
            </w:r>
          </w:p>
        </w:tc>
      </w:tr>
      <w:tr>
        <w:trPr>
          <w:trHeight w:hRule="exact" w:val="86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74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8" w:right="100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Draws front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base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78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The examiner can ask a trainee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to demonstrate the skill of preparing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front block according to specs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86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158" w:after="0"/>
              <w:ind w:left="0" w:right="0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>14.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78" w:right="2160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Can ask trainee to Identify a situation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and object in which certain problem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occurs while preparing front part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46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auto" w:before="8" w:after="0"/>
              <w:ind w:left="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58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require tools and equipment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precautions for work 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9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5 </w:t>
            </w:r>
          </w:p>
        </w:tc>
      </w:tr>
      <w:tr>
        <w:trPr>
          <w:trHeight w:hRule="exact" w:val="88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84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8" w:right="100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Draws back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base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58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demonstrate the skill of preparing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back block according to specs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88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6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17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Can ask trainee to Identify a situation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object in which certain problem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occurs while preparing back part 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3442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6 </w:t>
            </w:r>
          </w:p>
        </w:tc>
      </w:tr>
      <w:tr>
        <w:trPr>
          <w:trHeight w:hRule="exact" w:val="612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6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18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3" w:lineRule="auto" w:before="8" w:after="0"/>
              <w:ind w:left="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58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require tools and equipment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precautions for work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88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86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19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8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Draws sleeve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base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58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demonstrate the skill of preparing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sleeve block according to specs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994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38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20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Explain different kinds of sleeve used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the garments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Can ask trainee to Identify a situation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object in which certain problem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occurs while preparing sleeve part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require tools and equipment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precautions for work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82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248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21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Draws collars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00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demonstrate the skill of preparing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collar block according to specs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Explain different kinds of collar usedin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garments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Can ask trainee to Identify a situation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object in which certain problem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occurs while preparing collar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require tools and equipment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precautions for work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229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28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6"/>
        <w:gridCol w:w="2636"/>
        <w:gridCol w:w="2636"/>
        <w:gridCol w:w="2636"/>
      </w:tblGrid>
      <w:tr>
        <w:trPr>
          <w:trHeight w:hRule="exact" w:val="337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524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22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Make design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base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58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demonstrate the skill of converting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design into the base pattern </w:t>
            </w:r>
          </w:p>
          <w:p>
            <w:pPr>
              <w:autoSpaceDN w:val="0"/>
              <w:autoSpaceDE w:val="0"/>
              <w:widowControl/>
              <w:spacing w:line="276" w:lineRule="exact" w:before="278" w:after="0"/>
              <w:ind w:left="78" w:right="144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Explain different kinds of design used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the garments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Can ask trainee to Identify a situation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object in which certain problem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occurs while making design into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base pattern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require tools and equipment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precautions for work 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72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28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23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Perform cutting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of sketch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87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demonstrate the skill of cutting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base sketch with scissor and knife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4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Explain different kinds of cutting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method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Can ask trainee to Identify a situation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object in which certain problem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occurs while perform cutting of base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pattern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require tools and equipment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precautions for work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372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528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24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Draws lining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58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demonstrate the skill of preparing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lining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Explain the usage of lining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garments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Can ask trainee to Identify a situation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object in which certain problemoccurs while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developing lining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pattern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require tools and equipment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precautions for work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09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390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25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0" w:right="1008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Give seam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allowance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201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demonstrate the skill of giving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seam margin for stitching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4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Explain seam variation on the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different parts of panels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Can ask trainee to Identify a situation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object in which certain problem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occurs while given seam allowance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require tools and equipment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precautions for work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56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29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6"/>
        <w:gridCol w:w="2636"/>
        <w:gridCol w:w="2636"/>
        <w:gridCol w:w="2636"/>
      </w:tblGrid>
      <w:tr>
        <w:trPr>
          <w:trHeight w:hRule="exact" w:val="337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524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26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Perform grading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87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The examiner can ask a trainee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demonstrate the skill of grading </w:t>
            </w:r>
          </w:p>
          <w:p>
            <w:pPr>
              <w:autoSpaceDN w:val="0"/>
              <w:autoSpaceDE w:val="0"/>
              <w:widowControl/>
              <w:spacing w:line="278" w:lineRule="exact" w:before="274" w:after="0"/>
              <w:ind w:left="78" w:right="201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Explain the grading difference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country wise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4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Can ask trainee to Identify a situation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object in which certain problem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occurs while perform grading to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master pattern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require tools and equipment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precautions for work 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69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7 </w:t>
            </w:r>
          </w:p>
        </w:tc>
      </w:tr>
      <w:tr>
        <w:trPr>
          <w:trHeight w:hRule="exact" w:val="3372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528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27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8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Mention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identification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number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87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demonstrate the skill applying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identification on pattern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4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Explain the importance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identification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Can ask trainee to Identify a situation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object in which certain problem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occurs while mention identification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number on pattern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require tools and equipment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precautions for work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96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3320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28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Draws sketch on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raw material,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Cut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component of front,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back,sleeve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other parts of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pattern for sample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development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87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demonstrate the skill of tracing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pattern on fabric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76" w:lineRule="exact" w:before="276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Explain different kinds material used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 garments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Can ask trainee to Identify a situation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object in which certain problem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occurs while tracing pattern on raw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material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require tools and equipment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precautions for work The examiner can ask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trainee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demonstrate the skill cutting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component for sample development </w:t>
            </w:r>
          </w:p>
          <w:p>
            <w:pPr>
              <w:autoSpaceDN w:val="0"/>
              <w:autoSpaceDE w:val="0"/>
              <w:widowControl/>
              <w:spacing w:line="268" w:lineRule="exact" w:before="284" w:after="0"/>
              <w:ind w:left="7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Explain the different parts of pattern </w:t>
            </w:r>
          </w:p>
          <w:p>
            <w:pPr>
              <w:autoSpaceDN w:val="0"/>
              <w:autoSpaceDE w:val="0"/>
              <w:widowControl/>
              <w:spacing w:line="266" w:lineRule="exact" w:before="28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Can ask trainee to Identify a situation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98" w:right="86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object in which certain problem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occurs while cutting components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preparation of sample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require tools and equipment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precautions for work 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07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30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6"/>
        <w:gridCol w:w="2636"/>
        <w:gridCol w:w="2636"/>
        <w:gridCol w:w="2636"/>
      </w:tblGrid>
      <w:tr>
        <w:trPr>
          <w:trHeight w:hRule="exact" w:val="4198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938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29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72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with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merchandiser,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with clients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87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Illustrate the importance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with merchandiser </w:t>
            </w:r>
          </w:p>
          <w:p>
            <w:pPr>
              <w:autoSpaceDN w:val="0"/>
              <w:autoSpaceDE w:val="0"/>
              <w:widowControl/>
              <w:spacing w:line="268" w:lineRule="exact" w:before="286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Explain the advantage of team work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the areas and points where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pattern maker need to communicate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with merchandiserThe examiner can ask a trainee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Illustrate the importance of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58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the areas and points where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pattern maker need to communicate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with clients. 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934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8 </w:t>
            </w:r>
          </w:p>
        </w:tc>
      </w:tr>
      <w:tr>
        <w:trPr>
          <w:trHeight w:hRule="exact" w:val="1992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36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30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Communicate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with supervisor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with supervisor.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8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Explain the advantage of team work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the areas and points where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pattern maker need to communicate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with supervisor. The examiner can ask a trainee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Illustrate the importance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communication with clients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60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31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8" w:after="0"/>
              <w:ind w:left="78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Apply personal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safety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Describe the importance of apply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personal safety while working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tools and equipment and for personal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precautions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56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 9 </w:t>
            </w:r>
          </w:p>
        </w:tc>
      </w:tr>
      <w:tr>
        <w:trPr>
          <w:trHeight w:hRule="exact" w:val="171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00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8" w:right="115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Apply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workplace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safety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87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Describe the importance of apply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workplace safety while working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58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tools and equipment and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workplace safety precautions </w:t>
            </w:r>
          </w:p>
        </w:tc>
        <w:tc>
          <w:tcPr>
            <w:tcW w:type="dxa" w:w="127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0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Week10 </w:t>
            </w:r>
          </w:p>
        </w:tc>
      </w:tr>
      <w:tr>
        <w:trPr>
          <w:trHeight w:hRule="exact" w:val="1716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700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33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Apply safety for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others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87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Describe the importance of apply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for others while working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58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tools and equipment and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precautions for others </w:t>
            </w:r>
          </w:p>
        </w:tc>
        <w:tc>
          <w:tcPr>
            <w:tcW w:type="dxa" w:w="127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69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Week11 </w:t>
            </w:r>
          </w:p>
        </w:tc>
      </w:tr>
      <w:tr>
        <w:trPr>
          <w:trHeight w:hRule="exact" w:val="1992"/>
        </w:trPr>
        <w:tc>
          <w:tcPr>
            <w:tcW w:type="dxa" w:w="8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38" w:after="0"/>
              <w:ind w:left="0" w:right="16" w:firstLine="0"/>
              <w:jc w:val="righ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34</w:t>
            </w:r>
          </w:p>
        </w:tc>
        <w:tc>
          <w:tcPr>
            <w:tcW w:type="dxa" w:w="255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78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Apply safety for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tools and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equipment’s </w:t>
            </w:r>
          </w:p>
        </w:tc>
        <w:tc>
          <w:tcPr>
            <w:tcW w:type="dxa" w:w="57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87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examiner can ask a trainee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Describe the importance of apply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for tools and equipment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78" w:right="158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identify tools and equipment and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safety precautions for tools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equipment</w:t>
            </w:r>
          </w:p>
        </w:tc>
        <w:tc>
          <w:tcPr>
            <w:tcW w:type="dxa" w:w="2636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97" w:lineRule="auto" w:before="172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31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64"/>
        <w:ind w:left="0" w:right="0"/>
      </w:pPr>
    </w:p>
    <w:p>
      <w:pPr>
        <w:autoSpaceDN w:val="0"/>
        <w:autoSpaceDE w:val="0"/>
        <w:widowControl/>
        <w:spacing w:line="233" w:lineRule="auto" w:before="0" w:after="0"/>
        <w:ind w:left="0" w:right="548" w:firstLine="0"/>
        <w:jc w:val="right"/>
      </w:pPr>
      <w:r>
        <w:rPr>
          <w:rFonts w:ascii="Arial" w:hAnsi="Arial" w:eastAsia="Arial"/>
          <w:b/>
          <w:i/>
          <w:color w:val="000000"/>
          <w:sz w:val="28"/>
        </w:rPr>
        <w:t xml:space="preserve">Annexure-II: </w:t>
      </w:r>
    </w:p>
    <w:p>
      <w:pPr>
        <w:autoSpaceDN w:val="0"/>
        <w:autoSpaceDE w:val="0"/>
        <w:widowControl/>
        <w:spacing w:line="233" w:lineRule="auto" w:before="332" w:after="0"/>
        <w:ind w:left="0" w:right="4344" w:firstLine="0"/>
        <w:jc w:val="right"/>
      </w:pPr>
      <w:r>
        <w:rPr>
          <w:rFonts w:ascii="Arial" w:hAnsi="Arial" w:eastAsia="Arial"/>
          <w:b/>
          <w:i w:val="0"/>
          <w:color w:val="000000"/>
          <w:sz w:val="28"/>
        </w:rPr>
        <w:t xml:space="preserve">Motivational Lectures </w:t>
      </w:r>
    </w:p>
    <w:p>
      <w:pPr>
        <w:autoSpaceDN w:val="0"/>
        <w:autoSpaceDE w:val="0"/>
        <w:widowControl/>
        <w:spacing w:line="233" w:lineRule="auto" w:before="8" w:after="0"/>
        <w:ind w:left="0" w:right="4086" w:firstLine="0"/>
        <w:jc w:val="right"/>
      </w:pPr>
      <w:r>
        <w:rPr>
          <w:rFonts w:ascii="Arial" w:hAnsi="Arial" w:eastAsia="Arial"/>
          <w:b/>
          <w:i w:val="0"/>
          <w:color w:val="000000"/>
          <w:sz w:val="28"/>
        </w:rPr>
        <w:t xml:space="preserve">Garments Pattern Making </w:t>
      </w:r>
    </w:p>
    <w:p>
      <w:pPr>
        <w:autoSpaceDN w:val="0"/>
        <w:autoSpaceDE w:val="0"/>
        <w:widowControl/>
        <w:spacing w:line="230" w:lineRule="auto" w:before="322" w:after="0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What is Garments Pattern &amp; how to make pattern with ref. given blow </w:t>
      </w:r>
    </w:p>
    <w:p>
      <w:pPr>
        <w:autoSpaceDN w:val="0"/>
        <w:autoSpaceDE w:val="0"/>
        <w:widowControl/>
        <w:spacing w:line="233" w:lineRule="auto" w:before="768" w:after="0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  <w:u w:val="single"/>
        </w:rPr>
        <w:hyperlink r:id="rId10" w:history="1">
          <w:r>
            <w:rPr>
              <w:rStyle w:val="Hyperlink"/>
            </w:rPr>
            <w:t>https://www.youtube.com/watch?v=eBwPW8oknP8&amp;pp=ygUbaG93IHRvIG1ha2UgZ2FybWV</w:t>
          </w:r>
        </w:hyperlink>
      </w:r>
    </w:p>
    <w:p>
      <w:pPr>
        <w:autoSpaceDN w:val="0"/>
        <w:autoSpaceDE w:val="0"/>
        <w:widowControl/>
        <w:spacing w:line="233" w:lineRule="auto" w:before="50" w:after="0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  <w:u w:val="single"/>
        </w:rPr>
        <w:hyperlink r:id="rId10" w:history="1">
          <w:r>
            <w:rPr>
              <w:rStyle w:val="Hyperlink"/>
            </w:rPr>
            <w:t>udCBwYXR0ZXJu</w:t>
          </w:r>
        </w:hyperlink>
      </w:r>
    </w:p>
    <w:p>
      <w:pPr>
        <w:autoSpaceDN w:val="0"/>
        <w:autoSpaceDE w:val="0"/>
        <w:widowControl/>
        <w:spacing w:line="233" w:lineRule="auto" w:before="768" w:after="0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  <w:u w:val="single"/>
        </w:rPr>
        <w:hyperlink r:id="rId11" w:history="1">
          <w:r>
            <w:rPr>
              <w:rStyle w:val="Hyperlink"/>
            </w:rPr>
            <w:t>https://www.youtube.com/watch?v=49pnGcEVaig&amp;pp=ygUbaG93IHRvIG1ha2UgZ2FybWVu</w:t>
          </w:r>
        </w:hyperlink>
      </w:r>
    </w:p>
    <w:p>
      <w:pPr>
        <w:autoSpaceDN w:val="0"/>
        <w:autoSpaceDE w:val="0"/>
        <w:widowControl/>
        <w:spacing w:line="233" w:lineRule="auto" w:before="48" w:after="0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  <w:u w:val="single"/>
        </w:rPr>
        <w:hyperlink r:id="rId11" w:history="1">
          <w:r>
            <w:rPr>
              <w:rStyle w:val="Hyperlink"/>
            </w:rPr>
            <w:t>dCBwYXR0ZXJu</w:t>
          </w:r>
        </w:hyperlink>
      </w:r>
      <w:r>
        <w:rPr>
          <w:rFonts w:ascii="Arial" w:hAnsi="Arial" w:eastAsia="Arial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33" w:lineRule="auto" w:before="766" w:after="0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  <w:u w:val="single"/>
        </w:rPr>
        <w:hyperlink r:id="rId12" w:history="1">
          <w:r>
            <w:rPr>
              <w:rStyle w:val="Hyperlink"/>
            </w:rPr>
            <w:t>https://www.youtube.com/watch?v=jdYPWHsgVAg&amp;pp=ygUbaG93IHRvIG1ha2UgZ2FybWV</w:t>
          </w:r>
        </w:hyperlink>
      </w:r>
    </w:p>
    <w:p>
      <w:pPr>
        <w:autoSpaceDN w:val="0"/>
        <w:autoSpaceDE w:val="0"/>
        <w:widowControl/>
        <w:spacing w:line="233" w:lineRule="auto" w:before="50" w:after="0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  <w:u w:val="single"/>
        </w:rPr>
        <w:hyperlink r:id="rId12" w:history="1">
          <w:r>
            <w:rPr>
              <w:rStyle w:val="Hyperlink"/>
            </w:rPr>
            <w:t>udCBwYXR0ZXJu</w:t>
          </w:r>
        </w:hyperlink>
      </w:r>
    </w:p>
    <w:p>
      <w:pPr>
        <w:autoSpaceDN w:val="0"/>
        <w:autoSpaceDE w:val="0"/>
        <w:widowControl/>
        <w:spacing w:line="233" w:lineRule="auto" w:before="768" w:after="0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  <w:u w:val="single"/>
        </w:rPr>
        <w:hyperlink r:id="rId13" w:history="1">
          <w:r>
            <w:rPr>
              <w:rStyle w:val="Hyperlink"/>
            </w:rPr>
            <w:t>https://www.youtube.com/watch?v=v19406WGYss&amp;pp=ygUbaG93IHRvIG1ha2UgZ2FybWVu</w:t>
          </w:r>
        </w:hyperlink>
      </w:r>
    </w:p>
    <w:p>
      <w:pPr>
        <w:autoSpaceDN w:val="0"/>
        <w:autoSpaceDE w:val="0"/>
        <w:widowControl/>
        <w:spacing w:line="230" w:lineRule="auto" w:before="50" w:after="0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  <w:u w:val="single"/>
        </w:rPr>
        <w:hyperlink r:id="rId13" w:history="1">
          <w:r>
            <w:rPr>
              <w:rStyle w:val="Hyperlink"/>
            </w:rPr>
            <w:t>dCBwYXR0ZXJu</w:t>
          </w:r>
        </w:hyperlink>
      </w:r>
      <w:r>
        <w:rPr>
          <w:rFonts w:ascii="Arial" w:hAnsi="Arial" w:eastAsia="Arial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33" w:lineRule="auto" w:before="768" w:after="0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  <w:u w:val="single"/>
        </w:rPr>
        <w:hyperlink r:id="rId14" w:history="1">
          <w:r>
            <w:rPr>
              <w:rStyle w:val="Hyperlink"/>
            </w:rPr>
            <w:t>https://www.youtube.com/watch?v=YHSDd345joQ&amp;pp=ygUbaG93IHRvIG1ha2UgZ2FybWVu</w:t>
          </w:r>
        </w:hyperlink>
      </w:r>
    </w:p>
    <w:p>
      <w:pPr>
        <w:autoSpaceDN w:val="0"/>
        <w:autoSpaceDE w:val="0"/>
        <w:widowControl/>
        <w:spacing w:line="230" w:lineRule="auto" w:before="50" w:after="0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  <w:u w:val="single"/>
        </w:rPr>
        <w:hyperlink r:id="rId14" w:history="1">
          <w:r>
            <w:rPr>
              <w:rStyle w:val="Hyperlink"/>
            </w:rPr>
            <w:t>dCBwYXR0ZXJu</w:t>
          </w:r>
        </w:hyperlink>
      </w:r>
      <w:r>
        <w:rPr>
          <w:rFonts w:ascii="Arial" w:hAnsi="Arial" w:eastAsia="Arial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197" w:lineRule="auto" w:before="569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32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484" w:right="92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"/>
        <w:ind w:left="0" w:right="0"/>
      </w:pPr>
    </w:p>
    <w:p>
      <w:pPr>
        <w:autoSpaceDN w:val="0"/>
        <w:autoSpaceDE w:val="0"/>
        <w:widowControl/>
        <w:spacing w:line="233" w:lineRule="auto" w:before="0" w:after="0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254" w:lineRule="auto" w:before="260" w:after="0"/>
        <w:ind w:left="28" w:right="1152" w:firstLine="0"/>
        <w:jc w:val="left"/>
      </w:pPr>
      <w:r>
        <w:rPr>
          <w:rFonts w:ascii="Arial" w:hAnsi="Arial" w:eastAsia="Arial"/>
          <w:b/>
          <w:i w:val="0"/>
          <w:color w:val="000000"/>
          <w:sz w:val="28"/>
          <w:u w:val="single"/>
        </w:rPr>
        <w:t>SUGGESTIVE FORMAT AND SEQUENCE ORDER OF MOTIVATIONAL</w:t>
      </w:r>
      <w:r>
        <w:rPr>
          <w:rFonts w:ascii="Arial" w:hAnsi="Arial" w:eastAsia="Arial"/>
          <w:b/>
          <w:i w:val="0"/>
          <w:color w:val="000000"/>
          <w:sz w:val="28"/>
        </w:rPr>
        <w:t xml:space="preserve"> </w:t>
      </w:r>
      <w:r>
        <w:rPr>
          <w:rFonts w:ascii="Arial" w:hAnsi="Arial" w:eastAsia="Arial"/>
          <w:b/>
          <w:i w:val="0"/>
          <w:color w:val="000000"/>
          <w:sz w:val="28"/>
          <w:u w:val="single"/>
        </w:rPr>
        <w:t>LECTURE.</w:t>
      </w:r>
      <w:r>
        <w:rPr>
          <w:rFonts w:ascii="Arial" w:hAnsi="Arial" w:eastAsia="Arial"/>
          <w:b/>
          <w:i w:val="0"/>
          <w:color w:val="000000"/>
          <w:sz w:val="28"/>
        </w:rPr>
        <w:t xml:space="preserve"> </w:t>
      </w:r>
    </w:p>
    <w:p>
      <w:pPr>
        <w:autoSpaceDN w:val="0"/>
        <w:autoSpaceDE w:val="0"/>
        <w:widowControl/>
        <w:spacing w:line="318" w:lineRule="exact" w:before="206" w:after="0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Mentors are provided an observation checklist form to evaluate and share their observational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feedback on how students within each team engage and collaborate in a learning environment. The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checklist is provided at two different points: Once towards the end of the course. The checklists are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an opportunity for mentors to share their unique perspective on group dynamics based on various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team activities, gameplay sessions, pitch preparation, and other sessions, giving insights on the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nature of communication and teamwork taking place and how both learning outcomes and the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student experience can be improved in the future. </w:t>
      </w:r>
    </w:p>
    <w:p>
      <w:pPr>
        <w:autoSpaceDN w:val="0"/>
        <w:autoSpaceDE w:val="0"/>
        <w:widowControl/>
        <w:spacing w:line="318" w:lineRule="exact" w:before="198" w:after="238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Please find below an overview of the activities taking place Session plan that will support your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10580"/>
      </w:tblGrid>
      <w:tr>
        <w:trPr>
          <w:trHeight w:hRule="exact" w:val="288"/>
        </w:trPr>
        <w:tc>
          <w:tcPr>
            <w:tcW w:type="dxa" w:w="9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2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Session- 1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VERVIEW </w:t>
            </w:r>
          </w:p>
        </w:tc>
      </w:tr>
      <w:tr>
        <w:trPr>
          <w:trHeight w:hRule="exact" w:val="286"/>
        </w:trPr>
        <w:tc>
          <w:tcPr>
            <w:tcW w:type="dxa" w:w="9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Aims and Objectives: </w:t>
            </w:r>
          </w:p>
        </w:tc>
      </w:tr>
      <w:tr>
        <w:trPr>
          <w:trHeight w:hRule="exact" w:val="2300"/>
        </w:trPr>
        <w:tc>
          <w:tcPr>
            <w:tcW w:type="dxa" w:w="92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84" w:lineRule="exact" w:before="1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team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teamwork, and 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start o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f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h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 program </w:t>
            </w:r>
          </w:p>
        </w:tc>
      </w:tr>
    </w:tbl>
    <w:p>
      <w:pPr>
        <w:autoSpaceDN w:val="0"/>
        <w:autoSpaceDE w:val="0"/>
        <w:widowControl/>
        <w:spacing w:line="51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2645"/>
        <w:gridCol w:w="2645"/>
        <w:gridCol w:w="2645"/>
        <w:gridCol w:w="2645"/>
      </w:tblGrid>
      <w:tr>
        <w:trPr>
          <w:trHeight w:hRule="exact" w:val="286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Participant Time</w:t>
            </w:r>
          </w:p>
        </w:tc>
        <w:tc>
          <w:tcPr>
            <w:tcW w:type="dxa" w:w="2310"/>
            <w:tcBorders>
              <w:start w:sz="3.20000000000027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838"/>
        </w:trPr>
        <w:tc>
          <w:tcPr>
            <w:tcW w:type="dxa" w:w="231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412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312"/>
            <w:tcBorders>
              <w:start w:sz="4.0" w:val="single" w:color="#000000"/>
              <w:top w:sz="3.199999999999818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3.200000000000273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6"/>
        </w:trPr>
        <w:tc>
          <w:tcPr>
            <w:tcW w:type="dxa" w:w="231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works. </w:t>
            </w:r>
          </w:p>
        </w:tc>
        <w:tc>
          <w:tcPr>
            <w:tcW w:type="dxa" w:w="2312"/>
            <w:tcBorders>
              <w:start w:sz="4.0" w:val="single" w:color="#000000"/>
              <w:top w:sz="3.199999999999818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3.200000000000273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4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good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skills mean</w:t>
            </w:r>
          </w:p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3.20000000000027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88"/>
        </w:trPr>
        <w:tc>
          <w:tcPr>
            <w:tcW w:type="dxa" w:w="231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are important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for good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312"/>
            <w:tcBorders>
              <w:start w:sz="4.0" w:val="single" w:color="#000000"/>
              <w:top w:sz="3.199999999999818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3.200000000000273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2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2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Key learning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outcomes:</w:t>
            </w:r>
          </w:p>
        </w:tc>
        <w:tc>
          <w:tcPr>
            <w:tcW w:type="dxa" w:w="462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Resources:</w:t>
            </w:r>
          </w:p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4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developed: </w:t>
            </w:r>
          </w:p>
        </w:tc>
      </w:tr>
      <w:tr>
        <w:trPr>
          <w:trHeight w:hRule="exact" w:val="598"/>
        </w:trPr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82" w:val="left"/>
              </w:tabs>
              <w:autoSpaceDE w:val="0"/>
              <w:widowControl/>
              <w:spacing w:line="274" w:lineRule="exact" w:before="20" w:after="0"/>
              <w:ind w:left="10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Understand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communic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a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io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 </w:t>
            </w:r>
          </w:p>
        </w:tc>
        <w:tc>
          <w:tcPr>
            <w:tcW w:type="dxa" w:w="462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62" w:right="273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Projector </w:t>
            </w:r>
          </w:p>
        </w:tc>
        <w:tc>
          <w:tcPr>
            <w:tcW w:type="dxa" w:w="23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144" w:right="144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Self Confidence </w:t>
            </w:r>
          </w:p>
        </w:tc>
      </w:tr>
    </w:tbl>
    <w:p>
      <w:pPr>
        <w:autoSpaceDN w:val="0"/>
        <w:autoSpaceDE w:val="0"/>
        <w:widowControl/>
        <w:spacing w:line="197" w:lineRule="auto" w:before="7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33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32" w:right="634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515"/>
        <w:gridCol w:w="3515"/>
        <w:gridCol w:w="3515"/>
      </w:tblGrid>
      <w:tr>
        <w:trPr>
          <w:trHeight w:hRule="exact" w:val="2800"/>
        </w:trPr>
        <w:tc>
          <w:tcPr>
            <w:tcW w:type="dxa" w:w="2312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8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works. </w:t>
            </w:r>
          </w:p>
          <w:p>
            <w:pPr>
              <w:autoSpaceDN w:val="0"/>
              <w:tabs>
                <w:tab w:pos="282" w:val="left"/>
              </w:tabs>
              <w:autoSpaceDE w:val="0"/>
              <w:widowControl/>
              <w:spacing w:line="278" w:lineRule="exact" w:before="14" w:after="0"/>
              <w:ind w:left="10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mean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4622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62" w:right="2866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Drafting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Grading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Tracing </w:t>
            </w:r>
          </w:p>
        </w:tc>
        <w:tc>
          <w:tcPr>
            <w:tcW w:type="dxa" w:w="2310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15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51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5273"/>
        <w:gridCol w:w="5273"/>
      </w:tblGrid>
      <w:tr>
        <w:trPr>
          <w:trHeight w:hRule="exact" w:val="288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62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666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2" w:right="172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5 min</w:t>
            </w:r>
          </w:p>
        </w:tc>
        <w:tc>
          <w:tcPr>
            <w:tcW w:type="dxa" w:w="62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introduce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4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Note for Instructor: Throughout this session, please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monitor the session to ensure nothing inappropriate 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being happened. </w:t>
            </w:r>
          </w:p>
        </w:tc>
      </w:tr>
      <w:tr>
        <w:trPr>
          <w:trHeight w:hRule="exact" w:val="2770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2" w:right="158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Icebreaker: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62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4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Start your session by delivering an icebreaker, this will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enable you and your team to start to build rapport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42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icebreaker below should work well at introductions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encouraging communication, but feel free to use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others if you think they are more appropriate. It 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important to encourage young people to get to know each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other and build strong team links during the first hour; this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will help to increase their motivation and communication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throughout the sessions. </w:t>
            </w:r>
          </w:p>
        </w:tc>
      </w:tr>
      <w:tr>
        <w:trPr>
          <w:trHeight w:hRule="exact" w:val="4976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2" w:right="115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Onboarding: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62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Provide a brief introduction of the qualification to the class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play the “Onboarding Video or Presentation”. In your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introduction cover the following: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Explanation of the program and structure. (Kamyab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jawan Program)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How you will use your communication skills in your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Key contacts and key information – e.g. role of teacher,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mentor, and SEED. Policies and procedures (user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agreements and “contact us” section). Everyone to go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Group Rules tab at the top of their screen, read out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rules, and ask everyone to verbally agree. Ensure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that the consequences are clear for using the platform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outside of hours. (9am-8pm)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What is up next for the next 2 weeks ahead so young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people know what to expect (see pages 5-7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overview of the challenge). Allow young people to ask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any questions about the session topic. </w:t>
            </w:r>
          </w:p>
        </w:tc>
      </w:tr>
      <w:tr>
        <w:trPr>
          <w:trHeight w:hRule="exact" w:val="1666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2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Team Activity Planning: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30 minutes</w:t>
            </w:r>
          </w:p>
        </w:tc>
        <w:tc>
          <w:tcPr>
            <w:tcW w:type="dxa" w:w="62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40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MENTOR: Explain to the whole team that you will now be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planning how to collaborate for the first and second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collaborative Team Activities that will take place outside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the session. There will not be another session until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next session so this step is required because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communicating and making decisions outsi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de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a</w:t>
            </w:r>
          </w:p>
        </w:tc>
      </w:tr>
    </w:tbl>
    <w:p>
      <w:pPr>
        <w:autoSpaceDN w:val="0"/>
        <w:autoSpaceDE w:val="0"/>
        <w:widowControl/>
        <w:spacing w:line="197" w:lineRule="auto" w:before="13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34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5273"/>
        <w:gridCol w:w="5273"/>
      </w:tblGrid>
      <w:tr>
        <w:trPr>
          <w:trHeight w:hRule="exact" w:val="5836"/>
        </w:trPr>
        <w:tc>
          <w:tcPr>
            <w:tcW w:type="dxa" w:w="3082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10"/>
            <w:tcBorders>
              <w:start w:sz="4.0" w:val="single" w:color="#000000"/>
              <w:top w:sz="3.199999999999988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4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session requires a different strategy that must be agreed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upon so that everyone knows what they are doing for this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activity and how. </w:t>
            </w:r>
          </w:p>
          <w:p>
            <w:pPr>
              <w:autoSpaceDN w:val="0"/>
              <w:tabs>
                <w:tab w:pos="464" w:val="left"/>
                <w:tab w:pos="824" w:val="left"/>
              </w:tabs>
              <w:autoSpaceDE w:val="0"/>
              <w:widowControl/>
              <w:spacing w:line="278" w:lineRule="exact" w:before="14" w:after="0"/>
              <w:ind w:left="104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ACTIVITY” </w:t>
            </w:r>
            <w:r>
              <w:br/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As a team, collaborate on a creative brainstorm on social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problems in your community. Vote on the areas you feel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most passionate about as a team, then write down what </w:t>
            </w:r>
            <w:r>
              <w:rPr>
                <w:rFonts w:ascii="Arial" w:hAnsi="Arial" w:eastAsia="Arial"/>
                <w:b w:val="0"/>
                <w:i/>
                <w:color w:val="000000"/>
                <w:sz w:val="24"/>
              </w:rPr>
              <w:t xml:space="preserve">change you would like to see happen.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4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Make sure the teams have the opportunity to talk about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 they want to work as a team through the activities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e.g. when they want to complete the activities, how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communicate, the role of the project manager, etc. Make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sure you allocate each young person a specific week that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they are the project manager for the weekly activities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make a note of this.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Type up notes for their strategy if this is helpful - it can be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included underneath the Team Contract. </w:t>
            </w:r>
          </w:p>
        </w:tc>
      </w:tr>
      <w:tr>
        <w:trPr>
          <w:trHeight w:hRule="exact" w:val="1666"/>
        </w:trPr>
        <w:tc>
          <w:tcPr>
            <w:tcW w:type="dxa" w:w="3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2" w:right="115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62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Close the session with the opportunity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Facilitate the wrap-up of the session. A quick reminder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what is coming up next and when the next session will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be. </w:t>
            </w:r>
          </w:p>
        </w:tc>
      </w:tr>
    </w:tbl>
    <w:p>
      <w:pPr>
        <w:autoSpaceDN w:val="0"/>
        <w:autoSpaceDE w:val="0"/>
        <w:widowControl/>
        <w:spacing w:line="197" w:lineRule="auto" w:before="732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35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0"/>
        <w:ind w:left="0" w:right="0"/>
      </w:pPr>
    </w:p>
    <w:p>
      <w:pPr>
        <w:autoSpaceDN w:val="0"/>
        <w:autoSpaceDE w:val="0"/>
        <w:widowControl/>
        <w:spacing w:line="233" w:lineRule="auto" w:before="0" w:after="244"/>
        <w:ind w:left="2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8"/>
          <w:u w:val="single"/>
        </w:rPr>
        <w:t>MOTIVATIONAL LECTURES LINKS.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515"/>
        <w:gridCol w:w="3515"/>
        <w:gridCol w:w="3515"/>
      </w:tblGrid>
      <w:tr>
        <w:trPr>
          <w:trHeight w:hRule="exact" w:val="332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Arial" w:hAnsi="Arial" w:eastAsia="Arial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Arial" w:hAnsi="Arial" w:eastAsia="Arial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3.2000000000007276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Arial" w:hAnsi="Arial" w:eastAsia="Arial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840"/>
        </w:trPr>
        <w:tc>
          <w:tcPr>
            <w:tcW w:type="dxa" w:w="180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2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Life</w:t>
            </w:r>
          </w:p>
        </w:tc>
        <w:tc>
          <w:tcPr>
            <w:tcW w:type="dxa" w:w="212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2" w:after="0"/>
              <w:ind w:left="10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3.2000000000000455" w:val="single" w:color="#000000"/>
              <w:top w:sz="3.2000000000000455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2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https://www.youtube.com/watch?v=OrQte08Ml90</w:t>
            </w:r>
          </w:p>
        </w:tc>
      </w:tr>
      <w:tr>
        <w:trPr>
          <w:trHeight w:hRule="exact" w:val="838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2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3.2000000000007276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https://www.youtube.com/watch?v=JzFs__yJt-w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8"/>
        </w:trPr>
        <w:tc>
          <w:tcPr>
            <w:tcW w:type="dxa" w:w="180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12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10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3.2000000000000455" w:val="single" w:color="#000000"/>
              <w:top w:sz="3.2000000000000455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https://www.youtube.com/watch?v=PhHAQEGehKc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666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2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6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Tony Robbins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David Goggins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Jocko Willink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Wayne Dyer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https://www.youtube.com/watch?v=5fS3rj6eIFg</w:t>
            </w:r>
          </w:p>
        </w:tc>
      </w:tr>
      <w:tr>
        <w:trPr>
          <w:trHeight w:hRule="exact" w:val="1114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2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6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https://www.youtube.com/watch?v=chn86sH0O5U</w:t>
            </w:r>
          </w:p>
        </w:tc>
      </w:tr>
      <w:tr>
        <w:trPr>
          <w:trHeight w:hRule="exact" w:val="836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2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6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Ahmed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https://www.youtube.com/watch?v=s10dzfbozd4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4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102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the Eagle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https://www.youtube.com/watch?v=bEU7V5rJTtw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564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2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hyperlink r:id="rId15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https://www.youtube.com/watch?v=r8LJ5X2ejqU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36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2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TIME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https://www.youtube.com/watch?v=kzSBrJmXqdg</w:t>
            </w:r>
          </w:p>
        </w:tc>
      </w:tr>
      <w:tr>
        <w:trPr>
          <w:trHeight w:hRule="exact" w:val="562"/>
        </w:trPr>
        <w:tc>
          <w:tcPr>
            <w:tcW w:type="dxa" w:w="180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2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12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" w:after="0"/>
              <w:ind w:left="106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078"/>
            <w:tcBorders>
              <w:start w:sz="3.2000000000000455" w:val="single" w:color="#000000"/>
              <w:top w:sz="4.0" w:val="single" w:color="#000000"/>
              <w:end w:sz="3.2000000000007276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  <w:u w:val="single"/>
              </w:rPr>
              <w:t>https://www.youtube.com/watch?v=tbnzAVRZ9Xc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527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36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32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66"/>
        <w:ind w:left="0" w:right="0"/>
      </w:pPr>
    </w:p>
    <w:p>
      <w:pPr>
        <w:autoSpaceDN w:val="0"/>
        <w:tabs>
          <w:tab w:pos="8646" w:val="left"/>
        </w:tabs>
        <w:autoSpaceDE w:val="0"/>
        <w:widowControl/>
        <w:spacing w:line="329" w:lineRule="auto" w:before="0" w:after="242"/>
        <w:ind w:left="4414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32"/>
        </w:rPr>
        <w:t xml:space="preserve">Annexure-III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SUCCESS STORY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515"/>
        <w:gridCol w:w="3515"/>
        <w:gridCol w:w="3515"/>
      </w:tblGrid>
      <w:tr>
        <w:trPr>
          <w:trHeight w:hRule="exact" w:val="576"/>
        </w:trPr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76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S. No</w:t>
            </w:r>
          </w:p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000000000002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6036"/>
            <w:tcBorders>
              <w:start w:sz="24.000000000000227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6410"/>
        </w:trPr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000000000002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Self &amp; Family background</w:t>
            </w:r>
          </w:p>
        </w:tc>
        <w:tc>
          <w:tcPr>
            <w:tcW w:type="dxa" w:w="6036"/>
            <w:tcBorders>
              <w:start w:sz="24.000000000000227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4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Hamza Shahid,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who lives in Sialkot, is an example of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how hard work and perseverance can reap rich rewards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.999999999999545" w:type="dxa"/>
            </w:tblPr>
            <w:tblGrid>
              <w:gridCol w:w="1207"/>
              <w:gridCol w:w="1207"/>
              <w:gridCol w:w="1207"/>
              <w:gridCol w:w="1207"/>
              <w:gridCol w:w="1207"/>
            </w:tblGrid>
            <w:tr>
              <w:trPr>
                <w:trHeight w:hRule="exact" w:val="276"/>
              </w:trPr>
              <w:tc>
                <w:tcPr>
                  <w:tcW w:type="dxa" w:w="10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70" w:right="0" w:firstLine="0"/>
                    <w:jc w:val="lef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when </w:t>
                  </w:r>
                </w:p>
              </w:tc>
              <w:tc>
                <w:tcPr>
                  <w:tcW w:type="dxa" w:w="14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bidding </w:t>
                  </w:r>
                </w:p>
              </w:tc>
              <w:tc>
                <w:tcPr>
                  <w:tcW w:type="dxa" w:w="9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for </w:t>
                  </w:r>
                </w:p>
              </w:tc>
              <w:tc>
                <w:tcPr>
                  <w:tcW w:type="dxa" w:w="15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projects </w:t>
                  </w:r>
                </w:p>
              </w:tc>
              <w:tc>
                <w:tcPr>
                  <w:tcW w:type="dxa" w:w="10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2" w:firstLine="0"/>
                    <w:jc w:val="righ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online.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6" w:lineRule="exact" w:before="0" w:after="0"/>
              <w:ind w:left="78" w:right="10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The graphic designer works exclusively on an online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freelancing platform and has earned, on average,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US$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3000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per month for the past several months. But this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isn’t a story of overnight success – Danyal has had to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work hard to differentiate himself and stay true to his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goal.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6" w:after="4"/>
              <w:ind w:left="78" w:right="10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It was a full year later, in May 2021, when Danyal finally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decided to jump in. He signed up for one of the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numerous sites that connect designers or coders with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people or companies that have small projects, like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.999999999999545" w:type="dxa"/>
            </w:tblPr>
            <w:tblGrid>
              <w:gridCol w:w="862"/>
              <w:gridCol w:w="862"/>
              <w:gridCol w:w="862"/>
              <w:gridCol w:w="862"/>
              <w:gridCol w:w="862"/>
              <w:gridCol w:w="862"/>
              <w:gridCol w:w="862"/>
            </w:tblGrid>
            <w:tr>
              <w:trPr>
                <w:trHeight w:hRule="exact" w:val="278"/>
              </w:trPr>
              <w:tc>
                <w:tcPr>
                  <w:tcW w:type="dxa" w:w="1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designing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a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logo </w:t>
                  </w:r>
                </w:p>
              </w:tc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or </w:t>
                  </w:r>
                </w:p>
              </w:tc>
              <w:tc>
                <w:tcPr>
                  <w:tcW w:type="dxa" w:w="1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building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a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148" w:right="0" w:firstLine="0"/>
                    <w:jc w:val="lef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website.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4" w:lineRule="exact" w:before="0" w:after="6"/>
              <w:ind w:left="78" w:right="1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He had already started a small business to help pay for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his college education, so he was nervous and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apprehensive about the decision. “I gave myself two or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three months at most. If I didn’t succeed, then I would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go back to running the business as it was showing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.999999999999545" w:type="dxa"/>
            </w:tblPr>
            <w:tblGrid>
              <w:gridCol w:w="2012"/>
              <w:gridCol w:w="2012"/>
              <w:gridCol w:w="2012"/>
            </w:tblGrid>
            <w:tr>
              <w:trPr>
                <w:trHeight w:hRule="exact" w:val="276"/>
              </w:trPr>
              <w:tc>
                <w:tcPr>
                  <w:tcW w:type="dxa" w:w="2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70" w:right="0" w:firstLine="0"/>
                    <w:jc w:val="lef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potential,” </w:t>
                  </w:r>
                </w:p>
              </w:tc>
              <w:tc>
                <w:tcPr>
                  <w:tcW w:type="dxa" w:w="2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he </w:t>
                  </w:r>
                </w:p>
              </w:tc>
              <w:tc>
                <w:tcPr>
                  <w:tcW w:type="dxa" w:w="1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2" w:firstLine="0"/>
                    <w:jc w:val="righ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says.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If at first, you don’t succeed, try try again </w:t>
            </w:r>
          </w:p>
        </w:tc>
      </w:tr>
      <w:tr>
        <w:trPr>
          <w:trHeight w:hRule="exact" w:val="1754"/>
        </w:trPr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000000000002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NAVTTC Training/  or got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trained through any other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source</w:t>
            </w:r>
          </w:p>
        </w:tc>
        <w:tc>
          <w:tcPr>
            <w:tcW w:type="dxa" w:w="6036"/>
            <w:tcBorders>
              <w:start w:sz="24.000000000000227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Certification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Leather Garment Pattern Making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from (NAVTTC partner institute) </w:t>
            </w:r>
          </w:p>
        </w:tc>
      </w:tr>
      <w:tr>
        <w:trPr>
          <w:trHeight w:hRule="exact" w:val="4200"/>
        </w:trPr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000000000002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Post-training activities </w:t>
            </w:r>
          </w:p>
        </w:tc>
        <w:tc>
          <w:tcPr>
            <w:tcW w:type="dxa" w:w="6036"/>
            <w:tcBorders>
              <w:start w:sz="24.000000000000227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4"/>
              <w:ind w:left="78" w:right="10" w:firstLine="0"/>
              <w:jc w:val="both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Danyal’s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area of expertise is in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Leather Garment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Pattern Making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. In his first month using Fiverr, he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pitched mostly for projects centered around Pattern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Making. But it wasn’t so simple. In the first few weeks,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he didn’t hear back from even a single client, despite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.999999999999545" w:type="dxa"/>
            </w:tblPr>
            <w:tblGrid>
              <w:gridCol w:w="1207"/>
              <w:gridCol w:w="1207"/>
              <w:gridCol w:w="1207"/>
              <w:gridCol w:w="1207"/>
              <w:gridCol w:w="1207"/>
            </w:tblGrid>
            <w:tr>
              <w:trPr>
                <w:trHeight w:hRule="exact" w:val="332"/>
              </w:trPr>
              <w:tc>
                <w:tcPr>
                  <w:tcW w:type="dxa" w:w="1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70" w:right="0" w:firstLine="0"/>
                    <w:jc w:val="lef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pitching </w:t>
                  </w:r>
                </w:p>
              </w:tc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for </w:t>
                  </w:r>
                </w:p>
              </w:tc>
              <w:tc>
                <w:tcPr>
                  <w:tcW w:type="dxa" w:w="1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dozens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1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20" w:right="0" w:firstLine="0"/>
                    <w:jc w:val="lef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projects.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6" w:lineRule="exact" w:before="216" w:after="4"/>
              <w:ind w:left="78" w:right="12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“I needed to understand what worked, so I read blogs,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participated in forums, and analyzed profiles of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successful freelancers. It was an uphill struggle, but I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.999999999999545" w:type="dxa"/>
            </w:tblPr>
            <w:tblGrid>
              <w:gridCol w:w="862"/>
              <w:gridCol w:w="862"/>
              <w:gridCol w:w="862"/>
              <w:gridCol w:w="862"/>
              <w:gridCol w:w="862"/>
              <w:gridCol w:w="862"/>
              <w:gridCol w:w="862"/>
            </w:tblGrid>
            <w:tr>
              <w:trPr>
                <w:trHeight w:hRule="exact" w:val="332"/>
              </w:trPr>
              <w:tc>
                <w:tcPr>
                  <w:tcW w:type="dxa" w:w="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70" w:right="0" w:firstLine="0"/>
                    <w:jc w:val="lef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didn’t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want </w:t>
                  </w:r>
                </w:p>
              </w:tc>
              <w:tc>
                <w:tcPr>
                  <w:tcW w:type="dxa" w:w="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to </w:t>
                  </w:r>
                </w:p>
              </w:tc>
              <w:tc>
                <w:tcPr>
                  <w:tcW w:type="dxa" w:w="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give </w:t>
                  </w:r>
                </w:p>
              </w:tc>
              <w:tc>
                <w:tcPr>
                  <w:tcW w:type="dxa" w:w="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up,”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he </w:t>
                  </w:r>
                </w:p>
              </w:tc>
              <w:tc>
                <w:tcPr>
                  <w:tcW w:type="dxa" w:w="1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182" w:right="0" w:firstLine="0"/>
                    <w:jc w:val="lef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explains.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6" w:lineRule="exact" w:before="216" w:after="0"/>
              <w:ind w:left="78" w:right="14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Hamza says he understands why clients would be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apprehensive giving projects to untested freelancers.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They have hundreds of options to choose from, he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19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37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488" w:right="66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527"/>
        <w:gridCol w:w="3527"/>
        <w:gridCol w:w="3527"/>
      </w:tblGrid>
      <w:tr>
        <w:trPr>
          <w:trHeight w:hRule="exact" w:val="3162"/>
        </w:trPr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000000000002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036"/>
            <w:tcBorders>
              <w:start w:sz="24.000000000000227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6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explains, and to give a project to someone with no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.999999999999545" w:type="dxa"/>
            </w:tblPr>
            <w:tblGrid>
              <w:gridCol w:w="862"/>
              <w:gridCol w:w="862"/>
              <w:gridCol w:w="862"/>
              <w:gridCol w:w="862"/>
              <w:gridCol w:w="862"/>
              <w:gridCol w:w="862"/>
              <w:gridCol w:w="862"/>
            </w:tblGrid>
            <w:tr>
              <w:trPr>
                <w:trHeight w:hRule="exact" w:val="330"/>
              </w:trPr>
              <w:tc>
                <w:tcPr>
                  <w:tcW w:type="dxa" w:w="1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experience </w:t>
                  </w:r>
                </w:p>
              </w:tc>
              <w:tc>
                <w:tcPr>
                  <w:tcW w:type="dxa" w:w="1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requires </w:t>
                  </w:r>
                </w:p>
              </w:tc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a </w:t>
                  </w:r>
                </w:p>
              </w:tc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strong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leap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130" w:right="0" w:firstLine="0"/>
                    <w:jc w:val="lef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faith.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6" w:lineRule="exact" w:before="216" w:after="4"/>
              <w:ind w:left="78" w:right="10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A slow stream of projects started to come Hamza’s way.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Within a few months, he was landing an average of a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hundred projects every month, with a large number of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repeat clients. He also expanded the range of his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>professional services, branching out from Pattern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.999999999999545" w:type="dxa"/>
            </w:tblPr>
            <w:tblGrid>
              <w:gridCol w:w="1509"/>
              <w:gridCol w:w="1509"/>
              <w:gridCol w:w="1509"/>
              <w:gridCol w:w="1509"/>
            </w:tblGrid>
            <w:tr>
              <w:trPr>
                <w:trHeight w:hRule="exact" w:val="312"/>
              </w:trPr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70" w:right="0" w:firstLine="0"/>
                    <w:jc w:val="lef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Making </w:t>
                  </w:r>
                </w:p>
              </w:tc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to </w:t>
                  </w:r>
                </w:p>
              </w:tc>
              <w:tc>
                <w:tcPr>
                  <w:tcW w:type="dxa" w:w="1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Pattern </w:t>
                  </w:r>
                </w:p>
              </w:tc>
              <w:tc>
                <w:tcPr>
                  <w:tcW w:type="dxa" w:w="1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2" w:firstLine="0"/>
                    <w:jc w:val="right"/>
                  </w:pPr>
                  <w:r>
                    <w:rPr>
                      <w:rFonts w:ascii="ArialMT" w:hAnsi="ArialMT" w:eastAsia="ArialMT"/>
                      <w:b w:val="0"/>
                      <w:i w:val="0"/>
                      <w:color w:val="000000"/>
                      <w:sz w:val="24"/>
                    </w:rPr>
                    <w:t xml:space="preserve">Grading,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1684"/>
        </w:trPr>
        <w:tc>
          <w:tcPr>
            <w:tcW w:type="dxa" w:w="114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76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232"/>
            <w:tcBorders>
              <w:start w:sz="24.0" w:val="single" w:color="#000000"/>
              <w:top w:sz="24.0" w:val="single" w:color="#000000"/>
              <w:end w:sz="24.000000000000227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1" w:lineRule="auto" w:before="10" w:after="0"/>
              <w:ind w:left="80" w:right="86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" w:hAnsi="Arial" w:eastAsia="Arial"/>
                <w:b/>
                <w:i w:val="0"/>
                <w:color w:val="000000"/>
                <w:sz w:val="24"/>
              </w:rPr>
              <w:t>(Under training)</w:t>
            </w:r>
          </w:p>
        </w:tc>
        <w:tc>
          <w:tcPr>
            <w:tcW w:type="dxa" w:w="6036"/>
            <w:tcBorders>
              <w:start w:sz="24.000000000000227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Make Hard work pays in the end so be always ready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68" w:lineRule="exact" w:before="524" w:after="0"/>
        <w:ind w:left="38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  <w:u w:val="single"/>
        </w:rPr>
        <w:t>Note: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Success story is a source of motivation for the trainees and can be presented in several </w:t>
      </w:r>
    </w:p>
    <w:p>
      <w:pPr>
        <w:autoSpaceDN w:val="0"/>
        <w:autoSpaceDE w:val="0"/>
        <w:widowControl/>
        <w:spacing w:line="266" w:lineRule="exact" w:before="52" w:after="0"/>
        <w:ind w:left="388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4"/>
        </w:rPr>
        <w:t>ways/forms in a NAVTTC skill development course as under: -</w:t>
      </w:r>
    </w:p>
    <w:p>
      <w:pPr>
        <w:autoSpaceDN w:val="0"/>
        <w:tabs>
          <w:tab w:pos="748" w:val="left"/>
        </w:tabs>
        <w:autoSpaceDE w:val="0"/>
        <w:widowControl/>
        <w:spacing w:line="298" w:lineRule="exact" w:before="218" w:after="0"/>
        <w:ind w:left="388" w:right="144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1.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To call a passed out successful trainee of the institute. He will narrate his success story to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the trainees in his own words and meet trainees as well. </w:t>
      </w:r>
    </w:p>
    <w:p>
      <w:pPr>
        <w:autoSpaceDN w:val="0"/>
        <w:tabs>
          <w:tab w:pos="748" w:val="left"/>
        </w:tabs>
        <w:autoSpaceDE w:val="0"/>
        <w:widowControl/>
        <w:spacing w:line="298" w:lineRule="exact" w:before="0" w:after="0"/>
        <w:ind w:left="38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2. </w:t>
      </w:r>
      <w:r>
        <w:rPr>
          <w:rFonts w:ascii="ArialMT" w:hAnsi="ArialMT" w:eastAsia="ArialMT"/>
          <w:b w:val="0"/>
          <w:i w:val="0"/>
          <w:color w:val="000000"/>
          <w:sz w:val="24"/>
        </w:rPr>
        <w:t>To see and listen to a recorded video/clip (5 to 7 minutes) showing a successful trainee Audio-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video recording that has to cover the above-mentioned points.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 * </w:t>
      </w:r>
      <w:r>
        <w:br/>
      </w:r>
      <w:r>
        <w:rPr>
          <w:rFonts w:ascii="Arial" w:hAnsi="Arial" w:eastAsia="Arial"/>
          <w:b/>
          <w:i w:val="0"/>
          <w:color w:val="000000"/>
          <w:sz w:val="24"/>
        </w:rPr>
        <w:t xml:space="preserve">3.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The teacher displays the picture of a successful trainee (name, trade, institute, organization,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job, earning, etc) and narrates his/her story in the teacher’s own motivational words. </w:t>
      </w:r>
    </w:p>
    <w:p>
      <w:pPr>
        <w:autoSpaceDN w:val="0"/>
        <w:autoSpaceDE w:val="0"/>
        <w:widowControl/>
        <w:spacing w:line="197" w:lineRule="auto" w:before="681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38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26" w:right="634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0"/>
        <w:ind w:left="0" w:right="0"/>
      </w:pPr>
    </w:p>
    <w:p>
      <w:pPr>
        <w:autoSpaceDN w:val="0"/>
        <w:autoSpaceDE w:val="0"/>
        <w:widowControl/>
        <w:spacing w:line="233" w:lineRule="auto" w:before="0" w:after="0"/>
        <w:ind w:left="0" w:right="20" w:firstLine="0"/>
        <w:jc w:val="right"/>
      </w:pPr>
      <w:r>
        <w:rPr>
          <w:rFonts w:ascii="Arial" w:hAnsi="Arial" w:eastAsia="Arial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233" w:lineRule="auto" w:before="194" w:after="0"/>
        <w:ind w:left="0" w:right="0" w:firstLine="0"/>
        <w:jc w:val="center"/>
      </w:pPr>
      <w:r>
        <w:rPr>
          <w:rFonts w:ascii="Arial" w:hAnsi="Arial" w:eastAsia="Arial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414" w:lineRule="exact" w:before="328" w:after="0"/>
        <w:ind w:left="28" w:right="42" w:firstLine="0"/>
        <w:jc w:val="both"/>
      </w:pP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MT" w:hAnsi="ArialMT" w:eastAsia="ArialMT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ethic is a belief that hard work and diligence have a moral benefit and an inherent ability, virtue, or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value to strengthen character and individual abilities. It is a set of values-centered on the importance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68" w:lineRule="exact" w:before="426" w:after="0"/>
        <w:ind w:left="28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2" w:after="0"/>
        <w:ind w:left="748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Attendance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Be at work every day possible, plan your absences don’t abuse leave time. Be punctual every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day.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Character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Honesty is the single most important factor having a direct bearing on the final success of an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individual, corporation, or product. Complete assigned tasks correctly and promptly. Look to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improve your skills.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4" w:lineRule="exact" w:before="80" w:after="0"/>
        <w:ind w:left="748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The ability to get along with others including those you don’t necessarily like. The ability to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carry your weight and help others who are struggling. Recognize when to speak up with an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idea and when to compromise by blend ideas together.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40" w:after="0"/>
        <w:ind w:left="38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4.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Appearance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Dress for success set your best foot forward, personal hygiene, good manner, remember that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the first impression of who you are can last a lifetime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/>
          <w:i w:val="0"/>
          <w:color w:val="000000"/>
          <w:sz w:val="24"/>
        </w:rPr>
        <w:t xml:space="preserve">5.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Attitude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6.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Productivity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Do the work correctly, quality and timelines are prized. Get along with fellows, cooperation is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the key to productivity. Help out whenever asked, do extra without being asked. Take pride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in your work, do things the best you know-how.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Eagerly focuses energy on accomplishing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tasks, also referred to as demonstrating ownership. Takes pride in work. </w:t>
      </w:r>
    </w:p>
    <w:p>
      <w:pPr>
        <w:autoSpaceDN w:val="0"/>
        <w:autoSpaceDE w:val="0"/>
        <w:widowControl/>
        <w:spacing w:line="233" w:lineRule="auto" w:before="146" w:after="0"/>
        <w:ind w:left="38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7.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Organizational Skills</w:t>
      </w:r>
      <w:r>
        <w:rPr>
          <w:rFonts w:ascii="Arial" w:hAnsi="Arial" w:eastAsia="Arial"/>
          <w:b/>
          <w:i w:val="0"/>
          <w:color w:val="000000"/>
          <w:sz w:val="24"/>
        </w:rPr>
        <w:t>:</w:t>
      </w:r>
    </w:p>
    <w:p>
      <w:pPr>
        <w:autoSpaceDN w:val="0"/>
        <w:autoSpaceDE w:val="0"/>
        <w:widowControl/>
        <w:spacing w:line="197" w:lineRule="auto" w:before="63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39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p>
      <w:pPr>
        <w:sectPr>
          <w:pgSz w:w="11906" w:h="16838"/>
          <w:pgMar w:top="232" w:right="608" w:bottom="64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6"/>
        <w:ind w:left="0" w:right="0"/>
      </w:pPr>
    </w:p>
    <w:p>
      <w:pPr>
        <w:autoSpaceDN w:val="0"/>
        <w:autoSpaceDE w:val="0"/>
        <w:widowControl/>
        <w:spacing w:line="288" w:lineRule="exact" w:before="0" w:after="0"/>
        <w:ind w:left="748" w:right="26" w:firstLine="0"/>
        <w:jc w:val="both"/>
      </w:pPr>
      <w:r>
        <w:rPr>
          <w:rFonts w:ascii="ArialMT" w:hAnsi="ArialMT" w:eastAsia="ArialMT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Take an appropriate approach to social interactions at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233" w:lineRule="auto" w:before="186" w:after="86"/>
        <w:ind w:left="38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8.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Communication</w:t>
      </w:r>
      <w:r>
        <w:rPr>
          <w:rFonts w:ascii="Arial" w:hAnsi="Arial" w:eastAsia="Arial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</w:tblGrid>
      <w:tr>
        <w:trPr>
          <w:trHeight w:hRule="exact" w:val="388"/>
        </w:trPr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112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19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11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68" w:lineRule="exact" w:before="86" w:after="0"/>
        <w:ind w:left="748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4"/>
        </w:rPr>
        <w:t>Verbal communications,</w:t>
      </w:r>
      <w:r>
        <w:rPr>
          <w:rFonts w:ascii="ArialMT" w:hAnsi="ArialMT" w:eastAsia="ArialMT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9.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Cooperation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cooperation is the key to productivity.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Able to welcome and adapt to changing work situations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>10.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Show respect, accept, and acknowledge an individual’s talents and knowledge.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Respects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diversity in the workplace, including showing due respect for different perspectives, opinions,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and suggestions. </w:t>
      </w:r>
    </w:p>
    <w:p>
      <w:pPr>
        <w:autoSpaceDN w:val="0"/>
        <w:autoSpaceDE w:val="0"/>
        <w:widowControl/>
        <w:spacing w:line="197" w:lineRule="auto" w:before="896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40 | </w:t>
      </w:r>
      <w:r>
        <w:rPr>
          <w:rFonts w:ascii="Calibri" w:hAnsi="Calibri" w:eastAsia="Calibri"/>
          <w:b w:val="0"/>
          <w:i/>
          <w:color w:val="000000"/>
          <w:sz w:val="24"/>
        </w:rPr>
        <w:t>Leather G</w:t>
      </w:r>
      <w:r>
        <w:rPr>
          <w:rFonts w:ascii="Calibri" w:hAnsi="Calibri" w:eastAsia="Calibri"/>
          <w:b w:val="0"/>
          <w:i/>
          <w:color w:val="000000"/>
          <w:sz w:val="24"/>
        </w:rPr>
        <w:t>arme</w:t>
      </w:r>
      <w:r>
        <w:rPr>
          <w:rFonts w:ascii="Calibri" w:hAnsi="Calibri" w:eastAsia="Calibri"/>
          <w:b w:val="0"/>
          <w:i/>
          <w:color w:val="000000"/>
          <w:sz w:val="24"/>
        </w:rPr>
        <w:t>nts Pattern Maker</w:t>
      </w:r>
    </w:p>
    <w:sectPr w:rsidR="00FC693F" w:rsidRPr="0006063C" w:rsidSect="00034616">
      <w:pgSz w:w="11906" w:h="16838"/>
      <w:pgMar w:top="226" w:right="630" w:bottom="646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youtube.com/watch?v=eBwPW8oknP8&amp;pp=ygUbaG93IHRvIG1ha2UgZ2FybWVudCBwYXR0ZXJu" TargetMode="External"/><Relationship Id="rId11" Type="http://schemas.openxmlformats.org/officeDocument/2006/relationships/hyperlink" Target="https://www.youtube.com/watch?v=49pnGcEVaig&amp;pp=ygUbaG93IHRvIG1ha2UgZ2FybWVudCBwYXR0ZXJu" TargetMode="External"/><Relationship Id="rId12" Type="http://schemas.openxmlformats.org/officeDocument/2006/relationships/hyperlink" Target="https://www.youtube.com/watch?v=jdYPWHsgVAg&amp;pp=ygUbaG93IHRvIG1ha2UgZ2FybWVudCBwYXR0ZXJu" TargetMode="External"/><Relationship Id="rId13" Type="http://schemas.openxmlformats.org/officeDocument/2006/relationships/hyperlink" Target="https://www.youtube.com/watch?v=v19406WGYss&amp;pp=ygUbaG93IHRvIG1ha2UgZ2FybWVudCBwYXR0ZXJu" TargetMode="External"/><Relationship Id="rId14" Type="http://schemas.openxmlformats.org/officeDocument/2006/relationships/hyperlink" Target="https://www.youtube.com/watch?v=YHSDd345joQ&amp;pp=ygUbaG93IHRvIG1ha2UgZ2FybWVudCBwYXR0ZXJu" TargetMode="External"/><Relationship Id="rId15" Type="http://schemas.openxmlformats.org/officeDocument/2006/relationships/hyperlink" Target="https://www.youtube.com/channel/UCYZqloPdsqvRoxjj81SHw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